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4648" w:rsidRPr="00A23219" w14:paraId="2EACB5D3" w14:textId="77777777">
        <w:trPr>
          <w:cantSplit/>
        </w:trPr>
        <w:tc>
          <w:tcPr>
            <w:tcW w:w="10423" w:type="dxa"/>
            <w:gridSpan w:val="2"/>
            <w:shd w:val="clear" w:color="auto" w:fill="auto"/>
          </w:tcPr>
          <w:p w14:paraId="7CFA7022" w14:textId="09C5E043" w:rsidR="00654648" w:rsidRPr="00AB2570" w:rsidRDefault="00DF33FC" w:rsidP="005D65DF">
            <w:pPr>
              <w:pStyle w:val="ZA"/>
              <w:framePr w:w="0" w:hRule="auto" w:wrap="auto" w:vAnchor="margin" w:hAnchor="text" w:yAlign="inline"/>
              <w:rPr>
                <w:lang w:val="sv-SE"/>
              </w:rPr>
            </w:pPr>
            <w:bookmarkStart w:id="0" w:name="page1"/>
            <w:r w:rsidRPr="00AB2570">
              <w:rPr>
                <w:sz w:val="64"/>
                <w:lang w:val="sv-SE"/>
              </w:rPr>
              <w:t xml:space="preserve">3GPP </w:t>
            </w:r>
            <w:bookmarkStart w:id="1" w:name="specType1"/>
            <w:r w:rsidRPr="00AB2570">
              <w:rPr>
                <w:sz w:val="64"/>
                <w:lang w:val="sv-SE"/>
              </w:rPr>
              <w:t>TR</w:t>
            </w:r>
            <w:bookmarkEnd w:id="1"/>
            <w:r w:rsidRPr="00AB2570">
              <w:rPr>
                <w:sz w:val="64"/>
                <w:lang w:val="sv-SE"/>
              </w:rPr>
              <w:t xml:space="preserve"> </w:t>
            </w:r>
            <w:bookmarkStart w:id="2" w:name="specNumber"/>
            <w:r w:rsidRPr="00AB2570">
              <w:rPr>
                <w:sz w:val="64"/>
                <w:lang w:val="sv-SE"/>
              </w:rPr>
              <w:t>38.</w:t>
            </w:r>
            <w:r w:rsidR="00FF77C0">
              <w:rPr>
                <w:sz w:val="64"/>
                <w:lang w:val="sv-SE" w:eastAsia="zh-CN"/>
              </w:rPr>
              <w:t>7</w:t>
            </w:r>
            <w:r w:rsidR="003468A1">
              <w:rPr>
                <w:sz w:val="64"/>
                <w:lang w:val="sv-SE" w:eastAsia="zh-CN"/>
              </w:rPr>
              <w:t>1</w:t>
            </w:r>
            <w:r w:rsidR="00C01438">
              <w:rPr>
                <w:sz w:val="64"/>
                <w:lang w:val="sv-SE" w:eastAsia="zh-CN"/>
              </w:rPr>
              <w:t>9</w:t>
            </w:r>
            <w:r w:rsidRPr="00AB2570">
              <w:rPr>
                <w:rFonts w:hint="eastAsia"/>
                <w:sz w:val="64"/>
                <w:lang w:val="sv-SE" w:eastAsia="zh-CN"/>
              </w:rPr>
              <w:t>-</w:t>
            </w:r>
            <w:r w:rsidR="003468A1">
              <w:rPr>
                <w:sz w:val="64"/>
                <w:lang w:val="sv-SE" w:eastAsia="zh-CN"/>
              </w:rPr>
              <w:t>03</w:t>
            </w:r>
            <w:r w:rsidRPr="00AB2570">
              <w:rPr>
                <w:rFonts w:hint="eastAsia"/>
                <w:sz w:val="64"/>
                <w:lang w:val="sv-SE" w:eastAsia="zh-CN"/>
              </w:rPr>
              <w:t>-</w:t>
            </w:r>
            <w:bookmarkEnd w:id="2"/>
            <w:r w:rsidR="003468A1">
              <w:rPr>
                <w:sz w:val="64"/>
                <w:lang w:val="sv-SE" w:eastAsia="zh-CN"/>
              </w:rPr>
              <w:t>01</w:t>
            </w:r>
            <w:r w:rsidR="003468A1" w:rsidRPr="00AB2570">
              <w:rPr>
                <w:sz w:val="64"/>
                <w:lang w:val="sv-SE"/>
              </w:rPr>
              <w:t xml:space="preserve"> </w:t>
            </w:r>
            <w:r w:rsidRPr="00AB2570">
              <w:rPr>
                <w:lang w:val="sv-SE"/>
              </w:rPr>
              <w:t>V</w:t>
            </w:r>
            <w:bookmarkStart w:id="3" w:name="specVersion"/>
            <w:r w:rsidRPr="00AB2570">
              <w:rPr>
                <w:lang w:val="sv-SE"/>
              </w:rPr>
              <w:t>0.</w:t>
            </w:r>
            <w:r w:rsidR="005D65DF">
              <w:rPr>
                <w:lang w:val="sv-SE"/>
              </w:rPr>
              <w:t>3</w:t>
            </w:r>
            <w:r w:rsidRPr="00AB2570">
              <w:rPr>
                <w:lang w:val="sv-SE"/>
              </w:rPr>
              <w:t>.</w:t>
            </w:r>
            <w:bookmarkEnd w:id="3"/>
            <w:r w:rsidR="00340F3A">
              <w:rPr>
                <w:lang w:val="sv-SE"/>
              </w:rPr>
              <w:t>0</w:t>
            </w:r>
            <w:r w:rsidR="00340F3A" w:rsidRPr="00AB2570">
              <w:rPr>
                <w:lang w:val="sv-SE"/>
              </w:rPr>
              <w:t xml:space="preserve"> </w:t>
            </w:r>
            <w:r w:rsidRPr="00AB2570">
              <w:rPr>
                <w:sz w:val="32"/>
                <w:lang w:val="sv-SE"/>
              </w:rPr>
              <w:t>(</w:t>
            </w:r>
            <w:bookmarkStart w:id="4" w:name="issueDate"/>
            <w:r w:rsidR="00095CBC" w:rsidRPr="00AB2570">
              <w:rPr>
                <w:sz w:val="32"/>
                <w:lang w:val="sv-SE"/>
              </w:rPr>
              <w:t>202</w:t>
            </w:r>
            <w:r w:rsidR="00095CBC">
              <w:rPr>
                <w:sz w:val="32"/>
                <w:lang w:val="sv-SE"/>
              </w:rPr>
              <w:t>4</w:t>
            </w:r>
            <w:r w:rsidRPr="00AB2570">
              <w:rPr>
                <w:sz w:val="32"/>
                <w:lang w:val="sv-SE"/>
              </w:rPr>
              <w:t>-</w:t>
            </w:r>
            <w:bookmarkEnd w:id="4"/>
            <w:r w:rsidR="005D65DF">
              <w:rPr>
                <w:sz w:val="32"/>
                <w:lang w:val="sv-SE"/>
              </w:rPr>
              <w:t>11</w:t>
            </w:r>
            <w:r w:rsidRPr="00AB2570">
              <w:rPr>
                <w:sz w:val="32"/>
                <w:lang w:val="sv-SE"/>
              </w:rPr>
              <w:t>)</w:t>
            </w:r>
          </w:p>
        </w:tc>
      </w:tr>
      <w:tr w:rsidR="00654648" w14:paraId="67062D92" w14:textId="77777777">
        <w:trPr>
          <w:cantSplit/>
          <w:trHeight w:hRule="exact" w:val="1134"/>
        </w:trPr>
        <w:tc>
          <w:tcPr>
            <w:tcW w:w="10423" w:type="dxa"/>
            <w:gridSpan w:val="2"/>
            <w:shd w:val="clear" w:color="auto" w:fill="auto"/>
          </w:tcPr>
          <w:p w14:paraId="32C821AA" w14:textId="77777777" w:rsidR="00654648" w:rsidRDefault="00DF33FC">
            <w:pPr>
              <w:pStyle w:val="ZB"/>
              <w:framePr w:w="0" w:hRule="auto" w:wrap="auto" w:vAnchor="margin" w:hAnchor="text" w:yAlign="inline"/>
            </w:pPr>
            <w:r>
              <w:t xml:space="preserve">Technical </w:t>
            </w:r>
            <w:bookmarkStart w:id="5" w:name="spectype2"/>
            <w:r>
              <w:t>Report</w:t>
            </w:r>
            <w:bookmarkEnd w:id="5"/>
          </w:p>
          <w:p w14:paraId="42C05192" w14:textId="77777777" w:rsidR="00654648" w:rsidRDefault="00DF33FC">
            <w:pPr>
              <w:pStyle w:val="Guidance"/>
            </w:pPr>
            <w:r>
              <w:br/>
            </w:r>
            <w:r>
              <w:br/>
            </w:r>
          </w:p>
        </w:tc>
      </w:tr>
      <w:tr w:rsidR="00654648" w14:paraId="6BE86315" w14:textId="77777777">
        <w:trPr>
          <w:cantSplit/>
          <w:trHeight w:hRule="exact" w:val="3686"/>
        </w:trPr>
        <w:tc>
          <w:tcPr>
            <w:tcW w:w="10423" w:type="dxa"/>
            <w:gridSpan w:val="2"/>
            <w:tcBorders>
              <w:bottom w:val="single" w:sz="12" w:space="0" w:color="auto"/>
            </w:tcBorders>
            <w:shd w:val="clear" w:color="auto" w:fill="auto"/>
          </w:tcPr>
          <w:p w14:paraId="730F2A94" w14:textId="77777777" w:rsidR="00654648" w:rsidRDefault="00DF33FC">
            <w:pPr>
              <w:pStyle w:val="ZT"/>
              <w:framePr w:wrap="auto" w:hAnchor="text" w:yAlign="inline"/>
            </w:pPr>
            <w:r>
              <w:t>3rd Generation Partnership Project;</w:t>
            </w:r>
          </w:p>
          <w:p w14:paraId="27E1693A" w14:textId="77777777" w:rsidR="00654648" w:rsidRDefault="00DF33FC">
            <w:pPr>
              <w:pStyle w:val="ZT"/>
              <w:framePr w:wrap="auto" w:hAnchor="text" w:yAlign="inline"/>
            </w:pPr>
            <w:r>
              <w:t>Technical Specification Group Radio Access Network;</w:t>
            </w:r>
            <w:bookmarkStart w:id="6" w:name="specTitle"/>
          </w:p>
          <w:p w14:paraId="0D8E9A7C" w14:textId="5584657B" w:rsidR="00654648" w:rsidRDefault="00DF33FC">
            <w:pPr>
              <w:pStyle w:val="ZT"/>
              <w:framePr w:wrap="auto" w:hAnchor="text" w:yAlign="inline"/>
              <w:wordWrap w:val="0"/>
            </w:pPr>
            <w:r>
              <w:t>Rel-1</w:t>
            </w:r>
            <w:r w:rsidR="00C01438">
              <w:t>9</w:t>
            </w:r>
            <w:r>
              <w:t xml:space="preserve"> NR Inter-band C</w:t>
            </w:r>
            <w:r w:rsidR="00C01438">
              <w:t>A/DC configurations including inter band CA for 3 different bands DL with x different bands UL</w:t>
            </w:r>
            <w:r>
              <w:t xml:space="preserve"> (x=1,2)</w:t>
            </w:r>
            <w:bookmarkEnd w:id="6"/>
          </w:p>
          <w:p w14:paraId="32C9344E" w14:textId="72B3A3F2" w:rsidR="00654648" w:rsidRDefault="00DF33FC" w:rsidP="00C01438">
            <w:pPr>
              <w:pStyle w:val="ZT"/>
              <w:framePr w:wrap="auto" w:hAnchor="text" w:yAlign="inline"/>
              <w:rPr>
                <w:i/>
                <w:sz w:val="28"/>
              </w:rPr>
            </w:pPr>
            <w:r>
              <w:t>(</w:t>
            </w:r>
            <w:r>
              <w:rPr>
                <w:rStyle w:val="ZGSM"/>
              </w:rPr>
              <w:t xml:space="preserve">Release </w:t>
            </w:r>
            <w:bookmarkStart w:id="7" w:name="specRelease"/>
            <w:r>
              <w:rPr>
                <w:rStyle w:val="ZGSM"/>
              </w:rPr>
              <w:t>1</w:t>
            </w:r>
            <w:bookmarkEnd w:id="7"/>
            <w:r w:rsidR="00C01438">
              <w:rPr>
                <w:rStyle w:val="ZGSM"/>
              </w:rPr>
              <w:t>9</w:t>
            </w:r>
            <w:r>
              <w:t>)</w:t>
            </w:r>
          </w:p>
        </w:tc>
      </w:tr>
      <w:tr w:rsidR="00654648" w14:paraId="7C880F89" w14:textId="77777777">
        <w:trPr>
          <w:cantSplit/>
        </w:trPr>
        <w:tc>
          <w:tcPr>
            <w:tcW w:w="10423" w:type="dxa"/>
            <w:gridSpan w:val="2"/>
            <w:tcBorders>
              <w:top w:val="single" w:sz="12" w:space="0" w:color="auto"/>
              <w:bottom w:val="dashed" w:sz="4" w:space="0" w:color="auto"/>
            </w:tcBorders>
            <w:shd w:val="clear" w:color="auto" w:fill="auto"/>
          </w:tcPr>
          <w:p w14:paraId="4D2E1929" w14:textId="77777777" w:rsidR="00654648" w:rsidRDefault="00DF33FC">
            <w:pPr>
              <w:pStyle w:val="TAR"/>
            </w:pPr>
            <w:r>
              <w:tab/>
            </w:r>
          </w:p>
        </w:tc>
      </w:tr>
      <w:bookmarkStart w:id="8" w:name="_MON_1684549432"/>
      <w:bookmarkEnd w:id="8"/>
      <w:tr w:rsidR="00654648" w14:paraId="6F88B2A8" w14:textId="77777777">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Default="00DF33FC">
            <w:pPr>
              <w:pStyle w:val="TAL"/>
            </w:pPr>
            <w:r>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45pt" o:ole="">
                  <v:imagedata r:id="rId10" o:title=""/>
                </v:shape>
                <o:OLEObject Type="Embed" ProgID="Word.Picture.8" ShapeID="_x0000_i1025" DrawAspect="Content" ObjectID="_1794567487" r:id="rId11"/>
              </w:object>
            </w:r>
          </w:p>
        </w:tc>
        <w:bookmarkStart w:id="9" w:name="_MON_1710316168"/>
        <w:bookmarkEnd w:id="9"/>
        <w:tc>
          <w:tcPr>
            <w:tcW w:w="5212" w:type="dxa"/>
            <w:tcBorders>
              <w:top w:val="dashed" w:sz="4" w:space="0" w:color="auto"/>
              <w:bottom w:val="dashed" w:sz="4" w:space="0" w:color="auto"/>
            </w:tcBorders>
            <w:shd w:val="clear" w:color="auto" w:fill="auto"/>
          </w:tcPr>
          <w:p w14:paraId="591AADC1" w14:textId="77777777" w:rsidR="00654648" w:rsidRDefault="00DF33FC">
            <w:pPr>
              <w:pStyle w:val="TAR"/>
            </w:pPr>
            <w:r>
              <w:object w:dxaOrig="2567" w:dyaOrig="1490" w14:anchorId="411149E8">
                <v:shape id="_x0000_i1026" type="#_x0000_t75" style="width:129pt;height:74.9pt" o:ole="">
                  <v:imagedata r:id="rId12" o:title=""/>
                </v:shape>
                <o:OLEObject Type="Embed" ProgID="Word.Picture.8" ShapeID="_x0000_i1026" DrawAspect="Content" ObjectID="_1794567488" r:id="rId13"/>
              </w:object>
            </w:r>
          </w:p>
        </w:tc>
      </w:tr>
      <w:tr w:rsidR="00654648" w14:paraId="6BD647C5" w14:textId="77777777">
        <w:trPr>
          <w:cantSplit/>
          <w:trHeight w:hRule="exact" w:val="964"/>
        </w:trPr>
        <w:tc>
          <w:tcPr>
            <w:tcW w:w="10423" w:type="dxa"/>
            <w:gridSpan w:val="2"/>
            <w:tcBorders>
              <w:top w:val="dashed" w:sz="4" w:space="0" w:color="auto"/>
            </w:tcBorders>
            <w:shd w:val="clear" w:color="auto" w:fill="auto"/>
          </w:tcPr>
          <w:p w14:paraId="6A3AC64C" w14:textId="77777777" w:rsidR="00654648" w:rsidRDefault="00DF33F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68C3B91" w14:textId="77777777" w:rsidR="00654648" w:rsidRDefault="00654648">
      <w:pPr>
        <w:sectPr w:rsidR="00654648">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654648" w14:paraId="55C5597E" w14:textId="77777777">
        <w:trPr>
          <w:trHeight w:hRule="exact" w:val="5670"/>
        </w:trPr>
        <w:tc>
          <w:tcPr>
            <w:tcW w:w="10423" w:type="dxa"/>
            <w:shd w:val="clear" w:color="auto" w:fill="auto"/>
          </w:tcPr>
          <w:p w14:paraId="1CD5EBD7" w14:textId="77777777" w:rsidR="00654648" w:rsidRDefault="00654648">
            <w:pPr>
              <w:pStyle w:val="Guidance"/>
            </w:pPr>
            <w:bookmarkStart w:id="11" w:name="page2"/>
          </w:p>
        </w:tc>
      </w:tr>
      <w:tr w:rsidR="00654648" w14:paraId="06C9994C" w14:textId="77777777">
        <w:trPr>
          <w:trHeight w:hRule="exact" w:val="5387"/>
        </w:trPr>
        <w:tc>
          <w:tcPr>
            <w:tcW w:w="10423" w:type="dxa"/>
            <w:shd w:val="clear" w:color="auto" w:fill="auto"/>
          </w:tcPr>
          <w:p w14:paraId="0F070E11" w14:textId="77777777" w:rsidR="00654648" w:rsidRDefault="00DF33FC">
            <w:pPr>
              <w:pStyle w:val="FP"/>
              <w:spacing w:after="240"/>
              <w:ind w:left="2835" w:right="2835"/>
              <w:jc w:val="center"/>
              <w:rPr>
                <w:rFonts w:ascii="Arial" w:hAnsi="Arial"/>
                <w:b/>
                <w:i/>
              </w:rPr>
            </w:pPr>
            <w:bookmarkStart w:id="12" w:name="coords3gpp"/>
            <w:r>
              <w:rPr>
                <w:rFonts w:ascii="Arial" w:hAnsi="Arial"/>
                <w:b/>
                <w:i/>
              </w:rPr>
              <w:t>3GPP</w:t>
            </w:r>
          </w:p>
          <w:p w14:paraId="1CB36D1B" w14:textId="77777777" w:rsidR="00654648" w:rsidRDefault="00DF33FC">
            <w:pPr>
              <w:pStyle w:val="FP"/>
              <w:pBdr>
                <w:bottom w:val="single" w:sz="6" w:space="1" w:color="auto"/>
              </w:pBdr>
              <w:ind w:left="2835" w:right="2835"/>
              <w:jc w:val="center"/>
            </w:pPr>
            <w:r>
              <w:t>Postal address</w:t>
            </w:r>
          </w:p>
          <w:p w14:paraId="2A6D70DD" w14:textId="77777777" w:rsidR="00654648" w:rsidRDefault="00654648">
            <w:pPr>
              <w:pStyle w:val="FP"/>
              <w:ind w:left="2835" w:right="2835"/>
              <w:jc w:val="center"/>
              <w:rPr>
                <w:rFonts w:ascii="Arial" w:hAnsi="Arial"/>
                <w:sz w:val="18"/>
              </w:rPr>
            </w:pPr>
          </w:p>
          <w:p w14:paraId="438F8FC6" w14:textId="77777777" w:rsidR="00654648" w:rsidRDefault="00DF33FC">
            <w:pPr>
              <w:pStyle w:val="FP"/>
              <w:pBdr>
                <w:bottom w:val="single" w:sz="6" w:space="1" w:color="auto"/>
              </w:pBdr>
              <w:spacing w:before="240"/>
              <w:ind w:left="2835" w:right="2835"/>
              <w:jc w:val="center"/>
            </w:pPr>
            <w:r>
              <w:t>3GPP support office address</w:t>
            </w:r>
          </w:p>
          <w:p w14:paraId="758B6F53" w14:textId="77777777" w:rsidR="00654648" w:rsidRDefault="00DF33FC">
            <w:pPr>
              <w:pStyle w:val="FP"/>
              <w:ind w:left="2835" w:right="2835"/>
              <w:jc w:val="center"/>
              <w:rPr>
                <w:rFonts w:ascii="Arial" w:hAnsi="Arial"/>
                <w:sz w:val="18"/>
                <w:lang w:val="fr-FR"/>
              </w:rPr>
            </w:pPr>
            <w:r>
              <w:rPr>
                <w:rFonts w:ascii="Arial" w:hAnsi="Arial"/>
                <w:sz w:val="18"/>
                <w:lang w:val="fr-FR"/>
              </w:rPr>
              <w:t>650 Route des Lucioles - Sophia Antipolis</w:t>
            </w:r>
          </w:p>
          <w:p w14:paraId="013ABF8A" w14:textId="77777777" w:rsidR="00654648" w:rsidRDefault="00DF33FC">
            <w:pPr>
              <w:pStyle w:val="FP"/>
              <w:ind w:left="2835" w:right="2835"/>
              <w:jc w:val="center"/>
              <w:rPr>
                <w:rFonts w:ascii="Arial" w:hAnsi="Arial"/>
                <w:sz w:val="18"/>
                <w:lang w:val="fr-FR"/>
              </w:rPr>
            </w:pPr>
            <w:r>
              <w:rPr>
                <w:rFonts w:ascii="Arial" w:hAnsi="Arial"/>
                <w:sz w:val="18"/>
                <w:lang w:val="fr-FR"/>
              </w:rPr>
              <w:t>Valbonne - FRANCE</w:t>
            </w:r>
          </w:p>
          <w:p w14:paraId="45D2B253" w14:textId="77777777" w:rsidR="00654648" w:rsidRDefault="00DF33FC">
            <w:pPr>
              <w:pStyle w:val="FP"/>
              <w:spacing w:after="20"/>
              <w:ind w:left="2835" w:right="2835"/>
              <w:jc w:val="center"/>
              <w:rPr>
                <w:rFonts w:ascii="Arial" w:hAnsi="Arial"/>
                <w:sz w:val="18"/>
              </w:rPr>
            </w:pPr>
            <w:r>
              <w:rPr>
                <w:rFonts w:ascii="Arial" w:hAnsi="Arial"/>
                <w:sz w:val="18"/>
              </w:rPr>
              <w:t>Tel.: +33 4 92 94 42 00 Fax: +33 4 93 65 47 16</w:t>
            </w:r>
          </w:p>
          <w:p w14:paraId="3F1005E7" w14:textId="77777777" w:rsidR="00654648" w:rsidRDefault="00DF33FC">
            <w:pPr>
              <w:pStyle w:val="FP"/>
              <w:pBdr>
                <w:bottom w:val="single" w:sz="6" w:space="1" w:color="auto"/>
              </w:pBdr>
              <w:spacing w:before="240"/>
              <w:ind w:left="2835" w:right="2835"/>
              <w:jc w:val="center"/>
            </w:pPr>
            <w:r>
              <w:t>Internet</w:t>
            </w:r>
          </w:p>
          <w:p w14:paraId="64BF3580" w14:textId="77777777" w:rsidR="00654648" w:rsidRDefault="00DF33FC">
            <w:pPr>
              <w:pStyle w:val="FP"/>
              <w:ind w:left="2835" w:right="2835"/>
              <w:jc w:val="center"/>
              <w:rPr>
                <w:rFonts w:ascii="Arial" w:hAnsi="Arial"/>
                <w:sz w:val="18"/>
              </w:rPr>
            </w:pPr>
            <w:r>
              <w:rPr>
                <w:rFonts w:ascii="Arial" w:hAnsi="Arial"/>
                <w:sz w:val="18"/>
              </w:rPr>
              <w:t>http://www.3gpp.org</w:t>
            </w:r>
            <w:bookmarkEnd w:id="12"/>
          </w:p>
          <w:p w14:paraId="16744D63" w14:textId="77777777" w:rsidR="00654648" w:rsidRDefault="00654648"/>
        </w:tc>
      </w:tr>
      <w:tr w:rsidR="00654648" w14:paraId="6467EE0B" w14:textId="77777777">
        <w:tc>
          <w:tcPr>
            <w:tcW w:w="10423" w:type="dxa"/>
            <w:shd w:val="clear" w:color="auto" w:fill="auto"/>
            <w:vAlign w:val="bottom"/>
          </w:tcPr>
          <w:p w14:paraId="7F0AB346" w14:textId="77777777" w:rsidR="00654648" w:rsidRDefault="00DF33FC">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588C8D3F" w14:textId="77777777" w:rsidR="00654648" w:rsidRDefault="00DF33FC">
            <w:pPr>
              <w:pStyle w:val="FP"/>
              <w:jc w:val="center"/>
            </w:pPr>
            <w:r>
              <w:t>No part may be reproduced except as authorized by written permission.</w:t>
            </w:r>
            <w:r>
              <w:br/>
              <w:t>The copyright and the foregoing restriction extend to reproduction in all media.</w:t>
            </w:r>
          </w:p>
          <w:p w14:paraId="23139DCE" w14:textId="77777777" w:rsidR="00654648" w:rsidRDefault="00654648">
            <w:pPr>
              <w:pStyle w:val="FP"/>
              <w:jc w:val="center"/>
            </w:pPr>
          </w:p>
          <w:p w14:paraId="42999B3D" w14:textId="5356FBE1" w:rsidR="00654648" w:rsidRDefault="00DF33FC">
            <w:pPr>
              <w:pStyle w:val="FP"/>
              <w:jc w:val="center"/>
              <w:rPr>
                <w:sz w:val="18"/>
              </w:rPr>
            </w:pPr>
            <w:r>
              <w:rPr>
                <w:sz w:val="18"/>
              </w:rPr>
              <w:t xml:space="preserve">© </w:t>
            </w:r>
            <w:r w:rsidR="00280922">
              <w:rPr>
                <w:sz w:val="18"/>
              </w:rPr>
              <w:t>2024</w:t>
            </w:r>
            <w:r>
              <w:rPr>
                <w:sz w:val="18"/>
              </w:rPr>
              <w:t>, 3GPP Organizational Partners (ARIB, ATIS, CCSA, ETSI, TSDSI, TTA, TTC).</w:t>
            </w:r>
            <w:bookmarkStart w:id="14" w:name="copyrightaddon"/>
            <w:bookmarkEnd w:id="14"/>
          </w:p>
          <w:p w14:paraId="19E53DDE" w14:textId="77777777" w:rsidR="00654648" w:rsidRDefault="00DF33FC">
            <w:pPr>
              <w:pStyle w:val="FP"/>
              <w:jc w:val="center"/>
              <w:rPr>
                <w:sz w:val="18"/>
              </w:rPr>
            </w:pPr>
            <w:r>
              <w:rPr>
                <w:sz w:val="18"/>
              </w:rPr>
              <w:t>All rights reserved.</w:t>
            </w:r>
          </w:p>
          <w:p w14:paraId="0A8324CD" w14:textId="77777777" w:rsidR="00654648" w:rsidRDefault="00654648">
            <w:pPr>
              <w:pStyle w:val="FP"/>
              <w:rPr>
                <w:sz w:val="18"/>
              </w:rPr>
            </w:pPr>
          </w:p>
          <w:p w14:paraId="642773F5" w14:textId="77777777" w:rsidR="00654648" w:rsidRDefault="00DF33FC">
            <w:pPr>
              <w:pStyle w:val="FP"/>
              <w:rPr>
                <w:sz w:val="18"/>
              </w:rPr>
            </w:pPr>
            <w:r>
              <w:rPr>
                <w:sz w:val="18"/>
              </w:rPr>
              <w:t>UMTS™ is a Trade Mark of ETSI registered for the benefit of its members</w:t>
            </w:r>
          </w:p>
          <w:p w14:paraId="589873A4" w14:textId="77777777" w:rsidR="00654648" w:rsidRDefault="00DF33F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993B29" w14:textId="708CAEA3" w:rsidR="00654648" w:rsidRDefault="00DF33FC">
            <w:pPr>
              <w:pStyle w:val="FP"/>
              <w:rPr>
                <w:sz w:val="18"/>
              </w:rPr>
            </w:pPr>
            <w:r>
              <w:rPr>
                <w:sz w:val="18"/>
              </w:rPr>
              <w:t>GSM® and the GSM logo are registered and owned by the GSM Association</w:t>
            </w:r>
            <w:bookmarkEnd w:id="13"/>
          </w:p>
          <w:p w14:paraId="707F72E7" w14:textId="77777777" w:rsidR="00654648" w:rsidRDefault="00654648"/>
        </w:tc>
      </w:tr>
      <w:bookmarkEnd w:id="11"/>
    </w:tbl>
    <w:p w14:paraId="02240C05" w14:textId="77777777" w:rsidR="00654648" w:rsidRDefault="00DF33FC">
      <w:pPr>
        <w:pStyle w:val="TT"/>
      </w:pPr>
      <w:r>
        <w:lastRenderedPageBreak/>
        <w:br w:type="page"/>
      </w:r>
      <w:bookmarkStart w:id="15" w:name="tableOfContents"/>
      <w:bookmarkEnd w:id="15"/>
      <w:r>
        <w:lastRenderedPageBreak/>
        <w:t>Contents</w:t>
      </w:r>
    </w:p>
    <w:p w14:paraId="3E55AF9D" w14:textId="77777777" w:rsidR="00EB6086" w:rsidRDefault="00DF33FC">
      <w:pPr>
        <w:pStyle w:val="TOC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EB6086">
        <w:rPr>
          <w:noProof/>
        </w:rPr>
        <w:t>Foreword</w:t>
      </w:r>
      <w:r w:rsidR="00EB6086">
        <w:rPr>
          <w:noProof/>
        </w:rPr>
        <w:tab/>
      </w:r>
      <w:r w:rsidR="00EB6086">
        <w:rPr>
          <w:noProof/>
        </w:rPr>
        <w:fldChar w:fldCharType="begin"/>
      </w:r>
      <w:r w:rsidR="00EB6086">
        <w:rPr>
          <w:noProof/>
        </w:rPr>
        <w:instrText xml:space="preserve"> PAGEREF _Toc183507659 \h </w:instrText>
      </w:r>
      <w:r w:rsidR="00EB6086">
        <w:rPr>
          <w:noProof/>
        </w:rPr>
      </w:r>
      <w:r w:rsidR="00EB6086">
        <w:rPr>
          <w:noProof/>
        </w:rPr>
        <w:fldChar w:fldCharType="separate"/>
      </w:r>
      <w:r w:rsidR="00EB6086">
        <w:rPr>
          <w:noProof/>
        </w:rPr>
        <w:t>13</w:t>
      </w:r>
      <w:r w:rsidR="00EB6086">
        <w:rPr>
          <w:noProof/>
        </w:rPr>
        <w:fldChar w:fldCharType="end"/>
      </w:r>
    </w:p>
    <w:p w14:paraId="783EE1E3" w14:textId="77777777" w:rsidR="00EB6086" w:rsidRDefault="00EB6086">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_Toc183507660 \h </w:instrText>
      </w:r>
      <w:r>
        <w:rPr>
          <w:noProof/>
        </w:rPr>
      </w:r>
      <w:r>
        <w:rPr>
          <w:noProof/>
        </w:rPr>
        <w:fldChar w:fldCharType="separate"/>
      </w:r>
      <w:r>
        <w:rPr>
          <w:noProof/>
        </w:rPr>
        <w:t>15</w:t>
      </w:r>
      <w:r>
        <w:rPr>
          <w:noProof/>
        </w:rPr>
        <w:fldChar w:fldCharType="end"/>
      </w:r>
    </w:p>
    <w:p w14:paraId="1F6CC916" w14:textId="77777777" w:rsidR="00EB6086" w:rsidRDefault="00EB6086">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_Toc183507661 \h </w:instrText>
      </w:r>
      <w:r>
        <w:rPr>
          <w:noProof/>
        </w:rPr>
      </w:r>
      <w:r>
        <w:rPr>
          <w:noProof/>
        </w:rPr>
        <w:fldChar w:fldCharType="separate"/>
      </w:r>
      <w:r>
        <w:rPr>
          <w:noProof/>
        </w:rPr>
        <w:t>15</w:t>
      </w:r>
      <w:r>
        <w:rPr>
          <w:noProof/>
        </w:rPr>
        <w:fldChar w:fldCharType="end"/>
      </w:r>
    </w:p>
    <w:p w14:paraId="2B6B2224" w14:textId="77777777" w:rsidR="00EB6086" w:rsidRDefault="00EB6086">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_Toc183507662 \h </w:instrText>
      </w:r>
      <w:r>
        <w:rPr>
          <w:noProof/>
        </w:rPr>
      </w:r>
      <w:r>
        <w:rPr>
          <w:noProof/>
        </w:rPr>
        <w:fldChar w:fldCharType="separate"/>
      </w:r>
      <w:r>
        <w:rPr>
          <w:noProof/>
        </w:rPr>
        <w:t>15</w:t>
      </w:r>
      <w:r>
        <w:rPr>
          <w:noProof/>
        </w:rPr>
        <w:fldChar w:fldCharType="end"/>
      </w:r>
    </w:p>
    <w:p w14:paraId="48098E0D" w14:textId="77777777" w:rsidR="00EB6086" w:rsidRDefault="00EB6086">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_Toc183507663 \h </w:instrText>
      </w:r>
      <w:r>
        <w:rPr>
          <w:noProof/>
        </w:rPr>
      </w:r>
      <w:r>
        <w:rPr>
          <w:noProof/>
        </w:rPr>
        <w:fldChar w:fldCharType="separate"/>
      </w:r>
      <w:r>
        <w:rPr>
          <w:noProof/>
        </w:rPr>
        <w:t>15</w:t>
      </w:r>
      <w:r>
        <w:rPr>
          <w:noProof/>
        </w:rPr>
        <w:fldChar w:fldCharType="end"/>
      </w:r>
    </w:p>
    <w:p w14:paraId="319B73CC" w14:textId="77777777" w:rsidR="00EB6086" w:rsidRDefault="00EB6086">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_Toc183507664 \h </w:instrText>
      </w:r>
      <w:r>
        <w:rPr>
          <w:noProof/>
        </w:rPr>
      </w:r>
      <w:r>
        <w:rPr>
          <w:noProof/>
        </w:rPr>
        <w:fldChar w:fldCharType="separate"/>
      </w:r>
      <w:r>
        <w:rPr>
          <w:noProof/>
        </w:rPr>
        <w:t>15</w:t>
      </w:r>
      <w:r>
        <w:rPr>
          <w:noProof/>
        </w:rPr>
        <w:fldChar w:fldCharType="end"/>
      </w:r>
    </w:p>
    <w:p w14:paraId="33B6223E" w14:textId="77777777" w:rsidR="00EB6086" w:rsidRDefault="00EB6086">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_Toc183507665 \h </w:instrText>
      </w:r>
      <w:r>
        <w:rPr>
          <w:noProof/>
        </w:rPr>
      </w:r>
      <w:r>
        <w:rPr>
          <w:noProof/>
        </w:rPr>
        <w:fldChar w:fldCharType="separate"/>
      </w:r>
      <w:r>
        <w:rPr>
          <w:noProof/>
        </w:rPr>
        <w:t>16</w:t>
      </w:r>
      <w:r>
        <w:rPr>
          <w:noProof/>
        </w:rPr>
        <w:fldChar w:fldCharType="end"/>
      </w:r>
    </w:p>
    <w:p w14:paraId="6D4C62C9" w14:textId="77777777" w:rsidR="00EB6086" w:rsidRDefault="00EB6086">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_Toc183507666 \h </w:instrText>
      </w:r>
      <w:r>
        <w:rPr>
          <w:noProof/>
        </w:rPr>
      </w:r>
      <w:r>
        <w:rPr>
          <w:noProof/>
        </w:rPr>
        <w:fldChar w:fldCharType="separate"/>
      </w:r>
      <w:r>
        <w:rPr>
          <w:noProof/>
        </w:rPr>
        <w:t>16</w:t>
      </w:r>
      <w:r>
        <w:rPr>
          <w:noProof/>
        </w:rPr>
        <w:fldChar w:fldCharType="end"/>
      </w:r>
    </w:p>
    <w:p w14:paraId="2676B70D" w14:textId="77777777" w:rsidR="00EB6086" w:rsidRDefault="00EB6086">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_Toc183507667 \h </w:instrText>
      </w:r>
      <w:r>
        <w:rPr>
          <w:noProof/>
        </w:rPr>
      </w:r>
      <w:r>
        <w:rPr>
          <w:noProof/>
        </w:rPr>
        <w:fldChar w:fldCharType="separate"/>
      </w:r>
      <w:r>
        <w:rPr>
          <w:noProof/>
        </w:rPr>
        <w:t>16</w:t>
      </w:r>
      <w:r>
        <w:rPr>
          <w:noProof/>
        </w:rPr>
        <w:fldChar w:fldCharType="end"/>
      </w:r>
    </w:p>
    <w:p w14:paraId="33593548" w14:textId="77777777" w:rsidR="00EB6086" w:rsidRDefault="00EB6086">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_Toc183507668 \h </w:instrText>
      </w:r>
      <w:r>
        <w:rPr>
          <w:noProof/>
        </w:rPr>
      </w:r>
      <w:r>
        <w:rPr>
          <w:noProof/>
        </w:rPr>
        <w:fldChar w:fldCharType="separate"/>
      </w:r>
      <w:r>
        <w:rPr>
          <w:noProof/>
        </w:rPr>
        <w:t>16</w:t>
      </w:r>
      <w:r>
        <w:rPr>
          <w:noProof/>
        </w:rPr>
        <w:fldChar w:fldCharType="end"/>
      </w:r>
    </w:p>
    <w:p w14:paraId="005DD08B" w14:textId="77777777" w:rsidR="00EB6086" w:rsidRDefault="00EB6086">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sidRPr="0027273A">
        <w:rPr>
          <w:rFonts w:eastAsia="Times New Roman"/>
          <w:noProof/>
          <w:lang w:eastAsia="en-GB"/>
        </w:rPr>
        <w:t>Three bands within FR1 Carrier Aggregation: Specific Band Combination Part</w:t>
      </w:r>
      <w:r>
        <w:rPr>
          <w:noProof/>
        </w:rPr>
        <w:tab/>
      </w:r>
      <w:r>
        <w:rPr>
          <w:noProof/>
        </w:rPr>
        <w:fldChar w:fldCharType="begin"/>
      </w:r>
      <w:r>
        <w:rPr>
          <w:noProof/>
        </w:rPr>
        <w:instrText xml:space="preserve"> PAGEREF _Toc183507669 \h </w:instrText>
      </w:r>
      <w:r>
        <w:rPr>
          <w:noProof/>
        </w:rPr>
      </w:r>
      <w:r>
        <w:rPr>
          <w:noProof/>
        </w:rPr>
        <w:fldChar w:fldCharType="separate"/>
      </w:r>
      <w:r>
        <w:rPr>
          <w:noProof/>
        </w:rPr>
        <w:t>16</w:t>
      </w:r>
      <w:r>
        <w:rPr>
          <w:noProof/>
        </w:rPr>
        <w:fldChar w:fldCharType="end"/>
      </w:r>
    </w:p>
    <w:p w14:paraId="2A161F9E" w14:textId="77777777" w:rsidR="00EB6086" w:rsidRDefault="00EB6086">
      <w:pPr>
        <w:pStyle w:val="TOC2"/>
        <w:rPr>
          <w:rFonts w:asciiTheme="minorHAnsi" w:hAnsiTheme="minorHAnsi" w:cstheme="minorBidi"/>
          <w:noProof/>
          <w:kern w:val="2"/>
          <w:sz w:val="21"/>
          <w:szCs w:val="22"/>
          <w:lang w:val="en-US" w:eastAsia="zh-CN"/>
        </w:rPr>
      </w:pPr>
      <w:r>
        <w:rPr>
          <w:noProof/>
        </w:rPr>
        <w:t>5.</w:t>
      </w:r>
      <w:r>
        <w:rPr>
          <w:noProof/>
          <w:lang w:eastAsia="zh-CN"/>
        </w:rPr>
        <w:t>0</w:t>
      </w:r>
      <w:r>
        <w:rPr>
          <w:rFonts w:asciiTheme="minorHAnsi" w:hAnsiTheme="minorHAnsi" w:cstheme="minorBidi"/>
          <w:noProof/>
          <w:kern w:val="2"/>
          <w:sz w:val="21"/>
          <w:szCs w:val="22"/>
          <w:lang w:val="en-US" w:eastAsia="zh-CN"/>
        </w:rPr>
        <w:tab/>
      </w:r>
      <w:r>
        <w:rPr>
          <w:noProof/>
        </w:rPr>
        <w:t>CA_nX-nY-nZ</w:t>
      </w:r>
      <w:r>
        <w:rPr>
          <w:noProof/>
        </w:rPr>
        <w:tab/>
      </w:r>
      <w:r>
        <w:rPr>
          <w:noProof/>
        </w:rPr>
        <w:fldChar w:fldCharType="begin"/>
      </w:r>
      <w:r>
        <w:rPr>
          <w:noProof/>
        </w:rPr>
        <w:instrText xml:space="preserve"> PAGEREF _Toc183507670 \h </w:instrText>
      </w:r>
      <w:r>
        <w:rPr>
          <w:noProof/>
        </w:rPr>
      </w:r>
      <w:r>
        <w:rPr>
          <w:noProof/>
        </w:rPr>
        <w:fldChar w:fldCharType="separate"/>
      </w:r>
      <w:r>
        <w:rPr>
          <w:noProof/>
        </w:rPr>
        <w:t>16</w:t>
      </w:r>
      <w:r>
        <w:rPr>
          <w:noProof/>
        </w:rPr>
        <w:fldChar w:fldCharType="end"/>
      </w:r>
    </w:p>
    <w:p w14:paraId="2DC7AFF1" w14:textId="77777777" w:rsidR="00EB6086" w:rsidRDefault="00EB6086">
      <w:pPr>
        <w:pStyle w:val="TOC3"/>
        <w:rPr>
          <w:rFonts w:asciiTheme="minorHAnsi" w:hAnsiTheme="minorHAnsi" w:cstheme="minorBidi"/>
          <w:noProof/>
          <w:kern w:val="2"/>
          <w:sz w:val="21"/>
          <w:szCs w:val="22"/>
          <w:lang w:val="en-US" w:eastAsia="zh-CN"/>
        </w:rPr>
      </w:pPr>
      <w:r>
        <w:rPr>
          <w:noProof/>
        </w:rPr>
        <w:t>5.0.1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_Toc183507671 \h </w:instrText>
      </w:r>
      <w:r>
        <w:rPr>
          <w:noProof/>
        </w:rPr>
      </w:r>
      <w:r>
        <w:rPr>
          <w:noProof/>
        </w:rPr>
        <w:fldChar w:fldCharType="separate"/>
      </w:r>
      <w:r>
        <w:rPr>
          <w:noProof/>
        </w:rPr>
        <w:t>16</w:t>
      </w:r>
      <w:r>
        <w:rPr>
          <w:noProof/>
        </w:rPr>
        <w:fldChar w:fldCharType="end"/>
      </w:r>
    </w:p>
    <w:p w14:paraId="60B5739C" w14:textId="77777777" w:rsidR="00EB6086" w:rsidRDefault="00EB6086">
      <w:pPr>
        <w:pStyle w:val="TOC4"/>
        <w:rPr>
          <w:rFonts w:asciiTheme="minorHAnsi" w:hAnsiTheme="minorHAnsi" w:cstheme="minorBidi"/>
          <w:noProof/>
          <w:kern w:val="2"/>
          <w:sz w:val="21"/>
          <w:szCs w:val="22"/>
          <w:lang w:val="en-US" w:eastAsia="zh-CN"/>
        </w:rPr>
      </w:pPr>
      <w:r>
        <w:rPr>
          <w:noProof/>
        </w:rPr>
        <w:t>5.0.1.1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_Toc183507672 \h </w:instrText>
      </w:r>
      <w:r>
        <w:rPr>
          <w:noProof/>
        </w:rPr>
      </w:r>
      <w:r>
        <w:rPr>
          <w:noProof/>
        </w:rPr>
        <w:fldChar w:fldCharType="separate"/>
      </w:r>
      <w:r>
        <w:rPr>
          <w:noProof/>
        </w:rPr>
        <w:t>16</w:t>
      </w:r>
      <w:r>
        <w:rPr>
          <w:noProof/>
        </w:rPr>
        <w:fldChar w:fldCharType="end"/>
      </w:r>
    </w:p>
    <w:p w14:paraId="2C211751"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5.0.1.2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_Toc183507673 \h </w:instrText>
      </w:r>
      <w:r>
        <w:rPr>
          <w:noProof/>
        </w:rPr>
      </w:r>
      <w:r>
        <w:rPr>
          <w:noProof/>
        </w:rPr>
        <w:fldChar w:fldCharType="separate"/>
      </w:r>
      <w:r>
        <w:rPr>
          <w:noProof/>
        </w:rPr>
        <w:t>17</w:t>
      </w:r>
      <w:r>
        <w:rPr>
          <w:noProof/>
        </w:rPr>
        <w:fldChar w:fldCharType="end"/>
      </w:r>
    </w:p>
    <w:p w14:paraId="0C884AA2"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5.0.1.3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_Toc183507674 \h </w:instrText>
      </w:r>
      <w:r>
        <w:rPr>
          <w:noProof/>
        </w:rPr>
      </w:r>
      <w:r>
        <w:rPr>
          <w:noProof/>
        </w:rPr>
        <w:fldChar w:fldCharType="separate"/>
      </w:r>
      <w:r>
        <w:rPr>
          <w:noProof/>
        </w:rPr>
        <w:t>17</w:t>
      </w:r>
      <w:r>
        <w:rPr>
          <w:noProof/>
        </w:rPr>
        <w:fldChar w:fldCharType="end"/>
      </w:r>
    </w:p>
    <w:p w14:paraId="63A3D1E9"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5.0.2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_Toc183507675 \h </w:instrText>
      </w:r>
      <w:r>
        <w:rPr>
          <w:noProof/>
        </w:rPr>
      </w:r>
      <w:r>
        <w:rPr>
          <w:noProof/>
        </w:rPr>
        <w:fldChar w:fldCharType="separate"/>
      </w:r>
      <w:r>
        <w:rPr>
          <w:noProof/>
        </w:rPr>
        <w:t>18</w:t>
      </w:r>
      <w:r>
        <w:rPr>
          <w:noProof/>
        </w:rPr>
        <w:fldChar w:fldCharType="end"/>
      </w:r>
    </w:p>
    <w:p w14:paraId="1EB8C62B" w14:textId="77777777" w:rsidR="00EB6086" w:rsidRDefault="00EB6086">
      <w:pPr>
        <w:pStyle w:val="TOC4"/>
        <w:rPr>
          <w:rFonts w:asciiTheme="minorHAnsi" w:hAnsiTheme="minorHAnsi" w:cstheme="minorBidi"/>
          <w:noProof/>
          <w:kern w:val="2"/>
          <w:sz w:val="21"/>
          <w:szCs w:val="22"/>
          <w:lang w:val="en-US" w:eastAsia="zh-CN"/>
        </w:rPr>
      </w:pPr>
      <w:r w:rsidRPr="0027273A">
        <w:rPr>
          <w:rFonts w:eastAsia="Times New Roman"/>
          <w:noProof/>
          <w:lang w:eastAsia="en-GB"/>
        </w:rPr>
        <w:t>5.0.2.1</w:t>
      </w:r>
      <w:r>
        <w:rPr>
          <w:rFonts w:asciiTheme="minorHAnsi" w:hAnsiTheme="minorHAnsi" w:cstheme="minorBidi"/>
          <w:noProof/>
          <w:kern w:val="2"/>
          <w:sz w:val="21"/>
          <w:szCs w:val="22"/>
          <w:lang w:val="en-US" w:eastAsia="zh-CN"/>
        </w:rPr>
        <w:tab/>
      </w:r>
      <w:r w:rsidRPr="0027273A">
        <w:rPr>
          <w:rFonts w:eastAsia="Times New Roman"/>
          <w:noProof/>
          <w:lang w:eastAsia="en-GB"/>
        </w:rPr>
        <w:t>UE co-existence studies</w:t>
      </w:r>
      <w:r>
        <w:rPr>
          <w:noProof/>
        </w:rPr>
        <w:tab/>
      </w:r>
      <w:r>
        <w:rPr>
          <w:noProof/>
        </w:rPr>
        <w:fldChar w:fldCharType="begin"/>
      </w:r>
      <w:r>
        <w:rPr>
          <w:noProof/>
        </w:rPr>
        <w:instrText xml:space="preserve"> PAGEREF _Toc183507676 \h </w:instrText>
      </w:r>
      <w:r>
        <w:rPr>
          <w:noProof/>
        </w:rPr>
      </w:r>
      <w:r>
        <w:rPr>
          <w:noProof/>
        </w:rPr>
        <w:fldChar w:fldCharType="separate"/>
      </w:r>
      <w:r>
        <w:rPr>
          <w:noProof/>
        </w:rPr>
        <w:t>18</w:t>
      </w:r>
      <w:r>
        <w:rPr>
          <w:noProof/>
        </w:rPr>
        <w:fldChar w:fldCharType="end"/>
      </w:r>
    </w:p>
    <w:p w14:paraId="31971007"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lang w:eastAsia="en-GB"/>
        </w:rPr>
        <w:t>5.0.2.1.1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_Toc183507677 \h </w:instrText>
      </w:r>
      <w:r>
        <w:rPr>
          <w:noProof/>
        </w:rPr>
      </w:r>
      <w:r>
        <w:rPr>
          <w:noProof/>
        </w:rPr>
        <w:fldChar w:fldCharType="separate"/>
      </w:r>
      <w:r>
        <w:rPr>
          <w:noProof/>
        </w:rPr>
        <w:t>18</w:t>
      </w:r>
      <w:r>
        <w:rPr>
          <w:noProof/>
        </w:rPr>
        <w:fldChar w:fldCharType="end"/>
      </w:r>
    </w:p>
    <w:p w14:paraId="0B4E9D0F"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lang w:eastAsia="en-GB"/>
        </w:rPr>
        <w:t>5.0.2.1.2</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3CC (2CC intra-band in one band)</w:t>
      </w:r>
      <w:r>
        <w:rPr>
          <w:noProof/>
        </w:rPr>
        <w:tab/>
      </w:r>
      <w:r>
        <w:rPr>
          <w:noProof/>
        </w:rPr>
        <w:fldChar w:fldCharType="begin"/>
      </w:r>
      <w:r>
        <w:rPr>
          <w:noProof/>
        </w:rPr>
        <w:instrText xml:space="preserve"> PAGEREF _Toc183507678 \h </w:instrText>
      </w:r>
      <w:r>
        <w:rPr>
          <w:noProof/>
        </w:rPr>
      </w:r>
      <w:r>
        <w:rPr>
          <w:noProof/>
        </w:rPr>
        <w:fldChar w:fldCharType="separate"/>
      </w:r>
      <w:r>
        <w:rPr>
          <w:noProof/>
        </w:rPr>
        <w:t>18</w:t>
      </w:r>
      <w:r>
        <w:rPr>
          <w:noProof/>
        </w:rPr>
        <w:fldChar w:fldCharType="end"/>
      </w:r>
    </w:p>
    <w:p w14:paraId="61EC0AFC" w14:textId="77777777" w:rsidR="00EB6086" w:rsidRDefault="00EB6086">
      <w:pPr>
        <w:pStyle w:val="TOC4"/>
        <w:rPr>
          <w:rFonts w:asciiTheme="minorHAnsi" w:hAnsiTheme="minorHAnsi" w:cstheme="minorBidi"/>
          <w:noProof/>
          <w:kern w:val="2"/>
          <w:sz w:val="21"/>
          <w:szCs w:val="22"/>
          <w:lang w:val="en-US" w:eastAsia="zh-CN"/>
        </w:rPr>
      </w:pPr>
      <w:r w:rsidRPr="0027273A">
        <w:rPr>
          <w:rFonts w:eastAsia="Times New Roman"/>
          <w:noProof/>
          <w:lang w:eastAsia="en-GB"/>
        </w:rPr>
        <w:t>5.0.2.2</w:t>
      </w:r>
      <w:r>
        <w:rPr>
          <w:rFonts w:asciiTheme="minorHAnsi" w:hAnsiTheme="minorHAnsi" w:cstheme="minorBidi"/>
          <w:noProof/>
          <w:kern w:val="2"/>
          <w:sz w:val="21"/>
          <w:szCs w:val="22"/>
          <w:lang w:val="en-US" w:eastAsia="zh-CN"/>
        </w:rPr>
        <w:tab/>
      </w:r>
      <w:r w:rsidRPr="0027273A">
        <w:rPr>
          <w:rFonts w:eastAsia="Times New Roman"/>
          <w:noProof/>
          <w:lang w:eastAsia="en-GB"/>
        </w:rPr>
        <w:t>REFSENS requirements</w:t>
      </w:r>
      <w:r>
        <w:rPr>
          <w:noProof/>
        </w:rPr>
        <w:tab/>
      </w:r>
      <w:r>
        <w:rPr>
          <w:noProof/>
        </w:rPr>
        <w:fldChar w:fldCharType="begin"/>
      </w:r>
      <w:r>
        <w:rPr>
          <w:noProof/>
        </w:rPr>
        <w:instrText xml:space="preserve"> PAGEREF _Toc183507679 \h </w:instrText>
      </w:r>
      <w:r>
        <w:rPr>
          <w:noProof/>
        </w:rPr>
      </w:r>
      <w:r>
        <w:rPr>
          <w:noProof/>
        </w:rPr>
        <w:fldChar w:fldCharType="separate"/>
      </w:r>
      <w:r>
        <w:rPr>
          <w:noProof/>
        </w:rPr>
        <w:t>19</w:t>
      </w:r>
      <w:r>
        <w:rPr>
          <w:noProof/>
        </w:rPr>
        <w:fldChar w:fldCharType="end"/>
      </w:r>
    </w:p>
    <w:p w14:paraId="376E4AC7" w14:textId="77777777" w:rsidR="00EB6086" w:rsidRDefault="00EB6086">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CA_n28-n41-n79</w:t>
      </w:r>
      <w:r>
        <w:rPr>
          <w:noProof/>
        </w:rPr>
        <w:tab/>
      </w:r>
      <w:r>
        <w:rPr>
          <w:noProof/>
        </w:rPr>
        <w:fldChar w:fldCharType="begin"/>
      </w:r>
      <w:r>
        <w:rPr>
          <w:noProof/>
        </w:rPr>
        <w:instrText xml:space="preserve"> PAGEREF _Toc183507680 \h </w:instrText>
      </w:r>
      <w:r>
        <w:rPr>
          <w:noProof/>
        </w:rPr>
      </w:r>
      <w:r>
        <w:rPr>
          <w:noProof/>
        </w:rPr>
        <w:fldChar w:fldCharType="separate"/>
      </w:r>
      <w:r>
        <w:rPr>
          <w:noProof/>
        </w:rPr>
        <w:t>19</w:t>
      </w:r>
      <w:r>
        <w:rPr>
          <w:noProof/>
        </w:rPr>
        <w:fldChar w:fldCharType="end"/>
      </w:r>
    </w:p>
    <w:p w14:paraId="1D3776FB" w14:textId="77777777" w:rsidR="00EB6086" w:rsidRDefault="00EB6086">
      <w:pPr>
        <w:pStyle w:val="TOC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_Toc183507681 \h </w:instrText>
      </w:r>
      <w:r>
        <w:rPr>
          <w:noProof/>
        </w:rPr>
      </w:r>
      <w:r>
        <w:rPr>
          <w:noProof/>
        </w:rPr>
        <w:fldChar w:fldCharType="separate"/>
      </w:r>
      <w:r>
        <w:rPr>
          <w:noProof/>
        </w:rPr>
        <w:t>19</w:t>
      </w:r>
      <w:r>
        <w:rPr>
          <w:noProof/>
        </w:rPr>
        <w:fldChar w:fldCharType="end"/>
      </w:r>
    </w:p>
    <w:p w14:paraId="73DC47FB" w14:textId="77777777" w:rsidR="00EB6086" w:rsidRDefault="00EB6086">
      <w:pPr>
        <w:pStyle w:val="TOC4"/>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_Toc183507682 \h </w:instrText>
      </w:r>
      <w:r>
        <w:rPr>
          <w:noProof/>
        </w:rPr>
      </w:r>
      <w:r>
        <w:rPr>
          <w:noProof/>
        </w:rPr>
        <w:fldChar w:fldCharType="separate"/>
      </w:r>
      <w:r>
        <w:rPr>
          <w:noProof/>
        </w:rPr>
        <w:t>19</w:t>
      </w:r>
      <w:r>
        <w:rPr>
          <w:noProof/>
        </w:rPr>
        <w:fldChar w:fldCharType="end"/>
      </w:r>
    </w:p>
    <w:p w14:paraId="64C26F5A" w14:textId="77777777" w:rsidR="00EB6086" w:rsidRDefault="00EB6086">
      <w:pPr>
        <w:pStyle w:val="TOC4"/>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_Toc183507683 \h </w:instrText>
      </w:r>
      <w:r>
        <w:rPr>
          <w:noProof/>
        </w:rPr>
      </w:r>
      <w:r>
        <w:rPr>
          <w:noProof/>
        </w:rPr>
        <w:fldChar w:fldCharType="separate"/>
      </w:r>
      <w:r>
        <w:rPr>
          <w:noProof/>
        </w:rPr>
        <w:t>20</w:t>
      </w:r>
      <w:r>
        <w:rPr>
          <w:noProof/>
        </w:rPr>
        <w:fldChar w:fldCharType="end"/>
      </w:r>
    </w:p>
    <w:p w14:paraId="1236C39D" w14:textId="77777777" w:rsidR="00EB6086" w:rsidRDefault="00EB6086">
      <w:pPr>
        <w:pStyle w:val="TOC4"/>
        <w:rPr>
          <w:rFonts w:asciiTheme="minorHAnsi" w:hAnsiTheme="minorHAnsi" w:cstheme="minorBidi"/>
          <w:noProof/>
          <w:kern w:val="2"/>
          <w:sz w:val="21"/>
          <w:szCs w:val="22"/>
          <w:lang w:val="en-US" w:eastAsia="zh-CN"/>
        </w:rPr>
      </w:pPr>
      <w:r>
        <w:rPr>
          <w:noProof/>
        </w:rPr>
        <w:t>5.1.1.3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_Toc183507684 \h </w:instrText>
      </w:r>
      <w:r>
        <w:rPr>
          <w:noProof/>
        </w:rPr>
      </w:r>
      <w:r>
        <w:rPr>
          <w:noProof/>
        </w:rPr>
        <w:fldChar w:fldCharType="separate"/>
      </w:r>
      <w:r>
        <w:rPr>
          <w:noProof/>
        </w:rPr>
        <w:t>20</w:t>
      </w:r>
      <w:r>
        <w:rPr>
          <w:noProof/>
        </w:rPr>
        <w:fldChar w:fldCharType="end"/>
      </w:r>
    </w:p>
    <w:p w14:paraId="59FB116F" w14:textId="77777777" w:rsidR="00EB6086" w:rsidRDefault="00EB6086">
      <w:pPr>
        <w:pStyle w:val="TOC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_Toc183507685 \h </w:instrText>
      </w:r>
      <w:r>
        <w:rPr>
          <w:noProof/>
        </w:rPr>
      </w:r>
      <w:r>
        <w:rPr>
          <w:noProof/>
        </w:rPr>
        <w:fldChar w:fldCharType="separate"/>
      </w:r>
      <w:r>
        <w:rPr>
          <w:noProof/>
        </w:rPr>
        <w:t>20</w:t>
      </w:r>
      <w:r>
        <w:rPr>
          <w:noProof/>
        </w:rPr>
        <w:fldChar w:fldCharType="end"/>
      </w:r>
    </w:p>
    <w:p w14:paraId="0FD8C065"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5.1.2.1</w:t>
      </w:r>
      <w:r>
        <w:rPr>
          <w:rFonts w:asciiTheme="minorHAnsi" w:hAnsiTheme="minorHAnsi" w:cstheme="minorBidi"/>
          <w:noProof/>
          <w:kern w:val="2"/>
          <w:sz w:val="21"/>
          <w:szCs w:val="22"/>
          <w:lang w:val="en-US" w:eastAsia="zh-CN"/>
        </w:rPr>
        <w:tab/>
      </w:r>
      <w:r w:rsidRPr="0027273A">
        <w:rPr>
          <w:rFonts w:cs="Arial"/>
          <w:noProof/>
          <w:lang w:eastAsia="zh-CN"/>
        </w:rPr>
        <w:t>UE co-existence studies</w:t>
      </w:r>
      <w:r>
        <w:rPr>
          <w:noProof/>
        </w:rPr>
        <w:tab/>
      </w:r>
      <w:r>
        <w:rPr>
          <w:noProof/>
        </w:rPr>
        <w:fldChar w:fldCharType="begin"/>
      </w:r>
      <w:r>
        <w:rPr>
          <w:noProof/>
        </w:rPr>
        <w:instrText xml:space="preserve"> PAGEREF _Toc183507686 \h </w:instrText>
      </w:r>
      <w:r>
        <w:rPr>
          <w:noProof/>
        </w:rPr>
      </w:r>
      <w:r>
        <w:rPr>
          <w:noProof/>
        </w:rPr>
        <w:fldChar w:fldCharType="separate"/>
      </w:r>
      <w:r>
        <w:rPr>
          <w:noProof/>
        </w:rPr>
        <w:t>20</w:t>
      </w:r>
      <w:r>
        <w:rPr>
          <w:noProof/>
        </w:rPr>
        <w:fldChar w:fldCharType="end"/>
      </w:r>
    </w:p>
    <w:p w14:paraId="095999D8"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lang w:eastAsia="en-GB"/>
        </w:rPr>
        <w:t>5.1.2.1.1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_Toc183507687 \h </w:instrText>
      </w:r>
      <w:r>
        <w:rPr>
          <w:noProof/>
        </w:rPr>
      </w:r>
      <w:r>
        <w:rPr>
          <w:noProof/>
        </w:rPr>
        <w:fldChar w:fldCharType="separate"/>
      </w:r>
      <w:r>
        <w:rPr>
          <w:noProof/>
        </w:rPr>
        <w:t>20</w:t>
      </w:r>
      <w:r>
        <w:rPr>
          <w:noProof/>
        </w:rPr>
        <w:fldChar w:fldCharType="end"/>
      </w:r>
    </w:p>
    <w:p w14:paraId="4D6F9AF5"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lang w:eastAsia="en-GB"/>
        </w:rPr>
        <w:t>5.1.2.1.2</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3CC (2CC intra-band in one band)</w:t>
      </w:r>
      <w:r>
        <w:rPr>
          <w:noProof/>
        </w:rPr>
        <w:tab/>
      </w:r>
      <w:r>
        <w:rPr>
          <w:noProof/>
        </w:rPr>
        <w:fldChar w:fldCharType="begin"/>
      </w:r>
      <w:r>
        <w:rPr>
          <w:noProof/>
        </w:rPr>
        <w:instrText xml:space="preserve"> PAGEREF _Toc183507688 \h </w:instrText>
      </w:r>
      <w:r>
        <w:rPr>
          <w:noProof/>
        </w:rPr>
      </w:r>
      <w:r>
        <w:rPr>
          <w:noProof/>
        </w:rPr>
        <w:fldChar w:fldCharType="separate"/>
      </w:r>
      <w:r>
        <w:rPr>
          <w:noProof/>
        </w:rPr>
        <w:t>20</w:t>
      </w:r>
      <w:r>
        <w:rPr>
          <w:noProof/>
        </w:rPr>
        <w:fldChar w:fldCharType="end"/>
      </w:r>
    </w:p>
    <w:p w14:paraId="4D987847" w14:textId="77777777" w:rsidR="00EB6086" w:rsidRDefault="00EB6086">
      <w:pPr>
        <w:pStyle w:val="TOC4"/>
        <w:rPr>
          <w:rFonts w:asciiTheme="minorHAnsi" w:hAnsiTheme="minorHAnsi" w:cstheme="minorBidi"/>
          <w:noProof/>
          <w:kern w:val="2"/>
          <w:sz w:val="21"/>
          <w:szCs w:val="22"/>
          <w:lang w:val="en-US" w:eastAsia="zh-CN"/>
        </w:rPr>
      </w:pPr>
      <w:r w:rsidRPr="0027273A">
        <w:rPr>
          <w:rFonts w:eastAsia="Times New Roman"/>
          <w:noProof/>
          <w:lang w:eastAsia="en-GB"/>
        </w:rPr>
        <w:t>5.1.2.2</w:t>
      </w:r>
      <w:r>
        <w:rPr>
          <w:rFonts w:asciiTheme="minorHAnsi" w:hAnsiTheme="minorHAnsi" w:cstheme="minorBidi"/>
          <w:noProof/>
          <w:kern w:val="2"/>
          <w:sz w:val="21"/>
          <w:szCs w:val="22"/>
          <w:lang w:val="en-US" w:eastAsia="zh-CN"/>
        </w:rPr>
        <w:tab/>
      </w:r>
      <w:r w:rsidRPr="0027273A">
        <w:rPr>
          <w:rFonts w:eastAsia="Times New Roman"/>
          <w:noProof/>
          <w:lang w:eastAsia="en-GB"/>
        </w:rPr>
        <w:t>REFSENS requirements</w:t>
      </w:r>
      <w:r>
        <w:rPr>
          <w:noProof/>
        </w:rPr>
        <w:tab/>
      </w:r>
      <w:r>
        <w:rPr>
          <w:noProof/>
        </w:rPr>
        <w:fldChar w:fldCharType="begin"/>
      </w:r>
      <w:r>
        <w:rPr>
          <w:noProof/>
        </w:rPr>
        <w:instrText xml:space="preserve"> PAGEREF _Toc183507689 \h </w:instrText>
      </w:r>
      <w:r>
        <w:rPr>
          <w:noProof/>
        </w:rPr>
      </w:r>
      <w:r>
        <w:rPr>
          <w:noProof/>
        </w:rPr>
        <w:fldChar w:fldCharType="separate"/>
      </w:r>
      <w:r>
        <w:rPr>
          <w:noProof/>
        </w:rPr>
        <w:t>21</w:t>
      </w:r>
      <w:r>
        <w:rPr>
          <w:noProof/>
        </w:rPr>
        <w:fldChar w:fldCharType="end"/>
      </w:r>
    </w:p>
    <w:p w14:paraId="6D4B1C60" w14:textId="77777777" w:rsidR="00EB6086" w:rsidRDefault="00EB6086">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CA_n8-n20-n75</w:t>
      </w:r>
      <w:r>
        <w:rPr>
          <w:noProof/>
        </w:rPr>
        <w:tab/>
      </w:r>
      <w:r>
        <w:rPr>
          <w:noProof/>
        </w:rPr>
        <w:fldChar w:fldCharType="begin"/>
      </w:r>
      <w:r>
        <w:rPr>
          <w:noProof/>
        </w:rPr>
        <w:instrText xml:space="preserve"> PAGEREF _Toc183507690 \h </w:instrText>
      </w:r>
      <w:r>
        <w:rPr>
          <w:noProof/>
        </w:rPr>
      </w:r>
      <w:r>
        <w:rPr>
          <w:noProof/>
        </w:rPr>
        <w:fldChar w:fldCharType="separate"/>
      </w:r>
      <w:r>
        <w:rPr>
          <w:noProof/>
        </w:rPr>
        <w:t>21</w:t>
      </w:r>
      <w:r>
        <w:rPr>
          <w:noProof/>
        </w:rPr>
        <w:fldChar w:fldCharType="end"/>
      </w:r>
    </w:p>
    <w:p w14:paraId="758C6DE2"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5.2.1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_Toc183507691 \h </w:instrText>
      </w:r>
      <w:r>
        <w:rPr>
          <w:noProof/>
        </w:rPr>
      </w:r>
      <w:r>
        <w:rPr>
          <w:noProof/>
        </w:rPr>
        <w:fldChar w:fldCharType="separate"/>
      </w:r>
      <w:r>
        <w:rPr>
          <w:noProof/>
        </w:rPr>
        <w:t>21</w:t>
      </w:r>
      <w:r>
        <w:rPr>
          <w:noProof/>
        </w:rPr>
        <w:fldChar w:fldCharType="end"/>
      </w:r>
    </w:p>
    <w:p w14:paraId="27605D3B"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5.2.1.1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_Toc183507692 \h </w:instrText>
      </w:r>
      <w:r>
        <w:rPr>
          <w:noProof/>
        </w:rPr>
      </w:r>
      <w:r>
        <w:rPr>
          <w:noProof/>
        </w:rPr>
        <w:fldChar w:fldCharType="separate"/>
      </w:r>
      <w:r>
        <w:rPr>
          <w:noProof/>
        </w:rPr>
        <w:t>21</w:t>
      </w:r>
      <w:r>
        <w:rPr>
          <w:noProof/>
        </w:rPr>
        <w:fldChar w:fldCharType="end"/>
      </w:r>
    </w:p>
    <w:p w14:paraId="36E56A17"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5.2.1.2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_Toc183507693 \h </w:instrText>
      </w:r>
      <w:r>
        <w:rPr>
          <w:noProof/>
        </w:rPr>
      </w:r>
      <w:r>
        <w:rPr>
          <w:noProof/>
        </w:rPr>
        <w:fldChar w:fldCharType="separate"/>
      </w:r>
      <w:r>
        <w:rPr>
          <w:noProof/>
        </w:rPr>
        <w:t>22</w:t>
      </w:r>
      <w:r>
        <w:rPr>
          <w:noProof/>
        </w:rPr>
        <w:fldChar w:fldCharType="end"/>
      </w:r>
    </w:p>
    <w:p w14:paraId="1A23BD0A"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5.2.1.3</w:t>
      </w:r>
      <w:r>
        <w:rPr>
          <w:rFonts w:asciiTheme="minorHAnsi" w:hAnsiTheme="minorHAnsi" w:cstheme="minorBidi"/>
          <w:noProof/>
          <w:kern w:val="2"/>
          <w:sz w:val="21"/>
          <w:szCs w:val="22"/>
          <w:lang w:val="en-US" w:eastAsia="zh-CN"/>
        </w:rPr>
        <w:tab/>
      </w:r>
      <w:r w:rsidRPr="0027273A">
        <w:rPr>
          <w:rFonts w:cs="Arial"/>
          <w:noProof/>
          <w:lang w:eastAsia="zh-CN"/>
        </w:rPr>
        <w:t>∆T</w:t>
      </w:r>
      <w:r w:rsidRPr="0027273A">
        <w:rPr>
          <w:rFonts w:cs="Arial"/>
          <w:noProof/>
          <w:vertAlign w:val="subscript"/>
          <w:lang w:eastAsia="zh-CN"/>
        </w:rPr>
        <w:t>IB,c</w:t>
      </w:r>
      <w:r w:rsidRPr="0027273A">
        <w:rPr>
          <w:rFonts w:cs="Arial"/>
          <w:noProof/>
          <w:lang w:eastAsia="zh-CN"/>
        </w:rPr>
        <w:t xml:space="preserve"> and ∆R</w:t>
      </w:r>
      <w:r w:rsidRPr="0027273A">
        <w:rPr>
          <w:rFonts w:cs="Arial"/>
          <w:noProof/>
          <w:vertAlign w:val="subscript"/>
          <w:lang w:eastAsia="zh-CN"/>
        </w:rPr>
        <w:t>IB,c</w:t>
      </w:r>
      <w:r w:rsidRPr="0027273A">
        <w:rPr>
          <w:rFonts w:cs="Arial"/>
          <w:noProof/>
          <w:lang w:eastAsia="zh-CN"/>
        </w:rPr>
        <w:t xml:space="preserve"> values</w:t>
      </w:r>
      <w:r>
        <w:rPr>
          <w:noProof/>
        </w:rPr>
        <w:tab/>
      </w:r>
      <w:r>
        <w:rPr>
          <w:noProof/>
        </w:rPr>
        <w:fldChar w:fldCharType="begin"/>
      </w:r>
      <w:r>
        <w:rPr>
          <w:noProof/>
        </w:rPr>
        <w:instrText xml:space="preserve"> PAGEREF _Toc183507694 \h </w:instrText>
      </w:r>
      <w:r>
        <w:rPr>
          <w:noProof/>
        </w:rPr>
      </w:r>
      <w:r>
        <w:rPr>
          <w:noProof/>
        </w:rPr>
        <w:fldChar w:fldCharType="separate"/>
      </w:r>
      <w:r>
        <w:rPr>
          <w:noProof/>
        </w:rPr>
        <w:t>22</w:t>
      </w:r>
      <w:r>
        <w:rPr>
          <w:noProof/>
        </w:rPr>
        <w:fldChar w:fldCharType="end"/>
      </w:r>
    </w:p>
    <w:p w14:paraId="6817E373"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5.2.2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_Toc183507695 \h </w:instrText>
      </w:r>
      <w:r>
        <w:rPr>
          <w:noProof/>
        </w:rPr>
      </w:r>
      <w:r>
        <w:rPr>
          <w:noProof/>
        </w:rPr>
        <w:fldChar w:fldCharType="separate"/>
      </w:r>
      <w:r>
        <w:rPr>
          <w:noProof/>
        </w:rPr>
        <w:t>22</w:t>
      </w:r>
      <w:r>
        <w:rPr>
          <w:noProof/>
        </w:rPr>
        <w:fldChar w:fldCharType="end"/>
      </w:r>
    </w:p>
    <w:p w14:paraId="777DA32B"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5.2.2.1</w:t>
      </w:r>
      <w:r>
        <w:rPr>
          <w:rFonts w:asciiTheme="minorHAnsi" w:hAnsiTheme="minorHAnsi" w:cstheme="minorBidi"/>
          <w:noProof/>
          <w:kern w:val="2"/>
          <w:sz w:val="21"/>
          <w:szCs w:val="22"/>
          <w:lang w:val="en-US" w:eastAsia="zh-CN"/>
        </w:rPr>
        <w:tab/>
      </w:r>
      <w:r w:rsidRPr="0027273A">
        <w:rPr>
          <w:rFonts w:cs="Arial"/>
          <w:noProof/>
          <w:lang w:eastAsia="zh-CN"/>
        </w:rPr>
        <w:t>UE co-existence studies</w:t>
      </w:r>
      <w:r>
        <w:rPr>
          <w:noProof/>
        </w:rPr>
        <w:tab/>
      </w:r>
      <w:r>
        <w:rPr>
          <w:noProof/>
        </w:rPr>
        <w:fldChar w:fldCharType="begin"/>
      </w:r>
      <w:r>
        <w:rPr>
          <w:noProof/>
        </w:rPr>
        <w:instrText xml:space="preserve"> PAGEREF _Toc183507696 \h </w:instrText>
      </w:r>
      <w:r>
        <w:rPr>
          <w:noProof/>
        </w:rPr>
      </w:r>
      <w:r>
        <w:rPr>
          <w:noProof/>
        </w:rPr>
        <w:fldChar w:fldCharType="separate"/>
      </w:r>
      <w:r>
        <w:rPr>
          <w:noProof/>
        </w:rPr>
        <w:t>22</w:t>
      </w:r>
      <w:r>
        <w:rPr>
          <w:noProof/>
        </w:rPr>
        <w:fldChar w:fldCharType="end"/>
      </w:r>
    </w:p>
    <w:p w14:paraId="29E99425"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lang w:eastAsia="en-GB"/>
        </w:rPr>
        <w:t>5.2.2.1.1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_Toc183507697 \h </w:instrText>
      </w:r>
      <w:r>
        <w:rPr>
          <w:noProof/>
        </w:rPr>
      </w:r>
      <w:r>
        <w:rPr>
          <w:noProof/>
        </w:rPr>
        <w:fldChar w:fldCharType="separate"/>
      </w:r>
      <w:r>
        <w:rPr>
          <w:noProof/>
        </w:rPr>
        <w:t>22</w:t>
      </w:r>
      <w:r>
        <w:rPr>
          <w:noProof/>
        </w:rPr>
        <w:fldChar w:fldCharType="end"/>
      </w:r>
    </w:p>
    <w:p w14:paraId="00E51C19"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5.2.2.2</w:t>
      </w:r>
      <w:r>
        <w:rPr>
          <w:rFonts w:asciiTheme="minorHAnsi" w:hAnsiTheme="minorHAnsi" w:cstheme="minorBidi"/>
          <w:noProof/>
          <w:kern w:val="2"/>
          <w:sz w:val="21"/>
          <w:szCs w:val="22"/>
          <w:lang w:val="en-US" w:eastAsia="zh-CN"/>
        </w:rPr>
        <w:tab/>
      </w:r>
      <w:r w:rsidRPr="0027273A">
        <w:rPr>
          <w:rFonts w:cs="Arial"/>
          <w:noProof/>
          <w:lang w:eastAsia="zh-CN"/>
        </w:rPr>
        <w:t>REFSENS requirements</w:t>
      </w:r>
      <w:r>
        <w:rPr>
          <w:noProof/>
        </w:rPr>
        <w:tab/>
      </w:r>
      <w:r>
        <w:rPr>
          <w:noProof/>
        </w:rPr>
        <w:fldChar w:fldCharType="begin"/>
      </w:r>
      <w:r>
        <w:rPr>
          <w:noProof/>
        </w:rPr>
        <w:instrText xml:space="preserve"> PAGEREF _Toc183507698 \h </w:instrText>
      </w:r>
      <w:r>
        <w:rPr>
          <w:noProof/>
        </w:rPr>
      </w:r>
      <w:r>
        <w:rPr>
          <w:noProof/>
        </w:rPr>
        <w:fldChar w:fldCharType="separate"/>
      </w:r>
      <w:r>
        <w:rPr>
          <w:noProof/>
        </w:rPr>
        <w:t>23</w:t>
      </w:r>
      <w:r>
        <w:rPr>
          <w:noProof/>
        </w:rPr>
        <w:fldChar w:fldCharType="end"/>
      </w:r>
    </w:p>
    <w:p w14:paraId="70739796" w14:textId="77777777" w:rsidR="00EB6086" w:rsidRDefault="00EB6086">
      <w:pPr>
        <w:pStyle w:val="TOC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CA_n8-n28-n75</w:t>
      </w:r>
      <w:r>
        <w:rPr>
          <w:noProof/>
        </w:rPr>
        <w:tab/>
      </w:r>
      <w:r>
        <w:rPr>
          <w:noProof/>
        </w:rPr>
        <w:fldChar w:fldCharType="begin"/>
      </w:r>
      <w:r>
        <w:rPr>
          <w:noProof/>
        </w:rPr>
        <w:instrText xml:space="preserve"> PAGEREF _Toc183507699 \h </w:instrText>
      </w:r>
      <w:r>
        <w:rPr>
          <w:noProof/>
        </w:rPr>
      </w:r>
      <w:r>
        <w:rPr>
          <w:noProof/>
        </w:rPr>
        <w:fldChar w:fldCharType="separate"/>
      </w:r>
      <w:r>
        <w:rPr>
          <w:noProof/>
        </w:rPr>
        <w:t>23</w:t>
      </w:r>
      <w:r>
        <w:rPr>
          <w:noProof/>
        </w:rPr>
        <w:fldChar w:fldCharType="end"/>
      </w:r>
    </w:p>
    <w:p w14:paraId="1D8B51A7"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5.3.1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_Toc183507700 \h </w:instrText>
      </w:r>
      <w:r>
        <w:rPr>
          <w:noProof/>
        </w:rPr>
      </w:r>
      <w:r>
        <w:rPr>
          <w:noProof/>
        </w:rPr>
        <w:fldChar w:fldCharType="separate"/>
      </w:r>
      <w:r>
        <w:rPr>
          <w:noProof/>
        </w:rPr>
        <w:t>23</w:t>
      </w:r>
      <w:r>
        <w:rPr>
          <w:noProof/>
        </w:rPr>
        <w:fldChar w:fldCharType="end"/>
      </w:r>
    </w:p>
    <w:p w14:paraId="04C831F0"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5.3.1.1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_Toc183507701 \h </w:instrText>
      </w:r>
      <w:r>
        <w:rPr>
          <w:noProof/>
        </w:rPr>
      </w:r>
      <w:r>
        <w:rPr>
          <w:noProof/>
        </w:rPr>
        <w:fldChar w:fldCharType="separate"/>
      </w:r>
      <w:r>
        <w:rPr>
          <w:noProof/>
        </w:rPr>
        <w:t>23</w:t>
      </w:r>
      <w:r>
        <w:rPr>
          <w:noProof/>
        </w:rPr>
        <w:fldChar w:fldCharType="end"/>
      </w:r>
    </w:p>
    <w:p w14:paraId="0F30757E"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5.3.1.2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_Toc183507702 \h </w:instrText>
      </w:r>
      <w:r>
        <w:rPr>
          <w:noProof/>
        </w:rPr>
      </w:r>
      <w:r>
        <w:rPr>
          <w:noProof/>
        </w:rPr>
        <w:fldChar w:fldCharType="separate"/>
      </w:r>
      <w:r>
        <w:rPr>
          <w:noProof/>
        </w:rPr>
        <w:t>24</w:t>
      </w:r>
      <w:r>
        <w:rPr>
          <w:noProof/>
        </w:rPr>
        <w:fldChar w:fldCharType="end"/>
      </w:r>
    </w:p>
    <w:p w14:paraId="51182A2E"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5.3.1.3</w:t>
      </w:r>
      <w:r>
        <w:rPr>
          <w:rFonts w:asciiTheme="minorHAnsi" w:hAnsiTheme="minorHAnsi" w:cstheme="minorBidi"/>
          <w:noProof/>
          <w:kern w:val="2"/>
          <w:sz w:val="21"/>
          <w:szCs w:val="22"/>
          <w:lang w:val="en-US" w:eastAsia="zh-CN"/>
        </w:rPr>
        <w:tab/>
      </w:r>
      <w:r w:rsidRPr="0027273A">
        <w:rPr>
          <w:rFonts w:cs="Arial"/>
          <w:noProof/>
          <w:lang w:eastAsia="zh-CN"/>
        </w:rPr>
        <w:t>∆T</w:t>
      </w:r>
      <w:r w:rsidRPr="0027273A">
        <w:rPr>
          <w:rFonts w:cs="Arial"/>
          <w:noProof/>
          <w:vertAlign w:val="subscript"/>
          <w:lang w:eastAsia="zh-CN"/>
        </w:rPr>
        <w:t>IB,c</w:t>
      </w:r>
      <w:r w:rsidRPr="0027273A">
        <w:rPr>
          <w:rFonts w:cs="Arial"/>
          <w:noProof/>
          <w:lang w:eastAsia="zh-CN"/>
        </w:rPr>
        <w:t xml:space="preserve"> and ∆R</w:t>
      </w:r>
      <w:r w:rsidRPr="0027273A">
        <w:rPr>
          <w:rFonts w:cs="Arial"/>
          <w:noProof/>
          <w:vertAlign w:val="subscript"/>
          <w:lang w:eastAsia="zh-CN"/>
        </w:rPr>
        <w:t>IB,c</w:t>
      </w:r>
      <w:r w:rsidRPr="0027273A">
        <w:rPr>
          <w:rFonts w:cs="Arial"/>
          <w:noProof/>
          <w:lang w:eastAsia="zh-CN"/>
        </w:rPr>
        <w:t xml:space="preserve"> values</w:t>
      </w:r>
      <w:r>
        <w:rPr>
          <w:noProof/>
        </w:rPr>
        <w:tab/>
      </w:r>
      <w:r>
        <w:rPr>
          <w:noProof/>
        </w:rPr>
        <w:fldChar w:fldCharType="begin"/>
      </w:r>
      <w:r>
        <w:rPr>
          <w:noProof/>
        </w:rPr>
        <w:instrText xml:space="preserve"> PAGEREF _Toc183507703 \h </w:instrText>
      </w:r>
      <w:r>
        <w:rPr>
          <w:noProof/>
        </w:rPr>
      </w:r>
      <w:r>
        <w:rPr>
          <w:noProof/>
        </w:rPr>
        <w:fldChar w:fldCharType="separate"/>
      </w:r>
      <w:r>
        <w:rPr>
          <w:noProof/>
        </w:rPr>
        <w:t>24</w:t>
      </w:r>
      <w:r>
        <w:rPr>
          <w:noProof/>
        </w:rPr>
        <w:fldChar w:fldCharType="end"/>
      </w:r>
    </w:p>
    <w:p w14:paraId="27170486"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5.3.2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_Toc183507704 \h </w:instrText>
      </w:r>
      <w:r>
        <w:rPr>
          <w:noProof/>
        </w:rPr>
      </w:r>
      <w:r>
        <w:rPr>
          <w:noProof/>
        </w:rPr>
        <w:fldChar w:fldCharType="separate"/>
      </w:r>
      <w:r>
        <w:rPr>
          <w:noProof/>
        </w:rPr>
        <w:t>24</w:t>
      </w:r>
      <w:r>
        <w:rPr>
          <w:noProof/>
        </w:rPr>
        <w:fldChar w:fldCharType="end"/>
      </w:r>
    </w:p>
    <w:p w14:paraId="39154C0A"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5.3.2.1</w:t>
      </w:r>
      <w:r>
        <w:rPr>
          <w:rFonts w:asciiTheme="minorHAnsi" w:hAnsiTheme="minorHAnsi" w:cstheme="minorBidi"/>
          <w:noProof/>
          <w:kern w:val="2"/>
          <w:sz w:val="21"/>
          <w:szCs w:val="22"/>
          <w:lang w:val="en-US" w:eastAsia="zh-CN"/>
        </w:rPr>
        <w:tab/>
      </w:r>
      <w:r w:rsidRPr="0027273A">
        <w:rPr>
          <w:rFonts w:cs="Arial"/>
          <w:noProof/>
          <w:lang w:eastAsia="zh-CN"/>
        </w:rPr>
        <w:t>UE co-existence studies</w:t>
      </w:r>
      <w:r>
        <w:rPr>
          <w:noProof/>
        </w:rPr>
        <w:tab/>
      </w:r>
      <w:r>
        <w:rPr>
          <w:noProof/>
        </w:rPr>
        <w:fldChar w:fldCharType="begin"/>
      </w:r>
      <w:r>
        <w:rPr>
          <w:noProof/>
        </w:rPr>
        <w:instrText xml:space="preserve"> PAGEREF _Toc183507705 \h </w:instrText>
      </w:r>
      <w:r>
        <w:rPr>
          <w:noProof/>
        </w:rPr>
      </w:r>
      <w:r>
        <w:rPr>
          <w:noProof/>
        </w:rPr>
        <w:fldChar w:fldCharType="separate"/>
      </w:r>
      <w:r>
        <w:rPr>
          <w:noProof/>
        </w:rPr>
        <w:t>24</w:t>
      </w:r>
      <w:r>
        <w:rPr>
          <w:noProof/>
        </w:rPr>
        <w:fldChar w:fldCharType="end"/>
      </w:r>
    </w:p>
    <w:p w14:paraId="011300CA"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lang w:eastAsia="en-GB"/>
        </w:rPr>
        <w:t>5.3.2.1.1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_Toc183507706 \h </w:instrText>
      </w:r>
      <w:r>
        <w:rPr>
          <w:noProof/>
        </w:rPr>
      </w:r>
      <w:r>
        <w:rPr>
          <w:noProof/>
        </w:rPr>
        <w:fldChar w:fldCharType="separate"/>
      </w:r>
      <w:r>
        <w:rPr>
          <w:noProof/>
        </w:rPr>
        <w:t>24</w:t>
      </w:r>
      <w:r>
        <w:rPr>
          <w:noProof/>
        </w:rPr>
        <w:fldChar w:fldCharType="end"/>
      </w:r>
    </w:p>
    <w:p w14:paraId="5112011A"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5.3.2.2</w:t>
      </w:r>
      <w:r>
        <w:rPr>
          <w:rFonts w:asciiTheme="minorHAnsi" w:hAnsiTheme="minorHAnsi" w:cstheme="minorBidi"/>
          <w:noProof/>
          <w:kern w:val="2"/>
          <w:sz w:val="21"/>
          <w:szCs w:val="22"/>
          <w:lang w:val="en-US" w:eastAsia="zh-CN"/>
        </w:rPr>
        <w:tab/>
      </w:r>
      <w:r w:rsidRPr="0027273A">
        <w:rPr>
          <w:rFonts w:cs="Arial"/>
          <w:noProof/>
          <w:lang w:eastAsia="zh-CN"/>
        </w:rPr>
        <w:t>REFSENS requirements</w:t>
      </w:r>
      <w:r>
        <w:rPr>
          <w:noProof/>
        </w:rPr>
        <w:tab/>
      </w:r>
      <w:r>
        <w:rPr>
          <w:noProof/>
        </w:rPr>
        <w:fldChar w:fldCharType="begin"/>
      </w:r>
      <w:r>
        <w:rPr>
          <w:noProof/>
        </w:rPr>
        <w:instrText xml:space="preserve"> PAGEREF _Toc183507707 \h </w:instrText>
      </w:r>
      <w:r>
        <w:rPr>
          <w:noProof/>
        </w:rPr>
      </w:r>
      <w:r>
        <w:rPr>
          <w:noProof/>
        </w:rPr>
        <w:fldChar w:fldCharType="separate"/>
      </w:r>
      <w:r>
        <w:rPr>
          <w:noProof/>
        </w:rPr>
        <w:t>25</w:t>
      </w:r>
      <w:r>
        <w:rPr>
          <w:noProof/>
        </w:rPr>
        <w:fldChar w:fldCharType="end"/>
      </w:r>
    </w:p>
    <w:p w14:paraId="3AC1135F" w14:textId="77777777" w:rsidR="00EB6086" w:rsidRDefault="00EB6086">
      <w:pPr>
        <w:pStyle w:val="TOC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CA_n20-n28-n75</w:t>
      </w:r>
      <w:r>
        <w:rPr>
          <w:noProof/>
        </w:rPr>
        <w:tab/>
      </w:r>
      <w:r>
        <w:rPr>
          <w:noProof/>
        </w:rPr>
        <w:fldChar w:fldCharType="begin"/>
      </w:r>
      <w:r>
        <w:rPr>
          <w:noProof/>
        </w:rPr>
        <w:instrText xml:space="preserve"> PAGEREF _Toc183507708 \h </w:instrText>
      </w:r>
      <w:r>
        <w:rPr>
          <w:noProof/>
        </w:rPr>
      </w:r>
      <w:r>
        <w:rPr>
          <w:noProof/>
        </w:rPr>
        <w:fldChar w:fldCharType="separate"/>
      </w:r>
      <w:r>
        <w:rPr>
          <w:noProof/>
        </w:rPr>
        <w:t>25</w:t>
      </w:r>
      <w:r>
        <w:rPr>
          <w:noProof/>
        </w:rPr>
        <w:fldChar w:fldCharType="end"/>
      </w:r>
    </w:p>
    <w:p w14:paraId="1C10E90C"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5.4.1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_Toc183507709 \h </w:instrText>
      </w:r>
      <w:r>
        <w:rPr>
          <w:noProof/>
        </w:rPr>
      </w:r>
      <w:r>
        <w:rPr>
          <w:noProof/>
        </w:rPr>
        <w:fldChar w:fldCharType="separate"/>
      </w:r>
      <w:r>
        <w:rPr>
          <w:noProof/>
        </w:rPr>
        <w:t>25</w:t>
      </w:r>
      <w:r>
        <w:rPr>
          <w:noProof/>
        </w:rPr>
        <w:fldChar w:fldCharType="end"/>
      </w:r>
    </w:p>
    <w:p w14:paraId="4FC93A6A" w14:textId="77777777" w:rsidR="00EB6086" w:rsidRDefault="00EB6086">
      <w:pPr>
        <w:pStyle w:val="TOC4"/>
        <w:rPr>
          <w:rFonts w:asciiTheme="minorHAnsi" w:hAnsiTheme="minorHAnsi" w:cstheme="minorBidi"/>
          <w:noProof/>
          <w:kern w:val="2"/>
          <w:sz w:val="21"/>
          <w:szCs w:val="22"/>
          <w:lang w:val="en-US" w:eastAsia="zh-CN"/>
        </w:rPr>
      </w:pPr>
      <w:r>
        <w:rPr>
          <w:noProof/>
        </w:rPr>
        <w:t>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_Toc183507710 \h </w:instrText>
      </w:r>
      <w:r>
        <w:rPr>
          <w:noProof/>
        </w:rPr>
      </w:r>
      <w:r>
        <w:rPr>
          <w:noProof/>
        </w:rPr>
        <w:fldChar w:fldCharType="separate"/>
      </w:r>
      <w:r>
        <w:rPr>
          <w:noProof/>
        </w:rPr>
        <w:t>25</w:t>
      </w:r>
      <w:r>
        <w:rPr>
          <w:noProof/>
        </w:rPr>
        <w:fldChar w:fldCharType="end"/>
      </w:r>
    </w:p>
    <w:p w14:paraId="75D2D22A" w14:textId="77777777" w:rsidR="00EB6086" w:rsidRDefault="00EB6086">
      <w:pPr>
        <w:pStyle w:val="TOC4"/>
        <w:rPr>
          <w:rFonts w:asciiTheme="minorHAnsi" w:hAnsiTheme="minorHAnsi" w:cstheme="minorBidi"/>
          <w:noProof/>
          <w:kern w:val="2"/>
          <w:sz w:val="21"/>
          <w:szCs w:val="22"/>
          <w:lang w:val="en-US" w:eastAsia="zh-CN"/>
        </w:rPr>
      </w:pPr>
      <w:r>
        <w:rPr>
          <w:noProof/>
        </w:rPr>
        <w:t>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_Toc183507711 \h </w:instrText>
      </w:r>
      <w:r>
        <w:rPr>
          <w:noProof/>
        </w:rPr>
      </w:r>
      <w:r>
        <w:rPr>
          <w:noProof/>
        </w:rPr>
        <w:fldChar w:fldCharType="separate"/>
      </w:r>
      <w:r>
        <w:rPr>
          <w:noProof/>
        </w:rPr>
        <w:t>26</w:t>
      </w:r>
      <w:r>
        <w:rPr>
          <w:noProof/>
        </w:rPr>
        <w:fldChar w:fldCharType="end"/>
      </w:r>
    </w:p>
    <w:p w14:paraId="33D59769" w14:textId="77777777" w:rsidR="00EB6086" w:rsidRDefault="00EB6086">
      <w:pPr>
        <w:pStyle w:val="TOC4"/>
        <w:rPr>
          <w:rFonts w:asciiTheme="minorHAnsi" w:hAnsiTheme="minorHAnsi" w:cstheme="minorBidi"/>
          <w:noProof/>
          <w:kern w:val="2"/>
          <w:sz w:val="21"/>
          <w:szCs w:val="22"/>
          <w:lang w:val="en-US" w:eastAsia="zh-CN"/>
        </w:rPr>
      </w:pPr>
      <w:r>
        <w:rPr>
          <w:noProof/>
        </w:rPr>
        <w:lastRenderedPageBreak/>
        <w:t>5.4.1.3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_Toc183507712 \h </w:instrText>
      </w:r>
      <w:r>
        <w:rPr>
          <w:noProof/>
        </w:rPr>
      </w:r>
      <w:r>
        <w:rPr>
          <w:noProof/>
        </w:rPr>
        <w:fldChar w:fldCharType="separate"/>
      </w:r>
      <w:r>
        <w:rPr>
          <w:noProof/>
        </w:rPr>
        <w:t>26</w:t>
      </w:r>
      <w:r>
        <w:rPr>
          <w:noProof/>
        </w:rPr>
        <w:fldChar w:fldCharType="end"/>
      </w:r>
    </w:p>
    <w:p w14:paraId="241E5E41"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5.4.2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_Toc183507713 \h </w:instrText>
      </w:r>
      <w:r>
        <w:rPr>
          <w:noProof/>
        </w:rPr>
      </w:r>
      <w:r>
        <w:rPr>
          <w:noProof/>
        </w:rPr>
        <w:fldChar w:fldCharType="separate"/>
      </w:r>
      <w:r>
        <w:rPr>
          <w:noProof/>
        </w:rPr>
        <w:t>26</w:t>
      </w:r>
      <w:r>
        <w:rPr>
          <w:noProof/>
        </w:rPr>
        <w:fldChar w:fldCharType="end"/>
      </w:r>
    </w:p>
    <w:p w14:paraId="3C12A58D" w14:textId="77777777" w:rsidR="00EB6086" w:rsidRDefault="00EB6086">
      <w:pPr>
        <w:pStyle w:val="TOC4"/>
        <w:rPr>
          <w:rFonts w:asciiTheme="minorHAnsi" w:hAnsiTheme="minorHAnsi" w:cstheme="minorBidi"/>
          <w:noProof/>
          <w:kern w:val="2"/>
          <w:sz w:val="21"/>
          <w:szCs w:val="22"/>
          <w:lang w:val="en-US" w:eastAsia="zh-CN"/>
        </w:rPr>
      </w:pPr>
      <w:r>
        <w:rPr>
          <w:noProof/>
        </w:rPr>
        <w:t>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_Toc183507714 \h </w:instrText>
      </w:r>
      <w:r>
        <w:rPr>
          <w:noProof/>
        </w:rPr>
      </w:r>
      <w:r>
        <w:rPr>
          <w:noProof/>
        </w:rPr>
        <w:fldChar w:fldCharType="separate"/>
      </w:r>
      <w:r>
        <w:rPr>
          <w:noProof/>
        </w:rPr>
        <w:t>26</w:t>
      </w:r>
      <w:r>
        <w:rPr>
          <w:noProof/>
        </w:rPr>
        <w:fldChar w:fldCharType="end"/>
      </w:r>
    </w:p>
    <w:p w14:paraId="3265E612"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lang w:eastAsia="en-GB"/>
        </w:rPr>
        <w:t>5.4.2.1.1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_Toc183507715 \h </w:instrText>
      </w:r>
      <w:r>
        <w:rPr>
          <w:noProof/>
        </w:rPr>
      </w:r>
      <w:r>
        <w:rPr>
          <w:noProof/>
        </w:rPr>
        <w:fldChar w:fldCharType="separate"/>
      </w:r>
      <w:r>
        <w:rPr>
          <w:noProof/>
        </w:rPr>
        <w:t>26</w:t>
      </w:r>
      <w:r>
        <w:rPr>
          <w:noProof/>
        </w:rPr>
        <w:fldChar w:fldCharType="end"/>
      </w:r>
    </w:p>
    <w:p w14:paraId="0A37FDD6" w14:textId="77777777" w:rsidR="00EB6086" w:rsidRDefault="00EB6086">
      <w:pPr>
        <w:pStyle w:val="TOC4"/>
        <w:rPr>
          <w:rFonts w:asciiTheme="minorHAnsi" w:hAnsiTheme="minorHAnsi" w:cstheme="minorBidi"/>
          <w:noProof/>
          <w:kern w:val="2"/>
          <w:sz w:val="21"/>
          <w:szCs w:val="22"/>
          <w:lang w:val="en-US" w:eastAsia="zh-CN"/>
        </w:rPr>
      </w:pPr>
      <w:r>
        <w:rPr>
          <w:noProof/>
        </w:rPr>
        <w:t>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_Toc183507716 \h </w:instrText>
      </w:r>
      <w:r>
        <w:rPr>
          <w:noProof/>
        </w:rPr>
      </w:r>
      <w:r>
        <w:rPr>
          <w:noProof/>
        </w:rPr>
        <w:fldChar w:fldCharType="separate"/>
      </w:r>
      <w:r>
        <w:rPr>
          <w:noProof/>
        </w:rPr>
        <w:t>27</w:t>
      </w:r>
      <w:r>
        <w:rPr>
          <w:noProof/>
        </w:rPr>
        <w:fldChar w:fldCharType="end"/>
      </w:r>
    </w:p>
    <w:p w14:paraId="21119E2F" w14:textId="77777777" w:rsidR="00EB6086" w:rsidRDefault="00EB6086">
      <w:pPr>
        <w:pStyle w:val="TOC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CA_n3-n7-n75</w:t>
      </w:r>
      <w:r>
        <w:rPr>
          <w:noProof/>
        </w:rPr>
        <w:tab/>
      </w:r>
      <w:r>
        <w:rPr>
          <w:noProof/>
        </w:rPr>
        <w:fldChar w:fldCharType="begin"/>
      </w:r>
      <w:r>
        <w:rPr>
          <w:noProof/>
        </w:rPr>
        <w:instrText xml:space="preserve"> PAGEREF _Toc183507717 \h </w:instrText>
      </w:r>
      <w:r>
        <w:rPr>
          <w:noProof/>
        </w:rPr>
      </w:r>
      <w:r>
        <w:rPr>
          <w:noProof/>
        </w:rPr>
        <w:fldChar w:fldCharType="separate"/>
      </w:r>
      <w:r>
        <w:rPr>
          <w:noProof/>
        </w:rPr>
        <w:t>27</w:t>
      </w:r>
      <w:r>
        <w:rPr>
          <w:noProof/>
        </w:rPr>
        <w:fldChar w:fldCharType="end"/>
      </w:r>
    </w:p>
    <w:p w14:paraId="3BEE47B1"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5.5.1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_Toc183507718 \h </w:instrText>
      </w:r>
      <w:r>
        <w:rPr>
          <w:noProof/>
        </w:rPr>
      </w:r>
      <w:r>
        <w:rPr>
          <w:noProof/>
        </w:rPr>
        <w:fldChar w:fldCharType="separate"/>
      </w:r>
      <w:r>
        <w:rPr>
          <w:noProof/>
        </w:rPr>
        <w:t>27</w:t>
      </w:r>
      <w:r>
        <w:rPr>
          <w:noProof/>
        </w:rPr>
        <w:fldChar w:fldCharType="end"/>
      </w:r>
    </w:p>
    <w:p w14:paraId="3F412A3E" w14:textId="77777777" w:rsidR="00EB6086" w:rsidRDefault="00EB6086">
      <w:pPr>
        <w:pStyle w:val="TOC4"/>
        <w:rPr>
          <w:rFonts w:asciiTheme="minorHAnsi" w:hAnsiTheme="minorHAnsi" w:cstheme="minorBidi"/>
          <w:noProof/>
          <w:kern w:val="2"/>
          <w:sz w:val="21"/>
          <w:szCs w:val="22"/>
          <w:lang w:val="en-US" w:eastAsia="zh-CN"/>
        </w:rPr>
      </w:pPr>
      <w:r>
        <w:rPr>
          <w:noProof/>
        </w:rPr>
        <w:t>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_Toc183507719 \h </w:instrText>
      </w:r>
      <w:r>
        <w:rPr>
          <w:noProof/>
        </w:rPr>
      </w:r>
      <w:r>
        <w:rPr>
          <w:noProof/>
        </w:rPr>
        <w:fldChar w:fldCharType="separate"/>
      </w:r>
      <w:r>
        <w:rPr>
          <w:noProof/>
        </w:rPr>
        <w:t>27</w:t>
      </w:r>
      <w:r>
        <w:rPr>
          <w:noProof/>
        </w:rPr>
        <w:fldChar w:fldCharType="end"/>
      </w:r>
    </w:p>
    <w:p w14:paraId="41FE574D" w14:textId="77777777" w:rsidR="00EB6086" w:rsidRDefault="00EB6086">
      <w:pPr>
        <w:pStyle w:val="TOC4"/>
        <w:rPr>
          <w:rFonts w:asciiTheme="minorHAnsi" w:hAnsiTheme="minorHAnsi" w:cstheme="minorBidi"/>
          <w:noProof/>
          <w:kern w:val="2"/>
          <w:sz w:val="21"/>
          <w:szCs w:val="22"/>
          <w:lang w:val="en-US" w:eastAsia="zh-CN"/>
        </w:rPr>
      </w:pPr>
      <w:r>
        <w:rPr>
          <w:noProof/>
        </w:rPr>
        <w:t>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_Toc183507720 \h </w:instrText>
      </w:r>
      <w:r>
        <w:rPr>
          <w:noProof/>
        </w:rPr>
      </w:r>
      <w:r>
        <w:rPr>
          <w:noProof/>
        </w:rPr>
        <w:fldChar w:fldCharType="separate"/>
      </w:r>
      <w:r>
        <w:rPr>
          <w:noProof/>
        </w:rPr>
        <w:t>28</w:t>
      </w:r>
      <w:r>
        <w:rPr>
          <w:noProof/>
        </w:rPr>
        <w:fldChar w:fldCharType="end"/>
      </w:r>
    </w:p>
    <w:p w14:paraId="55680973"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rPr>
        <w:t>5.5.1.3</w:t>
      </w:r>
      <w:r>
        <w:rPr>
          <w:rFonts w:asciiTheme="minorHAnsi" w:hAnsiTheme="minorHAnsi" w:cstheme="minorBidi"/>
          <w:noProof/>
          <w:kern w:val="2"/>
          <w:sz w:val="21"/>
          <w:szCs w:val="22"/>
          <w:lang w:val="en-US" w:eastAsia="zh-CN"/>
        </w:rPr>
        <w:tab/>
      </w:r>
      <w:r w:rsidRPr="0027273A">
        <w:rPr>
          <w:rFonts w:cs="Arial"/>
          <w:noProof/>
        </w:rPr>
        <w:t>∆T</w:t>
      </w:r>
      <w:r w:rsidRPr="0027273A">
        <w:rPr>
          <w:rFonts w:cs="Arial"/>
          <w:noProof/>
          <w:vertAlign w:val="subscript"/>
        </w:rPr>
        <w:t>IB,c</w:t>
      </w:r>
      <w:r w:rsidRPr="0027273A">
        <w:rPr>
          <w:rFonts w:cs="Arial"/>
          <w:noProof/>
        </w:rPr>
        <w:t xml:space="preserve"> and ∆R</w:t>
      </w:r>
      <w:r w:rsidRPr="0027273A">
        <w:rPr>
          <w:rFonts w:cs="Arial"/>
          <w:noProof/>
          <w:vertAlign w:val="subscript"/>
        </w:rPr>
        <w:t>IB,c</w:t>
      </w:r>
      <w:r w:rsidRPr="0027273A">
        <w:rPr>
          <w:rFonts w:cs="Arial"/>
          <w:noProof/>
        </w:rPr>
        <w:t xml:space="preserve"> values</w:t>
      </w:r>
      <w:r>
        <w:rPr>
          <w:noProof/>
        </w:rPr>
        <w:tab/>
      </w:r>
      <w:r>
        <w:rPr>
          <w:noProof/>
        </w:rPr>
        <w:fldChar w:fldCharType="begin"/>
      </w:r>
      <w:r>
        <w:rPr>
          <w:noProof/>
        </w:rPr>
        <w:instrText xml:space="preserve"> PAGEREF _Toc183507721 \h </w:instrText>
      </w:r>
      <w:r>
        <w:rPr>
          <w:noProof/>
        </w:rPr>
      </w:r>
      <w:r>
        <w:rPr>
          <w:noProof/>
        </w:rPr>
        <w:fldChar w:fldCharType="separate"/>
      </w:r>
      <w:r>
        <w:rPr>
          <w:noProof/>
        </w:rPr>
        <w:t>28</w:t>
      </w:r>
      <w:r>
        <w:rPr>
          <w:noProof/>
        </w:rPr>
        <w:fldChar w:fldCharType="end"/>
      </w:r>
    </w:p>
    <w:p w14:paraId="133F70E0"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5.5.2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_Toc183507722 \h </w:instrText>
      </w:r>
      <w:r>
        <w:rPr>
          <w:noProof/>
        </w:rPr>
      </w:r>
      <w:r>
        <w:rPr>
          <w:noProof/>
        </w:rPr>
        <w:fldChar w:fldCharType="separate"/>
      </w:r>
      <w:r>
        <w:rPr>
          <w:noProof/>
        </w:rPr>
        <w:t>28</w:t>
      </w:r>
      <w:r>
        <w:rPr>
          <w:noProof/>
        </w:rPr>
        <w:fldChar w:fldCharType="end"/>
      </w:r>
    </w:p>
    <w:p w14:paraId="03D9EAAA" w14:textId="77777777" w:rsidR="00EB6086" w:rsidRDefault="00EB6086">
      <w:pPr>
        <w:pStyle w:val="TOC4"/>
        <w:rPr>
          <w:rFonts w:asciiTheme="minorHAnsi" w:hAnsiTheme="minorHAnsi" w:cstheme="minorBidi"/>
          <w:noProof/>
          <w:kern w:val="2"/>
          <w:sz w:val="21"/>
          <w:szCs w:val="22"/>
          <w:lang w:val="en-US" w:eastAsia="zh-CN"/>
        </w:rPr>
      </w:pPr>
      <w:r>
        <w:rPr>
          <w:noProof/>
        </w:rPr>
        <w:t>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_Toc183507723 \h </w:instrText>
      </w:r>
      <w:r>
        <w:rPr>
          <w:noProof/>
        </w:rPr>
      </w:r>
      <w:r>
        <w:rPr>
          <w:noProof/>
        </w:rPr>
        <w:fldChar w:fldCharType="separate"/>
      </w:r>
      <w:r>
        <w:rPr>
          <w:noProof/>
        </w:rPr>
        <w:t>28</w:t>
      </w:r>
      <w:r>
        <w:rPr>
          <w:noProof/>
        </w:rPr>
        <w:fldChar w:fldCharType="end"/>
      </w:r>
    </w:p>
    <w:p w14:paraId="5A0C3274"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lang w:eastAsia="en-GB"/>
        </w:rPr>
        <w:t>5.5.2.1.1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_Toc183507724 \h </w:instrText>
      </w:r>
      <w:r>
        <w:rPr>
          <w:noProof/>
        </w:rPr>
      </w:r>
      <w:r>
        <w:rPr>
          <w:noProof/>
        </w:rPr>
        <w:fldChar w:fldCharType="separate"/>
      </w:r>
      <w:r>
        <w:rPr>
          <w:noProof/>
        </w:rPr>
        <w:t>28</w:t>
      </w:r>
      <w:r>
        <w:rPr>
          <w:noProof/>
        </w:rPr>
        <w:fldChar w:fldCharType="end"/>
      </w:r>
    </w:p>
    <w:p w14:paraId="20F87CE9" w14:textId="77777777" w:rsidR="00EB6086" w:rsidRDefault="00EB6086">
      <w:pPr>
        <w:pStyle w:val="TOC4"/>
        <w:rPr>
          <w:rFonts w:asciiTheme="minorHAnsi" w:hAnsiTheme="minorHAnsi" w:cstheme="minorBidi"/>
          <w:noProof/>
          <w:kern w:val="2"/>
          <w:sz w:val="21"/>
          <w:szCs w:val="22"/>
          <w:lang w:val="en-US" w:eastAsia="zh-CN"/>
        </w:rPr>
      </w:pPr>
      <w:r>
        <w:rPr>
          <w:noProof/>
        </w:rPr>
        <w:t>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_Toc183507725 \h </w:instrText>
      </w:r>
      <w:r>
        <w:rPr>
          <w:noProof/>
        </w:rPr>
      </w:r>
      <w:r>
        <w:rPr>
          <w:noProof/>
        </w:rPr>
        <w:fldChar w:fldCharType="separate"/>
      </w:r>
      <w:r>
        <w:rPr>
          <w:noProof/>
        </w:rPr>
        <w:t>29</w:t>
      </w:r>
      <w:r>
        <w:rPr>
          <w:noProof/>
        </w:rPr>
        <w:fldChar w:fldCharType="end"/>
      </w:r>
    </w:p>
    <w:p w14:paraId="77DCB847" w14:textId="77777777" w:rsidR="00EB6086" w:rsidRDefault="00EB6086">
      <w:pPr>
        <w:pStyle w:val="TOC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CA_n3-n75-n78</w:t>
      </w:r>
      <w:r>
        <w:rPr>
          <w:noProof/>
        </w:rPr>
        <w:tab/>
      </w:r>
      <w:r>
        <w:rPr>
          <w:noProof/>
        </w:rPr>
        <w:fldChar w:fldCharType="begin"/>
      </w:r>
      <w:r>
        <w:rPr>
          <w:noProof/>
        </w:rPr>
        <w:instrText xml:space="preserve"> PAGEREF _Toc183507726 \h </w:instrText>
      </w:r>
      <w:r>
        <w:rPr>
          <w:noProof/>
        </w:rPr>
      </w:r>
      <w:r>
        <w:rPr>
          <w:noProof/>
        </w:rPr>
        <w:fldChar w:fldCharType="separate"/>
      </w:r>
      <w:r>
        <w:rPr>
          <w:noProof/>
        </w:rPr>
        <w:t>30</w:t>
      </w:r>
      <w:r>
        <w:rPr>
          <w:noProof/>
        </w:rPr>
        <w:fldChar w:fldCharType="end"/>
      </w:r>
    </w:p>
    <w:p w14:paraId="6996807D"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5.6.1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_Toc183507727 \h </w:instrText>
      </w:r>
      <w:r>
        <w:rPr>
          <w:noProof/>
        </w:rPr>
      </w:r>
      <w:r>
        <w:rPr>
          <w:noProof/>
        </w:rPr>
        <w:fldChar w:fldCharType="separate"/>
      </w:r>
      <w:r>
        <w:rPr>
          <w:noProof/>
        </w:rPr>
        <w:t>30</w:t>
      </w:r>
      <w:r>
        <w:rPr>
          <w:noProof/>
        </w:rPr>
        <w:fldChar w:fldCharType="end"/>
      </w:r>
    </w:p>
    <w:p w14:paraId="4DCC2FA0"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5.6.1.1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_Toc183507728 \h </w:instrText>
      </w:r>
      <w:r>
        <w:rPr>
          <w:noProof/>
        </w:rPr>
      </w:r>
      <w:r>
        <w:rPr>
          <w:noProof/>
        </w:rPr>
        <w:fldChar w:fldCharType="separate"/>
      </w:r>
      <w:r>
        <w:rPr>
          <w:noProof/>
        </w:rPr>
        <w:t>30</w:t>
      </w:r>
      <w:r>
        <w:rPr>
          <w:noProof/>
        </w:rPr>
        <w:fldChar w:fldCharType="end"/>
      </w:r>
    </w:p>
    <w:p w14:paraId="2D4BDC67"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5.6.1.2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_Toc183507729 \h </w:instrText>
      </w:r>
      <w:r>
        <w:rPr>
          <w:noProof/>
        </w:rPr>
      </w:r>
      <w:r>
        <w:rPr>
          <w:noProof/>
        </w:rPr>
        <w:fldChar w:fldCharType="separate"/>
      </w:r>
      <w:r>
        <w:rPr>
          <w:noProof/>
        </w:rPr>
        <w:t>30</w:t>
      </w:r>
      <w:r>
        <w:rPr>
          <w:noProof/>
        </w:rPr>
        <w:fldChar w:fldCharType="end"/>
      </w:r>
    </w:p>
    <w:p w14:paraId="525315A3"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5.6.1.3</w:t>
      </w:r>
      <w:r>
        <w:rPr>
          <w:rFonts w:asciiTheme="minorHAnsi" w:hAnsiTheme="minorHAnsi" w:cstheme="minorBidi"/>
          <w:noProof/>
          <w:kern w:val="2"/>
          <w:sz w:val="21"/>
          <w:szCs w:val="22"/>
          <w:lang w:val="en-US" w:eastAsia="zh-CN"/>
        </w:rPr>
        <w:tab/>
      </w:r>
      <w:r w:rsidRPr="0027273A">
        <w:rPr>
          <w:rFonts w:cs="Arial"/>
          <w:noProof/>
          <w:lang w:eastAsia="zh-CN"/>
        </w:rPr>
        <w:t>∆T</w:t>
      </w:r>
      <w:r w:rsidRPr="0027273A">
        <w:rPr>
          <w:rFonts w:cs="Arial"/>
          <w:noProof/>
          <w:vertAlign w:val="subscript"/>
          <w:lang w:eastAsia="zh-CN"/>
        </w:rPr>
        <w:t>IB,c</w:t>
      </w:r>
      <w:r w:rsidRPr="0027273A">
        <w:rPr>
          <w:rFonts w:cs="Arial"/>
          <w:noProof/>
          <w:lang w:eastAsia="zh-CN"/>
        </w:rPr>
        <w:t xml:space="preserve"> and ∆R</w:t>
      </w:r>
      <w:r w:rsidRPr="0027273A">
        <w:rPr>
          <w:rFonts w:cs="Arial"/>
          <w:noProof/>
          <w:vertAlign w:val="subscript"/>
          <w:lang w:eastAsia="zh-CN"/>
        </w:rPr>
        <w:t>IB,c</w:t>
      </w:r>
      <w:r w:rsidRPr="0027273A">
        <w:rPr>
          <w:rFonts w:cs="Arial"/>
          <w:noProof/>
          <w:lang w:eastAsia="zh-CN"/>
        </w:rPr>
        <w:t xml:space="preserve"> values</w:t>
      </w:r>
      <w:r>
        <w:rPr>
          <w:noProof/>
        </w:rPr>
        <w:tab/>
      </w:r>
      <w:r>
        <w:rPr>
          <w:noProof/>
        </w:rPr>
        <w:fldChar w:fldCharType="begin"/>
      </w:r>
      <w:r>
        <w:rPr>
          <w:noProof/>
        </w:rPr>
        <w:instrText xml:space="preserve"> PAGEREF _Toc183507730 \h </w:instrText>
      </w:r>
      <w:r>
        <w:rPr>
          <w:noProof/>
        </w:rPr>
      </w:r>
      <w:r>
        <w:rPr>
          <w:noProof/>
        </w:rPr>
        <w:fldChar w:fldCharType="separate"/>
      </w:r>
      <w:r>
        <w:rPr>
          <w:noProof/>
        </w:rPr>
        <w:t>30</w:t>
      </w:r>
      <w:r>
        <w:rPr>
          <w:noProof/>
        </w:rPr>
        <w:fldChar w:fldCharType="end"/>
      </w:r>
    </w:p>
    <w:p w14:paraId="5871ED39"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5.6.2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_Toc183507731 \h </w:instrText>
      </w:r>
      <w:r>
        <w:rPr>
          <w:noProof/>
        </w:rPr>
      </w:r>
      <w:r>
        <w:rPr>
          <w:noProof/>
        </w:rPr>
        <w:fldChar w:fldCharType="separate"/>
      </w:r>
      <w:r>
        <w:rPr>
          <w:noProof/>
        </w:rPr>
        <w:t>30</w:t>
      </w:r>
      <w:r>
        <w:rPr>
          <w:noProof/>
        </w:rPr>
        <w:fldChar w:fldCharType="end"/>
      </w:r>
    </w:p>
    <w:p w14:paraId="25A689D6"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5.6.2.1</w:t>
      </w:r>
      <w:r>
        <w:rPr>
          <w:rFonts w:asciiTheme="minorHAnsi" w:hAnsiTheme="minorHAnsi" w:cstheme="minorBidi"/>
          <w:noProof/>
          <w:kern w:val="2"/>
          <w:sz w:val="21"/>
          <w:szCs w:val="22"/>
          <w:lang w:val="en-US" w:eastAsia="zh-CN"/>
        </w:rPr>
        <w:tab/>
      </w:r>
      <w:r w:rsidRPr="0027273A">
        <w:rPr>
          <w:rFonts w:cs="Arial"/>
          <w:noProof/>
          <w:lang w:eastAsia="zh-CN"/>
        </w:rPr>
        <w:t>UE co-existence studies</w:t>
      </w:r>
      <w:r>
        <w:rPr>
          <w:noProof/>
        </w:rPr>
        <w:tab/>
      </w:r>
      <w:r>
        <w:rPr>
          <w:noProof/>
        </w:rPr>
        <w:fldChar w:fldCharType="begin"/>
      </w:r>
      <w:r>
        <w:rPr>
          <w:noProof/>
        </w:rPr>
        <w:instrText xml:space="preserve"> PAGEREF _Toc183507732 \h </w:instrText>
      </w:r>
      <w:r>
        <w:rPr>
          <w:noProof/>
        </w:rPr>
      </w:r>
      <w:r>
        <w:rPr>
          <w:noProof/>
        </w:rPr>
        <w:fldChar w:fldCharType="separate"/>
      </w:r>
      <w:r>
        <w:rPr>
          <w:noProof/>
        </w:rPr>
        <w:t>30</w:t>
      </w:r>
      <w:r>
        <w:rPr>
          <w:noProof/>
        </w:rPr>
        <w:fldChar w:fldCharType="end"/>
      </w:r>
    </w:p>
    <w:p w14:paraId="0102A053"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lang w:eastAsia="en-GB"/>
        </w:rPr>
        <w:t>5.6.2.1.1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_Toc183507733 \h </w:instrText>
      </w:r>
      <w:r>
        <w:rPr>
          <w:noProof/>
        </w:rPr>
      </w:r>
      <w:r>
        <w:rPr>
          <w:noProof/>
        </w:rPr>
        <w:fldChar w:fldCharType="separate"/>
      </w:r>
      <w:r>
        <w:rPr>
          <w:noProof/>
        </w:rPr>
        <w:t>31</w:t>
      </w:r>
      <w:r>
        <w:rPr>
          <w:noProof/>
        </w:rPr>
        <w:fldChar w:fldCharType="end"/>
      </w:r>
    </w:p>
    <w:p w14:paraId="5CCD51DD"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5.6.2.2</w:t>
      </w:r>
      <w:r>
        <w:rPr>
          <w:rFonts w:asciiTheme="minorHAnsi" w:hAnsiTheme="minorHAnsi" w:cstheme="minorBidi"/>
          <w:noProof/>
          <w:kern w:val="2"/>
          <w:sz w:val="21"/>
          <w:szCs w:val="22"/>
          <w:lang w:val="en-US" w:eastAsia="zh-CN"/>
        </w:rPr>
        <w:tab/>
      </w:r>
      <w:r w:rsidRPr="0027273A">
        <w:rPr>
          <w:rFonts w:cs="Arial"/>
          <w:noProof/>
          <w:lang w:eastAsia="zh-CN"/>
        </w:rPr>
        <w:t>REFSENS requirements</w:t>
      </w:r>
      <w:r>
        <w:rPr>
          <w:noProof/>
        </w:rPr>
        <w:tab/>
      </w:r>
      <w:r>
        <w:rPr>
          <w:noProof/>
        </w:rPr>
        <w:fldChar w:fldCharType="begin"/>
      </w:r>
      <w:r>
        <w:rPr>
          <w:noProof/>
        </w:rPr>
        <w:instrText xml:space="preserve"> PAGEREF _Toc183507734 \h </w:instrText>
      </w:r>
      <w:r>
        <w:rPr>
          <w:noProof/>
        </w:rPr>
      </w:r>
      <w:r>
        <w:rPr>
          <w:noProof/>
        </w:rPr>
        <w:fldChar w:fldCharType="separate"/>
      </w:r>
      <w:r>
        <w:rPr>
          <w:noProof/>
        </w:rPr>
        <w:t>31</w:t>
      </w:r>
      <w:r>
        <w:rPr>
          <w:noProof/>
        </w:rPr>
        <w:fldChar w:fldCharType="end"/>
      </w:r>
    </w:p>
    <w:p w14:paraId="4BCA7097" w14:textId="77777777" w:rsidR="00EB6086" w:rsidRDefault="00EB6086">
      <w:pPr>
        <w:pStyle w:val="TOC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CA_n7-n75-n78</w:t>
      </w:r>
      <w:r>
        <w:rPr>
          <w:noProof/>
        </w:rPr>
        <w:tab/>
      </w:r>
      <w:r>
        <w:rPr>
          <w:noProof/>
        </w:rPr>
        <w:fldChar w:fldCharType="begin"/>
      </w:r>
      <w:r>
        <w:rPr>
          <w:noProof/>
        </w:rPr>
        <w:instrText xml:space="preserve"> PAGEREF _Toc183507735 \h </w:instrText>
      </w:r>
      <w:r>
        <w:rPr>
          <w:noProof/>
        </w:rPr>
      </w:r>
      <w:r>
        <w:rPr>
          <w:noProof/>
        </w:rPr>
        <w:fldChar w:fldCharType="separate"/>
      </w:r>
      <w:r>
        <w:rPr>
          <w:noProof/>
        </w:rPr>
        <w:t>32</w:t>
      </w:r>
      <w:r>
        <w:rPr>
          <w:noProof/>
        </w:rPr>
        <w:fldChar w:fldCharType="end"/>
      </w:r>
    </w:p>
    <w:p w14:paraId="304E25FA"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5.7.1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_Toc183507736 \h </w:instrText>
      </w:r>
      <w:r>
        <w:rPr>
          <w:noProof/>
        </w:rPr>
      </w:r>
      <w:r>
        <w:rPr>
          <w:noProof/>
        </w:rPr>
        <w:fldChar w:fldCharType="separate"/>
      </w:r>
      <w:r>
        <w:rPr>
          <w:noProof/>
        </w:rPr>
        <w:t>32</w:t>
      </w:r>
      <w:r>
        <w:rPr>
          <w:noProof/>
        </w:rPr>
        <w:fldChar w:fldCharType="end"/>
      </w:r>
    </w:p>
    <w:p w14:paraId="4113A87C" w14:textId="77777777" w:rsidR="00EB6086" w:rsidRDefault="00EB6086">
      <w:pPr>
        <w:pStyle w:val="TOC4"/>
        <w:rPr>
          <w:rFonts w:asciiTheme="minorHAnsi" w:hAnsiTheme="minorHAnsi" w:cstheme="minorBidi"/>
          <w:noProof/>
          <w:kern w:val="2"/>
          <w:sz w:val="21"/>
          <w:szCs w:val="22"/>
          <w:lang w:val="en-US" w:eastAsia="zh-CN"/>
        </w:rPr>
      </w:pPr>
      <w:r>
        <w:rPr>
          <w:noProof/>
        </w:rPr>
        <w:t>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_Toc183507737 \h </w:instrText>
      </w:r>
      <w:r>
        <w:rPr>
          <w:noProof/>
        </w:rPr>
      </w:r>
      <w:r>
        <w:rPr>
          <w:noProof/>
        </w:rPr>
        <w:fldChar w:fldCharType="separate"/>
      </w:r>
      <w:r>
        <w:rPr>
          <w:noProof/>
        </w:rPr>
        <w:t>32</w:t>
      </w:r>
      <w:r>
        <w:rPr>
          <w:noProof/>
        </w:rPr>
        <w:fldChar w:fldCharType="end"/>
      </w:r>
    </w:p>
    <w:p w14:paraId="2A336D86" w14:textId="77777777" w:rsidR="00EB6086" w:rsidRDefault="00EB6086">
      <w:pPr>
        <w:pStyle w:val="TOC4"/>
        <w:rPr>
          <w:rFonts w:asciiTheme="minorHAnsi" w:hAnsiTheme="minorHAnsi" w:cstheme="minorBidi"/>
          <w:noProof/>
          <w:kern w:val="2"/>
          <w:sz w:val="21"/>
          <w:szCs w:val="22"/>
          <w:lang w:val="en-US" w:eastAsia="zh-CN"/>
        </w:rPr>
      </w:pPr>
      <w:r>
        <w:rPr>
          <w:noProof/>
        </w:rPr>
        <w:t>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_Toc183507738 \h </w:instrText>
      </w:r>
      <w:r>
        <w:rPr>
          <w:noProof/>
        </w:rPr>
      </w:r>
      <w:r>
        <w:rPr>
          <w:noProof/>
        </w:rPr>
        <w:fldChar w:fldCharType="separate"/>
      </w:r>
      <w:r>
        <w:rPr>
          <w:noProof/>
        </w:rPr>
        <w:t>32</w:t>
      </w:r>
      <w:r>
        <w:rPr>
          <w:noProof/>
        </w:rPr>
        <w:fldChar w:fldCharType="end"/>
      </w:r>
    </w:p>
    <w:p w14:paraId="11FD644E" w14:textId="77777777" w:rsidR="00EB6086" w:rsidRDefault="00EB6086">
      <w:pPr>
        <w:pStyle w:val="TOC4"/>
        <w:rPr>
          <w:rFonts w:asciiTheme="minorHAnsi" w:hAnsiTheme="minorHAnsi" w:cstheme="minorBidi"/>
          <w:noProof/>
          <w:kern w:val="2"/>
          <w:sz w:val="21"/>
          <w:szCs w:val="22"/>
          <w:lang w:val="en-US" w:eastAsia="zh-CN"/>
        </w:rPr>
      </w:pPr>
      <w:r>
        <w:rPr>
          <w:noProof/>
        </w:rPr>
        <w:t>5.7.1.3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_Toc183507739 \h </w:instrText>
      </w:r>
      <w:r>
        <w:rPr>
          <w:noProof/>
        </w:rPr>
      </w:r>
      <w:r>
        <w:rPr>
          <w:noProof/>
        </w:rPr>
        <w:fldChar w:fldCharType="separate"/>
      </w:r>
      <w:r>
        <w:rPr>
          <w:noProof/>
        </w:rPr>
        <w:t>33</w:t>
      </w:r>
      <w:r>
        <w:rPr>
          <w:noProof/>
        </w:rPr>
        <w:fldChar w:fldCharType="end"/>
      </w:r>
    </w:p>
    <w:p w14:paraId="40FDC7C6"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5.7.2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_Toc183507740 \h </w:instrText>
      </w:r>
      <w:r>
        <w:rPr>
          <w:noProof/>
        </w:rPr>
      </w:r>
      <w:r>
        <w:rPr>
          <w:noProof/>
        </w:rPr>
        <w:fldChar w:fldCharType="separate"/>
      </w:r>
      <w:r>
        <w:rPr>
          <w:noProof/>
        </w:rPr>
        <w:t>33</w:t>
      </w:r>
      <w:r>
        <w:rPr>
          <w:noProof/>
        </w:rPr>
        <w:fldChar w:fldCharType="end"/>
      </w:r>
    </w:p>
    <w:p w14:paraId="62E5BCB0" w14:textId="77777777" w:rsidR="00EB6086" w:rsidRDefault="00EB6086">
      <w:pPr>
        <w:pStyle w:val="TOC4"/>
        <w:rPr>
          <w:rFonts w:asciiTheme="minorHAnsi" w:hAnsiTheme="minorHAnsi" w:cstheme="minorBidi"/>
          <w:noProof/>
          <w:kern w:val="2"/>
          <w:sz w:val="21"/>
          <w:szCs w:val="22"/>
          <w:lang w:val="en-US" w:eastAsia="zh-CN"/>
        </w:rPr>
      </w:pPr>
      <w:r>
        <w:rPr>
          <w:noProof/>
        </w:rPr>
        <w:t>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_Toc183507741 \h </w:instrText>
      </w:r>
      <w:r>
        <w:rPr>
          <w:noProof/>
        </w:rPr>
      </w:r>
      <w:r>
        <w:rPr>
          <w:noProof/>
        </w:rPr>
        <w:fldChar w:fldCharType="separate"/>
      </w:r>
      <w:r>
        <w:rPr>
          <w:noProof/>
        </w:rPr>
        <w:t>33</w:t>
      </w:r>
      <w:r>
        <w:rPr>
          <w:noProof/>
        </w:rPr>
        <w:fldChar w:fldCharType="end"/>
      </w:r>
    </w:p>
    <w:p w14:paraId="228489E6"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lang w:eastAsia="en-GB"/>
        </w:rPr>
        <w:t>5.7.2.1.1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_Toc183507742 \h </w:instrText>
      </w:r>
      <w:r>
        <w:rPr>
          <w:noProof/>
        </w:rPr>
      </w:r>
      <w:r>
        <w:rPr>
          <w:noProof/>
        </w:rPr>
        <w:fldChar w:fldCharType="separate"/>
      </w:r>
      <w:r>
        <w:rPr>
          <w:noProof/>
        </w:rPr>
        <w:t>33</w:t>
      </w:r>
      <w:r>
        <w:rPr>
          <w:noProof/>
        </w:rPr>
        <w:fldChar w:fldCharType="end"/>
      </w:r>
    </w:p>
    <w:p w14:paraId="51AB0DDA" w14:textId="77777777" w:rsidR="00EB6086" w:rsidRDefault="00EB6086">
      <w:pPr>
        <w:pStyle w:val="TOC4"/>
        <w:rPr>
          <w:rFonts w:asciiTheme="minorHAnsi" w:hAnsiTheme="minorHAnsi" w:cstheme="minorBidi"/>
          <w:noProof/>
          <w:kern w:val="2"/>
          <w:sz w:val="21"/>
          <w:szCs w:val="22"/>
          <w:lang w:val="en-US" w:eastAsia="zh-CN"/>
        </w:rPr>
      </w:pPr>
      <w:r>
        <w:rPr>
          <w:noProof/>
        </w:rPr>
        <w:t>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_Toc183507743 \h </w:instrText>
      </w:r>
      <w:r>
        <w:rPr>
          <w:noProof/>
        </w:rPr>
      </w:r>
      <w:r>
        <w:rPr>
          <w:noProof/>
        </w:rPr>
        <w:fldChar w:fldCharType="separate"/>
      </w:r>
      <w:r>
        <w:rPr>
          <w:noProof/>
        </w:rPr>
        <w:t>33</w:t>
      </w:r>
      <w:r>
        <w:rPr>
          <w:noProof/>
        </w:rPr>
        <w:fldChar w:fldCharType="end"/>
      </w:r>
    </w:p>
    <w:p w14:paraId="2A3F411C" w14:textId="77777777" w:rsidR="00EB6086" w:rsidRDefault="00EB6086">
      <w:pPr>
        <w:pStyle w:val="TOC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CA_n1-n7-n75</w:t>
      </w:r>
      <w:r>
        <w:rPr>
          <w:noProof/>
        </w:rPr>
        <w:tab/>
      </w:r>
      <w:r>
        <w:rPr>
          <w:noProof/>
        </w:rPr>
        <w:fldChar w:fldCharType="begin"/>
      </w:r>
      <w:r>
        <w:rPr>
          <w:noProof/>
        </w:rPr>
        <w:instrText xml:space="preserve"> PAGEREF _Toc183507744 \h </w:instrText>
      </w:r>
      <w:r>
        <w:rPr>
          <w:noProof/>
        </w:rPr>
      </w:r>
      <w:r>
        <w:rPr>
          <w:noProof/>
        </w:rPr>
        <w:fldChar w:fldCharType="separate"/>
      </w:r>
      <w:r>
        <w:rPr>
          <w:noProof/>
        </w:rPr>
        <w:t>34</w:t>
      </w:r>
      <w:r>
        <w:rPr>
          <w:noProof/>
        </w:rPr>
        <w:fldChar w:fldCharType="end"/>
      </w:r>
    </w:p>
    <w:p w14:paraId="57B18BA3"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5.8.1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_Toc183507745 \h </w:instrText>
      </w:r>
      <w:r>
        <w:rPr>
          <w:noProof/>
        </w:rPr>
      </w:r>
      <w:r>
        <w:rPr>
          <w:noProof/>
        </w:rPr>
        <w:fldChar w:fldCharType="separate"/>
      </w:r>
      <w:r>
        <w:rPr>
          <w:noProof/>
        </w:rPr>
        <w:t>34</w:t>
      </w:r>
      <w:r>
        <w:rPr>
          <w:noProof/>
        </w:rPr>
        <w:fldChar w:fldCharType="end"/>
      </w:r>
    </w:p>
    <w:p w14:paraId="5146DC75" w14:textId="77777777" w:rsidR="00EB6086" w:rsidRDefault="00EB6086">
      <w:pPr>
        <w:pStyle w:val="TOC4"/>
        <w:rPr>
          <w:rFonts w:asciiTheme="minorHAnsi" w:hAnsiTheme="minorHAnsi" w:cstheme="minorBidi"/>
          <w:noProof/>
          <w:kern w:val="2"/>
          <w:sz w:val="21"/>
          <w:szCs w:val="22"/>
          <w:lang w:val="en-US" w:eastAsia="zh-CN"/>
        </w:rPr>
      </w:pPr>
      <w:r>
        <w:rPr>
          <w:noProof/>
        </w:rPr>
        <w:t>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_Toc183507746 \h </w:instrText>
      </w:r>
      <w:r>
        <w:rPr>
          <w:noProof/>
        </w:rPr>
      </w:r>
      <w:r>
        <w:rPr>
          <w:noProof/>
        </w:rPr>
        <w:fldChar w:fldCharType="separate"/>
      </w:r>
      <w:r>
        <w:rPr>
          <w:noProof/>
        </w:rPr>
        <w:t>34</w:t>
      </w:r>
      <w:r>
        <w:rPr>
          <w:noProof/>
        </w:rPr>
        <w:fldChar w:fldCharType="end"/>
      </w:r>
    </w:p>
    <w:p w14:paraId="26845217" w14:textId="77777777" w:rsidR="00EB6086" w:rsidRDefault="00EB6086">
      <w:pPr>
        <w:pStyle w:val="TOC4"/>
        <w:rPr>
          <w:rFonts w:asciiTheme="minorHAnsi" w:hAnsiTheme="minorHAnsi" w:cstheme="minorBidi"/>
          <w:noProof/>
          <w:kern w:val="2"/>
          <w:sz w:val="21"/>
          <w:szCs w:val="22"/>
          <w:lang w:val="en-US" w:eastAsia="zh-CN"/>
        </w:rPr>
      </w:pPr>
      <w:r>
        <w:rPr>
          <w:noProof/>
        </w:rPr>
        <w:t>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_Toc183507747 \h </w:instrText>
      </w:r>
      <w:r>
        <w:rPr>
          <w:noProof/>
        </w:rPr>
      </w:r>
      <w:r>
        <w:rPr>
          <w:noProof/>
        </w:rPr>
        <w:fldChar w:fldCharType="separate"/>
      </w:r>
      <w:r>
        <w:rPr>
          <w:noProof/>
        </w:rPr>
        <w:t>35</w:t>
      </w:r>
      <w:r>
        <w:rPr>
          <w:noProof/>
        </w:rPr>
        <w:fldChar w:fldCharType="end"/>
      </w:r>
    </w:p>
    <w:p w14:paraId="3D4E112D" w14:textId="77777777" w:rsidR="00EB6086" w:rsidRDefault="00EB6086">
      <w:pPr>
        <w:pStyle w:val="TOC4"/>
        <w:rPr>
          <w:rFonts w:asciiTheme="minorHAnsi" w:hAnsiTheme="minorHAnsi" w:cstheme="minorBidi"/>
          <w:noProof/>
          <w:kern w:val="2"/>
          <w:sz w:val="21"/>
          <w:szCs w:val="22"/>
          <w:lang w:val="en-US" w:eastAsia="zh-CN"/>
        </w:rPr>
      </w:pPr>
      <w:r>
        <w:rPr>
          <w:noProof/>
        </w:rPr>
        <w:t>5.8.1.3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_Toc183507748 \h </w:instrText>
      </w:r>
      <w:r>
        <w:rPr>
          <w:noProof/>
        </w:rPr>
      </w:r>
      <w:r>
        <w:rPr>
          <w:noProof/>
        </w:rPr>
        <w:fldChar w:fldCharType="separate"/>
      </w:r>
      <w:r>
        <w:rPr>
          <w:noProof/>
        </w:rPr>
        <w:t>35</w:t>
      </w:r>
      <w:r>
        <w:rPr>
          <w:noProof/>
        </w:rPr>
        <w:fldChar w:fldCharType="end"/>
      </w:r>
    </w:p>
    <w:p w14:paraId="76F5B67F"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5.8.2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_Toc183507749 \h </w:instrText>
      </w:r>
      <w:r>
        <w:rPr>
          <w:noProof/>
        </w:rPr>
      </w:r>
      <w:r>
        <w:rPr>
          <w:noProof/>
        </w:rPr>
        <w:fldChar w:fldCharType="separate"/>
      </w:r>
      <w:r>
        <w:rPr>
          <w:noProof/>
        </w:rPr>
        <w:t>35</w:t>
      </w:r>
      <w:r>
        <w:rPr>
          <w:noProof/>
        </w:rPr>
        <w:fldChar w:fldCharType="end"/>
      </w:r>
    </w:p>
    <w:p w14:paraId="4B672D75" w14:textId="77777777" w:rsidR="00EB6086" w:rsidRDefault="00EB6086">
      <w:pPr>
        <w:pStyle w:val="TOC4"/>
        <w:rPr>
          <w:rFonts w:asciiTheme="minorHAnsi" w:hAnsiTheme="minorHAnsi" w:cstheme="minorBidi"/>
          <w:noProof/>
          <w:kern w:val="2"/>
          <w:sz w:val="21"/>
          <w:szCs w:val="22"/>
          <w:lang w:val="en-US" w:eastAsia="zh-CN"/>
        </w:rPr>
      </w:pPr>
      <w:r>
        <w:rPr>
          <w:noProof/>
        </w:rPr>
        <w:t>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_Toc183507750 \h </w:instrText>
      </w:r>
      <w:r>
        <w:rPr>
          <w:noProof/>
        </w:rPr>
      </w:r>
      <w:r>
        <w:rPr>
          <w:noProof/>
        </w:rPr>
        <w:fldChar w:fldCharType="separate"/>
      </w:r>
      <w:r>
        <w:rPr>
          <w:noProof/>
        </w:rPr>
        <w:t>35</w:t>
      </w:r>
      <w:r>
        <w:rPr>
          <w:noProof/>
        </w:rPr>
        <w:fldChar w:fldCharType="end"/>
      </w:r>
    </w:p>
    <w:p w14:paraId="5047BD24"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lang w:eastAsia="en-GB"/>
        </w:rPr>
        <w:t>5.8.2.1.1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_Toc183507751 \h </w:instrText>
      </w:r>
      <w:r>
        <w:rPr>
          <w:noProof/>
        </w:rPr>
      </w:r>
      <w:r>
        <w:rPr>
          <w:noProof/>
        </w:rPr>
        <w:fldChar w:fldCharType="separate"/>
      </w:r>
      <w:r>
        <w:rPr>
          <w:noProof/>
        </w:rPr>
        <w:t>35</w:t>
      </w:r>
      <w:r>
        <w:rPr>
          <w:noProof/>
        </w:rPr>
        <w:fldChar w:fldCharType="end"/>
      </w:r>
    </w:p>
    <w:p w14:paraId="6B2FED89" w14:textId="77777777" w:rsidR="00EB6086" w:rsidRDefault="00EB6086">
      <w:pPr>
        <w:pStyle w:val="TOC4"/>
        <w:rPr>
          <w:rFonts w:asciiTheme="minorHAnsi" w:hAnsiTheme="minorHAnsi" w:cstheme="minorBidi"/>
          <w:noProof/>
          <w:kern w:val="2"/>
          <w:sz w:val="21"/>
          <w:szCs w:val="22"/>
          <w:lang w:val="en-US" w:eastAsia="zh-CN"/>
        </w:rPr>
      </w:pPr>
      <w:r>
        <w:rPr>
          <w:noProof/>
        </w:rPr>
        <w:t>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_Toc183507752 \h </w:instrText>
      </w:r>
      <w:r>
        <w:rPr>
          <w:noProof/>
        </w:rPr>
      </w:r>
      <w:r>
        <w:rPr>
          <w:noProof/>
        </w:rPr>
        <w:fldChar w:fldCharType="separate"/>
      </w:r>
      <w:r>
        <w:rPr>
          <w:noProof/>
        </w:rPr>
        <w:t>36</w:t>
      </w:r>
      <w:r>
        <w:rPr>
          <w:noProof/>
        </w:rPr>
        <w:fldChar w:fldCharType="end"/>
      </w:r>
    </w:p>
    <w:p w14:paraId="28B88A58" w14:textId="77777777" w:rsidR="00EB6086" w:rsidRDefault="00EB6086">
      <w:pPr>
        <w:pStyle w:val="TOC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CA_n1-n3-n7</w:t>
      </w:r>
      <w:r>
        <w:rPr>
          <w:noProof/>
        </w:rPr>
        <w:tab/>
      </w:r>
      <w:r>
        <w:rPr>
          <w:noProof/>
        </w:rPr>
        <w:fldChar w:fldCharType="begin"/>
      </w:r>
      <w:r>
        <w:rPr>
          <w:noProof/>
        </w:rPr>
        <w:instrText xml:space="preserve"> PAGEREF _Toc183507753 \h </w:instrText>
      </w:r>
      <w:r>
        <w:rPr>
          <w:noProof/>
        </w:rPr>
      </w:r>
      <w:r>
        <w:rPr>
          <w:noProof/>
        </w:rPr>
        <w:fldChar w:fldCharType="separate"/>
      </w:r>
      <w:r>
        <w:rPr>
          <w:noProof/>
        </w:rPr>
        <w:t>37</w:t>
      </w:r>
      <w:r>
        <w:rPr>
          <w:noProof/>
        </w:rPr>
        <w:fldChar w:fldCharType="end"/>
      </w:r>
    </w:p>
    <w:p w14:paraId="4AA02943"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5.9.1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_Toc183507754 \h </w:instrText>
      </w:r>
      <w:r>
        <w:rPr>
          <w:noProof/>
        </w:rPr>
      </w:r>
      <w:r>
        <w:rPr>
          <w:noProof/>
        </w:rPr>
        <w:fldChar w:fldCharType="separate"/>
      </w:r>
      <w:r>
        <w:rPr>
          <w:noProof/>
        </w:rPr>
        <w:t>37</w:t>
      </w:r>
      <w:r>
        <w:rPr>
          <w:noProof/>
        </w:rPr>
        <w:fldChar w:fldCharType="end"/>
      </w:r>
    </w:p>
    <w:p w14:paraId="7D5BBA44" w14:textId="77777777" w:rsidR="00EB6086" w:rsidRDefault="00EB6086">
      <w:pPr>
        <w:pStyle w:val="TOC4"/>
        <w:rPr>
          <w:rFonts w:asciiTheme="minorHAnsi" w:hAnsiTheme="minorHAnsi" w:cstheme="minorBidi"/>
          <w:noProof/>
          <w:kern w:val="2"/>
          <w:sz w:val="21"/>
          <w:szCs w:val="22"/>
          <w:lang w:val="en-US" w:eastAsia="zh-CN"/>
        </w:rPr>
      </w:pPr>
      <w:r>
        <w:rPr>
          <w:noProof/>
        </w:rPr>
        <w:t>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_Toc183507755 \h </w:instrText>
      </w:r>
      <w:r>
        <w:rPr>
          <w:noProof/>
        </w:rPr>
      </w:r>
      <w:r>
        <w:rPr>
          <w:noProof/>
        </w:rPr>
        <w:fldChar w:fldCharType="separate"/>
      </w:r>
      <w:r>
        <w:rPr>
          <w:noProof/>
        </w:rPr>
        <w:t>37</w:t>
      </w:r>
      <w:r>
        <w:rPr>
          <w:noProof/>
        </w:rPr>
        <w:fldChar w:fldCharType="end"/>
      </w:r>
    </w:p>
    <w:p w14:paraId="4305B51E" w14:textId="77777777" w:rsidR="00EB6086" w:rsidRDefault="00EB6086">
      <w:pPr>
        <w:pStyle w:val="TOC4"/>
        <w:rPr>
          <w:rFonts w:asciiTheme="minorHAnsi" w:hAnsiTheme="minorHAnsi" w:cstheme="minorBidi"/>
          <w:noProof/>
          <w:kern w:val="2"/>
          <w:sz w:val="21"/>
          <w:szCs w:val="22"/>
          <w:lang w:val="en-US" w:eastAsia="zh-CN"/>
        </w:rPr>
      </w:pPr>
      <w:r>
        <w:rPr>
          <w:noProof/>
        </w:rPr>
        <w:t>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_Toc183507756 \h </w:instrText>
      </w:r>
      <w:r>
        <w:rPr>
          <w:noProof/>
        </w:rPr>
      </w:r>
      <w:r>
        <w:rPr>
          <w:noProof/>
        </w:rPr>
        <w:fldChar w:fldCharType="separate"/>
      </w:r>
      <w:r>
        <w:rPr>
          <w:noProof/>
        </w:rPr>
        <w:t>37</w:t>
      </w:r>
      <w:r>
        <w:rPr>
          <w:noProof/>
        </w:rPr>
        <w:fldChar w:fldCharType="end"/>
      </w:r>
    </w:p>
    <w:p w14:paraId="4D0227D3" w14:textId="77777777" w:rsidR="00EB6086" w:rsidRDefault="00EB6086">
      <w:pPr>
        <w:pStyle w:val="TOC4"/>
        <w:rPr>
          <w:rFonts w:asciiTheme="minorHAnsi" w:hAnsiTheme="minorHAnsi" w:cstheme="minorBidi"/>
          <w:noProof/>
          <w:kern w:val="2"/>
          <w:sz w:val="21"/>
          <w:szCs w:val="22"/>
          <w:lang w:val="en-US" w:eastAsia="zh-CN"/>
        </w:rPr>
      </w:pPr>
      <w:r>
        <w:rPr>
          <w:noProof/>
        </w:rPr>
        <w:t>5.9.1.3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_Toc183507757 \h </w:instrText>
      </w:r>
      <w:r>
        <w:rPr>
          <w:noProof/>
        </w:rPr>
      </w:r>
      <w:r>
        <w:rPr>
          <w:noProof/>
        </w:rPr>
        <w:fldChar w:fldCharType="separate"/>
      </w:r>
      <w:r>
        <w:rPr>
          <w:noProof/>
        </w:rPr>
        <w:t>37</w:t>
      </w:r>
      <w:r>
        <w:rPr>
          <w:noProof/>
        </w:rPr>
        <w:fldChar w:fldCharType="end"/>
      </w:r>
    </w:p>
    <w:p w14:paraId="66BEA104"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5.9.2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_Toc183507758 \h </w:instrText>
      </w:r>
      <w:r>
        <w:rPr>
          <w:noProof/>
        </w:rPr>
      </w:r>
      <w:r>
        <w:rPr>
          <w:noProof/>
        </w:rPr>
        <w:fldChar w:fldCharType="separate"/>
      </w:r>
      <w:r>
        <w:rPr>
          <w:noProof/>
        </w:rPr>
        <w:t>37</w:t>
      </w:r>
      <w:r>
        <w:rPr>
          <w:noProof/>
        </w:rPr>
        <w:fldChar w:fldCharType="end"/>
      </w:r>
    </w:p>
    <w:p w14:paraId="3A340EB7" w14:textId="77777777" w:rsidR="00EB6086" w:rsidRDefault="00EB6086">
      <w:pPr>
        <w:pStyle w:val="TOC4"/>
        <w:rPr>
          <w:rFonts w:asciiTheme="minorHAnsi" w:hAnsiTheme="minorHAnsi" w:cstheme="minorBidi"/>
          <w:noProof/>
          <w:kern w:val="2"/>
          <w:sz w:val="21"/>
          <w:szCs w:val="22"/>
          <w:lang w:val="en-US" w:eastAsia="zh-CN"/>
        </w:rPr>
      </w:pPr>
      <w:r>
        <w:rPr>
          <w:noProof/>
        </w:rPr>
        <w:t>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_Toc183507759 \h </w:instrText>
      </w:r>
      <w:r>
        <w:rPr>
          <w:noProof/>
        </w:rPr>
      </w:r>
      <w:r>
        <w:rPr>
          <w:noProof/>
        </w:rPr>
        <w:fldChar w:fldCharType="separate"/>
      </w:r>
      <w:r>
        <w:rPr>
          <w:noProof/>
        </w:rPr>
        <w:t>37</w:t>
      </w:r>
      <w:r>
        <w:rPr>
          <w:noProof/>
        </w:rPr>
        <w:fldChar w:fldCharType="end"/>
      </w:r>
    </w:p>
    <w:p w14:paraId="7A254A69"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lang w:eastAsia="en-GB"/>
        </w:rPr>
        <w:t>5.9.2.1.1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_Toc183507760 \h </w:instrText>
      </w:r>
      <w:r>
        <w:rPr>
          <w:noProof/>
        </w:rPr>
      </w:r>
      <w:r>
        <w:rPr>
          <w:noProof/>
        </w:rPr>
        <w:fldChar w:fldCharType="separate"/>
      </w:r>
      <w:r>
        <w:rPr>
          <w:noProof/>
        </w:rPr>
        <w:t>38</w:t>
      </w:r>
      <w:r>
        <w:rPr>
          <w:noProof/>
        </w:rPr>
        <w:fldChar w:fldCharType="end"/>
      </w:r>
    </w:p>
    <w:p w14:paraId="03A48660" w14:textId="77777777" w:rsidR="00EB6086" w:rsidRDefault="00EB6086">
      <w:pPr>
        <w:pStyle w:val="TOC4"/>
        <w:rPr>
          <w:rFonts w:asciiTheme="minorHAnsi" w:hAnsiTheme="minorHAnsi" w:cstheme="minorBidi"/>
          <w:noProof/>
          <w:kern w:val="2"/>
          <w:sz w:val="21"/>
          <w:szCs w:val="22"/>
          <w:lang w:val="en-US" w:eastAsia="zh-CN"/>
        </w:rPr>
      </w:pPr>
      <w:r>
        <w:rPr>
          <w:noProof/>
        </w:rPr>
        <w:t>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_Toc183507761 \h </w:instrText>
      </w:r>
      <w:r>
        <w:rPr>
          <w:noProof/>
        </w:rPr>
      </w:r>
      <w:r>
        <w:rPr>
          <w:noProof/>
        </w:rPr>
        <w:fldChar w:fldCharType="separate"/>
      </w:r>
      <w:r>
        <w:rPr>
          <w:noProof/>
        </w:rPr>
        <w:t>40</w:t>
      </w:r>
      <w:r>
        <w:rPr>
          <w:noProof/>
        </w:rPr>
        <w:fldChar w:fldCharType="end"/>
      </w:r>
    </w:p>
    <w:p w14:paraId="59C3B776" w14:textId="77777777" w:rsidR="00EB6086" w:rsidRDefault="00EB6086">
      <w:pPr>
        <w:pStyle w:val="TOC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CA_n41-n66-n71</w:t>
      </w:r>
      <w:r>
        <w:rPr>
          <w:noProof/>
        </w:rPr>
        <w:tab/>
      </w:r>
      <w:r>
        <w:rPr>
          <w:noProof/>
        </w:rPr>
        <w:fldChar w:fldCharType="begin"/>
      </w:r>
      <w:r>
        <w:rPr>
          <w:noProof/>
        </w:rPr>
        <w:instrText xml:space="preserve"> PAGEREF _Toc183507762 \h </w:instrText>
      </w:r>
      <w:r>
        <w:rPr>
          <w:noProof/>
        </w:rPr>
      </w:r>
      <w:r>
        <w:rPr>
          <w:noProof/>
        </w:rPr>
        <w:fldChar w:fldCharType="separate"/>
      </w:r>
      <w:r>
        <w:rPr>
          <w:noProof/>
        </w:rPr>
        <w:t>40</w:t>
      </w:r>
      <w:r>
        <w:rPr>
          <w:noProof/>
        </w:rPr>
        <w:fldChar w:fldCharType="end"/>
      </w:r>
    </w:p>
    <w:p w14:paraId="4462189C"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5.10.1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_Toc183507763 \h </w:instrText>
      </w:r>
      <w:r>
        <w:rPr>
          <w:noProof/>
        </w:rPr>
      </w:r>
      <w:r>
        <w:rPr>
          <w:noProof/>
        </w:rPr>
        <w:fldChar w:fldCharType="separate"/>
      </w:r>
      <w:r>
        <w:rPr>
          <w:noProof/>
        </w:rPr>
        <w:t>40</w:t>
      </w:r>
      <w:r>
        <w:rPr>
          <w:noProof/>
        </w:rPr>
        <w:fldChar w:fldCharType="end"/>
      </w:r>
    </w:p>
    <w:p w14:paraId="02570459" w14:textId="77777777" w:rsidR="00EB6086" w:rsidRDefault="00EB6086">
      <w:pPr>
        <w:pStyle w:val="TOC4"/>
        <w:rPr>
          <w:rFonts w:asciiTheme="minorHAnsi" w:hAnsiTheme="minorHAnsi" w:cstheme="minorBidi"/>
          <w:noProof/>
          <w:kern w:val="2"/>
          <w:sz w:val="21"/>
          <w:szCs w:val="22"/>
          <w:lang w:val="en-US" w:eastAsia="zh-CN"/>
        </w:rPr>
      </w:pPr>
      <w:r>
        <w:rPr>
          <w:noProof/>
        </w:rPr>
        <w:t>5.10.1.1</w:t>
      </w:r>
      <w:r>
        <w:rPr>
          <w:rFonts w:asciiTheme="minorHAnsi" w:hAnsiTheme="minorHAnsi" w:cstheme="minorBidi"/>
          <w:noProof/>
          <w:kern w:val="2"/>
          <w:sz w:val="21"/>
          <w:szCs w:val="22"/>
          <w:lang w:val="en-US" w:eastAsia="zh-CN"/>
        </w:rPr>
        <w:tab/>
      </w:r>
      <w:r>
        <w:rPr>
          <w:noProof/>
        </w:rPr>
        <w:t>Operating bands for CA</w:t>
      </w:r>
      <w:r w:rsidRPr="0027273A">
        <w:rPr>
          <w:rFonts w:cs="Arial"/>
          <w:i/>
          <w:noProof/>
          <w:color w:val="FF0000"/>
          <w:kern w:val="2"/>
          <w:lang w:val="en-US" w:eastAsia="zh-CN"/>
        </w:rPr>
        <w:t>.</w:t>
      </w:r>
      <w:r>
        <w:rPr>
          <w:noProof/>
        </w:rPr>
        <w:tab/>
      </w:r>
      <w:r>
        <w:rPr>
          <w:noProof/>
        </w:rPr>
        <w:fldChar w:fldCharType="begin"/>
      </w:r>
      <w:r>
        <w:rPr>
          <w:noProof/>
        </w:rPr>
        <w:instrText xml:space="preserve"> PAGEREF _Toc183507764 \h </w:instrText>
      </w:r>
      <w:r>
        <w:rPr>
          <w:noProof/>
        </w:rPr>
      </w:r>
      <w:r>
        <w:rPr>
          <w:noProof/>
        </w:rPr>
        <w:fldChar w:fldCharType="separate"/>
      </w:r>
      <w:r>
        <w:rPr>
          <w:noProof/>
        </w:rPr>
        <w:t>40</w:t>
      </w:r>
      <w:r>
        <w:rPr>
          <w:noProof/>
        </w:rPr>
        <w:fldChar w:fldCharType="end"/>
      </w:r>
    </w:p>
    <w:p w14:paraId="5F4E7E7B" w14:textId="77777777" w:rsidR="00EB6086" w:rsidRDefault="00EB6086">
      <w:pPr>
        <w:pStyle w:val="TOC4"/>
        <w:rPr>
          <w:rFonts w:asciiTheme="minorHAnsi" w:hAnsiTheme="minorHAnsi" w:cstheme="minorBidi"/>
          <w:noProof/>
          <w:kern w:val="2"/>
          <w:sz w:val="21"/>
          <w:szCs w:val="22"/>
          <w:lang w:val="en-US" w:eastAsia="zh-CN"/>
        </w:rPr>
      </w:pPr>
      <w:r>
        <w:rPr>
          <w:noProof/>
        </w:rPr>
        <w:t>5.10.1.2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_Toc183507765 \h </w:instrText>
      </w:r>
      <w:r>
        <w:rPr>
          <w:noProof/>
        </w:rPr>
      </w:r>
      <w:r>
        <w:rPr>
          <w:noProof/>
        </w:rPr>
        <w:fldChar w:fldCharType="separate"/>
      </w:r>
      <w:r>
        <w:rPr>
          <w:noProof/>
        </w:rPr>
        <w:t>40</w:t>
      </w:r>
      <w:r>
        <w:rPr>
          <w:noProof/>
        </w:rPr>
        <w:fldChar w:fldCharType="end"/>
      </w:r>
    </w:p>
    <w:p w14:paraId="61571EB5"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5.10.2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_Toc183507766 \h </w:instrText>
      </w:r>
      <w:r>
        <w:rPr>
          <w:noProof/>
        </w:rPr>
      </w:r>
      <w:r>
        <w:rPr>
          <w:noProof/>
        </w:rPr>
        <w:fldChar w:fldCharType="separate"/>
      </w:r>
      <w:r>
        <w:rPr>
          <w:noProof/>
        </w:rPr>
        <w:t>40</w:t>
      </w:r>
      <w:r>
        <w:rPr>
          <w:noProof/>
        </w:rPr>
        <w:fldChar w:fldCharType="end"/>
      </w:r>
    </w:p>
    <w:p w14:paraId="6641F76B" w14:textId="77777777" w:rsidR="00EB6086" w:rsidRDefault="00EB6086">
      <w:pPr>
        <w:pStyle w:val="TOC4"/>
        <w:rPr>
          <w:rFonts w:asciiTheme="minorHAnsi" w:hAnsiTheme="minorHAnsi" w:cstheme="minorBidi"/>
          <w:noProof/>
          <w:kern w:val="2"/>
          <w:sz w:val="21"/>
          <w:szCs w:val="22"/>
          <w:lang w:val="en-US" w:eastAsia="zh-CN"/>
        </w:rPr>
      </w:pPr>
      <w:r>
        <w:rPr>
          <w:noProof/>
        </w:rPr>
        <w:t>5.10.2.1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_Toc183507767 \h </w:instrText>
      </w:r>
      <w:r>
        <w:rPr>
          <w:noProof/>
        </w:rPr>
      </w:r>
      <w:r>
        <w:rPr>
          <w:noProof/>
        </w:rPr>
        <w:fldChar w:fldCharType="separate"/>
      </w:r>
      <w:r>
        <w:rPr>
          <w:noProof/>
        </w:rPr>
        <w:t>40</w:t>
      </w:r>
      <w:r>
        <w:rPr>
          <w:noProof/>
        </w:rPr>
        <w:fldChar w:fldCharType="end"/>
      </w:r>
    </w:p>
    <w:p w14:paraId="0BBDB2C5"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lang w:eastAsia="en-GB"/>
        </w:rPr>
        <w:t>5.10.2.1.1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_Toc183507768 \h </w:instrText>
      </w:r>
      <w:r>
        <w:rPr>
          <w:noProof/>
        </w:rPr>
      </w:r>
      <w:r>
        <w:rPr>
          <w:noProof/>
        </w:rPr>
        <w:fldChar w:fldCharType="separate"/>
      </w:r>
      <w:r>
        <w:rPr>
          <w:noProof/>
        </w:rPr>
        <w:t>40</w:t>
      </w:r>
      <w:r>
        <w:rPr>
          <w:noProof/>
        </w:rPr>
        <w:fldChar w:fldCharType="end"/>
      </w:r>
    </w:p>
    <w:p w14:paraId="077FDC74"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lang w:eastAsia="en-GB"/>
        </w:rPr>
        <w:t>5.10.2.1.2</w:t>
      </w:r>
      <w:r>
        <w:rPr>
          <w:rFonts w:asciiTheme="minorHAnsi" w:hAnsiTheme="minorHAnsi" w:cstheme="minorBidi"/>
          <w:noProof/>
          <w:kern w:val="2"/>
          <w:sz w:val="21"/>
          <w:szCs w:val="22"/>
          <w:lang w:val="en-US" w:eastAsia="zh-CN"/>
        </w:rPr>
        <w:tab/>
      </w:r>
      <w:r w:rsidRPr="0027273A">
        <w:rPr>
          <w:noProof/>
          <w:snapToGrid w:val="0"/>
          <w:lang w:eastAsia="en-GB"/>
        </w:rPr>
        <w:t xml:space="preserve">Co-existence studies for 2UL band with 3CC </w:t>
      </w:r>
      <w:r w:rsidRPr="0027273A">
        <w:rPr>
          <w:noProof/>
          <w:snapToGrid w:val="0"/>
          <w:lang w:eastAsia="zh-CN"/>
        </w:rPr>
        <w:t>(2CC intra-band in one band)</w:t>
      </w:r>
      <w:r>
        <w:rPr>
          <w:noProof/>
        </w:rPr>
        <w:tab/>
      </w:r>
      <w:r>
        <w:rPr>
          <w:noProof/>
        </w:rPr>
        <w:fldChar w:fldCharType="begin"/>
      </w:r>
      <w:r>
        <w:rPr>
          <w:noProof/>
        </w:rPr>
        <w:instrText xml:space="preserve"> PAGEREF _Toc183507769 \h </w:instrText>
      </w:r>
      <w:r>
        <w:rPr>
          <w:noProof/>
        </w:rPr>
      </w:r>
      <w:r>
        <w:rPr>
          <w:noProof/>
        </w:rPr>
        <w:fldChar w:fldCharType="separate"/>
      </w:r>
      <w:r>
        <w:rPr>
          <w:noProof/>
        </w:rPr>
        <w:t>40</w:t>
      </w:r>
      <w:r>
        <w:rPr>
          <w:noProof/>
        </w:rPr>
        <w:fldChar w:fldCharType="end"/>
      </w:r>
    </w:p>
    <w:p w14:paraId="4F38FA0C" w14:textId="77777777" w:rsidR="00EB6086" w:rsidRDefault="00EB6086">
      <w:pPr>
        <w:pStyle w:val="TOC4"/>
        <w:rPr>
          <w:rFonts w:asciiTheme="minorHAnsi" w:hAnsiTheme="minorHAnsi" w:cstheme="minorBidi"/>
          <w:noProof/>
          <w:kern w:val="2"/>
          <w:sz w:val="21"/>
          <w:szCs w:val="22"/>
          <w:lang w:val="en-US" w:eastAsia="zh-CN"/>
        </w:rPr>
      </w:pPr>
      <w:r>
        <w:rPr>
          <w:noProof/>
        </w:rPr>
        <w:t>5.10.2.2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_Toc183507770 \h </w:instrText>
      </w:r>
      <w:r>
        <w:rPr>
          <w:noProof/>
        </w:rPr>
      </w:r>
      <w:r>
        <w:rPr>
          <w:noProof/>
        </w:rPr>
        <w:fldChar w:fldCharType="separate"/>
      </w:r>
      <w:r>
        <w:rPr>
          <w:noProof/>
        </w:rPr>
        <w:t>41</w:t>
      </w:r>
      <w:r>
        <w:rPr>
          <w:noProof/>
        </w:rPr>
        <w:fldChar w:fldCharType="end"/>
      </w:r>
    </w:p>
    <w:p w14:paraId="57DD8922" w14:textId="77777777" w:rsidR="00EB6086" w:rsidRDefault="00EB6086">
      <w:pPr>
        <w:pStyle w:val="TOC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CA_n1-n41-n78</w:t>
      </w:r>
      <w:r>
        <w:rPr>
          <w:noProof/>
        </w:rPr>
        <w:tab/>
      </w:r>
      <w:r>
        <w:rPr>
          <w:noProof/>
        </w:rPr>
        <w:fldChar w:fldCharType="begin"/>
      </w:r>
      <w:r>
        <w:rPr>
          <w:noProof/>
        </w:rPr>
        <w:instrText xml:space="preserve"> PAGEREF _Toc183507771 \h </w:instrText>
      </w:r>
      <w:r>
        <w:rPr>
          <w:noProof/>
        </w:rPr>
      </w:r>
      <w:r>
        <w:rPr>
          <w:noProof/>
        </w:rPr>
        <w:fldChar w:fldCharType="separate"/>
      </w:r>
      <w:r>
        <w:rPr>
          <w:noProof/>
        </w:rPr>
        <w:t>41</w:t>
      </w:r>
      <w:r>
        <w:rPr>
          <w:noProof/>
        </w:rPr>
        <w:fldChar w:fldCharType="end"/>
      </w:r>
    </w:p>
    <w:p w14:paraId="68E2B0F8"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lastRenderedPageBreak/>
        <w:t>5.11.1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_Toc183507772 \h </w:instrText>
      </w:r>
      <w:r>
        <w:rPr>
          <w:noProof/>
        </w:rPr>
      </w:r>
      <w:r>
        <w:rPr>
          <w:noProof/>
        </w:rPr>
        <w:fldChar w:fldCharType="separate"/>
      </w:r>
      <w:r>
        <w:rPr>
          <w:noProof/>
        </w:rPr>
        <w:t>41</w:t>
      </w:r>
      <w:r>
        <w:rPr>
          <w:noProof/>
        </w:rPr>
        <w:fldChar w:fldCharType="end"/>
      </w:r>
    </w:p>
    <w:p w14:paraId="5BAC0F35" w14:textId="77777777" w:rsidR="00EB6086" w:rsidRDefault="00EB6086">
      <w:pPr>
        <w:pStyle w:val="TOC4"/>
        <w:rPr>
          <w:rFonts w:asciiTheme="minorHAnsi" w:hAnsiTheme="minorHAnsi" w:cstheme="minorBidi"/>
          <w:noProof/>
          <w:kern w:val="2"/>
          <w:sz w:val="21"/>
          <w:szCs w:val="22"/>
          <w:lang w:val="en-US" w:eastAsia="zh-CN"/>
        </w:rPr>
      </w:pPr>
      <w:r>
        <w:rPr>
          <w:noProof/>
        </w:rPr>
        <w:t>5.11.1.1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_Toc183507773 \h </w:instrText>
      </w:r>
      <w:r>
        <w:rPr>
          <w:noProof/>
        </w:rPr>
      </w:r>
      <w:r>
        <w:rPr>
          <w:noProof/>
        </w:rPr>
        <w:fldChar w:fldCharType="separate"/>
      </w:r>
      <w:r>
        <w:rPr>
          <w:noProof/>
        </w:rPr>
        <w:t>41</w:t>
      </w:r>
      <w:r>
        <w:rPr>
          <w:noProof/>
        </w:rPr>
        <w:fldChar w:fldCharType="end"/>
      </w:r>
    </w:p>
    <w:p w14:paraId="72D03A6B" w14:textId="77777777" w:rsidR="00EB6086" w:rsidRDefault="00EB6086">
      <w:pPr>
        <w:pStyle w:val="TOC4"/>
        <w:rPr>
          <w:rFonts w:asciiTheme="minorHAnsi" w:hAnsiTheme="minorHAnsi" w:cstheme="minorBidi"/>
          <w:noProof/>
          <w:kern w:val="2"/>
          <w:sz w:val="21"/>
          <w:szCs w:val="22"/>
          <w:lang w:val="en-US" w:eastAsia="zh-CN"/>
        </w:rPr>
      </w:pPr>
      <w:r>
        <w:rPr>
          <w:noProof/>
        </w:rPr>
        <w:t>5.11.1.2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_Toc183507774 \h </w:instrText>
      </w:r>
      <w:r>
        <w:rPr>
          <w:noProof/>
        </w:rPr>
      </w:r>
      <w:r>
        <w:rPr>
          <w:noProof/>
        </w:rPr>
        <w:fldChar w:fldCharType="separate"/>
      </w:r>
      <w:r>
        <w:rPr>
          <w:noProof/>
        </w:rPr>
        <w:t>42</w:t>
      </w:r>
      <w:r>
        <w:rPr>
          <w:noProof/>
        </w:rPr>
        <w:fldChar w:fldCharType="end"/>
      </w:r>
    </w:p>
    <w:p w14:paraId="395E16BA" w14:textId="77777777" w:rsidR="00EB6086" w:rsidRDefault="00EB6086">
      <w:pPr>
        <w:pStyle w:val="TOC4"/>
        <w:rPr>
          <w:rFonts w:asciiTheme="minorHAnsi" w:hAnsiTheme="minorHAnsi" w:cstheme="minorBidi"/>
          <w:noProof/>
          <w:kern w:val="2"/>
          <w:sz w:val="21"/>
          <w:szCs w:val="22"/>
          <w:lang w:val="en-US" w:eastAsia="zh-CN"/>
        </w:rPr>
      </w:pPr>
      <w:r>
        <w:rPr>
          <w:noProof/>
        </w:rPr>
        <w:t>5.11.1.3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_Toc183507775 \h </w:instrText>
      </w:r>
      <w:r>
        <w:rPr>
          <w:noProof/>
        </w:rPr>
      </w:r>
      <w:r>
        <w:rPr>
          <w:noProof/>
        </w:rPr>
        <w:fldChar w:fldCharType="separate"/>
      </w:r>
      <w:r>
        <w:rPr>
          <w:noProof/>
        </w:rPr>
        <w:t>42</w:t>
      </w:r>
      <w:r>
        <w:rPr>
          <w:noProof/>
        </w:rPr>
        <w:fldChar w:fldCharType="end"/>
      </w:r>
    </w:p>
    <w:p w14:paraId="699AC126"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5.11.2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_Toc183507776 \h </w:instrText>
      </w:r>
      <w:r>
        <w:rPr>
          <w:noProof/>
        </w:rPr>
      </w:r>
      <w:r>
        <w:rPr>
          <w:noProof/>
        </w:rPr>
        <w:fldChar w:fldCharType="separate"/>
      </w:r>
      <w:r>
        <w:rPr>
          <w:noProof/>
        </w:rPr>
        <w:t>42</w:t>
      </w:r>
      <w:r>
        <w:rPr>
          <w:noProof/>
        </w:rPr>
        <w:fldChar w:fldCharType="end"/>
      </w:r>
    </w:p>
    <w:p w14:paraId="70F0B800" w14:textId="77777777" w:rsidR="00EB6086" w:rsidRDefault="00EB6086">
      <w:pPr>
        <w:pStyle w:val="TOC4"/>
        <w:rPr>
          <w:rFonts w:asciiTheme="minorHAnsi" w:hAnsiTheme="minorHAnsi" w:cstheme="minorBidi"/>
          <w:noProof/>
          <w:kern w:val="2"/>
          <w:sz w:val="21"/>
          <w:szCs w:val="22"/>
          <w:lang w:val="en-US" w:eastAsia="zh-CN"/>
        </w:rPr>
      </w:pPr>
      <w:r>
        <w:rPr>
          <w:noProof/>
        </w:rPr>
        <w:t>5.11.2.1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_Toc183507777 \h </w:instrText>
      </w:r>
      <w:r>
        <w:rPr>
          <w:noProof/>
        </w:rPr>
      </w:r>
      <w:r>
        <w:rPr>
          <w:noProof/>
        </w:rPr>
        <w:fldChar w:fldCharType="separate"/>
      </w:r>
      <w:r>
        <w:rPr>
          <w:noProof/>
        </w:rPr>
        <w:t>42</w:t>
      </w:r>
      <w:r>
        <w:rPr>
          <w:noProof/>
        </w:rPr>
        <w:fldChar w:fldCharType="end"/>
      </w:r>
    </w:p>
    <w:p w14:paraId="5DCFD91A" w14:textId="77777777" w:rsidR="00EB6086" w:rsidRDefault="00EB6086">
      <w:pPr>
        <w:pStyle w:val="TOC4"/>
        <w:rPr>
          <w:rFonts w:asciiTheme="minorHAnsi" w:hAnsiTheme="minorHAnsi" w:cstheme="minorBidi"/>
          <w:noProof/>
          <w:kern w:val="2"/>
          <w:sz w:val="21"/>
          <w:szCs w:val="22"/>
          <w:lang w:val="en-US" w:eastAsia="zh-CN"/>
        </w:rPr>
      </w:pPr>
      <w:r>
        <w:rPr>
          <w:noProof/>
        </w:rPr>
        <w:t>5.11.2.2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_Toc183507778 \h </w:instrText>
      </w:r>
      <w:r>
        <w:rPr>
          <w:noProof/>
        </w:rPr>
      </w:r>
      <w:r>
        <w:rPr>
          <w:noProof/>
        </w:rPr>
        <w:fldChar w:fldCharType="separate"/>
      </w:r>
      <w:r>
        <w:rPr>
          <w:noProof/>
        </w:rPr>
        <w:t>44</w:t>
      </w:r>
      <w:r>
        <w:rPr>
          <w:noProof/>
        </w:rPr>
        <w:fldChar w:fldCharType="end"/>
      </w:r>
    </w:p>
    <w:p w14:paraId="09C89317" w14:textId="77777777" w:rsidR="00EB6086" w:rsidRDefault="00EB6086">
      <w:pPr>
        <w:pStyle w:val="TOC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CA_n1-n5-n8</w:t>
      </w:r>
      <w:r>
        <w:rPr>
          <w:noProof/>
        </w:rPr>
        <w:tab/>
      </w:r>
      <w:r>
        <w:rPr>
          <w:noProof/>
        </w:rPr>
        <w:fldChar w:fldCharType="begin"/>
      </w:r>
      <w:r>
        <w:rPr>
          <w:noProof/>
        </w:rPr>
        <w:instrText xml:space="preserve"> PAGEREF _Toc183507779 \h </w:instrText>
      </w:r>
      <w:r>
        <w:rPr>
          <w:noProof/>
        </w:rPr>
      </w:r>
      <w:r>
        <w:rPr>
          <w:noProof/>
        </w:rPr>
        <w:fldChar w:fldCharType="separate"/>
      </w:r>
      <w:r>
        <w:rPr>
          <w:noProof/>
        </w:rPr>
        <w:t>45</w:t>
      </w:r>
      <w:r>
        <w:rPr>
          <w:noProof/>
        </w:rPr>
        <w:fldChar w:fldCharType="end"/>
      </w:r>
    </w:p>
    <w:p w14:paraId="6EBF8842"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5.12.1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_Toc183507780 \h </w:instrText>
      </w:r>
      <w:r>
        <w:rPr>
          <w:noProof/>
        </w:rPr>
      </w:r>
      <w:r>
        <w:rPr>
          <w:noProof/>
        </w:rPr>
        <w:fldChar w:fldCharType="separate"/>
      </w:r>
      <w:r>
        <w:rPr>
          <w:noProof/>
        </w:rPr>
        <w:t>45</w:t>
      </w:r>
      <w:r>
        <w:rPr>
          <w:noProof/>
        </w:rPr>
        <w:fldChar w:fldCharType="end"/>
      </w:r>
    </w:p>
    <w:p w14:paraId="44DB40F1" w14:textId="77777777" w:rsidR="00EB6086" w:rsidRDefault="00EB6086">
      <w:pPr>
        <w:pStyle w:val="TOC4"/>
        <w:rPr>
          <w:rFonts w:asciiTheme="minorHAnsi" w:hAnsiTheme="minorHAnsi" w:cstheme="minorBidi"/>
          <w:noProof/>
          <w:kern w:val="2"/>
          <w:sz w:val="21"/>
          <w:szCs w:val="22"/>
          <w:lang w:val="en-US" w:eastAsia="zh-CN"/>
        </w:rPr>
      </w:pPr>
      <w:r>
        <w:rPr>
          <w:noProof/>
        </w:rPr>
        <w:t>5.12.1.1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_Toc183507781 \h </w:instrText>
      </w:r>
      <w:r>
        <w:rPr>
          <w:noProof/>
        </w:rPr>
      </w:r>
      <w:r>
        <w:rPr>
          <w:noProof/>
        </w:rPr>
        <w:fldChar w:fldCharType="separate"/>
      </w:r>
      <w:r>
        <w:rPr>
          <w:noProof/>
        </w:rPr>
        <w:t>45</w:t>
      </w:r>
      <w:r>
        <w:rPr>
          <w:noProof/>
        </w:rPr>
        <w:fldChar w:fldCharType="end"/>
      </w:r>
    </w:p>
    <w:p w14:paraId="2A5725DC" w14:textId="77777777" w:rsidR="00EB6086" w:rsidRDefault="00EB6086">
      <w:pPr>
        <w:pStyle w:val="TOC4"/>
        <w:rPr>
          <w:rFonts w:asciiTheme="minorHAnsi" w:hAnsiTheme="minorHAnsi" w:cstheme="minorBidi"/>
          <w:noProof/>
          <w:kern w:val="2"/>
          <w:sz w:val="21"/>
          <w:szCs w:val="22"/>
          <w:lang w:val="en-US" w:eastAsia="zh-CN"/>
        </w:rPr>
      </w:pPr>
      <w:r>
        <w:rPr>
          <w:noProof/>
        </w:rPr>
        <w:t>5.12.1.2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_Toc183507782 \h </w:instrText>
      </w:r>
      <w:r>
        <w:rPr>
          <w:noProof/>
        </w:rPr>
      </w:r>
      <w:r>
        <w:rPr>
          <w:noProof/>
        </w:rPr>
        <w:fldChar w:fldCharType="separate"/>
      </w:r>
      <w:r>
        <w:rPr>
          <w:noProof/>
        </w:rPr>
        <w:t>45</w:t>
      </w:r>
      <w:r>
        <w:rPr>
          <w:noProof/>
        </w:rPr>
        <w:fldChar w:fldCharType="end"/>
      </w:r>
    </w:p>
    <w:p w14:paraId="6C542743" w14:textId="77777777" w:rsidR="00EB6086" w:rsidRDefault="00EB6086">
      <w:pPr>
        <w:pStyle w:val="TOC4"/>
        <w:rPr>
          <w:rFonts w:asciiTheme="minorHAnsi" w:hAnsiTheme="minorHAnsi" w:cstheme="minorBidi"/>
          <w:noProof/>
          <w:kern w:val="2"/>
          <w:sz w:val="21"/>
          <w:szCs w:val="22"/>
          <w:lang w:val="en-US" w:eastAsia="zh-CN"/>
        </w:rPr>
      </w:pPr>
      <w:r>
        <w:rPr>
          <w:noProof/>
        </w:rPr>
        <w:t>5.12.1.3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_Toc183507783 \h </w:instrText>
      </w:r>
      <w:r>
        <w:rPr>
          <w:noProof/>
        </w:rPr>
      </w:r>
      <w:r>
        <w:rPr>
          <w:noProof/>
        </w:rPr>
        <w:fldChar w:fldCharType="separate"/>
      </w:r>
      <w:r>
        <w:rPr>
          <w:noProof/>
        </w:rPr>
        <w:t>45</w:t>
      </w:r>
      <w:r>
        <w:rPr>
          <w:noProof/>
        </w:rPr>
        <w:fldChar w:fldCharType="end"/>
      </w:r>
    </w:p>
    <w:p w14:paraId="737313F9" w14:textId="77777777" w:rsidR="00EB6086" w:rsidRDefault="00EB6086">
      <w:pPr>
        <w:pStyle w:val="TOC2"/>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CA_n3-n5-n8</w:t>
      </w:r>
      <w:r>
        <w:rPr>
          <w:noProof/>
        </w:rPr>
        <w:tab/>
      </w:r>
      <w:r>
        <w:rPr>
          <w:noProof/>
        </w:rPr>
        <w:fldChar w:fldCharType="begin"/>
      </w:r>
      <w:r>
        <w:rPr>
          <w:noProof/>
        </w:rPr>
        <w:instrText xml:space="preserve"> PAGEREF _Toc183507784 \h </w:instrText>
      </w:r>
      <w:r>
        <w:rPr>
          <w:noProof/>
        </w:rPr>
      </w:r>
      <w:r>
        <w:rPr>
          <w:noProof/>
        </w:rPr>
        <w:fldChar w:fldCharType="separate"/>
      </w:r>
      <w:r>
        <w:rPr>
          <w:noProof/>
        </w:rPr>
        <w:t>46</w:t>
      </w:r>
      <w:r>
        <w:rPr>
          <w:noProof/>
        </w:rPr>
        <w:fldChar w:fldCharType="end"/>
      </w:r>
    </w:p>
    <w:p w14:paraId="20D2212F"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5.13.1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_Toc183507785 \h </w:instrText>
      </w:r>
      <w:r>
        <w:rPr>
          <w:noProof/>
        </w:rPr>
      </w:r>
      <w:r>
        <w:rPr>
          <w:noProof/>
        </w:rPr>
        <w:fldChar w:fldCharType="separate"/>
      </w:r>
      <w:r>
        <w:rPr>
          <w:noProof/>
        </w:rPr>
        <w:t>46</w:t>
      </w:r>
      <w:r>
        <w:rPr>
          <w:noProof/>
        </w:rPr>
        <w:fldChar w:fldCharType="end"/>
      </w:r>
    </w:p>
    <w:p w14:paraId="384FC6F1" w14:textId="77777777" w:rsidR="00EB6086" w:rsidRDefault="00EB6086">
      <w:pPr>
        <w:pStyle w:val="TOC4"/>
        <w:rPr>
          <w:rFonts w:asciiTheme="minorHAnsi" w:hAnsiTheme="minorHAnsi" w:cstheme="minorBidi"/>
          <w:noProof/>
          <w:kern w:val="2"/>
          <w:sz w:val="21"/>
          <w:szCs w:val="22"/>
          <w:lang w:val="en-US" w:eastAsia="zh-CN"/>
        </w:rPr>
      </w:pPr>
      <w:r>
        <w:rPr>
          <w:noProof/>
        </w:rPr>
        <w:t>5.13.1.1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_Toc183507786 \h </w:instrText>
      </w:r>
      <w:r>
        <w:rPr>
          <w:noProof/>
        </w:rPr>
      </w:r>
      <w:r>
        <w:rPr>
          <w:noProof/>
        </w:rPr>
        <w:fldChar w:fldCharType="separate"/>
      </w:r>
      <w:r>
        <w:rPr>
          <w:noProof/>
        </w:rPr>
        <w:t>46</w:t>
      </w:r>
      <w:r>
        <w:rPr>
          <w:noProof/>
        </w:rPr>
        <w:fldChar w:fldCharType="end"/>
      </w:r>
    </w:p>
    <w:p w14:paraId="678FCE3C" w14:textId="77777777" w:rsidR="00EB6086" w:rsidRDefault="00EB6086">
      <w:pPr>
        <w:pStyle w:val="TOC4"/>
        <w:rPr>
          <w:rFonts w:asciiTheme="minorHAnsi" w:hAnsiTheme="minorHAnsi" w:cstheme="minorBidi"/>
          <w:noProof/>
          <w:kern w:val="2"/>
          <w:sz w:val="21"/>
          <w:szCs w:val="22"/>
          <w:lang w:val="en-US" w:eastAsia="zh-CN"/>
        </w:rPr>
      </w:pPr>
      <w:r>
        <w:rPr>
          <w:noProof/>
        </w:rPr>
        <w:t>5.13.1.2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_Toc183507787 \h </w:instrText>
      </w:r>
      <w:r>
        <w:rPr>
          <w:noProof/>
        </w:rPr>
      </w:r>
      <w:r>
        <w:rPr>
          <w:noProof/>
        </w:rPr>
        <w:fldChar w:fldCharType="separate"/>
      </w:r>
      <w:r>
        <w:rPr>
          <w:noProof/>
        </w:rPr>
        <w:t>46</w:t>
      </w:r>
      <w:r>
        <w:rPr>
          <w:noProof/>
        </w:rPr>
        <w:fldChar w:fldCharType="end"/>
      </w:r>
    </w:p>
    <w:p w14:paraId="12E7C6F7" w14:textId="77777777" w:rsidR="00EB6086" w:rsidRDefault="00EB6086">
      <w:pPr>
        <w:pStyle w:val="TOC4"/>
        <w:rPr>
          <w:rFonts w:asciiTheme="minorHAnsi" w:hAnsiTheme="minorHAnsi" w:cstheme="minorBidi"/>
          <w:noProof/>
          <w:kern w:val="2"/>
          <w:sz w:val="21"/>
          <w:szCs w:val="22"/>
          <w:lang w:val="en-US" w:eastAsia="zh-CN"/>
        </w:rPr>
      </w:pPr>
      <w:r>
        <w:rPr>
          <w:noProof/>
        </w:rPr>
        <w:t>5.13.1.3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_Toc183507788 \h </w:instrText>
      </w:r>
      <w:r>
        <w:rPr>
          <w:noProof/>
        </w:rPr>
      </w:r>
      <w:r>
        <w:rPr>
          <w:noProof/>
        </w:rPr>
        <w:fldChar w:fldCharType="separate"/>
      </w:r>
      <w:r>
        <w:rPr>
          <w:noProof/>
        </w:rPr>
        <w:t>46</w:t>
      </w:r>
      <w:r>
        <w:rPr>
          <w:noProof/>
        </w:rPr>
        <w:fldChar w:fldCharType="end"/>
      </w:r>
    </w:p>
    <w:p w14:paraId="60C8AC2C" w14:textId="77777777" w:rsidR="00EB6086" w:rsidRDefault="00EB6086">
      <w:pPr>
        <w:pStyle w:val="TOC2"/>
        <w:rPr>
          <w:rFonts w:asciiTheme="minorHAnsi" w:hAnsiTheme="minorHAnsi" w:cstheme="minorBidi"/>
          <w:noProof/>
          <w:kern w:val="2"/>
          <w:sz w:val="21"/>
          <w:szCs w:val="22"/>
          <w:lang w:val="en-US" w:eastAsia="zh-CN"/>
        </w:rPr>
      </w:pPr>
      <w:r>
        <w:rPr>
          <w:noProof/>
        </w:rPr>
        <w:t>5.14</w:t>
      </w:r>
      <w:r>
        <w:rPr>
          <w:rFonts w:asciiTheme="minorHAnsi" w:hAnsiTheme="minorHAnsi" w:cstheme="minorBidi"/>
          <w:noProof/>
          <w:kern w:val="2"/>
          <w:sz w:val="21"/>
          <w:szCs w:val="22"/>
          <w:lang w:val="en-US" w:eastAsia="zh-CN"/>
        </w:rPr>
        <w:tab/>
      </w:r>
      <w:r>
        <w:rPr>
          <w:noProof/>
        </w:rPr>
        <w:t>CA_n25-n29-n77</w:t>
      </w:r>
      <w:r>
        <w:rPr>
          <w:noProof/>
        </w:rPr>
        <w:tab/>
      </w:r>
      <w:r>
        <w:rPr>
          <w:noProof/>
        </w:rPr>
        <w:fldChar w:fldCharType="begin"/>
      </w:r>
      <w:r>
        <w:rPr>
          <w:noProof/>
        </w:rPr>
        <w:instrText xml:space="preserve"> PAGEREF _Toc183507789 \h </w:instrText>
      </w:r>
      <w:r>
        <w:rPr>
          <w:noProof/>
        </w:rPr>
      </w:r>
      <w:r>
        <w:rPr>
          <w:noProof/>
        </w:rPr>
        <w:fldChar w:fldCharType="separate"/>
      </w:r>
      <w:r>
        <w:rPr>
          <w:noProof/>
        </w:rPr>
        <w:t>47</w:t>
      </w:r>
      <w:r>
        <w:rPr>
          <w:noProof/>
        </w:rPr>
        <w:fldChar w:fldCharType="end"/>
      </w:r>
    </w:p>
    <w:p w14:paraId="0D8207E7" w14:textId="77777777" w:rsidR="00EB6086" w:rsidRDefault="00EB6086">
      <w:pPr>
        <w:pStyle w:val="TOC3"/>
        <w:rPr>
          <w:rFonts w:asciiTheme="minorHAnsi" w:hAnsiTheme="minorHAnsi" w:cstheme="minorBidi"/>
          <w:noProof/>
          <w:kern w:val="2"/>
          <w:sz w:val="21"/>
          <w:szCs w:val="22"/>
          <w:lang w:val="en-US" w:eastAsia="zh-CN"/>
        </w:rPr>
      </w:pPr>
      <w:r>
        <w:rPr>
          <w:noProof/>
        </w:rPr>
        <w:t>5.14.1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_Toc183507790 \h </w:instrText>
      </w:r>
      <w:r>
        <w:rPr>
          <w:noProof/>
        </w:rPr>
      </w:r>
      <w:r>
        <w:rPr>
          <w:noProof/>
        </w:rPr>
        <w:fldChar w:fldCharType="separate"/>
      </w:r>
      <w:r>
        <w:rPr>
          <w:noProof/>
        </w:rPr>
        <w:t>47</w:t>
      </w:r>
      <w:r>
        <w:rPr>
          <w:noProof/>
        </w:rPr>
        <w:fldChar w:fldCharType="end"/>
      </w:r>
    </w:p>
    <w:p w14:paraId="5075DC51" w14:textId="77777777" w:rsidR="00EB6086" w:rsidRDefault="00EB6086">
      <w:pPr>
        <w:pStyle w:val="TOC4"/>
        <w:rPr>
          <w:rFonts w:asciiTheme="minorHAnsi" w:hAnsiTheme="minorHAnsi" w:cstheme="minorBidi"/>
          <w:noProof/>
          <w:kern w:val="2"/>
          <w:sz w:val="21"/>
          <w:szCs w:val="22"/>
          <w:lang w:val="en-US" w:eastAsia="zh-CN"/>
        </w:rPr>
      </w:pPr>
      <w:r>
        <w:rPr>
          <w:noProof/>
        </w:rPr>
        <w:t>5.14.1.1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_Toc183507791 \h </w:instrText>
      </w:r>
      <w:r>
        <w:rPr>
          <w:noProof/>
        </w:rPr>
      </w:r>
      <w:r>
        <w:rPr>
          <w:noProof/>
        </w:rPr>
        <w:fldChar w:fldCharType="separate"/>
      </w:r>
      <w:r>
        <w:rPr>
          <w:noProof/>
        </w:rPr>
        <w:t>47</w:t>
      </w:r>
      <w:r>
        <w:rPr>
          <w:noProof/>
        </w:rPr>
        <w:fldChar w:fldCharType="end"/>
      </w:r>
    </w:p>
    <w:p w14:paraId="5492007E" w14:textId="77777777" w:rsidR="00EB6086" w:rsidRDefault="00EB6086">
      <w:pPr>
        <w:pStyle w:val="TOC4"/>
        <w:rPr>
          <w:rFonts w:asciiTheme="minorHAnsi" w:hAnsiTheme="minorHAnsi" w:cstheme="minorBidi"/>
          <w:noProof/>
          <w:kern w:val="2"/>
          <w:sz w:val="21"/>
          <w:szCs w:val="22"/>
          <w:lang w:val="en-US" w:eastAsia="zh-CN"/>
        </w:rPr>
      </w:pPr>
      <w:r>
        <w:rPr>
          <w:noProof/>
        </w:rPr>
        <w:t>5.14.1.2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_Toc183507792 \h </w:instrText>
      </w:r>
      <w:r>
        <w:rPr>
          <w:noProof/>
        </w:rPr>
      </w:r>
      <w:r>
        <w:rPr>
          <w:noProof/>
        </w:rPr>
        <w:fldChar w:fldCharType="separate"/>
      </w:r>
      <w:r>
        <w:rPr>
          <w:noProof/>
        </w:rPr>
        <w:t>47</w:t>
      </w:r>
      <w:r>
        <w:rPr>
          <w:noProof/>
        </w:rPr>
        <w:fldChar w:fldCharType="end"/>
      </w:r>
    </w:p>
    <w:p w14:paraId="0029BF4A" w14:textId="77777777" w:rsidR="00EB6086" w:rsidRDefault="00EB6086">
      <w:pPr>
        <w:pStyle w:val="TOC4"/>
        <w:rPr>
          <w:rFonts w:asciiTheme="minorHAnsi" w:hAnsiTheme="minorHAnsi" w:cstheme="minorBidi"/>
          <w:noProof/>
          <w:kern w:val="2"/>
          <w:sz w:val="21"/>
          <w:szCs w:val="22"/>
          <w:lang w:val="en-US" w:eastAsia="zh-CN"/>
        </w:rPr>
      </w:pPr>
      <w:r>
        <w:rPr>
          <w:noProof/>
        </w:rPr>
        <w:t>5.14.1.3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_Toc183507793 \h </w:instrText>
      </w:r>
      <w:r>
        <w:rPr>
          <w:noProof/>
        </w:rPr>
      </w:r>
      <w:r>
        <w:rPr>
          <w:noProof/>
        </w:rPr>
        <w:fldChar w:fldCharType="separate"/>
      </w:r>
      <w:r>
        <w:rPr>
          <w:noProof/>
        </w:rPr>
        <w:t>47</w:t>
      </w:r>
      <w:r>
        <w:rPr>
          <w:noProof/>
        </w:rPr>
        <w:fldChar w:fldCharType="end"/>
      </w:r>
    </w:p>
    <w:p w14:paraId="5C9C215E" w14:textId="77777777" w:rsidR="00EB6086" w:rsidRDefault="00EB6086">
      <w:pPr>
        <w:pStyle w:val="TOC3"/>
        <w:rPr>
          <w:rFonts w:asciiTheme="minorHAnsi" w:hAnsiTheme="minorHAnsi" w:cstheme="minorBidi"/>
          <w:noProof/>
          <w:kern w:val="2"/>
          <w:sz w:val="21"/>
          <w:szCs w:val="22"/>
          <w:lang w:val="en-US" w:eastAsia="zh-CN"/>
        </w:rPr>
      </w:pPr>
      <w:r>
        <w:rPr>
          <w:noProof/>
        </w:rPr>
        <w:t>5.14.2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_Toc183507794 \h </w:instrText>
      </w:r>
      <w:r>
        <w:rPr>
          <w:noProof/>
        </w:rPr>
      </w:r>
      <w:r>
        <w:rPr>
          <w:noProof/>
        </w:rPr>
        <w:fldChar w:fldCharType="separate"/>
      </w:r>
      <w:r>
        <w:rPr>
          <w:noProof/>
        </w:rPr>
        <w:t>48</w:t>
      </w:r>
      <w:r>
        <w:rPr>
          <w:noProof/>
        </w:rPr>
        <w:fldChar w:fldCharType="end"/>
      </w:r>
    </w:p>
    <w:p w14:paraId="6CB908C9" w14:textId="77777777" w:rsidR="00EB6086" w:rsidRDefault="00EB6086">
      <w:pPr>
        <w:pStyle w:val="TOC4"/>
        <w:rPr>
          <w:rFonts w:asciiTheme="minorHAnsi" w:hAnsiTheme="minorHAnsi" w:cstheme="minorBidi"/>
          <w:noProof/>
          <w:kern w:val="2"/>
          <w:sz w:val="21"/>
          <w:szCs w:val="22"/>
          <w:lang w:val="en-US" w:eastAsia="zh-CN"/>
        </w:rPr>
      </w:pPr>
      <w:r>
        <w:rPr>
          <w:noProof/>
        </w:rPr>
        <w:t>5.14.2.1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_Toc183507795 \h </w:instrText>
      </w:r>
      <w:r>
        <w:rPr>
          <w:noProof/>
        </w:rPr>
      </w:r>
      <w:r>
        <w:rPr>
          <w:noProof/>
        </w:rPr>
        <w:fldChar w:fldCharType="separate"/>
      </w:r>
      <w:r>
        <w:rPr>
          <w:noProof/>
        </w:rPr>
        <w:t>48</w:t>
      </w:r>
      <w:r>
        <w:rPr>
          <w:noProof/>
        </w:rPr>
        <w:fldChar w:fldCharType="end"/>
      </w:r>
    </w:p>
    <w:p w14:paraId="1192F5FE"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lang w:eastAsia="en-GB"/>
        </w:rPr>
        <w:t>5.14.2.1.1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_Toc183507796 \h </w:instrText>
      </w:r>
      <w:r>
        <w:rPr>
          <w:noProof/>
        </w:rPr>
      </w:r>
      <w:r>
        <w:rPr>
          <w:noProof/>
        </w:rPr>
        <w:fldChar w:fldCharType="separate"/>
      </w:r>
      <w:r>
        <w:rPr>
          <w:noProof/>
        </w:rPr>
        <w:t>48</w:t>
      </w:r>
      <w:r>
        <w:rPr>
          <w:noProof/>
        </w:rPr>
        <w:fldChar w:fldCharType="end"/>
      </w:r>
    </w:p>
    <w:p w14:paraId="4DF3C533" w14:textId="77777777" w:rsidR="00EB6086" w:rsidRDefault="00EB6086">
      <w:pPr>
        <w:pStyle w:val="TOC4"/>
        <w:rPr>
          <w:rFonts w:asciiTheme="minorHAnsi" w:hAnsiTheme="minorHAnsi" w:cstheme="minorBidi"/>
          <w:noProof/>
          <w:kern w:val="2"/>
          <w:sz w:val="21"/>
          <w:szCs w:val="22"/>
          <w:lang w:val="en-US" w:eastAsia="zh-CN"/>
        </w:rPr>
      </w:pPr>
      <w:r>
        <w:rPr>
          <w:noProof/>
        </w:rPr>
        <w:t>5.14.2.2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_Toc183507797 \h </w:instrText>
      </w:r>
      <w:r>
        <w:rPr>
          <w:noProof/>
        </w:rPr>
      </w:r>
      <w:r>
        <w:rPr>
          <w:noProof/>
        </w:rPr>
        <w:fldChar w:fldCharType="separate"/>
      </w:r>
      <w:r>
        <w:rPr>
          <w:noProof/>
        </w:rPr>
        <w:t>49</w:t>
      </w:r>
      <w:r>
        <w:rPr>
          <w:noProof/>
        </w:rPr>
        <w:fldChar w:fldCharType="end"/>
      </w:r>
    </w:p>
    <w:p w14:paraId="1BE10AA6" w14:textId="77777777" w:rsidR="00EB6086" w:rsidRDefault="00EB6086">
      <w:pPr>
        <w:pStyle w:val="TOC2"/>
        <w:rPr>
          <w:rFonts w:asciiTheme="minorHAnsi" w:hAnsiTheme="minorHAnsi" w:cstheme="minorBidi"/>
          <w:noProof/>
          <w:kern w:val="2"/>
          <w:sz w:val="21"/>
          <w:szCs w:val="22"/>
          <w:lang w:val="en-US" w:eastAsia="zh-CN"/>
        </w:rPr>
      </w:pPr>
      <w:r>
        <w:rPr>
          <w:noProof/>
        </w:rPr>
        <w:t>5.</w:t>
      </w:r>
      <w:r>
        <w:rPr>
          <w:noProof/>
          <w:lang w:eastAsia="zh-CN"/>
        </w:rPr>
        <w:t>15</w:t>
      </w:r>
      <w:r>
        <w:rPr>
          <w:rFonts w:asciiTheme="minorHAnsi" w:hAnsiTheme="minorHAnsi" w:cstheme="minorBidi"/>
          <w:noProof/>
          <w:kern w:val="2"/>
          <w:sz w:val="21"/>
          <w:szCs w:val="22"/>
          <w:lang w:val="en-US" w:eastAsia="zh-CN"/>
        </w:rPr>
        <w:tab/>
      </w:r>
      <w:r>
        <w:rPr>
          <w:noProof/>
        </w:rPr>
        <w:t>CA_n1-n75-n78</w:t>
      </w:r>
      <w:r>
        <w:rPr>
          <w:noProof/>
        </w:rPr>
        <w:tab/>
      </w:r>
      <w:r>
        <w:rPr>
          <w:noProof/>
        </w:rPr>
        <w:fldChar w:fldCharType="begin"/>
      </w:r>
      <w:r>
        <w:rPr>
          <w:noProof/>
        </w:rPr>
        <w:instrText xml:space="preserve"> PAGEREF _Toc183507798 \h </w:instrText>
      </w:r>
      <w:r>
        <w:rPr>
          <w:noProof/>
        </w:rPr>
      </w:r>
      <w:r>
        <w:rPr>
          <w:noProof/>
        </w:rPr>
        <w:fldChar w:fldCharType="separate"/>
      </w:r>
      <w:r>
        <w:rPr>
          <w:noProof/>
        </w:rPr>
        <w:t>49</w:t>
      </w:r>
      <w:r>
        <w:rPr>
          <w:noProof/>
        </w:rPr>
        <w:fldChar w:fldCharType="end"/>
      </w:r>
    </w:p>
    <w:p w14:paraId="236242F8" w14:textId="77777777" w:rsidR="00EB6086" w:rsidRDefault="00EB6086">
      <w:pPr>
        <w:pStyle w:val="TOC3"/>
        <w:rPr>
          <w:rFonts w:asciiTheme="minorHAnsi" w:hAnsiTheme="minorHAnsi" w:cstheme="minorBidi"/>
          <w:noProof/>
          <w:kern w:val="2"/>
          <w:sz w:val="21"/>
          <w:szCs w:val="22"/>
          <w:lang w:val="en-US" w:eastAsia="zh-CN"/>
        </w:rPr>
      </w:pPr>
      <w:r>
        <w:rPr>
          <w:noProof/>
        </w:rPr>
        <w:t>5.15.1</w:t>
      </w:r>
      <w:r>
        <w:rPr>
          <w:rFonts w:asciiTheme="minorHAnsi" w:hAnsiTheme="minorHAnsi" w:cstheme="minorBidi"/>
          <w:noProof/>
          <w:kern w:val="2"/>
          <w:sz w:val="21"/>
          <w:szCs w:val="22"/>
          <w:lang w:val="en-US" w:eastAsia="zh-CN"/>
        </w:rPr>
        <w:tab/>
      </w:r>
      <w:r w:rsidRPr="0027273A">
        <w:rPr>
          <w:rFonts w:cs="Arial"/>
          <w:noProof/>
        </w:rPr>
        <w:t>Common for 1 band UL and 2 bands UL CA</w:t>
      </w:r>
      <w:r>
        <w:rPr>
          <w:noProof/>
        </w:rPr>
        <w:tab/>
      </w:r>
      <w:r>
        <w:rPr>
          <w:noProof/>
        </w:rPr>
        <w:fldChar w:fldCharType="begin"/>
      </w:r>
      <w:r>
        <w:rPr>
          <w:noProof/>
        </w:rPr>
        <w:instrText xml:space="preserve"> PAGEREF _Toc183507799 \h </w:instrText>
      </w:r>
      <w:r>
        <w:rPr>
          <w:noProof/>
        </w:rPr>
      </w:r>
      <w:r>
        <w:rPr>
          <w:noProof/>
        </w:rPr>
        <w:fldChar w:fldCharType="separate"/>
      </w:r>
      <w:r>
        <w:rPr>
          <w:noProof/>
        </w:rPr>
        <w:t>49</w:t>
      </w:r>
      <w:r>
        <w:rPr>
          <w:noProof/>
        </w:rPr>
        <w:fldChar w:fldCharType="end"/>
      </w:r>
    </w:p>
    <w:p w14:paraId="0BAFF492" w14:textId="77777777" w:rsidR="00EB6086" w:rsidRDefault="00EB6086">
      <w:pPr>
        <w:pStyle w:val="TOC4"/>
        <w:rPr>
          <w:rFonts w:asciiTheme="minorHAnsi" w:hAnsiTheme="minorHAnsi" w:cstheme="minorBidi"/>
          <w:noProof/>
          <w:kern w:val="2"/>
          <w:sz w:val="21"/>
          <w:szCs w:val="22"/>
          <w:lang w:val="en-US" w:eastAsia="zh-CN"/>
        </w:rPr>
      </w:pPr>
      <w:r>
        <w:rPr>
          <w:noProof/>
        </w:rPr>
        <w:t>5.15.1.1</w:t>
      </w:r>
      <w:r>
        <w:rPr>
          <w:rFonts w:asciiTheme="minorHAnsi" w:hAnsiTheme="minorHAnsi" w:cstheme="minorBidi"/>
          <w:noProof/>
          <w:kern w:val="2"/>
          <w:sz w:val="21"/>
          <w:szCs w:val="22"/>
          <w:lang w:val="en-US" w:eastAsia="zh-CN"/>
        </w:rPr>
        <w:tab/>
      </w:r>
      <w:r w:rsidRPr="0027273A">
        <w:rPr>
          <w:rFonts w:cs="Arial"/>
          <w:noProof/>
        </w:rPr>
        <w:t>Operating bands for CA</w:t>
      </w:r>
      <w:r>
        <w:rPr>
          <w:noProof/>
        </w:rPr>
        <w:tab/>
      </w:r>
      <w:r>
        <w:rPr>
          <w:noProof/>
        </w:rPr>
        <w:fldChar w:fldCharType="begin"/>
      </w:r>
      <w:r>
        <w:rPr>
          <w:noProof/>
        </w:rPr>
        <w:instrText xml:space="preserve"> PAGEREF _Toc183507800 \h </w:instrText>
      </w:r>
      <w:r>
        <w:rPr>
          <w:noProof/>
        </w:rPr>
      </w:r>
      <w:r>
        <w:rPr>
          <w:noProof/>
        </w:rPr>
        <w:fldChar w:fldCharType="separate"/>
      </w:r>
      <w:r>
        <w:rPr>
          <w:noProof/>
        </w:rPr>
        <w:t>49</w:t>
      </w:r>
      <w:r>
        <w:rPr>
          <w:noProof/>
        </w:rPr>
        <w:fldChar w:fldCharType="end"/>
      </w:r>
    </w:p>
    <w:p w14:paraId="78463BA9"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rPr>
        <w:t>5.15.1.2</w:t>
      </w:r>
      <w:r>
        <w:rPr>
          <w:rFonts w:asciiTheme="minorHAnsi" w:hAnsiTheme="minorHAnsi" w:cstheme="minorBidi"/>
          <w:noProof/>
          <w:kern w:val="2"/>
          <w:sz w:val="21"/>
          <w:szCs w:val="22"/>
          <w:lang w:val="en-US" w:eastAsia="zh-CN"/>
        </w:rPr>
        <w:tab/>
      </w:r>
      <w:r w:rsidRPr="0027273A">
        <w:rPr>
          <w:rFonts w:cs="Arial"/>
          <w:noProof/>
        </w:rPr>
        <w:t>Channel bandwidths per operating band for CA</w:t>
      </w:r>
      <w:r>
        <w:rPr>
          <w:noProof/>
        </w:rPr>
        <w:tab/>
      </w:r>
      <w:r>
        <w:rPr>
          <w:noProof/>
        </w:rPr>
        <w:fldChar w:fldCharType="begin"/>
      </w:r>
      <w:r>
        <w:rPr>
          <w:noProof/>
        </w:rPr>
        <w:instrText xml:space="preserve"> PAGEREF _Toc183507801 \h </w:instrText>
      </w:r>
      <w:r>
        <w:rPr>
          <w:noProof/>
        </w:rPr>
      </w:r>
      <w:r>
        <w:rPr>
          <w:noProof/>
        </w:rPr>
        <w:fldChar w:fldCharType="separate"/>
      </w:r>
      <w:r>
        <w:rPr>
          <w:noProof/>
        </w:rPr>
        <w:t>49</w:t>
      </w:r>
      <w:r>
        <w:rPr>
          <w:noProof/>
        </w:rPr>
        <w:fldChar w:fldCharType="end"/>
      </w:r>
    </w:p>
    <w:p w14:paraId="396BAC32"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rPr>
        <w:t>5.15.1.3</w:t>
      </w:r>
      <w:r>
        <w:rPr>
          <w:rFonts w:asciiTheme="minorHAnsi" w:hAnsiTheme="minorHAnsi" w:cstheme="minorBidi"/>
          <w:noProof/>
          <w:kern w:val="2"/>
          <w:sz w:val="21"/>
          <w:szCs w:val="22"/>
          <w:lang w:val="en-US" w:eastAsia="zh-CN"/>
        </w:rPr>
        <w:tab/>
      </w:r>
      <w:r w:rsidRPr="0027273A">
        <w:rPr>
          <w:rFonts w:cs="Arial"/>
          <w:noProof/>
        </w:rPr>
        <w:t>∆T</w:t>
      </w:r>
      <w:r w:rsidRPr="0027273A">
        <w:rPr>
          <w:rFonts w:cs="Arial"/>
          <w:noProof/>
          <w:vertAlign w:val="subscript"/>
        </w:rPr>
        <w:t>IB,c</w:t>
      </w:r>
      <w:r w:rsidRPr="0027273A">
        <w:rPr>
          <w:rFonts w:cs="Arial"/>
          <w:noProof/>
        </w:rPr>
        <w:t xml:space="preserve"> and ∆R</w:t>
      </w:r>
      <w:r w:rsidRPr="0027273A">
        <w:rPr>
          <w:rFonts w:cs="Arial"/>
          <w:noProof/>
          <w:vertAlign w:val="subscript"/>
        </w:rPr>
        <w:t>IB,c</w:t>
      </w:r>
      <w:r w:rsidRPr="0027273A">
        <w:rPr>
          <w:rFonts w:cs="Arial"/>
          <w:noProof/>
        </w:rPr>
        <w:t xml:space="preserve"> values</w:t>
      </w:r>
      <w:r>
        <w:rPr>
          <w:noProof/>
        </w:rPr>
        <w:tab/>
      </w:r>
      <w:r>
        <w:rPr>
          <w:noProof/>
        </w:rPr>
        <w:fldChar w:fldCharType="begin"/>
      </w:r>
      <w:r>
        <w:rPr>
          <w:noProof/>
        </w:rPr>
        <w:instrText xml:space="preserve"> PAGEREF _Toc183507802 \h </w:instrText>
      </w:r>
      <w:r>
        <w:rPr>
          <w:noProof/>
        </w:rPr>
      </w:r>
      <w:r>
        <w:rPr>
          <w:noProof/>
        </w:rPr>
        <w:fldChar w:fldCharType="separate"/>
      </w:r>
      <w:r>
        <w:rPr>
          <w:noProof/>
        </w:rPr>
        <w:t>49</w:t>
      </w:r>
      <w:r>
        <w:rPr>
          <w:noProof/>
        </w:rPr>
        <w:fldChar w:fldCharType="end"/>
      </w:r>
    </w:p>
    <w:p w14:paraId="72B9BFEB"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rPr>
        <w:t>5.15.2</w:t>
      </w:r>
      <w:r>
        <w:rPr>
          <w:rFonts w:asciiTheme="minorHAnsi" w:hAnsiTheme="minorHAnsi" w:cstheme="minorBidi"/>
          <w:noProof/>
          <w:kern w:val="2"/>
          <w:sz w:val="21"/>
          <w:szCs w:val="22"/>
          <w:lang w:val="en-US" w:eastAsia="zh-CN"/>
        </w:rPr>
        <w:tab/>
      </w:r>
      <w:r w:rsidRPr="0027273A">
        <w:rPr>
          <w:rFonts w:cs="Arial"/>
          <w:noProof/>
        </w:rPr>
        <w:t>Specific for 2 bands UL CA</w:t>
      </w:r>
      <w:r>
        <w:rPr>
          <w:noProof/>
        </w:rPr>
        <w:tab/>
      </w:r>
      <w:r>
        <w:rPr>
          <w:noProof/>
        </w:rPr>
        <w:fldChar w:fldCharType="begin"/>
      </w:r>
      <w:r>
        <w:rPr>
          <w:noProof/>
        </w:rPr>
        <w:instrText xml:space="preserve"> PAGEREF _Toc183507803 \h </w:instrText>
      </w:r>
      <w:r>
        <w:rPr>
          <w:noProof/>
        </w:rPr>
      </w:r>
      <w:r>
        <w:rPr>
          <w:noProof/>
        </w:rPr>
        <w:fldChar w:fldCharType="separate"/>
      </w:r>
      <w:r>
        <w:rPr>
          <w:noProof/>
        </w:rPr>
        <w:t>49</w:t>
      </w:r>
      <w:r>
        <w:rPr>
          <w:noProof/>
        </w:rPr>
        <w:fldChar w:fldCharType="end"/>
      </w:r>
    </w:p>
    <w:p w14:paraId="5B049EB1" w14:textId="77777777" w:rsidR="00EB6086" w:rsidRDefault="00EB6086">
      <w:pPr>
        <w:pStyle w:val="TOC4"/>
        <w:rPr>
          <w:rFonts w:asciiTheme="minorHAnsi" w:hAnsiTheme="minorHAnsi" w:cstheme="minorBidi"/>
          <w:noProof/>
          <w:kern w:val="2"/>
          <w:sz w:val="21"/>
          <w:szCs w:val="22"/>
          <w:lang w:val="en-US" w:eastAsia="zh-CN"/>
        </w:rPr>
      </w:pPr>
      <w:r w:rsidRPr="0027273A">
        <w:rPr>
          <w:rFonts w:eastAsia="Times New Roman"/>
          <w:noProof/>
          <w:lang w:eastAsia="en-GB"/>
        </w:rPr>
        <w:t>5.15.2.1</w:t>
      </w:r>
      <w:r>
        <w:rPr>
          <w:rFonts w:asciiTheme="minorHAnsi" w:hAnsiTheme="minorHAnsi" w:cstheme="minorBidi"/>
          <w:noProof/>
          <w:kern w:val="2"/>
          <w:sz w:val="21"/>
          <w:szCs w:val="22"/>
          <w:lang w:val="en-US" w:eastAsia="zh-CN"/>
        </w:rPr>
        <w:tab/>
      </w:r>
      <w:r w:rsidRPr="0027273A">
        <w:rPr>
          <w:rFonts w:eastAsia="Times New Roman"/>
          <w:noProof/>
          <w:lang w:eastAsia="en-GB"/>
        </w:rPr>
        <w:t>UE co-existence studies</w:t>
      </w:r>
      <w:r>
        <w:rPr>
          <w:noProof/>
        </w:rPr>
        <w:tab/>
      </w:r>
      <w:r>
        <w:rPr>
          <w:noProof/>
        </w:rPr>
        <w:fldChar w:fldCharType="begin"/>
      </w:r>
      <w:r>
        <w:rPr>
          <w:noProof/>
        </w:rPr>
        <w:instrText xml:space="preserve"> PAGEREF _Toc183507804 \h </w:instrText>
      </w:r>
      <w:r>
        <w:rPr>
          <w:noProof/>
        </w:rPr>
      </w:r>
      <w:r>
        <w:rPr>
          <w:noProof/>
        </w:rPr>
        <w:fldChar w:fldCharType="separate"/>
      </w:r>
      <w:r>
        <w:rPr>
          <w:noProof/>
        </w:rPr>
        <w:t>49</w:t>
      </w:r>
      <w:r>
        <w:rPr>
          <w:noProof/>
        </w:rPr>
        <w:fldChar w:fldCharType="end"/>
      </w:r>
    </w:p>
    <w:p w14:paraId="5B48E41C"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lang w:eastAsia="en-GB"/>
        </w:rPr>
        <w:t>5.15.2.1.1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_Toc183507805 \h </w:instrText>
      </w:r>
      <w:r>
        <w:rPr>
          <w:noProof/>
        </w:rPr>
      </w:r>
      <w:r>
        <w:rPr>
          <w:noProof/>
        </w:rPr>
        <w:fldChar w:fldCharType="separate"/>
      </w:r>
      <w:r>
        <w:rPr>
          <w:noProof/>
        </w:rPr>
        <w:t>49</w:t>
      </w:r>
      <w:r>
        <w:rPr>
          <w:noProof/>
        </w:rPr>
        <w:fldChar w:fldCharType="end"/>
      </w:r>
    </w:p>
    <w:p w14:paraId="1663F106" w14:textId="77777777" w:rsidR="00EB6086" w:rsidRDefault="00EB6086">
      <w:pPr>
        <w:pStyle w:val="TOC4"/>
        <w:rPr>
          <w:rFonts w:asciiTheme="minorHAnsi" w:hAnsiTheme="minorHAnsi" w:cstheme="minorBidi"/>
          <w:noProof/>
          <w:kern w:val="2"/>
          <w:sz w:val="21"/>
          <w:szCs w:val="22"/>
          <w:lang w:val="en-US" w:eastAsia="zh-CN"/>
        </w:rPr>
      </w:pPr>
      <w:r w:rsidRPr="0027273A">
        <w:rPr>
          <w:rFonts w:eastAsia="Times New Roman"/>
          <w:noProof/>
          <w:lang w:eastAsia="en-GB"/>
        </w:rPr>
        <w:t>5.15.2.2</w:t>
      </w:r>
      <w:r>
        <w:rPr>
          <w:rFonts w:asciiTheme="minorHAnsi" w:hAnsiTheme="minorHAnsi" w:cstheme="minorBidi"/>
          <w:noProof/>
          <w:kern w:val="2"/>
          <w:sz w:val="21"/>
          <w:szCs w:val="22"/>
          <w:lang w:val="en-US" w:eastAsia="zh-CN"/>
        </w:rPr>
        <w:tab/>
      </w:r>
      <w:r w:rsidRPr="0027273A">
        <w:rPr>
          <w:rFonts w:eastAsia="Times New Roman"/>
          <w:noProof/>
          <w:lang w:eastAsia="en-GB"/>
        </w:rPr>
        <w:t>REFSENS requirements</w:t>
      </w:r>
      <w:r>
        <w:rPr>
          <w:noProof/>
        </w:rPr>
        <w:tab/>
      </w:r>
      <w:r>
        <w:rPr>
          <w:noProof/>
        </w:rPr>
        <w:fldChar w:fldCharType="begin"/>
      </w:r>
      <w:r>
        <w:rPr>
          <w:noProof/>
        </w:rPr>
        <w:instrText xml:space="preserve"> PAGEREF _Toc183507806 \h </w:instrText>
      </w:r>
      <w:r>
        <w:rPr>
          <w:noProof/>
        </w:rPr>
      </w:r>
      <w:r>
        <w:rPr>
          <w:noProof/>
        </w:rPr>
        <w:fldChar w:fldCharType="separate"/>
      </w:r>
      <w:r>
        <w:rPr>
          <w:noProof/>
        </w:rPr>
        <w:t>50</w:t>
      </w:r>
      <w:r>
        <w:rPr>
          <w:noProof/>
        </w:rPr>
        <w:fldChar w:fldCharType="end"/>
      </w:r>
    </w:p>
    <w:p w14:paraId="13222768" w14:textId="77777777" w:rsidR="00EB6086" w:rsidRDefault="00EB6086">
      <w:pPr>
        <w:pStyle w:val="TOC2"/>
        <w:rPr>
          <w:rFonts w:asciiTheme="minorHAnsi" w:hAnsiTheme="minorHAnsi" w:cstheme="minorBidi"/>
          <w:noProof/>
          <w:kern w:val="2"/>
          <w:sz w:val="21"/>
          <w:szCs w:val="22"/>
          <w:lang w:val="en-US" w:eastAsia="zh-CN"/>
        </w:rPr>
      </w:pPr>
      <w:r>
        <w:rPr>
          <w:noProof/>
        </w:rPr>
        <w:t>5.</w:t>
      </w:r>
      <w:r>
        <w:rPr>
          <w:noProof/>
          <w:lang w:eastAsia="zh-CN"/>
        </w:rPr>
        <w:t>16</w:t>
      </w:r>
      <w:r>
        <w:rPr>
          <w:rFonts w:asciiTheme="minorHAnsi" w:hAnsiTheme="minorHAnsi" w:cstheme="minorBidi"/>
          <w:noProof/>
          <w:kern w:val="2"/>
          <w:sz w:val="21"/>
          <w:szCs w:val="22"/>
          <w:lang w:val="en-US" w:eastAsia="zh-CN"/>
        </w:rPr>
        <w:tab/>
      </w:r>
      <w:r>
        <w:rPr>
          <w:noProof/>
        </w:rPr>
        <w:t>CA_n1-n28-n40</w:t>
      </w:r>
      <w:r>
        <w:rPr>
          <w:noProof/>
        </w:rPr>
        <w:tab/>
      </w:r>
      <w:r>
        <w:rPr>
          <w:noProof/>
        </w:rPr>
        <w:fldChar w:fldCharType="begin"/>
      </w:r>
      <w:r>
        <w:rPr>
          <w:noProof/>
        </w:rPr>
        <w:instrText xml:space="preserve"> PAGEREF _Toc183507807 \h </w:instrText>
      </w:r>
      <w:r>
        <w:rPr>
          <w:noProof/>
        </w:rPr>
      </w:r>
      <w:r>
        <w:rPr>
          <w:noProof/>
        </w:rPr>
        <w:fldChar w:fldCharType="separate"/>
      </w:r>
      <w:r>
        <w:rPr>
          <w:noProof/>
        </w:rPr>
        <w:t>50</w:t>
      </w:r>
      <w:r>
        <w:rPr>
          <w:noProof/>
        </w:rPr>
        <w:fldChar w:fldCharType="end"/>
      </w:r>
    </w:p>
    <w:p w14:paraId="204E8B69" w14:textId="77777777" w:rsidR="00EB6086" w:rsidRDefault="00EB6086">
      <w:pPr>
        <w:pStyle w:val="TOC3"/>
        <w:rPr>
          <w:rFonts w:asciiTheme="minorHAnsi" w:hAnsiTheme="minorHAnsi" w:cstheme="minorBidi"/>
          <w:noProof/>
          <w:kern w:val="2"/>
          <w:sz w:val="21"/>
          <w:szCs w:val="22"/>
          <w:lang w:val="en-US" w:eastAsia="zh-CN"/>
        </w:rPr>
      </w:pPr>
      <w:r>
        <w:rPr>
          <w:noProof/>
        </w:rPr>
        <w:t>5.16.1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_Toc183507808 \h </w:instrText>
      </w:r>
      <w:r>
        <w:rPr>
          <w:noProof/>
        </w:rPr>
      </w:r>
      <w:r>
        <w:rPr>
          <w:noProof/>
        </w:rPr>
        <w:fldChar w:fldCharType="separate"/>
      </w:r>
      <w:r>
        <w:rPr>
          <w:noProof/>
        </w:rPr>
        <w:t>50</w:t>
      </w:r>
      <w:r>
        <w:rPr>
          <w:noProof/>
        </w:rPr>
        <w:fldChar w:fldCharType="end"/>
      </w:r>
    </w:p>
    <w:p w14:paraId="004711B1" w14:textId="77777777" w:rsidR="00EB6086" w:rsidRDefault="00EB6086">
      <w:pPr>
        <w:pStyle w:val="TOC4"/>
        <w:rPr>
          <w:rFonts w:asciiTheme="minorHAnsi" w:hAnsiTheme="minorHAnsi" w:cstheme="minorBidi"/>
          <w:noProof/>
          <w:kern w:val="2"/>
          <w:sz w:val="21"/>
          <w:szCs w:val="22"/>
          <w:lang w:val="en-US" w:eastAsia="zh-CN"/>
        </w:rPr>
      </w:pPr>
      <w:r>
        <w:rPr>
          <w:noProof/>
        </w:rPr>
        <w:t>5.16.1.1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_Toc183507809 \h </w:instrText>
      </w:r>
      <w:r>
        <w:rPr>
          <w:noProof/>
        </w:rPr>
      </w:r>
      <w:r>
        <w:rPr>
          <w:noProof/>
        </w:rPr>
        <w:fldChar w:fldCharType="separate"/>
      </w:r>
      <w:r>
        <w:rPr>
          <w:noProof/>
        </w:rPr>
        <w:t>50</w:t>
      </w:r>
      <w:r>
        <w:rPr>
          <w:noProof/>
        </w:rPr>
        <w:fldChar w:fldCharType="end"/>
      </w:r>
    </w:p>
    <w:p w14:paraId="417E5EE9"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5.16.1.2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_Toc183507810 \h </w:instrText>
      </w:r>
      <w:r>
        <w:rPr>
          <w:noProof/>
        </w:rPr>
      </w:r>
      <w:r>
        <w:rPr>
          <w:noProof/>
        </w:rPr>
        <w:fldChar w:fldCharType="separate"/>
      </w:r>
      <w:r>
        <w:rPr>
          <w:noProof/>
        </w:rPr>
        <w:t>51</w:t>
      </w:r>
      <w:r>
        <w:rPr>
          <w:noProof/>
        </w:rPr>
        <w:fldChar w:fldCharType="end"/>
      </w:r>
    </w:p>
    <w:p w14:paraId="280BDF8C"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5.16.1.3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_Toc183507811 \h </w:instrText>
      </w:r>
      <w:r>
        <w:rPr>
          <w:noProof/>
        </w:rPr>
      </w:r>
      <w:r>
        <w:rPr>
          <w:noProof/>
        </w:rPr>
        <w:fldChar w:fldCharType="separate"/>
      </w:r>
      <w:r>
        <w:rPr>
          <w:noProof/>
        </w:rPr>
        <w:t>51</w:t>
      </w:r>
      <w:r>
        <w:rPr>
          <w:noProof/>
        </w:rPr>
        <w:fldChar w:fldCharType="end"/>
      </w:r>
    </w:p>
    <w:p w14:paraId="6A8BC9FC"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5.16.2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_Toc183507812 \h </w:instrText>
      </w:r>
      <w:r>
        <w:rPr>
          <w:noProof/>
        </w:rPr>
      </w:r>
      <w:r>
        <w:rPr>
          <w:noProof/>
        </w:rPr>
        <w:fldChar w:fldCharType="separate"/>
      </w:r>
      <w:r>
        <w:rPr>
          <w:noProof/>
        </w:rPr>
        <w:t>51</w:t>
      </w:r>
      <w:r>
        <w:rPr>
          <w:noProof/>
        </w:rPr>
        <w:fldChar w:fldCharType="end"/>
      </w:r>
    </w:p>
    <w:p w14:paraId="0FD0B75E" w14:textId="77777777" w:rsidR="00EB6086" w:rsidRDefault="00EB6086">
      <w:pPr>
        <w:pStyle w:val="TOC4"/>
        <w:rPr>
          <w:rFonts w:asciiTheme="minorHAnsi" w:hAnsiTheme="minorHAnsi" w:cstheme="minorBidi"/>
          <w:noProof/>
          <w:kern w:val="2"/>
          <w:sz w:val="21"/>
          <w:szCs w:val="22"/>
          <w:lang w:val="en-US" w:eastAsia="zh-CN"/>
        </w:rPr>
      </w:pPr>
      <w:r>
        <w:rPr>
          <w:noProof/>
        </w:rPr>
        <w:t>5.16.2.1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_Toc183507813 \h </w:instrText>
      </w:r>
      <w:r>
        <w:rPr>
          <w:noProof/>
        </w:rPr>
      </w:r>
      <w:r>
        <w:rPr>
          <w:noProof/>
        </w:rPr>
        <w:fldChar w:fldCharType="separate"/>
      </w:r>
      <w:r>
        <w:rPr>
          <w:noProof/>
        </w:rPr>
        <w:t>51</w:t>
      </w:r>
      <w:r>
        <w:rPr>
          <w:noProof/>
        </w:rPr>
        <w:fldChar w:fldCharType="end"/>
      </w:r>
    </w:p>
    <w:p w14:paraId="55175D6D"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5.16.2.1.1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_Toc183507814 \h </w:instrText>
      </w:r>
      <w:r>
        <w:rPr>
          <w:noProof/>
        </w:rPr>
      </w:r>
      <w:r>
        <w:rPr>
          <w:noProof/>
        </w:rPr>
        <w:fldChar w:fldCharType="separate"/>
      </w:r>
      <w:r>
        <w:rPr>
          <w:noProof/>
        </w:rPr>
        <w:t>51</w:t>
      </w:r>
      <w:r>
        <w:rPr>
          <w:noProof/>
        </w:rPr>
        <w:fldChar w:fldCharType="end"/>
      </w:r>
    </w:p>
    <w:p w14:paraId="7C67F4FD" w14:textId="77777777" w:rsidR="00EB6086" w:rsidRDefault="00EB6086">
      <w:pPr>
        <w:pStyle w:val="TOC4"/>
        <w:rPr>
          <w:rFonts w:asciiTheme="minorHAnsi" w:hAnsiTheme="minorHAnsi" w:cstheme="minorBidi"/>
          <w:noProof/>
          <w:kern w:val="2"/>
          <w:sz w:val="21"/>
          <w:szCs w:val="22"/>
          <w:lang w:val="en-US" w:eastAsia="zh-CN"/>
        </w:rPr>
      </w:pPr>
      <w:r>
        <w:rPr>
          <w:noProof/>
        </w:rPr>
        <w:t>5.16.2.2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_Toc183507815 \h </w:instrText>
      </w:r>
      <w:r>
        <w:rPr>
          <w:noProof/>
        </w:rPr>
      </w:r>
      <w:r>
        <w:rPr>
          <w:noProof/>
        </w:rPr>
        <w:fldChar w:fldCharType="separate"/>
      </w:r>
      <w:r>
        <w:rPr>
          <w:noProof/>
        </w:rPr>
        <w:t>54</w:t>
      </w:r>
      <w:r>
        <w:rPr>
          <w:noProof/>
        </w:rPr>
        <w:fldChar w:fldCharType="end"/>
      </w:r>
    </w:p>
    <w:p w14:paraId="3B2E784F" w14:textId="77777777" w:rsidR="00EB6086" w:rsidRDefault="00EB6086">
      <w:pPr>
        <w:pStyle w:val="TOC2"/>
        <w:rPr>
          <w:rFonts w:asciiTheme="minorHAnsi" w:hAnsiTheme="minorHAnsi" w:cstheme="minorBidi"/>
          <w:noProof/>
          <w:kern w:val="2"/>
          <w:sz w:val="21"/>
          <w:szCs w:val="22"/>
          <w:lang w:val="en-US" w:eastAsia="zh-CN"/>
        </w:rPr>
      </w:pPr>
      <w:r>
        <w:rPr>
          <w:noProof/>
        </w:rPr>
        <w:t>5.</w:t>
      </w:r>
      <w:r>
        <w:rPr>
          <w:noProof/>
          <w:lang w:eastAsia="zh-CN"/>
        </w:rPr>
        <w:t>17</w:t>
      </w:r>
      <w:r>
        <w:rPr>
          <w:rFonts w:asciiTheme="minorHAnsi" w:hAnsiTheme="minorHAnsi" w:cstheme="minorBidi"/>
          <w:noProof/>
          <w:kern w:val="2"/>
          <w:sz w:val="21"/>
          <w:szCs w:val="22"/>
          <w:lang w:val="en-US" w:eastAsia="zh-CN"/>
        </w:rPr>
        <w:tab/>
      </w:r>
      <w:r>
        <w:rPr>
          <w:noProof/>
        </w:rPr>
        <w:t>CA_n1-n20-n71</w:t>
      </w:r>
      <w:r>
        <w:rPr>
          <w:noProof/>
        </w:rPr>
        <w:tab/>
      </w:r>
      <w:r>
        <w:rPr>
          <w:noProof/>
        </w:rPr>
        <w:fldChar w:fldCharType="begin"/>
      </w:r>
      <w:r>
        <w:rPr>
          <w:noProof/>
        </w:rPr>
        <w:instrText xml:space="preserve"> PAGEREF _Toc183507816 \h </w:instrText>
      </w:r>
      <w:r>
        <w:rPr>
          <w:noProof/>
        </w:rPr>
      </w:r>
      <w:r>
        <w:rPr>
          <w:noProof/>
        </w:rPr>
        <w:fldChar w:fldCharType="separate"/>
      </w:r>
      <w:r>
        <w:rPr>
          <w:noProof/>
        </w:rPr>
        <w:t>54</w:t>
      </w:r>
      <w:r>
        <w:rPr>
          <w:noProof/>
        </w:rPr>
        <w:fldChar w:fldCharType="end"/>
      </w:r>
    </w:p>
    <w:p w14:paraId="00CA45D8" w14:textId="77777777" w:rsidR="00EB6086" w:rsidRDefault="00EB6086">
      <w:pPr>
        <w:pStyle w:val="TOC3"/>
        <w:rPr>
          <w:rFonts w:asciiTheme="minorHAnsi" w:hAnsiTheme="minorHAnsi" w:cstheme="minorBidi"/>
          <w:noProof/>
          <w:kern w:val="2"/>
          <w:sz w:val="21"/>
          <w:szCs w:val="22"/>
          <w:lang w:val="en-US" w:eastAsia="zh-CN"/>
        </w:rPr>
      </w:pPr>
      <w:r>
        <w:rPr>
          <w:noProof/>
        </w:rPr>
        <w:t>5.17.1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_Toc183507817 \h </w:instrText>
      </w:r>
      <w:r>
        <w:rPr>
          <w:noProof/>
        </w:rPr>
      </w:r>
      <w:r>
        <w:rPr>
          <w:noProof/>
        </w:rPr>
        <w:fldChar w:fldCharType="separate"/>
      </w:r>
      <w:r>
        <w:rPr>
          <w:noProof/>
        </w:rPr>
        <w:t>54</w:t>
      </w:r>
      <w:r>
        <w:rPr>
          <w:noProof/>
        </w:rPr>
        <w:fldChar w:fldCharType="end"/>
      </w:r>
    </w:p>
    <w:p w14:paraId="6AE62C75" w14:textId="77777777" w:rsidR="00EB6086" w:rsidRDefault="00EB6086">
      <w:pPr>
        <w:pStyle w:val="TOC4"/>
        <w:rPr>
          <w:rFonts w:asciiTheme="minorHAnsi" w:hAnsiTheme="minorHAnsi" w:cstheme="minorBidi"/>
          <w:noProof/>
          <w:kern w:val="2"/>
          <w:sz w:val="21"/>
          <w:szCs w:val="22"/>
          <w:lang w:val="en-US" w:eastAsia="zh-CN"/>
        </w:rPr>
      </w:pPr>
      <w:r>
        <w:rPr>
          <w:noProof/>
        </w:rPr>
        <w:t>5.17.1.1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_Toc183507818 \h </w:instrText>
      </w:r>
      <w:r>
        <w:rPr>
          <w:noProof/>
        </w:rPr>
      </w:r>
      <w:r>
        <w:rPr>
          <w:noProof/>
        </w:rPr>
        <w:fldChar w:fldCharType="separate"/>
      </w:r>
      <w:r>
        <w:rPr>
          <w:noProof/>
        </w:rPr>
        <w:t>54</w:t>
      </w:r>
      <w:r>
        <w:rPr>
          <w:noProof/>
        </w:rPr>
        <w:fldChar w:fldCharType="end"/>
      </w:r>
    </w:p>
    <w:p w14:paraId="1B447F2A"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5.17.1.2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_Toc183507819 \h </w:instrText>
      </w:r>
      <w:r>
        <w:rPr>
          <w:noProof/>
        </w:rPr>
      </w:r>
      <w:r>
        <w:rPr>
          <w:noProof/>
        </w:rPr>
        <w:fldChar w:fldCharType="separate"/>
      </w:r>
      <w:r>
        <w:rPr>
          <w:noProof/>
        </w:rPr>
        <w:t>55</w:t>
      </w:r>
      <w:r>
        <w:rPr>
          <w:noProof/>
        </w:rPr>
        <w:fldChar w:fldCharType="end"/>
      </w:r>
    </w:p>
    <w:p w14:paraId="2DCF3A9C"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5.17.1.3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_Toc183507820 \h </w:instrText>
      </w:r>
      <w:r>
        <w:rPr>
          <w:noProof/>
        </w:rPr>
      </w:r>
      <w:r>
        <w:rPr>
          <w:noProof/>
        </w:rPr>
        <w:fldChar w:fldCharType="separate"/>
      </w:r>
      <w:r>
        <w:rPr>
          <w:noProof/>
        </w:rPr>
        <w:t>55</w:t>
      </w:r>
      <w:r>
        <w:rPr>
          <w:noProof/>
        </w:rPr>
        <w:fldChar w:fldCharType="end"/>
      </w:r>
    </w:p>
    <w:p w14:paraId="02085009"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5.17.2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_Toc183507821 \h </w:instrText>
      </w:r>
      <w:r>
        <w:rPr>
          <w:noProof/>
        </w:rPr>
      </w:r>
      <w:r>
        <w:rPr>
          <w:noProof/>
        </w:rPr>
        <w:fldChar w:fldCharType="separate"/>
      </w:r>
      <w:r>
        <w:rPr>
          <w:noProof/>
        </w:rPr>
        <w:t>55</w:t>
      </w:r>
      <w:r>
        <w:rPr>
          <w:noProof/>
        </w:rPr>
        <w:fldChar w:fldCharType="end"/>
      </w:r>
    </w:p>
    <w:p w14:paraId="13F32930" w14:textId="77777777" w:rsidR="00EB6086" w:rsidRDefault="00EB6086">
      <w:pPr>
        <w:pStyle w:val="TOC4"/>
        <w:rPr>
          <w:rFonts w:asciiTheme="minorHAnsi" w:hAnsiTheme="minorHAnsi" w:cstheme="minorBidi"/>
          <w:noProof/>
          <w:kern w:val="2"/>
          <w:sz w:val="21"/>
          <w:szCs w:val="22"/>
          <w:lang w:val="en-US" w:eastAsia="zh-CN"/>
        </w:rPr>
      </w:pPr>
      <w:r>
        <w:rPr>
          <w:noProof/>
        </w:rPr>
        <w:t>5.17.2.1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_Toc183507822 \h </w:instrText>
      </w:r>
      <w:r>
        <w:rPr>
          <w:noProof/>
        </w:rPr>
      </w:r>
      <w:r>
        <w:rPr>
          <w:noProof/>
        </w:rPr>
        <w:fldChar w:fldCharType="separate"/>
      </w:r>
      <w:r>
        <w:rPr>
          <w:noProof/>
        </w:rPr>
        <w:t>55</w:t>
      </w:r>
      <w:r>
        <w:rPr>
          <w:noProof/>
        </w:rPr>
        <w:fldChar w:fldCharType="end"/>
      </w:r>
    </w:p>
    <w:p w14:paraId="727FC797"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5.17.2.1.1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_Toc183507823 \h </w:instrText>
      </w:r>
      <w:r>
        <w:rPr>
          <w:noProof/>
        </w:rPr>
      </w:r>
      <w:r>
        <w:rPr>
          <w:noProof/>
        </w:rPr>
        <w:fldChar w:fldCharType="separate"/>
      </w:r>
      <w:r>
        <w:rPr>
          <w:noProof/>
        </w:rPr>
        <w:t>55</w:t>
      </w:r>
      <w:r>
        <w:rPr>
          <w:noProof/>
        </w:rPr>
        <w:fldChar w:fldCharType="end"/>
      </w:r>
    </w:p>
    <w:p w14:paraId="2B18E2B1" w14:textId="77777777" w:rsidR="00EB6086" w:rsidRDefault="00EB6086">
      <w:pPr>
        <w:pStyle w:val="TOC4"/>
        <w:rPr>
          <w:rFonts w:asciiTheme="minorHAnsi" w:hAnsiTheme="minorHAnsi" w:cstheme="minorBidi"/>
          <w:noProof/>
          <w:kern w:val="2"/>
          <w:sz w:val="21"/>
          <w:szCs w:val="22"/>
          <w:lang w:val="en-US" w:eastAsia="zh-CN"/>
        </w:rPr>
      </w:pPr>
      <w:r>
        <w:rPr>
          <w:noProof/>
        </w:rPr>
        <w:t>5.17.2.2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_Toc183507824 \h </w:instrText>
      </w:r>
      <w:r>
        <w:rPr>
          <w:noProof/>
        </w:rPr>
      </w:r>
      <w:r>
        <w:rPr>
          <w:noProof/>
        </w:rPr>
        <w:fldChar w:fldCharType="separate"/>
      </w:r>
      <w:r>
        <w:rPr>
          <w:noProof/>
        </w:rPr>
        <w:t>58</w:t>
      </w:r>
      <w:r>
        <w:rPr>
          <w:noProof/>
        </w:rPr>
        <w:fldChar w:fldCharType="end"/>
      </w:r>
    </w:p>
    <w:p w14:paraId="74BD7D6F" w14:textId="77777777" w:rsidR="00EB6086" w:rsidRDefault="00EB6086">
      <w:pPr>
        <w:pStyle w:val="TOC2"/>
        <w:rPr>
          <w:rFonts w:asciiTheme="minorHAnsi" w:hAnsiTheme="minorHAnsi" w:cstheme="minorBidi"/>
          <w:noProof/>
          <w:kern w:val="2"/>
          <w:sz w:val="21"/>
          <w:szCs w:val="22"/>
          <w:lang w:val="en-US" w:eastAsia="zh-CN"/>
        </w:rPr>
      </w:pPr>
      <w:r>
        <w:rPr>
          <w:noProof/>
        </w:rPr>
        <w:t>5.18</w:t>
      </w:r>
      <w:r>
        <w:rPr>
          <w:rFonts w:asciiTheme="minorHAnsi" w:hAnsiTheme="minorHAnsi" w:cstheme="minorBidi"/>
          <w:noProof/>
          <w:kern w:val="2"/>
          <w:sz w:val="21"/>
          <w:szCs w:val="22"/>
          <w:lang w:val="en-US" w:eastAsia="zh-CN"/>
        </w:rPr>
        <w:tab/>
      </w:r>
      <w:r>
        <w:rPr>
          <w:noProof/>
        </w:rPr>
        <w:t>CA_n1-n20-n78</w:t>
      </w:r>
      <w:r>
        <w:rPr>
          <w:noProof/>
        </w:rPr>
        <w:tab/>
      </w:r>
      <w:r>
        <w:rPr>
          <w:noProof/>
        </w:rPr>
        <w:fldChar w:fldCharType="begin"/>
      </w:r>
      <w:r>
        <w:rPr>
          <w:noProof/>
        </w:rPr>
        <w:instrText xml:space="preserve"> PAGEREF _Toc183507825 \h </w:instrText>
      </w:r>
      <w:r>
        <w:rPr>
          <w:noProof/>
        </w:rPr>
      </w:r>
      <w:r>
        <w:rPr>
          <w:noProof/>
        </w:rPr>
        <w:fldChar w:fldCharType="separate"/>
      </w:r>
      <w:r>
        <w:rPr>
          <w:noProof/>
        </w:rPr>
        <w:t>58</w:t>
      </w:r>
      <w:r>
        <w:rPr>
          <w:noProof/>
        </w:rPr>
        <w:fldChar w:fldCharType="end"/>
      </w:r>
    </w:p>
    <w:p w14:paraId="24820310" w14:textId="77777777" w:rsidR="00EB6086" w:rsidRDefault="00EB6086">
      <w:pPr>
        <w:pStyle w:val="TOC3"/>
        <w:rPr>
          <w:rFonts w:asciiTheme="minorHAnsi" w:hAnsiTheme="minorHAnsi" w:cstheme="minorBidi"/>
          <w:noProof/>
          <w:kern w:val="2"/>
          <w:sz w:val="21"/>
          <w:szCs w:val="22"/>
          <w:lang w:val="en-US" w:eastAsia="zh-CN"/>
        </w:rPr>
      </w:pPr>
      <w:r>
        <w:rPr>
          <w:noProof/>
        </w:rPr>
        <w:t>5.18.1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_Toc183507826 \h </w:instrText>
      </w:r>
      <w:r>
        <w:rPr>
          <w:noProof/>
        </w:rPr>
      </w:r>
      <w:r>
        <w:rPr>
          <w:noProof/>
        </w:rPr>
        <w:fldChar w:fldCharType="separate"/>
      </w:r>
      <w:r>
        <w:rPr>
          <w:noProof/>
        </w:rPr>
        <w:t>58</w:t>
      </w:r>
      <w:r>
        <w:rPr>
          <w:noProof/>
        </w:rPr>
        <w:fldChar w:fldCharType="end"/>
      </w:r>
    </w:p>
    <w:p w14:paraId="2ABC3A7B" w14:textId="77777777" w:rsidR="00EB6086" w:rsidRDefault="00EB6086">
      <w:pPr>
        <w:pStyle w:val="TOC4"/>
        <w:rPr>
          <w:rFonts w:asciiTheme="minorHAnsi" w:hAnsiTheme="minorHAnsi" w:cstheme="minorBidi"/>
          <w:noProof/>
          <w:kern w:val="2"/>
          <w:sz w:val="21"/>
          <w:szCs w:val="22"/>
          <w:lang w:val="en-US" w:eastAsia="zh-CN"/>
        </w:rPr>
      </w:pPr>
      <w:r>
        <w:rPr>
          <w:noProof/>
        </w:rPr>
        <w:t>5.18.1.1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_Toc183507827 \h </w:instrText>
      </w:r>
      <w:r>
        <w:rPr>
          <w:noProof/>
        </w:rPr>
      </w:r>
      <w:r>
        <w:rPr>
          <w:noProof/>
        </w:rPr>
        <w:fldChar w:fldCharType="separate"/>
      </w:r>
      <w:r>
        <w:rPr>
          <w:noProof/>
        </w:rPr>
        <w:t>58</w:t>
      </w:r>
      <w:r>
        <w:rPr>
          <w:noProof/>
        </w:rPr>
        <w:fldChar w:fldCharType="end"/>
      </w:r>
    </w:p>
    <w:p w14:paraId="121C46F8"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5.18.1.2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_Toc183507828 \h </w:instrText>
      </w:r>
      <w:r>
        <w:rPr>
          <w:noProof/>
        </w:rPr>
      </w:r>
      <w:r>
        <w:rPr>
          <w:noProof/>
        </w:rPr>
        <w:fldChar w:fldCharType="separate"/>
      </w:r>
      <w:r>
        <w:rPr>
          <w:noProof/>
        </w:rPr>
        <w:t>59</w:t>
      </w:r>
      <w:r>
        <w:rPr>
          <w:noProof/>
        </w:rPr>
        <w:fldChar w:fldCharType="end"/>
      </w:r>
    </w:p>
    <w:p w14:paraId="61DB5A1B"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5.18.1.3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_Toc183507829 \h </w:instrText>
      </w:r>
      <w:r>
        <w:rPr>
          <w:noProof/>
        </w:rPr>
      </w:r>
      <w:r>
        <w:rPr>
          <w:noProof/>
        </w:rPr>
        <w:fldChar w:fldCharType="separate"/>
      </w:r>
      <w:r>
        <w:rPr>
          <w:noProof/>
        </w:rPr>
        <w:t>59</w:t>
      </w:r>
      <w:r>
        <w:rPr>
          <w:noProof/>
        </w:rPr>
        <w:fldChar w:fldCharType="end"/>
      </w:r>
    </w:p>
    <w:p w14:paraId="371C989F"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5.18.2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_Toc183507830 \h </w:instrText>
      </w:r>
      <w:r>
        <w:rPr>
          <w:noProof/>
        </w:rPr>
      </w:r>
      <w:r>
        <w:rPr>
          <w:noProof/>
        </w:rPr>
        <w:fldChar w:fldCharType="separate"/>
      </w:r>
      <w:r>
        <w:rPr>
          <w:noProof/>
        </w:rPr>
        <w:t>59</w:t>
      </w:r>
      <w:r>
        <w:rPr>
          <w:noProof/>
        </w:rPr>
        <w:fldChar w:fldCharType="end"/>
      </w:r>
    </w:p>
    <w:p w14:paraId="5F17EB4B" w14:textId="77777777" w:rsidR="00EB6086" w:rsidRDefault="00EB6086">
      <w:pPr>
        <w:pStyle w:val="TOC4"/>
        <w:rPr>
          <w:rFonts w:asciiTheme="minorHAnsi" w:hAnsiTheme="minorHAnsi" w:cstheme="minorBidi"/>
          <w:noProof/>
          <w:kern w:val="2"/>
          <w:sz w:val="21"/>
          <w:szCs w:val="22"/>
          <w:lang w:val="en-US" w:eastAsia="zh-CN"/>
        </w:rPr>
      </w:pPr>
      <w:r>
        <w:rPr>
          <w:noProof/>
        </w:rPr>
        <w:t>5.18.2.1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_Toc183507831 \h </w:instrText>
      </w:r>
      <w:r>
        <w:rPr>
          <w:noProof/>
        </w:rPr>
      </w:r>
      <w:r>
        <w:rPr>
          <w:noProof/>
        </w:rPr>
        <w:fldChar w:fldCharType="separate"/>
      </w:r>
      <w:r>
        <w:rPr>
          <w:noProof/>
        </w:rPr>
        <w:t>59</w:t>
      </w:r>
      <w:r>
        <w:rPr>
          <w:noProof/>
        </w:rPr>
        <w:fldChar w:fldCharType="end"/>
      </w:r>
    </w:p>
    <w:p w14:paraId="33AA8CCA"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lastRenderedPageBreak/>
        <w:t>5.18.2.1.1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_Toc183507832 \h </w:instrText>
      </w:r>
      <w:r>
        <w:rPr>
          <w:noProof/>
        </w:rPr>
      </w:r>
      <w:r>
        <w:rPr>
          <w:noProof/>
        </w:rPr>
        <w:fldChar w:fldCharType="separate"/>
      </w:r>
      <w:r>
        <w:rPr>
          <w:noProof/>
        </w:rPr>
        <w:t>59</w:t>
      </w:r>
      <w:r>
        <w:rPr>
          <w:noProof/>
        </w:rPr>
        <w:fldChar w:fldCharType="end"/>
      </w:r>
    </w:p>
    <w:p w14:paraId="30E7F47B" w14:textId="77777777" w:rsidR="00EB6086" w:rsidRDefault="00EB6086">
      <w:pPr>
        <w:pStyle w:val="TOC4"/>
        <w:rPr>
          <w:rFonts w:asciiTheme="minorHAnsi" w:hAnsiTheme="minorHAnsi" w:cstheme="minorBidi"/>
          <w:noProof/>
          <w:kern w:val="2"/>
          <w:sz w:val="21"/>
          <w:szCs w:val="22"/>
          <w:lang w:val="en-US" w:eastAsia="zh-CN"/>
        </w:rPr>
      </w:pPr>
      <w:r>
        <w:rPr>
          <w:noProof/>
        </w:rPr>
        <w:t>5.18.2.2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_Toc183507833 \h </w:instrText>
      </w:r>
      <w:r>
        <w:rPr>
          <w:noProof/>
        </w:rPr>
      </w:r>
      <w:r>
        <w:rPr>
          <w:noProof/>
        </w:rPr>
        <w:fldChar w:fldCharType="separate"/>
      </w:r>
      <w:r>
        <w:rPr>
          <w:noProof/>
        </w:rPr>
        <w:t>62</w:t>
      </w:r>
      <w:r>
        <w:rPr>
          <w:noProof/>
        </w:rPr>
        <w:fldChar w:fldCharType="end"/>
      </w:r>
    </w:p>
    <w:p w14:paraId="4D9AD705" w14:textId="77777777" w:rsidR="00EB6086" w:rsidRDefault="00EB6086">
      <w:pPr>
        <w:pStyle w:val="TOC2"/>
        <w:rPr>
          <w:rFonts w:asciiTheme="minorHAnsi" w:hAnsiTheme="minorHAnsi" w:cstheme="minorBidi"/>
          <w:noProof/>
          <w:kern w:val="2"/>
          <w:sz w:val="21"/>
          <w:szCs w:val="22"/>
          <w:lang w:val="en-US" w:eastAsia="zh-CN"/>
        </w:rPr>
      </w:pPr>
      <w:r>
        <w:rPr>
          <w:noProof/>
        </w:rPr>
        <w:t>5.19</w:t>
      </w:r>
      <w:r>
        <w:rPr>
          <w:rFonts w:asciiTheme="minorHAnsi" w:hAnsiTheme="minorHAnsi" w:cstheme="minorBidi"/>
          <w:noProof/>
          <w:kern w:val="2"/>
          <w:sz w:val="21"/>
          <w:szCs w:val="22"/>
          <w:lang w:val="en-US" w:eastAsia="zh-CN"/>
        </w:rPr>
        <w:tab/>
      </w:r>
      <w:r>
        <w:rPr>
          <w:noProof/>
        </w:rPr>
        <w:t>CA_n20-n41-n71</w:t>
      </w:r>
      <w:r>
        <w:rPr>
          <w:noProof/>
        </w:rPr>
        <w:tab/>
      </w:r>
      <w:r>
        <w:rPr>
          <w:noProof/>
        </w:rPr>
        <w:fldChar w:fldCharType="begin"/>
      </w:r>
      <w:r>
        <w:rPr>
          <w:noProof/>
        </w:rPr>
        <w:instrText xml:space="preserve"> PAGEREF _Toc183507834 \h </w:instrText>
      </w:r>
      <w:r>
        <w:rPr>
          <w:noProof/>
        </w:rPr>
      </w:r>
      <w:r>
        <w:rPr>
          <w:noProof/>
        </w:rPr>
        <w:fldChar w:fldCharType="separate"/>
      </w:r>
      <w:r>
        <w:rPr>
          <w:noProof/>
        </w:rPr>
        <w:t>62</w:t>
      </w:r>
      <w:r>
        <w:rPr>
          <w:noProof/>
        </w:rPr>
        <w:fldChar w:fldCharType="end"/>
      </w:r>
    </w:p>
    <w:p w14:paraId="4837A778" w14:textId="77777777" w:rsidR="00EB6086" w:rsidRDefault="00EB6086">
      <w:pPr>
        <w:pStyle w:val="TOC3"/>
        <w:rPr>
          <w:rFonts w:asciiTheme="minorHAnsi" w:hAnsiTheme="minorHAnsi" w:cstheme="minorBidi"/>
          <w:noProof/>
          <w:kern w:val="2"/>
          <w:sz w:val="21"/>
          <w:szCs w:val="22"/>
          <w:lang w:val="en-US" w:eastAsia="zh-CN"/>
        </w:rPr>
      </w:pPr>
      <w:r>
        <w:rPr>
          <w:noProof/>
        </w:rPr>
        <w:t>5.19.1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_Toc183507835 \h </w:instrText>
      </w:r>
      <w:r>
        <w:rPr>
          <w:noProof/>
        </w:rPr>
      </w:r>
      <w:r>
        <w:rPr>
          <w:noProof/>
        </w:rPr>
        <w:fldChar w:fldCharType="separate"/>
      </w:r>
      <w:r>
        <w:rPr>
          <w:noProof/>
        </w:rPr>
        <w:t>62</w:t>
      </w:r>
      <w:r>
        <w:rPr>
          <w:noProof/>
        </w:rPr>
        <w:fldChar w:fldCharType="end"/>
      </w:r>
    </w:p>
    <w:p w14:paraId="1A207978" w14:textId="77777777" w:rsidR="00EB6086" w:rsidRDefault="00EB6086">
      <w:pPr>
        <w:pStyle w:val="TOC4"/>
        <w:rPr>
          <w:rFonts w:asciiTheme="minorHAnsi" w:hAnsiTheme="minorHAnsi" w:cstheme="minorBidi"/>
          <w:noProof/>
          <w:kern w:val="2"/>
          <w:sz w:val="21"/>
          <w:szCs w:val="22"/>
          <w:lang w:val="en-US" w:eastAsia="zh-CN"/>
        </w:rPr>
      </w:pPr>
      <w:r>
        <w:rPr>
          <w:noProof/>
        </w:rPr>
        <w:t>5.19.1.1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_Toc183507836 \h </w:instrText>
      </w:r>
      <w:r>
        <w:rPr>
          <w:noProof/>
        </w:rPr>
      </w:r>
      <w:r>
        <w:rPr>
          <w:noProof/>
        </w:rPr>
        <w:fldChar w:fldCharType="separate"/>
      </w:r>
      <w:r>
        <w:rPr>
          <w:noProof/>
        </w:rPr>
        <w:t>62</w:t>
      </w:r>
      <w:r>
        <w:rPr>
          <w:noProof/>
        </w:rPr>
        <w:fldChar w:fldCharType="end"/>
      </w:r>
    </w:p>
    <w:p w14:paraId="6AE0A005"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5.19.1.2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_Toc183507837 \h </w:instrText>
      </w:r>
      <w:r>
        <w:rPr>
          <w:noProof/>
        </w:rPr>
      </w:r>
      <w:r>
        <w:rPr>
          <w:noProof/>
        </w:rPr>
        <w:fldChar w:fldCharType="separate"/>
      </w:r>
      <w:r>
        <w:rPr>
          <w:noProof/>
        </w:rPr>
        <w:t>63</w:t>
      </w:r>
      <w:r>
        <w:rPr>
          <w:noProof/>
        </w:rPr>
        <w:fldChar w:fldCharType="end"/>
      </w:r>
    </w:p>
    <w:p w14:paraId="4667DF32"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5.19.1.3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_Toc183507838 \h </w:instrText>
      </w:r>
      <w:r>
        <w:rPr>
          <w:noProof/>
        </w:rPr>
      </w:r>
      <w:r>
        <w:rPr>
          <w:noProof/>
        </w:rPr>
        <w:fldChar w:fldCharType="separate"/>
      </w:r>
      <w:r>
        <w:rPr>
          <w:noProof/>
        </w:rPr>
        <w:t>63</w:t>
      </w:r>
      <w:r>
        <w:rPr>
          <w:noProof/>
        </w:rPr>
        <w:fldChar w:fldCharType="end"/>
      </w:r>
    </w:p>
    <w:p w14:paraId="19EA52EA"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5.19.2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_Toc183507839 \h </w:instrText>
      </w:r>
      <w:r>
        <w:rPr>
          <w:noProof/>
        </w:rPr>
      </w:r>
      <w:r>
        <w:rPr>
          <w:noProof/>
        </w:rPr>
        <w:fldChar w:fldCharType="separate"/>
      </w:r>
      <w:r>
        <w:rPr>
          <w:noProof/>
        </w:rPr>
        <w:t>63</w:t>
      </w:r>
      <w:r>
        <w:rPr>
          <w:noProof/>
        </w:rPr>
        <w:fldChar w:fldCharType="end"/>
      </w:r>
    </w:p>
    <w:p w14:paraId="4D7B9500" w14:textId="77777777" w:rsidR="00EB6086" w:rsidRDefault="00EB6086">
      <w:pPr>
        <w:pStyle w:val="TOC4"/>
        <w:rPr>
          <w:rFonts w:asciiTheme="minorHAnsi" w:hAnsiTheme="minorHAnsi" w:cstheme="minorBidi"/>
          <w:noProof/>
          <w:kern w:val="2"/>
          <w:sz w:val="21"/>
          <w:szCs w:val="22"/>
          <w:lang w:val="en-US" w:eastAsia="zh-CN"/>
        </w:rPr>
      </w:pPr>
      <w:r>
        <w:rPr>
          <w:noProof/>
        </w:rPr>
        <w:t>5.19.2.1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_Toc183507840 \h </w:instrText>
      </w:r>
      <w:r>
        <w:rPr>
          <w:noProof/>
        </w:rPr>
      </w:r>
      <w:r>
        <w:rPr>
          <w:noProof/>
        </w:rPr>
        <w:fldChar w:fldCharType="separate"/>
      </w:r>
      <w:r>
        <w:rPr>
          <w:noProof/>
        </w:rPr>
        <w:t>63</w:t>
      </w:r>
      <w:r>
        <w:rPr>
          <w:noProof/>
        </w:rPr>
        <w:fldChar w:fldCharType="end"/>
      </w:r>
    </w:p>
    <w:p w14:paraId="19101178"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5.19.2.1.1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_Toc183507841 \h </w:instrText>
      </w:r>
      <w:r>
        <w:rPr>
          <w:noProof/>
        </w:rPr>
      </w:r>
      <w:r>
        <w:rPr>
          <w:noProof/>
        </w:rPr>
        <w:fldChar w:fldCharType="separate"/>
      </w:r>
      <w:r>
        <w:rPr>
          <w:noProof/>
        </w:rPr>
        <w:t>63</w:t>
      </w:r>
      <w:r>
        <w:rPr>
          <w:noProof/>
        </w:rPr>
        <w:fldChar w:fldCharType="end"/>
      </w:r>
    </w:p>
    <w:p w14:paraId="187AF4B9" w14:textId="77777777" w:rsidR="00EB6086" w:rsidRDefault="00EB6086">
      <w:pPr>
        <w:pStyle w:val="TOC5"/>
        <w:rPr>
          <w:rFonts w:asciiTheme="minorHAnsi" w:hAnsiTheme="minorHAnsi" w:cstheme="minorBidi"/>
          <w:noProof/>
          <w:kern w:val="2"/>
          <w:sz w:val="21"/>
          <w:szCs w:val="22"/>
          <w:lang w:val="en-US" w:eastAsia="zh-CN"/>
        </w:rPr>
      </w:pPr>
      <w:r>
        <w:rPr>
          <w:noProof/>
        </w:rPr>
        <w:t>5.19.2.2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_Toc183507842 \h </w:instrText>
      </w:r>
      <w:r>
        <w:rPr>
          <w:noProof/>
        </w:rPr>
      </w:r>
      <w:r>
        <w:rPr>
          <w:noProof/>
        </w:rPr>
        <w:fldChar w:fldCharType="separate"/>
      </w:r>
      <w:r>
        <w:rPr>
          <w:noProof/>
        </w:rPr>
        <w:t>66</w:t>
      </w:r>
      <w:r>
        <w:rPr>
          <w:noProof/>
        </w:rPr>
        <w:fldChar w:fldCharType="end"/>
      </w:r>
    </w:p>
    <w:p w14:paraId="400B25AA" w14:textId="77777777" w:rsidR="00EB6086" w:rsidRDefault="00EB6086">
      <w:pPr>
        <w:pStyle w:val="TOC2"/>
        <w:rPr>
          <w:rFonts w:asciiTheme="minorHAnsi" w:hAnsiTheme="minorHAnsi" w:cstheme="minorBidi"/>
          <w:noProof/>
          <w:kern w:val="2"/>
          <w:sz w:val="21"/>
          <w:szCs w:val="22"/>
          <w:lang w:val="en-US" w:eastAsia="zh-CN"/>
        </w:rPr>
      </w:pPr>
      <w:r>
        <w:rPr>
          <w:noProof/>
        </w:rPr>
        <w:t>5.20</w:t>
      </w:r>
      <w:r>
        <w:rPr>
          <w:rFonts w:asciiTheme="minorHAnsi" w:hAnsiTheme="minorHAnsi" w:cstheme="minorBidi"/>
          <w:noProof/>
          <w:kern w:val="2"/>
          <w:sz w:val="21"/>
          <w:szCs w:val="22"/>
          <w:lang w:val="en-US" w:eastAsia="zh-CN"/>
        </w:rPr>
        <w:tab/>
      </w:r>
      <w:r>
        <w:rPr>
          <w:noProof/>
        </w:rPr>
        <w:t>CA_n20-n41-n77</w:t>
      </w:r>
      <w:r>
        <w:rPr>
          <w:noProof/>
        </w:rPr>
        <w:tab/>
      </w:r>
      <w:r>
        <w:rPr>
          <w:noProof/>
        </w:rPr>
        <w:fldChar w:fldCharType="begin"/>
      </w:r>
      <w:r>
        <w:rPr>
          <w:noProof/>
        </w:rPr>
        <w:instrText xml:space="preserve"> PAGEREF _Toc183507843 \h </w:instrText>
      </w:r>
      <w:r>
        <w:rPr>
          <w:noProof/>
        </w:rPr>
      </w:r>
      <w:r>
        <w:rPr>
          <w:noProof/>
        </w:rPr>
        <w:fldChar w:fldCharType="separate"/>
      </w:r>
      <w:r>
        <w:rPr>
          <w:noProof/>
        </w:rPr>
        <w:t>66</w:t>
      </w:r>
      <w:r>
        <w:rPr>
          <w:noProof/>
        </w:rPr>
        <w:fldChar w:fldCharType="end"/>
      </w:r>
    </w:p>
    <w:p w14:paraId="06B0B70A" w14:textId="77777777" w:rsidR="00EB6086" w:rsidRDefault="00EB6086">
      <w:pPr>
        <w:pStyle w:val="TOC3"/>
        <w:rPr>
          <w:rFonts w:asciiTheme="minorHAnsi" w:hAnsiTheme="minorHAnsi" w:cstheme="minorBidi"/>
          <w:noProof/>
          <w:kern w:val="2"/>
          <w:sz w:val="21"/>
          <w:szCs w:val="22"/>
          <w:lang w:val="en-US" w:eastAsia="zh-CN"/>
        </w:rPr>
      </w:pPr>
      <w:r>
        <w:rPr>
          <w:noProof/>
        </w:rPr>
        <w:t>5.20.1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_Toc183507844 \h </w:instrText>
      </w:r>
      <w:r>
        <w:rPr>
          <w:noProof/>
        </w:rPr>
      </w:r>
      <w:r>
        <w:rPr>
          <w:noProof/>
        </w:rPr>
        <w:fldChar w:fldCharType="separate"/>
      </w:r>
      <w:r>
        <w:rPr>
          <w:noProof/>
        </w:rPr>
        <w:t>66</w:t>
      </w:r>
      <w:r>
        <w:rPr>
          <w:noProof/>
        </w:rPr>
        <w:fldChar w:fldCharType="end"/>
      </w:r>
    </w:p>
    <w:p w14:paraId="446AAAA9" w14:textId="77777777" w:rsidR="00EB6086" w:rsidRDefault="00EB6086">
      <w:pPr>
        <w:pStyle w:val="TOC4"/>
        <w:rPr>
          <w:rFonts w:asciiTheme="minorHAnsi" w:hAnsiTheme="minorHAnsi" w:cstheme="minorBidi"/>
          <w:noProof/>
          <w:kern w:val="2"/>
          <w:sz w:val="21"/>
          <w:szCs w:val="22"/>
          <w:lang w:val="en-US" w:eastAsia="zh-CN"/>
        </w:rPr>
      </w:pPr>
      <w:r>
        <w:rPr>
          <w:noProof/>
        </w:rPr>
        <w:t>5.20.1.1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_Toc183507845 \h </w:instrText>
      </w:r>
      <w:r>
        <w:rPr>
          <w:noProof/>
        </w:rPr>
      </w:r>
      <w:r>
        <w:rPr>
          <w:noProof/>
        </w:rPr>
        <w:fldChar w:fldCharType="separate"/>
      </w:r>
      <w:r>
        <w:rPr>
          <w:noProof/>
        </w:rPr>
        <w:t>66</w:t>
      </w:r>
      <w:r>
        <w:rPr>
          <w:noProof/>
        </w:rPr>
        <w:fldChar w:fldCharType="end"/>
      </w:r>
    </w:p>
    <w:p w14:paraId="4B21FFCB"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5.20.1.2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_Toc183507846 \h </w:instrText>
      </w:r>
      <w:r>
        <w:rPr>
          <w:noProof/>
        </w:rPr>
      </w:r>
      <w:r>
        <w:rPr>
          <w:noProof/>
        </w:rPr>
        <w:fldChar w:fldCharType="separate"/>
      </w:r>
      <w:r>
        <w:rPr>
          <w:noProof/>
        </w:rPr>
        <w:t>67</w:t>
      </w:r>
      <w:r>
        <w:rPr>
          <w:noProof/>
        </w:rPr>
        <w:fldChar w:fldCharType="end"/>
      </w:r>
    </w:p>
    <w:p w14:paraId="725EE5E3"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5.20.1.3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_Toc183507847 \h </w:instrText>
      </w:r>
      <w:r>
        <w:rPr>
          <w:noProof/>
        </w:rPr>
      </w:r>
      <w:r>
        <w:rPr>
          <w:noProof/>
        </w:rPr>
        <w:fldChar w:fldCharType="separate"/>
      </w:r>
      <w:r>
        <w:rPr>
          <w:noProof/>
        </w:rPr>
        <w:t>67</w:t>
      </w:r>
      <w:r>
        <w:rPr>
          <w:noProof/>
        </w:rPr>
        <w:fldChar w:fldCharType="end"/>
      </w:r>
    </w:p>
    <w:p w14:paraId="3DA618D2"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5.20.2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_Toc183507848 \h </w:instrText>
      </w:r>
      <w:r>
        <w:rPr>
          <w:noProof/>
        </w:rPr>
      </w:r>
      <w:r>
        <w:rPr>
          <w:noProof/>
        </w:rPr>
        <w:fldChar w:fldCharType="separate"/>
      </w:r>
      <w:r>
        <w:rPr>
          <w:noProof/>
        </w:rPr>
        <w:t>68</w:t>
      </w:r>
      <w:r>
        <w:rPr>
          <w:noProof/>
        </w:rPr>
        <w:fldChar w:fldCharType="end"/>
      </w:r>
    </w:p>
    <w:p w14:paraId="281304BC" w14:textId="77777777" w:rsidR="00EB6086" w:rsidRDefault="00EB6086">
      <w:pPr>
        <w:pStyle w:val="TOC4"/>
        <w:rPr>
          <w:rFonts w:asciiTheme="minorHAnsi" w:hAnsiTheme="minorHAnsi" w:cstheme="minorBidi"/>
          <w:noProof/>
          <w:kern w:val="2"/>
          <w:sz w:val="21"/>
          <w:szCs w:val="22"/>
          <w:lang w:val="en-US" w:eastAsia="zh-CN"/>
        </w:rPr>
      </w:pPr>
      <w:r>
        <w:rPr>
          <w:noProof/>
        </w:rPr>
        <w:t>5.20.2.1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_Toc183507849 \h </w:instrText>
      </w:r>
      <w:r>
        <w:rPr>
          <w:noProof/>
        </w:rPr>
      </w:r>
      <w:r>
        <w:rPr>
          <w:noProof/>
        </w:rPr>
        <w:fldChar w:fldCharType="separate"/>
      </w:r>
      <w:r>
        <w:rPr>
          <w:noProof/>
        </w:rPr>
        <w:t>68</w:t>
      </w:r>
      <w:r>
        <w:rPr>
          <w:noProof/>
        </w:rPr>
        <w:fldChar w:fldCharType="end"/>
      </w:r>
    </w:p>
    <w:p w14:paraId="7CA96EF8"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5.20.2.1.1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_Toc183507850 \h </w:instrText>
      </w:r>
      <w:r>
        <w:rPr>
          <w:noProof/>
        </w:rPr>
      </w:r>
      <w:r>
        <w:rPr>
          <w:noProof/>
        </w:rPr>
        <w:fldChar w:fldCharType="separate"/>
      </w:r>
      <w:r>
        <w:rPr>
          <w:noProof/>
        </w:rPr>
        <w:t>68</w:t>
      </w:r>
      <w:r>
        <w:rPr>
          <w:noProof/>
        </w:rPr>
        <w:fldChar w:fldCharType="end"/>
      </w:r>
    </w:p>
    <w:p w14:paraId="0B1315A9" w14:textId="77777777" w:rsidR="00EB6086" w:rsidRDefault="00EB6086">
      <w:pPr>
        <w:pStyle w:val="TOC4"/>
        <w:rPr>
          <w:rFonts w:asciiTheme="minorHAnsi" w:hAnsiTheme="minorHAnsi" w:cstheme="minorBidi"/>
          <w:noProof/>
          <w:kern w:val="2"/>
          <w:sz w:val="21"/>
          <w:szCs w:val="22"/>
          <w:lang w:val="en-US" w:eastAsia="zh-CN"/>
        </w:rPr>
      </w:pPr>
      <w:r>
        <w:rPr>
          <w:noProof/>
        </w:rPr>
        <w:t>5.20.2.2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_Toc183507851 \h </w:instrText>
      </w:r>
      <w:r>
        <w:rPr>
          <w:noProof/>
        </w:rPr>
      </w:r>
      <w:r>
        <w:rPr>
          <w:noProof/>
        </w:rPr>
        <w:fldChar w:fldCharType="separate"/>
      </w:r>
      <w:r>
        <w:rPr>
          <w:noProof/>
        </w:rPr>
        <w:t>70</w:t>
      </w:r>
      <w:r>
        <w:rPr>
          <w:noProof/>
        </w:rPr>
        <w:fldChar w:fldCharType="end"/>
      </w:r>
    </w:p>
    <w:p w14:paraId="7632A7B8" w14:textId="77777777" w:rsidR="00EB6086" w:rsidRDefault="00EB6086">
      <w:pPr>
        <w:pStyle w:val="TOC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CA_n20-n41-n78</w:t>
      </w:r>
      <w:r>
        <w:rPr>
          <w:noProof/>
        </w:rPr>
        <w:tab/>
      </w:r>
      <w:r>
        <w:rPr>
          <w:noProof/>
        </w:rPr>
        <w:fldChar w:fldCharType="begin"/>
      </w:r>
      <w:r>
        <w:rPr>
          <w:noProof/>
        </w:rPr>
        <w:instrText xml:space="preserve"> PAGEREF _Toc183507852 \h </w:instrText>
      </w:r>
      <w:r>
        <w:rPr>
          <w:noProof/>
        </w:rPr>
      </w:r>
      <w:r>
        <w:rPr>
          <w:noProof/>
        </w:rPr>
        <w:fldChar w:fldCharType="separate"/>
      </w:r>
      <w:r>
        <w:rPr>
          <w:noProof/>
        </w:rPr>
        <w:t>71</w:t>
      </w:r>
      <w:r>
        <w:rPr>
          <w:noProof/>
        </w:rPr>
        <w:fldChar w:fldCharType="end"/>
      </w:r>
    </w:p>
    <w:p w14:paraId="105927F2" w14:textId="77777777" w:rsidR="00EB6086" w:rsidRDefault="00EB6086">
      <w:pPr>
        <w:pStyle w:val="TOC3"/>
        <w:rPr>
          <w:rFonts w:asciiTheme="minorHAnsi" w:hAnsiTheme="minorHAnsi" w:cstheme="minorBidi"/>
          <w:noProof/>
          <w:kern w:val="2"/>
          <w:sz w:val="21"/>
          <w:szCs w:val="22"/>
          <w:lang w:val="en-US" w:eastAsia="zh-CN"/>
        </w:rPr>
      </w:pPr>
      <w:r>
        <w:rPr>
          <w:noProof/>
        </w:rPr>
        <w:t>5.21.1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_Toc183507853 \h </w:instrText>
      </w:r>
      <w:r>
        <w:rPr>
          <w:noProof/>
        </w:rPr>
      </w:r>
      <w:r>
        <w:rPr>
          <w:noProof/>
        </w:rPr>
        <w:fldChar w:fldCharType="separate"/>
      </w:r>
      <w:r>
        <w:rPr>
          <w:noProof/>
        </w:rPr>
        <w:t>71</w:t>
      </w:r>
      <w:r>
        <w:rPr>
          <w:noProof/>
        </w:rPr>
        <w:fldChar w:fldCharType="end"/>
      </w:r>
    </w:p>
    <w:p w14:paraId="475E2A2F" w14:textId="77777777" w:rsidR="00EB6086" w:rsidRDefault="00EB6086">
      <w:pPr>
        <w:pStyle w:val="TOC4"/>
        <w:rPr>
          <w:rFonts w:asciiTheme="minorHAnsi" w:hAnsiTheme="minorHAnsi" w:cstheme="minorBidi"/>
          <w:noProof/>
          <w:kern w:val="2"/>
          <w:sz w:val="21"/>
          <w:szCs w:val="22"/>
          <w:lang w:val="en-US" w:eastAsia="zh-CN"/>
        </w:rPr>
      </w:pPr>
      <w:r>
        <w:rPr>
          <w:noProof/>
        </w:rPr>
        <w:t>5.21.1.1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_Toc183507854 \h </w:instrText>
      </w:r>
      <w:r>
        <w:rPr>
          <w:noProof/>
        </w:rPr>
      </w:r>
      <w:r>
        <w:rPr>
          <w:noProof/>
        </w:rPr>
        <w:fldChar w:fldCharType="separate"/>
      </w:r>
      <w:r>
        <w:rPr>
          <w:noProof/>
        </w:rPr>
        <w:t>71</w:t>
      </w:r>
      <w:r>
        <w:rPr>
          <w:noProof/>
        </w:rPr>
        <w:fldChar w:fldCharType="end"/>
      </w:r>
    </w:p>
    <w:p w14:paraId="02851A8E"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5.21.1.2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_Toc183507855 \h </w:instrText>
      </w:r>
      <w:r>
        <w:rPr>
          <w:noProof/>
        </w:rPr>
      </w:r>
      <w:r>
        <w:rPr>
          <w:noProof/>
        </w:rPr>
        <w:fldChar w:fldCharType="separate"/>
      </w:r>
      <w:r>
        <w:rPr>
          <w:noProof/>
        </w:rPr>
        <w:t>72</w:t>
      </w:r>
      <w:r>
        <w:rPr>
          <w:noProof/>
        </w:rPr>
        <w:fldChar w:fldCharType="end"/>
      </w:r>
    </w:p>
    <w:p w14:paraId="47586605"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5.21.1.3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_Toc183507856 \h </w:instrText>
      </w:r>
      <w:r>
        <w:rPr>
          <w:noProof/>
        </w:rPr>
      </w:r>
      <w:r>
        <w:rPr>
          <w:noProof/>
        </w:rPr>
        <w:fldChar w:fldCharType="separate"/>
      </w:r>
      <w:r>
        <w:rPr>
          <w:noProof/>
        </w:rPr>
        <w:t>72</w:t>
      </w:r>
      <w:r>
        <w:rPr>
          <w:noProof/>
        </w:rPr>
        <w:fldChar w:fldCharType="end"/>
      </w:r>
    </w:p>
    <w:p w14:paraId="254E9CA5"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5.21.2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_Toc183507857 \h </w:instrText>
      </w:r>
      <w:r>
        <w:rPr>
          <w:noProof/>
        </w:rPr>
      </w:r>
      <w:r>
        <w:rPr>
          <w:noProof/>
        </w:rPr>
        <w:fldChar w:fldCharType="separate"/>
      </w:r>
      <w:r>
        <w:rPr>
          <w:noProof/>
        </w:rPr>
        <w:t>72</w:t>
      </w:r>
      <w:r>
        <w:rPr>
          <w:noProof/>
        </w:rPr>
        <w:fldChar w:fldCharType="end"/>
      </w:r>
    </w:p>
    <w:p w14:paraId="53DC33B7" w14:textId="77777777" w:rsidR="00EB6086" w:rsidRDefault="00EB6086">
      <w:pPr>
        <w:pStyle w:val="TOC4"/>
        <w:rPr>
          <w:rFonts w:asciiTheme="minorHAnsi" w:hAnsiTheme="minorHAnsi" w:cstheme="minorBidi"/>
          <w:noProof/>
          <w:kern w:val="2"/>
          <w:sz w:val="21"/>
          <w:szCs w:val="22"/>
          <w:lang w:val="en-US" w:eastAsia="zh-CN"/>
        </w:rPr>
      </w:pPr>
      <w:r>
        <w:rPr>
          <w:noProof/>
        </w:rPr>
        <w:t>5.21.2.1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_Toc183507858 \h </w:instrText>
      </w:r>
      <w:r>
        <w:rPr>
          <w:noProof/>
        </w:rPr>
      </w:r>
      <w:r>
        <w:rPr>
          <w:noProof/>
        </w:rPr>
        <w:fldChar w:fldCharType="separate"/>
      </w:r>
      <w:r>
        <w:rPr>
          <w:noProof/>
        </w:rPr>
        <w:t>72</w:t>
      </w:r>
      <w:r>
        <w:rPr>
          <w:noProof/>
        </w:rPr>
        <w:fldChar w:fldCharType="end"/>
      </w:r>
    </w:p>
    <w:p w14:paraId="41B8E226"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5.21.2.1.1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_Toc183507859 \h </w:instrText>
      </w:r>
      <w:r>
        <w:rPr>
          <w:noProof/>
        </w:rPr>
      </w:r>
      <w:r>
        <w:rPr>
          <w:noProof/>
        </w:rPr>
        <w:fldChar w:fldCharType="separate"/>
      </w:r>
      <w:r>
        <w:rPr>
          <w:noProof/>
        </w:rPr>
        <w:t>72</w:t>
      </w:r>
      <w:r>
        <w:rPr>
          <w:noProof/>
        </w:rPr>
        <w:fldChar w:fldCharType="end"/>
      </w:r>
    </w:p>
    <w:p w14:paraId="6CC8B082" w14:textId="77777777" w:rsidR="00EB6086" w:rsidRDefault="00EB6086">
      <w:pPr>
        <w:pStyle w:val="TOC4"/>
        <w:rPr>
          <w:rFonts w:asciiTheme="minorHAnsi" w:hAnsiTheme="minorHAnsi" w:cstheme="minorBidi"/>
          <w:noProof/>
          <w:kern w:val="2"/>
          <w:sz w:val="21"/>
          <w:szCs w:val="22"/>
          <w:lang w:val="en-US" w:eastAsia="zh-CN"/>
        </w:rPr>
      </w:pPr>
      <w:r>
        <w:rPr>
          <w:noProof/>
        </w:rPr>
        <w:t>5.21.2.2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_Toc183507860 \h </w:instrText>
      </w:r>
      <w:r>
        <w:rPr>
          <w:noProof/>
        </w:rPr>
      </w:r>
      <w:r>
        <w:rPr>
          <w:noProof/>
        </w:rPr>
        <w:fldChar w:fldCharType="separate"/>
      </w:r>
      <w:r>
        <w:rPr>
          <w:noProof/>
        </w:rPr>
        <w:t>75</w:t>
      </w:r>
      <w:r>
        <w:rPr>
          <w:noProof/>
        </w:rPr>
        <w:fldChar w:fldCharType="end"/>
      </w:r>
    </w:p>
    <w:p w14:paraId="6A2849DC" w14:textId="77777777" w:rsidR="00EB6086" w:rsidRDefault="00EB6086">
      <w:pPr>
        <w:pStyle w:val="TOC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CA_n20-n71-n78</w:t>
      </w:r>
      <w:r>
        <w:rPr>
          <w:noProof/>
        </w:rPr>
        <w:tab/>
      </w:r>
      <w:r>
        <w:rPr>
          <w:noProof/>
        </w:rPr>
        <w:fldChar w:fldCharType="begin"/>
      </w:r>
      <w:r>
        <w:rPr>
          <w:noProof/>
        </w:rPr>
        <w:instrText xml:space="preserve"> PAGEREF _Toc183507861 \h </w:instrText>
      </w:r>
      <w:r>
        <w:rPr>
          <w:noProof/>
        </w:rPr>
      </w:r>
      <w:r>
        <w:rPr>
          <w:noProof/>
        </w:rPr>
        <w:fldChar w:fldCharType="separate"/>
      </w:r>
      <w:r>
        <w:rPr>
          <w:noProof/>
        </w:rPr>
        <w:t>76</w:t>
      </w:r>
      <w:r>
        <w:rPr>
          <w:noProof/>
        </w:rPr>
        <w:fldChar w:fldCharType="end"/>
      </w:r>
    </w:p>
    <w:p w14:paraId="26A666A6" w14:textId="77777777" w:rsidR="00EB6086" w:rsidRDefault="00EB6086">
      <w:pPr>
        <w:pStyle w:val="TOC3"/>
        <w:rPr>
          <w:rFonts w:asciiTheme="minorHAnsi" w:hAnsiTheme="minorHAnsi" w:cstheme="minorBidi"/>
          <w:noProof/>
          <w:kern w:val="2"/>
          <w:sz w:val="21"/>
          <w:szCs w:val="22"/>
          <w:lang w:val="en-US" w:eastAsia="zh-CN"/>
        </w:rPr>
      </w:pPr>
      <w:r>
        <w:rPr>
          <w:noProof/>
        </w:rPr>
        <w:t>5.22.1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_Toc183507862 \h </w:instrText>
      </w:r>
      <w:r>
        <w:rPr>
          <w:noProof/>
        </w:rPr>
      </w:r>
      <w:r>
        <w:rPr>
          <w:noProof/>
        </w:rPr>
        <w:fldChar w:fldCharType="separate"/>
      </w:r>
      <w:r>
        <w:rPr>
          <w:noProof/>
        </w:rPr>
        <w:t>76</w:t>
      </w:r>
      <w:r>
        <w:rPr>
          <w:noProof/>
        </w:rPr>
        <w:fldChar w:fldCharType="end"/>
      </w:r>
    </w:p>
    <w:p w14:paraId="58BCAD18" w14:textId="77777777" w:rsidR="00EB6086" w:rsidRDefault="00EB6086">
      <w:pPr>
        <w:pStyle w:val="TOC4"/>
        <w:rPr>
          <w:rFonts w:asciiTheme="minorHAnsi" w:hAnsiTheme="minorHAnsi" w:cstheme="minorBidi"/>
          <w:noProof/>
          <w:kern w:val="2"/>
          <w:sz w:val="21"/>
          <w:szCs w:val="22"/>
          <w:lang w:val="en-US" w:eastAsia="zh-CN"/>
        </w:rPr>
      </w:pPr>
      <w:r>
        <w:rPr>
          <w:noProof/>
        </w:rPr>
        <w:t>5.22.1.1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_Toc183507863 \h </w:instrText>
      </w:r>
      <w:r>
        <w:rPr>
          <w:noProof/>
        </w:rPr>
      </w:r>
      <w:r>
        <w:rPr>
          <w:noProof/>
        </w:rPr>
        <w:fldChar w:fldCharType="separate"/>
      </w:r>
      <w:r>
        <w:rPr>
          <w:noProof/>
        </w:rPr>
        <w:t>76</w:t>
      </w:r>
      <w:r>
        <w:rPr>
          <w:noProof/>
        </w:rPr>
        <w:fldChar w:fldCharType="end"/>
      </w:r>
    </w:p>
    <w:p w14:paraId="594953CC"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5.22.1.2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_Toc183507864 \h </w:instrText>
      </w:r>
      <w:r>
        <w:rPr>
          <w:noProof/>
        </w:rPr>
      </w:r>
      <w:r>
        <w:rPr>
          <w:noProof/>
        </w:rPr>
        <w:fldChar w:fldCharType="separate"/>
      </w:r>
      <w:r>
        <w:rPr>
          <w:noProof/>
        </w:rPr>
        <w:t>76</w:t>
      </w:r>
      <w:r>
        <w:rPr>
          <w:noProof/>
        </w:rPr>
        <w:fldChar w:fldCharType="end"/>
      </w:r>
    </w:p>
    <w:p w14:paraId="6D20B065"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5.22.1.3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_Toc183507865 \h </w:instrText>
      </w:r>
      <w:r>
        <w:rPr>
          <w:noProof/>
        </w:rPr>
      </w:r>
      <w:r>
        <w:rPr>
          <w:noProof/>
        </w:rPr>
        <w:fldChar w:fldCharType="separate"/>
      </w:r>
      <w:r>
        <w:rPr>
          <w:noProof/>
        </w:rPr>
        <w:t>76</w:t>
      </w:r>
      <w:r>
        <w:rPr>
          <w:noProof/>
        </w:rPr>
        <w:fldChar w:fldCharType="end"/>
      </w:r>
    </w:p>
    <w:p w14:paraId="1A1BF320"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5.22.2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_Toc183507866 \h </w:instrText>
      </w:r>
      <w:r>
        <w:rPr>
          <w:noProof/>
        </w:rPr>
      </w:r>
      <w:r>
        <w:rPr>
          <w:noProof/>
        </w:rPr>
        <w:fldChar w:fldCharType="separate"/>
      </w:r>
      <w:r>
        <w:rPr>
          <w:noProof/>
        </w:rPr>
        <w:t>77</w:t>
      </w:r>
      <w:r>
        <w:rPr>
          <w:noProof/>
        </w:rPr>
        <w:fldChar w:fldCharType="end"/>
      </w:r>
    </w:p>
    <w:p w14:paraId="3D4AE3C6" w14:textId="77777777" w:rsidR="00EB6086" w:rsidRDefault="00EB6086">
      <w:pPr>
        <w:pStyle w:val="TOC4"/>
        <w:rPr>
          <w:rFonts w:asciiTheme="minorHAnsi" w:hAnsiTheme="minorHAnsi" w:cstheme="minorBidi"/>
          <w:noProof/>
          <w:kern w:val="2"/>
          <w:sz w:val="21"/>
          <w:szCs w:val="22"/>
          <w:lang w:val="en-US" w:eastAsia="zh-CN"/>
        </w:rPr>
      </w:pPr>
      <w:r>
        <w:rPr>
          <w:noProof/>
        </w:rPr>
        <w:t>5.22.2.1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_Toc183507867 \h </w:instrText>
      </w:r>
      <w:r>
        <w:rPr>
          <w:noProof/>
        </w:rPr>
      </w:r>
      <w:r>
        <w:rPr>
          <w:noProof/>
        </w:rPr>
        <w:fldChar w:fldCharType="separate"/>
      </w:r>
      <w:r>
        <w:rPr>
          <w:noProof/>
        </w:rPr>
        <w:t>77</w:t>
      </w:r>
      <w:r>
        <w:rPr>
          <w:noProof/>
        </w:rPr>
        <w:fldChar w:fldCharType="end"/>
      </w:r>
    </w:p>
    <w:p w14:paraId="7D10F1E7"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5.22.2.1.1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_Toc183507868 \h </w:instrText>
      </w:r>
      <w:r>
        <w:rPr>
          <w:noProof/>
        </w:rPr>
      </w:r>
      <w:r>
        <w:rPr>
          <w:noProof/>
        </w:rPr>
        <w:fldChar w:fldCharType="separate"/>
      </w:r>
      <w:r>
        <w:rPr>
          <w:noProof/>
        </w:rPr>
        <w:t>77</w:t>
      </w:r>
      <w:r>
        <w:rPr>
          <w:noProof/>
        </w:rPr>
        <w:fldChar w:fldCharType="end"/>
      </w:r>
    </w:p>
    <w:p w14:paraId="0E1D15FE" w14:textId="77777777" w:rsidR="00EB6086" w:rsidRDefault="00EB6086">
      <w:pPr>
        <w:pStyle w:val="TOC4"/>
        <w:rPr>
          <w:rFonts w:asciiTheme="minorHAnsi" w:hAnsiTheme="minorHAnsi" w:cstheme="minorBidi"/>
          <w:noProof/>
          <w:kern w:val="2"/>
          <w:sz w:val="21"/>
          <w:szCs w:val="22"/>
          <w:lang w:val="en-US" w:eastAsia="zh-CN"/>
        </w:rPr>
      </w:pPr>
      <w:r>
        <w:rPr>
          <w:noProof/>
        </w:rPr>
        <w:t>5.22.2.2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_Toc183507869 \h </w:instrText>
      </w:r>
      <w:r>
        <w:rPr>
          <w:noProof/>
        </w:rPr>
      </w:r>
      <w:r>
        <w:rPr>
          <w:noProof/>
        </w:rPr>
        <w:fldChar w:fldCharType="separate"/>
      </w:r>
      <w:r>
        <w:rPr>
          <w:noProof/>
        </w:rPr>
        <w:t>79</w:t>
      </w:r>
      <w:r>
        <w:rPr>
          <w:noProof/>
        </w:rPr>
        <w:fldChar w:fldCharType="end"/>
      </w:r>
    </w:p>
    <w:p w14:paraId="0CE17A7B" w14:textId="77777777" w:rsidR="00EB6086" w:rsidRDefault="00EB6086">
      <w:pPr>
        <w:pStyle w:val="TOC2"/>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CA_n3-n20-n71</w:t>
      </w:r>
      <w:r>
        <w:rPr>
          <w:noProof/>
        </w:rPr>
        <w:tab/>
      </w:r>
      <w:r>
        <w:rPr>
          <w:noProof/>
        </w:rPr>
        <w:fldChar w:fldCharType="begin"/>
      </w:r>
      <w:r>
        <w:rPr>
          <w:noProof/>
        </w:rPr>
        <w:instrText xml:space="preserve"> PAGEREF _Toc183507870 \h </w:instrText>
      </w:r>
      <w:r>
        <w:rPr>
          <w:noProof/>
        </w:rPr>
      </w:r>
      <w:r>
        <w:rPr>
          <w:noProof/>
        </w:rPr>
        <w:fldChar w:fldCharType="separate"/>
      </w:r>
      <w:r>
        <w:rPr>
          <w:noProof/>
        </w:rPr>
        <w:t>80</w:t>
      </w:r>
      <w:r>
        <w:rPr>
          <w:noProof/>
        </w:rPr>
        <w:fldChar w:fldCharType="end"/>
      </w:r>
    </w:p>
    <w:p w14:paraId="412485EB" w14:textId="77777777" w:rsidR="00EB6086" w:rsidRDefault="00EB6086">
      <w:pPr>
        <w:pStyle w:val="TOC3"/>
        <w:rPr>
          <w:rFonts w:asciiTheme="minorHAnsi" w:hAnsiTheme="minorHAnsi" w:cstheme="minorBidi"/>
          <w:noProof/>
          <w:kern w:val="2"/>
          <w:sz w:val="21"/>
          <w:szCs w:val="22"/>
          <w:lang w:val="en-US" w:eastAsia="zh-CN"/>
        </w:rPr>
      </w:pPr>
      <w:r>
        <w:rPr>
          <w:noProof/>
        </w:rPr>
        <w:t>5.23.1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_Toc183507871 \h </w:instrText>
      </w:r>
      <w:r>
        <w:rPr>
          <w:noProof/>
        </w:rPr>
      </w:r>
      <w:r>
        <w:rPr>
          <w:noProof/>
        </w:rPr>
        <w:fldChar w:fldCharType="separate"/>
      </w:r>
      <w:r>
        <w:rPr>
          <w:noProof/>
        </w:rPr>
        <w:t>80</w:t>
      </w:r>
      <w:r>
        <w:rPr>
          <w:noProof/>
        </w:rPr>
        <w:fldChar w:fldCharType="end"/>
      </w:r>
    </w:p>
    <w:p w14:paraId="31325BEB" w14:textId="77777777" w:rsidR="00EB6086" w:rsidRDefault="00EB6086">
      <w:pPr>
        <w:pStyle w:val="TOC4"/>
        <w:rPr>
          <w:rFonts w:asciiTheme="minorHAnsi" w:hAnsiTheme="minorHAnsi" w:cstheme="minorBidi"/>
          <w:noProof/>
          <w:kern w:val="2"/>
          <w:sz w:val="21"/>
          <w:szCs w:val="22"/>
          <w:lang w:val="en-US" w:eastAsia="zh-CN"/>
        </w:rPr>
      </w:pPr>
      <w:r>
        <w:rPr>
          <w:noProof/>
        </w:rPr>
        <w:t>5.23.1.1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_Toc183507872 \h </w:instrText>
      </w:r>
      <w:r>
        <w:rPr>
          <w:noProof/>
        </w:rPr>
      </w:r>
      <w:r>
        <w:rPr>
          <w:noProof/>
        </w:rPr>
        <w:fldChar w:fldCharType="separate"/>
      </w:r>
      <w:r>
        <w:rPr>
          <w:noProof/>
        </w:rPr>
        <w:t>80</w:t>
      </w:r>
      <w:r>
        <w:rPr>
          <w:noProof/>
        </w:rPr>
        <w:fldChar w:fldCharType="end"/>
      </w:r>
    </w:p>
    <w:p w14:paraId="73FD0E26"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5.23.1.2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_Toc183507873 \h </w:instrText>
      </w:r>
      <w:r>
        <w:rPr>
          <w:noProof/>
        </w:rPr>
      </w:r>
      <w:r>
        <w:rPr>
          <w:noProof/>
        </w:rPr>
        <w:fldChar w:fldCharType="separate"/>
      </w:r>
      <w:r>
        <w:rPr>
          <w:noProof/>
        </w:rPr>
        <w:t>80</w:t>
      </w:r>
      <w:r>
        <w:rPr>
          <w:noProof/>
        </w:rPr>
        <w:fldChar w:fldCharType="end"/>
      </w:r>
    </w:p>
    <w:p w14:paraId="4E14C875"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5.23.1.3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_Toc183507874 \h </w:instrText>
      </w:r>
      <w:r>
        <w:rPr>
          <w:noProof/>
        </w:rPr>
      </w:r>
      <w:r>
        <w:rPr>
          <w:noProof/>
        </w:rPr>
        <w:fldChar w:fldCharType="separate"/>
      </w:r>
      <w:r>
        <w:rPr>
          <w:noProof/>
        </w:rPr>
        <w:t>80</w:t>
      </w:r>
      <w:r>
        <w:rPr>
          <w:noProof/>
        </w:rPr>
        <w:fldChar w:fldCharType="end"/>
      </w:r>
    </w:p>
    <w:p w14:paraId="0E5B05B3"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5.23.2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_Toc183507875 \h </w:instrText>
      </w:r>
      <w:r>
        <w:rPr>
          <w:noProof/>
        </w:rPr>
      </w:r>
      <w:r>
        <w:rPr>
          <w:noProof/>
        </w:rPr>
        <w:fldChar w:fldCharType="separate"/>
      </w:r>
      <w:r>
        <w:rPr>
          <w:noProof/>
        </w:rPr>
        <w:t>81</w:t>
      </w:r>
      <w:r>
        <w:rPr>
          <w:noProof/>
        </w:rPr>
        <w:fldChar w:fldCharType="end"/>
      </w:r>
    </w:p>
    <w:p w14:paraId="54F66BA8" w14:textId="77777777" w:rsidR="00EB6086" w:rsidRDefault="00EB6086">
      <w:pPr>
        <w:pStyle w:val="TOC4"/>
        <w:rPr>
          <w:rFonts w:asciiTheme="minorHAnsi" w:hAnsiTheme="minorHAnsi" w:cstheme="minorBidi"/>
          <w:noProof/>
          <w:kern w:val="2"/>
          <w:sz w:val="21"/>
          <w:szCs w:val="22"/>
          <w:lang w:val="en-US" w:eastAsia="zh-CN"/>
        </w:rPr>
      </w:pPr>
      <w:r>
        <w:rPr>
          <w:noProof/>
        </w:rPr>
        <w:t>5.23.2.1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_Toc183507876 \h </w:instrText>
      </w:r>
      <w:r>
        <w:rPr>
          <w:noProof/>
        </w:rPr>
      </w:r>
      <w:r>
        <w:rPr>
          <w:noProof/>
        </w:rPr>
        <w:fldChar w:fldCharType="separate"/>
      </w:r>
      <w:r>
        <w:rPr>
          <w:noProof/>
        </w:rPr>
        <w:t>81</w:t>
      </w:r>
      <w:r>
        <w:rPr>
          <w:noProof/>
        </w:rPr>
        <w:fldChar w:fldCharType="end"/>
      </w:r>
    </w:p>
    <w:p w14:paraId="0C8CFEC0"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5.23.2.1.1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_Toc183507877 \h </w:instrText>
      </w:r>
      <w:r>
        <w:rPr>
          <w:noProof/>
        </w:rPr>
      </w:r>
      <w:r>
        <w:rPr>
          <w:noProof/>
        </w:rPr>
        <w:fldChar w:fldCharType="separate"/>
      </w:r>
      <w:r>
        <w:rPr>
          <w:noProof/>
        </w:rPr>
        <w:t>81</w:t>
      </w:r>
      <w:r>
        <w:rPr>
          <w:noProof/>
        </w:rPr>
        <w:fldChar w:fldCharType="end"/>
      </w:r>
    </w:p>
    <w:p w14:paraId="1815C2C0" w14:textId="77777777" w:rsidR="00EB6086" w:rsidRDefault="00EB6086">
      <w:pPr>
        <w:pStyle w:val="TOC4"/>
        <w:rPr>
          <w:rFonts w:asciiTheme="minorHAnsi" w:hAnsiTheme="minorHAnsi" w:cstheme="minorBidi"/>
          <w:noProof/>
          <w:kern w:val="2"/>
          <w:sz w:val="21"/>
          <w:szCs w:val="22"/>
          <w:lang w:val="en-US" w:eastAsia="zh-CN"/>
        </w:rPr>
      </w:pPr>
      <w:r>
        <w:rPr>
          <w:noProof/>
        </w:rPr>
        <w:t>5.23.2.2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_Toc183507878 \h </w:instrText>
      </w:r>
      <w:r>
        <w:rPr>
          <w:noProof/>
        </w:rPr>
      </w:r>
      <w:r>
        <w:rPr>
          <w:noProof/>
        </w:rPr>
        <w:fldChar w:fldCharType="separate"/>
      </w:r>
      <w:r>
        <w:rPr>
          <w:noProof/>
        </w:rPr>
        <w:t>83</w:t>
      </w:r>
      <w:r>
        <w:rPr>
          <w:noProof/>
        </w:rPr>
        <w:fldChar w:fldCharType="end"/>
      </w:r>
    </w:p>
    <w:p w14:paraId="15DCFFAB" w14:textId="77777777" w:rsidR="00EB6086" w:rsidRDefault="00EB6086">
      <w:pPr>
        <w:pStyle w:val="TOC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CA_n3-n20-n77</w:t>
      </w:r>
      <w:r>
        <w:rPr>
          <w:noProof/>
        </w:rPr>
        <w:tab/>
      </w:r>
      <w:r>
        <w:rPr>
          <w:noProof/>
        </w:rPr>
        <w:fldChar w:fldCharType="begin"/>
      </w:r>
      <w:r>
        <w:rPr>
          <w:noProof/>
        </w:rPr>
        <w:instrText xml:space="preserve"> PAGEREF _Toc183507879 \h </w:instrText>
      </w:r>
      <w:r>
        <w:rPr>
          <w:noProof/>
        </w:rPr>
      </w:r>
      <w:r>
        <w:rPr>
          <w:noProof/>
        </w:rPr>
        <w:fldChar w:fldCharType="separate"/>
      </w:r>
      <w:r>
        <w:rPr>
          <w:noProof/>
        </w:rPr>
        <w:t>84</w:t>
      </w:r>
      <w:r>
        <w:rPr>
          <w:noProof/>
        </w:rPr>
        <w:fldChar w:fldCharType="end"/>
      </w:r>
    </w:p>
    <w:p w14:paraId="5A48F446" w14:textId="77777777" w:rsidR="00EB6086" w:rsidRDefault="00EB6086">
      <w:pPr>
        <w:pStyle w:val="TOC3"/>
        <w:rPr>
          <w:rFonts w:asciiTheme="minorHAnsi" w:hAnsiTheme="minorHAnsi" w:cstheme="minorBidi"/>
          <w:noProof/>
          <w:kern w:val="2"/>
          <w:sz w:val="21"/>
          <w:szCs w:val="22"/>
          <w:lang w:val="en-US" w:eastAsia="zh-CN"/>
        </w:rPr>
      </w:pPr>
      <w:r>
        <w:rPr>
          <w:noProof/>
        </w:rPr>
        <w:t>5.24.1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_Toc183507880 \h </w:instrText>
      </w:r>
      <w:r>
        <w:rPr>
          <w:noProof/>
        </w:rPr>
      </w:r>
      <w:r>
        <w:rPr>
          <w:noProof/>
        </w:rPr>
        <w:fldChar w:fldCharType="separate"/>
      </w:r>
      <w:r>
        <w:rPr>
          <w:noProof/>
        </w:rPr>
        <w:t>84</w:t>
      </w:r>
      <w:r>
        <w:rPr>
          <w:noProof/>
        </w:rPr>
        <w:fldChar w:fldCharType="end"/>
      </w:r>
    </w:p>
    <w:p w14:paraId="3BD00143" w14:textId="77777777" w:rsidR="00EB6086" w:rsidRDefault="00EB6086">
      <w:pPr>
        <w:pStyle w:val="TOC4"/>
        <w:rPr>
          <w:rFonts w:asciiTheme="minorHAnsi" w:hAnsiTheme="minorHAnsi" w:cstheme="minorBidi"/>
          <w:noProof/>
          <w:kern w:val="2"/>
          <w:sz w:val="21"/>
          <w:szCs w:val="22"/>
          <w:lang w:val="en-US" w:eastAsia="zh-CN"/>
        </w:rPr>
      </w:pPr>
      <w:r>
        <w:rPr>
          <w:noProof/>
        </w:rPr>
        <w:t>5.24.1.1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_Toc183507881 \h </w:instrText>
      </w:r>
      <w:r>
        <w:rPr>
          <w:noProof/>
        </w:rPr>
      </w:r>
      <w:r>
        <w:rPr>
          <w:noProof/>
        </w:rPr>
        <w:fldChar w:fldCharType="separate"/>
      </w:r>
      <w:r>
        <w:rPr>
          <w:noProof/>
        </w:rPr>
        <w:t>84</w:t>
      </w:r>
      <w:r>
        <w:rPr>
          <w:noProof/>
        </w:rPr>
        <w:fldChar w:fldCharType="end"/>
      </w:r>
    </w:p>
    <w:p w14:paraId="35CD4D65"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5.24.1.2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_Toc183507882 \h </w:instrText>
      </w:r>
      <w:r>
        <w:rPr>
          <w:noProof/>
        </w:rPr>
      </w:r>
      <w:r>
        <w:rPr>
          <w:noProof/>
        </w:rPr>
        <w:fldChar w:fldCharType="separate"/>
      </w:r>
      <w:r>
        <w:rPr>
          <w:noProof/>
        </w:rPr>
        <w:t>84</w:t>
      </w:r>
      <w:r>
        <w:rPr>
          <w:noProof/>
        </w:rPr>
        <w:fldChar w:fldCharType="end"/>
      </w:r>
    </w:p>
    <w:p w14:paraId="201EDE4E"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5.24.1.3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_Toc183507883 \h </w:instrText>
      </w:r>
      <w:r>
        <w:rPr>
          <w:noProof/>
        </w:rPr>
      </w:r>
      <w:r>
        <w:rPr>
          <w:noProof/>
        </w:rPr>
        <w:fldChar w:fldCharType="separate"/>
      </w:r>
      <w:r>
        <w:rPr>
          <w:noProof/>
        </w:rPr>
        <w:t>84</w:t>
      </w:r>
      <w:r>
        <w:rPr>
          <w:noProof/>
        </w:rPr>
        <w:fldChar w:fldCharType="end"/>
      </w:r>
    </w:p>
    <w:p w14:paraId="5B431C2B"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5.24.2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_Toc183507884 \h </w:instrText>
      </w:r>
      <w:r>
        <w:rPr>
          <w:noProof/>
        </w:rPr>
      </w:r>
      <w:r>
        <w:rPr>
          <w:noProof/>
        </w:rPr>
        <w:fldChar w:fldCharType="separate"/>
      </w:r>
      <w:r>
        <w:rPr>
          <w:noProof/>
        </w:rPr>
        <w:t>85</w:t>
      </w:r>
      <w:r>
        <w:rPr>
          <w:noProof/>
        </w:rPr>
        <w:fldChar w:fldCharType="end"/>
      </w:r>
    </w:p>
    <w:p w14:paraId="389C828D" w14:textId="77777777" w:rsidR="00EB6086" w:rsidRDefault="00EB6086">
      <w:pPr>
        <w:pStyle w:val="TOC4"/>
        <w:rPr>
          <w:rFonts w:asciiTheme="minorHAnsi" w:hAnsiTheme="minorHAnsi" w:cstheme="minorBidi"/>
          <w:noProof/>
          <w:kern w:val="2"/>
          <w:sz w:val="21"/>
          <w:szCs w:val="22"/>
          <w:lang w:val="en-US" w:eastAsia="zh-CN"/>
        </w:rPr>
      </w:pPr>
      <w:r>
        <w:rPr>
          <w:noProof/>
        </w:rPr>
        <w:t>5.24.2.1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_Toc183507885 \h </w:instrText>
      </w:r>
      <w:r>
        <w:rPr>
          <w:noProof/>
        </w:rPr>
      </w:r>
      <w:r>
        <w:rPr>
          <w:noProof/>
        </w:rPr>
        <w:fldChar w:fldCharType="separate"/>
      </w:r>
      <w:r>
        <w:rPr>
          <w:noProof/>
        </w:rPr>
        <w:t>85</w:t>
      </w:r>
      <w:r>
        <w:rPr>
          <w:noProof/>
        </w:rPr>
        <w:fldChar w:fldCharType="end"/>
      </w:r>
    </w:p>
    <w:p w14:paraId="67492866"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5.24.2.1.1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_Toc183507886 \h </w:instrText>
      </w:r>
      <w:r>
        <w:rPr>
          <w:noProof/>
        </w:rPr>
      </w:r>
      <w:r>
        <w:rPr>
          <w:noProof/>
        </w:rPr>
        <w:fldChar w:fldCharType="separate"/>
      </w:r>
      <w:r>
        <w:rPr>
          <w:noProof/>
        </w:rPr>
        <w:t>85</w:t>
      </w:r>
      <w:r>
        <w:rPr>
          <w:noProof/>
        </w:rPr>
        <w:fldChar w:fldCharType="end"/>
      </w:r>
    </w:p>
    <w:p w14:paraId="7C9FAE56" w14:textId="77777777" w:rsidR="00EB6086" w:rsidRDefault="00EB6086">
      <w:pPr>
        <w:pStyle w:val="TOC4"/>
        <w:rPr>
          <w:rFonts w:asciiTheme="minorHAnsi" w:hAnsiTheme="minorHAnsi" w:cstheme="minorBidi"/>
          <w:noProof/>
          <w:kern w:val="2"/>
          <w:sz w:val="21"/>
          <w:szCs w:val="22"/>
          <w:lang w:val="en-US" w:eastAsia="zh-CN"/>
        </w:rPr>
      </w:pPr>
      <w:r>
        <w:rPr>
          <w:noProof/>
        </w:rPr>
        <w:t>5.24.2.2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_Toc183507887 \h </w:instrText>
      </w:r>
      <w:r>
        <w:rPr>
          <w:noProof/>
        </w:rPr>
      </w:r>
      <w:r>
        <w:rPr>
          <w:noProof/>
        </w:rPr>
        <w:fldChar w:fldCharType="separate"/>
      </w:r>
      <w:r>
        <w:rPr>
          <w:noProof/>
        </w:rPr>
        <w:t>87</w:t>
      </w:r>
      <w:r>
        <w:rPr>
          <w:noProof/>
        </w:rPr>
        <w:fldChar w:fldCharType="end"/>
      </w:r>
    </w:p>
    <w:p w14:paraId="14F01EEB" w14:textId="77777777" w:rsidR="00EB6086" w:rsidRDefault="00EB6086">
      <w:pPr>
        <w:pStyle w:val="TOC2"/>
        <w:rPr>
          <w:rFonts w:asciiTheme="minorHAnsi" w:hAnsiTheme="minorHAnsi" w:cstheme="minorBidi"/>
          <w:noProof/>
          <w:kern w:val="2"/>
          <w:sz w:val="21"/>
          <w:szCs w:val="22"/>
          <w:lang w:val="en-US" w:eastAsia="zh-CN"/>
        </w:rPr>
      </w:pPr>
      <w:r>
        <w:rPr>
          <w:noProof/>
        </w:rPr>
        <w:t>5.25</w:t>
      </w:r>
      <w:r>
        <w:rPr>
          <w:rFonts w:asciiTheme="minorHAnsi" w:hAnsiTheme="minorHAnsi" w:cstheme="minorBidi"/>
          <w:noProof/>
          <w:kern w:val="2"/>
          <w:sz w:val="21"/>
          <w:szCs w:val="22"/>
          <w:lang w:val="en-US" w:eastAsia="zh-CN"/>
        </w:rPr>
        <w:tab/>
      </w:r>
      <w:r>
        <w:rPr>
          <w:noProof/>
        </w:rPr>
        <w:t>CA_n1-n3-n71</w:t>
      </w:r>
      <w:r>
        <w:rPr>
          <w:noProof/>
        </w:rPr>
        <w:tab/>
      </w:r>
      <w:r>
        <w:rPr>
          <w:noProof/>
        </w:rPr>
        <w:fldChar w:fldCharType="begin"/>
      </w:r>
      <w:r>
        <w:rPr>
          <w:noProof/>
        </w:rPr>
        <w:instrText xml:space="preserve"> PAGEREF _Toc183507888 \h </w:instrText>
      </w:r>
      <w:r>
        <w:rPr>
          <w:noProof/>
        </w:rPr>
      </w:r>
      <w:r>
        <w:rPr>
          <w:noProof/>
        </w:rPr>
        <w:fldChar w:fldCharType="separate"/>
      </w:r>
      <w:r>
        <w:rPr>
          <w:noProof/>
        </w:rPr>
        <w:t>88</w:t>
      </w:r>
      <w:r>
        <w:rPr>
          <w:noProof/>
        </w:rPr>
        <w:fldChar w:fldCharType="end"/>
      </w:r>
    </w:p>
    <w:p w14:paraId="5ADED2A5" w14:textId="77777777" w:rsidR="00EB6086" w:rsidRDefault="00EB6086">
      <w:pPr>
        <w:pStyle w:val="TOC3"/>
        <w:rPr>
          <w:rFonts w:asciiTheme="minorHAnsi" w:hAnsiTheme="minorHAnsi" w:cstheme="minorBidi"/>
          <w:noProof/>
          <w:kern w:val="2"/>
          <w:sz w:val="21"/>
          <w:szCs w:val="22"/>
          <w:lang w:val="en-US" w:eastAsia="zh-CN"/>
        </w:rPr>
      </w:pPr>
      <w:r>
        <w:rPr>
          <w:noProof/>
        </w:rPr>
        <w:t>5.25.1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_Toc183507889 \h </w:instrText>
      </w:r>
      <w:r>
        <w:rPr>
          <w:noProof/>
        </w:rPr>
      </w:r>
      <w:r>
        <w:rPr>
          <w:noProof/>
        </w:rPr>
        <w:fldChar w:fldCharType="separate"/>
      </w:r>
      <w:r>
        <w:rPr>
          <w:noProof/>
        </w:rPr>
        <w:t>88</w:t>
      </w:r>
      <w:r>
        <w:rPr>
          <w:noProof/>
        </w:rPr>
        <w:fldChar w:fldCharType="end"/>
      </w:r>
    </w:p>
    <w:p w14:paraId="3143E367" w14:textId="77777777" w:rsidR="00EB6086" w:rsidRDefault="00EB6086">
      <w:pPr>
        <w:pStyle w:val="TOC4"/>
        <w:rPr>
          <w:rFonts w:asciiTheme="minorHAnsi" w:hAnsiTheme="minorHAnsi" w:cstheme="minorBidi"/>
          <w:noProof/>
          <w:kern w:val="2"/>
          <w:sz w:val="21"/>
          <w:szCs w:val="22"/>
          <w:lang w:val="en-US" w:eastAsia="zh-CN"/>
        </w:rPr>
      </w:pPr>
      <w:r>
        <w:rPr>
          <w:noProof/>
        </w:rPr>
        <w:t>5.25.1.1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_Toc183507890 \h </w:instrText>
      </w:r>
      <w:r>
        <w:rPr>
          <w:noProof/>
        </w:rPr>
      </w:r>
      <w:r>
        <w:rPr>
          <w:noProof/>
        </w:rPr>
        <w:fldChar w:fldCharType="separate"/>
      </w:r>
      <w:r>
        <w:rPr>
          <w:noProof/>
        </w:rPr>
        <w:t>88</w:t>
      </w:r>
      <w:r>
        <w:rPr>
          <w:noProof/>
        </w:rPr>
        <w:fldChar w:fldCharType="end"/>
      </w:r>
    </w:p>
    <w:p w14:paraId="1477A9A2"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5.25.1.2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_Toc183507891 \h </w:instrText>
      </w:r>
      <w:r>
        <w:rPr>
          <w:noProof/>
        </w:rPr>
      </w:r>
      <w:r>
        <w:rPr>
          <w:noProof/>
        </w:rPr>
        <w:fldChar w:fldCharType="separate"/>
      </w:r>
      <w:r>
        <w:rPr>
          <w:noProof/>
        </w:rPr>
        <w:t>89</w:t>
      </w:r>
      <w:r>
        <w:rPr>
          <w:noProof/>
        </w:rPr>
        <w:fldChar w:fldCharType="end"/>
      </w:r>
    </w:p>
    <w:p w14:paraId="4DB35CB4"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lastRenderedPageBreak/>
        <w:t>5.25.1.3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_Toc183507892 \h </w:instrText>
      </w:r>
      <w:r>
        <w:rPr>
          <w:noProof/>
        </w:rPr>
      </w:r>
      <w:r>
        <w:rPr>
          <w:noProof/>
        </w:rPr>
        <w:fldChar w:fldCharType="separate"/>
      </w:r>
      <w:r>
        <w:rPr>
          <w:noProof/>
        </w:rPr>
        <w:t>89</w:t>
      </w:r>
      <w:r>
        <w:rPr>
          <w:noProof/>
        </w:rPr>
        <w:fldChar w:fldCharType="end"/>
      </w:r>
    </w:p>
    <w:p w14:paraId="74F84FB6"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5.25.2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_Toc183507893 \h </w:instrText>
      </w:r>
      <w:r>
        <w:rPr>
          <w:noProof/>
        </w:rPr>
      </w:r>
      <w:r>
        <w:rPr>
          <w:noProof/>
        </w:rPr>
        <w:fldChar w:fldCharType="separate"/>
      </w:r>
      <w:r>
        <w:rPr>
          <w:noProof/>
        </w:rPr>
        <w:t>89</w:t>
      </w:r>
      <w:r>
        <w:rPr>
          <w:noProof/>
        </w:rPr>
        <w:fldChar w:fldCharType="end"/>
      </w:r>
    </w:p>
    <w:p w14:paraId="7516EFA7" w14:textId="77777777" w:rsidR="00EB6086" w:rsidRDefault="00EB6086">
      <w:pPr>
        <w:pStyle w:val="TOC4"/>
        <w:rPr>
          <w:rFonts w:asciiTheme="minorHAnsi" w:hAnsiTheme="minorHAnsi" w:cstheme="minorBidi"/>
          <w:noProof/>
          <w:kern w:val="2"/>
          <w:sz w:val="21"/>
          <w:szCs w:val="22"/>
          <w:lang w:val="en-US" w:eastAsia="zh-CN"/>
        </w:rPr>
      </w:pPr>
      <w:r>
        <w:rPr>
          <w:noProof/>
        </w:rPr>
        <w:t>5.25.2.1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_Toc183507894 \h </w:instrText>
      </w:r>
      <w:r>
        <w:rPr>
          <w:noProof/>
        </w:rPr>
      </w:r>
      <w:r>
        <w:rPr>
          <w:noProof/>
        </w:rPr>
        <w:fldChar w:fldCharType="separate"/>
      </w:r>
      <w:r>
        <w:rPr>
          <w:noProof/>
        </w:rPr>
        <w:t>89</w:t>
      </w:r>
      <w:r>
        <w:rPr>
          <w:noProof/>
        </w:rPr>
        <w:fldChar w:fldCharType="end"/>
      </w:r>
    </w:p>
    <w:p w14:paraId="0BF4C14C"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5.25.2.1.1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_Toc183507895 \h </w:instrText>
      </w:r>
      <w:r>
        <w:rPr>
          <w:noProof/>
        </w:rPr>
      </w:r>
      <w:r>
        <w:rPr>
          <w:noProof/>
        </w:rPr>
        <w:fldChar w:fldCharType="separate"/>
      </w:r>
      <w:r>
        <w:rPr>
          <w:noProof/>
        </w:rPr>
        <w:t>89</w:t>
      </w:r>
      <w:r>
        <w:rPr>
          <w:noProof/>
        </w:rPr>
        <w:fldChar w:fldCharType="end"/>
      </w:r>
    </w:p>
    <w:p w14:paraId="47A83C2D" w14:textId="77777777" w:rsidR="00EB6086" w:rsidRDefault="00EB6086">
      <w:pPr>
        <w:pStyle w:val="TOC4"/>
        <w:rPr>
          <w:rFonts w:asciiTheme="minorHAnsi" w:hAnsiTheme="minorHAnsi" w:cstheme="minorBidi"/>
          <w:noProof/>
          <w:kern w:val="2"/>
          <w:sz w:val="21"/>
          <w:szCs w:val="22"/>
          <w:lang w:val="en-US" w:eastAsia="zh-CN"/>
        </w:rPr>
      </w:pPr>
      <w:r>
        <w:rPr>
          <w:noProof/>
        </w:rPr>
        <w:t>5.25.2.2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_Toc183507896 \h </w:instrText>
      </w:r>
      <w:r>
        <w:rPr>
          <w:noProof/>
        </w:rPr>
      </w:r>
      <w:r>
        <w:rPr>
          <w:noProof/>
        </w:rPr>
        <w:fldChar w:fldCharType="separate"/>
      </w:r>
      <w:r>
        <w:rPr>
          <w:noProof/>
        </w:rPr>
        <w:t>92</w:t>
      </w:r>
      <w:r>
        <w:rPr>
          <w:noProof/>
        </w:rPr>
        <w:fldChar w:fldCharType="end"/>
      </w:r>
    </w:p>
    <w:p w14:paraId="1C1973B3" w14:textId="77777777" w:rsidR="00EB6086" w:rsidRDefault="00EB6086">
      <w:pPr>
        <w:pStyle w:val="TOC2"/>
        <w:rPr>
          <w:rFonts w:asciiTheme="minorHAnsi" w:hAnsiTheme="minorHAnsi" w:cstheme="minorBidi"/>
          <w:noProof/>
          <w:kern w:val="2"/>
          <w:sz w:val="21"/>
          <w:szCs w:val="22"/>
          <w:lang w:val="en-US" w:eastAsia="zh-CN"/>
        </w:rPr>
      </w:pPr>
      <w:r>
        <w:rPr>
          <w:noProof/>
        </w:rPr>
        <w:t>5.26</w:t>
      </w:r>
      <w:r>
        <w:rPr>
          <w:rFonts w:asciiTheme="minorHAnsi" w:hAnsiTheme="minorHAnsi" w:cstheme="minorBidi"/>
          <w:noProof/>
          <w:kern w:val="2"/>
          <w:sz w:val="21"/>
          <w:szCs w:val="22"/>
          <w:lang w:val="en-US" w:eastAsia="zh-CN"/>
        </w:rPr>
        <w:tab/>
      </w:r>
      <w:r>
        <w:rPr>
          <w:noProof/>
        </w:rPr>
        <w:t>CA_n1-n3-n8</w:t>
      </w:r>
      <w:r>
        <w:rPr>
          <w:noProof/>
        </w:rPr>
        <w:tab/>
      </w:r>
      <w:r>
        <w:rPr>
          <w:noProof/>
        </w:rPr>
        <w:fldChar w:fldCharType="begin"/>
      </w:r>
      <w:r>
        <w:rPr>
          <w:noProof/>
        </w:rPr>
        <w:instrText xml:space="preserve"> PAGEREF _Toc183507897 \h </w:instrText>
      </w:r>
      <w:r>
        <w:rPr>
          <w:noProof/>
        </w:rPr>
      </w:r>
      <w:r>
        <w:rPr>
          <w:noProof/>
        </w:rPr>
        <w:fldChar w:fldCharType="separate"/>
      </w:r>
      <w:r>
        <w:rPr>
          <w:noProof/>
        </w:rPr>
        <w:t>93</w:t>
      </w:r>
      <w:r>
        <w:rPr>
          <w:noProof/>
        </w:rPr>
        <w:fldChar w:fldCharType="end"/>
      </w:r>
    </w:p>
    <w:p w14:paraId="17785C57" w14:textId="77777777" w:rsidR="00EB6086" w:rsidRDefault="00EB6086">
      <w:pPr>
        <w:pStyle w:val="TOC3"/>
        <w:rPr>
          <w:rFonts w:asciiTheme="minorHAnsi" w:hAnsiTheme="minorHAnsi" w:cstheme="minorBidi"/>
          <w:noProof/>
          <w:kern w:val="2"/>
          <w:sz w:val="21"/>
          <w:szCs w:val="22"/>
          <w:lang w:val="en-US" w:eastAsia="zh-CN"/>
        </w:rPr>
      </w:pPr>
      <w:r>
        <w:rPr>
          <w:noProof/>
        </w:rPr>
        <w:t>5.26.1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_Toc183507898 \h </w:instrText>
      </w:r>
      <w:r>
        <w:rPr>
          <w:noProof/>
        </w:rPr>
      </w:r>
      <w:r>
        <w:rPr>
          <w:noProof/>
        </w:rPr>
        <w:fldChar w:fldCharType="separate"/>
      </w:r>
      <w:r>
        <w:rPr>
          <w:noProof/>
        </w:rPr>
        <w:t>93</w:t>
      </w:r>
      <w:r>
        <w:rPr>
          <w:noProof/>
        </w:rPr>
        <w:fldChar w:fldCharType="end"/>
      </w:r>
    </w:p>
    <w:p w14:paraId="7F7B45ED" w14:textId="77777777" w:rsidR="00EB6086" w:rsidRDefault="00EB6086">
      <w:pPr>
        <w:pStyle w:val="TOC4"/>
        <w:rPr>
          <w:rFonts w:asciiTheme="minorHAnsi" w:hAnsiTheme="minorHAnsi" w:cstheme="minorBidi"/>
          <w:noProof/>
          <w:kern w:val="2"/>
          <w:sz w:val="21"/>
          <w:szCs w:val="22"/>
          <w:lang w:val="en-US" w:eastAsia="zh-CN"/>
        </w:rPr>
      </w:pPr>
      <w:r>
        <w:rPr>
          <w:noProof/>
        </w:rPr>
        <w:t>5.26.1.1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_Toc183507899 \h </w:instrText>
      </w:r>
      <w:r>
        <w:rPr>
          <w:noProof/>
        </w:rPr>
      </w:r>
      <w:r>
        <w:rPr>
          <w:noProof/>
        </w:rPr>
        <w:fldChar w:fldCharType="separate"/>
      </w:r>
      <w:r>
        <w:rPr>
          <w:noProof/>
        </w:rPr>
        <w:t>93</w:t>
      </w:r>
      <w:r>
        <w:rPr>
          <w:noProof/>
        </w:rPr>
        <w:fldChar w:fldCharType="end"/>
      </w:r>
    </w:p>
    <w:p w14:paraId="37368A83"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5.26.1.2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_Toc183507900 \h </w:instrText>
      </w:r>
      <w:r>
        <w:rPr>
          <w:noProof/>
        </w:rPr>
      </w:r>
      <w:r>
        <w:rPr>
          <w:noProof/>
        </w:rPr>
        <w:fldChar w:fldCharType="separate"/>
      </w:r>
      <w:r>
        <w:rPr>
          <w:noProof/>
        </w:rPr>
        <w:t>94</w:t>
      </w:r>
      <w:r>
        <w:rPr>
          <w:noProof/>
        </w:rPr>
        <w:fldChar w:fldCharType="end"/>
      </w:r>
    </w:p>
    <w:p w14:paraId="426C8F58"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5.26.1.3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_Toc183507901 \h </w:instrText>
      </w:r>
      <w:r>
        <w:rPr>
          <w:noProof/>
        </w:rPr>
      </w:r>
      <w:r>
        <w:rPr>
          <w:noProof/>
        </w:rPr>
        <w:fldChar w:fldCharType="separate"/>
      </w:r>
      <w:r>
        <w:rPr>
          <w:noProof/>
        </w:rPr>
        <w:t>94</w:t>
      </w:r>
      <w:r>
        <w:rPr>
          <w:noProof/>
        </w:rPr>
        <w:fldChar w:fldCharType="end"/>
      </w:r>
    </w:p>
    <w:p w14:paraId="59C3EEF2"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5.26.2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_Toc183507902 \h </w:instrText>
      </w:r>
      <w:r>
        <w:rPr>
          <w:noProof/>
        </w:rPr>
      </w:r>
      <w:r>
        <w:rPr>
          <w:noProof/>
        </w:rPr>
        <w:fldChar w:fldCharType="separate"/>
      </w:r>
      <w:r>
        <w:rPr>
          <w:noProof/>
        </w:rPr>
        <w:t>94</w:t>
      </w:r>
      <w:r>
        <w:rPr>
          <w:noProof/>
        </w:rPr>
        <w:fldChar w:fldCharType="end"/>
      </w:r>
    </w:p>
    <w:p w14:paraId="4CB29ACC" w14:textId="77777777" w:rsidR="00EB6086" w:rsidRDefault="00EB6086">
      <w:pPr>
        <w:pStyle w:val="TOC4"/>
        <w:rPr>
          <w:rFonts w:asciiTheme="minorHAnsi" w:hAnsiTheme="minorHAnsi" w:cstheme="minorBidi"/>
          <w:noProof/>
          <w:kern w:val="2"/>
          <w:sz w:val="21"/>
          <w:szCs w:val="22"/>
          <w:lang w:val="en-US" w:eastAsia="zh-CN"/>
        </w:rPr>
      </w:pPr>
      <w:r>
        <w:rPr>
          <w:noProof/>
        </w:rPr>
        <w:t>5.26.2.1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_Toc183507903 \h </w:instrText>
      </w:r>
      <w:r>
        <w:rPr>
          <w:noProof/>
        </w:rPr>
      </w:r>
      <w:r>
        <w:rPr>
          <w:noProof/>
        </w:rPr>
        <w:fldChar w:fldCharType="separate"/>
      </w:r>
      <w:r>
        <w:rPr>
          <w:noProof/>
        </w:rPr>
        <w:t>94</w:t>
      </w:r>
      <w:r>
        <w:rPr>
          <w:noProof/>
        </w:rPr>
        <w:fldChar w:fldCharType="end"/>
      </w:r>
    </w:p>
    <w:p w14:paraId="7AE958A0"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5.26.2.1.1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_Toc183507904 \h </w:instrText>
      </w:r>
      <w:r>
        <w:rPr>
          <w:noProof/>
        </w:rPr>
      </w:r>
      <w:r>
        <w:rPr>
          <w:noProof/>
        </w:rPr>
        <w:fldChar w:fldCharType="separate"/>
      </w:r>
      <w:r>
        <w:rPr>
          <w:noProof/>
        </w:rPr>
        <w:t>94</w:t>
      </w:r>
      <w:r>
        <w:rPr>
          <w:noProof/>
        </w:rPr>
        <w:fldChar w:fldCharType="end"/>
      </w:r>
    </w:p>
    <w:p w14:paraId="64F9EE21" w14:textId="77777777" w:rsidR="00EB6086" w:rsidRDefault="00EB6086">
      <w:pPr>
        <w:pStyle w:val="TOC4"/>
        <w:rPr>
          <w:rFonts w:asciiTheme="minorHAnsi" w:hAnsiTheme="minorHAnsi" w:cstheme="minorBidi"/>
          <w:noProof/>
          <w:kern w:val="2"/>
          <w:sz w:val="21"/>
          <w:szCs w:val="22"/>
          <w:lang w:val="en-US" w:eastAsia="zh-CN"/>
        </w:rPr>
      </w:pPr>
      <w:r>
        <w:rPr>
          <w:noProof/>
        </w:rPr>
        <w:t>5.26.2.2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_Toc183507905 \h </w:instrText>
      </w:r>
      <w:r>
        <w:rPr>
          <w:noProof/>
        </w:rPr>
      </w:r>
      <w:r>
        <w:rPr>
          <w:noProof/>
        </w:rPr>
        <w:fldChar w:fldCharType="separate"/>
      </w:r>
      <w:r>
        <w:rPr>
          <w:noProof/>
        </w:rPr>
        <w:t>97</w:t>
      </w:r>
      <w:r>
        <w:rPr>
          <w:noProof/>
        </w:rPr>
        <w:fldChar w:fldCharType="end"/>
      </w:r>
    </w:p>
    <w:p w14:paraId="63315981" w14:textId="77777777" w:rsidR="00EB6086" w:rsidRDefault="00EB6086">
      <w:pPr>
        <w:pStyle w:val="TOC2"/>
        <w:rPr>
          <w:rFonts w:asciiTheme="minorHAnsi" w:hAnsiTheme="minorHAnsi" w:cstheme="minorBidi"/>
          <w:noProof/>
          <w:kern w:val="2"/>
          <w:sz w:val="21"/>
          <w:szCs w:val="22"/>
          <w:lang w:val="en-US" w:eastAsia="zh-CN"/>
        </w:rPr>
      </w:pPr>
      <w:r>
        <w:rPr>
          <w:noProof/>
        </w:rPr>
        <w:t>5.27</w:t>
      </w:r>
      <w:r>
        <w:rPr>
          <w:rFonts w:asciiTheme="minorHAnsi" w:hAnsiTheme="minorHAnsi" w:cstheme="minorBidi"/>
          <w:noProof/>
          <w:kern w:val="2"/>
          <w:sz w:val="21"/>
          <w:szCs w:val="22"/>
          <w:lang w:val="en-US" w:eastAsia="zh-CN"/>
        </w:rPr>
        <w:tab/>
      </w:r>
      <w:r>
        <w:rPr>
          <w:noProof/>
        </w:rPr>
        <w:t>CA_n1-n41-n71</w:t>
      </w:r>
      <w:r>
        <w:rPr>
          <w:noProof/>
        </w:rPr>
        <w:tab/>
      </w:r>
      <w:r>
        <w:rPr>
          <w:noProof/>
        </w:rPr>
        <w:fldChar w:fldCharType="begin"/>
      </w:r>
      <w:r>
        <w:rPr>
          <w:noProof/>
        </w:rPr>
        <w:instrText xml:space="preserve"> PAGEREF _Toc183507906 \h </w:instrText>
      </w:r>
      <w:r>
        <w:rPr>
          <w:noProof/>
        </w:rPr>
      </w:r>
      <w:r>
        <w:rPr>
          <w:noProof/>
        </w:rPr>
        <w:fldChar w:fldCharType="separate"/>
      </w:r>
      <w:r>
        <w:rPr>
          <w:noProof/>
        </w:rPr>
        <w:t>97</w:t>
      </w:r>
      <w:r>
        <w:rPr>
          <w:noProof/>
        </w:rPr>
        <w:fldChar w:fldCharType="end"/>
      </w:r>
    </w:p>
    <w:p w14:paraId="77438AD1" w14:textId="77777777" w:rsidR="00EB6086" w:rsidRDefault="00EB6086">
      <w:pPr>
        <w:pStyle w:val="TOC3"/>
        <w:rPr>
          <w:rFonts w:asciiTheme="minorHAnsi" w:hAnsiTheme="minorHAnsi" w:cstheme="minorBidi"/>
          <w:noProof/>
          <w:kern w:val="2"/>
          <w:sz w:val="21"/>
          <w:szCs w:val="22"/>
          <w:lang w:val="en-US" w:eastAsia="zh-CN"/>
        </w:rPr>
      </w:pPr>
      <w:r>
        <w:rPr>
          <w:noProof/>
        </w:rPr>
        <w:t>5.27.1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_Toc183507907 \h </w:instrText>
      </w:r>
      <w:r>
        <w:rPr>
          <w:noProof/>
        </w:rPr>
      </w:r>
      <w:r>
        <w:rPr>
          <w:noProof/>
        </w:rPr>
        <w:fldChar w:fldCharType="separate"/>
      </w:r>
      <w:r>
        <w:rPr>
          <w:noProof/>
        </w:rPr>
        <w:t>97</w:t>
      </w:r>
      <w:r>
        <w:rPr>
          <w:noProof/>
        </w:rPr>
        <w:fldChar w:fldCharType="end"/>
      </w:r>
    </w:p>
    <w:p w14:paraId="753175C6" w14:textId="77777777" w:rsidR="00EB6086" w:rsidRDefault="00EB6086">
      <w:pPr>
        <w:pStyle w:val="TOC4"/>
        <w:rPr>
          <w:rFonts w:asciiTheme="minorHAnsi" w:hAnsiTheme="minorHAnsi" w:cstheme="minorBidi"/>
          <w:noProof/>
          <w:kern w:val="2"/>
          <w:sz w:val="21"/>
          <w:szCs w:val="22"/>
          <w:lang w:val="en-US" w:eastAsia="zh-CN"/>
        </w:rPr>
      </w:pPr>
      <w:r>
        <w:rPr>
          <w:noProof/>
        </w:rPr>
        <w:t>5.27.1.1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_Toc183507908 \h </w:instrText>
      </w:r>
      <w:r>
        <w:rPr>
          <w:noProof/>
        </w:rPr>
      </w:r>
      <w:r>
        <w:rPr>
          <w:noProof/>
        </w:rPr>
        <w:fldChar w:fldCharType="separate"/>
      </w:r>
      <w:r>
        <w:rPr>
          <w:noProof/>
        </w:rPr>
        <w:t>97</w:t>
      </w:r>
      <w:r>
        <w:rPr>
          <w:noProof/>
        </w:rPr>
        <w:fldChar w:fldCharType="end"/>
      </w:r>
    </w:p>
    <w:p w14:paraId="058024E5"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5.27.1.2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_Toc183507909 \h </w:instrText>
      </w:r>
      <w:r>
        <w:rPr>
          <w:noProof/>
        </w:rPr>
      </w:r>
      <w:r>
        <w:rPr>
          <w:noProof/>
        </w:rPr>
        <w:fldChar w:fldCharType="separate"/>
      </w:r>
      <w:r>
        <w:rPr>
          <w:noProof/>
        </w:rPr>
        <w:t>97</w:t>
      </w:r>
      <w:r>
        <w:rPr>
          <w:noProof/>
        </w:rPr>
        <w:fldChar w:fldCharType="end"/>
      </w:r>
    </w:p>
    <w:p w14:paraId="20141154"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5.27.1.3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_Toc183507910 \h </w:instrText>
      </w:r>
      <w:r>
        <w:rPr>
          <w:noProof/>
        </w:rPr>
      </w:r>
      <w:r>
        <w:rPr>
          <w:noProof/>
        </w:rPr>
        <w:fldChar w:fldCharType="separate"/>
      </w:r>
      <w:r>
        <w:rPr>
          <w:noProof/>
        </w:rPr>
        <w:t>97</w:t>
      </w:r>
      <w:r>
        <w:rPr>
          <w:noProof/>
        </w:rPr>
        <w:fldChar w:fldCharType="end"/>
      </w:r>
    </w:p>
    <w:p w14:paraId="3CE97678"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5.27.2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_Toc183507911 \h </w:instrText>
      </w:r>
      <w:r>
        <w:rPr>
          <w:noProof/>
        </w:rPr>
      </w:r>
      <w:r>
        <w:rPr>
          <w:noProof/>
        </w:rPr>
        <w:fldChar w:fldCharType="separate"/>
      </w:r>
      <w:r>
        <w:rPr>
          <w:noProof/>
        </w:rPr>
        <w:t>98</w:t>
      </w:r>
      <w:r>
        <w:rPr>
          <w:noProof/>
        </w:rPr>
        <w:fldChar w:fldCharType="end"/>
      </w:r>
    </w:p>
    <w:p w14:paraId="6372A0D9" w14:textId="77777777" w:rsidR="00EB6086" w:rsidRDefault="00EB6086">
      <w:pPr>
        <w:pStyle w:val="TOC4"/>
        <w:rPr>
          <w:rFonts w:asciiTheme="minorHAnsi" w:hAnsiTheme="minorHAnsi" w:cstheme="minorBidi"/>
          <w:noProof/>
          <w:kern w:val="2"/>
          <w:sz w:val="21"/>
          <w:szCs w:val="22"/>
          <w:lang w:val="en-US" w:eastAsia="zh-CN"/>
        </w:rPr>
      </w:pPr>
      <w:r>
        <w:rPr>
          <w:noProof/>
        </w:rPr>
        <w:t>5.27.2.1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_Toc183507912 \h </w:instrText>
      </w:r>
      <w:r>
        <w:rPr>
          <w:noProof/>
        </w:rPr>
      </w:r>
      <w:r>
        <w:rPr>
          <w:noProof/>
        </w:rPr>
        <w:fldChar w:fldCharType="separate"/>
      </w:r>
      <w:r>
        <w:rPr>
          <w:noProof/>
        </w:rPr>
        <w:t>98</w:t>
      </w:r>
      <w:r>
        <w:rPr>
          <w:noProof/>
        </w:rPr>
        <w:fldChar w:fldCharType="end"/>
      </w:r>
    </w:p>
    <w:p w14:paraId="3F919B12"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5.27.2.1.1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_Toc183507913 \h </w:instrText>
      </w:r>
      <w:r>
        <w:rPr>
          <w:noProof/>
        </w:rPr>
      </w:r>
      <w:r>
        <w:rPr>
          <w:noProof/>
        </w:rPr>
        <w:fldChar w:fldCharType="separate"/>
      </w:r>
      <w:r>
        <w:rPr>
          <w:noProof/>
        </w:rPr>
        <w:t>98</w:t>
      </w:r>
      <w:r>
        <w:rPr>
          <w:noProof/>
        </w:rPr>
        <w:fldChar w:fldCharType="end"/>
      </w:r>
    </w:p>
    <w:p w14:paraId="4FF6CD24" w14:textId="77777777" w:rsidR="00EB6086" w:rsidRDefault="00EB6086">
      <w:pPr>
        <w:pStyle w:val="TOC4"/>
        <w:rPr>
          <w:rFonts w:asciiTheme="minorHAnsi" w:hAnsiTheme="minorHAnsi" w:cstheme="minorBidi"/>
          <w:noProof/>
          <w:kern w:val="2"/>
          <w:sz w:val="21"/>
          <w:szCs w:val="22"/>
          <w:lang w:val="en-US" w:eastAsia="zh-CN"/>
        </w:rPr>
      </w:pPr>
      <w:r>
        <w:rPr>
          <w:noProof/>
        </w:rPr>
        <w:t>5.27.2.2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_Toc183507914 \h </w:instrText>
      </w:r>
      <w:r>
        <w:rPr>
          <w:noProof/>
        </w:rPr>
      </w:r>
      <w:r>
        <w:rPr>
          <w:noProof/>
        </w:rPr>
        <w:fldChar w:fldCharType="separate"/>
      </w:r>
      <w:r>
        <w:rPr>
          <w:noProof/>
        </w:rPr>
        <w:t>101</w:t>
      </w:r>
      <w:r>
        <w:rPr>
          <w:noProof/>
        </w:rPr>
        <w:fldChar w:fldCharType="end"/>
      </w:r>
    </w:p>
    <w:p w14:paraId="4A28C27B" w14:textId="77777777" w:rsidR="00EB6086" w:rsidRDefault="00EB6086">
      <w:pPr>
        <w:pStyle w:val="TOC2"/>
        <w:rPr>
          <w:rFonts w:asciiTheme="minorHAnsi" w:hAnsiTheme="minorHAnsi" w:cstheme="minorBidi"/>
          <w:noProof/>
          <w:kern w:val="2"/>
          <w:sz w:val="21"/>
          <w:szCs w:val="22"/>
          <w:lang w:val="en-US" w:eastAsia="zh-CN"/>
        </w:rPr>
      </w:pPr>
      <w:r>
        <w:rPr>
          <w:noProof/>
        </w:rPr>
        <w:t>5.28</w:t>
      </w:r>
      <w:r>
        <w:rPr>
          <w:rFonts w:asciiTheme="minorHAnsi" w:hAnsiTheme="minorHAnsi" w:cstheme="minorBidi"/>
          <w:noProof/>
          <w:kern w:val="2"/>
          <w:sz w:val="21"/>
          <w:szCs w:val="22"/>
          <w:lang w:val="en-US" w:eastAsia="zh-CN"/>
        </w:rPr>
        <w:tab/>
      </w:r>
      <w:r>
        <w:rPr>
          <w:noProof/>
        </w:rPr>
        <w:t>CA_n1-n8-n41</w:t>
      </w:r>
      <w:r>
        <w:rPr>
          <w:noProof/>
        </w:rPr>
        <w:tab/>
      </w:r>
      <w:r>
        <w:rPr>
          <w:noProof/>
        </w:rPr>
        <w:fldChar w:fldCharType="begin"/>
      </w:r>
      <w:r>
        <w:rPr>
          <w:noProof/>
        </w:rPr>
        <w:instrText xml:space="preserve"> PAGEREF _Toc183507915 \h </w:instrText>
      </w:r>
      <w:r>
        <w:rPr>
          <w:noProof/>
        </w:rPr>
      </w:r>
      <w:r>
        <w:rPr>
          <w:noProof/>
        </w:rPr>
        <w:fldChar w:fldCharType="separate"/>
      </w:r>
      <w:r>
        <w:rPr>
          <w:noProof/>
        </w:rPr>
        <w:t>101</w:t>
      </w:r>
      <w:r>
        <w:rPr>
          <w:noProof/>
        </w:rPr>
        <w:fldChar w:fldCharType="end"/>
      </w:r>
    </w:p>
    <w:p w14:paraId="18B9D1D0" w14:textId="77777777" w:rsidR="00EB6086" w:rsidRDefault="00EB6086">
      <w:pPr>
        <w:pStyle w:val="TOC3"/>
        <w:rPr>
          <w:rFonts w:asciiTheme="minorHAnsi" w:hAnsiTheme="minorHAnsi" w:cstheme="minorBidi"/>
          <w:noProof/>
          <w:kern w:val="2"/>
          <w:sz w:val="21"/>
          <w:szCs w:val="22"/>
          <w:lang w:val="en-US" w:eastAsia="zh-CN"/>
        </w:rPr>
      </w:pPr>
      <w:r>
        <w:rPr>
          <w:noProof/>
        </w:rPr>
        <w:t>5.28.1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_Toc183507916 \h </w:instrText>
      </w:r>
      <w:r>
        <w:rPr>
          <w:noProof/>
        </w:rPr>
      </w:r>
      <w:r>
        <w:rPr>
          <w:noProof/>
        </w:rPr>
        <w:fldChar w:fldCharType="separate"/>
      </w:r>
      <w:r>
        <w:rPr>
          <w:noProof/>
        </w:rPr>
        <w:t>101</w:t>
      </w:r>
      <w:r>
        <w:rPr>
          <w:noProof/>
        </w:rPr>
        <w:fldChar w:fldCharType="end"/>
      </w:r>
    </w:p>
    <w:p w14:paraId="2BB2C5F8" w14:textId="77777777" w:rsidR="00EB6086" w:rsidRDefault="00EB6086">
      <w:pPr>
        <w:pStyle w:val="TOC4"/>
        <w:rPr>
          <w:rFonts w:asciiTheme="minorHAnsi" w:hAnsiTheme="minorHAnsi" w:cstheme="minorBidi"/>
          <w:noProof/>
          <w:kern w:val="2"/>
          <w:sz w:val="21"/>
          <w:szCs w:val="22"/>
          <w:lang w:val="en-US" w:eastAsia="zh-CN"/>
        </w:rPr>
      </w:pPr>
      <w:r>
        <w:rPr>
          <w:noProof/>
        </w:rPr>
        <w:t>5.28.1.1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_Toc183507917 \h </w:instrText>
      </w:r>
      <w:r>
        <w:rPr>
          <w:noProof/>
        </w:rPr>
      </w:r>
      <w:r>
        <w:rPr>
          <w:noProof/>
        </w:rPr>
        <w:fldChar w:fldCharType="separate"/>
      </w:r>
      <w:r>
        <w:rPr>
          <w:noProof/>
        </w:rPr>
        <w:t>101</w:t>
      </w:r>
      <w:r>
        <w:rPr>
          <w:noProof/>
        </w:rPr>
        <w:fldChar w:fldCharType="end"/>
      </w:r>
    </w:p>
    <w:p w14:paraId="046197C9"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5.28.1.2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_Toc183507918 \h </w:instrText>
      </w:r>
      <w:r>
        <w:rPr>
          <w:noProof/>
        </w:rPr>
      </w:r>
      <w:r>
        <w:rPr>
          <w:noProof/>
        </w:rPr>
        <w:fldChar w:fldCharType="separate"/>
      </w:r>
      <w:r>
        <w:rPr>
          <w:noProof/>
        </w:rPr>
        <w:t>102</w:t>
      </w:r>
      <w:r>
        <w:rPr>
          <w:noProof/>
        </w:rPr>
        <w:fldChar w:fldCharType="end"/>
      </w:r>
    </w:p>
    <w:p w14:paraId="2F08A195"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5.28.1.3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_Toc183507919 \h </w:instrText>
      </w:r>
      <w:r>
        <w:rPr>
          <w:noProof/>
        </w:rPr>
      </w:r>
      <w:r>
        <w:rPr>
          <w:noProof/>
        </w:rPr>
        <w:fldChar w:fldCharType="separate"/>
      </w:r>
      <w:r>
        <w:rPr>
          <w:noProof/>
        </w:rPr>
        <w:t>102</w:t>
      </w:r>
      <w:r>
        <w:rPr>
          <w:noProof/>
        </w:rPr>
        <w:fldChar w:fldCharType="end"/>
      </w:r>
    </w:p>
    <w:p w14:paraId="792BA75E"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5.28.2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_Toc183507920 \h </w:instrText>
      </w:r>
      <w:r>
        <w:rPr>
          <w:noProof/>
        </w:rPr>
      </w:r>
      <w:r>
        <w:rPr>
          <w:noProof/>
        </w:rPr>
        <w:fldChar w:fldCharType="separate"/>
      </w:r>
      <w:r>
        <w:rPr>
          <w:noProof/>
        </w:rPr>
        <w:t>102</w:t>
      </w:r>
      <w:r>
        <w:rPr>
          <w:noProof/>
        </w:rPr>
        <w:fldChar w:fldCharType="end"/>
      </w:r>
    </w:p>
    <w:p w14:paraId="1AC0C3FA" w14:textId="77777777" w:rsidR="00EB6086" w:rsidRDefault="00EB6086">
      <w:pPr>
        <w:pStyle w:val="TOC4"/>
        <w:rPr>
          <w:rFonts w:asciiTheme="minorHAnsi" w:hAnsiTheme="minorHAnsi" w:cstheme="minorBidi"/>
          <w:noProof/>
          <w:kern w:val="2"/>
          <w:sz w:val="21"/>
          <w:szCs w:val="22"/>
          <w:lang w:val="en-US" w:eastAsia="zh-CN"/>
        </w:rPr>
      </w:pPr>
      <w:r>
        <w:rPr>
          <w:noProof/>
        </w:rPr>
        <w:t>5.28.2.1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_Toc183507921 \h </w:instrText>
      </w:r>
      <w:r>
        <w:rPr>
          <w:noProof/>
        </w:rPr>
      </w:r>
      <w:r>
        <w:rPr>
          <w:noProof/>
        </w:rPr>
        <w:fldChar w:fldCharType="separate"/>
      </w:r>
      <w:r>
        <w:rPr>
          <w:noProof/>
        </w:rPr>
        <w:t>102</w:t>
      </w:r>
      <w:r>
        <w:rPr>
          <w:noProof/>
        </w:rPr>
        <w:fldChar w:fldCharType="end"/>
      </w:r>
    </w:p>
    <w:p w14:paraId="702B06FD"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5.28.2.1.1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_Toc183507922 \h </w:instrText>
      </w:r>
      <w:r>
        <w:rPr>
          <w:noProof/>
        </w:rPr>
      </w:r>
      <w:r>
        <w:rPr>
          <w:noProof/>
        </w:rPr>
        <w:fldChar w:fldCharType="separate"/>
      </w:r>
      <w:r>
        <w:rPr>
          <w:noProof/>
        </w:rPr>
        <w:t>102</w:t>
      </w:r>
      <w:r>
        <w:rPr>
          <w:noProof/>
        </w:rPr>
        <w:fldChar w:fldCharType="end"/>
      </w:r>
    </w:p>
    <w:p w14:paraId="3DB80874" w14:textId="77777777" w:rsidR="00EB6086" w:rsidRDefault="00EB6086">
      <w:pPr>
        <w:pStyle w:val="TOC4"/>
        <w:rPr>
          <w:rFonts w:asciiTheme="minorHAnsi" w:hAnsiTheme="minorHAnsi" w:cstheme="minorBidi"/>
          <w:noProof/>
          <w:kern w:val="2"/>
          <w:sz w:val="21"/>
          <w:szCs w:val="22"/>
          <w:lang w:val="en-US" w:eastAsia="zh-CN"/>
        </w:rPr>
      </w:pPr>
      <w:r>
        <w:rPr>
          <w:noProof/>
        </w:rPr>
        <w:t>5.28.2.2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_Toc183507923 \h </w:instrText>
      </w:r>
      <w:r>
        <w:rPr>
          <w:noProof/>
        </w:rPr>
      </w:r>
      <w:r>
        <w:rPr>
          <w:noProof/>
        </w:rPr>
        <w:fldChar w:fldCharType="separate"/>
      </w:r>
      <w:r>
        <w:rPr>
          <w:noProof/>
        </w:rPr>
        <w:t>105</w:t>
      </w:r>
      <w:r>
        <w:rPr>
          <w:noProof/>
        </w:rPr>
        <w:fldChar w:fldCharType="end"/>
      </w:r>
    </w:p>
    <w:p w14:paraId="58291D63" w14:textId="77777777" w:rsidR="00EB6086" w:rsidRDefault="00EB6086">
      <w:pPr>
        <w:pStyle w:val="TOC2"/>
        <w:rPr>
          <w:rFonts w:asciiTheme="minorHAnsi" w:hAnsiTheme="minorHAnsi" w:cstheme="minorBidi"/>
          <w:noProof/>
          <w:kern w:val="2"/>
          <w:sz w:val="21"/>
          <w:szCs w:val="22"/>
          <w:lang w:val="en-US" w:eastAsia="zh-CN"/>
        </w:rPr>
      </w:pPr>
      <w:r>
        <w:rPr>
          <w:noProof/>
        </w:rPr>
        <w:t>5.29</w:t>
      </w:r>
      <w:r>
        <w:rPr>
          <w:rFonts w:asciiTheme="minorHAnsi" w:hAnsiTheme="minorHAnsi" w:cstheme="minorBidi"/>
          <w:noProof/>
          <w:kern w:val="2"/>
          <w:sz w:val="21"/>
          <w:szCs w:val="22"/>
          <w:lang w:val="en-US" w:eastAsia="zh-CN"/>
        </w:rPr>
        <w:tab/>
      </w:r>
      <w:r>
        <w:rPr>
          <w:noProof/>
        </w:rPr>
        <w:t>CA_n3-n41-n71</w:t>
      </w:r>
      <w:r>
        <w:rPr>
          <w:noProof/>
        </w:rPr>
        <w:tab/>
      </w:r>
      <w:r>
        <w:rPr>
          <w:noProof/>
        </w:rPr>
        <w:fldChar w:fldCharType="begin"/>
      </w:r>
      <w:r>
        <w:rPr>
          <w:noProof/>
        </w:rPr>
        <w:instrText xml:space="preserve"> PAGEREF _Toc183507924 \h </w:instrText>
      </w:r>
      <w:r>
        <w:rPr>
          <w:noProof/>
        </w:rPr>
      </w:r>
      <w:r>
        <w:rPr>
          <w:noProof/>
        </w:rPr>
        <w:fldChar w:fldCharType="separate"/>
      </w:r>
      <w:r>
        <w:rPr>
          <w:noProof/>
        </w:rPr>
        <w:t>106</w:t>
      </w:r>
      <w:r>
        <w:rPr>
          <w:noProof/>
        </w:rPr>
        <w:fldChar w:fldCharType="end"/>
      </w:r>
    </w:p>
    <w:p w14:paraId="3C59313D" w14:textId="77777777" w:rsidR="00EB6086" w:rsidRDefault="00EB6086">
      <w:pPr>
        <w:pStyle w:val="TOC3"/>
        <w:rPr>
          <w:rFonts w:asciiTheme="minorHAnsi" w:hAnsiTheme="minorHAnsi" w:cstheme="minorBidi"/>
          <w:noProof/>
          <w:kern w:val="2"/>
          <w:sz w:val="21"/>
          <w:szCs w:val="22"/>
          <w:lang w:val="en-US" w:eastAsia="zh-CN"/>
        </w:rPr>
      </w:pPr>
      <w:r>
        <w:rPr>
          <w:noProof/>
        </w:rPr>
        <w:t>5.29.1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_Toc183507925 \h </w:instrText>
      </w:r>
      <w:r>
        <w:rPr>
          <w:noProof/>
        </w:rPr>
      </w:r>
      <w:r>
        <w:rPr>
          <w:noProof/>
        </w:rPr>
        <w:fldChar w:fldCharType="separate"/>
      </w:r>
      <w:r>
        <w:rPr>
          <w:noProof/>
        </w:rPr>
        <w:t>106</w:t>
      </w:r>
      <w:r>
        <w:rPr>
          <w:noProof/>
        </w:rPr>
        <w:fldChar w:fldCharType="end"/>
      </w:r>
    </w:p>
    <w:p w14:paraId="44C2B592" w14:textId="77777777" w:rsidR="00EB6086" w:rsidRDefault="00EB6086">
      <w:pPr>
        <w:pStyle w:val="TOC4"/>
        <w:rPr>
          <w:rFonts w:asciiTheme="minorHAnsi" w:hAnsiTheme="minorHAnsi" w:cstheme="minorBidi"/>
          <w:noProof/>
          <w:kern w:val="2"/>
          <w:sz w:val="21"/>
          <w:szCs w:val="22"/>
          <w:lang w:val="en-US" w:eastAsia="zh-CN"/>
        </w:rPr>
      </w:pPr>
      <w:r>
        <w:rPr>
          <w:noProof/>
        </w:rPr>
        <w:t>5.29.1.1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_Toc183507926 \h </w:instrText>
      </w:r>
      <w:r>
        <w:rPr>
          <w:noProof/>
        </w:rPr>
      </w:r>
      <w:r>
        <w:rPr>
          <w:noProof/>
        </w:rPr>
        <w:fldChar w:fldCharType="separate"/>
      </w:r>
      <w:r>
        <w:rPr>
          <w:noProof/>
        </w:rPr>
        <w:t>106</w:t>
      </w:r>
      <w:r>
        <w:rPr>
          <w:noProof/>
        </w:rPr>
        <w:fldChar w:fldCharType="end"/>
      </w:r>
    </w:p>
    <w:p w14:paraId="7CBC75A8"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5.29.1.2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_Toc183507927 \h </w:instrText>
      </w:r>
      <w:r>
        <w:rPr>
          <w:noProof/>
        </w:rPr>
      </w:r>
      <w:r>
        <w:rPr>
          <w:noProof/>
        </w:rPr>
        <w:fldChar w:fldCharType="separate"/>
      </w:r>
      <w:r>
        <w:rPr>
          <w:noProof/>
        </w:rPr>
        <w:t>106</w:t>
      </w:r>
      <w:r>
        <w:rPr>
          <w:noProof/>
        </w:rPr>
        <w:fldChar w:fldCharType="end"/>
      </w:r>
    </w:p>
    <w:p w14:paraId="64FAA324"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5.29.1.3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_Toc183507928 \h </w:instrText>
      </w:r>
      <w:r>
        <w:rPr>
          <w:noProof/>
        </w:rPr>
      </w:r>
      <w:r>
        <w:rPr>
          <w:noProof/>
        </w:rPr>
        <w:fldChar w:fldCharType="separate"/>
      </w:r>
      <w:r>
        <w:rPr>
          <w:noProof/>
        </w:rPr>
        <w:t>106</w:t>
      </w:r>
      <w:r>
        <w:rPr>
          <w:noProof/>
        </w:rPr>
        <w:fldChar w:fldCharType="end"/>
      </w:r>
    </w:p>
    <w:p w14:paraId="7E5198AE"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5.29.2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_Toc183507929 \h </w:instrText>
      </w:r>
      <w:r>
        <w:rPr>
          <w:noProof/>
        </w:rPr>
      </w:r>
      <w:r>
        <w:rPr>
          <w:noProof/>
        </w:rPr>
        <w:fldChar w:fldCharType="separate"/>
      </w:r>
      <w:r>
        <w:rPr>
          <w:noProof/>
        </w:rPr>
        <w:t>107</w:t>
      </w:r>
      <w:r>
        <w:rPr>
          <w:noProof/>
        </w:rPr>
        <w:fldChar w:fldCharType="end"/>
      </w:r>
    </w:p>
    <w:p w14:paraId="1B5B4E0A" w14:textId="77777777" w:rsidR="00EB6086" w:rsidRDefault="00EB6086">
      <w:pPr>
        <w:pStyle w:val="TOC4"/>
        <w:rPr>
          <w:rFonts w:asciiTheme="minorHAnsi" w:hAnsiTheme="minorHAnsi" w:cstheme="minorBidi"/>
          <w:noProof/>
          <w:kern w:val="2"/>
          <w:sz w:val="21"/>
          <w:szCs w:val="22"/>
          <w:lang w:val="en-US" w:eastAsia="zh-CN"/>
        </w:rPr>
      </w:pPr>
      <w:r>
        <w:rPr>
          <w:noProof/>
        </w:rPr>
        <w:t>5.29.2.1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_Toc183507930 \h </w:instrText>
      </w:r>
      <w:r>
        <w:rPr>
          <w:noProof/>
        </w:rPr>
      </w:r>
      <w:r>
        <w:rPr>
          <w:noProof/>
        </w:rPr>
        <w:fldChar w:fldCharType="separate"/>
      </w:r>
      <w:r>
        <w:rPr>
          <w:noProof/>
        </w:rPr>
        <w:t>107</w:t>
      </w:r>
      <w:r>
        <w:rPr>
          <w:noProof/>
        </w:rPr>
        <w:fldChar w:fldCharType="end"/>
      </w:r>
    </w:p>
    <w:p w14:paraId="18CD8ECE"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5.29.2.1.1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_Toc183507931 \h </w:instrText>
      </w:r>
      <w:r>
        <w:rPr>
          <w:noProof/>
        </w:rPr>
      </w:r>
      <w:r>
        <w:rPr>
          <w:noProof/>
        </w:rPr>
        <w:fldChar w:fldCharType="separate"/>
      </w:r>
      <w:r>
        <w:rPr>
          <w:noProof/>
        </w:rPr>
        <w:t>107</w:t>
      </w:r>
      <w:r>
        <w:rPr>
          <w:noProof/>
        </w:rPr>
        <w:fldChar w:fldCharType="end"/>
      </w:r>
    </w:p>
    <w:p w14:paraId="20EC3F04" w14:textId="77777777" w:rsidR="00EB6086" w:rsidRDefault="00EB6086">
      <w:pPr>
        <w:pStyle w:val="TOC4"/>
        <w:rPr>
          <w:rFonts w:asciiTheme="minorHAnsi" w:hAnsiTheme="minorHAnsi" w:cstheme="minorBidi"/>
          <w:noProof/>
          <w:kern w:val="2"/>
          <w:sz w:val="21"/>
          <w:szCs w:val="22"/>
          <w:lang w:val="en-US" w:eastAsia="zh-CN"/>
        </w:rPr>
      </w:pPr>
      <w:r>
        <w:rPr>
          <w:noProof/>
        </w:rPr>
        <w:t>5.29.2.2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_Toc183507932 \h </w:instrText>
      </w:r>
      <w:r>
        <w:rPr>
          <w:noProof/>
        </w:rPr>
      </w:r>
      <w:r>
        <w:rPr>
          <w:noProof/>
        </w:rPr>
        <w:fldChar w:fldCharType="separate"/>
      </w:r>
      <w:r>
        <w:rPr>
          <w:noProof/>
        </w:rPr>
        <w:t>110</w:t>
      </w:r>
      <w:r>
        <w:rPr>
          <w:noProof/>
        </w:rPr>
        <w:fldChar w:fldCharType="end"/>
      </w:r>
    </w:p>
    <w:p w14:paraId="223A4F8D" w14:textId="77777777" w:rsidR="00EB6086" w:rsidRDefault="00EB6086">
      <w:pPr>
        <w:pStyle w:val="TOC2"/>
        <w:rPr>
          <w:rFonts w:asciiTheme="minorHAnsi" w:hAnsiTheme="minorHAnsi" w:cstheme="minorBidi"/>
          <w:noProof/>
          <w:kern w:val="2"/>
          <w:sz w:val="21"/>
          <w:szCs w:val="22"/>
          <w:lang w:val="en-US" w:eastAsia="zh-CN"/>
        </w:rPr>
      </w:pPr>
      <w:r>
        <w:rPr>
          <w:noProof/>
        </w:rPr>
        <w:t>5.30</w:t>
      </w:r>
      <w:r>
        <w:rPr>
          <w:rFonts w:asciiTheme="minorHAnsi" w:hAnsiTheme="minorHAnsi" w:cstheme="minorBidi"/>
          <w:noProof/>
          <w:kern w:val="2"/>
          <w:sz w:val="21"/>
          <w:szCs w:val="22"/>
          <w:lang w:val="en-US" w:eastAsia="zh-CN"/>
        </w:rPr>
        <w:tab/>
      </w:r>
      <w:r>
        <w:rPr>
          <w:noProof/>
        </w:rPr>
        <w:t>CA_n1-n7-n20</w:t>
      </w:r>
      <w:r>
        <w:rPr>
          <w:noProof/>
        </w:rPr>
        <w:tab/>
      </w:r>
      <w:r>
        <w:rPr>
          <w:noProof/>
        </w:rPr>
        <w:fldChar w:fldCharType="begin"/>
      </w:r>
      <w:r>
        <w:rPr>
          <w:noProof/>
        </w:rPr>
        <w:instrText xml:space="preserve"> PAGEREF _Toc183507933 \h </w:instrText>
      </w:r>
      <w:r>
        <w:rPr>
          <w:noProof/>
        </w:rPr>
      </w:r>
      <w:r>
        <w:rPr>
          <w:noProof/>
        </w:rPr>
        <w:fldChar w:fldCharType="separate"/>
      </w:r>
      <w:r>
        <w:rPr>
          <w:noProof/>
        </w:rPr>
        <w:t>110</w:t>
      </w:r>
      <w:r>
        <w:rPr>
          <w:noProof/>
        </w:rPr>
        <w:fldChar w:fldCharType="end"/>
      </w:r>
    </w:p>
    <w:p w14:paraId="320A988F" w14:textId="77777777" w:rsidR="00EB6086" w:rsidRDefault="00EB6086">
      <w:pPr>
        <w:pStyle w:val="TOC3"/>
        <w:rPr>
          <w:rFonts w:asciiTheme="minorHAnsi" w:hAnsiTheme="minorHAnsi" w:cstheme="minorBidi"/>
          <w:noProof/>
          <w:kern w:val="2"/>
          <w:sz w:val="21"/>
          <w:szCs w:val="22"/>
          <w:lang w:val="en-US" w:eastAsia="zh-CN"/>
        </w:rPr>
      </w:pPr>
      <w:r>
        <w:rPr>
          <w:noProof/>
        </w:rPr>
        <w:t>5.30.1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_Toc183507934 \h </w:instrText>
      </w:r>
      <w:r>
        <w:rPr>
          <w:noProof/>
        </w:rPr>
      </w:r>
      <w:r>
        <w:rPr>
          <w:noProof/>
        </w:rPr>
        <w:fldChar w:fldCharType="separate"/>
      </w:r>
      <w:r>
        <w:rPr>
          <w:noProof/>
        </w:rPr>
        <w:t>110</w:t>
      </w:r>
      <w:r>
        <w:rPr>
          <w:noProof/>
        </w:rPr>
        <w:fldChar w:fldCharType="end"/>
      </w:r>
    </w:p>
    <w:p w14:paraId="5B8B7299" w14:textId="77777777" w:rsidR="00EB6086" w:rsidRDefault="00EB6086">
      <w:pPr>
        <w:pStyle w:val="TOC4"/>
        <w:rPr>
          <w:rFonts w:asciiTheme="minorHAnsi" w:hAnsiTheme="minorHAnsi" w:cstheme="minorBidi"/>
          <w:noProof/>
          <w:kern w:val="2"/>
          <w:sz w:val="21"/>
          <w:szCs w:val="22"/>
          <w:lang w:val="en-US" w:eastAsia="zh-CN"/>
        </w:rPr>
      </w:pPr>
      <w:r>
        <w:rPr>
          <w:noProof/>
        </w:rPr>
        <w:t>5.30.1.1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_Toc183507935 \h </w:instrText>
      </w:r>
      <w:r>
        <w:rPr>
          <w:noProof/>
        </w:rPr>
      </w:r>
      <w:r>
        <w:rPr>
          <w:noProof/>
        </w:rPr>
        <w:fldChar w:fldCharType="separate"/>
      </w:r>
      <w:r>
        <w:rPr>
          <w:noProof/>
        </w:rPr>
        <w:t>110</w:t>
      </w:r>
      <w:r>
        <w:rPr>
          <w:noProof/>
        </w:rPr>
        <w:fldChar w:fldCharType="end"/>
      </w:r>
    </w:p>
    <w:p w14:paraId="0FB850D2" w14:textId="77777777" w:rsidR="00EB6086" w:rsidRDefault="00EB6086">
      <w:pPr>
        <w:pStyle w:val="TOC4"/>
        <w:rPr>
          <w:rFonts w:asciiTheme="minorHAnsi" w:hAnsiTheme="minorHAnsi" w:cstheme="minorBidi"/>
          <w:noProof/>
          <w:kern w:val="2"/>
          <w:sz w:val="21"/>
          <w:szCs w:val="22"/>
          <w:lang w:val="en-US" w:eastAsia="zh-CN"/>
        </w:rPr>
      </w:pPr>
      <w:r>
        <w:rPr>
          <w:noProof/>
        </w:rPr>
        <w:t>5.30.1.2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_Toc183507936 \h </w:instrText>
      </w:r>
      <w:r>
        <w:rPr>
          <w:noProof/>
        </w:rPr>
      </w:r>
      <w:r>
        <w:rPr>
          <w:noProof/>
        </w:rPr>
        <w:fldChar w:fldCharType="separate"/>
      </w:r>
      <w:r>
        <w:rPr>
          <w:noProof/>
        </w:rPr>
        <w:t>110</w:t>
      </w:r>
      <w:r>
        <w:rPr>
          <w:noProof/>
        </w:rPr>
        <w:fldChar w:fldCharType="end"/>
      </w:r>
    </w:p>
    <w:p w14:paraId="2D0137B8" w14:textId="77777777" w:rsidR="00EB6086" w:rsidRDefault="00EB6086">
      <w:pPr>
        <w:pStyle w:val="TOC4"/>
        <w:rPr>
          <w:rFonts w:asciiTheme="minorHAnsi" w:hAnsiTheme="minorHAnsi" w:cstheme="minorBidi"/>
          <w:noProof/>
          <w:kern w:val="2"/>
          <w:sz w:val="21"/>
          <w:szCs w:val="22"/>
          <w:lang w:val="en-US" w:eastAsia="zh-CN"/>
        </w:rPr>
      </w:pPr>
      <w:r>
        <w:rPr>
          <w:noProof/>
        </w:rPr>
        <w:t>5.30.1.3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_Toc183507937 \h </w:instrText>
      </w:r>
      <w:r>
        <w:rPr>
          <w:noProof/>
        </w:rPr>
      </w:r>
      <w:r>
        <w:rPr>
          <w:noProof/>
        </w:rPr>
        <w:fldChar w:fldCharType="separate"/>
      </w:r>
      <w:r>
        <w:rPr>
          <w:noProof/>
        </w:rPr>
        <w:t>111</w:t>
      </w:r>
      <w:r>
        <w:rPr>
          <w:noProof/>
        </w:rPr>
        <w:fldChar w:fldCharType="end"/>
      </w:r>
    </w:p>
    <w:p w14:paraId="22C366DC"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5.30.2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_Toc183507938 \h </w:instrText>
      </w:r>
      <w:r>
        <w:rPr>
          <w:noProof/>
        </w:rPr>
      </w:r>
      <w:r>
        <w:rPr>
          <w:noProof/>
        </w:rPr>
        <w:fldChar w:fldCharType="separate"/>
      </w:r>
      <w:r>
        <w:rPr>
          <w:noProof/>
        </w:rPr>
        <w:t>111</w:t>
      </w:r>
      <w:r>
        <w:rPr>
          <w:noProof/>
        </w:rPr>
        <w:fldChar w:fldCharType="end"/>
      </w:r>
    </w:p>
    <w:p w14:paraId="3D4DD7AB" w14:textId="77777777" w:rsidR="00EB6086" w:rsidRDefault="00EB6086">
      <w:pPr>
        <w:pStyle w:val="TOC4"/>
        <w:rPr>
          <w:rFonts w:asciiTheme="minorHAnsi" w:hAnsiTheme="minorHAnsi" w:cstheme="minorBidi"/>
          <w:noProof/>
          <w:kern w:val="2"/>
          <w:sz w:val="21"/>
          <w:szCs w:val="22"/>
          <w:lang w:val="en-US" w:eastAsia="zh-CN"/>
        </w:rPr>
      </w:pPr>
      <w:r>
        <w:rPr>
          <w:noProof/>
        </w:rPr>
        <w:t>5.30.2.1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_Toc183507939 \h </w:instrText>
      </w:r>
      <w:r>
        <w:rPr>
          <w:noProof/>
        </w:rPr>
      </w:r>
      <w:r>
        <w:rPr>
          <w:noProof/>
        </w:rPr>
        <w:fldChar w:fldCharType="separate"/>
      </w:r>
      <w:r>
        <w:rPr>
          <w:noProof/>
        </w:rPr>
        <w:t>111</w:t>
      </w:r>
      <w:r>
        <w:rPr>
          <w:noProof/>
        </w:rPr>
        <w:fldChar w:fldCharType="end"/>
      </w:r>
    </w:p>
    <w:p w14:paraId="6E579B7A"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lang w:eastAsia="en-GB"/>
        </w:rPr>
        <w:t>5.30.2.1.1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_Toc183507940 \h </w:instrText>
      </w:r>
      <w:r>
        <w:rPr>
          <w:noProof/>
        </w:rPr>
      </w:r>
      <w:r>
        <w:rPr>
          <w:noProof/>
        </w:rPr>
        <w:fldChar w:fldCharType="separate"/>
      </w:r>
      <w:r>
        <w:rPr>
          <w:noProof/>
        </w:rPr>
        <w:t>111</w:t>
      </w:r>
      <w:r>
        <w:rPr>
          <w:noProof/>
        </w:rPr>
        <w:fldChar w:fldCharType="end"/>
      </w:r>
    </w:p>
    <w:p w14:paraId="31F487CA" w14:textId="77777777" w:rsidR="00EB6086" w:rsidRDefault="00EB6086">
      <w:pPr>
        <w:pStyle w:val="TOC4"/>
        <w:rPr>
          <w:rFonts w:asciiTheme="minorHAnsi" w:hAnsiTheme="minorHAnsi" w:cstheme="minorBidi"/>
          <w:noProof/>
          <w:kern w:val="2"/>
          <w:sz w:val="21"/>
          <w:szCs w:val="22"/>
          <w:lang w:val="en-US" w:eastAsia="zh-CN"/>
        </w:rPr>
      </w:pPr>
      <w:r>
        <w:rPr>
          <w:noProof/>
        </w:rPr>
        <w:t>5.30.2.2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_Toc183507941 \h </w:instrText>
      </w:r>
      <w:r>
        <w:rPr>
          <w:noProof/>
        </w:rPr>
      </w:r>
      <w:r>
        <w:rPr>
          <w:noProof/>
        </w:rPr>
        <w:fldChar w:fldCharType="separate"/>
      </w:r>
      <w:r>
        <w:rPr>
          <w:noProof/>
        </w:rPr>
        <w:t>114</w:t>
      </w:r>
      <w:r>
        <w:rPr>
          <w:noProof/>
        </w:rPr>
        <w:fldChar w:fldCharType="end"/>
      </w:r>
    </w:p>
    <w:p w14:paraId="0D0A1C97" w14:textId="77777777" w:rsidR="00EB6086" w:rsidRDefault="00EB6086">
      <w:pPr>
        <w:pStyle w:val="TOC2"/>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CA_n1-n3-n75</w:t>
      </w:r>
      <w:r>
        <w:rPr>
          <w:noProof/>
        </w:rPr>
        <w:tab/>
      </w:r>
      <w:r>
        <w:rPr>
          <w:noProof/>
        </w:rPr>
        <w:fldChar w:fldCharType="begin"/>
      </w:r>
      <w:r>
        <w:rPr>
          <w:noProof/>
        </w:rPr>
        <w:instrText xml:space="preserve"> PAGEREF _Toc183507942 \h </w:instrText>
      </w:r>
      <w:r>
        <w:rPr>
          <w:noProof/>
        </w:rPr>
      </w:r>
      <w:r>
        <w:rPr>
          <w:noProof/>
        </w:rPr>
        <w:fldChar w:fldCharType="separate"/>
      </w:r>
      <w:r>
        <w:rPr>
          <w:noProof/>
        </w:rPr>
        <w:t>115</w:t>
      </w:r>
      <w:r>
        <w:rPr>
          <w:noProof/>
        </w:rPr>
        <w:fldChar w:fldCharType="end"/>
      </w:r>
    </w:p>
    <w:p w14:paraId="57F775EA" w14:textId="77777777" w:rsidR="00EB6086" w:rsidRDefault="00EB6086">
      <w:pPr>
        <w:pStyle w:val="TOC3"/>
        <w:rPr>
          <w:rFonts w:asciiTheme="minorHAnsi" w:hAnsiTheme="minorHAnsi" w:cstheme="minorBidi"/>
          <w:noProof/>
          <w:kern w:val="2"/>
          <w:sz w:val="21"/>
          <w:szCs w:val="22"/>
          <w:lang w:val="en-US" w:eastAsia="zh-CN"/>
        </w:rPr>
      </w:pPr>
      <w:r>
        <w:rPr>
          <w:noProof/>
        </w:rPr>
        <w:t>5.31.1</w:t>
      </w:r>
      <w:r>
        <w:rPr>
          <w:rFonts w:asciiTheme="minorHAnsi" w:hAnsiTheme="minorHAnsi" w:cstheme="minorBidi"/>
          <w:noProof/>
          <w:kern w:val="2"/>
          <w:sz w:val="21"/>
          <w:szCs w:val="22"/>
          <w:lang w:val="en-US" w:eastAsia="zh-CN"/>
        </w:rPr>
        <w:tab/>
      </w:r>
      <w:r w:rsidRPr="0027273A">
        <w:rPr>
          <w:rFonts w:cs="Arial"/>
          <w:noProof/>
        </w:rPr>
        <w:t>Common for 1 band UL and 2 bands UL CA</w:t>
      </w:r>
      <w:r>
        <w:rPr>
          <w:noProof/>
        </w:rPr>
        <w:tab/>
      </w:r>
      <w:r>
        <w:rPr>
          <w:noProof/>
        </w:rPr>
        <w:fldChar w:fldCharType="begin"/>
      </w:r>
      <w:r>
        <w:rPr>
          <w:noProof/>
        </w:rPr>
        <w:instrText xml:space="preserve"> PAGEREF _Toc183507943 \h </w:instrText>
      </w:r>
      <w:r>
        <w:rPr>
          <w:noProof/>
        </w:rPr>
      </w:r>
      <w:r>
        <w:rPr>
          <w:noProof/>
        </w:rPr>
        <w:fldChar w:fldCharType="separate"/>
      </w:r>
      <w:r>
        <w:rPr>
          <w:noProof/>
        </w:rPr>
        <w:t>115</w:t>
      </w:r>
      <w:r>
        <w:rPr>
          <w:noProof/>
        </w:rPr>
        <w:fldChar w:fldCharType="end"/>
      </w:r>
    </w:p>
    <w:p w14:paraId="4B738087" w14:textId="77777777" w:rsidR="00EB6086" w:rsidRDefault="00EB6086">
      <w:pPr>
        <w:pStyle w:val="TOC4"/>
        <w:rPr>
          <w:rFonts w:asciiTheme="minorHAnsi" w:hAnsiTheme="minorHAnsi" w:cstheme="minorBidi"/>
          <w:noProof/>
          <w:kern w:val="2"/>
          <w:sz w:val="21"/>
          <w:szCs w:val="22"/>
          <w:lang w:val="en-US" w:eastAsia="zh-CN"/>
        </w:rPr>
      </w:pPr>
      <w:r>
        <w:rPr>
          <w:noProof/>
        </w:rPr>
        <w:t>5.31.1.1</w:t>
      </w:r>
      <w:r>
        <w:rPr>
          <w:rFonts w:asciiTheme="minorHAnsi" w:hAnsiTheme="minorHAnsi" w:cstheme="minorBidi"/>
          <w:noProof/>
          <w:kern w:val="2"/>
          <w:sz w:val="21"/>
          <w:szCs w:val="22"/>
          <w:lang w:val="en-US" w:eastAsia="zh-CN"/>
        </w:rPr>
        <w:tab/>
      </w:r>
      <w:r w:rsidRPr="0027273A">
        <w:rPr>
          <w:rFonts w:cs="Arial"/>
          <w:noProof/>
        </w:rPr>
        <w:t>Operating bands for CA</w:t>
      </w:r>
      <w:r>
        <w:rPr>
          <w:noProof/>
        </w:rPr>
        <w:tab/>
      </w:r>
      <w:r>
        <w:rPr>
          <w:noProof/>
        </w:rPr>
        <w:fldChar w:fldCharType="begin"/>
      </w:r>
      <w:r>
        <w:rPr>
          <w:noProof/>
        </w:rPr>
        <w:instrText xml:space="preserve"> PAGEREF _Toc183507944 \h </w:instrText>
      </w:r>
      <w:r>
        <w:rPr>
          <w:noProof/>
        </w:rPr>
      </w:r>
      <w:r>
        <w:rPr>
          <w:noProof/>
        </w:rPr>
        <w:fldChar w:fldCharType="separate"/>
      </w:r>
      <w:r>
        <w:rPr>
          <w:noProof/>
        </w:rPr>
        <w:t>115</w:t>
      </w:r>
      <w:r>
        <w:rPr>
          <w:noProof/>
        </w:rPr>
        <w:fldChar w:fldCharType="end"/>
      </w:r>
    </w:p>
    <w:p w14:paraId="291691D0"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rPr>
        <w:t>5.31.1.2</w:t>
      </w:r>
      <w:r>
        <w:rPr>
          <w:rFonts w:asciiTheme="minorHAnsi" w:hAnsiTheme="minorHAnsi" w:cstheme="minorBidi"/>
          <w:noProof/>
          <w:kern w:val="2"/>
          <w:sz w:val="21"/>
          <w:szCs w:val="22"/>
          <w:lang w:val="en-US" w:eastAsia="zh-CN"/>
        </w:rPr>
        <w:tab/>
      </w:r>
      <w:r w:rsidRPr="0027273A">
        <w:rPr>
          <w:rFonts w:cs="Arial"/>
          <w:noProof/>
        </w:rPr>
        <w:t>Channel bandwidths per operating band for CA</w:t>
      </w:r>
      <w:r>
        <w:rPr>
          <w:noProof/>
        </w:rPr>
        <w:tab/>
      </w:r>
      <w:r>
        <w:rPr>
          <w:noProof/>
        </w:rPr>
        <w:fldChar w:fldCharType="begin"/>
      </w:r>
      <w:r>
        <w:rPr>
          <w:noProof/>
        </w:rPr>
        <w:instrText xml:space="preserve"> PAGEREF _Toc183507945 \h </w:instrText>
      </w:r>
      <w:r>
        <w:rPr>
          <w:noProof/>
        </w:rPr>
      </w:r>
      <w:r>
        <w:rPr>
          <w:noProof/>
        </w:rPr>
        <w:fldChar w:fldCharType="separate"/>
      </w:r>
      <w:r>
        <w:rPr>
          <w:noProof/>
        </w:rPr>
        <w:t>115</w:t>
      </w:r>
      <w:r>
        <w:rPr>
          <w:noProof/>
        </w:rPr>
        <w:fldChar w:fldCharType="end"/>
      </w:r>
    </w:p>
    <w:p w14:paraId="61E49913"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rPr>
        <w:t>5.31.1.3</w:t>
      </w:r>
      <w:r>
        <w:rPr>
          <w:rFonts w:asciiTheme="minorHAnsi" w:hAnsiTheme="minorHAnsi" w:cstheme="minorBidi"/>
          <w:noProof/>
          <w:kern w:val="2"/>
          <w:sz w:val="21"/>
          <w:szCs w:val="22"/>
          <w:lang w:val="en-US" w:eastAsia="zh-CN"/>
        </w:rPr>
        <w:tab/>
      </w:r>
      <w:r w:rsidRPr="0027273A">
        <w:rPr>
          <w:rFonts w:cs="Arial"/>
          <w:noProof/>
        </w:rPr>
        <w:t>∆T</w:t>
      </w:r>
      <w:r w:rsidRPr="0027273A">
        <w:rPr>
          <w:rFonts w:cs="Arial"/>
          <w:noProof/>
          <w:vertAlign w:val="subscript"/>
        </w:rPr>
        <w:t>IB,c</w:t>
      </w:r>
      <w:r w:rsidRPr="0027273A">
        <w:rPr>
          <w:rFonts w:cs="Arial"/>
          <w:noProof/>
        </w:rPr>
        <w:t xml:space="preserve"> and ∆R</w:t>
      </w:r>
      <w:r w:rsidRPr="0027273A">
        <w:rPr>
          <w:rFonts w:cs="Arial"/>
          <w:noProof/>
          <w:vertAlign w:val="subscript"/>
        </w:rPr>
        <w:t>IB,c</w:t>
      </w:r>
      <w:r w:rsidRPr="0027273A">
        <w:rPr>
          <w:rFonts w:cs="Arial"/>
          <w:noProof/>
        </w:rPr>
        <w:t xml:space="preserve"> values</w:t>
      </w:r>
      <w:r>
        <w:rPr>
          <w:noProof/>
        </w:rPr>
        <w:tab/>
      </w:r>
      <w:r>
        <w:rPr>
          <w:noProof/>
        </w:rPr>
        <w:fldChar w:fldCharType="begin"/>
      </w:r>
      <w:r>
        <w:rPr>
          <w:noProof/>
        </w:rPr>
        <w:instrText xml:space="preserve"> PAGEREF _Toc183507946 \h </w:instrText>
      </w:r>
      <w:r>
        <w:rPr>
          <w:noProof/>
        </w:rPr>
      </w:r>
      <w:r>
        <w:rPr>
          <w:noProof/>
        </w:rPr>
        <w:fldChar w:fldCharType="separate"/>
      </w:r>
      <w:r>
        <w:rPr>
          <w:noProof/>
        </w:rPr>
        <w:t>115</w:t>
      </w:r>
      <w:r>
        <w:rPr>
          <w:noProof/>
        </w:rPr>
        <w:fldChar w:fldCharType="end"/>
      </w:r>
    </w:p>
    <w:p w14:paraId="19D156CE"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rPr>
        <w:t>5.31.2</w:t>
      </w:r>
      <w:r>
        <w:rPr>
          <w:rFonts w:asciiTheme="minorHAnsi" w:hAnsiTheme="minorHAnsi" w:cstheme="minorBidi"/>
          <w:noProof/>
          <w:kern w:val="2"/>
          <w:sz w:val="21"/>
          <w:szCs w:val="22"/>
          <w:lang w:val="en-US" w:eastAsia="zh-CN"/>
        </w:rPr>
        <w:tab/>
      </w:r>
      <w:r w:rsidRPr="0027273A">
        <w:rPr>
          <w:rFonts w:cs="Arial"/>
          <w:noProof/>
        </w:rPr>
        <w:t>Specific for 2 bands UL CA</w:t>
      </w:r>
      <w:r>
        <w:rPr>
          <w:noProof/>
        </w:rPr>
        <w:tab/>
      </w:r>
      <w:r>
        <w:rPr>
          <w:noProof/>
        </w:rPr>
        <w:fldChar w:fldCharType="begin"/>
      </w:r>
      <w:r>
        <w:rPr>
          <w:noProof/>
        </w:rPr>
        <w:instrText xml:space="preserve"> PAGEREF _Toc183507947 \h </w:instrText>
      </w:r>
      <w:r>
        <w:rPr>
          <w:noProof/>
        </w:rPr>
      </w:r>
      <w:r>
        <w:rPr>
          <w:noProof/>
        </w:rPr>
        <w:fldChar w:fldCharType="separate"/>
      </w:r>
      <w:r>
        <w:rPr>
          <w:noProof/>
        </w:rPr>
        <w:t>115</w:t>
      </w:r>
      <w:r>
        <w:rPr>
          <w:noProof/>
        </w:rPr>
        <w:fldChar w:fldCharType="end"/>
      </w:r>
    </w:p>
    <w:p w14:paraId="0EFBDBB4" w14:textId="77777777" w:rsidR="00EB6086" w:rsidRDefault="00EB6086">
      <w:pPr>
        <w:pStyle w:val="TOC4"/>
        <w:rPr>
          <w:rFonts w:asciiTheme="minorHAnsi" w:hAnsiTheme="minorHAnsi" w:cstheme="minorBidi"/>
          <w:noProof/>
          <w:kern w:val="2"/>
          <w:sz w:val="21"/>
          <w:szCs w:val="22"/>
          <w:lang w:val="en-US" w:eastAsia="zh-CN"/>
        </w:rPr>
      </w:pPr>
      <w:r w:rsidRPr="0027273A">
        <w:rPr>
          <w:rFonts w:eastAsia="Times New Roman"/>
          <w:noProof/>
          <w:lang w:eastAsia="en-GB"/>
        </w:rPr>
        <w:t>5.31.2.1</w:t>
      </w:r>
      <w:r>
        <w:rPr>
          <w:rFonts w:asciiTheme="minorHAnsi" w:hAnsiTheme="minorHAnsi" w:cstheme="minorBidi"/>
          <w:noProof/>
          <w:kern w:val="2"/>
          <w:sz w:val="21"/>
          <w:szCs w:val="22"/>
          <w:lang w:val="en-US" w:eastAsia="zh-CN"/>
        </w:rPr>
        <w:tab/>
      </w:r>
      <w:r w:rsidRPr="0027273A">
        <w:rPr>
          <w:rFonts w:eastAsia="Times New Roman"/>
          <w:noProof/>
          <w:lang w:eastAsia="en-GB"/>
        </w:rPr>
        <w:t>UE co-existence studies</w:t>
      </w:r>
      <w:r>
        <w:rPr>
          <w:noProof/>
        </w:rPr>
        <w:tab/>
      </w:r>
      <w:r>
        <w:rPr>
          <w:noProof/>
        </w:rPr>
        <w:fldChar w:fldCharType="begin"/>
      </w:r>
      <w:r>
        <w:rPr>
          <w:noProof/>
        </w:rPr>
        <w:instrText xml:space="preserve"> PAGEREF _Toc183507948 \h </w:instrText>
      </w:r>
      <w:r>
        <w:rPr>
          <w:noProof/>
        </w:rPr>
      </w:r>
      <w:r>
        <w:rPr>
          <w:noProof/>
        </w:rPr>
        <w:fldChar w:fldCharType="separate"/>
      </w:r>
      <w:r>
        <w:rPr>
          <w:noProof/>
        </w:rPr>
        <w:t>115</w:t>
      </w:r>
      <w:r>
        <w:rPr>
          <w:noProof/>
        </w:rPr>
        <w:fldChar w:fldCharType="end"/>
      </w:r>
    </w:p>
    <w:p w14:paraId="6F284B13"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lang w:eastAsia="en-GB"/>
        </w:rPr>
        <w:t>5.31.2.1.1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_Toc183507949 \h </w:instrText>
      </w:r>
      <w:r>
        <w:rPr>
          <w:noProof/>
        </w:rPr>
      </w:r>
      <w:r>
        <w:rPr>
          <w:noProof/>
        </w:rPr>
        <w:fldChar w:fldCharType="separate"/>
      </w:r>
      <w:r>
        <w:rPr>
          <w:noProof/>
        </w:rPr>
        <w:t>115</w:t>
      </w:r>
      <w:r>
        <w:rPr>
          <w:noProof/>
        </w:rPr>
        <w:fldChar w:fldCharType="end"/>
      </w:r>
    </w:p>
    <w:p w14:paraId="77D50B10" w14:textId="77777777" w:rsidR="00EB6086" w:rsidRDefault="00EB6086">
      <w:pPr>
        <w:pStyle w:val="TOC4"/>
        <w:rPr>
          <w:rFonts w:asciiTheme="minorHAnsi" w:hAnsiTheme="minorHAnsi" w:cstheme="minorBidi"/>
          <w:noProof/>
          <w:kern w:val="2"/>
          <w:sz w:val="21"/>
          <w:szCs w:val="22"/>
          <w:lang w:val="en-US" w:eastAsia="zh-CN"/>
        </w:rPr>
      </w:pPr>
      <w:r w:rsidRPr="0027273A">
        <w:rPr>
          <w:rFonts w:eastAsia="Times New Roman"/>
          <w:noProof/>
          <w:lang w:eastAsia="en-GB"/>
        </w:rPr>
        <w:t>5.31.2.2</w:t>
      </w:r>
      <w:r>
        <w:rPr>
          <w:rFonts w:asciiTheme="minorHAnsi" w:hAnsiTheme="minorHAnsi" w:cstheme="minorBidi"/>
          <w:noProof/>
          <w:kern w:val="2"/>
          <w:sz w:val="21"/>
          <w:szCs w:val="22"/>
          <w:lang w:val="en-US" w:eastAsia="zh-CN"/>
        </w:rPr>
        <w:tab/>
      </w:r>
      <w:r w:rsidRPr="0027273A">
        <w:rPr>
          <w:rFonts w:eastAsia="Times New Roman"/>
          <w:noProof/>
          <w:lang w:eastAsia="en-GB"/>
        </w:rPr>
        <w:t>REFSENS requirements</w:t>
      </w:r>
      <w:r>
        <w:rPr>
          <w:noProof/>
        </w:rPr>
        <w:tab/>
      </w:r>
      <w:r>
        <w:rPr>
          <w:noProof/>
        </w:rPr>
        <w:fldChar w:fldCharType="begin"/>
      </w:r>
      <w:r>
        <w:rPr>
          <w:noProof/>
        </w:rPr>
        <w:instrText xml:space="preserve"> PAGEREF _Toc183507950 \h </w:instrText>
      </w:r>
      <w:r>
        <w:rPr>
          <w:noProof/>
        </w:rPr>
      </w:r>
      <w:r>
        <w:rPr>
          <w:noProof/>
        </w:rPr>
        <w:fldChar w:fldCharType="separate"/>
      </w:r>
      <w:r>
        <w:rPr>
          <w:noProof/>
        </w:rPr>
        <w:t>116</w:t>
      </w:r>
      <w:r>
        <w:rPr>
          <w:noProof/>
        </w:rPr>
        <w:fldChar w:fldCharType="end"/>
      </w:r>
    </w:p>
    <w:p w14:paraId="43166C0F" w14:textId="77777777" w:rsidR="00EB6086" w:rsidRDefault="00EB6086">
      <w:pPr>
        <w:pStyle w:val="TOC2"/>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CA_n1-n7-n78</w:t>
      </w:r>
      <w:r>
        <w:rPr>
          <w:noProof/>
        </w:rPr>
        <w:tab/>
      </w:r>
      <w:r>
        <w:rPr>
          <w:noProof/>
        </w:rPr>
        <w:fldChar w:fldCharType="begin"/>
      </w:r>
      <w:r>
        <w:rPr>
          <w:noProof/>
        </w:rPr>
        <w:instrText xml:space="preserve"> PAGEREF _Toc183507951 \h </w:instrText>
      </w:r>
      <w:r>
        <w:rPr>
          <w:noProof/>
        </w:rPr>
      </w:r>
      <w:r>
        <w:rPr>
          <w:noProof/>
        </w:rPr>
        <w:fldChar w:fldCharType="separate"/>
      </w:r>
      <w:r>
        <w:rPr>
          <w:noProof/>
        </w:rPr>
        <w:t>117</w:t>
      </w:r>
      <w:r>
        <w:rPr>
          <w:noProof/>
        </w:rPr>
        <w:fldChar w:fldCharType="end"/>
      </w:r>
    </w:p>
    <w:p w14:paraId="4E3C500B" w14:textId="77777777" w:rsidR="00EB6086" w:rsidRDefault="00EB6086">
      <w:pPr>
        <w:pStyle w:val="TOC3"/>
        <w:rPr>
          <w:rFonts w:asciiTheme="minorHAnsi" w:hAnsiTheme="minorHAnsi" w:cstheme="minorBidi"/>
          <w:noProof/>
          <w:kern w:val="2"/>
          <w:sz w:val="21"/>
          <w:szCs w:val="22"/>
          <w:lang w:val="en-US" w:eastAsia="zh-CN"/>
        </w:rPr>
      </w:pPr>
      <w:r>
        <w:rPr>
          <w:noProof/>
        </w:rPr>
        <w:lastRenderedPageBreak/>
        <w:t>5.32.1</w:t>
      </w:r>
      <w:r>
        <w:rPr>
          <w:rFonts w:asciiTheme="minorHAnsi" w:hAnsiTheme="minorHAnsi" w:cstheme="minorBidi"/>
          <w:noProof/>
          <w:kern w:val="2"/>
          <w:sz w:val="21"/>
          <w:szCs w:val="22"/>
          <w:lang w:val="en-US" w:eastAsia="zh-CN"/>
        </w:rPr>
        <w:tab/>
      </w:r>
      <w:r w:rsidRPr="0027273A">
        <w:rPr>
          <w:rFonts w:cs="Arial"/>
          <w:noProof/>
        </w:rPr>
        <w:t>Common for 1 band UL and 2 bands UL CA</w:t>
      </w:r>
      <w:r>
        <w:rPr>
          <w:noProof/>
        </w:rPr>
        <w:tab/>
      </w:r>
      <w:r>
        <w:rPr>
          <w:noProof/>
        </w:rPr>
        <w:fldChar w:fldCharType="begin"/>
      </w:r>
      <w:r>
        <w:rPr>
          <w:noProof/>
        </w:rPr>
        <w:instrText xml:space="preserve"> PAGEREF _Toc183507952 \h </w:instrText>
      </w:r>
      <w:r>
        <w:rPr>
          <w:noProof/>
        </w:rPr>
      </w:r>
      <w:r>
        <w:rPr>
          <w:noProof/>
        </w:rPr>
        <w:fldChar w:fldCharType="separate"/>
      </w:r>
      <w:r>
        <w:rPr>
          <w:noProof/>
        </w:rPr>
        <w:t>117</w:t>
      </w:r>
      <w:r>
        <w:rPr>
          <w:noProof/>
        </w:rPr>
        <w:fldChar w:fldCharType="end"/>
      </w:r>
    </w:p>
    <w:p w14:paraId="7AD7929B" w14:textId="77777777" w:rsidR="00EB6086" w:rsidRDefault="00EB6086">
      <w:pPr>
        <w:pStyle w:val="TOC4"/>
        <w:rPr>
          <w:rFonts w:asciiTheme="minorHAnsi" w:hAnsiTheme="minorHAnsi" w:cstheme="minorBidi"/>
          <w:noProof/>
          <w:kern w:val="2"/>
          <w:sz w:val="21"/>
          <w:szCs w:val="22"/>
          <w:lang w:val="en-US" w:eastAsia="zh-CN"/>
        </w:rPr>
      </w:pPr>
      <w:r>
        <w:rPr>
          <w:noProof/>
        </w:rPr>
        <w:t>5.32.1.1</w:t>
      </w:r>
      <w:r>
        <w:rPr>
          <w:rFonts w:asciiTheme="minorHAnsi" w:hAnsiTheme="minorHAnsi" w:cstheme="minorBidi"/>
          <w:noProof/>
          <w:kern w:val="2"/>
          <w:sz w:val="21"/>
          <w:szCs w:val="22"/>
          <w:lang w:val="en-US" w:eastAsia="zh-CN"/>
        </w:rPr>
        <w:tab/>
      </w:r>
      <w:r w:rsidRPr="0027273A">
        <w:rPr>
          <w:rFonts w:cs="Arial"/>
          <w:noProof/>
        </w:rPr>
        <w:t>Operating bands for CA</w:t>
      </w:r>
      <w:r>
        <w:rPr>
          <w:noProof/>
        </w:rPr>
        <w:tab/>
      </w:r>
      <w:r>
        <w:rPr>
          <w:noProof/>
        </w:rPr>
        <w:fldChar w:fldCharType="begin"/>
      </w:r>
      <w:r>
        <w:rPr>
          <w:noProof/>
        </w:rPr>
        <w:instrText xml:space="preserve"> PAGEREF _Toc183507953 \h </w:instrText>
      </w:r>
      <w:r>
        <w:rPr>
          <w:noProof/>
        </w:rPr>
      </w:r>
      <w:r>
        <w:rPr>
          <w:noProof/>
        </w:rPr>
        <w:fldChar w:fldCharType="separate"/>
      </w:r>
      <w:r>
        <w:rPr>
          <w:noProof/>
        </w:rPr>
        <w:t>117</w:t>
      </w:r>
      <w:r>
        <w:rPr>
          <w:noProof/>
        </w:rPr>
        <w:fldChar w:fldCharType="end"/>
      </w:r>
    </w:p>
    <w:p w14:paraId="3B2031A1"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rPr>
        <w:t>5.32.1.2</w:t>
      </w:r>
      <w:r>
        <w:rPr>
          <w:rFonts w:asciiTheme="minorHAnsi" w:hAnsiTheme="minorHAnsi" w:cstheme="minorBidi"/>
          <w:noProof/>
          <w:kern w:val="2"/>
          <w:sz w:val="21"/>
          <w:szCs w:val="22"/>
          <w:lang w:val="en-US" w:eastAsia="zh-CN"/>
        </w:rPr>
        <w:tab/>
      </w:r>
      <w:r w:rsidRPr="0027273A">
        <w:rPr>
          <w:rFonts w:cs="Arial"/>
          <w:noProof/>
        </w:rPr>
        <w:t>Channel bandwidths per operating band for CA</w:t>
      </w:r>
      <w:r>
        <w:rPr>
          <w:noProof/>
        </w:rPr>
        <w:tab/>
      </w:r>
      <w:r>
        <w:rPr>
          <w:noProof/>
        </w:rPr>
        <w:fldChar w:fldCharType="begin"/>
      </w:r>
      <w:r>
        <w:rPr>
          <w:noProof/>
        </w:rPr>
        <w:instrText xml:space="preserve"> PAGEREF _Toc183507954 \h </w:instrText>
      </w:r>
      <w:r>
        <w:rPr>
          <w:noProof/>
        </w:rPr>
      </w:r>
      <w:r>
        <w:rPr>
          <w:noProof/>
        </w:rPr>
        <w:fldChar w:fldCharType="separate"/>
      </w:r>
      <w:r>
        <w:rPr>
          <w:noProof/>
        </w:rPr>
        <w:t>117</w:t>
      </w:r>
      <w:r>
        <w:rPr>
          <w:noProof/>
        </w:rPr>
        <w:fldChar w:fldCharType="end"/>
      </w:r>
    </w:p>
    <w:p w14:paraId="5D1CC7ED"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rPr>
        <w:t>5.32.1.3</w:t>
      </w:r>
      <w:r>
        <w:rPr>
          <w:rFonts w:asciiTheme="minorHAnsi" w:hAnsiTheme="minorHAnsi" w:cstheme="minorBidi"/>
          <w:noProof/>
          <w:kern w:val="2"/>
          <w:sz w:val="21"/>
          <w:szCs w:val="22"/>
          <w:lang w:val="en-US" w:eastAsia="zh-CN"/>
        </w:rPr>
        <w:tab/>
      </w:r>
      <w:r w:rsidRPr="0027273A">
        <w:rPr>
          <w:rFonts w:cs="Arial"/>
          <w:noProof/>
        </w:rPr>
        <w:t>∆T</w:t>
      </w:r>
      <w:r w:rsidRPr="0027273A">
        <w:rPr>
          <w:rFonts w:cs="Arial"/>
          <w:noProof/>
          <w:vertAlign w:val="subscript"/>
        </w:rPr>
        <w:t>IB,c</w:t>
      </w:r>
      <w:r w:rsidRPr="0027273A">
        <w:rPr>
          <w:rFonts w:cs="Arial"/>
          <w:noProof/>
        </w:rPr>
        <w:t xml:space="preserve"> and ∆R</w:t>
      </w:r>
      <w:r w:rsidRPr="0027273A">
        <w:rPr>
          <w:rFonts w:cs="Arial"/>
          <w:noProof/>
          <w:vertAlign w:val="subscript"/>
        </w:rPr>
        <w:t>IB,c</w:t>
      </w:r>
      <w:r w:rsidRPr="0027273A">
        <w:rPr>
          <w:rFonts w:cs="Arial"/>
          <w:noProof/>
        </w:rPr>
        <w:t xml:space="preserve"> values</w:t>
      </w:r>
      <w:r>
        <w:rPr>
          <w:noProof/>
        </w:rPr>
        <w:tab/>
      </w:r>
      <w:r>
        <w:rPr>
          <w:noProof/>
        </w:rPr>
        <w:fldChar w:fldCharType="begin"/>
      </w:r>
      <w:r>
        <w:rPr>
          <w:noProof/>
        </w:rPr>
        <w:instrText xml:space="preserve"> PAGEREF _Toc183507955 \h </w:instrText>
      </w:r>
      <w:r>
        <w:rPr>
          <w:noProof/>
        </w:rPr>
      </w:r>
      <w:r>
        <w:rPr>
          <w:noProof/>
        </w:rPr>
        <w:fldChar w:fldCharType="separate"/>
      </w:r>
      <w:r>
        <w:rPr>
          <w:noProof/>
        </w:rPr>
        <w:t>117</w:t>
      </w:r>
      <w:r>
        <w:rPr>
          <w:noProof/>
        </w:rPr>
        <w:fldChar w:fldCharType="end"/>
      </w:r>
    </w:p>
    <w:p w14:paraId="342EB227"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rPr>
        <w:t>5.32.2</w:t>
      </w:r>
      <w:r>
        <w:rPr>
          <w:rFonts w:asciiTheme="minorHAnsi" w:hAnsiTheme="minorHAnsi" w:cstheme="minorBidi"/>
          <w:noProof/>
          <w:kern w:val="2"/>
          <w:sz w:val="21"/>
          <w:szCs w:val="22"/>
          <w:lang w:val="en-US" w:eastAsia="zh-CN"/>
        </w:rPr>
        <w:tab/>
      </w:r>
      <w:r w:rsidRPr="0027273A">
        <w:rPr>
          <w:rFonts w:cs="Arial"/>
          <w:noProof/>
        </w:rPr>
        <w:t>Specific for 2 bands UL CA</w:t>
      </w:r>
      <w:r>
        <w:rPr>
          <w:noProof/>
        </w:rPr>
        <w:tab/>
      </w:r>
      <w:r>
        <w:rPr>
          <w:noProof/>
        </w:rPr>
        <w:fldChar w:fldCharType="begin"/>
      </w:r>
      <w:r>
        <w:rPr>
          <w:noProof/>
        </w:rPr>
        <w:instrText xml:space="preserve"> PAGEREF _Toc183507956 \h </w:instrText>
      </w:r>
      <w:r>
        <w:rPr>
          <w:noProof/>
        </w:rPr>
      </w:r>
      <w:r>
        <w:rPr>
          <w:noProof/>
        </w:rPr>
        <w:fldChar w:fldCharType="separate"/>
      </w:r>
      <w:r>
        <w:rPr>
          <w:noProof/>
        </w:rPr>
        <w:t>117</w:t>
      </w:r>
      <w:r>
        <w:rPr>
          <w:noProof/>
        </w:rPr>
        <w:fldChar w:fldCharType="end"/>
      </w:r>
    </w:p>
    <w:p w14:paraId="7E7560F3" w14:textId="77777777" w:rsidR="00EB6086" w:rsidRDefault="00EB6086">
      <w:pPr>
        <w:pStyle w:val="TOC4"/>
        <w:rPr>
          <w:rFonts w:asciiTheme="minorHAnsi" w:hAnsiTheme="minorHAnsi" w:cstheme="minorBidi"/>
          <w:noProof/>
          <w:kern w:val="2"/>
          <w:sz w:val="21"/>
          <w:szCs w:val="22"/>
          <w:lang w:val="en-US" w:eastAsia="zh-CN"/>
        </w:rPr>
      </w:pPr>
      <w:r w:rsidRPr="0027273A">
        <w:rPr>
          <w:rFonts w:eastAsia="Times New Roman"/>
          <w:noProof/>
          <w:lang w:eastAsia="en-GB"/>
        </w:rPr>
        <w:t>5.32.2.1</w:t>
      </w:r>
      <w:r>
        <w:rPr>
          <w:rFonts w:asciiTheme="minorHAnsi" w:hAnsiTheme="minorHAnsi" w:cstheme="minorBidi"/>
          <w:noProof/>
          <w:kern w:val="2"/>
          <w:sz w:val="21"/>
          <w:szCs w:val="22"/>
          <w:lang w:val="en-US" w:eastAsia="zh-CN"/>
        </w:rPr>
        <w:tab/>
      </w:r>
      <w:r w:rsidRPr="0027273A">
        <w:rPr>
          <w:rFonts w:eastAsia="Times New Roman"/>
          <w:noProof/>
          <w:lang w:eastAsia="en-GB"/>
        </w:rPr>
        <w:t>UE co-existence studies</w:t>
      </w:r>
      <w:r>
        <w:rPr>
          <w:noProof/>
        </w:rPr>
        <w:tab/>
      </w:r>
      <w:r>
        <w:rPr>
          <w:noProof/>
        </w:rPr>
        <w:fldChar w:fldCharType="begin"/>
      </w:r>
      <w:r>
        <w:rPr>
          <w:noProof/>
        </w:rPr>
        <w:instrText xml:space="preserve"> PAGEREF _Toc183507957 \h </w:instrText>
      </w:r>
      <w:r>
        <w:rPr>
          <w:noProof/>
        </w:rPr>
      </w:r>
      <w:r>
        <w:rPr>
          <w:noProof/>
        </w:rPr>
        <w:fldChar w:fldCharType="separate"/>
      </w:r>
      <w:r>
        <w:rPr>
          <w:noProof/>
        </w:rPr>
        <w:t>117</w:t>
      </w:r>
      <w:r>
        <w:rPr>
          <w:noProof/>
        </w:rPr>
        <w:fldChar w:fldCharType="end"/>
      </w:r>
    </w:p>
    <w:p w14:paraId="781541DC"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lang w:eastAsia="en-GB"/>
        </w:rPr>
        <w:t>5.32.2.1.1</w:t>
      </w:r>
      <w:r>
        <w:rPr>
          <w:rFonts w:asciiTheme="minorHAnsi" w:hAnsiTheme="minorHAnsi" w:cstheme="minorBidi"/>
          <w:noProof/>
          <w:kern w:val="2"/>
          <w:sz w:val="21"/>
          <w:szCs w:val="22"/>
          <w:lang w:val="en-US" w:eastAsia="zh-CN"/>
        </w:rPr>
        <w:tab/>
      </w:r>
      <w:r w:rsidRPr="0027273A">
        <w:rPr>
          <w:noProof/>
          <w:snapToGrid w:val="0"/>
          <w:lang w:eastAsia="en-GB"/>
        </w:rPr>
        <w:t>Co-existence studies for 2UL band with 1CC per band</w:t>
      </w:r>
      <w:r>
        <w:rPr>
          <w:noProof/>
        </w:rPr>
        <w:tab/>
      </w:r>
      <w:r>
        <w:rPr>
          <w:noProof/>
        </w:rPr>
        <w:fldChar w:fldCharType="begin"/>
      </w:r>
      <w:r>
        <w:rPr>
          <w:noProof/>
        </w:rPr>
        <w:instrText xml:space="preserve"> PAGEREF _Toc183507958 \h </w:instrText>
      </w:r>
      <w:r>
        <w:rPr>
          <w:noProof/>
        </w:rPr>
      </w:r>
      <w:r>
        <w:rPr>
          <w:noProof/>
        </w:rPr>
        <w:fldChar w:fldCharType="separate"/>
      </w:r>
      <w:r>
        <w:rPr>
          <w:noProof/>
        </w:rPr>
        <w:t>117</w:t>
      </w:r>
      <w:r>
        <w:rPr>
          <w:noProof/>
        </w:rPr>
        <w:fldChar w:fldCharType="end"/>
      </w:r>
    </w:p>
    <w:p w14:paraId="628C913A" w14:textId="77777777" w:rsidR="00EB6086" w:rsidRDefault="00EB6086">
      <w:pPr>
        <w:pStyle w:val="TOC4"/>
        <w:rPr>
          <w:rFonts w:asciiTheme="minorHAnsi" w:hAnsiTheme="minorHAnsi" w:cstheme="minorBidi"/>
          <w:noProof/>
          <w:kern w:val="2"/>
          <w:sz w:val="21"/>
          <w:szCs w:val="22"/>
          <w:lang w:val="en-US" w:eastAsia="zh-CN"/>
        </w:rPr>
      </w:pPr>
      <w:r w:rsidRPr="0027273A">
        <w:rPr>
          <w:rFonts w:eastAsia="Times New Roman"/>
          <w:noProof/>
          <w:lang w:eastAsia="en-GB"/>
        </w:rPr>
        <w:t>5.32.2.2</w:t>
      </w:r>
      <w:r>
        <w:rPr>
          <w:rFonts w:asciiTheme="minorHAnsi" w:hAnsiTheme="minorHAnsi" w:cstheme="minorBidi"/>
          <w:noProof/>
          <w:kern w:val="2"/>
          <w:sz w:val="21"/>
          <w:szCs w:val="22"/>
          <w:lang w:val="en-US" w:eastAsia="zh-CN"/>
        </w:rPr>
        <w:tab/>
      </w:r>
      <w:r w:rsidRPr="0027273A">
        <w:rPr>
          <w:rFonts w:eastAsia="Times New Roman"/>
          <w:noProof/>
          <w:lang w:eastAsia="en-GB"/>
        </w:rPr>
        <w:t>REFSENS requirements</w:t>
      </w:r>
      <w:r>
        <w:rPr>
          <w:noProof/>
        </w:rPr>
        <w:tab/>
      </w:r>
      <w:r>
        <w:rPr>
          <w:noProof/>
        </w:rPr>
        <w:fldChar w:fldCharType="begin"/>
      </w:r>
      <w:r>
        <w:rPr>
          <w:noProof/>
        </w:rPr>
        <w:instrText xml:space="preserve"> PAGEREF _Toc183507959 \h </w:instrText>
      </w:r>
      <w:r>
        <w:rPr>
          <w:noProof/>
        </w:rPr>
      </w:r>
      <w:r>
        <w:rPr>
          <w:noProof/>
        </w:rPr>
        <w:fldChar w:fldCharType="separate"/>
      </w:r>
      <w:r>
        <w:rPr>
          <w:noProof/>
        </w:rPr>
        <w:t>119</w:t>
      </w:r>
      <w:r>
        <w:rPr>
          <w:noProof/>
        </w:rPr>
        <w:fldChar w:fldCharType="end"/>
      </w:r>
    </w:p>
    <w:p w14:paraId="45AC4519" w14:textId="77777777" w:rsidR="00EB6086" w:rsidRDefault="00EB6086">
      <w:pPr>
        <w:pStyle w:val="TOC2"/>
        <w:rPr>
          <w:rFonts w:asciiTheme="minorHAnsi" w:hAnsiTheme="minorHAnsi" w:cstheme="minorBidi"/>
          <w:noProof/>
          <w:kern w:val="2"/>
          <w:sz w:val="21"/>
          <w:szCs w:val="22"/>
          <w:lang w:val="en-US" w:eastAsia="zh-CN"/>
        </w:rPr>
      </w:pPr>
      <w:r>
        <w:rPr>
          <w:noProof/>
        </w:rPr>
        <w:t>5.33</w:t>
      </w:r>
      <w:r>
        <w:rPr>
          <w:rFonts w:asciiTheme="minorHAnsi" w:hAnsiTheme="minorHAnsi" w:cstheme="minorBidi"/>
          <w:noProof/>
          <w:kern w:val="2"/>
          <w:sz w:val="21"/>
          <w:szCs w:val="22"/>
          <w:lang w:val="en-US" w:eastAsia="zh-CN"/>
        </w:rPr>
        <w:tab/>
      </w:r>
      <w:r>
        <w:rPr>
          <w:noProof/>
        </w:rPr>
        <w:t>CA_n7-n25-n29</w:t>
      </w:r>
      <w:r>
        <w:rPr>
          <w:noProof/>
        </w:rPr>
        <w:tab/>
      </w:r>
      <w:r>
        <w:rPr>
          <w:noProof/>
        </w:rPr>
        <w:fldChar w:fldCharType="begin"/>
      </w:r>
      <w:r>
        <w:rPr>
          <w:noProof/>
        </w:rPr>
        <w:instrText xml:space="preserve"> PAGEREF _Toc183507960 \h </w:instrText>
      </w:r>
      <w:r>
        <w:rPr>
          <w:noProof/>
        </w:rPr>
      </w:r>
      <w:r>
        <w:rPr>
          <w:noProof/>
        </w:rPr>
        <w:fldChar w:fldCharType="separate"/>
      </w:r>
      <w:r>
        <w:rPr>
          <w:noProof/>
        </w:rPr>
        <w:t>120</w:t>
      </w:r>
      <w:r>
        <w:rPr>
          <w:noProof/>
        </w:rPr>
        <w:fldChar w:fldCharType="end"/>
      </w:r>
    </w:p>
    <w:p w14:paraId="7CE3A08D" w14:textId="77777777" w:rsidR="00EB6086" w:rsidRDefault="00EB6086">
      <w:pPr>
        <w:pStyle w:val="TOC3"/>
        <w:rPr>
          <w:rFonts w:asciiTheme="minorHAnsi" w:hAnsiTheme="minorHAnsi" w:cstheme="minorBidi"/>
          <w:noProof/>
          <w:kern w:val="2"/>
          <w:sz w:val="21"/>
          <w:szCs w:val="22"/>
          <w:lang w:val="en-US" w:eastAsia="zh-CN"/>
        </w:rPr>
      </w:pPr>
      <w:r>
        <w:rPr>
          <w:noProof/>
        </w:rPr>
        <w:t>5.33.1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_Toc183507961 \h </w:instrText>
      </w:r>
      <w:r>
        <w:rPr>
          <w:noProof/>
        </w:rPr>
      </w:r>
      <w:r>
        <w:rPr>
          <w:noProof/>
        </w:rPr>
        <w:fldChar w:fldCharType="separate"/>
      </w:r>
      <w:r>
        <w:rPr>
          <w:noProof/>
        </w:rPr>
        <w:t>120</w:t>
      </w:r>
      <w:r>
        <w:rPr>
          <w:noProof/>
        </w:rPr>
        <w:fldChar w:fldCharType="end"/>
      </w:r>
    </w:p>
    <w:p w14:paraId="43934492" w14:textId="77777777" w:rsidR="00EB6086" w:rsidRDefault="00EB6086">
      <w:pPr>
        <w:pStyle w:val="TOC4"/>
        <w:rPr>
          <w:rFonts w:asciiTheme="minorHAnsi" w:hAnsiTheme="minorHAnsi" w:cstheme="minorBidi"/>
          <w:noProof/>
          <w:kern w:val="2"/>
          <w:sz w:val="21"/>
          <w:szCs w:val="22"/>
          <w:lang w:val="en-US" w:eastAsia="zh-CN"/>
        </w:rPr>
      </w:pPr>
      <w:r>
        <w:rPr>
          <w:noProof/>
        </w:rPr>
        <w:t>5.33.1.1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_Toc183507962 \h </w:instrText>
      </w:r>
      <w:r>
        <w:rPr>
          <w:noProof/>
        </w:rPr>
      </w:r>
      <w:r>
        <w:rPr>
          <w:noProof/>
        </w:rPr>
        <w:fldChar w:fldCharType="separate"/>
      </w:r>
      <w:r>
        <w:rPr>
          <w:noProof/>
        </w:rPr>
        <w:t>120</w:t>
      </w:r>
      <w:r>
        <w:rPr>
          <w:noProof/>
        </w:rPr>
        <w:fldChar w:fldCharType="end"/>
      </w:r>
    </w:p>
    <w:p w14:paraId="03BA7EEB" w14:textId="77777777" w:rsidR="00EB6086" w:rsidRDefault="00EB6086">
      <w:pPr>
        <w:pStyle w:val="TOC4"/>
        <w:rPr>
          <w:rFonts w:asciiTheme="minorHAnsi" w:hAnsiTheme="minorHAnsi" w:cstheme="minorBidi"/>
          <w:noProof/>
          <w:kern w:val="2"/>
          <w:sz w:val="21"/>
          <w:szCs w:val="22"/>
          <w:lang w:val="en-US" w:eastAsia="zh-CN"/>
        </w:rPr>
      </w:pPr>
      <w:r>
        <w:rPr>
          <w:noProof/>
        </w:rPr>
        <w:t>5.33.1.2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_Toc183507963 \h </w:instrText>
      </w:r>
      <w:r>
        <w:rPr>
          <w:noProof/>
        </w:rPr>
      </w:r>
      <w:r>
        <w:rPr>
          <w:noProof/>
        </w:rPr>
        <w:fldChar w:fldCharType="separate"/>
      </w:r>
      <w:r>
        <w:rPr>
          <w:noProof/>
        </w:rPr>
        <w:t>120</w:t>
      </w:r>
      <w:r>
        <w:rPr>
          <w:noProof/>
        </w:rPr>
        <w:fldChar w:fldCharType="end"/>
      </w:r>
    </w:p>
    <w:p w14:paraId="24A3A3BD" w14:textId="77777777" w:rsidR="00EB6086" w:rsidRDefault="00EB6086">
      <w:pPr>
        <w:pStyle w:val="TOC4"/>
        <w:rPr>
          <w:rFonts w:asciiTheme="minorHAnsi" w:hAnsiTheme="minorHAnsi" w:cstheme="minorBidi"/>
          <w:noProof/>
          <w:kern w:val="2"/>
          <w:sz w:val="21"/>
          <w:szCs w:val="22"/>
          <w:lang w:val="en-US" w:eastAsia="zh-CN"/>
        </w:rPr>
      </w:pPr>
      <w:r>
        <w:rPr>
          <w:noProof/>
        </w:rPr>
        <w:t>5.33.1.3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_Toc183507964 \h </w:instrText>
      </w:r>
      <w:r>
        <w:rPr>
          <w:noProof/>
        </w:rPr>
      </w:r>
      <w:r>
        <w:rPr>
          <w:noProof/>
        </w:rPr>
        <w:fldChar w:fldCharType="separate"/>
      </w:r>
      <w:r>
        <w:rPr>
          <w:noProof/>
        </w:rPr>
        <w:t>120</w:t>
      </w:r>
      <w:r>
        <w:rPr>
          <w:noProof/>
        </w:rPr>
        <w:fldChar w:fldCharType="end"/>
      </w:r>
    </w:p>
    <w:p w14:paraId="34CD3D23" w14:textId="77777777" w:rsidR="00EB6086" w:rsidRDefault="00EB6086">
      <w:pPr>
        <w:pStyle w:val="TOC3"/>
        <w:rPr>
          <w:rFonts w:asciiTheme="minorHAnsi" w:hAnsiTheme="minorHAnsi" w:cstheme="minorBidi"/>
          <w:noProof/>
          <w:kern w:val="2"/>
          <w:sz w:val="21"/>
          <w:szCs w:val="22"/>
          <w:lang w:val="en-US" w:eastAsia="zh-CN"/>
        </w:rPr>
      </w:pPr>
      <w:r>
        <w:rPr>
          <w:noProof/>
        </w:rPr>
        <w:t>5.33.2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_Toc183507965 \h </w:instrText>
      </w:r>
      <w:r>
        <w:rPr>
          <w:noProof/>
        </w:rPr>
      </w:r>
      <w:r>
        <w:rPr>
          <w:noProof/>
        </w:rPr>
        <w:fldChar w:fldCharType="separate"/>
      </w:r>
      <w:r>
        <w:rPr>
          <w:noProof/>
        </w:rPr>
        <w:t>121</w:t>
      </w:r>
      <w:r>
        <w:rPr>
          <w:noProof/>
        </w:rPr>
        <w:fldChar w:fldCharType="end"/>
      </w:r>
    </w:p>
    <w:p w14:paraId="40AF3963" w14:textId="77777777" w:rsidR="00EB6086" w:rsidRDefault="00EB6086">
      <w:pPr>
        <w:pStyle w:val="TOC4"/>
        <w:rPr>
          <w:rFonts w:asciiTheme="minorHAnsi" w:hAnsiTheme="minorHAnsi" w:cstheme="minorBidi"/>
          <w:noProof/>
          <w:kern w:val="2"/>
          <w:sz w:val="21"/>
          <w:szCs w:val="22"/>
          <w:lang w:val="en-US" w:eastAsia="zh-CN"/>
        </w:rPr>
      </w:pPr>
      <w:r>
        <w:rPr>
          <w:noProof/>
        </w:rPr>
        <w:t>5.33.2.1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_Toc183507966 \h </w:instrText>
      </w:r>
      <w:r>
        <w:rPr>
          <w:noProof/>
        </w:rPr>
      </w:r>
      <w:r>
        <w:rPr>
          <w:noProof/>
        </w:rPr>
        <w:fldChar w:fldCharType="separate"/>
      </w:r>
      <w:r>
        <w:rPr>
          <w:noProof/>
        </w:rPr>
        <w:t>121</w:t>
      </w:r>
      <w:r>
        <w:rPr>
          <w:noProof/>
        </w:rPr>
        <w:fldChar w:fldCharType="end"/>
      </w:r>
    </w:p>
    <w:p w14:paraId="1D39645B"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5.33.2.1.1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_Toc183507967 \h </w:instrText>
      </w:r>
      <w:r>
        <w:rPr>
          <w:noProof/>
        </w:rPr>
      </w:r>
      <w:r>
        <w:rPr>
          <w:noProof/>
        </w:rPr>
        <w:fldChar w:fldCharType="separate"/>
      </w:r>
      <w:r>
        <w:rPr>
          <w:noProof/>
        </w:rPr>
        <w:t>121</w:t>
      </w:r>
      <w:r>
        <w:rPr>
          <w:noProof/>
        </w:rPr>
        <w:fldChar w:fldCharType="end"/>
      </w:r>
    </w:p>
    <w:p w14:paraId="3DCBC549" w14:textId="77777777" w:rsidR="00EB6086" w:rsidRDefault="00EB6086">
      <w:pPr>
        <w:pStyle w:val="TOC4"/>
        <w:rPr>
          <w:rFonts w:asciiTheme="minorHAnsi" w:hAnsiTheme="minorHAnsi" w:cstheme="minorBidi"/>
          <w:noProof/>
          <w:kern w:val="2"/>
          <w:sz w:val="21"/>
          <w:szCs w:val="22"/>
          <w:lang w:val="en-US" w:eastAsia="zh-CN"/>
        </w:rPr>
      </w:pPr>
      <w:r>
        <w:rPr>
          <w:noProof/>
        </w:rPr>
        <w:t>5.33.2.2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_Toc183507968 \h </w:instrText>
      </w:r>
      <w:r>
        <w:rPr>
          <w:noProof/>
        </w:rPr>
      </w:r>
      <w:r>
        <w:rPr>
          <w:noProof/>
        </w:rPr>
        <w:fldChar w:fldCharType="separate"/>
      </w:r>
      <w:r>
        <w:rPr>
          <w:noProof/>
        </w:rPr>
        <w:t>121</w:t>
      </w:r>
      <w:r>
        <w:rPr>
          <w:noProof/>
        </w:rPr>
        <w:fldChar w:fldCharType="end"/>
      </w:r>
    </w:p>
    <w:p w14:paraId="4D5C4D46" w14:textId="77777777" w:rsidR="00EB6086" w:rsidRDefault="00EB6086">
      <w:pPr>
        <w:pStyle w:val="TOC2"/>
        <w:rPr>
          <w:rFonts w:asciiTheme="minorHAnsi" w:hAnsiTheme="minorHAnsi" w:cstheme="minorBidi"/>
          <w:noProof/>
          <w:kern w:val="2"/>
          <w:sz w:val="21"/>
          <w:szCs w:val="22"/>
          <w:lang w:val="en-US" w:eastAsia="zh-CN"/>
        </w:rPr>
      </w:pPr>
      <w:r>
        <w:rPr>
          <w:noProof/>
        </w:rPr>
        <w:t>5.34</w:t>
      </w:r>
      <w:r>
        <w:rPr>
          <w:rFonts w:asciiTheme="minorHAnsi" w:hAnsiTheme="minorHAnsi" w:cstheme="minorBidi"/>
          <w:noProof/>
          <w:kern w:val="2"/>
          <w:sz w:val="21"/>
          <w:szCs w:val="22"/>
          <w:lang w:val="en-US" w:eastAsia="zh-CN"/>
        </w:rPr>
        <w:tab/>
      </w:r>
      <w:r>
        <w:rPr>
          <w:noProof/>
        </w:rPr>
        <w:t>CA_n7-n29-n66</w:t>
      </w:r>
      <w:r>
        <w:rPr>
          <w:noProof/>
        </w:rPr>
        <w:tab/>
      </w:r>
      <w:r>
        <w:rPr>
          <w:noProof/>
        </w:rPr>
        <w:fldChar w:fldCharType="begin"/>
      </w:r>
      <w:r>
        <w:rPr>
          <w:noProof/>
        </w:rPr>
        <w:instrText xml:space="preserve"> PAGEREF _Toc183507969 \h </w:instrText>
      </w:r>
      <w:r>
        <w:rPr>
          <w:noProof/>
        </w:rPr>
      </w:r>
      <w:r>
        <w:rPr>
          <w:noProof/>
        </w:rPr>
        <w:fldChar w:fldCharType="separate"/>
      </w:r>
      <w:r>
        <w:rPr>
          <w:noProof/>
        </w:rPr>
        <w:t>122</w:t>
      </w:r>
      <w:r>
        <w:rPr>
          <w:noProof/>
        </w:rPr>
        <w:fldChar w:fldCharType="end"/>
      </w:r>
    </w:p>
    <w:p w14:paraId="690D4268" w14:textId="77777777" w:rsidR="00EB6086" w:rsidRDefault="00EB6086">
      <w:pPr>
        <w:pStyle w:val="TOC3"/>
        <w:rPr>
          <w:rFonts w:asciiTheme="minorHAnsi" w:hAnsiTheme="minorHAnsi" w:cstheme="minorBidi"/>
          <w:noProof/>
          <w:kern w:val="2"/>
          <w:sz w:val="21"/>
          <w:szCs w:val="22"/>
          <w:lang w:val="en-US" w:eastAsia="zh-CN"/>
        </w:rPr>
      </w:pPr>
      <w:r>
        <w:rPr>
          <w:noProof/>
        </w:rPr>
        <w:t>5.34.1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_Toc183507970 \h </w:instrText>
      </w:r>
      <w:r>
        <w:rPr>
          <w:noProof/>
        </w:rPr>
      </w:r>
      <w:r>
        <w:rPr>
          <w:noProof/>
        </w:rPr>
        <w:fldChar w:fldCharType="separate"/>
      </w:r>
      <w:r>
        <w:rPr>
          <w:noProof/>
        </w:rPr>
        <w:t>122</w:t>
      </w:r>
      <w:r>
        <w:rPr>
          <w:noProof/>
        </w:rPr>
        <w:fldChar w:fldCharType="end"/>
      </w:r>
    </w:p>
    <w:p w14:paraId="3CB970AA" w14:textId="77777777" w:rsidR="00EB6086" w:rsidRDefault="00EB6086">
      <w:pPr>
        <w:pStyle w:val="TOC4"/>
        <w:rPr>
          <w:rFonts w:asciiTheme="minorHAnsi" w:hAnsiTheme="minorHAnsi" w:cstheme="minorBidi"/>
          <w:noProof/>
          <w:kern w:val="2"/>
          <w:sz w:val="21"/>
          <w:szCs w:val="22"/>
          <w:lang w:val="en-US" w:eastAsia="zh-CN"/>
        </w:rPr>
      </w:pPr>
      <w:r>
        <w:rPr>
          <w:noProof/>
        </w:rPr>
        <w:t>5.34.1.1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_Toc183507971 \h </w:instrText>
      </w:r>
      <w:r>
        <w:rPr>
          <w:noProof/>
        </w:rPr>
      </w:r>
      <w:r>
        <w:rPr>
          <w:noProof/>
        </w:rPr>
        <w:fldChar w:fldCharType="separate"/>
      </w:r>
      <w:r>
        <w:rPr>
          <w:noProof/>
        </w:rPr>
        <w:t>122</w:t>
      </w:r>
      <w:r>
        <w:rPr>
          <w:noProof/>
        </w:rPr>
        <w:fldChar w:fldCharType="end"/>
      </w:r>
    </w:p>
    <w:p w14:paraId="3123FE47" w14:textId="77777777" w:rsidR="00EB6086" w:rsidRDefault="00EB6086">
      <w:pPr>
        <w:pStyle w:val="TOC4"/>
        <w:rPr>
          <w:rFonts w:asciiTheme="minorHAnsi" w:hAnsiTheme="minorHAnsi" w:cstheme="minorBidi"/>
          <w:noProof/>
          <w:kern w:val="2"/>
          <w:sz w:val="21"/>
          <w:szCs w:val="22"/>
          <w:lang w:val="en-US" w:eastAsia="zh-CN"/>
        </w:rPr>
      </w:pPr>
      <w:r>
        <w:rPr>
          <w:noProof/>
        </w:rPr>
        <w:t>5.34.1.2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_Toc183507972 \h </w:instrText>
      </w:r>
      <w:r>
        <w:rPr>
          <w:noProof/>
        </w:rPr>
      </w:r>
      <w:r>
        <w:rPr>
          <w:noProof/>
        </w:rPr>
        <w:fldChar w:fldCharType="separate"/>
      </w:r>
      <w:r>
        <w:rPr>
          <w:noProof/>
        </w:rPr>
        <w:t>122</w:t>
      </w:r>
      <w:r>
        <w:rPr>
          <w:noProof/>
        </w:rPr>
        <w:fldChar w:fldCharType="end"/>
      </w:r>
    </w:p>
    <w:p w14:paraId="4CDEBF70" w14:textId="77777777" w:rsidR="00EB6086" w:rsidRDefault="00EB6086">
      <w:pPr>
        <w:pStyle w:val="TOC4"/>
        <w:rPr>
          <w:rFonts w:asciiTheme="minorHAnsi" w:hAnsiTheme="minorHAnsi" w:cstheme="minorBidi"/>
          <w:noProof/>
          <w:kern w:val="2"/>
          <w:sz w:val="21"/>
          <w:szCs w:val="22"/>
          <w:lang w:val="en-US" w:eastAsia="zh-CN"/>
        </w:rPr>
      </w:pPr>
      <w:r>
        <w:rPr>
          <w:noProof/>
        </w:rPr>
        <w:t>5.34.1.3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_Toc183507973 \h </w:instrText>
      </w:r>
      <w:r>
        <w:rPr>
          <w:noProof/>
        </w:rPr>
      </w:r>
      <w:r>
        <w:rPr>
          <w:noProof/>
        </w:rPr>
        <w:fldChar w:fldCharType="separate"/>
      </w:r>
      <w:r>
        <w:rPr>
          <w:noProof/>
        </w:rPr>
        <w:t>122</w:t>
      </w:r>
      <w:r>
        <w:rPr>
          <w:noProof/>
        </w:rPr>
        <w:fldChar w:fldCharType="end"/>
      </w:r>
    </w:p>
    <w:p w14:paraId="1862F6C5" w14:textId="77777777" w:rsidR="00EB6086" w:rsidRDefault="00EB6086">
      <w:pPr>
        <w:pStyle w:val="TOC3"/>
        <w:rPr>
          <w:rFonts w:asciiTheme="minorHAnsi" w:hAnsiTheme="minorHAnsi" w:cstheme="minorBidi"/>
          <w:noProof/>
          <w:kern w:val="2"/>
          <w:sz w:val="21"/>
          <w:szCs w:val="22"/>
          <w:lang w:val="en-US" w:eastAsia="zh-CN"/>
        </w:rPr>
      </w:pPr>
      <w:r>
        <w:rPr>
          <w:noProof/>
        </w:rPr>
        <w:t>5.34.2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_Toc183507974 \h </w:instrText>
      </w:r>
      <w:r>
        <w:rPr>
          <w:noProof/>
        </w:rPr>
      </w:r>
      <w:r>
        <w:rPr>
          <w:noProof/>
        </w:rPr>
        <w:fldChar w:fldCharType="separate"/>
      </w:r>
      <w:r>
        <w:rPr>
          <w:noProof/>
        </w:rPr>
        <w:t>123</w:t>
      </w:r>
      <w:r>
        <w:rPr>
          <w:noProof/>
        </w:rPr>
        <w:fldChar w:fldCharType="end"/>
      </w:r>
    </w:p>
    <w:p w14:paraId="27A19732" w14:textId="77777777" w:rsidR="00EB6086" w:rsidRDefault="00EB6086">
      <w:pPr>
        <w:pStyle w:val="TOC4"/>
        <w:rPr>
          <w:rFonts w:asciiTheme="minorHAnsi" w:hAnsiTheme="minorHAnsi" w:cstheme="minorBidi"/>
          <w:noProof/>
          <w:kern w:val="2"/>
          <w:sz w:val="21"/>
          <w:szCs w:val="22"/>
          <w:lang w:val="en-US" w:eastAsia="zh-CN"/>
        </w:rPr>
      </w:pPr>
      <w:r>
        <w:rPr>
          <w:noProof/>
        </w:rPr>
        <w:t>5.34.2.1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_Toc183507975 \h </w:instrText>
      </w:r>
      <w:r>
        <w:rPr>
          <w:noProof/>
        </w:rPr>
      </w:r>
      <w:r>
        <w:rPr>
          <w:noProof/>
        </w:rPr>
        <w:fldChar w:fldCharType="separate"/>
      </w:r>
      <w:r>
        <w:rPr>
          <w:noProof/>
        </w:rPr>
        <w:t>123</w:t>
      </w:r>
      <w:r>
        <w:rPr>
          <w:noProof/>
        </w:rPr>
        <w:fldChar w:fldCharType="end"/>
      </w:r>
    </w:p>
    <w:p w14:paraId="7D321268"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5.34.2.1.1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_Toc183507976 \h </w:instrText>
      </w:r>
      <w:r>
        <w:rPr>
          <w:noProof/>
        </w:rPr>
      </w:r>
      <w:r>
        <w:rPr>
          <w:noProof/>
        </w:rPr>
        <w:fldChar w:fldCharType="separate"/>
      </w:r>
      <w:r>
        <w:rPr>
          <w:noProof/>
        </w:rPr>
        <w:t>123</w:t>
      </w:r>
      <w:r>
        <w:rPr>
          <w:noProof/>
        </w:rPr>
        <w:fldChar w:fldCharType="end"/>
      </w:r>
    </w:p>
    <w:p w14:paraId="04F9174C" w14:textId="77777777" w:rsidR="00EB6086" w:rsidRDefault="00EB6086">
      <w:pPr>
        <w:pStyle w:val="TOC4"/>
        <w:rPr>
          <w:rFonts w:asciiTheme="minorHAnsi" w:hAnsiTheme="minorHAnsi" w:cstheme="minorBidi"/>
          <w:noProof/>
          <w:kern w:val="2"/>
          <w:sz w:val="21"/>
          <w:szCs w:val="22"/>
          <w:lang w:val="en-US" w:eastAsia="zh-CN"/>
        </w:rPr>
      </w:pPr>
      <w:r>
        <w:rPr>
          <w:noProof/>
        </w:rPr>
        <w:t>5.34.2.2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_Toc183507977 \h </w:instrText>
      </w:r>
      <w:r>
        <w:rPr>
          <w:noProof/>
        </w:rPr>
      </w:r>
      <w:r>
        <w:rPr>
          <w:noProof/>
        </w:rPr>
        <w:fldChar w:fldCharType="separate"/>
      </w:r>
      <w:r>
        <w:rPr>
          <w:noProof/>
        </w:rPr>
        <w:t>123</w:t>
      </w:r>
      <w:r>
        <w:rPr>
          <w:noProof/>
        </w:rPr>
        <w:fldChar w:fldCharType="end"/>
      </w:r>
    </w:p>
    <w:p w14:paraId="62FF674B" w14:textId="77777777" w:rsidR="00EB6086" w:rsidRDefault="00EB6086">
      <w:pPr>
        <w:pStyle w:val="TOC2"/>
        <w:rPr>
          <w:rFonts w:asciiTheme="minorHAnsi" w:hAnsiTheme="minorHAnsi" w:cstheme="minorBidi"/>
          <w:noProof/>
          <w:kern w:val="2"/>
          <w:sz w:val="21"/>
          <w:szCs w:val="22"/>
          <w:lang w:val="en-US" w:eastAsia="zh-CN"/>
        </w:rPr>
      </w:pPr>
      <w:r>
        <w:rPr>
          <w:noProof/>
        </w:rPr>
        <w:t>5.35</w:t>
      </w:r>
      <w:r>
        <w:rPr>
          <w:rFonts w:asciiTheme="minorHAnsi" w:hAnsiTheme="minorHAnsi" w:cstheme="minorBidi"/>
          <w:noProof/>
          <w:kern w:val="2"/>
          <w:sz w:val="21"/>
          <w:szCs w:val="22"/>
          <w:lang w:val="en-US" w:eastAsia="zh-CN"/>
        </w:rPr>
        <w:tab/>
      </w:r>
      <w:r>
        <w:rPr>
          <w:noProof/>
        </w:rPr>
        <w:t>CA_n7-n29-n77</w:t>
      </w:r>
      <w:r>
        <w:rPr>
          <w:noProof/>
        </w:rPr>
        <w:tab/>
      </w:r>
      <w:r>
        <w:rPr>
          <w:noProof/>
        </w:rPr>
        <w:fldChar w:fldCharType="begin"/>
      </w:r>
      <w:r>
        <w:rPr>
          <w:noProof/>
        </w:rPr>
        <w:instrText xml:space="preserve"> PAGEREF _Toc183507978 \h </w:instrText>
      </w:r>
      <w:r>
        <w:rPr>
          <w:noProof/>
        </w:rPr>
      </w:r>
      <w:r>
        <w:rPr>
          <w:noProof/>
        </w:rPr>
        <w:fldChar w:fldCharType="separate"/>
      </w:r>
      <w:r>
        <w:rPr>
          <w:noProof/>
        </w:rPr>
        <w:t>124</w:t>
      </w:r>
      <w:r>
        <w:rPr>
          <w:noProof/>
        </w:rPr>
        <w:fldChar w:fldCharType="end"/>
      </w:r>
    </w:p>
    <w:p w14:paraId="7B2A9A49" w14:textId="77777777" w:rsidR="00EB6086" w:rsidRDefault="00EB6086">
      <w:pPr>
        <w:pStyle w:val="TOC4"/>
        <w:rPr>
          <w:rFonts w:asciiTheme="minorHAnsi" w:hAnsiTheme="minorHAnsi" w:cstheme="minorBidi"/>
          <w:noProof/>
          <w:kern w:val="2"/>
          <w:sz w:val="21"/>
          <w:szCs w:val="22"/>
          <w:lang w:val="en-US" w:eastAsia="zh-CN"/>
        </w:rPr>
      </w:pPr>
      <w:r>
        <w:rPr>
          <w:noProof/>
        </w:rPr>
        <w:t>5.35.1.1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_Toc183507979 \h </w:instrText>
      </w:r>
      <w:r>
        <w:rPr>
          <w:noProof/>
        </w:rPr>
      </w:r>
      <w:r>
        <w:rPr>
          <w:noProof/>
        </w:rPr>
        <w:fldChar w:fldCharType="separate"/>
      </w:r>
      <w:r>
        <w:rPr>
          <w:noProof/>
        </w:rPr>
        <w:t>124</w:t>
      </w:r>
      <w:r>
        <w:rPr>
          <w:noProof/>
        </w:rPr>
        <w:fldChar w:fldCharType="end"/>
      </w:r>
    </w:p>
    <w:p w14:paraId="2C6DCDE5" w14:textId="77777777" w:rsidR="00EB6086" w:rsidRDefault="00EB6086">
      <w:pPr>
        <w:pStyle w:val="TOC4"/>
        <w:rPr>
          <w:rFonts w:asciiTheme="minorHAnsi" w:hAnsiTheme="minorHAnsi" w:cstheme="minorBidi"/>
          <w:noProof/>
          <w:kern w:val="2"/>
          <w:sz w:val="21"/>
          <w:szCs w:val="22"/>
          <w:lang w:val="en-US" w:eastAsia="zh-CN"/>
        </w:rPr>
      </w:pPr>
      <w:r>
        <w:rPr>
          <w:noProof/>
        </w:rPr>
        <w:t>5.35.1.2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_Toc183507980 \h </w:instrText>
      </w:r>
      <w:r>
        <w:rPr>
          <w:noProof/>
        </w:rPr>
      </w:r>
      <w:r>
        <w:rPr>
          <w:noProof/>
        </w:rPr>
        <w:fldChar w:fldCharType="separate"/>
      </w:r>
      <w:r>
        <w:rPr>
          <w:noProof/>
        </w:rPr>
        <w:t>124</w:t>
      </w:r>
      <w:r>
        <w:rPr>
          <w:noProof/>
        </w:rPr>
        <w:fldChar w:fldCharType="end"/>
      </w:r>
    </w:p>
    <w:p w14:paraId="0B8088E9" w14:textId="77777777" w:rsidR="00EB6086" w:rsidRDefault="00EB6086">
      <w:pPr>
        <w:pStyle w:val="TOC4"/>
        <w:rPr>
          <w:rFonts w:asciiTheme="minorHAnsi" w:hAnsiTheme="minorHAnsi" w:cstheme="minorBidi"/>
          <w:noProof/>
          <w:kern w:val="2"/>
          <w:sz w:val="21"/>
          <w:szCs w:val="22"/>
          <w:lang w:val="en-US" w:eastAsia="zh-CN"/>
        </w:rPr>
      </w:pPr>
      <w:r>
        <w:rPr>
          <w:noProof/>
        </w:rPr>
        <w:t>5.35.1.3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_Toc183507981 \h </w:instrText>
      </w:r>
      <w:r>
        <w:rPr>
          <w:noProof/>
        </w:rPr>
      </w:r>
      <w:r>
        <w:rPr>
          <w:noProof/>
        </w:rPr>
        <w:fldChar w:fldCharType="separate"/>
      </w:r>
      <w:r>
        <w:rPr>
          <w:noProof/>
        </w:rPr>
        <w:t>124</w:t>
      </w:r>
      <w:r>
        <w:rPr>
          <w:noProof/>
        </w:rPr>
        <w:fldChar w:fldCharType="end"/>
      </w:r>
    </w:p>
    <w:p w14:paraId="5D110765" w14:textId="77777777" w:rsidR="00EB6086" w:rsidRDefault="00EB6086">
      <w:pPr>
        <w:pStyle w:val="TOC4"/>
        <w:rPr>
          <w:rFonts w:asciiTheme="minorHAnsi" w:hAnsiTheme="minorHAnsi" w:cstheme="minorBidi"/>
          <w:noProof/>
          <w:kern w:val="2"/>
          <w:sz w:val="21"/>
          <w:szCs w:val="22"/>
          <w:lang w:val="en-US" w:eastAsia="zh-CN"/>
        </w:rPr>
      </w:pPr>
      <w:r>
        <w:rPr>
          <w:noProof/>
        </w:rPr>
        <w:t>5.35.2.1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_Toc183507982 \h </w:instrText>
      </w:r>
      <w:r>
        <w:rPr>
          <w:noProof/>
        </w:rPr>
      </w:r>
      <w:r>
        <w:rPr>
          <w:noProof/>
        </w:rPr>
        <w:fldChar w:fldCharType="separate"/>
      </w:r>
      <w:r>
        <w:rPr>
          <w:noProof/>
        </w:rPr>
        <w:t>125</w:t>
      </w:r>
      <w:r>
        <w:rPr>
          <w:noProof/>
        </w:rPr>
        <w:fldChar w:fldCharType="end"/>
      </w:r>
    </w:p>
    <w:p w14:paraId="715582BB"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5.35.2.1.1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_Toc183507983 \h </w:instrText>
      </w:r>
      <w:r>
        <w:rPr>
          <w:noProof/>
        </w:rPr>
      </w:r>
      <w:r>
        <w:rPr>
          <w:noProof/>
        </w:rPr>
        <w:fldChar w:fldCharType="separate"/>
      </w:r>
      <w:r>
        <w:rPr>
          <w:noProof/>
        </w:rPr>
        <w:t>125</w:t>
      </w:r>
      <w:r>
        <w:rPr>
          <w:noProof/>
        </w:rPr>
        <w:fldChar w:fldCharType="end"/>
      </w:r>
    </w:p>
    <w:p w14:paraId="7885465A" w14:textId="77777777" w:rsidR="00EB6086" w:rsidRDefault="00EB6086">
      <w:pPr>
        <w:pStyle w:val="TOC4"/>
        <w:rPr>
          <w:rFonts w:asciiTheme="minorHAnsi" w:hAnsiTheme="minorHAnsi" w:cstheme="minorBidi"/>
          <w:noProof/>
          <w:kern w:val="2"/>
          <w:sz w:val="21"/>
          <w:szCs w:val="22"/>
          <w:lang w:val="en-US" w:eastAsia="zh-CN"/>
        </w:rPr>
      </w:pPr>
      <w:r>
        <w:rPr>
          <w:noProof/>
        </w:rPr>
        <w:t>5.35.2.2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_Toc183507984 \h </w:instrText>
      </w:r>
      <w:r>
        <w:rPr>
          <w:noProof/>
        </w:rPr>
      </w:r>
      <w:r>
        <w:rPr>
          <w:noProof/>
        </w:rPr>
        <w:fldChar w:fldCharType="separate"/>
      </w:r>
      <w:r>
        <w:rPr>
          <w:noProof/>
        </w:rPr>
        <w:t>125</w:t>
      </w:r>
      <w:r>
        <w:rPr>
          <w:noProof/>
        </w:rPr>
        <w:fldChar w:fldCharType="end"/>
      </w:r>
    </w:p>
    <w:p w14:paraId="2BE8E5CE" w14:textId="77777777" w:rsidR="00EB6086" w:rsidRDefault="00EB6086">
      <w:pPr>
        <w:pStyle w:val="TOC2"/>
        <w:rPr>
          <w:rFonts w:asciiTheme="minorHAnsi" w:hAnsiTheme="minorHAnsi" w:cstheme="minorBidi"/>
          <w:noProof/>
          <w:kern w:val="2"/>
          <w:sz w:val="21"/>
          <w:szCs w:val="22"/>
          <w:lang w:val="en-US" w:eastAsia="zh-CN"/>
        </w:rPr>
      </w:pPr>
      <w:r w:rsidRPr="0027273A">
        <w:rPr>
          <w:rFonts w:eastAsia="SimSun"/>
          <w:noProof/>
          <w:lang w:eastAsia="zh-CN"/>
        </w:rPr>
        <w:t>5.36</w:t>
      </w:r>
      <w:r>
        <w:rPr>
          <w:rFonts w:asciiTheme="minorHAnsi" w:hAnsiTheme="minorHAnsi" w:cstheme="minorBidi"/>
          <w:noProof/>
          <w:kern w:val="2"/>
          <w:sz w:val="21"/>
          <w:szCs w:val="22"/>
          <w:lang w:val="en-US" w:eastAsia="zh-CN"/>
        </w:rPr>
        <w:tab/>
      </w:r>
      <w:r w:rsidRPr="0027273A">
        <w:rPr>
          <w:rFonts w:eastAsia="SimSun"/>
          <w:noProof/>
          <w:lang w:val="en-US" w:eastAsia="zh-CN"/>
        </w:rPr>
        <w:t xml:space="preserve">  n3A-n40A-n79A</w:t>
      </w:r>
      <w:r>
        <w:rPr>
          <w:noProof/>
        </w:rPr>
        <w:tab/>
      </w:r>
      <w:r>
        <w:rPr>
          <w:noProof/>
        </w:rPr>
        <w:fldChar w:fldCharType="begin"/>
      </w:r>
      <w:r>
        <w:rPr>
          <w:noProof/>
        </w:rPr>
        <w:instrText xml:space="preserve"> PAGEREF _Toc183507985 \h </w:instrText>
      </w:r>
      <w:r>
        <w:rPr>
          <w:noProof/>
        </w:rPr>
      </w:r>
      <w:r>
        <w:rPr>
          <w:noProof/>
        </w:rPr>
        <w:fldChar w:fldCharType="separate"/>
      </w:r>
      <w:r>
        <w:rPr>
          <w:noProof/>
        </w:rPr>
        <w:t>126</w:t>
      </w:r>
      <w:r>
        <w:rPr>
          <w:noProof/>
        </w:rPr>
        <w:fldChar w:fldCharType="end"/>
      </w:r>
    </w:p>
    <w:p w14:paraId="20C4D419" w14:textId="77777777" w:rsidR="00EB6086" w:rsidRDefault="00EB6086">
      <w:pPr>
        <w:pStyle w:val="TOC3"/>
        <w:rPr>
          <w:rFonts w:asciiTheme="minorHAnsi" w:hAnsiTheme="minorHAnsi" w:cstheme="minorBidi"/>
          <w:noProof/>
          <w:kern w:val="2"/>
          <w:sz w:val="21"/>
          <w:szCs w:val="22"/>
          <w:lang w:val="en-US" w:eastAsia="zh-CN"/>
        </w:rPr>
      </w:pPr>
      <w:r w:rsidRPr="0027273A">
        <w:rPr>
          <w:rFonts w:eastAsia="SimSun"/>
          <w:noProof/>
          <w:lang w:eastAsia="zh-CN"/>
        </w:rPr>
        <w:t>5.36</w:t>
      </w:r>
      <w:r>
        <w:rPr>
          <w:noProof/>
        </w:rPr>
        <w:t>.1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_Toc183507986 \h </w:instrText>
      </w:r>
      <w:r>
        <w:rPr>
          <w:noProof/>
        </w:rPr>
      </w:r>
      <w:r>
        <w:rPr>
          <w:noProof/>
        </w:rPr>
        <w:fldChar w:fldCharType="separate"/>
      </w:r>
      <w:r>
        <w:rPr>
          <w:noProof/>
        </w:rPr>
        <w:t>126</w:t>
      </w:r>
      <w:r>
        <w:rPr>
          <w:noProof/>
        </w:rPr>
        <w:fldChar w:fldCharType="end"/>
      </w:r>
    </w:p>
    <w:p w14:paraId="3A0988C4" w14:textId="77777777" w:rsidR="00EB6086" w:rsidRDefault="00EB6086">
      <w:pPr>
        <w:pStyle w:val="TOC4"/>
        <w:rPr>
          <w:rFonts w:asciiTheme="minorHAnsi" w:hAnsiTheme="minorHAnsi" w:cstheme="minorBidi"/>
          <w:noProof/>
          <w:kern w:val="2"/>
          <w:sz w:val="21"/>
          <w:szCs w:val="22"/>
          <w:lang w:val="en-US" w:eastAsia="zh-CN"/>
        </w:rPr>
      </w:pPr>
      <w:r>
        <w:rPr>
          <w:noProof/>
        </w:rPr>
        <w:t>5.36.1.1</w:t>
      </w:r>
      <w:r>
        <w:rPr>
          <w:rFonts w:asciiTheme="minorHAnsi" w:hAnsiTheme="minorHAnsi" w:cstheme="minorBidi"/>
          <w:noProof/>
          <w:kern w:val="2"/>
          <w:sz w:val="21"/>
          <w:szCs w:val="22"/>
          <w:lang w:val="en-US" w:eastAsia="zh-CN"/>
        </w:rPr>
        <w:tab/>
      </w:r>
      <w:r w:rsidRPr="0027273A">
        <w:rPr>
          <w:rFonts w:eastAsia="SimSun"/>
          <w:noProof/>
          <w:lang w:val="en-US" w:eastAsia="zh-CN"/>
        </w:rPr>
        <w:t xml:space="preserve"> </w:t>
      </w:r>
      <w:r w:rsidRPr="0027273A">
        <w:rPr>
          <w:rFonts w:cs="Arial"/>
          <w:noProof/>
          <w:lang w:eastAsia="zh-CN"/>
        </w:rPr>
        <w:t>Operating bands for CA</w:t>
      </w:r>
      <w:r>
        <w:rPr>
          <w:noProof/>
        </w:rPr>
        <w:tab/>
      </w:r>
      <w:r>
        <w:rPr>
          <w:noProof/>
        </w:rPr>
        <w:fldChar w:fldCharType="begin"/>
      </w:r>
      <w:r>
        <w:rPr>
          <w:noProof/>
        </w:rPr>
        <w:instrText xml:space="preserve"> PAGEREF _Toc183507987 \h </w:instrText>
      </w:r>
      <w:r>
        <w:rPr>
          <w:noProof/>
        </w:rPr>
      </w:r>
      <w:r>
        <w:rPr>
          <w:noProof/>
        </w:rPr>
        <w:fldChar w:fldCharType="separate"/>
      </w:r>
      <w:r>
        <w:rPr>
          <w:noProof/>
        </w:rPr>
        <w:t>126</w:t>
      </w:r>
      <w:r>
        <w:rPr>
          <w:noProof/>
        </w:rPr>
        <w:fldChar w:fldCharType="end"/>
      </w:r>
    </w:p>
    <w:p w14:paraId="1AD09E33" w14:textId="77777777" w:rsidR="00EB6086" w:rsidRDefault="00EB6086">
      <w:pPr>
        <w:pStyle w:val="TOC4"/>
        <w:rPr>
          <w:rFonts w:asciiTheme="minorHAnsi" w:hAnsiTheme="minorHAnsi" w:cstheme="minorBidi"/>
          <w:noProof/>
          <w:kern w:val="2"/>
          <w:sz w:val="21"/>
          <w:szCs w:val="22"/>
          <w:lang w:val="en-US" w:eastAsia="zh-CN"/>
        </w:rPr>
      </w:pPr>
      <w:r w:rsidRPr="0027273A">
        <w:rPr>
          <w:rFonts w:eastAsia="SimSun"/>
          <w:noProof/>
          <w:lang w:eastAsia="zh-CN"/>
        </w:rPr>
        <w:t>5.36</w:t>
      </w:r>
      <w:r>
        <w:rPr>
          <w:noProof/>
        </w:rPr>
        <w:t>.1.2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_Toc183507988 \h </w:instrText>
      </w:r>
      <w:r>
        <w:rPr>
          <w:noProof/>
        </w:rPr>
      </w:r>
      <w:r>
        <w:rPr>
          <w:noProof/>
        </w:rPr>
        <w:fldChar w:fldCharType="separate"/>
      </w:r>
      <w:r>
        <w:rPr>
          <w:noProof/>
        </w:rPr>
        <w:t>126</w:t>
      </w:r>
      <w:r>
        <w:rPr>
          <w:noProof/>
        </w:rPr>
        <w:fldChar w:fldCharType="end"/>
      </w:r>
    </w:p>
    <w:p w14:paraId="5051B995" w14:textId="77777777" w:rsidR="00EB6086" w:rsidRDefault="00EB6086">
      <w:pPr>
        <w:pStyle w:val="TOC4"/>
        <w:rPr>
          <w:rFonts w:asciiTheme="minorHAnsi" w:hAnsiTheme="minorHAnsi" w:cstheme="minorBidi"/>
          <w:noProof/>
          <w:kern w:val="2"/>
          <w:sz w:val="21"/>
          <w:szCs w:val="22"/>
          <w:lang w:val="en-US" w:eastAsia="zh-CN"/>
        </w:rPr>
      </w:pPr>
      <w:r w:rsidRPr="0027273A">
        <w:rPr>
          <w:rFonts w:eastAsia="SimSun"/>
          <w:noProof/>
          <w:lang w:eastAsia="zh-CN"/>
        </w:rPr>
        <w:t>5.36</w:t>
      </w:r>
      <w:r>
        <w:rPr>
          <w:noProof/>
        </w:rPr>
        <w:t>.1.3</w:t>
      </w:r>
      <w:r>
        <w:rPr>
          <w:rFonts w:asciiTheme="minorHAnsi" w:hAnsiTheme="minorHAnsi" w:cstheme="minorBidi"/>
          <w:noProof/>
          <w:kern w:val="2"/>
          <w:sz w:val="21"/>
          <w:szCs w:val="22"/>
          <w:lang w:val="en-US" w:eastAsia="zh-CN"/>
        </w:rPr>
        <w:tab/>
      </w:r>
      <w:r w:rsidRPr="0027273A">
        <w:rPr>
          <w:noProof/>
          <w:lang w:val="en-US" w:eastAsia="zh-CN"/>
        </w:rPr>
        <w:t>∆TIB,c and ∆RIB,c values</w:t>
      </w:r>
      <w:r>
        <w:rPr>
          <w:noProof/>
        </w:rPr>
        <w:tab/>
      </w:r>
      <w:r>
        <w:rPr>
          <w:noProof/>
        </w:rPr>
        <w:fldChar w:fldCharType="begin"/>
      </w:r>
      <w:r>
        <w:rPr>
          <w:noProof/>
        </w:rPr>
        <w:instrText xml:space="preserve"> PAGEREF _Toc183507989 \h </w:instrText>
      </w:r>
      <w:r>
        <w:rPr>
          <w:noProof/>
        </w:rPr>
      </w:r>
      <w:r>
        <w:rPr>
          <w:noProof/>
        </w:rPr>
        <w:fldChar w:fldCharType="separate"/>
      </w:r>
      <w:r>
        <w:rPr>
          <w:noProof/>
        </w:rPr>
        <w:t>126</w:t>
      </w:r>
      <w:r>
        <w:rPr>
          <w:noProof/>
        </w:rPr>
        <w:fldChar w:fldCharType="end"/>
      </w:r>
    </w:p>
    <w:p w14:paraId="6A4965AA" w14:textId="77777777" w:rsidR="00EB6086" w:rsidRDefault="00EB6086">
      <w:pPr>
        <w:pStyle w:val="TOC3"/>
        <w:rPr>
          <w:rFonts w:asciiTheme="minorHAnsi" w:hAnsiTheme="minorHAnsi" w:cstheme="minorBidi"/>
          <w:noProof/>
          <w:kern w:val="2"/>
          <w:sz w:val="21"/>
          <w:szCs w:val="22"/>
          <w:lang w:val="en-US" w:eastAsia="zh-CN"/>
        </w:rPr>
      </w:pPr>
      <w:r w:rsidRPr="0027273A">
        <w:rPr>
          <w:rFonts w:eastAsia="SimSun"/>
          <w:noProof/>
          <w:lang w:eastAsia="zh-CN"/>
        </w:rPr>
        <w:t>5.36</w:t>
      </w:r>
      <w:r>
        <w:rPr>
          <w:noProof/>
        </w:rPr>
        <w:t>.2</w:t>
      </w:r>
      <w:r>
        <w:rPr>
          <w:rFonts w:asciiTheme="minorHAnsi" w:hAnsiTheme="minorHAnsi" w:cstheme="minorBidi"/>
          <w:noProof/>
          <w:kern w:val="2"/>
          <w:sz w:val="21"/>
          <w:szCs w:val="22"/>
          <w:lang w:val="en-US" w:eastAsia="zh-CN"/>
        </w:rPr>
        <w:tab/>
      </w:r>
      <w:r w:rsidRPr="0027273A">
        <w:rPr>
          <w:rFonts w:cs="Arial"/>
          <w:noProof/>
          <w:lang w:eastAsia="zh-CN"/>
        </w:rPr>
        <w:t>Specific for 2 bands UL CA</w:t>
      </w:r>
      <w:r>
        <w:rPr>
          <w:noProof/>
        </w:rPr>
        <w:tab/>
      </w:r>
      <w:r>
        <w:rPr>
          <w:noProof/>
        </w:rPr>
        <w:fldChar w:fldCharType="begin"/>
      </w:r>
      <w:r>
        <w:rPr>
          <w:noProof/>
        </w:rPr>
        <w:instrText xml:space="preserve"> PAGEREF _Toc183507990 \h </w:instrText>
      </w:r>
      <w:r>
        <w:rPr>
          <w:noProof/>
        </w:rPr>
      </w:r>
      <w:r>
        <w:rPr>
          <w:noProof/>
        </w:rPr>
        <w:fldChar w:fldCharType="separate"/>
      </w:r>
      <w:r>
        <w:rPr>
          <w:noProof/>
        </w:rPr>
        <w:t>126</w:t>
      </w:r>
      <w:r>
        <w:rPr>
          <w:noProof/>
        </w:rPr>
        <w:fldChar w:fldCharType="end"/>
      </w:r>
    </w:p>
    <w:p w14:paraId="1CCE111D" w14:textId="77777777" w:rsidR="00EB6086" w:rsidRDefault="00EB6086">
      <w:pPr>
        <w:pStyle w:val="TOC4"/>
        <w:rPr>
          <w:rFonts w:asciiTheme="minorHAnsi" w:hAnsiTheme="minorHAnsi" w:cstheme="minorBidi"/>
          <w:noProof/>
          <w:kern w:val="2"/>
          <w:sz w:val="21"/>
          <w:szCs w:val="22"/>
          <w:lang w:val="en-US" w:eastAsia="zh-CN"/>
        </w:rPr>
      </w:pPr>
      <w:r w:rsidRPr="0027273A">
        <w:rPr>
          <w:rFonts w:eastAsia="SimSun"/>
          <w:noProof/>
          <w:lang w:eastAsia="zh-CN"/>
        </w:rPr>
        <w:t>5.36</w:t>
      </w:r>
      <w:r>
        <w:rPr>
          <w:noProof/>
        </w:rPr>
        <w:t>.2.1</w:t>
      </w:r>
      <w:r>
        <w:rPr>
          <w:rFonts w:asciiTheme="minorHAnsi" w:hAnsiTheme="minorHAnsi" w:cstheme="minorBidi"/>
          <w:noProof/>
          <w:kern w:val="2"/>
          <w:sz w:val="21"/>
          <w:szCs w:val="22"/>
          <w:lang w:val="en-US" w:eastAsia="zh-CN"/>
        </w:rPr>
        <w:tab/>
      </w:r>
      <w:r w:rsidRPr="0027273A">
        <w:rPr>
          <w:rFonts w:cs="Arial"/>
          <w:noProof/>
          <w:lang w:eastAsia="zh-CN"/>
        </w:rPr>
        <w:t>UE co-existence studies</w:t>
      </w:r>
      <w:r>
        <w:rPr>
          <w:noProof/>
        </w:rPr>
        <w:tab/>
      </w:r>
      <w:r>
        <w:rPr>
          <w:noProof/>
        </w:rPr>
        <w:fldChar w:fldCharType="begin"/>
      </w:r>
      <w:r>
        <w:rPr>
          <w:noProof/>
        </w:rPr>
        <w:instrText xml:space="preserve"> PAGEREF _Toc183507991 \h </w:instrText>
      </w:r>
      <w:r>
        <w:rPr>
          <w:noProof/>
        </w:rPr>
      </w:r>
      <w:r>
        <w:rPr>
          <w:noProof/>
        </w:rPr>
        <w:fldChar w:fldCharType="separate"/>
      </w:r>
      <w:r>
        <w:rPr>
          <w:noProof/>
        </w:rPr>
        <w:t>126</w:t>
      </w:r>
      <w:r>
        <w:rPr>
          <w:noProof/>
        </w:rPr>
        <w:fldChar w:fldCharType="end"/>
      </w:r>
    </w:p>
    <w:p w14:paraId="28733DA9" w14:textId="77777777" w:rsidR="00EB6086" w:rsidRDefault="00EB6086">
      <w:pPr>
        <w:pStyle w:val="TOC4"/>
        <w:rPr>
          <w:rFonts w:asciiTheme="minorHAnsi" w:hAnsiTheme="minorHAnsi" w:cstheme="minorBidi"/>
          <w:noProof/>
          <w:kern w:val="2"/>
          <w:sz w:val="21"/>
          <w:szCs w:val="22"/>
          <w:lang w:val="en-US" w:eastAsia="zh-CN"/>
        </w:rPr>
      </w:pPr>
      <w:r w:rsidRPr="0027273A">
        <w:rPr>
          <w:rFonts w:eastAsia="SimSun"/>
          <w:noProof/>
          <w:lang w:eastAsia="zh-CN"/>
        </w:rPr>
        <w:t>5.36</w:t>
      </w:r>
      <w:r>
        <w:rPr>
          <w:noProof/>
        </w:rPr>
        <w:t>.2.2</w:t>
      </w:r>
      <w:r>
        <w:rPr>
          <w:rFonts w:asciiTheme="minorHAnsi" w:hAnsiTheme="minorHAnsi" w:cstheme="minorBidi"/>
          <w:noProof/>
          <w:kern w:val="2"/>
          <w:sz w:val="21"/>
          <w:szCs w:val="22"/>
          <w:lang w:val="en-US" w:eastAsia="zh-CN"/>
        </w:rPr>
        <w:tab/>
      </w:r>
      <w:r w:rsidRPr="0027273A">
        <w:rPr>
          <w:rFonts w:cs="Arial"/>
          <w:noProof/>
          <w:lang w:val="en-US" w:eastAsia="zh-CN"/>
        </w:rPr>
        <w:t>REFSENS requirements</w:t>
      </w:r>
      <w:r>
        <w:rPr>
          <w:noProof/>
        </w:rPr>
        <w:tab/>
      </w:r>
      <w:r>
        <w:rPr>
          <w:noProof/>
        </w:rPr>
        <w:fldChar w:fldCharType="begin"/>
      </w:r>
      <w:r>
        <w:rPr>
          <w:noProof/>
        </w:rPr>
        <w:instrText xml:space="preserve"> PAGEREF _Toc183507992 \h </w:instrText>
      </w:r>
      <w:r>
        <w:rPr>
          <w:noProof/>
        </w:rPr>
      </w:r>
      <w:r>
        <w:rPr>
          <w:noProof/>
        </w:rPr>
        <w:fldChar w:fldCharType="separate"/>
      </w:r>
      <w:r>
        <w:rPr>
          <w:noProof/>
        </w:rPr>
        <w:t>127</w:t>
      </w:r>
      <w:r>
        <w:rPr>
          <w:noProof/>
        </w:rPr>
        <w:fldChar w:fldCharType="end"/>
      </w:r>
    </w:p>
    <w:p w14:paraId="681131BE" w14:textId="77777777" w:rsidR="00EB6086" w:rsidRDefault="00EB6086">
      <w:pPr>
        <w:pStyle w:val="TOC2"/>
        <w:rPr>
          <w:rFonts w:asciiTheme="minorHAnsi" w:hAnsiTheme="minorHAnsi" w:cstheme="minorBidi"/>
          <w:noProof/>
          <w:kern w:val="2"/>
          <w:sz w:val="21"/>
          <w:szCs w:val="22"/>
          <w:lang w:val="en-US" w:eastAsia="zh-CN"/>
        </w:rPr>
      </w:pPr>
      <w:r>
        <w:rPr>
          <w:noProof/>
        </w:rPr>
        <w:t>5.37</w:t>
      </w:r>
      <w:r>
        <w:rPr>
          <w:rFonts w:asciiTheme="minorHAnsi" w:hAnsiTheme="minorHAnsi" w:cstheme="minorBidi"/>
          <w:noProof/>
          <w:kern w:val="2"/>
          <w:sz w:val="21"/>
          <w:szCs w:val="22"/>
          <w:lang w:val="en-US" w:eastAsia="zh-CN"/>
        </w:rPr>
        <w:tab/>
      </w:r>
      <w:r>
        <w:rPr>
          <w:noProof/>
        </w:rPr>
        <w:t>CA_n3-n7-n77</w:t>
      </w:r>
      <w:r>
        <w:rPr>
          <w:noProof/>
        </w:rPr>
        <w:tab/>
      </w:r>
      <w:r>
        <w:rPr>
          <w:noProof/>
        </w:rPr>
        <w:fldChar w:fldCharType="begin"/>
      </w:r>
      <w:r>
        <w:rPr>
          <w:noProof/>
        </w:rPr>
        <w:instrText xml:space="preserve"> PAGEREF _Toc183507993 \h </w:instrText>
      </w:r>
      <w:r>
        <w:rPr>
          <w:noProof/>
        </w:rPr>
      </w:r>
      <w:r>
        <w:rPr>
          <w:noProof/>
        </w:rPr>
        <w:fldChar w:fldCharType="separate"/>
      </w:r>
      <w:r>
        <w:rPr>
          <w:noProof/>
        </w:rPr>
        <w:t>127</w:t>
      </w:r>
      <w:r>
        <w:rPr>
          <w:noProof/>
        </w:rPr>
        <w:fldChar w:fldCharType="end"/>
      </w:r>
    </w:p>
    <w:p w14:paraId="76AE2C73" w14:textId="77777777" w:rsidR="00EB6086" w:rsidRDefault="00EB6086">
      <w:pPr>
        <w:pStyle w:val="TOC3"/>
        <w:rPr>
          <w:rFonts w:asciiTheme="minorHAnsi" w:hAnsiTheme="minorHAnsi" w:cstheme="minorBidi"/>
          <w:noProof/>
          <w:kern w:val="2"/>
          <w:sz w:val="21"/>
          <w:szCs w:val="22"/>
          <w:lang w:val="en-US" w:eastAsia="zh-CN"/>
        </w:rPr>
      </w:pPr>
      <w:r>
        <w:rPr>
          <w:noProof/>
        </w:rPr>
        <w:t>5.37.1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_Toc183507994 \h </w:instrText>
      </w:r>
      <w:r>
        <w:rPr>
          <w:noProof/>
        </w:rPr>
      </w:r>
      <w:r>
        <w:rPr>
          <w:noProof/>
        </w:rPr>
        <w:fldChar w:fldCharType="separate"/>
      </w:r>
      <w:r>
        <w:rPr>
          <w:noProof/>
        </w:rPr>
        <w:t>127</w:t>
      </w:r>
      <w:r>
        <w:rPr>
          <w:noProof/>
        </w:rPr>
        <w:fldChar w:fldCharType="end"/>
      </w:r>
    </w:p>
    <w:p w14:paraId="12EC1D3C" w14:textId="77777777" w:rsidR="00EB6086" w:rsidRDefault="00EB6086">
      <w:pPr>
        <w:pStyle w:val="TOC4"/>
        <w:rPr>
          <w:rFonts w:asciiTheme="minorHAnsi" w:hAnsiTheme="minorHAnsi" w:cstheme="minorBidi"/>
          <w:noProof/>
          <w:kern w:val="2"/>
          <w:sz w:val="21"/>
          <w:szCs w:val="22"/>
          <w:lang w:val="en-US" w:eastAsia="zh-CN"/>
        </w:rPr>
      </w:pPr>
      <w:r>
        <w:rPr>
          <w:noProof/>
        </w:rPr>
        <w:t>5.37.1.1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_Toc183507995 \h </w:instrText>
      </w:r>
      <w:r>
        <w:rPr>
          <w:noProof/>
        </w:rPr>
      </w:r>
      <w:r>
        <w:rPr>
          <w:noProof/>
        </w:rPr>
        <w:fldChar w:fldCharType="separate"/>
      </w:r>
      <w:r>
        <w:rPr>
          <w:noProof/>
        </w:rPr>
        <w:t>127</w:t>
      </w:r>
      <w:r>
        <w:rPr>
          <w:noProof/>
        </w:rPr>
        <w:fldChar w:fldCharType="end"/>
      </w:r>
    </w:p>
    <w:p w14:paraId="072A382E"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5.37.1.2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_Toc183507996 \h </w:instrText>
      </w:r>
      <w:r>
        <w:rPr>
          <w:noProof/>
        </w:rPr>
      </w:r>
      <w:r>
        <w:rPr>
          <w:noProof/>
        </w:rPr>
        <w:fldChar w:fldCharType="separate"/>
      </w:r>
      <w:r>
        <w:rPr>
          <w:noProof/>
        </w:rPr>
        <w:t>128</w:t>
      </w:r>
      <w:r>
        <w:rPr>
          <w:noProof/>
        </w:rPr>
        <w:fldChar w:fldCharType="end"/>
      </w:r>
    </w:p>
    <w:p w14:paraId="79B9E4B8"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5.37.1.3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_Toc183507997 \h </w:instrText>
      </w:r>
      <w:r>
        <w:rPr>
          <w:noProof/>
        </w:rPr>
      </w:r>
      <w:r>
        <w:rPr>
          <w:noProof/>
        </w:rPr>
        <w:fldChar w:fldCharType="separate"/>
      </w:r>
      <w:r>
        <w:rPr>
          <w:noProof/>
        </w:rPr>
        <w:t>128</w:t>
      </w:r>
      <w:r>
        <w:rPr>
          <w:noProof/>
        </w:rPr>
        <w:fldChar w:fldCharType="end"/>
      </w:r>
    </w:p>
    <w:p w14:paraId="6B8866E5"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5.37.2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_Toc183507998 \h </w:instrText>
      </w:r>
      <w:r>
        <w:rPr>
          <w:noProof/>
        </w:rPr>
      </w:r>
      <w:r>
        <w:rPr>
          <w:noProof/>
        </w:rPr>
        <w:fldChar w:fldCharType="separate"/>
      </w:r>
      <w:r>
        <w:rPr>
          <w:noProof/>
        </w:rPr>
        <w:t>128</w:t>
      </w:r>
      <w:r>
        <w:rPr>
          <w:noProof/>
        </w:rPr>
        <w:fldChar w:fldCharType="end"/>
      </w:r>
    </w:p>
    <w:p w14:paraId="6AE0495D" w14:textId="77777777" w:rsidR="00EB6086" w:rsidRDefault="00EB6086">
      <w:pPr>
        <w:pStyle w:val="TOC4"/>
        <w:rPr>
          <w:rFonts w:asciiTheme="minorHAnsi" w:hAnsiTheme="minorHAnsi" w:cstheme="minorBidi"/>
          <w:noProof/>
          <w:kern w:val="2"/>
          <w:sz w:val="21"/>
          <w:szCs w:val="22"/>
          <w:lang w:val="en-US" w:eastAsia="zh-CN"/>
        </w:rPr>
      </w:pPr>
      <w:r>
        <w:rPr>
          <w:noProof/>
        </w:rPr>
        <w:t>5.37.2.1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_Toc183507999 \h </w:instrText>
      </w:r>
      <w:r>
        <w:rPr>
          <w:noProof/>
        </w:rPr>
      </w:r>
      <w:r>
        <w:rPr>
          <w:noProof/>
        </w:rPr>
        <w:fldChar w:fldCharType="separate"/>
      </w:r>
      <w:r>
        <w:rPr>
          <w:noProof/>
        </w:rPr>
        <w:t>128</w:t>
      </w:r>
      <w:r>
        <w:rPr>
          <w:noProof/>
        </w:rPr>
        <w:fldChar w:fldCharType="end"/>
      </w:r>
    </w:p>
    <w:p w14:paraId="396B5D76"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5.37.2.1.1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_Toc183508000 \h </w:instrText>
      </w:r>
      <w:r>
        <w:rPr>
          <w:noProof/>
        </w:rPr>
      </w:r>
      <w:r>
        <w:rPr>
          <w:noProof/>
        </w:rPr>
        <w:fldChar w:fldCharType="separate"/>
      </w:r>
      <w:r>
        <w:rPr>
          <w:noProof/>
        </w:rPr>
        <w:t>128</w:t>
      </w:r>
      <w:r>
        <w:rPr>
          <w:noProof/>
        </w:rPr>
        <w:fldChar w:fldCharType="end"/>
      </w:r>
    </w:p>
    <w:p w14:paraId="66ED4843" w14:textId="77777777" w:rsidR="00EB6086" w:rsidRDefault="00EB6086">
      <w:pPr>
        <w:pStyle w:val="TOC5"/>
        <w:rPr>
          <w:rFonts w:asciiTheme="minorHAnsi" w:hAnsiTheme="minorHAnsi" w:cstheme="minorBidi"/>
          <w:noProof/>
          <w:kern w:val="2"/>
          <w:sz w:val="21"/>
          <w:szCs w:val="22"/>
          <w:lang w:val="en-US" w:eastAsia="zh-CN"/>
        </w:rPr>
      </w:pPr>
      <w:r>
        <w:rPr>
          <w:noProof/>
        </w:rPr>
        <w:t>5.37.2.2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_Toc183508001 \h </w:instrText>
      </w:r>
      <w:r>
        <w:rPr>
          <w:noProof/>
        </w:rPr>
      </w:r>
      <w:r>
        <w:rPr>
          <w:noProof/>
        </w:rPr>
        <w:fldChar w:fldCharType="separate"/>
      </w:r>
      <w:r>
        <w:rPr>
          <w:noProof/>
        </w:rPr>
        <w:t>131</w:t>
      </w:r>
      <w:r>
        <w:rPr>
          <w:noProof/>
        </w:rPr>
        <w:fldChar w:fldCharType="end"/>
      </w:r>
    </w:p>
    <w:p w14:paraId="37FA2EB9" w14:textId="77777777" w:rsidR="00EB6086" w:rsidRDefault="00EB6086">
      <w:pPr>
        <w:pStyle w:val="TOC2"/>
        <w:rPr>
          <w:rFonts w:asciiTheme="minorHAnsi" w:hAnsiTheme="minorHAnsi" w:cstheme="minorBidi"/>
          <w:noProof/>
          <w:kern w:val="2"/>
          <w:sz w:val="21"/>
          <w:szCs w:val="22"/>
          <w:lang w:val="en-US" w:eastAsia="zh-CN"/>
        </w:rPr>
      </w:pPr>
      <w:r>
        <w:rPr>
          <w:noProof/>
        </w:rPr>
        <w:t>5.38</w:t>
      </w:r>
      <w:r>
        <w:rPr>
          <w:rFonts w:asciiTheme="minorHAnsi" w:hAnsiTheme="minorHAnsi" w:cstheme="minorBidi"/>
          <w:noProof/>
          <w:kern w:val="2"/>
          <w:sz w:val="21"/>
          <w:szCs w:val="22"/>
          <w:lang w:val="en-US" w:eastAsia="zh-CN"/>
        </w:rPr>
        <w:tab/>
      </w:r>
      <w:r>
        <w:rPr>
          <w:noProof/>
        </w:rPr>
        <w:t>CA_n1-n20-n41</w:t>
      </w:r>
      <w:r>
        <w:rPr>
          <w:noProof/>
        </w:rPr>
        <w:tab/>
      </w:r>
      <w:r>
        <w:rPr>
          <w:noProof/>
        </w:rPr>
        <w:fldChar w:fldCharType="begin"/>
      </w:r>
      <w:r>
        <w:rPr>
          <w:noProof/>
        </w:rPr>
        <w:instrText xml:space="preserve"> PAGEREF _Toc183508002 \h </w:instrText>
      </w:r>
      <w:r>
        <w:rPr>
          <w:noProof/>
        </w:rPr>
      </w:r>
      <w:r>
        <w:rPr>
          <w:noProof/>
        </w:rPr>
        <w:fldChar w:fldCharType="separate"/>
      </w:r>
      <w:r>
        <w:rPr>
          <w:noProof/>
        </w:rPr>
        <w:t>131</w:t>
      </w:r>
      <w:r>
        <w:rPr>
          <w:noProof/>
        </w:rPr>
        <w:fldChar w:fldCharType="end"/>
      </w:r>
    </w:p>
    <w:p w14:paraId="13DF36C4" w14:textId="77777777" w:rsidR="00EB6086" w:rsidRDefault="00EB6086">
      <w:pPr>
        <w:pStyle w:val="TOC3"/>
        <w:rPr>
          <w:rFonts w:asciiTheme="minorHAnsi" w:hAnsiTheme="minorHAnsi" w:cstheme="minorBidi"/>
          <w:noProof/>
          <w:kern w:val="2"/>
          <w:sz w:val="21"/>
          <w:szCs w:val="22"/>
          <w:lang w:val="en-US" w:eastAsia="zh-CN"/>
        </w:rPr>
      </w:pPr>
      <w:r>
        <w:rPr>
          <w:noProof/>
        </w:rPr>
        <w:t>5.38.1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_Toc183508003 \h </w:instrText>
      </w:r>
      <w:r>
        <w:rPr>
          <w:noProof/>
        </w:rPr>
      </w:r>
      <w:r>
        <w:rPr>
          <w:noProof/>
        </w:rPr>
        <w:fldChar w:fldCharType="separate"/>
      </w:r>
      <w:r>
        <w:rPr>
          <w:noProof/>
        </w:rPr>
        <w:t>131</w:t>
      </w:r>
      <w:r>
        <w:rPr>
          <w:noProof/>
        </w:rPr>
        <w:fldChar w:fldCharType="end"/>
      </w:r>
    </w:p>
    <w:p w14:paraId="7544C295" w14:textId="77777777" w:rsidR="00EB6086" w:rsidRDefault="00EB6086">
      <w:pPr>
        <w:pStyle w:val="TOC4"/>
        <w:rPr>
          <w:rFonts w:asciiTheme="minorHAnsi" w:hAnsiTheme="minorHAnsi" w:cstheme="minorBidi"/>
          <w:noProof/>
          <w:kern w:val="2"/>
          <w:sz w:val="21"/>
          <w:szCs w:val="22"/>
          <w:lang w:val="en-US" w:eastAsia="zh-CN"/>
        </w:rPr>
      </w:pPr>
      <w:r>
        <w:rPr>
          <w:noProof/>
        </w:rPr>
        <w:t>5.38.1.1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_Toc183508004 \h </w:instrText>
      </w:r>
      <w:r>
        <w:rPr>
          <w:noProof/>
        </w:rPr>
      </w:r>
      <w:r>
        <w:rPr>
          <w:noProof/>
        </w:rPr>
        <w:fldChar w:fldCharType="separate"/>
      </w:r>
      <w:r>
        <w:rPr>
          <w:noProof/>
        </w:rPr>
        <w:t>131</w:t>
      </w:r>
      <w:r>
        <w:rPr>
          <w:noProof/>
        </w:rPr>
        <w:fldChar w:fldCharType="end"/>
      </w:r>
    </w:p>
    <w:p w14:paraId="69E9D5F9"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5.38.1.2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_Toc183508005 \h </w:instrText>
      </w:r>
      <w:r>
        <w:rPr>
          <w:noProof/>
        </w:rPr>
      </w:r>
      <w:r>
        <w:rPr>
          <w:noProof/>
        </w:rPr>
        <w:fldChar w:fldCharType="separate"/>
      </w:r>
      <w:r>
        <w:rPr>
          <w:noProof/>
        </w:rPr>
        <w:t>132</w:t>
      </w:r>
      <w:r>
        <w:rPr>
          <w:noProof/>
        </w:rPr>
        <w:fldChar w:fldCharType="end"/>
      </w:r>
    </w:p>
    <w:p w14:paraId="4AC2976F"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5.38.1.3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_Toc183508006 \h </w:instrText>
      </w:r>
      <w:r>
        <w:rPr>
          <w:noProof/>
        </w:rPr>
      </w:r>
      <w:r>
        <w:rPr>
          <w:noProof/>
        </w:rPr>
        <w:fldChar w:fldCharType="separate"/>
      </w:r>
      <w:r>
        <w:rPr>
          <w:noProof/>
        </w:rPr>
        <w:t>132</w:t>
      </w:r>
      <w:r>
        <w:rPr>
          <w:noProof/>
        </w:rPr>
        <w:fldChar w:fldCharType="end"/>
      </w:r>
    </w:p>
    <w:p w14:paraId="26385F55"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5.38.2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_Toc183508007 \h </w:instrText>
      </w:r>
      <w:r>
        <w:rPr>
          <w:noProof/>
        </w:rPr>
      </w:r>
      <w:r>
        <w:rPr>
          <w:noProof/>
        </w:rPr>
        <w:fldChar w:fldCharType="separate"/>
      </w:r>
      <w:r>
        <w:rPr>
          <w:noProof/>
        </w:rPr>
        <w:t>132</w:t>
      </w:r>
      <w:r>
        <w:rPr>
          <w:noProof/>
        </w:rPr>
        <w:fldChar w:fldCharType="end"/>
      </w:r>
    </w:p>
    <w:p w14:paraId="5BAE09D5" w14:textId="77777777" w:rsidR="00EB6086" w:rsidRDefault="00EB6086">
      <w:pPr>
        <w:pStyle w:val="TOC4"/>
        <w:rPr>
          <w:rFonts w:asciiTheme="minorHAnsi" w:hAnsiTheme="minorHAnsi" w:cstheme="minorBidi"/>
          <w:noProof/>
          <w:kern w:val="2"/>
          <w:sz w:val="21"/>
          <w:szCs w:val="22"/>
          <w:lang w:val="en-US" w:eastAsia="zh-CN"/>
        </w:rPr>
      </w:pPr>
      <w:r>
        <w:rPr>
          <w:noProof/>
        </w:rPr>
        <w:t>5.38.2.1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_Toc183508008 \h </w:instrText>
      </w:r>
      <w:r>
        <w:rPr>
          <w:noProof/>
        </w:rPr>
      </w:r>
      <w:r>
        <w:rPr>
          <w:noProof/>
        </w:rPr>
        <w:fldChar w:fldCharType="separate"/>
      </w:r>
      <w:r>
        <w:rPr>
          <w:noProof/>
        </w:rPr>
        <w:t>132</w:t>
      </w:r>
      <w:r>
        <w:rPr>
          <w:noProof/>
        </w:rPr>
        <w:fldChar w:fldCharType="end"/>
      </w:r>
    </w:p>
    <w:p w14:paraId="3EBC14EF"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5.38.2.1.1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_Toc183508009 \h </w:instrText>
      </w:r>
      <w:r>
        <w:rPr>
          <w:noProof/>
        </w:rPr>
      </w:r>
      <w:r>
        <w:rPr>
          <w:noProof/>
        </w:rPr>
        <w:fldChar w:fldCharType="separate"/>
      </w:r>
      <w:r>
        <w:rPr>
          <w:noProof/>
        </w:rPr>
        <w:t>132</w:t>
      </w:r>
      <w:r>
        <w:rPr>
          <w:noProof/>
        </w:rPr>
        <w:fldChar w:fldCharType="end"/>
      </w:r>
    </w:p>
    <w:p w14:paraId="507BE585" w14:textId="77777777" w:rsidR="00EB6086" w:rsidRDefault="00EB6086">
      <w:pPr>
        <w:pStyle w:val="TOC4"/>
        <w:rPr>
          <w:rFonts w:asciiTheme="minorHAnsi" w:hAnsiTheme="minorHAnsi" w:cstheme="minorBidi"/>
          <w:noProof/>
          <w:kern w:val="2"/>
          <w:sz w:val="21"/>
          <w:szCs w:val="22"/>
          <w:lang w:val="en-US" w:eastAsia="zh-CN"/>
        </w:rPr>
      </w:pPr>
      <w:r>
        <w:rPr>
          <w:noProof/>
        </w:rPr>
        <w:t>5.38.2.2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_Toc183508010 \h </w:instrText>
      </w:r>
      <w:r>
        <w:rPr>
          <w:noProof/>
        </w:rPr>
      </w:r>
      <w:r>
        <w:rPr>
          <w:noProof/>
        </w:rPr>
        <w:fldChar w:fldCharType="separate"/>
      </w:r>
      <w:r>
        <w:rPr>
          <w:noProof/>
        </w:rPr>
        <w:t>134</w:t>
      </w:r>
      <w:r>
        <w:rPr>
          <w:noProof/>
        </w:rPr>
        <w:fldChar w:fldCharType="end"/>
      </w:r>
    </w:p>
    <w:p w14:paraId="3C211135" w14:textId="77777777" w:rsidR="00EB6086" w:rsidRDefault="00EB6086">
      <w:pPr>
        <w:pStyle w:val="TOC2"/>
        <w:rPr>
          <w:rFonts w:asciiTheme="minorHAnsi" w:hAnsiTheme="minorHAnsi" w:cstheme="minorBidi"/>
          <w:noProof/>
          <w:kern w:val="2"/>
          <w:sz w:val="21"/>
          <w:szCs w:val="22"/>
          <w:lang w:val="en-US" w:eastAsia="zh-CN"/>
        </w:rPr>
      </w:pPr>
      <w:r>
        <w:rPr>
          <w:noProof/>
        </w:rPr>
        <w:t>5.39</w:t>
      </w:r>
      <w:r>
        <w:rPr>
          <w:rFonts w:asciiTheme="minorHAnsi" w:hAnsiTheme="minorHAnsi" w:cstheme="minorBidi"/>
          <w:noProof/>
          <w:kern w:val="2"/>
          <w:sz w:val="21"/>
          <w:szCs w:val="22"/>
          <w:lang w:val="en-US" w:eastAsia="zh-CN"/>
        </w:rPr>
        <w:tab/>
      </w:r>
      <w:r>
        <w:rPr>
          <w:noProof/>
        </w:rPr>
        <w:t>CA_n1-n20-n77</w:t>
      </w:r>
      <w:r>
        <w:rPr>
          <w:noProof/>
        </w:rPr>
        <w:tab/>
      </w:r>
      <w:r>
        <w:rPr>
          <w:noProof/>
        </w:rPr>
        <w:fldChar w:fldCharType="begin"/>
      </w:r>
      <w:r>
        <w:rPr>
          <w:noProof/>
        </w:rPr>
        <w:instrText xml:space="preserve"> PAGEREF _Toc183508011 \h </w:instrText>
      </w:r>
      <w:r>
        <w:rPr>
          <w:noProof/>
        </w:rPr>
      </w:r>
      <w:r>
        <w:rPr>
          <w:noProof/>
        </w:rPr>
        <w:fldChar w:fldCharType="separate"/>
      </w:r>
      <w:r>
        <w:rPr>
          <w:noProof/>
        </w:rPr>
        <w:t>135</w:t>
      </w:r>
      <w:r>
        <w:rPr>
          <w:noProof/>
        </w:rPr>
        <w:fldChar w:fldCharType="end"/>
      </w:r>
    </w:p>
    <w:p w14:paraId="5B9DFBB0" w14:textId="77777777" w:rsidR="00EB6086" w:rsidRDefault="00EB6086">
      <w:pPr>
        <w:pStyle w:val="TOC3"/>
        <w:rPr>
          <w:rFonts w:asciiTheme="minorHAnsi" w:hAnsiTheme="minorHAnsi" w:cstheme="minorBidi"/>
          <w:noProof/>
          <w:kern w:val="2"/>
          <w:sz w:val="21"/>
          <w:szCs w:val="22"/>
          <w:lang w:val="en-US" w:eastAsia="zh-CN"/>
        </w:rPr>
      </w:pPr>
      <w:r>
        <w:rPr>
          <w:noProof/>
        </w:rPr>
        <w:lastRenderedPageBreak/>
        <w:t>5.39.1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_Toc183508012 \h </w:instrText>
      </w:r>
      <w:r>
        <w:rPr>
          <w:noProof/>
        </w:rPr>
      </w:r>
      <w:r>
        <w:rPr>
          <w:noProof/>
        </w:rPr>
        <w:fldChar w:fldCharType="separate"/>
      </w:r>
      <w:r>
        <w:rPr>
          <w:noProof/>
        </w:rPr>
        <w:t>135</w:t>
      </w:r>
      <w:r>
        <w:rPr>
          <w:noProof/>
        </w:rPr>
        <w:fldChar w:fldCharType="end"/>
      </w:r>
    </w:p>
    <w:p w14:paraId="56CD7C2F" w14:textId="77777777" w:rsidR="00EB6086" w:rsidRDefault="00EB6086">
      <w:pPr>
        <w:pStyle w:val="TOC4"/>
        <w:rPr>
          <w:rFonts w:asciiTheme="minorHAnsi" w:hAnsiTheme="minorHAnsi" w:cstheme="minorBidi"/>
          <w:noProof/>
          <w:kern w:val="2"/>
          <w:sz w:val="21"/>
          <w:szCs w:val="22"/>
          <w:lang w:val="en-US" w:eastAsia="zh-CN"/>
        </w:rPr>
      </w:pPr>
      <w:r>
        <w:rPr>
          <w:noProof/>
        </w:rPr>
        <w:t>5.39.1.1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_Toc183508013 \h </w:instrText>
      </w:r>
      <w:r>
        <w:rPr>
          <w:noProof/>
        </w:rPr>
      </w:r>
      <w:r>
        <w:rPr>
          <w:noProof/>
        </w:rPr>
        <w:fldChar w:fldCharType="separate"/>
      </w:r>
      <w:r>
        <w:rPr>
          <w:noProof/>
        </w:rPr>
        <w:t>135</w:t>
      </w:r>
      <w:r>
        <w:rPr>
          <w:noProof/>
        </w:rPr>
        <w:fldChar w:fldCharType="end"/>
      </w:r>
    </w:p>
    <w:p w14:paraId="2421EA79"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5.39.1.2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_Toc183508014 \h </w:instrText>
      </w:r>
      <w:r>
        <w:rPr>
          <w:noProof/>
        </w:rPr>
      </w:r>
      <w:r>
        <w:rPr>
          <w:noProof/>
        </w:rPr>
        <w:fldChar w:fldCharType="separate"/>
      </w:r>
      <w:r>
        <w:rPr>
          <w:noProof/>
        </w:rPr>
        <w:t>135</w:t>
      </w:r>
      <w:r>
        <w:rPr>
          <w:noProof/>
        </w:rPr>
        <w:fldChar w:fldCharType="end"/>
      </w:r>
    </w:p>
    <w:p w14:paraId="442CDDCD"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5.39.1.3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_Toc183508015 \h </w:instrText>
      </w:r>
      <w:r>
        <w:rPr>
          <w:noProof/>
        </w:rPr>
      </w:r>
      <w:r>
        <w:rPr>
          <w:noProof/>
        </w:rPr>
        <w:fldChar w:fldCharType="separate"/>
      </w:r>
      <w:r>
        <w:rPr>
          <w:noProof/>
        </w:rPr>
        <w:t>135</w:t>
      </w:r>
      <w:r>
        <w:rPr>
          <w:noProof/>
        </w:rPr>
        <w:fldChar w:fldCharType="end"/>
      </w:r>
    </w:p>
    <w:p w14:paraId="0845E402"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5.39.2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_Toc183508016 \h </w:instrText>
      </w:r>
      <w:r>
        <w:rPr>
          <w:noProof/>
        </w:rPr>
      </w:r>
      <w:r>
        <w:rPr>
          <w:noProof/>
        </w:rPr>
        <w:fldChar w:fldCharType="separate"/>
      </w:r>
      <w:r>
        <w:rPr>
          <w:noProof/>
        </w:rPr>
        <w:t>136</w:t>
      </w:r>
      <w:r>
        <w:rPr>
          <w:noProof/>
        </w:rPr>
        <w:fldChar w:fldCharType="end"/>
      </w:r>
    </w:p>
    <w:p w14:paraId="7C48CEBB" w14:textId="77777777" w:rsidR="00EB6086" w:rsidRDefault="00EB6086">
      <w:pPr>
        <w:pStyle w:val="TOC4"/>
        <w:rPr>
          <w:rFonts w:asciiTheme="minorHAnsi" w:hAnsiTheme="minorHAnsi" w:cstheme="minorBidi"/>
          <w:noProof/>
          <w:kern w:val="2"/>
          <w:sz w:val="21"/>
          <w:szCs w:val="22"/>
          <w:lang w:val="en-US" w:eastAsia="zh-CN"/>
        </w:rPr>
      </w:pPr>
      <w:r>
        <w:rPr>
          <w:noProof/>
        </w:rPr>
        <w:t>5.39.2.1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_Toc183508017 \h </w:instrText>
      </w:r>
      <w:r>
        <w:rPr>
          <w:noProof/>
        </w:rPr>
      </w:r>
      <w:r>
        <w:rPr>
          <w:noProof/>
        </w:rPr>
        <w:fldChar w:fldCharType="separate"/>
      </w:r>
      <w:r>
        <w:rPr>
          <w:noProof/>
        </w:rPr>
        <w:t>136</w:t>
      </w:r>
      <w:r>
        <w:rPr>
          <w:noProof/>
        </w:rPr>
        <w:fldChar w:fldCharType="end"/>
      </w:r>
    </w:p>
    <w:p w14:paraId="102FCA02"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5.39.2.1.1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_Toc183508018 \h </w:instrText>
      </w:r>
      <w:r>
        <w:rPr>
          <w:noProof/>
        </w:rPr>
      </w:r>
      <w:r>
        <w:rPr>
          <w:noProof/>
        </w:rPr>
        <w:fldChar w:fldCharType="separate"/>
      </w:r>
      <w:r>
        <w:rPr>
          <w:noProof/>
        </w:rPr>
        <w:t>136</w:t>
      </w:r>
      <w:r>
        <w:rPr>
          <w:noProof/>
        </w:rPr>
        <w:fldChar w:fldCharType="end"/>
      </w:r>
    </w:p>
    <w:p w14:paraId="14655BC3" w14:textId="77777777" w:rsidR="00EB6086" w:rsidRDefault="00EB6086">
      <w:pPr>
        <w:pStyle w:val="TOC4"/>
        <w:rPr>
          <w:rFonts w:asciiTheme="minorHAnsi" w:hAnsiTheme="minorHAnsi" w:cstheme="minorBidi"/>
          <w:noProof/>
          <w:kern w:val="2"/>
          <w:sz w:val="21"/>
          <w:szCs w:val="22"/>
          <w:lang w:val="en-US" w:eastAsia="zh-CN"/>
        </w:rPr>
      </w:pPr>
      <w:r>
        <w:rPr>
          <w:noProof/>
        </w:rPr>
        <w:t>5.39.2.2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_Toc183508019 \h </w:instrText>
      </w:r>
      <w:r>
        <w:rPr>
          <w:noProof/>
        </w:rPr>
      </w:r>
      <w:r>
        <w:rPr>
          <w:noProof/>
        </w:rPr>
        <w:fldChar w:fldCharType="separate"/>
      </w:r>
      <w:r>
        <w:rPr>
          <w:noProof/>
        </w:rPr>
        <w:t>138</w:t>
      </w:r>
      <w:r>
        <w:rPr>
          <w:noProof/>
        </w:rPr>
        <w:fldChar w:fldCharType="end"/>
      </w:r>
    </w:p>
    <w:p w14:paraId="0F7E01B0" w14:textId="77777777" w:rsidR="00EB6086" w:rsidRDefault="00EB6086">
      <w:pPr>
        <w:pStyle w:val="TOC2"/>
        <w:rPr>
          <w:rFonts w:asciiTheme="minorHAnsi" w:hAnsiTheme="minorHAnsi" w:cstheme="minorBidi"/>
          <w:noProof/>
          <w:kern w:val="2"/>
          <w:sz w:val="21"/>
          <w:szCs w:val="22"/>
          <w:lang w:val="en-US" w:eastAsia="zh-CN"/>
        </w:rPr>
      </w:pPr>
      <w:r>
        <w:rPr>
          <w:noProof/>
        </w:rPr>
        <w:t>5.40</w:t>
      </w:r>
      <w:r>
        <w:rPr>
          <w:rFonts w:asciiTheme="minorHAnsi" w:hAnsiTheme="minorHAnsi" w:cstheme="minorBidi"/>
          <w:noProof/>
          <w:kern w:val="2"/>
          <w:sz w:val="21"/>
          <w:szCs w:val="22"/>
          <w:lang w:val="en-US" w:eastAsia="zh-CN"/>
        </w:rPr>
        <w:tab/>
      </w:r>
      <w:r>
        <w:rPr>
          <w:noProof/>
        </w:rPr>
        <w:t>CA_n1-n71-n77</w:t>
      </w:r>
      <w:r>
        <w:rPr>
          <w:noProof/>
        </w:rPr>
        <w:tab/>
      </w:r>
      <w:r>
        <w:rPr>
          <w:noProof/>
        </w:rPr>
        <w:fldChar w:fldCharType="begin"/>
      </w:r>
      <w:r>
        <w:rPr>
          <w:noProof/>
        </w:rPr>
        <w:instrText xml:space="preserve"> PAGEREF _Toc183508020 \h </w:instrText>
      </w:r>
      <w:r>
        <w:rPr>
          <w:noProof/>
        </w:rPr>
      </w:r>
      <w:r>
        <w:rPr>
          <w:noProof/>
        </w:rPr>
        <w:fldChar w:fldCharType="separate"/>
      </w:r>
      <w:r>
        <w:rPr>
          <w:noProof/>
        </w:rPr>
        <w:t>139</w:t>
      </w:r>
      <w:r>
        <w:rPr>
          <w:noProof/>
        </w:rPr>
        <w:fldChar w:fldCharType="end"/>
      </w:r>
    </w:p>
    <w:p w14:paraId="7013791A" w14:textId="77777777" w:rsidR="00EB6086" w:rsidRDefault="00EB6086">
      <w:pPr>
        <w:pStyle w:val="TOC3"/>
        <w:rPr>
          <w:rFonts w:asciiTheme="minorHAnsi" w:hAnsiTheme="minorHAnsi" w:cstheme="minorBidi"/>
          <w:noProof/>
          <w:kern w:val="2"/>
          <w:sz w:val="21"/>
          <w:szCs w:val="22"/>
          <w:lang w:val="en-US" w:eastAsia="zh-CN"/>
        </w:rPr>
      </w:pPr>
      <w:r>
        <w:rPr>
          <w:noProof/>
        </w:rPr>
        <w:t>5.40.1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_Toc183508021 \h </w:instrText>
      </w:r>
      <w:r>
        <w:rPr>
          <w:noProof/>
        </w:rPr>
      </w:r>
      <w:r>
        <w:rPr>
          <w:noProof/>
        </w:rPr>
        <w:fldChar w:fldCharType="separate"/>
      </w:r>
      <w:r>
        <w:rPr>
          <w:noProof/>
        </w:rPr>
        <w:t>139</w:t>
      </w:r>
      <w:r>
        <w:rPr>
          <w:noProof/>
        </w:rPr>
        <w:fldChar w:fldCharType="end"/>
      </w:r>
    </w:p>
    <w:p w14:paraId="3619D52E" w14:textId="77777777" w:rsidR="00EB6086" w:rsidRDefault="00EB6086">
      <w:pPr>
        <w:pStyle w:val="TOC4"/>
        <w:rPr>
          <w:rFonts w:asciiTheme="minorHAnsi" w:hAnsiTheme="minorHAnsi" w:cstheme="minorBidi"/>
          <w:noProof/>
          <w:kern w:val="2"/>
          <w:sz w:val="21"/>
          <w:szCs w:val="22"/>
          <w:lang w:val="en-US" w:eastAsia="zh-CN"/>
        </w:rPr>
      </w:pPr>
      <w:r>
        <w:rPr>
          <w:noProof/>
        </w:rPr>
        <w:t>5.40.1.1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_Toc183508022 \h </w:instrText>
      </w:r>
      <w:r>
        <w:rPr>
          <w:noProof/>
        </w:rPr>
      </w:r>
      <w:r>
        <w:rPr>
          <w:noProof/>
        </w:rPr>
        <w:fldChar w:fldCharType="separate"/>
      </w:r>
      <w:r>
        <w:rPr>
          <w:noProof/>
        </w:rPr>
        <w:t>139</w:t>
      </w:r>
      <w:r>
        <w:rPr>
          <w:noProof/>
        </w:rPr>
        <w:fldChar w:fldCharType="end"/>
      </w:r>
    </w:p>
    <w:p w14:paraId="18140D92"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5.40.1.2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_Toc183508023 \h </w:instrText>
      </w:r>
      <w:r>
        <w:rPr>
          <w:noProof/>
        </w:rPr>
      </w:r>
      <w:r>
        <w:rPr>
          <w:noProof/>
        </w:rPr>
        <w:fldChar w:fldCharType="separate"/>
      </w:r>
      <w:r>
        <w:rPr>
          <w:noProof/>
        </w:rPr>
        <w:t>139</w:t>
      </w:r>
      <w:r>
        <w:rPr>
          <w:noProof/>
        </w:rPr>
        <w:fldChar w:fldCharType="end"/>
      </w:r>
    </w:p>
    <w:p w14:paraId="545954EF"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5.40.1.3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_Toc183508024 \h </w:instrText>
      </w:r>
      <w:r>
        <w:rPr>
          <w:noProof/>
        </w:rPr>
      </w:r>
      <w:r>
        <w:rPr>
          <w:noProof/>
        </w:rPr>
        <w:fldChar w:fldCharType="separate"/>
      </w:r>
      <w:r>
        <w:rPr>
          <w:noProof/>
        </w:rPr>
        <w:t>139</w:t>
      </w:r>
      <w:r>
        <w:rPr>
          <w:noProof/>
        </w:rPr>
        <w:fldChar w:fldCharType="end"/>
      </w:r>
    </w:p>
    <w:p w14:paraId="021C25D3"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5.40.2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_Toc183508025 \h </w:instrText>
      </w:r>
      <w:r>
        <w:rPr>
          <w:noProof/>
        </w:rPr>
      </w:r>
      <w:r>
        <w:rPr>
          <w:noProof/>
        </w:rPr>
        <w:fldChar w:fldCharType="separate"/>
      </w:r>
      <w:r>
        <w:rPr>
          <w:noProof/>
        </w:rPr>
        <w:t>140</w:t>
      </w:r>
      <w:r>
        <w:rPr>
          <w:noProof/>
        </w:rPr>
        <w:fldChar w:fldCharType="end"/>
      </w:r>
    </w:p>
    <w:p w14:paraId="0CE3D0B2" w14:textId="77777777" w:rsidR="00EB6086" w:rsidRDefault="00EB6086">
      <w:pPr>
        <w:pStyle w:val="TOC4"/>
        <w:rPr>
          <w:rFonts w:asciiTheme="minorHAnsi" w:hAnsiTheme="minorHAnsi" w:cstheme="minorBidi"/>
          <w:noProof/>
          <w:kern w:val="2"/>
          <w:sz w:val="21"/>
          <w:szCs w:val="22"/>
          <w:lang w:val="en-US" w:eastAsia="zh-CN"/>
        </w:rPr>
      </w:pPr>
      <w:r>
        <w:rPr>
          <w:noProof/>
        </w:rPr>
        <w:t>5.40.2.1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_Toc183508026 \h </w:instrText>
      </w:r>
      <w:r>
        <w:rPr>
          <w:noProof/>
        </w:rPr>
      </w:r>
      <w:r>
        <w:rPr>
          <w:noProof/>
        </w:rPr>
        <w:fldChar w:fldCharType="separate"/>
      </w:r>
      <w:r>
        <w:rPr>
          <w:noProof/>
        </w:rPr>
        <w:t>140</w:t>
      </w:r>
      <w:r>
        <w:rPr>
          <w:noProof/>
        </w:rPr>
        <w:fldChar w:fldCharType="end"/>
      </w:r>
    </w:p>
    <w:p w14:paraId="1AC9E342"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5.40.2.1.1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_Toc183508027 \h </w:instrText>
      </w:r>
      <w:r>
        <w:rPr>
          <w:noProof/>
        </w:rPr>
      </w:r>
      <w:r>
        <w:rPr>
          <w:noProof/>
        </w:rPr>
        <w:fldChar w:fldCharType="separate"/>
      </w:r>
      <w:r>
        <w:rPr>
          <w:noProof/>
        </w:rPr>
        <w:t>140</w:t>
      </w:r>
      <w:r>
        <w:rPr>
          <w:noProof/>
        </w:rPr>
        <w:fldChar w:fldCharType="end"/>
      </w:r>
    </w:p>
    <w:p w14:paraId="4E2013FD" w14:textId="77777777" w:rsidR="00EB6086" w:rsidRDefault="00EB6086">
      <w:pPr>
        <w:pStyle w:val="TOC4"/>
        <w:rPr>
          <w:rFonts w:asciiTheme="minorHAnsi" w:hAnsiTheme="minorHAnsi" w:cstheme="minorBidi"/>
          <w:noProof/>
          <w:kern w:val="2"/>
          <w:sz w:val="21"/>
          <w:szCs w:val="22"/>
          <w:lang w:val="en-US" w:eastAsia="zh-CN"/>
        </w:rPr>
      </w:pPr>
      <w:r>
        <w:rPr>
          <w:noProof/>
        </w:rPr>
        <w:t>5.40.2.2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_Toc183508028 \h </w:instrText>
      </w:r>
      <w:r>
        <w:rPr>
          <w:noProof/>
        </w:rPr>
      </w:r>
      <w:r>
        <w:rPr>
          <w:noProof/>
        </w:rPr>
        <w:fldChar w:fldCharType="separate"/>
      </w:r>
      <w:r>
        <w:rPr>
          <w:noProof/>
        </w:rPr>
        <w:t>143</w:t>
      </w:r>
      <w:r>
        <w:rPr>
          <w:noProof/>
        </w:rPr>
        <w:fldChar w:fldCharType="end"/>
      </w:r>
    </w:p>
    <w:p w14:paraId="3FABA445" w14:textId="77777777" w:rsidR="00EB6086" w:rsidRDefault="00EB6086">
      <w:pPr>
        <w:pStyle w:val="TOC2"/>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CA_n3-n20-n41</w:t>
      </w:r>
      <w:r>
        <w:rPr>
          <w:noProof/>
        </w:rPr>
        <w:tab/>
      </w:r>
      <w:r>
        <w:rPr>
          <w:noProof/>
        </w:rPr>
        <w:fldChar w:fldCharType="begin"/>
      </w:r>
      <w:r>
        <w:rPr>
          <w:noProof/>
        </w:rPr>
        <w:instrText xml:space="preserve"> PAGEREF _Toc183508029 \h </w:instrText>
      </w:r>
      <w:r>
        <w:rPr>
          <w:noProof/>
        </w:rPr>
      </w:r>
      <w:r>
        <w:rPr>
          <w:noProof/>
        </w:rPr>
        <w:fldChar w:fldCharType="separate"/>
      </w:r>
      <w:r>
        <w:rPr>
          <w:noProof/>
        </w:rPr>
        <w:t>143</w:t>
      </w:r>
      <w:r>
        <w:rPr>
          <w:noProof/>
        </w:rPr>
        <w:fldChar w:fldCharType="end"/>
      </w:r>
    </w:p>
    <w:p w14:paraId="36C9B4A6" w14:textId="77777777" w:rsidR="00EB6086" w:rsidRDefault="00EB6086">
      <w:pPr>
        <w:pStyle w:val="TOC3"/>
        <w:rPr>
          <w:rFonts w:asciiTheme="minorHAnsi" w:hAnsiTheme="minorHAnsi" w:cstheme="minorBidi"/>
          <w:noProof/>
          <w:kern w:val="2"/>
          <w:sz w:val="21"/>
          <w:szCs w:val="22"/>
          <w:lang w:val="en-US" w:eastAsia="zh-CN"/>
        </w:rPr>
      </w:pPr>
      <w:r>
        <w:rPr>
          <w:noProof/>
        </w:rPr>
        <w:t>5.41.1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_Toc183508030 \h </w:instrText>
      </w:r>
      <w:r>
        <w:rPr>
          <w:noProof/>
        </w:rPr>
      </w:r>
      <w:r>
        <w:rPr>
          <w:noProof/>
        </w:rPr>
        <w:fldChar w:fldCharType="separate"/>
      </w:r>
      <w:r>
        <w:rPr>
          <w:noProof/>
        </w:rPr>
        <w:t>143</w:t>
      </w:r>
      <w:r>
        <w:rPr>
          <w:noProof/>
        </w:rPr>
        <w:fldChar w:fldCharType="end"/>
      </w:r>
    </w:p>
    <w:p w14:paraId="73240604" w14:textId="77777777" w:rsidR="00EB6086" w:rsidRDefault="00EB6086">
      <w:pPr>
        <w:pStyle w:val="TOC4"/>
        <w:rPr>
          <w:rFonts w:asciiTheme="minorHAnsi" w:hAnsiTheme="minorHAnsi" w:cstheme="minorBidi"/>
          <w:noProof/>
          <w:kern w:val="2"/>
          <w:sz w:val="21"/>
          <w:szCs w:val="22"/>
          <w:lang w:val="en-US" w:eastAsia="zh-CN"/>
        </w:rPr>
      </w:pPr>
      <w:r>
        <w:rPr>
          <w:noProof/>
        </w:rPr>
        <w:t>5.41.1.1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_Toc183508031 \h </w:instrText>
      </w:r>
      <w:r>
        <w:rPr>
          <w:noProof/>
        </w:rPr>
      </w:r>
      <w:r>
        <w:rPr>
          <w:noProof/>
        </w:rPr>
        <w:fldChar w:fldCharType="separate"/>
      </w:r>
      <w:r>
        <w:rPr>
          <w:noProof/>
        </w:rPr>
        <w:t>143</w:t>
      </w:r>
      <w:r>
        <w:rPr>
          <w:noProof/>
        </w:rPr>
        <w:fldChar w:fldCharType="end"/>
      </w:r>
    </w:p>
    <w:p w14:paraId="4807ACC2"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5.41.1.2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_Toc183508032 \h </w:instrText>
      </w:r>
      <w:r>
        <w:rPr>
          <w:noProof/>
        </w:rPr>
      </w:r>
      <w:r>
        <w:rPr>
          <w:noProof/>
        </w:rPr>
        <w:fldChar w:fldCharType="separate"/>
      </w:r>
      <w:r>
        <w:rPr>
          <w:noProof/>
        </w:rPr>
        <w:t>144</w:t>
      </w:r>
      <w:r>
        <w:rPr>
          <w:noProof/>
        </w:rPr>
        <w:fldChar w:fldCharType="end"/>
      </w:r>
    </w:p>
    <w:p w14:paraId="697B5821"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5.41.1.3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_Toc183508033 \h </w:instrText>
      </w:r>
      <w:r>
        <w:rPr>
          <w:noProof/>
        </w:rPr>
      </w:r>
      <w:r>
        <w:rPr>
          <w:noProof/>
        </w:rPr>
        <w:fldChar w:fldCharType="separate"/>
      </w:r>
      <w:r>
        <w:rPr>
          <w:noProof/>
        </w:rPr>
        <w:t>144</w:t>
      </w:r>
      <w:r>
        <w:rPr>
          <w:noProof/>
        </w:rPr>
        <w:fldChar w:fldCharType="end"/>
      </w:r>
    </w:p>
    <w:p w14:paraId="3BF0D908"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5.41.2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_Toc183508034 \h </w:instrText>
      </w:r>
      <w:r>
        <w:rPr>
          <w:noProof/>
        </w:rPr>
      </w:r>
      <w:r>
        <w:rPr>
          <w:noProof/>
        </w:rPr>
        <w:fldChar w:fldCharType="separate"/>
      </w:r>
      <w:r>
        <w:rPr>
          <w:noProof/>
        </w:rPr>
        <w:t>144</w:t>
      </w:r>
      <w:r>
        <w:rPr>
          <w:noProof/>
        </w:rPr>
        <w:fldChar w:fldCharType="end"/>
      </w:r>
    </w:p>
    <w:p w14:paraId="21C2E917" w14:textId="77777777" w:rsidR="00EB6086" w:rsidRDefault="00EB6086">
      <w:pPr>
        <w:pStyle w:val="TOC4"/>
        <w:rPr>
          <w:rFonts w:asciiTheme="minorHAnsi" w:hAnsiTheme="minorHAnsi" w:cstheme="minorBidi"/>
          <w:noProof/>
          <w:kern w:val="2"/>
          <w:sz w:val="21"/>
          <w:szCs w:val="22"/>
          <w:lang w:val="en-US" w:eastAsia="zh-CN"/>
        </w:rPr>
      </w:pPr>
      <w:r>
        <w:rPr>
          <w:noProof/>
        </w:rPr>
        <w:t>5.41.2.1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_Toc183508035 \h </w:instrText>
      </w:r>
      <w:r>
        <w:rPr>
          <w:noProof/>
        </w:rPr>
      </w:r>
      <w:r>
        <w:rPr>
          <w:noProof/>
        </w:rPr>
        <w:fldChar w:fldCharType="separate"/>
      </w:r>
      <w:r>
        <w:rPr>
          <w:noProof/>
        </w:rPr>
        <w:t>144</w:t>
      </w:r>
      <w:r>
        <w:rPr>
          <w:noProof/>
        </w:rPr>
        <w:fldChar w:fldCharType="end"/>
      </w:r>
    </w:p>
    <w:p w14:paraId="4D74E162"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5.41.2.1.1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_Toc183508036 \h </w:instrText>
      </w:r>
      <w:r>
        <w:rPr>
          <w:noProof/>
        </w:rPr>
      </w:r>
      <w:r>
        <w:rPr>
          <w:noProof/>
        </w:rPr>
        <w:fldChar w:fldCharType="separate"/>
      </w:r>
      <w:r>
        <w:rPr>
          <w:noProof/>
        </w:rPr>
        <w:t>144</w:t>
      </w:r>
      <w:r>
        <w:rPr>
          <w:noProof/>
        </w:rPr>
        <w:fldChar w:fldCharType="end"/>
      </w:r>
    </w:p>
    <w:p w14:paraId="17F75820" w14:textId="77777777" w:rsidR="00EB6086" w:rsidRDefault="00EB6086">
      <w:pPr>
        <w:pStyle w:val="TOC4"/>
        <w:rPr>
          <w:rFonts w:asciiTheme="minorHAnsi" w:hAnsiTheme="minorHAnsi" w:cstheme="minorBidi"/>
          <w:noProof/>
          <w:kern w:val="2"/>
          <w:sz w:val="21"/>
          <w:szCs w:val="22"/>
          <w:lang w:val="en-US" w:eastAsia="zh-CN"/>
        </w:rPr>
      </w:pPr>
      <w:r>
        <w:rPr>
          <w:noProof/>
        </w:rPr>
        <w:t>5.41.2.2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_Toc183508037 \h </w:instrText>
      </w:r>
      <w:r>
        <w:rPr>
          <w:noProof/>
        </w:rPr>
      </w:r>
      <w:r>
        <w:rPr>
          <w:noProof/>
        </w:rPr>
        <w:fldChar w:fldCharType="separate"/>
      </w:r>
      <w:r>
        <w:rPr>
          <w:noProof/>
        </w:rPr>
        <w:t>147</w:t>
      </w:r>
      <w:r>
        <w:rPr>
          <w:noProof/>
        </w:rPr>
        <w:fldChar w:fldCharType="end"/>
      </w:r>
    </w:p>
    <w:p w14:paraId="06FC9035" w14:textId="77777777" w:rsidR="00EB6086" w:rsidRDefault="00EB6086">
      <w:pPr>
        <w:pStyle w:val="TOC2"/>
        <w:rPr>
          <w:rFonts w:asciiTheme="minorHAnsi" w:hAnsiTheme="minorHAnsi" w:cstheme="minorBidi"/>
          <w:noProof/>
          <w:kern w:val="2"/>
          <w:sz w:val="21"/>
          <w:szCs w:val="22"/>
          <w:lang w:val="en-US" w:eastAsia="zh-CN"/>
        </w:rPr>
      </w:pPr>
      <w:r>
        <w:rPr>
          <w:noProof/>
        </w:rPr>
        <w:t>5.42</w:t>
      </w:r>
      <w:r>
        <w:rPr>
          <w:rFonts w:asciiTheme="minorHAnsi" w:hAnsiTheme="minorHAnsi" w:cstheme="minorBidi"/>
          <w:noProof/>
          <w:kern w:val="2"/>
          <w:sz w:val="21"/>
          <w:szCs w:val="22"/>
          <w:lang w:val="en-US" w:eastAsia="zh-CN"/>
        </w:rPr>
        <w:tab/>
      </w:r>
      <w:r>
        <w:rPr>
          <w:noProof/>
        </w:rPr>
        <w:t>CA_n3-n71-n77</w:t>
      </w:r>
      <w:r>
        <w:rPr>
          <w:noProof/>
        </w:rPr>
        <w:tab/>
      </w:r>
      <w:r>
        <w:rPr>
          <w:noProof/>
        </w:rPr>
        <w:fldChar w:fldCharType="begin"/>
      </w:r>
      <w:r>
        <w:rPr>
          <w:noProof/>
        </w:rPr>
        <w:instrText xml:space="preserve"> PAGEREF _Toc183508038 \h </w:instrText>
      </w:r>
      <w:r>
        <w:rPr>
          <w:noProof/>
        </w:rPr>
      </w:r>
      <w:r>
        <w:rPr>
          <w:noProof/>
        </w:rPr>
        <w:fldChar w:fldCharType="separate"/>
      </w:r>
      <w:r>
        <w:rPr>
          <w:noProof/>
        </w:rPr>
        <w:t>147</w:t>
      </w:r>
      <w:r>
        <w:rPr>
          <w:noProof/>
        </w:rPr>
        <w:fldChar w:fldCharType="end"/>
      </w:r>
    </w:p>
    <w:p w14:paraId="2234E6CC" w14:textId="77777777" w:rsidR="00EB6086" w:rsidRDefault="00EB6086">
      <w:pPr>
        <w:pStyle w:val="TOC3"/>
        <w:rPr>
          <w:rFonts w:asciiTheme="minorHAnsi" w:hAnsiTheme="minorHAnsi" w:cstheme="minorBidi"/>
          <w:noProof/>
          <w:kern w:val="2"/>
          <w:sz w:val="21"/>
          <w:szCs w:val="22"/>
          <w:lang w:val="en-US" w:eastAsia="zh-CN"/>
        </w:rPr>
      </w:pPr>
      <w:r>
        <w:rPr>
          <w:noProof/>
        </w:rPr>
        <w:t>5.42.1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_Toc183508039 \h </w:instrText>
      </w:r>
      <w:r>
        <w:rPr>
          <w:noProof/>
        </w:rPr>
      </w:r>
      <w:r>
        <w:rPr>
          <w:noProof/>
        </w:rPr>
        <w:fldChar w:fldCharType="separate"/>
      </w:r>
      <w:r>
        <w:rPr>
          <w:noProof/>
        </w:rPr>
        <w:t>147</w:t>
      </w:r>
      <w:r>
        <w:rPr>
          <w:noProof/>
        </w:rPr>
        <w:fldChar w:fldCharType="end"/>
      </w:r>
    </w:p>
    <w:p w14:paraId="6286D3A9" w14:textId="77777777" w:rsidR="00EB6086" w:rsidRDefault="00EB6086">
      <w:pPr>
        <w:pStyle w:val="TOC4"/>
        <w:rPr>
          <w:rFonts w:asciiTheme="minorHAnsi" w:hAnsiTheme="minorHAnsi" w:cstheme="minorBidi"/>
          <w:noProof/>
          <w:kern w:val="2"/>
          <w:sz w:val="21"/>
          <w:szCs w:val="22"/>
          <w:lang w:val="en-US" w:eastAsia="zh-CN"/>
        </w:rPr>
      </w:pPr>
      <w:r>
        <w:rPr>
          <w:noProof/>
        </w:rPr>
        <w:t>5.42.1.1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_Toc183508040 \h </w:instrText>
      </w:r>
      <w:r>
        <w:rPr>
          <w:noProof/>
        </w:rPr>
      </w:r>
      <w:r>
        <w:rPr>
          <w:noProof/>
        </w:rPr>
        <w:fldChar w:fldCharType="separate"/>
      </w:r>
      <w:r>
        <w:rPr>
          <w:noProof/>
        </w:rPr>
        <w:t>147</w:t>
      </w:r>
      <w:r>
        <w:rPr>
          <w:noProof/>
        </w:rPr>
        <w:fldChar w:fldCharType="end"/>
      </w:r>
    </w:p>
    <w:p w14:paraId="6972D308"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5.42.1.2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_Toc183508041 \h </w:instrText>
      </w:r>
      <w:r>
        <w:rPr>
          <w:noProof/>
        </w:rPr>
      </w:r>
      <w:r>
        <w:rPr>
          <w:noProof/>
        </w:rPr>
        <w:fldChar w:fldCharType="separate"/>
      </w:r>
      <w:r>
        <w:rPr>
          <w:noProof/>
        </w:rPr>
        <w:t>148</w:t>
      </w:r>
      <w:r>
        <w:rPr>
          <w:noProof/>
        </w:rPr>
        <w:fldChar w:fldCharType="end"/>
      </w:r>
    </w:p>
    <w:p w14:paraId="7516D589"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5.42.1.3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_Toc183508042 \h </w:instrText>
      </w:r>
      <w:r>
        <w:rPr>
          <w:noProof/>
        </w:rPr>
      </w:r>
      <w:r>
        <w:rPr>
          <w:noProof/>
        </w:rPr>
        <w:fldChar w:fldCharType="separate"/>
      </w:r>
      <w:r>
        <w:rPr>
          <w:noProof/>
        </w:rPr>
        <w:t>148</w:t>
      </w:r>
      <w:r>
        <w:rPr>
          <w:noProof/>
        </w:rPr>
        <w:fldChar w:fldCharType="end"/>
      </w:r>
    </w:p>
    <w:p w14:paraId="080ADDBD"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5.42.2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_Toc183508043 \h </w:instrText>
      </w:r>
      <w:r>
        <w:rPr>
          <w:noProof/>
        </w:rPr>
      </w:r>
      <w:r>
        <w:rPr>
          <w:noProof/>
        </w:rPr>
        <w:fldChar w:fldCharType="separate"/>
      </w:r>
      <w:r>
        <w:rPr>
          <w:noProof/>
        </w:rPr>
        <w:t>148</w:t>
      </w:r>
      <w:r>
        <w:rPr>
          <w:noProof/>
        </w:rPr>
        <w:fldChar w:fldCharType="end"/>
      </w:r>
    </w:p>
    <w:p w14:paraId="23E93D9B" w14:textId="77777777" w:rsidR="00EB6086" w:rsidRDefault="00EB6086">
      <w:pPr>
        <w:pStyle w:val="TOC4"/>
        <w:rPr>
          <w:rFonts w:asciiTheme="minorHAnsi" w:hAnsiTheme="minorHAnsi" w:cstheme="minorBidi"/>
          <w:noProof/>
          <w:kern w:val="2"/>
          <w:sz w:val="21"/>
          <w:szCs w:val="22"/>
          <w:lang w:val="en-US" w:eastAsia="zh-CN"/>
        </w:rPr>
      </w:pPr>
      <w:r>
        <w:rPr>
          <w:noProof/>
        </w:rPr>
        <w:t>5.42.2.1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_Toc183508044 \h </w:instrText>
      </w:r>
      <w:r>
        <w:rPr>
          <w:noProof/>
        </w:rPr>
      </w:r>
      <w:r>
        <w:rPr>
          <w:noProof/>
        </w:rPr>
        <w:fldChar w:fldCharType="separate"/>
      </w:r>
      <w:r>
        <w:rPr>
          <w:noProof/>
        </w:rPr>
        <w:t>148</w:t>
      </w:r>
      <w:r>
        <w:rPr>
          <w:noProof/>
        </w:rPr>
        <w:fldChar w:fldCharType="end"/>
      </w:r>
    </w:p>
    <w:p w14:paraId="45ED21A6"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5.42.2.1.1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_Toc183508045 \h </w:instrText>
      </w:r>
      <w:r>
        <w:rPr>
          <w:noProof/>
        </w:rPr>
      </w:r>
      <w:r>
        <w:rPr>
          <w:noProof/>
        </w:rPr>
        <w:fldChar w:fldCharType="separate"/>
      </w:r>
      <w:r>
        <w:rPr>
          <w:noProof/>
        </w:rPr>
        <w:t>148</w:t>
      </w:r>
      <w:r>
        <w:rPr>
          <w:noProof/>
        </w:rPr>
        <w:fldChar w:fldCharType="end"/>
      </w:r>
    </w:p>
    <w:p w14:paraId="3530BBF1" w14:textId="77777777" w:rsidR="00EB6086" w:rsidRDefault="00EB6086">
      <w:pPr>
        <w:pStyle w:val="TOC4"/>
        <w:rPr>
          <w:rFonts w:asciiTheme="minorHAnsi" w:hAnsiTheme="minorHAnsi" w:cstheme="minorBidi"/>
          <w:noProof/>
          <w:kern w:val="2"/>
          <w:sz w:val="21"/>
          <w:szCs w:val="22"/>
          <w:lang w:val="en-US" w:eastAsia="zh-CN"/>
        </w:rPr>
      </w:pPr>
      <w:r>
        <w:rPr>
          <w:noProof/>
        </w:rPr>
        <w:t>5.42.2.2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_Toc183508046 \h </w:instrText>
      </w:r>
      <w:r>
        <w:rPr>
          <w:noProof/>
        </w:rPr>
      </w:r>
      <w:r>
        <w:rPr>
          <w:noProof/>
        </w:rPr>
        <w:fldChar w:fldCharType="separate"/>
      </w:r>
      <w:r>
        <w:rPr>
          <w:noProof/>
        </w:rPr>
        <w:t>151</w:t>
      </w:r>
      <w:r>
        <w:rPr>
          <w:noProof/>
        </w:rPr>
        <w:fldChar w:fldCharType="end"/>
      </w:r>
    </w:p>
    <w:p w14:paraId="29A6CFD7" w14:textId="77777777" w:rsidR="00EB6086" w:rsidRDefault="00EB6086">
      <w:pPr>
        <w:pStyle w:val="TOC2"/>
        <w:rPr>
          <w:rFonts w:asciiTheme="minorHAnsi" w:hAnsiTheme="minorHAnsi" w:cstheme="minorBidi"/>
          <w:noProof/>
          <w:kern w:val="2"/>
          <w:sz w:val="21"/>
          <w:szCs w:val="22"/>
          <w:lang w:val="en-US" w:eastAsia="zh-CN"/>
        </w:rPr>
      </w:pPr>
      <w:r>
        <w:rPr>
          <w:noProof/>
        </w:rPr>
        <w:t>5.43</w:t>
      </w:r>
      <w:r>
        <w:rPr>
          <w:rFonts w:asciiTheme="minorHAnsi" w:hAnsiTheme="minorHAnsi" w:cstheme="minorBidi"/>
          <w:noProof/>
          <w:kern w:val="2"/>
          <w:sz w:val="21"/>
          <w:szCs w:val="22"/>
          <w:lang w:val="en-US" w:eastAsia="zh-CN"/>
        </w:rPr>
        <w:tab/>
      </w:r>
      <w:r>
        <w:rPr>
          <w:noProof/>
        </w:rPr>
        <w:t>CA_n1-n41-n78</w:t>
      </w:r>
      <w:r>
        <w:rPr>
          <w:noProof/>
        </w:rPr>
        <w:tab/>
      </w:r>
      <w:r>
        <w:rPr>
          <w:noProof/>
        </w:rPr>
        <w:fldChar w:fldCharType="begin"/>
      </w:r>
      <w:r>
        <w:rPr>
          <w:noProof/>
        </w:rPr>
        <w:instrText xml:space="preserve"> PAGEREF _Toc183508047 \h </w:instrText>
      </w:r>
      <w:r>
        <w:rPr>
          <w:noProof/>
        </w:rPr>
      </w:r>
      <w:r>
        <w:rPr>
          <w:noProof/>
        </w:rPr>
        <w:fldChar w:fldCharType="separate"/>
      </w:r>
      <w:r>
        <w:rPr>
          <w:noProof/>
        </w:rPr>
        <w:t>152</w:t>
      </w:r>
      <w:r>
        <w:rPr>
          <w:noProof/>
        </w:rPr>
        <w:fldChar w:fldCharType="end"/>
      </w:r>
    </w:p>
    <w:p w14:paraId="7F8022EC" w14:textId="77777777" w:rsidR="00EB6086" w:rsidRDefault="00EB6086">
      <w:pPr>
        <w:pStyle w:val="TOC3"/>
        <w:rPr>
          <w:rFonts w:asciiTheme="minorHAnsi" w:hAnsiTheme="minorHAnsi" w:cstheme="minorBidi"/>
          <w:noProof/>
          <w:kern w:val="2"/>
          <w:sz w:val="21"/>
          <w:szCs w:val="22"/>
          <w:lang w:val="en-US" w:eastAsia="zh-CN"/>
        </w:rPr>
      </w:pPr>
      <w:r>
        <w:rPr>
          <w:noProof/>
        </w:rPr>
        <w:t>5.43.1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_Toc183508048 \h </w:instrText>
      </w:r>
      <w:r>
        <w:rPr>
          <w:noProof/>
        </w:rPr>
      </w:r>
      <w:r>
        <w:rPr>
          <w:noProof/>
        </w:rPr>
        <w:fldChar w:fldCharType="separate"/>
      </w:r>
      <w:r>
        <w:rPr>
          <w:noProof/>
        </w:rPr>
        <w:t>152</w:t>
      </w:r>
      <w:r>
        <w:rPr>
          <w:noProof/>
        </w:rPr>
        <w:fldChar w:fldCharType="end"/>
      </w:r>
    </w:p>
    <w:p w14:paraId="71C8C44C" w14:textId="77777777" w:rsidR="00EB6086" w:rsidRDefault="00EB6086">
      <w:pPr>
        <w:pStyle w:val="TOC4"/>
        <w:rPr>
          <w:rFonts w:asciiTheme="minorHAnsi" w:hAnsiTheme="minorHAnsi" w:cstheme="minorBidi"/>
          <w:noProof/>
          <w:kern w:val="2"/>
          <w:sz w:val="21"/>
          <w:szCs w:val="22"/>
          <w:lang w:val="en-US" w:eastAsia="zh-CN"/>
        </w:rPr>
      </w:pPr>
      <w:r>
        <w:rPr>
          <w:noProof/>
        </w:rPr>
        <w:t>5.43.1.1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_Toc183508049 \h </w:instrText>
      </w:r>
      <w:r>
        <w:rPr>
          <w:noProof/>
        </w:rPr>
      </w:r>
      <w:r>
        <w:rPr>
          <w:noProof/>
        </w:rPr>
        <w:fldChar w:fldCharType="separate"/>
      </w:r>
      <w:r>
        <w:rPr>
          <w:noProof/>
        </w:rPr>
        <w:t>152</w:t>
      </w:r>
      <w:r>
        <w:rPr>
          <w:noProof/>
        </w:rPr>
        <w:fldChar w:fldCharType="end"/>
      </w:r>
    </w:p>
    <w:p w14:paraId="3E1F8E85"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5.43.1.2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_Toc183508050 \h </w:instrText>
      </w:r>
      <w:r>
        <w:rPr>
          <w:noProof/>
        </w:rPr>
      </w:r>
      <w:r>
        <w:rPr>
          <w:noProof/>
        </w:rPr>
        <w:fldChar w:fldCharType="separate"/>
      </w:r>
      <w:r>
        <w:rPr>
          <w:noProof/>
        </w:rPr>
        <w:t>152</w:t>
      </w:r>
      <w:r>
        <w:rPr>
          <w:noProof/>
        </w:rPr>
        <w:fldChar w:fldCharType="end"/>
      </w:r>
    </w:p>
    <w:p w14:paraId="5BAB6858"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5.43.1.3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_Toc183508051 \h </w:instrText>
      </w:r>
      <w:r>
        <w:rPr>
          <w:noProof/>
        </w:rPr>
      </w:r>
      <w:r>
        <w:rPr>
          <w:noProof/>
        </w:rPr>
        <w:fldChar w:fldCharType="separate"/>
      </w:r>
      <w:r>
        <w:rPr>
          <w:noProof/>
        </w:rPr>
        <w:t>152</w:t>
      </w:r>
      <w:r>
        <w:rPr>
          <w:noProof/>
        </w:rPr>
        <w:fldChar w:fldCharType="end"/>
      </w:r>
    </w:p>
    <w:p w14:paraId="59CEE49D"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5.43.2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_Toc183508052 \h </w:instrText>
      </w:r>
      <w:r>
        <w:rPr>
          <w:noProof/>
        </w:rPr>
      </w:r>
      <w:r>
        <w:rPr>
          <w:noProof/>
        </w:rPr>
        <w:fldChar w:fldCharType="separate"/>
      </w:r>
      <w:r>
        <w:rPr>
          <w:noProof/>
        </w:rPr>
        <w:t>153</w:t>
      </w:r>
      <w:r>
        <w:rPr>
          <w:noProof/>
        </w:rPr>
        <w:fldChar w:fldCharType="end"/>
      </w:r>
    </w:p>
    <w:p w14:paraId="71254368" w14:textId="77777777" w:rsidR="00EB6086" w:rsidRDefault="00EB6086">
      <w:pPr>
        <w:pStyle w:val="TOC4"/>
        <w:rPr>
          <w:rFonts w:asciiTheme="minorHAnsi" w:hAnsiTheme="minorHAnsi" w:cstheme="minorBidi"/>
          <w:noProof/>
          <w:kern w:val="2"/>
          <w:sz w:val="21"/>
          <w:szCs w:val="22"/>
          <w:lang w:val="en-US" w:eastAsia="zh-CN"/>
        </w:rPr>
      </w:pPr>
      <w:r>
        <w:rPr>
          <w:noProof/>
        </w:rPr>
        <w:t>5.43.2.1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_Toc183508053 \h </w:instrText>
      </w:r>
      <w:r>
        <w:rPr>
          <w:noProof/>
        </w:rPr>
      </w:r>
      <w:r>
        <w:rPr>
          <w:noProof/>
        </w:rPr>
        <w:fldChar w:fldCharType="separate"/>
      </w:r>
      <w:r>
        <w:rPr>
          <w:noProof/>
        </w:rPr>
        <w:t>153</w:t>
      </w:r>
      <w:r>
        <w:rPr>
          <w:noProof/>
        </w:rPr>
        <w:fldChar w:fldCharType="end"/>
      </w:r>
    </w:p>
    <w:p w14:paraId="3D97EDF5"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5.43.2.1.1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_Toc183508054 \h </w:instrText>
      </w:r>
      <w:r>
        <w:rPr>
          <w:noProof/>
        </w:rPr>
      </w:r>
      <w:r>
        <w:rPr>
          <w:noProof/>
        </w:rPr>
        <w:fldChar w:fldCharType="separate"/>
      </w:r>
      <w:r>
        <w:rPr>
          <w:noProof/>
        </w:rPr>
        <w:t>153</w:t>
      </w:r>
      <w:r>
        <w:rPr>
          <w:noProof/>
        </w:rPr>
        <w:fldChar w:fldCharType="end"/>
      </w:r>
    </w:p>
    <w:p w14:paraId="0890AF8B"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5.43.2.1.2</w:t>
      </w:r>
      <w:r>
        <w:rPr>
          <w:rFonts w:asciiTheme="minorHAnsi" w:hAnsiTheme="minorHAnsi" w:cstheme="minorBidi"/>
          <w:noProof/>
          <w:kern w:val="2"/>
          <w:sz w:val="21"/>
          <w:szCs w:val="22"/>
          <w:lang w:val="en-US" w:eastAsia="zh-CN"/>
        </w:rPr>
        <w:tab/>
      </w:r>
      <w:r w:rsidRPr="0027273A">
        <w:rPr>
          <w:noProof/>
          <w:snapToGrid w:val="0"/>
        </w:rPr>
        <w:t>Co-existence studies for 2UL band with 3CC (2CC intra-band in one band)</w:t>
      </w:r>
      <w:r>
        <w:rPr>
          <w:noProof/>
        </w:rPr>
        <w:tab/>
      </w:r>
      <w:r>
        <w:rPr>
          <w:noProof/>
        </w:rPr>
        <w:fldChar w:fldCharType="begin"/>
      </w:r>
      <w:r>
        <w:rPr>
          <w:noProof/>
        </w:rPr>
        <w:instrText xml:space="preserve"> PAGEREF _Toc183508055 \h </w:instrText>
      </w:r>
      <w:r>
        <w:rPr>
          <w:noProof/>
        </w:rPr>
      </w:r>
      <w:r>
        <w:rPr>
          <w:noProof/>
        </w:rPr>
        <w:fldChar w:fldCharType="separate"/>
      </w:r>
      <w:r>
        <w:rPr>
          <w:noProof/>
        </w:rPr>
        <w:t>153</w:t>
      </w:r>
      <w:r>
        <w:rPr>
          <w:noProof/>
        </w:rPr>
        <w:fldChar w:fldCharType="end"/>
      </w:r>
    </w:p>
    <w:p w14:paraId="31AB0B50" w14:textId="77777777" w:rsidR="00EB6086" w:rsidRDefault="00EB6086">
      <w:pPr>
        <w:pStyle w:val="TOC4"/>
        <w:rPr>
          <w:rFonts w:asciiTheme="minorHAnsi" w:hAnsiTheme="minorHAnsi" w:cstheme="minorBidi"/>
          <w:noProof/>
          <w:kern w:val="2"/>
          <w:sz w:val="21"/>
          <w:szCs w:val="22"/>
          <w:lang w:val="en-US" w:eastAsia="zh-CN"/>
        </w:rPr>
      </w:pPr>
      <w:r>
        <w:rPr>
          <w:noProof/>
        </w:rPr>
        <w:t>5.43.2.2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_Toc183508056 \h </w:instrText>
      </w:r>
      <w:r>
        <w:rPr>
          <w:noProof/>
        </w:rPr>
      </w:r>
      <w:r>
        <w:rPr>
          <w:noProof/>
        </w:rPr>
        <w:fldChar w:fldCharType="separate"/>
      </w:r>
      <w:r>
        <w:rPr>
          <w:noProof/>
        </w:rPr>
        <w:t>154</w:t>
      </w:r>
      <w:r>
        <w:rPr>
          <w:noProof/>
        </w:rPr>
        <w:fldChar w:fldCharType="end"/>
      </w:r>
    </w:p>
    <w:p w14:paraId="09DDCF29" w14:textId="77777777" w:rsidR="00EB6086" w:rsidRDefault="00EB6086">
      <w:pPr>
        <w:pStyle w:val="TOC2"/>
        <w:rPr>
          <w:rFonts w:asciiTheme="minorHAnsi" w:hAnsiTheme="minorHAnsi" w:cstheme="minorBidi"/>
          <w:noProof/>
          <w:kern w:val="2"/>
          <w:sz w:val="21"/>
          <w:szCs w:val="22"/>
          <w:lang w:val="en-US" w:eastAsia="zh-CN"/>
        </w:rPr>
      </w:pPr>
      <w:r>
        <w:rPr>
          <w:noProof/>
        </w:rPr>
        <w:t>5.44</w:t>
      </w:r>
      <w:r>
        <w:rPr>
          <w:rFonts w:asciiTheme="minorHAnsi" w:hAnsiTheme="minorHAnsi" w:cstheme="minorBidi"/>
          <w:noProof/>
          <w:kern w:val="2"/>
          <w:sz w:val="21"/>
          <w:szCs w:val="22"/>
          <w:lang w:val="en-US" w:eastAsia="zh-CN"/>
        </w:rPr>
        <w:tab/>
      </w:r>
      <w:r>
        <w:rPr>
          <w:noProof/>
        </w:rPr>
        <w:t>CA_n1-n71-n78</w:t>
      </w:r>
      <w:r>
        <w:rPr>
          <w:noProof/>
        </w:rPr>
        <w:tab/>
      </w:r>
      <w:r>
        <w:rPr>
          <w:noProof/>
        </w:rPr>
        <w:fldChar w:fldCharType="begin"/>
      </w:r>
      <w:r>
        <w:rPr>
          <w:noProof/>
        </w:rPr>
        <w:instrText xml:space="preserve"> PAGEREF _Toc183508057 \h </w:instrText>
      </w:r>
      <w:r>
        <w:rPr>
          <w:noProof/>
        </w:rPr>
      </w:r>
      <w:r>
        <w:rPr>
          <w:noProof/>
        </w:rPr>
        <w:fldChar w:fldCharType="separate"/>
      </w:r>
      <w:r>
        <w:rPr>
          <w:noProof/>
        </w:rPr>
        <w:t>154</w:t>
      </w:r>
      <w:r>
        <w:rPr>
          <w:noProof/>
        </w:rPr>
        <w:fldChar w:fldCharType="end"/>
      </w:r>
    </w:p>
    <w:p w14:paraId="1D611C3B" w14:textId="77777777" w:rsidR="00EB6086" w:rsidRDefault="00EB6086">
      <w:pPr>
        <w:pStyle w:val="TOC3"/>
        <w:rPr>
          <w:rFonts w:asciiTheme="minorHAnsi" w:hAnsiTheme="minorHAnsi" w:cstheme="minorBidi"/>
          <w:noProof/>
          <w:kern w:val="2"/>
          <w:sz w:val="21"/>
          <w:szCs w:val="22"/>
          <w:lang w:val="en-US" w:eastAsia="zh-CN"/>
        </w:rPr>
      </w:pPr>
      <w:r>
        <w:rPr>
          <w:noProof/>
        </w:rPr>
        <w:t>5.44.1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_Toc183508058 \h </w:instrText>
      </w:r>
      <w:r>
        <w:rPr>
          <w:noProof/>
        </w:rPr>
      </w:r>
      <w:r>
        <w:rPr>
          <w:noProof/>
        </w:rPr>
        <w:fldChar w:fldCharType="separate"/>
      </w:r>
      <w:r>
        <w:rPr>
          <w:noProof/>
        </w:rPr>
        <w:t>154</w:t>
      </w:r>
      <w:r>
        <w:rPr>
          <w:noProof/>
        </w:rPr>
        <w:fldChar w:fldCharType="end"/>
      </w:r>
    </w:p>
    <w:p w14:paraId="3184D016" w14:textId="77777777" w:rsidR="00EB6086" w:rsidRDefault="00EB6086">
      <w:pPr>
        <w:pStyle w:val="TOC4"/>
        <w:rPr>
          <w:rFonts w:asciiTheme="minorHAnsi" w:hAnsiTheme="minorHAnsi" w:cstheme="minorBidi"/>
          <w:noProof/>
          <w:kern w:val="2"/>
          <w:sz w:val="21"/>
          <w:szCs w:val="22"/>
          <w:lang w:val="en-US" w:eastAsia="zh-CN"/>
        </w:rPr>
      </w:pPr>
      <w:r>
        <w:rPr>
          <w:noProof/>
        </w:rPr>
        <w:t>5.44.1.1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_Toc183508059 \h </w:instrText>
      </w:r>
      <w:r>
        <w:rPr>
          <w:noProof/>
        </w:rPr>
      </w:r>
      <w:r>
        <w:rPr>
          <w:noProof/>
        </w:rPr>
        <w:fldChar w:fldCharType="separate"/>
      </w:r>
      <w:r>
        <w:rPr>
          <w:noProof/>
        </w:rPr>
        <w:t>154</w:t>
      </w:r>
      <w:r>
        <w:rPr>
          <w:noProof/>
        </w:rPr>
        <w:fldChar w:fldCharType="end"/>
      </w:r>
    </w:p>
    <w:p w14:paraId="4F2FAEDD"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5.44.1.2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_Toc183508060 \h </w:instrText>
      </w:r>
      <w:r>
        <w:rPr>
          <w:noProof/>
        </w:rPr>
      </w:r>
      <w:r>
        <w:rPr>
          <w:noProof/>
        </w:rPr>
        <w:fldChar w:fldCharType="separate"/>
      </w:r>
      <w:r>
        <w:rPr>
          <w:noProof/>
        </w:rPr>
        <w:t>154</w:t>
      </w:r>
      <w:r>
        <w:rPr>
          <w:noProof/>
        </w:rPr>
        <w:fldChar w:fldCharType="end"/>
      </w:r>
    </w:p>
    <w:p w14:paraId="73542A13"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5.44.1.3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_Toc183508061 \h </w:instrText>
      </w:r>
      <w:r>
        <w:rPr>
          <w:noProof/>
        </w:rPr>
      </w:r>
      <w:r>
        <w:rPr>
          <w:noProof/>
        </w:rPr>
        <w:fldChar w:fldCharType="separate"/>
      </w:r>
      <w:r>
        <w:rPr>
          <w:noProof/>
        </w:rPr>
        <w:t>154</w:t>
      </w:r>
      <w:r>
        <w:rPr>
          <w:noProof/>
        </w:rPr>
        <w:fldChar w:fldCharType="end"/>
      </w:r>
    </w:p>
    <w:p w14:paraId="7EDF1A47"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5.44.2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_Toc183508062 \h </w:instrText>
      </w:r>
      <w:r>
        <w:rPr>
          <w:noProof/>
        </w:rPr>
      </w:r>
      <w:r>
        <w:rPr>
          <w:noProof/>
        </w:rPr>
        <w:fldChar w:fldCharType="separate"/>
      </w:r>
      <w:r>
        <w:rPr>
          <w:noProof/>
        </w:rPr>
        <w:t>155</w:t>
      </w:r>
      <w:r>
        <w:rPr>
          <w:noProof/>
        </w:rPr>
        <w:fldChar w:fldCharType="end"/>
      </w:r>
    </w:p>
    <w:p w14:paraId="50000DE7" w14:textId="77777777" w:rsidR="00EB6086" w:rsidRDefault="00EB6086">
      <w:pPr>
        <w:pStyle w:val="TOC4"/>
        <w:rPr>
          <w:rFonts w:asciiTheme="minorHAnsi" w:hAnsiTheme="minorHAnsi" w:cstheme="minorBidi"/>
          <w:noProof/>
          <w:kern w:val="2"/>
          <w:sz w:val="21"/>
          <w:szCs w:val="22"/>
          <w:lang w:val="en-US" w:eastAsia="zh-CN"/>
        </w:rPr>
      </w:pPr>
      <w:r>
        <w:rPr>
          <w:noProof/>
        </w:rPr>
        <w:t>5.44.2.1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_Toc183508063 \h </w:instrText>
      </w:r>
      <w:r>
        <w:rPr>
          <w:noProof/>
        </w:rPr>
      </w:r>
      <w:r>
        <w:rPr>
          <w:noProof/>
        </w:rPr>
        <w:fldChar w:fldCharType="separate"/>
      </w:r>
      <w:r>
        <w:rPr>
          <w:noProof/>
        </w:rPr>
        <w:t>155</w:t>
      </w:r>
      <w:r>
        <w:rPr>
          <w:noProof/>
        </w:rPr>
        <w:fldChar w:fldCharType="end"/>
      </w:r>
    </w:p>
    <w:p w14:paraId="2D22375A"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5.44.2.1.1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_Toc183508064 \h </w:instrText>
      </w:r>
      <w:r>
        <w:rPr>
          <w:noProof/>
        </w:rPr>
      </w:r>
      <w:r>
        <w:rPr>
          <w:noProof/>
        </w:rPr>
        <w:fldChar w:fldCharType="separate"/>
      </w:r>
      <w:r>
        <w:rPr>
          <w:noProof/>
        </w:rPr>
        <w:t>155</w:t>
      </w:r>
      <w:r>
        <w:rPr>
          <w:noProof/>
        </w:rPr>
        <w:fldChar w:fldCharType="end"/>
      </w:r>
    </w:p>
    <w:p w14:paraId="14B248C5"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5.44.2.1.2</w:t>
      </w:r>
      <w:r>
        <w:rPr>
          <w:rFonts w:asciiTheme="minorHAnsi" w:hAnsiTheme="minorHAnsi" w:cstheme="minorBidi"/>
          <w:noProof/>
          <w:kern w:val="2"/>
          <w:sz w:val="21"/>
          <w:szCs w:val="22"/>
          <w:lang w:val="en-US" w:eastAsia="zh-CN"/>
        </w:rPr>
        <w:tab/>
      </w:r>
      <w:r w:rsidRPr="0027273A">
        <w:rPr>
          <w:noProof/>
          <w:snapToGrid w:val="0"/>
        </w:rPr>
        <w:t>Co-existence studies for 2UL band with 3CC (2CC intra-band in one band)</w:t>
      </w:r>
      <w:r>
        <w:rPr>
          <w:noProof/>
        </w:rPr>
        <w:tab/>
      </w:r>
      <w:r>
        <w:rPr>
          <w:noProof/>
        </w:rPr>
        <w:fldChar w:fldCharType="begin"/>
      </w:r>
      <w:r>
        <w:rPr>
          <w:noProof/>
        </w:rPr>
        <w:instrText xml:space="preserve"> PAGEREF _Toc183508065 \h </w:instrText>
      </w:r>
      <w:r>
        <w:rPr>
          <w:noProof/>
        </w:rPr>
      </w:r>
      <w:r>
        <w:rPr>
          <w:noProof/>
        </w:rPr>
        <w:fldChar w:fldCharType="separate"/>
      </w:r>
      <w:r>
        <w:rPr>
          <w:noProof/>
        </w:rPr>
        <w:t>158</w:t>
      </w:r>
      <w:r>
        <w:rPr>
          <w:noProof/>
        </w:rPr>
        <w:fldChar w:fldCharType="end"/>
      </w:r>
    </w:p>
    <w:p w14:paraId="169E7593" w14:textId="77777777" w:rsidR="00EB6086" w:rsidRDefault="00EB6086">
      <w:pPr>
        <w:pStyle w:val="TOC4"/>
        <w:rPr>
          <w:rFonts w:asciiTheme="minorHAnsi" w:hAnsiTheme="minorHAnsi" w:cstheme="minorBidi"/>
          <w:noProof/>
          <w:kern w:val="2"/>
          <w:sz w:val="21"/>
          <w:szCs w:val="22"/>
          <w:lang w:val="en-US" w:eastAsia="zh-CN"/>
        </w:rPr>
      </w:pPr>
      <w:r>
        <w:rPr>
          <w:noProof/>
        </w:rPr>
        <w:t>5.44.2.2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_Toc183508066 \h </w:instrText>
      </w:r>
      <w:r>
        <w:rPr>
          <w:noProof/>
        </w:rPr>
      </w:r>
      <w:r>
        <w:rPr>
          <w:noProof/>
        </w:rPr>
        <w:fldChar w:fldCharType="separate"/>
      </w:r>
      <w:r>
        <w:rPr>
          <w:noProof/>
        </w:rPr>
        <w:t>159</w:t>
      </w:r>
      <w:r>
        <w:rPr>
          <w:noProof/>
        </w:rPr>
        <w:fldChar w:fldCharType="end"/>
      </w:r>
    </w:p>
    <w:p w14:paraId="5811513B" w14:textId="77777777" w:rsidR="00EB6086" w:rsidRDefault="00EB6086">
      <w:pPr>
        <w:pStyle w:val="TOC2"/>
        <w:rPr>
          <w:rFonts w:asciiTheme="minorHAnsi" w:hAnsiTheme="minorHAnsi" w:cstheme="minorBidi"/>
          <w:noProof/>
          <w:kern w:val="2"/>
          <w:sz w:val="21"/>
          <w:szCs w:val="22"/>
          <w:lang w:val="en-US" w:eastAsia="zh-CN"/>
        </w:rPr>
      </w:pPr>
      <w:r>
        <w:rPr>
          <w:noProof/>
        </w:rPr>
        <w:t>5.45</w:t>
      </w:r>
      <w:r>
        <w:rPr>
          <w:rFonts w:asciiTheme="minorHAnsi" w:hAnsiTheme="minorHAnsi" w:cstheme="minorBidi"/>
          <w:noProof/>
          <w:kern w:val="2"/>
          <w:sz w:val="21"/>
          <w:szCs w:val="22"/>
          <w:lang w:val="en-US" w:eastAsia="zh-CN"/>
        </w:rPr>
        <w:tab/>
      </w:r>
      <w:r>
        <w:rPr>
          <w:noProof/>
        </w:rPr>
        <w:t>CA_n1-n8-n78</w:t>
      </w:r>
      <w:r>
        <w:rPr>
          <w:noProof/>
        </w:rPr>
        <w:tab/>
      </w:r>
      <w:r>
        <w:rPr>
          <w:noProof/>
        </w:rPr>
        <w:fldChar w:fldCharType="begin"/>
      </w:r>
      <w:r>
        <w:rPr>
          <w:noProof/>
        </w:rPr>
        <w:instrText xml:space="preserve"> PAGEREF _Toc183508067 \h </w:instrText>
      </w:r>
      <w:r>
        <w:rPr>
          <w:noProof/>
        </w:rPr>
      </w:r>
      <w:r>
        <w:rPr>
          <w:noProof/>
        </w:rPr>
        <w:fldChar w:fldCharType="separate"/>
      </w:r>
      <w:r>
        <w:rPr>
          <w:noProof/>
        </w:rPr>
        <w:t>159</w:t>
      </w:r>
      <w:r>
        <w:rPr>
          <w:noProof/>
        </w:rPr>
        <w:fldChar w:fldCharType="end"/>
      </w:r>
    </w:p>
    <w:p w14:paraId="2B66338E" w14:textId="77777777" w:rsidR="00EB6086" w:rsidRDefault="00EB6086">
      <w:pPr>
        <w:pStyle w:val="TOC3"/>
        <w:rPr>
          <w:rFonts w:asciiTheme="minorHAnsi" w:hAnsiTheme="minorHAnsi" w:cstheme="minorBidi"/>
          <w:noProof/>
          <w:kern w:val="2"/>
          <w:sz w:val="21"/>
          <w:szCs w:val="22"/>
          <w:lang w:val="en-US" w:eastAsia="zh-CN"/>
        </w:rPr>
      </w:pPr>
      <w:r>
        <w:rPr>
          <w:noProof/>
        </w:rPr>
        <w:t>5.45.1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_Toc183508068 \h </w:instrText>
      </w:r>
      <w:r>
        <w:rPr>
          <w:noProof/>
        </w:rPr>
      </w:r>
      <w:r>
        <w:rPr>
          <w:noProof/>
        </w:rPr>
        <w:fldChar w:fldCharType="separate"/>
      </w:r>
      <w:r>
        <w:rPr>
          <w:noProof/>
        </w:rPr>
        <w:t>159</w:t>
      </w:r>
      <w:r>
        <w:rPr>
          <w:noProof/>
        </w:rPr>
        <w:fldChar w:fldCharType="end"/>
      </w:r>
    </w:p>
    <w:p w14:paraId="0AD49060" w14:textId="77777777" w:rsidR="00EB6086" w:rsidRDefault="00EB6086">
      <w:pPr>
        <w:pStyle w:val="TOC4"/>
        <w:rPr>
          <w:rFonts w:asciiTheme="minorHAnsi" w:hAnsiTheme="minorHAnsi" w:cstheme="minorBidi"/>
          <w:noProof/>
          <w:kern w:val="2"/>
          <w:sz w:val="21"/>
          <w:szCs w:val="22"/>
          <w:lang w:val="en-US" w:eastAsia="zh-CN"/>
        </w:rPr>
      </w:pPr>
      <w:r>
        <w:rPr>
          <w:noProof/>
        </w:rPr>
        <w:t>5.45.1.1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_Toc183508069 \h </w:instrText>
      </w:r>
      <w:r>
        <w:rPr>
          <w:noProof/>
        </w:rPr>
      </w:r>
      <w:r>
        <w:rPr>
          <w:noProof/>
        </w:rPr>
        <w:fldChar w:fldCharType="separate"/>
      </w:r>
      <w:r>
        <w:rPr>
          <w:noProof/>
        </w:rPr>
        <w:t>159</w:t>
      </w:r>
      <w:r>
        <w:rPr>
          <w:noProof/>
        </w:rPr>
        <w:fldChar w:fldCharType="end"/>
      </w:r>
    </w:p>
    <w:p w14:paraId="17B378C9"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5.45.1.2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_Toc183508070 \h </w:instrText>
      </w:r>
      <w:r>
        <w:rPr>
          <w:noProof/>
        </w:rPr>
      </w:r>
      <w:r>
        <w:rPr>
          <w:noProof/>
        </w:rPr>
        <w:fldChar w:fldCharType="separate"/>
      </w:r>
      <w:r>
        <w:rPr>
          <w:noProof/>
        </w:rPr>
        <w:t>160</w:t>
      </w:r>
      <w:r>
        <w:rPr>
          <w:noProof/>
        </w:rPr>
        <w:fldChar w:fldCharType="end"/>
      </w:r>
    </w:p>
    <w:p w14:paraId="5B2D7C8D"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5.45.2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_Toc183508071 \h </w:instrText>
      </w:r>
      <w:r>
        <w:rPr>
          <w:noProof/>
        </w:rPr>
      </w:r>
      <w:r>
        <w:rPr>
          <w:noProof/>
        </w:rPr>
        <w:fldChar w:fldCharType="separate"/>
      </w:r>
      <w:r>
        <w:rPr>
          <w:noProof/>
        </w:rPr>
        <w:t>160</w:t>
      </w:r>
      <w:r>
        <w:rPr>
          <w:noProof/>
        </w:rPr>
        <w:fldChar w:fldCharType="end"/>
      </w:r>
    </w:p>
    <w:p w14:paraId="7B101CA3" w14:textId="77777777" w:rsidR="00EB6086" w:rsidRDefault="00EB6086">
      <w:pPr>
        <w:pStyle w:val="TOC4"/>
        <w:rPr>
          <w:rFonts w:asciiTheme="minorHAnsi" w:hAnsiTheme="minorHAnsi" w:cstheme="minorBidi"/>
          <w:noProof/>
          <w:kern w:val="2"/>
          <w:sz w:val="21"/>
          <w:szCs w:val="22"/>
          <w:lang w:val="en-US" w:eastAsia="zh-CN"/>
        </w:rPr>
      </w:pPr>
      <w:r>
        <w:rPr>
          <w:noProof/>
        </w:rPr>
        <w:lastRenderedPageBreak/>
        <w:t>5.45.2.1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_Toc183508072 \h </w:instrText>
      </w:r>
      <w:r>
        <w:rPr>
          <w:noProof/>
        </w:rPr>
      </w:r>
      <w:r>
        <w:rPr>
          <w:noProof/>
        </w:rPr>
        <w:fldChar w:fldCharType="separate"/>
      </w:r>
      <w:r>
        <w:rPr>
          <w:noProof/>
        </w:rPr>
        <w:t>160</w:t>
      </w:r>
      <w:r>
        <w:rPr>
          <w:noProof/>
        </w:rPr>
        <w:fldChar w:fldCharType="end"/>
      </w:r>
    </w:p>
    <w:p w14:paraId="34279D3D"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5.45.2.1.2</w:t>
      </w:r>
      <w:r>
        <w:rPr>
          <w:rFonts w:asciiTheme="minorHAnsi" w:hAnsiTheme="minorHAnsi" w:cstheme="minorBidi"/>
          <w:noProof/>
          <w:kern w:val="2"/>
          <w:sz w:val="21"/>
          <w:szCs w:val="22"/>
          <w:lang w:val="en-US" w:eastAsia="zh-CN"/>
        </w:rPr>
        <w:tab/>
      </w:r>
      <w:r w:rsidRPr="0027273A">
        <w:rPr>
          <w:noProof/>
          <w:snapToGrid w:val="0"/>
        </w:rPr>
        <w:t>Co-existence studies for 2UL band with 3CC (2CC intra-band in one band)</w:t>
      </w:r>
      <w:r>
        <w:rPr>
          <w:noProof/>
        </w:rPr>
        <w:tab/>
      </w:r>
      <w:r>
        <w:rPr>
          <w:noProof/>
        </w:rPr>
        <w:fldChar w:fldCharType="begin"/>
      </w:r>
      <w:r>
        <w:rPr>
          <w:noProof/>
        </w:rPr>
        <w:instrText xml:space="preserve"> PAGEREF _Toc183508073 \h </w:instrText>
      </w:r>
      <w:r>
        <w:rPr>
          <w:noProof/>
        </w:rPr>
      </w:r>
      <w:r>
        <w:rPr>
          <w:noProof/>
        </w:rPr>
        <w:fldChar w:fldCharType="separate"/>
      </w:r>
      <w:r>
        <w:rPr>
          <w:noProof/>
        </w:rPr>
        <w:t>160</w:t>
      </w:r>
      <w:r>
        <w:rPr>
          <w:noProof/>
        </w:rPr>
        <w:fldChar w:fldCharType="end"/>
      </w:r>
    </w:p>
    <w:p w14:paraId="6EC80918" w14:textId="77777777" w:rsidR="00EB6086" w:rsidRDefault="00EB6086">
      <w:pPr>
        <w:pStyle w:val="TOC4"/>
        <w:rPr>
          <w:rFonts w:asciiTheme="minorHAnsi" w:hAnsiTheme="minorHAnsi" w:cstheme="minorBidi"/>
          <w:noProof/>
          <w:kern w:val="2"/>
          <w:sz w:val="21"/>
          <w:szCs w:val="22"/>
          <w:lang w:val="en-US" w:eastAsia="zh-CN"/>
        </w:rPr>
      </w:pPr>
      <w:r>
        <w:rPr>
          <w:noProof/>
        </w:rPr>
        <w:t>5.45.2.2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_Toc183508074 \h </w:instrText>
      </w:r>
      <w:r>
        <w:rPr>
          <w:noProof/>
        </w:rPr>
      </w:r>
      <w:r>
        <w:rPr>
          <w:noProof/>
        </w:rPr>
        <w:fldChar w:fldCharType="separate"/>
      </w:r>
      <w:r>
        <w:rPr>
          <w:noProof/>
        </w:rPr>
        <w:t>161</w:t>
      </w:r>
      <w:r>
        <w:rPr>
          <w:noProof/>
        </w:rPr>
        <w:fldChar w:fldCharType="end"/>
      </w:r>
    </w:p>
    <w:p w14:paraId="0B11D90E" w14:textId="77777777" w:rsidR="00EB6086" w:rsidRDefault="00EB6086">
      <w:pPr>
        <w:pStyle w:val="TOC2"/>
        <w:rPr>
          <w:rFonts w:asciiTheme="minorHAnsi" w:hAnsiTheme="minorHAnsi" w:cstheme="minorBidi"/>
          <w:noProof/>
          <w:kern w:val="2"/>
          <w:sz w:val="21"/>
          <w:szCs w:val="22"/>
          <w:lang w:val="en-US" w:eastAsia="zh-CN"/>
        </w:rPr>
      </w:pPr>
      <w:r>
        <w:rPr>
          <w:noProof/>
        </w:rPr>
        <w:t>5.46</w:t>
      </w:r>
      <w:r>
        <w:rPr>
          <w:rFonts w:asciiTheme="minorHAnsi" w:hAnsiTheme="minorHAnsi" w:cstheme="minorBidi"/>
          <w:noProof/>
          <w:kern w:val="2"/>
          <w:sz w:val="21"/>
          <w:szCs w:val="22"/>
          <w:lang w:val="en-US" w:eastAsia="zh-CN"/>
        </w:rPr>
        <w:tab/>
      </w:r>
      <w:r>
        <w:rPr>
          <w:noProof/>
        </w:rPr>
        <w:t>CA_n3-n41-n78</w:t>
      </w:r>
      <w:r>
        <w:rPr>
          <w:noProof/>
        </w:rPr>
        <w:tab/>
      </w:r>
      <w:r>
        <w:rPr>
          <w:noProof/>
        </w:rPr>
        <w:fldChar w:fldCharType="begin"/>
      </w:r>
      <w:r>
        <w:rPr>
          <w:noProof/>
        </w:rPr>
        <w:instrText xml:space="preserve"> PAGEREF _Toc183508075 \h </w:instrText>
      </w:r>
      <w:r>
        <w:rPr>
          <w:noProof/>
        </w:rPr>
      </w:r>
      <w:r>
        <w:rPr>
          <w:noProof/>
        </w:rPr>
        <w:fldChar w:fldCharType="separate"/>
      </w:r>
      <w:r>
        <w:rPr>
          <w:noProof/>
        </w:rPr>
        <w:t>161</w:t>
      </w:r>
      <w:r>
        <w:rPr>
          <w:noProof/>
        </w:rPr>
        <w:fldChar w:fldCharType="end"/>
      </w:r>
    </w:p>
    <w:p w14:paraId="46C0A0F6" w14:textId="77777777" w:rsidR="00EB6086" w:rsidRDefault="00EB6086">
      <w:pPr>
        <w:pStyle w:val="TOC3"/>
        <w:rPr>
          <w:rFonts w:asciiTheme="minorHAnsi" w:hAnsiTheme="minorHAnsi" w:cstheme="minorBidi"/>
          <w:noProof/>
          <w:kern w:val="2"/>
          <w:sz w:val="21"/>
          <w:szCs w:val="22"/>
          <w:lang w:val="en-US" w:eastAsia="zh-CN"/>
        </w:rPr>
      </w:pPr>
      <w:r>
        <w:rPr>
          <w:noProof/>
        </w:rPr>
        <w:t>5.46.1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_Toc183508076 \h </w:instrText>
      </w:r>
      <w:r>
        <w:rPr>
          <w:noProof/>
        </w:rPr>
      </w:r>
      <w:r>
        <w:rPr>
          <w:noProof/>
        </w:rPr>
        <w:fldChar w:fldCharType="separate"/>
      </w:r>
      <w:r>
        <w:rPr>
          <w:noProof/>
        </w:rPr>
        <w:t>161</w:t>
      </w:r>
      <w:r>
        <w:rPr>
          <w:noProof/>
        </w:rPr>
        <w:fldChar w:fldCharType="end"/>
      </w:r>
    </w:p>
    <w:p w14:paraId="66EBE404" w14:textId="77777777" w:rsidR="00EB6086" w:rsidRDefault="00EB6086">
      <w:pPr>
        <w:pStyle w:val="TOC4"/>
        <w:rPr>
          <w:rFonts w:asciiTheme="minorHAnsi" w:hAnsiTheme="minorHAnsi" w:cstheme="minorBidi"/>
          <w:noProof/>
          <w:kern w:val="2"/>
          <w:sz w:val="21"/>
          <w:szCs w:val="22"/>
          <w:lang w:val="en-US" w:eastAsia="zh-CN"/>
        </w:rPr>
      </w:pPr>
      <w:r>
        <w:rPr>
          <w:noProof/>
        </w:rPr>
        <w:t>5.46.1.1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_Toc183508077 \h </w:instrText>
      </w:r>
      <w:r>
        <w:rPr>
          <w:noProof/>
        </w:rPr>
      </w:r>
      <w:r>
        <w:rPr>
          <w:noProof/>
        </w:rPr>
        <w:fldChar w:fldCharType="separate"/>
      </w:r>
      <w:r>
        <w:rPr>
          <w:noProof/>
        </w:rPr>
        <w:t>161</w:t>
      </w:r>
      <w:r>
        <w:rPr>
          <w:noProof/>
        </w:rPr>
        <w:fldChar w:fldCharType="end"/>
      </w:r>
    </w:p>
    <w:p w14:paraId="029767D1"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5.46.1.2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_Toc183508078 \h </w:instrText>
      </w:r>
      <w:r>
        <w:rPr>
          <w:noProof/>
        </w:rPr>
      </w:r>
      <w:r>
        <w:rPr>
          <w:noProof/>
        </w:rPr>
        <w:fldChar w:fldCharType="separate"/>
      </w:r>
      <w:r>
        <w:rPr>
          <w:noProof/>
        </w:rPr>
        <w:t>162</w:t>
      </w:r>
      <w:r>
        <w:rPr>
          <w:noProof/>
        </w:rPr>
        <w:fldChar w:fldCharType="end"/>
      </w:r>
    </w:p>
    <w:p w14:paraId="057661CB"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5.46.1.3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_Toc183508079 \h </w:instrText>
      </w:r>
      <w:r>
        <w:rPr>
          <w:noProof/>
        </w:rPr>
      </w:r>
      <w:r>
        <w:rPr>
          <w:noProof/>
        </w:rPr>
        <w:fldChar w:fldCharType="separate"/>
      </w:r>
      <w:r>
        <w:rPr>
          <w:noProof/>
        </w:rPr>
        <w:t>162</w:t>
      </w:r>
      <w:r>
        <w:rPr>
          <w:noProof/>
        </w:rPr>
        <w:fldChar w:fldCharType="end"/>
      </w:r>
    </w:p>
    <w:p w14:paraId="29926A50"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5.46.2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_Toc183508080 \h </w:instrText>
      </w:r>
      <w:r>
        <w:rPr>
          <w:noProof/>
        </w:rPr>
      </w:r>
      <w:r>
        <w:rPr>
          <w:noProof/>
        </w:rPr>
        <w:fldChar w:fldCharType="separate"/>
      </w:r>
      <w:r>
        <w:rPr>
          <w:noProof/>
        </w:rPr>
        <w:t>162</w:t>
      </w:r>
      <w:r>
        <w:rPr>
          <w:noProof/>
        </w:rPr>
        <w:fldChar w:fldCharType="end"/>
      </w:r>
    </w:p>
    <w:p w14:paraId="7105470E" w14:textId="77777777" w:rsidR="00EB6086" w:rsidRDefault="00EB6086">
      <w:pPr>
        <w:pStyle w:val="TOC4"/>
        <w:rPr>
          <w:rFonts w:asciiTheme="minorHAnsi" w:hAnsiTheme="minorHAnsi" w:cstheme="minorBidi"/>
          <w:noProof/>
          <w:kern w:val="2"/>
          <w:sz w:val="21"/>
          <w:szCs w:val="22"/>
          <w:lang w:val="en-US" w:eastAsia="zh-CN"/>
        </w:rPr>
      </w:pPr>
      <w:r>
        <w:rPr>
          <w:noProof/>
        </w:rPr>
        <w:t>5.46.2.1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_Toc183508081 \h </w:instrText>
      </w:r>
      <w:r>
        <w:rPr>
          <w:noProof/>
        </w:rPr>
      </w:r>
      <w:r>
        <w:rPr>
          <w:noProof/>
        </w:rPr>
        <w:fldChar w:fldCharType="separate"/>
      </w:r>
      <w:r>
        <w:rPr>
          <w:noProof/>
        </w:rPr>
        <w:t>162</w:t>
      </w:r>
      <w:r>
        <w:rPr>
          <w:noProof/>
        </w:rPr>
        <w:fldChar w:fldCharType="end"/>
      </w:r>
    </w:p>
    <w:p w14:paraId="7283EA64"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5.46.2.1.1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_Toc183508082 \h </w:instrText>
      </w:r>
      <w:r>
        <w:rPr>
          <w:noProof/>
        </w:rPr>
      </w:r>
      <w:r>
        <w:rPr>
          <w:noProof/>
        </w:rPr>
        <w:fldChar w:fldCharType="separate"/>
      </w:r>
      <w:r>
        <w:rPr>
          <w:noProof/>
        </w:rPr>
        <w:t>162</w:t>
      </w:r>
      <w:r>
        <w:rPr>
          <w:noProof/>
        </w:rPr>
        <w:fldChar w:fldCharType="end"/>
      </w:r>
    </w:p>
    <w:p w14:paraId="49C40220"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5.46.2.1.2</w:t>
      </w:r>
      <w:r>
        <w:rPr>
          <w:rFonts w:asciiTheme="minorHAnsi" w:hAnsiTheme="minorHAnsi" w:cstheme="minorBidi"/>
          <w:noProof/>
          <w:kern w:val="2"/>
          <w:sz w:val="21"/>
          <w:szCs w:val="22"/>
          <w:lang w:val="en-US" w:eastAsia="zh-CN"/>
        </w:rPr>
        <w:tab/>
      </w:r>
      <w:r w:rsidRPr="0027273A">
        <w:rPr>
          <w:noProof/>
          <w:snapToGrid w:val="0"/>
        </w:rPr>
        <w:t>Co-existence studies for 2UL band with 3CC (2CC intra-band in one band)</w:t>
      </w:r>
      <w:r>
        <w:rPr>
          <w:noProof/>
        </w:rPr>
        <w:tab/>
      </w:r>
      <w:r>
        <w:rPr>
          <w:noProof/>
        </w:rPr>
        <w:fldChar w:fldCharType="begin"/>
      </w:r>
      <w:r>
        <w:rPr>
          <w:noProof/>
        </w:rPr>
        <w:instrText xml:space="preserve"> PAGEREF _Toc183508083 \h </w:instrText>
      </w:r>
      <w:r>
        <w:rPr>
          <w:noProof/>
        </w:rPr>
      </w:r>
      <w:r>
        <w:rPr>
          <w:noProof/>
        </w:rPr>
        <w:fldChar w:fldCharType="separate"/>
      </w:r>
      <w:r>
        <w:rPr>
          <w:noProof/>
        </w:rPr>
        <w:t>162</w:t>
      </w:r>
      <w:r>
        <w:rPr>
          <w:noProof/>
        </w:rPr>
        <w:fldChar w:fldCharType="end"/>
      </w:r>
    </w:p>
    <w:p w14:paraId="7F9272F1" w14:textId="77777777" w:rsidR="00EB6086" w:rsidRDefault="00EB6086">
      <w:pPr>
        <w:pStyle w:val="TOC4"/>
        <w:rPr>
          <w:rFonts w:asciiTheme="minorHAnsi" w:hAnsiTheme="minorHAnsi" w:cstheme="minorBidi"/>
          <w:noProof/>
          <w:kern w:val="2"/>
          <w:sz w:val="21"/>
          <w:szCs w:val="22"/>
          <w:lang w:val="en-US" w:eastAsia="zh-CN"/>
        </w:rPr>
      </w:pPr>
      <w:r>
        <w:rPr>
          <w:noProof/>
        </w:rPr>
        <w:t>5.46.2.2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_Toc183508084 \h </w:instrText>
      </w:r>
      <w:r>
        <w:rPr>
          <w:noProof/>
        </w:rPr>
      </w:r>
      <w:r>
        <w:rPr>
          <w:noProof/>
        </w:rPr>
        <w:fldChar w:fldCharType="separate"/>
      </w:r>
      <w:r>
        <w:rPr>
          <w:noProof/>
        </w:rPr>
        <w:t>163</w:t>
      </w:r>
      <w:r>
        <w:rPr>
          <w:noProof/>
        </w:rPr>
        <w:fldChar w:fldCharType="end"/>
      </w:r>
    </w:p>
    <w:p w14:paraId="30508847" w14:textId="77777777" w:rsidR="00EB6086" w:rsidRDefault="00EB6086">
      <w:pPr>
        <w:pStyle w:val="TOC2"/>
        <w:rPr>
          <w:rFonts w:asciiTheme="minorHAnsi" w:hAnsiTheme="minorHAnsi" w:cstheme="minorBidi"/>
          <w:noProof/>
          <w:kern w:val="2"/>
          <w:sz w:val="21"/>
          <w:szCs w:val="22"/>
          <w:lang w:val="en-US" w:eastAsia="zh-CN"/>
        </w:rPr>
      </w:pPr>
      <w:r>
        <w:rPr>
          <w:noProof/>
        </w:rPr>
        <w:t>5.47</w:t>
      </w:r>
      <w:r>
        <w:rPr>
          <w:rFonts w:asciiTheme="minorHAnsi" w:hAnsiTheme="minorHAnsi" w:cstheme="minorBidi"/>
          <w:noProof/>
          <w:kern w:val="2"/>
          <w:sz w:val="21"/>
          <w:szCs w:val="22"/>
          <w:lang w:val="en-US" w:eastAsia="zh-CN"/>
        </w:rPr>
        <w:tab/>
      </w:r>
      <w:r>
        <w:rPr>
          <w:noProof/>
        </w:rPr>
        <w:t>CA_n3-n71-n78</w:t>
      </w:r>
      <w:r>
        <w:rPr>
          <w:noProof/>
        </w:rPr>
        <w:tab/>
      </w:r>
      <w:r>
        <w:rPr>
          <w:noProof/>
        </w:rPr>
        <w:fldChar w:fldCharType="begin"/>
      </w:r>
      <w:r>
        <w:rPr>
          <w:noProof/>
        </w:rPr>
        <w:instrText xml:space="preserve"> PAGEREF _Toc183508085 \h </w:instrText>
      </w:r>
      <w:r>
        <w:rPr>
          <w:noProof/>
        </w:rPr>
      </w:r>
      <w:r>
        <w:rPr>
          <w:noProof/>
        </w:rPr>
        <w:fldChar w:fldCharType="separate"/>
      </w:r>
      <w:r>
        <w:rPr>
          <w:noProof/>
        </w:rPr>
        <w:t>163</w:t>
      </w:r>
      <w:r>
        <w:rPr>
          <w:noProof/>
        </w:rPr>
        <w:fldChar w:fldCharType="end"/>
      </w:r>
    </w:p>
    <w:p w14:paraId="1C88E808" w14:textId="77777777" w:rsidR="00EB6086" w:rsidRDefault="00EB6086">
      <w:pPr>
        <w:pStyle w:val="TOC3"/>
        <w:rPr>
          <w:rFonts w:asciiTheme="minorHAnsi" w:hAnsiTheme="minorHAnsi" w:cstheme="minorBidi"/>
          <w:noProof/>
          <w:kern w:val="2"/>
          <w:sz w:val="21"/>
          <w:szCs w:val="22"/>
          <w:lang w:val="en-US" w:eastAsia="zh-CN"/>
        </w:rPr>
      </w:pPr>
      <w:r>
        <w:rPr>
          <w:noProof/>
        </w:rPr>
        <w:t>5.47.1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_Toc183508086 \h </w:instrText>
      </w:r>
      <w:r>
        <w:rPr>
          <w:noProof/>
        </w:rPr>
      </w:r>
      <w:r>
        <w:rPr>
          <w:noProof/>
        </w:rPr>
        <w:fldChar w:fldCharType="separate"/>
      </w:r>
      <w:r>
        <w:rPr>
          <w:noProof/>
        </w:rPr>
        <w:t>163</w:t>
      </w:r>
      <w:r>
        <w:rPr>
          <w:noProof/>
        </w:rPr>
        <w:fldChar w:fldCharType="end"/>
      </w:r>
    </w:p>
    <w:p w14:paraId="4B3A4562" w14:textId="77777777" w:rsidR="00EB6086" w:rsidRDefault="00EB6086">
      <w:pPr>
        <w:pStyle w:val="TOC4"/>
        <w:rPr>
          <w:rFonts w:asciiTheme="minorHAnsi" w:hAnsiTheme="minorHAnsi" w:cstheme="minorBidi"/>
          <w:noProof/>
          <w:kern w:val="2"/>
          <w:sz w:val="21"/>
          <w:szCs w:val="22"/>
          <w:lang w:val="en-US" w:eastAsia="zh-CN"/>
        </w:rPr>
      </w:pPr>
      <w:r>
        <w:rPr>
          <w:noProof/>
        </w:rPr>
        <w:t>5.47.1.1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_Toc183508087 \h </w:instrText>
      </w:r>
      <w:r>
        <w:rPr>
          <w:noProof/>
        </w:rPr>
      </w:r>
      <w:r>
        <w:rPr>
          <w:noProof/>
        </w:rPr>
        <w:fldChar w:fldCharType="separate"/>
      </w:r>
      <w:r>
        <w:rPr>
          <w:noProof/>
        </w:rPr>
        <w:t>163</w:t>
      </w:r>
      <w:r>
        <w:rPr>
          <w:noProof/>
        </w:rPr>
        <w:fldChar w:fldCharType="end"/>
      </w:r>
    </w:p>
    <w:p w14:paraId="1584AF93"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5.47.1.2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_Toc183508088 \h </w:instrText>
      </w:r>
      <w:r>
        <w:rPr>
          <w:noProof/>
        </w:rPr>
      </w:r>
      <w:r>
        <w:rPr>
          <w:noProof/>
        </w:rPr>
        <w:fldChar w:fldCharType="separate"/>
      </w:r>
      <w:r>
        <w:rPr>
          <w:noProof/>
        </w:rPr>
        <w:t>164</w:t>
      </w:r>
      <w:r>
        <w:rPr>
          <w:noProof/>
        </w:rPr>
        <w:fldChar w:fldCharType="end"/>
      </w:r>
    </w:p>
    <w:p w14:paraId="1E504E41"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5.47.1.3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_Toc183508089 \h </w:instrText>
      </w:r>
      <w:r>
        <w:rPr>
          <w:noProof/>
        </w:rPr>
      </w:r>
      <w:r>
        <w:rPr>
          <w:noProof/>
        </w:rPr>
        <w:fldChar w:fldCharType="separate"/>
      </w:r>
      <w:r>
        <w:rPr>
          <w:noProof/>
        </w:rPr>
        <w:t>164</w:t>
      </w:r>
      <w:r>
        <w:rPr>
          <w:noProof/>
        </w:rPr>
        <w:fldChar w:fldCharType="end"/>
      </w:r>
    </w:p>
    <w:p w14:paraId="09D6E1C4"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5.47.2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_Toc183508090 \h </w:instrText>
      </w:r>
      <w:r>
        <w:rPr>
          <w:noProof/>
        </w:rPr>
      </w:r>
      <w:r>
        <w:rPr>
          <w:noProof/>
        </w:rPr>
        <w:fldChar w:fldCharType="separate"/>
      </w:r>
      <w:r>
        <w:rPr>
          <w:noProof/>
        </w:rPr>
        <w:t>164</w:t>
      </w:r>
      <w:r>
        <w:rPr>
          <w:noProof/>
        </w:rPr>
        <w:fldChar w:fldCharType="end"/>
      </w:r>
    </w:p>
    <w:p w14:paraId="139FE0FE" w14:textId="77777777" w:rsidR="00EB6086" w:rsidRDefault="00EB6086">
      <w:pPr>
        <w:pStyle w:val="TOC4"/>
        <w:rPr>
          <w:rFonts w:asciiTheme="minorHAnsi" w:hAnsiTheme="minorHAnsi" w:cstheme="minorBidi"/>
          <w:noProof/>
          <w:kern w:val="2"/>
          <w:sz w:val="21"/>
          <w:szCs w:val="22"/>
          <w:lang w:val="en-US" w:eastAsia="zh-CN"/>
        </w:rPr>
      </w:pPr>
      <w:r>
        <w:rPr>
          <w:noProof/>
        </w:rPr>
        <w:t>5.47.2.1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_Toc183508091 \h </w:instrText>
      </w:r>
      <w:r>
        <w:rPr>
          <w:noProof/>
        </w:rPr>
      </w:r>
      <w:r>
        <w:rPr>
          <w:noProof/>
        </w:rPr>
        <w:fldChar w:fldCharType="separate"/>
      </w:r>
      <w:r>
        <w:rPr>
          <w:noProof/>
        </w:rPr>
        <w:t>164</w:t>
      </w:r>
      <w:r>
        <w:rPr>
          <w:noProof/>
        </w:rPr>
        <w:fldChar w:fldCharType="end"/>
      </w:r>
    </w:p>
    <w:p w14:paraId="77871A01"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5.47.2.1.1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_Toc183508092 \h </w:instrText>
      </w:r>
      <w:r>
        <w:rPr>
          <w:noProof/>
        </w:rPr>
      </w:r>
      <w:r>
        <w:rPr>
          <w:noProof/>
        </w:rPr>
        <w:fldChar w:fldCharType="separate"/>
      </w:r>
      <w:r>
        <w:rPr>
          <w:noProof/>
        </w:rPr>
        <w:t>164</w:t>
      </w:r>
      <w:r>
        <w:rPr>
          <w:noProof/>
        </w:rPr>
        <w:fldChar w:fldCharType="end"/>
      </w:r>
    </w:p>
    <w:p w14:paraId="14FD9F3D"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5.47.2.1.2</w:t>
      </w:r>
      <w:r>
        <w:rPr>
          <w:rFonts w:asciiTheme="minorHAnsi" w:hAnsiTheme="minorHAnsi" w:cstheme="minorBidi"/>
          <w:noProof/>
          <w:kern w:val="2"/>
          <w:sz w:val="21"/>
          <w:szCs w:val="22"/>
          <w:lang w:val="en-US" w:eastAsia="zh-CN"/>
        </w:rPr>
        <w:tab/>
      </w:r>
      <w:r w:rsidRPr="0027273A">
        <w:rPr>
          <w:noProof/>
          <w:snapToGrid w:val="0"/>
        </w:rPr>
        <w:t>Co-existence studies for 2UL band with 3CC (2CC intra-band in one band)</w:t>
      </w:r>
      <w:r>
        <w:rPr>
          <w:noProof/>
        </w:rPr>
        <w:tab/>
      </w:r>
      <w:r>
        <w:rPr>
          <w:noProof/>
        </w:rPr>
        <w:fldChar w:fldCharType="begin"/>
      </w:r>
      <w:r>
        <w:rPr>
          <w:noProof/>
        </w:rPr>
        <w:instrText xml:space="preserve"> PAGEREF _Toc183508093 \h </w:instrText>
      </w:r>
      <w:r>
        <w:rPr>
          <w:noProof/>
        </w:rPr>
      </w:r>
      <w:r>
        <w:rPr>
          <w:noProof/>
        </w:rPr>
        <w:fldChar w:fldCharType="separate"/>
      </w:r>
      <w:r>
        <w:rPr>
          <w:noProof/>
        </w:rPr>
        <w:t>167</w:t>
      </w:r>
      <w:r>
        <w:rPr>
          <w:noProof/>
        </w:rPr>
        <w:fldChar w:fldCharType="end"/>
      </w:r>
    </w:p>
    <w:p w14:paraId="60D298D6" w14:textId="77777777" w:rsidR="00EB6086" w:rsidRDefault="00EB6086">
      <w:pPr>
        <w:pStyle w:val="TOC4"/>
        <w:rPr>
          <w:rFonts w:asciiTheme="minorHAnsi" w:hAnsiTheme="minorHAnsi" w:cstheme="minorBidi"/>
          <w:noProof/>
          <w:kern w:val="2"/>
          <w:sz w:val="21"/>
          <w:szCs w:val="22"/>
          <w:lang w:val="en-US" w:eastAsia="zh-CN"/>
        </w:rPr>
      </w:pPr>
      <w:r>
        <w:rPr>
          <w:noProof/>
        </w:rPr>
        <w:t>5.47.2.2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_Toc183508094 \h </w:instrText>
      </w:r>
      <w:r>
        <w:rPr>
          <w:noProof/>
        </w:rPr>
      </w:r>
      <w:r>
        <w:rPr>
          <w:noProof/>
        </w:rPr>
        <w:fldChar w:fldCharType="separate"/>
      </w:r>
      <w:r>
        <w:rPr>
          <w:noProof/>
        </w:rPr>
        <w:t>168</w:t>
      </w:r>
      <w:r>
        <w:rPr>
          <w:noProof/>
        </w:rPr>
        <w:fldChar w:fldCharType="end"/>
      </w:r>
    </w:p>
    <w:p w14:paraId="0A3E33FE" w14:textId="77777777" w:rsidR="00EB6086" w:rsidRDefault="00EB6086">
      <w:pPr>
        <w:pStyle w:val="TOC2"/>
        <w:rPr>
          <w:rFonts w:asciiTheme="minorHAnsi" w:hAnsiTheme="minorHAnsi" w:cstheme="minorBidi"/>
          <w:noProof/>
          <w:kern w:val="2"/>
          <w:sz w:val="21"/>
          <w:szCs w:val="22"/>
          <w:lang w:val="en-US" w:eastAsia="zh-CN"/>
        </w:rPr>
      </w:pPr>
      <w:r>
        <w:rPr>
          <w:noProof/>
        </w:rPr>
        <w:t>5.48</w:t>
      </w:r>
      <w:r>
        <w:rPr>
          <w:rFonts w:asciiTheme="minorHAnsi" w:hAnsiTheme="minorHAnsi" w:cstheme="minorBidi"/>
          <w:noProof/>
          <w:kern w:val="2"/>
          <w:sz w:val="21"/>
          <w:szCs w:val="22"/>
          <w:lang w:val="en-US" w:eastAsia="zh-CN"/>
        </w:rPr>
        <w:tab/>
      </w:r>
      <w:r>
        <w:rPr>
          <w:noProof/>
        </w:rPr>
        <w:t>CA_n3-n8-n78</w:t>
      </w:r>
      <w:r>
        <w:rPr>
          <w:noProof/>
        </w:rPr>
        <w:tab/>
      </w:r>
      <w:r>
        <w:rPr>
          <w:noProof/>
        </w:rPr>
        <w:fldChar w:fldCharType="begin"/>
      </w:r>
      <w:r>
        <w:rPr>
          <w:noProof/>
        </w:rPr>
        <w:instrText xml:space="preserve"> PAGEREF _Toc183508095 \h </w:instrText>
      </w:r>
      <w:r>
        <w:rPr>
          <w:noProof/>
        </w:rPr>
      </w:r>
      <w:r>
        <w:rPr>
          <w:noProof/>
        </w:rPr>
        <w:fldChar w:fldCharType="separate"/>
      </w:r>
      <w:r>
        <w:rPr>
          <w:noProof/>
        </w:rPr>
        <w:t>168</w:t>
      </w:r>
      <w:r>
        <w:rPr>
          <w:noProof/>
        </w:rPr>
        <w:fldChar w:fldCharType="end"/>
      </w:r>
    </w:p>
    <w:p w14:paraId="0F5D607B" w14:textId="77777777" w:rsidR="00EB6086" w:rsidRDefault="00EB6086">
      <w:pPr>
        <w:pStyle w:val="TOC3"/>
        <w:rPr>
          <w:rFonts w:asciiTheme="minorHAnsi" w:hAnsiTheme="minorHAnsi" w:cstheme="minorBidi"/>
          <w:noProof/>
          <w:kern w:val="2"/>
          <w:sz w:val="21"/>
          <w:szCs w:val="22"/>
          <w:lang w:val="en-US" w:eastAsia="zh-CN"/>
        </w:rPr>
      </w:pPr>
      <w:r>
        <w:rPr>
          <w:noProof/>
        </w:rPr>
        <w:t>5.48.1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_Toc183508096 \h </w:instrText>
      </w:r>
      <w:r>
        <w:rPr>
          <w:noProof/>
        </w:rPr>
      </w:r>
      <w:r>
        <w:rPr>
          <w:noProof/>
        </w:rPr>
        <w:fldChar w:fldCharType="separate"/>
      </w:r>
      <w:r>
        <w:rPr>
          <w:noProof/>
        </w:rPr>
        <w:t>168</w:t>
      </w:r>
      <w:r>
        <w:rPr>
          <w:noProof/>
        </w:rPr>
        <w:fldChar w:fldCharType="end"/>
      </w:r>
    </w:p>
    <w:p w14:paraId="0C4B13EC" w14:textId="77777777" w:rsidR="00EB6086" w:rsidRDefault="00EB6086">
      <w:pPr>
        <w:pStyle w:val="TOC4"/>
        <w:rPr>
          <w:rFonts w:asciiTheme="minorHAnsi" w:hAnsiTheme="minorHAnsi" w:cstheme="minorBidi"/>
          <w:noProof/>
          <w:kern w:val="2"/>
          <w:sz w:val="21"/>
          <w:szCs w:val="22"/>
          <w:lang w:val="en-US" w:eastAsia="zh-CN"/>
        </w:rPr>
      </w:pPr>
      <w:r>
        <w:rPr>
          <w:noProof/>
        </w:rPr>
        <w:t>5.48.1.1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_Toc183508097 \h </w:instrText>
      </w:r>
      <w:r>
        <w:rPr>
          <w:noProof/>
        </w:rPr>
      </w:r>
      <w:r>
        <w:rPr>
          <w:noProof/>
        </w:rPr>
        <w:fldChar w:fldCharType="separate"/>
      </w:r>
      <w:r>
        <w:rPr>
          <w:noProof/>
        </w:rPr>
        <w:t>168</w:t>
      </w:r>
      <w:r>
        <w:rPr>
          <w:noProof/>
        </w:rPr>
        <w:fldChar w:fldCharType="end"/>
      </w:r>
    </w:p>
    <w:p w14:paraId="3747F1EB"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5.48.1.2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_Toc183508098 \h </w:instrText>
      </w:r>
      <w:r>
        <w:rPr>
          <w:noProof/>
        </w:rPr>
      </w:r>
      <w:r>
        <w:rPr>
          <w:noProof/>
        </w:rPr>
        <w:fldChar w:fldCharType="separate"/>
      </w:r>
      <w:r>
        <w:rPr>
          <w:noProof/>
        </w:rPr>
        <w:t>169</w:t>
      </w:r>
      <w:r>
        <w:rPr>
          <w:noProof/>
        </w:rPr>
        <w:fldChar w:fldCharType="end"/>
      </w:r>
    </w:p>
    <w:p w14:paraId="5E188C27" w14:textId="77777777" w:rsidR="00EB6086" w:rsidRDefault="00EB6086">
      <w:pPr>
        <w:pStyle w:val="TOC3"/>
        <w:rPr>
          <w:rFonts w:asciiTheme="minorHAnsi" w:hAnsiTheme="minorHAnsi" w:cstheme="minorBidi"/>
          <w:noProof/>
          <w:kern w:val="2"/>
          <w:sz w:val="21"/>
          <w:szCs w:val="22"/>
          <w:lang w:val="en-US" w:eastAsia="zh-CN"/>
        </w:rPr>
      </w:pPr>
      <w:r w:rsidRPr="0027273A">
        <w:rPr>
          <w:noProof/>
          <w:lang w:val="en-US" w:eastAsia="zh-CN"/>
        </w:rPr>
        <w:t>5.48.2</w:t>
      </w:r>
      <w:r>
        <w:rPr>
          <w:rFonts w:asciiTheme="minorHAnsi" w:hAnsiTheme="minorHAnsi" w:cstheme="minorBidi"/>
          <w:noProof/>
          <w:kern w:val="2"/>
          <w:sz w:val="21"/>
          <w:szCs w:val="22"/>
          <w:lang w:val="en-US" w:eastAsia="zh-CN"/>
        </w:rPr>
        <w:tab/>
      </w:r>
      <w:r w:rsidRPr="0027273A">
        <w:rPr>
          <w:noProof/>
          <w:lang w:val="en-US" w:eastAsia="zh-CN"/>
        </w:rPr>
        <w:t>Specific for 2 bands UL CA</w:t>
      </w:r>
      <w:r>
        <w:rPr>
          <w:noProof/>
        </w:rPr>
        <w:tab/>
      </w:r>
      <w:r>
        <w:rPr>
          <w:noProof/>
        </w:rPr>
        <w:fldChar w:fldCharType="begin"/>
      </w:r>
      <w:r>
        <w:rPr>
          <w:noProof/>
        </w:rPr>
        <w:instrText xml:space="preserve"> PAGEREF _Toc183508099 \h </w:instrText>
      </w:r>
      <w:r>
        <w:rPr>
          <w:noProof/>
        </w:rPr>
      </w:r>
      <w:r>
        <w:rPr>
          <w:noProof/>
        </w:rPr>
        <w:fldChar w:fldCharType="separate"/>
      </w:r>
      <w:r>
        <w:rPr>
          <w:noProof/>
        </w:rPr>
        <w:t>169</w:t>
      </w:r>
      <w:r>
        <w:rPr>
          <w:noProof/>
        </w:rPr>
        <w:fldChar w:fldCharType="end"/>
      </w:r>
    </w:p>
    <w:p w14:paraId="6EC58E74" w14:textId="77777777" w:rsidR="00EB6086" w:rsidRDefault="00EB6086">
      <w:pPr>
        <w:pStyle w:val="TOC4"/>
        <w:rPr>
          <w:rFonts w:asciiTheme="minorHAnsi" w:hAnsiTheme="minorHAnsi" w:cstheme="minorBidi"/>
          <w:noProof/>
          <w:kern w:val="2"/>
          <w:sz w:val="21"/>
          <w:szCs w:val="22"/>
          <w:lang w:val="en-US" w:eastAsia="zh-CN"/>
        </w:rPr>
      </w:pPr>
      <w:r>
        <w:rPr>
          <w:noProof/>
        </w:rPr>
        <w:t>5.48.2.1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_Toc183508100 \h </w:instrText>
      </w:r>
      <w:r>
        <w:rPr>
          <w:noProof/>
        </w:rPr>
      </w:r>
      <w:r>
        <w:rPr>
          <w:noProof/>
        </w:rPr>
        <w:fldChar w:fldCharType="separate"/>
      </w:r>
      <w:r>
        <w:rPr>
          <w:noProof/>
        </w:rPr>
        <w:t>169</w:t>
      </w:r>
      <w:r>
        <w:rPr>
          <w:noProof/>
        </w:rPr>
        <w:fldChar w:fldCharType="end"/>
      </w:r>
    </w:p>
    <w:p w14:paraId="2BF6F3A0"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5.48.2.1.2</w:t>
      </w:r>
      <w:r>
        <w:rPr>
          <w:rFonts w:asciiTheme="minorHAnsi" w:hAnsiTheme="minorHAnsi" w:cstheme="minorBidi"/>
          <w:noProof/>
          <w:kern w:val="2"/>
          <w:sz w:val="21"/>
          <w:szCs w:val="22"/>
          <w:lang w:val="en-US" w:eastAsia="zh-CN"/>
        </w:rPr>
        <w:tab/>
      </w:r>
      <w:r w:rsidRPr="0027273A">
        <w:rPr>
          <w:noProof/>
          <w:snapToGrid w:val="0"/>
        </w:rPr>
        <w:t>Co-existence studies for 2UL band with 3CC (2CC intra-band in one band)</w:t>
      </w:r>
      <w:r>
        <w:rPr>
          <w:noProof/>
        </w:rPr>
        <w:tab/>
      </w:r>
      <w:r>
        <w:rPr>
          <w:noProof/>
        </w:rPr>
        <w:fldChar w:fldCharType="begin"/>
      </w:r>
      <w:r>
        <w:rPr>
          <w:noProof/>
        </w:rPr>
        <w:instrText xml:space="preserve"> PAGEREF _Toc183508101 \h </w:instrText>
      </w:r>
      <w:r>
        <w:rPr>
          <w:noProof/>
        </w:rPr>
      </w:r>
      <w:r>
        <w:rPr>
          <w:noProof/>
        </w:rPr>
        <w:fldChar w:fldCharType="separate"/>
      </w:r>
      <w:r>
        <w:rPr>
          <w:noProof/>
        </w:rPr>
        <w:t>169</w:t>
      </w:r>
      <w:r>
        <w:rPr>
          <w:noProof/>
        </w:rPr>
        <w:fldChar w:fldCharType="end"/>
      </w:r>
    </w:p>
    <w:p w14:paraId="3BED01CA" w14:textId="77777777" w:rsidR="00EB6086" w:rsidRDefault="00EB6086">
      <w:pPr>
        <w:pStyle w:val="TOC4"/>
        <w:rPr>
          <w:rFonts w:asciiTheme="minorHAnsi" w:hAnsiTheme="minorHAnsi" w:cstheme="minorBidi"/>
          <w:noProof/>
          <w:kern w:val="2"/>
          <w:sz w:val="21"/>
          <w:szCs w:val="22"/>
          <w:lang w:val="en-US" w:eastAsia="zh-CN"/>
        </w:rPr>
      </w:pPr>
      <w:r>
        <w:rPr>
          <w:noProof/>
        </w:rPr>
        <w:t>5.48.2.2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_Toc183508102 \h </w:instrText>
      </w:r>
      <w:r>
        <w:rPr>
          <w:noProof/>
        </w:rPr>
      </w:r>
      <w:r>
        <w:rPr>
          <w:noProof/>
        </w:rPr>
        <w:fldChar w:fldCharType="separate"/>
      </w:r>
      <w:r>
        <w:rPr>
          <w:noProof/>
        </w:rPr>
        <w:t>170</w:t>
      </w:r>
      <w:r>
        <w:rPr>
          <w:noProof/>
        </w:rPr>
        <w:fldChar w:fldCharType="end"/>
      </w:r>
    </w:p>
    <w:p w14:paraId="0E6A72DC" w14:textId="77777777" w:rsidR="00EB6086" w:rsidRDefault="00EB6086">
      <w:pPr>
        <w:pStyle w:val="TOC2"/>
        <w:rPr>
          <w:rFonts w:asciiTheme="minorHAnsi" w:hAnsiTheme="minorHAnsi" w:cstheme="minorBidi"/>
          <w:noProof/>
          <w:kern w:val="2"/>
          <w:sz w:val="21"/>
          <w:szCs w:val="22"/>
          <w:lang w:val="en-US" w:eastAsia="zh-CN"/>
        </w:rPr>
      </w:pPr>
      <w:r>
        <w:rPr>
          <w:noProof/>
        </w:rPr>
        <w:t>5.49</w:t>
      </w:r>
      <w:r>
        <w:rPr>
          <w:rFonts w:asciiTheme="minorHAnsi" w:hAnsiTheme="minorHAnsi" w:cstheme="minorBidi"/>
          <w:noProof/>
          <w:kern w:val="2"/>
          <w:sz w:val="21"/>
          <w:szCs w:val="22"/>
          <w:lang w:val="en-US" w:eastAsia="zh-CN"/>
        </w:rPr>
        <w:tab/>
      </w:r>
      <w:r>
        <w:rPr>
          <w:noProof/>
        </w:rPr>
        <w:t>CA_n41-n71-n78</w:t>
      </w:r>
      <w:r>
        <w:rPr>
          <w:noProof/>
        </w:rPr>
        <w:tab/>
      </w:r>
      <w:r>
        <w:rPr>
          <w:noProof/>
        </w:rPr>
        <w:fldChar w:fldCharType="begin"/>
      </w:r>
      <w:r>
        <w:rPr>
          <w:noProof/>
        </w:rPr>
        <w:instrText xml:space="preserve"> PAGEREF _Toc183508103 \h </w:instrText>
      </w:r>
      <w:r>
        <w:rPr>
          <w:noProof/>
        </w:rPr>
      </w:r>
      <w:r>
        <w:rPr>
          <w:noProof/>
        </w:rPr>
        <w:fldChar w:fldCharType="separate"/>
      </w:r>
      <w:r>
        <w:rPr>
          <w:noProof/>
        </w:rPr>
        <w:t>170</w:t>
      </w:r>
      <w:r>
        <w:rPr>
          <w:noProof/>
        </w:rPr>
        <w:fldChar w:fldCharType="end"/>
      </w:r>
    </w:p>
    <w:p w14:paraId="24C5188C" w14:textId="77777777" w:rsidR="00EB6086" w:rsidRDefault="00EB6086">
      <w:pPr>
        <w:pStyle w:val="TOC3"/>
        <w:rPr>
          <w:rFonts w:asciiTheme="minorHAnsi" w:hAnsiTheme="minorHAnsi" w:cstheme="minorBidi"/>
          <w:noProof/>
          <w:kern w:val="2"/>
          <w:sz w:val="21"/>
          <w:szCs w:val="22"/>
          <w:lang w:val="en-US" w:eastAsia="zh-CN"/>
        </w:rPr>
      </w:pPr>
      <w:r>
        <w:rPr>
          <w:noProof/>
        </w:rPr>
        <w:t>5.49.1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_Toc183508104 \h </w:instrText>
      </w:r>
      <w:r>
        <w:rPr>
          <w:noProof/>
        </w:rPr>
      </w:r>
      <w:r>
        <w:rPr>
          <w:noProof/>
        </w:rPr>
        <w:fldChar w:fldCharType="separate"/>
      </w:r>
      <w:r>
        <w:rPr>
          <w:noProof/>
        </w:rPr>
        <w:t>170</w:t>
      </w:r>
      <w:r>
        <w:rPr>
          <w:noProof/>
        </w:rPr>
        <w:fldChar w:fldCharType="end"/>
      </w:r>
    </w:p>
    <w:p w14:paraId="384B764C" w14:textId="77777777" w:rsidR="00EB6086" w:rsidRDefault="00EB6086">
      <w:pPr>
        <w:pStyle w:val="TOC4"/>
        <w:rPr>
          <w:rFonts w:asciiTheme="minorHAnsi" w:hAnsiTheme="minorHAnsi" w:cstheme="minorBidi"/>
          <w:noProof/>
          <w:kern w:val="2"/>
          <w:sz w:val="21"/>
          <w:szCs w:val="22"/>
          <w:lang w:val="en-US" w:eastAsia="zh-CN"/>
        </w:rPr>
      </w:pPr>
      <w:r>
        <w:rPr>
          <w:noProof/>
        </w:rPr>
        <w:t>5.49.1.1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_Toc183508105 \h </w:instrText>
      </w:r>
      <w:r>
        <w:rPr>
          <w:noProof/>
        </w:rPr>
      </w:r>
      <w:r>
        <w:rPr>
          <w:noProof/>
        </w:rPr>
        <w:fldChar w:fldCharType="separate"/>
      </w:r>
      <w:r>
        <w:rPr>
          <w:noProof/>
        </w:rPr>
        <w:t>170</w:t>
      </w:r>
      <w:r>
        <w:rPr>
          <w:noProof/>
        </w:rPr>
        <w:fldChar w:fldCharType="end"/>
      </w:r>
    </w:p>
    <w:p w14:paraId="4206075E"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5.49.1.2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_Toc183508106 \h </w:instrText>
      </w:r>
      <w:r>
        <w:rPr>
          <w:noProof/>
        </w:rPr>
      </w:r>
      <w:r>
        <w:rPr>
          <w:noProof/>
        </w:rPr>
        <w:fldChar w:fldCharType="separate"/>
      </w:r>
      <w:r>
        <w:rPr>
          <w:noProof/>
        </w:rPr>
        <w:t>170</w:t>
      </w:r>
      <w:r>
        <w:rPr>
          <w:noProof/>
        </w:rPr>
        <w:fldChar w:fldCharType="end"/>
      </w:r>
    </w:p>
    <w:p w14:paraId="7C557F1B"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5.49.1.3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_Toc183508107 \h </w:instrText>
      </w:r>
      <w:r>
        <w:rPr>
          <w:noProof/>
        </w:rPr>
      </w:r>
      <w:r>
        <w:rPr>
          <w:noProof/>
        </w:rPr>
        <w:fldChar w:fldCharType="separate"/>
      </w:r>
      <w:r>
        <w:rPr>
          <w:noProof/>
        </w:rPr>
        <w:t>170</w:t>
      </w:r>
      <w:r>
        <w:rPr>
          <w:noProof/>
        </w:rPr>
        <w:fldChar w:fldCharType="end"/>
      </w:r>
    </w:p>
    <w:p w14:paraId="76FA2677"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5.49.2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_Toc183508108 \h </w:instrText>
      </w:r>
      <w:r>
        <w:rPr>
          <w:noProof/>
        </w:rPr>
      </w:r>
      <w:r>
        <w:rPr>
          <w:noProof/>
        </w:rPr>
        <w:fldChar w:fldCharType="separate"/>
      </w:r>
      <w:r>
        <w:rPr>
          <w:noProof/>
        </w:rPr>
        <w:t>171</w:t>
      </w:r>
      <w:r>
        <w:rPr>
          <w:noProof/>
        </w:rPr>
        <w:fldChar w:fldCharType="end"/>
      </w:r>
    </w:p>
    <w:p w14:paraId="75A2A694" w14:textId="77777777" w:rsidR="00EB6086" w:rsidRDefault="00EB6086">
      <w:pPr>
        <w:pStyle w:val="TOC4"/>
        <w:rPr>
          <w:rFonts w:asciiTheme="minorHAnsi" w:hAnsiTheme="minorHAnsi" w:cstheme="minorBidi"/>
          <w:noProof/>
          <w:kern w:val="2"/>
          <w:sz w:val="21"/>
          <w:szCs w:val="22"/>
          <w:lang w:val="en-US" w:eastAsia="zh-CN"/>
        </w:rPr>
      </w:pPr>
      <w:r>
        <w:rPr>
          <w:noProof/>
        </w:rPr>
        <w:t>5.49.2.1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_Toc183508109 \h </w:instrText>
      </w:r>
      <w:r>
        <w:rPr>
          <w:noProof/>
        </w:rPr>
      </w:r>
      <w:r>
        <w:rPr>
          <w:noProof/>
        </w:rPr>
        <w:fldChar w:fldCharType="separate"/>
      </w:r>
      <w:r>
        <w:rPr>
          <w:noProof/>
        </w:rPr>
        <w:t>171</w:t>
      </w:r>
      <w:r>
        <w:rPr>
          <w:noProof/>
        </w:rPr>
        <w:fldChar w:fldCharType="end"/>
      </w:r>
    </w:p>
    <w:p w14:paraId="7BDD65A3"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5.49.2.1.2</w:t>
      </w:r>
      <w:r>
        <w:rPr>
          <w:rFonts w:asciiTheme="minorHAnsi" w:hAnsiTheme="minorHAnsi" w:cstheme="minorBidi"/>
          <w:noProof/>
          <w:kern w:val="2"/>
          <w:sz w:val="21"/>
          <w:szCs w:val="22"/>
          <w:lang w:val="en-US" w:eastAsia="zh-CN"/>
        </w:rPr>
        <w:tab/>
      </w:r>
      <w:r w:rsidRPr="0027273A">
        <w:rPr>
          <w:noProof/>
          <w:snapToGrid w:val="0"/>
        </w:rPr>
        <w:t>Co-existence studies for 2UL band with 3CC (2CC intra-band in one band)</w:t>
      </w:r>
      <w:r>
        <w:rPr>
          <w:noProof/>
        </w:rPr>
        <w:tab/>
      </w:r>
      <w:r>
        <w:rPr>
          <w:noProof/>
        </w:rPr>
        <w:fldChar w:fldCharType="begin"/>
      </w:r>
      <w:r>
        <w:rPr>
          <w:noProof/>
        </w:rPr>
        <w:instrText xml:space="preserve"> PAGEREF _Toc183508110 \h </w:instrText>
      </w:r>
      <w:r>
        <w:rPr>
          <w:noProof/>
        </w:rPr>
      </w:r>
      <w:r>
        <w:rPr>
          <w:noProof/>
        </w:rPr>
        <w:fldChar w:fldCharType="separate"/>
      </w:r>
      <w:r>
        <w:rPr>
          <w:noProof/>
        </w:rPr>
        <w:t>171</w:t>
      </w:r>
      <w:r>
        <w:rPr>
          <w:noProof/>
        </w:rPr>
        <w:fldChar w:fldCharType="end"/>
      </w:r>
    </w:p>
    <w:p w14:paraId="77911160" w14:textId="77777777" w:rsidR="00EB6086" w:rsidRDefault="00EB6086">
      <w:pPr>
        <w:pStyle w:val="TOC4"/>
        <w:rPr>
          <w:rFonts w:asciiTheme="minorHAnsi" w:hAnsiTheme="minorHAnsi" w:cstheme="minorBidi"/>
          <w:noProof/>
          <w:kern w:val="2"/>
          <w:sz w:val="21"/>
          <w:szCs w:val="22"/>
          <w:lang w:val="en-US" w:eastAsia="zh-CN"/>
        </w:rPr>
      </w:pPr>
      <w:r>
        <w:rPr>
          <w:noProof/>
        </w:rPr>
        <w:t>5.49.2.2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_Toc183508111 \h </w:instrText>
      </w:r>
      <w:r>
        <w:rPr>
          <w:noProof/>
        </w:rPr>
      </w:r>
      <w:r>
        <w:rPr>
          <w:noProof/>
        </w:rPr>
        <w:fldChar w:fldCharType="separate"/>
      </w:r>
      <w:r>
        <w:rPr>
          <w:noProof/>
        </w:rPr>
        <w:t>171</w:t>
      </w:r>
      <w:r>
        <w:rPr>
          <w:noProof/>
        </w:rPr>
        <w:fldChar w:fldCharType="end"/>
      </w:r>
    </w:p>
    <w:p w14:paraId="13549720" w14:textId="77777777" w:rsidR="00EB6086" w:rsidRDefault="00EB6086">
      <w:pPr>
        <w:pStyle w:val="TOC2"/>
        <w:rPr>
          <w:rFonts w:asciiTheme="minorHAnsi" w:hAnsiTheme="minorHAnsi" w:cstheme="minorBidi"/>
          <w:noProof/>
          <w:kern w:val="2"/>
          <w:sz w:val="21"/>
          <w:szCs w:val="22"/>
          <w:lang w:val="en-US" w:eastAsia="zh-CN"/>
        </w:rPr>
      </w:pPr>
      <w:r>
        <w:rPr>
          <w:noProof/>
        </w:rPr>
        <w:t>5.50</w:t>
      </w:r>
      <w:r>
        <w:rPr>
          <w:rFonts w:asciiTheme="minorHAnsi" w:hAnsiTheme="minorHAnsi" w:cstheme="minorBidi"/>
          <w:noProof/>
          <w:kern w:val="2"/>
          <w:sz w:val="21"/>
          <w:szCs w:val="22"/>
          <w:lang w:val="en-US" w:eastAsia="zh-CN"/>
        </w:rPr>
        <w:tab/>
      </w:r>
      <w:r>
        <w:rPr>
          <w:noProof/>
        </w:rPr>
        <w:t>CA_n8-n41-n78</w:t>
      </w:r>
      <w:r>
        <w:rPr>
          <w:noProof/>
        </w:rPr>
        <w:tab/>
      </w:r>
      <w:r>
        <w:rPr>
          <w:noProof/>
        </w:rPr>
        <w:fldChar w:fldCharType="begin"/>
      </w:r>
      <w:r>
        <w:rPr>
          <w:noProof/>
        </w:rPr>
        <w:instrText xml:space="preserve"> PAGEREF _Toc183508112 \h </w:instrText>
      </w:r>
      <w:r>
        <w:rPr>
          <w:noProof/>
        </w:rPr>
      </w:r>
      <w:r>
        <w:rPr>
          <w:noProof/>
        </w:rPr>
        <w:fldChar w:fldCharType="separate"/>
      </w:r>
      <w:r>
        <w:rPr>
          <w:noProof/>
        </w:rPr>
        <w:t>172</w:t>
      </w:r>
      <w:r>
        <w:rPr>
          <w:noProof/>
        </w:rPr>
        <w:fldChar w:fldCharType="end"/>
      </w:r>
    </w:p>
    <w:p w14:paraId="2F3654DB" w14:textId="77777777" w:rsidR="00EB6086" w:rsidRDefault="00EB6086">
      <w:pPr>
        <w:pStyle w:val="TOC3"/>
        <w:rPr>
          <w:rFonts w:asciiTheme="minorHAnsi" w:hAnsiTheme="minorHAnsi" w:cstheme="minorBidi"/>
          <w:noProof/>
          <w:kern w:val="2"/>
          <w:sz w:val="21"/>
          <w:szCs w:val="22"/>
          <w:lang w:val="en-US" w:eastAsia="zh-CN"/>
        </w:rPr>
      </w:pPr>
      <w:r>
        <w:rPr>
          <w:noProof/>
        </w:rPr>
        <w:t>5.50.1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_Toc183508113 \h </w:instrText>
      </w:r>
      <w:r>
        <w:rPr>
          <w:noProof/>
        </w:rPr>
      </w:r>
      <w:r>
        <w:rPr>
          <w:noProof/>
        </w:rPr>
        <w:fldChar w:fldCharType="separate"/>
      </w:r>
      <w:r>
        <w:rPr>
          <w:noProof/>
        </w:rPr>
        <w:t>172</w:t>
      </w:r>
      <w:r>
        <w:rPr>
          <w:noProof/>
        </w:rPr>
        <w:fldChar w:fldCharType="end"/>
      </w:r>
    </w:p>
    <w:p w14:paraId="5262322B" w14:textId="77777777" w:rsidR="00EB6086" w:rsidRDefault="00EB6086">
      <w:pPr>
        <w:pStyle w:val="TOC4"/>
        <w:rPr>
          <w:rFonts w:asciiTheme="minorHAnsi" w:hAnsiTheme="minorHAnsi" w:cstheme="minorBidi"/>
          <w:noProof/>
          <w:kern w:val="2"/>
          <w:sz w:val="21"/>
          <w:szCs w:val="22"/>
          <w:lang w:val="en-US" w:eastAsia="zh-CN"/>
        </w:rPr>
      </w:pPr>
      <w:r>
        <w:rPr>
          <w:noProof/>
        </w:rPr>
        <w:t>5.50.1.1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_Toc183508114 \h </w:instrText>
      </w:r>
      <w:r>
        <w:rPr>
          <w:noProof/>
        </w:rPr>
      </w:r>
      <w:r>
        <w:rPr>
          <w:noProof/>
        </w:rPr>
        <w:fldChar w:fldCharType="separate"/>
      </w:r>
      <w:r>
        <w:rPr>
          <w:noProof/>
        </w:rPr>
        <w:t>172</w:t>
      </w:r>
      <w:r>
        <w:rPr>
          <w:noProof/>
        </w:rPr>
        <w:fldChar w:fldCharType="end"/>
      </w:r>
    </w:p>
    <w:p w14:paraId="1C2B88F2"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5.50.1.2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_Toc183508115 \h </w:instrText>
      </w:r>
      <w:r>
        <w:rPr>
          <w:noProof/>
        </w:rPr>
      </w:r>
      <w:r>
        <w:rPr>
          <w:noProof/>
        </w:rPr>
        <w:fldChar w:fldCharType="separate"/>
      </w:r>
      <w:r>
        <w:rPr>
          <w:noProof/>
        </w:rPr>
        <w:t>172</w:t>
      </w:r>
      <w:r>
        <w:rPr>
          <w:noProof/>
        </w:rPr>
        <w:fldChar w:fldCharType="end"/>
      </w:r>
    </w:p>
    <w:p w14:paraId="4D315FEA"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5.50.1.3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_Toc183508116 \h </w:instrText>
      </w:r>
      <w:r>
        <w:rPr>
          <w:noProof/>
        </w:rPr>
      </w:r>
      <w:r>
        <w:rPr>
          <w:noProof/>
        </w:rPr>
        <w:fldChar w:fldCharType="separate"/>
      </w:r>
      <w:r>
        <w:rPr>
          <w:noProof/>
        </w:rPr>
        <w:t>172</w:t>
      </w:r>
      <w:r>
        <w:rPr>
          <w:noProof/>
        </w:rPr>
        <w:fldChar w:fldCharType="end"/>
      </w:r>
    </w:p>
    <w:p w14:paraId="7A397017"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5.50.2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_Toc183508117 \h </w:instrText>
      </w:r>
      <w:r>
        <w:rPr>
          <w:noProof/>
        </w:rPr>
      </w:r>
      <w:r>
        <w:rPr>
          <w:noProof/>
        </w:rPr>
        <w:fldChar w:fldCharType="separate"/>
      </w:r>
      <w:r>
        <w:rPr>
          <w:noProof/>
        </w:rPr>
        <w:t>173</w:t>
      </w:r>
      <w:r>
        <w:rPr>
          <w:noProof/>
        </w:rPr>
        <w:fldChar w:fldCharType="end"/>
      </w:r>
    </w:p>
    <w:p w14:paraId="088E2BA1" w14:textId="77777777" w:rsidR="00EB6086" w:rsidRDefault="00EB6086">
      <w:pPr>
        <w:pStyle w:val="TOC4"/>
        <w:rPr>
          <w:rFonts w:asciiTheme="minorHAnsi" w:hAnsiTheme="minorHAnsi" w:cstheme="minorBidi"/>
          <w:noProof/>
          <w:kern w:val="2"/>
          <w:sz w:val="21"/>
          <w:szCs w:val="22"/>
          <w:lang w:val="en-US" w:eastAsia="zh-CN"/>
        </w:rPr>
      </w:pPr>
      <w:r>
        <w:rPr>
          <w:noProof/>
        </w:rPr>
        <w:t>5.50.2.1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_Toc183508118 \h </w:instrText>
      </w:r>
      <w:r>
        <w:rPr>
          <w:noProof/>
        </w:rPr>
      </w:r>
      <w:r>
        <w:rPr>
          <w:noProof/>
        </w:rPr>
        <w:fldChar w:fldCharType="separate"/>
      </w:r>
      <w:r>
        <w:rPr>
          <w:noProof/>
        </w:rPr>
        <w:t>173</w:t>
      </w:r>
      <w:r>
        <w:rPr>
          <w:noProof/>
        </w:rPr>
        <w:fldChar w:fldCharType="end"/>
      </w:r>
    </w:p>
    <w:p w14:paraId="512C69F9"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5.50.2.1.1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_Toc183508119 \h </w:instrText>
      </w:r>
      <w:r>
        <w:rPr>
          <w:noProof/>
        </w:rPr>
      </w:r>
      <w:r>
        <w:rPr>
          <w:noProof/>
        </w:rPr>
        <w:fldChar w:fldCharType="separate"/>
      </w:r>
      <w:r>
        <w:rPr>
          <w:noProof/>
        </w:rPr>
        <w:t>173</w:t>
      </w:r>
      <w:r>
        <w:rPr>
          <w:noProof/>
        </w:rPr>
        <w:fldChar w:fldCharType="end"/>
      </w:r>
    </w:p>
    <w:p w14:paraId="2FEA4EEC"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5.50.2.1.2</w:t>
      </w:r>
      <w:r>
        <w:rPr>
          <w:rFonts w:asciiTheme="minorHAnsi" w:hAnsiTheme="minorHAnsi" w:cstheme="minorBidi"/>
          <w:noProof/>
          <w:kern w:val="2"/>
          <w:sz w:val="21"/>
          <w:szCs w:val="22"/>
          <w:lang w:val="en-US" w:eastAsia="zh-CN"/>
        </w:rPr>
        <w:tab/>
      </w:r>
      <w:r w:rsidRPr="0027273A">
        <w:rPr>
          <w:noProof/>
          <w:snapToGrid w:val="0"/>
        </w:rPr>
        <w:t>Co-existence studies for 2UL band with 3CC (2CC intra-band in one band)</w:t>
      </w:r>
      <w:r>
        <w:rPr>
          <w:noProof/>
        </w:rPr>
        <w:tab/>
      </w:r>
      <w:r>
        <w:rPr>
          <w:noProof/>
        </w:rPr>
        <w:fldChar w:fldCharType="begin"/>
      </w:r>
      <w:r>
        <w:rPr>
          <w:noProof/>
        </w:rPr>
        <w:instrText xml:space="preserve"> PAGEREF _Toc183508120 \h </w:instrText>
      </w:r>
      <w:r>
        <w:rPr>
          <w:noProof/>
        </w:rPr>
      </w:r>
      <w:r>
        <w:rPr>
          <w:noProof/>
        </w:rPr>
        <w:fldChar w:fldCharType="separate"/>
      </w:r>
      <w:r>
        <w:rPr>
          <w:noProof/>
        </w:rPr>
        <w:t>175</w:t>
      </w:r>
      <w:r>
        <w:rPr>
          <w:noProof/>
        </w:rPr>
        <w:fldChar w:fldCharType="end"/>
      </w:r>
    </w:p>
    <w:p w14:paraId="4AE288ED" w14:textId="77777777" w:rsidR="00EB6086" w:rsidRDefault="00EB6086">
      <w:pPr>
        <w:pStyle w:val="TOC4"/>
        <w:rPr>
          <w:rFonts w:asciiTheme="minorHAnsi" w:hAnsiTheme="minorHAnsi" w:cstheme="minorBidi"/>
          <w:noProof/>
          <w:kern w:val="2"/>
          <w:sz w:val="21"/>
          <w:szCs w:val="22"/>
          <w:lang w:val="en-US" w:eastAsia="zh-CN"/>
        </w:rPr>
      </w:pPr>
      <w:r>
        <w:rPr>
          <w:noProof/>
        </w:rPr>
        <w:t>5.50.2.2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_Toc183508121 \h </w:instrText>
      </w:r>
      <w:r>
        <w:rPr>
          <w:noProof/>
        </w:rPr>
      </w:r>
      <w:r>
        <w:rPr>
          <w:noProof/>
        </w:rPr>
        <w:fldChar w:fldCharType="separate"/>
      </w:r>
      <w:r>
        <w:rPr>
          <w:noProof/>
        </w:rPr>
        <w:t>176</w:t>
      </w:r>
      <w:r>
        <w:rPr>
          <w:noProof/>
        </w:rPr>
        <w:fldChar w:fldCharType="end"/>
      </w:r>
    </w:p>
    <w:p w14:paraId="6FABDA17" w14:textId="77777777" w:rsidR="00EB6086" w:rsidRDefault="00EB6086">
      <w:pPr>
        <w:pStyle w:val="TOC2"/>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Pr>
          <w:noProof/>
        </w:rPr>
        <w:t>CA_n1-n3-n78</w:t>
      </w:r>
      <w:r>
        <w:rPr>
          <w:noProof/>
        </w:rPr>
        <w:tab/>
      </w:r>
      <w:r>
        <w:rPr>
          <w:noProof/>
        </w:rPr>
        <w:fldChar w:fldCharType="begin"/>
      </w:r>
      <w:r>
        <w:rPr>
          <w:noProof/>
        </w:rPr>
        <w:instrText xml:space="preserve"> PAGEREF _Toc183508122 \h </w:instrText>
      </w:r>
      <w:r>
        <w:rPr>
          <w:noProof/>
        </w:rPr>
      </w:r>
      <w:r>
        <w:rPr>
          <w:noProof/>
        </w:rPr>
        <w:fldChar w:fldCharType="separate"/>
      </w:r>
      <w:r>
        <w:rPr>
          <w:noProof/>
        </w:rPr>
        <w:t>177</w:t>
      </w:r>
      <w:r>
        <w:rPr>
          <w:noProof/>
        </w:rPr>
        <w:fldChar w:fldCharType="end"/>
      </w:r>
    </w:p>
    <w:p w14:paraId="2EDA9712" w14:textId="77777777" w:rsidR="00EB6086" w:rsidRDefault="00EB6086">
      <w:pPr>
        <w:pStyle w:val="TOC3"/>
        <w:rPr>
          <w:rFonts w:asciiTheme="minorHAnsi" w:hAnsiTheme="minorHAnsi" w:cstheme="minorBidi"/>
          <w:noProof/>
          <w:kern w:val="2"/>
          <w:sz w:val="21"/>
          <w:szCs w:val="22"/>
          <w:lang w:val="en-US" w:eastAsia="zh-CN"/>
        </w:rPr>
      </w:pPr>
      <w:r>
        <w:rPr>
          <w:noProof/>
        </w:rPr>
        <w:t>5.51.1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_Toc183508123 \h </w:instrText>
      </w:r>
      <w:r>
        <w:rPr>
          <w:noProof/>
        </w:rPr>
      </w:r>
      <w:r>
        <w:rPr>
          <w:noProof/>
        </w:rPr>
        <w:fldChar w:fldCharType="separate"/>
      </w:r>
      <w:r>
        <w:rPr>
          <w:noProof/>
        </w:rPr>
        <w:t>177</w:t>
      </w:r>
      <w:r>
        <w:rPr>
          <w:noProof/>
        </w:rPr>
        <w:fldChar w:fldCharType="end"/>
      </w:r>
    </w:p>
    <w:p w14:paraId="12E26AFA" w14:textId="77777777" w:rsidR="00EB6086" w:rsidRDefault="00EB6086">
      <w:pPr>
        <w:pStyle w:val="TOC4"/>
        <w:rPr>
          <w:rFonts w:asciiTheme="minorHAnsi" w:hAnsiTheme="minorHAnsi" w:cstheme="minorBidi"/>
          <w:noProof/>
          <w:kern w:val="2"/>
          <w:sz w:val="21"/>
          <w:szCs w:val="22"/>
          <w:lang w:val="en-US" w:eastAsia="zh-CN"/>
        </w:rPr>
      </w:pPr>
      <w:r>
        <w:rPr>
          <w:noProof/>
        </w:rPr>
        <w:t>5.51.1.1</w:t>
      </w:r>
      <w:r>
        <w:rPr>
          <w:rFonts w:asciiTheme="minorHAnsi" w:hAnsiTheme="minorHAnsi" w:cstheme="minorBidi"/>
          <w:noProof/>
          <w:kern w:val="2"/>
          <w:sz w:val="21"/>
          <w:szCs w:val="22"/>
          <w:lang w:val="en-US" w:eastAsia="zh-CN"/>
        </w:rPr>
        <w:tab/>
      </w:r>
      <w:r w:rsidRPr="0027273A">
        <w:rPr>
          <w:rFonts w:cs="Arial"/>
          <w:noProof/>
          <w:lang w:eastAsia="zh-CN"/>
        </w:rPr>
        <w:t>Operating bands for CA</w:t>
      </w:r>
      <w:r>
        <w:rPr>
          <w:noProof/>
        </w:rPr>
        <w:tab/>
      </w:r>
      <w:r>
        <w:rPr>
          <w:noProof/>
        </w:rPr>
        <w:fldChar w:fldCharType="begin"/>
      </w:r>
      <w:r>
        <w:rPr>
          <w:noProof/>
        </w:rPr>
        <w:instrText xml:space="preserve"> PAGEREF _Toc183508124 \h </w:instrText>
      </w:r>
      <w:r>
        <w:rPr>
          <w:noProof/>
        </w:rPr>
      </w:r>
      <w:r>
        <w:rPr>
          <w:noProof/>
        </w:rPr>
        <w:fldChar w:fldCharType="separate"/>
      </w:r>
      <w:r>
        <w:rPr>
          <w:noProof/>
        </w:rPr>
        <w:t>177</w:t>
      </w:r>
      <w:r>
        <w:rPr>
          <w:noProof/>
        </w:rPr>
        <w:fldChar w:fldCharType="end"/>
      </w:r>
    </w:p>
    <w:p w14:paraId="132EBFB5"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5.51.1.2</w:t>
      </w:r>
      <w:r>
        <w:rPr>
          <w:rFonts w:asciiTheme="minorHAnsi" w:hAnsiTheme="minorHAnsi" w:cstheme="minorBidi"/>
          <w:noProof/>
          <w:kern w:val="2"/>
          <w:sz w:val="21"/>
          <w:szCs w:val="22"/>
          <w:lang w:val="en-US" w:eastAsia="zh-CN"/>
        </w:rPr>
        <w:tab/>
      </w:r>
      <w:r w:rsidRPr="0027273A">
        <w:rPr>
          <w:rFonts w:cs="Arial"/>
          <w:noProof/>
          <w:lang w:eastAsia="zh-CN"/>
        </w:rPr>
        <w:t>Channel bandwidths per operating band for CA</w:t>
      </w:r>
      <w:r>
        <w:rPr>
          <w:noProof/>
        </w:rPr>
        <w:tab/>
      </w:r>
      <w:r>
        <w:rPr>
          <w:noProof/>
        </w:rPr>
        <w:fldChar w:fldCharType="begin"/>
      </w:r>
      <w:r>
        <w:rPr>
          <w:noProof/>
        </w:rPr>
        <w:instrText xml:space="preserve"> PAGEREF _Toc183508125 \h </w:instrText>
      </w:r>
      <w:r>
        <w:rPr>
          <w:noProof/>
        </w:rPr>
      </w:r>
      <w:r>
        <w:rPr>
          <w:noProof/>
        </w:rPr>
        <w:fldChar w:fldCharType="separate"/>
      </w:r>
      <w:r>
        <w:rPr>
          <w:noProof/>
        </w:rPr>
        <w:t>177</w:t>
      </w:r>
      <w:r>
        <w:rPr>
          <w:noProof/>
        </w:rPr>
        <w:fldChar w:fldCharType="end"/>
      </w:r>
    </w:p>
    <w:p w14:paraId="037D2FCA" w14:textId="77777777" w:rsidR="00EB6086" w:rsidRDefault="00EB6086">
      <w:pPr>
        <w:pStyle w:val="TOC4"/>
        <w:rPr>
          <w:rFonts w:asciiTheme="minorHAnsi" w:hAnsiTheme="minorHAnsi" w:cstheme="minorBidi"/>
          <w:noProof/>
          <w:kern w:val="2"/>
          <w:sz w:val="21"/>
          <w:szCs w:val="22"/>
          <w:lang w:val="en-US" w:eastAsia="zh-CN"/>
        </w:rPr>
      </w:pPr>
      <w:r w:rsidRPr="0027273A">
        <w:rPr>
          <w:rFonts w:cs="Arial"/>
          <w:noProof/>
          <w:lang w:eastAsia="zh-CN"/>
        </w:rPr>
        <w:t>5.51.1.3</w:t>
      </w:r>
      <w:r>
        <w:rPr>
          <w:rFonts w:asciiTheme="minorHAnsi" w:hAnsiTheme="minorHAnsi" w:cstheme="minorBidi"/>
          <w:noProof/>
          <w:kern w:val="2"/>
          <w:sz w:val="21"/>
          <w:szCs w:val="22"/>
          <w:lang w:val="en-US" w:eastAsia="zh-CN"/>
        </w:rPr>
        <w:tab/>
      </w:r>
      <w:r w:rsidRPr="0027273A">
        <w:rPr>
          <w:rFonts w:cs="Arial"/>
          <w:noProof/>
          <w:lang w:val="en-US" w:eastAsia="zh-CN"/>
        </w:rPr>
        <w:t>∆T</w:t>
      </w:r>
      <w:r w:rsidRPr="0027273A">
        <w:rPr>
          <w:rFonts w:cs="Arial"/>
          <w:noProof/>
          <w:vertAlign w:val="subscript"/>
          <w:lang w:val="en-US" w:eastAsia="zh-CN"/>
        </w:rPr>
        <w:t>IB,c</w:t>
      </w:r>
      <w:r w:rsidRPr="0027273A">
        <w:rPr>
          <w:rFonts w:cs="Arial"/>
          <w:noProof/>
          <w:lang w:val="en-US" w:eastAsia="zh-CN"/>
        </w:rPr>
        <w:t xml:space="preserve"> and ∆R</w:t>
      </w:r>
      <w:r w:rsidRPr="0027273A">
        <w:rPr>
          <w:rFonts w:cs="Arial"/>
          <w:noProof/>
          <w:vertAlign w:val="subscript"/>
          <w:lang w:val="en-US" w:eastAsia="zh-CN"/>
        </w:rPr>
        <w:t>IB,c</w:t>
      </w:r>
      <w:r w:rsidRPr="0027273A">
        <w:rPr>
          <w:rFonts w:cs="Arial"/>
          <w:noProof/>
          <w:lang w:val="en-US" w:eastAsia="zh-CN"/>
        </w:rPr>
        <w:t xml:space="preserve"> values</w:t>
      </w:r>
      <w:r>
        <w:rPr>
          <w:noProof/>
        </w:rPr>
        <w:tab/>
      </w:r>
      <w:r>
        <w:rPr>
          <w:noProof/>
        </w:rPr>
        <w:fldChar w:fldCharType="begin"/>
      </w:r>
      <w:r>
        <w:rPr>
          <w:noProof/>
        </w:rPr>
        <w:instrText xml:space="preserve"> PAGEREF _Toc183508126 \h </w:instrText>
      </w:r>
      <w:r>
        <w:rPr>
          <w:noProof/>
        </w:rPr>
      </w:r>
      <w:r>
        <w:rPr>
          <w:noProof/>
        </w:rPr>
        <w:fldChar w:fldCharType="separate"/>
      </w:r>
      <w:r>
        <w:rPr>
          <w:noProof/>
        </w:rPr>
        <w:t>177</w:t>
      </w:r>
      <w:r>
        <w:rPr>
          <w:noProof/>
        </w:rPr>
        <w:fldChar w:fldCharType="end"/>
      </w:r>
    </w:p>
    <w:p w14:paraId="749F1239"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5.51.2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_Toc183508127 \h </w:instrText>
      </w:r>
      <w:r>
        <w:rPr>
          <w:noProof/>
        </w:rPr>
      </w:r>
      <w:r>
        <w:rPr>
          <w:noProof/>
        </w:rPr>
        <w:fldChar w:fldCharType="separate"/>
      </w:r>
      <w:r>
        <w:rPr>
          <w:noProof/>
        </w:rPr>
        <w:t>177</w:t>
      </w:r>
      <w:r>
        <w:rPr>
          <w:noProof/>
        </w:rPr>
        <w:fldChar w:fldCharType="end"/>
      </w:r>
    </w:p>
    <w:p w14:paraId="158B1D9B"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5.51.2.1.2</w:t>
      </w:r>
      <w:r>
        <w:rPr>
          <w:rFonts w:asciiTheme="minorHAnsi" w:hAnsiTheme="minorHAnsi" w:cstheme="minorBidi"/>
          <w:noProof/>
          <w:kern w:val="2"/>
          <w:sz w:val="21"/>
          <w:szCs w:val="22"/>
          <w:lang w:val="en-US" w:eastAsia="zh-CN"/>
        </w:rPr>
        <w:tab/>
      </w:r>
      <w:r w:rsidRPr="0027273A">
        <w:rPr>
          <w:noProof/>
          <w:snapToGrid w:val="0"/>
        </w:rPr>
        <w:t>Co-existence studies for 2UL band with 3CC (2CC intra-band in one band)</w:t>
      </w:r>
      <w:r>
        <w:rPr>
          <w:noProof/>
        </w:rPr>
        <w:tab/>
      </w:r>
      <w:r>
        <w:rPr>
          <w:noProof/>
        </w:rPr>
        <w:fldChar w:fldCharType="begin"/>
      </w:r>
      <w:r>
        <w:rPr>
          <w:noProof/>
        </w:rPr>
        <w:instrText xml:space="preserve"> PAGEREF _Toc183508128 \h </w:instrText>
      </w:r>
      <w:r>
        <w:rPr>
          <w:noProof/>
        </w:rPr>
      </w:r>
      <w:r>
        <w:rPr>
          <w:noProof/>
        </w:rPr>
        <w:fldChar w:fldCharType="separate"/>
      </w:r>
      <w:r>
        <w:rPr>
          <w:noProof/>
        </w:rPr>
        <w:t>177</w:t>
      </w:r>
      <w:r>
        <w:rPr>
          <w:noProof/>
        </w:rPr>
        <w:fldChar w:fldCharType="end"/>
      </w:r>
    </w:p>
    <w:p w14:paraId="14FB7164" w14:textId="77777777" w:rsidR="00EB6086" w:rsidRDefault="00EB6086">
      <w:pPr>
        <w:pStyle w:val="TOC4"/>
        <w:rPr>
          <w:rFonts w:asciiTheme="minorHAnsi" w:hAnsiTheme="minorHAnsi" w:cstheme="minorBidi"/>
          <w:noProof/>
          <w:kern w:val="2"/>
          <w:sz w:val="21"/>
          <w:szCs w:val="22"/>
          <w:lang w:val="en-US" w:eastAsia="zh-CN"/>
        </w:rPr>
      </w:pPr>
      <w:r>
        <w:rPr>
          <w:noProof/>
        </w:rPr>
        <w:t>5.51.2.2</w:t>
      </w:r>
      <w:r>
        <w:rPr>
          <w:rFonts w:asciiTheme="minorHAnsi" w:hAnsiTheme="minorHAnsi" w:cstheme="minorBidi"/>
          <w:noProof/>
          <w:kern w:val="2"/>
          <w:sz w:val="21"/>
          <w:szCs w:val="22"/>
          <w:lang w:val="en-US" w:eastAsia="zh-CN"/>
        </w:rPr>
        <w:tab/>
      </w:r>
      <w:r w:rsidRPr="0027273A">
        <w:rPr>
          <w:rFonts w:cs="Arial"/>
          <w:noProof/>
          <w:lang w:val="en-US" w:eastAsia="zh-CN"/>
        </w:rPr>
        <w:t>REFSENS requirements</w:t>
      </w:r>
      <w:r>
        <w:rPr>
          <w:noProof/>
        </w:rPr>
        <w:tab/>
      </w:r>
      <w:r>
        <w:rPr>
          <w:noProof/>
        </w:rPr>
        <w:fldChar w:fldCharType="begin"/>
      </w:r>
      <w:r>
        <w:rPr>
          <w:noProof/>
        </w:rPr>
        <w:instrText xml:space="preserve"> PAGEREF _Toc183508129 \h </w:instrText>
      </w:r>
      <w:r>
        <w:rPr>
          <w:noProof/>
        </w:rPr>
      </w:r>
      <w:r>
        <w:rPr>
          <w:noProof/>
        </w:rPr>
        <w:fldChar w:fldCharType="separate"/>
      </w:r>
      <w:r>
        <w:rPr>
          <w:noProof/>
        </w:rPr>
        <w:t>178</w:t>
      </w:r>
      <w:r>
        <w:rPr>
          <w:noProof/>
        </w:rPr>
        <w:fldChar w:fldCharType="end"/>
      </w:r>
    </w:p>
    <w:p w14:paraId="0D39D802" w14:textId="77777777" w:rsidR="00EB6086" w:rsidRDefault="00EB6086">
      <w:pPr>
        <w:pStyle w:val="TOC2"/>
        <w:rPr>
          <w:rFonts w:asciiTheme="minorHAnsi" w:hAnsiTheme="minorHAnsi" w:cstheme="minorBidi"/>
          <w:noProof/>
          <w:kern w:val="2"/>
          <w:sz w:val="21"/>
          <w:szCs w:val="22"/>
          <w:lang w:val="en-US" w:eastAsia="zh-CN"/>
        </w:rPr>
      </w:pPr>
      <w:r>
        <w:rPr>
          <w:noProof/>
        </w:rPr>
        <w:t>5.52</w:t>
      </w:r>
      <w:r>
        <w:rPr>
          <w:rFonts w:asciiTheme="minorHAnsi" w:hAnsiTheme="minorHAnsi" w:cstheme="minorBidi"/>
          <w:noProof/>
          <w:kern w:val="2"/>
          <w:sz w:val="21"/>
          <w:szCs w:val="22"/>
          <w:lang w:val="en-US" w:eastAsia="zh-CN"/>
        </w:rPr>
        <w:tab/>
      </w:r>
      <w:r>
        <w:rPr>
          <w:noProof/>
        </w:rPr>
        <w:t>CA_n1-n40-n41</w:t>
      </w:r>
      <w:r>
        <w:rPr>
          <w:noProof/>
        </w:rPr>
        <w:tab/>
      </w:r>
      <w:r>
        <w:rPr>
          <w:noProof/>
        </w:rPr>
        <w:fldChar w:fldCharType="begin"/>
      </w:r>
      <w:r>
        <w:rPr>
          <w:noProof/>
        </w:rPr>
        <w:instrText xml:space="preserve"> PAGEREF _Toc183508130 \h </w:instrText>
      </w:r>
      <w:r>
        <w:rPr>
          <w:noProof/>
        </w:rPr>
      </w:r>
      <w:r>
        <w:rPr>
          <w:noProof/>
        </w:rPr>
        <w:fldChar w:fldCharType="separate"/>
      </w:r>
      <w:r>
        <w:rPr>
          <w:noProof/>
        </w:rPr>
        <w:t>179</w:t>
      </w:r>
      <w:r>
        <w:rPr>
          <w:noProof/>
        </w:rPr>
        <w:fldChar w:fldCharType="end"/>
      </w:r>
    </w:p>
    <w:p w14:paraId="7F206D8F"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5.52.1</w:t>
      </w:r>
      <w:r>
        <w:rPr>
          <w:rFonts w:asciiTheme="minorHAnsi" w:hAnsiTheme="minorHAnsi" w:cstheme="minorBidi"/>
          <w:noProof/>
          <w:kern w:val="2"/>
          <w:sz w:val="21"/>
          <w:szCs w:val="22"/>
          <w:lang w:val="en-US" w:eastAsia="zh-CN"/>
        </w:rPr>
        <w:tab/>
      </w:r>
      <w:r w:rsidRPr="0027273A">
        <w:rPr>
          <w:rFonts w:cs="Arial"/>
          <w:noProof/>
          <w:lang w:val="en-US" w:eastAsia="zh-CN"/>
        </w:rPr>
        <w:t>Common for 1 band UL and 2 bands UL CA</w:t>
      </w:r>
      <w:r>
        <w:rPr>
          <w:noProof/>
        </w:rPr>
        <w:tab/>
      </w:r>
      <w:r>
        <w:rPr>
          <w:noProof/>
        </w:rPr>
        <w:fldChar w:fldCharType="begin"/>
      </w:r>
      <w:r>
        <w:rPr>
          <w:noProof/>
        </w:rPr>
        <w:instrText xml:space="preserve"> PAGEREF _Toc183508131 \h </w:instrText>
      </w:r>
      <w:r>
        <w:rPr>
          <w:noProof/>
        </w:rPr>
      </w:r>
      <w:r>
        <w:rPr>
          <w:noProof/>
        </w:rPr>
        <w:fldChar w:fldCharType="separate"/>
      </w:r>
      <w:r>
        <w:rPr>
          <w:noProof/>
        </w:rPr>
        <w:t>179</w:t>
      </w:r>
      <w:r>
        <w:rPr>
          <w:noProof/>
        </w:rPr>
        <w:fldChar w:fldCharType="end"/>
      </w:r>
    </w:p>
    <w:p w14:paraId="1A1806EE" w14:textId="77777777" w:rsidR="00EB6086" w:rsidRDefault="00EB6086">
      <w:pPr>
        <w:pStyle w:val="TOC4"/>
        <w:rPr>
          <w:rFonts w:asciiTheme="minorHAnsi" w:hAnsiTheme="minorHAnsi" w:cstheme="minorBidi"/>
          <w:noProof/>
          <w:kern w:val="2"/>
          <w:sz w:val="21"/>
          <w:szCs w:val="22"/>
          <w:lang w:val="en-US" w:eastAsia="zh-CN"/>
        </w:rPr>
      </w:pPr>
      <w:r>
        <w:rPr>
          <w:noProof/>
        </w:rPr>
        <w:lastRenderedPageBreak/>
        <w:t>5.52.1.1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_Toc183508132 \h </w:instrText>
      </w:r>
      <w:r>
        <w:rPr>
          <w:noProof/>
        </w:rPr>
      </w:r>
      <w:r>
        <w:rPr>
          <w:noProof/>
        </w:rPr>
        <w:fldChar w:fldCharType="separate"/>
      </w:r>
      <w:r>
        <w:rPr>
          <w:noProof/>
        </w:rPr>
        <w:t>179</w:t>
      </w:r>
      <w:r>
        <w:rPr>
          <w:noProof/>
        </w:rPr>
        <w:fldChar w:fldCharType="end"/>
      </w:r>
    </w:p>
    <w:p w14:paraId="26CE953B" w14:textId="77777777" w:rsidR="00EB6086" w:rsidRDefault="00EB6086">
      <w:pPr>
        <w:pStyle w:val="TOC4"/>
        <w:rPr>
          <w:rFonts w:asciiTheme="minorHAnsi" w:hAnsiTheme="minorHAnsi" w:cstheme="minorBidi"/>
          <w:noProof/>
          <w:kern w:val="2"/>
          <w:sz w:val="21"/>
          <w:szCs w:val="22"/>
          <w:lang w:val="en-US" w:eastAsia="zh-CN"/>
        </w:rPr>
      </w:pPr>
      <w:r>
        <w:rPr>
          <w:noProof/>
        </w:rPr>
        <w:t>5.52.1.2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_Toc183508133 \h </w:instrText>
      </w:r>
      <w:r>
        <w:rPr>
          <w:noProof/>
        </w:rPr>
      </w:r>
      <w:r>
        <w:rPr>
          <w:noProof/>
        </w:rPr>
        <w:fldChar w:fldCharType="separate"/>
      </w:r>
      <w:r>
        <w:rPr>
          <w:noProof/>
        </w:rPr>
        <w:t>179</w:t>
      </w:r>
      <w:r>
        <w:rPr>
          <w:noProof/>
        </w:rPr>
        <w:fldChar w:fldCharType="end"/>
      </w:r>
    </w:p>
    <w:p w14:paraId="5E3FB7D2" w14:textId="77777777" w:rsidR="00EB6086" w:rsidRDefault="00EB6086">
      <w:pPr>
        <w:pStyle w:val="TOC4"/>
        <w:rPr>
          <w:rFonts w:asciiTheme="minorHAnsi" w:hAnsiTheme="minorHAnsi" w:cstheme="minorBidi"/>
          <w:noProof/>
          <w:kern w:val="2"/>
          <w:sz w:val="21"/>
          <w:szCs w:val="22"/>
          <w:lang w:val="en-US" w:eastAsia="zh-CN"/>
        </w:rPr>
      </w:pPr>
      <w:r>
        <w:rPr>
          <w:noProof/>
        </w:rPr>
        <w:t>5.52.1.3</w:t>
      </w:r>
      <w:r>
        <w:rPr>
          <w:rFonts w:asciiTheme="minorHAnsi" w:hAnsiTheme="minorHAnsi" w:cstheme="minorBidi"/>
          <w:noProof/>
          <w:kern w:val="2"/>
          <w:sz w:val="21"/>
          <w:szCs w:val="22"/>
          <w:lang w:val="en-US" w:eastAsia="zh-CN"/>
        </w:rPr>
        <w:tab/>
      </w:r>
      <w:r>
        <w:rPr>
          <w:noProof/>
        </w:rPr>
        <w:t>∆T</w:t>
      </w:r>
      <w:r w:rsidRPr="0027273A">
        <w:rPr>
          <w:noProof/>
          <w:vertAlign w:val="subscript"/>
        </w:rPr>
        <w:t>IB,c</w:t>
      </w:r>
      <w:r>
        <w:rPr>
          <w:noProof/>
        </w:rPr>
        <w:t xml:space="preserve"> and ∆R</w:t>
      </w:r>
      <w:r w:rsidRPr="0027273A">
        <w:rPr>
          <w:noProof/>
          <w:vertAlign w:val="subscript"/>
        </w:rPr>
        <w:t>IB,c</w:t>
      </w:r>
      <w:r>
        <w:rPr>
          <w:noProof/>
        </w:rPr>
        <w:t xml:space="preserve"> values</w:t>
      </w:r>
      <w:r>
        <w:rPr>
          <w:noProof/>
        </w:rPr>
        <w:tab/>
      </w:r>
      <w:r>
        <w:rPr>
          <w:noProof/>
        </w:rPr>
        <w:fldChar w:fldCharType="begin"/>
      </w:r>
      <w:r>
        <w:rPr>
          <w:noProof/>
        </w:rPr>
        <w:instrText xml:space="preserve"> PAGEREF _Toc183508134 \h </w:instrText>
      </w:r>
      <w:r>
        <w:rPr>
          <w:noProof/>
        </w:rPr>
      </w:r>
      <w:r>
        <w:rPr>
          <w:noProof/>
        </w:rPr>
        <w:fldChar w:fldCharType="separate"/>
      </w:r>
      <w:r>
        <w:rPr>
          <w:noProof/>
        </w:rPr>
        <w:t>179</w:t>
      </w:r>
      <w:r>
        <w:rPr>
          <w:noProof/>
        </w:rPr>
        <w:fldChar w:fldCharType="end"/>
      </w:r>
    </w:p>
    <w:p w14:paraId="4D7BE6C1"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5.52.2</w:t>
      </w:r>
      <w:r>
        <w:rPr>
          <w:rFonts w:asciiTheme="minorHAnsi" w:hAnsiTheme="minorHAnsi" w:cstheme="minorBidi"/>
          <w:noProof/>
          <w:kern w:val="2"/>
          <w:sz w:val="21"/>
          <w:szCs w:val="22"/>
          <w:lang w:val="en-US" w:eastAsia="zh-CN"/>
        </w:rPr>
        <w:tab/>
      </w:r>
      <w:r w:rsidRPr="0027273A">
        <w:rPr>
          <w:rFonts w:cs="Arial"/>
          <w:noProof/>
          <w:lang w:val="en-US" w:eastAsia="zh-CN"/>
        </w:rPr>
        <w:t>Specific for 2 bands UL CA</w:t>
      </w:r>
      <w:r>
        <w:rPr>
          <w:noProof/>
        </w:rPr>
        <w:tab/>
      </w:r>
      <w:r>
        <w:rPr>
          <w:noProof/>
        </w:rPr>
        <w:fldChar w:fldCharType="begin"/>
      </w:r>
      <w:r>
        <w:rPr>
          <w:noProof/>
        </w:rPr>
        <w:instrText xml:space="preserve"> PAGEREF _Toc183508135 \h </w:instrText>
      </w:r>
      <w:r>
        <w:rPr>
          <w:noProof/>
        </w:rPr>
      </w:r>
      <w:r>
        <w:rPr>
          <w:noProof/>
        </w:rPr>
        <w:fldChar w:fldCharType="separate"/>
      </w:r>
      <w:r>
        <w:rPr>
          <w:noProof/>
        </w:rPr>
        <w:t>180</w:t>
      </w:r>
      <w:r>
        <w:rPr>
          <w:noProof/>
        </w:rPr>
        <w:fldChar w:fldCharType="end"/>
      </w:r>
    </w:p>
    <w:p w14:paraId="2550506F" w14:textId="77777777" w:rsidR="00EB6086" w:rsidRDefault="00EB6086">
      <w:pPr>
        <w:pStyle w:val="TOC4"/>
        <w:rPr>
          <w:rFonts w:asciiTheme="minorHAnsi" w:hAnsiTheme="minorHAnsi" w:cstheme="minorBidi"/>
          <w:noProof/>
          <w:kern w:val="2"/>
          <w:sz w:val="21"/>
          <w:szCs w:val="22"/>
          <w:lang w:val="en-US" w:eastAsia="zh-CN"/>
        </w:rPr>
      </w:pPr>
      <w:r>
        <w:rPr>
          <w:noProof/>
        </w:rPr>
        <w:t>5.52.2.1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_Toc183508136 \h </w:instrText>
      </w:r>
      <w:r>
        <w:rPr>
          <w:noProof/>
        </w:rPr>
      </w:r>
      <w:r>
        <w:rPr>
          <w:noProof/>
        </w:rPr>
        <w:fldChar w:fldCharType="separate"/>
      </w:r>
      <w:r>
        <w:rPr>
          <w:noProof/>
        </w:rPr>
        <w:t>180</w:t>
      </w:r>
      <w:r>
        <w:rPr>
          <w:noProof/>
        </w:rPr>
        <w:fldChar w:fldCharType="end"/>
      </w:r>
    </w:p>
    <w:p w14:paraId="152A6F65" w14:textId="77777777" w:rsidR="00EB6086" w:rsidRDefault="00EB6086">
      <w:pPr>
        <w:pStyle w:val="TOC5"/>
        <w:rPr>
          <w:rFonts w:asciiTheme="minorHAnsi" w:hAnsiTheme="minorHAnsi" w:cstheme="minorBidi"/>
          <w:noProof/>
          <w:kern w:val="2"/>
          <w:sz w:val="21"/>
          <w:szCs w:val="22"/>
          <w:lang w:val="en-US" w:eastAsia="zh-CN"/>
        </w:rPr>
      </w:pPr>
      <w:r w:rsidRPr="0027273A">
        <w:rPr>
          <w:noProof/>
          <w:snapToGrid w:val="0"/>
        </w:rPr>
        <w:t>5.52.2.1.1</w:t>
      </w:r>
      <w:r>
        <w:rPr>
          <w:rFonts w:asciiTheme="minorHAnsi" w:hAnsiTheme="minorHAnsi" w:cstheme="minorBidi"/>
          <w:noProof/>
          <w:kern w:val="2"/>
          <w:sz w:val="21"/>
          <w:szCs w:val="22"/>
          <w:lang w:val="en-US" w:eastAsia="zh-CN"/>
        </w:rPr>
        <w:tab/>
      </w:r>
      <w:r w:rsidRPr="0027273A">
        <w:rPr>
          <w:noProof/>
          <w:snapToGrid w:val="0"/>
        </w:rPr>
        <w:t>Co-existence studies for 2UL band with 1CC per band</w:t>
      </w:r>
      <w:r>
        <w:rPr>
          <w:noProof/>
        </w:rPr>
        <w:tab/>
      </w:r>
      <w:r>
        <w:rPr>
          <w:noProof/>
        </w:rPr>
        <w:fldChar w:fldCharType="begin"/>
      </w:r>
      <w:r>
        <w:rPr>
          <w:noProof/>
        </w:rPr>
        <w:instrText xml:space="preserve"> PAGEREF _Toc183508137 \h </w:instrText>
      </w:r>
      <w:r>
        <w:rPr>
          <w:noProof/>
        </w:rPr>
      </w:r>
      <w:r>
        <w:rPr>
          <w:noProof/>
        </w:rPr>
        <w:fldChar w:fldCharType="separate"/>
      </w:r>
      <w:r>
        <w:rPr>
          <w:noProof/>
        </w:rPr>
        <w:t>180</w:t>
      </w:r>
      <w:r>
        <w:rPr>
          <w:noProof/>
        </w:rPr>
        <w:fldChar w:fldCharType="end"/>
      </w:r>
    </w:p>
    <w:p w14:paraId="18002A98" w14:textId="77777777" w:rsidR="00EB6086" w:rsidRDefault="00EB6086">
      <w:pPr>
        <w:pStyle w:val="TOC4"/>
        <w:rPr>
          <w:rFonts w:asciiTheme="minorHAnsi" w:hAnsiTheme="minorHAnsi" w:cstheme="minorBidi"/>
          <w:noProof/>
          <w:kern w:val="2"/>
          <w:sz w:val="21"/>
          <w:szCs w:val="22"/>
          <w:lang w:val="en-US" w:eastAsia="zh-CN"/>
        </w:rPr>
      </w:pPr>
      <w:r>
        <w:rPr>
          <w:noProof/>
        </w:rPr>
        <w:t>5.52.2.2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_Toc183508138 \h </w:instrText>
      </w:r>
      <w:r>
        <w:rPr>
          <w:noProof/>
        </w:rPr>
      </w:r>
      <w:r>
        <w:rPr>
          <w:noProof/>
        </w:rPr>
        <w:fldChar w:fldCharType="separate"/>
      </w:r>
      <w:r>
        <w:rPr>
          <w:noProof/>
        </w:rPr>
        <w:t>182</w:t>
      </w:r>
      <w:r>
        <w:rPr>
          <w:noProof/>
        </w:rPr>
        <w:fldChar w:fldCharType="end"/>
      </w:r>
    </w:p>
    <w:p w14:paraId="596EC5D6" w14:textId="77777777" w:rsidR="00EB6086" w:rsidRDefault="00EB6086">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sidRPr="0027273A">
        <w:rPr>
          <w:rFonts w:cs="Arial"/>
          <w:noProof/>
          <w:lang w:eastAsia="zh-CN"/>
        </w:rPr>
        <w:t>Dual Connectivity</w:t>
      </w:r>
      <w:r w:rsidRPr="0027273A">
        <w:rPr>
          <w:rFonts w:cs="Arial"/>
          <w:noProof/>
        </w:rPr>
        <w:t>: Specific Band Combination Part</w:t>
      </w:r>
      <w:r>
        <w:rPr>
          <w:noProof/>
        </w:rPr>
        <w:tab/>
      </w:r>
      <w:r>
        <w:rPr>
          <w:noProof/>
        </w:rPr>
        <w:fldChar w:fldCharType="begin"/>
      </w:r>
      <w:r>
        <w:rPr>
          <w:noProof/>
        </w:rPr>
        <w:instrText xml:space="preserve"> PAGEREF _Toc183508139 \h </w:instrText>
      </w:r>
      <w:r>
        <w:rPr>
          <w:noProof/>
        </w:rPr>
      </w:r>
      <w:r>
        <w:rPr>
          <w:noProof/>
        </w:rPr>
        <w:fldChar w:fldCharType="separate"/>
      </w:r>
      <w:r>
        <w:rPr>
          <w:noProof/>
        </w:rPr>
        <w:t>182</w:t>
      </w:r>
      <w:r>
        <w:rPr>
          <w:noProof/>
        </w:rPr>
        <w:fldChar w:fldCharType="end"/>
      </w:r>
    </w:p>
    <w:p w14:paraId="09A87A90" w14:textId="77777777" w:rsidR="00EB6086" w:rsidRDefault="00EB6086">
      <w:pPr>
        <w:pStyle w:val="TOC2"/>
        <w:rPr>
          <w:rFonts w:asciiTheme="minorHAnsi" w:hAnsiTheme="minorHAnsi" w:cstheme="minorBidi"/>
          <w:noProof/>
          <w:kern w:val="2"/>
          <w:sz w:val="21"/>
          <w:szCs w:val="22"/>
          <w:lang w:val="en-US" w:eastAsia="zh-CN"/>
        </w:rPr>
      </w:pPr>
      <w:r>
        <w:rPr>
          <w:noProof/>
        </w:rPr>
        <w:t>6.</w:t>
      </w:r>
      <w:r>
        <w:rPr>
          <w:noProof/>
          <w:lang w:eastAsia="zh-CN"/>
        </w:rPr>
        <w:t>0</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_Toc183508140 \h </w:instrText>
      </w:r>
      <w:r>
        <w:rPr>
          <w:noProof/>
        </w:rPr>
      </w:r>
      <w:r>
        <w:rPr>
          <w:noProof/>
        </w:rPr>
        <w:fldChar w:fldCharType="separate"/>
      </w:r>
      <w:r>
        <w:rPr>
          <w:noProof/>
        </w:rPr>
        <w:t>182</w:t>
      </w:r>
      <w:r>
        <w:rPr>
          <w:noProof/>
        </w:rPr>
        <w:fldChar w:fldCharType="end"/>
      </w:r>
    </w:p>
    <w:p w14:paraId="1F72954B" w14:textId="77777777" w:rsidR="00EB6086" w:rsidRDefault="00EB6086">
      <w:pPr>
        <w:pStyle w:val="TOC3"/>
        <w:rPr>
          <w:rFonts w:asciiTheme="minorHAnsi" w:hAnsiTheme="minorHAnsi" w:cstheme="minorBidi"/>
          <w:noProof/>
          <w:kern w:val="2"/>
          <w:sz w:val="21"/>
          <w:szCs w:val="22"/>
          <w:lang w:val="en-US" w:eastAsia="zh-CN"/>
        </w:rPr>
      </w:pPr>
      <w:r w:rsidRPr="0027273A">
        <w:rPr>
          <w:rFonts w:cs="Arial"/>
          <w:noProof/>
          <w:lang w:val="en-US" w:eastAsia="zh-CN"/>
        </w:rPr>
        <w:t>6.0.1</w:t>
      </w:r>
      <w:r>
        <w:rPr>
          <w:rFonts w:asciiTheme="minorHAnsi" w:hAnsiTheme="minorHAnsi" w:cstheme="minorBidi"/>
          <w:noProof/>
          <w:kern w:val="2"/>
          <w:sz w:val="21"/>
          <w:szCs w:val="22"/>
          <w:lang w:val="en-US" w:eastAsia="zh-CN"/>
        </w:rPr>
        <w:tab/>
      </w:r>
      <w:r w:rsidRPr="0027273A">
        <w:rPr>
          <w:rFonts w:cs="Arial"/>
          <w:noProof/>
          <w:lang w:val="en-US" w:eastAsia="zh-CN"/>
        </w:rPr>
        <w:t>Configurations for DC_nX-nY-nZ</w:t>
      </w:r>
      <w:r>
        <w:rPr>
          <w:noProof/>
        </w:rPr>
        <w:tab/>
      </w:r>
      <w:r>
        <w:rPr>
          <w:noProof/>
        </w:rPr>
        <w:fldChar w:fldCharType="begin"/>
      </w:r>
      <w:r>
        <w:rPr>
          <w:noProof/>
        </w:rPr>
        <w:instrText xml:space="preserve"> PAGEREF _Toc183508141 \h </w:instrText>
      </w:r>
      <w:r>
        <w:rPr>
          <w:noProof/>
        </w:rPr>
      </w:r>
      <w:r>
        <w:rPr>
          <w:noProof/>
        </w:rPr>
        <w:fldChar w:fldCharType="separate"/>
      </w:r>
      <w:r>
        <w:rPr>
          <w:noProof/>
        </w:rPr>
        <w:t>183</w:t>
      </w:r>
      <w:r>
        <w:rPr>
          <w:noProof/>
        </w:rPr>
        <w:fldChar w:fldCharType="end"/>
      </w:r>
    </w:p>
    <w:p w14:paraId="09D633D1" w14:textId="77777777" w:rsidR="00EB6086" w:rsidRDefault="00EB6086">
      <w:pPr>
        <w:pStyle w:val="TOC8"/>
        <w:rPr>
          <w:rFonts w:asciiTheme="minorHAnsi" w:hAnsiTheme="minorHAnsi" w:cstheme="minorBidi"/>
          <w:b w:val="0"/>
          <w:noProof/>
          <w:kern w:val="2"/>
          <w:sz w:val="21"/>
          <w:szCs w:val="22"/>
          <w:lang w:val="en-US" w:eastAsia="zh-CN"/>
        </w:rPr>
      </w:pPr>
      <w:r>
        <w:rPr>
          <w:noProof/>
        </w:rPr>
        <w:t>Annex &lt;</w:t>
      </w:r>
      <w:r>
        <w:rPr>
          <w:noProof/>
          <w:lang w:eastAsia="zh-CN"/>
        </w:rPr>
        <w:t>A</w:t>
      </w:r>
      <w:r>
        <w:rPr>
          <w:noProof/>
        </w:rPr>
        <w:t>&gt; (normative): Band group definition</w:t>
      </w:r>
      <w:r>
        <w:rPr>
          <w:noProof/>
        </w:rPr>
        <w:tab/>
      </w:r>
      <w:r>
        <w:rPr>
          <w:noProof/>
        </w:rPr>
        <w:fldChar w:fldCharType="begin"/>
      </w:r>
      <w:r>
        <w:rPr>
          <w:noProof/>
        </w:rPr>
        <w:instrText xml:space="preserve"> PAGEREF _Toc183508142 \h </w:instrText>
      </w:r>
      <w:r>
        <w:rPr>
          <w:noProof/>
        </w:rPr>
      </w:r>
      <w:r>
        <w:rPr>
          <w:noProof/>
        </w:rPr>
        <w:fldChar w:fldCharType="separate"/>
      </w:r>
      <w:r>
        <w:rPr>
          <w:noProof/>
        </w:rPr>
        <w:t>184</w:t>
      </w:r>
      <w:r>
        <w:rPr>
          <w:noProof/>
        </w:rPr>
        <w:fldChar w:fldCharType="end"/>
      </w:r>
    </w:p>
    <w:p w14:paraId="798E9D08" w14:textId="77777777" w:rsidR="00EB6086" w:rsidRDefault="00EB6086">
      <w:pPr>
        <w:pStyle w:val="TOC8"/>
        <w:rPr>
          <w:rFonts w:asciiTheme="minorHAnsi" w:hAnsiTheme="minorHAnsi" w:cstheme="minorBidi"/>
          <w:b w:val="0"/>
          <w:noProof/>
          <w:kern w:val="2"/>
          <w:sz w:val="21"/>
          <w:szCs w:val="22"/>
          <w:lang w:val="en-US" w:eastAsia="zh-CN"/>
        </w:rPr>
      </w:pPr>
      <w:r>
        <w:rPr>
          <w:noProof/>
        </w:rPr>
        <w:t>Annex &lt;</w:t>
      </w:r>
      <w:r>
        <w:rPr>
          <w:noProof/>
          <w:lang w:eastAsia="zh-CN"/>
        </w:rPr>
        <w:t>B</w:t>
      </w:r>
      <w:r>
        <w:rPr>
          <w:noProof/>
        </w:rPr>
        <w:t>&gt; (normative): Valid UL configurations</w:t>
      </w:r>
      <w:r>
        <w:rPr>
          <w:noProof/>
        </w:rPr>
        <w:tab/>
      </w:r>
      <w:r>
        <w:rPr>
          <w:noProof/>
        </w:rPr>
        <w:fldChar w:fldCharType="begin"/>
      </w:r>
      <w:r>
        <w:rPr>
          <w:noProof/>
        </w:rPr>
        <w:instrText xml:space="preserve"> PAGEREF _Toc183508143 \h </w:instrText>
      </w:r>
      <w:r>
        <w:rPr>
          <w:noProof/>
        </w:rPr>
      </w:r>
      <w:r>
        <w:rPr>
          <w:noProof/>
        </w:rPr>
        <w:fldChar w:fldCharType="separate"/>
      </w:r>
      <w:r>
        <w:rPr>
          <w:noProof/>
        </w:rPr>
        <w:t>185</w:t>
      </w:r>
      <w:r>
        <w:rPr>
          <w:noProof/>
        </w:rPr>
        <w:fldChar w:fldCharType="end"/>
      </w:r>
    </w:p>
    <w:p w14:paraId="6F2B4060" w14:textId="77777777" w:rsidR="00EB6086" w:rsidRDefault="00EB6086">
      <w:pPr>
        <w:pStyle w:val="TOC8"/>
        <w:rPr>
          <w:rFonts w:asciiTheme="minorHAnsi" w:hAnsiTheme="minorHAnsi" w:cstheme="minorBidi"/>
          <w:b w:val="0"/>
          <w:noProof/>
          <w:kern w:val="2"/>
          <w:sz w:val="21"/>
          <w:szCs w:val="22"/>
          <w:lang w:val="en-US" w:eastAsia="zh-CN"/>
        </w:rPr>
      </w:pPr>
      <w:r>
        <w:rPr>
          <w:noProof/>
        </w:rPr>
        <w:t>Annex &lt;</w:t>
      </w:r>
      <w:r>
        <w:rPr>
          <w:noProof/>
          <w:lang w:eastAsia="zh-CN"/>
        </w:rPr>
        <w:t>C</w:t>
      </w:r>
      <w:r>
        <w:rPr>
          <w:noProof/>
        </w:rPr>
        <w:t>&gt; (informative): Change history</w:t>
      </w:r>
      <w:r>
        <w:rPr>
          <w:noProof/>
        </w:rPr>
        <w:tab/>
      </w:r>
      <w:r>
        <w:rPr>
          <w:noProof/>
        </w:rPr>
        <w:fldChar w:fldCharType="begin"/>
      </w:r>
      <w:r>
        <w:rPr>
          <w:noProof/>
        </w:rPr>
        <w:instrText xml:space="preserve"> PAGEREF _Toc183508144 \h </w:instrText>
      </w:r>
      <w:r>
        <w:rPr>
          <w:noProof/>
        </w:rPr>
      </w:r>
      <w:r>
        <w:rPr>
          <w:noProof/>
        </w:rPr>
        <w:fldChar w:fldCharType="separate"/>
      </w:r>
      <w:r>
        <w:rPr>
          <w:noProof/>
        </w:rPr>
        <w:t>186</w:t>
      </w:r>
      <w:r>
        <w:rPr>
          <w:noProof/>
        </w:rPr>
        <w:fldChar w:fldCharType="end"/>
      </w:r>
    </w:p>
    <w:p w14:paraId="5DE47D75" w14:textId="77777777" w:rsidR="00654648" w:rsidRDefault="00DF33FC">
      <w:r>
        <w:rPr>
          <w:sz w:val="22"/>
        </w:rPr>
        <w:fldChar w:fldCharType="end"/>
      </w:r>
    </w:p>
    <w:p w14:paraId="21ADD4F0" w14:textId="77777777" w:rsidR="00654648" w:rsidRDefault="00DF33FC">
      <w:pPr>
        <w:pStyle w:val="Guidance"/>
      </w:pPr>
      <w:r>
        <w:br w:type="page"/>
      </w:r>
    </w:p>
    <w:p w14:paraId="24CEB017" w14:textId="77777777" w:rsidR="00654648" w:rsidRDefault="00DF33FC">
      <w:pPr>
        <w:pStyle w:val="Heading1"/>
      </w:pPr>
      <w:bookmarkStart w:id="16" w:name="foreword"/>
      <w:bookmarkStart w:id="17" w:name="_Toc183507659"/>
      <w:bookmarkEnd w:id="16"/>
      <w:r>
        <w:lastRenderedPageBreak/>
        <w:t>Foreword</w:t>
      </w:r>
      <w:bookmarkEnd w:id="17"/>
    </w:p>
    <w:p w14:paraId="28461EF9" w14:textId="77777777" w:rsidR="00654648" w:rsidRDefault="00DF33FC">
      <w:r>
        <w:t xml:space="preserve">This Technical </w:t>
      </w:r>
      <w:bookmarkStart w:id="18" w:name="spectype3"/>
      <w:r>
        <w:t>Report</w:t>
      </w:r>
      <w:bookmarkEnd w:id="18"/>
      <w:r>
        <w:t xml:space="preserve"> has been produced by the 3rd Generation Partnership Project (3GPP).</w:t>
      </w:r>
    </w:p>
    <w:p w14:paraId="251F0E46" w14:textId="77777777" w:rsidR="00654648" w:rsidRDefault="00DF33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Default="00DF33FC">
      <w:pPr>
        <w:pStyle w:val="B1"/>
      </w:pPr>
      <w:r>
        <w:t>Version x.y.z</w:t>
      </w:r>
    </w:p>
    <w:p w14:paraId="6D87497F" w14:textId="77777777" w:rsidR="00654648" w:rsidRDefault="00DF33FC">
      <w:pPr>
        <w:pStyle w:val="B1"/>
      </w:pPr>
      <w:r>
        <w:t>where:</w:t>
      </w:r>
    </w:p>
    <w:p w14:paraId="7A1B779B" w14:textId="77777777" w:rsidR="00654648" w:rsidRDefault="00DF33FC">
      <w:pPr>
        <w:pStyle w:val="B20"/>
        <w:outlineLvl w:val="0"/>
      </w:pPr>
      <w:r>
        <w:t>x</w:t>
      </w:r>
      <w:r>
        <w:tab/>
        <w:t>the first digit:</w:t>
      </w:r>
    </w:p>
    <w:p w14:paraId="0AC879DC" w14:textId="77777777" w:rsidR="00654648" w:rsidRDefault="00DF33FC">
      <w:pPr>
        <w:pStyle w:val="B30"/>
      </w:pPr>
      <w:r>
        <w:t>1</w:t>
      </w:r>
      <w:r>
        <w:tab/>
        <w:t>presented to TSG for information;</w:t>
      </w:r>
    </w:p>
    <w:p w14:paraId="47F7ACD6" w14:textId="77777777" w:rsidR="00654648" w:rsidRDefault="00DF33FC">
      <w:pPr>
        <w:pStyle w:val="B30"/>
      </w:pPr>
      <w:r>
        <w:t>2</w:t>
      </w:r>
      <w:r>
        <w:tab/>
        <w:t>presented to TSG for approval;</w:t>
      </w:r>
    </w:p>
    <w:p w14:paraId="03AE6543" w14:textId="77777777" w:rsidR="00654648" w:rsidRDefault="00DF33FC">
      <w:pPr>
        <w:pStyle w:val="B30"/>
      </w:pPr>
      <w:r>
        <w:t>3</w:t>
      </w:r>
      <w:r>
        <w:tab/>
        <w:t>or greater indicates TSG approved document under change control.</w:t>
      </w:r>
    </w:p>
    <w:p w14:paraId="546F74CF" w14:textId="77777777" w:rsidR="00654648" w:rsidRDefault="00DF33FC">
      <w:pPr>
        <w:pStyle w:val="B20"/>
      </w:pPr>
      <w:r>
        <w:t>y</w:t>
      </w:r>
      <w:r>
        <w:tab/>
        <w:t>the second digit is incremented for all changes of substance, i.e. technical enhancements, corrections, updates, etc.</w:t>
      </w:r>
    </w:p>
    <w:p w14:paraId="52E10F40" w14:textId="77777777" w:rsidR="00654648" w:rsidRDefault="00DF33FC">
      <w:pPr>
        <w:pStyle w:val="B20"/>
      </w:pPr>
      <w:r>
        <w:t>z</w:t>
      </w:r>
      <w:r>
        <w:tab/>
        <w:t>the third digit is incremented when editorial only changes have been incorporated in the document.</w:t>
      </w:r>
    </w:p>
    <w:p w14:paraId="1F12F33A" w14:textId="77777777" w:rsidR="00654648" w:rsidRDefault="00DF33FC">
      <w:r>
        <w:t>In the present document, modal verbs have the following meanings:</w:t>
      </w:r>
    </w:p>
    <w:p w14:paraId="3509BDE8" w14:textId="77777777" w:rsidR="00654648" w:rsidRDefault="00DF33FC">
      <w:pPr>
        <w:pStyle w:val="EX"/>
      </w:pPr>
      <w:r>
        <w:rPr>
          <w:b/>
        </w:rPr>
        <w:t>shall</w:t>
      </w:r>
      <w:r>
        <w:tab/>
        <w:t>indicates a mandatory requirement to do something</w:t>
      </w:r>
    </w:p>
    <w:p w14:paraId="51C72BD8" w14:textId="77777777" w:rsidR="00654648" w:rsidRDefault="00DF33FC">
      <w:pPr>
        <w:pStyle w:val="EX"/>
      </w:pPr>
      <w:r>
        <w:rPr>
          <w:b/>
        </w:rPr>
        <w:t>shall not</w:t>
      </w:r>
      <w:r>
        <w:tab/>
        <w:t>indicates an interdiction (prohibition) to do something</w:t>
      </w:r>
    </w:p>
    <w:p w14:paraId="60E9F102" w14:textId="77777777" w:rsidR="00654648" w:rsidRDefault="00DF33FC">
      <w:r>
        <w:t>The constructions "shall" and "shall not" are confined to the context of normative provisions, and do not appear in Technical Reports.</w:t>
      </w:r>
    </w:p>
    <w:p w14:paraId="09CFB704" w14:textId="77777777" w:rsidR="00654648" w:rsidRDefault="00DF33F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Default="00DF33FC">
      <w:pPr>
        <w:pStyle w:val="EX"/>
      </w:pPr>
      <w:r>
        <w:rPr>
          <w:b/>
        </w:rPr>
        <w:t>should</w:t>
      </w:r>
      <w:r>
        <w:tab/>
        <w:t>indicates a recommendation to do something</w:t>
      </w:r>
    </w:p>
    <w:p w14:paraId="00509DB2" w14:textId="77777777" w:rsidR="00654648" w:rsidRDefault="00DF33FC">
      <w:pPr>
        <w:pStyle w:val="EX"/>
      </w:pPr>
      <w:r>
        <w:rPr>
          <w:b/>
        </w:rPr>
        <w:t>should not</w:t>
      </w:r>
      <w:r>
        <w:tab/>
        <w:t>indicates a recommendation not to do something</w:t>
      </w:r>
    </w:p>
    <w:p w14:paraId="2FBE6EC3" w14:textId="77777777" w:rsidR="00654648" w:rsidRDefault="00DF33FC">
      <w:pPr>
        <w:pStyle w:val="EX"/>
      </w:pPr>
      <w:r>
        <w:rPr>
          <w:b/>
        </w:rPr>
        <w:t>may</w:t>
      </w:r>
      <w:r>
        <w:tab/>
        <w:t>indicates permission to do something</w:t>
      </w:r>
    </w:p>
    <w:p w14:paraId="37ABFD8D" w14:textId="77777777" w:rsidR="00654648" w:rsidRDefault="00DF33FC">
      <w:pPr>
        <w:pStyle w:val="EX"/>
      </w:pPr>
      <w:r>
        <w:rPr>
          <w:b/>
        </w:rPr>
        <w:t>need not</w:t>
      </w:r>
      <w:r>
        <w:tab/>
        <w:t>indicates permission not to do something</w:t>
      </w:r>
    </w:p>
    <w:p w14:paraId="5C2ADBF8" w14:textId="77777777" w:rsidR="00654648" w:rsidRDefault="00DF33FC">
      <w:r>
        <w:t>The construction "may not" is ambiguous and is not used in normative elements. The unambiguous constructions "might not" or "shall not" are used instead, depending upon the meaning intended.</w:t>
      </w:r>
    </w:p>
    <w:p w14:paraId="73459973" w14:textId="77777777" w:rsidR="00654648" w:rsidRDefault="00DF33FC">
      <w:pPr>
        <w:pStyle w:val="EX"/>
      </w:pPr>
      <w:r>
        <w:rPr>
          <w:b/>
        </w:rPr>
        <w:t>can</w:t>
      </w:r>
      <w:r>
        <w:tab/>
        <w:t>indicates that something is possible</w:t>
      </w:r>
    </w:p>
    <w:p w14:paraId="501CC13E" w14:textId="77777777" w:rsidR="00654648" w:rsidRDefault="00DF33FC">
      <w:pPr>
        <w:pStyle w:val="EX"/>
      </w:pPr>
      <w:r>
        <w:rPr>
          <w:b/>
        </w:rPr>
        <w:t>cannot</w:t>
      </w:r>
      <w:r>
        <w:tab/>
        <w:t>indicates that something is impossible</w:t>
      </w:r>
    </w:p>
    <w:p w14:paraId="7A2E5A16" w14:textId="77777777" w:rsidR="00654648" w:rsidRDefault="00DF33FC">
      <w:r>
        <w:t>The constructions "can" and "cannot" are not substitutes for "may" and "need not".</w:t>
      </w:r>
    </w:p>
    <w:p w14:paraId="5F42F3C7" w14:textId="77777777" w:rsidR="00654648" w:rsidRDefault="00DF33FC">
      <w:pPr>
        <w:pStyle w:val="EX"/>
      </w:pPr>
      <w:r>
        <w:rPr>
          <w:b/>
        </w:rPr>
        <w:t>will</w:t>
      </w:r>
      <w:r>
        <w:tab/>
        <w:t>indicates that something is certain or expected to happen as a result of action taken by an agency the behaviour of which is outside the scope of the present document</w:t>
      </w:r>
    </w:p>
    <w:p w14:paraId="268F07D0" w14:textId="77777777" w:rsidR="00654648" w:rsidRDefault="00DF33FC">
      <w:pPr>
        <w:pStyle w:val="EX"/>
      </w:pPr>
      <w:r>
        <w:rPr>
          <w:b/>
        </w:rPr>
        <w:t>will not</w:t>
      </w:r>
      <w:r>
        <w:tab/>
        <w:t>indicates that something is certain or expected not to happen as a result of action taken by an agency the behaviour of which is outside the scope of the present document</w:t>
      </w:r>
    </w:p>
    <w:p w14:paraId="582B8D54" w14:textId="77777777" w:rsidR="00654648" w:rsidRDefault="00DF33FC">
      <w:pPr>
        <w:pStyle w:val="EX"/>
      </w:pPr>
      <w:r>
        <w:rPr>
          <w:b/>
        </w:rPr>
        <w:t>might</w:t>
      </w:r>
      <w:r>
        <w:tab/>
        <w:t>indicates a likelihood that something will happen as a result of action taken by some agency the behaviour of which is outside the scope of the present document</w:t>
      </w:r>
    </w:p>
    <w:p w14:paraId="19D9B665" w14:textId="77777777" w:rsidR="00654648" w:rsidRDefault="00DF33FC">
      <w:pPr>
        <w:pStyle w:val="EX"/>
      </w:pPr>
      <w:r>
        <w:rPr>
          <w:b/>
        </w:rPr>
        <w:lastRenderedPageBreak/>
        <w:t>might not</w:t>
      </w:r>
      <w:r>
        <w:tab/>
        <w:t>indicates a likelihood that something will not happen as a result of action taken by some agency the behaviour of which is outside the scope of the present document</w:t>
      </w:r>
    </w:p>
    <w:p w14:paraId="5037033A" w14:textId="77777777" w:rsidR="00654648" w:rsidRDefault="00DF33FC">
      <w:r>
        <w:t>In addition:</w:t>
      </w:r>
    </w:p>
    <w:p w14:paraId="6983AD4C" w14:textId="77777777" w:rsidR="00654648" w:rsidRDefault="00DF33FC">
      <w:pPr>
        <w:pStyle w:val="EX"/>
      </w:pPr>
      <w:r>
        <w:rPr>
          <w:b/>
        </w:rPr>
        <w:t>is</w:t>
      </w:r>
      <w:r>
        <w:tab/>
        <w:t>(or any other verb in the indicative mood) indicates a statement of fact</w:t>
      </w:r>
    </w:p>
    <w:p w14:paraId="7B9C25A8" w14:textId="77777777" w:rsidR="00654648" w:rsidRDefault="00DF33FC">
      <w:pPr>
        <w:pStyle w:val="EX"/>
      </w:pPr>
      <w:r>
        <w:rPr>
          <w:b/>
        </w:rPr>
        <w:t>is not</w:t>
      </w:r>
      <w:r>
        <w:tab/>
        <w:t>(or any other negative verb in the indicative mood) indicates a statement of fact</w:t>
      </w:r>
    </w:p>
    <w:p w14:paraId="305D9133" w14:textId="77777777" w:rsidR="00654648" w:rsidRDefault="00DF33FC">
      <w:r>
        <w:t>The constructions "is" and "is not" do not indicate requirements.</w:t>
      </w:r>
    </w:p>
    <w:p w14:paraId="10980C0D" w14:textId="77777777" w:rsidR="00654648" w:rsidRDefault="00DF33FC">
      <w:pPr>
        <w:pStyle w:val="Heading1"/>
      </w:pPr>
      <w:bookmarkStart w:id="19" w:name="introduction"/>
      <w:bookmarkEnd w:id="19"/>
      <w:r>
        <w:br w:type="page"/>
      </w:r>
      <w:bookmarkStart w:id="20" w:name="scope"/>
      <w:bookmarkStart w:id="21" w:name="_Toc183507660"/>
      <w:bookmarkEnd w:id="20"/>
      <w:r>
        <w:lastRenderedPageBreak/>
        <w:t>1</w:t>
      </w:r>
      <w:r>
        <w:tab/>
        <w:t>Scope</w:t>
      </w:r>
      <w:bookmarkEnd w:id="21"/>
    </w:p>
    <w:p w14:paraId="3412FCE1" w14:textId="12331EDF" w:rsidR="00654648" w:rsidRDefault="00DF33FC">
      <w:pPr>
        <w:rPr>
          <w:rFonts w:eastAsia="SimSun"/>
          <w:lang w:val="en-US" w:eastAsia="zh-CN"/>
        </w:rPr>
      </w:pPr>
      <w:r>
        <w:t xml:space="preserve">The present document is a technical report </w:t>
      </w:r>
      <w:r>
        <w:rPr>
          <w:lang w:eastAsia="zh-CN"/>
        </w:rPr>
        <w:t>f</w:t>
      </w:r>
      <w:r>
        <w:t>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w:t>
      </w:r>
      <w:r w:rsidR="00D173F0">
        <w:rPr>
          <w:lang w:val="en-US" w:eastAsia="zh-CN"/>
        </w:rPr>
        <w:t xml:space="preserve">configurations including inter-band CA </w:t>
      </w:r>
      <w:r>
        <w:rPr>
          <w:lang w:val="en-US" w:eastAsia="zh-CN"/>
        </w:rPr>
        <w:t xml:space="preserve">for </w:t>
      </w:r>
      <w:r>
        <w:rPr>
          <w:rFonts w:hint="eastAsia"/>
          <w:lang w:val="en-US" w:eastAsia="zh-CN"/>
        </w:rPr>
        <w:t>3</w:t>
      </w:r>
      <w:r>
        <w:rPr>
          <w:lang w:val="en-US" w:eastAsia="zh-CN"/>
        </w:rPr>
        <w:t xml:space="preserve"> </w:t>
      </w:r>
      <w:r w:rsidR="00D173F0">
        <w:rPr>
          <w:lang w:val="en-US" w:eastAsia="zh-CN"/>
        </w:rPr>
        <w:t xml:space="preserve">different </w:t>
      </w:r>
      <w:r>
        <w:rPr>
          <w:lang w:val="en-US" w:eastAsia="zh-CN"/>
        </w:rPr>
        <w:t xml:space="preserve">bands DL with </w:t>
      </w:r>
      <w:r w:rsidR="00D173F0">
        <w:rPr>
          <w:lang w:val="en-US" w:eastAsia="zh-CN"/>
        </w:rPr>
        <w:t>x different bands UL (x=1,2)</w:t>
      </w:r>
      <w:r>
        <w:rPr>
          <w:lang w:val="en-US" w:eastAsia="zh-CN"/>
        </w:rPr>
        <w:t xml:space="preserve"> </w:t>
      </w:r>
      <w:r>
        <w:t>under Rel-1</w:t>
      </w:r>
      <w:r w:rsidR="00D173F0">
        <w:rPr>
          <w:lang w:val="en-US" w:eastAsia="zh-CN"/>
        </w:rPr>
        <w:t>9</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for the Rel-1</w:t>
      </w:r>
      <w:r w:rsidR="00D173F0">
        <w:rPr>
          <w:lang w:val="en-US" w:eastAsia="zh-CN"/>
        </w:rPr>
        <w:t>9</w:t>
      </w:r>
      <w:r>
        <w:t xml:space="preserve"> band combinations</w:t>
      </w:r>
      <w:r>
        <w:rPr>
          <w:rFonts w:eastAsia="SimSun"/>
          <w:lang w:val="en-US" w:eastAsia="zh-CN"/>
        </w:rPr>
        <w:t>.</w:t>
      </w:r>
    </w:p>
    <w:p w14:paraId="12B63E7B" w14:textId="66066217" w:rsidR="00D173F0" w:rsidRDefault="00DF33FC">
      <w:r>
        <w:rPr>
          <w:lang w:val="en-US"/>
        </w:rPr>
        <w:t xml:space="preserve">This TR contains </w:t>
      </w:r>
      <w:r>
        <w:rPr>
          <w:rFonts w:eastAsia="SimSun" w:hint="eastAsia"/>
          <w:lang w:val="en-US" w:eastAsia="zh-CN"/>
        </w:rPr>
        <w:t xml:space="preserve">the RF requirements of </w:t>
      </w:r>
      <w:r>
        <w:rPr>
          <w:lang w:val="en-US"/>
        </w:rPr>
        <w:t>band specific combination part. The actual requirements are added to the corresponding technical specifications.</w:t>
      </w:r>
    </w:p>
    <w:p w14:paraId="4EE68FAE" w14:textId="77777777" w:rsidR="00654648" w:rsidRDefault="00DF33FC">
      <w:pPr>
        <w:pStyle w:val="Heading1"/>
      </w:pPr>
      <w:bookmarkStart w:id="22" w:name="references"/>
      <w:bookmarkStart w:id="23" w:name="_Toc183507661"/>
      <w:bookmarkEnd w:id="22"/>
      <w:r>
        <w:t>2</w:t>
      </w:r>
      <w:r>
        <w:tab/>
        <w:t>References</w:t>
      </w:r>
      <w:bookmarkEnd w:id="23"/>
    </w:p>
    <w:p w14:paraId="7E22E032" w14:textId="77777777" w:rsidR="00654648" w:rsidRDefault="00DF33FC">
      <w:r>
        <w:t>The following documents contain provisions which, through reference in this text, constitute provisions of the present document.</w:t>
      </w:r>
    </w:p>
    <w:p w14:paraId="1AFFE423" w14:textId="77777777" w:rsidR="00654648" w:rsidRDefault="00DF33FC">
      <w:pPr>
        <w:pStyle w:val="B1"/>
      </w:pPr>
      <w:r>
        <w:t>-</w:t>
      </w:r>
      <w:r>
        <w:tab/>
        <w:t>References are either specific (identified by date of publication, edition number, version number, etc.) or non</w:t>
      </w:r>
      <w:r>
        <w:noBreakHyphen/>
        <w:t>specific.</w:t>
      </w:r>
    </w:p>
    <w:p w14:paraId="65DFE3DC" w14:textId="77777777" w:rsidR="00654648" w:rsidRDefault="00DF33FC">
      <w:pPr>
        <w:pStyle w:val="B1"/>
      </w:pPr>
      <w:r>
        <w:t>-</w:t>
      </w:r>
      <w:r>
        <w:tab/>
        <w:t>For a specific reference, subsequent revisions do not apply.</w:t>
      </w:r>
    </w:p>
    <w:p w14:paraId="59356442" w14:textId="77777777" w:rsidR="00654648" w:rsidRDefault="00DF33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54230C" w14:textId="77777777" w:rsidR="00654648" w:rsidRDefault="00DF33FC">
      <w:pPr>
        <w:pStyle w:val="EX"/>
      </w:pPr>
      <w:r>
        <w:t>[1]</w:t>
      </w:r>
      <w:r>
        <w:tab/>
        <w:t>3GPP TR 21.905: "Vocabulary for 3GPP Specifications".</w:t>
      </w:r>
    </w:p>
    <w:p w14:paraId="66D172DA" w14:textId="77777777" w:rsidR="00654648" w:rsidRDefault="00DF33FC">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C2FF9D4" w14:textId="77777777" w:rsidR="00654648" w:rsidRDefault="00DF33FC">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78FEB52" w14:textId="77777777" w:rsidR="00654648" w:rsidRDefault="00DF33FC">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57437032" w14:textId="77777777" w:rsidR="00654648" w:rsidRDefault="00DF33FC">
      <w:pPr>
        <w:pStyle w:val="Heading1"/>
      </w:pPr>
      <w:bookmarkStart w:id="24" w:name="definitions"/>
      <w:bookmarkStart w:id="25" w:name="_Toc183507662"/>
      <w:bookmarkEnd w:id="24"/>
      <w:r>
        <w:t>3</w:t>
      </w:r>
      <w:r>
        <w:tab/>
        <w:t>Definitions of terms, symbols and abbreviations</w:t>
      </w:r>
      <w:bookmarkEnd w:id="25"/>
    </w:p>
    <w:p w14:paraId="51340BF9" w14:textId="77777777" w:rsidR="00654648" w:rsidRDefault="00DF33FC">
      <w:pPr>
        <w:pStyle w:val="Heading2"/>
      </w:pPr>
      <w:bookmarkStart w:id="26" w:name="_Toc183507663"/>
      <w:r>
        <w:t>3.1</w:t>
      </w:r>
      <w:r>
        <w:tab/>
        <w:t>Terms</w:t>
      </w:r>
      <w:bookmarkEnd w:id="26"/>
    </w:p>
    <w:p w14:paraId="54BC392E" w14:textId="77777777" w:rsidR="00654648" w:rsidRDefault="00DF33FC">
      <w:r>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Default="00DF33FC">
      <w:r>
        <w:rPr>
          <w:b/>
        </w:rPr>
        <w:t>Carrier aggregation</w:t>
      </w:r>
      <w:r>
        <w:t>: Aggregation of two or more component carriers in order to support wider transmission bandwidths.</w:t>
      </w:r>
    </w:p>
    <w:p w14:paraId="6611C65D" w14:textId="77777777" w:rsidR="00654648" w:rsidRDefault="00DF33FC">
      <w:r>
        <w:rPr>
          <w:b/>
        </w:rPr>
        <w:t>Inter-band carrier aggregation:</w:t>
      </w:r>
      <w:r>
        <w:t xml:space="preserve"> Carrier aggregation of component carriers in different operating bands.</w:t>
      </w:r>
    </w:p>
    <w:p w14:paraId="52F3D512" w14:textId="77777777" w:rsidR="00654648" w:rsidRDefault="00DF33FC">
      <w:pPr>
        <w:pStyle w:val="NO"/>
        <w:ind w:left="0" w:firstLine="0"/>
      </w:pPr>
      <w:r>
        <w:t>NOTE:</w:t>
      </w:r>
      <w:r>
        <w:tab/>
        <w:t>Carriers aggregated in each band can be contiguous or non-contiguous.</w:t>
      </w:r>
    </w:p>
    <w:p w14:paraId="6F41F3F8" w14:textId="77777777" w:rsidR="00654648" w:rsidRDefault="00DF33FC">
      <w:pPr>
        <w:pStyle w:val="Heading2"/>
      </w:pPr>
      <w:bookmarkStart w:id="27" w:name="_Toc183507664"/>
      <w:r>
        <w:t>3.2</w:t>
      </w:r>
      <w:r>
        <w:tab/>
        <w:t>Symbols</w:t>
      </w:r>
      <w:bookmarkEnd w:id="27"/>
    </w:p>
    <w:p w14:paraId="50396887" w14:textId="77777777" w:rsidR="00654648" w:rsidRDefault="00DF33FC">
      <w:pPr>
        <w:keepNext/>
      </w:pPr>
      <w:r>
        <w:t>For the purposes of the present document, the following symbols apply:</w:t>
      </w:r>
    </w:p>
    <w:p w14:paraId="456BF190" w14:textId="77777777" w:rsidR="00654648" w:rsidRDefault="00DF33FC">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91EF814" w14:textId="77777777" w:rsidR="00654648" w:rsidRDefault="00DF33FC">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41FFE25" w14:textId="77777777" w:rsidR="00654648" w:rsidRDefault="00654648">
      <w:pPr>
        <w:pStyle w:val="EW"/>
      </w:pPr>
    </w:p>
    <w:p w14:paraId="2A6593FB" w14:textId="77777777" w:rsidR="00654648" w:rsidRDefault="00DF33FC">
      <w:pPr>
        <w:pStyle w:val="Heading2"/>
      </w:pPr>
      <w:bookmarkStart w:id="28" w:name="_Toc183507665"/>
      <w:r>
        <w:lastRenderedPageBreak/>
        <w:t>3.3</w:t>
      </w:r>
      <w:r>
        <w:tab/>
        <w:t>Abbreviations</w:t>
      </w:r>
      <w:bookmarkEnd w:id="28"/>
    </w:p>
    <w:p w14:paraId="15EAC30D" w14:textId="77777777" w:rsidR="00654648" w:rsidRDefault="00DF33FC" w:rsidP="00D173F0">
      <w:r>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Default="00DF33FC">
      <w:pPr>
        <w:pStyle w:val="EW"/>
      </w:pPr>
      <w:r>
        <w:t>BS</w:t>
      </w:r>
      <w:r>
        <w:tab/>
        <w:t>Base Station</w:t>
      </w:r>
    </w:p>
    <w:p w14:paraId="229C64F3" w14:textId="77777777" w:rsidR="00654648" w:rsidRDefault="00DF33FC">
      <w:pPr>
        <w:pStyle w:val="EW"/>
      </w:pPr>
      <w:r>
        <w:t>CA</w:t>
      </w:r>
      <w:r>
        <w:tab/>
        <w:t xml:space="preserve">Carrier Aggregation </w:t>
      </w:r>
    </w:p>
    <w:p w14:paraId="64D978B8" w14:textId="77777777" w:rsidR="00654648" w:rsidRDefault="00DF33FC">
      <w:pPr>
        <w:pStyle w:val="EW"/>
      </w:pPr>
      <w:r>
        <w:t>DC</w:t>
      </w:r>
      <w:r>
        <w:tab/>
        <w:t>Dual Connectivity</w:t>
      </w:r>
    </w:p>
    <w:p w14:paraId="05F91EC3" w14:textId="77777777" w:rsidR="00654648" w:rsidRDefault="00DF33FC">
      <w:pPr>
        <w:pStyle w:val="EW"/>
      </w:pPr>
      <w:r>
        <w:t>DL</w:t>
      </w:r>
      <w:r>
        <w:tab/>
        <w:t>DownLink</w:t>
      </w:r>
    </w:p>
    <w:p w14:paraId="411DD23E" w14:textId="77777777" w:rsidR="00654648" w:rsidRDefault="00DF33FC">
      <w:pPr>
        <w:pStyle w:val="EW"/>
      </w:pPr>
      <w:r>
        <w:t>FDD</w:t>
      </w:r>
      <w:r>
        <w:tab/>
        <w:t>Frequency Division Duplex</w:t>
      </w:r>
    </w:p>
    <w:p w14:paraId="30175F3A" w14:textId="77777777" w:rsidR="00654648" w:rsidRDefault="00DF33FC">
      <w:pPr>
        <w:pStyle w:val="EW"/>
      </w:pPr>
      <w:r>
        <w:t>IMD</w:t>
      </w:r>
      <w:r>
        <w:tab/>
        <w:t>Inter-modulation</w:t>
      </w:r>
    </w:p>
    <w:p w14:paraId="0BAD1196" w14:textId="77777777" w:rsidR="00654648" w:rsidRDefault="00DF33FC">
      <w:pPr>
        <w:pStyle w:val="EW"/>
      </w:pPr>
      <w:r>
        <w:t>MSD</w:t>
      </w:r>
      <w:r>
        <w:tab/>
        <w:t>Maximum Sensitivity Deduction</w:t>
      </w:r>
    </w:p>
    <w:p w14:paraId="09884EFC" w14:textId="77777777" w:rsidR="00654648" w:rsidRDefault="00DF33FC">
      <w:pPr>
        <w:pStyle w:val="EW"/>
      </w:pPr>
      <w:r>
        <w:t>SCS</w:t>
      </w:r>
      <w:r>
        <w:tab/>
        <w:t>Subcarrier spacing</w:t>
      </w:r>
    </w:p>
    <w:p w14:paraId="4D4AC275" w14:textId="77777777" w:rsidR="00654648" w:rsidRDefault="00DF33FC">
      <w:pPr>
        <w:pStyle w:val="EW"/>
      </w:pPr>
      <w:r>
        <w:t>TDD</w:t>
      </w:r>
      <w:r>
        <w:tab/>
        <w:t>Time Division Duplex</w:t>
      </w:r>
    </w:p>
    <w:p w14:paraId="4812E316" w14:textId="77777777" w:rsidR="00654648" w:rsidRDefault="00DF33FC">
      <w:pPr>
        <w:pStyle w:val="EW"/>
      </w:pPr>
      <w:r>
        <w:t>UE</w:t>
      </w:r>
      <w:r>
        <w:tab/>
        <w:t>User Equipment</w:t>
      </w:r>
    </w:p>
    <w:p w14:paraId="179EA201" w14:textId="77777777" w:rsidR="00654648" w:rsidRDefault="00DF33FC">
      <w:pPr>
        <w:pStyle w:val="EW"/>
      </w:pPr>
      <w:r>
        <w:t>UL</w:t>
      </w:r>
      <w:r>
        <w:tab/>
        <w:t>UpLink</w:t>
      </w:r>
    </w:p>
    <w:p w14:paraId="3BB9C021" w14:textId="77777777" w:rsidR="00654648" w:rsidRDefault="00654648">
      <w:pPr>
        <w:pStyle w:val="EW"/>
      </w:pPr>
    </w:p>
    <w:p w14:paraId="600C7B91" w14:textId="77777777" w:rsidR="00654648" w:rsidRDefault="00DF33FC">
      <w:pPr>
        <w:pStyle w:val="Heading1"/>
      </w:pPr>
      <w:bookmarkStart w:id="29" w:name="clause4"/>
      <w:bookmarkStart w:id="30" w:name="_Toc183507666"/>
      <w:bookmarkEnd w:id="29"/>
      <w:r>
        <w:t>4</w:t>
      </w:r>
      <w:r>
        <w:tab/>
        <w:t>Background</w:t>
      </w:r>
      <w:bookmarkEnd w:id="30"/>
    </w:p>
    <w:p w14:paraId="59ED51C0" w14:textId="77777777" w:rsidR="00654648" w:rsidRDefault="00DF33FC">
      <w:pPr>
        <w:pStyle w:val="Heading2"/>
      </w:pPr>
      <w:bookmarkStart w:id="31" w:name="_Toc183507667"/>
      <w:r>
        <w:t>4.1</w:t>
      </w:r>
      <w:r>
        <w:tab/>
        <w:t>Introduction</w:t>
      </w:r>
      <w:bookmarkEnd w:id="31"/>
    </w:p>
    <w:p w14:paraId="0066180F" w14:textId="7BF018D2" w:rsidR="00654648" w:rsidRDefault="00DF33FC">
      <w:r>
        <w:t xml:space="preserve">The present document is a technical report for </w:t>
      </w:r>
      <w:r>
        <w:rPr>
          <w:rFonts w:hint="eastAsia"/>
          <w:lang w:val="en-US" w:eastAsia="zh-CN"/>
        </w:rPr>
        <w:t xml:space="preserve">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w:t>
      </w:r>
      <w:r w:rsidR="00B305A2">
        <w:rPr>
          <w:rFonts w:cs="v5.0.0"/>
          <w:lang w:val="en-US" w:eastAsia="zh-CN"/>
        </w:rPr>
        <w:t xml:space="preserve">configurations including inter-band CA </w:t>
      </w:r>
      <w:r>
        <w:rPr>
          <w:rFonts w:cs="v5.0.0" w:hint="eastAsia"/>
          <w:lang w:val="en-US" w:eastAsia="zh-CN"/>
        </w:rPr>
        <w:t xml:space="preserve">for 3 </w:t>
      </w:r>
      <w:r w:rsidR="00B305A2">
        <w:rPr>
          <w:rFonts w:cs="v5.0.0"/>
          <w:lang w:val="en-US" w:eastAsia="zh-CN"/>
        </w:rPr>
        <w:t xml:space="preserve">different </w:t>
      </w:r>
      <w:r>
        <w:rPr>
          <w:rFonts w:cs="v5.0.0" w:hint="eastAsia"/>
          <w:lang w:val="en-US" w:eastAsia="zh-CN"/>
        </w:rPr>
        <w:t xml:space="preserve">bands DL with </w:t>
      </w:r>
      <w:r w:rsidR="00B305A2">
        <w:rPr>
          <w:rFonts w:cs="v5.0.0"/>
          <w:lang w:val="en-US" w:eastAsia="zh-CN"/>
        </w:rPr>
        <w:t>x different bands UL (x=1,2)</w:t>
      </w:r>
      <w:r>
        <w:rPr>
          <w:rFonts w:cs="v5.0.0" w:hint="eastAsia"/>
          <w:lang w:val="en-US" w:eastAsia="zh-CN"/>
        </w:rPr>
        <w:t xml:space="preserve"> under</w:t>
      </w:r>
      <w:r>
        <w:t xml:space="preserve"> </w:t>
      </w:r>
      <w:r>
        <w:rPr>
          <w:rFonts w:eastAsia="SimSun" w:hint="eastAsia"/>
          <w:lang w:eastAsia="zh-CN"/>
        </w:rPr>
        <w:t>Rel-</w:t>
      </w:r>
      <w:r w:rsidR="00AB2570">
        <w:rPr>
          <w:rFonts w:eastAsia="SimSun" w:hint="eastAsia"/>
          <w:lang w:eastAsia="zh-CN"/>
        </w:rPr>
        <w:t>1</w:t>
      </w:r>
      <w:r w:rsidR="00B305A2">
        <w:rPr>
          <w:rFonts w:eastAsia="SimSun"/>
          <w:lang w:eastAsia="zh-CN"/>
        </w:rPr>
        <w:t>9</w:t>
      </w:r>
      <w:r w:rsidR="00AB2570">
        <w:t xml:space="preserve"> </w:t>
      </w:r>
      <w:r>
        <w:t xml:space="preserve">time frame. The document covers </w:t>
      </w:r>
      <w:r>
        <w:rPr>
          <w:rFonts w:eastAsia="SimSun" w:hint="eastAsia"/>
          <w:lang w:val="en-US" w:eastAsia="zh-CN"/>
        </w:rPr>
        <w:t xml:space="preserve">the RF requirements for </w:t>
      </w:r>
      <w:r>
        <w:t>each band combination specific issues (i.e. one sub-clause defined per band combination)</w:t>
      </w:r>
      <w:r>
        <w:rPr>
          <w:rFonts w:eastAsia="SimSun" w:hint="eastAsia"/>
          <w:lang w:val="en-US" w:eastAsia="zh-CN"/>
        </w:rPr>
        <w:t xml:space="preserve"> including:</w:t>
      </w:r>
      <w:r w:rsidR="00B305A2" w:rsidRPr="00B305A2">
        <w:t xml:space="preserve"> </w:t>
      </w:r>
    </w:p>
    <w:p w14:paraId="31A4E0E2" w14:textId="10CAC293" w:rsidR="00717331" w:rsidRPr="00A1115A" w:rsidRDefault="00717331" w:rsidP="00717331">
      <w:pPr>
        <w:pStyle w:val="B1"/>
      </w:pPr>
      <w:r w:rsidRPr="00A1115A">
        <w:t>-</w:t>
      </w:r>
      <w:r w:rsidRPr="00A1115A">
        <w:tab/>
      </w:r>
      <w:r>
        <w:rPr>
          <w:rFonts w:eastAsia="SimSun" w:hint="eastAsia"/>
          <w:lang w:val="en-US" w:eastAsia="zh-CN"/>
        </w:rPr>
        <w:t>C</w:t>
      </w:r>
      <w:r>
        <w:rPr>
          <w:rFonts w:eastAsia="SimSun"/>
          <w:lang w:val="en-US" w:eastAsia="zh-CN"/>
        </w:rPr>
        <w:t>ommon issues for both 1 band UL and 2 bands UL NR CA, including ∆T</w:t>
      </w:r>
      <w:r>
        <w:rPr>
          <w:rFonts w:eastAsia="SimSun"/>
          <w:vertAlign w:val="subscript"/>
          <w:lang w:val="en-US" w:eastAsia="zh-CN"/>
        </w:rPr>
        <w:t>IB</w:t>
      </w:r>
      <w:r>
        <w:rPr>
          <w:rFonts w:eastAsia="SimSun"/>
          <w:lang w:val="en-US" w:eastAsia="zh-CN"/>
        </w:rPr>
        <w:t xml:space="preserve"> and ∆R</w:t>
      </w:r>
      <w:r>
        <w:rPr>
          <w:rFonts w:eastAsia="SimSun"/>
          <w:vertAlign w:val="subscript"/>
          <w:lang w:val="en-US" w:eastAsia="zh-CN"/>
        </w:rPr>
        <w:t>IB</w:t>
      </w:r>
      <w:r>
        <w:rPr>
          <w:rFonts w:eastAsia="SimSun" w:hint="eastAsia"/>
          <w:lang w:val="en-US" w:eastAsia="zh-CN"/>
        </w:rPr>
        <w:t xml:space="preserve"> requirements</w:t>
      </w:r>
      <w:r>
        <w:rPr>
          <w:rFonts w:eastAsia="SimSun"/>
          <w:lang w:val="en-US" w:eastAsia="zh-CN"/>
        </w:rPr>
        <w:t>.</w:t>
      </w:r>
    </w:p>
    <w:p w14:paraId="1D540ECD" w14:textId="07D9BAF7" w:rsidR="00717331" w:rsidRDefault="00717331" w:rsidP="00717331">
      <w:pPr>
        <w:pStyle w:val="B1"/>
      </w:pPr>
      <w:r w:rsidRPr="00A1115A">
        <w:t>-</w:t>
      </w:r>
      <w:r w:rsidRPr="00A1115A">
        <w:tab/>
      </w:r>
      <w:r>
        <w:rPr>
          <w:rFonts w:eastAsia="SimSun"/>
          <w:lang w:val="en-US" w:eastAsia="zh-CN"/>
        </w:rPr>
        <w:t xml:space="preserve">2 bands UL NR CA specific issues, </w:t>
      </w:r>
      <w:r>
        <w:rPr>
          <w:rFonts w:eastAsia="SimSun" w:hint="eastAsia"/>
          <w:lang w:val="en-US" w:eastAsia="zh-CN"/>
        </w:rPr>
        <w:t>including</w:t>
      </w:r>
      <w:r>
        <w:rPr>
          <w:rFonts w:eastAsia="SimSun"/>
          <w:lang w:val="en-US" w:eastAsia="zh-CN"/>
        </w:rPr>
        <w:t xml:space="preserve"> MSD caused by IMD issue, etc.</w:t>
      </w:r>
    </w:p>
    <w:p w14:paraId="7F126FF5" w14:textId="0CE54D97" w:rsidR="00654648" w:rsidRDefault="00DF33FC">
      <w:pPr>
        <w:rPr>
          <w:rFonts w:eastAsia="SimSun"/>
          <w:lang w:val="en-US" w:eastAsia="zh-CN"/>
        </w:rPr>
      </w:pPr>
      <w:r>
        <w:rPr>
          <w:rFonts w:eastAsia="SimSun" w:hint="eastAsia"/>
          <w:lang w:val="en-US" w:eastAsia="zh-CN"/>
        </w:rPr>
        <w:t>It shall be noted that n</w:t>
      </w:r>
      <w:r>
        <w:rPr>
          <w:rFonts w:eastAsia="SimSun"/>
          <w:lang w:val="en-US" w:eastAsia="zh-CN"/>
        </w:rPr>
        <w:t xml:space="preserve">o new issue for inter-band NR DC combination, </w:t>
      </w:r>
      <w:r w:rsidR="00AB2570">
        <w:rPr>
          <w:rFonts w:eastAsia="SimSun"/>
          <w:lang w:val="en-US" w:eastAsia="zh-CN"/>
        </w:rPr>
        <w:t xml:space="preserve">and </w:t>
      </w:r>
      <w:r>
        <w:rPr>
          <w:rFonts w:eastAsia="SimSun"/>
          <w:lang w:val="en-US" w:eastAsia="zh-CN"/>
        </w:rPr>
        <w:t>the 2 bands UL NR CA spec</w:t>
      </w:r>
      <w:r>
        <w:rPr>
          <w:rFonts w:eastAsia="SimSun" w:hint="eastAsia"/>
          <w:lang w:val="en-US" w:eastAsia="zh-CN"/>
        </w:rPr>
        <w:t>i</w:t>
      </w:r>
      <w:r>
        <w:rPr>
          <w:rFonts w:eastAsia="SimSun"/>
          <w:lang w:val="en-US" w:eastAsia="zh-CN"/>
        </w:rPr>
        <w:t>fic issues shall be re-used.</w:t>
      </w:r>
    </w:p>
    <w:p w14:paraId="015DF59B" w14:textId="77777777" w:rsidR="00654648" w:rsidRDefault="00DF33FC">
      <w:pPr>
        <w:pStyle w:val="Heading2"/>
      </w:pPr>
      <w:bookmarkStart w:id="32" w:name="_Toc183507668"/>
      <w:r>
        <w:t>4.2</w:t>
      </w:r>
      <w:r>
        <w:tab/>
        <w:t>TR Maintenance</w:t>
      </w:r>
      <w:bookmarkEnd w:id="32"/>
    </w:p>
    <w:p w14:paraId="0CA3E87E" w14:textId="77777777" w:rsidR="00654648" w:rsidRDefault="00DF33FC">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71AF18F" w14:textId="77777777" w:rsidR="00654648" w:rsidRPr="00DA2616" w:rsidRDefault="00DF33FC" w:rsidP="00DA2616">
      <w:pPr>
        <w:spacing w:after="0"/>
        <w:rPr>
          <w:rFonts w:cs="Arial"/>
          <w:i/>
          <w:color w:val="FF0000"/>
          <w:kern w:val="2"/>
          <w:lang w:val="en-US" w:eastAsia="zh-CN"/>
        </w:rPr>
      </w:pPr>
      <w:r w:rsidRPr="00DA2616">
        <w:rPr>
          <w:rFonts w:cs="Arial" w:hint="eastAsia"/>
          <w:i/>
          <w:color w:val="FF0000"/>
          <w:kern w:val="2"/>
          <w:lang w:val="en-US" w:eastAsia="zh-CN"/>
        </w:rPr>
        <w:t xml:space="preserve">Editor's note: It is not recommended to bring TP to TR </w:t>
      </w:r>
      <w:bookmarkStart w:id="33" w:name="OLE_LINK15"/>
      <w:r w:rsidRPr="00DA2616">
        <w:rPr>
          <w:rFonts w:cs="Arial" w:hint="eastAsia"/>
          <w:i/>
          <w:color w:val="FF0000"/>
          <w:kern w:val="2"/>
          <w:lang w:val="en-US" w:eastAsia="zh-CN"/>
        </w:rPr>
        <w:t>for the following cases</w:t>
      </w:r>
      <w:bookmarkEnd w:id="33"/>
      <w:r w:rsidRPr="00DA2616">
        <w:rPr>
          <w:rFonts w:cs="Arial" w:hint="eastAsia"/>
          <w:i/>
          <w:color w:val="FF0000"/>
          <w:kern w:val="2"/>
          <w:lang w:val="en-US" w:eastAsia="zh-CN"/>
        </w:rPr>
        <w:t>:</w:t>
      </w:r>
    </w:p>
    <w:p w14:paraId="2FB1BA61" w14:textId="2AF154DA" w:rsidR="00654648" w:rsidRPr="00DA2616" w:rsidRDefault="00DA2616" w:rsidP="00DA2616">
      <w:pPr>
        <w:spacing w:after="0"/>
        <w:rPr>
          <w:rFonts w:cs="Arial"/>
          <w:i/>
          <w:color w:val="FF0000"/>
          <w:kern w:val="2"/>
          <w:lang w:val="en-US" w:eastAsia="zh-CN"/>
        </w:rPr>
      </w:pPr>
      <w:r w:rsidRPr="00DA2616">
        <w:rPr>
          <w:rFonts w:cs="Arial"/>
          <w:i/>
          <w:color w:val="FF0000"/>
          <w:kern w:val="2"/>
          <w:lang w:val="en-US" w:eastAsia="zh-CN"/>
        </w:rPr>
        <w:t>-</w:t>
      </w:r>
      <w:r w:rsidRPr="00DA2616">
        <w:rPr>
          <w:rFonts w:cs="Arial"/>
          <w:i/>
          <w:color w:val="FF0000"/>
          <w:kern w:val="2"/>
          <w:lang w:val="en-US" w:eastAsia="zh-CN"/>
        </w:rPr>
        <w:tab/>
      </w:r>
      <w:r w:rsidR="00DF33FC" w:rsidRPr="00DA2616">
        <w:rPr>
          <w:rFonts w:cs="Arial" w:hint="eastAsia"/>
          <w:i/>
          <w:color w:val="FF0000"/>
          <w:kern w:val="2"/>
          <w:lang w:val="en-US" w:eastAsia="zh-CN"/>
        </w:rPr>
        <w:t>NR CA configurations with additional BCS other than BCS0</w:t>
      </w:r>
      <w:r w:rsidR="00784538" w:rsidRPr="00DA2616">
        <w:rPr>
          <w:rFonts w:cs="Arial"/>
          <w:i/>
          <w:color w:val="FF0000"/>
          <w:kern w:val="2"/>
          <w:lang w:val="en-US" w:eastAsia="zh-CN"/>
        </w:rPr>
        <w:t xml:space="preserve"> </w:t>
      </w:r>
      <w:r w:rsidR="00DF33FC" w:rsidRPr="00DA2616">
        <w:rPr>
          <w:rFonts w:cs="Arial" w:hint="eastAsia"/>
          <w:i/>
          <w:color w:val="FF0000"/>
          <w:kern w:val="2"/>
          <w:lang w:val="en-US" w:eastAsia="zh-CN"/>
        </w:rPr>
        <w:t>(such as BCS1) if there is no additional technical issue.</w:t>
      </w:r>
    </w:p>
    <w:p w14:paraId="5047D8A4" w14:textId="787011D4" w:rsidR="00654648" w:rsidRDefault="00DA2616" w:rsidP="00DA2616">
      <w:pPr>
        <w:spacing w:after="0"/>
        <w:rPr>
          <w:rFonts w:cs="Arial"/>
          <w:i/>
          <w:color w:val="FF0000"/>
          <w:kern w:val="2"/>
          <w:lang w:val="en-US" w:eastAsia="zh-CN"/>
        </w:rPr>
      </w:pPr>
      <w:r w:rsidRPr="00DA2616">
        <w:rPr>
          <w:rFonts w:cs="Arial"/>
          <w:i/>
          <w:color w:val="FF0000"/>
          <w:kern w:val="2"/>
          <w:lang w:val="en-US" w:eastAsia="zh-CN"/>
        </w:rPr>
        <w:t>-</w:t>
      </w:r>
      <w:r w:rsidRPr="00DA2616">
        <w:rPr>
          <w:rFonts w:cs="Arial"/>
          <w:i/>
          <w:color w:val="FF0000"/>
          <w:kern w:val="2"/>
          <w:lang w:val="en-US" w:eastAsia="zh-CN"/>
        </w:rPr>
        <w:tab/>
      </w:r>
      <w:r w:rsidR="00DF33FC" w:rsidRPr="00DA2616">
        <w:rPr>
          <w:rFonts w:cs="Arial" w:hint="eastAsia"/>
          <w:i/>
          <w:color w:val="FF0000"/>
          <w:kern w:val="2"/>
          <w:lang w:val="en-US" w:eastAsia="zh-CN"/>
        </w:rPr>
        <w:t>High order DL NR CA configurations, such as DL NR CA configuration CA_nXA-nY</w:t>
      </w:r>
      <w:r w:rsidR="00DF33FC" w:rsidRPr="00DA2616">
        <w:rPr>
          <w:rFonts w:cs="Arial"/>
          <w:i/>
          <w:color w:val="FF0000"/>
          <w:kern w:val="2"/>
          <w:lang w:val="en-US" w:eastAsia="zh-CN"/>
        </w:rPr>
        <w:t>A-nZC</w:t>
      </w:r>
    </w:p>
    <w:p w14:paraId="79D11262" w14:textId="77777777" w:rsidR="00DA2616" w:rsidRPr="00DA2616" w:rsidRDefault="00DA2616" w:rsidP="00DA2616">
      <w:pPr>
        <w:spacing w:after="0"/>
        <w:rPr>
          <w:rFonts w:cs="Arial"/>
          <w:i/>
          <w:color w:val="FF0000"/>
          <w:kern w:val="2"/>
          <w:lang w:val="en-US" w:eastAsia="zh-CN"/>
        </w:rPr>
      </w:pPr>
    </w:p>
    <w:p w14:paraId="6F4EF304" w14:textId="57D3F82A" w:rsidR="00654648" w:rsidRPr="007E0FA8" w:rsidRDefault="00DF33FC">
      <w:pPr>
        <w:pStyle w:val="Heading1"/>
        <w:rPr>
          <w:rFonts w:eastAsia="Times New Roman"/>
          <w:lang w:eastAsia="en-GB"/>
        </w:rPr>
      </w:pPr>
      <w:bookmarkStart w:id="34" w:name="_Toc183507669"/>
      <w:r>
        <w:t>5</w:t>
      </w:r>
      <w:r>
        <w:tab/>
      </w:r>
      <w:r w:rsidR="00A7378C" w:rsidRPr="007E0FA8">
        <w:rPr>
          <w:rFonts w:eastAsia="Times New Roman"/>
          <w:lang w:eastAsia="en-GB"/>
        </w:rPr>
        <w:t xml:space="preserve">Three </w:t>
      </w:r>
      <w:r w:rsidRPr="007E0FA8">
        <w:rPr>
          <w:rFonts w:eastAsia="Times New Roman"/>
          <w:lang w:eastAsia="en-GB"/>
        </w:rPr>
        <w:t>bands within FR1 Carrier Aggregation: Specific Band Combination Part</w:t>
      </w:r>
      <w:bookmarkEnd w:id="34"/>
    </w:p>
    <w:p w14:paraId="42CDC41C" w14:textId="32711393" w:rsidR="00654648" w:rsidRDefault="00DF33FC">
      <w:pPr>
        <w:pStyle w:val="Heading2"/>
      </w:pPr>
      <w:bookmarkStart w:id="35" w:name="_Toc183507670"/>
      <w:r>
        <w:t>5.</w:t>
      </w:r>
      <w:r w:rsidR="0005247C">
        <w:rPr>
          <w:lang w:eastAsia="zh-CN"/>
        </w:rPr>
        <w:t>0</w:t>
      </w:r>
      <w:r>
        <w:tab/>
        <w:t>CA_nX-nY-nZ</w:t>
      </w:r>
      <w:bookmarkEnd w:id="35"/>
    </w:p>
    <w:p w14:paraId="6AE93020" w14:textId="1A0ABB4C" w:rsidR="00654648" w:rsidRDefault="00DF33FC">
      <w:pPr>
        <w:pStyle w:val="Heading3"/>
        <w:rPr>
          <w:rFonts w:cs="Arial"/>
          <w:szCs w:val="28"/>
          <w:lang w:val="en-US" w:eastAsia="zh-CN"/>
        </w:rPr>
      </w:pPr>
      <w:bookmarkStart w:id="36" w:name="_Toc83580305"/>
      <w:bookmarkStart w:id="37" w:name="_Toc69083977"/>
      <w:bookmarkStart w:id="38" w:name="_Toc75466983"/>
      <w:bookmarkStart w:id="39" w:name="_Toc61367241"/>
      <w:bookmarkStart w:id="40" w:name="_Toc84413423"/>
      <w:bookmarkStart w:id="41" w:name="_Toc68230564"/>
      <w:bookmarkStart w:id="42" w:name="_Toc37251223"/>
      <w:bookmarkStart w:id="43" w:name="_Toc45888601"/>
      <w:bookmarkStart w:id="44" w:name="_Toc76717995"/>
      <w:bookmarkStart w:id="45" w:name="_Toc45888002"/>
      <w:bookmarkStart w:id="46" w:name="_Toc61372624"/>
      <w:bookmarkStart w:id="47" w:name="_Toc36107464"/>
      <w:bookmarkStart w:id="48" w:name="_Toc29802722"/>
      <w:bookmarkStart w:id="49" w:name="_Toc29802097"/>
      <w:bookmarkStart w:id="50" w:name="_Toc29801673"/>
      <w:bookmarkStart w:id="51" w:name="_Toc84404814"/>
      <w:bookmarkStart w:id="52" w:name="_Toc76509005"/>
      <w:bookmarkStart w:id="53" w:name="_Toc183507671"/>
      <w:r>
        <w:t>5.</w:t>
      </w:r>
      <w:r w:rsidR="0005247C">
        <w:t>0</w:t>
      </w:r>
      <w:r>
        <w:t>.1</w:t>
      </w:r>
      <w:r>
        <w:tab/>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cs="Arial"/>
          <w:szCs w:val="28"/>
          <w:lang w:val="en-US" w:eastAsia="zh-CN"/>
        </w:rPr>
        <w:t>Common for 1 band UL and 2 bands UL CA</w:t>
      </w:r>
      <w:bookmarkEnd w:id="53"/>
    </w:p>
    <w:p w14:paraId="0EE8202F" w14:textId="0EFBA26E" w:rsidR="00654648" w:rsidRDefault="00DF33FC">
      <w:pPr>
        <w:pStyle w:val="Heading4"/>
        <w:rPr>
          <w:rFonts w:cs="Arial"/>
          <w:lang w:eastAsia="zh-CN"/>
        </w:rPr>
      </w:pPr>
      <w:bookmarkStart w:id="54" w:name="_Toc45888004"/>
      <w:bookmarkStart w:id="55" w:name="_Toc76509007"/>
      <w:bookmarkStart w:id="56" w:name="_Toc61367243"/>
      <w:bookmarkStart w:id="57" w:name="_Toc45888603"/>
      <w:bookmarkStart w:id="58" w:name="_Toc83580307"/>
      <w:bookmarkStart w:id="59" w:name="_Toc84404816"/>
      <w:bookmarkStart w:id="60" w:name="_Toc75466985"/>
      <w:bookmarkStart w:id="61" w:name="_Toc84413425"/>
      <w:bookmarkStart w:id="62" w:name="_Toc61372626"/>
      <w:bookmarkStart w:id="63" w:name="_Toc76717997"/>
      <w:bookmarkStart w:id="64" w:name="_Toc68230566"/>
      <w:bookmarkStart w:id="65" w:name="_Toc69083979"/>
      <w:bookmarkStart w:id="66" w:name="_Toc183507672"/>
      <w:r>
        <w:t>5.</w:t>
      </w:r>
      <w:r w:rsidR="0005247C">
        <w:t>0</w:t>
      </w:r>
      <w:r>
        <w:t>.1.1</w:t>
      </w:r>
      <w:r>
        <w:tab/>
      </w:r>
      <w:bookmarkStart w:id="67" w:name="OLE_LINK19"/>
      <w:bookmarkEnd w:id="54"/>
      <w:bookmarkEnd w:id="55"/>
      <w:bookmarkEnd w:id="56"/>
      <w:bookmarkEnd w:id="57"/>
      <w:bookmarkEnd w:id="58"/>
      <w:bookmarkEnd w:id="59"/>
      <w:bookmarkEnd w:id="60"/>
      <w:bookmarkEnd w:id="61"/>
      <w:bookmarkEnd w:id="62"/>
      <w:bookmarkEnd w:id="63"/>
      <w:bookmarkEnd w:id="64"/>
      <w:bookmarkEnd w:id="65"/>
      <w:r>
        <w:rPr>
          <w:rFonts w:cs="Arial"/>
          <w:lang w:eastAsia="zh-CN"/>
        </w:rPr>
        <w:t>Operating b</w:t>
      </w:r>
      <w:bookmarkEnd w:id="67"/>
      <w:r>
        <w:rPr>
          <w:rFonts w:cs="Arial"/>
          <w:lang w:eastAsia="zh-CN"/>
        </w:rPr>
        <w:t>ands for CA</w:t>
      </w:r>
      <w:bookmarkEnd w:id="66"/>
    </w:p>
    <w:p w14:paraId="517A46C6" w14:textId="622D9D84" w:rsidR="00FD399B" w:rsidRPr="00FD399B" w:rsidRDefault="00FD399B" w:rsidP="00FD399B">
      <w:pPr>
        <w:spacing w:after="0"/>
        <w:rPr>
          <w:lang w:val="en-US" w:eastAsia="zh-CN"/>
        </w:rPr>
      </w:pPr>
      <w:r w:rsidRPr="004D6DE3">
        <w:rPr>
          <w:rFonts w:cs="Arial" w:hint="eastAsia"/>
          <w:i/>
          <w:color w:val="FF0000"/>
          <w:kern w:val="2"/>
          <w:lang w:val="en-US" w:eastAsia="zh-CN"/>
        </w:rPr>
        <w:t xml:space="preserve">Editor's note: </w:t>
      </w:r>
      <w:r w:rsidRPr="004D6DE3">
        <w:rPr>
          <w:rFonts w:cs="Arial"/>
          <w:i/>
          <w:color w:val="FF0000"/>
          <w:kern w:val="2"/>
          <w:lang w:val="en-US" w:eastAsia="zh-CN"/>
        </w:rPr>
        <w:t xml:space="preserve">For band definition, relevant rows can be copied directly from Table 5.2-1 in 38.101-1 to Table </w:t>
      </w:r>
      <w:r w:rsidRPr="004D6DE3">
        <w:rPr>
          <w:rFonts w:cs="Arial" w:hint="eastAsia"/>
          <w:i/>
          <w:color w:val="FF0000"/>
          <w:kern w:val="2"/>
          <w:lang w:val="en-US" w:eastAsia="zh-CN"/>
        </w:rPr>
        <w:t>5.</w:t>
      </w:r>
      <w:r w:rsidR="00A01A7C">
        <w:rPr>
          <w:rFonts w:cs="Arial" w:hint="eastAsia"/>
          <w:i/>
          <w:color w:val="FF0000"/>
          <w:kern w:val="2"/>
          <w:lang w:val="en-US" w:eastAsia="zh-CN"/>
        </w:rPr>
        <w:t>x</w:t>
      </w:r>
      <w:r w:rsidRPr="004D6DE3">
        <w:rPr>
          <w:rFonts w:cs="Arial"/>
          <w:i/>
          <w:color w:val="FF0000"/>
          <w:kern w:val="2"/>
          <w:lang w:val="en-US" w:eastAsia="zh-CN"/>
        </w:rPr>
        <w:t>.1.1-1 below.</w:t>
      </w:r>
    </w:p>
    <w:p w14:paraId="7A27558E" w14:textId="33884570" w:rsidR="00654648" w:rsidRDefault="00DF33FC">
      <w:pPr>
        <w:pStyle w:val="TH"/>
      </w:pPr>
      <w:bookmarkStart w:id="68" w:name="OLE_LINK18"/>
      <w:r>
        <w:rPr>
          <w:rFonts w:cs="Arial"/>
        </w:rPr>
        <w:lastRenderedPageBreak/>
        <w:t xml:space="preserve">Table </w:t>
      </w:r>
      <w:r>
        <w:rPr>
          <w:rFonts w:cs="Arial" w:hint="eastAsia"/>
          <w:lang w:val="en-US" w:eastAsia="zh-CN"/>
        </w:rPr>
        <w:t>5.</w:t>
      </w:r>
      <w:r w:rsidR="0005247C">
        <w:rPr>
          <w:rFonts w:cs="Arial"/>
          <w:lang w:val="en-US" w:eastAsia="zh-CN"/>
        </w:rPr>
        <w:t>0</w:t>
      </w:r>
      <w:r>
        <w:rPr>
          <w:rFonts w:cs="Arial"/>
          <w:lang w:eastAsia="zh-CN"/>
        </w:rPr>
        <w:t>.</w:t>
      </w:r>
      <w:r>
        <w:rPr>
          <w:rFonts w:cs="Arial"/>
          <w:lang w:val="en-US" w:eastAsia="zh-CN"/>
        </w:rPr>
        <w:t>1</w:t>
      </w:r>
      <w:r>
        <w:rPr>
          <w:rFonts w:cs="Arial"/>
          <w:lang w:eastAsia="zh-CN"/>
        </w:rPr>
        <w:t>.1</w:t>
      </w:r>
      <w:r>
        <w:rPr>
          <w:rFonts w:cs="Arial"/>
        </w:rPr>
        <w:t>-1</w:t>
      </w:r>
      <w:r>
        <w:t xml:space="preserve">: </w:t>
      </w:r>
      <w:r w:rsidR="00FD399B"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D399B" w:rsidRPr="004D6DE3" w14:paraId="024775BD" w14:textId="77777777" w:rsidTr="00140BB6">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68"/>
          <w:p w14:paraId="3A1D1E6B" w14:textId="77777777" w:rsidR="00FD399B" w:rsidRPr="004D6DE3" w:rsidRDefault="00FD399B" w:rsidP="00140BB6">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A24CC76"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0C47953"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C6F304E" w14:textId="77777777" w:rsidR="00FD399B" w:rsidRPr="004D6DE3" w:rsidRDefault="00FD399B" w:rsidP="00140BB6">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609D014B"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FD399B" w:rsidRPr="004D6DE3" w14:paraId="5927708F" w14:textId="77777777" w:rsidTr="00140BB6">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A7C7ED3" w14:textId="77777777" w:rsidR="00FD399B" w:rsidRPr="004D6DE3" w:rsidRDefault="00FD399B" w:rsidP="00140BB6">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51A09BE"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2F4AB7C"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F638D0F" w14:textId="77777777" w:rsidR="00FD399B" w:rsidRPr="004D6DE3" w:rsidRDefault="00FD399B" w:rsidP="00140BB6">
            <w:pPr>
              <w:spacing w:after="0"/>
              <w:rPr>
                <w:rFonts w:ascii="Arial" w:eastAsia="Calibri" w:hAnsi="Arial" w:cs="Arial"/>
                <w:b/>
                <w:bCs/>
                <w:sz w:val="18"/>
                <w:szCs w:val="18"/>
                <w:lang w:val="en-US" w:eastAsia="zh-CN"/>
              </w:rPr>
            </w:pPr>
          </w:p>
        </w:tc>
      </w:tr>
      <w:tr w:rsidR="00FD399B" w:rsidRPr="004D6DE3" w14:paraId="477FE915" w14:textId="77777777" w:rsidTr="00140BB6">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915FE61" w14:textId="77777777" w:rsidR="00FD399B" w:rsidRPr="004D6DE3" w:rsidRDefault="00FD399B" w:rsidP="00140BB6">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BCCC6AD"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9EEA2DB"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EA7464" w14:textId="77777777" w:rsidR="00FD399B" w:rsidRPr="004D6DE3" w:rsidRDefault="00FD399B" w:rsidP="00140BB6">
            <w:pPr>
              <w:spacing w:after="0"/>
              <w:rPr>
                <w:rFonts w:ascii="Arial" w:eastAsia="Calibri" w:hAnsi="Arial" w:cs="Arial"/>
                <w:b/>
                <w:bCs/>
                <w:sz w:val="18"/>
                <w:szCs w:val="18"/>
                <w:lang w:val="en-US" w:eastAsia="zh-CN"/>
              </w:rPr>
            </w:pPr>
          </w:p>
        </w:tc>
      </w:tr>
      <w:tr w:rsidR="00FD399B" w:rsidRPr="004D6DE3" w14:paraId="03B48C3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11DB2C8"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nX</w:t>
            </w:r>
          </w:p>
        </w:tc>
        <w:tc>
          <w:tcPr>
            <w:tcW w:w="3536" w:type="dxa"/>
            <w:tcBorders>
              <w:top w:val="single" w:sz="4" w:space="0" w:color="auto"/>
              <w:left w:val="single" w:sz="4" w:space="0" w:color="auto"/>
              <w:bottom w:val="single" w:sz="4" w:space="0" w:color="auto"/>
              <w:right w:val="single" w:sz="4" w:space="0" w:color="auto"/>
            </w:tcBorders>
            <w:vAlign w:val="center"/>
          </w:tcPr>
          <w:p w14:paraId="3B606891"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sidRPr="004D6DE3">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7C984835"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sidRPr="004D6DE3">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791708AB"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w:t>
            </w:r>
          </w:p>
        </w:tc>
      </w:tr>
      <w:tr w:rsidR="00FD399B" w:rsidRPr="004D6DE3" w14:paraId="566B8C5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074232D" w14:textId="77777777" w:rsidR="00FD399B" w:rsidRPr="004D6DE3" w:rsidRDefault="00FD399B" w:rsidP="00140BB6">
            <w:pPr>
              <w:keepNext/>
              <w:keepLines/>
              <w:spacing w:after="0"/>
              <w:jc w:val="center"/>
              <w:rPr>
                <w:rFonts w:ascii="Arial" w:hAnsi="Arial" w:cs="Arial"/>
                <w:sz w:val="18"/>
                <w:lang w:val="sv-SE" w:eastAsia="zh-CN"/>
              </w:rPr>
            </w:pPr>
            <w:r w:rsidRPr="004D6DE3">
              <w:rPr>
                <w:rFonts w:ascii="Arial" w:hAnsi="Arial" w:cs="Arial"/>
                <w:color w:val="000000"/>
                <w:sz w:val="18"/>
                <w:szCs w:val="18"/>
              </w:rPr>
              <w:t>nY</w:t>
            </w:r>
          </w:p>
        </w:tc>
        <w:tc>
          <w:tcPr>
            <w:tcW w:w="3536" w:type="dxa"/>
            <w:tcBorders>
              <w:top w:val="single" w:sz="4" w:space="0" w:color="auto"/>
              <w:left w:val="single" w:sz="4" w:space="0" w:color="auto"/>
              <w:bottom w:val="single" w:sz="4" w:space="0" w:color="auto"/>
              <w:right w:val="single" w:sz="4" w:space="0" w:color="auto"/>
            </w:tcBorders>
            <w:vAlign w:val="center"/>
          </w:tcPr>
          <w:p w14:paraId="42763F3A" w14:textId="77777777" w:rsidR="00FD399B" w:rsidRPr="00FD399B" w:rsidRDefault="00FD399B" w:rsidP="00140BB6">
            <w:pPr>
              <w:keepNext/>
              <w:keepLines/>
              <w:spacing w:after="0"/>
              <w:jc w:val="center"/>
              <w:rPr>
                <w:rFonts w:ascii="Arial" w:eastAsia="Calibri" w:hAnsi="Arial" w:cs="Arial"/>
                <w:sz w:val="18"/>
                <w:lang w:val="sv-SE" w:eastAsia="ko-KR"/>
              </w:rPr>
            </w:pPr>
            <w:r w:rsidRPr="00FD399B">
              <w:rPr>
                <w:rFonts w:ascii="Arial" w:hAnsi="Arial" w:cs="Arial"/>
                <w:color w:val="000000"/>
                <w:sz w:val="18"/>
                <w:szCs w:val="18"/>
                <w:lang w:val="sv-SE"/>
              </w:rPr>
              <w:t>xxxx MHz</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D6471A8" w14:textId="77777777" w:rsidR="00FD399B" w:rsidRPr="00FD399B" w:rsidRDefault="00FD399B" w:rsidP="00140BB6">
            <w:pPr>
              <w:keepNext/>
              <w:keepLines/>
              <w:spacing w:after="0"/>
              <w:jc w:val="center"/>
              <w:rPr>
                <w:rFonts w:ascii="Arial" w:hAnsi="Arial" w:cs="Arial"/>
                <w:sz w:val="18"/>
                <w:lang w:val="sv-SE" w:eastAsia="ko-KR"/>
              </w:rPr>
            </w:pPr>
            <w:r w:rsidRPr="00FD399B">
              <w:rPr>
                <w:rFonts w:ascii="Arial" w:hAnsi="Arial" w:cs="Arial"/>
                <w:color w:val="000000"/>
                <w:sz w:val="18"/>
                <w:szCs w:val="18"/>
                <w:lang w:val="sv-SE"/>
              </w:rPr>
              <w:t>xxxx MHz</w:t>
            </w:r>
            <w:r w:rsidRPr="00FD399B">
              <w:rPr>
                <w:rFonts w:ascii="Arial" w:hAnsi="Arial" w:cs="Arial"/>
                <w:sz w:val="18"/>
                <w:lang w:val="sv-SE" w:eastAsia="ko-KR"/>
              </w:rPr>
              <w:t xml:space="preserve"> </w:t>
            </w:r>
            <w:r w:rsidRPr="00FD399B">
              <w:rPr>
                <w:rFonts w:ascii="Arial" w:hAnsi="Arial" w:cs="Arial"/>
                <w:color w:val="000000"/>
                <w:sz w:val="18"/>
                <w:szCs w:val="18"/>
                <w:lang w:val="sv-SE"/>
              </w:rPr>
              <w:t>–</w:t>
            </w:r>
            <w:r w:rsidRPr="00FD399B">
              <w:rPr>
                <w:rFonts w:ascii="Arial" w:hAnsi="Arial" w:cs="Arial"/>
                <w:sz w:val="18"/>
                <w:lang w:val="sv-SE" w:eastAsia="ko-KR"/>
              </w:rPr>
              <w:t xml:space="preserve"> </w:t>
            </w:r>
            <w:r w:rsidRPr="00FD399B">
              <w:rPr>
                <w:rFonts w:ascii="Arial" w:hAnsi="Arial" w:cs="Arial"/>
                <w:color w:val="000000"/>
                <w:sz w:val="18"/>
                <w:szCs w:val="18"/>
                <w:lang w:val="sv-SE"/>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1690EDA" w14:textId="77777777" w:rsidR="00FD399B" w:rsidRPr="004D6DE3" w:rsidRDefault="00FD399B" w:rsidP="00140BB6">
            <w:pPr>
              <w:keepNext/>
              <w:keepLines/>
              <w:spacing w:after="0"/>
              <w:jc w:val="center"/>
              <w:rPr>
                <w:rFonts w:ascii="Arial" w:hAnsi="Arial" w:cs="Arial"/>
                <w:sz w:val="18"/>
                <w:lang w:eastAsia="ko-KR"/>
              </w:rPr>
            </w:pPr>
            <w:r w:rsidRPr="004D6DE3">
              <w:rPr>
                <w:rFonts w:ascii="Arial" w:hAnsi="Arial" w:cs="Arial"/>
                <w:color w:val="000000"/>
                <w:sz w:val="18"/>
                <w:szCs w:val="18"/>
              </w:rPr>
              <w:t>XXX</w:t>
            </w:r>
          </w:p>
        </w:tc>
      </w:tr>
      <w:tr w:rsidR="00FD399B" w:rsidRPr="004D6DE3" w14:paraId="0DEE4891"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6F41349"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nZ</w:t>
            </w:r>
          </w:p>
        </w:tc>
        <w:tc>
          <w:tcPr>
            <w:tcW w:w="3536" w:type="dxa"/>
            <w:tcBorders>
              <w:top w:val="single" w:sz="4" w:space="0" w:color="auto"/>
              <w:left w:val="single" w:sz="4" w:space="0" w:color="auto"/>
              <w:bottom w:val="single" w:sz="4" w:space="0" w:color="auto"/>
              <w:right w:val="single" w:sz="4" w:space="0" w:color="auto"/>
            </w:tcBorders>
            <w:vAlign w:val="center"/>
          </w:tcPr>
          <w:p w14:paraId="0C94D960"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sidRPr="004D6DE3">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563E31C"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sidRPr="004D6DE3">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40C7B98"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w:t>
            </w:r>
          </w:p>
        </w:tc>
      </w:tr>
    </w:tbl>
    <w:p w14:paraId="1358079E" w14:textId="77777777" w:rsidR="00FD399B" w:rsidRDefault="00FD399B">
      <w:pPr>
        <w:rPr>
          <w:lang w:eastAsia="zh-CN"/>
        </w:rPr>
      </w:pPr>
    </w:p>
    <w:p w14:paraId="1F69B87D" w14:textId="58E66695" w:rsidR="00654648" w:rsidRPr="005D2633" w:rsidRDefault="00DF33FC">
      <w:pPr>
        <w:pStyle w:val="Heading4"/>
        <w:rPr>
          <w:rFonts w:cs="Arial"/>
          <w:lang w:eastAsia="zh-CN"/>
        </w:rPr>
      </w:pPr>
      <w:bookmarkStart w:id="69" w:name="_Toc183507673"/>
      <w:r w:rsidRPr="005D2633">
        <w:rPr>
          <w:rFonts w:cs="Arial"/>
          <w:lang w:eastAsia="zh-CN"/>
        </w:rPr>
        <w:t>5.</w:t>
      </w:r>
      <w:r w:rsidR="0005247C">
        <w:rPr>
          <w:rFonts w:cs="Arial"/>
          <w:lang w:eastAsia="zh-CN"/>
        </w:rPr>
        <w:t>0</w:t>
      </w:r>
      <w:r w:rsidRPr="005D2633">
        <w:rPr>
          <w:rFonts w:cs="Arial"/>
          <w:lang w:eastAsia="zh-CN"/>
        </w:rPr>
        <w:t>.1.2</w:t>
      </w:r>
      <w:r w:rsidRPr="005D2633">
        <w:rPr>
          <w:rFonts w:cs="Arial"/>
          <w:lang w:eastAsia="zh-CN"/>
        </w:rPr>
        <w:tab/>
      </w:r>
      <w:r>
        <w:rPr>
          <w:rFonts w:cs="Arial"/>
          <w:lang w:eastAsia="zh-CN"/>
        </w:rPr>
        <w:t>Channel bandwidths per operating band for CA</w:t>
      </w:r>
      <w:bookmarkEnd w:id="69"/>
    </w:p>
    <w:p w14:paraId="30EE2F9E" w14:textId="203956B2" w:rsidR="00FD399B" w:rsidRDefault="00DF33FC" w:rsidP="005A6C5D">
      <w:pPr>
        <w:pStyle w:val="TH"/>
        <w:rPr>
          <w:rFonts w:eastAsia="Times New Roman"/>
          <w:lang w:val="en-US" w:eastAsia="en-GB"/>
        </w:rPr>
      </w:pPr>
      <w:r>
        <w:rPr>
          <w:rFonts w:cs="Arial"/>
        </w:rPr>
        <w:t xml:space="preserve">Table </w:t>
      </w:r>
      <w:r>
        <w:rPr>
          <w:rFonts w:cs="Arial" w:hint="eastAsia"/>
          <w:lang w:val="en-US" w:eastAsia="zh-CN"/>
        </w:rPr>
        <w:t>5.</w:t>
      </w:r>
      <w:r w:rsidR="0005247C">
        <w:rPr>
          <w:rFonts w:cs="Arial"/>
          <w:lang w:val="en-US" w:eastAsia="zh-CN"/>
        </w:rPr>
        <w:t>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5A6C5D" w:rsidRPr="004D6DE3" w14:paraId="00CD0676" w14:textId="77777777" w:rsidTr="005A6C5D">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2BDD13" w14:textId="5559AB16" w:rsidR="005A6C5D" w:rsidRPr="004D6DE3" w:rsidRDefault="00242348" w:rsidP="005A6C5D">
            <w:pPr>
              <w:pStyle w:val="TAH"/>
              <w:overflowPunct w:val="0"/>
              <w:autoSpaceDE w:val="0"/>
              <w:autoSpaceDN w:val="0"/>
              <w:adjustRightInd w:val="0"/>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005A6C5D" w:rsidRPr="004D6DE3">
              <w:rPr>
                <w:rFonts w:cs="Arial"/>
                <w:bCs/>
                <w:color w:val="000000"/>
                <w:szCs w:val="18"/>
              </w:rPr>
              <w:t>MHz</w:t>
            </w:r>
            <w:r>
              <w:rPr>
                <w:rFonts w:cs="Arial"/>
                <w:bCs/>
                <w:color w:val="000000"/>
                <w:szCs w:val="18"/>
              </w:rPr>
              <w:t>)</w:t>
            </w:r>
          </w:p>
        </w:tc>
      </w:tr>
      <w:tr w:rsidR="00FD399B" w:rsidRPr="004D6DE3" w14:paraId="557AA662" w14:textId="77777777" w:rsidTr="00140BB6">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9A49807" w14:textId="77777777" w:rsidR="00FD399B" w:rsidRPr="004D6DE3" w:rsidRDefault="00FD399B" w:rsidP="005A6C5D">
            <w:pPr>
              <w:pStyle w:val="TAH"/>
              <w:overflowPunct w:val="0"/>
              <w:autoSpaceDE w:val="0"/>
              <w:autoSpaceDN w:val="0"/>
              <w:adjustRightInd w:val="0"/>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5A690FB2" w14:textId="0A097645" w:rsidR="00FD399B" w:rsidRPr="004D6DE3" w:rsidRDefault="00FD399B" w:rsidP="005A6C5D">
            <w:pPr>
              <w:spacing w:after="0"/>
              <w:jc w:val="center"/>
              <w:rPr>
                <w:rFonts w:ascii="Arial" w:hAnsi="Arial" w:cs="Arial"/>
                <w:b/>
                <w:bCs/>
                <w:sz w:val="18"/>
                <w:szCs w:val="18"/>
              </w:rPr>
            </w:pPr>
            <w:r w:rsidRPr="004D6DE3">
              <w:rPr>
                <w:rFonts w:ascii="Arial" w:hAnsi="Arial" w:cs="Arial"/>
                <w:b/>
                <w:bCs/>
                <w:sz w:val="18"/>
                <w:szCs w:val="18"/>
              </w:rPr>
              <w:t>Uplink CA configuration or single uplink carrier</w:t>
            </w:r>
            <w:r w:rsidR="005A6C5D" w:rsidRPr="004D6DE3">
              <w:rPr>
                <w:rFonts w:ascii="Arial" w:hAnsi="Arial" w:cs="Arial"/>
                <w:b/>
                <w:bCs/>
                <w:sz w:val="18"/>
                <w:szCs w:val="18"/>
              </w:rPr>
              <w:t xml:space="preserve"> </w:t>
            </w:r>
          </w:p>
        </w:tc>
        <w:tc>
          <w:tcPr>
            <w:tcW w:w="374" w:type="pct"/>
            <w:tcBorders>
              <w:top w:val="single" w:sz="4" w:space="0" w:color="auto"/>
              <w:left w:val="nil"/>
              <w:bottom w:val="single" w:sz="4" w:space="0" w:color="auto"/>
              <w:right w:val="single" w:sz="4" w:space="0" w:color="auto"/>
            </w:tcBorders>
            <w:shd w:val="clear" w:color="auto" w:fill="auto"/>
            <w:vAlign w:val="center"/>
          </w:tcPr>
          <w:p w14:paraId="0B8C00A0" w14:textId="280ADD3B" w:rsidR="00FD399B" w:rsidRPr="004D6DE3" w:rsidRDefault="005A6C5D" w:rsidP="00140BB6">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500AF41" w14:textId="77777777" w:rsidR="00FD399B" w:rsidRPr="004D6DE3" w:rsidRDefault="00FD399B" w:rsidP="00140BB6">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564FFBC5" w14:textId="77777777" w:rsidR="00FD399B" w:rsidRPr="004D6DE3" w:rsidRDefault="00FD399B" w:rsidP="00140BB6">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FD399B" w:rsidRPr="004D6DE3" w14:paraId="4E77A1D4"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5D4DD411"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CA_nXA-nYA-nZA</w:t>
            </w:r>
          </w:p>
        </w:tc>
        <w:tc>
          <w:tcPr>
            <w:tcW w:w="1028" w:type="pct"/>
            <w:tcBorders>
              <w:top w:val="single" w:sz="4" w:space="0" w:color="auto"/>
              <w:left w:val="nil"/>
              <w:right w:val="single" w:sz="4" w:space="0" w:color="auto"/>
            </w:tcBorders>
            <w:shd w:val="clear" w:color="auto" w:fill="auto"/>
            <w:vAlign w:val="center"/>
          </w:tcPr>
          <w:p w14:paraId="0DCD818C"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CA_nXA-nYA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FEF8485"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2BB9FAF"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BWs</w:t>
            </w:r>
          </w:p>
        </w:tc>
        <w:tc>
          <w:tcPr>
            <w:tcW w:w="668" w:type="pct"/>
            <w:tcBorders>
              <w:top w:val="single" w:sz="4" w:space="0" w:color="auto"/>
              <w:left w:val="single" w:sz="4" w:space="0" w:color="auto"/>
              <w:right w:val="single" w:sz="4" w:space="0" w:color="auto"/>
            </w:tcBorders>
            <w:shd w:val="clear" w:color="auto" w:fill="auto"/>
            <w:vAlign w:val="center"/>
          </w:tcPr>
          <w:p w14:paraId="32E9CD59" w14:textId="77777777" w:rsidR="00FD399B" w:rsidRPr="004D6DE3" w:rsidRDefault="00FD399B" w:rsidP="00140BB6">
            <w:pPr>
              <w:spacing w:after="0"/>
              <w:jc w:val="center"/>
              <w:rPr>
                <w:rFonts w:ascii="Arial" w:hAnsi="Arial" w:cs="Arial"/>
                <w:sz w:val="18"/>
                <w:szCs w:val="18"/>
              </w:rPr>
            </w:pPr>
            <w:r w:rsidRPr="004D6DE3">
              <w:rPr>
                <w:rFonts w:ascii="Arial" w:hAnsi="Arial" w:cs="Arial"/>
                <w:sz w:val="18"/>
                <w:szCs w:val="18"/>
              </w:rPr>
              <w:t>X</w:t>
            </w:r>
          </w:p>
        </w:tc>
      </w:tr>
      <w:tr w:rsidR="00FD399B" w:rsidRPr="004D6DE3" w14:paraId="64E0BE67" w14:textId="77777777" w:rsidTr="00140BB6">
        <w:trPr>
          <w:trHeight w:val="70"/>
        </w:trPr>
        <w:tc>
          <w:tcPr>
            <w:tcW w:w="932" w:type="pct"/>
            <w:tcBorders>
              <w:left w:val="single" w:sz="4" w:space="0" w:color="auto"/>
              <w:right w:val="single" w:sz="4" w:space="0" w:color="auto"/>
            </w:tcBorders>
            <w:shd w:val="clear" w:color="auto" w:fill="auto"/>
            <w:vAlign w:val="center"/>
          </w:tcPr>
          <w:p w14:paraId="5E881B54" w14:textId="77777777" w:rsidR="00FD399B" w:rsidRPr="004D6DE3"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268D5323"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6BB3597"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703AD76"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BWs</w:t>
            </w:r>
          </w:p>
        </w:tc>
        <w:tc>
          <w:tcPr>
            <w:tcW w:w="668" w:type="pct"/>
            <w:tcBorders>
              <w:left w:val="single" w:sz="4" w:space="0" w:color="auto"/>
              <w:right w:val="single" w:sz="4" w:space="0" w:color="auto"/>
            </w:tcBorders>
            <w:vAlign w:val="center"/>
          </w:tcPr>
          <w:p w14:paraId="532245E8" w14:textId="77777777" w:rsidR="00FD399B" w:rsidRPr="004D6DE3" w:rsidRDefault="00FD399B" w:rsidP="00140BB6">
            <w:pPr>
              <w:spacing w:after="0"/>
              <w:rPr>
                <w:rFonts w:ascii="Arial" w:hAnsi="Arial" w:cs="Arial"/>
                <w:sz w:val="18"/>
                <w:szCs w:val="18"/>
              </w:rPr>
            </w:pPr>
          </w:p>
        </w:tc>
      </w:tr>
      <w:tr w:rsidR="00FD399B" w:rsidRPr="004D6DE3" w14:paraId="57B171C8" w14:textId="77777777" w:rsidTr="00140BB6">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1CF56F8E" w14:textId="77777777" w:rsidR="00FD399B" w:rsidRPr="004D6DE3" w:rsidRDefault="00FD399B" w:rsidP="00140BB6">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0EC550EA"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CA_nYA-nZA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2BDC892"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5C45F49" w14:textId="77777777" w:rsidR="00FD399B" w:rsidRPr="004D6DE3" w:rsidRDefault="00FD399B" w:rsidP="00140BB6">
            <w:pPr>
              <w:spacing w:before="100" w:beforeAutospacing="1" w:after="0"/>
              <w:jc w:val="center"/>
              <w:rPr>
                <w:rFonts w:ascii="Arial" w:hAnsi="Arial" w:cs="Arial"/>
                <w:sz w:val="18"/>
                <w:szCs w:val="18"/>
                <w:lang w:eastAsia="zh-CN" w:bidi="ar"/>
              </w:rPr>
            </w:pPr>
            <w:r w:rsidRPr="004D6DE3">
              <w:rPr>
                <w:rFonts w:ascii="Arial" w:hAnsi="Arial" w:cs="Arial"/>
                <w:sz w:val="18"/>
                <w:szCs w:val="18"/>
                <w:lang w:eastAsia="zh-CN" w:bidi="ar"/>
              </w:rPr>
              <w:t>Channel BWs</w:t>
            </w:r>
          </w:p>
        </w:tc>
        <w:tc>
          <w:tcPr>
            <w:tcW w:w="668" w:type="pct"/>
            <w:tcBorders>
              <w:left w:val="single" w:sz="4" w:space="0" w:color="auto"/>
              <w:bottom w:val="single" w:sz="4" w:space="0" w:color="auto"/>
              <w:right w:val="single" w:sz="4" w:space="0" w:color="auto"/>
            </w:tcBorders>
            <w:vAlign w:val="center"/>
          </w:tcPr>
          <w:p w14:paraId="5988299E" w14:textId="77777777" w:rsidR="00FD399B" w:rsidRPr="004D6DE3" w:rsidRDefault="00FD399B" w:rsidP="00140BB6">
            <w:pPr>
              <w:spacing w:after="0"/>
              <w:rPr>
                <w:rFonts w:ascii="Arial" w:hAnsi="Arial" w:cs="Arial"/>
                <w:sz w:val="18"/>
                <w:szCs w:val="18"/>
              </w:rPr>
            </w:pPr>
          </w:p>
        </w:tc>
      </w:tr>
      <w:tr w:rsidR="00FD399B" w:rsidRPr="004D6DE3" w14:paraId="64446A90"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4D66E843" w14:textId="0F121BDD"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CA_nXA/B/C</w:t>
            </w:r>
            <w:r w:rsidR="005A6C5D">
              <w:rPr>
                <w:rFonts w:ascii="Arial" w:hAnsi="Arial" w:cs="Arial"/>
                <w:color w:val="000000"/>
                <w:sz w:val="18"/>
                <w:szCs w:val="18"/>
              </w:rPr>
              <w:t>/</w:t>
            </w:r>
            <w:r w:rsidRPr="004D6DE3">
              <w:rPr>
                <w:rFonts w:ascii="Arial" w:hAnsi="Arial" w:cs="Arial"/>
                <w:color w:val="000000"/>
                <w:sz w:val="18"/>
                <w:szCs w:val="18"/>
              </w:rPr>
              <w:t>(2A)-nYA/B/C/(2A)- nZA/B/C/(2A)</w:t>
            </w:r>
          </w:p>
        </w:tc>
        <w:tc>
          <w:tcPr>
            <w:tcW w:w="1028" w:type="pct"/>
            <w:tcBorders>
              <w:top w:val="single" w:sz="4" w:space="0" w:color="auto"/>
              <w:left w:val="nil"/>
              <w:right w:val="single" w:sz="4" w:space="0" w:color="auto"/>
            </w:tcBorders>
            <w:shd w:val="clear" w:color="auto" w:fill="auto"/>
            <w:vAlign w:val="center"/>
          </w:tcPr>
          <w:p w14:paraId="7FE92DAD"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CA_nXA/B/C-nYA</w:t>
            </w:r>
          </w:p>
          <w:p w14:paraId="2F8A2FCC"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CA_nXA/B/C-nZA</w:t>
            </w:r>
          </w:p>
          <w:p w14:paraId="635878F4"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CA_nYA/B/C-nZA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4250C4B"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C55896A"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 or CA BCS</w:t>
            </w:r>
          </w:p>
        </w:tc>
        <w:tc>
          <w:tcPr>
            <w:tcW w:w="668" w:type="pct"/>
            <w:tcBorders>
              <w:top w:val="single" w:sz="4" w:space="0" w:color="auto"/>
              <w:left w:val="single" w:sz="4" w:space="0" w:color="auto"/>
              <w:right w:val="single" w:sz="4" w:space="0" w:color="auto"/>
            </w:tcBorders>
            <w:vAlign w:val="center"/>
          </w:tcPr>
          <w:p w14:paraId="68857E1F" w14:textId="77777777" w:rsidR="00FD399B" w:rsidRPr="004D6DE3" w:rsidRDefault="00FD399B" w:rsidP="00140BB6">
            <w:pPr>
              <w:spacing w:after="0"/>
              <w:jc w:val="center"/>
              <w:rPr>
                <w:rFonts w:ascii="Arial" w:hAnsi="Arial" w:cs="Arial"/>
                <w:sz w:val="18"/>
                <w:szCs w:val="18"/>
              </w:rPr>
            </w:pPr>
            <w:r w:rsidRPr="004D6DE3">
              <w:rPr>
                <w:rFonts w:ascii="Arial" w:hAnsi="Arial" w:cs="Arial"/>
                <w:sz w:val="18"/>
                <w:szCs w:val="18"/>
              </w:rPr>
              <w:t>X</w:t>
            </w:r>
          </w:p>
        </w:tc>
      </w:tr>
      <w:tr w:rsidR="00FD399B" w:rsidRPr="004D6DE3" w14:paraId="71AC3503" w14:textId="77777777" w:rsidTr="00140BB6">
        <w:trPr>
          <w:trHeight w:val="240"/>
        </w:trPr>
        <w:tc>
          <w:tcPr>
            <w:tcW w:w="932" w:type="pct"/>
            <w:tcBorders>
              <w:left w:val="single" w:sz="4" w:space="0" w:color="auto"/>
              <w:right w:val="single" w:sz="4" w:space="0" w:color="auto"/>
            </w:tcBorders>
            <w:shd w:val="clear" w:color="auto" w:fill="auto"/>
            <w:vAlign w:val="center"/>
          </w:tcPr>
          <w:p w14:paraId="2FB90775" w14:textId="77777777" w:rsidR="00FD399B" w:rsidRPr="004D6DE3"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685FD19E" w14:textId="77777777" w:rsidR="00FD399B" w:rsidRPr="004D6DE3"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EF98A7E"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642D36D"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 or CA BCS</w:t>
            </w:r>
          </w:p>
        </w:tc>
        <w:tc>
          <w:tcPr>
            <w:tcW w:w="668" w:type="pct"/>
            <w:tcBorders>
              <w:left w:val="single" w:sz="4" w:space="0" w:color="auto"/>
              <w:right w:val="single" w:sz="4" w:space="0" w:color="auto"/>
            </w:tcBorders>
            <w:vAlign w:val="center"/>
          </w:tcPr>
          <w:p w14:paraId="4CB5B34B" w14:textId="77777777" w:rsidR="00FD399B" w:rsidRPr="004D6DE3" w:rsidRDefault="00FD399B" w:rsidP="00140BB6">
            <w:pPr>
              <w:spacing w:after="0"/>
              <w:rPr>
                <w:rFonts w:ascii="Arial" w:hAnsi="Arial" w:cs="Arial"/>
                <w:sz w:val="18"/>
                <w:szCs w:val="18"/>
              </w:rPr>
            </w:pPr>
          </w:p>
        </w:tc>
      </w:tr>
      <w:tr w:rsidR="00FD399B" w:rsidRPr="004D6DE3" w14:paraId="699BD7EF" w14:textId="77777777" w:rsidTr="00140BB6">
        <w:trPr>
          <w:trHeight w:val="240"/>
        </w:trPr>
        <w:tc>
          <w:tcPr>
            <w:tcW w:w="932" w:type="pct"/>
            <w:tcBorders>
              <w:left w:val="single" w:sz="4" w:space="0" w:color="auto"/>
              <w:bottom w:val="single" w:sz="4" w:space="0" w:color="000000"/>
              <w:right w:val="single" w:sz="4" w:space="0" w:color="auto"/>
            </w:tcBorders>
            <w:shd w:val="clear" w:color="auto" w:fill="auto"/>
            <w:vAlign w:val="center"/>
          </w:tcPr>
          <w:p w14:paraId="767A9C16" w14:textId="77777777" w:rsidR="00FD399B" w:rsidRPr="004D6DE3" w:rsidRDefault="00FD399B" w:rsidP="00140BB6">
            <w:pPr>
              <w:spacing w:after="0"/>
              <w:rPr>
                <w:rFonts w:ascii="Arial" w:hAnsi="Arial" w:cs="Arial"/>
                <w:color w:val="000000"/>
                <w:sz w:val="18"/>
                <w:szCs w:val="18"/>
              </w:rPr>
            </w:pPr>
          </w:p>
        </w:tc>
        <w:tc>
          <w:tcPr>
            <w:tcW w:w="1028" w:type="pct"/>
            <w:tcBorders>
              <w:left w:val="nil"/>
              <w:bottom w:val="single" w:sz="4" w:space="0" w:color="000000"/>
              <w:right w:val="single" w:sz="4" w:space="0" w:color="auto"/>
            </w:tcBorders>
            <w:shd w:val="clear" w:color="auto" w:fill="auto"/>
            <w:vAlign w:val="center"/>
          </w:tcPr>
          <w:p w14:paraId="58C2FCB0" w14:textId="77777777" w:rsidR="00FD399B" w:rsidRPr="004D6DE3"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B64E027"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7F80770" w14:textId="77777777" w:rsidR="00FD399B" w:rsidRPr="004D6DE3" w:rsidRDefault="00FD399B" w:rsidP="00140BB6">
            <w:pPr>
              <w:spacing w:before="100" w:beforeAutospacing="1" w:after="0"/>
              <w:jc w:val="center"/>
              <w:rPr>
                <w:rFonts w:ascii="Arial" w:hAnsi="Arial" w:cs="Arial"/>
                <w:sz w:val="18"/>
                <w:szCs w:val="18"/>
                <w:lang w:eastAsia="zh-CN" w:bidi="ar"/>
              </w:rPr>
            </w:pPr>
            <w:r w:rsidRPr="004D6DE3">
              <w:rPr>
                <w:rFonts w:ascii="Arial" w:hAnsi="Arial" w:cs="Arial"/>
                <w:sz w:val="18"/>
                <w:szCs w:val="18"/>
                <w:lang w:eastAsia="zh-CN" w:bidi="ar"/>
              </w:rPr>
              <w:t>Channel BW or CA BCS</w:t>
            </w:r>
          </w:p>
        </w:tc>
        <w:tc>
          <w:tcPr>
            <w:tcW w:w="668" w:type="pct"/>
            <w:tcBorders>
              <w:left w:val="single" w:sz="4" w:space="0" w:color="auto"/>
              <w:bottom w:val="single" w:sz="4" w:space="0" w:color="000000"/>
              <w:right w:val="single" w:sz="4" w:space="0" w:color="auto"/>
            </w:tcBorders>
            <w:vAlign w:val="center"/>
          </w:tcPr>
          <w:p w14:paraId="01425AA3" w14:textId="77777777" w:rsidR="00FD399B" w:rsidRPr="004D6DE3" w:rsidRDefault="00FD399B" w:rsidP="00140BB6">
            <w:pPr>
              <w:spacing w:after="0"/>
              <w:rPr>
                <w:rFonts w:ascii="Arial" w:hAnsi="Arial" w:cs="Arial"/>
                <w:sz w:val="18"/>
                <w:szCs w:val="18"/>
              </w:rPr>
            </w:pPr>
          </w:p>
        </w:tc>
      </w:tr>
    </w:tbl>
    <w:p w14:paraId="1AB7D8EC" w14:textId="77777777" w:rsidR="00FD399B" w:rsidRDefault="00FD399B" w:rsidP="00FD399B">
      <w:pPr>
        <w:spacing w:after="0"/>
        <w:rPr>
          <w:rFonts w:eastAsia="Calibri"/>
          <w:lang w:eastAsia="ko-KR"/>
        </w:rPr>
      </w:pPr>
    </w:p>
    <w:p w14:paraId="716AB39C" w14:textId="77777777" w:rsidR="005A6C5D" w:rsidRPr="004D6DE3" w:rsidRDefault="005A6C5D" w:rsidP="005A6C5D">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14CF62A9" w14:textId="77777777" w:rsidR="007338E6" w:rsidRDefault="007338E6" w:rsidP="00A20126"/>
    <w:p w14:paraId="1E289142" w14:textId="52BFA34F" w:rsidR="008A04AB" w:rsidRDefault="008A04AB" w:rsidP="008A04AB">
      <w:pPr>
        <w:pStyle w:val="Heading4"/>
        <w:rPr>
          <w:rFonts w:cs="Arial"/>
          <w:szCs w:val="22"/>
          <w:lang w:val="en-US" w:eastAsia="zh-CN"/>
        </w:rPr>
      </w:pPr>
      <w:bookmarkStart w:id="70" w:name="_Toc183507674"/>
      <w:r w:rsidRPr="005D2633">
        <w:rPr>
          <w:rFonts w:cs="Arial"/>
          <w:lang w:eastAsia="zh-CN"/>
        </w:rPr>
        <w:t>5.</w:t>
      </w:r>
      <w:r w:rsidR="0005247C">
        <w:rPr>
          <w:rFonts w:cs="Arial"/>
          <w:lang w:eastAsia="zh-CN"/>
        </w:rPr>
        <w:t>0</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70"/>
    </w:p>
    <w:p w14:paraId="4C556230" w14:textId="1D1C6702" w:rsidR="008A04AB" w:rsidRPr="008A04AB" w:rsidRDefault="008A04AB" w:rsidP="008A04AB">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50C24732" w14:textId="48322E18" w:rsidR="008A04AB" w:rsidRPr="008A04AB" w:rsidRDefault="008A04AB" w:rsidP="008A04AB">
      <w:pPr>
        <w:rPr>
          <w:lang w:val="en-US" w:eastAsia="zh-CN"/>
        </w:rPr>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rPr>
          <w:rFonts w:hint="eastAsia"/>
          <w:lang w:val="en-US" w:eastAsia="zh-CN"/>
        </w:rPr>
        <w:t>nZ</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559540A" w14:textId="7652846A" w:rsidR="008A04AB" w:rsidRPr="008A04AB" w:rsidRDefault="008A04AB" w:rsidP="008A04AB">
      <w:pPr>
        <w:pStyle w:val="TH"/>
        <w:rPr>
          <w:rFonts w:cs="Arial"/>
        </w:rPr>
      </w:pPr>
      <w:r>
        <w:rPr>
          <w:rFonts w:cs="Arial"/>
        </w:rPr>
        <w:t xml:space="preserve">Table </w:t>
      </w:r>
      <w:r w:rsidRPr="008A04AB">
        <w:rPr>
          <w:rFonts w:cs="Arial" w:hint="eastAsia"/>
        </w:rPr>
        <w:t>5.</w:t>
      </w:r>
      <w:r w:rsidR="0005247C">
        <w:rPr>
          <w:rFonts w:cs="Arial"/>
        </w:rPr>
        <w:t>0</w:t>
      </w:r>
      <w:r>
        <w:rPr>
          <w:rFonts w:cs="Arial"/>
        </w:rPr>
        <w:t>.</w:t>
      </w:r>
      <w:r w:rsidRPr="008A04AB">
        <w:rPr>
          <w:rFonts w:cs="Arial"/>
        </w:rPr>
        <w:t>1.</w:t>
      </w:r>
      <w:r>
        <w:rPr>
          <w:rFonts w:cs="Arial"/>
        </w:rPr>
        <w:t>3-1: ΔT</w:t>
      </w:r>
      <w:r w:rsidRPr="008A04AB">
        <w:rPr>
          <w:rFonts w:cs="Arial"/>
          <w:vertAlign w:val="subscript"/>
        </w:rPr>
        <w:t>IB,c</w:t>
      </w:r>
      <w:r w:rsidRPr="008A04AB">
        <w:rPr>
          <w:rFonts w:cs="Arial"/>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04AB" w:rsidRPr="003B41A4" w14:paraId="0C23D434" w14:textId="77777777" w:rsidTr="008645DB">
        <w:trPr>
          <w:jc w:val="center"/>
        </w:trPr>
        <w:tc>
          <w:tcPr>
            <w:tcW w:w="2336" w:type="dxa"/>
            <w:vMerge w:val="restart"/>
            <w:tcBorders>
              <w:top w:val="single" w:sz="4" w:space="0" w:color="auto"/>
              <w:left w:val="single" w:sz="4" w:space="0" w:color="auto"/>
              <w:right w:val="single" w:sz="4" w:space="0" w:color="auto"/>
            </w:tcBorders>
          </w:tcPr>
          <w:p w14:paraId="266D1A5E" w14:textId="77777777" w:rsidR="008A04AB" w:rsidRPr="003B41A4" w:rsidRDefault="008A04AB" w:rsidP="008645DB">
            <w:pPr>
              <w:keepNext/>
              <w:keepLines/>
              <w:spacing w:after="0"/>
              <w:jc w:val="center"/>
              <w:rPr>
                <w:rFonts w:ascii="Arial" w:eastAsia="SimSun" w:hAnsi="Arial"/>
                <w:b/>
                <w:color w:val="000000" w:themeColor="text1"/>
                <w:sz w:val="18"/>
              </w:rPr>
            </w:pPr>
            <w:r w:rsidRPr="003B41A4">
              <w:rPr>
                <w:rFonts w:ascii="Arial" w:eastAsia="SimSun" w:hAnsi="Arial"/>
                <w:b/>
                <w:color w:val="000000" w:themeColor="text1"/>
                <w:sz w:val="18"/>
              </w:rPr>
              <w:t xml:space="preserve">Inter-band </w:t>
            </w:r>
            <w:r w:rsidRPr="003B41A4">
              <w:rPr>
                <w:rFonts w:ascii="Arial" w:eastAsia="SimSun" w:hAnsi="Arial"/>
                <w:b/>
                <w:color w:val="000000" w:themeColor="text1"/>
                <w:sz w:val="18"/>
                <w:lang w:eastAsia="zh-CN"/>
              </w:rPr>
              <w:t>CA</w:t>
            </w:r>
            <w:r w:rsidRPr="003B41A4">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993F72" w14:textId="77777777" w:rsidR="008A04AB" w:rsidRPr="003B41A4" w:rsidRDefault="008A04AB" w:rsidP="008645DB">
            <w:pPr>
              <w:keepNext/>
              <w:keepLines/>
              <w:spacing w:after="0"/>
              <w:jc w:val="center"/>
              <w:rPr>
                <w:rFonts w:ascii="Arial" w:eastAsia="SimSun" w:hAnsi="Arial"/>
                <w:b/>
                <w:color w:val="000000" w:themeColor="text1"/>
                <w:sz w:val="18"/>
              </w:rPr>
            </w:pPr>
            <w:r w:rsidRPr="003B41A4">
              <w:rPr>
                <w:rFonts w:ascii="Arial" w:eastAsia="SimSun" w:hAnsi="Arial"/>
                <w:b/>
                <w:color w:val="000000" w:themeColor="text1"/>
                <w:sz w:val="18"/>
              </w:rPr>
              <w:t>ΔT</w:t>
            </w:r>
            <w:r w:rsidRPr="003B41A4">
              <w:rPr>
                <w:rFonts w:ascii="Arial" w:eastAsia="SimSun" w:hAnsi="Arial"/>
                <w:b/>
                <w:color w:val="000000" w:themeColor="text1"/>
                <w:sz w:val="18"/>
                <w:vertAlign w:val="subscript"/>
              </w:rPr>
              <w:t>IB,c</w:t>
            </w:r>
            <w:r w:rsidRPr="003B41A4">
              <w:rPr>
                <w:rFonts w:ascii="Arial" w:eastAsia="SimSun" w:hAnsi="Arial"/>
                <w:b/>
                <w:color w:val="000000" w:themeColor="text1"/>
                <w:sz w:val="18"/>
              </w:rPr>
              <w:t xml:space="preserve"> for NR bands (dB)</w:t>
            </w:r>
            <w:r>
              <w:rPr>
                <w:rFonts w:ascii="Arial" w:eastAsia="SimSun" w:hAnsi="Arial"/>
                <w:b/>
                <w:color w:val="000000" w:themeColor="text1"/>
                <w:sz w:val="18"/>
                <w:vertAlign w:val="superscript"/>
              </w:rPr>
              <w:t>*</w:t>
            </w:r>
          </w:p>
        </w:tc>
      </w:tr>
      <w:tr w:rsidR="008A04AB" w:rsidRPr="003B41A4" w14:paraId="3C764424" w14:textId="77777777" w:rsidTr="008645DB">
        <w:trPr>
          <w:jc w:val="center"/>
        </w:trPr>
        <w:tc>
          <w:tcPr>
            <w:tcW w:w="2336" w:type="dxa"/>
            <w:vMerge/>
            <w:tcBorders>
              <w:left w:val="single" w:sz="4" w:space="0" w:color="auto"/>
              <w:bottom w:val="single" w:sz="4" w:space="0" w:color="auto"/>
              <w:right w:val="single" w:sz="4" w:space="0" w:color="auto"/>
            </w:tcBorders>
          </w:tcPr>
          <w:p w14:paraId="559095EC" w14:textId="77777777" w:rsidR="008A04AB" w:rsidRPr="003B41A4" w:rsidRDefault="008A04AB" w:rsidP="008645DB">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D46011" w14:textId="77777777" w:rsidR="008A04AB" w:rsidRPr="003B41A4" w:rsidRDefault="008A04AB" w:rsidP="008645DB">
            <w:pPr>
              <w:keepNext/>
              <w:keepLines/>
              <w:spacing w:after="0"/>
              <w:jc w:val="center"/>
              <w:rPr>
                <w:rFonts w:ascii="Arial" w:eastAsia="SimSun" w:hAnsi="Arial"/>
                <w:b/>
                <w:color w:val="000000" w:themeColor="text1"/>
                <w:sz w:val="18"/>
              </w:rPr>
            </w:pPr>
            <w:r w:rsidRPr="003B41A4">
              <w:rPr>
                <w:rFonts w:ascii="Arial" w:eastAsia="SimSun" w:hAnsi="Arial"/>
                <w:b/>
                <w:color w:val="000000" w:themeColor="text1"/>
                <w:sz w:val="18"/>
              </w:rPr>
              <w:t>Component band in order of bands in configuration</w:t>
            </w:r>
            <w:r>
              <w:rPr>
                <w:rFonts w:ascii="Arial" w:eastAsia="SimSun" w:hAnsi="Arial"/>
                <w:b/>
                <w:color w:val="000000" w:themeColor="text1"/>
                <w:sz w:val="18"/>
                <w:vertAlign w:val="superscript"/>
              </w:rPr>
              <w:t>**</w:t>
            </w:r>
          </w:p>
        </w:tc>
      </w:tr>
      <w:tr w:rsidR="008A04AB" w:rsidRPr="003B41A4" w14:paraId="3B012E32" w14:textId="77777777" w:rsidTr="008645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20FC5C" w14:textId="77777777" w:rsidR="008A04AB" w:rsidRPr="003B41A4" w:rsidRDefault="008A04AB" w:rsidP="008645DB">
            <w:pPr>
              <w:keepNext/>
              <w:keepLines/>
              <w:spacing w:after="0"/>
              <w:jc w:val="center"/>
              <w:rPr>
                <w:rFonts w:ascii="Arial" w:eastAsia="SimSun" w:hAnsi="Arial"/>
                <w:color w:val="000000" w:themeColor="text1"/>
                <w:sz w:val="18"/>
                <w:lang w:val="en-US" w:eastAsia="zh-CN"/>
              </w:rPr>
            </w:pPr>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nx</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ny</w:t>
            </w:r>
            <w:r w:rsidRPr="003B41A4">
              <w:rPr>
                <w:rFonts w:ascii="Arial" w:eastAsia="DengXian" w:hAnsi="Arial"/>
                <w:color w:val="000000" w:themeColor="text1"/>
                <w:sz w:val="18"/>
                <w:lang w:val="sv-SE" w:eastAsia="zh-CN"/>
              </w:rPr>
              <w:t>-n</w:t>
            </w:r>
            <w:r>
              <w:rPr>
                <w:rFonts w:ascii="Arial" w:eastAsia="DengXian" w:hAnsi="Arial"/>
                <w:color w:val="000000" w:themeColor="text1"/>
                <w:sz w:val="18"/>
                <w:lang w:val="sv-SE" w:eastAsia="zh-CN"/>
              </w:rPr>
              <w:t>z</w:t>
            </w:r>
          </w:p>
        </w:tc>
        <w:tc>
          <w:tcPr>
            <w:tcW w:w="1968" w:type="dxa"/>
            <w:tcBorders>
              <w:top w:val="single" w:sz="4" w:space="0" w:color="auto"/>
              <w:left w:val="single" w:sz="4" w:space="0" w:color="auto"/>
              <w:bottom w:val="single" w:sz="4" w:space="0" w:color="auto"/>
              <w:right w:val="single" w:sz="4" w:space="0" w:color="auto"/>
            </w:tcBorders>
            <w:vAlign w:val="center"/>
          </w:tcPr>
          <w:p w14:paraId="2C7E22C0" w14:textId="77777777" w:rsidR="008A04AB" w:rsidRPr="003B41A4" w:rsidRDefault="008A04AB" w:rsidP="008645DB">
            <w:pPr>
              <w:keepNext/>
              <w:keepLines/>
              <w:spacing w:after="0"/>
              <w:jc w:val="center"/>
              <w:rPr>
                <w:rFonts w:ascii="Arial" w:eastAsia="SimSun"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E07E49B" w14:textId="77777777" w:rsidR="008A04AB" w:rsidRPr="003B41A4" w:rsidRDefault="008A04AB" w:rsidP="008645DB">
            <w:pPr>
              <w:keepNext/>
              <w:keepLines/>
              <w:spacing w:after="0"/>
              <w:jc w:val="center"/>
              <w:rPr>
                <w:rFonts w:ascii="Arial" w:eastAsia="SimSun"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FDA0BBE" w14:textId="77777777" w:rsidR="008A04AB" w:rsidRPr="003B41A4" w:rsidRDefault="008A04AB" w:rsidP="008645DB">
            <w:pPr>
              <w:keepNext/>
              <w:keepLines/>
              <w:spacing w:after="0"/>
              <w:jc w:val="center"/>
              <w:rPr>
                <w:rFonts w:ascii="Arial" w:eastAsia="SimSun" w:hAnsi="Arial"/>
                <w:color w:val="000000" w:themeColor="text1"/>
                <w:sz w:val="18"/>
                <w:lang w:val="en-US" w:eastAsia="zh-CN"/>
              </w:rPr>
            </w:pPr>
          </w:p>
        </w:tc>
      </w:tr>
      <w:tr w:rsidR="008A04AB" w:rsidRPr="003B41A4" w14:paraId="386A5C67" w14:textId="77777777" w:rsidTr="008645DB">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561A84" w14:textId="77777777" w:rsidR="008A04AB" w:rsidRPr="003B41A4" w:rsidRDefault="008A04AB" w:rsidP="008645DB">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7D44186F" w14:textId="77777777" w:rsidR="008A04AB" w:rsidRPr="003B41A4" w:rsidRDefault="008A04AB" w:rsidP="008645DB">
            <w:pPr>
              <w:keepNext/>
              <w:keepLines/>
              <w:spacing w:after="0"/>
              <w:ind w:left="851" w:hanging="851"/>
              <w:rPr>
                <w:rFonts w:ascii="Arial" w:eastAsia="SimSun"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63679B7B" w14:textId="77777777" w:rsidR="008A04AB" w:rsidRPr="007338E6" w:rsidRDefault="008A04AB" w:rsidP="008A04AB">
      <w:pPr>
        <w:keepNext/>
        <w:keepLines/>
        <w:rPr>
          <w:rFonts w:ascii="Arial" w:hAnsi="Arial" w:cs="Arial"/>
        </w:rPr>
      </w:pPr>
    </w:p>
    <w:p w14:paraId="7C96CDB5" w14:textId="56AEDE0D" w:rsidR="008A04AB" w:rsidRDefault="008A04AB" w:rsidP="008A04AB">
      <w:pPr>
        <w:pStyle w:val="TH"/>
      </w:pPr>
      <w:r>
        <w:rPr>
          <w:rFonts w:cs="Arial"/>
        </w:rPr>
        <w:t xml:space="preserve">Table </w:t>
      </w:r>
      <w:r w:rsidRPr="008A04AB">
        <w:rPr>
          <w:rFonts w:cs="Arial"/>
        </w:rPr>
        <w:t>5</w:t>
      </w:r>
      <w:r>
        <w:rPr>
          <w:rFonts w:cs="Arial"/>
        </w:rPr>
        <w:t>.</w:t>
      </w:r>
      <w:r w:rsidR="0005247C">
        <w:rPr>
          <w:rFonts w:cs="Arial"/>
        </w:rPr>
        <w:t>0</w:t>
      </w:r>
      <w:r w:rsidRPr="008A04AB">
        <w:rPr>
          <w:rFonts w:cs="Arial"/>
        </w:rPr>
        <w:t>.1.</w:t>
      </w:r>
      <w:r>
        <w:rPr>
          <w:rFonts w:cs="Arial"/>
        </w:rPr>
        <w:t>3-2: ΔR</w:t>
      </w:r>
      <w:r w:rsidRPr="008A04AB">
        <w:rPr>
          <w:rFonts w:cs="Arial"/>
          <w:vertAlign w:val="subscript"/>
        </w:rPr>
        <w:t>IB,c</w:t>
      </w:r>
      <w:r w:rsidRPr="008A04AB">
        <w:rPr>
          <w:rFonts w:cs="Arial"/>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04AB" w:rsidRPr="002A490B" w14:paraId="754D5681" w14:textId="77777777" w:rsidTr="008645DB">
        <w:trPr>
          <w:trHeight w:val="187"/>
          <w:jc w:val="center"/>
        </w:trPr>
        <w:tc>
          <w:tcPr>
            <w:tcW w:w="1594" w:type="dxa"/>
            <w:vMerge w:val="restart"/>
          </w:tcPr>
          <w:p w14:paraId="405E9FA0" w14:textId="77777777" w:rsidR="008A04AB" w:rsidRPr="002A490B" w:rsidRDefault="008A04AB" w:rsidP="008645DB">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Inter-band CA combination</w:t>
            </w:r>
          </w:p>
        </w:tc>
        <w:tc>
          <w:tcPr>
            <w:tcW w:w="5845" w:type="dxa"/>
            <w:gridSpan w:val="3"/>
            <w:vAlign w:val="center"/>
          </w:tcPr>
          <w:p w14:paraId="091E952B" w14:textId="77777777" w:rsidR="008A04AB" w:rsidRPr="002A490B" w:rsidRDefault="008A04AB" w:rsidP="008645DB">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ΔR</w:t>
            </w:r>
            <w:r w:rsidRPr="002A490B">
              <w:rPr>
                <w:rFonts w:ascii="Arial" w:eastAsia="DengXian" w:hAnsi="Arial"/>
                <w:b/>
                <w:color w:val="000000" w:themeColor="text1"/>
                <w:sz w:val="18"/>
                <w:vertAlign w:val="subscript"/>
              </w:rPr>
              <w:t>IB,c</w:t>
            </w:r>
            <w:r w:rsidRPr="002A490B">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p>
        </w:tc>
      </w:tr>
      <w:tr w:rsidR="008A04AB" w:rsidRPr="002A490B" w14:paraId="44599E5D" w14:textId="77777777" w:rsidTr="008645DB">
        <w:trPr>
          <w:trHeight w:val="187"/>
          <w:jc w:val="center"/>
        </w:trPr>
        <w:tc>
          <w:tcPr>
            <w:tcW w:w="1594" w:type="dxa"/>
            <w:vMerge/>
            <w:tcBorders>
              <w:bottom w:val="single" w:sz="4" w:space="0" w:color="auto"/>
            </w:tcBorders>
          </w:tcPr>
          <w:p w14:paraId="32FC826F" w14:textId="77777777" w:rsidR="008A04AB" w:rsidRPr="002A490B" w:rsidRDefault="008A04AB" w:rsidP="008645DB">
            <w:pPr>
              <w:keepNext/>
              <w:keepLines/>
              <w:spacing w:after="0"/>
              <w:jc w:val="center"/>
              <w:rPr>
                <w:rFonts w:ascii="Arial" w:eastAsia="DengXian" w:hAnsi="Arial"/>
                <w:b/>
                <w:color w:val="000000" w:themeColor="text1"/>
                <w:sz w:val="18"/>
              </w:rPr>
            </w:pPr>
          </w:p>
        </w:tc>
        <w:tc>
          <w:tcPr>
            <w:tcW w:w="5845" w:type="dxa"/>
            <w:gridSpan w:val="3"/>
            <w:vAlign w:val="center"/>
          </w:tcPr>
          <w:p w14:paraId="1C24A1A3" w14:textId="77777777" w:rsidR="008A04AB" w:rsidRPr="002A490B" w:rsidRDefault="008A04AB" w:rsidP="008645DB">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p>
        </w:tc>
      </w:tr>
      <w:tr w:rsidR="008A04AB" w:rsidRPr="002A490B" w14:paraId="1F074807" w14:textId="77777777" w:rsidTr="008645DB">
        <w:trPr>
          <w:trHeight w:val="187"/>
          <w:jc w:val="center"/>
        </w:trPr>
        <w:tc>
          <w:tcPr>
            <w:tcW w:w="1594" w:type="dxa"/>
            <w:tcBorders>
              <w:bottom w:val="single" w:sz="4" w:space="0" w:color="auto"/>
            </w:tcBorders>
            <w:shd w:val="clear" w:color="auto" w:fill="auto"/>
          </w:tcPr>
          <w:p w14:paraId="3D1D3FCF" w14:textId="77777777" w:rsidR="008A04AB" w:rsidRPr="002A490B" w:rsidRDefault="008A04AB" w:rsidP="008645DB">
            <w:pPr>
              <w:keepNext/>
              <w:keepLines/>
              <w:spacing w:after="0"/>
              <w:jc w:val="center"/>
              <w:rPr>
                <w:rFonts w:ascii="Arial" w:eastAsia="DengXian" w:hAnsi="Arial"/>
                <w:color w:val="000000" w:themeColor="text1"/>
                <w:sz w:val="18"/>
              </w:rPr>
            </w:pPr>
            <w:r w:rsidRPr="002A490B">
              <w:rPr>
                <w:rFonts w:ascii="Arial" w:eastAsia="DengXian" w:hAnsi="Arial"/>
                <w:color w:val="000000" w:themeColor="text1"/>
                <w:sz w:val="18"/>
                <w:lang w:eastAsia="zh-CN"/>
              </w:rPr>
              <w:t>CA</w:t>
            </w:r>
            <w:r w:rsidRPr="002A490B">
              <w:rPr>
                <w:rFonts w:ascii="Arial" w:eastAsia="DengXian" w:hAnsi="Arial"/>
                <w:color w:val="000000" w:themeColor="text1"/>
                <w:sz w:val="18"/>
              </w:rPr>
              <w:t>_</w:t>
            </w:r>
            <w:r w:rsidRPr="002A490B">
              <w:rPr>
                <w:rFonts w:ascii="Arial" w:eastAsia="DengXian" w:hAnsi="Arial"/>
                <w:color w:val="000000" w:themeColor="text1"/>
                <w:sz w:val="18"/>
                <w:lang w:eastAsia="zh-CN"/>
              </w:rPr>
              <w:t>n</w:t>
            </w:r>
            <w:r>
              <w:rPr>
                <w:rFonts w:ascii="Arial" w:eastAsia="DengXian" w:hAnsi="Arial"/>
                <w:color w:val="000000" w:themeColor="text1"/>
                <w:sz w:val="18"/>
                <w:lang w:eastAsia="zh-CN"/>
              </w:rPr>
              <w:t>x</w:t>
            </w:r>
            <w:r w:rsidRPr="002A490B">
              <w:rPr>
                <w:rFonts w:ascii="Arial" w:eastAsia="DengXian" w:hAnsi="Arial"/>
                <w:color w:val="000000" w:themeColor="text1"/>
                <w:sz w:val="18"/>
                <w:lang w:val="sv-SE" w:eastAsia="ja-JP"/>
              </w:rPr>
              <w:t>-</w:t>
            </w:r>
            <w:r w:rsidRPr="002A490B">
              <w:rPr>
                <w:rFonts w:ascii="Arial" w:eastAsia="DengXian" w:hAnsi="Arial"/>
                <w:color w:val="000000" w:themeColor="text1"/>
                <w:sz w:val="18"/>
                <w:lang w:val="en-US" w:eastAsia="zh-CN"/>
              </w:rPr>
              <w:t>n</w:t>
            </w:r>
            <w:r>
              <w:rPr>
                <w:rFonts w:ascii="Arial" w:eastAsia="DengXian" w:hAnsi="Arial"/>
                <w:color w:val="000000" w:themeColor="text1"/>
                <w:sz w:val="18"/>
                <w:lang w:val="en-US" w:eastAsia="zh-CN"/>
              </w:rPr>
              <w:t>y</w:t>
            </w:r>
            <w:r w:rsidRPr="002A490B">
              <w:rPr>
                <w:rFonts w:ascii="Arial" w:eastAsia="DengXian" w:hAnsi="Arial"/>
                <w:color w:val="000000" w:themeColor="text1"/>
                <w:sz w:val="18"/>
                <w:lang w:val="sv-SE" w:eastAsia="zh-CN"/>
              </w:rPr>
              <w:t>-n</w:t>
            </w:r>
            <w:r>
              <w:rPr>
                <w:rFonts w:ascii="Arial" w:eastAsia="DengXian" w:hAnsi="Arial"/>
                <w:color w:val="000000" w:themeColor="text1"/>
                <w:sz w:val="18"/>
                <w:lang w:val="sv-SE" w:eastAsia="zh-CN"/>
              </w:rPr>
              <w:t>z</w:t>
            </w:r>
          </w:p>
        </w:tc>
        <w:tc>
          <w:tcPr>
            <w:tcW w:w="1948" w:type="dxa"/>
            <w:vAlign w:val="center"/>
          </w:tcPr>
          <w:p w14:paraId="2625C2DD" w14:textId="77777777" w:rsidR="008A04AB" w:rsidRPr="002A490B" w:rsidRDefault="008A04AB" w:rsidP="008645DB">
            <w:pPr>
              <w:keepNext/>
              <w:keepLines/>
              <w:spacing w:after="0"/>
              <w:jc w:val="center"/>
              <w:rPr>
                <w:rFonts w:ascii="Arial" w:eastAsia="DengXian" w:hAnsi="Arial"/>
                <w:color w:val="000000" w:themeColor="text1"/>
                <w:sz w:val="18"/>
                <w:lang w:eastAsia="zh-CN"/>
              </w:rPr>
            </w:pPr>
          </w:p>
        </w:tc>
        <w:tc>
          <w:tcPr>
            <w:tcW w:w="1948" w:type="dxa"/>
            <w:vAlign w:val="center"/>
          </w:tcPr>
          <w:p w14:paraId="11B169E3" w14:textId="77777777" w:rsidR="008A04AB" w:rsidRPr="002A490B" w:rsidRDefault="008A04AB" w:rsidP="008645DB">
            <w:pPr>
              <w:keepNext/>
              <w:keepLines/>
              <w:spacing w:after="0"/>
              <w:jc w:val="center"/>
              <w:rPr>
                <w:rFonts w:ascii="Arial" w:eastAsia="DengXian" w:hAnsi="Arial"/>
                <w:color w:val="000000" w:themeColor="text1"/>
                <w:sz w:val="18"/>
                <w:lang w:eastAsia="zh-CN"/>
              </w:rPr>
            </w:pPr>
          </w:p>
        </w:tc>
        <w:tc>
          <w:tcPr>
            <w:tcW w:w="1949" w:type="dxa"/>
            <w:vAlign w:val="center"/>
          </w:tcPr>
          <w:p w14:paraId="5E37D585" w14:textId="77777777" w:rsidR="008A04AB" w:rsidRPr="002A490B" w:rsidRDefault="008A04AB" w:rsidP="008645DB">
            <w:pPr>
              <w:keepNext/>
              <w:keepLines/>
              <w:spacing w:after="0"/>
              <w:jc w:val="center"/>
              <w:rPr>
                <w:rFonts w:ascii="Arial" w:eastAsia="DengXian" w:hAnsi="Arial"/>
                <w:color w:val="000000" w:themeColor="text1"/>
                <w:sz w:val="18"/>
                <w:lang w:eastAsia="zh-CN"/>
              </w:rPr>
            </w:pPr>
          </w:p>
        </w:tc>
      </w:tr>
      <w:tr w:rsidR="008A04AB" w:rsidRPr="002A490B" w14:paraId="24415D00" w14:textId="77777777" w:rsidTr="008645DB">
        <w:trPr>
          <w:trHeight w:val="187"/>
          <w:jc w:val="center"/>
        </w:trPr>
        <w:tc>
          <w:tcPr>
            <w:tcW w:w="7439" w:type="dxa"/>
            <w:gridSpan w:val="4"/>
            <w:tcBorders>
              <w:top w:val="single" w:sz="4" w:space="0" w:color="auto"/>
            </w:tcBorders>
            <w:shd w:val="clear" w:color="auto" w:fill="auto"/>
          </w:tcPr>
          <w:p w14:paraId="7562FFEB" w14:textId="77777777" w:rsidR="008A04AB" w:rsidRPr="002A490B" w:rsidRDefault="008A04AB" w:rsidP="008645DB">
            <w:pPr>
              <w:keepLines/>
              <w:spacing w:after="0"/>
              <w:ind w:left="870" w:hanging="870"/>
              <w:rPr>
                <w:rFonts w:eastAsia="DengXian" w:cs="Arial"/>
                <w:color w:val="000000" w:themeColor="text1"/>
                <w:lang w:eastAsia="ja-JP"/>
              </w:rPr>
            </w:pPr>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 xml:space="preserve"> “-” denotes ΔR</w:t>
            </w:r>
            <w:r w:rsidRPr="002A490B">
              <w:rPr>
                <w:rFonts w:ascii="Arial" w:eastAsia="DengXian" w:hAnsi="Arial" w:cs="Arial"/>
                <w:color w:val="000000" w:themeColor="text1"/>
                <w:sz w:val="18"/>
                <w:vertAlign w:val="subscript"/>
                <w:lang w:eastAsia="ja-JP"/>
              </w:rPr>
              <w:t>IB,c</w:t>
            </w:r>
            <w:r w:rsidRPr="002A490B">
              <w:rPr>
                <w:rFonts w:ascii="Arial" w:eastAsia="DengXian" w:hAnsi="Arial" w:cs="Arial"/>
                <w:color w:val="000000" w:themeColor="text1"/>
                <w:sz w:val="18"/>
                <w:lang w:eastAsia="ja-JP"/>
              </w:rPr>
              <w:t xml:space="preserve"> = 0.</w:t>
            </w:r>
          </w:p>
          <w:p w14:paraId="7200D03B" w14:textId="77777777" w:rsidR="008A04AB" w:rsidRPr="002A490B" w:rsidRDefault="008A04AB" w:rsidP="008645DB">
            <w:pPr>
              <w:keepLines/>
              <w:spacing w:after="0"/>
              <w:ind w:left="870" w:hanging="870"/>
              <w:rPr>
                <w:rFonts w:ascii="Arial" w:eastAsia="DengXian" w:hAnsi="Arial"/>
                <w:color w:val="000000" w:themeColor="text1"/>
                <w:sz w:val="18"/>
                <w:lang w:val="en-US"/>
              </w:rPr>
            </w:pPr>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34DC38C6" w14:textId="77777777" w:rsidR="008A04AB" w:rsidRPr="007338E6" w:rsidRDefault="008A04AB" w:rsidP="00A20126"/>
    <w:p w14:paraId="5A032B2E" w14:textId="0D898932" w:rsidR="00654648" w:rsidRPr="005D2633" w:rsidRDefault="00DF33FC">
      <w:pPr>
        <w:pStyle w:val="Heading3"/>
        <w:rPr>
          <w:rFonts w:cs="Arial"/>
          <w:szCs w:val="28"/>
          <w:lang w:val="en-US" w:eastAsia="zh-CN"/>
        </w:rPr>
      </w:pPr>
      <w:bookmarkStart w:id="71" w:name="_Toc183507675"/>
      <w:r w:rsidRPr="005D2633">
        <w:rPr>
          <w:rFonts w:cs="Arial"/>
          <w:szCs w:val="28"/>
          <w:lang w:val="en-US" w:eastAsia="zh-CN"/>
        </w:rPr>
        <w:lastRenderedPageBreak/>
        <w:t>5.</w:t>
      </w:r>
      <w:r w:rsidR="0005247C">
        <w:rPr>
          <w:rFonts w:cs="Arial"/>
          <w:szCs w:val="28"/>
          <w:lang w:val="en-US" w:eastAsia="zh-CN"/>
        </w:rPr>
        <w:t>0</w:t>
      </w:r>
      <w:r w:rsidRPr="005D2633">
        <w:rPr>
          <w:rFonts w:cs="Arial"/>
          <w:szCs w:val="28"/>
          <w:lang w:val="en-US" w:eastAsia="zh-CN"/>
        </w:rPr>
        <w:t>.2</w:t>
      </w:r>
      <w:r w:rsidRPr="005D2633">
        <w:rPr>
          <w:rFonts w:cs="Arial"/>
          <w:szCs w:val="28"/>
          <w:lang w:val="en-US" w:eastAsia="zh-CN"/>
        </w:rPr>
        <w:tab/>
        <w:t>Specific for 2 bands UL CA</w:t>
      </w:r>
      <w:bookmarkEnd w:id="71"/>
    </w:p>
    <w:p w14:paraId="794A6A0B" w14:textId="25EB3729" w:rsidR="00654648" w:rsidRPr="00140BB6" w:rsidRDefault="00DF33FC" w:rsidP="00140BB6">
      <w:pPr>
        <w:pStyle w:val="Heading4"/>
        <w:overflowPunct w:val="0"/>
        <w:autoSpaceDE w:val="0"/>
        <w:autoSpaceDN w:val="0"/>
        <w:adjustRightInd w:val="0"/>
        <w:textAlignment w:val="baseline"/>
        <w:rPr>
          <w:rFonts w:eastAsia="Times New Roman"/>
          <w:lang w:eastAsia="en-GB"/>
        </w:rPr>
      </w:pPr>
      <w:bookmarkStart w:id="72" w:name="_Toc183507676"/>
      <w:r w:rsidRPr="00140BB6">
        <w:rPr>
          <w:rFonts w:eastAsia="Times New Roman"/>
          <w:lang w:eastAsia="en-GB"/>
        </w:rPr>
        <w:t>5.</w:t>
      </w:r>
      <w:r w:rsidR="0005247C">
        <w:rPr>
          <w:rFonts w:eastAsia="Times New Roman"/>
          <w:lang w:eastAsia="en-GB"/>
        </w:rPr>
        <w:t>0</w:t>
      </w:r>
      <w:r w:rsidRPr="00140BB6">
        <w:rPr>
          <w:rFonts w:eastAsia="Times New Roman"/>
          <w:lang w:eastAsia="en-GB"/>
        </w:rPr>
        <w:t>.2.1</w:t>
      </w:r>
      <w:r w:rsidRPr="00140BB6">
        <w:rPr>
          <w:rFonts w:eastAsia="Times New Roman"/>
          <w:lang w:eastAsia="en-GB"/>
        </w:rPr>
        <w:tab/>
        <w:t>UE co-existence studies</w:t>
      </w:r>
      <w:bookmarkEnd w:id="72"/>
    </w:p>
    <w:p w14:paraId="39635673" w14:textId="1C845D96" w:rsidR="005D2633" w:rsidRDefault="005D2633" w:rsidP="005D2633">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w:t>
      </w:r>
      <w:r w:rsidR="001F5138">
        <w:rPr>
          <w:rFonts w:hint="eastAsia"/>
          <w:i/>
          <w:iCs/>
          <w:color w:val="FF0000"/>
          <w:lang w:val="en-US" w:eastAsia="zh-CN"/>
        </w:rPr>
        <w:t>fy potential issues to be analy</w:t>
      </w:r>
      <w:r w:rsidR="001F5138">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6C2AC9A6" w14:textId="77E35077" w:rsidR="005D2633" w:rsidRPr="00242348" w:rsidRDefault="005D2633" w:rsidP="00A01F50">
      <w:pPr>
        <w:pStyle w:val="Heading5"/>
        <w:overflowPunct w:val="0"/>
        <w:autoSpaceDE w:val="0"/>
        <w:autoSpaceDN w:val="0"/>
        <w:adjustRightInd w:val="0"/>
        <w:textAlignment w:val="baseline"/>
        <w:rPr>
          <w:snapToGrid w:val="0"/>
          <w:lang w:eastAsia="en-GB"/>
        </w:rPr>
      </w:pPr>
      <w:bookmarkStart w:id="73" w:name="_Toc183507677"/>
      <w:r w:rsidRPr="00242348">
        <w:rPr>
          <w:rFonts w:hint="eastAsia"/>
          <w:snapToGrid w:val="0"/>
          <w:lang w:eastAsia="en-GB"/>
        </w:rPr>
        <w:t>5.</w:t>
      </w:r>
      <w:r w:rsidR="0005247C">
        <w:rPr>
          <w:snapToGrid w:val="0"/>
          <w:lang w:eastAsia="en-GB"/>
        </w:rPr>
        <w:t>0</w:t>
      </w:r>
      <w:r w:rsidRPr="00242348">
        <w:rPr>
          <w:snapToGrid w:val="0"/>
          <w:lang w:eastAsia="en-GB"/>
        </w:rPr>
        <w:t>.2.</w:t>
      </w:r>
      <w:r w:rsidR="00036F01">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73"/>
    </w:p>
    <w:p w14:paraId="4086C776" w14:textId="77777777" w:rsidR="005D2633" w:rsidRPr="0007219E" w:rsidRDefault="005D2633" w:rsidP="005D2633">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78A680A0" w14:textId="5D4D9DC7" w:rsidR="00A76C0A" w:rsidRPr="00A76C0A" w:rsidRDefault="00A76C0A" w:rsidP="00A76C0A">
      <w:pPr>
        <w:rPr>
          <w:rFonts w:eastAsia="MS Mincho"/>
        </w:rPr>
      </w:pPr>
      <w:r w:rsidRPr="00A76C0A">
        <w:rPr>
          <w:rFonts w:eastAsia="MS Mincho"/>
        </w:rPr>
        <w:t xml:space="preserve">Table </w:t>
      </w:r>
      <w:r w:rsidRPr="00A76C0A">
        <w:rPr>
          <w:rFonts w:eastAsia="MS Mincho" w:hint="eastAsia"/>
        </w:rPr>
        <w:t>5.</w:t>
      </w:r>
      <w:r w:rsidR="0005247C">
        <w:rPr>
          <w:rFonts w:eastAsia="MS Mincho"/>
        </w:rPr>
        <w:t>0</w:t>
      </w:r>
      <w:r w:rsidR="001F5138">
        <w:rPr>
          <w:rFonts w:eastAsia="MS Mincho"/>
        </w:rPr>
        <w:t>.2.1</w:t>
      </w:r>
      <w:r w:rsidRPr="00A76C0A">
        <w:rPr>
          <w:rFonts w:eastAsia="MS Mincho"/>
        </w:rPr>
        <w:t>.1-1 provides the two UL bands with one CC per band IMD interference analysis for CA_nXA-nYA-nZA with UL CA_nXA-nYA.</w:t>
      </w:r>
    </w:p>
    <w:p w14:paraId="26A1777B" w14:textId="05AAB3F0" w:rsidR="00A76C0A" w:rsidRDefault="00A76C0A" w:rsidP="00A76C0A">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sidR="0005247C">
        <w:rPr>
          <w:rFonts w:ascii="Arial" w:hAnsi="Arial" w:cs="Arial"/>
          <w:b/>
          <w:lang w:eastAsia="zh-CN"/>
        </w:rPr>
        <w:t>0</w:t>
      </w:r>
      <w:r w:rsidRPr="004D6DE3">
        <w:rPr>
          <w:rFonts w:ascii="Arial" w:hAnsi="Arial" w:cs="Arial"/>
          <w:b/>
          <w:lang w:eastAsia="zh-CN"/>
        </w:rPr>
        <w:t>.2.</w:t>
      </w:r>
      <w:r w:rsidR="001F5138">
        <w:rPr>
          <w:rFonts w:ascii="Arial" w:hAnsi="Arial" w:cs="Arial"/>
          <w:b/>
          <w:lang w:eastAsia="zh-CN"/>
        </w:rPr>
        <w:t>1</w:t>
      </w:r>
      <w:r w:rsidRPr="004D6DE3">
        <w:rPr>
          <w:rFonts w:ascii="Arial" w:hAnsi="Arial" w:cs="Arial"/>
          <w:b/>
          <w:lang w:eastAsia="zh-CN"/>
        </w:rPr>
        <w:t xml:space="preserve">.1-1: </w:t>
      </w:r>
      <w:r w:rsidR="00242348">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76C0A" w14:paraId="143B4153" w14:textId="77777777" w:rsidTr="00140BB6">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17F2E" w14:textId="77777777" w:rsidR="00A76C0A" w:rsidRDefault="00A76C0A" w:rsidP="00140BB6">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8C4DA" w14:textId="77777777" w:rsidR="00A76C0A" w:rsidRDefault="00A76C0A" w:rsidP="00140BB6">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4C16C" w14:textId="77777777" w:rsidR="00A76C0A" w:rsidRDefault="00A76C0A" w:rsidP="00140BB6">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4D5187" w14:textId="77777777" w:rsidR="00A76C0A" w:rsidRDefault="00A76C0A" w:rsidP="00140BB6">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3DADA3" w14:textId="77777777" w:rsidR="00A76C0A" w:rsidRDefault="00A76C0A" w:rsidP="00140BB6">
            <w:pPr>
              <w:pStyle w:val="TAH"/>
            </w:pPr>
            <w:r>
              <w:t>f</w:t>
            </w:r>
            <w:r>
              <w:rPr>
                <w:vertAlign w:val="subscript"/>
              </w:rPr>
              <w:t>y_high</w:t>
            </w:r>
          </w:p>
        </w:tc>
      </w:tr>
      <w:tr w:rsidR="00A76C0A" w14:paraId="3F4E1119"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45D16A" w14:textId="77777777" w:rsidR="00A76C0A" w:rsidRDefault="00A76C0A" w:rsidP="00140BB6">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7F9531" w14:textId="77777777" w:rsidR="00A76C0A" w:rsidRDefault="00A76C0A" w:rsidP="00140BB6">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8B4FCB"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80F42A" w14:textId="77777777" w:rsidR="00A76C0A" w:rsidRDefault="00A76C0A" w:rsidP="00140BB6">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23CBCB"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A76C0A" w14:paraId="7A23864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2CAB8"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57B820" w14:textId="77777777" w:rsidR="00A76C0A" w:rsidRDefault="00A76C0A" w:rsidP="00140BB6">
            <w:pPr>
              <w:pStyle w:val="TAL"/>
              <w:jc w:val="center"/>
              <w:rPr>
                <w:lang w:val="en-US"/>
              </w:rPr>
            </w:pPr>
            <w:r>
              <w:rPr>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FA82C" w14:textId="77777777" w:rsidR="00A76C0A" w:rsidRDefault="00A76C0A" w:rsidP="00140BB6">
            <w:pPr>
              <w:keepNext/>
              <w:keepLines/>
              <w:spacing w:after="0"/>
              <w:jc w:val="center"/>
              <w:rPr>
                <w:sz w:val="18"/>
                <w:lang w:val="en-US"/>
              </w:rPr>
            </w:pPr>
            <w:r>
              <w:rPr>
                <w:sz w:val="18"/>
                <w:lang w:val="en-US"/>
              </w:rPr>
              <w:t>–</w:t>
            </w:r>
          </w:p>
        </w:tc>
      </w:tr>
      <w:tr w:rsidR="00A76C0A" w14:paraId="06E5CB4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E28FDB" w14:textId="77777777" w:rsidR="00A76C0A" w:rsidRDefault="00A76C0A" w:rsidP="00140BB6">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B5A464"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707661"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7A505D"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069D38E"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A76C0A" w14:paraId="2D90C2DC"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B40A5B"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FE1B4C"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6A356F" w14:textId="77777777" w:rsidR="00A76C0A" w:rsidRDefault="00A76C0A" w:rsidP="00140BB6">
            <w:pPr>
              <w:keepNext/>
              <w:keepLines/>
              <w:spacing w:after="0"/>
              <w:jc w:val="center"/>
              <w:rPr>
                <w:sz w:val="18"/>
                <w:lang w:eastAsia="ja-JP"/>
              </w:rPr>
            </w:pPr>
            <w:r>
              <w:rPr>
                <w:sz w:val="18"/>
                <w:lang w:val="en-US"/>
              </w:rPr>
              <w:t>–</w:t>
            </w:r>
          </w:p>
        </w:tc>
      </w:tr>
      <w:tr w:rsidR="00A76C0A" w14:paraId="01A2AD1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903C1A" w14:textId="77777777" w:rsidR="00A76C0A" w:rsidRDefault="00A76C0A" w:rsidP="00140BB6">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5E848B"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0F8CD5"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9A9408"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22DC9C8"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A76C0A" w14:paraId="6C75F7B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6FE01"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DB6479" w14:textId="77777777" w:rsidR="00A76C0A" w:rsidRDefault="00A76C0A" w:rsidP="00140BB6">
            <w:pPr>
              <w:keepNext/>
              <w:keepLines/>
              <w:spacing w:after="0"/>
              <w:jc w:val="center"/>
              <w:rPr>
                <w:sz w:val="18"/>
                <w:lang w:val="en-US"/>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A61C7" w14:textId="77777777" w:rsidR="00A76C0A" w:rsidRDefault="00A76C0A" w:rsidP="00140BB6">
            <w:pPr>
              <w:keepNext/>
              <w:keepLines/>
              <w:spacing w:after="0"/>
              <w:jc w:val="center"/>
              <w:rPr>
                <w:sz w:val="18"/>
                <w:lang w:val="en-US"/>
              </w:rPr>
            </w:pPr>
            <w:r>
              <w:rPr>
                <w:sz w:val="18"/>
                <w:lang w:val="en-US"/>
              </w:rPr>
              <w:t>–</w:t>
            </w:r>
          </w:p>
        </w:tc>
      </w:tr>
      <w:tr w:rsidR="00A76C0A" w14:paraId="0EDBA235"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AE15CF" w14:textId="77777777" w:rsidR="00A76C0A" w:rsidRDefault="00A76C0A" w:rsidP="00140BB6">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875B53" w14:textId="77777777" w:rsidR="00A76C0A" w:rsidRDefault="00A76C0A" w:rsidP="00140BB6">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4C750AC" w14:textId="77777777" w:rsidR="00A76C0A" w:rsidRDefault="00A76C0A" w:rsidP="00140BB6">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6EC84C" w14:textId="77777777" w:rsidR="00A76C0A" w:rsidRDefault="00A76C0A" w:rsidP="00140BB6">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E070871" w14:textId="77777777" w:rsidR="00A76C0A" w:rsidRDefault="00A76C0A" w:rsidP="00140BB6">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A76C0A" w14:paraId="01369085"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EA85DA" w14:textId="77777777" w:rsidR="00A76C0A" w:rsidRDefault="00A76C0A" w:rsidP="00140BB6">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DB152"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286850" w14:textId="77777777" w:rsidR="00A76C0A" w:rsidRDefault="00A76C0A" w:rsidP="00140BB6">
            <w:pPr>
              <w:keepNext/>
              <w:keepLines/>
              <w:spacing w:after="0"/>
              <w:jc w:val="center"/>
              <w:rPr>
                <w:sz w:val="18"/>
                <w:lang w:eastAsia="ja-JP"/>
              </w:rPr>
            </w:pPr>
            <w:r>
              <w:rPr>
                <w:sz w:val="18"/>
                <w:lang w:val="en-US"/>
              </w:rPr>
              <w:t>–</w:t>
            </w:r>
          </w:p>
        </w:tc>
      </w:tr>
      <w:tr w:rsidR="00065CBA" w14:paraId="6F1C6B37"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2EE6C" w14:textId="77777777" w:rsidR="00065CBA" w:rsidRDefault="00065CBA" w:rsidP="00140BB6">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1703C" w14:textId="77777777" w:rsidR="00065CBA" w:rsidRDefault="00065CBA" w:rsidP="00140BB6">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B8BB2AE" w14:textId="77777777" w:rsidR="00065CBA" w:rsidRDefault="00065CBA" w:rsidP="00140BB6">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42874FB" w14:textId="77777777" w:rsidR="00065CBA" w:rsidRDefault="00065CBA" w:rsidP="00140BB6">
            <w:pPr>
              <w:pStyle w:val="TAL"/>
              <w:jc w:val="center"/>
              <w:rPr>
                <w:lang w:val="en-US"/>
              </w:rPr>
            </w:pPr>
          </w:p>
        </w:tc>
      </w:tr>
      <w:tr w:rsidR="00065CBA" w14:paraId="47F58B2D"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A195D" w14:textId="77777777" w:rsidR="00065CBA" w:rsidRDefault="00065CB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BBCC58" w14:textId="77777777" w:rsidR="00065CBA" w:rsidRDefault="00065CBA" w:rsidP="00140BB6">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9B115B" w14:textId="77777777" w:rsidR="00065CBA" w:rsidRDefault="00065CBA" w:rsidP="00140BB6">
            <w:pPr>
              <w:keepNext/>
              <w:keepLines/>
              <w:spacing w:after="0"/>
              <w:jc w:val="center"/>
              <w:rPr>
                <w:sz w:val="18"/>
                <w:lang w:eastAsia="ja-JP"/>
              </w:rPr>
            </w:pPr>
          </w:p>
        </w:tc>
      </w:tr>
      <w:tr w:rsidR="00A76C0A" w14:paraId="3A1DC061"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E92340" w14:textId="77777777" w:rsidR="00A76C0A" w:rsidRDefault="00A76C0A" w:rsidP="00140BB6">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FA2949" w14:textId="77777777" w:rsidR="00A76C0A" w:rsidRDefault="00A76C0A" w:rsidP="00140BB6">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0EC9F6" w14:textId="77777777" w:rsidR="00A76C0A" w:rsidRDefault="00A76C0A" w:rsidP="00140BB6">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66A02F" w14:textId="77777777" w:rsidR="00A76C0A" w:rsidRDefault="00A76C0A" w:rsidP="00140BB6">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1BFF4B" w14:textId="77777777" w:rsidR="00A76C0A" w:rsidRDefault="00A76C0A" w:rsidP="00140BB6">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A76C0A" w14:paraId="12FEBFA8"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6A24CE"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12A4F6"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4F5F10" w14:textId="77777777" w:rsidR="00A76C0A" w:rsidRDefault="00A76C0A" w:rsidP="00140BB6">
            <w:pPr>
              <w:keepNext/>
              <w:keepLines/>
              <w:spacing w:after="0"/>
              <w:jc w:val="center"/>
              <w:rPr>
                <w:sz w:val="18"/>
                <w:lang w:eastAsia="ja-JP"/>
              </w:rPr>
            </w:pPr>
            <w:r>
              <w:rPr>
                <w:sz w:val="18"/>
                <w:lang w:val="en-US"/>
              </w:rPr>
              <w:t>–</w:t>
            </w:r>
          </w:p>
        </w:tc>
      </w:tr>
      <w:tr w:rsidR="00065CBA" w14:paraId="7E63943E"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0B5783" w14:textId="77777777" w:rsidR="00065CBA" w:rsidRDefault="00065CBA" w:rsidP="00140BB6">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29215F" w14:textId="77777777" w:rsidR="00065CBA" w:rsidRDefault="00065CBA" w:rsidP="00140BB6">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CF1F8BF" w14:textId="77777777" w:rsidR="00065CBA" w:rsidRDefault="00065CBA" w:rsidP="00140BB6">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B0596D" w14:textId="77777777" w:rsidR="00065CBA" w:rsidRDefault="00065CBA" w:rsidP="00140BB6">
            <w:pPr>
              <w:pStyle w:val="TAL"/>
              <w:jc w:val="center"/>
              <w:rPr>
                <w:lang w:val="en-US"/>
              </w:rPr>
            </w:pPr>
          </w:p>
        </w:tc>
      </w:tr>
      <w:tr w:rsidR="00065CBA" w14:paraId="0B4D0B71"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B1339" w14:textId="77777777" w:rsidR="00065CBA" w:rsidRDefault="00065CB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5D3F8E" w14:textId="77777777" w:rsidR="00065CBA" w:rsidRDefault="00065CBA" w:rsidP="00140BB6">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5C203A" w14:textId="77777777" w:rsidR="00065CBA" w:rsidRDefault="00065CBA" w:rsidP="00140BB6">
            <w:pPr>
              <w:keepNext/>
              <w:keepLines/>
              <w:spacing w:after="0"/>
              <w:jc w:val="center"/>
              <w:rPr>
                <w:sz w:val="18"/>
                <w:lang w:eastAsia="ja-JP"/>
              </w:rPr>
            </w:pPr>
          </w:p>
        </w:tc>
      </w:tr>
      <w:tr w:rsidR="00A76C0A" w14:paraId="023B482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CB4A3"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6A88BC" w14:textId="77777777" w:rsidR="00A76C0A" w:rsidRDefault="00A76C0A" w:rsidP="00140BB6">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90C84FD" w14:textId="77777777" w:rsidR="00A76C0A" w:rsidRDefault="00A76C0A" w:rsidP="00140BB6">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56BEF2" w14:textId="77777777" w:rsidR="00A76C0A" w:rsidRDefault="00A76C0A" w:rsidP="00140BB6">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AE80603"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A76C0A" w14:paraId="7B91811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4AE5D1" w14:textId="77777777" w:rsidR="00A76C0A" w:rsidRDefault="00A76C0A" w:rsidP="00140BB6">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5F55E0"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6E3FC7" w14:textId="77777777" w:rsidR="00A76C0A" w:rsidRDefault="00A76C0A" w:rsidP="00140BB6">
            <w:pPr>
              <w:keepNext/>
              <w:keepLines/>
              <w:spacing w:after="0"/>
              <w:jc w:val="center"/>
              <w:rPr>
                <w:sz w:val="18"/>
                <w:lang w:eastAsia="ja-JP"/>
              </w:rPr>
            </w:pPr>
            <w:r>
              <w:rPr>
                <w:sz w:val="18"/>
                <w:lang w:val="en-US"/>
              </w:rPr>
              <w:t>–</w:t>
            </w:r>
          </w:p>
        </w:tc>
      </w:tr>
      <w:tr w:rsidR="00A76C0A" w14:paraId="14781D0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135536"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B8AF17"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021E138"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C9EF58"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3EFE02E"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A76C0A" w14:paraId="763F276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FF5B7B" w14:textId="77777777" w:rsidR="00A76C0A" w:rsidRDefault="00A76C0A" w:rsidP="00140BB6">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55CC6"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4B84D" w14:textId="77777777" w:rsidR="00A76C0A" w:rsidRDefault="00A76C0A" w:rsidP="00140BB6">
            <w:pPr>
              <w:keepNext/>
              <w:keepLines/>
              <w:spacing w:after="0"/>
              <w:jc w:val="center"/>
              <w:rPr>
                <w:sz w:val="18"/>
                <w:lang w:eastAsia="ja-JP"/>
              </w:rPr>
            </w:pPr>
            <w:r>
              <w:rPr>
                <w:sz w:val="18"/>
                <w:lang w:val="en-US"/>
              </w:rPr>
              <w:t>–</w:t>
            </w:r>
          </w:p>
        </w:tc>
      </w:tr>
      <w:tr w:rsidR="00A76C0A" w14:paraId="362AB47D"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D88F69"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029113" w14:textId="77777777" w:rsidR="00A76C0A" w:rsidRDefault="00A76C0A" w:rsidP="00140BB6">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7846F54" w14:textId="77777777" w:rsidR="00A76C0A" w:rsidRDefault="00A76C0A" w:rsidP="00140BB6">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FB2CC" w14:textId="77777777" w:rsidR="00A76C0A" w:rsidRDefault="00A76C0A" w:rsidP="00140BB6">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56B0850"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A76C0A" w14:paraId="6B142A1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5AE792" w14:textId="77777777" w:rsidR="00A76C0A" w:rsidRDefault="00A76C0A" w:rsidP="00140BB6">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727C70"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CE1EE" w14:textId="77777777" w:rsidR="00A76C0A" w:rsidRDefault="00A76C0A" w:rsidP="00140BB6">
            <w:pPr>
              <w:keepNext/>
              <w:keepLines/>
              <w:spacing w:after="0"/>
              <w:jc w:val="center"/>
              <w:rPr>
                <w:sz w:val="18"/>
                <w:lang w:eastAsia="ja-JP"/>
              </w:rPr>
            </w:pPr>
            <w:r>
              <w:rPr>
                <w:sz w:val="18"/>
                <w:lang w:val="en-US"/>
              </w:rPr>
              <w:t>–</w:t>
            </w:r>
          </w:p>
        </w:tc>
      </w:tr>
      <w:tr w:rsidR="00A76C0A" w14:paraId="57089916"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EE0BB"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20713B"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0A48B53"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1AD0B"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0D85A30"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A76C0A" w14:paraId="258DCF2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5BCED" w14:textId="77777777" w:rsidR="00A76C0A" w:rsidRDefault="00A76C0A" w:rsidP="00140BB6">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8DCB6E"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21433" w14:textId="77777777" w:rsidR="00A76C0A" w:rsidRDefault="00A76C0A" w:rsidP="00140BB6">
            <w:pPr>
              <w:keepNext/>
              <w:keepLines/>
              <w:spacing w:after="0"/>
              <w:jc w:val="center"/>
              <w:rPr>
                <w:sz w:val="18"/>
                <w:lang w:eastAsia="ja-JP"/>
              </w:rPr>
            </w:pPr>
            <w:r>
              <w:rPr>
                <w:sz w:val="18"/>
                <w:lang w:val="en-US"/>
              </w:rPr>
              <w:t>–</w:t>
            </w:r>
          </w:p>
        </w:tc>
      </w:tr>
      <w:tr w:rsidR="00A76C0A" w14:paraId="7DD209B8" w14:textId="77777777" w:rsidTr="00140BB6">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1EBDB" w14:textId="77777777" w:rsidR="00A76C0A" w:rsidRDefault="00A76C0A" w:rsidP="00140BB6">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DCBDDE3" w14:textId="77777777" w:rsidR="00A76C0A" w:rsidRPr="004D6DE3" w:rsidRDefault="00A76C0A" w:rsidP="00242348">
      <w:pPr>
        <w:rPr>
          <w:rFonts w:ascii="Arial" w:hAnsi="Arial" w:cs="Arial"/>
          <w:b/>
        </w:rPr>
      </w:pPr>
    </w:p>
    <w:p w14:paraId="02D86C61" w14:textId="00C5AD19" w:rsidR="00A76C0A" w:rsidRPr="00242348" w:rsidRDefault="00A76C0A" w:rsidP="00A01F50">
      <w:pPr>
        <w:pStyle w:val="Heading5"/>
        <w:overflowPunct w:val="0"/>
        <w:autoSpaceDE w:val="0"/>
        <w:autoSpaceDN w:val="0"/>
        <w:adjustRightInd w:val="0"/>
        <w:textAlignment w:val="baseline"/>
        <w:rPr>
          <w:snapToGrid w:val="0"/>
          <w:lang w:eastAsia="en-GB"/>
        </w:rPr>
      </w:pPr>
      <w:bookmarkStart w:id="74" w:name="_Toc183507678"/>
      <w:r w:rsidRPr="00242348">
        <w:rPr>
          <w:rFonts w:hint="eastAsia"/>
          <w:snapToGrid w:val="0"/>
          <w:lang w:eastAsia="en-GB"/>
        </w:rPr>
        <w:t>5.</w:t>
      </w:r>
      <w:r w:rsidR="0005247C">
        <w:rPr>
          <w:snapToGrid w:val="0"/>
          <w:lang w:eastAsia="en-GB"/>
        </w:rPr>
        <w:t>0</w:t>
      </w:r>
      <w:r w:rsidRPr="00242348">
        <w:rPr>
          <w:snapToGrid w:val="0"/>
          <w:lang w:eastAsia="en-GB"/>
        </w:rPr>
        <w:t>.2.</w:t>
      </w:r>
      <w:r w:rsidR="00036F01">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74"/>
    </w:p>
    <w:p w14:paraId="43C26F7F" w14:textId="77777777" w:rsidR="00A76C0A" w:rsidRPr="0007219E" w:rsidRDefault="00A76C0A" w:rsidP="00A76C0A">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 xml:space="preserve">Since the </w:t>
      </w:r>
      <w:r>
        <w:rPr>
          <w:i/>
          <w:iCs/>
          <w:color w:val="FF0000"/>
          <w:lang w:val="en-US" w:eastAsia="zh-CN"/>
        </w:rPr>
        <w:t>triple beat</w:t>
      </w:r>
      <w:r w:rsidRPr="0007219E">
        <w:rPr>
          <w:i/>
          <w:iCs/>
          <w:color w:val="FF0000"/>
          <w:lang w:val="en-US" w:eastAsia="zh-CN"/>
        </w:rPr>
        <w:t xml:space="preserve">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153C4611" w14:textId="497A8752" w:rsidR="00A76C0A" w:rsidRPr="00140BB6" w:rsidRDefault="00A76C0A" w:rsidP="00140BB6">
      <w:pPr>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sidR="0005247C">
        <w:rPr>
          <w:rFonts w:eastAsia="Times New Roman"/>
          <w:lang w:eastAsia="en-GB"/>
        </w:rPr>
        <w:t>0</w:t>
      </w:r>
      <w:r w:rsidRPr="00140BB6">
        <w:rPr>
          <w:rFonts w:eastAsia="Times New Roman"/>
          <w:lang w:eastAsia="en-GB"/>
        </w:rPr>
        <w:t>.2.</w:t>
      </w:r>
      <w:r w:rsidR="001F5138">
        <w:rPr>
          <w:rFonts w:eastAsia="Times New Roman"/>
          <w:lang w:eastAsia="en-GB"/>
        </w:rPr>
        <w:t>1</w:t>
      </w:r>
      <w:r w:rsidRPr="00140BB6">
        <w:rPr>
          <w:rFonts w:eastAsia="Times New Roman"/>
          <w:lang w:eastAsia="en-GB"/>
        </w:rPr>
        <w:t>.2-1 provides the two UL band with one band, along with 2CC intra-band uplink CA triple beat products into band nZ interference analysis for CA_nXA/B/C-nYA/B/C with nX/YB/C transmitting with a XXX</w:t>
      </w:r>
      <w:r w:rsidR="00140BB6">
        <w:rPr>
          <w:rFonts w:eastAsia="Times New Roman"/>
          <w:lang w:eastAsia="en-GB"/>
        </w:rPr>
        <w:t xml:space="preserve"> </w:t>
      </w:r>
      <w:r w:rsidRPr="00140BB6">
        <w:rPr>
          <w:rFonts w:eastAsia="Times New Roman"/>
          <w:lang w:eastAsia="en-GB"/>
        </w:rPr>
        <w:t>MHz maximum instantaneous bandwidth.</w:t>
      </w:r>
    </w:p>
    <w:p w14:paraId="4458A602" w14:textId="0CA87B90" w:rsidR="00A76C0A" w:rsidRPr="00140BB6" w:rsidRDefault="00A76C0A" w:rsidP="00140BB6">
      <w:pPr>
        <w:pStyle w:val="TH"/>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sidR="0005247C">
        <w:rPr>
          <w:rFonts w:eastAsia="Times New Roman"/>
          <w:lang w:eastAsia="en-GB"/>
        </w:rPr>
        <w:t>0</w:t>
      </w:r>
      <w:r w:rsidRPr="00140BB6">
        <w:rPr>
          <w:rFonts w:eastAsia="Times New Roman"/>
          <w:lang w:eastAsia="en-GB"/>
        </w:rPr>
        <w:t>.2.</w:t>
      </w:r>
      <w:r w:rsidR="001F5138">
        <w:rPr>
          <w:rFonts w:eastAsia="Times New Roman"/>
          <w:lang w:eastAsia="en-GB"/>
        </w:rPr>
        <w:t>1</w:t>
      </w:r>
      <w:r w:rsidRPr="00140BB6">
        <w:rPr>
          <w:rFonts w:eastAsia="Times New Roman"/>
          <w:lang w:eastAsia="en-GB"/>
        </w:rPr>
        <w:t>.2-1: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A76C0A" w14:paraId="26E27567"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57E89" w14:textId="77777777" w:rsidR="00A76C0A" w:rsidRDefault="00A76C0A" w:rsidP="00140BB6">
            <w:pPr>
              <w:keepNext/>
              <w:keepLines/>
              <w:spacing w:after="0"/>
              <w:jc w:val="center"/>
              <w:rPr>
                <w:rFonts w:ascii="Arial" w:hAnsi="Arial" w:cs="Arial"/>
                <w:b/>
                <w:bCs/>
                <w:sz w:val="18"/>
                <w:szCs w:val="18"/>
              </w:rPr>
            </w:pPr>
            <w:bookmarkStart w:id="75" w:name="_Hlk167408188"/>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A33FF25" w14:textId="0608A662" w:rsidR="00A76C0A" w:rsidRDefault="00EC71CB" w:rsidP="00140BB6">
            <w:pPr>
              <w:keepNext/>
              <w:keepLines/>
              <w:spacing w:after="0"/>
              <w:jc w:val="center"/>
              <w:rPr>
                <w:rFonts w:ascii="Arial" w:hAnsi="Arial" w:cs="Arial"/>
                <w:b/>
                <w:bCs/>
                <w:sz w:val="18"/>
                <w:szCs w:val="18"/>
              </w:rPr>
            </w:pPr>
            <w:r>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17D0232F"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CA_nY</w:t>
            </w:r>
            <w:r>
              <w:rPr>
                <w:rFonts w:ascii="Arial" w:eastAsia="SimSun" w:hAnsi="Arial" w:cs="Arial" w:hint="eastAsia"/>
                <w:b/>
                <w:bCs/>
                <w:sz w:val="18"/>
                <w:szCs w:val="18"/>
                <w:lang w:val="en-US" w:eastAsia="zh-CN"/>
              </w:rPr>
              <w:t>B/</w:t>
            </w:r>
            <w:r>
              <w:rPr>
                <w:rFonts w:ascii="Arial" w:hAnsi="Arial" w:cs="Arial"/>
                <w:b/>
                <w:bCs/>
                <w:sz w:val="18"/>
                <w:szCs w:val="18"/>
              </w:rPr>
              <w:t>C</w:t>
            </w:r>
          </w:p>
        </w:tc>
      </w:tr>
      <w:tr w:rsidR="00A76C0A" w14:paraId="6F8D7293"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8BEB427"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27121DCD" w14:textId="7DD96043" w:rsidR="00A76C0A" w:rsidRDefault="00EC71CB"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7D0E0EF2" w14:textId="4915AD6A" w:rsidR="00A76C0A" w:rsidRDefault="00EC71CB"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high</w:t>
            </w:r>
          </w:p>
        </w:tc>
        <w:tc>
          <w:tcPr>
            <w:tcW w:w="2074" w:type="dxa"/>
            <w:tcBorders>
              <w:top w:val="nil"/>
              <w:left w:val="nil"/>
              <w:bottom w:val="single" w:sz="4" w:space="0" w:color="auto"/>
              <w:right w:val="single" w:sz="4" w:space="0" w:color="auto"/>
            </w:tcBorders>
            <w:shd w:val="clear" w:color="auto" w:fill="auto"/>
            <w:vAlign w:val="center"/>
          </w:tcPr>
          <w:p w14:paraId="1F605313"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4D5FCECD"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y_high</w:t>
            </w:r>
          </w:p>
        </w:tc>
      </w:tr>
      <w:tr w:rsidR="00A76C0A" w14:paraId="44185374" w14:textId="77777777" w:rsidTr="00140BB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20716505" w14:textId="012A60A0" w:rsidR="00A76C0A" w:rsidRDefault="00EC71CB" w:rsidP="00140BB6">
            <w:pPr>
              <w:keepNext/>
              <w:keepLines/>
              <w:spacing w:after="0"/>
              <w:jc w:val="center"/>
              <w:rPr>
                <w:rFonts w:ascii="Arial" w:eastAsia="SimSun" w:hAnsi="Arial" w:cs="Arial"/>
                <w:b/>
                <w:bCs/>
                <w:sz w:val="18"/>
                <w:szCs w:val="18"/>
                <w:lang w:val="en-US" w:eastAsia="zh-CN"/>
              </w:rPr>
            </w:pPr>
            <w:r w:rsidRPr="005975EA">
              <w:rPr>
                <w:rFonts w:ascii="Arial" w:hAnsi="Arial" w:cs="Arial" w:hint="eastAsia"/>
                <w:b/>
                <w:bCs/>
                <w:sz w:val="18"/>
                <w:szCs w:val="18"/>
              </w:rPr>
              <w:t>f</w:t>
            </w:r>
            <w:r w:rsidRPr="005975EA">
              <w:rPr>
                <w:rFonts w:ascii="Arial" w:hAnsi="Arial" w:cs="Arial" w:hint="eastAsia"/>
                <w:b/>
                <w:bCs/>
                <w:sz w:val="18"/>
                <w:szCs w:val="18"/>
                <w:vertAlign w:val="subscript"/>
              </w:rPr>
              <w:t>UL</w:t>
            </w:r>
            <w:r w:rsidRPr="005975EA">
              <w:rPr>
                <w:rFonts w:ascii="Arial" w:hAnsi="Arial" w:cs="Arial" w:hint="eastAsia"/>
                <w:b/>
                <w:bCs/>
                <w:sz w:val="18"/>
                <w:szCs w:val="18"/>
              </w:rPr>
              <w:t> (nX, nY)</w:t>
            </w:r>
          </w:p>
        </w:tc>
        <w:tc>
          <w:tcPr>
            <w:tcW w:w="3404" w:type="dxa"/>
            <w:gridSpan w:val="2"/>
            <w:tcBorders>
              <w:top w:val="nil"/>
              <w:left w:val="nil"/>
              <w:bottom w:val="single" w:sz="4" w:space="0" w:color="auto"/>
              <w:right w:val="single" w:sz="4" w:space="0" w:color="auto"/>
            </w:tcBorders>
            <w:shd w:val="clear" w:color="auto" w:fill="auto"/>
            <w:vAlign w:val="center"/>
          </w:tcPr>
          <w:p w14:paraId="393D2EC8" w14:textId="77777777" w:rsidR="00A76C0A" w:rsidRDefault="00A76C0A" w:rsidP="00140BB6">
            <w:pPr>
              <w:keepNext/>
              <w:keepLines/>
              <w:spacing w:after="0"/>
              <w:jc w:val="center"/>
              <w:rPr>
                <w:rFonts w:ascii="Arial" w:hAnsi="Arial" w:cs="Arial"/>
                <w:sz w:val="18"/>
                <w:szCs w:val="18"/>
              </w:rPr>
            </w:pPr>
            <w:r>
              <w:rPr>
                <w:sz w:val="18"/>
                <w:lang w:val="en-US"/>
              </w:rPr>
              <w:t>–</w:t>
            </w:r>
          </w:p>
        </w:tc>
        <w:tc>
          <w:tcPr>
            <w:tcW w:w="4414" w:type="dxa"/>
            <w:gridSpan w:val="2"/>
            <w:tcBorders>
              <w:top w:val="nil"/>
              <w:left w:val="nil"/>
              <w:bottom w:val="single" w:sz="4" w:space="0" w:color="auto"/>
              <w:right w:val="single" w:sz="4" w:space="0" w:color="auto"/>
            </w:tcBorders>
            <w:shd w:val="clear" w:color="auto" w:fill="auto"/>
            <w:vAlign w:val="center"/>
          </w:tcPr>
          <w:p w14:paraId="7B3890CF" w14:textId="77777777" w:rsidR="00A76C0A" w:rsidRDefault="00A76C0A" w:rsidP="00140BB6">
            <w:pPr>
              <w:keepNext/>
              <w:keepLines/>
              <w:spacing w:after="0"/>
              <w:jc w:val="center"/>
              <w:rPr>
                <w:rFonts w:ascii="Arial" w:hAnsi="Arial" w:cs="Arial"/>
                <w:sz w:val="18"/>
                <w:szCs w:val="18"/>
              </w:rPr>
            </w:pPr>
            <w:r>
              <w:rPr>
                <w:sz w:val="18"/>
                <w:lang w:val="en-US"/>
              </w:rPr>
              <w:t>–</w:t>
            </w:r>
          </w:p>
        </w:tc>
      </w:tr>
      <w:tr w:rsidR="00A76C0A" w14:paraId="25DAB550"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4466586" w14:textId="66EC1680" w:rsidR="00A76C0A" w:rsidRDefault="00EC71CB" w:rsidP="00140BB6">
            <w:pPr>
              <w:keepNext/>
              <w:keepLines/>
              <w:spacing w:after="0"/>
              <w:jc w:val="center"/>
              <w:rPr>
                <w:rFonts w:ascii="Arial" w:hAnsi="Arial" w:cs="Arial"/>
                <w:b/>
                <w:bCs/>
                <w:sz w:val="18"/>
                <w:szCs w:val="18"/>
              </w:rPr>
            </w:pPr>
            <w:r w:rsidRPr="005975EA">
              <w:rPr>
                <w:rFonts w:ascii="Arial" w:hAnsi="Arial" w:cs="Arial" w:hint="eastAsia"/>
                <w:b/>
                <w:bCs/>
                <w:sz w:val="18"/>
                <w:szCs w:val="18"/>
              </w:rPr>
              <w:t>f</w:t>
            </w:r>
            <w:r w:rsidRPr="005975EA">
              <w:rPr>
                <w:rFonts w:ascii="Arial" w:hAnsi="Arial" w:cs="Arial" w:hint="eastAsia"/>
                <w:b/>
                <w:bCs/>
                <w:sz w:val="18"/>
                <w:szCs w:val="18"/>
                <w:vertAlign w:val="subscript"/>
              </w:rPr>
              <w:t>DL</w:t>
            </w:r>
            <w:r w:rsidRPr="005975EA">
              <w:rPr>
                <w:rFonts w:ascii="Arial" w:hAnsi="Arial" w:cs="Arial" w:hint="eastAsia"/>
                <w:b/>
                <w:bCs/>
                <w:sz w:val="18"/>
                <w:szCs w:val="18"/>
              </w:rPr>
              <w:t> (nZ)</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1C475" w14:textId="77777777" w:rsidR="00A76C0A" w:rsidRDefault="00A76C0A" w:rsidP="00140BB6">
            <w:pPr>
              <w:keepNext/>
              <w:keepLines/>
              <w:spacing w:after="0"/>
              <w:jc w:val="center"/>
              <w:rPr>
                <w:rFonts w:ascii="Arial" w:hAnsi="Arial" w:cs="Arial"/>
                <w:sz w:val="18"/>
                <w:szCs w:val="18"/>
              </w:rPr>
            </w:pPr>
            <w:r>
              <w:rPr>
                <w:sz w:val="18"/>
                <w:lang w:val="en-US"/>
              </w:rPr>
              <w:t>–</w:t>
            </w:r>
          </w:p>
        </w:tc>
        <w:tc>
          <w:tcPr>
            <w:tcW w:w="2074" w:type="dxa"/>
            <w:tcBorders>
              <w:top w:val="nil"/>
              <w:left w:val="nil"/>
              <w:bottom w:val="single" w:sz="4" w:space="0" w:color="auto"/>
              <w:right w:val="single" w:sz="4" w:space="0" w:color="auto"/>
            </w:tcBorders>
            <w:shd w:val="clear" w:color="auto" w:fill="auto"/>
            <w:vAlign w:val="center"/>
          </w:tcPr>
          <w:p w14:paraId="7DCAA33A"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61E4E965"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r>
      <w:tr w:rsidR="00A76C0A" w14:paraId="3A79774E" w14:textId="77777777" w:rsidTr="00140BB6">
        <w:trPr>
          <w:trHeight w:val="56"/>
        </w:trPr>
        <w:tc>
          <w:tcPr>
            <w:tcW w:w="2437" w:type="dxa"/>
            <w:vMerge w:val="restart"/>
            <w:tcBorders>
              <w:top w:val="nil"/>
              <w:left w:val="single" w:sz="4" w:space="0" w:color="auto"/>
              <w:right w:val="single" w:sz="4" w:space="0" w:color="auto"/>
            </w:tcBorders>
            <w:shd w:val="clear" w:color="auto" w:fill="auto"/>
            <w:vAlign w:val="center"/>
          </w:tcPr>
          <w:p w14:paraId="526A8DEF"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5CD3FBCA"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4B6F58C9"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09AE0026" w14:textId="77777777" w:rsidR="00A76C0A" w:rsidRDefault="00A76C0A" w:rsidP="00140BB6">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73485F35" w14:textId="77777777" w:rsidR="00A76C0A" w:rsidRDefault="00A76C0A" w:rsidP="00140BB6">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A76C0A" w14:paraId="53AA5701" w14:textId="77777777" w:rsidTr="00140BB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60E2B956" w14:textId="77777777" w:rsidR="00A76C0A" w:rsidRDefault="00A76C0A" w:rsidP="00140BB6">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74ECF573" w14:textId="77777777" w:rsidR="00A76C0A" w:rsidRDefault="00A76C0A" w:rsidP="00140BB6">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41913B7B" w14:textId="77777777" w:rsidR="00A76C0A" w:rsidRDefault="00A76C0A" w:rsidP="00140BB6">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7BA3BD83" w14:textId="77777777" w:rsidR="00A76C0A" w:rsidRDefault="00A76C0A" w:rsidP="00140BB6">
            <w:pPr>
              <w:keepNext/>
              <w:keepLines/>
              <w:spacing w:after="0"/>
              <w:jc w:val="center"/>
              <w:rPr>
                <w:rFonts w:ascii="Arial" w:hAnsi="Arial" w:cs="Arial"/>
                <w:sz w:val="18"/>
                <w:szCs w:val="18"/>
              </w:rPr>
            </w:pPr>
            <w:r>
              <w:rPr>
                <w:sz w:val="18"/>
                <w:lang w:val="en-US"/>
              </w:rPr>
              <w:t>–</w:t>
            </w:r>
          </w:p>
        </w:tc>
      </w:tr>
      <w:tr w:rsidR="00A76C0A" w14:paraId="42B32522"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8D8AA7D"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3B11512E"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22642E66"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7854CCFA"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68488F6D"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p>
        </w:tc>
      </w:tr>
      <w:tr w:rsidR="00A76C0A" w14:paraId="1C0FA54B"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DA46FB3"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585E2AE0" w14:textId="77777777" w:rsidR="00A76C0A" w:rsidRDefault="00A76C0A" w:rsidP="00140BB6">
            <w:pPr>
              <w:keepNext/>
              <w:keepLines/>
              <w:spacing w:after="0"/>
              <w:jc w:val="center"/>
              <w:rPr>
                <w:rFonts w:ascii="Arial" w:hAnsi="Arial" w:cs="Arial"/>
                <w:sz w:val="18"/>
                <w:szCs w:val="18"/>
              </w:rPr>
            </w:pPr>
            <w:r>
              <w:rPr>
                <w:sz w:val="18"/>
                <w:lang w:val="en-US"/>
              </w:rPr>
              <w:t>–</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FAF2A" w14:textId="77777777" w:rsidR="00A76C0A" w:rsidRDefault="00A76C0A" w:rsidP="00140BB6">
            <w:pPr>
              <w:keepNext/>
              <w:keepLines/>
              <w:spacing w:after="0"/>
              <w:jc w:val="center"/>
              <w:rPr>
                <w:rFonts w:ascii="Arial" w:hAnsi="Arial" w:cs="Arial"/>
                <w:sz w:val="18"/>
                <w:szCs w:val="18"/>
              </w:rPr>
            </w:pPr>
            <w:r>
              <w:rPr>
                <w:sz w:val="18"/>
                <w:lang w:val="en-US"/>
              </w:rPr>
              <w:t>–</w:t>
            </w:r>
          </w:p>
        </w:tc>
      </w:tr>
      <w:tr w:rsidR="00A76C0A" w14:paraId="5717B931"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1F44E938"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31B3BAF3" w14:textId="1B0BA2F7" w:rsidR="00A76C0A" w:rsidRDefault="00CC18A0" w:rsidP="00CC18A0">
            <w:pPr>
              <w:keepNext/>
              <w:keepLines/>
              <w:spacing w:after="0"/>
              <w:rPr>
                <w:rFonts w:ascii="Arial" w:hAnsi="Arial" w:cs="Arial"/>
                <w:sz w:val="18"/>
                <w:szCs w:val="18"/>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analysis conclusion for the t</w:t>
            </w:r>
            <w:r>
              <w:rPr>
                <w:i/>
                <w:iCs/>
                <w:color w:val="FF0000"/>
                <w:lang w:val="en-US" w:eastAsia="zh-CN"/>
              </w:rPr>
              <w:t>wo UL band with intra-band UL CA triple beat s</w:t>
            </w:r>
            <w:r>
              <w:rPr>
                <w:rFonts w:hint="eastAsia"/>
                <w:i/>
                <w:iCs/>
                <w:color w:val="FF0000"/>
                <w:lang w:val="en-US" w:eastAsia="zh-CN"/>
              </w:rPr>
              <w:t>hall be included here, even if no issues are identified.</w:t>
            </w:r>
          </w:p>
        </w:tc>
      </w:tr>
      <w:tr w:rsidR="00A76C0A" w14:paraId="1294EBEC" w14:textId="77777777" w:rsidTr="00140BB6">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428807D" w14:textId="60901441" w:rsidR="00A76C0A" w:rsidRDefault="00A76C0A" w:rsidP="00CF42FD">
            <w:pPr>
              <w:pStyle w:val="TAN"/>
              <w:ind w:left="629" w:hanging="629"/>
            </w:pPr>
            <w:r>
              <w:t xml:space="preserve">Note 1: </w:t>
            </w:r>
            <w:r w:rsidR="00EC71CB">
              <w:t xml:space="preserve">If the third band (nZ) are not part of the same or adjacent band groups, as defined in </w:t>
            </w:r>
            <w:r w:rsidR="006A46EC">
              <w:rPr>
                <w:rFonts w:eastAsia="SimSun" w:cs="Arial"/>
                <w:szCs w:val="18"/>
                <w:lang w:eastAsia="zh-CN"/>
              </w:rPr>
              <w:t>Table A-1</w:t>
            </w:r>
            <w:r w:rsidR="00EC71CB">
              <w:rPr>
                <w:rFonts w:cs="Arial"/>
                <w:szCs w:val="18"/>
                <w:lang w:eastAsia="zh-CN"/>
              </w:rPr>
              <w:t>,</w:t>
            </w:r>
            <w:r w:rsidR="00EC71CB">
              <w:t xml:space="preserve"> of band one (nX) or </w:t>
            </w:r>
            <w:r w:rsidR="006A46EC">
              <w:t xml:space="preserve">band </w:t>
            </w:r>
            <w:r w:rsidR="00EC71CB">
              <w:t>two (nY), the analysis can be ignored.</w:t>
            </w:r>
          </w:p>
          <w:p w14:paraId="60D626A2" w14:textId="325F9684" w:rsidR="00A76C0A" w:rsidRDefault="00A76C0A" w:rsidP="0007313B">
            <w:pPr>
              <w:pStyle w:val="TAN"/>
              <w:ind w:left="629" w:hanging="629"/>
            </w:pPr>
            <w:r>
              <w:t>Note 2: For contiguous intra-band ULCA, the minimum and maximum separation BW are 0MHz and Min(f</w:t>
            </w:r>
            <w:r w:rsidRPr="006C68CC">
              <w:rPr>
                <w:vertAlign w:val="subscript"/>
              </w:rPr>
              <w:t>y_high</w:t>
            </w:r>
            <w:r>
              <w:t>-f</w:t>
            </w:r>
            <w:r w:rsidRPr="006C68CC">
              <w:rPr>
                <w:vertAlign w:val="subscript"/>
              </w:rPr>
              <w:t>y_low</w:t>
            </w:r>
            <w:r>
              <w:t>, maximum aggregated BW) respectively.</w:t>
            </w:r>
          </w:p>
        </w:tc>
      </w:tr>
      <w:bookmarkEnd w:id="75"/>
    </w:tbl>
    <w:p w14:paraId="762B72C1" w14:textId="77777777" w:rsidR="00A76C0A" w:rsidRPr="004D6DE3" w:rsidRDefault="00A76C0A" w:rsidP="00A76C0A">
      <w:pPr>
        <w:spacing w:after="0"/>
        <w:rPr>
          <w:rFonts w:ascii="Arial" w:hAnsi="Arial" w:cs="Arial"/>
        </w:rPr>
      </w:pPr>
    </w:p>
    <w:p w14:paraId="5EAB7369" w14:textId="73F62816" w:rsidR="00654648" w:rsidRPr="00AB69C8" w:rsidRDefault="00DF33FC" w:rsidP="00AB69C8">
      <w:pPr>
        <w:pStyle w:val="Heading4"/>
        <w:overflowPunct w:val="0"/>
        <w:autoSpaceDE w:val="0"/>
        <w:autoSpaceDN w:val="0"/>
        <w:adjustRightInd w:val="0"/>
        <w:textAlignment w:val="baseline"/>
        <w:rPr>
          <w:rFonts w:eastAsia="Times New Roman"/>
          <w:lang w:eastAsia="en-GB"/>
        </w:rPr>
      </w:pPr>
      <w:bookmarkStart w:id="76" w:name="_Toc183507679"/>
      <w:r w:rsidRPr="00AB69C8">
        <w:rPr>
          <w:rFonts w:eastAsia="Times New Roman"/>
          <w:lang w:eastAsia="en-GB"/>
        </w:rPr>
        <w:t>5.</w:t>
      </w:r>
      <w:r w:rsidR="0005247C">
        <w:rPr>
          <w:rFonts w:eastAsia="Times New Roman"/>
          <w:lang w:eastAsia="en-GB"/>
        </w:rPr>
        <w:t>0</w:t>
      </w:r>
      <w:r w:rsidRPr="00AB69C8">
        <w:rPr>
          <w:rFonts w:eastAsia="Times New Roman"/>
          <w:lang w:eastAsia="en-GB"/>
        </w:rPr>
        <w:t>.2.</w:t>
      </w:r>
      <w:r w:rsidR="00242348">
        <w:rPr>
          <w:rFonts w:eastAsia="Times New Roman"/>
          <w:lang w:eastAsia="en-GB"/>
        </w:rPr>
        <w:t>2</w:t>
      </w:r>
      <w:r w:rsidRPr="00AB69C8">
        <w:rPr>
          <w:rFonts w:eastAsia="Times New Roman"/>
          <w:lang w:eastAsia="en-GB"/>
        </w:rPr>
        <w:tab/>
        <w:t>REFSENS requirements</w:t>
      </w:r>
      <w:bookmarkEnd w:id="76"/>
    </w:p>
    <w:p w14:paraId="132BA95E" w14:textId="15488315" w:rsidR="00AB69C8" w:rsidRDefault="00AB69C8" w:rsidP="00AB69C8">
      <w:pPr>
        <w:rPr>
          <w:i/>
          <w:iCs/>
          <w:color w:val="FF0000"/>
          <w:lang w:val="en-US" w:eastAsia="zh-CN"/>
        </w:rPr>
      </w:pPr>
      <w:r>
        <w:rPr>
          <w:i/>
          <w:iCs/>
          <w:color w:val="FF0000"/>
        </w:rPr>
        <w:t xml:space="preserve">Editor's note </w:t>
      </w:r>
      <w:r>
        <w:rPr>
          <w:rFonts w:eastAsia="SimSun" w:hint="eastAsia"/>
          <w:i/>
          <w:iCs/>
          <w:color w:val="FF0000"/>
          <w:lang w:val="en-US" w:eastAsia="zh-CN"/>
        </w:rPr>
        <w:t>1</w:t>
      </w:r>
      <w:r>
        <w:rPr>
          <w:i/>
          <w:iCs/>
          <w:color w:val="FF0000"/>
        </w:rPr>
        <w:t xml:space="preserve">: </w:t>
      </w:r>
      <w:r w:rsidRPr="0007219E">
        <w:rPr>
          <w:i/>
          <w:iCs/>
          <w:color w:val="FF0000"/>
        </w:rPr>
        <w:t xml:space="preserve">Text </w:t>
      </w:r>
      <w:r>
        <w:rPr>
          <w:i/>
          <w:iCs/>
          <w:color w:val="FF0000"/>
        </w:rPr>
        <w:t>can</w:t>
      </w:r>
      <w:r w:rsidRPr="0007219E">
        <w:rPr>
          <w:i/>
          <w:iCs/>
          <w:color w:val="FF0000"/>
        </w:rPr>
        <w:t xml:space="preserve"> be added if IMD due to 2 bands UL with 2 UL carriers or triple beat due to 2 bands UL with 3 UL car</w:t>
      </w:r>
      <w:r w:rsidR="001F5138">
        <w:rPr>
          <w:i/>
          <w:iCs/>
          <w:color w:val="FF0000"/>
        </w:rPr>
        <w:t>riers issues are identified in T</w:t>
      </w:r>
      <w:r w:rsidRPr="0007219E">
        <w:rPr>
          <w:i/>
          <w:iCs/>
          <w:color w:val="FF0000"/>
        </w:rPr>
        <w:t>able 5.</w:t>
      </w:r>
      <w:r w:rsidR="0005247C">
        <w:rPr>
          <w:i/>
          <w:iCs/>
          <w:color w:val="FF0000"/>
        </w:rPr>
        <w:t>0</w:t>
      </w:r>
      <w:r w:rsidRPr="0007219E">
        <w:rPr>
          <w:i/>
          <w:iCs/>
          <w:color w:val="FF0000"/>
        </w:rPr>
        <w:t>.2.</w:t>
      </w:r>
      <w:r w:rsidR="001F5138">
        <w:rPr>
          <w:i/>
          <w:iCs/>
          <w:color w:val="FF0000"/>
        </w:rPr>
        <w:t>1.1-1 and T</w:t>
      </w:r>
      <w:r w:rsidRPr="0007219E">
        <w:rPr>
          <w:i/>
          <w:iCs/>
          <w:color w:val="FF0000"/>
        </w:rPr>
        <w:t>able 5.</w:t>
      </w:r>
      <w:r w:rsidR="0005247C">
        <w:rPr>
          <w:i/>
          <w:iCs/>
          <w:color w:val="FF0000"/>
        </w:rPr>
        <w:t>0</w:t>
      </w:r>
      <w:r w:rsidRPr="0007219E">
        <w:rPr>
          <w:i/>
          <w:iCs/>
          <w:color w:val="FF0000"/>
        </w:rPr>
        <w:t>.2.</w:t>
      </w:r>
      <w:r w:rsidR="001F5138">
        <w:rPr>
          <w:i/>
          <w:iCs/>
          <w:color w:val="FF0000"/>
        </w:rPr>
        <w:t>1.2-1</w:t>
      </w:r>
      <w:r w:rsidRPr="0007219E">
        <w:rPr>
          <w:i/>
          <w:iCs/>
          <w:color w:val="FF0000"/>
        </w:rPr>
        <w:t>, respectively.</w:t>
      </w:r>
    </w:p>
    <w:p w14:paraId="0D0D3958" w14:textId="77777777" w:rsidR="00AB69C8" w:rsidRPr="0007219E" w:rsidRDefault="00AB69C8" w:rsidP="00AB69C8">
      <w:pPr>
        <w:rPr>
          <w:rFonts w:eastAsia="SimSun"/>
          <w:i/>
          <w:iCs/>
          <w:color w:val="FF0000"/>
          <w:lang w:val="en-US" w:eastAsia="zh-CN"/>
        </w:rPr>
      </w:pPr>
      <w:r>
        <w:rPr>
          <w:i/>
          <w:iCs/>
          <w:color w:val="FF0000"/>
        </w:rPr>
        <w:t xml:space="preserve">Editor's note </w:t>
      </w:r>
      <w:r>
        <w:rPr>
          <w:rFonts w:eastAsia="SimSun" w:hint="eastAsia"/>
          <w:i/>
          <w:iCs/>
          <w:color w:val="FF0000"/>
          <w:lang w:val="en-US" w:eastAsia="zh-CN"/>
        </w:rPr>
        <w:t>2</w:t>
      </w:r>
      <w:r>
        <w:rPr>
          <w:i/>
          <w:iCs/>
          <w:color w:val="FF0000"/>
        </w:rPr>
        <w:t>:</w:t>
      </w:r>
      <w:r>
        <w:rPr>
          <w:i/>
          <w:iCs/>
          <w:color w:val="FF0000"/>
          <w:lang w:val="en-US"/>
        </w:rPr>
        <w:t xml:space="preserve"> </w:t>
      </w:r>
      <w:bookmarkStart w:id="77" w:name="_Hlk167407365"/>
      <w:r>
        <w:rPr>
          <w:rFonts w:eastAsia="SimSun"/>
          <w:i/>
          <w:iCs/>
          <w:color w:val="FF0000"/>
          <w:lang w:val="en-US" w:eastAsia="zh-CN"/>
        </w:rPr>
        <w:t>P</w:t>
      </w:r>
      <w:r>
        <w:rPr>
          <w:rFonts w:eastAsia="SimSun" w:hint="eastAsia"/>
          <w:i/>
          <w:iCs/>
          <w:color w:val="FF0000"/>
          <w:lang w:val="en-US" w:eastAsia="zh-CN"/>
        </w:rPr>
        <w:t xml:space="preserve">roponent </w:t>
      </w:r>
      <w:r>
        <w:rPr>
          <w:rFonts w:eastAsia="SimSun"/>
          <w:i/>
          <w:iCs/>
          <w:color w:val="FF0000"/>
          <w:lang w:val="en-US" w:eastAsia="zh-CN"/>
        </w:rPr>
        <w:t xml:space="preserve">are encouraged </w:t>
      </w:r>
      <w:r>
        <w:rPr>
          <w:rFonts w:eastAsia="SimSun" w:hint="eastAsia"/>
          <w:i/>
          <w:iCs/>
          <w:color w:val="FF0000"/>
          <w:lang w:val="en-US" w:eastAsia="zh-CN"/>
        </w:rPr>
        <w:t>to provide t</w:t>
      </w:r>
      <w:r>
        <w:rPr>
          <w:i/>
          <w:iCs/>
          <w:color w:val="FF0000"/>
          <w:lang w:val="en-US"/>
        </w:rPr>
        <w:t xml:space="preserve">he </w:t>
      </w:r>
      <w:r>
        <w:rPr>
          <w:rFonts w:hint="eastAsia"/>
          <w:i/>
          <w:iCs/>
          <w:color w:val="FF0000"/>
          <w:lang w:val="en-US" w:eastAsia="zh-CN"/>
        </w:rPr>
        <w:t>detailed</w:t>
      </w:r>
      <w:r>
        <w:rPr>
          <w:i/>
          <w:iCs/>
          <w:color w:val="FF0000"/>
          <w:lang w:val="en-US"/>
        </w:rPr>
        <w:t xml:space="preserve"> </w:t>
      </w:r>
      <w:r>
        <w:rPr>
          <w:rFonts w:eastAsia="SimSun" w:hint="eastAsia"/>
          <w:i/>
          <w:iCs/>
          <w:color w:val="FF0000"/>
          <w:lang w:val="en-US" w:eastAsia="zh-CN"/>
        </w:rPr>
        <w:t xml:space="preserve">technical </w:t>
      </w:r>
      <w:r>
        <w:rPr>
          <w:i/>
          <w:iCs/>
          <w:color w:val="FF0000"/>
          <w:lang w:val="en-US"/>
        </w:rPr>
        <w:t xml:space="preserve">analysis </w:t>
      </w:r>
      <w:r>
        <w:rPr>
          <w:rFonts w:hint="eastAsia"/>
          <w:i/>
          <w:iCs/>
          <w:color w:val="FF0000"/>
          <w:lang w:val="en-US" w:eastAsia="zh-CN"/>
        </w:rPr>
        <w:t xml:space="preserve">of </w:t>
      </w:r>
      <w:r>
        <w:rPr>
          <w:i/>
          <w:iCs/>
          <w:color w:val="FF0000"/>
          <w:lang w:val="en-US"/>
        </w:rPr>
        <w:t xml:space="preserve">the </w:t>
      </w:r>
      <w:r>
        <w:rPr>
          <w:rFonts w:hint="eastAsia"/>
          <w:i/>
          <w:iCs/>
          <w:color w:val="FF0000"/>
          <w:lang w:val="en-US" w:eastAsia="zh-CN"/>
        </w:rPr>
        <w:t>MSD requirements</w:t>
      </w:r>
      <w:r>
        <w:rPr>
          <w:i/>
          <w:iCs/>
          <w:color w:val="FF0000"/>
          <w:lang w:val="en-US"/>
        </w:rPr>
        <w:t>.</w:t>
      </w:r>
      <w:r>
        <w:rPr>
          <w:rFonts w:eastAsia="SimSun" w:hint="eastAsia"/>
          <w:i/>
          <w:iCs/>
          <w:color w:val="FF0000"/>
          <w:lang w:val="en-US" w:eastAsia="zh-CN"/>
        </w:rPr>
        <w:t xml:space="preserve"> For example: RF architectu</w:t>
      </w:r>
      <w:r>
        <w:rPr>
          <w:rFonts w:eastAsia="SimSun"/>
          <w:i/>
          <w:iCs/>
          <w:color w:val="FF0000"/>
          <w:lang w:val="en-US" w:eastAsia="zh-CN"/>
        </w:rPr>
        <w:t>r</w:t>
      </w:r>
      <w:r>
        <w:rPr>
          <w:rFonts w:eastAsia="SimSun" w:hint="eastAsia"/>
          <w:i/>
          <w:iCs/>
          <w:color w:val="FF0000"/>
          <w:lang w:val="en-US" w:eastAsia="zh-CN"/>
        </w:rPr>
        <w:t>e, RF</w:t>
      </w:r>
      <w:r>
        <w:rPr>
          <w:rFonts w:eastAsia="SimSun"/>
          <w:i/>
          <w:iCs/>
          <w:color w:val="FF0000"/>
          <w:lang w:val="en-US" w:eastAsia="zh-CN"/>
        </w:rPr>
        <w:t xml:space="preserve"> </w:t>
      </w:r>
      <w:r>
        <w:rPr>
          <w:rFonts w:eastAsia="SimSun" w:hint="eastAsia"/>
          <w:i/>
          <w:iCs/>
          <w:color w:val="FF0000"/>
          <w:lang w:val="en-US" w:eastAsia="zh-CN"/>
        </w:rPr>
        <w:t>components parameter, and etc.</w:t>
      </w:r>
      <w:bookmarkEnd w:id="77"/>
      <w:r>
        <w:rPr>
          <w:rFonts w:eastAsia="SimSun"/>
          <w:i/>
          <w:iCs/>
          <w:color w:val="FF0000"/>
          <w:lang w:val="en-US" w:eastAsia="zh-CN"/>
        </w:rPr>
        <w:t xml:space="preserve"> </w:t>
      </w:r>
      <w:r w:rsidRPr="00B92F94">
        <w:rPr>
          <w:rFonts w:eastAsia="SimSun"/>
          <w:i/>
          <w:iCs/>
          <w:color w:val="FF0000"/>
          <w:lang w:val="en-US" w:eastAsia="zh-CN"/>
        </w:rPr>
        <w:t>In the case where the proponent is missing some elements to calculate the REFSENS exception cases, the TP can be submitted to the “not for bl</w:t>
      </w:r>
      <w:r>
        <w:rPr>
          <w:rFonts w:eastAsia="SimSun"/>
          <w:i/>
          <w:iCs/>
          <w:color w:val="FF0000"/>
          <w:lang w:val="en-US" w:eastAsia="zh-CN"/>
        </w:rPr>
        <w:t>o</w:t>
      </w:r>
      <w:r w:rsidRPr="00B92F94">
        <w:rPr>
          <w:rFonts w:eastAsia="SimSun"/>
          <w:i/>
          <w:iCs/>
          <w:color w:val="FF0000"/>
          <w:lang w:val="en-US" w:eastAsia="zh-CN"/>
        </w:rPr>
        <w:t>ck approval” AI for expert support.</w:t>
      </w:r>
    </w:p>
    <w:p w14:paraId="745AF95C" w14:textId="77777777" w:rsidR="00184E46" w:rsidRDefault="00184E46">
      <w:pPr>
        <w:pStyle w:val="EditorsNote"/>
        <w:overflowPunct w:val="0"/>
        <w:autoSpaceDE w:val="0"/>
        <w:autoSpaceDN w:val="0"/>
        <w:adjustRightInd w:val="0"/>
        <w:ind w:left="284" w:firstLine="0"/>
        <w:textAlignment w:val="baseline"/>
        <w:rPr>
          <w:rFonts w:eastAsia="SimSun"/>
          <w:lang w:eastAsia="zh-CN"/>
        </w:rPr>
      </w:pPr>
    </w:p>
    <w:p w14:paraId="6D426095" w14:textId="2D4D63A5" w:rsidR="00B754A1" w:rsidRPr="00B75DD1" w:rsidRDefault="00B754A1" w:rsidP="00B754A1">
      <w:pPr>
        <w:pStyle w:val="Heading2"/>
      </w:pPr>
      <w:bookmarkStart w:id="78" w:name="_Toc9848477"/>
      <w:bookmarkStart w:id="79" w:name="_Toc168053456"/>
      <w:bookmarkStart w:id="80" w:name="_Toc169987782"/>
      <w:bookmarkStart w:id="81" w:name="_Toc170057048"/>
      <w:bookmarkStart w:id="82" w:name="_Toc183507680"/>
      <w:r w:rsidRPr="00B75DD1">
        <w:t>5.1</w:t>
      </w:r>
      <w:r w:rsidRPr="00B75DD1">
        <w:tab/>
        <w:t>CA_n</w:t>
      </w:r>
      <w:r>
        <w:t>28</w:t>
      </w:r>
      <w:r w:rsidRPr="00B75DD1">
        <w:t>-n41-n</w:t>
      </w:r>
      <w:bookmarkEnd w:id="78"/>
      <w:r w:rsidRPr="00B75DD1">
        <w:t>79</w:t>
      </w:r>
      <w:bookmarkEnd w:id="79"/>
      <w:bookmarkEnd w:id="80"/>
      <w:bookmarkEnd w:id="81"/>
      <w:bookmarkEnd w:id="82"/>
    </w:p>
    <w:p w14:paraId="7878168D" w14:textId="77777777" w:rsidR="00B754A1" w:rsidRPr="00B75DD1" w:rsidRDefault="00B754A1" w:rsidP="00B754A1">
      <w:pPr>
        <w:pStyle w:val="Heading3"/>
      </w:pPr>
      <w:bookmarkStart w:id="83" w:name="_Toc168053457"/>
      <w:bookmarkStart w:id="84" w:name="_Toc169987783"/>
      <w:bookmarkStart w:id="85" w:name="_Toc170057049"/>
      <w:bookmarkStart w:id="86" w:name="_Toc183507681"/>
      <w:r w:rsidRPr="00B75DD1">
        <w:t>5.1.1</w:t>
      </w:r>
      <w:r w:rsidRPr="00B75DD1">
        <w:tab/>
        <w:t>Common for 1 band UL and 2 bands UL CA</w:t>
      </w:r>
      <w:bookmarkEnd w:id="83"/>
      <w:bookmarkEnd w:id="84"/>
      <w:bookmarkEnd w:id="85"/>
      <w:bookmarkEnd w:id="86"/>
    </w:p>
    <w:p w14:paraId="32061C34" w14:textId="77777777" w:rsidR="00B754A1" w:rsidRPr="00B75DD1" w:rsidRDefault="00B754A1" w:rsidP="00B754A1">
      <w:pPr>
        <w:pStyle w:val="Heading4"/>
      </w:pPr>
      <w:bookmarkStart w:id="87" w:name="_Toc9848478"/>
      <w:bookmarkStart w:id="88" w:name="_Toc168053458"/>
      <w:bookmarkStart w:id="89" w:name="_Toc169987784"/>
      <w:bookmarkStart w:id="90" w:name="_Toc170057050"/>
      <w:bookmarkStart w:id="91" w:name="_Toc183507682"/>
      <w:r w:rsidRPr="00B75DD1">
        <w:t>5.1.1.1</w:t>
      </w:r>
      <w:r w:rsidRPr="00B75DD1">
        <w:tab/>
        <w:t>Operating bands for CA</w:t>
      </w:r>
      <w:bookmarkEnd w:id="87"/>
      <w:bookmarkEnd w:id="88"/>
      <w:bookmarkEnd w:id="89"/>
      <w:bookmarkEnd w:id="90"/>
      <w:bookmarkEnd w:id="91"/>
    </w:p>
    <w:p w14:paraId="2F74CFD5" w14:textId="6BE13D62" w:rsidR="00B754A1" w:rsidRPr="00B75DD1" w:rsidRDefault="00B754A1" w:rsidP="00B754A1">
      <w:pPr>
        <w:pStyle w:val="TH"/>
        <w:rPr>
          <w:rFonts w:cs="Arial"/>
        </w:rPr>
      </w:pPr>
      <w:r w:rsidRPr="00B75DD1">
        <w:rPr>
          <w:rFonts w:cs="Arial"/>
        </w:rPr>
        <w:t xml:space="preserve">Table 5.1.1.1-1: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B754A1" w14:paraId="25973085" w14:textId="77777777" w:rsidTr="008645D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E6EC29D" w14:textId="77777777" w:rsidR="00B754A1" w:rsidRDefault="00B754A1" w:rsidP="008645DB">
            <w:pPr>
              <w:keepNext/>
              <w:keepLines/>
              <w:spacing w:after="0"/>
              <w:jc w:val="center"/>
              <w:rPr>
                <w:rFonts w:ascii="Arial" w:hAnsi="Arial" w:cs="Arial"/>
                <w:b/>
                <w:sz w:val="18"/>
                <w:lang w:val="en-US" w:eastAsia="zh-CN"/>
              </w:rPr>
            </w:pPr>
            <w:r>
              <w:rPr>
                <w:rFonts w:ascii="Arial" w:hAnsi="Arial" w:cs="Arial"/>
                <w:b/>
                <w:sz w:val="18"/>
                <w:lang w:val="en-US" w:eastAsia="ja-JP"/>
              </w:rPr>
              <w:t>NR</w:t>
            </w:r>
            <w:r>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5A2CE80F"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7CF7E4A"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E2C9382" w14:textId="77777777" w:rsidR="00B754A1" w:rsidRDefault="00B754A1" w:rsidP="008645DB">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4F23A5A9"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mode</w:t>
            </w:r>
          </w:p>
        </w:tc>
      </w:tr>
      <w:tr w:rsidR="00B754A1" w14:paraId="6EB6C7B9" w14:textId="77777777" w:rsidTr="008645D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42D15EA" w14:textId="77777777" w:rsidR="00B754A1" w:rsidRDefault="00B754A1" w:rsidP="008645DB">
            <w:pPr>
              <w:keepNext/>
              <w:keepLines/>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0AE834E"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1F02440"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4AB67B7" w14:textId="77777777" w:rsidR="00B754A1" w:rsidRDefault="00B754A1" w:rsidP="008645DB">
            <w:pPr>
              <w:keepNext/>
              <w:keepLines/>
              <w:spacing w:after="0"/>
              <w:rPr>
                <w:rFonts w:ascii="Arial" w:eastAsia="Calibri" w:hAnsi="Arial" w:cs="Arial"/>
                <w:b/>
                <w:bCs/>
                <w:sz w:val="18"/>
                <w:szCs w:val="18"/>
                <w:lang w:val="en-US" w:eastAsia="zh-CN"/>
              </w:rPr>
            </w:pPr>
          </w:p>
        </w:tc>
      </w:tr>
      <w:tr w:rsidR="00B754A1" w14:paraId="58F852B0" w14:textId="77777777" w:rsidTr="008645D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518F8DE" w14:textId="77777777" w:rsidR="00B754A1" w:rsidRDefault="00B754A1" w:rsidP="008645DB">
            <w:pPr>
              <w:keepNext/>
              <w:keepLines/>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A1055CE"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FB8B519"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C086430" w14:textId="77777777" w:rsidR="00B754A1" w:rsidRDefault="00B754A1" w:rsidP="008645DB">
            <w:pPr>
              <w:keepNext/>
              <w:keepLines/>
              <w:spacing w:after="0"/>
              <w:rPr>
                <w:rFonts w:ascii="Arial" w:eastAsia="Calibri" w:hAnsi="Arial" w:cs="Arial"/>
                <w:b/>
                <w:bCs/>
                <w:sz w:val="18"/>
                <w:szCs w:val="18"/>
                <w:lang w:val="en-US" w:eastAsia="zh-CN"/>
              </w:rPr>
            </w:pPr>
          </w:p>
        </w:tc>
      </w:tr>
      <w:tr w:rsidR="00B754A1" w14:paraId="676A6573"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9890E31" w14:textId="77777777" w:rsidR="00B754A1" w:rsidRDefault="00B754A1" w:rsidP="008645DB">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n28</w:t>
            </w:r>
          </w:p>
        </w:tc>
        <w:tc>
          <w:tcPr>
            <w:tcW w:w="3536" w:type="dxa"/>
            <w:tcBorders>
              <w:top w:val="single" w:sz="4" w:space="0" w:color="auto"/>
              <w:left w:val="single" w:sz="4" w:space="0" w:color="auto"/>
              <w:bottom w:val="single" w:sz="4" w:space="0" w:color="auto"/>
              <w:right w:val="single" w:sz="4" w:space="0" w:color="auto"/>
            </w:tcBorders>
            <w:vAlign w:val="center"/>
          </w:tcPr>
          <w:p w14:paraId="29F248FD" w14:textId="77777777" w:rsidR="00B754A1" w:rsidRDefault="00B754A1" w:rsidP="008645DB">
            <w:pPr>
              <w:keepNext/>
              <w:keepLines/>
              <w:spacing w:after="0"/>
              <w:jc w:val="center"/>
              <w:rPr>
                <w:rFonts w:ascii="Arial" w:hAnsi="Arial" w:cs="Arial"/>
                <w:sz w:val="18"/>
                <w:szCs w:val="18"/>
              </w:rPr>
            </w:pPr>
            <w:r>
              <w:rPr>
                <w:rFonts w:ascii="Arial" w:eastAsia="SimSun" w:hAnsi="Arial" w:cs="Arial" w:hint="eastAsia"/>
                <w:sz w:val="18"/>
                <w:szCs w:val="18"/>
                <w:lang w:val="en-US" w:eastAsia="zh-CN"/>
              </w:rPr>
              <w:t xml:space="preserve">703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SimSun" w:hAnsi="Arial" w:cs="Arial" w:hint="eastAsia"/>
                <w:sz w:val="18"/>
                <w:szCs w:val="18"/>
                <w:lang w:val="en-US" w:eastAsia="zh-CN"/>
              </w:rPr>
              <w:t xml:space="preserve">748 </w:t>
            </w:r>
            <w:r>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EE6EDEC" w14:textId="77777777" w:rsidR="00B754A1" w:rsidRDefault="00B754A1" w:rsidP="008645DB">
            <w:pPr>
              <w:keepNext/>
              <w:keepLines/>
              <w:spacing w:after="0"/>
              <w:jc w:val="center"/>
              <w:rPr>
                <w:rFonts w:ascii="Arial" w:hAnsi="Arial" w:cs="Arial"/>
                <w:sz w:val="18"/>
                <w:szCs w:val="18"/>
              </w:rPr>
            </w:pPr>
            <w:r>
              <w:rPr>
                <w:rFonts w:ascii="Arial" w:eastAsia="SimSun" w:hAnsi="Arial" w:cs="Arial" w:hint="eastAsia"/>
                <w:sz w:val="18"/>
                <w:szCs w:val="18"/>
                <w:lang w:val="en-US" w:eastAsia="zh-CN"/>
              </w:rPr>
              <w:t xml:space="preserve">703 </w:t>
            </w:r>
            <w:r>
              <w:rPr>
                <w:rFonts w:ascii="Arial" w:hAnsi="Arial" w:cs="Arial"/>
                <w:sz w:val="18"/>
                <w:szCs w:val="18"/>
              </w:rPr>
              <w:t>MHz</w:t>
            </w:r>
            <w:r>
              <w:rPr>
                <w:rFonts w:ascii="Arial" w:hAnsi="Arial" w:cs="Arial"/>
                <w:sz w:val="18"/>
                <w:lang w:eastAsia="ko-KR"/>
              </w:rPr>
              <w:t xml:space="preserve"> </w:t>
            </w:r>
            <w:r>
              <w:rPr>
                <w:rFonts w:ascii="Arial" w:hAnsi="Arial" w:cs="Arial"/>
                <w:sz w:val="18"/>
                <w:szCs w:val="18"/>
              </w:rPr>
              <w:t>–</w:t>
            </w:r>
            <w:r>
              <w:rPr>
                <w:rFonts w:ascii="Arial" w:hAnsi="Arial" w:cs="Arial"/>
                <w:sz w:val="18"/>
                <w:lang w:eastAsia="ko-KR"/>
              </w:rPr>
              <w:t xml:space="preserve"> </w:t>
            </w:r>
            <w:r>
              <w:rPr>
                <w:rFonts w:ascii="Arial" w:eastAsia="SimSun" w:hAnsi="Arial" w:cs="Arial" w:hint="eastAsia"/>
                <w:sz w:val="18"/>
                <w:szCs w:val="18"/>
                <w:lang w:val="en-US" w:eastAsia="zh-CN"/>
              </w:rPr>
              <w:t>748</w:t>
            </w:r>
            <w:r>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C4252AD" w14:textId="77777777" w:rsidR="00B754A1" w:rsidRDefault="00B754A1" w:rsidP="008645DB">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FDD</w:t>
            </w:r>
          </w:p>
        </w:tc>
      </w:tr>
      <w:tr w:rsidR="00B754A1" w14:paraId="36685AED"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7C2EC3A" w14:textId="77777777" w:rsidR="00B754A1" w:rsidRDefault="00B754A1" w:rsidP="008645DB">
            <w:pPr>
              <w:keepNext/>
              <w:keepLines/>
              <w:spacing w:after="0"/>
              <w:jc w:val="center"/>
              <w:rPr>
                <w:rFonts w:ascii="Arial" w:eastAsia="SimSun" w:hAnsi="Arial" w:cs="Arial"/>
                <w:sz w:val="18"/>
                <w:lang w:val="en-US" w:eastAsia="zh-CN"/>
              </w:rPr>
            </w:pPr>
            <w:r>
              <w:rPr>
                <w:rFonts w:ascii="Arial" w:hAnsi="Arial" w:cs="Arial"/>
                <w:sz w:val="18"/>
                <w:szCs w:val="18"/>
              </w:rPr>
              <w:t>n</w:t>
            </w:r>
            <w:r>
              <w:rPr>
                <w:rFonts w:ascii="Arial" w:eastAsia="SimSun" w:hAnsi="Arial" w:cs="Arial" w:hint="eastAsia"/>
                <w:sz w:val="18"/>
                <w:szCs w:val="18"/>
                <w:lang w:val="en-US" w:eastAsia="zh-CN"/>
              </w:rPr>
              <w:t>41</w:t>
            </w:r>
          </w:p>
        </w:tc>
        <w:tc>
          <w:tcPr>
            <w:tcW w:w="3536" w:type="dxa"/>
            <w:tcBorders>
              <w:top w:val="single" w:sz="4" w:space="0" w:color="auto"/>
              <w:left w:val="single" w:sz="4" w:space="0" w:color="auto"/>
              <w:bottom w:val="single" w:sz="4" w:space="0" w:color="auto"/>
              <w:right w:val="single" w:sz="4" w:space="0" w:color="auto"/>
            </w:tcBorders>
            <w:vAlign w:val="center"/>
          </w:tcPr>
          <w:p w14:paraId="0BED6C27" w14:textId="77777777" w:rsidR="00B754A1" w:rsidRDefault="00B754A1" w:rsidP="008645DB">
            <w:pPr>
              <w:keepNext/>
              <w:keepLines/>
              <w:spacing w:after="0"/>
              <w:jc w:val="center"/>
              <w:rPr>
                <w:rFonts w:ascii="Arial" w:eastAsia="Calibri" w:hAnsi="Arial" w:cs="Arial"/>
                <w:sz w:val="18"/>
                <w:lang w:val="sv-SE" w:eastAsia="ko-KR"/>
              </w:rPr>
            </w:pPr>
            <w:r>
              <w:rPr>
                <w:rFonts w:ascii="Arial" w:eastAsia="SimSun" w:hAnsi="Arial" w:cs="Arial" w:hint="eastAsia"/>
                <w:sz w:val="18"/>
                <w:szCs w:val="18"/>
                <w:lang w:val="en-US" w:eastAsia="zh-CN"/>
              </w:rPr>
              <w:t xml:space="preserve">2496 </w:t>
            </w:r>
            <w:r>
              <w:rPr>
                <w:rFonts w:ascii="Arial" w:hAnsi="Arial" w:cs="Arial"/>
                <w:sz w:val="18"/>
                <w:szCs w:val="18"/>
                <w:lang w:val="sv-SE"/>
              </w:rPr>
              <w:t>MHz</w:t>
            </w:r>
            <w:r>
              <w:rPr>
                <w:rFonts w:ascii="Arial" w:eastAsia="Calibri" w:hAnsi="Arial" w:cs="Arial"/>
                <w:sz w:val="18"/>
                <w:lang w:val="sv-SE" w:eastAsia="ko-KR"/>
              </w:rPr>
              <w:t xml:space="preserve"> </w:t>
            </w:r>
            <w:r>
              <w:rPr>
                <w:rFonts w:ascii="Arial" w:hAnsi="Arial" w:cs="Arial"/>
                <w:sz w:val="18"/>
                <w:szCs w:val="18"/>
                <w:lang w:val="sv-SE"/>
              </w:rPr>
              <w:t>–</w:t>
            </w:r>
            <w:r>
              <w:rPr>
                <w:rFonts w:ascii="Arial" w:eastAsia="Calibri" w:hAnsi="Arial" w:cs="Arial"/>
                <w:sz w:val="18"/>
                <w:lang w:val="sv-SE" w:eastAsia="ko-KR"/>
              </w:rPr>
              <w:t xml:space="preserve"> </w:t>
            </w:r>
            <w:r>
              <w:rPr>
                <w:rFonts w:ascii="Arial" w:eastAsia="SimSun" w:hAnsi="Arial" w:cs="Arial" w:hint="eastAsia"/>
                <w:sz w:val="18"/>
                <w:szCs w:val="18"/>
                <w:lang w:val="en-US" w:eastAsia="zh-CN"/>
              </w:rPr>
              <w:t xml:space="preserve">2690 </w:t>
            </w:r>
            <w:r>
              <w:rPr>
                <w:rFonts w:ascii="Arial" w:hAnsi="Arial" w:cs="Arial"/>
                <w:sz w:val="18"/>
                <w:szCs w:val="18"/>
                <w:lang w:val="sv-SE"/>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E5ACA0B" w14:textId="77777777" w:rsidR="00B754A1" w:rsidRDefault="00B754A1" w:rsidP="008645DB">
            <w:pPr>
              <w:keepNext/>
              <w:keepLines/>
              <w:spacing w:after="0"/>
              <w:jc w:val="center"/>
              <w:rPr>
                <w:rFonts w:ascii="Arial" w:hAnsi="Arial" w:cs="Arial"/>
                <w:sz w:val="18"/>
                <w:lang w:val="sv-SE" w:eastAsia="ko-KR"/>
              </w:rPr>
            </w:pPr>
            <w:r>
              <w:rPr>
                <w:rFonts w:ascii="Arial" w:eastAsia="SimSun" w:hAnsi="Arial" w:cs="Arial" w:hint="eastAsia"/>
                <w:sz w:val="18"/>
                <w:szCs w:val="18"/>
                <w:lang w:val="en-US" w:eastAsia="zh-CN"/>
              </w:rPr>
              <w:t xml:space="preserve">2496 </w:t>
            </w:r>
            <w:r>
              <w:rPr>
                <w:rFonts w:ascii="Arial" w:hAnsi="Arial" w:cs="Arial"/>
                <w:sz w:val="18"/>
                <w:szCs w:val="18"/>
                <w:lang w:val="sv-SE"/>
              </w:rPr>
              <w:t>MHz</w:t>
            </w:r>
            <w:r>
              <w:rPr>
                <w:rFonts w:ascii="Arial" w:eastAsia="Calibri" w:hAnsi="Arial" w:cs="Arial"/>
                <w:sz w:val="18"/>
                <w:lang w:val="sv-SE" w:eastAsia="ko-KR"/>
              </w:rPr>
              <w:t xml:space="preserve"> </w:t>
            </w:r>
            <w:r>
              <w:rPr>
                <w:rFonts w:ascii="Arial" w:hAnsi="Arial" w:cs="Arial"/>
                <w:sz w:val="18"/>
                <w:szCs w:val="18"/>
                <w:lang w:val="sv-SE"/>
              </w:rPr>
              <w:t>–</w:t>
            </w:r>
            <w:r>
              <w:rPr>
                <w:rFonts w:ascii="Arial" w:eastAsia="Calibri" w:hAnsi="Arial" w:cs="Arial"/>
                <w:sz w:val="18"/>
                <w:lang w:val="sv-SE" w:eastAsia="ko-KR"/>
              </w:rPr>
              <w:t xml:space="preserve"> </w:t>
            </w:r>
            <w:r>
              <w:rPr>
                <w:rFonts w:ascii="Arial" w:eastAsia="SimSun" w:hAnsi="Arial" w:cs="Arial" w:hint="eastAsia"/>
                <w:sz w:val="18"/>
                <w:szCs w:val="18"/>
                <w:lang w:val="en-US" w:eastAsia="zh-CN"/>
              </w:rPr>
              <w:t xml:space="preserve">2690 </w:t>
            </w:r>
            <w:r>
              <w:rPr>
                <w:rFonts w:ascii="Arial" w:hAnsi="Arial" w:cs="Arial"/>
                <w:sz w:val="18"/>
                <w:szCs w:val="18"/>
                <w:lang w:val="sv-SE"/>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C05D279" w14:textId="77777777" w:rsidR="00B754A1" w:rsidRDefault="00B754A1" w:rsidP="008645DB">
            <w:pPr>
              <w:keepNext/>
              <w:keepLines/>
              <w:spacing w:after="0"/>
              <w:jc w:val="center"/>
              <w:rPr>
                <w:rFonts w:ascii="Arial" w:eastAsia="SimSun" w:hAnsi="Arial" w:cs="Arial"/>
                <w:sz w:val="18"/>
                <w:lang w:val="en-US" w:eastAsia="zh-CN"/>
              </w:rPr>
            </w:pPr>
            <w:r>
              <w:rPr>
                <w:rFonts w:ascii="Arial" w:eastAsia="SimSun" w:hAnsi="Arial" w:cs="Arial" w:hint="eastAsia"/>
                <w:sz w:val="18"/>
                <w:szCs w:val="18"/>
                <w:lang w:val="en-US" w:eastAsia="zh-CN"/>
              </w:rPr>
              <w:t>TDD</w:t>
            </w:r>
          </w:p>
        </w:tc>
      </w:tr>
      <w:tr w:rsidR="00B754A1" w14:paraId="5314EDD9"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C751063" w14:textId="77777777" w:rsidR="00B754A1" w:rsidRDefault="00B754A1" w:rsidP="008645DB">
            <w:pPr>
              <w:keepNext/>
              <w:keepLines/>
              <w:spacing w:after="0"/>
              <w:jc w:val="center"/>
              <w:rPr>
                <w:rFonts w:ascii="Arial" w:eastAsia="SimSun" w:hAnsi="Arial" w:cs="Arial"/>
                <w:sz w:val="18"/>
                <w:szCs w:val="18"/>
                <w:lang w:val="en-US" w:eastAsia="zh-CN"/>
              </w:rPr>
            </w:pPr>
            <w:r>
              <w:rPr>
                <w:rFonts w:ascii="Arial" w:hAnsi="Arial" w:cs="Arial"/>
                <w:sz w:val="18"/>
                <w:szCs w:val="18"/>
              </w:rPr>
              <w:t>n</w:t>
            </w:r>
            <w:r>
              <w:rPr>
                <w:rFonts w:ascii="Arial" w:eastAsia="SimSun" w:hAnsi="Arial" w:cs="Arial" w:hint="eastAsia"/>
                <w:sz w:val="18"/>
                <w:szCs w:val="18"/>
                <w:lang w:val="en-US" w:eastAsia="zh-CN"/>
              </w:rPr>
              <w:t>79</w:t>
            </w:r>
          </w:p>
        </w:tc>
        <w:tc>
          <w:tcPr>
            <w:tcW w:w="3536" w:type="dxa"/>
            <w:tcBorders>
              <w:top w:val="single" w:sz="4" w:space="0" w:color="auto"/>
              <w:left w:val="single" w:sz="4" w:space="0" w:color="auto"/>
              <w:bottom w:val="single" w:sz="4" w:space="0" w:color="auto"/>
              <w:right w:val="single" w:sz="4" w:space="0" w:color="auto"/>
            </w:tcBorders>
            <w:vAlign w:val="center"/>
          </w:tcPr>
          <w:p w14:paraId="12027B16" w14:textId="77777777" w:rsidR="00B754A1" w:rsidRDefault="00B754A1" w:rsidP="008645DB">
            <w:pPr>
              <w:keepNext/>
              <w:keepLines/>
              <w:spacing w:after="0"/>
              <w:jc w:val="center"/>
              <w:rPr>
                <w:rFonts w:ascii="Arial" w:hAnsi="Arial" w:cs="Arial"/>
                <w:sz w:val="18"/>
                <w:szCs w:val="18"/>
              </w:rPr>
            </w:pPr>
            <w:r>
              <w:rPr>
                <w:rFonts w:ascii="Arial" w:eastAsia="SimSun" w:hAnsi="Arial" w:cs="Arial" w:hint="eastAsia"/>
                <w:sz w:val="18"/>
                <w:szCs w:val="18"/>
                <w:lang w:val="en-US" w:eastAsia="zh-CN"/>
              </w:rPr>
              <w:t xml:space="preserve">4400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SimSun" w:hAnsi="Arial" w:cs="Arial" w:hint="eastAsia"/>
                <w:sz w:val="18"/>
                <w:szCs w:val="18"/>
                <w:lang w:val="en-US" w:eastAsia="zh-CN"/>
              </w:rPr>
              <w:t xml:space="preserve">5000 </w:t>
            </w:r>
            <w:r>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438BBA9" w14:textId="77777777" w:rsidR="00B754A1" w:rsidRDefault="00B754A1" w:rsidP="008645DB">
            <w:pPr>
              <w:keepNext/>
              <w:keepLines/>
              <w:spacing w:after="0"/>
              <w:jc w:val="center"/>
              <w:rPr>
                <w:rFonts w:ascii="Arial" w:hAnsi="Arial" w:cs="Arial"/>
                <w:sz w:val="18"/>
                <w:szCs w:val="18"/>
              </w:rPr>
            </w:pPr>
            <w:r>
              <w:rPr>
                <w:rFonts w:ascii="Arial" w:eastAsia="SimSun" w:hAnsi="Arial" w:cs="Arial" w:hint="eastAsia"/>
                <w:sz w:val="18"/>
                <w:szCs w:val="18"/>
                <w:lang w:val="en-US" w:eastAsia="zh-CN"/>
              </w:rPr>
              <w:t xml:space="preserve">4400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SimSun" w:hAnsi="Arial" w:cs="Arial" w:hint="eastAsia"/>
                <w:sz w:val="18"/>
                <w:szCs w:val="18"/>
                <w:lang w:val="en-US" w:eastAsia="zh-CN"/>
              </w:rPr>
              <w:t xml:space="preserve">5000 </w:t>
            </w:r>
            <w:r>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F83EC82" w14:textId="77777777" w:rsidR="00B754A1" w:rsidRDefault="00B754A1" w:rsidP="008645DB">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TDD</w:t>
            </w:r>
          </w:p>
        </w:tc>
      </w:tr>
    </w:tbl>
    <w:p w14:paraId="5F71F60A" w14:textId="77777777" w:rsidR="00B754A1" w:rsidRPr="00B75DD1" w:rsidRDefault="00B754A1" w:rsidP="00B754A1"/>
    <w:p w14:paraId="31F8B8AC" w14:textId="3F3467B7" w:rsidR="00B754A1" w:rsidRPr="00B75DD1" w:rsidRDefault="00B754A1" w:rsidP="00B754A1">
      <w:pPr>
        <w:pStyle w:val="Heading4"/>
      </w:pPr>
      <w:bookmarkStart w:id="92" w:name="_Toc9848479"/>
      <w:bookmarkStart w:id="93" w:name="_Toc168053459"/>
      <w:bookmarkStart w:id="94" w:name="_Toc169987785"/>
      <w:bookmarkStart w:id="95" w:name="_Toc170057051"/>
      <w:bookmarkStart w:id="96" w:name="_Toc183507683"/>
      <w:r w:rsidRPr="00B75DD1">
        <w:t>5.1.1.2</w:t>
      </w:r>
      <w:r w:rsidRPr="00B75DD1">
        <w:tab/>
      </w:r>
      <w:bookmarkEnd w:id="92"/>
      <w:bookmarkEnd w:id="93"/>
      <w:bookmarkEnd w:id="94"/>
      <w:bookmarkEnd w:id="95"/>
      <w:r>
        <w:rPr>
          <w:rFonts w:cs="Arial"/>
          <w:lang w:eastAsia="zh-CN"/>
        </w:rPr>
        <w:t>Channel bandwidths per operating band for CA</w:t>
      </w:r>
      <w:bookmarkEnd w:id="96"/>
    </w:p>
    <w:p w14:paraId="2DD16C90" w14:textId="3D7B5A89" w:rsidR="00B754A1" w:rsidRPr="00B75DD1" w:rsidRDefault="00B754A1" w:rsidP="00B754A1">
      <w:pPr>
        <w:pStyle w:val="TH"/>
        <w:rPr>
          <w:rFonts w:cs="Arial"/>
        </w:rPr>
      </w:pPr>
      <w:r w:rsidRPr="00B75DD1">
        <w:rPr>
          <w:rFonts w:cs="Arial"/>
        </w:rPr>
        <w:t xml:space="preserve">Table 5.1.1.2-1: </w:t>
      </w:r>
      <w:r>
        <w:rPr>
          <w:rFonts w:cs="Arial"/>
        </w:rPr>
        <w:t xml:space="preserve">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474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903"/>
        <w:gridCol w:w="891"/>
        <w:gridCol w:w="2583"/>
        <w:gridCol w:w="7"/>
        <w:gridCol w:w="1719"/>
        <w:gridCol w:w="7"/>
      </w:tblGrid>
      <w:tr w:rsidR="00B754A1" w14:paraId="4410BCE3" w14:textId="77777777" w:rsidTr="008645DB">
        <w:trPr>
          <w:gridAfter w:val="1"/>
          <w:wAfter w:w="7" w:type="dxa"/>
          <w:trHeight w:val="29"/>
        </w:trPr>
        <w:tc>
          <w:tcPr>
            <w:tcW w:w="2080" w:type="dxa"/>
            <w:tcBorders>
              <w:top w:val="single" w:sz="4" w:space="0" w:color="auto"/>
              <w:left w:val="single" w:sz="4" w:space="0" w:color="auto"/>
              <w:bottom w:val="single" w:sz="4" w:space="0" w:color="auto"/>
              <w:right w:val="single" w:sz="4" w:space="0" w:color="auto"/>
            </w:tcBorders>
            <w:vAlign w:val="center"/>
          </w:tcPr>
          <w:p w14:paraId="5EFECFB7" w14:textId="77777777" w:rsidR="00B754A1" w:rsidRDefault="00B754A1" w:rsidP="008645DB">
            <w:pPr>
              <w:pStyle w:val="TAH"/>
              <w:rPr>
                <w:rFonts w:ascii="Calibri" w:eastAsia="SimSun" w:hAnsi="Calibri"/>
                <w:sz w:val="21"/>
                <w:lang w:val="en-US" w:eastAsia="zh-CN"/>
              </w:rPr>
            </w:pPr>
            <w:r>
              <w:rPr>
                <w:rFonts w:eastAsia="SimSun"/>
                <w:lang w:val="en-US" w:eastAsia="zh-CN"/>
              </w:rPr>
              <w:t>NR CA configuration</w:t>
            </w:r>
          </w:p>
        </w:tc>
        <w:tc>
          <w:tcPr>
            <w:tcW w:w="1939" w:type="dxa"/>
            <w:tcBorders>
              <w:top w:val="single" w:sz="4" w:space="0" w:color="auto"/>
              <w:left w:val="single" w:sz="4" w:space="0" w:color="auto"/>
              <w:bottom w:val="single" w:sz="4" w:space="0" w:color="auto"/>
              <w:right w:val="single" w:sz="4" w:space="0" w:color="auto"/>
            </w:tcBorders>
            <w:vAlign w:val="center"/>
          </w:tcPr>
          <w:p w14:paraId="707398A3" w14:textId="77777777" w:rsidR="00B754A1" w:rsidRDefault="00B754A1" w:rsidP="008645DB">
            <w:pPr>
              <w:pStyle w:val="TAH"/>
              <w:rPr>
                <w:rFonts w:eastAsia="SimSun"/>
                <w:lang w:val="en-US" w:eastAsia="zh-CN"/>
              </w:rPr>
            </w:pPr>
            <w:r>
              <w:rPr>
                <w:rFonts w:eastAsia="SimSun"/>
                <w:lang w:val="en-US" w:eastAsia="zh-CN"/>
              </w:rPr>
              <w:t>Uplink CA configuration</w:t>
            </w:r>
          </w:p>
          <w:p w14:paraId="1DB39A68" w14:textId="77777777" w:rsidR="00B754A1" w:rsidRDefault="00B754A1" w:rsidP="008645DB">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0E373E8F" w14:textId="77777777" w:rsidR="00B754A1" w:rsidRDefault="00B754A1" w:rsidP="008645DB">
            <w:pPr>
              <w:pStyle w:val="TAH"/>
              <w:rPr>
                <w:rFonts w:ascii="Calibri" w:eastAsia="SimSun" w:hAnsi="Calibri"/>
                <w:sz w:val="21"/>
                <w:szCs w:val="18"/>
                <w:lang w:val="en-US" w:eastAsia="zh-CN"/>
              </w:rPr>
            </w:pPr>
            <w:r>
              <w:rPr>
                <w:rFonts w:eastAsia="SimSun"/>
                <w:lang w:val="en-US" w:eastAsia="zh-CN"/>
              </w:rPr>
              <w:t>NR Band</w:t>
            </w:r>
          </w:p>
        </w:tc>
        <w:tc>
          <w:tcPr>
            <w:tcW w:w="2667" w:type="dxa"/>
            <w:tcBorders>
              <w:top w:val="single" w:sz="4" w:space="0" w:color="auto"/>
              <w:left w:val="single" w:sz="4" w:space="0" w:color="auto"/>
              <w:bottom w:val="single" w:sz="4" w:space="0" w:color="auto"/>
              <w:right w:val="single" w:sz="4" w:space="0" w:color="auto"/>
            </w:tcBorders>
            <w:vAlign w:val="center"/>
          </w:tcPr>
          <w:p w14:paraId="78679EF4" w14:textId="77777777" w:rsidR="00B754A1" w:rsidRDefault="00B754A1" w:rsidP="008645DB">
            <w:pPr>
              <w:pStyle w:val="TAH"/>
              <w:rPr>
                <w:rFonts w:eastAsia="SimSun"/>
                <w:szCs w:val="18"/>
                <w:lang w:val="en-US" w:eastAsia="zh-CN" w:bidi="ar"/>
              </w:rPr>
            </w:pPr>
            <w:r>
              <w:rPr>
                <w:rFonts w:eastAsia="SimSun"/>
                <w:lang w:val="en-US" w:eastAsia="zh-CN"/>
              </w:rPr>
              <w:t>Channel bandwidth (MHz) (NOTE 3)</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3A4A00E2" w14:textId="77777777" w:rsidR="00B754A1" w:rsidRDefault="00B754A1" w:rsidP="008645DB">
            <w:pPr>
              <w:pStyle w:val="TAH"/>
              <w:rPr>
                <w:rFonts w:ascii="Calibri" w:eastAsia="SimSun" w:hAnsi="Calibri"/>
                <w:sz w:val="21"/>
                <w:lang w:val="en-US" w:eastAsia="zh-CN"/>
              </w:rPr>
            </w:pPr>
            <w:r>
              <w:rPr>
                <w:rFonts w:eastAsia="SimSun"/>
                <w:lang w:val="en-US" w:eastAsia="zh-CN"/>
              </w:rPr>
              <w:t>Bandwidth combination set</w:t>
            </w:r>
          </w:p>
        </w:tc>
      </w:tr>
      <w:tr w:rsidR="00B754A1" w14:paraId="75F2CD1F" w14:textId="77777777" w:rsidTr="008645DB">
        <w:trPr>
          <w:trHeight w:val="29"/>
        </w:trPr>
        <w:tc>
          <w:tcPr>
            <w:tcW w:w="2085" w:type="dxa"/>
            <w:tcBorders>
              <w:top w:val="nil"/>
              <w:left w:val="single" w:sz="4" w:space="0" w:color="auto"/>
              <w:bottom w:val="nil"/>
              <w:right w:val="single" w:sz="4" w:space="0" w:color="auto"/>
            </w:tcBorders>
            <w:vAlign w:val="center"/>
          </w:tcPr>
          <w:p w14:paraId="512B21B0" w14:textId="77777777" w:rsidR="00B754A1" w:rsidRDefault="00B754A1" w:rsidP="008645DB">
            <w:pPr>
              <w:pStyle w:val="TAC"/>
              <w:rPr>
                <w:lang w:val="fr-FR" w:eastAsia="zh-CN"/>
              </w:rPr>
            </w:pPr>
            <w:r>
              <w:rPr>
                <w:rFonts w:hint="eastAsia"/>
                <w:szCs w:val="18"/>
                <w:lang w:val="en-US" w:eastAsia="zh-CN"/>
              </w:rPr>
              <w:t>CA_n28A-n41</w:t>
            </w:r>
            <w:r>
              <w:rPr>
                <w:szCs w:val="18"/>
                <w:lang w:val="en-US" w:eastAsia="zh-CN"/>
              </w:rPr>
              <w:t>A</w:t>
            </w:r>
            <w:r>
              <w:rPr>
                <w:rFonts w:hint="eastAsia"/>
                <w:szCs w:val="18"/>
                <w:lang w:val="en-US" w:eastAsia="zh-CN"/>
              </w:rPr>
              <w:t>-n79</w:t>
            </w:r>
            <w:r>
              <w:rPr>
                <w:szCs w:val="18"/>
                <w:lang w:val="en-US" w:eastAsia="zh-CN"/>
              </w:rPr>
              <w:t>C</w:t>
            </w:r>
          </w:p>
        </w:tc>
        <w:tc>
          <w:tcPr>
            <w:tcW w:w="1943" w:type="dxa"/>
            <w:tcBorders>
              <w:top w:val="nil"/>
              <w:left w:val="single" w:sz="4" w:space="0" w:color="auto"/>
              <w:bottom w:val="nil"/>
              <w:right w:val="single" w:sz="4" w:space="0" w:color="auto"/>
            </w:tcBorders>
            <w:vAlign w:val="center"/>
          </w:tcPr>
          <w:p w14:paraId="7EB832E0" w14:textId="77777777" w:rsidR="00B754A1" w:rsidRDefault="00B754A1" w:rsidP="008645DB">
            <w:pPr>
              <w:pStyle w:val="TAC"/>
              <w:rPr>
                <w:lang w:val="en-US" w:eastAsia="zh-CN"/>
              </w:rPr>
            </w:pPr>
            <w:r>
              <w:rPr>
                <w:rFonts w:hint="eastAsia"/>
                <w:lang w:val="en-US" w:eastAsia="zh-CN"/>
              </w:rPr>
              <w:t>CA_n79C</w:t>
            </w:r>
          </w:p>
          <w:p w14:paraId="7B84C8B0" w14:textId="77777777" w:rsidR="00B754A1" w:rsidRDefault="00B754A1" w:rsidP="008645DB">
            <w:pPr>
              <w:pStyle w:val="TAC"/>
              <w:rPr>
                <w:lang w:val="en-US" w:eastAsia="zh-CN"/>
              </w:rPr>
            </w:pPr>
            <w:r>
              <w:rPr>
                <w:rFonts w:hint="eastAsia"/>
                <w:lang w:val="en-US" w:eastAsia="zh-CN"/>
              </w:rPr>
              <w:t>CA_n28A-n41A</w:t>
            </w:r>
          </w:p>
          <w:p w14:paraId="3013F7F5" w14:textId="77777777" w:rsidR="00B754A1" w:rsidRDefault="00B754A1" w:rsidP="008645DB">
            <w:pPr>
              <w:pStyle w:val="TAC"/>
              <w:rPr>
                <w:lang w:val="en-US" w:eastAsia="zh-CN"/>
              </w:rPr>
            </w:pPr>
            <w:r>
              <w:rPr>
                <w:rFonts w:hint="eastAsia"/>
                <w:lang w:val="en-US" w:eastAsia="zh-CN"/>
              </w:rPr>
              <w:t>CA_n28A-n79A</w:t>
            </w:r>
          </w:p>
          <w:p w14:paraId="091C3AC3" w14:textId="77777777" w:rsidR="00B754A1" w:rsidRDefault="00B754A1" w:rsidP="008645DB">
            <w:pPr>
              <w:pStyle w:val="TAC"/>
              <w:rPr>
                <w:lang w:val="en-US" w:eastAsia="zh-CN"/>
              </w:rPr>
            </w:pPr>
            <w:r>
              <w:rPr>
                <w:rFonts w:hint="eastAsia"/>
                <w:lang w:val="en-US" w:eastAsia="zh-CN"/>
              </w:rPr>
              <w:t>CA_n28A-n79C</w:t>
            </w:r>
          </w:p>
          <w:p w14:paraId="1B070CA1" w14:textId="77777777" w:rsidR="00B754A1" w:rsidRDefault="00B754A1" w:rsidP="008645DB">
            <w:pPr>
              <w:pStyle w:val="TAC"/>
              <w:rPr>
                <w:lang w:val="en-US" w:eastAsia="zh-CN"/>
              </w:rPr>
            </w:pPr>
            <w:r>
              <w:rPr>
                <w:rFonts w:hint="eastAsia"/>
                <w:lang w:val="en-US" w:eastAsia="zh-CN"/>
              </w:rPr>
              <w:t>CA_n41A-n79A</w:t>
            </w:r>
          </w:p>
          <w:p w14:paraId="787C4265" w14:textId="77777777" w:rsidR="00B754A1" w:rsidRDefault="00B754A1" w:rsidP="008645DB">
            <w:pPr>
              <w:pStyle w:val="TAC"/>
              <w:rPr>
                <w:lang w:val="en-US" w:eastAsia="zh-CN"/>
              </w:rPr>
            </w:pPr>
            <w:r>
              <w:rPr>
                <w:rFonts w:hint="eastAsia"/>
                <w:lang w:val="en-US" w:eastAsia="zh-CN"/>
              </w:rPr>
              <w:t>CA_n41A-n79C</w:t>
            </w:r>
          </w:p>
        </w:tc>
        <w:tc>
          <w:tcPr>
            <w:tcW w:w="905" w:type="dxa"/>
            <w:tcBorders>
              <w:top w:val="single" w:sz="4" w:space="0" w:color="auto"/>
              <w:left w:val="single" w:sz="4" w:space="0" w:color="auto"/>
              <w:bottom w:val="single" w:sz="4" w:space="0" w:color="auto"/>
              <w:right w:val="single" w:sz="4" w:space="0" w:color="auto"/>
            </w:tcBorders>
            <w:vAlign w:val="center"/>
          </w:tcPr>
          <w:p w14:paraId="520C0896" w14:textId="77777777" w:rsidR="00B754A1" w:rsidRDefault="00B754A1" w:rsidP="008645DB">
            <w:pPr>
              <w:pStyle w:val="TAC"/>
              <w:rPr>
                <w:lang w:val="en-US" w:eastAsia="zh-CN"/>
              </w:rPr>
            </w:pPr>
            <w:r>
              <w:rPr>
                <w:lang w:val="en-US" w:eastAsia="zh-CN"/>
              </w:rPr>
              <w:t>n28</w:t>
            </w:r>
          </w:p>
        </w:tc>
        <w:tc>
          <w:tcPr>
            <w:tcW w:w="2674" w:type="dxa"/>
            <w:gridSpan w:val="2"/>
            <w:tcBorders>
              <w:top w:val="single" w:sz="4" w:space="0" w:color="auto"/>
              <w:left w:val="single" w:sz="4" w:space="0" w:color="auto"/>
              <w:bottom w:val="single" w:sz="4" w:space="0" w:color="auto"/>
              <w:right w:val="single" w:sz="4" w:space="0" w:color="auto"/>
            </w:tcBorders>
          </w:tcPr>
          <w:p w14:paraId="32B251E9" w14:textId="77777777" w:rsidR="00B754A1" w:rsidRDefault="00B754A1" w:rsidP="008645DB">
            <w:pPr>
              <w:pStyle w:val="TAC"/>
              <w:rPr>
                <w:szCs w:val="18"/>
                <w:lang w:val="en-US" w:eastAsia="zh-CN" w:bidi="ar"/>
              </w:rPr>
            </w:pPr>
            <w:r>
              <w:rPr>
                <w:rFonts w:eastAsia="MS Mincho"/>
              </w:rPr>
              <w:t>n</w:t>
            </w:r>
            <w:r>
              <w:rPr>
                <w:lang w:val="en-US" w:eastAsia="zh-CN"/>
              </w:rPr>
              <w:t>28</w:t>
            </w:r>
            <w:r>
              <w:rPr>
                <w:rFonts w:eastAsia="MS Mincho"/>
              </w:rPr>
              <w:t xml:space="preserve"> channel bandwidths in Table 5.3.5-1</w:t>
            </w:r>
          </w:p>
        </w:tc>
        <w:tc>
          <w:tcPr>
            <w:tcW w:w="1753" w:type="dxa"/>
            <w:gridSpan w:val="2"/>
            <w:tcBorders>
              <w:top w:val="single" w:sz="4" w:space="0" w:color="auto"/>
              <w:left w:val="single" w:sz="4" w:space="0" w:color="auto"/>
              <w:bottom w:val="nil"/>
              <w:right w:val="single" w:sz="4" w:space="0" w:color="auto"/>
            </w:tcBorders>
            <w:vAlign w:val="center"/>
          </w:tcPr>
          <w:p w14:paraId="7DFD354D" w14:textId="77777777" w:rsidR="00B754A1" w:rsidRDefault="00B754A1" w:rsidP="008645DB">
            <w:pPr>
              <w:pStyle w:val="TAC"/>
              <w:rPr>
                <w:lang w:val="en-US" w:eastAsia="zh-CN"/>
              </w:rPr>
            </w:pPr>
            <w:r>
              <w:rPr>
                <w:rFonts w:eastAsia="SimSun" w:cs="Arial" w:hint="eastAsia"/>
                <w:kern w:val="2"/>
                <w:szCs w:val="22"/>
                <w:lang w:val="en-US" w:eastAsia="zh-CN"/>
              </w:rPr>
              <w:t>4</w:t>
            </w:r>
            <w:r>
              <w:rPr>
                <w:rFonts w:eastAsia="SimSun" w:cs="Arial"/>
                <w:kern w:val="2"/>
                <w:szCs w:val="22"/>
                <w:lang w:val="en-US" w:eastAsia="zh-CN"/>
              </w:rPr>
              <w:t xml:space="preserve"> and 5</w:t>
            </w:r>
          </w:p>
        </w:tc>
      </w:tr>
      <w:tr w:rsidR="00B754A1" w14:paraId="326D5E36" w14:textId="77777777" w:rsidTr="008645DB">
        <w:trPr>
          <w:trHeight w:val="29"/>
        </w:trPr>
        <w:tc>
          <w:tcPr>
            <w:tcW w:w="2085" w:type="dxa"/>
            <w:tcBorders>
              <w:top w:val="nil"/>
              <w:left w:val="single" w:sz="4" w:space="0" w:color="auto"/>
              <w:bottom w:val="nil"/>
              <w:right w:val="single" w:sz="4" w:space="0" w:color="auto"/>
            </w:tcBorders>
            <w:vAlign w:val="center"/>
          </w:tcPr>
          <w:p w14:paraId="7EB40BBA" w14:textId="77777777" w:rsidR="00B754A1" w:rsidRDefault="00B754A1" w:rsidP="008645DB">
            <w:pPr>
              <w:pStyle w:val="TAC"/>
              <w:rPr>
                <w:lang w:val="fr-FR" w:eastAsia="zh-CN"/>
              </w:rPr>
            </w:pPr>
          </w:p>
        </w:tc>
        <w:tc>
          <w:tcPr>
            <w:tcW w:w="1943" w:type="dxa"/>
            <w:tcBorders>
              <w:top w:val="nil"/>
              <w:left w:val="single" w:sz="4" w:space="0" w:color="auto"/>
              <w:bottom w:val="nil"/>
              <w:right w:val="single" w:sz="4" w:space="0" w:color="auto"/>
            </w:tcBorders>
            <w:vAlign w:val="center"/>
          </w:tcPr>
          <w:p w14:paraId="5C32ED4F"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28C6CA97" w14:textId="77777777" w:rsidR="00B754A1" w:rsidRDefault="00B754A1" w:rsidP="008645DB">
            <w:pPr>
              <w:pStyle w:val="TAC"/>
              <w:rPr>
                <w:lang w:val="en-US" w:eastAsia="zh-CN"/>
              </w:rPr>
            </w:pPr>
            <w:r>
              <w:rPr>
                <w:lang w:val="en-US" w:eastAsia="zh-CN"/>
              </w:rPr>
              <w:t>n41</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6D56C2FE" w14:textId="77777777" w:rsidR="00B754A1" w:rsidRDefault="00B754A1" w:rsidP="008645DB">
            <w:pPr>
              <w:pStyle w:val="TAC"/>
              <w:rPr>
                <w:szCs w:val="18"/>
                <w:lang w:val="en-US" w:eastAsia="zh-CN" w:bidi="ar"/>
              </w:rPr>
            </w:pPr>
            <w:r>
              <w:rPr>
                <w:rFonts w:eastAsia="MS Mincho"/>
              </w:rPr>
              <w:t>n</w:t>
            </w:r>
            <w:r>
              <w:rPr>
                <w:lang w:val="en-US" w:eastAsia="zh-CN"/>
              </w:rPr>
              <w:t>41</w:t>
            </w:r>
            <w:r>
              <w:rPr>
                <w:rFonts w:eastAsia="MS Mincho"/>
              </w:rPr>
              <w:t xml:space="preserve"> channel bandwidths in Table 5.3.5-1</w:t>
            </w:r>
          </w:p>
        </w:tc>
        <w:tc>
          <w:tcPr>
            <w:tcW w:w="1753" w:type="dxa"/>
            <w:gridSpan w:val="2"/>
            <w:tcBorders>
              <w:top w:val="nil"/>
              <w:left w:val="single" w:sz="4" w:space="0" w:color="auto"/>
              <w:bottom w:val="nil"/>
              <w:right w:val="single" w:sz="4" w:space="0" w:color="auto"/>
            </w:tcBorders>
            <w:vAlign w:val="center"/>
          </w:tcPr>
          <w:p w14:paraId="348376B2" w14:textId="77777777" w:rsidR="00B754A1" w:rsidRDefault="00B754A1" w:rsidP="008645DB">
            <w:pPr>
              <w:pStyle w:val="TAC"/>
              <w:rPr>
                <w:lang w:val="en-US" w:eastAsia="zh-CN"/>
              </w:rPr>
            </w:pPr>
          </w:p>
        </w:tc>
      </w:tr>
      <w:tr w:rsidR="00B754A1" w14:paraId="1DD3142B" w14:textId="77777777" w:rsidTr="006C68CC">
        <w:trPr>
          <w:trHeight w:val="29"/>
        </w:trPr>
        <w:tc>
          <w:tcPr>
            <w:tcW w:w="2085" w:type="dxa"/>
            <w:tcBorders>
              <w:top w:val="nil"/>
              <w:left w:val="single" w:sz="4" w:space="0" w:color="auto"/>
              <w:bottom w:val="single" w:sz="4" w:space="0" w:color="auto"/>
              <w:right w:val="single" w:sz="4" w:space="0" w:color="auto"/>
            </w:tcBorders>
            <w:vAlign w:val="center"/>
          </w:tcPr>
          <w:p w14:paraId="28C40566" w14:textId="77777777" w:rsidR="00B754A1" w:rsidRDefault="00B754A1" w:rsidP="008645DB">
            <w:pPr>
              <w:pStyle w:val="TAC"/>
              <w:rPr>
                <w:lang w:val="fr-FR" w:eastAsia="zh-CN"/>
              </w:rPr>
            </w:pPr>
          </w:p>
        </w:tc>
        <w:tc>
          <w:tcPr>
            <w:tcW w:w="1943" w:type="dxa"/>
            <w:tcBorders>
              <w:top w:val="nil"/>
              <w:left w:val="single" w:sz="4" w:space="0" w:color="auto"/>
              <w:bottom w:val="single" w:sz="4" w:space="0" w:color="auto"/>
              <w:right w:val="single" w:sz="4" w:space="0" w:color="auto"/>
            </w:tcBorders>
            <w:vAlign w:val="center"/>
          </w:tcPr>
          <w:p w14:paraId="030FF459"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161DA917" w14:textId="77777777" w:rsidR="00B754A1" w:rsidRDefault="00B754A1" w:rsidP="008645DB">
            <w:pPr>
              <w:pStyle w:val="TAC"/>
              <w:rPr>
                <w:lang w:val="en-US" w:eastAsia="zh-CN"/>
              </w:rPr>
            </w:pPr>
            <w:r>
              <w:rPr>
                <w:lang w:val="en-US" w:eastAsia="zh-CN"/>
              </w:rPr>
              <w:t>n79</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0AEC9806" w14:textId="77777777" w:rsidR="00B754A1" w:rsidRDefault="00B754A1" w:rsidP="008645DB">
            <w:pPr>
              <w:pStyle w:val="TAC"/>
              <w:rPr>
                <w:szCs w:val="18"/>
                <w:lang w:val="en-US" w:eastAsia="zh-CN" w:bidi="ar"/>
              </w:rPr>
            </w:pPr>
            <w:r>
              <w:rPr>
                <w:rFonts w:cs="Arial"/>
                <w:szCs w:val="18"/>
                <w:lang w:val="en-US" w:eastAsia="zh-CN" w:bidi="ar"/>
              </w:rPr>
              <w:t>CA_n79</w:t>
            </w:r>
            <w:r>
              <w:rPr>
                <w:rFonts w:cs="Arial" w:hint="eastAsia"/>
                <w:szCs w:val="18"/>
                <w:lang w:val="en-US" w:eastAsia="zh-CN" w:bidi="ar"/>
              </w:rPr>
              <w:t>C</w:t>
            </w:r>
            <w:r>
              <w:rPr>
                <w:rFonts w:cs="Arial"/>
                <w:szCs w:val="18"/>
                <w:lang w:val="en-US" w:eastAsia="zh-CN" w:bidi="ar"/>
              </w:rPr>
              <w:t>_BCS 4 and 5</w:t>
            </w:r>
          </w:p>
        </w:tc>
        <w:tc>
          <w:tcPr>
            <w:tcW w:w="1753" w:type="dxa"/>
            <w:gridSpan w:val="2"/>
            <w:tcBorders>
              <w:top w:val="nil"/>
              <w:left w:val="single" w:sz="4" w:space="0" w:color="auto"/>
              <w:bottom w:val="single" w:sz="4" w:space="0" w:color="auto"/>
              <w:right w:val="single" w:sz="4" w:space="0" w:color="auto"/>
            </w:tcBorders>
            <w:vAlign w:val="center"/>
          </w:tcPr>
          <w:p w14:paraId="3190DF4B" w14:textId="77777777" w:rsidR="00B754A1" w:rsidRDefault="00B754A1" w:rsidP="008645DB">
            <w:pPr>
              <w:pStyle w:val="TAC"/>
              <w:rPr>
                <w:lang w:val="en-US" w:eastAsia="zh-CN"/>
              </w:rPr>
            </w:pPr>
          </w:p>
        </w:tc>
      </w:tr>
      <w:tr w:rsidR="00B754A1" w14:paraId="50F9B4A8" w14:textId="77777777" w:rsidTr="006C68CC">
        <w:trPr>
          <w:trHeight w:val="29"/>
        </w:trPr>
        <w:tc>
          <w:tcPr>
            <w:tcW w:w="2085" w:type="dxa"/>
            <w:tcBorders>
              <w:top w:val="single" w:sz="4" w:space="0" w:color="auto"/>
              <w:left w:val="single" w:sz="4" w:space="0" w:color="auto"/>
              <w:bottom w:val="nil"/>
              <w:right w:val="single" w:sz="4" w:space="0" w:color="auto"/>
            </w:tcBorders>
            <w:vAlign w:val="center"/>
          </w:tcPr>
          <w:p w14:paraId="45B979E1" w14:textId="77777777" w:rsidR="00B754A1" w:rsidRDefault="00B754A1" w:rsidP="008645DB">
            <w:pPr>
              <w:pStyle w:val="TAC"/>
              <w:rPr>
                <w:szCs w:val="18"/>
                <w:lang w:val="en-US" w:eastAsia="zh-CN"/>
              </w:rPr>
            </w:pPr>
            <w:r>
              <w:rPr>
                <w:rFonts w:hint="eastAsia"/>
                <w:szCs w:val="18"/>
                <w:lang w:val="en-US" w:eastAsia="zh-CN"/>
              </w:rPr>
              <w:t>CA_n28A-n41C-n79A</w:t>
            </w:r>
          </w:p>
        </w:tc>
        <w:tc>
          <w:tcPr>
            <w:tcW w:w="1943" w:type="dxa"/>
            <w:tcBorders>
              <w:top w:val="single" w:sz="4" w:space="0" w:color="auto"/>
              <w:left w:val="single" w:sz="4" w:space="0" w:color="auto"/>
              <w:bottom w:val="nil"/>
              <w:right w:val="single" w:sz="4" w:space="0" w:color="auto"/>
            </w:tcBorders>
            <w:vAlign w:val="center"/>
          </w:tcPr>
          <w:p w14:paraId="778598C8" w14:textId="77777777" w:rsidR="00B754A1" w:rsidRDefault="00B754A1" w:rsidP="008645DB">
            <w:pPr>
              <w:pStyle w:val="TAC"/>
              <w:rPr>
                <w:lang w:val="en-US" w:eastAsia="zh-CN"/>
              </w:rPr>
            </w:pPr>
            <w:r>
              <w:rPr>
                <w:rFonts w:hint="eastAsia"/>
                <w:lang w:val="en-US" w:eastAsia="zh-CN"/>
              </w:rPr>
              <w:t>CA_n41C</w:t>
            </w:r>
          </w:p>
          <w:p w14:paraId="5B432E03" w14:textId="77777777" w:rsidR="00B754A1" w:rsidRDefault="00B754A1" w:rsidP="008645DB">
            <w:pPr>
              <w:pStyle w:val="TAC"/>
              <w:rPr>
                <w:lang w:val="en-US" w:eastAsia="zh-CN"/>
              </w:rPr>
            </w:pPr>
            <w:r>
              <w:rPr>
                <w:rFonts w:hint="eastAsia"/>
                <w:lang w:val="en-US" w:eastAsia="zh-CN"/>
              </w:rPr>
              <w:t>CA_n28A-n41A</w:t>
            </w:r>
          </w:p>
          <w:p w14:paraId="3B48FE95" w14:textId="77777777" w:rsidR="00B754A1" w:rsidRDefault="00B754A1" w:rsidP="008645DB">
            <w:pPr>
              <w:pStyle w:val="TAC"/>
              <w:rPr>
                <w:lang w:val="en-US" w:eastAsia="zh-CN"/>
              </w:rPr>
            </w:pPr>
            <w:r>
              <w:rPr>
                <w:rFonts w:hint="eastAsia"/>
                <w:lang w:val="en-US" w:eastAsia="zh-CN"/>
              </w:rPr>
              <w:t>CA_n28A-n79A</w:t>
            </w:r>
          </w:p>
          <w:p w14:paraId="7A5B7DA1" w14:textId="77777777" w:rsidR="00B754A1" w:rsidRDefault="00B754A1" w:rsidP="008645DB">
            <w:pPr>
              <w:pStyle w:val="TAC"/>
              <w:rPr>
                <w:lang w:val="en-US" w:eastAsia="zh-CN"/>
              </w:rPr>
            </w:pPr>
            <w:r>
              <w:rPr>
                <w:rFonts w:hint="eastAsia"/>
                <w:lang w:val="en-US" w:eastAsia="zh-CN"/>
              </w:rPr>
              <w:t>CA_n41A-n79A</w:t>
            </w:r>
          </w:p>
        </w:tc>
        <w:tc>
          <w:tcPr>
            <w:tcW w:w="905" w:type="dxa"/>
            <w:tcBorders>
              <w:top w:val="single" w:sz="4" w:space="0" w:color="auto"/>
              <w:left w:val="single" w:sz="4" w:space="0" w:color="auto"/>
              <w:bottom w:val="single" w:sz="4" w:space="0" w:color="auto"/>
              <w:right w:val="single" w:sz="4" w:space="0" w:color="auto"/>
            </w:tcBorders>
            <w:vAlign w:val="center"/>
          </w:tcPr>
          <w:p w14:paraId="22EF9216" w14:textId="77777777" w:rsidR="00B754A1" w:rsidRDefault="00B754A1" w:rsidP="008645DB">
            <w:pPr>
              <w:pStyle w:val="TAC"/>
              <w:rPr>
                <w:lang w:val="en-US" w:eastAsia="zh-CN"/>
              </w:rPr>
            </w:pPr>
            <w:r>
              <w:rPr>
                <w:lang w:val="en-US" w:eastAsia="zh-CN"/>
              </w:rPr>
              <w:t>n28</w:t>
            </w:r>
          </w:p>
        </w:tc>
        <w:tc>
          <w:tcPr>
            <w:tcW w:w="2674" w:type="dxa"/>
            <w:gridSpan w:val="2"/>
            <w:tcBorders>
              <w:top w:val="single" w:sz="4" w:space="0" w:color="auto"/>
              <w:left w:val="single" w:sz="4" w:space="0" w:color="auto"/>
              <w:bottom w:val="single" w:sz="4" w:space="0" w:color="auto"/>
              <w:right w:val="single" w:sz="4" w:space="0" w:color="auto"/>
            </w:tcBorders>
          </w:tcPr>
          <w:p w14:paraId="5BC40E90" w14:textId="77777777" w:rsidR="00B754A1" w:rsidRDefault="00B754A1" w:rsidP="008645DB">
            <w:pPr>
              <w:pStyle w:val="TAC"/>
              <w:rPr>
                <w:szCs w:val="18"/>
                <w:lang w:val="en-US" w:eastAsia="zh-CN" w:bidi="ar"/>
              </w:rPr>
            </w:pPr>
            <w:r>
              <w:rPr>
                <w:rFonts w:eastAsia="MS Mincho"/>
              </w:rPr>
              <w:t>n</w:t>
            </w:r>
            <w:r>
              <w:rPr>
                <w:lang w:val="en-US" w:eastAsia="zh-CN"/>
              </w:rPr>
              <w:t>28</w:t>
            </w:r>
            <w:r>
              <w:rPr>
                <w:rFonts w:eastAsia="MS Mincho"/>
              </w:rPr>
              <w:t xml:space="preserve"> channel bandwidths in Table 5.3.5-1</w:t>
            </w:r>
          </w:p>
        </w:tc>
        <w:tc>
          <w:tcPr>
            <w:tcW w:w="1753" w:type="dxa"/>
            <w:gridSpan w:val="2"/>
            <w:tcBorders>
              <w:top w:val="single" w:sz="4" w:space="0" w:color="auto"/>
              <w:left w:val="single" w:sz="4" w:space="0" w:color="auto"/>
              <w:bottom w:val="nil"/>
              <w:right w:val="single" w:sz="4" w:space="0" w:color="auto"/>
            </w:tcBorders>
            <w:vAlign w:val="center"/>
          </w:tcPr>
          <w:p w14:paraId="0B6F897A" w14:textId="77777777" w:rsidR="00B754A1" w:rsidRDefault="00B754A1" w:rsidP="008645DB">
            <w:pPr>
              <w:pStyle w:val="TAC"/>
              <w:rPr>
                <w:lang w:val="en-US" w:eastAsia="zh-CN"/>
              </w:rPr>
            </w:pPr>
            <w:r>
              <w:rPr>
                <w:rFonts w:eastAsia="SimSun" w:cs="Arial" w:hint="eastAsia"/>
                <w:kern w:val="2"/>
                <w:szCs w:val="22"/>
                <w:lang w:val="en-US" w:eastAsia="zh-CN"/>
              </w:rPr>
              <w:t>4</w:t>
            </w:r>
            <w:r>
              <w:rPr>
                <w:rFonts w:eastAsia="SimSun" w:cs="Arial"/>
                <w:kern w:val="2"/>
                <w:szCs w:val="22"/>
                <w:lang w:val="en-US" w:eastAsia="zh-CN"/>
              </w:rPr>
              <w:t xml:space="preserve"> and 5</w:t>
            </w:r>
          </w:p>
        </w:tc>
      </w:tr>
      <w:tr w:rsidR="00B754A1" w14:paraId="57B9E304" w14:textId="77777777" w:rsidTr="006C68CC">
        <w:trPr>
          <w:trHeight w:val="29"/>
        </w:trPr>
        <w:tc>
          <w:tcPr>
            <w:tcW w:w="2085" w:type="dxa"/>
            <w:tcBorders>
              <w:top w:val="nil"/>
              <w:left w:val="single" w:sz="4" w:space="0" w:color="auto"/>
              <w:bottom w:val="nil"/>
              <w:right w:val="single" w:sz="4" w:space="0" w:color="auto"/>
            </w:tcBorders>
            <w:vAlign w:val="center"/>
          </w:tcPr>
          <w:p w14:paraId="169478BC" w14:textId="77777777" w:rsidR="00B754A1" w:rsidRDefault="00B754A1" w:rsidP="008645DB">
            <w:pPr>
              <w:pStyle w:val="TAC"/>
              <w:rPr>
                <w:szCs w:val="18"/>
                <w:lang w:val="en-US" w:eastAsia="zh-CN"/>
              </w:rPr>
            </w:pPr>
          </w:p>
        </w:tc>
        <w:tc>
          <w:tcPr>
            <w:tcW w:w="1943" w:type="dxa"/>
            <w:tcBorders>
              <w:top w:val="nil"/>
              <w:left w:val="single" w:sz="4" w:space="0" w:color="auto"/>
              <w:bottom w:val="nil"/>
              <w:right w:val="single" w:sz="4" w:space="0" w:color="auto"/>
            </w:tcBorders>
            <w:vAlign w:val="center"/>
          </w:tcPr>
          <w:p w14:paraId="58E886C2"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6B869EBC" w14:textId="77777777" w:rsidR="00B754A1" w:rsidRDefault="00B754A1" w:rsidP="008645DB">
            <w:pPr>
              <w:pStyle w:val="TAC"/>
              <w:rPr>
                <w:lang w:val="en-US" w:eastAsia="zh-CN"/>
              </w:rPr>
            </w:pPr>
            <w:r>
              <w:rPr>
                <w:lang w:val="en-US" w:eastAsia="zh-CN"/>
              </w:rPr>
              <w:t>n41</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26847F78" w14:textId="77777777" w:rsidR="00B754A1" w:rsidRDefault="00B754A1" w:rsidP="008645DB">
            <w:pPr>
              <w:pStyle w:val="TAC"/>
              <w:rPr>
                <w:szCs w:val="18"/>
                <w:lang w:val="en-US" w:eastAsia="zh-CN" w:bidi="ar"/>
              </w:rPr>
            </w:pPr>
            <w:r>
              <w:rPr>
                <w:rFonts w:cs="Arial"/>
                <w:szCs w:val="18"/>
                <w:lang w:val="en-US" w:eastAsia="zh-CN" w:bidi="ar"/>
              </w:rPr>
              <w:t>CA_n</w:t>
            </w:r>
            <w:r>
              <w:rPr>
                <w:rFonts w:cs="Arial" w:hint="eastAsia"/>
                <w:szCs w:val="18"/>
                <w:lang w:val="en-US" w:eastAsia="zh-CN" w:bidi="ar"/>
              </w:rPr>
              <w:t>41C</w:t>
            </w:r>
            <w:r>
              <w:rPr>
                <w:rFonts w:cs="Arial"/>
                <w:szCs w:val="18"/>
                <w:lang w:val="en-US" w:eastAsia="zh-CN" w:bidi="ar"/>
              </w:rPr>
              <w:t>_BCS 4 and 5</w:t>
            </w:r>
          </w:p>
        </w:tc>
        <w:tc>
          <w:tcPr>
            <w:tcW w:w="1753" w:type="dxa"/>
            <w:gridSpan w:val="2"/>
            <w:tcBorders>
              <w:top w:val="nil"/>
              <w:left w:val="single" w:sz="4" w:space="0" w:color="auto"/>
              <w:bottom w:val="nil"/>
              <w:right w:val="single" w:sz="4" w:space="0" w:color="auto"/>
            </w:tcBorders>
            <w:vAlign w:val="center"/>
          </w:tcPr>
          <w:p w14:paraId="441AEB18" w14:textId="77777777" w:rsidR="00B754A1" w:rsidRDefault="00B754A1" w:rsidP="008645DB">
            <w:pPr>
              <w:pStyle w:val="TAC"/>
              <w:rPr>
                <w:lang w:val="en-US" w:eastAsia="zh-CN"/>
              </w:rPr>
            </w:pPr>
          </w:p>
        </w:tc>
      </w:tr>
      <w:tr w:rsidR="00B754A1" w14:paraId="106A9347" w14:textId="77777777" w:rsidTr="006C68CC">
        <w:trPr>
          <w:trHeight w:val="29"/>
        </w:trPr>
        <w:tc>
          <w:tcPr>
            <w:tcW w:w="2085" w:type="dxa"/>
            <w:tcBorders>
              <w:top w:val="nil"/>
              <w:left w:val="single" w:sz="4" w:space="0" w:color="auto"/>
              <w:bottom w:val="single" w:sz="4" w:space="0" w:color="auto"/>
              <w:right w:val="single" w:sz="4" w:space="0" w:color="auto"/>
            </w:tcBorders>
            <w:vAlign w:val="center"/>
          </w:tcPr>
          <w:p w14:paraId="1146EE7E" w14:textId="77777777" w:rsidR="00B754A1" w:rsidRDefault="00B754A1" w:rsidP="008645DB">
            <w:pPr>
              <w:pStyle w:val="TAC"/>
              <w:rPr>
                <w:szCs w:val="18"/>
                <w:lang w:val="en-US" w:eastAsia="zh-CN"/>
              </w:rPr>
            </w:pPr>
          </w:p>
        </w:tc>
        <w:tc>
          <w:tcPr>
            <w:tcW w:w="1943" w:type="dxa"/>
            <w:tcBorders>
              <w:top w:val="nil"/>
              <w:left w:val="single" w:sz="4" w:space="0" w:color="auto"/>
              <w:bottom w:val="single" w:sz="4" w:space="0" w:color="auto"/>
              <w:right w:val="single" w:sz="4" w:space="0" w:color="auto"/>
            </w:tcBorders>
            <w:vAlign w:val="center"/>
          </w:tcPr>
          <w:p w14:paraId="693809AC"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25D80AA4" w14:textId="77777777" w:rsidR="00B754A1" w:rsidRDefault="00B754A1" w:rsidP="008645DB">
            <w:pPr>
              <w:pStyle w:val="TAC"/>
              <w:rPr>
                <w:lang w:val="en-US" w:eastAsia="zh-CN"/>
              </w:rPr>
            </w:pPr>
            <w:r>
              <w:rPr>
                <w:lang w:val="en-US" w:eastAsia="zh-CN"/>
              </w:rPr>
              <w:t>n79</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6C1CF26B" w14:textId="77777777" w:rsidR="00B754A1" w:rsidRDefault="00B754A1" w:rsidP="008645DB">
            <w:pPr>
              <w:pStyle w:val="TAC"/>
              <w:rPr>
                <w:szCs w:val="18"/>
                <w:lang w:val="en-US" w:eastAsia="zh-CN" w:bidi="ar"/>
              </w:rPr>
            </w:pPr>
            <w:r>
              <w:rPr>
                <w:rFonts w:eastAsia="MS Mincho"/>
              </w:rPr>
              <w:t>n</w:t>
            </w:r>
            <w:r>
              <w:rPr>
                <w:lang w:val="en-US" w:eastAsia="zh-CN"/>
              </w:rPr>
              <w:t>41</w:t>
            </w:r>
            <w:r>
              <w:rPr>
                <w:rFonts w:eastAsia="MS Mincho"/>
              </w:rPr>
              <w:t xml:space="preserve"> channel bandwidths in Table 5.3.5-1</w:t>
            </w:r>
          </w:p>
        </w:tc>
        <w:tc>
          <w:tcPr>
            <w:tcW w:w="1753" w:type="dxa"/>
            <w:gridSpan w:val="2"/>
            <w:tcBorders>
              <w:top w:val="nil"/>
              <w:left w:val="single" w:sz="4" w:space="0" w:color="auto"/>
              <w:bottom w:val="single" w:sz="4" w:space="0" w:color="auto"/>
              <w:right w:val="single" w:sz="4" w:space="0" w:color="auto"/>
            </w:tcBorders>
            <w:vAlign w:val="center"/>
          </w:tcPr>
          <w:p w14:paraId="2D8CDF98" w14:textId="77777777" w:rsidR="00B754A1" w:rsidRDefault="00B754A1" w:rsidP="008645DB">
            <w:pPr>
              <w:pStyle w:val="TAC"/>
              <w:rPr>
                <w:lang w:val="en-US" w:eastAsia="zh-CN"/>
              </w:rPr>
            </w:pPr>
          </w:p>
        </w:tc>
      </w:tr>
      <w:tr w:rsidR="00B754A1" w14:paraId="3C01E2B9" w14:textId="77777777" w:rsidTr="006C68CC">
        <w:trPr>
          <w:trHeight w:val="29"/>
        </w:trPr>
        <w:tc>
          <w:tcPr>
            <w:tcW w:w="2085" w:type="dxa"/>
            <w:tcBorders>
              <w:top w:val="single" w:sz="4" w:space="0" w:color="auto"/>
              <w:left w:val="single" w:sz="4" w:space="0" w:color="auto"/>
              <w:bottom w:val="nil"/>
              <w:right w:val="single" w:sz="4" w:space="0" w:color="auto"/>
            </w:tcBorders>
            <w:vAlign w:val="center"/>
          </w:tcPr>
          <w:p w14:paraId="63A0C217" w14:textId="77777777" w:rsidR="00B754A1" w:rsidRDefault="00B754A1" w:rsidP="008645DB">
            <w:pPr>
              <w:pStyle w:val="TAC"/>
              <w:rPr>
                <w:lang w:val="fr-FR" w:eastAsia="zh-CN"/>
              </w:rPr>
            </w:pPr>
            <w:r>
              <w:rPr>
                <w:rFonts w:hint="eastAsia"/>
                <w:szCs w:val="18"/>
                <w:lang w:val="en-US" w:eastAsia="zh-CN"/>
              </w:rPr>
              <w:t>CA_n28A-n41</w:t>
            </w:r>
            <w:r>
              <w:rPr>
                <w:szCs w:val="18"/>
                <w:lang w:val="en-US" w:eastAsia="zh-CN"/>
              </w:rPr>
              <w:t>C</w:t>
            </w:r>
            <w:r>
              <w:rPr>
                <w:rFonts w:hint="eastAsia"/>
                <w:szCs w:val="18"/>
                <w:lang w:val="en-US" w:eastAsia="zh-CN"/>
              </w:rPr>
              <w:t>-n79</w:t>
            </w:r>
            <w:r>
              <w:rPr>
                <w:szCs w:val="18"/>
                <w:lang w:val="en-US" w:eastAsia="zh-CN"/>
              </w:rPr>
              <w:t>C</w:t>
            </w:r>
          </w:p>
        </w:tc>
        <w:tc>
          <w:tcPr>
            <w:tcW w:w="1943" w:type="dxa"/>
            <w:tcBorders>
              <w:top w:val="single" w:sz="4" w:space="0" w:color="auto"/>
              <w:left w:val="single" w:sz="4" w:space="0" w:color="auto"/>
              <w:bottom w:val="nil"/>
              <w:right w:val="single" w:sz="4" w:space="0" w:color="auto"/>
            </w:tcBorders>
            <w:vAlign w:val="center"/>
          </w:tcPr>
          <w:p w14:paraId="2942C825" w14:textId="77777777" w:rsidR="00B754A1" w:rsidRDefault="00B754A1" w:rsidP="008645DB">
            <w:pPr>
              <w:pStyle w:val="TAC"/>
              <w:rPr>
                <w:lang w:val="en-US" w:eastAsia="zh-CN"/>
              </w:rPr>
            </w:pPr>
            <w:r>
              <w:rPr>
                <w:rFonts w:hint="eastAsia"/>
                <w:lang w:val="en-US" w:eastAsia="zh-CN"/>
              </w:rPr>
              <w:t>CA_n41C</w:t>
            </w:r>
          </w:p>
          <w:p w14:paraId="0204FA7A" w14:textId="77777777" w:rsidR="00B754A1" w:rsidRDefault="00B754A1" w:rsidP="008645DB">
            <w:pPr>
              <w:pStyle w:val="TAC"/>
              <w:rPr>
                <w:lang w:val="en-US" w:eastAsia="zh-CN"/>
              </w:rPr>
            </w:pPr>
            <w:r>
              <w:rPr>
                <w:rFonts w:hint="eastAsia"/>
                <w:lang w:val="en-US" w:eastAsia="zh-CN"/>
              </w:rPr>
              <w:t>CA_n79C</w:t>
            </w:r>
          </w:p>
          <w:p w14:paraId="1409D54B" w14:textId="77777777" w:rsidR="00B754A1" w:rsidRDefault="00B754A1" w:rsidP="008645DB">
            <w:pPr>
              <w:pStyle w:val="TAC"/>
              <w:rPr>
                <w:lang w:val="en-US" w:eastAsia="zh-CN"/>
              </w:rPr>
            </w:pPr>
            <w:r>
              <w:rPr>
                <w:rFonts w:hint="eastAsia"/>
                <w:lang w:val="en-US" w:eastAsia="zh-CN"/>
              </w:rPr>
              <w:t>CA_n28A-n41A</w:t>
            </w:r>
          </w:p>
          <w:p w14:paraId="58484FDA" w14:textId="77777777" w:rsidR="00B754A1" w:rsidRDefault="00B754A1" w:rsidP="008645DB">
            <w:pPr>
              <w:pStyle w:val="TAC"/>
              <w:rPr>
                <w:lang w:val="en-US" w:eastAsia="zh-CN"/>
              </w:rPr>
            </w:pPr>
            <w:r>
              <w:rPr>
                <w:rFonts w:hint="eastAsia"/>
                <w:lang w:val="en-US" w:eastAsia="zh-CN"/>
              </w:rPr>
              <w:t>CA_n28A-n79A</w:t>
            </w:r>
          </w:p>
          <w:p w14:paraId="692C321D" w14:textId="77777777" w:rsidR="00B754A1" w:rsidRDefault="00B754A1" w:rsidP="008645DB">
            <w:pPr>
              <w:pStyle w:val="TAC"/>
              <w:rPr>
                <w:lang w:val="en-US" w:eastAsia="zh-CN"/>
              </w:rPr>
            </w:pPr>
            <w:r>
              <w:rPr>
                <w:rFonts w:hint="eastAsia"/>
                <w:lang w:val="en-US" w:eastAsia="zh-CN"/>
              </w:rPr>
              <w:t>CA_n28A-n79C</w:t>
            </w:r>
          </w:p>
          <w:p w14:paraId="5F8B6D28" w14:textId="77777777" w:rsidR="00B754A1" w:rsidRDefault="00B754A1" w:rsidP="008645DB">
            <w:pPr>
              <w:pStyle w:val="TAC"/>
              <w:rPr>
                <w:lang w:val="en-US" w:eastAsia="zh-CN"/>
              </w:rPr>
            </w:pPr>
            <w:r>
              <w:rPr>
                <w:rFonts w:hint="eastAsia"/>
                <w:lang w:val="en-US" w:eastAsia="zh-CN"/>
              </w:rPr>
              <w:t>CA_n41A-n79A</w:t>
            </w:r>
          </w:p>
        </w:tc>
        <w:tc>
          <w:tcPr>
            <w:tcW w:w="905" w:type="dxa"/>
            <w:tcBorders>
              <w:top w:val="single" w:sz="4" w:space="0" w:color="auto"/>
              <w:left w:val="single" w:sz="4" w:space="0" w:color="auto"/>
              <w:bottom w:val="single" w:sz="4" w:space="0" w:color="auto"/>
              <w:right w:val="single" w:sz="4" w:space="0" w:color="auto"/>
            </w:tcBorders>
            <w:vAlign w:val="center"/>
          </w:tcPr>
          <w:p w14:paraId="02E78395" w14:textId="77777777" w:rsidR="00B754A1" w:rsidRDefault="00B754A1" w:rsidP="008645DB">
            <w:pPr>
              <w:pStyle w:val="TAC"/>
              <w:rPr>
                <w:lang w:val="en-US" w:eastAsia="zh-CN"/>
              </w:rPr>
            </w:pPr>
            <w:r>
              <w:rPr>
                <w:lang w:val="en-US" w:eastAsia="zh-CN"/>
              </w:rPr>
              <w:t>n28</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06AF9BC3" w14:textId="77777777" w:rsidR="00B754A1" w:rsidRDefault="00B754A1" w:rsidP="008645DB">
            <w:pPr>
              <w:pStyle w:val="TAC"/>
              <w:rPr>
                <w:szCs w:val="18"/>
                <w:lang w:val="en-US" w:eastAsia="zh-CN" w:bidi="ar"/>
              </w:rPr>
            </w:pPr>
            <w:r>
              <w:rPr>
                <w:rFonts w:eastAsia="MS Mincho"/>
              </w:rPr>
              <w:t>n</w:t>
            </w:r>
            <w:r>
              <w:rPr>
                <w:lang w:val="en-US" w:eastAsia="zh-CN"/>
              </w:rPr>
              <w:t>28</w:t>
            </w:r>
            <w:r>
              <w:rPr>
                <w:rFonts w:eastAsia="MS Mincho"/>
              </w:rPr>
              <w:t xml:space="preserve"> channel bandwidths in Table 5.3.5-1</w:t>
            </w:r>
          </w:p>
        </w:tc>
        <w:tc>
          <w:tcPr>
            <w:tcW w:w="1753" w:type="dxa"/>
            <w:gridSpan w:val="2"/>
            <w:tcBorders>
              <w:top w:val="single" w:sz="4" w:space="0" w:color="auto"/>
              <w:left w:val="single" w:sz="4" w:space="0" w:color="auto"/>
              <w:bottom w:val="nil"/>
              <w:right w:val="single" w:sz="4" w:space="0" w:color="auto"/>
            </w:tcBorders>
            <w:vAlign w:val="center"/>
          </w:tcPr>
          <w:p w14:paraId="19F736E6" w14:textId="77777777" w:rsidR="00B754A1" w:rsidRDefault="00B754A1" w:rsidP="008645DB">
            <w:pPr>
              <w:pStyle w:val="TAC"/>
              <w:rPr>
                <w:lang w:val="en-US" w:eastAsia="zh-CN"/>
              </w:rPr>
            </w:pPr>
            <w:r>
              <w:rPr>
                <w:rFonts w:eastAsia="SimSun" w:cs="Arial" w:hint="eastAsia"/>
                <w:kern w:val="2"/>
                <w:szCs w:val="22"/>
                <w:lang w:val="en-US" w:eastAsia="zh-CN"/>
              </w:rPr>
              <w:t>4</w:t>
            </w:r>
            <w:r>
              <w:rPr>
                <w:rFonts w:eastAsia="SimSun" w:cs="Arial"/>
                <w:kern w:val="2"/>
                <w:szCs w:val="22"/>
                <w:lang w:val="en-US" w:eastAsia="zh-CN"/>
              </w:rPr>
              <w:t xml:space="preserve"> and 5</w:t>
            </w:r>
          </w:p>
        </w:tc>
      </w:tr>
      <w:tr w:rsidR="00B754A1" w14:paraId="0BA563AB" w14:textId="77777777" w:rsidTr="008645DB">
        <w:trPr>
          <w:trHeight w:val="29"/>
        </w:trPr>
        <w:tc>
          <w:tcPr>
            <w:tcW w:w="2085" w:type="dxa"/>
            <w:tcBorders>
              <w:top w:val="nil"/>
              <w:left w:val="single" w:sz="4" w:space="0" w:color="auto"/>
              <w:bottom w:val="nil"/>
              <w:right w:val="single" w:sz="4" w:space="0" w:color="auto"/>
            </w:tcBorders>
            <w:vAlign w:val="center"/>
          </w:tcPr>
          <w:p w14:paraId="2F63A13F" w14:textId="77777777" w:rsidR="00B754A1" w:rsidRDefault="00B754A1" w:rsidP="008645DB">
            <w:pPr>
              <w:pStyle w:val="TAC"/>
              <w:rPr>
                <w:lang w:val="fr-FR" w:eastAsia="zh-CN"/>
              </w:rPr>
            </w:pPr>
          </w:p>
        </w:tc>
        <w:tc>
          <w:tcPr>
            <w:tcW w:w="1943" w:type="dxa"/>
            <w:tcBorders>
              <w:top w:val="nil"/>
              <w:left w:val="single" w:sz="4" w:space="0" w:color="auto"/>
              <w:bottom w:val="nil"/>
              <w:right w:val="single" w:sz="4" w:space="0" w:color="auto"/>
            </w:tcBorders>
            <w:vAlign w:val="center"/>
          </w:tcPr>
          <w:p w14:paraId="1C2DBB5D"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2179B195" w14:textId="77777777" w:rsidR="00B754A1" w:rsidRDefault="00B754A1" w:rsidP="008645DB">
            <w:pPr>
              <w:pStyle w:val="TAC"/>
              <w:rPr>
                <w:lang w:val="en-US" w:eastAsia="zh-CN"/>
              </w:rPr>
            </w:pPr>
            <w:r>
              <w:rPr>
                <w:lang w:val="en-US" w:eastAsia="zh-CN"/>
              </w:rPr>
              <w:t>n41</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549E6FF4" w14:textId="77777777" w:rsidR="00B754A1" w:rsidRDefault="00B754A1" w:rsidP="008645DB">
            <w:pPr>
              <w:pStyle w:val="TAC"/>
              <w:rPr>
                <w:szCs w:val="18"/>
                <w:lang w:val="en-US" w:eastAsia="zh-CN" w:bidi="ar"/>
              </w:rPr>
            </w:pPr>
            <w:r>
              <w:rPr>
                <w:rFonts w:cs="Arial"/>
                <w:szCs w:val="18"/>
                <w:lang w:val="en-US" w:eastAsia="zh-CN" w:bidi="ar"/>
              </w:rPr>
              <w:t>CA_n</w:t>
            </w:r>
            <w:r>
              <w:rPr>
                <w:rFonts w:cs="Arial" w:hint="eastAsia"/>
                <w:szCs w:val="18"/>
                <w:lang w:val="en-US" w:eastAsia="zh-CN" w:bidi="ar"/>
              </w:rPr>
              <w:t>41C</w:t>
            </w:r>
            <w:r>
              <w:rPr>
                <w:rFonts w:cs="Arial"/>
                <w:szCs w:val="18"/>
                <w:lang w:val="en-US" w:eastAsia="zh-CN" w:bidi="ar"/>
              </w:rPr>
              <w:t>_BCS 4 and 5</w:t>
            </w:r>
          </w:p>
        </w:tc>
        <w:tc>
          <w:tcPr>
            <w:tcW w:w="1753" w:type="dxa"/>
            <w:gridSpan w:val="2"/>
            <w:tcBorders>
              <w:top w:val="nil"/>
              <w:left w:val="single" w:sz="4" w:space="0" w:color="auto"/>
              <w:bottom w:val="nil"/>
              <w:right w:val="single" w:sz="4" w:space="0" w:color="auto"/>
            </w:tcBorders>
            <w:vAlign w:val="center"/>
          </w:tcPr>
          <w:p w14:paraId="5D39C0C6" w14:textId="77777777" w:rsidR="00B754A1" w:rsidRDefault="00B754A1" w:rsidP="008645DB">
            <w:pPr>
              <w:pStyle w:val="TAC"/>
              <w:rPr>
                <w:lang w:val="en-US" w:eastAsia="zh-CN"/>
              </w:rPr>
            </w:pPr>
          </w:p>
        </w:tc>
      </w:tr>
      <w:tr w:rsidR="00B754A1" w14:paraId="2857661D" w14:textId="77777777" w:rsidTr="008645DB">
        <w:trPr>
          <w:trHeight w:val="29"/>
        </w:trPr>
        <w:tc>
          <w:tcPr>
            <w:tcW w:w="2085" w:type="dxa"/>
            <w:tcBorders>
              <w:top w:val="nil"/>
              <w:left w:val="single" w:sz="4" w:space="0" w:color="auto"/>
              <w:bottom w:val="single" w:sz="4" w:space="0" w:color="auto"/>
              <w:right w:val="single" w:sz="4" w:space="0" w:color="auto"/>
            </w:tcBorders>
            <w:vAlign w:val="center"/>
          </w:tcPr>
          <w:p w14:paraId="62ED54A3" w14:textId="77777777" w:rsidR="00B754A1" w:rsidRDefault="00B754A1" w:rsidP="008645DB">
            <w:pPr>
              <w:pStyle w:val="TAC"/>
              <w:rPr>
                <w:lang w:val="fr-FR" w:eastAsia="zh-CN"/>
              </w:rPr>
            </w:pPr>
          </w:p>
        </w:tc>
        <w:tc>
          <w:tcPr>
            <w:tcW w:w="1943" w:type="dxa"/>
            <w:tcBorders>
              <w:top w:val="nil"/>
              <w:left w:val="single" w:sz="4" w:space="0" w:color="auto"/>
              <w:bottom w:val="single" w:sz="4" w:space="0" w:color="auto"/>
              <w:right w:val="single" w:sz="4" w:space="0" w:color="auto"/>
            </w:tcBorders>
            <w:vAlign w:val="center"/>
          </w:tcPr>
          <w:p w14:paraId="45D4CFED"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1039815B" w14:textId="77777777" w:rsidR="00B754A1" w:rsidRDefault="00B754A1" w:rsidP="008645DB">
            <w:pPr>
              <w:pStyle w:val="TAC"/>
              <w:rPr>
                <w:lang w:val="en-US" w:eastAsia="zh-CN"/>
              </w:rPr>
            </w:pPr>
            <w:r>
              <w:rPr>
                <w:lang w:val="en-US" w:eastAsia="zh-CN"/>
              </w:rPr>
              <w:t>n79</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092433C3" w14:textId="77777777" w:rsidR="00B754A1" w:rsidRDefault="00B754A1" w:rsidP="008645DB">
            <w:pPr>
              <w:pStyle w:val="TAC"/>
              <w:rPr>
                <w:szCs w:val="18"/>
                <w:lang w:val="en-US" w:eastAsia="zh-CN" w:bidi="ar"/>
              </w:rPr>
            </w:pPr>
            <w:r>
              <w:rPr>
                <w:rFonts w:cs="Arial"/>
                <w:szCs w:val="18"/>
                <w:lang w:val="en-US" w:eastAsia="zh-CN" w:bidi="ar"/>
              </w:rPr>
              <w:t>CA_n79</w:t>
            </w:r>
            <w:r>
              <w:rPr>
                <w:rFonts w:cs="Arial" w:hint="eastAsia"/>
                <w:szCs w:val="18"/>
                <w:lang w:val="en-US" w:eastAsia="zh-CN" w:bidi="ar"/>
              </w:rPr>
              <w:t>C</w:t>
            </w:r>
            <w:r>
              <w:rPr>
                <w:rFonts w:cs="Arial"/>
                <w:szCs w:val="18"/>
                <w:lang w:val="en-US" w:eastAsia="zh-CN" w:bidi="ar"/>
              </w:rPr>
              <w:t>_BCS 4 and 5</w:t>
            </w:r>
          </w:p>
        </w:tc>
        <w:tc>
          <w:tcPr>
            <w:tcW w:w="1753" w:type="dxa"/>
            <w:gridSpan w:val="2"/>
            <w:tcBorders>
              <w:top w:val="nil"/>
              <w:left w:val="single" w:sz="4" w:space="0" w:color="auto"/>
              <w:bottom w:val="single" w:sz="4" w:space="0" w:color="auto"/>
              <w:right w:val="single" w:sz="4" w:space="0" w:color="auto"/>
            </w:tcBorders>
            <w:vAlign w:val="center"/>
          </w:tcPr>
          <w:p w14:paraId="4CE2800E" w14:textId="77777777" w:rsidR="00B754A1" w:rsidRDefault="00B754A1" w:rsidP="008645DB">
            <w:pPr>
              <w:pStyle w:val="TAC"/>
              <w:rPr>
                <w:lang w:val="en-US" w:eastAsia="zh-CN"/>
              </w:rPr>
            </w:pPr>
          </w:p>
        </w:tc>
      </w:tr>
    </w:tbl>
    <w:p w14:paraId="600FA829" w14:textId="77777777" w:rsidR="00AA191B" w:rsidRPr="00B754A1" w:rsidRDefault="00AA191B">
      <w:pPr>
        <w:pStyle w:val="EditorsNote"/>
        <w:overflowPunct w:val="0"/>
        <w:autoSpaceDE w:val="0"/>
        <w:autoSpaceDN w:val="0"/>
        <w:adjustRightInd w:val="0"/>
        <w:ind w:left="284" w:firstLine="0"/>
        <w:textAlignment w:val="baseline"/>
        <w:rPr>
          <w:rFonts w:eastAsia="SimSun"/>
          <w:lang w:eastAsia="zh-CN"/>
        </w:rPr>
      </w:pPr>
    </w:p>
    <w:p w14:paraId="492106A7" w14:textId="6D9B3BFE" w:rsidR="00B754A1" w:rsidRPr="00B75DD1" w:rsidRDefault="00B754A1" w:rsidP="00B754A1">
      <w:pPr>
        <w:pStyle w:val="Heading4"/>
      </w:pPr>
      <w:bookmarkStart w:id="97" w:name="_Toc183507684"/>
      <w:r w:rsidRPr="00B75DD1">
        <w:t>5.1.1.</w:t>
      </w:r>
      <w:r>
        <w:t>3</w:t>
      </w:r>
      <w:r w:rsidRPr="00B75DD1">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97"/>
    </w:p>
    <w:p w14:paraId="53B30E3A" w14:textId="1ED5570F" w:rsidR="00AA191B" w:rsidRDefault="00B754A1" w:rsidP="006C68CC">
      <w:pPr>
        <w:overflowPunct w:val="0"/>
        <w:autoSpaceDE w:val="0"/>
        <w:autoSpaceDN w:val="0"/>
        <w:adjustRightInd w:val="0"/>
        <w:textAlignment w:val="baseline"/>
        <w:rPr>
          <w:rFonts w:eastAsia="SimSun"/>
          <w:lang w:eastAsia="zh-CN"/>
        </w:rPr>
      </w:pPr>
      <w:r>
        <w:rPr>
          <w:rFonts w:eastAsia="MS Gothic"/>
          <w:iCs/>
          <w:kern w:val="2"/>
          <w:lang w:val="en-US" w:eastAsia="zh-CN"/>
        </w:rPr>
        <w:t>∆</w:t>
      </w:r>
      <w:r>
        <w:rPr>
          <w:iCs/>
          <w:kern w:val="2"/>
          <w:lang w:val="en-US" w:eastAsia="zh-CN"/>
        </w:rPr>
        <w:t>T</w:t>
      </w:r>
      <w:r>
        <w:rPr>
          <w:iCs/>
          <w:kern w:val="2"/>
          <w:vertAlign w:val="subscript"/>
          <w:lang w:val="en-US" w:eastAsia="zh-CN"/>
        </w:rPr>
        <w:t>IB,c</w:t>
      </w:r>
      <w:r>
        <w:rPr>
          <w:iCs/>
          <w:kern w:val="2"/>
          <w:lang w:val="en-US" w:eastAsia="zh-CN"/>
        </w:rPr>
        <w:t xml:space="preserve"> and </w:t>
      </w:r>
      <w:r>
        <w:rPr>
          <w:rFonts w:eastAsia="MS Gothic"/>
          <w:iCs/>
          <w:kern w:val="2"/>
          <w:lang w:val="en-US" w:eastAsia="zh-CN"/>
        </w:rPr>
        <w:t>∆</w:t>
      </w:r>
      <w:r>
        <w:rPr>
          <w:iCs/>
          <w:kern w:val="2"/>
          <w:lang w:val="en-US" w:eastAsia="zh-CN"/>
        </w:rPr>
        <w:t>R</w:t>
      </w:r>
      <w:r>
        <w:rPr>
          <w:iCs/>
          <w:kern w:val="2"/>
          <w:vertAlign w:val="subscript"/>
          <w:lang w:val="en-US" w:eastAsia="zh-CN"/>
        </w:rPr>
        <w:t>IB,c</w:t>
      </w:r>
      <w:r>
        <w:rPr>
          <w:iCs/>
          <w:kern w:val="2"/>
          <w:lang w:val="en-US" w:eastAsia="zh-CN"/>
        </w:rPr>
        <w:t xml:space="preserve"> values have already been defined in the current spec.</w:t>
      </w:r>
    </w:p>
    <w:p w14:paraId="536A5FC1" w14:textId="77777777" w:rsidR="00B754A1" w:rsidRPr="00B75DD1" w:rsidRDefault="00B754A1" w:rsidP="00B754A1">
      <w:pPr>
        <w:pStyle w:val="Heading3"/>
      </w:pPr>
      <w:bookmarkStart w:id="98" w:name="_Toc168053461"/>
      <w:bookmarkStart w:id="99" w:name="_Toc169987787"/>
      <w:bookmarkStart w:id="100" w:name="_Toc170057053"/>
      <w:bookmarkStart w:id="101" w:name="_Toc183507685"/>
      <w:r w:rsidRPr="00B75DD1">
        <w:t>5.1.2</w:t>
      </w:r>
      <w:r w:rsidRPr="00B75DD1">
        <w:tab/>
        <w:t>Specific for 2 bands UL CA</w:t>
      </w:r>
      <w:bookmarkEnd w:id="98"/>
      <w:bookmarkEnd w:id="99"/>
      <w:bookmarkEnd w:id="100"/>
      <w:bookmarkEnd w:id="101"/>
    </w:p>
    <w:p w14:paraId="32E85B76" w14:textId="77777777" w:rsidR="00B754A1" w:rsidRPr="006C68CC" w:rsidRDefault="00B754A1" w:rsidP="00B754A1">
      <w:pPr>
        <w:pStyle w:val="Heading4"/>
        <w:rPr>
          <w:rFonts w:cs="Arial"/>
          <w:lang w:eastAsia="zh-CN"/>
        </w:rPr>
      </w:pPr>
      <w:bookmarkStart w:id="102" w:name="_Toc168053462"/>
      <w:bookmarkStart w:id="103" w:name="_Toc169987788"/>
      <w:bookmarkStart w:id="104" w:name="_Toc170057054"/>
      <w:bookmarkStart w:id="105" w:name="_Toc183507686"/>
      <w:r w:rsidRPr="006C68CC">
        <w:rPr>
          <w:rFonts w:cs="Arial"/>
          <w:lang w:eastAsia="zh-CN"/>
        </w:rPr>
        <w:t>5.1.2.1</w:t>
      </w:r>
      <w:r w:rsidRPr="006C68CC">
        <w:rPr>
          <w:rFonts w:cs="Arial"/>
          <w:lang w:eastAsia="zh-CN"/>
        </w:rPr>
        <w:tab/>
        <w:t>UE co-existence studies</w:t>
      </w:r>
      <w:bookmarkEnd w:id="102"/>
      <w:bookmarkEnd w:id="103"/>
      <w:bookmarkEnd w:id="104"/>
      <w:bookmarkEnd w:id="105"/>
    </w:p>
    <w:p w14:paraId="17098A5F" w14:textId="04FE1DD8" w:rsidR="00B754A1" w:rsidRPr="00B75DD1" w:rsidRDefault="00B754A1" w:rsidP="00B754A1">
      <w:pPr>
        <w:pStyle w:val="BodyText"/>
        <w:rPr>
          <w:rFonts w:cstheme="minorHAnsi"/>
          <w:szCs w:val="21"/>
          <w:lang w:eastAsia="ja-JP"/>
        </w:rPr>
      </w:pPr>
      <w:r>
        <w:rPr>
          <w:rFonts w:hint="eastAsia"/>
          <w:lang w:val="en-US" w:eastAsia="zh-CN"/>
        </w:rPr>
        <w:t>The co-existence studies of fallback configurations of 2UL band with one CC per band can be applied.</w:t>
      </w:r>
    </w:p>
    <w:p w14:paraId="5717BBF3" w14:textId="3960A4D2" w:rsidR="00B754A1" w:rsidRPr="00242348" w:rsidRDefault="00B754A1" w:rsidP="00B754A1">
      <w:pPr>
        <w:pStyle w:val="Heading5"/>
        <w:overflowPunct w:val="0"/>
        <w:autoSpaceDE w:val="0"/>
        <w:autoSpaceDN w:val="0"/>
        <w:adjustRightInd w:val="0"/>
        <w:textAlignment w:val="baseline"/>
        <w:rPr>
          <w:snapToGrid w:val="0"/>
          <w:lang w:eastAsia="en-GB"/>
        </w:rPr>
      </w:pPr>
      <w:bookmarkStart w:id="106" w:name="_Toc183507687"/>
      <w:r w:rsidRPr="00242348">
        <w:rPr>
          <w:rFonts w:hint="eastAsia"/>
          <w:snapToGrid w:val="0"/>
          <w:lang w:eastAsia="en-GB"/>
        </w:rPr>
        <w:t>5.</w:t>
      </w:r>
      <w:r>
        <w:rPr>
          <w:snapToGrid w:val="0"/>
          <w:lang w:eastAsia="en-GB"/>
        </w:rPr>
        <w:t>1</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06"/>
    </w:p>
    <w:p w14:paraId="5604F22E" w14:textId="148F3537" w:rsidR="00B754A1" w:rsidRDefault="00B754A1" w:rsidP="006C68CC">
      <w:pPr>
        <w:pStyle w:val="BodyText"/>
        <w:rPr>
          <w:rFonts w:eastAsia="SimSun"/>
          <w:lang w:val="en-US" w:eastAsia="zh-CN"/>
        </w:rPr>
      </w:pPr>
      <w:r>
        <w:rPr>
          <w:rFonts w:eastAsia="SimSun" w:hint="eastAsia"/>
          <w:lang w:val="en-US" w:eastAsia="zh-CN"/>
        </w:rPr>
        <w:t>Fo</w:t>
      </w:r>
      <w:r>
        <w:rPr>
          <w:rFonts w:eastAsia="MS Mincho"/>
        </w:rPr>
        <w:t>r CA_n</w:t>
      </w:r>
      <w:r>
        <w:rPr>
          <w:rFonts w:eastAsia="SimSun" w:hint="eastAsia"/>
          <w:lang w:val="en-US" w:eastAsia="zh-CN"/>
        </w:rPr>
        <w:t>28A</w:t>
      </w:r>
      <w:r>
        <w:rPr>
          <w:rFonts w:eastAsia="MS Mincho"/>
        </w:rPr>
        <w:t>-n</w:t>
      </w:r>
      <w:r>
        <w:rPr>
          <w:rFonts w:eastAsia="SimSun" w:hint="eastAsia"/>
          <w:lang w:val="en-US" w:eastAsia="zh-CN"/>
        </w:rPr>
        <w:t>41A/C</w:t>
      </w:r>
      <w:r>
        <w:rPr>
          <w:rFonts w:eastAsia="MS Mincho"/>
        </w:rPr>
        <w:t>-n</w:t>
      </w:r>
      <w:r>
        <w:rPr>
          <w:rFonts w:eastAsia="SimSun" w:hint="eastAsia"/>
          <w:lang w:val="en-US" w:eastAsia="zh-CN"/>
        </w:rPr>
        <w:t>79A/C, t</w:t>
      </w:r>
      <w:r>
        <w:rPr>
          <w:rFonts w:eastAsia="MS Mincho"/>
        </w:rPr>
        <w:t xml:space="preserve">he two UL bands with one CC per band IMD interference analysis </w:t>
      </w:r>
      <w:r>
        <w:rPr>
          <w:rFonts w:eastAsia="SimSun" w:hint="eastAsia"/>
          <w:lang w:val="en-US" w:eastAsia="zh-CN"/>
        </w:rPr>
        <w:t>have already been analysed in the fallback.</w:t>
      </w:r>
    </w:p>
    <w:p w14:paraId="49C1BD00" w14:textId="77777777" w:rsidR="006A46EC" w:rsidRPr="00242348" w:rsidRDefault="006A46EC" w:rsidP="006A46EC">
      <w:pPr>
        <w:pStyle w:val="Heading5"/>
        <w:overflowPunct w:val="0"/>
        <w:autoSpaceDE w:val="0"/>
        <w:autoSpaceDN w:val="0"/>
        <w:adjustRightInd w:val="0"/>
        <w:textAlignment w:val="baseline"/>
        <w:rPr>
          <w:snapToGrid w:val="0"/>
          <w:lang w:eastAsia="en-GB"/>
        </w:rPr>
      </w:pPr>
      <w:bookmarkStart w:id="107" w:name="_Toc183507688"/>
      <w:r w:rsidRPr="00242348">
        <w:rPr>
          <w:rFonts w:hint="eastAsia"/>
          <w:snapToGrid w:val="0"/>
          <w:lang w:eastAsia="en-GB"/>
        </w:rPr>
        <w:t>5.</w:t>
      </w:r>
      <w:r>
        <w:rPr>
          <w:snapToGrid w:val="0"/>
          <w:lang w:eastAsia="en-GB"/>
        </w:rPr>
        <w:t>1</w:t>
      </w:r>
      <w:r w:rsidRPr="00242348">
        <w:rPr>
          <w:snapToGrid w:val="0"/>
          <w:lang w:eastAsia="en-GB"/>
        </w:rPr>
        <w:t>.2.</w:t>
      </w:r>
      <w:r>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107"/>
    </w:p>
    <w:p w14:paraId="287C847D" w14:textId="77777777" w:rsidR="006A46EC" w:rsidRDefault="006A46EC" w:rsidP="006A46EC">
      <w:pPr>
        <w:overflowPunct w:val="0"/>
        <w:autoSpaceDE w:val="0"/>
        <w:autoSpaceDN w:val="0"/>
        <w:adjustRightInd w:val="0"/>
        <w:textAlignment w:val="baseline"/>
        <w:rPr>
          <w:rFonts w:eastAsia="Times New Roman"/>
          <w:lang w:eastAsia="en-GB"/>
        </w:rPr>
      </w:pPr>
      <w:r>
        <w:rPr>
          <w:rFonts w:eastAsia="Times New Roman"/>
          <w:lang w:eastAsia="en-GB"/>
        </w:rPr>
        <w:t>Table 5.1.2.1.2-1 provides the two UL band with one band, along with 2CC intra-band uplink CA triple beat products into band n</w:t>
      </w:r>
      <w:r>
        <w:rPr>
          <w:rFonts w:hint="eastAsia"/>
          <w:lang w:val="en-US" w:eastAsia="zh-CN"/>
        </w:rPr>
        <w:t>41</w:t>
      </w:r>
      <w:r>
        <w:rPr>
          <w:rFonts w:eastAsia="Times New Roman"/>
          <w:lang w:eastAsia="en-GB"/>
        </w:rPr>
        <w:t xml:space="preserve"> interference analysis for CA_n</w:t>
      </w:r>
      <w:r>
        <w:rPr>
          <w:rFonts w:hint="eastAsia"/>
          <w:lang w:val="en-US" w:eastAsia="zh-CN"/>
        </w:rPr>
        <w:t>28</w:t>
      </w:r>
      <w:r>
        <w:rPr>
          <w:rFonts w:eastAsia="Times New Roman"/>
          <w:lang w:eastAsia="en-GB"/>
        </w:rPr>
        <w:t>A-n</w:t>
      </w:r>
      <w:r>
        <w:rPr>
          <w:rFonts w:hint="eastAsia"/>
          <w:lang w:val="en-US" w:eastAsia="zh-CN"/>
        </w:rPr>
        <w:t>79</w:t>
      </w:r>
      <w:r>
        <w:rPr>
          <w:rFonts w:eastAsia="Times New Roman"/>
          <w:lang w:eastAsia="en-GB"/>
        </w:rPr>
        <w:t>C with n</w:t>
      </w:r>
      <w:r>
        <w:rPr>
          <w:rFonts w:hint="eastAsia"/>
          <w:lang w:val="en-US" w:eastAsia="zh-CN"/>
        </w:rPr>
        <w:t>79</w:t>
      </w:r>
      <w:r>
        <w:rPr>
          <w:rFonts w:eastAsia="Times New Roman"/>
          <w:lang w:eastAsia="en-GB"/>
        </w:rPr>
        <w:t xml:space="preserve">C transmitting with a </w:t>
      </w:r>
      <w:r>
        <w:rPr>
          <w:rFonts w:hint="eastAsia"/>
          <w:lang w:val="en-US" w:eastAsia="zh-CN"/>
        </w:rPr>
        <w:t>200</w:t>
      </w:r>
      <w:r>
        <w:rPr>
          <w:rFonts w:eastAsia="Times New Roman"/>
          <w:lang w:eastAsia="en-GB"/>
        </w:rPr>
        <w:t>MHz maximum instantaneous bandwidth.</w:t>
      </w:r>
    </w:p>
    <w:p w14:paraId="4BF380EF" w14:textId="77777777" w:rsidR="006A46EC" w:rsidRPr="00140BB6" w:rsidRDefault="006A46EC" w:rsidP="006A46EC">
      <w:pPr>
        <w:pStyle w:val="TH"/>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Pr>
          <w:rFonts w:eastAsia="Times New Roman"/>
          <w:lang w:eastAsia="en-GB"/>
        </w:rPr>
        <w:t>1</w:t>
      </w:r>
      <w:r w:rsidRPr="00140BB6">
        <w:rPr>
          <w:rFonts w:eastAsia="Times New Roman"/>
          <w:lang w:eastAsia="en-GB"/>
        </w:rPr>
        <w:t>.2.</w:t>
      </w:r>
      <w:r>
        <w:rPr>
          <w:rFonts w:eastAsia="Times New Roman"/>
          <w:lang w:eastAsia="en-GB"/>
        </w:rPr>
        <w:t>1</w:t>
      </w:r>
      <w:r w:rsidRPr="00140BB6">
        <w:rPr>
          <w:rFonts w:eastAsia="Times New Roman"/>
          <w:lang w:eastAsia="en-GB"/>
        </w:rPr>
        <w:t xml:space="preserve">.2-1: Two UL band with intra-band ULCA Triple </w:t>
      </w:r>
      <w:r>
        <w:rPr>
          <w:rFonts w:eastAsia="Times New Roman"/>
          <w:lang w:eastAsia="en-GB"/>
        </w:rPr>
        <w:t>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6A46EC" w14:paraId="06A2B9FE" w14:textId="77777777" w:rsidTr="006A46EC">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61C47"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kern w:val="2"/>
                <w:sz w:val="18"/>
                <w:szCs w:val="18"/>
                <w:lang w:val="en-US" w:eastAsia="zh-CN"/>
              </w:rPr>
              <w:t>Band / CA</w:t>
            </w:r>
            <w:r>
              <w:rPr>
                <w:rFonts w:ascii="Arial" w:hAnsi="Arial" w:cs="Arial"/>
                <w:b/>
                <w:bCs/>
                <w:kern w:val="2"/>
                <w:sz w:val="18"/>
                <w:szCs w:val="18"/>
                <w:vertAlign w:val="superscript"/>
                <w:lang w:val="en-US" w:eastAsia="zh-CN"/>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center"/>
          </w:tcPr>
          <w:p w14:paraId="1A97A643" w14:textId="3391B288" w:rsidR="006A46EC" w:rsidRDefault="006A46EC" w:rsidP="006A46EC">
            <w:pPr>
              <w:keepNext/>
              <w:keepLines/>
              <w:spacing w:after="0"/>
              <w:jc w:val="center"/>
              <w:textAlignment w:val="center"/>
              <w:rPr>
                <w:rFonts w:ascii="Arial" w:hAnsi="Arial" w:cs="Arial"/>
                <w:b/>
                <w:bCs/>
                <w:sz w:val="18"/>
                <w:szCs w:val="18"/>
                <w:lang w:val="en-US"/>
              </w:rPr>
            </w:pPr>
            <w:r>
              <w:rPr>
                <w:rFonts w:ascii="Arial" w:hAnsi="Arial" w:cs="Arial"/>
                <w:b/>
                <w:bCs/>
                <w:sz w:val="18"/>
                <w:szCs w:val="18"/>
                <w:lang w:val="en-US" w:eastAsia="zh-CN" w:bidi="ar"/>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center"/>
          </w:tcPr>
          <w:p w14:paraId="46D22358" w14:textId="77777777" w:rsidR="006A46EC" w:rsidRDefault="006A46EC" w:rsidP="006A46EC">
            <w:pPr>
              <w:keepNext/>
              <w:keepLines/>
              <w:spacing w:after="0"/>
              <w:jc w:val="center"/>
              <w:textAlignment w:val="center"/>
              <w:rPr>
                <w:rFonts w:ascii="Arial" w:hAnsi="Arial" w:cs="Arial"/>
                <w:b/>
                <w:bCs/>
                <w:sz w:val="18"/>
                <w:szCs w:val="18"/>
                <w:lang w:val="en-US"/>
              </w:rPr>
            </w:pPr>
            <w:r>
              <w:rPr>
                <w:rFonts w:ascii="Arial" w:hAnsi="Arial" w:cs="Arial"/>
                <w:b/>
                <w:bCs/>
                <w:kern w:val="2"/>
                <w:sz w:val="18"/>
                <w:szCs w:val="18"/>
                <w:lang w:val="en-US" w:eastAsia="zh-CN"/>
              </w:rPr>
              <w:t>CA_n</w:t>
            </w:r>
            <w:r>
              <w:rPr>
                <w:rFonts w:ascii="Arial" w:hAnsi="Arial" w:cs="Arial" w:hint="eastAsia"/>
                <w:b/>
                <w:bCs/>
                <w:kern w:val="2"/>
                <w:sz w:val="18"/>
                <w:szCs w:val="18"/>
                <w:lang w:val="en-US" w:eastAsia="zh-CN"/>
              </w:rPr>
              <w:t>79C</w:t>
            </w:r>
          </w:p>
        </w:tc>
      </w:tr>
      <w:tr w:rsidR="006A46EC" w14:paraId="6D8ABE67"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2BC602A4"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Frequency limit (all MHz)</w:t>
            </w:r>
          </w:p>
        </w:tc>
        <w:tc>
          <w:tcPr>
            <w:tcW w:w="1580" w:type="dxa"/>
            <w:tcBorders>
              <w:top w:val="nil"/>
              <w:left w:val="nil"/>
              <w:bottom w:val="single" w:sz="4" w:space="0" w:color="auto"/>
              <w:right w:val="single" w:sz="4" w:space="0" w:color="auto"/>
            </w:tcBorders>
            <w:shd w:val="clear" w:color="auto" w:fill="auto"/>
            <w:vAlign w:val="center"/>
          </w:tcPr>
          <w:p w14:paraId="66601E59" w14:textId="777AE88A"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EF7518">
              <w:rPr>
                <w:rFonts w:ascii="Arial" w:hAnsi="Arial" w:cs="Arial"/>
                <w:b/>
                <w:bCs/>
                <w:sz w:val="18"/>
                <w:szCs w:val="18"/>
                <w:vertAlign w:val="subscript"/>
                <w:lang w:val="en-US" w:eastAsia="zh-CN" w:bidi="ar"/>
              </w:rPr>
              <w:t>low</w:t>
            </w:r>
          </w:p>
        </w:tc>
        <w:tc>
          <w:tcPr>
            <w:tcW w:w="1824" w:type="dxa"/>
            <w:tcBorders>
              <w:top w:val="nil"/>
              <w:left w:val="nil"/>
              <w:bottom w:val="single" w:sz="4" w:space="0" w:color="auto"/>
              <w:right w:val="single" w:sz="4" w:space="0" w:color="auto"/>
            </w:tcBorders>
            <w:shd w:val="clear" w:color="auto" w:fill="auto"/>
            <w:vAlign w:val="center"/>
          </w:tcPr>
          <w:p w14:paraId="10793532" w14:textId="4137F95F"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EF7518">
              <w:rPr>
                <w:rFonts w:ascii="Arial" w:hAnsi="Arial" w:cs="Arial"/>
                <w:b/>
                <w:bCs/>
                <w:sz w:val="18"/>
                <w:szCs w:val="18"/>
                <w:vertAlign w:val="subscript"/>
                <w:lang w:val="en-US" w:eastAsia="zh-CN" w:bidi="ar"/>
              </w:rPr>
              <w:t>high</w:t>
            </w:r>
          </w:p>
        </w:tc>
        <w:tc>
          <w:tcPr>
            <w:tcW w:w="2200" w:type="dxa"/>
            <w:tcBorders>
              <w:top w:val="nil"/>
              <w:left w:val="nil"/>
              <w:bottom w:val="single" w:sz="4" w:space="0" w:color="auto"/>
              <w:right w:val="single" w:sz="4" w:space="0" w:color="auto"/>
            </w:tcBorders>
            <w:shd w:val="clear" w:color="auto" w:fill="auto"/>
            <w:vAlign w:val="center"/>
          </w:tcPr>
          <w:p w14:paraId="14FA721E"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EF7518">
              <w:rPr>
                <w:rFonts w:ascii="Arial" w:hAnsi="Arial" w:cs="Arial"/>
                <w:b/>
                <w:bCs/>
                <w:sz w:val="18"/>
                <w:szCs w:val="18"/>
                <w:vertAlign w:val="subscript"/>
                <w:lang w:val="en-US" w:eastAsia="zh-CN" w:bidi="ar"/>
              </w:rPr>
              <w:t>y_low</w:t>
            </w:r>
          </w:p>
        </w:tc>
        <w:tc>
          <w:tcPr>
            <w:tcW w:w="2214" w:type="dxa"/>
            <w:tcBorders>
              <w:top w:val="nil"/>
              <w:left w:val="nil"/>
              <w:bottom w:val="single" w:sz="4" w:space="0" w:color="auto"/>
              <w:right w:val="single" w:sz="4" w:space="0" w:color="auto"/>
            </w:tcBorders>
            <w:shd w:val="clear" w:color="auto" w:fill="auto"/>
            <w:vAlign w:val="center"/>
          </w:tcPr>
          <w:p w14:paraId="66F8B027"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EF7518">
              <w:rPr>
                <w:rFonts w:ascii="Arial" w:hAnsi="Arial" w:cs="Arial"/>
                <w:b/>
                <w:bCs/>
                <w:sz w:val="18"/>
                <w:szCs w:val="18"/>
                <w:vertAlign w:val="subscript"/>
                <w:lang w:val="en-US" w:eastAsia="zh-CN" w:bidi="ar"/>
              </w:rPr>
              <w:t>y_high</w:t>
            </w:r>
          </w:p>
        </w:tc>
      </w:tr>
      <w:tr w:rsidR="006A46EC" w14:paraId="055982F2" w14:textId="77777777" w:rsidTr="006A46EC">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7EB76761" w14:textId="1B667DB7" w:rsidR="006A46EC" w:rsidRDefault="006A46EC" w:rsidP="006A46EC">
            <w:pPr>
              <w:keepNext/>
              <w:keepLines/>
              <w:spacing w:after="0"/>
              <w:jc w:val="center"/>
              <w:textAlignment w:val="center"/>
              <w:rPr>
                <w:rFonts w:ascii="Arial" w:hAnsi="Arial" w:cs="Arial"/>
                <w:b/>
                <w:bCs/>
                <w:sz w:val="18"/>
                <w:szCs w:val="18"/>
                <w:lang w:val="en-US" w:eastAsia="zh-CN"/>
              </w:rPr>
            </w:pPr>
            <w:r>
              <w:rPr>
                <w:rFonts w:ascii="Arial" w:hAnsi="Arial" w:cs="Arial"/>
                <w:b/>
                <w:bCs/>
                <w:kern w:val="2"/>
                <w:sz w:val="18"/>
                <w:szCs w:val="18"/>
                <w:lang w:val="en-US" w:eastAsia="zh-CN"/>
              </w:rPr>
              <w:t>f</w:t>
            </w:r>
            <w:r w:rsidRPr="00EF7518">
              <w:rPr>
                <w:rFonts w:ascii="Arial" w:hAnsi="Arial" w:cs="Arial"/>
                <w:b/>
                <w:bCs/>
                <w:kern w:val="2"/>
                <w:sz w:val="18"/>
                <w:szCs w:val="18"/>
                <w:vertAlign w:val="subscript"/>
                <w:lang w:val="en-US" w:eastAsia="zh-CN"/>
              </w:rPr>
              <w:t>UL</w:t>
            </w:r>
            <w:r>
              <w:rPr>
                <w:rFonts w:ascii="Arial" w:hAnsi="Arial" w:cs="Arial"/>
                <w:b/>
                <w:bCs/>
                <w:kern w:val="2"/>
                <w:sz w:val="18"/>
                <w:szCs w:val="18"/>
                <w:lang w:val="en-US" w:eastAsia="zh-CN"/>
              </w:rPr>
              <w:t>(n28, n79)</w:t>
            </w:r>
          </w:p>
        </w:tc>
        <w:tc>
          <w:tcPr>
            <w:tcW w:w="3404" w:type="dxa"/>
            <w:gridSpan w:val="2"/>
            <w:tcBorders>
              <w:top w:val="nil"/>
              <w:left w:val="nil"/>
              <w:bottom w:val="single" w:sz="4" w:space="0" w:color="auto"/>
              <w:right w:val="single" w:sz="4" w:space="0" w:color="auto"/>
            </w:tcBorders>
            <w:shd w:val="clear" w:color="auto" w:fill="auto"/>
            <w:vAlign w:val="center"/>
          </w:tcPr>
          <w:p w14:paraId="5D05FF14"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703  --  748</w:t>
            </w:r>
          </w:p>
        </w:tc>
        <w:tc>
          <w:tcPr>
            <w:tcW w:w="4414" w:type="dxa"/>
            <w:gridSpan w:val="2"/>
            <w:tcBorders>
              <w:top w:val="nil"/>
              <w:left w:val="nil"/>
              <w:bottom w:val="single" w:sz="4" w:space="0" w:color="auto"/>
              <w:right w:val="single" w:sz="4" w:space="0" w:color="auto"/>
            </w:tcBorders>
            <w:shd w:val="clear" w:color="auto" w:fill="auto"/>
            <w:vAlign w:val="center"/>
          </w:tcPr>
          <w:p w14:paraId="4A17926F"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4400  --  5000</w:t>
            </w:r>
          </w:p>
        </w:tc>
      </w:tr>
      <w:tr w:rsidR="006A46EC" w14:paraId="4122C4E9"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601307D" w14:textId="45F1A4E8"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kern w:val="2"/>
                <w:sz w:val="18"/>
                <w:szCs w:val="18"/>
                <w:lang w:val="en-US" w:eastAsia="zh-CN"/>
              </w:rPr>
              <w:t>f</w:t>
            </w:r>
            <w:r w:rsidRPr="00EF7518">
              <w:rPr>
                <w:rFonts w:ascii="Arial" w:hAnsi="Arial" w:cs="Arial"/>
                <w:b/>
                <w:bCs/>
                <w:kern w:val="2"/>
                <w:sz w:val="18"/>
                <w:szCs w:val="18"/>
                <w:vertAlign w:val="subscript"/>
                <w:lang w:val="en-US" w:eastAsia="zh-CN"/>
              </w:rPr>
              <w:t>DL</w:t>
            </w:r>
            <w:r>
              <w:rPr>
                <w:rFonts w:ascii="Arial" w:hAnsi="Arial" w:cs="Arial"/>
                <w:b/>
                <w:bCs/>
                <w:kern w:val="2"/>
                <w:sz w:val="18"/>
                <w:szCs w:val="18"/>
                <w:lang w:val="en-US" w:eastAsia="zh-CN"/>
              </w:rPr>
              <w:t>(n41)</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E1C8E" w14:textId="36F93F75"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2496  --  2690</w:t>
            </w:r>
          </w:p>
        </w:tc>
        <w:tc>
          <w:tcPr>
            <w:tcW w:w="2200" w:type="dxa"/>
            <w:tcBorders>
              <w:top w:val="nil"/>
              <w:left w:val="nil"/>
              <w:bottom w:val="single" w:sz="4" w:space="0" w:color="auto"/>
              <w:right w:val="single" w:sz="4" w:space="0" w:color="auto"/>
            </w:tcBorders>
            <w:shd w:val="clear" w:color="auto" w:fill="auto"/>
            <w:vAlign w:val="center"/>
          </w:tcPr>
          <w:p w14:paraId="608A31B3"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2214" w:type="dxa"/>
            <w:tcBorders>
              <w:top w:val="nil"/>
              <w:left w:val="nil"/>
              <w:bottom w:val="single" w:sz="4" w:space="0" w:color="auto"/>
              <w:right w:val="single" w:sz="4" w:space="0" w:color="auto"/>
            </w:tcBorders>
            <w:shd w:val="clear" w:color="auto" w:fill="auto"/>
            <w:vAlign w:val="center"/>
          </w:tcPr>
          <w:p w14:paraId="30A1901F"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r>
      <w:tr w:rsidR="006A46EC" w14:paraId="41469CFB" w14:textId="77777777" w:rsidTr="006A46EC">
        <w:trPr>
          <w:trHeight w:val="56"/>
        </w:trPr>
        <w:tc>
          <w:tcPr>
            <w:tcW w:w="2437" w:type="dxa"/>
            <w:vMerge w:val="restart"/>
            <w:tcBorders>
              <w:top w:val="nil"/>
              <w:left w:val="single" w:sz="4" w:space="0" w:color="auto"/>
              <w:right w:val="single" w:sz="4" w:space="0" w:color="auto"/>
            </w:tcBorders>
            <w:shd w:val="clear" w:color="auto" w:fill="auto"/>
            <w:vAlign w:val="center"/>
          </w:tcPr>
          <w:p w14:paraId="6DE8FBB4"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kern w:val="2"/>
                <w:sz w:val="18"/>
                <w:szCs w:val="18"/>
                <w:lang w:val="en-US" w:eastAsia="zh-CN"/>
              </w:rPr>
              <w:t>2CCBW</w:t>
            </w:r>
            <w:r>
              <w:rPr>
                <w:rFonts w:ascii="Arial" w:hAnsi="Arial" w:cs="Arial"/>
                <w:b/>
                <w:bCs/>
                <w:kern w:val="2"/>
                <w:sz w:val="18"/>
                <w:szCs w:val="18"/>
                <w:vertAlign w:val="superscript"/>
                <w:lang w:val="en-US" w:eastAsia="zh-CN"/>
              </w:rPr>
              <w:t>2</w:t>
            </w:r>
          </w:p>
        </w:tc>
        <w:tc>
          <w:tcPr>
            <w:tcW w:w="1580" w:type="dxa"/>
            <w:vMerge w:val="restart"/>
            <w:tcBorders>
              <w:top w:val="nil"/>
              <w:left w:val="nil"/>
              <w:right w:val="single" w:sz="4" w:space="0" w:color="auto"/>
            </w:tcBorders>
            <w:shd w:val="clear" w:color="auto" w:fill="auto"/>
            <w:vAlign w:val="center"/>
          </w:tcPr>
          <w:p w14:paraId="1E0D1929"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1824" w:type="dxa"/>
            <w:vMerge w:val="restart"/>
            <w:tcBorders>
              <w:top w:val="nil"/>
              <w:left w:val="nil"/>
              <w:right w:val="single" w:sz="4" w:space="0" w:color="auto"/>
            </w:tcBorders>
            <w:shd w:val="clear" w:color="auto" w:fill="auto"/>
            <w:vAlign w:val="center"/>
          </w:tcPr>
          <w:p w14:paraId="778AFB9B"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2200" w:type="dxa"/>
            <w:tcBorders>
              <w:top w:val="nil"/>
              <w:left w:val="nil"/>
              <w:bottom w:val="single" w:sz="4" w:space="0" w:color="auto"/>
              <w:right w:val="single" w:sz="4" w:space="0" w:color="auto"/>
            </w:tcBorders>
            <w:shd w:val="clear" w:color="auto" w:fill="auto"/>
            <w:vAlign w:val="center"/>
          </w:tcPr>
          <w:p w14:paraId="29E34E9D" w14:textId="77777777" w:rsidR="006A46EC" w:rsidRDefault="006A46EC" w:rsidP="006A46EC">
            <w:pPr>
              <w:keepNext/>
              <w:keepLines/>
              <w:spacing w:after="0"/>
              <w:jc w:val="center"/>
              <w:textAlignment w:val="center"/>
              <w:rPr>
                <w:rFonts w:ascii="Arial" w:hAnsi="Arial" w:cs="Arial"/>
                <w:kern w:val="2"/>
                <w:sz w:val="18"/>
                <w:lang w:val="en-US" w:eastAsia="zh-CN"/>
              </w:rPr>
            </w:pPr>
            <w:r>
              <w:rPr>
                <w:rFonts w:ascii="Arial" w:hAnsi="Arial" w:cs="Arial"/>
                <w:sz w:val="18"/>
                <w:szCs w:val="18"/>
                <w:lang w:val="en-US" w:eastAsia="zh-CN" w:bidi="ar"/>
              </w:rPr>
              <w:t>Minimum</w:t>
            </w:r>
          </w:p>
        </w:tc>
        <w:tc>
          <w:tcPr>
            <w:tcW w:w="2214" w:type="dxa"/>
            <w:tcBorders>
              <w:top w:val="nil"/>
              <w:left w:val="nil"/>
              <w:bottom w:val="single" w:sz="4" w:space="0" w:color="auto"/>
              <w:right w:val="single" w:sz="4" w:space="0" w:color="auto"/>
            </w:tcBorders>
            <w:shd w:val="clear" w:color="auto" w:fill="auto"/>
            <w:vAlign w:val="center"/>
          </w:tcPr>
          <w:p w14:paraId="104BA6B1" w14:textId="77777777" w:rsidR="006A46EC" w:rsidRDefault="006A46EC" w:rsidP="006A46EC">
            <w:pPr>
              <w:keepNext/>
              <w:keepLines/>
              <w:spacing w:after="0"/>
              <w:jc w:val="center"/>
              <w:textAlignment w:val="center"/>
              <w:rPr>
                <w:rFonts w:ascii="Arial" w:hAnsi="Arial" w:cs="Arial"/>
                <w:kern w:val="2"/>
                <w:sz w:val="18"/>
                <w:lang w:val="en-US" w:eastAsia="zh-CN"/>
              </w:rPr>
            </w:pPr>
            <w:r>
              <w:rPr>
                <w:rFonts w:ascii="Arial" w:hAnsi="Arial" w:cs="Arial"/>
                <w:sz w:val="18"/>
                <w:szCs w:val="18"/>
                <w:lang w:val="en-US" w:eastAsia="zh-CN" w:bidi="ar"/>
              </w:rPr>
              <w:t>Maximum</w:t>
            </w:r>
          </w:p>
        </w:tc>
      </w:tr>
      <w:tr w:rsidR="006A46EC" w14:paraId="70ABC2C1" w14:textId="77777777" w:rsidTr="006A46EC">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4D012A5D" w14:textId="77777777" w:rsidR="006A46EC" w:rsidRDefault="006A46EC" w:rsidP="006A46EC">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shd w:val="clear" w:color="auto" w:fill="auto"/>
            <w:vAlign w:val="center"/>
          </w:tcPr>
          <w:p w14:paraId="40C3222E" w14:textId="77777777" w:rsidR="006A46EC" w:rsidRDefault="006A46EC" w:rsidP="006A46EC">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shd w:val="clear" w:color="auto" w:fill="auto"/>
            <w:vAlign w:val="center"/>
          </w:tcPr>
          <w:p w14:paraId="190303DF" w14:textId="77777777" w:rsidR="006A46EC" w:rsidRDefault="006A46EC" w:rsidP="006A46EC">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23B84E97"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0  --  200</w:t>
            </w:r>
          </w:p>
        </w:tc>
      </w:tr>
      <w:tr w:rsidR="006A46EC" w14:paraId="1D916CE7"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85B6665"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IMD3 products</w:t>
            </w:r>
          </w:p>
        </w:tc>
        <w:tc>
          <w:tcPr>
            <w:tcW w:w="1580" w:type="dxa"/>
            <w:tcBorders>
              <w:top w:val="nil"/>
              <w:left w:val="nil"/>
              <w:bottom w:val="single" w:sz="4" w:space="0" w:color="auto"/>
              <w:right w:val="single" w:sz="4" w:space="0" w:color="auto"/>
            </w:tcBorders>
            <w:shd w:val="clear" w:color="auto" w:fill="auto"/>
            <w:vAlign w:val="center"/>
          </w:tcPr>
          <w:p w14:paraId="3573E2F8"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EF7518">
              <w:rPr>
                <w:rFonts w:ascii="Arial" w:hAnsi="Arial" w:cs="Arial"/>
                <w:sz w:val="18"/>
                <w:szCs w:val="18"/>
                <w:vertAlign w:val="subscript"/>
                <w:lang w:val="en-US" w:eastAsia="zh-CN" w:bidi="ar"/>
              </w:rPr>
              <w:t>xUL_low</w:t>
            </w:r>
            <w:r>
              <w:rPr>
                <w:rFonts w:ascii="Arial" w:hAnsi="Arial" w:cs="Arial"/>
                <w:sz w:val="18"/>
                <w:szCs w:val="18"/>
                <w:lang w:val="en-US" w:eastAsia="zh-CN" w:bidi="ar"/>
              </w:rPr>
              <w:t>-max2CCBW</w:t>
            </w:r>
          </w:p>
        </w:tc>
        <w:tc>
          <w:tcPr>
            <w:tcW w:w="1824" w:type="dxa"/>
            <w:tcBorders>
              <w:top w:val="nil"/>
              <w:left w:val="nil"/>
              <w:bottom w:val="single" w:sz="4" w:space="0" w:color="auto"/>
              <w:right w:val="single" w:sz="4" w:space="0" w:color="auto"/>
            </w:tcBorders>
            <w:shd w:val="clear" w:color="auto" w:fill="auto"/>
            <w:vAlign w:val="center"/>
          </w:tcPr>
          <w:p w14:paraId="39D7195D"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EF7518">
              <w:rPr>
                <w:rFonts w:ascii="Arial" w:hAnsi="Arial" w:cs="Arial"/>
                <w:sz w:val="18"/>
                <w:szCs w:val="18"/>
                <w:vertAlign w:val="subscript"/>
                <w:lang w:val="en-US" w:eastAsia="zh-CN" w:bidi="ar"/>
              </w:rPr>
              <w:t>xUL_low</w:t>
            </w:r>
          </w:p>
        </w:tc>
        <w:tc>
          <w:tcPr>
            <w:tcW w:w="2200" w:type="dxa"/>
            <w:tcBorders>
              <w:top w:val="nil"/>
              <w:left w:val="nil"/>
              <w:bottom w:val="single" w:sz="4" w:space="0" w:color="auto"/>
              <w:right w:val="single" w:sz="4" w:space="0" w:color="auto"/>
            </w:tcBorders>
            <w:shd w:val="clear" w:color="auto" w:fill="auto"/>
            <w:vAlign w:val="center"/>
          </w:tcPr>
          <w:p w14:paraId="0BF4D363"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EF7518">
              <w:rPr>
                <w:rFonts w:ascii="Arial" w:hAnsi="Arial" w:cs="Arial"/>
                <w:sz w:val="18"/>
                <w:szCs w:val="18"/>
                <w:vertAlign w:val="subscript"/>
                <w:lang w:val="en-US" w:eastAsia="zh-CN" w:bidi="ar"/>
              </w:rPr>
              <w:t>xUL_high</w:t>
            </w:r>
          </w:p>
        </w:tc>
        <w:tc>
          <w:tcPr>
            <w:tcW w:w="2214" w:type="dxa"/>
            <w:tcBorders>
              <w:top w:val="nil"/>
              <w:left w:val="nil"/>
              <w:bottom w:val="single" w:sz="4" w:space="0" w:color="auto"/>
              <w:right w:val="single" w:sz="4" w:space="0" w:color="auto"/>
            </w:tcBorders>
            <w:shd w:val="clear" w:color="auto" w:fill="auto"/>
            <w:vAlign w:val="center"/>
          </w:tcPr>
          <w:p w14:paraId="4A5E4532"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EF7518">
              <w:rPr>
                <w:rFonts w:ascii="Arial" w:hAnsi="Arial" w:cs="Arial"/>
                <w:sz w:val="18"/>
                <w:szCs w:val="18"/>
                <w:vertAlign w:val="subscript"/>
                <w:lang w:val="en-US" w:eastAsia="zh-CN" w:bidi="ar"/>
              </w:rPr>
              <w:t>xUL_high</w:t>
            </w:r>
            <w:r>
              <w:rPr>
                <w:rFonts w:ascii="Arial" w:hAnsi="Arial" w:cs="Arial"/>
                <w:sz w:val="18"/>
                <w:szCs w:val="18"/>
                <w:lang w:val="en-US" w:eastAsia="zh-CN" w:bidi="ar"/>
              </w:rPr>
              <w:t>+</w:t>
            </w:r>
            <w:r>
              <w:rPr>
                <w:rFonts w:ascii="Arial" w:hAnsi="Arial" w:cs="Arial"/>
                <w:sz w:val="18"/>
                <w:szCs w:val="18"/>
                <w:lang w:val="en-US" w:eastAsia="zh-CN" w:bidi="ar"/>
              </w:rPr>
              <w:br/>
              <w:t>max2CCBW</w:t>
            </w:r>
          </w:p>
        </w:tc>
      </w:tr>
      <w:tr w:rsidR="006A46EC" w14:paraId="56990E92"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F0B964F"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2A923DFA"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503  --  703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05B3D"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748  --  948</w:t>
            </w:r>
          </w:p>
        </w:tc>
      </w:tr>
      <w:tr w:rsidR="006A46EC" w14:paraId="159510DC" w14:textId="77777777" w:rsidTr="006A46EC">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48D0E7F5"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115F7195" w14:textId="77777777" w:rsidR="006A46EC" w:rsidRDefault="006A46EC" w:rsidP="006A46EC">
            <w:pPr>
              <w:keepNext/>
              <w:keepLines/>
              <w:spacing w:after="0"/>
              <w:jc w:val="center"/>
              <w:textAlignment w:val="center"/>
              <w:rPr>
                <w:lang w:val="en-US" w:eastAsia="zh-CN"/>
              </w:rPr>
            </w:pPr>
            <w:r>
              <w:rPr>
                <w:rFonts w:ascii="Arial" w:hAnsi="Arial" w:cs="Arial" w:hint="eastAsia"/>
                <w:sz w:val="18"/>
                <w:szCs w:val="18"/>
                <w:lang w:val="en-US" w:eastAsia="zh-CN" w:bidi="ar"/>
              </w:rPr>
              <w:t>There are no triple beat products caused by UL CA_n28A-n79C falls into band n41.</w:t>
            </w:r>
          </w:p>
        </w:tc>
      </w:tr>
      <w:tr w:rsidR="006A46EC" w14:paraId="5509107D" w14:textId="77777777" w:rsidTr="006A46EC">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12B49673" w14:textId="471127EC" w:rsidR="006A46EC" w:rsidRDefault="006A46EC" w:rsidP="00EF7518">
            <w:pPr>
              <w:pStyle w:val="TAN"/>
              <w:ind w:left="629" w:hanging="629"/>
            </w:pPr>
            <w:r>
              <w:t>Note 1: If the third band (nZ) are not part of the same or adjacent band groups, as defined in Table A-1</w:t>
            </w:r>
            <w:r>
              <w:rPr>
                <w:rFonts w:cs="Arial"/>
                <w:szCs w:val="18"/>
                <w:lang w:eastAsia="zh-CN"/>
              </w:rPr>
              <w:t>,</w:t>
            </w:r>
            <w:r>
              <w:t xml:space="preserve"> of band one (nX) or band two (nY), the analysis can be ignored.</w:t>
            </w:r>
          </w:p>
          <w:p w14:paraId="34FC7B0A" w14:textId="77777777" w:rsidR="006A46EC" w:rsidRDefault="006A46EC" w:rsidP="006A46EC">
            <w:pPr>
              <w:pStyle w:val="TAN"/>
              <w:ind w:left="643" w:hanging="643"/>
            </w:pPr>
            <w:r>
              <w:t>Note 2: For contiguous intra-band ULCA, the minimum and maximum separation BW are 0MHz and Min(f</w:t>
            </w:r>
            <w:r w:rsidRPr="00EF7518">
              <w:rPr>
                <w:vertAlign w:val="subscript"/>
              </w:rPr>
              <w:t>y_high</w:t>
            </w:r>
            <w:r>
              <w:t>-f</w:t>
            </w:r>
            <w:r w:rsidRPr="00EF7518">
              <w:rPr>
                <w:vertAlign w:val="subscript"/>
              </w:rPr>
              <w:t>y_low</w:t>
            </w:r>
            <w:r>
              <w:t>, maximum aggregated BW) respectively.</w:t>
            </w:r>
          </w:p>
        </w:tc>
      </w:tr>
    </w:tbl>
    <w:p w14:paraId="57CA6DCA" w14:textId="77777777" w:rsidR="006A46EC" w:rsidRDefault="006A46EC" w:rsidP="006A46EC">
      <w:pPr>
        <w:overflowPunct w:val="0"/>
        <w:autoSpaceDE w:val="0"/>
        <w:autoSpaceDN w:val="0"/>
        <w:adjustRightInd w:val="0"/>
        <w:textAlignment w:val="baseline"/>
        <w:rPr>
          <w:rFonts w:eastAsia="Times New Roman"/>
          <w:lang w:eastAsia="en-GB"/>
        </w:rPr>
      </w:pPr>
    </w:p>
    <w:p w14:paraId="0BE2CB2F" w14:textId="77777777" w:rsidR="006A46EC" w:rsidRDefault="006A46EC" w:rsidP="006A46EC">
      <w:pPr>
        <w:overflowPunct w:val="0"/>
        <w:autoSpaceDE w:val="0"/>
        <w:autoSpaceDN w:val="0"/>
        <w:adjustRightInd w:val="0"/>
        <w:textAlignment w:val="baseline"/>
        <w:rPr>
          <w:rFonts w:eastAsia="Times New Roman"/>
          <w:lang w:eastAsia="en-GB"/>
        </w:rPr>
      </w:pPr>
      <w:r>
        <w:rPr>
          <w:rFonts w:eastAsia="Times New Roman"/>
          <w:lang w:eastAsia="en-GB"/>
        </w:rPr>
        <w:t>Table 5.1.2.1.2-</w:t>
      </w:r>
      <w:r>
        <w:rPr>
          <w:rFonts w:hint="eastAsia"/>
          <w:lang w:val="en-US" w:eastAsia="zh-CN"/>
        </w:rPr>
        <w:t>2</w:t>
      </w:r>
      <w:r>
        <w:rPr>
          <w:rFonts w:eastAsia="Times New Roman"/>
          <w:lang w:eastAsia="en-GB"/>
        </w:rPr>
        <w:t xml:space="preserve"> provides the two UL band with one band, along with 2CC intra-band uplink CA triple beat products into band n</w:t>
      </w:r>
      <w:r>
        <w:rPr>
          <w:rFonts w:hint="eastAsia"/>
          <w:lang w:val="en-US" w:eastAsia="zh-CN"/>
        </w:rPr>
        <w:t>28</w:t>
      </w:r>
      <w:r>
        <w:rPr>
          <w:rFonts w:eastAsia="Times New Roman"/>
          <w:lang w:eastAsia="en-GB"/>
        </w:rPr>
        <w:t xml:space="preserve"> interference analysis for CA_n</w:t>
      </w:r>
      <w:r>
        <w:rPr>
          <w:rFonts w:hint="eastAsia"/>
          <w:lang w:val="en-US" w:eastAsia="zh-CN"/>
        </w:rPr>
        <w:t>41</w:t>
      </w:r>
      <w:r>
        <w:rPr>
          <w:rFonts w:eastAsia="Times New Roman"/>
          <w:lang w:eastAsia="en-GB"/>
        </w:rPr>
        <w:t>A-n</w:t>
      </w:r>
      <w:r>
        <w:rPr>
          <w:rFonts w:hint="eastAsia"/>
          <w:lang w:val="en-US" w:eastAsia="zh-CN"/>
        </w:rPr>
        <w:t>79</w:t>
      </w:r>
      <w:r>
        <w:rPr>
          <w:rFonts w:eastAsia="Times New Roman"/>
          <w:lang w:eastAsia="en-GB"/>
        </w:rPr>
        <w:t>C with n</w:t>
      </w:r>
      <w:r>
        <w:rPr>
          <w:rFonts w:hint="eastAsia"/>
          <w:lang w:val="en-US" w:eastAsia="zh-CN"/>
        </w:rPr>
        <w:t>79</w:t>
      </w:r>
      <w:r>
        <w:rPr>
          <w:rFonts w:eastAsia="Times New Roman"/>
          <w:lang w:eastAsia="en-GB"/>
        </w:rPr>
        <w:t xml:space="preserve">C transmitting with a </w:t>
      </w:r>
      <w:r>
        <w:rPr>
          <w:rFonts w:hint="eastAsia"/>
          <w:lang w:val="en-US" w:eastAsia="zh-CN"/>
        </w:rPr>
        <w:t>200</w:t>
      </w:r>
      <w:r>
        <w:rPr>
          <w:rFonts w:eastAsia="Times New Roman"/>
          <w:lang w:eastAsia="en-GB"/>
        </w:rPr>
        <w:t>MHz maximum instantaneous bandwidth.</w:t>
      </w:r>
    </w:p>
    <w:p w14:paraId="169973AA" w14:textId="77777777" w:rsidR="006A46EC" w:rsidRPr="00140BB6" w:rsidRDefault="006A46EC" w:rsidP="006A46EC">
      <w:pPr>
        <w:pStyle w:val="TH"/>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Pr>
          <w:rFonts w:eastAsia="Times New Roman"/>
          <w:lang w:eastAsia="en-GB"/>
        </w:rPr>
        <w:t>1</w:t>
      </w:r>
      <w:r w:rsidRPr="00140BB6">
        <w:rPr>
          <w:rFonts w:eastAsia="Times New Roman"/>
          <w:lang w:eastAsia="en-GB"/>
        </w:rPr>
        <w:t>.2.</w:t>
      </w:r>
      <w:r>
        <w:rPr>
          <w:rFonts w:eastAsia="Times New Roman"/>
          <w:lang w:eastAsia="en-GB"/>
        </w:rPr>
        <w:t>1.2-2</w:t>
      </w:r>
      <w:r w:rsidRPr="00140BB6">
        <w:rPr>
          <w:rFonts w:eastAsia="Times New Roman"/>
          <w:lang w:eastAsia="en-GB"/>
        </w:rPr>
        <w:t xml:space="preserve">: Two UL band with intra-band ULCA Triple </w:t>
      </w:r>
      <w:r>
        <w:rPr>
          <w:rFonts w:eastAsia="Times New Roman"/>
          <w:lang w:eastAsia="en-GB"/>
        </w:rPr>
        <w:t>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6A46EC" w14:paraId="1A587D1B" w14:textId="77777777" w:rsidTr="006A46EC">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6ECF8"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kern w:val="2"/>
                <w:sz w:val="18"/>
                <w:szCs w:val="18"/>
                <w:lang w:val="en-US" w:eastAsia="zh-CN"/>
              </w:rPr>
              <w:t>Band / CA</w:t>
            </w:r>
            <w:r>
              <w:rPr>
                <w:rFonts w:ascii="Arial" w:hAnsi="Arial" w:cs="Arial"/>
                <w:b/>
                <w:bCs/>
                <w:kern w:val="2"/>
                <w:sz w:val="18"/>
                <w:szCs w:val="18"/>
                <w:vertAlign w:val="superscript"/>
                <w:lang w:val="en-US" w:eastAsia="zh-CN"/>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center"/>
          </w:tcPr>
          <w:p w14:paraId="76EDA003" w14:textId="355AF8D2" w:rsidR="006A46EC" w:rsidRDefault="006A46EC" w:rsidP="006A46EC">
            <w:pPr>
              <w:keepNext/>
              <w:keepLines/>
              <w:spacing w:after="0"/>
              <w:jc w:val="center"/>
              <w:textAlignment w:val="center"/>
              <w:rPr>
                <w:rFonts w:ascii="Arial" w:hAnsi="Arial" w:cs="Arial"/>
                <w:b/>
                <w:bCs/>
                <w:sz w:val="18"/>
                <w:szCs w:val="18"/>
                <w:lang w:val="en-US"/>
              </w:rPr>
            </w:pPr>
            <w:r>
              <w:rPr>
                <w:rFonts w:ascii="Arial" w:hAnsi="Arial" w:cs="Arial"/>
                <w:b/>
                <w:bCs/>
                <w:sz w:val="18"/>
                <w:szCs w:val="18"/>
                <w:lang w:val="en-US" w:eastAsia="zh-CN" w:bidi="ar"/>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center"/>
          </w:tcPr>
          <w:p w14:paraId="15207C98" w14:textId="77777777" w:rsidR="006A46EC" w:rsidRDefault="006A46EC" w:rsidP="006A46EC">
            <w:pPr>
              <w:keepNext/>
              <w:keepLines/>
              <w:spacing w:after="0"/>
              <w:jc w:val="center"/>
              <w:textAlignment w:val="center"/>
              <w:rPr>
                <w:rFonts w:ascii="Arial" w:hAnsi="Arial" w:cs="Arial"/>
                <w:b/>
                <w:bCs/>
                <w:sz w:val="18"/>
                <w:szCs w:val="18"/>
                <w:lang w:val="en-US"/>
              </w:rPr>
            </w:pPr>
            <w:r>
              <w:rPr>
                <w:rFonts w:ascii="Arial" w:hAnsi="Arial" w:cs="Arial"/>
                <w:b/>
                <w:bCs/>
                <w:kern w:val="2"/>
                <w:sz w:val="18"/>
                <w:szCs w:val="18"/>
                <w:lang w:val="en-US" w:eastAsia="zh-CN"/>
              </w:rPr>
              <w:t>CA_n</w:t>
            </w:r>
            <w:r>
              <w:rPr>
                <w:rFonts w:ascii="Arial" w:hAnsi="Arial" w:cs="Arial" w:hint="eastAsia"/>
                <w:b/>
                <w:bCs/>
                <w:kern w:val="2"/>
                <w:sz w:val="18"/>
                <w:szCs w:val="18"/>
                <w:lang w:val="en-US" w:eastAsia="zh-CN"/>
              </w:rPr>
              <w:t>79</w:t>
            </w:r>
            <w:r>
              <w:rPr>
                <w:rFonts w:ascii="Arial" w:hAnsi="Arial" w:cs="Arial"/>
                <w:b/>
                <w:bCs/>
                <w:kern w:val="2"/>
                <w:sz w:val="18"/>
                <w:szCs w:val="18"/>
                <w:lang w:val="en-US" w:eastAsia="zh-CN"/>
              </w:rPr>
              <w:t>C</w:t>
            </w:r>
          </w:p>
        </w:tc>
      </w:tr>
      <w:tr w:rsidR="006A46EC" w14:paraId="7402BBDB"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FC43CE4"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Frequency limit (all MHz)</w:t>
            </w:r>
          </w:p>
        </w:tc>
        <w:tc>
          <w:tcPr>
            <w:tcW w:w="1580" w:type="dxa"/>
            <w:tcBorders>
              <w:top w:val="nil"/>
              <w:left w:val="nil"/>
              <w:bottom w:val="single" w:sz="4" w:space="0" w:color="auto"/>
              <w:right w:val="single" w:sz="4" w:space="0" w:color="auto"/>
            </w:tcBorders>
            <w:shd w:val="clear" w:color="auto" w:fill="auto"/>
            <w:vAlign w:val="center"/>
          </w:tcPr>
          <w:p w14:paraId="3660C6A1" w14:textId="7E08712B"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824" w:type="dxa"/>
            <w:tcBorders>
              <w:top w:val="nil"/>
              <w:left w:val="nil"/>
              <w:bottom w:val="single" w:sz="4" w:space="0" w:color="auto"/>
              <w:right w:val="single" w:sz="4" w:space="0" w:color="auto"/>
            </w:tcBorders>
            <w:shd w:val="clear" w:color="auto" w:fill="auto"/>
            <w:vAlign w:val="center"/>
          </w:tcPr>
          <w:p w14:paraId="39B0D320" w14:textId="24EA7981"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2200" w:type="dxa"/>
            <w:tcBorders>
              <w:top w:val="nil"/>
              <w:left w:val="nil"/>
              <w:bottom w:val="single" w:sz="4" w:space="0" w:color="auto"/>
              <w:right w:val="single" w:sz="4" w:space="0" w:color="auto"/>
            </w:tcBorders>
            <w:shd w:val="clear" w:color="auto" w:fill="auto"/>
            <w:vAlign w:val="center"/>
          </w:tcPr>
          <w:p w14:paraId="4FA034C9"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EF7518">
              <w:rPr>
                <w:rFonts w:ascii="Arial" w:hAnsi="Arial" w:cs="Arial"/>
                <w:b/>
                <w:bCs/>
                <w:sz w:val="18"/>
                <w:szCs w:val="18"/>
                <w:vertAlign w:val="subscript"/>
                <w:lang w:val="en-US" w:eastAsia="zh-CN" w:bidi="ar"/>
              </w:rPr>
              <w:t>y_low</w:t>
            </w:r>
          </w:p>
        </w:tc>
        <w:tc>
          <w:tcPr>
            <w:tcW w:w="2214" w:type="dxa"/>
            <w:tcBorders>
              <w:top w:val="nil"/>
              <w:left w:val="nil"/>
              <w:bottom w:val="single" w:sz="4" w:space="0" w:color="auto"/>
              <w:right w:val="single" w:sz="4" w:space="0" w:color="auto"/>
            </w:tcBorders>
            <w:shd w:val="clear" w:color="auto" w:fill="auto"/>
            <w:vAlign w:val="center"/>
          </w:tcPr>
          <w:p w14:paraId="5015EBC5"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EF7518">
              <w:rPr>
                <w:rFonts w:ascii="Arial" w:hAnsi="Arial" w:cs="Arial"/>
                <w:b/>
                <w:bCs/>
                <w:sz w:val="18"/>
                <w:szCs w:val="18"/>
                <w:vertAlign w:val="subscript"/>
                <w:lang w:val="en-US" w:eastAsia="zh-CN" w:bidi="ar"/>
              </w:rPr>
              <w:t>y_high</w:t>
            </w:r>
          </w:p>
        </w:tc>
      </w:tr>
      <w:tr w:rsidR="006A46EC" w14:paraId="50D0FF0F" w14:textId="77777777" w:rsidTr="006A46EC">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27EDB1DA" w14:textId="52441F81" w:rsidR="006A46EC" w:rsidRDefault="006A46EC" w:rsidP="006A46EC">
            <w:pPr>
              <w:keepNext/>
              <w:keepLines/>
              <w:spacing w:after="0"/>
              <w:jc w:val="center"/>
              <w:textAlignment w:val="center"/>
              <w:rPr>
                <w:rFonts w:ascii="Arial" w:hAnsi="Arial" w:cs="Arial"/>
                <w:b/>
                <w:bCs/>
                <w:sz w:val="18"/>
                <w:szCs w:val="18"/>
                <w:lang w:val="en-US" w:eastAsia="zh-CN"/>
              </w:rPr>
            </w:pPr>
            <w:r>
              <w:rPr>
                <w:rFonts w:ascii="Arial" w:hAnsi="Arial" w:cs="Arial"/>
                <w:b/>
                <w:bCs/>
                <w:kern w:val="2"/>
                <w:sz w:val="18"/>
                <w:szCs w:val="18"/>
                <w:lang w:val="en-US" w:eastAsia="zh-CN"/>
              </w:rPr>
              <w:t>f</w:t>
            </w:r>
            <w:r w:rsidRPr="007129D8">
              <w:rPr>
                <w:rFonts w:ascii="Arial" w:hAnsi="Arial" w:cs="Arial"/>
                <w:b/>
                <w:bCs/>
                <w:kern w:val="2"/>
                <w:sz w:val="18"/>
                <w:szCs w:val="18"/>
                <w:vertAlign w:val="subscript"/>
                <w:lang w:val="en-US" w:eastAsia="zh-CN"/>
              </w:rPr>
              <w:t>UL</w:t>
            </w:r>
            <w:r>
              <w:rPr>
                <w:rFonts w:ascii="Arial" w:hAnsi="Arial" w:cs="Arial"/>
                <w:b/>
                <w:bCs/>
                <w:kern w:val="2"/>
                <w:sz w:val="18"/>
                <w:szCs w:val="18"/>
                <w:lang w:val="en-US" w:eastAsia="zh-CN"/>
              </w:rPr>
              <w:t>(n41, n79)</w:t>
            </w:r>
          </w:p>
        </w:tc>
        <w:tc>
          <w:tcPr>
            <w:tcW w:w="3404" w:type="dxa"/>
            <w:gridSpan w:val="2"/>
            <w:tcBorders>
              <w:top w:val="nil"/>
              <w:left w:val="nil"/>
              <w:bottom w:val="single" w:sz="4" w:space="0" w:color="auto"/>
              <w:right w:val="single" w:sz="4" w:space="0" w:color="auto"/>
            </w:tcBorders>
            <w:shd w:val="clear" w:color="auto" w:fill="auto"/>
            <w:vAlign w:val="center"/>
          </w:tcPr>
          <w:p w14:paraId="64CCC43F"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2496  --  2690</w:t>
            </w:r>
          </w:p>
        </w:tc>
        <w:tc>
          <w:tcPr>
            <w:tcW w:w="4414" w:type="dxa"/>
            <w:gridSpan w:val="2"/>
            <w:tcBorders>
              <w:top w:val="nil"/>
              <w:left w:val="nil"/>
              <w:bottom w:val="single" w:sz="4" w:space="0" w:color="auto"/>
              <w:right w:val="single" w:sz="4" w:space="0" w:color="auto"/>
            </w:tcBorders>
            <w:shd w:val="clear" w:color="auto" w:fill="auto"/>
            <w:vAlign w:val="center"/>
          </w:tcPr>
          <w:p w14:paraId="1E918CBD"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4400  --  5000</w:t>
            </w:r>
          </w:p>
        </w:tc>
      </w:tr>
      <w:tr w:rsidR="006A46EC" w14:paraId="44104F2F"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CD5B877" w14:textId="1A79894F"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kern w:val="2"/>
                <w:sz w:val="18"/>
                <w:szCs w:val="18"/>
                <w:lang w:val="en-US" w:eastAsia="zh-CN"/>
              </w:rPr>
              <w:t>f</w:t>
            </w:r>
            <w:r w:rsidRPr="007129D8">
              <w:rPr>
                <w:rFonts w:ascii="Arial" w:hAnsi="Arial" w:cs="Arial"/>
                <w:b/>
                <w:bCs/>
                <w:kern w:val="2"/>
                <w:sz w:val="18"/>
                <w:szCs w:val="18"/>
                <w:vertAlign w:val="subscript"/>
                <w:lang w:val="en-US" w:eastAsia="zh-CN"/>
              </w:rPr>
              <w:t>DL</w:t>
            </w:r>
            <w:r>
              <w:rPr>
                <w:rFonts w:ascii="Arial" w:hAnsi="Arial" w:cs="Arial"/>
                <w:b/>
                <w:bCs/>
                <w:kern w:val="2"/>
                <w:sz w:val="18"/>
                <w:szCs w:val="18"/>
                <w:lang w:val="en-US" w:eastAsia="zh-CN"/>
              </w:rPr>
              <w:t>(n28)</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29B27" w14:textId="521102C3"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758  --  803</w:t>
            </w:r>
          </w:p>
        </w:tc>
        <w:tc>
          <w:tcPr>
            <w:tcW w:w="2200" w:type="dxa"/>
            <w:tcBorders>
              <w:top w:val="nil"/>
              <w:left w:val="nil"/>
              <w:bottom w:val="single" w:sz="4" w:space="0" w:color="auto"/>
              <w:right w:val="single" w:sz="4" w:space="0" w:color="auto"/>
            </w:tcBorders>
            <w:shd w:val="clear" w:color="auto" w:fill="auto"/>
            <w:vAlign w:val="center"/>
          </w:tcPr>
          <w:p w14:paraId="1AD6ECA1"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2214" w:type="dxa"/>
            <w:tcBorders>
              <w:top w:val="nil"/>
              <w:left w:val="nil"/>
              <w:bottom w:val="single" w:sz="4" w:space="0" w:color="auto"/>
              <w:right w:val="single" w:sz="4" w:space="0" w:color="auto"/>
            </w:tcBorders>
            <w:shd w:val="clear" w:color="auto" w:fill="auto"/>
            <w:vAlign w:val="center"/>
          </w:tcPr>
          <w:p w14:paraId="42409E93"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r>
      <w:tr w:rsidR="006A46EC" w14:paraId="6D19EDAC" w14:textId="77777777" w:rsidTr="006A46EC">
        <w:trPr>
          <w:trHeight w:val="56"/>
        </w:trPr>
        <w:tc>
          <w:tcPr>
            <w:tcW w:w="2437" w:type="dxa"/>
            <w:vMerge w:val="restart"/>
            <w:tcBorders>
              <w:top w:val="nil"/>
              <w:left w:val="single" w:sz="4" w:space="0" w:color="auto"/>
              <w:right w:val="single" w:sz="4" w:space="0" w:color="auto"/>
            </w:tcBorders>
            <w:shd w:val="clear" w:color="auto" w:fill="auto"/>
            <w:vAlign w:val="center"/>
          </w:tcPr>
          <w:p w14:paraId="40BA997D"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kern w:val="2"/>
                <w:sz w:val="18"/>
                <w:szCs w:val="18"/>
                <w:lang w:val="en-US" w:eastAsia="zh-CN"/>
              </w:rPr>
              <w:t>2CCBW</w:t>
            </w:r>
            <w:r>
              <w:rPr>
                <w:rFonts w:ascii="Arial" w:hAnsi="Arial" w:cs="Arial"/>
                <w:b/>
                <w:bCs/>
                <w:kern w:val="2"/>
                <w:sz w:val="18"/>
                <w:szCs w:val="18"/>
                <w:vertAlign w:val="superscript"/>
                <w:lang w:val="en-US" w:eastAsia="zh-CN"/>
              </w:rPr>
              <w:t>2</w:t>
            </w:r>
          </w:p>
        </w:tc>
        <w:tc>
          <w:tcPr>
            <w:tcW w:w="1580" w:type="dxa"/>
            <w:vMerge w:val="restart"/>
            <w:tcBorders>
              <w:top w:val="nil"/>
              <w:left w:val="nil"/>
              <w:right w:val="single" w:sz="4" w:space="0" w:color="auto"/>
            </w:tcBorders>
            <w:shd w:val="clear" w:color="auto" w:fill="auto"/>
            <w:vAlign w:val="center"/>
          </w:tcPr>
          <w:p w14:paraId="519F1AF7"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1824" w:type="dxa"/>
            <w:vMerge w:val="restart"/>
            <w:tcBorders>
              <w:top w:val="nil"/>
              <w:left w:val="nil"/>
              <w:right w:val="single" w:sz="4" w:space="0" w:color="auto"/>
            </w:tcBorders>
            <w:shd w:val="clear" w:color="auto" w:fill="auto"/>
            <w:vAlign w:val="center"/>
          </w:tcPr>
          <w:p w14:paraId="5FDA454D"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2200" w:type="dxa"/>
            <w:tcBorders>
              <w:top w:val="nil"/>
              <w:left w:val="nil"/>
              <w:bottom w:val="single" w:sz="4" w:space="0" w:color="auto"/>
              <w:right w:val="single" w:sz="4" w:space="0" w:color="auto"/>
            </w:tcBorders>
            <w:shd w:val="clear" w:color="auto" w:fill="auto"/>
            <w:vAlign w:val="center"/>
          </w:tcPr>
          <w:p w14:paraId="53A1976D" w14:textId="77777777" w:rsidR="006A46EC" w:rsidRDefault="006A46EC" w:rsidP="006A46EC">
            <w:pPr>
              <w:keepNext/>
              <w:keepLines/>
              <w:spacing w:after="0"/>
              <w:jc w:val="center"/>
              <w:textAlignment w:val="center"/>
              <w:rPr>
                <w:rFonts w:ascii="Arial" w:hAnsi="Arial" w:cs="Arial"/>
                <w:kern w:val="2"/>
                <w:sz w:val="18"/>
                <w:lang w:val="en-US" w:eastAsia="zh-CN"/>
              </w:rPr>
            </w:pPr>
            <w:r>
              <w:rPr>
                <w:rFonts w:ascii="Arial" w:hAnsi="Arial" w:cs="Arial"/>
                <w:sz w:val="18"/>
                <w:szCs w:val="18"/>
                <w:lang w:val="en-US" w:eastAsia="zh-CN" w:bidi="ar"/>
              </w:rPr>
              <w:t>Minimum</w:t>
            </w:r>
          </w:p>
        </w:tc>
        <w:tc>
          <w:tcPr>
            <w:tcW w:w="2214" w:type="dxa"/>
            <w:tcBorders>
              <w:top w:val="nil"/>
              <w:left w:val="nil"/>
              <w:bottom w:val="single" w:sz="4" w:space="0" w:color="auto"/>
              <w:right w:val="single" w:sz="4" w:space="0" w:color="auto"/>
            </w:tcBorders>
            <w:shd w:val="clear" w:color="auto" w:fill="auto"/>
            <w:vAlign w:val="center"/>
          </w:tcPr>
          <w:p w14:paraId="793B257C" w14:textId="77777777" w:rsidR="006A46EC" w:rsidRDefault="006A46EC" w:rsidP="006A46EC">
            <w:pPr>
              <w:keepNext/>
              <w:keepLines/>
              <w:spacing w:after="0"/>
              <w:jc w:val="center"/>
              <w:textAlignment w:val="center"/>
              <w:rPr>
                <w:rFonts w:ascii="Arial" w:hAnsi="Arial" w:cs="Arial"/>
                <w:kern w:val="2"/>
                <w:sz w:val="18"/>
                <w:lang w:val="en-US" w:eastAsia="zh-CN"/>
              </w:rPr>
            </w:pPr>
            <w:r>
              <w:rPr>
                <w:rFonts w:ascii="Arial" w:hAnsi="Arial" w:cs="Arial"/>
                <w:sz w:val="18"/>
                <w:szCs w:val="18"/>
                <w:lang w:val="en-US" w:eastAsia="zh-CN" w:bidi="ar"/>
              </w:rPr>
              <w:t>Maximum</w:t>
            </w:r>
          </w:p>
        </w:tc>
      </w:tr>
      <w:tr w:rsidR="006A46EC" w14:paraId="41722C84" w14:textId="77777777" w:rsidTr="006A46EC">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16BFC16B" w14:textId="77777777" w:rsidR="006A46EC" w:rsidRDefault="006A46EC" w:rsidP="006A46EC">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shd w:val="clear" w:color="auto" w:fill="auto"/>
            <w:vAlign w:val="center"/>
          </w:tcPr>
          <w:p w14:paraId="556BE8EE" w14:textId="77777777" w:rsidR="006A46EC" w:rsidRDefault="006A46EC" w:rsidP="006A46EC">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shd w:val="clear" w:color="auto" w:fill="auto"/>
            <w:vAlign w:val="center"/>
          </w:tcPr>
          <w:p w14:paraId="27D3E21B" w14:textId="77777777" w:rsidR="006A46EC" w:rsidRDefault="006A46EC" w:rsidP="006A46EC">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0695F204"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0  --  200</w:t>
            </w:r>
          </w:p>
        </w:tc>
      </w:tr>
      <w:tr w:rsidR="006A46EC" w14:paraId="39FD7005"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4228C1C"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IMD3 products</w:t>
            </w:r>
          </w:p>
        </w:tc>
        <w:tc>
          <w:tcPr>
            <w:tcW w:w="1580" w:type="dxa"/>
            <w:tcBorders>
              <w:top w:val="nil"/>
              <w:left w:val="nil"/>
              <w:bottom w:val="single" w:sz="4" w:space="0" w:color="auto"/>
              <w:right w:val="single" w:sz="4" w:space="0" w:color="auto"/>
            </w:tcBorders>
            <w:shd w:val="clear" w:color="auto" w:fill="auto"/>
            <w:vAlign w:val="center"/>
          </w:tcPr>
          <w:p w14:paraId="4C65E4F0"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EF7518">
              <w:rPr>
                <w:rFonts w:ascii="Arial" w:hAnsi="Arial" w:cs="Arial"/>
                <w:sz w:val="18"/>
                <w:szCs w:val="18"/>
                <w:vertAlign w:val="subscript"/>
                <w:lang w:val="en-US" w:eastAsia="zh-CN" w:bidi="ar"/>
              </w:rPr>
              <w:t>xUL_low</w:t>
            </w:r>
            <w:r>
              <w:rPr>
                <w:rFonts w:ascii="Arial" w:hAnsi="Arial" w:cs="Arial"/>
                <w:sz w:val="18"/>
                <w:szCs w:val="18"/>
                <w:lang w:val="en-US" w:eastAsia="zh-CN" w:bidi="ar"/>
              </w:rPr>
              <w:t>-max2CCBW</w:t>
            </w:r>
          </w:p>
        </w:tc>
        <w:tc>
          <w:tcPr>
            <w:tcW w:w="1824" w:type="dxa"/>
            <w:tcBorders>
              <w:top w:val="nil"/>
              <w:left w:val="nil"/>
              <w:bottom w:val="single" w:sz="4" w:space="0" w:color="auto"/>
              <w:right w:val="single" w:sz="4" w:space="0" w:color="auto"/>
            </w:tcBorders>
            <w:shd w:val="clear" w:color="auto" w:fill="auto"/>
            <w:vAlign w:val="center"/>
          </w:tcPr>
          <w:p w14:paraId="7C0CB210"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EF7518">
              <w:rPr>
                <w:rFonts w:ascii="Arial" w:hAnsi="Arial" w:cs="Arial"/>
                <w:sz w:val="18"/>
                <w:szCs w:val="18"/>
                <w:vertAlign w:val="subscript"/>
                <w:lang w:val="en-US" w:eastAsia="zh-CN" w:bidi="ar"/>
              </w:rPr>
              <w:t>xUL_low</w:t>
            </w:r>
          </w:p>
        </w:tc>
        <w:tc>
          <w:tcPr>
            <w:tcW w:w="2200" w:type="dxa"/>
            <w:tcBorders>
              <w:top w:val="nil"/>
              <w:left w:val="nil"/>
              <w:bottom w:val="single" w:sz="4" w:space="0" w:color="auto"/>
              <w:right w:val="single" w:sz="4" w:space="0" w:color="auto"/>
            </w:tcBorders>
            <w:shd w:val="clear" w:color="auto" w:fill="auto"/>
            <w:vAlign w:val="center"/>
          </w:tcPr>
          <w:p w14:paraId="0E17F8B7"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EF7518">
              <w:rPr>
                <w:rFonts w:ascii="Arial" w:hAnsi="Arial" w:cs="Arial"/>
                <w:sz w:val="18"/>
                <w:szCs w:val="18"/>
                <w:vertAlign w:val="subscript"/>
                <w:lang w:val="en-US" w:eastAsia="zh-CN" w:bidi="ar"/>
              </w:rPr>
              <w:t>xUL_high</w:t>
            </w:r>
          </w:p>
        </w:tc>
        <w:tc>
          <w:tcPr>
            <w:tcW w:w="2214" w:type="dxa"/>
            <w:tcBorders>
              <w:top w:val="nil"/>
              <w:left w:val="nil"/>
              <w:bottom w:val="single" w:sz="4" w:space="0" w:color="auto"/>
              <w:right w:val="single" w:sz="4" w:space="0" w:color="auto"/>
            </w:tcBorders>
            <w:shd w:val="clear" w:color="auto" w:fill="auto"/>
            <w:vAlign w:val="center"/>
          </w:tcPr>
          <w:p w14:paraId="48AD4358"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EF7518">
              <w:rPr>
                <w:rFonts w:ascii="Arial" w:hAnsi="Arial" w:cs="Arial"/>
                <w:sz w:val="18"/>
                <w:szCs w:val="18"/>
                <w:vertAlign w:val="subscript"/>
                <w:lang w:val="en-US" w:eastAsia="zh-CN" w:bidi="ar"/>
              </w:rPr>
              <w:t>xUL_high</w:t>
            </w:r>
            <w:r>
              <w:rPr>
                <w:rFonts w:ascii="Arial" w:hAnsi="Arial" w:cs="Arial"/>
                <w:sz w:val="18"/>
                <w:szCs w:val="18"/>
                <w:lang w:val="en-US" w:eastAsia="zh-CN" w:bidi="ar"/>
              </w:rPr>
              <w:t>+</w:t>
            </w:r>
            <w:r>
              <w:rPr>
                <w:rFonts w:ascii="Arial" w:hAnsi="Arial" w:cs="Arial"/>
                <w:sz w:val="18"/>
                <w:szCs w:val="18"/>
                <w:lang w:val="en-US" w:eastAsia="zh-CN" w:bidi="ar"/>
              </w:rPr>
              <w:br/>
              <w:t>max2CCBW</w:t>
            </w:r>
          </w:p>
        </w:tc>
      </w:tr>
      <w:tr w:rsidR="006A46EC" w14:paraId="150E689A"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ABF3C9E"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25855A35"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2296  --  2496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270CF"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2690  --  2890</w:t>
            </w:r>
          </w:p>
        </w:tc>
      </w:tr>
      <w:tr w:rsidR="006A46EC" w14:paraId="60871EC6" w14:textId="77777777" w:rsidTr="006A46EC">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64CFA6A6"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0D390BD2" w14:textId="77777777" w:rsidR="006A46EC" w:rsidRDefault="006A46EC" w:rsidP="006A46EC">
            <w:pPr>
              <w:keepNext/>
              <w:keepLines/>
              <w:spacing w:after="0"/>
              <w:jc w:val="center"/>
              <w:textAlignment w:val="center"/>
              <w:rPr>
                <w:lang w:val="en-US" w:eastAsia="zh-CN"/>
              </w:rPr>
            </w:pPr>
            <w:r>
              <w:rPr>
                <w:rFonts w:ascii="Arial" w:hAnsi="Arial" w:cs="Arial" w:hint="eastAsia"/>
                <w:sz w:val="18"/>
                <w:szCs w:val="18"/>
                <w:lang w:val="en-US" w:eastAsia="zh-CN" w:bidi="ar"/>
              </w:rPr>
              <w:t>There are no triple beat products caused by UL CA_n41A-n79C falls into band n28.</w:t>
            </w:r>
          </w:p>
        </w:tc>
      </w:tr>
      <w:tr w:rsidR="006A46EC" w14:paraId="321410FD" w14:textId="77777777" w:rsidTr="006A46EC">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3AB48791" w14:textId="2176BC53" w:rsidR="006A46EC" w:rsidRDefault="006A46EC" w:rsidP="00EF7518">
            <w:pPr>
              <w:pStyle w:val="TAN"/>
              <w:ind w:left="629" w:hanging="629"/>
            </w:pPr>
            <w:r>
              <w:t>Note 1: If the third band (nZ) are not part of the same or adjacent band groups, as defined in Table A-1</w:t>
            </w:r>
            <w:r>
              <w:rPr>
                <w:rFonts w:cs="Arial"/>
                <w:szCs w:val="18"/>
                <w:lang w:eastAsia="zh-CN"/>
              </w:rPr>
              <w:t>,</w:t>
            </w:r>
            <w:r>
              <w:t xml:space="preserve"> of band one (nX) or band two (nY), the analysis can be ignored.</w:t>
            </w:r>
          </w:p>
          <w:p w14:paraId="3AC1A642" w14:textId="77777777" w:rsidR="006A46EC" w:rsidRDefault="006A46EC" w:rsidP="006A46EC">
            <w:pPr>
              <w:pStyle w:val="TAN"/>
              <w:ind w:left="643" w:hanging="643"/>
            </w:pPr>
            <w:r>
              <w:t>Note 2: For contiguous intra-band ULCA, the minimum and maximum separation BW are 0MHz and Min(f</w:t>
            </w:r>
            <w:r w:rsidRPr="00EF7518">
              <w:rPr>
                <w:vertAlign w:val="subscript"/>
              </w:rPr>
              <w:t>y_high</w:t>
            </w:r>
            <w:r>
              <w:t>-f</w:t>
            </w:r>
            <w:r w:rsidRPr="00EF7518">
              <w:rPr>
                <w:vertAlign w:val="subscript"/>
              </w:rPr>
              <w:t>y_low</w:t>
            </w:r>
            <w:r>
              <w:t>, maximum aggregated BW) respectively.</w:t>
            </w:r>
          </w:p>
        </w:tc>
      </w:tr>
    </w:tbl>
    <w:p w14:paraId="7A4754D9" w14:textId="77777777" w:rsidR="00B754A1" w:rsidRDefault="00B754A1" w:rsidP="006C68CC">
      <w:pPr>
        <w:overflowPunct w:val="0"/>
        <w:autoSpaceDE w:val="0"/>
        <w:autoSpaceDN w:val="0"/>
        <w:adjustRightInd w:val="0"/>
        <w:textAlignment w:val="baseline"/>
        <w:rPr>
          <w:rFonts w:ascii="Arial" w:hAnsi="Arial" w:cs="Arial"/>
        </w:rPr>
      </w:pPr>
    </w:p>
    <w:p w14:paraId="1351D055" w14:textId="39EB88B3" w:rsidR="00B754A1" w:rsidRPr="00AB69C8" w:rsidRDefault="00B754A1" w:rsidP="00B754A1">
      <w:pPr>
        <w:pStyle w:val="Heading4"/>
        <w:overflowPunct w:val="0"/>
        <w:autoSpaceDE w:val="0"/>
        <w:autoSpaceDN w:val="0"/>
        <w:adjustRightInd w:val="0"/>
        <w:textAlignment w:val="baseline"/>
        <w:rPr>
          <w:rFonts w:eastAsia="Times New Roman"/>
          <w:lang w:eastAsia="en-GB"/>
        </w:rPr>
      </w:pPr>
      <w:bookmarkStart w:id="108" w:name="_Toc183507689"/>
      <w:r w:rsidRPr="00AB69C8">
        <w:rPr>
          <w:rFonts w:eastAsia="Times New Roman"/>
          <w:lang w:eastAsia="en-GB"/>
        </w:rPr>
        <w:t>5.</w:t>
      </w:r>
      <w:r>
        <w:rPr>
          <w:rFonts w:eastAsia="Times New Roman"/>
          <w:lang w:eastAsia="en-GB"/>
        </w:rPr>
        <w:t>1</w:t>
      </w:r>
      <w:r w:rsidRPr="00AB69C8">
        <w:rPr>
          <w:rFonts w:eastAsia="Times New Roman"/>
          <w:lang w:eastAsia="en-GB"/>
        </w:rPr>
        <w:t>.2.</w:t>
      </w:r>
      <w:r>
        <w:rPr>
          <w:rFonts w:eastAsia="Times New Roman"/>
          <w:lang w:eastAsia="en-GB"/>
        </w:rPr>
        <w:t>2</w:t>
      </w:r>
      <w:r w:rsidRPr="00AB69C8">
        <w:rPr>
          <w:rFonts w:eastAsia="Times New Roman"/>
          <w:lang w:eastAsia="en-GB"/>
        </w:rPr>
        <w:tab/>
        <w:t>REFSENS requirements</w:t>
      </w:r>
      <w:bookmarkEnd w:id="108"/>
    </w:p>
    <w:p w14:paraId="0F686F04" w14:textId="321932F3" w:rsidR="00B754A1" w:rsidRDefault="00B754A1" w:rsidP="006C68CC">
      <w:pPr>
        <w:overflowPunct w:val="0"/>
        <w:autoSpaceDE w:val="0"/>
        <w:autoSpaceDN w:val="0"/>
        <w:adjustRightInd w:val="0"/>
        <w:textAlignment w:val="baseline"/>
        <w:rPr>
          <w:rFonts w:eastAsia="SimSun"/>
          <w:lang w:val="en-US" w:eastAsia="zh-CN" w:bidi="ar"/>
        </w:rPr>
      </w:pPr>
      <w:r>
        <w:rPr>
          <w:rFonts w:eastAsia="SimSun"/>
          <w:lang w:val="en-US" w:eastAsia="zh-CN" w:bidi="ar"/>
        </w:rPr>
        <w:t>There is no need to define additional REFSEN requirements (i.e. MSD) for CA_n28A-n41A/C-n79C due to there are no</w:t>
      </w:r>
      <w:r>
        <w:rPr>
          <w:rFonts w:eastAsia="SimSun" w:hint="eastAsia"/>
          <w:lang w:val="en-US" w:eastAsia="zh-CN" w:bidi="ar"/>
        </w:rPr>
        <w:t xml:space="preserve"> additional</w:t>
      </w:r>
      <w:r>
        <w:rPr>
          <w:rFonts w:eastAsia="SimSun"/>
          <w:lang w:val="en-US" w:eastAsia="zh-CN" w:bidi="ar"/>
        </w:rPr>
        <w:t xml:space="preserve"> triple beat</w:t>
      </w:r>
      <w:r>
        <w:rPr>
          <w:rFonts w:eastAsia="SimSun" w:hint="eastAsia"/>
          <w:lang w:val="en-US" w:eastAsia="zh-CN" w:bidi="ar"/>
        </w:rPr>
        <w:t xml:space="preserve"> co-existence issue.</w:t>
      </w:r>
    </w:p>
    <w:p w14:paraId="190EB069" w14:textId="77777777" w:rsidR="00126CBF" w:rsidRPr="00B754A1" w:rsidRDefault="00126CBF" w:rsidP="006C68CC">
      <w:pPr>
        <w:overflowPunct w:val="0"/>
        <w:autoSpaceDE w:val="0"/>
        <w:autoSpaceDN w:val="0"/>
        <w:adjustRightInd w:val="0"/>
        <w:textAlignment w:val="baseline"/>
        <w:rPr>
          <w:rFonts w:eastAsia="SimSun"/>
          <w:lang w:eastAsia="zh-CN"/>
        </w:rPr>
      </w:pPr>
    </w:p>
    <w:p w14:paraId="317C06A6" w14:textId="00ECAE21" w:rsidR="00126CBF" w:rsidRDefault="00126CBF" w:rsidP="006C68CC">
      <w:pPr>
        <w:pStyle w:val="Heading2"/>
      </w:pPr>
      <w:bookmarkStart w:id="109" w:name="_Toc183507690"/>
      <w:r>
        <w:t>5.2</w:t>
      </w:r>
      <w:r>
        <w:tab/>
        <w:t>CA_n8-n20-n75</w:t>
      </w:r>
      <w:bookmarkEnd w:id="109"/>
    </w:p>
    <w:p w14:paraId="7E17DB07" w14:textId="01A7A9FB" w:rsidR="00126CBF" w:rsidRPr="006C68CC" w:rsidRDefault="00126CBF" w:rsidP="00126CBF">
      <w:pPr>
        <w:pStyle w:val="Heading3"/>
        <w:rPr>
          <w:rFonts w:cs="Arial"/>
          <w:szCs w:val="28"/>
          <w:lang w:val="en-US" w:eastAsia="zh-CN"/>
        </w:rPr>
      </w:pPr>
      <w:bookmarkStart w:id="110" w:name="_Toc183507691"/>
      <w:r w:rsidRPr="006C68CC">
        <w:rPr>
          <w:rFonts w:cs="Arial"/>
          <w:szCs w:val="28"/>
          <w:lang w:val="en-US" w:eastAsia="zh-CN"/>
        </w:rPr>
        <w:t>5.2.1</w:t>
      </w:r>
      <w:r w:rsidRPr="006C68CC">
        <w:rPr>
          <w:rFonts w:cs="Arial"/>
          <w:szCs w:val="28"/>
          <w:lang w:val="en-US" w:eastAsia="zh-CN"/>
        </w:rPr>
        <w:tab/>
        <w:t>Common for 1 band UL and 2 bands UL CA</w:t>
      </w:r>
      <w:bookmarkEnd w:id="110"/>
    </w:p>
    <w:p w14:paraId="743A9BBE" w14:textId="7868E256" w:rsidR="00126CBF" w:rsidRDefault="00126CBF" w:rsidP="00126CBF">
      <w:pPr>
        <w:pStyle w:val="Heading4"/>
        <w:rPr>
          <w:rFonts w:cs="Arial"/>
          <w:lang w:eastAsia="zh-CN"/>
        </w:rPr>
      </w:pPr>
      <w:bookmarkStart w:id="111" w:name="_Toc183507692"/>
      <w:r w:rsidRPr="006C68CC">
        <w:rPr>
          <w:rFonts w:cs="Arial"/>
          <w:lang w:eastAsia="zh-CN"/>
        </w:rPr>
        <w:t>5.2.1.1</w:t>
      </w:r>
      <w:r w:rsidRPr="006C68CC">
        <w:rPr>
          <w:rFonts w:cs="Arial"/>
          <w:lang w:eastAsia="zh-CN"/>
        </w:rPr>
        <w:tab/>
      </w:r>
      <w:r>
        <w:rPr>
          <w:rFonts w:cs="Arial"/>
          <w:lang w:eastAsia="zh-CN"/>
        </w:rPr>
        <w:t>Operating bands for CA</w:t>
      </w:r>
      <w:bookmarkEnd w:id="111"/>
    </w:p>
    <w:p w14:paraId="0775C023" w14:textId="44AF2831" w:rsidR="00126CBF" w:rsidRPr="00126CBF" w:rsidRDefault="00126CBF" w:rsidP="00126CBF">
      <w:pPr>
        <w:pStyle w:val="TH"/>
        <w:rPr>
          <w:rFonts w:cs="Arial"/>
        </w:rPr>
      </w:pPr>
      <w:r>
        <w:rPr>
          <w:rFonts w:cs="Arial"/>
        </w:rPr>
        <w:t xml:space="preserve">Table </w:t>
      </w:r>
      <w:r w:rsidRPr="006C68CC">
        <w:rPr>
          <w:rFonts w:cs="Arial"/>
        </w:rPr>
        <w:t>5.</w:t>
      </w:r>
      <w:r>
        <w:rPr>
          <w:rFonts w:cs="Arial"/>
        </w:rPr>
        <w:t>2.</w:t>
      </w:r>
      <w:r w:rsidRPr="006C68CC">
        <w:rPr>
          <w:rFonts w:cs="Arial"/>
        </w:rPr>
        <w:t>1</w:t>
      </w:r>
      <w:r>
        <w:rPr>
          <w:rFonts w:cs="Arial"/>
        </w:rPr>
        <w:t>.1-1</w:t>
      </w:r>
      <w:r w:rsidRPr="00126CBF">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126CBF" w:rsidRPr="004D6DE3" w14:paraId="32C9E823" w14:textId="77777777" w:rsidTr="008645D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B58B8C9" w14:textId="77777777" w:rsidR="00126CBF" w:rsidRPr="004D6DE3" w:rsidRDefault="00126CBF" w:rsidP="008645DB">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5B5C818"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9CA08B9"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6BD9066" w14:textId="77777777" w:rsidR="00126CBF" w:rsidRPr="004D6DE3" w:rsidRDefault="00126CBF" w:rsidP="008645DB">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159882D"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126CBF" w:rsidRPr="004D6DE3" w14:paraId="42E77C7A" w14:textId="77777777" w:rsidTr="008645D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6DB4CA0" w14:textId="77777777" w:rsidR="00126CBF" w:rsidRPr="004D6DE3" w:rsidRDefault="00126CBF"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6175BA9"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9242B73"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BA3B870" w14:textId="77777777" w:rsidR="00126CBF" w:rsidRPr="004D6DE3" w:rsidRDefault="00126CBF" w:rsidP="008645DB">
            <w:pPr>
              <w:spacing w:after="0"/>
              <w:rPr>
                <w:rFonts w:ascii="Arial" w:eastAsia="Calibri" w:hAnsi="Arial" w:cs="Arial"/>
                <w:b/>
                <w:bCs/>
                <w:sz w:val="18"/>
                <w:szCs w:val="18"/>
                <w:lang w:val="en-US" w:eastAsia="zh-CN"/>
              </w:rPr>
            </w:pPr>
          </w:p>
        </w:tc>
      </w:tr>
      <w:tr w:rsidR="00126CBF" w:rsidRPr="004D6DE3" w14:paraId="34C8538E" w14:textId="77777777" w:rsidTr="008645D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59F1B5A" w14:textId="77777777" w:rsidR="00126CBF" w:rsidRPr="004D6DE3" w:rsidRDefault="00126CBF"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3E92D08"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3713D83"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A518782" w14:textId="77777777" w:rsidR="00126CBF" w:rsidRPr="004D6DE3" w:rsidRDefault="00126CBF" w:rsidP="008645DB">
            <w:pPr>
              <w:spacing w:after="0"/>
              <w:rPr>
                <w:rFonts w:ascii="Arial" w:eastAsia="Calibri" w:hAnsi="Arial" w:cs="Arial"/>
                <w:b/>
                <w:bCs/>
                <w:sz w:val="18"/>
                <w:szCs w:val="18"/>
                <w:lang w:val="en-US" w:eastAsia="zh-CN"/>
              </w:rPr>
            </w:pPr>
          </w:p>
        </w:tc>
      </w:tr>
      <w:tr w:rsidR="00126CBF" w:rsidRPr="004D6DE3" w14:paraId="4341BB5E"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43A3373" w14:textId="77777777" w:rsidR="00126CBF" w:rsidRPr="004D6DE3" w:rsidRDefault="00126CBF"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8</w:t>
            </w:r>
          </w:p>
        </w:tc>
        <w:tc>
          <w:tcPr>
            <w:tcW w:w="3536" w:type="dxa"/>
            <w:tcBorders>
              <w:top w:val="single" w:sz="4" w:space="0" w:color="auto"/>
              <w:left w:val="single" w:sz="4" w:space="0" w:color="auto"/>
              <w:bottom w:val="single" w:sz="4" w:space="0" w:color="auto"/>
              <w:right w:val="single" w:sz="4" w:space="0" w:color="auto"/>
            </w:tcBorders>
          </w:tcPr>
          <w:p w14:paraId="47D4737B" w14:textId="77777777" w:rsidR="00126CBF" w:rsidRPr="00A1115A" w:rsidRDefault="00126CBF" w:rsidP="008645DB">
            <w:pPr>
              <w:pStyle w:val="TAC"/>
            </w:pPr>
            <w:r w:rsidRPr="00A1115A">
              <w:t>880 MHz – 915 MHz</w:t>
            </w:r>
          </w:p>
        </w:tc>
        <w:tc>
          <w:tcPr>
            <w:tcW w:w="3116" w:type="dxa"/>
            <w:tcBorders>
              <w:top w:val="single" w:sz="4" w:space="0" w:color="auto"/>
              <w:left w:val="single" w:sz="4" w:space="0" w:color="auto"/>
              <w:bottom w:val="single" w:sz="4" w:space="0" w:color="auto"/>
              <w:right w:val="single" w:sz="4" w:space="0" w:color="auto"/>
            </w:tcBorders>
          </w:tcPr>
          <w:p w14:paraId="3C5F1212" w14:textId="77777777" w:rsidR="00126CBF" w:rsidRPr="00A1115A" w:rsidRDefault="00126CBF" w:rsidP="008645DB">
            <w:pPr>
              <w:pStyle w:val="TAC"/>
            </w:pPr>
            <w:r w:rsidRPr="00A1115A">
              <w:t>925 MHz – 960 MHz</w:t>
            </w:r>
          </w:p>
        </w:tc>
        <w:tc>
          <w:tcPr>
            <w:tcW w:w="1043" w:type="dxa"/>
            <w:tcBorders>
              <w:top w:val="single" w:sz="4" w:space="0" w:color="auto"/>
              <w:left w:val="single" w:sz="4" w:space="0" w:color="auto"/>
              <w:bottom w:val="single" w:sz="4" w:space="0" w:color="auto"/>
              <w:right w:val="single" w:sz="4" w:space="0" w:color="auto"/>
            </w:tcBorders>
          </w:tcPr>
          <w:p w14:paraId="264514F5" w14:textId="77777777" w:rsidR="00126CBF" w:rsidRPr="00A1115A" w:rsidRDefault="00126CBF" w:rsidP="008645DB">
            <w:pPr>
              <w:pStyle w:val="TAC"/>
            </w:pPr>
            <w:r w:rsidRPr="00A1115A">
              <w:t>FDD</w:t>
            </w:r>
          </w:p>
        </w:tc>
      </w:tr>
      <w:tr w:rsidR="00126CBF" w:rsidRPr="004D6DE3" w14:paraId="549BC4C8"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BBDE01C" w14:textId="77777777" w:rsidR="00126CBF" w:rsidRPr="004D6DE3" w:rsidRDefault="00126CBF" w:rsidP="008645DB">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20</w:t>
            </w:r>
          </w:p>
        </w:tc>
        <w:tc>
          <w:tcPr>
            <w:tcW w:w="3536" w:type="dxa"/>
            <w:tcBorders>
              <w:top w:val="single" w:sz="4" w:space="0" w:color="auto"/>
              <w:left w:val="single" w:sz="4" w:space="0" w:color="auto"/>
              <w:bottom w:val="single" w:sz="4" w:space="0" w:color="auto"/>
              <w:right w:val="single" w:sz="4" w:space="0" w:color="auto"/>
            </w:tcBorders>
          </w:tcPr>
          <w:p w14:paraId="4E4B7FA4" w14:textId="77777777" w:rsidR="00126CBF" w:rsidRPr="00A1115A" w:rsidRDefault="00126CBF" w:rsidP="008645DB">
            <w:pPr>
              <w:pStyle w:val="TAC"/>
            </w:pPr>
            <w:r w:rsidRPr="00A1115A">
              <w:t>832 MHz – 862 MHz</w:t>
            </w:r>
          </w:p>
        </w:tc>
        <w:tc>
          <w:tcPr>
            <w:tcW w:w="3116" w:type="dxa"/>
            <w:tcBorders>
              <w:top w:val="single" w:sz="4" w:space="0" w:color="auto"/>
              <w:left w:val="single" w:sz="4" w:space="0" w:color="auto"/>
              <w:bottom w:val="single" w:sz="4" w:space="0" w:color="auto"/>
              <w:right w:val="single" w:sz="4" w:space="0" w:color="auto"/>
            </w:tcBorders>
          </w:tcPr>
          <w:p w14:paraId="416C9EE1" w14:textId="77777777" w:rsidR="00126CBF" w:rsidRPr="00A1115A" w:rsidRDefault="00126CBF" w:rsidP="008645DB">
            <w:pPr>
              <w:pStyle w:val="TAC"/>
            </w:pPr>
            <w:r w:rsidRPr="00A1115A">
              <w:t>791 MHz – 821 MHz</w:t>
            </w:r>
          </w:p>
        </w:tc>
        <w:tc>
          <w:tcPr>
            <w:tcW w:w="1043" w:type="dxa"/>
            <w:tcBorders>
              <w:top w:val="single" w:sz="4" w:space="0" w:color="auto"/>
              <w:left w:val="single" w:sz="4" w:space="0" w:color="auto"/>
              <w:bottom w:val="single" w:sz="4" w:space="0" w:color="auto"/>
              <w:right w:val="single" w:sz="4" w:space="0" w:color="auto"/>
            </w:tcBorders>
          </w:tcPr>
          <w:p w14:paraId="7F17F194" w14:textId="77777777" w:rsidR="00126CBF" w:rsidRPr="00A1115A" w:rsidRDefault="00126CBF" w:rsidP="008645DB">
            <w:pPr>
              <w:pStyle w:val="TAC"/>
            </w:pPr>
            <w:r w:rsidRPr="00A1115A">
              <w:t>FDD</w:t>
            </w:r>
          </w:p>
        </w:tc>
      </w:tr>
      <w:tr w:rsidR="00126CBF" w:rsidRPr="004D6DE3" w14:paraId="118902F1"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6D91CF9" w14:textId="77777777" w:rsidR="00126CBF" w:rsidRPr="004D6DE3" w:rsidRDefault="00126CBF"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02396104" w14:textId="77777777" w:rsidR="00126CBF" w:rsidRPr="00A1115A" w:rsidRDefault="00126CBF" w:rsidP="008645DB">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6E4B80EF" w14:textId="77777777" w:rsidR="00126CBF" w:rsidRPr="00A1115A" w:rsidRDefault="00126CBF" w:rsidP="008645DB">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619E50A7" w14:textId="77777777" w:rsidR="00126CBF" w:rsidRPr="00A1115A" w:rsidRDefault="00126CBF" w:rsidP="008645DB">
            <w:pPr>
              <w:pStyle w:val="TAC"/>
            </w:pPr>
            <w:r w:rsidRPr="00A1115A">
              <w:t>SDL</w:t>
            </w:r>
            <w:r>
              <w:rPr>
                <w:vertAlign w:val="superscript"/>
              </w:rPr>
              <w:t>19</w:t>
            </w:r>
          </w:p>
        </w:tc>
      </w:tr>
    </w:tbl>
    <w:p w14:paraId="50429D15" w14:textId="77777777" w:rsidR="00126CBF" w:rsidRDefault="00126CBF" w:rsidP="00126CBF">
      <w:pPr>
        <w:rPr>
          <w:lang w:eastAsia="zh-CN"/>
        </w:rPr>
      </w:pPr>
    </w:p>
    <w:p w14:paraId="26911E0D" w14:textId="46F76DF4" w:rsidR="00126CBF" w:rsidRPr="005D2633" w:rsidRDefault="00126CBF" w:rsidP="00126CBF">
      <w:pPr>
        <w:pStyle w:val="Heading4"/>
        <w:rPr>
          <w:rFonts w:cs="Arial"/>
          <w:lang w:eastAsia="zh-CN"/>
        </w:rPr>
      </w:pPr>
      <w:bookmarkStart w:id="112" w:name="_Toc183507693"/>
      <w:r>
        <w:rPr>
          <w:rFonts w:cs="Arial"/>
          <w:lang w:eastAsia="zh-CN"/>
        </w:rPr>
        <w:t>5.2</w:t>
      </w:r>
      <w:r w:rsidRPr="005D2633">
        <w:rPr>
          <w:rFonts w:cs="Arial"/>
          <w:lang w:eastAsia="zh-CN"/>
        </w:rPr>
        <w:t>.1.2</w:t>
      </w:r>
      <w:r w:rsidRPr="005D2633">
        <w:rPr>
          <w:rFonts w:cs="Arial"/>
          <w:lang w:eastAsia="zh-CN"/>
        </w:rPr>
        <w:tab/>
      </w:r>
      <w:r>
        <w:rPr>
          <w:rFonts w:cs="Arial"/>
          <w:lang w:eastAsia="zh-CN"/>
        </w:rPr>
        <w:t>Channel bandwidths per operating band for CA</w:t>
      </w:r>
      <w:bookmarkEnd w:id="112"/>
    </w:p>
    <w:p w14:paraId="283A9006" w14:textId="0659BF8E" w:rsidR="00126CBF" w:rsidRPr="006C68CC" w:rsidRDefault="00126CBF" w:rsidP="00126CBF">
      <w:pPr>
        <w:pStyle w:val="TH"/>
        <w:rPr>
          <w:rFonts w:cs="Arial"/>
        </w:rPr>
      </w:pPr>
      <w:r>
        <w:rPr>
          <w:rFonts w:cs="Arial"/>
        </w:rPr>
        <w:t xml:space="preserve">Table </w:t>
      </w:r>
      <w:r w:rsidRPr="006C68CC">
        <w:rPr>
          <w:rFonts w:cs="Arial"/>
        </w:rPr>
        <w:t>5.2.1</w:t>
      </w:r>
      <w:r>
        <w:rPr>
          <w:rFonts w:cs="Arial"/>
        </w:rPr>
        <w:t xml:space="preserve">.2-1: Supported bandwidths per </w:t>
      </w:r>
      <w:r w:rsidRPr="006C68CC">
        <w:rPr>
          <w:rFonts w:cs="Arial"/>
        </w:rPr>
        <w:t>CA</w:t>
      </w:r>
      <w:r>
        <w:rPr>
          <w:rFonts w:cs="Arial"/>
        </w:rPr>
        <w:t xml:space="preserve"> band combination</w:t>
      </w:r>
    </w:p>
    <w:tbl>
      <w:tblPr>
        <w:tblW w:w="4747" w:type="pct"/>
        <w:tblLook w:val="04A0" w:firstRow="1" w:lastRow="0" w:firstColumn="1" w:lastColumn="0" w:noHBand="0" w:noVBand="1"/>
      </w:tblPr>
      <w:tblGrid>
        <w:gridCol w:w="1646"/>
        <w:gridCol w:w="1823"/>
        <w:gridCol w:w="710"/>
        <w:gridCol w:w="3597"/>
        <w:gridCol w:w="1368"/>
      </w:tblGrid>
      <w:tr w:rsidR="00126CBF" w:rsidRPr="004D6DE3" w14:paraId="36626057" w14:textId="77777777" w:rsidTr="008645DB">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B3EB9A" w14:textId="77777777" w:rsidR="00126CBF" w:rsidRPr="004D6DE3" w:rsidRDefault="00126CBF" w:rsidP="008645DB">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126CBF" w:rsidRPr="004D6DE3" w14:paraId="6CFD6097" w14:textId="77777777" w:rsidTr="008645DB">
        <w:trPr>
          <w:trHeight w:val="58"/>
        </w:trPr>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7716CAEF" w14:textId="77777777" w:rsidR="00126CBF" w:rsidRPr="004D6DE3" w:rsidRDefault="00126CBF" w:rsidP="008645DB">
            <w:pPr>
              <w:pStyle w:val="TAH"/>
              <w:rPr>
                <w:rFonts w:cs="Arial"/>
                <w:b w:val="0"/>
                <w:bCs/>
                <w:szCs w:val="18"/>
              </w:rPr>
            </w:pPr>
            <w:r w:rsidRPr="004D6DE3">
              <w:rPr>
                <w:rFonts w:cs="Arial"/>
                <w:bCs/>
                <w:szCs w:val="18"/>
              </w:rPr>
              <w:t>NR CA configuration</w:t>
            </w:r>
          </w:p>
        </w:tc>
        <w:tc>
          <w:tcPr>
            <w:tcW w:w="997" w:type="pct"/>
            <w:tcBorders>
              <w:top w:val="single" w:sz="4" w:space="0" w:color="auto"/>
              <w:left w:val="nil"/>
              <w:bottom w:val="single" w:sz="4" w:space="0" w:color="auto"/>
              <w:right w:val="single" w:sz="4" w:space="0" w:color="auto"/>
            </w:tcBorders>
            <w:shd w:val="clear" w:color="auto" w:fill="auto"/>
            <w:vAlign w:val="center"/>
          </w:tcPr>
          <w:p w14:paraId="40743127" w14:textId="77777777" w:rsidR="00126CBF" w:rsidRPr="004D6DE3" w:rsidRDefault="00126CBF" w:rsidP="008645DB">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88" w:type="pct"/>
            <w:tcBorders>
              <w:top w:val="single" w:sz="4" w:space="0" w:color="auto"/>
              <w:left w:val="nil"/>
              <w:bottom w:val="single" w:sz="4" w:space="0" w:color="auto"/>
              <w:right w:val="single" w:sz="4" w:space="0" w:color="auto"/>
            </w:tcBorders>
            <w:shd w:val="clear" w:color="auto" w:fill="auto"/>
            <w:vAlign w:val="center"/>
          </w:tcPr>
          <w:p w14:paraId="448E8899" w14:textId="77777777" w:rsidR="00126CBF" w:rsidRPr="004D6DE3" w:rsidRDefault="00126CBF" w:rsidP="008645DB">
            <w:pPr>
              <w:spacing w:after="0"/>
              <w:jc w:val="center"/>
              <w:rPr>
                <w:rFonts w:ascii="Arial" w:hAnsi="Arial" w:cs="Arial"/>
                <w:b/>
                <w:bCs/>
                <w:sz w:val="18"/>
                <w:szCs w:val="18"/>
              </w:rPr>
            </w:pPr>
            <w:r w:rsidRPr="004D6DE3">
              <w:rPr>
                <w:rFonts w:ascii="Arial" w:hAnsi="Arial" w:cs="Arial"/>
                <w:b/>
                <w:bCs/>
                <w:sz w:val="18"/>
                <w:szCs w:val="18"/>
              </w:rPr>
              <w:t>NR Band</w:t>
            </w:r>
          </w:p>
        </w:tc>
        <w:tc>
          <w:tcPr>
            <w:tcW w:w="1967" w:type="pct"/>
            <w:tcBorders>
              <w:top w:val="single" w:sz="4" w:space="0" w:color="auto"/>
              <w:left w:val="nil"/>
              <w:bottom w:val="single" w:sz="4" w:space="0" w:color="auto"/>
              <w:right w:val="single" w:sz="4" w:space="0" w:color="auto"/>
            </w:tcBorders>
            <w:shd w:val="clear" w:color="auto" w:fill="auto"/>
            <w:vAlign w:val="center"/>
          </w:tcPr>
          <w:p w14:paraId="2B1B30D9" w14:textId="77777777" w:rsidR="00126CBF" w:rsidRPr="004D6DE3" w:rsidRDefault="00126CBF" w:rsidP="008645DB">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748" w:type="pct"/>
            <w:tcBorders>
              <w:top w:val="single" w:sz="4" w:space="0" w:color="auto"/>
              <w:left w:val="nil"/>
              <w:bottom w:val="single" w:sz="4" w:space="0" w:color="auto"/>
              <w:right w:val="single" w:sz="4" w:space="0" w:color="auto"/>
            </w:tcBorders>
            <w:shd w:val="clear" w:color="auto" w:fill="auto"/>
            <w:vAlign w:val="center"/>
          </w:tcPr>
          <w:p w14:paraId="4D2DB173" w14:textId="77777777" w:rsidR="00126CBF" w:rsidRPr="004D6DE3" w:rsidRDefault="00126CBF" w:rsidP="008645DB">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126CBF" w:rsidRPr="004D6DE3" w14:paraId="63AB152B" w14:textId="77777777" w:rsidTr="008645DB">
        <w:trPr>
          <w:trHeight w:val="68"/>
        </w:trPr>
        <w:tc>
          <w:tcPr>
            <w:tcW w:w="900" w:type="pct"/>
            <w:tcBorders>
              <w:top w:val="single" w:sz="4" w:space="0" w:color="auto"/>
              <w:left w:val="single" w:sz="4" w:space="0" w:color="auto"/>
              <w:right w:val="single" w:sz="4" w:space="0" w:color="auto"/>
            </w:tcBorders>
            <w:shd w:val="clear" w:color="auto" w:fill="auto"/>
            <w:vAlign w:val="center"/>
          </w:tcPr>
          <w:p w14:paraId="4F6F7C90" w14:textId="77777777" w:rsidR="00126CBF" w:rsidRPr="003A114E" w:rsidRDefault="00126CBF" w:rsidP="008645DB">
            <w:pPr>
              <w:spacing w:after="0"/>
              <w:rPr>
                <w:rFonts w:ascii="Arial" w:hAnsi="Arial" w:cs="Arial"/>
                <w:color w:val="000000"/>
                <w:sz w:val="18"/>
                <w:szCs w:val="18"/>
              </w:rPr>
            </w:pPr>
            <w:r w:rsidRPr="003A114E">
              <w:rPr>
                <w:rFonts w:ascii="Arial" w:hAnsi="Arial" w:cs="Arial"/>
                <w:color w:val="000000"/>
                <w:sz w:val="18"/>
                <w:szCs w:val="18"/>
              </w:rPr>
              <w:t>CA_n8A-n20A-n75A</w:t>
            </w:r>
          </w:p>
        </w:tc>
        <w:tc>
          <w:tcPr>
            <w:tcW w:w="997" w:type="pct"/>
            <w:tcBorders>
              <w:top w:val="single" w:sz="4" w:space="0" w:color="auto"/>
              <w:left w:val="nil"/>
              <w:right w:val="single" w:sz="4" w:space="0" w:color="auto"/>
            </w:tcBorders>
            <w:shd w:val="clear" w:color="auto" w:fill="auto"/>
          </w:tcPr>
          <w:p w14:paraId="030A75F6" w14:textId="77777777" w:rsidR="00126CBF" w:rsidRPr="003A114E" w:rsidRDefault="00126CBF" w:rsidP="008645DB">
            <w:pPr>
              <w:spacing w:after="0"/>
              <w:rPr>
                <w:rFonts w:ascii="Arial" w:hAnsi="Arial" w:cs="Arial"/>
                <w:sz w:val="18"/>
                <w:szCs w:val="18"/>
              </w:rPr>
            </w:pPr>
            <w:r w:rsidRPr="00A44C66">
              <w:rPr>
                <w:rFonts w:ascii="Arial" w:hAnsi="Arial" w:cs="Arial"/>
                <w:color w:val="000000"/>
                <w:sz w:val="18"/>
                <w:szCs w:val="18"/>
              </w:rPr>
              <w:t>CA_n8A-n20A</w:t>
            </w: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435C0315" w14:textId="77777777" w:rsidR="00126CBF" w:rsidRPr="003A114E" w:rsidRDefault="00126CBF" w:rsidP="008645DB">
            <w:pPr>
              <w:spacing w:after="0"/>
              <w:jc w:val="center"/>
              <w:rPr>
                <w:rFonts w:ascii="Arial" w:hAnsi="Arial" w:cs="Arial"/>
                <w:color w:val="000000"/>
                <w:sz w:val="18"/>
                <w:szCs w:val="18"/>
              </w:rPr>
            </w:pPr>
            <w:r w:rsidRPr="003A114E">
              <w:rPr>
                <w:rFonts w:ascii="Arial" w:hAnsi="Arial" w:cs="Arial"/>
                <w:color w:val="000000"/>
                <w:sz w:val="18"/>
                <w:szCs w:val="18"/>
              </w:rPr>
              <w:t>n8</w:t>
            </w:r>
          </w:p>
        </w:tc>
        <w:tc>
          <w:tcPr>
            <w:tcW w:w="1967" w:type="pct"/>
            <w:tcBorders>
              <w:top w:val="single" w:sz="4" w:space="0" w:color="auto"/>
              <w:left w:val="single" w:sz="4" w:space="0" w:color="auto"/>
              <w:bottom w:val="single" w:sz="4" w:space="0" w:color="auto"/>
              <w:right w:val="single" w:sz="4" w:space="0" w:color="auto"/>
            </w:tcBorders>
            <w:shd w:val="clear" w:color="auto" w:fill="auto"/>
            <w:vAlign w:val="center"/>
          </w:tcPr>
          <w:p w14:paraId="3BEF169F" w14:textId="77777777" w:rsidR="00126CBF" w:rsidRPr="003A114E" w:rsidRDefault="00126CBF" w:rsidP="008645DB">
            <w:pPr>
              <w:spacing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8</w:t>
            </w:r>
            <w:r w:rsidRPr="008D6E36">
              <w:rPr>
                <w:rFonts w:ascii="Arial" w:hAnsi="Arial" w:cs="Arial"/>
                <w:color w:val="000000"/>
                <w:sz w:val="18"/>
                <w:szCs w:val="18"/>
              </w:rPr>
              <w:t xml:space="preserve"> channel bandwidths in Table 5.3.5-1</w:t>
            </w:r>
          </w:p>
        </w:tc>
        <w:tc>
          <w:tcPr>
            <w:tcW w:w="748" w:type="pct"/>
            <w:tcBorders>
              <w:top w:val="single" w:sz="4" w:space="0" w:color="auto"/>
              <w:left w:val="single" w:sz="4" w:space="0" w:color="auto"/>
              <w:right w:val="single" w:sz="4" w:space="0" w:color="auto"/>
            </w:tcBorders>
            <w:shd w:val="clear" w:color="auto" w:fill="auto"/>
            <w:vAlign w:val="center"/>
          </w:tcPr>
          <w:p w14:paraId="5E43A202" w14:textId="77777777" w:rsidR="00126CBF" w:rsidRPr="003A114E" w:rsidRDefault="00126CBF" w:rsidP="008645DB">
            <w:pPr>
              <w:spacing w:after="0"/>
              <w:jc w:val="center"/>
              <w:rPr>
                <w:rFonts w:ascii="Arial" w:hAnsi="Arial" w:cs="Arial"/>
                <w:sz w:val="18"/>
                <w:szCs w:val="18"/>
              </w:rPr>
            </w:pPr>
            <w:r w:rsidRPr="003A114E">
              <w:rPr>
                <w:rFonts w:ascii="Arial" w:hAnsi="Arial" w:cs="Arial"/>
                <w:sz w:val="18"/>
                <w:szCs w:val="18"/>
              </w:rPr>
              <w:t xml:space="preserve">4 </w:t>
            </w:r>
            <w:r w:rsidRPr="00FF7E18">
              <w:rPr>
                <w:rFonts w:ascii="Arial" w:eastAsia="DengXian" w:hAnsi="Arial" w:cs="Arial"/>
                <w:sz w:val="18"/>
                <w:szCs w:val="18"/>
                <w:lang w:eastAsia="zh-CN"/>
              </w:rPr>
              <w:t>and</w:t>
            </w:r>
            <w:r w:rsidRPr="003A114E">
              <w:rPr>
                <w:rFonts w:ascii="Arial" w:hAnsi="Arial" w:cs="Arial"/>
                <w:sz w:val="18"/>
                <w:szCs w:val="18"/>
              </w:rPr>
              <w:t xml:space="preserve"> 5</w:t>
            </w:r>
          </w:p>
        </w:tc>
      </w:tr>
      <w:tr w:rsidR="00126CBF" w:rsidRPr="004D6DE3" w14:paraId="669B50E1" w14:textId="77777777" w:rsidTr="008645DB">
        <w:trPr>
          <w:trHeight w:val="68"/>
        </w:trPr>
        <w:tc>
          <w:tcPr>
            <w:tcW w:w="900" w:type="pct"/>
            <w:tcBorders>
              <w:left w:val="single" w:sz="4" w:space="0" w:color="auto"/>
              <w:right w:val="single" w:sz="4" w:space="0" w:color="auto"/>
            </w:tcBorders>
            <w:shd w:val="clear" w:color="auto" w:fill="auto"/>
            <w:vAlign w:val="center"/>
          </w:tcPr>
          <w:p w14:paraId="355808C9" w14:textId="77777777" w:rsidR="00126CBF" w:rsidRPr="003A114E" w:rsidRDefault="00126CBF" w:rsidP="008645DB">
            <w:pPr>
              <w:spacing w:after="0"/>
              <w:rPr>
                <w:rFonts w:ascii="Arial" w:hAnsi="Arial" w:cs="Arial"/>
                <w:color w:val="000000"/>
                <w:sz w:val="18"/>
                <w:szCs w:val="18"/>
              </w:rPr>
            </w:pPr>
          </w:p>
        </w:tc>
        <w:tc>
          <w:tcPr>
            <w:tcW w:w="997" w:type="pct"/>
            <w:tcBorders>
              <w:left w:val="nil"/>
              <w:right w:val="single" w:sz="4" w:space="0" w:color="auto"/>
            </w:tcBorders>
            <w:shd w:val="clear" w:color="auto" w:fill="auto"/>
          </w:tcPr>
          <w:p w14:paraId="0D55CBA8" w14:textId="77777777" w:rsidR="00126CBF" w:rsidRPr="003A114E" w:rsidRDefault="00126CBF" w:rsidP="008645DB">
            <w:pPr>
              <w:rPr>
                <w:rFonts w:ascii="Arial" w:hAnsi="Arial" w:cs="Arial"/>
                <w:sz w:val="18"/>
                <w:szCs w:val="18"/>
              </w:rPr>
            </w:pP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2F72AE32" w14:textId="77777777" w:rsidR="00126CBF" w:rsidRPr="003A114E" w:rsidRDefault="00126CBF" w:rsidP="008645DB">
            <w:pPr>
              <w:spacing w:after="0"/>
              <w:jc w:val="center"/>
              <w:rPr>
                <w:rFonts w:ascii="Arial" w:hAnsi="Arial" w:cs="Arial"/>
                <w:color w:val="000000"/>
                <w:sz w:val="18"/>
                <w:szCs w:val="18"/>
              </w:rPr>
            </w:pPr>
            <w:r w:rsidRPr="003A114E">
              <w:rPr>
                <w:rFonts w:ascii="Arial" w:hAnsi="Arial" w:cs="Arial"/>
                <w:color w:val="000000"/>
                <w:sz w:val="18"/>
                <w:szCs w:val="18"/>
              </w:rPr>
              <w:t>n20</w:t>
            </w:r>
          </w:p>
        </w:tc>
        <w:tc>
          <w:tcPr>
            <w:tcW w:w="1967" w:type="pct"/>
            <w:tcBorders>
              <w:top w:val="single" w:sz="4" w:space="0" w:color="auto"/>
              <w:left w:val="single" w:sz="4" w:space="0" w:color="auto"/>
              <w:bottom w:val="single" w:sz="4" w:space="0" w:color="auto"/>
              <w:right w:val="single" w:sz="4" w:space="0" w:color="auto"/>
            </w:tcBorders>
            <w:shd w:val="clear" w:color="auto" w:fill="auto"/>
            <w:vAlign w:val="center"/>
          </w:tcPr>
          <w:p w14:paraId="5D91768D" w14:textId="77777777" w:rsidR="00126CBF" w:rsidRPr="008D6E36" w:rsidRDefault="00126CBF" w:rsidP="008645DB">
            <w:pPr>
              <w:spacing w:after="0"/>
              <w:jc w:val="center"/>
              <w:rPr>
                <w:rFonts w:ascii="Arial" w:hAnsi="Arial" w:cs="Arial"/>
                <w:color w:val="000000"/>
                <w:sz w:val="18"/>
                <w:szCs w:val="18"/>
              </w:rPr>
            </w:pPr>
            <w:r w:rsidRPr="008D6E36">
              <w:rPr>
                <w:rFonts w:ascii="Arial" w:hAnsi="Arial" w:cs="Arial"/>
                <w:color w:val="000000"/>
                <w:sz w:val="18"/>
                <w:szCs w:val="18"/>
              </w:rPr>
              <w:t>n2</w:t>
            </w:r>
            <w:r>
              <w:rPr>
                <w:rFonts w:ascii="Arial" w:hAnsi="Arial" w:cs="Arial"/>
                <w:color w:val="000000"/>
                <w:sz w:val="18"/>
                <w:szCs w:val="18"/>
              </w:rPr>
              <w:t>0</w:t>
            </w:r>
            <w:r w:rsidRPr="008D6E36">
              <w:rPr>
                <w:rFonts w:ascii="Arial" w:hAnsi="Arial" w:cs="Arial"/>
                <w:color w:val="000000"/>
                <w:sz w:val="18"/>
                <w:szCs w:val="18"/>
              </w:rPr>
              <w:t xml:space="preserve"> channel bandwidths in Table 5.3.5-1</w:t>
            </w:r>
          </w:p>
        </w:tc>
        <w:tc>
          <w:tcPr>
            <w:tcW w:w="748" w:type="pct"/>
            <w:tcBorders>
              <w:left w:val="single" w:sz="4" w:space="0" w:color="auto"/>
              <w:right w:val="single" w:sz="4" w:space="0" w:color="auto"/>
            </w:tcBorders>
            <w:vAlign w:val="center"/>
          </w:tcPr>
          <w:p w14:paraId="307DD684" w14:textId="77777777" w:rsidR="00126CBF" w:rsidRPr="008D6E36" w:rsidRDefault="00126CBF" w:rsidP="008645DB">
            <w:pPr>
              <w:spacing w:after="0"/>
              <w:rPr>
                <w:rFonts w:ascii="Arial" w:hAnsi="Arial" w:cs="Arial"/>
                <w:sz w:val="18"/>
                <w:szCs w:val="18"/>
              </w:rPr>
            </w:pPr>
          </w:p>
        </w:tc>
      </w:tr>
      <w:tr w:rsidR="00126CBF" w:rsidRPr="004D6DE3" w14:paraId="50C294BD" w14:textId="77777777" w:rsidTr="008645DB">
        <w:trPr>
          <w:trHeight w:val="68"/>
        </w:trPr>
        <w:tc>
          <w:tcPr>
            <w:tcW w:w="900" w:type="pct"/>
            <w:tcBorders>
              <w:left w:val="single" w:sz="4" w:space="0" w:color="auto"/>
              <w:bottom w:val="single" w:sz="4" w:space="0" w:color="auto"/>
              <w:right w:val="single" w:sz="4" w:space="0" w:color="auto"/>
            </w:tcBorders>
            <w:shd w:val="clear" w:color="auto" w:fill="auto"/>
            <w:vAlign w:val="center"/>
          </w:tcPr>
          <w:p w14:paraId="6F7ABA27" w14:textId="77777777" w:rsidR="00126CBF" w:rsidRPr="003A114E" w:rsidRDefault="00126CBF" w:rsidP="008645DB">
            <w:pPr>
              <w:spacing w:after="0"/>
              <w:rPr>
                <w:rFonts w:ascii="Arial" w:hAnsi="Arial" w:cs="Arial"/>
                <w:color w:val="000000"/>
                <w:sz w:val="18"/>
                <w:szCs w:val="18"/>
              </w:rPr>
            </w:pPr>
          </w:p>
        </w:tc>
        <w:tc>
          <w:tcPr>
            <w:tcW w:w="997" w:type="pct"/>
            <w:tcBorders>
              <w:left w:val="nil"/>
              <w:bottom w:val="single" w:sz="4" w:space="0" w:color="auto"/>
              <w:right w:val="single" w:sz="4" w:space="0" w:color="auto"/>
            </w:tcBorders>
            <w:shd w:val="clear" w:color="auto" w:fill="auto"/>
          </w:tcPr>
          <w:p w14:paraId="52445205" w14:textId="77777777" w:rsidR="00126CBF" w:rsidRPr="003A114E" w:rsidRDefault="00126CBF" w:rsidP="008645DB">
            <w:pPr>
              <w:rPr>
                <w:rFonts w:ascii="Arial" w:hAnsi="Arial" w:cs="Arial"/>
                <w:sz w:val="18"/>
                <w:szCs w:val="18"/>
              </w:rPr>
            </w:pP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220B5A5E" w14:textId="77777777" w:rsidR="00126CBF" w:rsidRPr="003A114E" w:rsidRDefault="00126CBF" w:rsidP="008645DB">
            <w:pPr>
              <w:spacing w:after="0"/>
              <w:jc w:val="center"/>
              <w:rPr>
                <w:rFonts w:ascii="Arial" w:hAnsi="Arial" w:cs="Arial"/>
                <w:color w:val="000000"/>
                <w:sz w:val="18"/>
                <w:szCs w:val="18"/>
              </w:rPr>
            </w:pPr>
            <w:r w:rsidRPr="003A114E">
              <w:rPr>
                <w:rFonts w:ascii="Arial" w:hAnsi="Arial" w:cs="Arial"/>
                <w:color w:val="000000"/>
                <w:sz w:val="18"/>
                <w:szCs w:val="18"/>
              </w:rPr>
              <w:t>n75</w:t>
            </w:r>
          </w:p>
        </w:tc>
        <w:tc>
          <w:tcPr>
            <w:tcW w:w="1967" w:type="pct"/>
            <w:tcBorders>
              <w:top w:val="single" w:sz="4" w:space="0" w:color="auto"/>
              <w:left w:val="single" w:sz="4" w:space="0" w:color="auto"/>
              <w:bottom w:val="single" w:sz="4" w:space="0" w:color="auto"/>
              <w:right w:val="single" w:sz="4" w:space="0" w:color="auto"/>
            </w:tcBorders>
            <w:shd w:val="clear" w:color="auto" w:fill="auto"/>
            <w:vAlign w:val="center"/>
          </w:tcPr>
          <w:p w14:paraId="289685BE" w14:textId="77777777" w:rsidR="00126CBF" w:rsidRPr="008D6E36" w:rsidRDefault="00126CBF" w:rsidP="008645DB">
            <w:pPr>
              <w:spacing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5 channel bandwidths in Table 5.3.5-1</w:t>
            </w:r>
          </w:p>
        </w:tc>
        <w:tc>
          <w:tcPr>
            <w:tcW w:w="748" w:type="pct"/>
            <w:tcBorders>
              <w:left w:val="single" w:sz="4" w:space="0" w:color="auto"/>
              <w:bottom w:val="single" w:sz="4" w:space="0" w:color="auto"/>
              <w:right w:val="single" w:sz="4" w:space="0" w:color="auto"/>
            </w:tcBorders>
            <w:vAlign w:val="center"/>
          </w:tcPr>
          <w:p w14:paraId="31958957" w14:textId="77777777" w:rsidR="00126CBF" w:rsidRPr="003A114E" w:rsidRDefault="00126CBF" w:rsidP="008645DB">
            <w:pPr>
              <w:spacing w:after="0"/>
              <w:rPr>
                <w:rFonts w:ascii="Arial" w:hAnsi="Arial" w:cs="Arial"/>
                <w:sz w:val="18"/>
                <w:szCs w:val="18"/>
              </w:rPr>
            </w:pPr>
          </w:p>
        </w:tc>
      </w:tr>
    </w:tbl>
    <w:p w14:paraId="53D0F119" w14:textId="77777777" w:rsidR="00126CBF" w:rsidRDefault="00126CBF" w:rsidP="00126CBF">
      <w:pPr>
        <w:spacing w:after="0"/>
        <w:rPr>
          <w:rFonts w:eastAsia="Calibri"/>
          <w:lang w:eastAsia="ko-KR"/>
        </w:rPr>
      </w:pPr>
    </w:p>
    <w:p w14:paraId="11BE2F24" w14:textId="77777777" w:rsidR="00126CBF" w:rsidRPr="004D6DE3" w:rsidRDefault="00126CBF" w:rsidP="00126CBF">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48233080" w14:textId="77777777" w:rsidR="00126CBF" w:rsidRDefault="00126CBF" w:rsidP="00126CBF"/>
    <w:p w14:paraId="09086FBA" w14:textId="424F5203" w:rsidR="00126CBF" w:rsidRPr="006C68CC" w:rsidRDefault="00126CBF" w:rsidP="00126CBF">
      <w:pPr>
        <w:pStyle w:val="Heading4"/>
        <w:rPr>
          <w:rFonts w:cs="Arial"/>
          <w:lang w:eastAsia="zh-CN"/>
        </w:rPr>
      </w:pPr>
      <w:bookmarkStart w:id="113" w:name="_Toc183507694"/>
      <w:r w:rsidRPr="005D2633">
        <w:rPr>
          <w:rFonts w:cs="Arial"/>
          <w:lang w:eastAsia="zh-CN"/>
        </w:rPr>
        <w:t>5.</w:t>
      </w:r>
      <w:r>
        <w:rPr>
          <w:rFonts w:cs="Arial"/>
          <w:lang w:eastAsia="zh-CN"/>
        </w:rPr>
        <w:t>2</w:t>
      </w:r>
      <w:r w:rsidRPr="005D2633">
        <w:rPr>
          <w:rFonts w:cs="Arial"/>
          <w:lang w:eastAsia="zh-CN"/>
        </w:rPr>
        <w:t>.1.</w:t>
      </w:r>
      <w:r>
        <w:rPr>
          <w:rFonts w:cs="Arial"/>
          <w:lang w:eastAsia="zh-CN"/>
        </w:rPr>
        <w:t>3</w:t>
      </w:r>
      <w:r w:rsidRPr="005D2633">
        <w:rPr>
          <w:rFonts w:cs="Arial"/>
          <w:lang w:eastAsia="zh-CN"/>
        </w:rPr>
        <w:tab/>
      </w:r>
      <w:r w:rsidRPr="006C68CC">
        <w:rPr>
          <w:rFonts w:cs="Arial"/>
          <w:lang w:eastAsia="zh-CN"/>
        </w:rPr>
        <w:t>∆T</w:t>
      </w:r>
      <w:r w:rsidRPr="006C68CC">
        <w:rPr>
          <w:rFonts w:cs="Arial"/>
          <w:vertAlign w:val="subscript"/>
          <w:lang w:eastAsia="zh-CN"/>
        </w:rPr>
        <w:t>IB,c</w:t>
      </w:r>
      <w:r w:rsidRPr="006C68CC">
        <w:rPr>
          <w:rFonts w:cs="Arial"/>
          <w:lang w:eastAsia="zh-CN"/>
        </w:rPr>
        <w:t xml:space="preserve"> and ∆R</w:t>
      </w:r>
      <w:r w:rsidRPr="006C68CC">
        <w:rPr>
          <w:rFonts w:cs="Arial"/>
          <w:vertAlign w:val="subscript"/>
          <w:lang w:eastAsia="zh-CN"/>
        </w:rPr>
        <w:t>IB,c</w:t>
      </w:r>
      <w:r w:rsidRPr="006C68CC">
        <w:rPr>
          <w:rFonts w:cs="Arial"/>
          <w:lang w:eastAsia="zh-CN"/>
        </w:rPr>
        <w:t xml:space="preserve"> values</w:t>
      </w:r>
      <w:bookmarkEnd w:id="113"/>
    </w:p>
    <w:p w14:paraId="23B2E227" w14:textId="77777777" w:rsidR="00126CBF" w:rsidRDefault="00126CBF" w:rsidP="00126CBF">
      <w:r>
        <w:t xml:space="preserve">For </w:t>
      </w:r>
      <w:r>
        <w:rPr>
          <w:lang w:val="en-US" w:eastAsia="zh-CN"/>
        </w:rPr>
        <w:t>CA</w:t>
      </w:r>
      <w:r>
        <w:rPr>
          <w:lang w:eastAsia="zh-CN"/>
        </w:rPr>
        <w:t>_</w:t>
      </w:r>
      <w:r>
        <w:rPr>
          <w:lang w:val="en-US" w:eastAsia="zh-CN"/>
        </w:rPr>
        <w:t>n8</w:t>
      </w:r>
      <w:r>
        <w:rPr>
          <w:lang w:eastAsia="ja-JP"/>
        </w:rPr>
        <w:t>-n</w:t>
      </w:r>
      <w:r>
        <w:rPr>
          <w:lang w:val="en-US" w:eastAsia="zh-CN"/>
        </w:rPr>
        <w:t>20-</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209AB2C2" w14:textId="1B2A2DEB" w:rsidR="00126CBF" w:rsidRPr="006C68CC" w:rsidRDefault="00126CBF" w:rsidP="00126CBF">
      <w:pPr>
        <w:pStyle w:val="Heading3"/>
        <w:rPr>
          <w:rFonts w:cs="Arial"/>
          <w:szCs w:val="28"/>
          <w:lang w:val="en-US" w:eastAsia="zh-CN"/>
        </w:rPr>
      </w:pPr>
      <w:bookmarkStart w:id="114" w:name="_Toc183507695"/>
      <w:r w:rsidRPr="006C68CC">
        <w:rPr>
          <w:rFonts w:cs="Arial"/>
          <w:szCs w:val="28"/>
          <w:lang w:val="en-US" w:eastAsia="zh-CN"/>
        </w:rPr>
        <w:t>5.2.2</w:t>
      </w:r>
      <w:r w:rsidRPr="006C68CC">
        <w:rPr>
          <w:rFonts w:cs="Arial"/>
          <w:szCs w:val="28"/>
          <w:lang w:val="en-US" w:eastAsia="zh-CN"/>
        </w:rPr>
        <w:tab/>
        <w:t>Specific for 2 bands UL CA</w:t>
      </w:r>
      <w:bookmarkEnd w:id="114"/>
    </w:p>
    <w:p w14:paraId="69C885FB" w14:textId="07A74CB7" w:rsidR="00126CBF" w:rsidRPr="006C68CC" w:rsidRDefault="00126CBF" w:rsidP="006C68CC">
      <w:pPr>
        <w:pStyle w:val="Heading4"/>
        <w:rPr>
          <w:rFonts w:cs="Arial"/>
          <w:lang w:eastAsia="zh-CN"/>
        </w:rPr>
      </w:pPr>
      <w:bookmarkStart w:id="115" w:name="_Toc183507696"/>
      <w:r w:rsidRPr="006C68CC">
        <w:rPr>
          <w:rFonts w:cs="Arial"/>
          <w:lang w:eastAsia="zh-CN"/>
        </w:rPr>
        <w:t>5.</w:t>
      </w:r>
      <w:r>
        <w:rPr>
          <w:rFonts w:cs="Arial"/>
          <w:lang w:eastAsia="zh-CN"/>
        </w:rPr>
        <w:t>2</w:t>
      </w:r>
      <w:r w:rsidRPr="006C68CC">
        <w:rPr>
          <w:rFonts w:cs="Arial"/>
          <w:lang w:eastAsia="zh-CN"/>
        </w:rPr>
        <w:t>.2.1</w:t>
      </w:r>
      <w:r w:rsidRPr="006C68CC">
        <w:rPr>
          <w:rFonts w:cs="Arial"/>
          <w:lang w:eastAsia="zh-CN"/>
        </w:rPr>
        <w:tab/>
        <w:t>UE co-existence studies</w:t>
      </w:r>
      <w:bookmarkEnd w:id="115"/>
    </w:p>
    <w:p w14:paraId="4CC8CF4A" w14:textId="77777777" w:rsidR="00126CBF" w:rsidRDefault="00126CBF" w:rsidP="00126CBF">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4EC5334E" w14:textId="289023C3" w:rsidR="00126CBF" w:rsidRPr="00242348" w:rsidRDefault="00126CBF" w:rsidP="00126CBF">
      <w:pPr>
        <w:pStyle w:val="Heading5"/>
        <w:overflowPunct w:val="0"/>
        <w:autoSpaceDE w:val="0"/>
        <w:autoSpaceDN w:val="0"/>
        <w:adjustRightInd w:val="0"/>
        <w:textAlignment w:val="baseline"/>
        <w:rPr>
          <w:snapToGrid w:val="0"/>
          <w:lang w:eastAsia="en-GB"/>
        </w:rPr>
      </w:pPr>
      <w:bookmarkStart w:id="116" w:name="_Toc183507697"/>
      <w:r w:rsidRPr="00242348">
        <w:rPr>
          <w:rFonts w:hint="eastAsia"/>
          <w:snapToGrid w:val="0"/>
          <w:lang w:eastAsia="en-GB"/>
        </w:rPr>
        <w:t>5.</w:t>
      </w:r>
      <w:r>
        <w:rPr>
          <w:snapToGrid w:val="0"/>
          <w:lang w:eastAsia="en-GB"/>
        </w:rPr>
        <w:t>2</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16"/>
    </w:p>
    <w:p w14:paraId="7E4E26FA" w14:textId="77777777" w:rsidR="00126CBF" w:rsidRPr="0007219E" w:rsidRDefault="00126CBF" w:rsidP="00126CBF">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173A3763" w14:textId="14ED8E9D" w:rsidR="00126CBF" w:rsidRPr="00A76C0A" w:rsidRDefault="00126CBF" w:rsidP="00126CBF">
      <w:pPr>
        <w:rPr>
          <w:rFonts w:eastAsia="MS Mincho"/>
        </w:rPr>
      </w:pPr>
      <w:r w:rsidRPr="00A76C0A">
        <w:rPr>
          <w:rFonts w:eastAsia="MS Mincho"/>
        </w:rPr>
        <w:t xml:space="preserve">Table </w:t>
      </w:r>
      <w:r w:rsidRPr="00A76C0A">
        <w:rPr>
          <w:rFonts w:eastAsia="MS Mincho" w:hint="eastAsia"/>
        </w:rPr>
        <w:t>5.</w:t>
      </w:r>
      <w:r>
        <w:rPr>
          <w:rFonts w:eastAsia="MS Mincho"/>
        </w:rPr>
        <w:t>2.2.1</w:t>
      </w:r>
      <w:r w:rsidRPr="00A76C0A">
        <w:rPr>
          <w:rFonts w:eastAsia="MS Mincho"/>
        </w:rPr>
        <w:t xml:space="preserve">.1-1 provides the two UL bands with one CC per band IMD interference analysis for </w:t>
      </w:r>
      <w:r w:rsidRPr="009D535B">
        <w:rPr>
          <w:rFonts w:eastAsia="MS Mincho"/>
        </w:rPr>
        <w:t>CA_n8A-n20A-n75A</w:t>
      </w:r>
      <w:r w:rsidRPr="00A76C0A">
        <w:rPr>
          <w:rFonts w:eastAsia="MS Mincho"/>
        </w:rPr>
        <w:t xml:space="preserve"> with UL </w:t>
      </w:r>
      <w:r w:rsidRPr="009D535B">
        <w:rPr>
          <w:rFonts w:eastAsia="MS Mincho"/>
        </w:rPr>
        <w:t>CA_n8A-n20A</w:t>
      </w:r>
      <w:r w:rsidRPr="00A76C0A">
        <w:rPr>
          <w:rFonts w:eastAsia="MS Mincho"/>
        </w:rPr>
        <w:t>.</w:t>
      </w:r>
    </w:p>
    <w:p w14:paraId="2F6BA077" w14:textId="1D1A226A" w:rsidR="00126CBF" w:rsidRDefault="00126CBF" w:rsidP="00126CBF">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26CBF" w14:paraId="53F4810C" w14:textId="77777777" w:rsidTr="008645DB">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F7C45B" w14:textId="77777777" w:rsidR="00126CBF" w:rsidRDefault="00126CBF" w:rsidP="008645DB">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4A9B5" w14:textId="77777777" w:rsidR="00126CBF" w:rsidRDefault="00126CBF" w:rsidP="008645DB">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5F45A5" w14:textId="77777777" w:rsidR="00126CBF" w:rsidRDefault="00126CBF" w:rsidP="008645DB">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FF89F5" w14:textId="77777777" w:rsidR="00126CBF" w:rsidRDefault="00126CBF" w:rsidP="008645DB">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5C4CA1" w14:textId="77777777" w:rsidR="00126CBF" w:rsidRDefault="00126CBF" w:rsidP="008645DB">
            <w:pPr>
              <w:pStyle w:val="TAH"/>
            </w:pPr>
            <w:r>
              <w:t>f</w:t>
            </w:r>
            <w:r>
              <w:rPr>
                <w:vertAlign w:val="subscript"/>
              </w:rPr>
              <w:t>y_high</w:t>
            </w:r>
          </w:p>
        </w:tc>
      </w:tr>
      <w:tr w:rsidR="00126CBF" w14:paraId="1778CA96"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078AEA" w14:textId="77777777" w:rsidR="00126CBF" w:rsidRDefault="00126CBF" w:rsidP="008645DB">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691FE1" w14:textId="77777777" w:rsidR="00126CBF" w:rsidRDefault="00126CBF" w:rsidP="008645DB">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F8D1A8" w14:textId="77777777" w:rsidR="00126CBF" w:rsidRDefault="00126CBF"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FE87C" w14:textId="77777777" w:rsidR="00126CBF" w:rsidRDefault="00126CBF" w:rsidP="008645DB">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69757" w14:textId="77777777" w:rsidR="00126CBF" w:rsidRDefault="00126CBF"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126CBF" w14:paraId="478FF18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009823" w14:textId="77777777" w:rsidR="00126CBF" w:rsidRDefault="00126CBF"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D940AC" w14:textId="77777777" w:rsidR="00126CBF" w:rsidRDefault="00126CBF" w:rsidP="008645DB">
            <w:pPr>
              <w:pStyle w:val="TAL"/>
              <w:jc w:val="center"/>
              <w:rPr>
                <w:lang w:val="en-US"/>
              </w:rPr>
            </w:pPr>
            <w:r>
              <w:rPr>
                <w:lang w:val="en-US"/>
              </w:rPr>
              <w:t>18–83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2C4AE" w14:textId="77777777" w:rsidR="00126CBF" w:rsidRDefault="00126CBF" w:rsidP="008645DB">
            <w:pPr>
              <w:keepNext/>
              <w:keepLines/>
              <w:spacing w:after="0"/>
              <w:jc w:val="center"/>
              <w:rPr>
                <w:sz w:val="18"/>
                <w:lang w:val="en-US"/>
              </w:rPr>
            </w:pPr>
            <w:r>
              <w:rPr>
                <w:sz w:val="18"/>
                <w:lang w:val="en-US"/>
              </w:rPr>
              <w:t>1712–</w:t>
            </w:r>
            <w:r w:rsidRPr="00D16717">
              <w:rPr>
                <w:sz w:val="18"/>
                <w:lang w:val="en-US"/>
              </w:rPr>
              <w:t>1777</w:t>
            </w:r>
          </w:p>
        </w:tc>
      </w:tr>
      <w:tr w:rsidR="00126CBF" w14:paraId="07CFB439"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326A61" w14:textId="77777777" w:rsidR="00126CBF" w:rsidRDefault="00126CBF"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27F6B0" w14:textId="77777777" w:rsidR="00126CBF" w:rsidRDefault="00126CBF"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52F83B2" w14:textId="77777777" w:rsidR="00126CBF" w:rsidRDefault="00126CBF"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ADC219F" w14:textId="77777777" w:rsidR="00126CBF" w:rsidRDefault="00126CBF"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A02C86C" w14:textId="77777777" w:rsidR="00126CBF" w:rsidRDefault="00126CBF"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126CBF" w14:paraId="1B65D9B6"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41B224" w14:textId="77777777" w:rsidR="00126CBF" w:rsidRDefault="00126CBF"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5BFB33" w14:textId="77777777" w:rsidR="00126CBF" w:rsidRDefault="00126CBF" w:rsidP="008645DB">
            <w:pPr>
              <w:keepNext/>
              <w:keepLines/>
              <w:spacing w:after="0"/>
              <w:jc w:val="center"/>
              <w:rPr>
                <w:sz w:val="18"/>
                <w:lang w:eastAsia="ja-JP"/>
              </w:rPr>
            </w:pPr>
            <w:r w:rsidRPr="00D16717">
              <w:rPr>
                <w:sz w:val="18"/>
                <w:lang w:val="en-US"/>
              </w:rPr>
              <w:t>898</w:t>
            </w:r>
            <w:r>
              <w:rPr>
                <w:sz w:val="18"/>
                <w:lang w:val="en-US"/>
              </w:rPr>
              <w:t>–</w:t>
            </w:r>
            <w:r w:rsidRPr="00D16717">
              <w:rPr>
                <w:sz w:val="18"/>
                <w:lang w:val="en-US"/>
              </w:rPr>
              <w:t>998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C0B17D" w14:textId="77777777" w:rsidR="00126CBF" w:rsidRDefault="00126CBF" w:rsidP="008645DB">
            <w:pPr>
              <w:keepNext/>
              <w:keepLines/>
              <w:spacing w:after="0"/>
              <w:jc w:val="center"/>
              <w:rPr>
                <w:sz w:val="18"/>
                <w:lang w:eastAsia="ja-JP"/>
              </w:rPr>
            </w:pPr>
            <w:r w:rsidRPr="00D16717">
              <w:rPr>
                <w:sz w:val="18"/>
                <w:lang w:val="en-US"/>
              </w:rPr>
              <w:t>749</w:t>
            </w:r>
            <w:r>
              <w:rPr>
                <w:sz w:val="18"/>
                <w:lang w:val="en-US"/>
              </w:rPr>
              <w:t>–</w:t>
            </w:r>
            <w:r w:rsidRPr="00D16717">
              <w:rPr>
                <w:sz w:val="18"/>
                <w:lang w:val="en-US"/>
              </w:rPr>
              <w:t>844</w:t>
            </w:r>
          </w:p>
        </w:tc>
      </w:tr>
      <w:tr w:rsidR="00126CBF" w14:paraId="600F074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5DD1AB" w14:textId="77777777" w:rsidR="00126CBF" w:rsidRDefault="00126CBF"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414998" w14:textId="77777777" w:rsidR="00126CBF" w:rsidRDefault="00126CBF"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B0EFBB" w14:textId="77777777" w:rsidR="00126CBF" w:rsidRDefault="00126CBF"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E9DCE2" w14:textId="77777777" w:rsidR="00126CBF" w:rsidRDefault="00126CBF"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6CBB5EC" w14:textId="77777777" w:rsidR="00126CBF" w:rsidRDefault="00126CBF"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126CBF" w14:paraId="49954808"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9657BA" w14:textId="77777777" w:rsidR="00126CBF" w:rsidRDefault="00126CBF"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B051DD" w14:textId="77777777" w:rsidR="00126CBF" w:rsidRDefault="00126CBF" w:rsidP="008645DB">
            <w:pPr>
              <w:keepNext/>
              <w:keepLines/>
              <w:spacing w:after="0"/>
              <w:jc w:val="center"/>
              <w:rPr>
                <w:sz w:val="18"/>
                <w:lang w:val="en-US"/>
              </w:rPr>
            </w:pPr>
            <w:r w:rsidRPr="00D16717">
              <w:rPr>
                <w:sz w:val="18"/>
                <w:lang w:val="en-US"/>
              </w:rPr>
              <w:t>2592</w:t>
            </w:r>
            <w:r>
              <w:rPr>
                <w:sz w:val="18"/>
                <w:lang w:val="en-US"/>
              </w:rPr>
              <w:t>–</w:t>
            </w:r>
            <w:r w:rsidRPr="00D16717">
              <w:rPr>
                <w:sz w:val="18"/>
                <w:lang w:val="en-US"/>
              </w:rPr>
              <w:t>2692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415637" w14:textId="77777777" w:rsidR="00126CBF" w:rsidRDefault="00126CBF" w:rsidP="008645DB">
            <w:pPr>
              <w:keepNext/>
              <w:keepLines/>
              <w:spacing w:after="0"/>
              <w:jc w:val="center"/>
              <w:rPr>
                <w:sz w:val="18"/>
                <w:lang w:val="en-US"/>
              </w:rPr>
            </w:pPr>
            <w:r w:rsidRPr="00D16717">
              <w:rPr>
                <w:sz w:val="18"/>
                <w:lang w:val="en-US"/>
              </w:rPr>
              <w:t>2544</w:t>
            </w:r>
            <w:r>
              <w:rPr>
                <w:sz w:val="18"/>
                <w:lang w:val="en-US"/>
              </w:rPr>
              <w:t>–</w:t>
            </w:r>
            <w:r w:rsidRPr="00D16717">
              <w:rPr>
                <w:sz w:val="18"/>
                <w:lang w:val="en-US"/>
              </w:rPr>
              <w:t>2639</w:t>
            </w:r>
          </w:p>
        </w:tc>
      </w:tr>
      <w:tr w:rsidR="00126CBF" w14:paraId="2B9F3D8A"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F942C1" w14:textId="77777777" w:rsidR="00126CBF" w:rsidRDefault="00126CBF"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82DCE0" w14:textId="77777777" w:rsidR="00126CBF" w:rsidRDefault="00126CBF"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6605378" w14:textId="77777777" w:rsidR="00126CBF" w:rsidRDefault="00126CBF"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6EF11E" w14:textId="77777777" w:rsidR="00126CBF" w:rsidRDefault="00126CBF"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324F386" w14:textId="77777777" w:rsidR="00126CBF" w:rsidRDefault="00126CBF"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126CBF" w14:paraId="7C3187C2"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089327" w14:textId="77777777" w:rsidR="00126CBF" w:rsidRDefault="00126CBF"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02059A" w14:textId="77777777" w:rsidR="00126CBF" w:rsidRDefault="00126CBF" w:rsidP="008645DB">
            <w:pPr>
              <w:keepNext/>
              <w:keepLines/>
              <w:spacing w:after="0"/>
              <w:jc w:val="center"/>
              <w:rPr>
                <w:sz w:val="18"/>
                <w:lang w:eastAsia="ja-JP"/>
              </w:rPr>
            </w:pPr>
            <w:r w:rsidRPr="00D16717">
              <w:rPr>
                <w:sz w:val="18"/>
                <w:lang w:val="en-US"/>
              </w:rPr>
              <w:t>1778</w:t>
            </w:r>
            <w:r>
              <w:rPr>
                <w:sz w:val="18"/>
                <w:lang w:val="en-US"/>
              </w:rPr>
              <w:t>–</w:t>
            </w:r>
            <w:r w:rsidRPr="00D16717">
              <w:rPr>
                <w:sz w:val="18"/>
                <w:lang w:val="en-US"/>
              </w:rPr>
              <w:t>1913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9DB4E5" w14:textId="77777777" w:rsidR="00126CBF" w:rsidRDefault="00126CBF" w:rsidP="008645DB">
            <w:pPr>
              <w:keepNext/>
              <w:keepLines/>
              <w:spacing w:after="0"/>
              <w:jc w:val="center"/>
              <w:rPr>
                <w:sz w:val="18"/>
                <w:lang w:eastAsia="ja-JP"/>
              </w:rPr>
            </w:pPr>
            <w:r w:rsidRPr="00D16717">
              <w:rPr>
                <w:sz w:val="18"/>
                <w:lang w:val="en-US"/>
              </w:rPr>
              <w:t>1581</w:t>
            </w:r>
            <w:r>
              <w:rPr>
                <w:sz w:val="18"/>
                <w:lang w:val="en-US"/>
              </w:rPr>
              <w:t>–</w:t>
            </w:r>
            <w:r w:rsidRPr="00D16717">
              <w:rPr>
                <w:sz w:val="18"/>
                <w:lang w:val="en-US"/>
              </w:rPr>
              <w:t>1706</w:t>
            </w:r>
          </w:p>
        </w:tc>
      </w:tr>
      <w:tr w:rsidR="0005247C" w14:paraId="23CF6849"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322420" w14:textId="77777777" w:rsidR="0005247C" w:rsidRDefault="0005247C"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A0A2D7" w14:textId="77777777" w:rsidR="0005247C" w:rsidRDefault="0005247C"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E93C2F5" w14:textId="77777777" w:rsidR="0005247C" w:rsidRDefault="0005247C"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04435C4" w14:textId="77777777" w:rsidR="0005247C" w:rsidRDefault="0005247C" w:rsidP="008645DB">
            <w:pPr>
              <w:pStyle w:val="TAL"/>
              <w:jc w:val="center"/>
              <w:rPr>
                <w:lang w:val="en-US"/>
              </w:rPr>
            </w:pPr>
          </w:p>
        </w:tc>
      </w:tr>
      <w:tr w:rsidR="0005247C" w14:paraId="02C9FC3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E08851" w14:textId="77777777" w:rsidR="0005247C" w:rsidRDefault="0005247C"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DA766C" w14:textId="77777777" w:rsidR="0005247C" w:rsidRDefault="0005247C" w:rsidP="008645DB">
            <w:pPr>
              <w:keepNext/>
              <w:keepLines/>
              <w:spacing w:after="0"/>
              <w:jc w:val="center"/>
              <w:rPr>
                <w:sz w:val="18"/>
                <w:lang w:eastAsia="ja-JP"/>
              </w:rPr>
            </w:pPr>
            <w:r w:rsidRPr="00D16717">
              <w:rPr>
                <w:sz w:val="18"/>
                <w:lang w:val="en-US"/>
              </w:rPr>
              <w:t>36</w:t>
            </w:r>
            <w:r>
              <w:rPr>
                <w:sz w:val="18"/>
                <w:lang w:val="en-US"/>
              </w:rPr>
              <w:t>–166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DFDF5C3" w14:textId="77777777" w:rsidR="0005247C" w:rsidRDefault="0005247C" w:rsidP="008645DB">
            <w:pPr>
              <w:keepNext/>
              <w:keepLines/>
              <w:spacing w:after="0"/>
              <w:jc w:val="center"/>
              <w:rPr>
                <w:sz w:val="18"/>
                <w:lang w:eastAsia="ja-JP"/>
              </w:rPr>
            </w:pPr>
          </w:p>
        </w:tc>
      </w:tr>
      <w:tr w:rsidR="00126CBF" w14:paraId="57A465E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DE145D" w14:textId="77777777" w:rsidR="00126CBF" w:rsidRDefault="00126CBF" w:rsidP="008645DB">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BFFEB6" w14:textId="77777777" w:rsidR="00126CBF" w:rsidRDefault="00126CBF"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B9B958A" w14:textId="77777777" w:rsidR="00126CBF" w:rsidRDefault="00126CBF"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C487B4" w14:textId="77777777" w:rsidR="00126CBF" w:rsidRDefault="00126CBF"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096E38D" w14:textId="77777777" w:rsidR="00126CBF" w:rsidRDefault="00126CBF"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126CBF" w14:paraId="6FB193FB"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E6F66F" w14:textId="77777777" w:rsidR="00126CBF" w:rsidRDefault="00126CBF"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88E926" w14:textId="77777777" w:rsidR="00126CBF" w:rsidRDefault="00126CBF" w:rsidP="008645DB">
            <w:pPr>
              <w:keepNext/>
              <w:keepLines/>
              <w:spacing w:after="0"/>
              <w:jc w:val="center"/>
              <w:rPr>
                <w:sz w:val="18"/>
                <w:lang w:eastAsia="ja-JP"/>
              </w:rPr>
            </w:pPr>
            <w:r w:rsidRPr="00D16717">
              <w:rPr>
                <w:sz w:val="18"/>
                <w:lang w:val="en-US"/>
              </w:rPr>
              <w:t>3472</w:t>
            </w:r>
            <w:r>
              <w:rPr>
                <w:sz w:val="18"/>
                <w:lang w:val="en-US"/>
              </w:rPr>
              <w:t>–</w:t>
            </w:r>
            <w:r w:rsidRPr="00D16717">
              <w:rPr>
                <w:sz w:val="18"/>
                <w:lang w:val="en-US"/>
              </w:rPr>
              <w:t>3607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653511" w14:textId="77777777" w:rsidR="00126CBF" w:rsidRDefault="00126CBF" w:rsidP="008645DB">
            <w:pPr>
              <w:keepNext/>
              <w:keepLines/>
              <w:spacing w:after="0"/>
              <w:jc w:val="center"/>
              <w:rPr>
                <w:sz w:val="18"/>
                <w:lang w:eastAsia="ja-JP"/>
              </w:rPr>
            </w:pPr>
            <w:r w:rsidRPr="00D16717">
              <w:rPr>
                <w:sz w:val="18"/>
                <w:lang w:val="en-US"/>
              </w:rPr>
              <w:t>3376</w:t>
            </w:r>
            <w:r>
              <w:rPr>
                <w:sz w:val="18"/>
                <w:lang w:val="en-US"/>
              </w:rPr>
              <w:t>–</w:t>
            </w:r>
            <w:r w:rsidRPr="00D16717">
              <w:rPr>
                <w:sz w:val="18"/>
                <w:lang w:val="en-US"/>
              </w:rPr>
              <w:t>3501</w:t>
            </w:r>
          </w:p>
        </w:tc>
      </w:tr>
      <w:tr w:rsidR="0005247C" w14:paraId="1EE9C45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86F6FA" w14:textId="77777777" w:rsidR="0005247C" w:rsidRDefault="0005247C" w:rsidP="008645DB">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BD92C8" w14:textId="77777777" w:rsidR="0005247C" w:rsidRDefault="0005247C"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1B50B2D" w14:textId="77777777" w:rsidR="0005247C" w:rsidRDefault="0005247C"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C1E136" w14:textId="77777777" w:rsidR="0005247C" w:rsidRDefault="0005247C" w:rsidP="008645DB">
            <w:pPr>
              <w:pStyle w:val="TAL"/>
              <w:jc w:val="center"/>
              <w:rPr>
                <w:lang w:val="en-US"/>
              </w:rPr>
            </w:pPr>
          </w:p>
        </w:tc>
      </w:tr>
      <w:tr w:rsidR="0005247C" w14:paraId="762EC72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1DEA7E" w14:textId="77777777" w:rsidR="0005247C" w:rsidRDefault="0005247C"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B98FAE" w14:textId="77777777" w:rsidR="0005247C" w:rsidRDefault="0005247C" w:rsidP="008645DB">
            <w:pPr>
              <w:keepNext/>
              <w:keepLines/>
              <w:spacing w:after="0"/>
              <w:jc w:val="center"/>
              <w:rPr>
                <w:sz w:val="18"/>
                <w:lang w:eastAsia="ja-JP"/>
              </w:rPr>
            </w:pPr>
            <w:r w:rsidRPr="00D16717">
              <w:rPr>
                <w:sz w:val="18"/>
                <w:lang w:val="en-US"/>
              </w:rPr>
              <w:t>3424</w:t>
            </w:r>
            <w:r>
              <w:rPr>
                <w:sz w:val="18"/>
                <w:lang w:val="en-US"/>
              </w:rPr>
              <w:t>–</w:t>
            </w:r>
            <w:r w:rsidRPr="00D16717">
              <w:rPr>
                <w:sz w:val="18"/>
                <w:lang w:val="en-US"/>
              </w:rPr>
              <w:t>3554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8C9F0FB" w14:textId="77777777" w:rsidR="0005247C" w:rsidRDefault="0005247C" w:rsidP="008645DB">
            <w:pPr>
              <w:keepNext/>
              <w:keepLines/>
              <w:spacing w:after="0"/>
              <w:jc w:val="center"/>
              <w:rPr>
                <w:sz w:val="18"/>
                <w:lang w:eastAsia="ja-JP"/>
              </w:rPr>
            </w:pPr>
          </w:p>
        </w:tc>
      </w:tr>
      <w:tr w:rsidR="00126CBF" w14:paraId="77E761AA"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9B8B5E" w14:textId="77777777" w:rsidR="00126CBF" w:rsidRDefault="00126CBF"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3E91C2" w14:textId="77777777" w:rsidR="00126CBF" w:rsidRDefault="00126CBF"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06A75A7" w14:textId="77777777" w:rsidR="00126CBF" w:rsidRDefault="00126CBF"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3047A8" w14:textId="77777777" w:rsidR="00126CBF" w:rsidRDefault="00126CBF"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A39D684" w14:textId="77777777" w:rsidR="00126CBF" w:rsidRDefault="00126CBF"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126CBF" w14:paraId="169FB98B"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9A9D30" w14:textId="77777777" w:rsidR="00126CBF" w:rsidRDefault="00126CBF"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8CF99B" w14:textId="77777777" w:rsidR="00126CBF" w:rsidRDefault="00126CBF" w:rsidP="008645DB">
            <w:pPr>
              <w:keepNext/>
              <w:keepLines/>
              <w:spacing w:after="0"/>
              <w:jc w:val="center"/>
              <w:rPr>
                <w:sz w:val="18"/>
                <w:lang w:eastAsia="ja-JP"/>
              </w:rPr>
            </w:pPr>
            <w:r w:rsidRPr="00D16717">
              <w:rPr>
                <w:sz w:val="18"/>
                <w:lang w:val="en-US"/>
              </w:rPr>
              <w:t>2413</w:t>
            </w:r>
            <w:r>
              <w:rPr>
                <w:sz w:val="18"/>
                <w:lang w:val="en-US"/>
              </w:rPr>
              <w:t>–</w:t>
            </w:r>
            <w:r w:rsidRPr="00D16717">
              <w:rPr>
                <w:sz w:val="18"/>
                <w:lang w:val="en-US"/>
              </w:rPr>
              <w:t>2568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506782" w14:textId="77777777" w:rsidR="00126CBF" w:rsidRDefault="00126CBF" w:rsidP="008645DB">
            <w:pPr>
              <w:keepNext/>
              <w:keepLines/>
              <w:spacing w:after="0"/>
              <w:jc w:val="center"/>
              <w:rPr>
                <w:sz w:val="18"/>
                <w:lang w:eastAsia="ja-JP"/>
              </w:rPr>
            </w:pPr>
            <w:r w:rsidRPr="00D16717">
              <w:rPr>
                <w:sz w:val="18"/>
                <w:lang w:val="en-US"/>
              </w:rPr>
              <w:t>2658</w:t>
            </w:r>
            <w:r>
              <w:rPr>
                <w:sz w:val="18"/>
                <w:lang w:val="en-US"/>
              </w:rPr>
              <w:t>–</w:t>
            </w:r>
            <w:r w:rsidRPr="00D16717">
              <w:rPr>
                <w:sz w:val="18"/>
                <w:lang w:val="en-US"/>
              </w:rPr>
              <w:t>2828</w:t>
            </w:r>
          </w:p>
        </w:tc>
      </w:tr>
      <w:tr w:rsidR="00126CBF" w14:paraId="43DFD73A"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DCFA2" w14:textId="77777777" w:rsidR="00126CBF" w:rsidRDefault="00126CBF"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332DEE" w14:textId="77777777" w:rsidR="00126CBF" w:rsidRDefault="00126CBF"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B75C028" w14:textId="77777777" w:rsidR="00126CBF" w:rsidRDefault="00126CBF"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5976F3" w14:textId="77777777" w:rsidR="00126CBF" w:rsidRDefault="00126CBF"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6353FDE" w14:textId="77777777" w:rsidR="00126CBF" w:rsidRDefault="00126CBF" w:rsidP="008645DB">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126CBF" w14:paraId="3697348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50B305" w14:textId="77777777" w:rsidR="00126CBF" w:rsidRDefault="00126CBF" w:rsidP="008645DB">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F0B6B0" w14:textId="77777777" w:rsidR="00126CBF" w:rsidRDefault="00126CBF" w:rsidP="008645DB">
            <w:pPr>
              <w:keepNext/>
              <w:keepLines/>
              <w:spacing w:after="0"/>
              <w:jc w:val="center"/>
              <w:rPr>
                <w:sz w:val="18"/>
                <w:lang w:eastAsia="ja-JP"/>
              </w:rPr>
            </w:pPr>
            <w:r w:rsidRPr="00D16717">
              <w:rPr>
                <w:sz w:val="18"/>
                <w:lang w:val="en-US"/>
              </w:rPr>
              <w:t>666</w:t>
            </w:r>
            <w:r>
              <w:rPr>
                <w:sz w:val="18"/>
                <w:lang w:val="en-US"/>
              </w:rPr>
              <w:t>–</w:t>
            </w:r>
            <w:r w:rsidRPr="00D16717">
              <w:rPr>
                <w:sz w:val="18"/>
                <w:lang w:val="en-US"/>
              </w:rPr>
              <w:t>826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9D38C1" w14:textId="77777777" w:rsidR="00126CBF" w:rsidRDefault="00126CBF" w:rsidP="008645DB">
            <w:pPr>
              <w:keepNext/>
              <w:keepLines/>
              <w:spacing w:after="0"/>
              <w:jc w:val="center"/>
              <w:rPr>
                <w:sz w:val="18"/>
                <w:lang w:eastAsia="ja-JP"/>
              </w:rPr>
            </w:pPr>
            <w:r w:rsidRPr="00D16717">
              <w:rPr>
                <w:sz w:val="18"/>
                <w:lang w:val="en-US"/>
              </w:rPr>
              <w:t>916</w:t>
            </w:r>
            <w:r>
              <w:rPr>
                <w:sz w:val="18"/>
                <w:lang w:val="en-US"/>
              </w:rPr>
              <w:t>–</w:t>
            </w:r>
            <w:r w:rsidRPr="00D16717">
              <w:rPr>
                <w:sz w:val="18"/>
                <w:lang w:val="en-US"/>
              </w:rPr>
              <w:t>1081</w:t>
            </w:r>
          </w:p>
        </w:tc>
      </w:tr>
      <w:tr w:rsidR="00126CBF" w14:paraId="0015239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C62462" w14:textId="77777777" w:rsidR="00126CBF" w:rsidRDefault="00126CBF"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6EB68C" w14:textId="77777777" w:rsidR="00126CBF" w:rsidRDefault="00126CBF"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75DBE65" w14:textId="77777777" w:rsidR="00126CBF" w:rsidRDefault="00126CBF"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5E28F8" w14:textId="77777777" w:rsidR="00126CBF" w:rsidRDefault="00126CBF"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568ABC" w14:textId="77777777" w:rsidR="00126CBF" w:rsidRDefault="00126CBF"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126CBF" w14:paraId="0057FF3B"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024047" w14:textId="77777777" w:rsidR="00126CBF" w:rsidRDefault="00126CBF"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68AC06" w14:textId="77777777" w:rsidR="00126CBF" w:rsidRDefault="00126CBF" w:rsidP="008645DB">
            <w:pPr>
              <w:keepNext/>
              <w:keepLines/>
              <w:spacing w:after="0"/>
              <w:jc w:val="center"/>
              <w:rPr>
                <w:sz w:val="18"/>
                <w:lang w:eastAsia="ja-JP"/>
              </w:rPr>
            </w:pPr>
            <w:r w:rsidRPr="00D16717">
              <w:rPr>
                <w:sz w:val="18"/>
                <w:lang w:val="en-US"/>
              </w:rPr>
              <w:t>4208</w:t>
            </w:r>
            <w:r>
              <w:rPr>
                <w:sz w:val="18"/>
                <w:lang w:val="en-US"/>
              </w:rPr>
              <w:t>–</w:t>
            </w:r>
            <w:r w:rsidRPr="00D16717">
              <w:rPr>
                <w:sz w:val="18"/>
                <w:lang w:val="en-US"/>
              </w:rPr>
              <w:t>4363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9C4D8D" w14:textId="77777777" w:rsidR="00126CBF" w:rsidRDefault="00126CBF" w:rsidP="008645DB">
            <w:pPr>
              <w:keepNext/>
              <w:keepLines/>
              <w:spacing w:after="0"/>
              <w:jc w:val="center"/>
              <w:rPr>
                <w:sz w:val="18"/>
                <w:lang w:eastAsia="ja-JP"/>
              </w:rPr>
            </w:pPr>
            <w:r w:rsidRPr="00D16717">
              <w:rPr>
                <w:sz w:val="18"/>
                <w:lang w:val="en-US"/>
              </w:rPr>
              <w:t>4352</w:t>
            </w:r>
            <w:r>
              <w:rPr>
                <w:sz w:val="18"/>
                <w:lang w:val="en-US"/>
              </w:rPr>
              <w:t>–</w:t>
            </w:r>
            <w:r w:rsidRPr="00D16717">
              <w:rPr>
                <w:sz w:val="18"/>
                <w:lang w:val="en-US"/>
              </w:rPr>
              <w:t>4522</w:t>
            </w:r>
          </w:p>
        </w:tc>
      </w:tr>
      <w:tr w:rsidR="00126CBF" w14:paraId="5356DBC1"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E72837" w14:textId="77777777" w:rsidR="00126CBF" w:rsidRDefault="00126CBF"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0FE9F26" w14:textId="77777777" w:rsidR="00126CBF" w:rsidRDefault="00126CBF"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32C3C82" w14:textId="77777777" w:rsidR="00126CBF" w:rsidRDefault="00126CBF"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1A40E9" w14:textId="77777777" w:rsidR="00126CBF" w:rsidRDefault="00126CBF"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13903E3" w14:textId="77777777" w:rsidR="00126CBF" w:rsidRDefault="00126CBF" w:rsidP="008645DB">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126CBF" w14:paraId="7386148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394F1C" w14:textId="77777777" w:rsidR="00126CBF" w:rsidRDefault="00126CBF"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9CB067" w14:textId="77777777" w:rsidR="00126CBF" w:rsidRDefault="00126CBF" w:rsidP="008645DB">
            <w:pPr>
              <w:keepNext/>
              <w:keepLines/>
              <w:spacing w:after="0"/>
              <w:jc w:val="center"/>
              <w:rPr>
                <w:sz w:val="18"/>
                <w:lang w:eastAsia="ja-JP"/>
              </w:rPr>
            </w:pPr>
            <w:r w:rsidRPr="00D16717">
              <w:rPr>
                <w:sz w:val="18"/>
                <w:lang w:val="en-US"/>
              </w:rPr>
              <w:t>4256</w:t>
            </w:r>
            <w:r>
              <w:rPr>
                <w:sz w:val="18"/>
                <w:lang w:val="en-US"/>
              </w:rPr>
              <w:t>–</w:t>
            </w:r>
            <w:r w:rsidRPr="00D16717">
              <w:rPr>
                <w:sz w:val="18"/>
                <w:lang w:val="en-US"/>
              </w:rPr>
              <w:t>4416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2820FB" w14:textId="77777777" w:rsidR="00126CBF" w:rsidRDefault="00126CBF" w:rsidP="008645DB">
            <w:pPr>
              <w:keepNext/>
              <w:keepLines/>
              <w:spacing w:after="0"/>
              <w:jc w:val="center"/>
              <w:rPr>
                <w:sz w:val="18"/>
                <w:lang w:eastAsia="ja-JP"/>
              </w:rPr>
            </w:pPr>
            <w:r w:rsidRPr="00D16717">
              <w:rPr>
                <w:sz w:val="18"/>
                <w:lang w:val="en-US"/>
              </w:rPr>
              <w:t>4304</w:t>
            </w:r>
            <w:r>
              <w:rPr>
                <w:sz w:val="18"/>
                <w:lang w:val="en-US"/>
              </w:rPr>
              <w:t>–</w:t>
            </w:r>
            <w:r w:rsidRPr="00D16717">
              <w:rPr>
                <w:sz w:val="18"/>
                <w:lang w:val="en-US"/>
              </w:rPr>
              <w:t>4469</w:t>
            </w:r>
          </w:p>
        </w:tc>
      </w:tr>
      <w:tr w:rsidR="00126CBF" w14:paraId="1D826845" w14:textId="77777777" w:rsidTr="008645DB">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F371E" w14:textId="77777777" w:rsidR="00126CBF" w:rsidRDefault="00126CBF" w:rsidP="008645DB">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2EE6E7F9" w14:textId="77777777" w:rsidR="00126CBF" w:rsidRDefault="00126CBF" w:rsidP="00126CBF">
      <w:pPr>
        <w:rPr>
          <w:rFonts w:ascii="Arial" w:hAnsi="Arial" w:cs="Arial"/>
          <w:b/>
        </w:rPr>
      </w:pPr>
    </w:p>
    <w:p w14:paraId="6B5E0B2E" w14:textId="77777777" w:rsidR="00126CBF" w:rsidRPr="000B4D61" w:rsidRDefault="00126CBF" w:rsidP="00126CBF">
      <w:pPr>
        <w:rPr>
          <w:rFonts w:eastAsia="MS Mincho"/>
        </w:rPr>
      </w:pPr>
      <w:r>
        <w:rPr>
          <w:rFonts w:eastAsia="MS Mincho"/>
        </w:rPr>
        <w:t xml:space="preserve">Based on the above table, </w:t>
      </w:r>
      <w:r w:rsidRPr="000B4D61">
        <w:rPr>
          <w:rFonts w:eastAsia="MS Mincho" w:hint="eastAsia"/>
        </w:rPr>
        <w:t>no</w:t>
      </w:r>
      <w:r w:rsidRPr="000B4D61">
        <w:rPr>
          <w:rFonts w:eastAsia="MS Mincho"/>
        </w:rPr>
        <w:t xml:space="preserve"> </w:t>
      </w:r>
      <w:r w:rsidRPr="000B4D61">
        <w:rPr>
          <w:rFonts w:eastAsia="MS Mincho" w:hint="eastAsia"/>
        </w:rPr>
        <w:t>IMD</w:t>
      </w:r>
      <w:r>
        <w:rPr>
          <w:rFonts w:eastAsia="MS Mincho"/>
        </w:rPr>
        <w:t xml:space="preserve"> </w:t>
      </w:r>
      <w:r w:rsidRPr="008A0BF8">
        <w:rPr>
          <w:rFonts w:cs="DengXian" w:hint="eastAsia"/>
          <w:szCs w:val="21"/>
          <w:lang w:eastAsia="ko-KR"/>
        </w:rPr>
        <w:t>produced</w:t>
      </w:r>
      <w:r w:rsidRPr="008A0BF8">
        <w:rPr>
          <w:rFonts w:cs="DengXian"/>
          <w:szCs w:val="21"/>
          <w:lang w:eastAsia="ko-KR"/>
        </w:rPr>
        <w:t xml:space="preserve"> by U</w:t>
      </w:r>
      <w:r>
        <w:rPr>
          <w:rFonts w:eastAsia="MS Mincho"/>
        </w:rPr>
        <w:t xml:space="preserve">L </w:t>
      </w:r>
      <w:r w:rsidRPr="005A43BB">
        <w:rPr>
          <w:rFonts w:eastAsia="MS Mincho"/>
        </w:rPr>
        <w:t>C</w:t>
      </w:r>
      <w:r w:rsidRPr="008A0BF8">
        <w:rPr>
          <w:rFonts w:cs="DengXian"/>
          <w:szCs w:val="21"/>
          <w:lang w:eastAsia="ko-KR"/>
        </w:rPr>
        <w:t>A_n8A-n20A</w:t>
      </w:r>
      <w:r>
        <w:rPr>
          <w:rFonts w:cs="DengXian"/>
          <w:szCs w:val="21"/>
          <w:lang w:eastAsia="ko-KR"/>
        </w:rPr>
        <w:t xml:space="preserve"> </w:t>
      </w:r>
      <w:r w:rsidRPr="008A0BF8">
        <w:rPr>
          <w:rFonts w:cs="DengXian" w:hint="eastAsia"/>
          <w:szCs w:val="21"/>
          <w:lang w:eastAsia="ko-KR"/>
        </w:rPr>
        <w:t>will</w:t>
      </w:r>
      <w:r w:rsidRPr="008A0BF8">
        <w:rPr>
          <w:rFonts w:cs="DengXian"/>
          <w:szCs w:val="21"/>
          <w:lang w:eastAsia="ko-KR"/>
        </w:rPr>
        <w:t xml:space="preserve"> </w:t>
      </w:r>
      <w:r w:rsidRPr="008A0BF8">
        <w:rPr>
          <w:rFonts w:cs="DengXian" w:hint="eastAsia"/>
          <w:szCs w:val="21"/>
          <w:lang w:eastAsia="ko-KR"/>
        </w:rPr>
        <w:t>fall</w:t>
      </w:r>
      <w:r w:rsidRPr="008A0BF8">
        <w:rPr>
          <w:rFonts w:cs="DengXian"/>
          <w:szCs w:val="21"/>
          <w:lang w:eastAsia="ko-KR"/>
        </w:rPr>
        <w:t xml:space="preserve"> </w:t>
      </w:r>
      <w:r w:rsidRPr="00634198">
        <w:rPr>
          <w:rFonts w:cs="DengXian"/>
          <w:szCs w:val="21"/>
          <w:lang w:eastAsia="ko-KR"/>
        </w:rPr>
        <w:t xml:space="preserve">into </w:t>
      </w:r>
      <w:r>
        <w:rPr>
          <w:rFonts w:cs="DengXian"/>
          <w:szCs w:val="21"/>
          <w:lang w:eastAsia="ko-KR"/>
        </w:rPr>
        <w:t xml:space="preserve">the </w:t>
      </w:r>
      <w:r w:rsidRPr="008A0BF8">
        <w:rPr>
          <w:rFonts w:cs="DengXian" w:hint="eastAsia"/>
          <w:szCs w:val="21"/>
          <w:lang w:eastAsia="ko-KR"/>
        </w:rPr>
        <w:t>n</w:t>
      </w:r>
      <w:r>
        <w:rPr>
          <w:rFonts w:cs="DengXian"/>
          <w:szCs w:val="21"/>
          <w:lang w:eastAsia="ko-KR"/>
        </w:rPr>
        <w:t>75</w:t>
      </w:r>
      <w:r w:rsidRPr="00634198">
        <w:rPr>
          <w:rFonts w:cs="DengXian"/>
          <w:szCs w:val="21"/>
          <w:lang w:eastAsia="ko-KR"/>
        </w:rPr>
        <w:t xml:space="preserve"> Rx </w:t>
      </w:r>
      <w:r w:rsidRPr="008A0BF8">
        <w:rPr>
          <w:rFonts w:cs="DengXian" w:hint="eastAsia"/>
          <w:szCs w:val="21"/>
          <w:lang w:eastAsia="ko-KR"/>
        </w:rPr>
        <w:t>b</w:t>
      </w:r>
      <w:r w:rsidRPr="00634198">
        <w:rPr>
          <w:rFonts w:cs="DengXian"/>
          <w:szCs w:val="21"/>
          <w:lang w:eastAsia="ko-KR"/>
        </w:rPr>
        <w:t>and</w:t>
      </w:r>
      <w:r>
        <w:rPr>
          <w:rFonts w:cs="DengXian"/>
          <w:szCs w:val="21"/>
          <w:lang w:eastAsia="ko-KR"/>
        </w:rPr>
        <w:t>.</w:t>
      </w:r>
      <w:r w:rsidRPr="00634198">
        <w:rPr>
          <w:rFonts w:cs="DengXian"/>
          <w:szCs w:val="21"/>
          <w:lang w:eastAsia="ko-KR"/>
        </w:rPr>
        <w:t xml:space="preserve"> </w:t>
      </w:r>
    </w:p>
    <w:p w14:paraId="11DFC7BE" w14:textId="395C39AA" w:rsidR="00126CBF" w:rsidRPr="006C68CC" w:rsidRDefault="00126CBF" w:rsidP="006C68CC">
      <w:pPr>
        <w:pStyle w:val="Heading4"/>
        <w:rPr>
          <w:rFonts w:cs="Arial"/>
          <w:lang w:eastAsia="zh-CN"/>
        </w:rPr>
      </w:pPr>
      <w:bookmarkStart w:id="117" w:name="_Toc183507698"/>
      <w:r w:rsidRPr="006C68CC">
        <w:rPr>
          <w:rFonts w:cs="Arial"/>
          <w:lang w:eastAsia="zh-CN"/>
        </w:rPr>
        <w:t>5.</w:t>
      </w:r>
      <w:r>
        <w:rPr>
          <w:rFonts w:cs="Arial"/>
          <w:lang w:eastAsia="zh-CN"/>
        </w:rPr>
        <w:t>2</w:t>
      </w:r>
      <w:r w:rsidRPr="006C68CC">
        <w:rPr>
          <w:rFonts w:cs="Arial"/>
          <w:lang w:eastAsia="zh-CN"/>
        </w:rPr>
        <w:t>.2.2</w:t>
      </w:r>
      <w:r w:rsidRPr="006C68CC">
        <w:rPr>
          <w:rFonts w:cs="Arial"/>
          <w:lang w:eastAsia="zh-CN"/>
        </w:rPr>
        <w:tab/>
        <w:t>REFSENS requirements</w:t>
      </w:r>
      <w:bookmarkEnd w:id="117"/>
    </w:p>
    <w:p w14:paraId="50FE8A61" w14:textId="77777777" w:rsidR="00126CBF" w:rsidRDefault="00126CBF" w:rsidP="00126CBF">
      <w:pPr>
        <w:pStyle w:val="B1"/>
        <w:ind w:left="0" w:firstLine="0"/>
        <w:jc w:val="both"/>
      </w:pPr>
      <w:r>
        <w:t xml:space="preserve">Based on the co-existence studies there is </w:t>
      </w:r>
      <w:r>
        <w:rPr>
          <w:rFonts w:hint="eastAsia"/>
          <w:lang w:eastAsia="zh-CN"/>
        </w:rPr>
        <w:t>no</w:t>
      </w:r>
      <w:r>
        <w:t xml:space="preserve"> need to define MSD values.</w:t>
      </w:r>
    </w:p>
    <w:p w14:paraId="65B4C00D" w14:textId="77777777" w:rsidR="009B2EE2" w:rsidRDefault="009B2EE2" w:rsidP="00126CBF">
      <w:pPr>
        <w:pStyle w:val="B1"/>
        <w:ind w:left="0" w:firstLine="0"/>
        <w:jc w:val="both"/>
      </w:pPr>
    </w:p>
    <w:p w14:paraId="30696B7C" w14:textId="52EF835E" w:rsidR="009B2EE2" w:rsidRDefault="009B2EE2" w:rsidP="006C68CC">
      <w:pPr>
        <w:pStyle w:val="Heading2"/>
      </w:pPr>
      <w:bookmarkStart w:id="118" w:name="_Toc183507699"/>
      <w:r>
        <w:t>5.3</w:t>
      </w:r>
      <w:r>
        <w:tab/>
        <w:t>CA_n8-n28-n75</w:t>
      </w:r>
      <w:bookmarkEnd w:id="118"/>
    </w:p>
    <w:p w14:paraId="574D32E9" w14:textId="24766FD9" w:rsidR="009B2EE2" w:rsidRPr="006C68CC" w:rsidRDefault="009B2EE2" w:rsidP="009B2EE2">
      <w:pPr>
        <w:pStyle w:val="Heading3"/>
        <w:rPr>
          <w:rFonts w:cs="Arial"/>
          <w:szCs w:val="28"/>
          <w:lang w:val="en-US" w:eastAsia="zh-CN"/>
        </w:rPr>
      </w:pPr>
      <w:bookmarkStart w:id="119" w:name="_Toc183507700"/>
      <w:r w:rsidRPr="006C68CC">
        <w:rPr>
          <w:rFonts w:cs="Arial"/>
          <w:szCs w:val="28"/>
          <w:lang w:val="en-US" w:eastAsia="zh-CN"/>
        </w:rPr>
        <w:t>5.</w:t>
      </w:r>
      <w:r>
        <w:rPr>
          <w:rFonts w:cs="Arial"/>
          <w:szCs w:val="28"/>
          <w:lang w:val="en-US" w:eastAsia="zh-CN"/>
        </w:rPr>
        <w:t>3</w:t>
      </w:r>
      <w:r w:rsidRPr="006C68CC">
        <w:rPr>
          <w:rFonts w:cs="Arial"/>
          <w:szCs w:val="28"/>
          <w:lang w:val="en-US" w:eastAsia="zh-CN"/>
        </w:rPr>
        <w:t>.1</w:t>
      </w:r>
      <w:r w:rsidRPr="006C68CC">
        <w:rPr>
          <w:rFonts w:cs="Arial"/>
          <w:szCs w:val="28"/>
          <w:lang w:val="en-US" w:eastAsia="zh-CN"/>
        </w:rPr>
        <w:tab/>
        <w:t>Common for 1 band UL and 2 bands UL CA</w:t>
      </w:r>
      <w:bookmarkEnd w:id="119"/>
    </w:p>
    <w:p w14:paraId="47A6FDB2" w14:textId="1649DEE5" w:rsidR="009B2EE2" w:rsidRDefault="009B2EE2" w:rsidP="009B2EE2">
      <w:pPr>
        <w:pStyle w:val="Heading4"/>
        <w:rPr>
          <w:rFonts w:cs="Arial"/>
          <w:lang w:eastAsia="zh-CN"/>
        </w:rPr>
      </w:pPr>
      <w:bookmarkStart w:id="120" w:name="_Toc183507701"/>
      <w:r w:rsidRPr="006C68CC">
        <w:rPr>
          <w:rFonts w:cs="Arial"/>
          <w:lang w:eastAsia="zh-CN"/>
        </w:rPr>
        <w:t>5.</w:t>
      </w:r>
      <w:r>
        <w:rPr>
          <w:rFonts w:cs="Arial"/>
          <w:lang w:eastAsia="zh-CN"/>
        </w:rPr>
        <w:t>3</w:t>
      </w:r>
      <w:r w:rsidRPr="006C68CC">
        <w:rPr>
          <w:rFonts w:cs="Arial"/>
          <w:lang w:eastAsia="zh-CN"/>
        </w:rPr>
        <w:t>.1.1</w:t>
      </w:r>
      <w:r w:rsidRPr="006C68CC">
        <w:rPr>
          <w:rFonts w:cs="Arial"/>
          <w:lang w:eastAsia="zh-CN"/>
        </w:rPr>
        <w:tab/>
      </w:r>
      <w:r>
        <w:rPr>
          <w:rFonts w:cs="Arial"/>
          <w:lang w:eastAsia="zh-CN"/>
        </w:rPr>
        <w:t>Operating bands for CA</w:t>
      </w:r>
      <w:bookmarkEnd w:id="120"/>
    </w:p>
    <w:p w14:paraId="6C5F6277" w14:textId="22D49B7B" w:rsidR="009B2EE2" w:rsidRPr="009B2EE2" w:rsidRDefault="009B2EE2" w:rsidP="009B2EE2">
      <w:pPr>
        <w:pStyle w:val="TH"/>
        <w:rPr>
          <w:rFonts w:cs="Arial"/>
        </w:rPr>
      </w:pPr>
      <w:r>
        <w:rPr>
          <w:rFonts w:cs="Arial"/>
        </w:rPr>
        <w:t xml:space="preserve">Table </w:t>
      </w:r>
      <w:r w:rsidRPr="006C68CC">
        <w:rPr>
          <w:rFonts w:cs="Arial"/>
        </w:rPr>
        <w:t>5.3</w:t>
      </w:r>
      <w:r>
        <w:rPr>
          <w:rFonts w:cs="Arial"/>
        </w:rPr>
        <w:t>.</w:t>
      </w:r>
      <w:r w:rsidRPr="006C68CC">
        <w:rPr>
          <w:rFonts w:cs="Arial"/>
        </w:rPr>
        <w:t>1</w:t>
      </w:r>
      <w:r>
        <w:rPr>
          <w:rFonts w:cs="Arial"/>
        </w:rPr>
        <w:t>.1-1</w:t>
      </w:r>
      <w:r w:rsidRPr="009B2EE2">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9B2EE2" w:rsidRPr="004D6DE3" w14:paraId="5DA820F7" w14:textId="77777777" w:rsidTr="008645D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251500A" w14:textId="77777777" w:rsidR="009B2EE2" w:rsidRPr="004D6DE3" w:rsidRDefault="009B2EE2" w:rsidP="008645DB">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4785D30"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89BADD7"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768DBCF" w14:textId="77777777" w:rsidR="009B2EE2" w:rsidRPr="004D6DE3" w:rsidRDefault="009B2EE2" w:rsidP="008645DB">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CC571B6"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9B2EE2" w:rsidRPr="004D6DE3" w14:paraId="16ADAECB" w14:textId="77777777" w:rsidTr="008645D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605995F" w14:textId="77777777" w:rsidR="009B2EE2" w:rsidRPr="004D6DE3" w:rsidRDefault="009B2EE2"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FD98BBA"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7D263F2"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D50FAAE" w14:textId="77777777" w:rsidR="009B2EE2" w:rsidRPr="004D6DE3" w:rsidRDefault="009B2EE2" w:rsidP="008645DB">
            <w:pPr>
              <w:spacing w:after="0"/>
              <w:rPr>
                <w:rFonts w:ascii="Arial" w:eastAsia="Calibri" w:hAnsi="Arial" w:cs="Arial"/>
                <w:b/>
                <w:bCs/>
                <w:sz w:val="18"/>
                <w:szCs w:val="18"/>
                <w:lang w:val="en-US" w:eastAsia="zh-CN"/>
              </w:rPr>
            </w:pPr>
          </w:p>
        </w:tc>
      </w:tr>
      <w:tr w:rsidR="009B2EE2" w:rsidRPr="004D6DE3" w14:paraId="3DAAA958" w14:textId="77777777" w:rsidTr="008645D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0176376" w14:textId="77777777" w:rsidR="009B2EE2" w:rsidRPr="004D6DE3" w:rsidRDefault="009B2EE2"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C4F64CF"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CDB22DA"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DD4F43E" w14:textId="77777777" w:rsidR="009B2EE2" w:rsidRPr="004D6DE3" w:rsidRDefault="009B2EE2" w:rsidP="008645DB">
            <w:pPr>
              <w:spacing w:after="0"/>
              <w:rPr>
                <w:rFonts w:ascii="Arial" w:eastAsia="Calibri" w:hAnsi="Arial" w:cs="Arial"/>
                <w:b/>
                <w:bCs/>
                <w:sz w:val="18"/>
                <w:szCs w:val="18"/>
                <w:lang w:val="en-US" w:eastAsia="zh-CN"/>
              </w:rPr>
            </w:pPr>
          </w:p>
        </w:tc>
      </w:tr>
      <w:tr w:rsidR="009B2EE2" w:rsidRPr="004D6DE3" w14:paraId="16718BD7"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72F5EFF" w14:textId="77777777" w:rsidR="009B2EE2" w:rsidRPr="004D6DE3" w:rsidRDefault="009B2EE2"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8</w:t>
            </w:r>
          </w:p>
        </w:tc>
        <w:tc>
          <w:tcPr>
            <w:tcW w:w="3536" w:type="dxa"/>
            <w:tcBorders>
              <w:top w:val="single" w:sz="4" w:space="0" w:color="auto"/>
              <w:left w:val="single" w:sz="4" w:space="0" w:color="auto"/>
              <w:bottom w:val="single" w:sz="4" w:space="0" w:color="auto"/>
              <w:right w:val="single" w:sz="4" w:space="0" w:color="auto"/>
            </w:tcBorders>
          </w:tcPr>
          <w:p w14:paraId="4F5C4829" w14:textId="77777777" w:rsidR="009B2EE2" w:rsidRPr="00A1115A" w:rsidRDefault="009B2EE2" w:rsidP="008645DB">
            <w:pPr>
              <w:pStyle w:val="TAC"/>
            </w:pPr>
            <w:r w:rsidRPr="00A1115A">
              <w:t>880 MHz – 915 MHz</w:t>
            </w:r>
          </w:p>
        </w:tc>
        <w:tc>
          <w:tcPr>
            <w:tcW w:w="3116" w:type="dxa"/>
            <w:tcBorders>
              <w:top w:val="single" w:sz="4" w:space="0" w:color="auto"/>
              <w:left w:val="single" w:sz="4" w:space="0" w:color="auto"/>
              <w:bottom w:val="single" w:sz="4" w:space="0" w:color="auto"/>
              <w:right w:val="single" w:sz="4" w:space="0" w:color="auto"/>
            </w:tcBorders>
          </w:tcPr>
          <w:p w14:paraId="22491979" w14:textId="77777777" w:rsidR="009B2EE2" w:rsidRPr="00A1115A" w:rsidRDefault="009B2EE2" w:rsidP="008645DB">
            <w:pPr>
              <w:pStyle w:val="TAC"/>
            </w:pPr>
            <w:r w:rsidRPr="00A1115A">
              <w:t>925 MHz – 960 MHz</w:t>
            </w:r>
          </w:p>
        </w:tc>
        <w:tc>
          <w:tcPr>
            <w:tcW w:w="1043" w:type="dxa"/>
            <w:tcBorders>
              <w:top w:val="single" w:sz="4" w:space="0" w:color="auto"/>
              <w:left w:val="single" w:sz="4" w:space="0" w:color="auto"/>
              <w:bottom w:val="single" w:sz="4" w:space="0" w:color="auto"/>
              <w:right w:val="single" w:sz="4" w:space="0" w:color="auto"/>
            </w:tcBorders>
          </w:tcPr>
          <w:p w14:paraId="696302DB" w14:textId="77777777" w:rsidR="009B2EE2" w:rsidRPr="00A1115A" w:rsidRDefault="009B2EE2" w:rsidP="008645DB">
            <w:pPr>
              <w:pStyle w:val="TAC"/>
            </w:pPr>
            <w:r w:rsidRPr="00A1115A">
              <w:t>FDD</w:t>
            </w:r>
          </w:p>
        </w:tc>
      </w:tr>
      <w:tr w:rsidR="009B2EE2" w:rsidRPr="004D6DE3" w14:paraId="510DCF70"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D0E6963" w14:textId="77777777" w:rsidR="009B2EE2" w:rsidRPr="004D6DE3" w:rsidRDefault="009B2EE2" w:rsidP="008645DB">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28</w:t>
            </w:r>
          </w:p>
        </w:tc>
        <w:tc>
          <w:tcPr>
            <w:tcW w:w="3536" w:type="dxa"/>
            <w:tcBorders>
              <w:top w:val="single" w:sz="4" w:space="0" w:color="auto"/>
              <w:left w:val="single" w:sz="4" w:space="0" w:color="auto"/>
              <w:bottom w:val="single" w:sz="4" w:space="0" w:color="auto"/>
              <w:right w:val="single" w:sz="4" w:space="0" w:color="auto"/>
            </w:tcBorders>
          </w:tcPr>
          <w:p w14:paraId="4CEDA9DF" w14:textId="77777777" w:rsidR="009B2EE2" w:rsidRPr="00A1115A" w:rsidRDefault="009B2EE2" w:rsidP="008645DB">
            <w:pPr>
              <w:pStyle w:val="TAC"/>
            </w:pPr>
            <w:r>
              <w:t>703</w:t>
            </w:r>
            <w:r w:rsidRPr="00A1115A">
              <w:t xml:space="preserve"> MHz – </w:t>
            </w:r>
            <w:r>
              <w:t>748</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549A9E9C" w14:textId="77777777" w:rsidR="009B2EE2" w:rsidRPr="00A1115A" w:rsidRDefault="009B2EE2" w:rsidP="008645DB">
            <w:pPr>
              <w:pStyle w:val="TAC"/>
            </w:pPr>
            <w:r w:rsidRPr="00A1115A">
              <w:t>7</w:t>
            </w:r>
            <w:r>
              <w:t>58</w:t>
            </w:r>
            <w:r w:rsidRPr="00A1115A">
              <w:t xml:space="preserve"> MHz – 8</w:t>
            </w:r>
            <w:r>
              <w:t>03</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4AC3B544" w14:textId="77777777" w:rsidR="009B2EE2" w:rsidRPr="00A1115A" w:rsidRDefault="009B2EE2" w:rsidP="008645DB">
            <w:pPr>
              <w:pStyle w:val="TAC"/>
            </w:pPr>
            <w:r w:rsidRPr="00A1115A">
              <w:t>FDD</w:t>
            </w:r>
          </w:p>
        </w:tc>
      </w:tr>
      <w:tr w:rsidR="009B2EE2" w:rsidRPr="004D6DE3" w14:paraId="60DB0FD2"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9DBDE72" w14:textId="77777777" w:rsidR="009B2EE2" w:rsidRPr="004D6DE3" w:rsidRDefault="009B2EE2"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22F17E54" w14:textId="77777777" w:rsidR="009B2EE2" w:rsidRPr="00A1115A" w:rsidRDefault="009B2EE2" w:rsidP="008645DB">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258817DC" w14:textId="77777777" w:rsidR="009B2EE2" w:rsidRPr="00A1115A" w:rsidRDefault="009B2EE2" w:rsidP="008645DB">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7108275D" w14:textId="77777777" w:rsidR="009B2EE2" w:rsidRPr="00A1115A" w:rsidRDefault="009B2EE2" w:rsidP="008645DB">
            <w:pPr>
              <w:pStyle w:val="TAC"/>
            </w:pPr>
            <w:r w:rsidRPr="00A1115A">
              <w:t>SDL</w:t>
            </w:r>
            <w:r>
              <w:rPr>
                <w:vertAlign w:val="superscript"/>
              </w:rPr>
              <w:t>19</w:t>
            </w:r>
          </w:p>
        </w:tc>
      </w:tr>
    </w:tbl>
    <w:p w14:paraId="4EFAE100" w14:textId="77777777" w:rsidR="009B2EE2" w:rsidRDefault="009B2EE2" w:rsidP="009B2EE2">
      <w:pPr>
        <w:rPr>
          <w:lang w:eastAsia="zh-CN"/>
        </w:rPr>
      </w:pPr>
    </w:p>
    <w:p w14:paraId="0996A48E" w14:textId="0D5A0F10" w:rsidR="009B2EE2" w:rsidRPr="005D2633" w:rsidRDefault="009B2EE2" w:rsidP="009B2EE2">
      <w:pPr>
        <w:pStyle w:val="Heading4"/>
        <w:rPr>
          <w:rFonts w:cs="Arial"/>
          <w:lang w:eastAsia="zh-CN"/>
        </w:rPr>
      </w:pPr>
      <w:bookmarkStart w:id="121" w:name="_Toc183507702"/>
      <w:r w:rsidRPr="005D2633">
        <w:rPr>
          <w:rFonts w:cs="Arial"/>
          <w:lang w:eastAsia="zh-CN"/>
        </w:rPr>
        <w:t>5.</w:t>
      </w:r>
      <w:r>
        <w:rPr>
          <w:rFonts w:cs="Arial"/>
          <w:lang w:eastAsia="zh-CN"/>
        </w:rPr>
        <w:t>3</w:t>
      </w:r>
      <w:r w:rsidRPr="005D2633">
        <w:rPr>
          <w:rFonts w:cs="Arial"/>
          <w:lang w:eastAsia="zh-CN"/>
        </w:rPr>
        <w:t>.1.2</w:t>
      </w:r>
      <w:r w:rsidRPr="005D2633">
        <w:rPr>
          <w:rFonts w:cs="Arial"/>
          <w:lang w:eastAsia="zh-CN"/>
        </w:rPr>
        <w:tab/>
      </w:r>
      <w:r>
        <w:rPr>
          <w:rFonts w:cs="Arial"/>
          <w:lang w:eastAsia="zh-CN"/>
        </w:rPr>
        <w:t>Channel bandwidths per operating band for CA</w:t>
      </w:r>
      <w:bookmarkEnd w:id="121"/>
    </w:p>
    <w:p w14:paraId="7333901C" w14:textId="593AABB9" w:rsidR="009B2EE2" w:rsidRPr="006C68CC" w:rsidRDefault="009B2EE2" w:rsidP="009B2EE2">
      <w:pPr>
        <w:pStyle w:val="TH"/>
        <w:rPr>
          <w:rFonts w:cs="Arial"/>
        </w:rPr>
      </w:pPr>
      <w:r>
        <w:rPr>
          <w:rFonts w:cs="Arial"/>
        </w:rPr>
        <w:t xml:space="preserve">Table </w:t>
      </w:r>
      <w:r w:rsidRPr="006C68CC">
        <w:rPr>
          <w:rFonts w:cs="Arial"/>
        </w:rPr>
        <w:t>5.3.1</w:t>
      </w:r>
      <w:r>
        <w:rPr>
          <w:rFonts w:cs="Arial"/>
        </w:rPr>
        <w:t xml:space="preserve">.2-1: Supported bandwidths per </w:t>
      </w:r>
      <w:r w:rsidRPr="006C68CC">
        <w:rPr>
          <w:rFonts w:cs="Arial"/>
        </w:rPr>
        <w:t>CA</w:t>
      </w:r>
      <w:r>
        <w:rPr>
          <w:rFonts w:cs="Arial"/>
        </w:rPr>
        <w:t xml:space="preserve"> band combination</w:t>
      </w:r>
    </w:p>
    <w:tbl>
      <w:tblPr>
        <w:tblW w:w="4777" w:type="pct"/>
        <w:tblLook w:val="04A0" w:firstRow="1" w:lastRow="0" w:firstColumn="1" w:lastColumn="0" w:noHBand="0" w:noVBand="1"/>
      </w:tblPr>
      <w:tblGrid>
        <w:gridCol w:w="1699"/>
        <w:gridCol w:w="1878"/>
        <w:gridCol w:w="674"/>
        <w:gridCol w:w="3664"/>
        <w:gridCol w:w="1286"/>
      </w:tblGrid>
      <w:tr w:rsidR="009B2EE2" w:rsidRPr="004D6DE3" w14:paraId="6EB87AE7" w14:textId="77777777" w:rsidTr="008645DB">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2C68AD" w14:textId="77777777" w:rsidR="009B2EE2" w:rsidRPr="004D6DE3" w:rsidRDefault="009B2EE2" w:rsidP="008645DB">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9B2EE2" w:rsidRPr="004D6DE3" w14:paraId="71137D64" w14:textId="77777777" w:rsidTr="008645DB">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364FE9C1" w14:textId="77777777" w:rsidR="009B2EE2" w:rsidRPr="004D6DE3" w:rsidRDefault="009B2EE2" w:rsidP="008645DB">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2C75214" w14:textId="77777777" w:rsidR="009B2EE2" w:rsidRPr="004D6DE3" w:rsidRDefault="009B2EE2" w:rsidP="008645DB">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23A48F40" w14:textId="77777777" w:rsidR="009B2EE2" w:rsidRPr="004D6DE3" w:rsidRDefault="009B2EE2" w:rsidP="008645DB">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7B1856C0" w14:textId="77777777" w:rsidR="009B2EE2" w:rsidRPr="004D6DE3" w:rsidRDefault="009B2EE2" w:rsidP="008645DB">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6FC4EF0B" w14:textId="77777777" w:rsidR="009B2EE2" w:rsidRPr="004D6DE3" w:rsidRDefault="009B2EE2" w:rsidP="008645DB">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9B2EE2" w:rsidRPr="004D6DE3" w14:paraId="60437126" w14:textId="77777777" w:rsidTr="008645DB">
        <w:trPr>
          <w:trHeight w:val="70"/>
        </w:trPr>
        <w:tc>
          <w:tcPr>
            <w:tcW w:w="931" w:type="pct"/>
            <w:tcBorders>
              <w:top w:val="single" w:sz="4" w:space="0" w:color="auto"/>
              <w:left w:val="single" w:sz="4" w:space="0" w:color="auto"/>
              <w:right w:val="single" w:sz="4" w:space="0" w:color="auto"/>
            </w:tcBorders>
            <w:shd w:val="clear" w:color="auto" w:fill="auto"/>
            <w:vAlign w:val="center"/>
          </w:tcPr>
          <w:p w14:paraId="13BE6409" w14:textId="77777777" w:rsidR="009B2EE2" w:rsidRPr="004D6DE3" w:rsidRDefault="009B2EE2" w:rsidP="008645DB">
            <w:pPr>
              <w:spacing w:after="0"/>
              <w:rPr>
                <w:rFonts w:ascii="Arial" w:hAnsi="Arial" w:cs="Arial"/>
                <w:color w:val="000000"/>
                <w:sz w:val="18"/>
                <w:szCs w:val="18"/>
              </w:rPr>
            </w:pPr>
            <w:r w:rsidRPr="00504502">
              <w:rPr>
                <w:rFonts w:ascii="Arial" w:hAnsi="Arial" w:cs="Arial"/>
                <w:color w:val="000000"/>
                <w:sz w:val="18"/>
                <w:szCs w:val="18"/>
              </w:rPr>
              <w:t>CA_n8A-n2</w:t>
            </w:r>
            <w:r>
              <w:rPr>
                <w:rFonts w:ascii="Arial" w:hAnsi="Arial" w:cs="Arial"/>
                <w:color w:val="000000"/>
                <w:sz w:val="18"/>
                <w:szCs w:val="18"/>
              </w:rPr>
              <w:t>8</w:t>
            </w:r>
            <w:r w:rsidRPr="00504502">
              <w:rPr>
                <w:rFonts w:ascii="Arial" w:hAnsi="Arial" w:cs="Arial"/>
                <w:color w:val="000000"/>
                <w:sz w:val="18"/>
                <w:szCs w:val="18"/>
              </w:rPr>
              <w:t>A-n75A</w:t>
            </w:r>
          </w:p>
        </w:tc>
        <w:tc>
          <w:tcPr>
            <w:tcW w:w="1028" w:type="pct"/>
            <w:tcBorders>
              <w:top w:val="single" w:sz="4" w:space="0" w:color="auto"/>
              <w:left w:val="nil"/>
              <w:right w:val="single" w:sz="4" w:space="0" w:color="auto"/>
            </w:tcBorders>
            <w:shd w:val="clear" w:color="auto" w:fill="auto"/>
          </w:tcPr>
          <w:p w14:paraId="0A1066BE" w14:textId="77777777" w:rsidR="009B2EE2" w:rsidRDefault="009B2EE2" w:rsidP="008645DB">
            <w:pPr>
              <w:spacing w:after="0"/>
            </w:pPr>
            <w:r w:rsidRPr="00F01133">
              <w:rPr>
                <w:rFonts w:ascii="Arial" w:hAnsi="Arial" w:cs="Arial"/>
                <w:color w:val="000000"/>
                <w:sz w:val="18"/>
                <w:szCs w:val="18"/>
              </w:rPr>
              <w:t>CA_n8A-n2</w:t>
            </w:r>
            <w:r>
              <w:rPr>
                <w:rFonts w:ascii="Arial" w:hAnsi="Arial" w:cs="Arial"/>
                <w:color w:val="000000"/>
                <w:sz w:val="18"/>
                <w:szCs w:val="18"/>
              </w:rPr>
              <w:t>8</w:t>
            </w:r>
            <w:r w:rsidRPr="00F01133">
              <w:rPr>
                <w:rFonts w:ascii="Arial"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24246B7" w14:textId="77777777" w:rsidR="009B2EE2" w:rsidRPr="004D6DE3" w:rsidRDefault="009B2EE2"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39F9D18" w14:textId="77777777" w:rsidR="009B2EE2" w:rsidRPr="004D6DE3" w:rsidRDefault="009B2EE2" w:rsidP="008645DB">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8</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0D5A678E" w14:textId="77777777" w:rsidR="009B2EE2" w:rsidRPr="004D6DE3" w:rsidRDefault="009B2EE2" w:rsidP="008645DB">
            <w:pPr>
              <w:spacing w:before="100" w:beforeAutospacing="1" w:after="0"/>
              <w:jc w:val="center"/>
              <w:rPr>
                <w:rFonts w:ascii="Arial" w:hAnsi="Arial" w:cs="Arial"/>
                <w:sz w:val="18"/>
                <w:szCs w:val="18"/>
              </w:rPr>
            </w:pPr>
            <w:r w:rsidRPr="001106AE">
              <w:rPr>
                <w:rFonts w:ascii="Arial" w:hAnsi="Arial" w:cs="Arial"/>
                <w:sz w:val="18"/>
                <w:szCs w:val="18"/>
                <w:lang w:val="en-US" w:eastAsia="zh-CN" w:bidi="ar"/>
              </w:rPr>
              <w:t xml:space="preserve">4 </w:t>
            </w:r>
            <w:r w:rsidRPr="001106AE">
              <w:rPr>
                <w:rFonts w:ascii="Arial" w:hAnsi="Arial" w:cs="Arial" w:hint="eastAsia"/>
                <w:sz w:val="18"/>
                <w:szCs w:val="18"/>
                <w:lang w:val="en-US" w:eastAsia="zh-CN" w:bidi="ar"/>
              </w:rPr>
              <w:t>and</w:t>
            </w:r>
            <w:r w:rsidRPr="001106AE">
              <w:rPr>
                <w:rFonts w:ascii="Arial" w:hAnsi="Arial" w:cs="Arial"/>
                <w:sz w:val="18"/>
                <w:szCs w:val="18"/>
              </w:rPr>
              <w:t xml:space="preserve"> 5</w:t>
            </w:r>
          </w:p>
        </w:tc>
      </w:tr>
      <w:tr w:rsidR="009B2EE2" w:rsidRPr="004D6DE3" w14:paraId="43A416D1" w14:textId="77777777" w:rsidTr="008645DB">
        <w:trPr>
          <w:trHeight w:val="70"/>
        </w:trPr>
        <w:tc>
          <w:tcPr>
            <w:tcW w:w="931" w:type="pct"/>
            <w:tcBorders>
              <w:left w:val="single" w:sz="4" w:space="0" w:color="auto"/>
              <w:right w:val="single" w:sz="4" w:space="0" w:color="auto"/>
            </w:tcBorders>
            <w:shd w:val="clear" w:color="auto" w:fill="auto"/>
            <w:vAlign w:val="center"/>
          </w:tcPr>
          <w:p w14:paraId="1658B259" w14:textId="77777777" w:rsidR="009B2EE2" w:rsidRPr="004D6DE3" w:rsidRDefault="009B2EE2" w:rsidP="008645DB">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63BEB741" w14:textId="77777777" w:rsidR="009B2EE2" w:rsidRDefault="009B2EE2" w:rsidP="008645DB"/>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68917ED" w14:textId="77777777" w:rsidR="009B2EE2" w:rsidRPr="004D6DE3" w:rsidRDefault="009B2EE2"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28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467945E" w14:textId="77777777" w:rsidR="009B2EE2" w:rsidRPr="004D6DE3" w:rsidRDefault="009B2EE2" w:rsidP="008645DB">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28</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44B3DFF8" w14:textId="77777777" w:rsidR="009B2EE2" w:rsidRPr="004D6DE3" w:rsidRDefault="009B2EE2" w:rsidP="008645DB">
            <w:pPr>
              <w:spacing w:after="0"/>
              <w:rPr>
                <w:rFonts w:ascii="Arial" w:hAnsi="Arial" w:cs="Arial"/>
                <w:sz w:val="18"/>
                <w:szCs w:val="18"/>
              </w:rPr>
            </w:pPr>
          </w:p>
        </w:tc>
      </w:tr>
      <w:tr w:rsidR="009B2EE2" w:rsidRPr="004D6DE3" w14:paraId="07D6E634" w14:textId="77777777" w:rsidTr="008645DB">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090C3515" w14:textId="77777777" w:rsidR="009B2EE2" w:rsidRPr="004D6DE3" w:rsidRDefault="009B2EE2" w:rsidP="008645DB">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345D2259" w14:textId="77777777" w:rsidR="009B2EE2" w:rsidRDefault="009B2EE2" w:rsidP="008645DB"/>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3FB8140" w14:textId="77777777" w:rsidR="009B2EE2" w:rsidRPr="004D6DE3" w:rsidRDefault="009B2EE2"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29A7B0D" w14:textId="77777777" w:rsidR="009B2EE2" w:rsidRPr="004D6DE3" w:rsidRDefault="009B2EE2" w:rsidP="008645DB">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4B6F4C82" w14:textId="77777777" w:rsidR="009B2EE2" w:rsidRPr="004D6DE3" w:rsidRDefault="009B2EE2" w:rsidP="008645DB">
            <w:pPr>
              <w:spacing w:after="0"/>
              <w:rPr>
                <w:rFonts w:ascii="Arial" w:hAnsi="Arial" w:cs="Arial"/>
                <w:sz w:val="18"/>
                <w:szCs w:val="18"/>
              </w:rPr>
            </w:pPr>
          </w:p>
        </w:tc>
      </w:tr>
    </w:tbl>
    <w:p w14:paraId="5A4A1D99" w14:textId="77777777" w:rsidR="009B2EE2" w:rsidRDefault="009B2EE2" w:rsidP="009B2EE2">
      <w:pPr>
        <w:spacing w:after="0"/>
        <w:rPr>
          <w:rFonts w:eastAsia="Calibri"/>
          <w:lang w:eastAsia="ko-KR"/>
        </w:rPr>
      </w:pPr>
    </w:p>
    <w:p w14:paraId="685E6613" w14:textId="77777777" w:rsidR="009B2EE2" w:rsidRPr="004D6DE3" w:rsidRDefault="009B2EE2" w:rsidP="009B2EE2">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087ECB89" w14:textId="77777777" w:rsidR="009B2EE2" w:rsidRDefault="009B2EE2" w:rsidP="009B2EE2"/>
    <w:p w14:paraId="0352F814" w14:textId="7503EFF9" w:rsidR="009B2EE2" w:rsidRPr="006C68CC" w:rsidRDefault="009B2EE2" w:rsidP="009B2EE2">
      <w:pPr>
        <w:pStyle w:val="Heading4"/>
        <w:rPr>
          <w:rFonts w:cs="Arial"/>
          <w:lang w:eastAsia="zh-CN"/>
        </w:rPr>
      </w:pPr>
      <w:bookmarkStart w:id="122" w:name="_Toc183507703"/>
      <w:r w:rsidRPr="005D2633">
        <w:rPr>
          <w:rFonts w:cs="Arial"/>
          <w:lang w:eastAsia="zh-CN"/>
        </w:rPr>
        <w:t>5.</w:t>
      </w:r>
      <w:r>
        <w:rPr>
          <w:rFonts w:cs="Arial"/>
          <w:lang w:eastAsia="zh-CN"/>
        </w:rPr>
        <w:t>3</w:t>
      </w:r>
      <w:r w:rsidRPr="005D2633">
        <w:rPr>
          <w:rFonts w:cs="Arial"/>
          <w:lang w:eastAsia="zh-CN"/>
        </w:rPr>
        <w:t>.1.</w:t>
      </w:r>
      <w:r>
        <w:rPr>
          <w:rFonts w:cs="Arial"/>
          <w:lang w:eastAsia="zh-CN"/>
        </w:rPr>
        <w:t>3</w:t>
      </w:r>
      <w:r w:rsidRPr="005D2633">
        <w:rPr>
          <w:rFonts w:cs="Arial"/>
          <w:lang w:eastAsia="zh-CN"/>
        </w:rPr>
        <w:tab/>
      </w:r>
      <w:r w:rsidRPr="006C68CC">
        <w:rPr>
          <w:rFonts w:cs="Arial"/>
          <w:lang w:eastAsia="zh-CN"/>
        </w:rPr>
        <w:t>∆T</w:t>
      </w:r>
      <w:r w:rsidRPr="006C68CC">
        <w:rPr>
          <w:rFonts w:cs="Arial"/>
          <w:vertAlign w:val="subscript"/>
          <w:lang w:eastAsia="zh-CN"/>
        </w:rPr>
        <w:t>IB,c</w:t>
      </w:r>
      <w:r w:rsidRPr="006C68CC">
        <w:rPr>
          <w:rFonts w:cs="Arial"/>
          <w:lang w:eastAsia="zh-CN"/>
        </w:rPr>
        <w:t xml:space="preserve"> and ∆R</w:t>
      </w:r>
      <w:r w:rsidRPr="006C68CC">
        <w:rPr>
          <w:rFonts w:cs="Arial"/>
          <w:vertAlign w:val="subscript"/>
          <w:lang w:eastAsia="zh-CN"/>
        </w:rPr>
        <w:t>IB,c</w:t>
      </w:r>
      <w:r w:rsidRPr="006C68CC">
        <w:rPr>
          <w:rFonts w:cs="Arial"/>
          <w:lang w:eastAsia="zh-CN"/>
        </w:rPr>
        <w:t xml:space="preserve"> values</w:t>
      </w:r>
      <w:bookmarkEnd w:id="122"/>
    </w:p>
    <w:p w14:paraId="2103B850" w14:textId="77777777" w:rsidR="009B2EE2" w:rsidRDefault="009B2EE2" w:rsidP="009B2EE2">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26C28C83" w14:textId="0CE25BA1" w:rsidR="009B2EE2" w:rsidRPr="006C68CC" w:rsidRDefault="009B2EE2" w:rsidP="009B2EE2">
      <w:pPr>
        <w:pStyle w:val="Heading3"/>
        <w:rPr>
          <w:rFonts w:cs="Arial"/>
          <w:szCs w:val="28"/>
          <w:lang w:val="en-US" w:eastAsia="zh-CN"/>
        </w:rPr>
      </w:pPr>
      <w:bookmarkStart w:id="123" w:name="_Toc183507704"/>
      <w:r w:rsidRPr="006C68CC">
        <w:rPr>
          <w:rFonts w:cs="Arial"/>
          <w:szCs w:val="28"/>
          <w:lang w:val="en-US" w:eastAsia="zh-CN"/>
        </w:rPr>
        <w:t>5.</w:t>
      </w:r>
      <w:r>
        <w:rPr>
          <w:rFonts w:cs="Arial"/>
          <w:szCs w:val="28"/>
          <w:lang w:val="en-US" w:eastAsia="zh-CN"/>
        </w:rPr>
        <w:t>3</w:t>
      </w:r>
      <w:r w:rsidRPr="006C68CC">
        <w:rPr>
          <w:rFonts w:cs="Arial"/>
          <w:szCs w:val="28"/>
          <w:lang w:val="en-US" w:eastAsia="zh-CN"/>
        </w:rPr>
        <w:t>.2</w:t>
      </w:r>
      <w:r w:rsidRPr="006C68CC">
        <w:rPr>
          <w:rFonts w:cs="Arial"/>
          <w:szCs w:val="28"/>
          <w:lang w:val="en-US" w:eastAsia="zh-CN"/>
        </w:rPr>
        <w:tab/>
        <w:t>Specific for 2 bands UL CA</w:t>
      </w:r>
      <w:bookmarkEnd w:id="123"/>
    </w:p>
    <w:p w14:paraId="109557F5" w14:textId="0D4EA09B" w:rsidR="009B2EE2" w:rsidRPr="006C68CC" w:rsidRDefault="009B2EE2" w:rsidP="006C68CC">
      <w:pPr>
        <w:pStyle w:val="Heading4"/>
        <w:rPr>
          <w:rFonts w:cs="Arial"/>
          <w:lang w:eastAsia="zh-CN"/>
        </w:rPr>
      </w:pPr>
      <w:bookmarkStart w:id="124" w:name="_Toc183507705"/>
      <w:r w:rsidRPr="006C68CC">
        <w:rPr>
          <w:rFonts w:cs="Arial"/>
          <w:lang w:eastAsia="zh-CN"/>
        </w:rPr>
        <w:t>5.</w:t>
      </w:r>
      <w:r>
        <w:rPr>
          <w:rFonts w:cs="Arial"/>
          <w:lang w:eastAsia="zh-CN"/>
        </w:rPr>
        <w:t>3</w:t>
      </w:r>
      <w:r w:rsidRPr="006C68CC">
        <w:rPr>
          <w:rFonts w:cs="Arial"/>
          <w:lang w:eastAsia="zh-CN"/>
        </w:rPr>
        <w:t>.2.1</w:t>
      </w:r>
      <w:r w:rsidRPr="006C68CC">
        <w:rPr>
          <w:rFonts w:cs="Arial"/>
          <w:lang w:eastAsia="zh-CN"/>
        </w:rPr>
        <w:tab/>
        <w:t>UE co-existence studies</w:t>
      </w:r>
      <w:bookmarkEnd w:id="124"/>
    </w:p>
    <w:p w14:paraId="4C5C07BA" w14:textId="77777777" w:rsidR="009B2EE2" w:rsidRDefault="009B2EE2" w:rsidP="009B2EE2">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01A14D7B" w14:textId="28E9B51E" w:rsidR="009B2EE2" w:rsidRPr="00242348" w:rsidRDefault="009B2EE2" w:rsidP="009B2EE2">
      <w:pPr>
        <w:pStyle w:val="Heading5"/>
        <w:overflowPunct w:val="0"/>
        <w:autoSpaceDE w:val="0"/>
        <w:autoSpaceDN w:val="0"/>
        <w:adjustRightInd w:val="0"/>
        <w:textAlignment w:val="baseline"/>
        <w:rPr>
          <w:snapToGrid w:val="0"/>
          <w:lang w:eastAsia="en-GB"/>
        </w:rPr>
      </w:pPr>
      <w:bookmarkStart w:id="125" w:name="_Toc183507706"/>
      <w:r w:rsidRPr="00242348">
        <w:rPr>
          <w:rFonts w:hint="eastAsia"/>
          <w:snapToGrid w:val="0"/>
          <w:lang w:eastAsia="en-GB"/>
        </w:rPr>
        <w:t>5.</w:t>
      </w:r>
      <w:r>
        <w:rPr>
          <w:snapToGrid w:val="0"/>
          <w:lang w:eastAsia="en-GB"/>
        </w:rPr>
        <w:t>3</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25"/>
    </w:p>
    <w:p w14:paraId="2426122C" w14:textId="2CD6F775" w:rsidR="009B2EE2" w:rsidRPr="00A76C0A" w:rsidRDefault="009B2EE2" w:rsidP="009B2EE2">
      <w:pPr>
        <w:rPr>
          <w:rFonts w:eastAsia="MS Mincho"/>
        </w:rPr>
      </w:pPr>
      <w:r w:rsidRPr="00A76C0A">
        <w:rPr>
          <w:rFonts w:eastAsia="MS Mincho"/>
        </w:rPr>
        <w:t xml:space="preserve">Table </w:t>
      </w:r>
      <w:r w:rsidRPr="00A76C0A">
        <w:rPr>
          <w:rFonts w:eastAsia="MS Mincho" w:hint="eastAsia"/>
        </w:rPr>
        <w:t>5.</w:t>
      </w:r>
      <w:r>
        <w:rPr>
          <w:rFonts w:eastAsia="MS Mincho"/>
        </w:rPr>
        <w:t>3.2.1</w:t>
      </w:r>
      <w:r w:rsidRPr="00A76C0A">
        <w:rPr>
          <w:rFonts w:eastAsia="MS Mincho"/>
        </w:rPr>
        <w:t xml:space="preserve">.1-1 provides the two UL bands with one CC per band IMD interference analysis for </w:t>
      </w:r>
      <w:r w:rsidRPr="009D535B">
        <w:rPr>
          <w:rFonts w:eastAsia="MS Mincho"/>
        </w:rPr>
        <w:t>CA_n8A-n2</w:t>
      </w:r>
      <w:r>
        <w:rPr>
          <w:rFonts w:eastAsia="MS Mincho"/>
        </w:rPr>
        <w:t>8</w:t>
      </w:r>
      <w:r w:rsidRPr="009D535B">
        <w:rPr>
          <w:rFonts w:eastAsia="MS Mincho"/>
        </w:rPr>
        <w:t>A-n75A</w:t>
      </w:r>
      <w:r w:rsidRPr="00A76C0A">
        <w:rPr>
          <w:rFonts w:eastAsia="MS Mincho"/>
        </w:rPr>
        <w:t xml:space="preserve"> with UL </w:t>
      </w:r>
      <w:r w:rsidRPr="009D535B">
        <w:rPr>
          <w:rFonts w:eastAsia="MS Mincho"/>
        </w:rPr>
        <w:t>CA_n8A-n2</w:t>
      </w:r>
      <w:r>
        <w:rPr>
          <w:rFonts w:eastAsia="MS Mincho"/>
        </w:rPr>
        <w:t>8</w:t>
      </w:r>
      <w:r w:rsidRPr="009D535B">
        <w:rPr>
          <w:rFonts w:eastAsia="MS Mincho"/>
        </w:rPr>
        <w:t>A</w:t>
      </w:r>
      <w:r w:rsidRPr="00A76C0A">
        <w:rPr>
          <w:rFonts w:eastAsia="MS Mincho"/>
        </w:rPr>
        <w:t>.</w:t>
      </w:r>
    </w:p>
    <w:p w14:paraId="6393D516" w14:textId="36DD2DE5" w:rsidR="009B2EE2" w:rsidRPr="006C68CC" w:rsidRDefault="009B2EE2" w:rsidP="006C68CC">
      <w:pPr>
        <w:pStyle w:val="TH"/>
        <w:rPr>
          <w:rFonts w:cs="Arial"/>
          <w:b w:val="0"/>
        </w:rPr>
      </w:pPr>
      <w:r w:rsidRPr="006C68CC">
        <w:rPr>
          <w:rFonts w:cs="Arial"/>
        </w:rPr>
        <w:t>Table 5.3.2.1.1-1: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B2EE2" w14:paraId="763A89D1" w14:textId="77777777" w:rsidTr="008645DB">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628DB0" w14:textId="77777777" w:rsidR="009B2EE2" w:rsidRDefault="009B2EE2" w:rsidP="008645DB">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26F42" w14:textId="77777777" w:rsidR="009B2EE2" w:rsidRDefault="009B2EE2" w:rsidP="008645DB">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2F40B" w14:textId="77777777" w:rsidR="009B2EE2" w:rsidRDefault="009B2EE2" w:rsidP="008645DB">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E92543" w14:textId="77777777" w:rsidR="009B2EE2" w:rsidRDefault="009B2EE2" w:rsidP="008645DB">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4737F4" w14:textId="77777777" w:rsidR="009B2EE2" w:rsidRDefault="009B2EE2" w:rsidP="008645DB">
            <w:pPr>
              <w:pStyle w:val="TAH"/>
            </w:pPr>
            <w:r>
              <w:t>f</w:t>
            </w:r>
            <w:r>
              <w:rPr>
                <w:vertAlign w:val="subscript"/>
              </w:rPr>
              <w:t>y_high</w:t>
            </w:r>
          </w:p>
        </w:tc>
      </w:tr>
      <w:tr w:rsidR="009B2EE2" w14:paraId="1BD5A369"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C612A2" w14:textId="77777777" w:rsidR="009B2EE2" w:rsidRDefault="009B2EE2" w:rsidP="008645DB">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C5A67E" w14:textId="77777777" w:rsidR="009B2EE2" w:rsidRDefault="009B2EE2" w:rsidP="008645DB">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912136" w14:textId="77777777" w:rsidR="009B2EE2" w:rsidRDefault="009B2EE2"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B414F9" w14:textId="77777777" w:rsidR="009B2EE2" w:rsidRDefault="009B2EE2" w:rsidP="008645DB">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954DC8" w14:textId="77777777" w:rsidR="009B2EE2" w:rsidRDefault="009B2EE2"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9B2EE2" w14:paraId="1C0333B6"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EABDFF" w14:textId="77777777" w:rsidR="009B2EE2" w:rsidRDefault="009B2EE2"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87CB15" w14:textId="77777777" w:rsidR="009B2EE2" w:rsidRDefault="009B2EE2" w:rsidP="008645DB">
            <w:pPr>
              <w:pStyle w:val="TAL"/>
              <w:jc w:val="center"/>
              <w:rPr>
                <w:lang w:val="en-US"/>
              </w:rPr>
            </w:pPr>
            <w:r>
              <w:rPr>
                <w:lang w:val="en-US"/>
              </w:rPr>
              <w:t>132–212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6D0C0" w14:textId="77777777" w:rsidR="009B2EE2" w:rsidRDefault="009B2EE2" w:rsidP="008645DB">
            <w:pPr>
              <w:keepNext/>
              <w:keepLines/>
              <w:spacing w:after="0"/>
              <w:jc w:val="center"/>
              <w:rPr>
                <w:sz w:val="18"/>
                <w:lang w:val="en-US"/>
              </w:rPr>
            </w:pPr>
            <w:r>
              <w:rPr>
                <w:sz w:val="18"/>
                <w:lang w:val="en-US"/>
              </w:rPr>
              <w:t>1583–</w:t>
            </w:r>
            <w:r w:rsidRPr="00D16717">
              <w:rPr>
                <w:sz w:val="18"/>
                <w:lang w:val="en-US"/>
              </w:rPr>
              <w:t>1</w:t>
            </w:r>
            <w:r>
              <w:rPr>
                <w:sz w:val="18"/>
                <w:lang w:val="en-US"/>
              </w:rPr>
              <w:t>663</w:t>
            </w:r>
          </w:p>
        </w:tc>
      </w:tr>
      <w:tr w:rsidR="009B2EE2" w14:paraId="7DB5A67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E39E6A" w14:textId="77777777" w:rsidR="009B2EE2" w:rsidRDefault="009B2EE2"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41256B" w14:textId="77777777" w:rsidR="009B2EE2" w:rsidRDefault="009B2EE2"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2455CB3" w14:textId="77777777" w:rsidR="009B2EE2" w:rsidRDefault="009B2EE2"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A022F46" w14:textId="77777777" w:rsidR="009B2EE2" w:rsidRDefault="009B2EE2"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DC47A6" w14:textId="77777777" w:rsidR="009B2EE2" w:rsidRDefault="009B2EE2"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9B2EE2" w14:paraId="6D14ADFF"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C0D490" w14:textId="77777777" w:rsidR="009B2EE2" w:rsidRDefault="009B2EE2"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A77958" w14:textId="77777777" w:rsidR="009B2EE2" w:rsidRDefault="009B2EE2" w:rsidP="008645DB">
            <w:pPr>
              <w:keepNext/>
              <w:keepLines/>
              <w:spacing w:after="0"/>
              <w:jc w:val="center"/>
              <w:rPr>
                <w:sz w:val="18"/>
                <w:lang w:eastAsia="ja-JP"/>
              </w:rPr>
            </w:pPr>
            <w:r>
              <w:rPr>
                <w:sz w:val="18"/>
                <w:lang w:val="en-US"/>
              </w:rPr>
              <w:t>1012–1127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E7076D" w14:textId="77777777" w:rsidR="009B2EE2" w:rsidRDefault="009B2EE2" w:rsidP="008645DB">
            <w:pPr>
              <w:keepNext/>
              <w:keepLines/>
              <w:spacing w:after="0"/>
              <w:jc w:val="center"/>
              <w:rPr>
                <w:sz w:val="18"/>
                <w:lang w:eastAsia="ja-JP"/>
              </w:rPr>
            </w:pPr>
            <w:r>
              <w:rPr>
                <w:sz w:val="18"/>
                <w:lang w:val="en-US"/>
              </w:rPr>
              <w:t>491–616</w:t>
            </w:r>
          </w:p>
        </w:tc>
      </w:tr>
      <w:tr w:rsidR="009B2EE2" w14:paraId="77128369"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401D4" w14:textId="77777777" w:rsidR="009B2EE2" w:rsidRDefault="009B2EE2"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0A6F4F7" w14:textId="77777777" w:rsidR="009B2EE2" w:rsidRDefault="009B2EE2"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105E20" w14:textId="77777777" w:rsidR="009B2EE2" w:rsidRDefault="009B2EE2"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F7ECE2" w14:textId="77777777" w:rsidR="009B2EE2" w:rsidRDefault="009B2EE2"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8476C4C" w14:textId="77777777" w:rsidR="009B2EE2" w:rsidRDefault="009B2EE2"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9B2EE2" w14:paraId="54FD088D"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485140" w14:textId="77777777" w:rsidR="009B2EE2" w:rsidRDefault="009B2EE2"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61D2B4" w14:textId="77777777" w:rsidR="009B2EE2" w:rsidRDefault="009B2EE2" w:rsidP="008645DB">
            <w:pPr>
              <w:keepNext/>
              <w:keepLines/>
              <w:spacing w:after="0"/>
              <w:jc w:val="center"/>
              <w:rPr>
                <w:sz w:val="18"/>
                <w:lang w:val="en-US"/>
              </w:rPr>
            </w:pPr>
            <w:r w:rsidRPr="00D16717">
              <w:rPr>
                <w:sz w:val="18"/>
                <w:lang w:val="en-US"/>
              </w:rPr>
              <w:t>2</w:t>
            </w:r>
            <w:r>
              <w:rPr>
                <w:sz w:val="18"/>
                <w:lang w:val="en-US"/>
              </w:rPr>
              <w:t>463–</w:t>
            </w:r>
            <w:r w:rsidRPr="00D16717">
              <w:rPr>
                <w:sz w:val="18"/>
                <w:lang w:val="en-US"/>
              </w:rPr>
              <w:t>2</w:t>
            </w:r>
            <w:r>
              <w:rPr>
                <w:sz w:val="18"/>
                <w:lang w:val="en-US"/>
              </w:rPr>
              <w:t>578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CFDAF" w14:textId="77777777" w:rsidR="009B2EE2" w:rsidRDefault="009B2EE2" w:rsidP="008645DB">
            <w:pPr>
              <w:keepNext/>
              <w:keepLines/>
              <w:spacing w:after="0"/>
              <w:jc w:val="center"/>
              <w:rPr>
                <w:sz w:val="18"/>
                <w:lang w:val="en-US"/>
              </w:rPr>
            </w:pPr>
            <w:r w:rsidRPr="00D16717">
              <w:rPr>
                <w:sz w:val="18"/>
                <w:lang w:val="en-US"/>
              </w:rPr>
              <w:t>2</w:t>
            </w:r>
            <w:r>
              <w:rPr>
                <w:sz w:val="18"/>
                <w:lang w:val="en-US"/>
              </w:rPr>
              <w:t>286–</w:t>
            </w:r>
            <w:r w:rsidRPr="00D16717">
              <w:rPr>
                <w:sz w:val="18"/>
                <w:lang w:val="en-US"/>
              </w:rPr>
              <w:t>2</w:t>
            </w:r>
            <w:r>
              <w:rPr>
                <w:sz w:val="18"/>
                <w:lang w:val="en-US"/>
              </w:rPr>
              <w:t>411</w:t>
            </w:r>
          </w:p>
        </w:tc>
      </w:tr>
      <w:tr w:rsidR="009B2EE2" w14:paraId="03D167A0"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3DEB3C" w14:textId="77777777" w:rsidR="009B2EE2" w:rsidRDefault="009B2EE2"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760064" w14:textId="77777777" w:rsidR="009B2EE2" w:rsidRDefault="009B2EE2"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DF9BA85" w14:textId="77777777" w:rsidR="009B2EE2" w:rsidRDefault="009B2EE2"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755104" w14:textId="77777777" w:rsidR="009B2EE2" w:rsidRDefault="009B2EE2"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FB1D1FC" w14:textId="77777777" w:rsidR="009B2EE2" w:rsidRDefault="009B2EE2"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9B2EE2" w14:paraId="4F6DC34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8105A6" w14:textId="77777777" w:rsidR="009B2EE2" w:rsidRDefault="009B2EE2"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C25E56" w14:textId="77777777" w:rsidR="009B2EE2" w:rsidRDefault="009B2EE2" w:rsidP="008645DB">
            <w:pPr>
              <w:keepNext/>
              <w:keepLines/>
              <w:spacing w:after="0"/>
              <w:jc w:val="center"/>
              <w:rPr>
                <w:sz w:val="18"/>
                <w:lang w:eastAsia="ja-JP"/>
              </w:rPr>
            </w:pPr>
            <w:r w:rsidRPr="00D16717">
              <w:rPr>
                <w:sz w:val="18"/>
                <w:lang w:val="en-US"/>
              </w:rPr>
              <w:t>1</w:t>
            </w:r>
            <w:r>
              <w:rPr>
                <w:sz w:val="18"/>
                <w:lang w:val="en-US"/>
              </w:rPr>
              <w:t>892–2042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A9E973" w14:textId="77777777" w:rsidR="009B2EE2" w:rsidRDefault="009B2EE2" w:rsidP="008645DB">
            <w:pPr>
              <w:keepNext/>
              <w:keepLines/>
              <w:spacing w:after="0"/>
              <w:jc w:val="center"/>
              <w:rPr>
                <w:sz w:val="18"/>
                <w:lang w:eastAsia="ja-JP"/>
              </w:rPr>
            </w:pPr>
            <w:r w:rsidRPr="00D16717">
              <w:rPr>
                <w:sz w:val="18"/>
                <w:lang w:val="en-US"/>
              </w:rPr>
              <w:t>1</w:t>
            </w:r>
            <w:r>
              <w:rPr>
                <w:sz w:val="18"/>
                <w:lang w:val="en-US"/>
              </w:rPr>
              <w:t>194–</w:t>
            </w:r>
            <w:r w:rsidRPr="00D16717">
              <w:rPr>
                <w:sz w:val="18"/>
                <w:lang w:val="en-US"/>
              </w:rPr>
              <w:t>1</w:t>
            </w:r>
            <w:r>
              <w:rPr>
                <w:sz w:val="18"/>
                <w:lang w:val="en-US"/>
              </w:rPr>
              <w:t>364</w:t>
            </w:r>
          </w:p>
        </w:tc>
      </w:tr>
      <w:tr w:rsidR="0005247C" w14:paraId="36A7B39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EA8212" w14:textId="77777777" w:rsidR="0005247C" w:rsidRDefault="0005247C"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8CB43E" w14:textId="77777777" w:rsidR="0005247C" w:rsidRDefault="0005247C"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3EBA835" w14:textId="77777777" w:rsidR="0005247C" w:rsidRDefault="0005247C"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EB8126D" w14:textId="77777777" w:rsidR="0005247C" w:rsidRDefault="0005247C" w:rsidP="008645DB">
            <w:pPr>
              <w:pStyle w:val="TAL"/>
              <w:jc w:val="center"/>
              <w:rPr>
                <w:lang w:val="en-US"/>
              </w:rPr>
            </w:pPr>
          </w:p>
        </w:tc>
      </w:tr>
      <w:tr w:rsidR="0005247C" w14:paraId="1BDD245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A19972" w14:textId="77777777" w:rsidR="0005247C" w:rsidRDefault="0005247C"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889258" w14:textId="77777777" w:rsidR="0005247C" w:rsidRDefault="0005247C" w:rsidP="008645DB">
            <w:pPr>
              <w:keepNext/>
              <w:keepLines/>
              <w:spacing w:after="0"/>
              <w:jc w:val="center"/>
              <w:rPr>
                <w:sz w:val="18"/>
                <w:lang w:eastAsia="ja-JP"/>
              </w:rPr>
            </w:pPr>
            <w:r>
              <w:rPr>
                <w:sz w:val="18"/>
                <w:lang w:val="en-US"/>
              </w:rPr>
              <w:t>264–424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662EAFA" w14:textId="77777777" w:rsidR="0005247C" w:rsidRDefault="0005247C" w:rsidP="008645DB">
            <w:pPr>
              <w:keepNext/>
              <w:keepLines/>
              <w:spacing w:after="0"/>
              <w:jc w:val="center"/>
              <w:rPr>
                <w:sz w:val="18"/>
                <w:lang w:eastAsia="ja-JP"/>
              </w:rPr>
            </w:pPr>
          </w:p>
        </w:tc>
      </w:tr>
      <w:tr w:rsidR="009B2EE2" w14:paraId="354E8B4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C87EFE" w14:textId="77777777" w:rsidR="009B2EE2" w:rsidRDefault="009B2EE2" w:rsidP="008645DB">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BC9822" w14:textId="77777777" w:rsidR="009B2EE2" w:rsidRDefault="009B2EE2"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1254397" w14:textId="77777777" w:rsidR="009B2EE2" w:rsidRDefault="009B2EE2"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9EDFA1" w14:textId="77777777" w:rsidR="009B2EE2" w:rsidRDefault="009B2EE2"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2F61349" w14:textId="77777777" w:rsidR="009B2EE2" w:rsidRDefault="009B2EE2"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9B2EE2" w14:paraId="5FB4BBCA"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42A9CC" w14:textId="77777777" w:rsidR="009B2EE2" w:rsidRDefault="009B2EE2"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78B0A8" w14:textId="77777777" w:rsidR="009B2EE2" w:rsidRDefault="009B2EE2" w:rsidP="008645DB">
            <w:pPr>
              <w:keepNext/>
              <w:keepLines/>
              <w:spacing w:after="0"/>
              <w:jc w:val="center"/>
              <w:rPr>
                <w:sz w:val="18"/>
                <w:lang w:eastAsia="ja-JP"/>
              </w:rPr>
            </w:pPr>
            <w:r w:rsidRPr="00D16717">
              <w:rPr>
                <w:sz w:val="18"/>
                <w:lang w:val="en-US"/>
              </w:rPr>
              <w:t>3</w:t>
            </w:r>
            <w:r>
              <w:rPr>
                <w:sz w:val="18"/>
                <w:lang w:val="en-US"/>
              </w:rPr>
              <w:t>343–</w:t>
            </w:r>
            <w:r w:rsidRPr="00D16717">
              <w:rPr>
                <w:sz w:val="18"/>
                <w:lang w:val="en-US"/>
              </w:rPr>
              <w:t>3</w:t>
            </w:r>
            <w:r>
              <w:rPr>
                <w:sz w:val="18"/>
                <w:lang w:val="en-US"/>
              </w:rPr>
              <w:t>493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1DE3B0" w14:textId="77777777" w:rsidR="009B2EE2" w:rsidRDefault="009B2EE2" w:rsidP="008645DB">
            <w:pPr>
              <w:keepNext/>
              <w:keepLines/>
              <w:spacing w:after="0"/>
              <w:jc w:val="center"/>
              <w:rPr>
                <w:sz w:val="18"/>
                <w:lang w:eastAsia="ja-JP"/>
              </w:rPr>
            </w:pPr>
            <w:r>
              <w:rPr>
                <w:sz w:val="18"/>
                <w:lang w:val="en-US"/>
              </w:rPr>
              <w:t>2989–</w:t>
            </w:r>
            <w:r w:rsidRPr="00D16717">
              <w:rPr>
                <w:sz w:val="18"/>
                <w:lang w:val="en-US"/>
              </w:rPr>
              <w:t>3</w:t>
            </w:r>
            <w:r>
              <w:rPr>
                <w:sz w:val="18"/>
                <w:lang w:val="en-US"/>
              </w:rPr>
              <w:t>159</w:t>
            </w:r>
          </w:p>
        </w:tc>
      </w:tr>
      <w:tr w:rsidR="00231FDB" w14:paraId="5AADBC4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9520F4" w14:textId="77777777" w:rsidR="00231FDB" w:rsidRDefault="00231FDB" w:rsidP="008645DB">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1E120B" w14:textId="77777777" w:rsidR="00231FDB" w:rsidRDefault="00231FDB"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BA7354B" w14:textId="77777777" w:rsidR="00231FDB" w:rsidRDefault="00231FDB"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A730C5A" w14:textId="77777777" w:rsidR="00231FDB" w:rsidRDefault="00231FDB" w:rsidP="008645DB">
            <w:pPr>
              <w:pStyle w:val="TAL"/>
              <w:jc w:val="center"/>
              <w:rPr>
                <w:lang w:val="en-US"/>
              </w:rPr>
            </w:pPr>
          </w:p>
        </w:tc>
      </w:tr>
      <w:tr w:rsidR="00231FDB" w14:paraId="56458D8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1CB2A1" w14:textId="77777777" w:rsidR="00231FDB" w:rsidRDefault="00231F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FDA53A" w14:textId="77777777" w:rsidR="00231FDB" w:rsidRDefault="00231FDB" w:rsidP="008645DB">
            <w:pPr>
              <w:keepNext/>
              <w:keepLines/>
              <w:spacing w:after="0"/>
              <w:jc w:val="center"/>
              <w:rPr>
                <w:sz w:val="18"/>
                <w:lang w:eastAsia="ja-JP"/>
              </w:rPr>
            </w:pPr>
            <w:r w:rsidRPr="00D16717">
              <w:rPr>
                <w:sz w:val="18"/>
                <w:lang w:val="en-US"/>
              </w:rPr>
              <w:t>3</w:t>
            </w:r>
            <w:r>
              <w:rPr>
                <w:sz w:val="18"/>
                <w:lang w:val="en-US"/>
              </w:rPr>
              <w:t>166–</w:t>
            </w:r>
            <w:r w:rsidRPr="00D16717">
              <w:rPr>
                <w:sz w:val="18"/>
                <w:lang w:val="en-US"/>
              </w:rPr>
              <w:t>3</w:t>
            </w:r>
            <w:r>
              <w:rPr>
                <w:sz w:val="18"/>
                <w:lang w:val="en-US"/>
              </w:rPr>
              <w:t>326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EB87AA4" w14:textId="77777777" w:rsidR="00231FDB" w:rsidRDefault="00231FDB" w:rsidP="008645DB">
            <w:pPr>
              <w:keepNext/>
              <w:keepLines/>
              <w:spacing w:after="0"/>
              <w:jc w:val="center"/>
              <w:rPr>
                <w:sz w:val="18"/>
                <w:lang w:eastAsia="ja-JP"/>
              </w:rPr>
            </w:pPr>
          </w:p>
        </w:tc>
      </w:tr>
      <w:tr w:rsidR="009B2EE2" w14:paraId="46C4C2D4"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D3AD" w14:textId="77777777" w:rsidR="009B2EE2" w:rsidRDefault="009B2EE2"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8F5BB5" w14:textId="77777777" w:rsidR="009B2EE2" w:rsidRDefault="009B2EE2"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7BDE9A6" w14:textId="77777777" w:rsidR="009B2EE2" w:rsidRDefault="009B2EE2"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B9564E" w14:textId="77777777" w:rsidR="009B2EE2" w:rsidRDefault="009B2EE2"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030AF5F" w14:textId="77777777" w:rsidR="009B2EE2" w:rsidRDefault="009B2EE2"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9B2EE2" w14:paraId="1CE3D0A3"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730766" w14:textId="77777777" w:rsidR="009B2EE2" w:rsidRDefault="009B2EE2"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EF995D" w14:textId="77777777" w:rsidR="009B2EE2" w:rsidRDefault="009B2EE2" w:rsidP="008645DB">
            <w:pPr>
              <w:keepNext/>
              <w:keepLines/>
              <w:spacing w:after="0"/>
              <w:jc w:val="center"/>
              <w:rPr>
                <w:sz w:val="18"/>
                <w:lang w:eastAsia="ja-JP"/>
              </w:rPr>
            </w:pPr>
            <w:r>
              <w:rPr>
                <w:sz w:val="18"/>
                <w:lang w:val="en-US"/>
              </w:rPr>
              <w:t>1897–</w:t>
            </w:r>
            <w:r w:rsidRPr="00D16717">
              <w:rPr>
                <w:sz w:val="18"/>
                <w:lang w:val="en-US"/>
              </w:rPr>
              <w:t>2</w:t>
            </w:r>
            <w:r>
              <w:rPr>
                <w:sz w:val="18"/>
                <w:lang w:val="en-US"/>
              </w:rPr>
              <w:t>112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B5F4D" w14:textId="77777777" w:rsidR="009B2EE2" w:rsidRDefault="009B2EE2" w:rsidP="008645DB">
            <w:pPr>
              <w:keepNext/>
              <w:keepLines/>
              <w:spacing w:after="0"/>
              <w:jc w:val="center"/>
              <w:rPr>
                <w:sz w:val="18"/>
                <w:lang w:eastAsia="ja-JP"/>
              </w:rPr>
            </w:pPr>
            <w:r w:rsidRPr="00D16717">
              <w:rPr>
                <w:sz w:val="18"/>
                <w:lang w:val="en-US"/>
              </w:rPr>
              <w:t>2</w:t>
            </w:r>
            <w:r>
              <w:rPr>
                <w:sz w:val="18"/>
                <w:lang w:val="en-US"/>
              </w:rPr>
              <w:t>772–</w:t>
            </w:r>
            <w:r w:rsidRPr="00D16717">
              <w:rPr>
                <w:sz w:val="18"/>
                <w:lang w:val="en-US"/>
              </w:rPr>
              <w:t>2</w:t>
            </w:r>
            <w:r>
              <w:rPr>
                <w:sz w:val="18"/>
                <w:lang w:val="en-US"/>
              </w:rPr>
              <w:t>957</w:t>
            </w:r>
          </w:p>
        </w:tc>
      </w:tr>
      <w:tr w:rsidR="009B2EE2" w14:paraId="06FBB50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C7B183" w14:textId="77777777" w:rsidR="009B2EE2" w:rsidRDefault="009B2EE2"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F1E68E" w14:textId="77777777" w:rsidR="009B2EE2" w:rsidRDefault="009B2EE2"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02681B9" w14:textId="77777777" w:rsidR="009B2EE2" w:rsidRDefault="009B2EE2"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4B492A" w14:textId="77777777" w:rsidR="009B2EE2" w:rsidRDefault="009B2EE2"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3427126" w14:textId="77777777" w:rsidR="009B2EE2" w:rsidRDefault="009B2EE2" w:rsidP="008645DB">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9B2EE2" w14:paraId="36A15BCD"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5D40FD" w14:textId="77777777" w:rsidR="009B2EE2" w:rsidRDefault="009B2EE2" w:rsidP="008645DB">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92E327" w14:textId="77777777" w:rsidR="009B2EE2" w:rsidRDefault="009B2EE2" w:rsidP="008645DB">
            <w:pPr>
              <w:keepNext/>
              <w:keepLines/>
              <w:spacing w:after="0"/>
              <w:jc w:val="center"/>
              <w:rPr>
                <w:sz w:val="18"/>
                <w:lang w:eastAsia="ja-JP"/>
              </w:rPr>
            </w:pPr>
            <w:r>
              <w:rPr>
                <w:sz w:val="18"/>
                <w:lang w:val="en-US"/>
              </w:rPr>
              <w:t>279–484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2146AE" w14:textId="77777777" w:rsidR="009B2EE2" w:rsidRDefault="009B2EE2" w:rsidP="008645DB">
            <w:pPr>
              <w:keepNext/>
              <w:keepLines/>
              <w:spacing w:after="0"/>
              <w:jc w:val="center"/>
              <w:rPr>
                <w:sz w:val="18"/>
                <w:lang w:eastAsia="ja-JP"/>
              </w:rPr>
            </w:pPr>
            <w:r>
              <w:rPr>
                <w:sz w:val="18"/>
                <w:lang w:val="en-US"/>
              </w:rPr>
              <w:t>1144–</w:t>
            </w:r>
            <w:r w:rsidRPr="00D16717">
              <w:rPr>
                <w:sz w:val="18"/>
                <w:lang w:val="en-US"/>
              </w:rPr>
              <w:t>1</w:t>
            </w:r>
            <w:r>
              <w:rPr>
                <w:sz w:val="18"/>
                <w:lang w:val="en-US"/>
              </w:rPr>
              <w:t>339</w:t>
            </w:r>
          </w:p>
        </w:tc>
      </w:tr>
      <w:tr w:rsidR="009B2EE2" w14:paraId="141FFE10"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4B9219" w14:textId="77777777" w:rsidR="009B2EE2" w:rsidRDefault="009B2EE2"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30C5FC" w14:textId="77777777" w:rsidR="009B2EE2" w:rsidRDefault="009B2EE2"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F284CE2" w14:textId="77777777" w:rsidR="009B2EE2" w:rsidRDefault="009B2EE2"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1A4901" w14:textId="77777777" w:rsidR="009B2EE2" w:rsidRDefault="009B2EE2"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36F691A" w14:textId="77777777" w:rsidR="009B2EE2" w:rsidRDefault="009B2EE2"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9B2EE2" w14:paraId="5444C46F"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6269C8" w14:textId="77777777" w:rsidR="009B2EE2" w:rsidRDefault="009B2EE2"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80D974" w14:textId="77777777" w:rsidR="009B2EE2" w:rsidRDefault="009B2EE2" w:rsidP="008645DB">
            <w:pPr>
              <w:keepNext/>
              <w:keepLines/>
              <w:spacing w:after="0"/>
              <w:jc w:val="center"/>
              <w:rPr>
                <w:sz w:val="18"/>
                <w:lang w:eastAsia="ja-JP"/>
              </w:rPr>
            </w:pPr>
            <w:r>
              <w:rPr>
                <w:sz w:val="18"/>
                <w:lang w:val="en-US"/>
              </w:rPr>
              <w:t>3692–3907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2E8AC" w14:textId="77777777" w:rsidR="009B2EE2" w:rsidRDefault="009B2EE2" w:rsidP="008645DB">
            <w:pPr>
              <w:keepNext/>
              <w:keepLines/>
              <w:spacing w:after="0"/>
              <w:jc w:val="center"/>
              <w:rPr>
                <w:sz w:val="18"/>
                <w:lang w:eastAsia="ja-JP"/>
              </w:rPr>
            </w:pPr>
            <w:r w:rsidRPr="00D16717">
              <w:rPr>
                <w:sz w:val="18"/>
                <w:lang w:val="en-US"/>
              </w:rPr>
              <w:t>4</w:t>
            </w:r>
            <w:r>
              <w:rPr>
                <w:sz w:val="18"/>
                <w:lang w:val="en-US"/>
              </w:rPr>
              <w:t>008–</w:t>
            </w:r>
            <w:r w:rsidRPr="00D16717">
              <w:rPr>
                <w:sz w:val="18"/>
                <w:lang w:val="en-US"/>
              </w:rPr>
              <w:t>4</w:t>
            </w:r>
            <w:r>
              <w:rPr>
                <w:sz w:val="18"/>
                <w:lang w:val="en-US"/>
              </w:rPr>
              <w:t>223</w:t>
            </w:r>
          </w:p>
        </w:tc>
      </w:tr>
      <w:tr w:rsidR="009B2EE2" w14:paraId="637BA8A9"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0A7C5" w14:textId="77777777" w:rsidR="009B2EE2" w:rsidRDefault="009B2EE2"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A11B69" w14:textId="77777777" w:rsidR="009B2EE2" w:rsidRDefault="009B2EE2"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5A58C40" w14:textId="77777777" w:rsidR="009B2EE2" w:rsidRDefault="009B2EE2"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022587" w14:textId="77777777" w:rsidR="009B2EE2" w:rsidRDefault="009B2EE2"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C66814F" w14:textId="77777777" w:rsidR="009B2EE2" w:rsidRDefault="009B2EE2" w:rsidP="008645DB">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9B2EE2" w14:paraId="53D5EDF0"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0249FE" w14:textId="77777777" w:rsidR="009B2EE2" w:rsidRDefault="009B2EE2"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DD4CA5" w14:textId="77777777" w:rsidR="009B2EE2" w:rsidRDefault="009B2EE2" w:rsidP="008645DB">
            <w:pPr>
              <w:keepNext/>
              <w:keepLines/>
              <w:spacing w:after="0"/>
              <w:jc w:val="center"/>
              <w:rPr>
                <w:sz w:val="18"/>
                <w:lang w:eastAsia="ja-JP"/>
              </w:rPr>
            </w:pPr>
            <w:r>
              <w:rPr>
                <w:sz w:val="18"/>
                <w:lang w:val="en-US"/>
              </w:rPr>
              <w:t>3869–</w:t>
            </w:r>
            <w:r w:rsidRPr="00D16717">
              <w:rPr>
                <w:sz w:val="18"/>
                <w:lang w:val="en-US"/>
              </w:rPr>
              <w:t>4</w:t>
            </w:r>
            <w:r>
              <w:rPr>
                <w:sz w:val="18"/>
                <w:lang w:val="en-US"/>
              </w:rPr>
              <w:t>074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D238B3" w14:textId="77777777" w:rsidR="009B2EE2" w:rsidRDefault="009B2EE2" w:rsidP="008645DB">
            <w:pPr>
              <w:keepNext/>
              <w:keepLines/>
              <w:spacing w:after="0"/>
              <w:jc w:val="center"/>
              <w:rPr>
                <w:sz w:val="18"/>
                <w:lang w:eastAsia="ja-JP"/>
              </w:rPr>
            </w:pPr>
            <w:r w:rsidRPr="00D16717">
              <w:rPr>
                <w:sz w:val="18"/>
                <w:lang w:val="en-US"/>
              </w:rPr>
              <w:t>4</w:t>
            </w:r>
            <w:r>
              <w:rPr>
                <w:sz w:val="18"/>
                <w:lang w:val="en-US"/>
              </w:rPr>
              <w:t>046–</w:t>
            </w:r>
            <w:r w:rsidRPr="00D16717">
              <w:rPr>
                <w:sz w:val="18"/>
                <w:lang w:val="en-US"/>
              </w:rPr>
              <w:t>4</w:t>
            </w:r>
            <w:r>
              <w:rPr>
                <w:sz w:val="18"/>
                <w:lang w:val="en-US"/>
              </w:rPr>
              <w:t>241</w:t>
            </w:r>
          </w:p>
        </w:tc>
      </w:tr>
      <w:tr w:rsidR="009B2EE2" w14:paraId="51EDB2A3" w14:textId="77777777" w:rsidTr="008645DB">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15F1E5" w14:textId="77777777" w:rsidR="009B2EE2" w:rsidRDefault="009B2EE2" w:rsidP="008645DB">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26EAE5E4" w14:textId="77777777" w:rsidR="009B2EE2" w:rsidRDefault="009B2EE2" w:rsidP="009B2EE2">
      <w:pPr>
        <w:rPr>
          <w:rFonts w:ascii="Arial" w:hAnsi="Arial" w:cs="Arial"/>
          <w:b/>
        </w:rPr>
      </w:pPr>
    </w:p>
    <w:p w14:paraId="1C822B08" w14:textId="77777777" w:rsidR="009B2EE2" w:rsidRPr="000B4D61" w:rsidRDefault="009B2EE2" w:rsidP="009B2EE2">
      <w:pPr>
        <w:rPr>
          <w:rFonts w:eastAsia="MS Mincho"/>
        </w:rPr>
      </w:pPr>
      <w:r>
        <w:rPr>
          <w:rFonts w:eastAsia="MS Mincho"/>
        </w:rPr>
        <w:t>Based on the above table, t</w:t>
      </w:r>
      <w:r w:rsidRPr="000B4D61">
        <w:rPr>
          <w:rFonts w:eastAsia="MS Mincho" w:hint="eastAsia"/>
        </w:rPr>
        <w:t>here</w:t>
      </w:r>
      <w:r w:rsidRPr="000B4D61">
        <w:rPr>
          <w:rFonts w:eastAsia="MS Mincho"/>
        </w:rPr>
        <w:t xml:space="preserve"> </w:t>
      </w:r>
      <w:r w:rsidRPr="000B4D61">
        <w:rPr>
          <w:rFonts w:eastAsia="MS Mincho" w:hint="eastAsia"/>
        </w:rPr>
        <w:t>is</w:t>
      </w:r>
      <w:r w:rsidRPr="000B4D61">
        <w:rPr>
          <w:rFonts w:eastAsia="MS Mincho"/>
        </w:rPr>
        <w:t xml:space="preserve"> </w:t>
      </w:r>
      <w:r w:rsidRPr="000B4D61">
        <w:rPr>
          <w:rFonts w:eastAsia="MS Mincho" w:hint="eastAsia"/>
        </w:rPr>
        <w:t>no</w:t>
      </w:r>
      <w:r w:rsidRPr="000B4D61">
        <w:rPr>
          <w:rFonts w:eastAsia="MS Mincho"/>
        </w:rPr>
        <w:t xml:space="preserve"> </w:t>
      </w:r>
      <w:r w:rsidRPr="000B4D61">
        <w:rPr>
          <w:rFonts w:eastAsia="MS Mincho" w:hint="eastAsia"/>
        </w:rPr>
        <w:t>IMD</w:t>
      </w:r>
      <w:r>
        <w:rPr>
          <w:rFonts w:eastAsia="MS Mincho"/>
        </w:rPr>
        <w:t xml:space="preserve"> </w:t>
      </w:r>
      <w:r w:rsidRPr="000B4D61">
        <w:rPr>
          <w:rFonts w:eastAsia="MS Mincho" w:hint="eastAsia"/>
        </w:rPr>
        <w:t>produc</w:t>
      </w:r>
      <w:r>
        <w:rPr>
          <w:rFonts w:eastAsia="MS Mincho"/>
        </w:rPr>
        <w:t xml:space="preserve">ed by UL </w:t>
      </w:r>
      <w:r w:rsidRPr="005A43BB">
        <w:rPr>
          <w:rFonts w:eastAsia="MS Mincho"/>
        </w:rPr>
        <w:t>CA_n8A-n2</w:t>
      </w:r>
      <w:r>
        <w:rPr>
          <w:rFonts w:eastAsia="MS Mincho"/>
        </w:rPr>
        <w:t>8</w:t>
      </w:r>
      <w:r w:rsidRPr="005A43BB">
        <w:rPr>
          <w:rFonts w:eastAsia="MS Mincho"/>
        </w:rPr>
        <w:t>A</w:t>
      </w:r>
      <w:r>
        <w:rPr>
          <w:rFonts w:eastAsia="MS Mincho"/>
        </w:rPr>
        <w:t xml:space="preserve"> will fall into the</w:t>
      </w:r>
      <w:r w:rsidRPr="005A43BB">
        <w:rPr>
          <w:rFonts w:eastAsia="MS Mincho"/>
        </w:rPr>
        <w:t xml:space="preserve"> </w:t>
      </w:r>
      <w:r w:rsidRPr="00E6740C">
        <w:rPr>
          <w:rFonts w:eastAsia="MS Mincho" w:hint="eastAsia"/>
        </w:rPr>
        <w:t>n</w:t>
      </w:r>
      <w:r>
        <w:rPr>
          <w:rFonts w:eastAsia="MS Mincho"/>
        </w:rPr>
        <w:t xml:space="preserve">75 </w:t>
      </w:r>
      <w:r w:rsidRPr="000B4D61">
        <w:rPr>
          <w:rFonts w:eastAsia="MS Mincho" w:hint="eastAsia"/>
        </w:rPr>
        <w:t>DL</w:t>
      </w:r>
      <w:r w:rsidRPr="000B4D61">
        <w:rPr>
          <w:rFonts w:eastAsia="MS Mincho"/>
        </w:rPr>
        <w:t xml:space="preserve"> </w:t>
      </w:r>
      <w:r w:rsidRPr="000B4D61">
        <w:rPr>
          <w:rFonts w:eastAsia="MS Mincho" w:hint="eastAsia"/>
        </w:rPr>
        <w:t>spectrum.</w:t>
      </w:r>
    </w:p>
    <w:p w14:paraId="48B98528" w14:textId="6CD8940D" w:rsidR="009B2EE2" w:rsidRPr="006C68CC" w:rsidRDefault="009B2EE2" w:rsidP="006C68CC">
      <w:pPr>
        <w:pStyle w:val="Heading4"/>
        <w:rPr>
          <w:rFonts w:cs="Arial"/>
          <w:lang w:eastAsia="zh-CN"/>
        </w:rPr>
      </w:pPr>
      <w:bookmarkStart w:id="126" w:name="_Toc183507707"/>
      <w:r w:rsidRPr="006C68CC">
        <w:rPr>
          <w:rFonts w:cs="Arial"/>
          <w:lang w:eastAsia="zh-CN"/>
        </w:rPr>
        <w:t>5.</w:t>
      </w:r>
      <w:r>
        <w:rPr>
          <w:rFonts w:cs="Arial"/>
          <w:lang w:eastAsia="zh-CN"/>
        </w:rPr>
        <w:t>3</w:t>
      </w:r>
      <w:r w:rsidRPr="006C68CC">
        <w:rPr>
          <w:rFonts w:cs="Arial"/>
          <w:lang w:eastAsia="zh-CN"/>
        </w:rPr>
        <w:t>.2.2</w:t>
      </w:r>
      <w:r w:rsidRPr="006C68CC">
        <w:rPr>
          <w:rFonts w:cs="Arial"/>
          <w:lang w:eastAsia="zh-CN"/>
        </w:rPr>
        <w:tab/>
        <w:t>REFSENS requirements</w:t>
      </w:r>
      <w:bookmarkEnd w:id="126"/>
    </w:p>
    <w:p w14:paraId="103632AA" w14:textId="77777777" w:rsidR="009B2EE2" w:rsidRPr="00CD619B" w:rsidRDefault="009B2EE2" w:rsidP="009B2EE2">
      <w:pPr>
        <w:pStyle w:val="B1"/>
        <w:ind w:left="0" w:firstLine="0"/>
        <w:jc w:val="both"/>
        <w:rPr>
          <w:rFonts w:ascii="Arial" w:hAnsi="Arial" w:cs="Arial"/>
          <w:b/>
          <w:color w:val="FF0000"/>
          <w:sz w:val="24"/>
          <w:lang w:eastAsia="zh-CN"/>
        </w:rPr>
      </w:pPr>
      <w:r>
        <w:t xml:space="preserve">Based on the co-existence studies there is </w:t>
      </w:r>
      <w:r>
        <w:rPr>
          <w:rFonts w:hint="eastAsia"/>
          <w:lang w:eastAsia="zh-CN"/>
        </w:rPr>
        <w:t>no</w:t>
      </w:r>
      <w:r>
        <w:t xml:space="preserve"> need to define MSD values.</w:t>
      </w:r>
    </w:p>
    <w:p w14:paraId="62389999" w14:textId="77777777" w:rsidR="009B2EE2" w:rsidRDefault="009B2EE2" w:rsidP="00126CBF">
      <w:pPr>
        <w:pStyle w:val="B1"/>
        <w:ind w:left="0" w:firstLine="0"/>
        <w:jc w:val="both"/>
        <w:rPr>
          <w:rFonts w:ascii="Arial" w:hAnsi="Arial" w:cs="Arial"/>
          <w:b/>
          <w:color w:val="FF0000"/>
          <w:sz w:val="24"/>
          <w:lang w:eastAsia="zh-CN"/>
        </w:rPr>
      </w:pPr>
    </w:p>
    <w:p w14:paraId="37A9D677" w14:textId="3E2E4504" w:rsidR="008645DB" w:rsidRDefault="008645DB" w:rsidP="006C68CC">
      <w:pPr>
        <w:pStyle w:val="Heading2"/>
      </w:pPr>
      <w:bookmarkStart w:id="127" w:name="_Toc183507708"/>
      <w:r>
        <w:t>5.4</w:t>
      </w:r>
      <w:r>
        <w:tab/>
        <w:t>CA_n20-n28-n75</w:t>
      </w:r>
      <w:bookmarkEnd w:id="127"/>
    </w:p>
    <w:p w14:paraId="09957398" w14:textId="61722406" w:rsidR="008645DB" w:rsidRPr="006C68CC" w:rsidRDefault="008645DB" w:rsidP="008645DB">
      <w:pPr>
        <w:pStyle w:val="Heading3"/>
        <w:rPr>
          <w:rFonts w:cs="Arial"/>
          <w:szCs w:val="28"/>
          <w:lang w:val="en-US" w:eastAsia="zh-CN"/>
        </w:rPr>
      </w:pPr>
      <w:bookmarkStart w:id="128" w:name="_Toc183507709"/>
      <w:r w:rsidRPr="006C68CC">
        <w:rPr>
          <w:rFonts w:cs="Arial"/>
          <w:szCs w:val="28"/>
          <w:lang w:val="en-US" w:eastAsia="zh-CN"/>
        </w:rPr>
        <w:t>5.</w:t>
      </w:r>
      <w:r>
        <w:rPr>
          <w:rFonts w:cs="Arial"/>
          <w:szCs w:val="28"/>
          <w:lang w:val="en-US" w:eastAsia="zh-CN"/>
        </w:rPr>
        <w:t>4</w:t>
      </w:r>
      <w:r w:rsidRPr="006C68CC">
        <w:rPr>
          <w:rFonts w:cs="Arial"/>
          <w:szCs w:val="28"/>
          <w:lang w:val="en-US" w:eastAsia="zh-CN"/>
        </w:rPr>
        <w:t>.1</w:t>
      </w:r>
      <w:r w:rsidRPr="006C68CC">
        <w:rPr>
          <w:rFonts w:cs="Arial"/>
          <w:szCs w:val="28"/>
          <w:lang w:val="en-US" w:eastAsia="zh-CN"/>
        </w:rPr>
        <w:tab/>
        <w:t>Common for 1 band UL and 2 bands UL CA</w:t>
      </w:r>
      <w:bookmarkEnd w:id="128"/>
    </w:p>
    <w:p w14:paraId="458031F6" w14:textId="1F8D3529" w:rsidR="008645DB" w:rsidRPr="008645DB" w:rsidRDefault="008645DB" w:rsidP="008645DB">
      <w:pPr>
        <w:pStyle w:val="Heading4"/>
      </w:pPr>
      <w:bookmarkStart w:id="129" w:name="_Toc183507710"/>
      <w:r>
        <w:t>5.4.1.1</w:t>
      </w:r>
      <w:r>
        <w:tab/>
      </w:r>
      <w:r w:rsidRPr="008645DB">
        <w:t>Operating bands for CA</w:t>
      </w:r>
      <w:bookmarkEnd w:id="129"/>
    </w:p>
    <w:p w14:paraId="6209767E" w14:textId="4EC69A64" w:rsidR="008645DB" w:rsidRPr="008645DB" w:rsidRDefault="008645DB" w:rsidP="008645DB">
      <w:pPr>
        <w:pStyle w:val="TH"/>
        <w:rPr>
          <w:rFonts w:cs="Arial"/>
        </w:rPr>
      </w:pPr>
      <w:r>
        <w:rPr>
          <w:rFonts w:cs="Arial"/>
        </w:rPr>
        <w:t xml:space="preserve">Table </w:t>
      </w:r>
      <w:r w:rsidRPr="006C68CC">
        <w:rPr>
          <w:rFonts w:cs="Arial"/>
        </w:rPr>
        <w:t>5.</w:t>
      </w:r>
      <w:r>
        <w:rPr>
          <w:rFonts w:cs="Arial"/>
        </w:rPr>
        <w:t>4.</w:t>
      </w:r>
      <w:r w:rsidRPr="006C68CC">
        <w:rPr>
          <w:rFonts w:cs="Arial"/>
        </w:rPr>
        <w:t>1</w:t>
      </w:r>
      <w:r>
        <w:rPr>
          <w:rFonts w:cs="Arial"/>
        </w:rPr>
        <w:t>.1-1</w:t>
      </w:r>
      <w:r w:rsidRPr="008645DB">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645DB" w:rsidRPr="004D6DE3" w14:paraId="69DFA527" w14:textId="77777777" w:rsidTr="008645D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013AE98" w14:textId="77777777" w:rsidR="008645DB" w:rsidRPr="004D6DE3" w:rsidRDefault="008645DB" w:rsidP="008645DB">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E1DC97F"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7C7E387"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A709C71" w14:textId="77777777" w:rsidR="008645DB" w:rsidRPr="004D6DE3" w:rsidRDefault="008645DB" w:rsidP="008645DB">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D2E7232"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645DB" w:rsidRPr="004D6DE3" w14:paraId="6FDEACF3" w14:textId="77777777" w:rsidTr="008645D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3CFC3D3" w14:textId="77777777" w:rsidR="008645DB" w:rsidRPr="004D6DE3" w:rsidRDefault="008645DB"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4985CC2"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42B2F8E"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7CC3373" w14:textId="77777777" w:rsidR="008645DB" w:rsidRPr="004D6DE3" w:rsidRDefault="008645DB" w:rsidP="008645DB">
            <w:pPr>
              <w:spacing w:after="0"/>
              <w:rPr>
                <w:rFonts w:ascii="Arial" w:eastAsia="Calibri" w:hAnsi="Arial" w:cs="Arial"/>
                <w:b/>
                <w:bCs/>
                <w:sz w:val="18"/>
                <w:szCs w:val="18"/>
                <w:lang w:val="en-US" w:eastAsia="zh-CN"/>
              </w:rPr>
            </w:pPr>
          </w:p>
        </w:tc>
      </w:tr>
      <w:tr w:rsidR="008645DB" w:rsidRPr="004D6DE3" w14:paraId="2BDD1C75" w14:textId="77777777" w:rsidTr="008645D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C9DCEF4" w14:textId="77777777" w:rsidR="008645DB" w:rsidRPr="004D6DE3" w:rsidRDefault="008645DB"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D19370A"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B6150A7"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F5FDE39" w14:textId="77777777" w:rsidR="008645DB" w:rsidRPr="004D6DE3" w:rsidRDefault="008645DB" w:rsidP="008645DB">
            <w:pPr>
              <w:spacing w:after="0"/>
              <w:rPr>
                <w:rFonts w:ascii="Arial" w:eastAsia="Calibri" w:hAnsi="Arial" w:cs="Arial"/>
                <w:b/>
                <w:bCs/>
                <w:sz w:val="18"/>
                <w:szCs w:val="18"/>
                <w:lang w:val="en-US" w:eastAsia="zh-CN"/>
              </w:rPr>
            </w:pPr>
          </w:p>
        </w:tc>
      </w:tr>
      <w:tr w:rsidR="008645DB" w:rsidRPr="004D6DE3" w14:paraId="1B5DFF42"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C996F9F" w14:textId="77777777" w:rsidR="008645DB" w:rsidRPr="004D6DE3" w:rsidRDefault="008645DB" w:rsidP="008645DB">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20</w:t>
            </w:r>
          </w:p>
        </w:tc>
        <w:tc>
          <w:tcPr>
            <w:tcW w:w="3536" w:type="dxa"/>
            <w:tcBorders>
              <w:top w:val="single" w:sz="4" w:space="0" w:color="auto"/>
              <w:left w:val="single" w:sz="4" w:space="0" w:color="auto"/>
              <w:bottom w:val="single" w:sz="4" w:space="0" w:color="auto"/>
              <w:right w:val="single" w:sz="4" w:space="0" w:color="auto"/>
            </w:tcBorders>
          </w:tcPr>
          <w:p w14:paraId="055C0CAB" w14:textId="77777777" w:rsidR="008645DB" w:rsidRPr="00A1115A" w:rsidRDefault="008645DB" w:rsidP="008645DB">
            <w:pPr>
              <w:pStyle w:val="TAC"/>
            </w:pPr>
            <w:r w:rsidRPr="00A1115A">
              <w:t>832 MHz – 862 MHz</w:t>
            </w:r>
          </w:p>
        </w:tc>
        <w:tc>
          <w:tcPr>
            <w:tcW w:w="3116" w:type="dxa"/>
            <w:tcBorders>
              <w:top w:val="single" w:sz="4" w:space="0" w:color="auto"/>
              <w:left w:val="single" w:sz="4" w:space="0" w:color="auto"/>
              <w:bottom w:val="single" w:sz="4" w:space="0" w:color="auto"/>
              <w:right w:val="single" w:sz="4" w:space="0" w:color="auto"/>
            </w:tcBorders>
          </w:tcPr>
          <w:p w14:paraId="375EB0CC" w14:textId="77777777" w:rsidR="008645DB" w:rsidRPr="00A1115A" w:rsidRDefault="008645DB" w:rsidP="008645DB">
            <w:pPr>
              <w:pStyle w:val="TAC"/>
            </w:pPr>
            <w:r w:rsidRPr="00A1115A">
              <w:t>791 MHz – 821 MHz</w:t>
            </w:r>
          </w:p>
        </w:tc>
        <w:tc>
          <w:tcPr>
            <w:tcW w:w="1043" w:type="dxa"/>
            <w:tcBorders>
              <w:top w:val="single" w:sz="4" w:space="0" w:color="auto"/>
              <w:left w:val="single" w:sz="4" w:space="0" w:color="auto"/>
              <w:bottom w:val="single" w:sz="4" w:space="0" w:color="auto"/>
              <w:right w:val="single" w:sz="4" w:space="0" w:color="auto"/>
            </w:tcBorders>
          </w:tcPr>
          <w:p w14:paraId="46B1502F" w14:textId="77777777" w:rsidR="008645DB" w:rsidRPr="00A1115A" w:rsidRDefault="008645DB" w:rsidP="008645DB">
            <w:pPr>
              <w:pStyle w:val="TAC"/>
            </w:pPr>
            <w:r w:rsidRPr="00A1115A">
              <w:t>FDD</w:t>
            </w:r>
          </w:p>
        </w:tc>
      </w:tr>
      <w:tr w:rsidR="008645DB" w:rsidRPr="004D6DE3" w14:paraId="1D7082EF"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01634D6" w14:textId="77777777" w:rsidR="008645DB" w:rsidRPr="004D6DE3" w:rsidRDefault="008645DB" w:rsidP="008645DB">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28</w:t>
            </w:r>
          </w:p>
        </w:tc>
        <w:tc>
          <w:tcPr>
            <w:tcW w:w="3536" w:type="dxa"/>
            <w:tcBorders>
              <w:top w:val="single" w:sz="4" w:space="0" w:color="auto"/>
              <w:left w:val="single" w:sz="4" w:space="0" w:color="auto"/>
              <w:bottom w:val="single" w:sz="4" w:space="0" w:color="auto"/>
              <w:right w:val="single" w:sz="4" w:space="0" w:color="auto"/>
            </w:tcBorders>
          </w:tcPr>
          <w:p w14:paraId="6EF5AF82" w14:textId="77777777" w:rsidR="008645DB" w:rsidRPr="00A1115A" w:rsidRDefault="008645DB" w:rsidP="008645DB">
            <w:pPr>
              <w:pStyle w:val="TAC"/>
            </w:pPr>
            <w:r>
              <w:t>703</w:t>
            </w:r>
            <w:r w:rsidRPr="00A1115A">
              <w:t xml:space="preserve"> MHz – </w:t>
            </w:r>
            <w:r>
              <w:t>748</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625B1027" w14:textId="77777777" w:rsidR="008645DB" w:rsidRPr="00A1115A" w:rsidRDefault="008645DB" w:rsidP="008645DB">
            <w:pPr>
              <w:pStyle w:val="TAC"/>
            </w:pPr>
            <w:r w:rsidRPr="00A1115A">
              <w:t>7</w:t>
            </w:r>
            <w:r>
              <w:t>58</w:t>
            </w:r>
            <w:r w:rsidRPr="00A1115A">
              <w:t xml:space="preserve"> MHz – 8</w:t>
            </w:r>
            <w:r>
              <w:t>03</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5A878E72" w14:textId="77777777" w:rsidR="008645DB" w:rsidRPr="00A1115A" w:rsidRDefault="008645DB" w:rsidP="008645DB">
            <w:pPr>
              <w:pStyle w:val="TAC"/>
            </w:pPr>
            <w:r w:rsidRPr="00A1115A">
              <w:t>FDD</w:t>
            </w:r>
          </w:p>
        </w:tc>
      </w:tr>
      <w:tr w:rsidR="008645DB" w:rsidRPr="004D6DE3" w14:paraId="1156DB41"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05BC44C" w14:textId="77777777" w:rsidR="008645DB" w:rsidRPr="004D6DE3" w:rsidRDefault="008645DB"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5B86574C" w14:textId="77777777" w:rsidR="008645DB" w:rsidRPr="00A1115A" w:rsidRDefault="008645DB" w:rsidP="008645DB">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4BCFE796" w14:textId="77777777" w:rsidR="008645DB" w:rsidRPr="00A1115A" w:rsidRDefault="008645DB" w:rsidP="008645DB">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01F439B7" w14:textId="77777777" w:rsidR="008645DB" w:rsidRPr="00A1115A" w:rsidRDefault="008645DB" w:rsidP="008645DB">
            <w:pPr>
              <w:pStyle w:val="TAC"/>
            </w:pPr>
            <w:r w:rsidRPr="00A1115A">
              <w:t>SDL</w:t>
            </w:r>
            <w:r>
              <w:rPr>
                <w:vertAlign w:val="superscript"/>
              </w:rPr>
              <w:t>19</w:t>
            </w:r>
          </w:p>
        </w:tc>
      </w:tr>
    </w:tbl>
    <w:p w14:paraId="4C2601D0" w14:textId="77777777" w:rsidR="008645DB" w:rsidRDefault="008645DB" w:rsidP="008645DB">
      <w:pPr>
        <w:rPr>
          <w:lang w:eastAsia="zh-CN"/>
        </w:rPr>
      </w:pPr>
    </w:p>
    <w:p w14:paraId="6920780E" w14:textId="73C3403E" w:rsidR="008645DB" w:rsidRPr="008645DB" w:rsidRDefault="008645DB" w:rsidP="008645DB">
      <w:pPr>
        <w:pStyle w:val="Heading4"/>
      </w:pPr>
      <w:bookmarkStart w:id="130" w:name="_Toc183507711"/>
      <w:r w:rsidRPr="008645DB">
        <w:t>5.</w:t>
      </w:r>
      <w:r>
        <w:t>4</w:t>
      </w:r>
      <w:r w:rsidRPr="008645DB">
        <w:t>.1.2</w:t>
      </w:r>
      <w:r w:rsidRPr="008645DB">
        <w:tab/>
        <w:t>Channel bandwidths per operating band for CA</w:t>
      </w:r>
      <w:bookmarkEnd w:id="130"/>
    </w:p>
    <w:p w14:paraId="1DAA95B8" w14:textId="11B7EBDD" w:rsidR="008645DB" w:rsidRPr="006C68CC" w:rsidRDefault="008645DB" w:rsidP="008645DB">
      <w:pPr>
        <w:pStyle w:val="TH"/>
        <w:rPr>
          <w:rFonts w:cs="Arial"/>
        </w:rPr>
      </w:pPr>
      <w:r>
        <w:rPr>
          <w:rFonts w:cs="Arial"/>
        </w:rPr>
        <w:t xml:space="preserve">Table </w:t>
      </w:r>
      <w:r w:rsidRPr="006C68CC">
        <w:rPr>
          <w:rFonts w:cs="Arial"/>
        </w:rPr>
        <w:t>5.</w:t>
      </w:r>
      <w:r>
        <w:rPr>
          <w:rFonts w:cs="Arial"/>
        </w:rPr>
        <w:t>4.</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826" w:type="pct"/>
        <w:tblLook w:val="04A0" w:firstRow="1" w:lastRow="0" w:firstColumn="1" w:lastColumn="0" w:noHBand="0" w:noVBand="1"/>
      </w:tblPr>
      <w:tblGrid>
        <w:gridCol w:w="1722"/>
        <w:gridCol w:w="1900"/>
        <w:gridCol w:w="684"/>
        <w:gridCol w:w="3704"/>
        <w:gridCol w:w="1286"/>
      </w:tblGrid>
      <w:tr w:rsidR="008645DB" w:rsidRPr="004D6DE3" w14:paraId="58BB2A36" w14:textId="77777777" w:rsidTr="008645DB">
        <w:trPr>
          <w:trHeight w:val="46"/>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3E6526" w14:textId="77777777" w:rsidR="008645DB" w:rsidRPr="004D6DE3" w:rsidRDefault="008645DB" w:rsidP="008645DB">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645DB" w:rsidRPr="004D6DE3" w14:paraId="2F2A5E5D" w14:textId="77777777" w:rsidTr="008645DB">
        <w:trPr>
          <w:trHeight w:val="46"/>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F4F376E" w14:textId="77777777" w:rsidR="008645DB" w:rsidRPr="004D6DE3" w:rsidRDefault="008645DB" w:rsidP="008645DB">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D0E3A52" w14:textId="77777777" w:rsidR="008645DB" w:rsidRPr="004D6DE3" w:rsidRDefault="008645DB" w:rsidP="008645DB">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65E040F1" w14:textId="77777777" w:rsidR="008645DB" w:rsidRPr="004D6DE3" w:rsidRDefault="008645DB" w:rsidP="008645DB">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67283FA1" w14:textId="77777777" w:rsidR="008645DB" w:rsidRPr="004D6DE3" w:rsidRDefault="008645DB" w:rsidP="008645DB">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668" w:type="pct"/>
            <w:tcBorders>
              <w:top w:val="single" w:sz="4" w:space="0" w:color="auto"/>
              <w:left w:val="nil"/>
              <w:bottom w:val="single" w:sz="4" w:space="0" w:color="auto"/>
              <w:right w:val="single" w:sz="4" w:space="0" w:color="auto"/>
            </w:tcBorders>
            <w:shd w:val="clear" w:color="auto" w:fill="auto"/>
            <w:vAlign w:val="center"/>
          </w:tcPr>
          <w:p w14:paraId="0E1DFAC7" w14:textId="77777777" w:rsidR="008645DB" w:rsidRPr="004D6DE3" w:rsidRDefault="008645DB" w:rsidP="008645DB">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8645DB" w:rsidRPr="004D6DE3" w14:paraId="12C0B814" w14:textId="77777777" w:rsidTr="008645DB">
        <w:trPr>
          <w:trHeight w:val="54"/>
        </w:trPr>
        <w:tc>
          <w:tcPr>
            <w:tcW w:w="932" w:type="pct"/>
            <w:tcBorders>
              <w:top w:val="single" w:sz="4" w:space="0" w:color="auto"/>
              <w:left w:val="single" w:sz="4" w:space="0" w:color="auto"/>
              <w:right w:val="single" w:sz="4" w:space="0" w:color="auto"/>
            </w:tcBorders>
            <w:shd w:val="clear" w:color="auto" w:fill="auto"/>
            <w:vAlign w:val="center"/>
          </w:tcPr>
          <w:p w14:paraId="0772E6DD" w14:textId="77777777" w:rsidR="008645DB" w:rsidRPr="004D6DE3" w:rsidRDefault="008645DB" w:rsidP="008645DB">
            <w:pPr>
              <w:spacing w:after="0"/>
              <w:rPr>
                <w:rFonts w:ascii="Arial" w:hAnsi="Arial" w:cs="Arial"/>
                <w:color w:val="000000"/>
                <w:sz w:val="18"/>
                <w:szCs w:val="18"/>
              </w:rPr>
            </w:pPr>
            <w:r w:rsidRPr="00504502">
              <w:rPr>
                <w:rFonts w:ascii="Arial" w:hAnsi="Arial" w:cs="Arial"/>
                <w:color w:val="000000"/>
                <w:sz w:val="18"/>
                <w:szCs w:val="18"/>
              </w:rPr>
              <w:t>CA_n</w:t>
            </w:r>
            <w:r>
              <w:rPr>
                <w:rFonts w:ascii="Arial" w:hAnsi="Arial" w:cs="Arial"/>
                <w:color w:val="000000"/>
                <w:sz w:val="18"/>
                <w:szCs w:val="18"/>
              </w:rPr>
              <w:t>20</w:t>
            </w:r>
            <w:r w:rsidRPr="00504502">
              <w:rPr>
                <w:rFonts w:ascii="Arial" w:hAnsi="Arial" w:cs="Arial"/>
                <w:color w:val="000000"/>
                <w:sz w:val="18"/>
                <w:szCs w:val="18"/>
              </w:rPr>
              <w:t>A-n2</w:t>
            </w:r>
            <w:r>
              <w:rPr>
                <w:rFonts w:ascii="Arial" w:hAnsi="Arial" w:cs="Arial"/>
                <w:color w:val="000000"/>
                <w:sz w:val="18"/>
                <w:szCs w:val="18"/>
              </w:rPr>
              <w:t>8</w:t>
            </w:r>
            <w:r w:rsidRPr="00504502">
              <w:rPr>
                <w:rFonts w:ascii="Arial" w:hAnsi="Arial" w:cs="Arial"/>
                <w:color w:val="000000"/>
                <w:sz w:val="18"/>
                <w:szCs w:val="18"/>
              </w:rPr>
              <w:t>A-n75A</w:t>
            </w:r>
          </w:p>
        </w:tc>
        <w:tc>
          <w:tcPr>
            <w:tcW w:w="1028" w:type="pct"/>
            <w:tcBorders>
              <w:top w:val="single" w:sz="4" w:space="0" w:color="auto"/>
              <w:left w:val="nil"/>
              <w:right w:val="single" w:sz="4" w:space="0" w:color="auto"/>
            </w:tcBorders>
            <w:shd w:val="clear" w:color="auto" w:fill="auto"/>
          </w:tcPr>
          <w:p w14:paraId="5E0F4DED" w14:textId="77777777" w:rsidR="008645DB" w:rsidRDefault="008645DB" w:rsidP="008645DB">
            <w:pPr>
              <w:spacing w:after="0"/>
            </w:pPr>
            <w:r w:rsidRPr="000F6E41">
              <w:rPr>
                <w:rFonts w:ascii="Arial" w:hAnsi="Arial" w:cs="Arial"/>
                <w:color w:val="000000"/>
                <w:sz w:val="18"/>
                <w:szCs w:val="18"/>
              </w:rPr>
              <w:t>CA_n20A-n28A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C2D6C4B" w14:textId="77777777" w:rsidR="008645DB" w:rsidRPr="004D6DE3" w:rsidRDefault="008645DB"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20</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5A04200" w14:textId="77777777" w:rsidR="008645DB" w:rsidRPr="004D6DE3" w:rsidRDefault="008645DB" w:rsidP="008645DB">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20</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3010E227" w14:textId="77777777" w:rsidR="008645DB" w:rsidRPr="00A91867" w:rsidRDefault="008645DB" w:rsidP="008645DB">
            <w:pPr>
              <w:spacing w:after="0"/>
              <w:jc w:val="center"/>
              <w:rPr>
                <w:rFonts w:ascii="Arial" w:hAnsi="Arial" w:cs="Arial"/>
                <w:sz w:val="18"/>
                <w:szCs w:val="18"/>
              </w:rPr>
            </w:pPr>
            <w:r w:rsidRPr="00984489">
              <w:rPr>
                <w:rFonts w:ascii="Arial" w:hAnsi="Arial" w:cs="Arial"/>
                <w:sz w:val="18"/>
                <w:szCs w:val="18"/>
              </w:rPr>
              <w:t xml:space="preserve">4 and </w:t>
            </w:r>
            <w:r w:rsidRPr="00A91867">
              <w:rPr>
                <w:rFonts w:ascii="Arial" w:hAnsi="Arial" w:cs="Arial"/>
                <w:sz w:val="18"/>
                <w:szCs w:val="18"/>
              </w:rPr>
              <w:t>5</w:t>
            </w:r>
          </w:p>
        </w:tc>
      </w:tr>
      <w:tr w:rsidR="008645DB" w:rsidRPr="004D6DE3" w14:paraId="57E2EB5B" w14:textId="77777777" w:rsidTr="008645DB">
        <w:trPr>
          <w:trHeight w:val="54"/>
        </w:trPr>
        <w:tc>
          <w:tcPr>
            <w:tcW w:w="932" w:type="pct"/>
            <w:tcBorders>
              <w:left w:val="single" w:sz="4" w:space="0" w:color="auto"/>
              <w:right w:val="single" w:sz="4" w:space="0" w:color="auto"/>
            </w:tcBorders>
            <w:shd w:val="clear" w:color="auto" w:fill="auto"/>
            <w:vAlign w:val="center"/>
          </w:tcPr>
          <w:p w14:paraId="06629CCE" w14:textId="77777777" w:rsidR="008645DB" w:rsidRPr="004D6DE3" w:rsidRDefault="008645DB" w:rsidP="008645DB">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10262D88" w14:textId="77777777" w:rsidR="008645DB" w:rsidRDefault="008645DB" w:rsidP="008645DB"/>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3AD71B5" w14:textId="77777777" w:rsidR="008645DB" w:rsidRPr="004D6DE3" w:rsidRDefault="008645DB"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28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FEFE22D" w14:textId="77777777" w:rsidR="008645DB" w:rsidRPr="004D6DE3" w:rsidRDefault="008645DB" w:rsidP="008645DB">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28</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40C4C5BE" w14:textId="77777777" w:rsidR="008645DB" w:rsidRPr="004D6DE3" w:rsidRDefault="008645DB" w:rsidP="008645DB">
            <w:pPr>
              <w:spacing w:after="0"/>
              <w:rPr>
                <w:rFonts w:ascii="Arial" w:hAnsi="Arial" w:cs="Arial"/>
                <w:sz w:val="18"/>
                <w:szCs w:val="18"/>
              </w:rPr>
            </w:pPr>
          </w:p>
        </w:tc>
      </w:tr>
      <w:tr w:rsidR="008645DB" w:rsidRPr="004D6DE3" w14:paraId="2C0AE846" w14:textId="77777777" w:rsidTr="008645DB">
        <w:trPr>
          <w:trHeight w:val="54"/>
        </w:trPr>
        <w:tc>
          <w:tcPr>
            <w:tcW w:w="932" w:type="pct"/>
            <w:tcBorders>
              <w:left w:val="single" w:sz="4" w:space="0" w:color="auto"/>
              <w:bottom w:val="single" w:sz="4" w:space="0" w:color="auto"/>
              <w:right w:val="single" w:sz="4" w:space="0" w:color="auto"/>
            </w:tcBorders>
            <w:shd w:val="clear" w:color="auto" w:fill="auto"/>
            <w:vAlign w:val="center"/>
          </w:tcPr>
          <w:p w14:paraId="376BDA06" w14:textId="77777777" w:rsidR="008645DB" w:rsidRPr="004D6DE3" w:rsidRDefault="008645DB" w:rsidP="008645DB">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3F97FB76" w14:textId="77777777" w:rsidR="008645DB" w:rsidRDefault="008645DB" w:rsidP="008645DB"/>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496AB31" w14:textId="77777777" w:rsidR="008645DB" w:rsidRPr="004D6DE3" w:rsidRDefault="008645DB"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3326205" w14:textId="77777777" w:rsidR="008645DB" w:rsidRPr="004D6DE3" w:rsidRDefault="008645DB" w:rsidP="008645DB">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1EE75740" w14:textId="77777777" w:rsidR="008645DB" w:rsidRPr="004D6DE3" w:rsidRDefault="008645DB" w:rsidP="008645DB">
            <w:pPr>
              <w:spacing w:after="0"/>
              <w:rPr>
                <w:rFonts w:ascii="Arial" w:hAnsi="Arial" w:cs="Arial"/>
                <w:sz w:val="18"/>
                <w:szCs w:val="18"/>
              </w:rPr>
            </w:pPr>
          </w:p>
        </w:tc>
      </w:tr>
    </w:tbl>
    <w:p w14:paraId="397D9DD9" w14:textId="77777777" w:rsidR="008645DB" w:rsidRPr="00A91867" w:rsidRDefault="008645DB" w:rsidP="008645DB">
      <w:pPr>
        <w:spacing w:after="0"/>
        <w:rPr>
          <w:rFonts w:eastAsia="Calibri"/>
          <w:lang w:eastAsia="ko-KR"/>
        </w:rPr>
      </w:pPr>
    </w:p>
    <w:p w14:paraId="231D4E33" w14:textId="77777777" w:rsidR="008645DB" w:rsidRPr="004D6DE3" w:rsidRDefault="008645DB" w:rsidP="008645DB">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364DAF21" w14:textId="77777777" w:rsidR="008645DB" w:rsidRDefault="008645DB" w:rsidP="008645DB"/>
    <w:p w14:paraId="5D444C18" w14:textId="505C47C2" w:rsidR="008645DB" w:rsidRPr="008645DB" w:rsidRDefault="008645DB" w:rsidP="008645DB">
      <w:pPr>
        <w:pStyle w:val="Heading4"/>
      </w:pPr>
      <w:bookmarkStart w:id="131" w:name="_Toc183507712"/>
      <w:r w:rsidRPr="008645DB">
        <w:t>5.</w:t>
      </w:r>
      <w:r>
        <w:t>4</w:t>
      </w:r>
      <w:r w:rsidRPr="008645DB">
        <w:t>.1.3</w:t>
      </w:r>
      <w:r w:rsidRPr="008645DB">
        <w:tab/>
        <w:t>∆T</w:t>
      </w:r>
      <w:r w:rsidRPr="008645DB">
        <w:rPr>
          <w:vertAlign w:val="subscript"/>
        </w:rPr>
        <w:t>IB</w:t>
      </w:r>
      <w:r w:rsidRPr="008645DB">
        <w:rPr>
          <w:rFonts w:hint="eastAsia"/>
          <w:vertAlign w:val="subscript"/>
        </w:rPr>
        <w:t>,c</w:t>
      </w:r>
      <w:r w:rsidRPr="008645DB">
        <w:t xml:space="preserve"> and ∆R</w:t>
      </w:r>
      <w:r w:rsidRPr="008645DB">
        <w:rPr>
          <w:vertAlign w:val="subscript"/>
        </w:rPr>
        <w:t>IB</w:t>
      </w:r>
      <w:r w:rsidRPr="008645DB">
        <w:rPr>
          <w:rFonts w:hint="eastAsia"/>
          <w:vertAlign w:val="subscript"/>
        </w:rPr>
        <w:t>,c</w:t>
      </w:r>
      <w:r w:rsidRPr="008645DB">
        <w:t xml:space="preserve"> values</w:t>
      </w:r>
      <w:bookmarkEnd w:id="131"/>
    </w:p>
    <w:p w14:paraId="20281D05" w14:textId="77777777" w:rsidR="008645DB" w:rsidRPr="008A04AB" w:rsidRDefault="008645DB" w:rsidP="008645DB">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3DEE1CA9" w14:textId="77777777" w:rsidR="008645DB" w:rsidRDefault="008645DB" w:rsidP="008645DB">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72CE630C" w14:textId="6698F4CF" w:rsidR="008645DB" w:rsidRPr="006C68CC" w:rsidRDefault="008645DB" w:rsidP="008645DB">
      <w:pPr>
        <w:pStyle w:val="Heading3"/>
        <w:rPr>
          <w:rFonts w:cs="Arial"/>
          <w:szCs w:val="28"/>
          <w:lang w:val="en-US" w:eastAsia="zh-CN"/>
        </w:rPr>
      </w:pPr>
      <w:bookmarkStart w:id="132" w:name="_Toc183507713"/>
      <w:r w:rsidRPr="006C68CC">
        <w:rPr>
          <w:rFonts w:cs="Arial"/>
          <w:szCs w:val="28"/>
          <w:lang w:val="en-US" w:eastAsia="zh-CN"/>
        </w:rPr>
        <w:t>5.</w:t>
      </w:r>
      <w:r>
        <w:rPr>
          <w:rFonts w:cs="Arial"/>
          <w:szCs w:val="28"/>
          <w:lang w:val="en-US" w:eastAsia="zh-CN"/>
        </w:rPr>
        <w:t>4</w:t>
      </w:r>
      <w:r w:rsidRPr="006C68CC">
        <w:rPr>
          <w:rFonts w:cs="Arial"/>
          <w:szCs w:val="28"/>
          <w:lang w:val="en-US" w:eastAsia="zh-CN"/>
        </w:rPr>
        <w:t>.2</w:t>
      </w:r>
      <w:r w:rsidRPr="006C68CC">
        <w:rPr>
          <w:rFonts w:cs="Arial"/>
          <w:szCs w:val="28"/>
          <w:lang w:val="en-US" w:eastAsia="zh-CN"/>
        </w:rPr>
        <w:tab/>
        <w:t>Specific for 2 bands UL CA</w:t>
      </w:r>
      <w:bookmarkEnd w:id="132"/>
    </w:p>
    <w:p w14:paraId="72BAB386" w14:textId="053112D7" w:rsidR="008645DB" w:rsidRPr="006C68CC" w:rsidRDefault="008645DB" w:rsidP="006C68CC">
      <w:pPr>
        <w:pStyle w:val="Heading4"/>
      </w:pPr>
      <w:bookmarkStart w:id="133" w:name="_Toc183507714"/>
      <w:r w:rsidRPr="006C68CC">
        <w:t>5.</w:t>
      </w:r>
      <w:r>
        <w:t>4</w:t>
      </w:r>
      <w:r w:rsidRPr="006C68CC">
        <w:t>.2.1</w:t>
      </w:r>
      <w:r w:rsidRPr="006C68CC">
        <w:tab/>
        <w:t>UE co-existence studies</w:t>
      </w:r>
      <w:bookmarkEnd w:id="133"/>
    </w:p>
    <w:p w14:paraId="7F8618BB" w14:textId="77777777" w:rsidR="008645DB" w:rsidRDefault="008645DB" w:rsidP="008645DB">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566FC447" w14:textId="620D9C74" w:rsidR="008645DB" w:rsidRPr="00242348" w:rsidRDefault="008645DB" w:rsidP="008645DB">
      <w:pPr>
        <w:pStyle w:val="Heading5"/>
        <w:overflowPunct w:val="0"/>
        <w:autoSpaceDE w:val="0"/>
        <w:autoSpaceDN w:val="0"/>
        <w:adjustRightInd w:val="0"/>
        <w:textAlignment w:val="baseline"/>
        <w:rPr>
          <w:snapToGrid w:val="0"/>
          <w:lang w:eastAsia="en-GB"/>
        </w:rPr>
      </w:pPr>
      <w:bookmarkStart w:id="134" w:name="_Toc183507715"/>
      <w:r w:rsidRPr="00242348">
        <w:rPr>
          <w:rFonts w:hint="eastAsia"/>
          <w:snapToGrid w:val="0"/>
          <w:lang w:eastAsia="en-GB"/>
        </w:rPr>
        <w:t>5.</w:t>
      </w:r>
      <w:r>
        <w:rPr>
          <w:snapToGrid w:val="0"/>
          <w:lang w:eastAsia="en-GB"/>
        </w:rPr>
        <w:t>4</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34"/>
    </w:p>
    <w:p w14:paraId="18C9CBDC" w14:textId="77777777" w:rsidR="008645DB" w:rsidRPr="0007219E" w:rsidRDefault="008645DB" w:rsidP="008645DB">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109E7843" w14:textId="610FFFBB" w:rsidR="008645DB" w:rsidRPr="00A76C0A" w:rsidRDefault="008645DB" w:rsidP="008645DB">
      <w:pPr>
        <w:rPr>
          <w:rFonts w:eastAsia="MS Mincho"/>
        </w:rPr>
      </w:pPr>
      <w:r w:rsidRPr="00A76C0A">
        <w:rPr>
          <w:rFonts w:eastAsia="MS Mincho"/>
        </w:rPr>
        <w:t xml:space="preserve">Table </w:t>
      </w:r>
      <w:r w:rsidRPr="00A76C0A">
        <w:rPr>
          <w:rFonts w:eastAsia="MS Mincho" w:hint="eastAsia"/>
        </w:rPr>
        <w:t>5.</w:t>
      </w:r>
      <w:r>
        <w:rPr>
          <w:rFonts w:eastAsia="MS Mincho"/>
        </w:rPr>
        <w:t>4.2.1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20</w:t>
      </w:r>
      <w:r w:rsidRPr="009D535B">
        <w:rPr>
          <w:rFonts w:eastAsia="MS Mincho"/>
        </w:rPr>
        <w:t>A-n2</w:t>
      </w:r>
      <w:r>
        <w:rPr>
          <w:rFonts w:eastAsia="MS Mincho"/>
        </w:rPr>
        <w:t>8</w:t>
      </w:r>
      <w:r w:rsidRPr="009D535B">
        <w:rPr>
          <w:rFonts w:eastAsia="MS Mincho"/>
        </w:rPr>
        <w:t>A-n75A</w:t>
      </w:r>
      <w:r w:rsidRPr="00A76C0A">
        <w:rPr>
          <w:rFonts w:eastAsia="MS Mincho"/>
        </w:rPr>
        <w:t xml:space="preserve"> with UL </w:t>
      </w:r>
      <w:r w:rsidRPr="009D535B">
        <w:rPr>
          <w:rFonts w:eastAsia="MS Mincho"/>
        </w:rPr>
        <w:t>CA_n</w:t>
      </w:r>
      <w:r>
        <w:rPr>
          <w:rFonts w:eastAsia="MS Mincho"/>
        </w:rPr>
        <w:t>20</w:t>
      </w:r>
      <w:r w:rsidRPr="009D535B">
        <w:rPr>
          <w:rFonts w:eastAsia="MS Mincho"/>
        </w:rPr>
        <w:t>A-n2</w:t>
      </w:r>
      <w:r>
        <w:rPr>
          <w:rFonts w:eastAsia="MS Mincho"/>
        </w:rPr>
        <w:t>8</w:t>
      </w:r>
      <w:r w:rsidRPr="009D535B">
        <w:rPr>
          <w:rFonts w:eastAsia="MS Mincho"/>
        </w:rPr>
        <w:t>A</w:t>
      </w:r>
      <w:r w:rsidRPr="00A76C0A">
        <w:rPr>
          <w:rFonts w:eastAsia="MS Mincho"/>
        </w:rPr>
        <w:t>.</w:t>
      </w:r>
    </w:p>
    <w:p w14:paraId="2A7864CE" w14:textId="51992476" w:rsidR="008645DB" w:rsidRPr="006C68CC" w:rsidRDefault="008645DB" w:rsidP="006C68CC">
      <w:pPr>
        <w:pStyle w:val="TH"/>
        <w:rPr>
          <w:rFonts w:cs="Arial"/>
          <w:b w:val="0"/>
        </w:rPr>
      </w:pPr>
      <w:r w:rsidRPr="006C68CC">
        <w:rPr>
          <w:rFonts w:cs="Arial"/>
        </w:rPr>
        <w:t>Table 5.</w:t>
      </w:r>
      <w:r>
        <w:rPr>
          <w:rFonts w:cs="Arial"/>
        </w:rPr>
        <w:t>4</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645DB" w14:paraId="6118588C" w14:textId="77777777" w:rsidTr="008645DB">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BFEABB" w14:textId="77777777" w:rsidR="008645DB" w:rsidRDefault="008645DB" w:rsidP="008645DB">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9CF51B" w14:textId="77777777" w:rsidR="008645DB" w:rsidRDefault="008645DB" w:rsidP="008645DB">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73D93C" w14:textId="77777777" w:rsidR="008645DB" w:rsidRDefault="008645DB" w:rsidP="008645DB">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61B721" w14:textId="77777777" w:rsidR="008645DB" w:rsidRDefault="008645DB" w:rsidP="008645DB">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BB28C9" w14:textId="77777777" w:rsidR="008645DB" w:rsidRDefault="008645DB" w:rsidP="008645DB">
            <w:pPr>
              <w:pStyle w:val="TAH"/>
            </w:pPr>
            <w:r>
              <w:t>f</w:t>
            </w:r>
            <w:r>
              <w:rPr>
                <w:vertAlign w:val="subscript"/>
              </w:rPr>
              <w:t>y_high</w:t>
            </w:r>
          </w:p>
        </w:tc>
      </w:tr>
      <w:tr w:rsidR="008645DB" w14:paraId="221B3110"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09CF2B" w14:textId="77777777" w:rsidR="008645DB" w:rsidRDefault="008645DB" w:rsidP="008645DB">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5DB36F" w14:textId="77777777" w:rsidR="008645DB" w:rsidRDefault="008645DB" w:rsidP="008645DB">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B98B41" w14:textId="77777777" w:rsidR="008645DB" w:rsidRDefault="008645DB"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2025F7" w14:textId="77777777" w:rsidR="008645DB" w:rsidRDefault="008645DB" w:rsidP="008645DB">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5D3731" w14:textId="77777777" w:rsidR="008645DB" w:rsidRDefault="008645DB"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645DB" w14:paraId="350B5F5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35F9A0" w14:textId="77777777" w:rsidR="008645DB" w:rsidRDefault="008645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B61531" w14:textId="77777777" w:rsidR="008645DB" w:rsidRDefault="008645DB" w:rsidP="008645DB">
            <w:pPr>
              <w:pStyle w:val="TAL"/>
              <w:jc w:val="center"/>
              <w:rPr>
                <w:lang w:val="en-US"/>
              </w:rPr>
            </w:pPr>
            <w:r>
              <w:rPr>
                <w:lang w:val="en-US"/>
              </w:rPr>
              <w:t>84–159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57B6C3" w14:textId="77777777" w:rsidR="008645DB" w:rsidRDefault="008645DB" w:rsidP="008645DB">
            <w:pPr>
              <w:keepNext/>
              <w:keepLines/>
              <w:spacing w:after="0"/>
              <w:jc w:val="center"/>
              <w:rPr>
                <w:sz w:val="18"/>
                <w:lang w:val="en-US"/>
              </w:rPr>
            </w:pPr>
            <w:r>
              <w:rPr>
                <w:sz w:val="18"/>
                <w:lang w:val="en-US"/>
              </w:rPr>
              <w:t>1535–</w:t>
            </w:r>
            <w:r w:rsidRPr="00D16717">
              <w:rPr>
                <w:sz w:val="18"/>
                <w:lang w:val="en-US"/>
              </w:rPr>
              <w:t>1</w:t>
            </w:r>
            <w:r>
              <w:rPr>
                <w:sz w:val="18"/>
                <w:lang w:val="en-US"/>
              </w:rPr>
              <w:t>610</w:t>
            </w:r>
          </w:p>
        </w:tc>
      </w:tr>
      <w:tr w:rsidR="008645DB" w14:paraId="7C2A4F46"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562477" w14:textId="77777777" w:rsidR="008645DB" w:rsidRDefault="008645DB"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C1AD1D" w14:textId="77777777" w:rsidR="008645DB" w:rsidRDefault="008645DB"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1B211A" w14:textId="77777777" w:rsidR="008645DB" w:rsidRDefault="008645DB"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D1CE0B" w14:textId="77777777" w:rsidR="008645DB" w:rsidRDefault="008645DB"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2DA4F8B" w14:textId="77777777" w:rsidR="008645DB" w:rsidRDefault="008645DB"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645DB" w14:paraId="22B5E9BF"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303114" w14:textId="77777777" w:rsidR="008645DB" w:rsidRDefault="008645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D7C7D3" w14:textId="77777777" w:rsidR="008645DB" w:rsidRDefault="008645DB" w:rsidP="008645DB">
            <w:pPr>
              <w:keepNext/>
              <w:keepLines/>
              <w:spacing w:after="0"/>
              <w:jc w:val="center"/>
              <w:rPr>
                <w:sz w:val="18"/>
                <w:lang w:eastAsia="ja-JP"/>
              </w:rPr>
            </w:pPr>
            <w:r>
              <w:rPr>
                <w:sz w:val="18"/>
                <w:lang w:val="en-US"/>
              </w:rPr>
              <w:t>916–1021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19B15D" w14:textId="77777777" w:rsidR="008645DB" w:rsidRDefault="008645DB" w:rsidP="008645DB">
            <w:pPr>
              <w:keepNext/>
              <w:keepLines/>
              <w:spacing w:after="0"/>
              <w:jc w:val="center"/>
              <w:rPr>
                <w:sz w:val="18"/>
                <w:lang w:eastAsia="ja-JP"/>
              </w:rPr>
            </w:pPr>
            <w:r>
              <w:rPr>
                <w:sz w:val="18"/>
                <w:lang w:val="en-US"/>
              </w:rPr>
              <w:t>544–664</w:t>
            </w:r>
          </w:p>
        </w:tc>
      </w:tr>
      <w:tr w:rsidR="008645DB" w14:paraId="47B78885"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4F744" w14:textId="77777777" w:rsidR="008645DB" w:rsidRDefault="008645DB"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1EABFF" w14:textId="77777777" w:rsidR="008645DB" w:rsidRDefault="008645DB"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B90345" w14:textId="77777777" w:rsidR="008645DB" w:rsidRDefault="008645DB"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BF394B" w14:textId="77777777" w:rsidR="008645DB" w:rsidRDefault="008645DB"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205E88F" w14:textId="77777777" w:rsidR="008645DB" w:rsidRDefault="008645DB"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645DB" w14:paraId="53595DD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FD3699" w14:textId="77777777" w:rsidR="008645DB" w:rsidRDefault="008645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247515" w14:textId="77777777" w:rsidR="008645DB" w:rsidRDefault="008645DB" w:rsidP="008645DB">
            <w:pPr>
              <w:keepNext/>
              <w:keepLines/>
              <w:spacing w:after="0"/>
              <w:jc w:val="center"/>
              <w:rPr>
                <w:sz w:val="18"/>
                <w:lang w:val="en-US"/>
              </w:rPr>
            </w:pPr>
            <w:r w:rsidRPr="00D16717">
              <w:rPr>
                <w:sz w:val="18"/>
                <w:lang w:val="en-US"/>
              </w:rPr>
              <w:t>2</w:t>
            </w:r>
            <w:r>
              <w:rPr>
                <w:sz w:val="18"/>
                <w:lang w:val="en-US"/>
              </w:rPr>
              <w:t>367–</w:t>
            </w:r>
            <w:r w:rsidRPr="00D16717">
              <w:rPr>
                <w:sz w:val="18"/>
                <w:lang w:val="en-US"/>
              </w:rPr>
              <w:t>2</w:t>
            </w:r>
            <w:r>
              <w:rPr>
                <w:sz w:val="18"/>
                <w:lang w:val="en-US"/>
              </w:rPr>
              <w:t>472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AC76E0" w14:textId="77777777" w:rsidR="008645DB" w:rsidRDefault="008645DB" w:rsidP="008645DB">
            <w:pPr>
              <w:keepNext/>
              <w:keepLines/>
              <w:spacing w:after="0"/>
              <w:jc w:val="center"/>
              <w:rPr>
                <w:sz w:val="18"/>
                <w:lang w:val="en-US"/>
              </w:rPr>
            </w:pPr>
            <w:r w:rsidRPr="00D16717">
              <w:rPr>
                <w:sz w:val="18"/>
                <w:lang w:val="en-US"/>
              </w:rPr>
              <w:t>2</w:t>
            </w:r>
            <w:r>
              <w:rPr>
                <w:sz w:val="18"/>
                <w:lang w:val="en-US"/>
              </w:rPr>
              <w:t>238–</w:t>
            </w:r>
            <w:r w:rsidRPr="00D16717">
              <w:rPr>
                <w:sz w:val="18"/>
                <w:lang w:val="en-US"/>
              </w:rPr>
              <w:t>2</w:t>
            </w:r>
            <w:r>
              <w:rPr>
                <w:sz w:val="18"/>
                <w:lang w:val="en-US"/>
              </w:rPr>
              <w:t>358</w:t>
            </w:r>
          </w:p>
        </w:tc>
      </w:tr>
      <w:tr w:rsidR="008645DB" w14:paraId="6FE54917"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711117" w14:textId="77777777" w:rsidR="008645DB" w:rsidRDefault="008645DB"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A963FD" w14:textId="77777777" w:rsidR="008645DB" w:rsidRDefault="008645DB"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F6DC970" w14:textId="77777777" w:rsidR="008645DB" w:rsidRDefault="008645DB"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D59013" w14:textId="77777777" w:rsidR="008645DB" w:rsidRDefault="008645DB"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9050032" w14:textId="77777777" w:rsidR="008645DB" w:rsidRDefault="008645DB"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645DB" w14:paraId="20D88E20"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31E9C5" w14:textId="77777777" w:rsidR="008645DB" w:rsidRDefault="008645DB"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E2127D" w14:textId="77777777" w:rsidR="008645DB" w:rsidRDefault="008645DB" w:rsidP="008645DB">
            <w:pPr>
              <w:keepNext/>
              <w:keepLines/>
              <w:spacing w:after="0"/>
              <w:jc w:val="center"/>
              <w:rPr>
                <w:sz w:val="18"/>
                <w:lang w:eastAsia="ja-JP"/>
              </w:rPr>
            </w:pPr>
            <w:r w:rsidRPr="00D16717">
              <w:rPr>
                <w:sz w:val="18"/>
                <w:lang w:val="en-US"/>
              </w:rPr>
              <w:t>1</w:t>
            </w:r>
            <w:r>
              <w:rPr>
                <w:sz w:val="18"/>
                <w:lang w:val="en-US"/>
              </w:rPr>
              <w:t>748–1883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EC4324" w14:textId="77777777" w:rsidR="008645DB" w:rsidRDefault="008645DB" w:rsidP="008645DB">
            <w:pPr>
              <w:keepNext/>
              <w:keepLines/>
              <w:spacing w:after="0"/>
              <w:jc w:val="center"/>
              <w:rPr>
                <w:sz w:val="18"/>
                <w:lang w:eastAsia="ja-JP"/>
              </w:rPr>
            </w:pPr>
            <w:r w:rsidRPr="00D16717">
              <w:rPr>
                <w:sz w:val="18"/>
                <w:lang w:val="en-US"/>
              </w:rPr>
              <w:t>1</w:t>
            </w:r>
            <w:r>
              <w:rPr>
                <w:sz w:val="18"/>
                <w:lang w:val="en-US"/>
              </w:rPr>
              <w:t>247–</w:t>
            </w:r>
            <w:r w:rsidRPr="00D16717">
              <w:rPr>
                <w:sz w:val="18"/>
                <w:lang w:val="en-US"/>
              </w:rPr>
              <w:t>1</w:t>
            </w:r>
            <w:r>
              <w:rPr>
                <w:sz w:val="18"/>
                <w:lang w:val="en-US"/>
              </w:rPr>
              <w:t>412</w:t>
            </w:r>
          </w:p>
        </w:tc>
      </w:tr>
      <w:tr w:rsidR="00231FDB" w14:paraId="01746C0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D1377F" w14:textId="77777777" w:rsidR="00231FDB" w:rsidRDefault="00231FDB"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4ABCC2" w14:textId="77777777" w:rsidR="00231FDB" w:rsidRDefault="00231FDB"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D382C1A" w14:textId="77777777" w:rsidR="00231FDB" w:rsidRDefault="00231FDB"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B26255D" w14:textId="77777777" w:rsidR="00231FDB" w:rsidRDefault="00231FDB" w:rsidP="008645DB">
            <w:pPr>
              <w:pStyle w:val="TAL"/>
              <w:jc w:val="center"/>
              <w:rPr>
                <w:lang w:val="en-US"/>
              </w:rPr>
            </w:pPr>
          </w:p>
        </w:tc>
      </w:tr>
      <w:tr w:rsidR="00231FDB" w14:paraId="5029601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6028B8" w14:textId="77777777" w:rsidR="00231FDB" w:rsidRDefault="00231F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070A31" w14:textId="77777777" w:rsidR="00231FDB" w:rsidRDefault="00231FDB" w:rsidP="008645DB">
            <w:pPr>
              <w:keepNext/>
              <w:keepLines/>
              <w:spacing w:after="0"/>
              <w:jc w:val="center"/>
              <w:rPr>
                <w:sz w:val="18"/>
                <w:lang w:eastAsia="ja-JP"/>
              </w:rPr>
            </w:pPr>
            <w:r>
              <w:rPr>
                <w:sz w:val="18"/>
                <w:lang w:val="en-US"/>
              </w:rPr>
              <w:t>168–318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71EB598" w14:textId="77777777" w:rsidR="00231FDB" w:rsidRDefault="00231FDB" w:rsidP="008645DB">
            <w:pPr>
              <w:keepNext/>
              <w:keepLines/>
              <w:spacing w:after="0"/>
              <w:jc w:val="center"/>
              <w:rPr>
                <w:sz w:val="18"/>
                <w:lang w:eastAsia="ja-JP"/>
              </w:rPr>
            </w:pPr>
          </w:p>
        </w:tc>
      </w:tr>
      <w:tr w:rsidR="008645DB" w14:paraId="053C279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58EE7B" w14:textId="77777777" w:rsidR="008645DB" w:rsidRDefault="008645DB" w:rsidP="008645DB">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4C1DC7F" w14:textId="77777777" w:rsidR="008645DB" w:rsidRDefault="008645DB"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C34B89E" w14:textId="77777777" w:rsidR="008645DB" w:rsidRDefault="008645DB"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9B865A" w14:textId="77777777" w:rsidR="008645DB" w:rsidRDefault="008645DB"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27DF567" w14:textId="77777777" w:rsidR="008645DB" w:rsidRDefault="008645DB"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645DB" w14:paraId="44CDB87A"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C6B386" w14:textId="77777777" w:rsidR="008645DB" w:rsidRDefault="008645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E21151" w14:textId="77777777" w:rsidR="008645DB" w:rsidRDefault="008645DB" w:rsidP="008645DB">
            <w:pPr>
              <w:keepNext/>
              <w:keepLines/>
              <w:spacing w:after="0"/>
              <w:jc w:val="center"/>
              <w:rPr>
                <w:sz w:val="18"/>
                <w:lang w:eastAsia="ja-JP"/>
              </w:rPr>
            </w:pPr>
            <w:r w:rsidRPr="00D16717">
              <w:rPr>
                <w:sz w:val="18"/>
                <w:lang w:val="en-US"/>
              </w:rPr>
              <w:t>3</w:t>
            </w:r>
            <w:r>
              <w:rPr>
                <w:sz w:val="18"/>
                <w:lang w:val="en-US"/>
              </w:rPr>
              <w:t>199–</w:t>
            </w:r>
            <w:r w:rsidRPr="00D16717">
              <w:rPr>
                <w:sz w:val="18"/>
                <w:lang w:val="en-US"/>
              </w:rPr>
              <w:t>3</w:t>
            </w:r>
            <w:r>
              <w:rPr>
                <w:sz w:val="18"/>
                <w:lang w:val="en-US"/>
              </w:rPr>
              <w:t>334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BF3128" w14:textId="77777777" w:rsidR="008645DB" w:rsidRDefault="008645DB" w:rsidP="008645DB">
            <w:pPr>
              <w:keepNext/>
              <w:keepLines/>
              <w:spacing w:after="0"/>
              <w:jc w:val="center"/>
              <w:rPr>
                <w:sz w:val="18"/>
                <w:lang w:eastAsia="ja-JP"/>
              </w:rPr>
            </w:pPr>
            <w:r>
              <w:rPr>
                <w:sz w:val="18"/>
                <w:lang w:val="en-US"/>
              </w:rPr>
              <w:t>2941–</w:t>
            </w:r>
            <w:r w:rsidRPr="00D16717">
              <w:rPr>
                <w:sz w:val="18"/>
                <w:lang w:val="en-US"/>
              </w:rPr>
              <w:t>3</w:t>
            </w:r>
            <w:r>
              <w:rPr>
                <w:sz w:val="18"/>
                <w:lang w:val="en-US"/>
              </w:rPr>
              <w:t>106</w:t>
            </w:r>
          </w:p>
        </w:tc>
      </w:tr>
      <w:tr w:rsidR="00231FDB" w14:paraId="324BC5E9"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2AFE35" w14:textId="77777777" w:rsidR="00231FDB" w:rsidRDefault="00231FDB" w:rsidP="008645DB">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670195" w14:textId="77777777" w:rsidR="00231FDB" w:rsidRDefault="00231FDB"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1B49229" w14:textId="77777777" w:rsidR="00231FDB" w:rsidRDefault="00231FDB"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89E7719" w14:textId="77777777" w:rsidR="00231FDB" w:rsidRDefault="00231FDB" w:rsidP="008645DB">
            <w:pPr>
              <w:pStyle w:val="TAL"/>
              <w:jc w:val="center"/>
              <w:rPr>
                <w:lang w:val="en-US"/>
              </w:rPr>
            </w:pPr>
          </w:p>
        </w:tc>
      </w:tr>
      <w:tr w:rsidR="00231FDB" w14:paraId="6E82F471"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F44E98" w14:textId="77777777" w:rsidR="00231FDB" w:rsidRDefault="00231F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77D39D" w14:textId="77777777" w:rsidR="00231FDB" w:rsidRDefault="00231FDB" w:rsidP="008645DB">
            <w:pPr>
              <w:keepNext/>
              <w:keepLines/>
              <w:spacing w:after="0"/>
              <w:jc w:val="center"/>
              <w:rPr>
                <w:sz w:val="18"/>
                <w:lang w:eastAsia="ja-JP"/>
              </w:rPr>
            </w:pPr>
            <w:r w:rsidRPr="00D16717">
              <w:rPr>
                <w:sz w:val="18"/>
                <w:lang w:val="en-US"/>
              </w:rPr>
              <w:t>3</w:t>
            </w:r>
            <w:r>
              <w:rPr>
                <w:sz w:val="18"/>
                <w:lang w:val="en-US"/>
              </w:rPr>
              <w:t>070–</w:t>
            </w:r>
            <w:r w:rsidRPr="00D16717">
              <w:rPr>
                <w:sz w:val="18"/>
                <w:lang w:val="en-US"/>
              </w:rPr>
              <w:t>3</w:t>
            </w:r>
            <w:r>
              <w:rPr>
                <w:sz w:val="18"/>
                <w:lang w:val="en-US"/>
              </w:rPr>
              <w:t>220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1FE294A" w14:textId="77777777" w:rsidR="00231FDB" w:rsidRDefault="00231FDB" w:rsidP="008645DB">
            <w:pPr>
              <w:keepNext/>
              <w:keepLines/>
              <w:spacing w:after="0"/>
              <w:jc w:val="center"/>
              <w:rPr>
                <w:sz w:val="18"/>
                <w:lang w:eastAsia="ja-JP"/>
              </w:rPr>
            </w:pPr>
          </w:p>
        </w:tc>
      </w:tr>
      <w:tr w:rsidR="008645DB" w14:paraId="5898F6A3"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E876DB" w14:textId="77777777" w:rsidR="008645DB" w:rsidRDefault="008645DB"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24874C" w14:textId="77777777" w:rsidR="008645DB" w:rsidRDefault="008645DB"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1676359" w14:textId="77777777" w:rsidR="008645DB" w:rsidRDefault="008645DB"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5B2706" w14:textId="77777777" w:rsidR="008645DB" w:rsidRDefault="008645DB"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1F4D4EA" w14:textId="77777777" w:rsidR="008645DB" w:rsidRDefault="008645DB"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645DB" w14:paraId="51922B2D"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3ABF20" w14:textId="77777777" w:rsidR="008645DB" w:rsidRDefault="008645DB"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C32EC2" w14:textId="77777777" w:rsidR="008645DB" w:rsidRDefault="008645DB" w:rsidP="008645DB">
            <w:pPr>
              <w:keepNext/>
              <w:keepLines/>
              <w:spacing w:after="0"/>
              <w:jc w:val="center"/>
              <w:rPr>
                <w:sz w:val="18"/>
                <w:lang w:eastAsia="ja-JP"/>
              </w:rPr>
            </w:pPr>
            <w:r>
              <w:rPr>
                <w:sz w:val="18"/>
                <w:lang w:val="en-US"/>
              </w:rPr>
              <w:t>1950–</w:t>
            </w:r>
            <w:r w:rsidRPr="00D16717">
              <w:rPr>
                <w:sz w:val="18"/>
                <w:lang w:val="en-US"/>
              </w:rPr>
              <w:t>2</w:t>
            </w:r>
            <w:r>
              <w:rPr>
                <w:sz w:val="18"/>
                <w:lang w:val="en-US"/>
              </w:rPr>
              <w:t>160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E56CF7" w14:textId="77777777" w:rsidR="008645DB" w:rsidRDefault="008645DB" w:rsidP="008645DB">
            <w:pPr>
              <w:keepNext/>
              <w:keepLines/>
              <w:spacing w:after="0"/>
              <w:jc w:val="center"/>
              <w:rPr>
                <w:sz w:val="18"/>
                <w:lang w:eastAsia="ja-JP"/>
              </w:rPr>
            </w:pPr>
            <w:r w:rsidRPr="00D16717">
              <w:rPr>
                <w:sz w:val="18"/>
                <w:lang w:val="en-US"/>
              </w:rPr>
              <w:t>2</w:t>
            </w:r>
            <w:r>
              <w:rPr>
                <w:sz w:val="18"/>
                <w:lang w:val="en-US"/>
              </w:rPr>
              <w:t>580–</w:t>
            </w:r>
            <w:r w:rsidRPr="00D16717">
              <w:rPr>
                <w:sz w:val="18"/>
                <w:lang w:val="en-US"/>
              </w:rPr>
              <w:t>2</w:t>
            </w:r>
            <w:r>
              <w:rPr>
                <w:sz w:val="18"/>
                <w:lang w:val="en-US"/>
              </w:rPr>
              <w:t>745</w:t>
            </w:r>
          </w:p>
        </w:tc>
      </w:tr>
      <w:tr w:rsidR="008645DB" w14:paraId="74C48BC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8F4951" w14:textId="77777777" w:rsidR="008645DB" w:rsidRDefault="008645DB"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FC9ECF" w14:textId="77777777" w:rsidR="008645DB" w:rsidRDefault="008645DB"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4656B1B" w14:textId="77777777" w:rsidR="008645DB" w:rsidRDefault="008645DB"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CAA09B" w14:textId="77777777" w:rsidR="008645DB" w:rsidRDefault="008645DB"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580442F" w14:textId="77777777" w:rsidR="008645DB" w:rsidRDefault="008645DB" w:rsidP="008645DB">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645DB" w14:paraId="76EE7C33"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341150" w14:textId="77777777" w:rsidR="008645DB" w:rsidRDefault="008645DB" w:rsidP="008645DB">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88FBCF" w14:textId="77777777" w:rsidR="008645DB" w:rsidRDefault="008645DB" w:rsidP="008645DB">
            <w:pPr>
              <w:keepNext/>
              <w:keepLines/>
              <w:spacing w:after="0"/>
              <w:jc w:val="center"/>
              <w:rPr>
                <w:sz w:val="18"/>
                <w:lang w:eastAsia="ja-JP"/>
              </w:rPr>
            </w:pPr>
            <w:r>
              <w:rPr>
                <w:sz w:val="18"/>
                <w:lang w:val="en-US"/>
              </w:rPr>
              <w:t>385–580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31148E" w14:textId="77777777" w:rsidR="008645DB" w:rsidRDefault="008645DB" w:rsidP="008645DB">
            <w:pPr>
              <w:keepNext/>
              <w:keepLines/>
              <w:spacing w:after="0"/>
              <w:jc w:val="center"/>
              <w:rPr>
                <w:sz w:val="18"/>
                <w:lang w:eastAsia="ja-JP"/>
              </w:rPr>
            </w:pPr>
            <w:r>
              <w:rPr>
                <w:sz w:val="18"/>
                <w:lang w:val="en-US"/>
              </w:rPr>
              <w:t>1000–</w:t>
            </w:r>
            <w:r w:rsidRPr="00D16717">
              <w:rPr>
                <w:sz w:val="18"/>
                <w:lang w:val="en-US"/>
              </w:rPr>
              <w:t>1</w:t>
            </w:r>
            <w:r>
              <w:rPr>
                <w:sz w:val="18"/>
                <w:lang w:val="en-US"/>
              </w:rPr>
              <w:t>180</w:t>
            </w:r>
          </w:p>
        </w:tc>
      </w:tr>
      <w:tr w:rsidR="008645DB" w14:paraId="5D5F7CC5"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1FB108" w14:textId="77777777" w:rsidR="008645DB" w:rsidRDefault="008645DB"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D74729" w14:textId="77777777" w:rsidR="008645DB" w:rsidRDefault="008645DB"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5D1E621" w14:textId="77777777" w:rsidR="008645DB" w:rsidRDefault="008645DB"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76721B" w14:textId="77777777" w:rsidR="008645DB" w:rsidRDefault="008645DB"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B0441DD" w14:textId="77777777" w:rsidR="008645DB" w:rsidRDefault="008645DB"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645DB" w14:paraId="1A2B82E7"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428854" w14:textId="77777777" w:rsidR="008645DB" w:rsidRDefault="008645DB"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74D489" w14:textId="77777777" w:rsidR="008645DB" w:rsidRDefault="008645DB" w:rsidP="008645DB">
            <w:pPr>
              <w:keepNext/>
              <w:keepLines/>
              <w:spacing w:after="0"/>
              <w:jc w:val="center"/>
              <w:rPr>
                <w:sz w:val="18"/>
                <w:lang w:eastAsia="ja-JP"/>
              </w:rPr>
            </w:pPr>
            <w:r>
              <w:rPr>
                <w:sz w:val="18"/>
                <w:lang w:val="en-US"/>
              </w:rPr>
              <w:t>3644–3854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0A5354" w14:textId="77777777" w:rsidR="008645DB" w:rsidRDefault="008645DB" w:rsidP="008645DB">
            <w:pPr>
              <w:keepNext/>
              <w:keepLines/>
              <w:spacing w:after="0"/>
              <w:jc w:val="center"/>
              <w:rPr>
                <w:sz w:val="18"/>
                <w:lang w:eastAsia="ja-JP"/>
              </w:rPr>
            </w:pPr>
            <w:r w:rsidRPr="00D16717">
              <w:rPr>
                <w:sz w:val="18"/>
                <w:lang w:val="en-US"/>
              </w:rPr>
              <w:t>4</w:t>
            </w:r>
            <w:r>
              <w:rPr>
                <w:sz w:val="18"/>
                <w:lang w:val="en-US"/>
              </w:rPr>
              <w:t>031–</w:t>
            </w:r>
            <w:r w:rsidRPr="00D16717">
              <w:rPr>
                <w:sz w:val="18"/>
                <w:lang w:val="en-US"/>
              </w:rPr>
              <w:t>4</w:t>
            </w:r>
            <w:r>
              <w:rPr>
                <w:sz w:val="18"/>
                <w:lang w:val="en-US"/>
              </w:rPr>
              <w:t>196</w:t>
            </w:r>
          </w:p>
        </w:tc>
      </w:tr>
      <w:tr w:rsidR="008645DB" w14:paraId="0A34D5F8"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49930A" w14:textId="77777777" w:rsidR="008645DB" w:rsidRDefault="008645DB"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9AA62C" w14:textId="77777777" w:rsidR="008645DB" w:rsidRDefault="008645DB"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E5C105" w14:textId="77777777" w:rsidR="008645DB" w:rsidRDefault="008645DB"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2AD142" w14:textId="77777777" w:rsidR="008645DB" w:rsidRDefault="008645DB"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0AA8ECA" w14:textId="77777777" w:rsidR="008645DB" w:rsidRDefault="008645DB" w:rsidP="008645DB">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645DB" w14:paraId="1675D57D"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144DE" w14:textId="77777777" w:rsidR="008645DB" w:rsidRDefault="008645DB"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BBADD9" w14:textId="77777777" w:rsidR="008645DB" w:rsidRDefault="008645DB" w:rsidP="008645DB">
            <w:pPr>
              <w:keepNext/>
              <w:keepLines/>
              <w:spacing w:after="0"/>
              <w:jc w:val="center"/>
              <w:rPr>
                <w:sz w:val="18"/>
                <w:lang w:eastAsia="ja-JP"/>
              </w:rPr>
            </w:pPr>
            <w:r>
              <w:rPr>
                <w:sz w:val="18"/>
                <w:lang w:val="en-US"/>
              </w:rPr>
              <w:t>3773–3968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093652" w14:textId="77777777" w:rsidR="008645DB" w:rsidRDefault="008645DB" w:rsidP="008645DB">
            <w:pPr>
              <w:keepNext/>
              <w:keepLines/>
              <w:spacing w:after="0"/>
              <w:jc w:val="center"/>
              <w:rPr>
                <w:sz w:val="18"/>
                <w:lang w:eastAsia="ja-JP"/>
              </w:rPr>
            </w:pPr>
            <w:r>
              <w:rPr>
                <w:sz w:val="18"/>
                <w:lang w:val="en-US"/>
              </w:rPr>
              <w:t>3902–</w:t>
            </w:r>
            <w:r w:rsidRPr="00D16717">
              <w:rPr>
                <w:sz w:val="18"/>
                <w:lang w:val="en-US"/>
              </w:rPr>
              <w:t>4</w:t>
            </w:r>
            <w:r>
              <w:rPr>
                <w:sz w:val="18"/>
                <w:lang w:val="en-US"/>
              </w:rPr>
              <w:t>082</w:t>
            </w:r>
          </w:p>
        </w:tc>
      </w:tr>
      <w:tr w:rsidR="008645DB" w14:paraId="2B400E50" w14:textId="77777777" w:rsidTr="008645DB">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8BCCE4" w14:textId="77777777" w:rsidR="008645DB" w:rsidRDefault="008645DB" w:rsidP="008645DB">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5371D17A" w14:textId="77777777" w:rsidR="008645DB" w:rsidRDefault="008645DB" w:rsidP="008645DB">
      <w:pPr>
        <w:rPr>
          <w:rFonts w:ascii="Arial" w:hAnsi="Arial" w:cs="Arial"/>
          <w:b/>
        </w:rPr>
      </w:pPr>
    </w:p>
    <w:p w14:paraId="507E1AEC" w14:textId="77777777" w:rsidR="008645DB" w:rsidRPr="000B4D61" w:rsidRDefault="008645DB" w:rsidP="008645DB">
      <w:pPr>
        <w:rPr>
          <w:rFonts w:eastAsia="MS Mincho"/>
        </w:rPr>
      </w:pPr>
      <w:r>
        <w:rPr>
          <w:rFonts w:eastAsia="MS Mincho"/>
        </w:rPr>
        <w:t>Based on the above table, t</w:t>
      </w:r>
      <w:r w:rsidRPr="000B4D61">
        <w:rPr>
          <w:rFonts w:eastAsia="MS Mincho" w:hint="eastAsia"/>
        </w:rPr>
        <w:t>here</w:t>
      </w:r>
      <w:r w:rsidRPr="000B4D61">
        <w:rPr>
          <w:rFonts w:eastAsia="MS Mincho"/>
        </w:rPr>
        <w:t xml:space="preserve"> </w:t>
      </w:r>
      <w:r w:rsidRPr="000B4D61">
        <w:rPr>
          <w:rFonts w:eastAsia="MS Mincho" w:hint="eastAsia"/>
        </w:rPr>
        <w:t>is</w:t>
      </w:r>
      <w:r w:rsidRPr="000B4D61">
        <w:rPr>
          <w:rFonts w:eastAsia="MS Mincho"/>
        </w:rPr>
        <w:t xml:space="preserve"> </w:t>
      </w:r>
      <w:r w:rsidRPr="000B4D61">
        <w:rPr>
          <w:rFonts w:eastAsia="MS Mincho" w:hint="eastAsia"/>
        </w:rPr>
        <w:t>no</w:t>
      </w:r>
      <w:r w:rsidRPr="000B4D61">
        <w:rPr>
          <w:rFonts w:eastAsia="MS Mincho"/>
        </w:rPr>
        <w:t xml:space="preserve"> </w:t>
      </w:r>
      <w:r w:rsidRPr="000B4D61">
        <w:rPr>
          <w:rFonts w:eastAsia="MS Mincho" w:hint="eastAsia"/>
        </w:rPr>
        <w:t>IMD</w:t>
      </w:r>
      <w:r>
        <w:rPr>
          <w:rFonts w:eastAsia="MS Mincho"/>
        </w:rPr>
        <w:t xml:space="preserve"> </w:t>
      </w:r>
      <w:r w:rsidRPr="000B4D61">
        <w:rPr>
          <w:rFonts w:eastAsia="MS Mincho" w:hint="eastAsia"/>
        </w:rPr>
        <w:t>produc</w:t>
      </w:r>
      <w:r>
        <w:rPr>
          <w:rFonts w:eastAsia="MS Mincho"/>
        </w:rPr>
        <w:t xml:space="preserve">ed by UL </w:t>
      </w:r>
      <w:r w:rsidRPr="005A43BB">
        <w:rPr>
          <w:rFonts w:eastAsia="MS Mincho"/>
        </w:rPr>
        <w:t>CA_n</w:t>
      </w:r>
      <w:r>
        <w:rPr>
          <w:rFonts w:eastAsia="MS Mincho"/>
        </w:rPr>
        <w:t>20</w:t>
      </w:r>
      <w:r w:rsidRPr="005A43BB">
        <w:rPr>
          <w:rFonts w:eastAsia="MS Mincho"/>
        </w:rPr>
        <w:t>A-n2</w:t>
      </w:r>
      <w:r>
        <w:rPr>
          <w:rFonts w:eastAsia="MS Mincho"/>
        </w:rPr>
        <w:t>8</w:t>
      </w:r>
      <w:r w:rsidRPr="005A43BB">
        <w:rPr>
          <w:rFonts w:eastAsia="MS Mincho"/>
        </w:rPr>
        <w:t>A</w:t>
      </w:r>
      <w:r>
        <w:rPr>
          <w:rFonts w:eastAsia="MS Mincho"/>
        </w:rPr>
        <w:t xml:space="preserve"> will fall inte the</w:t>
      </w:r>
      <w:r w:rsidRPr="005A43BB">
        <w:rPr>
          <w:rFonts w:eastAsia="MS Mincho"/>
        </w:rPr>
        <w:t xml:space="preserve"> </w:t>
      </w:r>
      <w:r w:rsidRPr="00E6740C">
        <w:rPr>
          <w:rFonts w:eastAsia="MS Mincho" w:hint="eastAsia"/>
        </w:rPr>
        <w:t>n</w:t>
      </w:r>
      <w:r>
        <w:rPr>
          <w:rFonts w:eastAsia="MS Mincho"/>
        </w:rPr>
        <w:t xml:space="preserve">75 </w:t>
      </w:r>
      <w:r w:rsidRPr="000B4D61">
        <w:rPr>
          <w:rFonts w:eastAsia="MS Mincho" w:hint="eastAsia"/>
        </w:rPr>
        <w:t>DL</w:t>
      </w:r>
      <w:r w:rsidRPr="000B4D61">
        <w:rPr>
          <w:rFonts w:eastAsia="MS Mincho"/>
        </w:rPr>
        <w:t xml:space="preserve"> </w:t>
      </w:r>
      <w:r>
        <w:rPr>
          <w:rFonts w:eastAsia="MS Mincho"/>
        </w:rPr>
        <w:t>spectrum</w:t>
      </w:r>
      <w:r w:rsidRPr="000B4D61">
        <w:rPr>
          <w:rFonts w:eastAsia="MS Mincho" w:hint="eastAsia"/>
        </w:rPr>
        <w:t>.</w:t>
      </w:r>
    </w:p>
    <w:p w14:paraId="10DBB544" w14:textId="7AC4D779" w:rsidR="008645DB" w:rsidRPr="006C68CC" w:rsidRDefault="008645DB" w:rsidP="006C68CC">
      <w:pPr>
        <w:pStyle w:val="Heading4"/>
      </w:pPr>
      <w:bookmarkStart w:id="135" w:name="_Toc183507716"/>
      <w:r w:rsidRPr="006C68CC">
        <w:t>5.</w:t>
      </w:r>
      <w:r>
        <w:t>4</w:t>
      </w:r>
      <w:r w:rsidRPr="006C68CC">
        <w:t>.2.2</w:t>
      </w:r>
      <w:r w:rsidRPr="006C68CC">
        <w:tab/>
        <w:t>REFSENS requirements</w:t>
      </w:r>
      <w:bookmarkEnd w:id="135"/>
    </w:p>
    <w:p w14:paraId="57C5A9E6" w14:textId="77777777" w:rsidR="008645DB" w:rsidRPr="00833273" w:rsidRDefault="008645DB" w:rsidP="008645DB">
      <w:pPr>
        <w:pStyle w:val="B1"/>
        <w:ind w:left="0" w:firstLine="0"/>
        <w:jc w:val="both"/>
        <w:rPr>
          <w:rFonts w:ascii="Arial" w:hAnsi="Arial" w:cs="Arial"/>
          <w:b/>
          <w:color w:val="FF0000"/>
          <w:sz w:val="24"/>
          <w:lang w:eastAsia="zh-CN"/>
        </w:rPr>
      </w:pPr>
      <w:r>
        <w:t xml:space="preserve">Based on the co-existence studies there is </w:t>
      </w:r>
      <w:r>
        <w:rPr>
          <w:rFonts w:hint="eastAsia"/>
          <w:lang w:eastAsia="zh-CN"/>
        </w:rPr>
        <w:t>no</w:t>
      </w:r>
      <w:r>
        <w:t xml:space="preserve"> need to define MSD values.</w:t>
      </w:r>
    </w:p>
    <w:p w14:paraId="4BB49954" w14:textId="77777777" w:rsidR="009B2EE2" w:rsidRDefault="009B2EE2" w:rsidP="00126CBF">
      <w:pPr>
        <w:pStyle w:val="B1"/>
        <w:ind w:left="0" w:firstLine="0"/>
        <w:jc w:val="both"/>
        <w:rPr>
          <w:rFonts w:ascii="Arial" w:hAnsi="Arial" w:cs="Arial"/>
          <w:b/>
          <w:color w:val="FF0000"/>
          <w:sz w:val="24"/>
          <w:lang w:eastAsia="zh-CN"/>
        </w:rPr>
      </w:pPr>
    </w:p>
    <w:p w14:paraId="6A10CE96" w14:textId="6A3ED963" w:rsidR="00705F82" w:rsidRDefault="00705F82" w:rsidP="006C68CC">
      <w:pPr>
        <w:pStyle w:val="Heading2"/>
      </w:pPr>
      <w:bookmarkStart w:id="136" w:name="_Toc183507717"/>
      <w:r>
        <w:t>5.5</w:t>
      </w:r>
      <w:r>
        <w:tab/>
        <w:t>CA_n3-n7-n75</w:t>
      </w:r>
      <w:bookmarkEnd w:id="136"/>
    </w:p>
    <w:p w14:paraId="21D23486" w14:textId="707C4C99" w:rsidR="00705F82" w:rsidRPr="006C68CC" w:rsidRDefault="00705F82" w:rsidP="00705F82">
      <w:pPr>
        <w:pStyle w:val="Heading3"/>
        <w:rPr>
          <w:rFonts w:cs="Arial"/>
          <w:szCs w:val="28"/>
          <w:lang w:val="en-US" w:eastAsia="zh-CN"/>
        </w:rPr>
      </w:pPr>
      <w:bookmarkStart w:id="137" w:name="_Toc183507718"/>
      <w:r w:rsidRPr="00705F82">
        <w:rPr>
          <w:rFonts w:cs="Arial"/>
          <w:szCs w:val="28"/>
          <w:lang w:val="en-US" w:eastAsia="zh-CN"/>
        </w:rPr>
        <w:t>5.</w:t>
      </w:r>
      <w:r>
        <w:rPr>
          <w:rFonts w:cs="Arial"/>
          <w:szCs w:val="28"/>
          <w:lang w:val="en-US" w:eastAsia="zh-CN"/>
        </w:rPr>
        <w:t>5</w:t>
      </w:r>
      <w:r w:rsidRPr="006C68CC">
        <w:rPr>
          <w:rFonts w:cs="Arial"/>
          <w:szCs w:val="28"/>
          <w:lang w:val="en-US" w:eastAsia="zh-CN"/>
        </w:rPr>
        <w:t>.1</w:t>
      </w:r>
      <w:r w:rsidRPr="006C68CC">
        <w:rPr>
          <w:rFonts w:cs="Arial"/>
          <w:szCs w:val="28"/>
          <w:lang w:val="en-US" w:eastAsia="zh-CN"/>
        </w:rPr>
        <w:tab/>
        <w:t>Common for 1 band UL and 2 bands UL CA</w:t>
      </w:r>
      <w:bookmarkEnd w:id="137"/>
    </w:p>
    <w:p w14:paraId="1835BEF7" w14:textId="46C9974A" w:rsidR="00705F82" w:rsidRPr="00705F82" w:rsidRDefault="00705F82" w:rsidP="00705F82">
      <w:pPr>
        <w:pStyle w:val="Heading4"/>
      </w:pPr>
      <w:bookmarkStart w:id="138" w:name="_Toc183507719"/>
      <w:r>
        <w:t>5.5.1.1</w:t>
      </w:r>
      <w:r>
        <w:tab/>
      </w:r>
      <w:r w:rsidRPr="00705F82">
        <w:t>Operating bands for CA</w:t>
      </w:r>
      <w:bookmarkEnd w:id="138"/>
    </w:p>
    <w:p w14:paraId="60EBCBBE" w14:textId="125CE876" w:rsidR="00705F82" w:rsidRPr="00705F82" w:rsidRDefault="00705F82" w:rsidP="00705F82">
      <w:pPr>
        <w:pStyle w:val="TH"/>
        <w:rPr>
          <w:rFonts w:cs="Arial"/>
        </w:rPr>
      </w:pPr>
      <w:r>
        <w:rPr>
          <w:rFonts w:cs="Arial"/>
        </w:rPr>
        <w:t xml:space="preserve">Table </w:t>
      </w:r>
      <w:r w:rsidRPr="006C68CC">
        <w:rPr>
          <w:rFonts w:cs="Arial"/>
        </w:rPr>
        <w:t>5.</w:t>
      </w:r>
      <w:r>
        <w:rPr>
          <w:rFonts w:cs="Arial"/>
        </w:rPr>
        <w:t>5.</w:t>
      </w:r>
      <w:r w:rsidRPr="006C68CC">
        <w:rPr>
          <w:rFonts w:cs="Arial"/>
        </w:rPr>
        <w:t>1</w:t>
      </w:r>
      <w:r>
        <w:rPr>
          <w:rFonts w:cs="Arial"/>
        </w:rPr>
        <w:t>.1-1</w:t>
      </w:r>
      <w:r w:rsidRPr="00705F82">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705F82" w:rsidRPr="004D6DE3" w14:paraId="7AD63062"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0F412D6" w14:textId="77777777" w:rsidR="00705F82" w:rsidRPr="004D6DE3" w:rsidRDefault="00705F82"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E837B47"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51D1CF9"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8ED4F8D" w14:textId="77777777" w:rsidR="00705F82" w:rsidRPr="004D6DE3" w:rsidRDefault="00705F82"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311BEEC"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705F82" w:rsidRPr="004D6DE3" w14:paraId="58254AC8"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60B18D7" w14:textId="77777777" w:rsidR="00705F82" w:rsidRPr="004D6DE3" w:rsidRDefault="00705F82"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2C49FAF"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C2EE386"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DDB7BB3" w14:textId="77777777" w:rsidR="00705F82" w:rsidRPr="004D6DE3" w:rsidRDefault="00705F82" w:rsidP="002D5D5E">
            <w:pPr>
              <w:spacing w:after="0"/>
              <w:rPr>
                <w:rFonts w:ascii="Arial" w:eastAsia="Calibri" w:hAnsi="Arial" w:cs="Arial"/>
                <w:b/>
                <w:bCs/>
                <w:sz w:val="18"/>
                <w:szCs w:val="18"/>
                <w:lang w:val="en-US" w:eastAsia="zh-CN"/>
              </w:rPr>
            </w:pPr>
          </w:p>
        </w:tc>
      </w:tr>
      <w:tr w:rsidR="00705F82" w:rsidRPr="004D6DE3" w14:paraId="3B3972EF"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9B2C2CF" w14:textId="77777777" w:rsidR="00705F82" w:rsidRPr="004D6DE3" w:rsidRDefault="00705F82"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9E8451B"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6EB008B4"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24AD0CE" w14:textId="77777777" w:rsidR="00705F82" w:rsidRPr="004D6DE3" w:rsidRDefault="00705F82" w:rsidP="002D5D5E">
            <w:pPr>
              <w:spacing w:after="0"/>
              <w:rPr>
                <w:rFonts w:ascii="Arial" w:eastAsia="Calibri" w:hAnsi="Arial" w:cs="Arial"/>
                <w:b/>
                <w:bCs/>
                <w:sz w:val="18"/>
                <w:szCs w:val="18"/>
                <w:lang w:val="en-US" w:eastAsia="zh-CN"/>
              </w:rPr>
            </w:pPr>
          </w:p>
        </w:tc>
      </w:tr>
      <w:tr w:rsidR="00705F82" w:rsidRPr="004D6DE3" w14:paraId="1D4587C5"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5FB1DA8" w14:textId="77777777" w:rsidR="00705F82" w:rsidRPr="004D6DE3" w:rsidRDefault="00705F82"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3</w:t>
            </w:r>
          </w:p>
        </w:tc>
        <w:tc>
          <w:tcPr>
            <w:tcW w:w="3536" w:type="dxa"/>
            <w:tcBorders>
              <w:top w:val="single" w:sz="4" w:space="0" w:color="auto"/>
              <w:left w:val="single" w:sz="4" w:space="0" w:color="auto"/>
              <w:bottom w:val="single" w:sz="4" w:space="0" w:color="auto"/>
              <w:right w:val="single" w:sz="4" w:space="0" w:color="auto"/>
            </w:tcBorders>
          </w:tcPr>
          <w:p w14:paraId="2DAD7FE9" w14:textId="77777777" w:rsidR="00705F82" w:rsidRPr="00A1115A" w:rsidRDefault="00705F82" w:rsidP="002D5D5E">
            <w:pPr>
              <w:pStyle w:val="TAC"/>
            </w:pPr>
            <w:r w:rsidRPr="00A1115A">
              <w:t>1710 MHz – 1785 MHz</w:t>
            </w:r>
          </w:p>
        </w:tc>
        <w:tc>
          <w:tcPr>
            <w:tcW w:w="3116" w:type="dxa"/>
            <w:tcBorders>
              <w:top w:val="single" w:sz="4" w:space="0" w:color="auto"/>
              <w:left w:val="single" w:sz="4" w:space="0" w:color="auto"/>
              <w:bottom w:val="single" w:sz="4" w:space="0" w:color="auto"/>
              <w:right w:val="single" w:sz="4" w:space="0" w:color="auto"/>
            </w:tcBorders>
          </w:tcPr>
          <w:p w14:paraId="7410EB3A" w14:textId="77777777" w:rsidR="00705F82" w:rsidRPr="00A1115A" w:rsidRDefault="00705F82" w:rsidP="002D5D5E">
            <w:pPr>
              <w:pStyle w:val="TAC"/>
            </w:pPr>
            <w:r w:rsidRPr="00A1115A">
              <w:t>1805 MHz – 1880 MHz</w:t>
            </w:r>
          </w:p>
        </w:tc>
        <w:tc>
          <w:tcPr>
            <w:tcW w:w="1043" w:type="dxa"/>
            <w:tcBorders>
              <w:top w:val="single" w:sz="4" w:space="0" w:color="auto"/>
              <w:left w:val="single" w:sz="4" w:space="0" w:color="auto"/>
              <w:bottom w:val="single" w:sz="4" w:space="0" w:color="auto"/>
              <w:right w:val="single" w:sz="4" w:space="0" w:color="auto"/>
            </w:tcBorders>
          </w:tcPr>
          <w:p w14:paraId="481D0B41" w14:textId="77777777" w:rsidR="00705F82" w:rsidRPr="00A1115A" w:rsidRDefault="00705F82" w:rsidP="002D5D5E">
            <w:pPr>
              <w:pStyle w:val="TAC"/>
            </w:pPr>
            <w:r w:rsidRPr="00A1115A">
              <w:t>FDD</w:t>
            </w:r>
          </w:p>
        </w:tc>
      </w:tr>
      <w:tr w:rsidR="00705F82" w:rsidRPr="004D6DE3" w14:paraId="59D234BB"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F764B2A" w14:textId="77777777" w:rsidR="00705F82" w:rsidRPr="004D6DE3" w:rsidRDefault="00705F82"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tcPr>
          <w:p w14:paraId="482E3F62" w14:textId="77777777" w:rsidR="00705F82" w:rsidRPr="00A1115A" w:rsidRDefault="00705F82" w:rsidP="002D5D5E">
            <w:pPr>
              <w:pStyle w:val="TAC"/>
            </w:pPr>
            <w:r w:rsidRPr="00A1115A">
              <w:t>2500 MHz – 2570 MHz</w:t>
            </w:r>
          </w:p>
        </w:tc>
        <w:tc>
          <w:tcPr>
            <w:tcW w:w="3116" w:type="dxa"/>
            <w:tcBorders>
              <w:top w:val="single" w:sz="4" w:space="0" w:color="auto"/>
              <w:left w:val="single" w:sz="4" w:space="0" w:color="auto"/>
              <w:bottom w:val="single" w:sz="4" w:space="0" w:color="auto"/>
              <w:right w:val="single" w:sz="4" w:space="0" w:color="auto"/>
            </w:tcBorders>
          </w:tcPr>
          <w:p w14:paraId="31426420" w14:textId="77777777" w:rsidR="00705F82" w:rsidRPr="00A1115A" w:rsidRDefault="00705F82" w:rsidP="002D5D5E">
            <w:pPr>
              <w:pStyle w:val="TAC"/>
            </w:pPr>
            <w:r w:rsidRPr="00A1115A">
              <w:t>2620 MHz – 2690 MHz</w:t>
            </w:r>
          </w:p>
        </w:tc>
        <w:tc>
          <w:tcPr>
            <w:tcW w:w="1043" w:type="dxa"/>
            <w:tcBorders>
              <w:top w:val="single" w:sz="4" w:space="0" w:color="auto"/>
              <w:left w:val="single" w:sz="4" w:space="0" w:color="auto"/>
              <w:bottom w:val="single" w:sz="4" w:space="0" w:color="auto"/>
              <w:right w:val="single" w:sz="4" w:space="0" w:color="auto"/>
            </w:tcBorders>
          </w:tcPr>
          <w:p w14:paraId="5B07EB14" w14:textId="77777777" w:rsidR="00705F82" w:rsidRPr="00A1115A" w:rsidRDefault="00705F82" w:rsidP="002D5D5E">
            <w:pPr>
              <w:pStyle w:val="TAC"/>
            </w:pPr>
            <w:r w:rsidRPr="00A1115A">
              <w:t>FDD</w:t>
            </w:r>
          </w:p>
        </w:tc>
      </w:tr>
      <w:tr w:rsidR="00705F82" w:rsidRPr="004D6DE3" w14:paraId="298DF736"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03DDB4C" w14:textId="77777777" w:rsidR="00705F82" w:rsidRPr="004D6DE3" w:rsidRDefault="00705F82"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1012EBFF" w14:textId="77777777" w:rsidR="00705F82" w:rsidRPr="00A1115A" w:rsidRDefault="00705F82" w:rsidP="002D5D5E">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40F45301" w14:textId="77777777" w:rsidR="00705F82" w:rsidRPr="00A1115A" w:rsidRDefault="00705F82" w:rsidP="002D5D5E">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78211E22" w14:textId="77777777" w:rsidR="00705F82" w:rsidRPr="00A1115A" w:rsidRDefault="00705F82" w:rsidP="002D5D5E">
            <w:pPr>
              <w:pStyle w:val="TAC"/>
            </w:pPr>
            <w:r w:rsidRPr="00A1115A">
              <w:t>SDL</w:t>
            </w:r>
            <w:r>
              <w:rPr>
                <w:vertAlign w:val="superscript"/>
              </w:rPr>
              <w:t>19</w:t>
            </w:r>
          </w:p>
        </w:tc>
      </w:tr>
    </w:tbl>
    <w:p w14:paraId="4651AC02" w14:textId="77777777" w:rsidR="00705F82" w:rsidRDefault="00705F82" w:rsidP="00705F82">
      <w:pPr>
        <w:rPr>
          <w:lang w:eastAsia="zh-CN"/>
        </w:rPr>
      </w:pPr>
    </w:p>
    <w:p w14:paraId="464096F4" w14:textId="2AC850CB" w:rsidR="00705F82" w:rsidRPr="00705F82" w:rsidRDefault="00705F82" w:rsidP="00705F82">
      <w:pPr>
        <w:pStyle w:val="Heading4"/>
      </w:pPr>
      <w:bookmarkStart w:id="139" w:name="_Toc183507720"/>
      <w:r>
        <w:t>5.5</w:t>
      </w:r>
      <w:r w:rsidRPr="00705F82">
        <w:t>.1.2</w:t>
      </w:r>
      <w:r w:rsidRPr="00705F82">
        <w:tab/>
        <w:t>Channel bandwidths per operating band for CA</w:t>
      </w:r>
      <w:bookmarkEnd w:id="139"/>
    </w:p>
    <w:p w14:paraId="36EBDA65" w14:textId="488C68BC" w:rsidR="00705F82" w:rsidRPr="006C68CC" w:rsidRDefault="00705F82" w:rsidP="00705F82">
      <w:pPr>
        <w:pStyle w:val="TH"/>
        <w:rPr>
          <w:rFonts w:cs="Arial"/>
        </w:rPr>
      </w:pPr>
      <w:r>
        <w:rPr>
          <w:rFonts w:cs="Arial"/>
        </w:rPr>
        <w:t xml:space="preserve">Table </w:t>
      </w:r>
      <w:r w:rsidRPr="00705F82">
        <w:rPr>
          <w:rFonts w:cs="Arial" w:hint="eastAsia"/>
        </w:rPr>
        <w:t>5.</w:t>
      </w:r>
      <w:r>
        <w:rPr>
          <w:rFonts w:cs="Arial"/>
        </w:rPr>
        <w:t>5</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786" w:type="pct"/>
        <w:tblLook w:val="04A0" w:firstRow="1" w:lastRow="0" w:firstColumn="1" w:lastColumn="0" w:noHBand="0" w:noVBand="1"/>
      </w:tblPr>
      <w:tblGrid>
        <w:gridCol w:w="1704"/>
        <w:gridCol w:w="1881"/>
        <w:gridCol w:w="677"/>
        <w:gridCol w:w="3671"/>
        <w:gridCol w:w="1286"/>
      </w:tblGrid>
      <w:tr w:rsidR="00705F82" w:rsidRPr="004D6DE3" w14:paraId="7EC02100" w14:textId="77777777" w:rsidTr="002D5D5E">
        <w:trPr>
          <w:trHeight w:val="4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2620AC" w14:textId="77777777" w:rsidR="00705F82" w:rsidRPr="004D6DE3" w:rsidRDefault="00705F82"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705F82" w:rsidRPr="004D6DE3" w14:paraId="5819FFC9" w14:textId="77777777" w:rsidTr="002D5D5E">
        <w:trPr>
          <w:trHeight w:val="47"/>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2BBEF7E2" w14:textId="77777777" w:rsidR="00705F82" w:rsidRPr="004D6DE3" w:rsidRDefault="00705F82"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58386EBE" w14:textId="77777777" w:rsidR="00705F82" w:rsidRPr="004D6DE3" w:rsidRDefault="00705F82"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07FD6078" w14:textId="77777777" w:rsidR="00705F82" w:rsidRPr="004D6DE3" w:rsidRDefault="00705F82"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E6A8F39" w14:textId="77777777" w:rsidR="00705F82" w:rsidRPr="004D6DE3" w:rsidRDefault="00705F82" w:rsidP="002D5D5E">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r w:rsidRPr="003A114E">
              <w:rPr>
                <w:rFonts w:ascii="Arial" w:hAnsi="Arial" w:cs="Arial" w:hint="eastAsia"/>
                <w:b/>
                <w:bCs/>
                <w:sz w:val="18"/>
                <w:szCs w:val="18"/>
              </w:rPr>
              <w:t>N</w:t>
            </w:r>
            <w:r w:rsidRPr="003A114E">
              <w:rPr>
                <w:rFonts w:ascii="Arial" w:hAnsi="Arial" w:cs="Arial"/>
                <w:b/>
                <w:bCs/>
                <w:sz w:val="18"/>
                <w:szCs w:val="18"/>
              </w:rPr>
              <w:t>OTE 1)</w:t>
            </w:r>
          </w:p>
        </w:tc>
        <w:tc>
          <w:tcPr>
            <w:tcW w:w="668" w:type="pct"/>
            <w:tcBorders>
              <w:top w:val="single" w:sz="4" w:space="0" w:color="auto"/>
              <w:left w:val="nil"/>
              <w:bottom w:val="single" w:sz="4" w:space="0" w:color="auto"/>
              <w:right w:val="single" w:sz="4" w:space="0" w:color="auto"/>
            </w:tcBorders>
            <w:shd w:val="clear" w:color="auto" w:fill="auto"/>
            <w:vAlign w:val="center"/>
          </w:tcPr>
          <w:p w14:paraId="790536F3" w14:textId="77777777" w:rsidR="00705F82" w:rsidRPr="004D6DE3" w:rsidRDefault="00705F82"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705F82" w:rsidRPr="004D6DE3" w14:paraId="5107078B" w14:textId="77777777" w:rsidTr="002D5D5E">
        <w:trPr>
          <w:trHeight w:val="55"/>
        </w:trPr>
        <w:tc>
          <w:tcPr>
            <w:tcW w:w="932" w:type="pct"/>
            <w:tcBorders>
              <w:top w:val="single" w:sz="4" w:space="0" w:color="auto"/>
              <w:left w:val="single" w:sz="4" w:space="0" w:color="auto"/>
              <w:right w:val="single" w:sz="4" w:space="0" w:color="auto"/>
            </w:tcBorders>
            <w:shd w:val="clear" w:color="auto" w:fill="auto"/>
            <w:vAlign w:val="center"/>
          </w:tcPr>
          <w:p w14:paraId="7876B76E" w14:textId="77777777" w:rsidR="00705F82" w:rsidRPr="004D6DE3" w:rsidRDefault="00705F82" w:rsidP="002D5D5E">
            <w:pPr>
              <w:spacing w:after="0"/>
              <w:rPr>
                <w:rFonts w:ascii="Arial" w:hAnsi="Arial" w:cs="Arial"/>
                <w:color w:val="000000"/>
                <w:sz w:val="18"/>
                <w:szCs w:val="18"/>
              </w:rPr>
            </w:pPr>
            <w:r w:rsidRPr="004D52EE">
              <w:rPr>
                <w:rFonts w:ascii="Arial" w:hAnsi="Arial" w:cs="Arial"/>
                <w:color w:val="000000"/>
                <w:sz w:val="18"/>
                <w:szCs w:val="18"/>
              </w:rPr>
              <w:t>CA_n3A-n7A-n75A</w:t>
            </w:r>
          </w:p>
        </w:tc>
        <w:tc>
          <w:tcPr>
            <w:tcW w:w="1028" w:type="pct"/>
            <w:tcBorders>
              <w:top w:val="single" w:sz="4" w:space="0" w:color="auto"/>
              <w:left w:val="nil"/>
              <w:right w:val="single" w:sz="4" w:space="0" w:color="auto"/>
            </w:tcBorders>
            <w:shd w:val="clear" w:color="auto" w:fill="auto"/>
          </w:tcPr>
          <w:p w14:paraId="7D67E900" w14:textId="77777777" w:rsidR="00705F82" w:rsidRDefault="00705F82" w:rsidP="002D5D5E">
            <w:pPr>
              <w:spacing w:after="0"/>
            </w:pPr>
            <w:r w:rsidRPr="0018070C">
              <w:rPr>
                <w:rFonts w:ascii="Arial" w:hAnsi="Arial" w:cs="Arial"/>
                <w:color w:val="000000"/>
                <w:sz w:val="18"/>
                <w:szCs w:val="18"/>
              </w:rPr>
              <w:t>CA_n3A-n7A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6629086" w14:textId="77777777" w:rsidR="00705F82" w:rsidRPr="004D6DE3" w:rsidRDefault="00705F82"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E4F3154" w14:textId="77777777" w:rsidR="00705F82" w:rsidRPr="004D6DE3" w:rsidRDefault="00705F82"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1F245CC0" w14:textId="77777777" w:rsidR="00705F82" w:rsidRPr="004D6DE3" w:rsidRDefault="00705F82" w:rsidP="002D5D5E">
            <w:pPr>
              <w:spacing w:after="0"/>
              <w:jc w:val="center"/>
              <w:rPr>
                <w:rFonts w:ascii="Arial" w:hAnsi="Arial" w:cs="Arial"/>
                <w:sz w:val="18"/>
                <w:szCs w:val="18"/>
              </w:rPr>
            </w:pPr>
            <w:r w:rsidRPr="003A114E">
              <w:rPr>
                <w:rFonts w:ascii="Arial" w:hAnsi="Arial" w:cs="Arial"/>
                <w:sz w:val="18"/>
                <w:szCs w:val="18"/>
              </w:rPr>
              <w:t xml:space="preserve">4 </w:t>
            </w:r>
            <w:r w:rsidRPr="00DB2F3B">
              <w:rPr>
                <w:rFonts w:ascii="Arial" w:eastAsia="DengXian" w:hAnsi="Arial" w:cs="Arial"/>
                <w:sz w:val="18"/>
                <w:szCs w:val="18"/>
                <w:lang w:eastAsia="zh-CN"/>
              </w:rPr>
              <w:t>and</w:t>
            </w:r>
            <w:r w:rsidRPr="003A114E">
              <w:rPr>
                <w:rFonts w:ascii="Arial" w:hAnsi="Arial" w:cs="Arial"/>
                <w:sz w:val="18"/>
                <w:szCs w:val="18"/>
              </w:rPr>
              <w:t xml:space="preserve"> 5</w:t>
            </w:r>
          </w:p>
        </w:tc>
      </w:tr>
      <w:tr w:rsidR="00705F82" w:rsidRPr="004D6DE3" w14:paraId="0E8D2570" w14:textId="77777777" w:rsidTr="002D5D5E">
        <w:trPr>
          <w:trHeight w:val="55"/>
        </w:trPr>
        <w:tc>
          <w:tcPr>
            <w:tcW w:w="932" w:type="pct"/>
            <w:tcBorders>
              <w:left w:val="single" w:sz="4" w:space="0" w:color="auto"/>
              <w:right w:val="single" w:sz="4" w:space="0" w:color="auto"/>
            </w:tcBorders>
            <w:shd w:val="clear" w:color="auto" w:fill="auto"/>
            <w:vAlign w:val="center"/>
          </w:tcPr>
          <w:p w14:paraId="15B93884" w14:textId="77777777" w:rsidR="00705F82" w:rsidRPr="004D6DE3" w:rsidRDefault="00705F82"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7DB9CB55" w14:textId="77777777" w:rsidR="00705F82" w:rsidRDefault="00705F82"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BBA8299" w14:textId="77777777" w:rsidR="00705F82" w:rsidRPr="004D6DE3" w:rsidRDefault="00705F82"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D311834" w14:textId="77777777" w:rsidR="00705F82" w:rsidRPr="004D6DE3" w:rsidRDefault="00705F82"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7F7A3696" w14:textId="77777777" w:rsidR="00705F82" w:rsidRPr="004D6DE3" w:rsidRDefault="00705F82" w:rsidP="002D5D5E">
            <w:pPr>
              <w:spacing w:after="0"/>
              <w:rPr>
                <w:rFonts w:ascii="Arial" w:hAnsi="Arial" w:cs="Arial"/>
                <w:sz w:val="18"/>
                <w:szCs w:val="18"/>
              </w:rPr>
            </w:pPr>
          </w:p>
        </w:tc>
      </w:tr>
      <w:tr w:rsidR="00705F82" w:rsidRPr="004D6DE3" w14:paraId="6C52EECA" w14:textId="77777777" w:rsidTr="002D5D5E">
        <w:trPr>
          <w:trHeight w:val="55"/>
        </w:trPr>
        <w:tc>
          <w:tcPr>
            <w:tcW w:w="932" w:type="pct"/>
            <w:tcBorders>
              <w:left w:val="single" w:sz="4" w:space="0" w:color="auto"/>
              <w:bottom w:val="single" w:sz="4" w:space="0" w:color="auto"/>
              <w:right w:val="single" w:sz="4" w:space="0" w:color="auto"/>
            </w:tcBorders>
            <w:shd w:val="clear" w:color="auto" w:fill="auto"/>
            <w:vAlign w:val="center"/>
          </w:tcPr>
          <w:p w14:paraId="57E1E06D" w14:textId="77777777" w:rsidR="00705F82" w:rsidRPr="004D6DE3" w:rsidRDefault="00705F82"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0F6B8BEB" w14:textId="77777777" w:rsidR="00705F82" w:rsidRDefault="00705F82"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BE37370" w14:textId="77777777" w:rsidR="00705F82" w:rsidRPr="004D6DE3" w:rsidRDefault="00705F82"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FD06AF3" w14:textId="77777777" w:rsidR="00705F82" w:rsidRPr="004D6DE3" w:rsidRDefault="00705F82" w:rsidP="002D5D5E">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09A3CF43" w14:textId="77777777" w:rsidR="00705F82" w:rsidRPr="004D6DE3" w:rsidRDefault="00705F82" w:rsidP="002D5D5E">
            <w:pPr>
              <w:spacing w:after="0"/>
              <w:rPr>
                <w:rFonts w:ascii="Arial" w:hAnsi="Arial" w:cs="Arial"/>
                <w:sz w:val="18"/>
                <w:szCs w:val="18"/>
              </w:rPr>
            </w:pPr>
          </w:p>
        </w:tc>
      </w:tr>
    </w:tbl>
    <w:p w14:paraId="449FB717" w14:textId="77777777" w:rsidR="00705F82" w:rsidRDefault="00705F82" w:rsidP="00705F82">
      <w:pPr>
        <w:spacing w:after="0"/>
        <w:rPr>
          <w:rFonts w:eastAsia="Calibri"/>
          <w:lang w:eastAsia="ko-KR"/>
        </w:rPr>
      </w:pPr>
    </w:p>
    <w:p w14:paraId="3E3FC300" w14:textId="77777777" w:rsidR="00705F82" w:rsidRPr="004D6DE3" w:rsidRDefault="00705F82" w:rsidP="00705F82">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2F28A214" w14:textId="77777777" w:rsidR="00705F82" w:rsidRDefault="00705F82" w:rsidP="00705F82"/>
    <w:p w14:paraId="44DEB341" w14:textId="24E947C9" w:rsidR="00705F82" w:rsidRDefault="00705F82" w:rsidP="00705F82">
      <w:pPr>
        <w:pStyle w:val="Heading4"/>
        <w:rPr>
          <w:rFonts w:cs="Arial"/>
          <w:szCs w:val="22"/>
        </w:rPr>
      </w:pPr>
      <w:bookmarkStart w:id="140" w:name="_Toc183507721"/>
      <w:r>
        <w:rPr>
          <w:rFonts w:cs="Arial"/>
        </w:rPr>
        <w:t>5.5</w:t>
      </w:r>
      <w:r w:rsidRPr="005D2633">
        <w:rPr>
          <w:rFonts w:cs="Arial"/>
        </w:rPr>
        <w:t>.1.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bookmarkEnd w:id="140"/>
    </w:p>
    <w:p w14:paraId="2E8FA439" w14:textId="77777777" w:rsidR="00705F82" w:rsidRPr="008A04AB" w:rsidRDefault="00705F82" w:rsidP="00705F82">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579BEFDA" w14:textId="77777777" w:rsidR="00705F82" w:rsidRDefault="00705F82" w:rsidP="00705F82">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144D7389" w14:textId="035947AA" w:rsidR="00705F82" w:rsidRPr="006C68CC" w:rsidRDefault="00705F82" w:rsidP="00705F82">
      <w:pPr>
        <w:pStyle w:val="Heading3"/>
        <w:rPr>
          <w:rFonts w:cs="Arial"/>
          <w:szCs w:val="28"/>
          <w:lang w:val="en-US" w:eastAsia="zh-CN"/>
        </w:rPr>
      </w:pPr>
      <w:bookmarkStart w:id="141" w:name="_Toc183507722"/>
      <w:r w:rsidRPr="00705F82">
        <w:rPr>
          <w:rFonts w:cs="Arial"/>
          <w:szCs w:val="28"/>
          <w:lang w:val="en-US" w:eastAsia="zh-CN"/>
        </w:rPr>
        <w:t>5.</w:t>
      </w:r>
      <w:r>
        <w:rPr>
          <w:rFonts w:cs="Arial"/>
          <w:szCs w:val="28"/>
          <w:lang w:val="en-US" w:eastAsia="zh-CN"/>
        </w:rPr>
        <w:t>5</w:t>
      </w:r>
      <w:r w:rsidRPr="006C68CC">
        <w:rPr>
          <w:rFonts w:cs="Arial"/>
          <w:szCs w:val="28"/>
          <w:lang w:val="en-US" w:eastAsia="zh-CN"/>
        </w:rPr>
        <w:t>.2</w:t>
      </w:r>
      <w:r w:rsidRPr="006C68CC">
        <w:rPr>
          <w:rFonts w:cs="Arial"/>
          <w:szCs w:val="28"/>
          <w:lang w:val="en-US" w:eastAsia="zh-CN"/>
        </w:rPr>
        <w:tab/>
        <w:t>Specific for 2 bands UL CA</w:t>
      </w:r>
      <w:bookmarkEnd w:id="141"/>
    </w:p>
    <w:p w14:paraId="7A56137A" w14:textId="4A739E3F" w:rsidR="00705F82" w:rsidRPr="006C68CC" w:rsidRDefault="00705F82" w:rsidP="006C68CC">
      <w:pPr>
        <w:pStyle w:val="Heading4"/>
      </w:pPr>
      <w:bookmarkStart w:id="142" w:name="_Toc183507723"/>
      <w:r w:rsidRPr="00705F82">
        <w:t>5.</w:t>
      </w:r>
      <w:r>
        <w:t>5</w:t>
      </w:r>
      <w:r w:rsidRPr="006C68CC">
        <w:t>.2.1</w:t>
      </w:r>
      <w:r w:rsidRPr="006C68CC">
        <w:tab/>
        <w:t>UE co-existence studies</w:t>
      </w:r>
      <w:bookmarkEnd w:id="142"/>
    </w:p>
    <w:p w14:paraId="53361ED0" w14:textId="77777777" w:rsidR="00705F82" w:rsidRDefault="00705F82" w:rsidP="00705F82">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5E48F631" w14:textId="757C4C4A" w:rsidR="00705F82" w:rsidRPr="00242348" w:rsidRDefault="00705F82" w:rsidP="00705F82">
      <w:pPr>
        <w:pStyle w:val="Heading5"/>
        <w:overflowPunct w:val="0"/>
        <w:autoSpaceDE w:val="0"/>
        <w:autoSpaceDN w:val="0"/>
        <w:adjustRightInd w:val="0"/>
        <w:textAlignment w:val="baseline"/>
        <w:rPr>
          <w:snapToGrid w:val="0"/>
          <w:lang w:eastAsia="en-GB"/>
        </w:rPr>
      </w:pPr>
      <w:bookmarkStart w:id="143" w:name="_Toc183507724"/>
      <w:r w:rsidRPr="00242348">
        <w:rPr>
          <w:rFonts w:hint="eastAsia"/>
          <w:snapToGrid w:val="0"/>
          <w:lang w:eastAsia="en-GB"/>
        </w:rPr>
        <w:t>5.</w:t>
      </w:r>
      <w:r>
        <w:rPr>
          <w:snapToGrid w:val="0"/>
          <w:lang w:eastAsia="en-GB"/>
        </w:rPr>
        <w:t>5</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43"/>
    </w:p>
    <w:p w14:paraId="30198D78" w14:textId="77777777" w:rsidR="00705F82" w:rsidRPr="0007219E" w:rsidRDefault="00705F82" w:rsidP="00705F82">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5F54FC00" w14:textId="3A8CC028" w:rsidR="00705F82" w:rsidRPr="00A76C0A" w:rsidRDefault="00705F82" w:rsidP="00705F82">
      <w:pPr>
        <w:rPr>
          <w:rFonts w:eastAsia="MS Mincho"/>
        </w:rPr>
      </w:pPr>
      <w:r w:rsidRPr="00A76C0A">
        <w:rPr>
          <w:rFonts w:eastAsia="MS Mincho"/>
        </w:rPr>
        <w:t xml:space="preserve">Table </w:t>
      </w:r>
      <w:r w:rsidRPr="00A76C0A">
        <w:rPr>
          <w:rFonts w:eastAsia="MS Mincho" w:hint="eastAsia"/>
        </w:rPr>
        <w:t>5.</w:t>
      </w:r>
      <w:r>
        <w:rPr>
          <w:rFonts w:eastAsia="MS Mincho"/>
        </w:rPr>
        <w:t>5.2.1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3</w:t>
      </w:r>
      <w:r w:rsidRPr="009D535B">
        <w:rPr>
          <w:rFonts w:eastAsia="MS Mincho"/>
        </w:rPr>
        <w:t>A-n</w:t>
      </w:r>
      <w:r>
        <w:rPr>
          <w:rFonts w:eastAsia="MS Mincho"/>
        </w:rPr>
        <w:t>7</w:t>
      </w:r>
      <w:r w:rsidRPr="009D535B">
        <w:rPr>
          <w:rFonts w:eastAsia="MS Mincho"/>
        </w:rPr>
        <w:t>A-n75A</w:t>
      </w:r>
      <w:r w:rsidRPr="00A76C0A">
        <w:rPr>
          <w:rFonts w:eastAsia="MS Mincho"/>
        </w:rPr>
        <w:t xml:space="preserve"> with UL </w:t>
      </w:r>
      <w:r w:rsidRPr="009D535B">
        <w:rPr>
          <w:rFonts w:eastAsia="MS Mincho"/>
        </w:rPr>
        <w:t>CA_n</w:t>
      </w:r>
      <w:r>
        <w:rPr>
          <w:rFonts w:eastAsia="MS Mincho"/>
        </w:rPr>
        <w:t>3</w:t>
      </w:r>
      <w:r w:rsidRPr="009D535B">
        <w:rPr>
          <w:rFonts w:eastAsia="MS Mincho"/>
        </w:rPr>
        <w:t>A-n</w:t>
      </w:r>
      <w:r>
        <w:rPr>
          <w:rFonts w:eastAsia="MS Mincho"/>
        </w:rPr>
        <w:t>7</w:t>
      </w:r>
      <w:r w:rsidRPr="009D535B">
        <w:rPr>
          <w:rFonts w:eastAsia="MS Mincho"/>
        </w:rPr>
        <w:t>A</w:t>
      </w:r>
      <w:r w:rsidRPr="00A76C0A">
        <w:rPr>
          <w:rFonts w:eastAsia="MS Mincho"/>
        </w:rPr>
        <w:t>.</w:t>
      </w:r>
    </w:p>
    <w:p w14:paraId="5A5469CF" w14:textId="5EF2E9EF" w:rsidR="00705F82" w:rsidRPr="006C68CC" w:rsidRDefault="00705F82" w:rsidP="006C68CC">
      <w:pPr>
        <w:pStyle w:val="TH"/>
        <w:rPr>
          <w:rFonts w:cs="Arial"/>
          <w:b w:val="0"/>
        </w:rPr>
      </w:pPr>
      <w:r w:rsidRPr="006C68CC">
        <w:rPr>
          <w:rFonts w:cs="Arial"/>
        </w:rPr>
        <w:t>Table 5.</w:t>
      </w:r>
      <w:r>
        <w:rPr>
          <w:rFonts w:cs="Arial"/>
        </w:rPr>
        <w:t>5</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05F82" w14:paraId="4F6712D6"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6C13EC" w14:textId="77777777" w:rsidR="00705F82" w:rsidRDefault="00705F82"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529E4" w14:textId="77777777" w:rsidR="00705F82" w:rsidRDefault="00705F82"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64CBB2" w14:textId="77777777" w:rsidR="00705F82" w:rsidRDefault="00705F82"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74A87" w14:textId="77777777" w:rsidR="00705F82" w:rsidRDefault="00705F82"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22CEDF" w14:textId="77777777" w:rsidR="00705F82" w:rsidRDefault="00705F82" w:rsidP="002D5D5E">
            <w:pPr>
              <w:pStyle w:val="TAH"/>
            </w:pPr>
            <w:r>
              <w:t>f</w:t>
            </w:r>
            <w:r>
              <w:rPr>
                <w:vertAlign w:val="subscript"/>
              </w:rPr>
              <w:t>y_high</w:t>
            </w:r>
          </w:p>
        </w:tc>
      </w:tr>
      <w:tr w:rsidR="00705F82" w14:paraId="42602B9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4A73B5" w14:textId="77777777" w:rsidR="00705F82" w:rsidRDefault="00705F82"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45CA0A" w14:textId="77777777" w:rsidR="00705F82" w:rsidRDefault="00705F82"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648899" w14:textId="77777777" w:rsidR="00705F82" w:rsidRDefault="00705F82"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91A71" w14:textId="77777777" w:rsidR="00705F82" w:rsidRDefault="00705F82"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D84F1E" w14:textId="77777777" w:rsidR="00705F82" w:rsidRDefault="00705F82"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705F82" w14:paraId="04A23A9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4CC5D" w14:textId="77777777" w:rsidR="00705F82" w:rsidRDefault="00705F82"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D118CC" w14:textId="77777777" w:rsidR="00705F82" w:rsidRDefault="00705F82" w:rsidP="002D5D5E">
            <w:pPr>
              <w:keepNext/>
              <w:keepLines/>
              <w:spacing w:after="0"/>
              <w:jc w:val="center"/>
              <w:rPr>
                <w:lang w:val="en-US"/>
              </w:rPr>
            </w:pPr>
            <w:r w:rsidRPr="00A96128">
              <w:rPr>
                <w:sz w:val="18"/>
                <w:lang w:val="en-US"/>
              </w:rPr>
              <w:t>715–860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1449E" w14:textId="77777777" w:rsidR="00705F82" w:rsidRDefault="00705F82" w:rsidP="002D5D5E">
            <w:pPr>
              <w:keepNext/>
              <w:keepLines/>
              <w:spacing w:after="0"/>
              <w:jc w:val="center"/>
              <w:rPr>
                <w:sz w:val="18"/>
                <w:lang w:val="en-US"/>
              </w:rPr>
            </w:pPr>
            <w:r>
              <w:rPr>
                <w:sz w:val="18"/>
                <w:lang w:val="en-US"/>
              </w:rPr>
              <w:t>4210–4355</w:t>
            </w:r>
          </w:p>
        </w:tc>
      </w:tr>
      <w:tr w:rsidR="00705F82" w14:paraId="7EC29FC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AD85FF" w14:textId="77777777" w:rsidR="00705F82" w:rsidRDefault="00705F82"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FA5FC1" w14:textId="77777777" w:rsidR="00705F82" w:rsidRDefault="00705F82"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D3839F8" w14:textId="77777777" w:rsidR="00705F82" w:rsidRDefault="00705F82"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14A42E" w14:textId="77777777" w:rsidR="00705F82" w:rsidRDefault="00705F82"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FEB3E51" w14:textId="77777777" w:rsidR="00705F82" w:rsidRDefault="00705F82"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705F82" w14:paraId="1618C6B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79C81B" w14:textId="77777777" w:rsidR="00705F82" w:rsidRDefault="00705F82"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FE69AE" w14:textId="77777777" w:rsidR="00705F82" w:rsidRDefault="00705F82" w:rsidP="002D5D5E">
            <w:pPr>
              <w:keepNext/>
              <w:keepLines/>
              <w:spacing w:after="0"/>
              <w:jc w:val="center"/>
              <w:rPr>
                <w:sz w:val="18"/>
                <w:lang w:eastAsia="ja-JP"/>
              </w:rPr>
            </w:pPr>
            <w:r>
              <w:rPr>
                <w:sz w:val="18"/>
                <w:lang w:val="en-US"/>
              </w:rPr>
              <w:t>850–1070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29290E" w14:textId="77777777" w:rsidR="00705F82" w:rsidRDefault="00705F82" w:rsidP="002D5D5E">
            <w:pPr>
              <w:keepNext/>
              <w:keepLines/>
              <w:spacing w:after="0"/>
              <w:jc w:val="center"/>
              <w:rPr>
                <w:sz w:val="18"/>
                <w:lang w:eastAsia="ja-JP"/>
              </w:rPr>
            </w:pPr>
            <w:r>
              <w:rPr>
                <w:sz w:val="18"/>
                <w:lang w:val="en-US"/>
              </w:rPr>
              <w:t>3215–3430</w:t>
            </w:r>
          </w:p>
        </w:tc>
      </w:tr>
      <w:tr w:rsidR="00705F82" w14:paraId="792D0AD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8B4E84" w14:textId="77777777" w:rsidR="00705F82" w:rsidRDefault="00705F82"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4FEC1B" w14:textId="77777777" w:rsidR="00705F82" w:rsidRDefault="00705F82"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B218C98" w14:textId="77777777" w:rsidR="00705F82" w:rsidRDefault="00705F82"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1B7351" w14:textId="77777777" w:rsidR="00705F82" w:rsidRDefault="00705F82"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523CAEE" w14:textId="77777777" w:rsidR="00705F82" w:rsidRDefault="00705F82"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705F82" w14:paraId="5AF294B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06AA9C" w14:textId="77777777" w:rsidR="00705F82" w:rsidRDefault="00705F82"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CBF2EC" w14:textId="77777777" w:rsidR="00705F82" w:rsidRDefault="00705F82" w:rsidP="002D5D5E">
            <w:pPr>
              <w:keepNext/>
              <w:keepLines/>
              <w:spacing w:after="0"/>
              <w:jc w:val="center"/>
              <w:rPr>
                <w:sz w:val="18"/>
                <w:lang w:val="en-US"/>
              </w:rPr>
            </w:pPr>
            <w:r>
              <w:rPr>
                <w:sz w:val="18"/>
                <w:lang w:val="en-US"/>
              </w:rPr>
              <w:t>5920–6140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30FD0" w14:textId="77777777" w:rsidR="00705F82" w:rsidRDefault="00705F82" w:rsidP="002D5D5E">
            <w:pPr>
              <w:keepNext/>
              <w:keepLines/>
              <w:spacing w:after="0"/>
              <w:jc w:val="center"/>
              <w:rPr>
                <w:sz w:val="18"/>
                <w:lang w:val="en-US"/>
              </w:rPr>
            </w:pPr>
            <w:r>
              <w:rPr>
                <w:sz w:val="18"/>
                <w:lang w:val="en-US"/>
              </w:rPr>
              <w:t>6710–6925</w:t>
            </w:r>
          </w:p>
        </w:tc>
      </w:tr>
      <w:tr w:rsidR="00705F82" w14:paraId="2427E17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406848" w14:textId="77777777" w:rsidR="00705F82" w:rsidRDefault="00705F82"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ED5B49" w14:textId="77777777" w:rsidR="00705F82" w:rsidRDefault="00705F82"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8D3E425" w14:textId="77777777" w:rsidR="00705F82" w:rsidRDefault="00705F82"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E45D8C" w14:textId="77777777" w:rsidR="00705F82" w:rsidRDefault="00705F82"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AE5923D" w14:textId="77777777" w:rsidR="00705F82" w:rsidRDefault="00705F82"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705F82" w14:paraId="714A6B08"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023C26" w14:textId="77777777" w:rsidR="00705F82" w:rsidRDefault="00705F82"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CA3912" w14:textId="77777777" w:rsidR="00705F82" w:rsidRDefault="00705F82" w:rsidP="002D5D5E">
            <w:pPr>
              <w:keepNext/>
              <w:keepLines/>
              <w:spacing w:after="0"/>
              <w:jc w:val="center"/>
              <w:rPr>
                <w:sz w:val="18"/>
                <w:lang w:eastAsia="ja-JP"/>
              </w:rPr>
            </w:pPr>
            <w:r>
              <w:rPr>
                <w:sz w:val="18"/>
                <w:lang w:val="en-US"/>
              </w:rPr>
              <w:t>2560–2855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FC5B61" w14:textId="77777777" w:rsidR="00705F82" w:rsidRDefault="00705F82" w:rsidP="002D5D5E">
            <w:pPr>
              <w:keepNext/>
              <w:keepLines/>
              <w:spacing w:after="0"/>
              <w:jc w:val="center"/>
              <w:rPr>
                <w:sz w:val="18"/>
                <w:lang w:eastAsia="ja-JP"/>
              </w:rPr>
            </w:pPr>
            <w:r>
              <w:rPr>
                <w:sz w:val="18"/>
                <w:lang w:val="en-US"/>
              </w:rPr>
              <w:t>5715–6000</w:t>
            </w:r>
          </w:p>
        </w:tc>
      </w:tr>
      <w:tr w:rsidR="00231FDB" w14:paraId="3B90BD8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F90718"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9200DB"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637A2EE"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319B063" w14:textId="77777777" w:rsidR="00231FDB" w:rsidRDefault="00231FDB" w:rsidP="002D5D5E">
            <w:pPr>
              <w:pStyle w:val="TAL"/>
              <w:jc w:val="center"/>
              <w:rPr>
                <w:lang w:val="en-US"/>
              </w:rPr>
            </w:pPr>
          </w:p>
        </w:tc>
      </w:tr>
      <w:tr w:rsidR="00231FDB" w14:paraId="69E0A55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C4A02B"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415236" w14:textId="77777777" w:rsidR="00231FDB" w:rsidRPr="00A96128" w:rsidRDefault="00231FDB" w:rsidP="002D5D5E">
            <w:pPr>
              <w:keepNext/>
              <w:keepLines/>
              <w:spacing w:after="0"/>
              <w:jc w:val="center"/>
              <w:rPr>
                <w:sz w:val="18"/>
                <w:lang w:eastAsia="ja-JP"/>
              </w:rPr>
            </w:pPr>
            <w:r w:rsidRPr="00A96128">
              <w:rPr>
                <w:sz w:val="18"/>
                <w:highlight w:val="yellow"/>
                <w:lang w:val="en-US"/>
              </w:rPr>
              <w:t>1430–1720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8FBAB1E" w14:textId="77777777" w:rsidR="00231FDB" w:rsidRDefault="00231FDB" w:rsidP="002D5D5E">
            <w:pPr>
              <w:keepNext/>
              <w:keepLines/>
              <w:spacing w:after="0"/>
              <w:jc w:val="center"/>
              <w:rPr>
                <w:sz w:val="18"/>
                <w:lang w:eastAsia="ja-JP"/>
              </w:rPr>
            </w:pPr>
          </w:p>
        </w:tc>
      </w:tr>
      <w:tr w:rsidR="00705F82" w14:paraId="019667C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34F092" w14:textId="77777777" w:rsidR="00705F82" w:rsidRDefault="00705F82"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FE00B0" w14:textId="77777777" w:rsidR="00705F82" w:rsidRDefault="00705F82"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A6D05C7" w14:textId="77777777" w:rsidR="00705F82" w:rsidRDefault="00705F82"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372B8" w14:textId="77777777" w:rsidR="00705F82" w:rsidRDefault="00705F82"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D4C500" w14:textId="77777777" w:rsidR="00705F82" w:rsidRDefault="00705F82"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705F82" w14:paraId="5174B047"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17B115" w14:textId="77777777" w:rsidR="00705F82" w:rsidRDefault="00705F82"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F1352A" w14:textId="77777777" w:rsidR="00705F82" w:rsidRDefault="00705F82" w:rsidP="002D5D5E">
            <w:pPr>
              <w:keepNext/>
              <w:keepLines/>
              <w:spacing w:after="0"/>
              <w:jc w:val="center"/>
              <w:rPr>
                <w:sz w:val="18"/>
                <w:lang w:eastAsia="ja-JP"/>
              </w:rPr>
            </w:pPr>
            <w:r>
              <w:rPr>
                <w:sz w:val="18"/>
                <w:lang w:val="en-US"/>
              </w:rPr>
              <w:t>7630–7925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917CFB" w14:textId="77777777" w:rsidR="00705F82" w:rsidRDefault="00705F82" w:rsidP="002D5D5E">
            <w:pPr>
              <w:keepNext/>
              <w:keepLines/>
              <w:spacing w:after="0"/>
              <w:jc w:val="center"/>
              <w:rPr>
                <w:sz w:val="18"/>
                <w:lang w:eastAsia="ja-JP"/>
              </w:rPr>
            </w:pPr>
            <w:r>
              <w:rPr>
                <w:sz w:val="18"/>
                <w:lang w:val="en-US"/>
              </w:rPr>
              <w:t>9210–9495</w:t>
            </w:r>
          </w:p>
        </w:tc>
      </w:tr>
      <w:tr w:rsidR="00231FDB" w14:paraId="5222540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9B80D1"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A9906A"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0161F14"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26C5C6B" w14:textId="77777777" w:rsidR="00231FDB" w:rsidRDefault="00231FDB" w:rsidP="002D5D5E">
            <w:pPr>
              <w:pStyle w:val="TAL"/>
              <w:jc w:val="center"/>
              <w:rPr>
                <w:lang w:val="en-US"/>
              </w:rPr>
            </w:pPr>
          </w:p>
        </w:tc>
      </w:tr>
      <w:tr w:rsidR="00231FDB" w14:paraId="145D867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FE849C"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321603" w14:textId="77777777" w:rsidR="00231FDB" w:rsidRDefault="00231FDB" w:rsidP="002D5D5E">
            <w:pPr>
              <w:keepNext/>
              <w:keepLines/>
              <w:spacing w:after="0"/>
              <w:jc w:val="center"/>
              <w:rPr>
                <w:sz w:val="18"/>
                <w:lang w:eastAsia="ja-JP"/>
              </w:rPr>
            </w:pPr>
            <w:r>
              <w:rPr>
                <w:sz w:val="18"/>
                <w:lang w:val="en-US"/>
              </w:rPr>
              <w:t>8420–8710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083338E" w14:textId="77777777" w:rsidR="00231FDB" w:rsidRDefault="00231FDB" w:rsidP="002D5D5E">
            <w:pPr>
              <w:keepNext/>
              <w:keepLines/>
              <w:spacing w:after="0"/>
              <w:jc w:val="center"/>
              <w:rPr>
                <w:sz w:val="18"/>
                <w:lang w:eastAsia="ja-JP"/>
              </w:rPr>
            </w:pPr>
          </w:p>
        </w:tc>
      </w:tr>
      <w:tr w:rsidR="00705F82" w14:paraId="52BFC4A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D09DA" w14:textId="77777777" w:rsidR="00705F82" w:rsidRDefault="00705F82"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06FE2FD" w14:textId="77777777" w:rsidR="00705F82" w:rsidRDefault="00705F82"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F63C1DF" w14:textId="77777777" w:rsidR="00705F82" w:rsidRDefault="00705F82"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119088" w14:textId="77777777" w:rsidR="00705F82" w:rsidRDefault="00705F82"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9E28973" w14:textId="77777777" w:rsidR="00705F82" w:rsidRDefault="00705F82"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705F82" w14:paraId="3C94DCA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E876F7" w14:textId="77777777" w:rsidR="00705F82" w:rsidRDefault="00705F82"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28A6F6" w14:textId="77777777" w:rsidR="00705F82" w:rsidRDefault="00705F82" w:rsidP="002D5D5E">
            <w:pPr>
              <w:keepNext/>
              <w:keepLines/>
              <w:spacing w:after="0"/>
              <w:jc w:val="center"/>
              <w:rPr>
                <w:sz w:val="18"/>
                <w:lang w:eastAsia="ja-JP"/>
              </w:rPr>
            </w:pPr>
            <w:r>
              <w:rPr>
                <w:sz w:val="18"/>
                <w:lang w:val="en-US"/>
              </w:rPr>
              <w:t>8215–8570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9A2547" w14:textId="77777777" w:rsidR="00705F82" w:rsidRDefault="00705F82" w:rsidP="002D5D5E">
            <w:pPr>
              <w:keepNext/>
              <w:keepLines/>
              <w:spacing w:after="0"/>
              <w:jc w:val="center"/>
              <w:rPr>
                <w:sz w:val="18"/>
                <w:lang w:eastAsia="ja-JP"/>
              </w:rPr>
            </w:pPr>
            <w:r>
              <w:rPr>
                <w:sz w:val="18"/>
                <w:lang w:val="en-US"/>
              </w:rPr>
              <w:t>4270–4640</w:t>
            </w:r>
          </w:p>
        </w:tc>
      </w:tr>
      <w:tr w:rsidR="00705F82" w14:paraId="46F7D0F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E1AD90" w14:textId="77777777" w:rsidR="00705F82" w:rsidRDefault="00705F82"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CC3E50" w14:textId="77777777" w:rsidR="00705F82" w:rsidRDefault="00705F82"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F7F441B" w14:textId="77777777" w:rsidR="00705F82" w:rsidRDefault="00705F82"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646666" w14:textId="77777777" w:rsidR="00705F82" w:rsidRDefault="00705F82"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6B91F6F" w14:textId="77777777" w:rsidR="00705F82" w:rsidRDefault="00705F82"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705F82" w14:paraId="52497FF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9A127" w14:textId="77777777" w:rsidR="00705F82" w:rsidRDefault="00705F82"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4818D3" w14:textId="77777777" w:rsidR="00705F82" w:rsidRDefault="00705F82" w:rsidP="002D5D5E">
            <w:pPr>
              <w:keepNext/>
              <w:keepLines/>
              <w:spacing w:after="0"/>
              <w:jc w:val="center"/>
              <w:rPr>
                <w:sz w:val="18"/>
                <w:lang w:eastAsia="ja-JP"/>
              </w:rPr>
            </w:pPr>
            <w:r>
              <w:rPr>
                <w:sz w:val="18"/>
                <w:lang w:val="en-US"/>
              </w:rPr>
              <w:t>3930–4290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ED57AD" w14:textId="77777777" w:rsidR="00705F82" w:rsidRDefault="00705F82" w:rsidP="002D5D5E">
            <w:pPr>
              <w:keepNext/>
              <w:keepLines/>
              <w:spacing w:after="0"/>
              <w:jc w:val="center"/>
              <w:rPr>
                <w:sz w:val="18"/>
                <w:lang w:eastAsia="ja-JP"/>
              </w:rPr>
            </w:pPr>
            <w:r>
              <w:rPr>
                <w:sz w:val="18"/>
                <w:lang w:val="en-US"/>
              </w:rPr>
              <w:t>10–355</w:t>
            </w:r>
          </w:p>
        </w:tc>
      </w:tr>
      <w:tr w:rsidR="00705F82" w14:paraId="118BD0D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BEBA5C" w14:textId="77777777" w:rsidR="00705F82" w:rsidRDefault="00705F82"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004BE3" w14:textId="77777777" w:rsidR="00705F82" w:rsidRDefault="00705F82"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E6C35F5" w14:textId="77777777" w:rsidR="00705F82" w:rsidRDefault="00705F82"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EC075" w14:textId="77777777" w:rsidR="00705F82" w:rsidRDefault="00705F82"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60A3B25" w14:textId="77777777" w:rsidR="00705F82" w:rsidRDefault="00705F82"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705F82" w14:paraId="71FEE28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D765C7" w14:textId="77777777" w:rsidR="00705F82" w:rsidRDefault="00705F82"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685A6F" w14:textId="77777777" w:rsidR="00705F82" w:rsidRDefault="00705F82" w:rsidP="002D5D5E">
            <w:pPr>
              <w:keepNext/>
              <w:keepLines/>
              <w:spacing w:after="0"/>
              <w:jc w:val="center"/>
              <w:rPr>
                <w:sz w:val="18"/>
                <w:lang w:eastAsia="ja-JP"/>
              </w:rPr>
            </w:pPr>
            <w:r>
              <w:rPr>
                <w:sz w:val="18"/>
                <w:lang w:val="en-US"/>
              </w:rPr>
              <w:t>11710–12065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6237AE" w14:textId="77777777" w:rsidR="00705F82" w:rsidRDefault="00705F82" w:rsidP="002D5D5E">
            <w:pPr>
              <w:keepNext/>
              <w:keepLines/>
              <w:spacing w:after="0"/>
              <w:jc w:val="center"/>
              <w:rPr>
                <w:sz w:val="18"/>
                <w:lang w:eastAsia="ja-JP"/>
              </w:rPr>
            </w:pPr>
            <w:r>
              <w:rPr>
                <w:sz w:val="18"/>
                <w:lang w:val="en-US"/>
              </w:rPr>
              <w:t>9340–9710</w:t>
            </w:r>
          </w:p>
        </w:tc>
      </w:tr>
      <w:tr w:rsidR="00705F82" w14:paraId="4103B61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4455F7" w14:textId="77777777" w:rsidR="00705F82" w:rsidRDefault="00705F82"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A2BC2D" w14:textId="77777777" w:rsidR="00705F82" w:rsidRDefault="00705F82"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019BCDA" w14:textId="77777777" w:rsidR="00705F82" w:rsidRDefault="00705F82"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6EBB02" w14:textId="77777777" w:rsidR="00705F82" w:rsidRDefault="00705F82"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108FDF7" w14:textId="77777777" w:rsidR="00705F82" w:rsidRDefault="00705F82"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705F82" w14:paraId="525514B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6D3D2A" w14:textId="77777777" w:rsidR="00705F82" w:rsidRDefault="00705F82"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D03F8F" w14:textId="77777777" w:rsidR="00705F82" w:rsidRDefault="00705F82" w:rsidP="002D5D5E">
            <w:pPr>
              <w:keepNext/>
              <w:keepLines/>
              <w:spacing w:after="0"/>
              <w:jc w:val="center"/>
              <w:rPr>
                <w:sz w:val="18"/>
                <w:lang w:eastAsia="ja-JP"/>
              </w:rPr>
            </w:pPr>
            <w:r>
              <w:rPr>
                <w:sz w:val="18"/>
                <w:lang w:val="en-US"/>
              </w:rPr>
              <w:t>10920–11280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233FD8" w14:textId="77777777" w:rsidR="00705F82" w:rsidRDefault="00705F82" w:rsidP="002D5D5E">
            <w:pPr>
              <w:keepNext/>
              <w:keepLines/>
              <w:spacing w:after="0"/>
              <w:jc w:val="center"/>
              <w:rPr>
                <w:sz w:val="18"/>
                <w:lang w:eastAsia="ja-JP"/>
              </w:rPr>
            </w:pPr>
            <w:r>
              <w:rPr>
                <w:sz w:val="18"/>
                <w:lang w:val="en-US"/>
              </w:rPr>
              <w:t>10130–10495</w:t>
            </w:r>
          </w:p>
        </w:tc>
      </w:tr>
      <w:tr w:rsidR="00705F82" w14:paraId="528CEA86"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0882C1" w14:textId="77777777" w:rsidR="00705F82" w:rsidRDefault="00705F82"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030DEA4E" w14:textId="77777777" w:rsidR="00705F82" w:rsidRDefault="00705F82" w:rsidP="00705F82">
      <w:pPr>
        <w:rPr>
          <w:rFonts w:ascii="Arial" w:hAnsi="Arial" w:cs="Arial"/>
          <w:b/>
        </w:rPr>
      </w:pPr>
    </w:p>
    <w:p w14:paraId="47E25AB9" w14:textId="77777777" w:rsidR="00705F82" w:rsidRPr="000B4D61" w:rsidRDefault="00705F82" w:rsidP="00705F82">
      <w:pPr>
        <w:rPr>
          <w:rFonts w:eastAsia="MS Mincho"/>
        </w:rPr>
      </w:pPr>
      <w:r>
        <w:rPr>
          <w:rFonts w:eastAsia="MS Mincho"/>
        </w:rPr>
        <w:t xml:space="preserve">Based on the above table, </w:t>
      </w:r>
      <w:r>
        <w:rPr>
          <w:rFonts w:cs="DengXian"/>
          <w:szCs w:val="21"/>
          <w:lang w:eastAsia="ko-KR"/>
        </w:rPr>
        <w:t>4</w:t>
      </w:r>
      <w:r w:rsidRPr="00634198">
        <w:rPr>
          <w:rFonts w:cs="DengXian"/>
          <w:szCs w:val="21"/>
          <w:vertAlign w:val="superscript"/>
          <w:lang w:eastAsia="ko-KR"/>
        </w:rPr>
        <w:t>th</w:t>
      </w:r>
      <w:r w:rsidRPr="00634198">
        <w:rPr>
          <w:rFonts w:cs="DengXian"/>
          <w:szCs w:val="21"/>
          <w:lang w:eastAsia="ko-KR"/>
        </w:rPr>
        <w:t xml:space="preserve"> order IMD generated by </w:t>
      </w:r>
      <w:r>
        <w:rPr>
          <w:rFonts w:eastAsia="MS Mincho"/>
        </w:rPr>
        <w:t xml:space="preserve">UL </w:t>
      </w:r>
      <w:r w:rsidRPr="005A43BB">
        <w:rPr>
          <w:rFonts w:eastAsia="MS Mincho"/>
        </w:rPr>
        <w:t>CA_n</w:t>
      </w:r>
      <w:r>
        <w:rPr>
          <w:rFonts w:eastAsia="MS Mincho"/>
        </w:rPr>
        <w:t>3</w:t>
      </w:r>
      <w:r w:rsidRPr="005A43BB">
        <w:rPr>
          <w:rFonts w:eastAsia="MS Mincho"/>
        </w:rPr>
        <w:t>A-n</w:t>
      </w:r>
      <w:r>
        <w:rPr>
          <w:rFonts w:eastAsia="MS Mincho"/>
        </w:rPr>
        <w:t>7</w:t>
      </w:r>
      <w:r w:rsidRPr="005A43BB">
        <w:rPr>
          <w:rFonts w:eastAsia="MS Mincho"/>
        </w:rPr>
        <w:t>A</w:t>
      </w:r>
      <w:r>
        <w:rPr>
          <w:rFonts w:eastAsia="MS Mincho"/>
        </w:rPr>
        <w:t xml:space="preserve"> </w:t>
      </w:r>
      <w:r w:rsidRPr="00AB384E">
        <w:rPr>
          <w:rFonts w:cs="DengXian" w:hint="eastAsia"/>
          <w:szCs w:val="21"/>
          <w:lang w:eastAsia="ko-KR"/>
        </w:rPr>
        <w:t>may</w:t>
      </w:r>
      <w:r w:rsidRPr="00634198">
        <w:rPr>
          <w:rFonts w:cs="DengXian"/>
          <w:szCs w:val="21"/>
          <w:lang w:eastAsia="ko-KR"/>
        </w:rPr>
        <w:t xml:space="preserve">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75</w:t>
      </w:r>
    </w:p>
    <w:p w14:paraId="51BF4160" w14:textId="443A878E" w:rsidR="00705F82" w:rsidRPr="006C68CC" w:rsidRDefault="00705F82" w:rsidP="006C68CC">
      <w:pPr>
        <w:pStyle w:val="Heading4"/>
      </w:pPr>
      <w:bookmarkStart w:id="144" w:name="_Toc183507725"/>
      <w:r w:rsidRPr="00705F82">
        <w:t>5.</w:t>
      </w:r>
      <w:r>
        <w:t>5</w:t>
      </w:r>
      <w:r w:rsidRPr="006C68CC">
        <w:t>.2.2</w:t>
      </w:r>
      <w:r w:rsidRPr="006C68CC">
        <w:tab/>
        <w:t>REFSENS requirements</w:t>
      </w:r>
      <w:bookmarkEnd w:id="144"/>
    </w:p>
    <w:p w14:paraId="313BEC5F" w14:textId="77777777" w:rsidR="00705F82" w:rsidRPr="00C013B0" w:rsidRDefault="00705F82" w:rsidP="00705F82">
      <w:pPr>
        <w:rPr>
          <w:rFonts w:eastAsia="MS Mincho"/>
        </w:rPr>
      </w:pPr>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p>
    <w:p w14:paraId="62E7D2F3" w14:textId="77777777" w:rsidR="00705F82" w:rsidRDefault="00705F82" w:rsidP="00705F82">
      <w:pPr>
        <w:rPr>
          <w:rFonts w:eastAsia="MS Mincho"/>
        </w:rPr>
      </w:pPr>
      <w:r w:rsidRPr="00C013B0">
        <w:rPr>
          <w:rFonts w:eastAsia="MS Mincho"/>
        </w:rPr>
        <w:t xml:space="preserve">We </w:t>
      </w:r>
      <w:r w:rsidRPr="00C013B0">
        <w:rPr>
          <w:rFonts w:eastAsia="MS Mincho" w:hint="eastAsia"/>
        </w:rPr>
        <w:t>anal</w:t>
      </w:r>
      <w:r w:rsidRPr="00C013B0">
        <w:rPr>
          <w:rFonts w:eastAsia="MS Mincho"/>
        </w:rPr>
        <w:t>yze the amount of IMD using the following component linearity assumptions:</w:t>
      </w:r>
    </w:p>
    <w:p w14:paraId="72949754" w14:textId="094A14CA" w:rsidR="00705F82" w:rsidRPr="006C68CC" w:rsidRDefault="00705F82" w:rsidP="00705F82">
      <w:pPr>
        <w:pStyle w:val="TH"/>
        <w:rPr>
          <w:rFonts w:cs="Arial"/>
        </w:rPr>
      </w:pPr>
      <w:r w:rsidRPr="006C68CC">
        <w:rPr>
          <w:rFonts w:cs="Arial"/>
        </w:rPr>
        <w:t>Table 5.</w:t>
      </w:r>
      <w:r>
        <w:rPr>
          <w:rFonts w:cs="Arial"/>
        </w:rPr>
        <w:t>5</w:t>
      </w:r>
      <w:r w:rsidRPr="006C68CC">
        <w:rPr>
          <w:rFonts w:cs="Arial"/>
        </w:rPr>
        <w:t>.2.2-1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705F82" w14:paraId="76FC738A" w14:textId="77777777" w:rsidTr="002D5D5E">
        <w:trPr>
          <w:jc w:val="center"/>
        </w:trPr>
        <w:tc>
          <w:tcPr>
            <w:tcW w:w="2463" w:type="dxa"/>
          </w:tcPr>
          <w:p w14:paraId="497E76AA" w14:textId="77777777" w:rsidR="00705F82" w:rsidRPr="00F75B38" w:rsidRDefault="00705F82" w:rsidP="002D5D5E">
            <w:pPr>
              <w:pStyle w:val="TAL"/>
              <w:rPr>
                <w:b/>
                <w:lang w:val="en-US"/>
              </w:rPr>
            </w:pPr>
            <w:r w:rsidRPr="00F75B38">
              <w:rPr>
                <w:b/>
                <w:lang w:val="en-US"/>
              </w:rPr>
              <w:t>Component</w:t>
            </w:r>
          </w:p>
        </w:tc>
        <w:tc>
          <w:tcPr>
            <w:tcW w:w="1301" w:type="dxa"/>
          </w:tcPr>
          <w:p w14:paraId="139B290F" w14:textId="77777777" w:rsidR="00705F82" w:rsidRPr="00F75B38" w:rsidRDefault="00705F82" w:rsidP="002D5D5E">
            <w:pPr>
              <w:pStyle w:val="TAL"/>
              <w:rPr>
                <w:b/>
                <w:lang w:val="en-US"/>
              </w:rPr>
            </w:pPr>
            <w:r w:rsidRPr="00F75B38">
              <w:rPr>
                <w:b/>
                <w:lang w:val="en-US"/>
              </w:rPr>
              <w:t>IP</w:t>
            </w:r>
            <w:r w:rsidRPr="00F75B38">
              <w:rPr>
                <w:rFonts w:hint="eastAsia"/>
                <w:b/>
                <w:lang w:val="en-US"/>
              </w:rPr>
              <w:t>2</w:t>
            </w:r>
            <w:r w:rsidRPr="00F75B38">
              <w:rPr>
                <w:b/>
                <w:lang w:val="en-US"/>
              </w:rPr>
              <w:t xml:space="preserve"> (dBm)</w:t>
            </w:r>
          </w:p>
        </w:tc>
        <w:tc>
          <w:tcPr>
            <w:tcW w:w="1301" w:type="dxa"/>
          </w:tcPr>
          <w:p w14:paraId="4282DAFF" w14:textId="77777777" w:rsidR="00705F82" w:rsidRPr="00F75B38" w:rsidRDefault="00705F82" w:rsidP="002D5D5E">
            <w:pPr>
              <w:pStyle w:val="TAL"/>
              <w:rPr>
                <w:b/>
                <w:lang w:val="en-US"/>
              </w:rPr>
            </w:pPr>
            <w:r w:rsidRPr="00F75B38">
              <w:rPr>
                <w:b/>
                <w:lang w:val="en-US"/>
              </w:rPr>
              <w:t>IP</w:t>
            </w:r>
            <w:r w:rsidRPr="00F75B38">
              <w:rPr>
                <w:rFonts w:hint="eastAsia"/>
                <w:b/>
                <w:lang w:val="en-US"/>
              </w:rPr>
              <w:t>3</w:t>
            </w:r>
            <w:r w:rsidRPr="00F75B38">
              <w:rPr>
                <w:b/>
                <w:lang w:val="en-US"/>
              </w:rPr>
              <w:t xml:space="preserve"> (dBm)</w:t>
            </w:r>
          </w:p>
        </w:tc>
        <w:tc>
          <w:tcPr>
            <w:tcW w:w="1301" w:type="dxa"/>
          </w:tcPr>
          <w:p w14:paraId="31184B78" w14:textId="77777777" w:rsidR="00705F82" w:rsidRPr="00F75B38" w:rsidRDefault="00705F82" w:rsidP="002D5D5E">
            <w:pPr>
              <w:pStyle w:val="TAL"/>
              <w:rPr>
                <w:b/>
                <w:lang w:val="en-US"/>
              </w:rPr>
            </w:pPr>
            <w:r w:rsidRPr="00F75B38">
              <w:rPr>
                <w:b/>
                <w:lang w:val="en-US"/>
              </w:rPr>
              <w:t>IP4 (dBm)</w:t>
            </w:r>
          </w:p>
        </w:tc>
        <w:tc>
          <w:tcPr>
            <w:tcW w:w="1301" w:type="dxa"/>
          </w:tcPr>
          <w:p w14:paraId="0C14047A" w14:textId="77777777" w:rsidR="00705F82" w:rsidRPr="00F75B38" w:rsidRDefault="00705F82" w:rsidP="002D5D5E">
            <w:pPr>
              <w:pStyle w:val="TAL"/>
              <w:rPr>
                <w:b/>
                <w:lang w:val="en-US"/>
              </w:rPr>
            </w:pPr>
            <w:r w:rsidRPr="00F75B38">
              <w:rPr>
                <w:b/>
                <w:lang w:val="en-US"/>
              </w:rPr>
              <w:t>IP</w:t>
            </w:r>
            <w:r w:rsidRPr="00F75B38">
              <w:rPr>
                <w:rFonts w:hint="eastAsia"/>
                <w:b/>
                <w:lang w:val="en-US"/>
              </w:rPr>
              <w:t>5</w:t>
            </w:r>
            <w:r w:rsidRPr="00F75B38">
              <w:rPr>
                <w:b/>
                <w:lang w:val="en-US"/>
              </w:rPr>
              <w:t xml:space="preserve"> (dBm)</w:t>
            </w:r>
          </w:p>
        </w:tc>
      </w:tr>
      <w:tr w:rsidR="00705F82" w14:paraId="14593AE5" w14:textId="77777777" w:rsidTr="002D5D5E">
        <w:trPr>
          <w:jc w:val="center"/>
        </w:trPr>
        <w:tc>
          <w:tcPr>
            <w:tcW w:w="2463" w:type="dxa"/>
          </w:tcPr>
          <w:p w14:paraId="4DE97050" w14:textId="77777777" w:rsidR="00705F82" w:rsidRPr="00076546" w:rsidRDefault="00705F82" w:rsidP="002D5D5E">
            <w:pPr>
              <w:pStyle w:val="TAL"/>
              <w:rPr>
                <w:lang w:val="en-US"/>
              </w:rPr>
            </w:pPr>
            <w:r w:rsidRPr="00076546">
              <w:rPr>
                <w:lang w:val="en-US"/>
              </w:rPr>
              <w:t>Antenna switch</w:t>
            </w:r>
          </w:p>
        </w:tc>
        <w:tc>
          <w:tcPr>
            <w:tcW w:w="1301" w:type="dxa"/>
          </w:tcPr>
          <w:p w14:paraId="0F869E95" w14:textId="77777777" w:rsidR="00705F82" w:rsidRPr="00076546" w:rsidRDefault="00705F82" w:rsidP="002D5D5E">
            <w:pPr>
              <w:pStyle w:val="TAL"/>
              <w:rPr>
                <w:lang w:val="en-US"/>
              </w:rPr>
            </w:pPr>
            <w:r w:rsidRPr="00076546">
              <w:rPr>
                <w:rFonts w:hint="eastAsia"/>
                <w:lang w:val="en-US"/>
              </w:rPr>
              <w:t>112</w:t>
            </w:r>
          </w:p>
        </w:tc>
        <w:tc>
          <w:tcPr>
            <w:tcW w:w="1301" w:type="dxa"/>
          </w:tcPr>
          <w:p w14:paraId="3A7E74B9" w14:textId="77777777" w:rsidR="00705F82" w:rsidRPr="00076546" w:rsidRDefault="00705F82" w:rsidP="002D5D5E">
            <w:pPr>
              <w:pStyle w:val="TAL"/>
              <w:rPr>
                <w:lang w:val="en-US"/>
              </w:rPr>
            </w:pPr>
            <w:r w:rsidRPr="00076546">
              <w:rPr>
                <w:rFonts w:hint="eastAsia"/>
                <w:lang w:val="en-US"/>
              </w:rPr>
              <w:t>68</w:t>
            </w:r>
          </w:p>
        </w:tc>
        <w:tc>
          <w:tcPr>
            <w:tcW w:w="1301" w:type="dxa"/>
          </w:tcPr>
          <w:p w14:paraId="2050B8B2" w14:textId="77777777" w:rsidR="00705F82" w:rsidRPr="00076546" w:rsidRDefault="00705F82" w:rsidP="002D5D5E">
            <w:pPr>
              <w:pStyle w:val="TAL"/>
              <w:rPr>
                <w:lang w:val="en-US"/>
              </w:rPr>
            </w:pPr>
            <w:r w:rsidRPr="00076546">
              <w:rPr>
                <w:lang w:val="en-US"/>
              </w:rPr>
              <w:t>56</w:t>
            </w:r>
          </w:p>
        </w:tc>
        <w:tc>
          <w:tcPr>
            <w:tcW w:w="1301" w:type="dxa"/>
          </w:tcPr>
          <w:p w14:paraId="53CA562F" w14:textId="77777777" w:rsidR="00705F82" w:rsidRPr="00076546" w:rsidRDefault="00705F82" w:rsidP="002D5D5E">
            <w:pPr>
              <w:pStyle w:val="TAL"/>
              <w:rPr>
                <w:lang w:val="en-US"/>
              </w:rPr>
            </w:pPr>
            <w:r w:rsidRPr="00076546">
              <w:rPr>
                <w:lang w:val="en-US"/>
              </w:rPr>
              <w:t>5</w:t>
            </w:r>
            <w:r w:rsidRPr="00076546">
              <w:rPr>
                <w:rFonts w:hint="eastAsia"/>
                <w:lang w:val="en-US"/>
              </w:rPr>
              <w:t>3</w:t>
            </w:r>
          </w:p>
        </w:tc>
      </w:tr>
      <w:tr w:rsidR="00705F82" w14:paraId="0A67C287" w14:textId="77777777" w:rsidTr="002D5D5E">
        <w:trPr>
          <w:jc w:val="center"/>
        </w:trPr>
        <w:tc>
          <w:tcPr>
            <w:tcW w:w="2463" w:type="dxa"/>
          </w:tcPr>
          <w:p w14:paraId="3E35134C" w14:textId="77777777" w:rsidR="00705F82" w:rsidRPr="003D5C46" w:rsidRDefault="00705F82" w:rsidP="002D5D5E">
            <w:pPr>
              <w:pStyle w:val="TAL"/>
              <w:rPr>
                <w:lang w:val="en-US"/>
              </w:rPr>
            </w:pPr>
            <w:r w:rsidRPr="003D5C46">
              <w:rPr>
                <w:lang w:val="en-US"/>
              </w:rPr>
              <w:t>Diplexer</w:t>
            </w:r>
          </w:p>
        </w:tc>
        <w:tc>
          <w:tcPr>
            <w:tcW w:w="1301" w:type="dxa"/>
          </w:tcPr>
          <w:p w14:paraId="1532159E" w14:textId="77777777" w:rsidR="00705F82" w:rsidRPr="003D5C46" w:rsidRDefault="00705F82" w:rsidP="002D5D5E">
            <w:pPr>
              <w:pStyle w:val="TAL"/>
              <w:rPr>
                <w:lang w:val="en-US"/>
              </w:rPr>
            </w:pPr>
            <w:r w:rsidRPr="003D5C46">
              <w:rPr>
                <w:rFonts w:hint="eastAsia"/>
                <w:lang w:val="en-US"/>
              </w:rPr>
              <w:t>115</w:t>
            </w:r>
          </w:p>
        </w:tc>
        <w:tc>
          <w:tcPr>
            <w:tcW w:w="1301" w:type="dxa"/>
          </w:tcPr>
          <w:p w14:paraId="3D73FB0E" w14:textId="77777777" w:rsidR="00705F82" w:rsidRPr="003D5C46" w:rsidRDefault="00705F82" w:rsidP="002D5D5E">
            <w:pPr>
              <w:pStyle w:val="TAL"/>
              <w:rPr>
                <w:lang w:val="en-US"/>
              </w:rPr>
            </w:pPr>
            <w:r w:rsidRPr="003D5C46">
              <w:rPr>
                <w:rFonts w:hint="eastAsia"/>
                <w:lang w:val="en-US"/>
              </w:rPr>
              <w:t>86</w:t>
            </w:r>
          </w:p>
        </w:tc>
        <w:tc>
          <w:tcPr>
            <w:tcW w:w="1301" w:type="dxa"/>
          </w:tcPr>
          <w:p w14:paraId="25732BD1" w14:textId="77777777" w:rsidR="00705F82" w:rsidRPr="003D5C46" w:rsidRDefault="00705F82" w:rsidP="002D5D5E">
            <w:pPr>
              <w:pStyle w:val="TAL"/>
              <w:rPr>
                <w:lang w:val="en-US"/>
              </w:rPr>
            </w:pPr>
            <w:r w:rsidRPr="003D5C46">
              <w:rPr>
                <w:lang w:val="en-US"/>
              </w:rPr>
              <w:t>55</w:t>
            </w:r>
          </w:p>
        </w:tc>
        <w:tc>
          <w:tcPr>
            <w:tcW w:w="1301" w:type="dxa"/>
          </w:tcPr>
          <w:p w14:paraId="4E64C1B3" w14:textId="77777777" w:rsidR="00705F82" w:rsidRPr="003D5C46" w:rsidRDefault="00705F82" w:rsidP="002D5D5E">
            <w:pPr>
              <w:pStyle w:val="TAL"/>
              <w:rPr>
                <w:lang w:val="en-US"/>
              </w:rPr>
            </w:pPr>
            <w:r w:rsidRPr="003D5C46">
              <w:rPr>
                <w:lang w:val="en-US"/>
              </w:rPr>
              <w:t>5</w:t>
            </w:r>
            <w:r w:rsidRPr="003D5C46">
              <w:rPr>
                <w:rFonts w:hint="eastAsia"/>
                <w:lang w:val="en-US"/>
              </w:rPr>
              <w:t>3</w:t>
            </w:r>
          </w:p>
        </w:tc>
      </w:tr>
      <w:tr w:rsidR="00705F82" w14:paraId="2E5E8FCA" w14:textId="77777777" w:rsidTr="002D5D5E">
        <w:trPr>
          <w:jc w:val="center"/>
        </w:trPr>
        <w:tc>
          <w:tcPr>
            <w:tcW w:w="2463" w:type="dxa"/>
          </w:tcPr>
          <w:p w14:paraId="499E67FE" w14:textId="77777777" w:rsidR="00705F82" w:rsidRPr="003D5C46" w:rsidRDefault="00705F82" w:rsidP="002D5D5E">
            <w:pPr>
              <w:pStyle w:val="TAL"/>
              <w:rPr>
                <w:lang w:val="en-US"/>
              </w:rPr>
            </w:pPr>
            <w:r w:rsidRPr="003D5C46">
              <w:rPr>
                <w:rFonts w:hint="eastAsia"/>
                <w:lang w:val="en-US"/>
              </w:rPr>
              <w:t>Triplexer</w:t>
            </w:r>
          </w:p>
        </w:tc>
        <w:tc>
          <w:tcPr>
            <w:tcW w:w="1301" w:type="dxa"/>
          </w:tcPr>
          <w:p w14:paraId="5D0868E4" w14:textId="77777777" w:rsidR="00705F82" w:rsidRPr="003D5C46" w:rsidRDefault="00705F82" w:rsidP="002D5D5E">
            <w:pPr>
              <w:pStyle w:val="TAL"/>
              <w:rPr>
                <w:lang w:val="en-US"/>
              </w:rPr>
            </w:pPr>
            <w:r w:rsidRPr="003D5C46">
              <w:rPr>
                <w:rFonts w:hint="eastAsia"/>
                <w:lang w:val="en-US"/>
              </w:rPr>
              <w:t>113</w:t>
            </w:r>
          </w:p>
        </w:tc>
        <w:tc>
          <w:tcPr>
            <w:tcW w:w="1301" w:type="dxa"/>
          </w:tcPr>
          <w:p w14:paraId="26ACE911" w14:textId="77777777" w:rsidR="00705F82" w:rsidRPr="003D5C46" w:rsidRDefault="00705F82" w:rsidP="002D5D5E">
            <w:pPr>
              <w:pStyle w:val="TAL"/>
              <w:rPr>
                <w:lang w:val="en-US"/>
              </w:rPr>
            </w:pPr>
            <w:r w:rsidRPr="003D5C46">
              <w:rPr>
                <w:rFonts w:hint="eastAsia"/>
                <w:lang w:val="en-US"/>
              </w:rPr>
              <w:t>82</w:t>
            </w:r>
          </w:p>
        </w:tc>
        <w:tc>
          <w:tcPr>
            <w:tcW w:w="1301" w:type="dxa"/>
          </w:tcPr>
          <w:p w14:paraId="5275FCC7" w14:textId="77777777" w:rsidR="00705F82" w:rsidRPr="003D5C46" w:rsidRDefault="00705F82" w:rsidP="002D5D5E">
            <w:pPr>
              <w:pStyle w:val="TAL"/>
              <w:rPr>
                <w:lang w:val="en-US"/>
              </w:rPr>
            </w:pPr>
            <w:r w:rsidRPr="003D5C46">
              <w:rPr>
                <w:lang w:val="en-US"/>
              </w:rPr>
              <w:t>55</w:t>
            </w:r>
          </w:p>
        </w:tc>
        <w:tc>
          <w:tcPr>
            <w:tcW w:w="1301" w:type="dxa"/>
          </w:tcPr>
          <w:p w14:paraId="136F42B3" w14:textId="77777777" w:rsidR="00705F82" w:rsidRPr="003D5C46" w:rsidRDefault="00705F82" w:rsidP="002D5D5E">
            <w:pPr>
              <w:pStyle w:val="TAL"/>
              <w:rPr>
                <w:lang w:val="en-US"/>
              </w:rPr>
            </w:pPr>
            <w:r w:rsidRPr="003D5C46">
              <w:rPr>
                <w:lang w:val="en-US"/>
              </w:rPr>
              <w:t>5</w:t>
            </w:r>
            <w:r w:rsidRPr="003D5C46">
              <w:rPr>
                <w:rFonts w:hint="eastAsia"/>
                <w:lang w:val="en-US"/>
              </w:rPr>
              <w:t>3</w:t>
            </w:r>
          </w:p>
        </w:tc>
      </w:tr>
      <w:tr w:rsidR="00705F82" w14:paraId="2250D48F" w14:textId="77777777" w:rsidTr="002D5D5E">
        <w:trPr>
          <w:jc w:val="center"/>
        </w:trPr>
        <w:tc>
          <w:tcPr>
            <w:tcW w:w="2463" w:type="dxa"/>
          </w:tcPr>
          <w:p w14:paraId="7CBF0C26" w14:textId="77777777" w:rsidR="00705F82" w:rsidRPr="003D5C46" w:rsidRDefault="00705F82" w:rsidP="002D5D5E">
            <w:pPr>
              <w:pStyle w:val="TAL"/>
              <w:rPr>
                <w:lang w:val="en-US"/>
              </w:rPr>
            </w:pPr>
            <w:r w:rsidRPr="003D5C46">
              <w:rPr>
                <w:lang w:val="en-US"/>
              </w:rPr>
              <w:t>PA forward mixing</w:t>
            </w:r>
          </w:p>
        </w:tc>
        <w:tc>
          <w:tcPr>
            <w:tcW w:w="1301" w:type="dxa"/>
          </w:tcPr>
          <w:p w14:paraId="484210DB" w14:textId="77777777" w:rsidR="00705F82" w:rsidRPr="003D5C46" w:rsidRDefault="00705F82" w:rsidP="002D5D5E">
            <w:pPr>
              <w:pStyle w:val="TAL"/>
              <w:rPr>
                <w:lang w:val="en-US"/>
              </w:rPr>
            </w:pPr>
            <w:r w:rsidRPr="003D5C46">
              <w:rPr>
                <w:rFonts w:hint="eastAsia"/>
                <w:lang w:val="en-US"/>
              </w:rPr>
              <w:t>28</w:t>
            </w:r>
          </w:p>
        </w:tc>
        <w:tc>
          <w:tcPr>
            <w:tcW w:w="1301" w:type="dxa"/>
          </w:tcPr>
          <w:p w14:paraId="298D6F90" w14:textId="77777777" w:rsidR="00705F82" w:rsidRPr="003D5C46" w:rsidRDefault="00705F82" w:rsidP="002D5D5E">
            <w:pPr>
              <w:pStyle w:val="TAL"/>
              <w:rPr>
                <w:lang w:val="en-US"/>
              </w:rPr>
            </w:pPr>
            <w:r w:rsidRPr="003D5C46">
              <w:rPr>
                <w:rFonts w:hint="eastAsia"/>
                <w:lang w:val="en-US"/>
              </w:rPr>
              <w:t>32</w:t>
            </w:r>
          </w:p>
        </w:tc>
        <w:tc>
          <w:tcPr>
            <w:tcW w:w="1301" w:type="dxa"/>
          </w:tcPr>
          <w:p w14:paraId="31FD9E29" w14:textId="77777777" w:rsidR="00705F82" w:rsidRPr="003D5C46" w:rsidRDefault="00705F82" w:rsidP="002D5D5E">
            <w:pPr>
              <w:pStyle w:val="TAL"/>
              <w:rPr>
                <w:lang w:val="en-US"/>
              </w:rPr>
            </w:pPr>
            <w:r w:rsidRPr="003D5C46">
              <w:rPr>
                <w:rFonts w:hint="eastAsia"/>
                <w:lang w:val="en-US"/>
              </w:rPr>
              <w:t>30</w:t>
            </w:r>
          </w:p>
        </w:tc>
        <w:tc>
          <w:tcPr>
            <w:tcW w:w="1301" w:type="dxa"/>
          </w:tcPr>
          <w:p w14:paraId="69A9633C" w14:textId="77777777" w:rsidR="00705F82" w:rsidRPr="003D5C46" w:rsidRDefault="00705F82" w:rsidP="002D5D5E">
            <w:pPr>
              <w:pStyle w:val="TAL"/>
              <w:rPr>
                <w:lang w:val="en-US"/>
              </w:rPr>
            </w:pPr>
            <w:r w:rsidRPr="003D5C46">
              <w:rPr>
                <w:rFonts w:hint="eastAsia"/>
                <w:lang w:val="en-US"/>
              </w:rPr>
              <w:t>28</w:t>
            </w:r>
          </w:p>
        </w:tc>
      </w:tr>
      <w:tr w:rsidR="00705F82" w14:paraId="67B1F25D" w14:textId="77777777" w:rsidTr="002D5D5E">
        <w:trPr>
          <w:jc w:val="center"/>
        </w:trPr>
        <w:tc>
          <w:tcPr>
            <w:tcW w:w="2463" w:type="dxa"/>
          </w:tcPr>
          <w:p w14:paraId="11F72AAC" w14:textId="77777777" w:rsidR="00705F82" w:rsidRPr="003D5C46" w:rsidRDefault="00705F82" w:rsidP="002D5D5E">
            <w:pPr>
              <w:pStyle w:val="TAL"/>
              <w:rPr>
                <w:lang w:val="en-US"/>
              </w:rPr>
            </w:pPr>
            <w:r w:rsidRPr="003D5C46">
              <w:rPr>
                <w:lang w:val="en-US"/>
              </w:rPr>
              <w:t>PA reverse mixing</w:t>
            </w:r>
          </w:p>
        </w:tc>
        <w:tc>
          <w:tcPr>
            <w:tcW w:w="1301" w:type="dxa"/>
          </w:tcPr>
          <w:p w14:paraId="522CCF37" w14:textId="77777777" w:rsidR="00705F82" w:rsidRPr="003D5C46" w:rsidRDefault="00705F82" w:rsidP="002D5D5E">
            <w:pPr>
              <w:pStyle w:val="TAL"/>
              <w:rPr>
                <w:lang w:val="en-US"/>
              </w:rPr>
            </w:pPr>
            <w:r w:rsidRPr="003D5C46">
              <w:rPr>
                <w:rFonts w:hint="eastAsia"/>
                <w:lang w:val="en-US"/>
              </w:rPr>
              <w:t>40</w:t>
            </w:r>
          </w:p>
        </w:tc>
        <w:tc>
          <w:tcPr>
            <w:tcW w:w="1301" w:type="dxa"/>
          </w:tcPr>
          <w:p w14:paraId="1C165CCE" w14:textId="77777777" w:rsidR="00705F82" w:rsidRPr="003D5C46" w:rsidRDefault="00705F82" w:rsidP="002D5D5E">
            <w:pPr>
              <w:pStyle w:val="TAL"/>
              <w:rPr>
                <w:lang w:val="en-US"/>
              </w:rPr>
            </w:pPr>
            <w:r w:rsidRPr="003D5C46">
              <w:rPr>
                <w:rFonts w:hint="eastAsia"/>
                <w:lang w:val="en-US"/>
              </w:rPr>
              <w:t>30</w:t>
            </w:r>
          </w:p>
        </w:tc>
        <w:tc>
          <w:tcPr>
            <w:tcW w:w="1301" w:type="dxa"/>
          </w:tcPr>
          <w:p w14:paraId="20F30CED" w14:textId="77777777" w:rsidR="00705F82" w:rsidRPr="003D5C46" w:rsidRDefault="00705F82" w:rsidP="002D5D5E">
            <w:pPr>
              <w:pStyle w:val="TAL"/>
              <w:rPr>
                <w:lang w:val="en-US"/>
              </w:rPr>
            </w:pPr>
            <w:r w:rsidRPr="003D5C46">
              <w:rPr>
                <w:lang w:val="en-US"/>
              </w:rPr>
              <w:t>3</w:t>
            </w:r>
            <w:r w:rsidRPr="003D5C46">
              <w:rPr>
                <w:rFonts w:hint="eastAsia"/>
                <w:lang w:val="en-US"/>
              </w:rPr>
              <w:t>0</w:t>
            </w:r>
          </w:p>
        </w:tc>
        <w:tc>
          <w:tcPr>
            <w:tcW w:w="1301" w:type="dxa"/>
          </w:tcPr>
          <w:p w14:paraId="27439B85" w14:textId="77777777" w:rsidR="00705F82" w:rsidRPr="003D5C46" w:rsidRDefault="00705F82" w:rsidP="002D5D5E">
            <w:pPr>
              <w:pStyle w:val="TAL"/>
              <w:rPr>
                <w:lang w:val="en-US"/>
              </w:rPr>
            </w:pPr>
            <w:r w:rsidRPr="003D5C46">
              <w:rPr>
                <w:lang w:val="en-US"/>
              </w:rPr>
              <w:t>3</w:t>
            </w:r>
            <w:r w:rsidRPr="003D5C46">
              <w:rPr>
                <w:rFonts w:hint="eastAsia"/>
                <w:lang w:val="en-US"/>
              </w:rPr>
              <w:t>0</w:t>
            </w:r>
          </w:p>
        </w:tc>
      </w:tr>
      <w:tr w:rsidR="00705F82" w14:paraId="56033F63" w14:textId="77777777" w:rsidTr="002D5D5E">
        <w:trPr>
          <w:jc w:val="center"/>
        </w:trPr>
        <w:tc>
          <w:tcPr>
            <w:tcW w:w="2463" w:type="dxa"/>
          </w:tcPr>
          <w:p w14:paraId="30ABCAB4" w14:textId="77777777" w:rsidR="00705F82" w:rsidRPr="003D5C46" w:rsidRDefault="00705F82" w:rsidP="002D5D5E">
            <w:pPr>
              <w:pStyle w:val="TAL"/>
              <w:rPr>
                <w:lang w:val="en-US"/>
              </w:rPr>
            </w:pPr>
            <w:r w:rsidRPr="003D5C46">
              <w:rPr>
                <w:lang w:val="en-US"/>
              </w:rPr>
              <w:t>LNA</w:t>
            </w:r>
          </w:p>
        </w:tc>
        <w:tc>
          <w:tcPr>
            <w:tcW w:w="1301" w:type="dxa"/>
          </w:tcPr>
          <w:p w14:paraId="498C2AF7" w14:textId="77777777" w:rsidR="00705F82" w:rsidRPr="003D5C46" w:rsidRDefault="00705F82" w:rsidP="002D5D5E">
            <w:pPr>
              <w:pStyle w:val="TAL"/>
              <w:rPr>
                <w:lang w:val="en-US"/>
              </w:rPr>
            </w:pPr>
            <w:r w:rsidRPr="003D5C46">
              <w:rPr>
                <w:rFonts w:hint="eastAsia"/>
                <w:lang w:val="en-US"/>
              </w:rPr>
              <w:t>5</w:t>
            </w:r>
          </w:p>
        </w:tc>
        <w:tc>
          <w:tcPr>
            <w:tcW w:w="1301" w:type="dxa"/>
          </w:tcPr>
          <w:p w14:paraId="21591BD3" w14:textId="77777777" w:rsidR="00705F82" w:rsidRPr="003D5C46" w:rsidRDefault="00705F82" w:rsidP="002D5D5E">
            <w:pPr>
              <w:pStyle w:val="TAL"/>
              <w:rPr>
                <w:lang w:val="en-US"/>
              </w:rPr>
            </w:pPr>
            <w:r w:rsidRPr="003D5C46">
              <w:rPr>
                <w:lang w:val="en-US"/>
              </w:rPr>
              <w:t>-6</w:t>
            </w:r>
          </w:p>
        </w:tc>
        <w:tc>
          <w:tcPr>
            <w:tcW w:w="1301" w:type="dxa"/>
          </w:tcPr>
          <w:p w14:paraId="728D3C2D" w14:textId="77777777" w:rsidR="00705F82" w:rsidRPr="003D5C46" w:rsidRDefault="00705F82" w:rsidP="002D5D5E">
            <w:pPr>
              <w:pStyle w:val="TAL"/>
              <w:rPr>
                <w:lang w:val="en-US"/>
              </w:rPr>
            </w:pPr>
            <w:r w:rsidRPr="003D5C46">
              <w:rPr>
                <w:lang w:val="en-US"/>
              </w:rPr>
              <w:t>-6</w:t>
            </w:r>
          </w:p>
        </w:tc>
        <w:tc>
          <w:tcPr>
            <w:tcW w:w="1301" w:type="dxa"/>
          </w:tcPr>
          <w:p w14:paraId="2F4A71FA" w14:textId="77777777" w:rsidR="00705F82" w:rsidRPr="003D5C46" w:rsidRDefault="00705F82" w:rsidP="002D5D5E">
            <w:pPr>
              <w:pStyle w:val="TAL"/>
              <w:rPr>
                <w:lang w:val="en-US"/>
              </w:rPr>
            </w:pPr>
            <w:r w:rsidRPr="003D5C46">
              <w:rPr>
                <w:lang w:val="en-US"/>
              </w:rPr>
              <w:t>-</w:t>
            </w:r>
            <w:r w:rsidRPr="003D5C46">
              <w:rPr>
                <w:rFonts w:hint="eastAsia"/>
                <w:lang w:val="en-US"/>
              </w:rPr>
              <w:t>10</w:t>
            </w:r>
          </w:p>
        </w:tc>
      </w:tr>
    </w:tbl>
    <w:p w14:paraId="55A3A250" w14:textId="77777777" w:rsidR="00705F82" w:rsidRDefault="00705F82" w:rsidP="00705F82">
      <w:pPr>
        <w:spacing w:after="0"/>
      </w:pPr>
    </w:p>
    <w:p w14:paraId="0196BFBE" w14:textId="42485870" w:rsidR="00705F82" w:rsidRPr="006C68CC" w:rsidRDefault="00705F82" w:rsidP="00705F82">
      <w:pPr>
        <w:pStyle w:val="TH"/>
        <w:rPr>
          <w:rFonts w:cs="Arial"/>
        </w:rPr>
      </w:pPr>
      <w:r w:rsidRPr="006C68CC">
        <w:rPr>
          <w:rFonts w:cs="Arial"/>
        </w:rPr>
        <w:t>Table 5.</w:t>
      </w:r>
      <w:r>
        <w:rPr>
          <w:rFonts w:cs="Arial"/>
        </w:rPr>
        <w:t>5</w:t>
      </w:r>
      <w:r w:rsidRPr="006C68CC">
        <w:rPr>
          <w:rFonts w:cs="Arial"/>
        </w:rPr>
        <w:t>.2.2-2 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0"/>
        <w:gridCol w:w="1956"/>
      </w:tblGrid>
      <w:tr w:rsidR="00705F82" w14:paraId="47BE3BC3" w14:textId="77777777" w:rsidTr="002D5D5E">
        <w:trPr>
          <w:trHeight w:val="219"/>
          <w:jc w:val="center"/>
        </w:trPr>
        <w:tc>
          <w:tcPr>
            <w:tcW w:w="3040" w:type="dxa"/>
          </w:tcPr>
          <w:p w14:paraId="0F4685FD" w14:textId="77777777" w:rsidR="00705F82" w:rsidRPr="003D5C46" w:rsidRDefault="00705F82" w:rsidP="002D5D5E">
            <w:pPr>
              <w:pStyle w:val="TAL"/>
              <w:rPr>
                <w:b/>
                <w:lang w:val="en-US"/>
              </w:rPr>
            </w:pPr>
            <w:r w:rsidRPr="003D5C46">
              <w:rPr>
                <w:b/>
                <w:lang w:val="en-US"/>
              </w:rPr>
              <w:t>Parameters</w:t>
            </w:r>
          </w:p>
        </w:tc>
        <w:tc>
          <w:tcPr>
            <w:tcW w:w="1956" w:type="dxa"/>
          </w:tcPr>
          <w:p w14:paraId="1F8EE39A" w14:textId="77777777" w:rsidR="00705F82" w:rsidRPr="003D5C46" w:rsidRDefault="00705F82" w:rsidP="002D5D5E">
            <w:pPr>
              <w:pStyle w:val="TAL"/>
              <w:rPr>
                <w:b/>
                <w:lang w:val="en-US"/>
              </w:rPr>
            </w:pPr>
            <w:r w:rsidRPr="003D5C46">
              <w:rPr>
                <w:b/>
                <w:lang w:val="en-US"/>
              </w:rPr>
              <w:t>Values (dB)</w:t>
            </w:r>
          </w:p>
        </w:tc>
      </w:tr>
      <w:tr w:rsidR="00705F82" w14:paraId="2B992473" w14:textId="77777777" w:rsidTr="002D5D5E">
        <w:trPr>
          <w:trHeight w:val="208"/>
          <w:jc w:val="center"/>
        </w:trPr>
        <w:tc>
          <w:tcPr>
            <w:tcW w:w="3040" w:type="dxa"/>
          </w:tcPr>
          <w:p w14:paraId="68077B7F" w14:textId="77777777" w:rsidR="00705F82" w:rsidRPr="003D5C46" w:rsidRDefault="00705F82" w:rsidP="002D5D5E">
            <w:pPr>
              <w:pStyle w:val="TAL"/>
              <w:rPr>
                <w:lang w:val="en-US"/>
              </w:rPr>
            </w:pPr>
            <w:r w:rsidRPr="003D5C46">
              <w:rPr>
                <w:lang w:val="en-US"/>
              </w:rPr>
              <w:t>Antenna isolation</w:t>
            </w:r>
          </w:p>
        </w:tc>
        <w:tc>
          <w:tcPr>
            <w:tcW w:w="1956" w:type="dxa"/>
          </w:tcPr>
          <w:p w14:paraId="02199C98" w14:textId="77777777" w:rsidR="00705F82" w:rsidRPr="003D5C46" w:rsidRDefault="00705F82" w:rsidP="002D5D5E">
            <w:pPr>
              <w:pStyle w:val="TAL"/>
              <w:rPr>
                <w:lang w:val="en-US"/>
              </w:rPr>
            </w:pPr>
            <w:r w:rsidRPr="003D5C46">
              <w:rPr>
                <w:lang w:val="en-US"/>
              </w:rPr>
              <w:t>10</w:t>
            </w:r>
          </w:p>
        </w:tc>
      </w:tr>
      <w:tr w:rsidR="00705F82" w14:paraId="339D1F4B" w14:textId="77777777" w:rsidTr="002D5D5E">
        <w:trPr>
          <w:trHeight w:val="219"/>
          <w:jc w:val="center"/>
        </w:trPr>
        <w:tc>
          <w:tcPr>
            <w:tcW w:w="3040" w:type="dxa"/>
          </w:tcPr>
          <w:p w14:paraId="2D181038" w14:textId="77777777" w:rsidR="00705F82" w:rsidRPr="003D5C46" w:rsidRDefault="00705F82" w:rsidP="002D5D5E">
            <w:pPr>
              <w:pStyle w:val="TAL"/>
              <w:rPr>
                <w:lang w:val="en-US"/>
              </w:rPr>
            </w:pPr>
            <w:r w:rsidRPr="003D5C46">
              <w:rPr>
                <w:lang w:val="en-US"/>
              </w:rPr>
              <w:t>PCB isolation PA-PA</w:t>
            </w:r>
          </w:p>
        </w:tc>
        <w:tc>
          <w:tcPr>
            <w:tcW w:w="1956" w:type="dxa"/>
          </w:tcPr>
          <w:p w14:paraId="0F3306EB" w14:textId="77777777" w:rsidR="00705F82" w:rsidRPr="003D5C46" w:rsidRDefault="00705F82" w:rsidP="002D5D5E">
            <w:pPr>
              <w:pStyle w:val="TAL"/>
              <w:rPr>
                <w:lang w:val="en-US"/>
              </w:rPr>
            </w:pPr>
            <w:r w:rsidRPr="003D5C46">
              <w:rPr>
                <w:lang w:val="en-US"/>
              </w:rPr>
              <w:t>60</w:t>
            </w:r>
          </w:p>
        </w:tc>
      </w:tr>
      <w:tr w:rsidR="00705F82" w14:paraId="56263146" w14:textId="77777777" w:rsidTr="002D5D5E">
        <w:trPr>
          <w:trHeight w:val="208"/>
          <w:jc w:val="center"/>
        </w:trPr>
        <w:tc>
          <w:tcPr>
            <w:tcW w:w="3040" w:type="dxa"/>
          </w:tcPr>
          <w:p w14:paraId="2DC64362" w14:textId="77777777" w:rsidR="00705F82" w:rsidRPr="003D5C46" w:rsidRDefault="00705F82" w:rsidP="002D5D5E">
            <w:pPr>
              <w:pStyle w:val="TAL"/>
              <w:rPr>
                <w:lang w:val="en-US"/>
              </w:rPr>
            </w:pPr>
            <w:r w:rsidRPr="003D5C46">
              <w:rPr>
                <w:lang w:val="en-US"/>
              </w:rPr>
              <w:t>Diplexer isolation</w:t>
            </w:r>
          </w:p>
        </w:tc>
        <w:tc>
          <w:tcPr>
            <w:tcW w:w="1956" w:type="dxa"/>
          </w:tcPr>
          <w:p w14:paraId="2A13D6DA" w14:textId="77777777" w:rsidR="00705F82" w:rsidRPr="003D5C46" w:rsidRDefault="00705F82" w:rsidP="002D5D5E">
            <w:pPr>
              <w:pStyle w:val="TAL"/>
              <w:rPr>
                <w:lang w:val="en-US"/>
              </w:rPr>
            </w:pPr>
            <w:r w:rsidRPr="003D5C46">
              <w:rPr>
                <w:lang w:val="en-US"/>
              </w:rPr>
              <w:t>15</w:t>
            </w:r>
          </w:p>
        </w:tc>
      </w:tr>
      <w:tr w:rsidR="00705F82" w14:paraId="081052B9" w14:textId="77777777" w:rsidTr="002D5D5E">
        <w:trPr>
          <w:trHeight w:val="219"/>
          <w:jc w:val="center"/>
        </w:trPr>
        <w:tc>
          <w:tcPr>
            <w:tcW w:w="3040" w:type="dxa"/>
          </w:tcPr>
          <w:p w14:paraId="123D4098" w14:textId="77777777" w:rsidR="00705F82" w:rsidRPr="003D5C46" w:rsidRDefault="00705F82" w:rsidP="002D5D5E">
            <w:pPr>
              <w:pStyle w:val="TAL"/>
              <w:rPr>
                <w:lang w:val="en-US"/>
              </w:rPr>
            </w:pPr>
            <w:r w:rsidRPr="003D5C46">
              <w:rPr>
                <w:rFonts w:hint="eastAsia"/>
                <w:lang w:val="en-US"/>
              </w:rPr>
              <w:t>Triplexer isolation</w:t>
            </w:r>
          </w:p>
        </w:tc>
        <w:tc>
          <w:tcPr>
            <w:tcW w:w="1956" w:type="dxa"/>
          </w:tcPr>
          <w:p w14:paraId="52E3CBDA" w14:textId="77777777" w:rsidR="00705F82" w:rsidRPr="003D5C46" w:rsidRDefault="00705F82" w:rsidP="002D5D5E">
            <w:pPr>
              <w:pStyle w:val="TAL"/>
              <w:rPr>
                <w:lang w:val="en-US"/>
              </w:rPr>
            </w:pPr>
            <w:r w:rsidRPr="003D5C46">
              <w:rPr>
                <w:rFonts w:hint="eastAsia"/>
                <w:lang w:val="en-US"/>
              </w:rPr>
              <w:t>15</w:t>
            </w:r>
          </w:p>
        </w:tc>
      </w:tr>
      <w:tr w:rsidR="00705F82" w14:paraId="397DFF98" w14:textId="77777777" w:rsidTr="002D5D5E">
        <w:trPr>
          <w:trHeight w:val="427"/>
          <w:jc w:val="center"/>
        </w:trPr>
        <w:tc>
          <w:tcPr>
            <w:tcW w:w="3040" w:type="dxa"/>
            <w:vAlign w:val="center"/>
          </w:tcPr>
          <w:p w14:paraId="75424597" w14:textId="77777777" w:rsidR="00705F82" w:rsidRPr="00F75B38" w:rsidRDefault="00705F82" w:rsidP="002D5D5E">
            <w:pPr>
              <w:pStyle w:val="TAL"/>
              <w:rPr>
                <w:lang w:val="en-US"/>
              </w:rPr>
            </w:pPr>
            <w:r w:rsidRPr="00F75B38">
              <w:rPr>
                <w:rFonts w:hint="eastAsia"/>
                <w:lang w:val="en-US"/>
              </w:rPr>
              <w:t>Tx duplexer rejection at Rx Band</w:t>
            </w:r>
          </w:p>
        </w:tc>
        <w:tc>
          <w:tcPr>
            <w:tcW w:w="1956" w:type="dxa"/>
          </w:tcPr>
          <w:p w14:paraId="0A74AF84" w14:textId="77777777" w:rsidR="00705F82" w:rsidRPr="003D5C46" w:rsidRDefault="00705F82" w:rsidP="002D5D5E">
            <w:pPr>
              <w:pStyle w:val="TAL"/>
              <w:rPr>
                <w:lang w:val="en-US"/>
              </w:rPr>
            </w:pPr>
            <w:r w:rsidRPr="003D5C46">
              <w:rPr>
                <w:rFonts w:hint="eastAsia"/>
                <w:lang w:val="en-US"/>
              </w:rPr>
              <w:t>50</w:t>
            </w:r>
          </w:p>
        </w:tc>
      </w:tr>
    </w:tbl>
    <w:p w14:paraId="31C33D3E" w14:textId="77777777" w:rsidR="00705F82" w:rsidRDefault="00705F82" w:rsidP="00705F82">
      <w:pPr>
        <w:spacing w:after="0"/>
      </w:pPr>
    </w:p>
    <w:p w14:paraId="2A1130E4" w14:textId="77777777" w:rsidR="00705F82" w:rsidRPr="00C013B0" w:rsidRDefault="00705F82" w:rsidP="00705F82">
      <w:pPr>
        <w:rPr>
          <w:rFonts w:eastAsia="MS Mincho"/>
        </w:rPr>
      </w:pPr>
      <w:r w:rsidRPr="00C013B0">
        <w:rPr>
          <w:rFonts w:eastAsia="MS Mincho"/>
        </w:rPr>
        <w:t>Based on these parameters we get the following MSD.</w:t>
      </w:r>
    </w:p>
    <w:p w14:paraId="708D6B99" w14:textId="78BB676F" w:rsidR="00705F82" w:rsidRPr="00A20126" w:rsidRDefault="00705F82" w:rsidP="00705F82">
      <w:pPr>
        <w:pStyle w:val="TH"/>
        <w:rPr>
          <w:rFonts w:cs="Arial"/>
        </w:rPr>
      </w:pPr>
      <w:r w:rsidRPr="000469EC">
        <w:rPr>
          <w:rFonts w:cs="Arial"/>
        </w:rPr>
        <w:t xml:space="preserve">Table </w:t>
      </w:r>
      <w:r w:rsidRPr="00A20126">
        <w:rPr>
          <w:rFonts w:cs="Arial"/>
        </w:rPr>
        <w:t>5.</w:t>
      </w:r>
      <w:r>
        <w:rPr>
          <w:rFonts w:cs="Arial"/>
        </w:rPr>
        <w:t>5</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05F82" w14:paraId="29F8125A"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C65C570" w14:textId="77777777" w:rsidR="00705F82" w:rsidRDefault="00705F82" w:rsidP="002D5D5E">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7545970" w14:textId="77777777" w:rsidR="00705F82" w:rsidRDefault="00705F82" w:rsidP="002D5D5E">
            <w:pPr>
              <w:pStyle w:val="TAH"/>
            </w:pPr>
            <w:r>
              <w:t>Source of IMD</w:t>
            </w:r>
          </w:p>
        </w:tc>
      </w:tr>
      <w:tr w:rsidR="00705F82" w14:paraId="3E436E68"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E4D96B" w14:textId="77777777" w:rsidR="00705F82" w:rsidRDefault="00705F82" w:rsidP="002D5D5E">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275A5BA" w14:textId="77777777" w:rsidR="00705F82" w:rsidRDefault="00705F82" w:rsidP="002D5D5E">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5663B1D4" w14:textId="77777777" w:rsidR="00705F82" w:rsidRDefault="00705F82" w:rsidP="002D5D5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9A9E303" w14:textId="77777777" w:rsidR="00705F82" w:rsidRDefault="00705F82" w:rsidP="002D5D5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576D17E" w14:textId="77777777" w:rsidR="00705F82" w:rsidRDefault="00705F82" w:rsidP="002D5D5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A4F9BBA" w14:textId="77777777" w:rsidR="00705F82" w:rsidRDefault="00705F82" w:rsidP="002D5D5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15F6F4" w14:textId="77777777" w:rsidR="00705F82" w:rsidRDefault="00705F82" w:rsidP="002D5D5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4AFB3F4" w14:textId="77777777" w:rsidR="00705F82" w:rsidRDefault="00705F82" w:rsidP="002D5D5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3974BCA" w14:textId="77777777" w:rsidR="00705F82" w:rsidRDefault="00705F82" w:rsidP="002D5D5E">
            <w:pPr>
              <w:pStyle w:val="TAH"/>
            </w:pPr>
          </w:p>
        </w:tc>
      </w:tr>
      <w:tr w:rsidR="00705F82" w14:paraId="1CE0248B"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EF6672" w14:textId="77777777" w:rsidR="00705F82" w:rsidRDefault="00705F82" w:rsidP="002D5D5E">
            <w:pPr>
              <w:pStyle w:val="TAC"/>
              <w:rPr>
                <w:lang w:eastAsia="zh-CN"/>
              </w:rPr>
            </w:pPr>
            <w:r>
              <w:rPr>
                <w:color w:val="000000"/>
                <w:lang w:eastAsia="zh-CN"/>
              </w:rPr>
              <w:t>CA_n3-n7-n75</w:t>
            </w:r>
          </w:p>
        </w:tc>
        <w:tc>
          <w:tcPr>
            <w:tcW w:w="1146" w:type="dxa"/>
            <w:tcBorders>
              <w:top w:val="single" w:sz="4" w:space="0" w:color="auto"/>
              <w:left w:val="single" w:sz="4" w:space="0" w:color="auto"/>
              <w:right w:val="single" w:sz="4" w:space="0" w:color="auto"/>
            </w:tcBorders>
            <w:vAlign w:val="center"/>
          </w:tcPr>
          <w:p w14:paraId="6A39F502" w14:textId="77777777" w:rsidR="00705F82" w:rsidRDefault="00705F82" w:rsidP="002D5D5E">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4C794683" w14:textId="77777777" w:rsidR="00705F82" w:rsidRPr="00C6438D" w:rsidRDefault="00705F82" w:rsidP="002D5D5E">
            <w:pPr>
              <w:pStyle w:val="TAC"/>
              <w:rPr>
                <w:lang w:eastAsia="zh-CN"/>
              </w:rPr>
            </w:pPr>
            <w:r w:rsidRPr="00C6438D">
              <w:t>1780</w:t>
            </w:r>
          </w:p>
        </w:tc>
        <w:tc>
          <w:tcPr>
            <w:tcW w:w="964" w:type="dxa"/>
            <w:tcBorders>
              <w:top w:val="single" w:sz="4" w:space="0" w:color="auto"/>
              <w:left w:val="single" w:sz="4" w:space="0" w:color="auto"/>
              <w:right w:val="single" w:sz="4" w:space="0" w:color="auto"/>
            </w:tcBorders>
          </w:tcPr>
          <w:p w14:paraId="6392E1EF" w14:textId="77777777" w:rsidR="00705F82" w:rsidRPr="00C6438D" w:rsidRDefault="00705F82"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14F27F91" w14:textId="77777777" w:rsidR="00705F82" w:rsidRPr="00C6438D" w:rsidRDefault="00705F82"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3614AD2D" w14:textId="77777777" w:rsidR="00705F82" w:rsidRPr="00C6438D" w:rsidRDefault="00705F82" w:rsidP="002D5D5E">
            <w:pPr>
              <w:pStyle w:val="TAC"/>
              <w:rPr>
                <w:lang w:eastAsia="zh-CN"/>
              </w:rPr>
            </w:pPr>
            <w:r w:rsidRPr="00C6438D">
              <w:t>1875</w:t>
            </w:r>
          </w:p>
        </w:tc>
        <w:tc>
          <w:tcPr>
            <w:tcW w:w="977" w:type="dxa"/>
            <w:tcBorders>
              <w:top w:val="single" w:sz="4" w:space="0" w:color="auto"/>
              <w:left w:val="single" w:sz="4" w:space="0" w:color="auto"/>
              <w:bottom w:val="single" w:sz="4" w:space="0" w:color="auto"/>
              <w:right w:val="single" w:sz="4" w:space="0" w:color="auto"/>
            </w:tcBorders>
          </w:tcPr>
          <w:p w14:paraId="52446679" w14:textId="77777777" w:rsidR="00705F82" w:rsidRPr="00C6438D" w:rsidRDefault="00705F82"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251C029B" w14:textId="77777777" w:rsidR="00705F82" w:rsidRPr="00A1115A" w:rsidRDefault="00705F82" w:rsidP="002D5D5E">
            <w:pPr>
              <w:pStyle w:val="TAC"/>
            </w:pPr>
            <w:r w:rsidRPr="00A1115A">
              <w:t>FDD</w:t>
            </w:r>
          </w:p>
        </w:tc>
        <w:tc>
          <w:tcPr>
            <w:tcW w:w="1057" w:type="dxa"/>
            <w:tcBorders>
              <w:top w:val="single" w:sz="4" w:space="0" w:color="auto"/>
              <w:left w:val="single" w:sz="4" w:space="0" w:color="auto"/>
              <w:right w:val="single" w:sz="4" w:space="0" w:color="auto"/>
            </w:tcBorders>
          </w:tcPr>
          <w:p w14:paraId="3E9CB532" w14:textId="77777777" w:rsidR="00705F82" w:rsidRDefault="00705F82" w:rsidP="002D5D5E">
            <w:pPr>
              <w:pStyle w:val="TAC"/>
              <w:rPr>
                <w:lang w:eastAsia="zh-CN"/>
              </w:rPr>
            </w:pPr>
            <w:r>
              <w:t>N/A</w:t>
            </w:r>
          </w:p>
        </w:tc>
      </w:tr>
      <w:tr w:rsidR="00705F82" w14:paraId="0A3ADAB5"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E6B91E" w14:textId="77777777" w:rsidR="00705F82" w:rsidRDefault="00705F82"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77589ED1" w14:textId="77777777" w:rsidR="00705F82" w:rsidRDefault="00705F82" w:rsidP="002D5D5E">
            <w:pPr>
              <w:pStyle w:val="TAC"/>
              <w:rPr>
                <w:lang w:eastAsia="zh-CN"/>
              </w:rPr>
            </w:pPr>
            <w:r>
              <w:rPr>
                <w:color w:val="000000"/>
              </w:rPr>
              <w:t>n7</w:t>
            </w:r>
          </w:p>
        </w:tc>
        <w:tc>
          <w:tcPr>
            <w:tcW w:w="960" w:type="dxa"/>
            <w:tcBorders>
              <w:top w:val="single" w:sz="4" w:space="0" w:color="auto"/>
              <w:left w:val="single" w:sz="4" w:space="0" w:color="auto"/>
              <w:right w:val="single" w:sz="4" w:space="0" w:color="auto"/>
            </w:tcBorders>
          </w:tcPr>
          <w:p w14:paraId="1DD1BFD9" w14:textId="77777777" w:rsidR="00705F82" w:rsidRPr="00C6438D" w:rsidRDefault="00705F82" w:rsidP="002D5D5E">
            <w:pPr>
              <w:pStyle w:val="TAC"/>
              <w:rPr>
                <w:lang w:eastAsia="zh-CN"/>
              </w:rPr>
            </w:pPr>
            <w:r w:rsidRPr="00C6438D">
              <w:t>2505</w:t>
            </w:r>
          </w:p>
        </w:tc>
        <w:tc>
          <w:tcPr>
            <w:tcW w:w="964" w:type="dxa"/>
            <w:tcBorders>
              <w:top w:val="single" w:sz="4" w:space="0" w:color="auto"/>
              <w:left w:val="single" w:sz="4" w:space="0" w:color="auto"/>
              <w:right w:val="single" w:sz="4" w:space="0" w:color="auto"/>
            </w:tcBorders>
          </w:tcPr>
          <w:p w14:paraId="12B9AE7E" w14:textId="77777777" w:rsidR="00705F82" w:rsidRPr="00C6438D" w:rsidRDefault="00705F82"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7867D643" w14:textId="77777777" w:rsidR="00705F82" w:rsidRPr="00C6438D" w:rsidRDefault="00705F82"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4293B4E9" w14:textId="77777777" w:rsidR="00705F82" w:rsidRPr="00C6438D" w:rsidRDefault="00705F82" w:rsidP="002D5D5E">
            <w:pPr>
              <w:pStyle w:val="TAC"/>
              <w:rPr>
                <w:lang w:eastAsia="zh-CN"/>
              </w:rPr>
            </w:pPr>
            <w:r w:rsidRPr="00C6438D">
              <w:t>2625</w:t>
            </w:r>
          </w:p>
        </w:tc>
        <w:tc>
          <w:tcPr>
            <w:tcW w:w="977" w:type="dxa"/>
            <w:tcBorders>
              <w:top w:val="single" w:sz="4" w:space="0" w:color="auto"/>
              <w:left w:val="single" w:sz="4" w:space="0" w:color="auto"/>
              <w:bottom w:val="single" w:sz="4" w:space="0" w:color="auto"/>
              <w:right w:val="single" w:sz="4" w:space="0" w:color="auto"/>
            </w:tcBorders>
          </w:tcPr>
          <w:p w14:paraId="37903021" w14:textId="77777777" w:rsidR="00705F82" w:rsidRPr="00C6438D" w:rsidRDefault="00705F82"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31932187" w14:textId="77777777" w:rsidR="00705F82" w:rsidRPr="00A1115A" w:rsidRDefault="00705F82" w:rsidP="002D5D5E">
            <w:pPr>
              <w:pStyle w:val="TAC"/>
            </w:pPr>
            <w:r w:rsidRPr="00A1115A">
              <w:t>FDD</w:t>
            </w:r>
          </w:p>
        </w:tc>
        <w:tc>
          <w:tcPr>
            <w:tcW w:w="1057" w:type="dxa"/>
            <w:tcBorders>
              <w:top w:val="single" w:sz="4" w:space="0" w:color="auto"/>
              <w:left w:val="single" w:sz="4" w:space="0" w:color="auto"/>
              <w:right w:val="single" w:sz="4" w:space="0" w:color="auto"/>
            </w:tcBorders>
          </w:tcPr>
          <w:p w14:paraId="747A1314" w14:textId="77777777" w:rsidR="00705F82" w:rsidRDefault="00705F82" w:rsidP="002D5D5E">
            <w:pPr>
              <w:pStyle w:val="TAC"/>
              <w:rPr>
                <w:lang w:eastAsia="zh-CN"/>
              </w:rPr>
            </w:pPr>
            <w:r>
              <w:t>N/A</w:t>
            </w:r>
          </w:p>
        </w:tc>
      </w:tr>
      <w:tr w:rsidR="00705F82" w14:paraId="37376831"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E50FB9" w14:textId="77777777" w:rsidR="00705F82" w:rsidRDefault="00705F82"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498E801" w14:textId="77777777" w:rsidR="00705F82" w:rsidRDefault="00705F82" w:rsidP="002D5D5E">
            <w:pPr>
              <w:pStyle w:val="TAC"/>
              <w:rPr>
                <w:lang w:eastAsia="zh-CN"/>
              </w:rPr>
            </w:pPr>
            <w:r>
              <w:rPr>
                <w:color w:val="000000"/>
                <w:lang w:eastAsia="zh-CN"/>
              </w:rPr>
              <w:t>n75</w:t>
            </w:r>
          </w:p>
        </w:tc>
        <w:tc>
          <w:tcPr>
            <w:tcW w:w="960" w:type="dxa"/>
            <w:tcBorders>
              <w:top w:val="single" w:sz="4" w:space="0" w:color="auto"/>
              <w:left w:val="single" w:sz="4" w:space="0" w:color="auto"/>
              <w:right w:val="single" w:sz="4" w:space="0" w:color="auto"/>
            </w:tcBorders>
          </w:tcPr>
          <w:p w14:paraId="79091FE3" w14:textId="77777777" w:rsidR="00705F82" w:rsidRPr="00C6438D" w:rsidRDefault="00705F82"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6E194A23" w14:textId="77777777" w:rsidR="00705F82" w:rsidRPr="00C6438D" w:rsidRDefault="00705F82"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5B3E1886" w14:textId="77777777" w:rsidR="00705F82" w:rsidRPr="00C6438D" w:rsidRDefault="00705F82"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783FB799" w14:textId="77777777" w:rsidR="00705F82" w:rsidRPr="00C6438D" w:rsidRDefault="00705F82" w:rsidP="002D5D5E">
            <w:pPr>
              <w:pStyle w:val="TAC"/>
              <w:rPr>
                <w:lang w:eastAsia="zh-CN"/>
              </w:rPr>
            </w:pPr>
            <w:r w:rsidRPr="00C6438D">
              <w:t>1450</w:t>
            </w:r>
          </w:p>
        </w:tc>
        <w:tc>
          <w:tcPr>
            <w:tcW w:w="977" w:type="dxa"/>
            <w:tcBorders>
              <w:top w:val="single" w:sz="4" w:space="0" w:color="auto"/>
              <w:left w:val="single" w:sz="4" w:space="0" w:color="auto"/>
              <w:bottom w:val="single" w:sz="4" w:space="0" w:color="auto"/>
              <w:right w:val="single" w:sz="4" w:space="0" w:color="auto"/>
            </w:tcBorders>
          </w:tcPr>
          <w:p w14:paraId="3F737081" w14:textId="77777777" w:rsidR="00705F82" w:rsidRPr="00C6438D" w:rsidRDefault="00705F82" w:rsidP="002D5D5E">
            <w:pPr>
              <w:pStyle w:val="TAC"/>
              <w:rPr>
                <w:lang w:eastAsia="zh-CN"/>
              </w:rPr>
            </w:pPr>
            <w:r>
              <w:rPr>
                <w:rFonts w:eastAsia="Malgun Gothic"/>
                <w:lang w:eastAsia="ko-KR"/>
              </w:rPr>
              <w:t>10.4</w:t>
            </w:r>
          </w:p>
        </w:tc>
        <w:tc>
          <w:tcPr>
            <w:tcW w:w="828" w:type="dxa"/>
            <w:tcBorders>
              <w:top w:val="single" w:sz="4" w:space="0" w:color="auto"/>
              <w:left w:val="single" w:sz="4" w:space="0" w:color="auto"/>
              <w:right w:val="single" w:sz="4" w:space="0" w:color="auto"/>
            </w:tcBorders>
          </w:tcPr>
          <w:p w14:paraId="4AAFCB85" w14:textId="77777777" w:rsidR="00705F82" w:rsidRPr="00A1115A" w:rsidRDefault="00705F82" w:rsidP="002D5D5E">
            <w:pPr>
              <w:pStyle w:val="TAC"/>
            </w:pPr>
            <w:r w:rsidRPr="00A1115A">
              <w:t>SDL</w:t>
            </w:r>
          </w:p>
        </w:tc>
        <w:tc>
          <w:tcPr>
            <w:tcW w:w="1057" w:type="dxa"/>
            <w:tcBorders>
              <w:top w:val="single" w:sz="4" w:space="0" w:color="auto"/>
              <w:left w:val="single" w:sz="4" w:space="0" w:color="auto"/>
              <w:right w:val="single" w:sz="4" w:space="0" w:color="auto"/>
            </w:tcBorders>
          </w:tcPr>
          <w:p w14:paraId="551F922B" w14:textId="77777777" w:rsidR="00705F82" w:rsidRDefault="00705F82" w:rsidP="002D5D5E">
            <w:pPr>
              <w:pStyle w:val="TAC"/>
              <w:rPr>
                <w:lang w:eastAsia="zh-CN"/>
              </w:rPr>
            </w:pPr>
            <w:r>
              <w:t>IMD4</w:t>
            </w:r>
          </w:p>
        </w:tc>
      </w:tr>
    </w:tbl>
    <w:p w14:paraId="63A50135" w14:textId="77777777" w:rsidR="00705F82" w:rsidRPr="002354D6" w:rsidRDefault="00705F82" w:rsidP="00705F82">
      <w:pPr>
        <w:rPr>
          <w:rFonts w:eastAsia="MS Mincho"/>
        </w:rPr>
      </w:pPr>
    </w:p>
    <w:p w14:paraId="640EF5D6" w14:textId="1C23A0DE" w:rsidR="008E08D9" w:rsidRDefault="008E08D9" w:rsidP="006C68CC">
      <w:pPr>
        <w:pStyle w:val="Heading2"/>
      </w:pPr>
      <w:bookmarkStart w:id="145" w:name="_Toc183507726"/>
      <w:r>
        <w:t>5.6</w:t>
      </w:r>
      <w:r>
        <w:tab/>
        <w:t>CA_n3-n75-n78</w:t>
      </w:r>
      <w:bookmarkEnd w:id="145"/>
    </w:p>
    <w:p w14:paraId="2CF9EC22" w14:textId="21FF71B3" w:rsidR="008E08D9" w:rsidRPr="006C68CC" w:rsidRDefault="008E08D9" w:rsidP="008E08D9">
      <w:pPr>
        <w:pStyle w:val="Heading3"/>
        <w:rPr>
          <w:rFonts w:cs="Arial"/>
          <w:szCs w:val="28"/>
          <w:lang w:val="en-US" w:eastAsia="zh-CN"/>
        </w:rPr>
      </w:pPr>
      <w:bookmarkStart w:id="146" w:name="_Toc183507727"/>
      <w:r w:rsidRPr="008E08D9">
        <w:rPr>
          <w:rFonts w:cs="Arial"/>
          <w:szCs w:val="28"/>
          <w:lang w:val="en-US" w:eastAsia="zh-CN"/>
        </w:rPr>
        <w:t>5.</w:t>
      </w:r>
      <w:r>
        <w:rPr>
          <w:rFonts w:cs="Arial"/>
          <w:szCs w:val="28"/>
          <w:lang w:val="en-US" w:eastAsia="zh-CN"/>
        </w:rPr>
        <w:t>6</w:t>
      </w:r>
      <w:r w:rsidRPr="006C68CC">
        <w:rPr>
          <w:rFonts w:cs="Arial"/>
          <w:szCs w:val="28"/>
          <w:lang w:val="en-US" w:eastAsia="zh-CN"/>
        </w:rPr>
        <w:t>.1</w:t>
      </w:r>
      <w:r w:rsidRPr="006C68CC">
        <w:rPr>
          <w:rFonts w:cs="Arial"/>
          <w:szCs w:val="28"/>
          <w:lang w:val="en-US" w:eastAsia="zh-CN"/>
        </w:rPr>
        <w:tab/>
        <w:t>Common for 1 band UL and 2 bands UL CA</w:t>
      </w:r>
      <w:bookmarkEnd w:id="146"/>
    </w:p>
    <w:p w14:paraId="0AE4A295" w14:textId="72C32F54" w:rsidR="008E08D9" w:rsidRDefault="008E08D9" w:rsidP="008E08D9">
      <w:pPr>
        <w:pStyle w:val="Heading4"/>
        <w:rPr>
          <w:rFonts w:cs="Arial"/>
          <w:lang w:eastAsia="zh-CN"/>
        </w:rPr>
      </w:pPr>
      <w:bookmarkStart w:id="147" w:name="_Toc183507728"/>
      <w:r w:rsidRPr="008E08D9">
        <w:rPr>
          <w:rFonts w:cs="Arial"/>
          <w:lang w:eastAsia="zh-CN"/>
        </w:rPr>
        <w:t>5.6</w:t>
      </w:r>
      <w:r w:rsidRPr="006C68CC">
        <w:rPr>
          <w:rFonts w:cs="Arial"/>
          <w:lang w:eastAsia="zh-CN"/>
        </w:rPr>
        <w:t>.1.1</w:t>
      </w:r>
      <w:r w:rsidRPr="006C68CC">
        <w:rPr>
          <w:rFonts w:cs="Arial"/>
          <w:lang w:eastAsia="zh-CN"/>
        </w:rPr>
        <w:tab/>
      </w:r>
      <w:r>
        <w:rPr>
          <w:rFonts w:cs="Arial"/>
          <w:lang w:eastAsia="zh-CN"/>
        </w:rPr>
        <w:t>Operating bands for CA</w:t>
      </w:r>
      <w:bookmarkEnd w:id="147"/>
    </w:p>
    <w:p w14:paraId="003DD386" w14:textId="01BF96CE" w:rsidR="008E08D9" w:rsidRPr="008E08D9" w:rsidRDefault="008E08D9" w:rsidP="008E08D9">
      <w:pPr>
        <w:pStyle w:val="TH"/>
        <w:rPr>
          <w:rFonts w:cs="Arial"/>
        </w:rPr>
      </w:pPr>
      <w:r>
        <w:rPr>
          <w:rFonts w:cs="Arial"/>
        </w:rPr>
        <w:t xml:space="preserve">Table </w:t>
      </w:r>
      <w:r w:rsidRPr="006C68CC">
        <w:rPr>
          <w:rFonts w:cs="Arial"/>
        </w:rPr>
        <w:t>5.</w:t>
      </w:r>
      <w:r w:rsidRPr="008E08D9">
        <w:rPr>
          <w:rFonts w:cs="Arial" w:hint="eastAsia"/>
        </w:rPr>
        <w:t>6</w:t>
      </w:r>
      <w:r>
        <w:rPr>
          <w:rFonts w:cs="Arial"/>
        </w:rPr>
        <w:t>.</w:t>
      </w:r>
      <w:r w:rsidRPr="006C68CC">
        <w:rPr>
          <w:rFonts w:cs="Arial"/>
        </w:rPr>
        <w:t>1</w:t>
      </w:r>
      <w:r>
        <w:rPr>
          <w:rFonts w:cs="Arial"/>
        </w:rPr>
        <w:t>.1-1</w:t>
      </w:r>
      <w:r w:rsidRPr="008E08D9">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E08D9" w:rsidRPr="004D6DE3" w14:paraId="48B4EA25"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EE8614B" w14:textId="77777777" w:rsidR="008E08D9" w:rsidRPr="004D6DE3" w:rsidRDefault="008E08D9"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13E95B22"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A59E3E4"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5889909" w14:textId="77777777" w:rsidR="008E08D9" w:rsidRPr="004D6DE3" w:rsidRDefault="008E08D9"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4463EE2C"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E08D9" w:rsidRPr="004D6DE3" w14:paraId="6FE48163"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F877750" w14:textId="77777777" w:rsidR="008E08D9" w:rsidRPr="004D6DE3" w:rsidRDefault="008E08D9"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AF92B26"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3F95101"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EA58B79" w14:textId="77777777" w:rsidR="008E08D9" w:rsidRPr="004D6DE3" w:rsidRDefault="008E08D9" w:rsidP="002D5D5E">
            <w:pPr>
              <w:spacing w:after="0"/>
              <w:rPr>
                <w:rFonts w:ascii="Arial" w:eastAsia="Calibri" w:hAnsi="Arial" w:cs="Arial"/>
                <w:b/>
                <w:bCs/>
                <w:sz w:val="18"/>
                <w:szCs w:val="18"/>
                <w:lang w:val="en-US" w:eastAsia="zh-CN"/>
              </w:rPr>
            </w:pPr>
          </w:p>
        </w:tc>
      </w:tr>
      <w:tr w:rsidR="008E08D9" w:rsidRPr="004D6DE3" w14:paraId="6A77141C"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C44AA67" w14:textId="77777777" w:rsidR="008E08D9" w:rsidRPr="004D6DE3" w:rsidRDefault="008E08D9"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149F992"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6DF8532B"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A9B7F7F" w14:textId="77777777" w:rsidR="008E08D9" w:rsidRPr="004D6DE3" w:rsidRDefault="008E08D9" w:rsidP="002D5D5E">
            <w:pPr>
              <w:spacing w:after="0"/>
              <w:rPr>
                <w:rFonts w:ascii="Arial" w:eastAsia="Calibri" w:hAnsi="Arial" w:cs="Arial"/>
                <w:b/>
                <w:bCs/>
                <w:sz w:val="18"/>
                <w:szCs w:val="18"/>
                <w:lang w:val="en-US" w:eastAsia="zh-CN"/>
              </w:rPr>
            </w:pPr>
          </w:p>
        </w:tc>
      </w:tr>
      <w:tr w:rsidR="008E08D9" w:rsidRPr="004D6DE3" w14:paraId="40165D71"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54B625E" w14:textId="77777777" w:rsidR="008E08D9" w:rsidRPr="004D6DE3" w:rsidRDefault="008E08D9"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3</w:t>
            </w:r>
          </w:p>
        </w:tc>
        <w:tc>
          <w:tcPr>
            <w:tcW w:w="3536" w:type="dxa"/>
            <w:tcBorders>
              <w:top w:val="single" w:sz="4" w:space="0" w:color="auto"/>
              <w:left w:val="single" w:sz="4" w:space="0" w:color="auto"/>
              <w:bottom w:val="single" w:sz="4" w:space="0" w:color="auto"/>
              <w:right w:val="single" w:sz="4" w:space="0" w:color="auto"/>
            </w:tcBorders>
          </w:tcPr>
          <w:p w14:paraId="68099513" w14:textId="77777777" w:rsidR="008E08D9" w:rsidRPr="00A1115A" w:rsidRDefault="008E08D9" w:rsidP="002D5D5E">
            <w:pPr>
              <w:pStyle w:val="TAC"/>
            </w:pPr>
            <w:r w:rsidRPr="00A1115A">
              <w:t>1710 MHz – 1785 MHz</w:t>
            </w:r>
          </w:p>
        </w:tc>
        <w:tc>
          <w:tcPr>
            <w:tcW w:w="3116" w:type="dxa"/>
            <w:tcBorders>
              <w:top w:val="single" w:sz="4" w:space="0" w:color="auto"/>
              <w:left w:val="single" w:sz="4" w:space="0" w:color="auto"/>
              <w:bottom w:val="single" w:sz="4" w:space="0" w:color="auto"/>
              <w:right w:val="single" w:sz="4" w:space="0" w:color="auto"/>
            </w:tcBorders>
          </w:tcPr>
          <w:p w14:paraId="52A8ED84" w14:textId="77777777" w:rsidR="008E08D9" w:rsidRPr="00A1115A" w:rsidRDefault="008E08D9" w:rsidP="002D5D5E">
            <w:pPr>
              <w:pStyle w:val="TAC"/>
            </w:pPr>
            <w:r w:rsidRPr="00A1115A">
              <w:t>1805 MHz – 1880 MHz</w:t>
            </w:r>
          </w:p>
        </w:tc>
        <w:tc>
          <w:tcPr>
            <w:tcW w:w="1043" w:type="dxa"/>
            <w:tcBorders>
              <w:top w:val="single" w:sz="4" w:space="0" w:color="auto"/>
              <w:left w:val="single" w:sz="4" w:space="0" w:color="auto"/>
              <w:bottom w:val="single" w:sz="4" w:space="0" w:color="auto"/>
              <w:right w:val="single" w:sz="4" w:space="0" w:color="auto"/>
            </w:tcBorders>
          </w:tcPr>
          <w:p w14:paraId="35ACC535" w14:textId="77777777" w:rsidR="008E08D9" w:rsidRPr="00A1115A" w:rsidRDefault="008E08D9" w:rsidP="002D5D5E">
            <w:pPr>
              <w:pStyle w:val="TAC"/>
            </w:pPr>
            <w:r w:rsidRPr="00A1115A">
              <w:t>FDD</w:t>
            </w:r>
          </w:p>
        </w:tc>
      </w:tr>
      <w:tr w:rsidR="008E08D9" w:rsidRPr="004D6DE3" w14:paraId="65318B8A"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50B9410" w14:textId="77777777" w:rsidR="008E08D9" w:rsidRPr="004D6DE3" w:rsidRDefault="008E08D9"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183C05C1" w14:textId="77777777" w:rsidR="008E08D9" w:rsidRPr="00A1115A" w:rsidRDefault="008E08D9" w:rsidP="002D5D5E">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51B56BB8" w14:textId="77777777" w:rsidR="008E08D9" w:rsidRPr="00A1115A" w:rsidRDefault="008E08D9" w:rsidP="002D5D5E">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37F24AEF" w14:textId="77777777" w:rsidR="008E08D9" w:rsidRPr="00A1115A" w:rsidRDefault="008E08D9" w:rsidP="002D5D5E">
            <w:pPr>
              <w:pStyle w:val="TAC"/>
            </w:pPr>
            <w:r w:rsidRPr="00A1115A">
              <w:t>SDL</w:t>
            </w:r>
            <w:r>
              <w:rPr>
                <w:vertAlign w:val="superscript"/>
              </w:rPr>
              <w:t>19</w:t>
            </w:r>
          </w:p>
        </w:tc>
      </w:tr>
      <w:tr w:rsidR="008E08D9" w:rsidRPr="004D6DE3" w14:paraId="77161ACA"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8C3095F" w14:textId="77777777" w:rsidR="008E08D9" w:rsidRPr="004D6DE3" w:rsidRDefault="008E08D9"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36" w:type="dxa"/>
            <w:tcBorders>
              <w:top w:val="single" w:sz="4" w:space="0" w:color="auto"/>
              <w:left w:val="single" w:sz="4" w:space="0" w:color="auto"/>
              <w:bottom w:val="single" w:sz="4" w:space="0" w:color="auto"/>
              <w:right w:val="single" w:sz="4" w:space="0" w:color="auto"/>
            </w:tcBorders>
          </w:tcPr>
          <w:p w14:paraId="2D4B4BFE" w14:textId="77777777" w:rsidR="008E08D9" w:rsidRPr="00A1115A" w:rsidRDefault="008E08D9" w:rsidP="002D5D5E">
            <w:pPr>
              <w:pStyle w:val="TAC"/>
            </w:pPr>
            <w:r w:rsidRPr="00A1115A">
              <w:t>3300 MHz – 3800 MHz</w:t>
            </w:r>
          </w:p>
        </w:tc>
        <w:tc>
          <w:tcPr>
            <w:tcW w:w="3116" w:type="dxa"/>
            <w:tcBorders>
              <w:top w:val="single" w:sz="4" w:space="0" w:color="auto"/>
              <w:left w:val="single" w:sz="4" w:space="0" w:color="auto"/>
              <w:bottom w:val="single" w:sz="4" w:space="0" w:color="auto"/>
              <w:right w:val="single" w:sz="4" w:space="0" w:color="auto"/>
            </w:tcBorders>
          </w:tcPr>
          <w:p w14:paraId="3CAF17E1" w14:textId="77777777" w:rsidR="008E08D9" w:rsidRPr="00A1115A" w:rsidRDefault="008E08D9" w:rsidP="002D5D5E">
            <w:pPr>
              <w:pStyle w:val="TAC"/>
            </w:pPr>
            <w:r w:rsidRPr="00A1115A">
              <w:t>3300 MHz – 3800 MHz</w:t>
            </w:r>
          </w:p>
        </w:tc>
        <w:tc>
          <w:tcPr>
            <w:tcW w:w="1043" w:type="dxa"/>
            <w:tcBorders>
              <w:top w:val="single" w:sz="4" w:space="0" w:color="auto"/>
              <w:left w:val="single" w:sz="4" w:space="0" w:color="auto"/>
              <w:bottom w:val="single" w:sz="4" w:space="0" w:color="auto"/>
              <w:right w:val="single" w:sz="4" w:space="0" w:color="auto"/>
            </w:tcBorders>
          </w:tcPr>
          <w:p w14:paraId="2433ECF4" w14:textId="77777777" w:rsidR="008E08D9" w:rsidRPr="00A1115A" w:rsidRDefault="008E08D9" w:rsidP="002D5D5E">
            <w:pPr>
              <w:pStyle w:val="TAC"/>
            </w:pPr>
            <w:r w:rsidRPr="00A1115A">
              <w:t>TDD</w:t>
            </w:r>
          </w:p>
        </w:tc>
      </w:tr>
    </w:tbl>
    <w:p w14:paraId="260EA288" w14:textId="77777777" w:rsidR="008E08D9" w:rsidRDefault="008E08D9" w:rsidP="008E08D9">
      <w:pPr>
        <w:rPr>
          <w:lang w:eastAsia="zh-CN"/>
        </w:rPr>
      </w:pPr>
    </w:p>
    <w:p w14:paraId="1A7E0BA8" w14:textId="2BDAC937" w:rsidR="008E08D9" w:rsidRPr="005D2633" w:rsidRDefault="008E08D9" w:rsidP="008E08D9">
      <w:pPr>
        <w:pStyle w:val="Heading4"/>
        <w:rPr>
          <w:rFonts w:cs="Arial"/>
          <w:lang w:eastAsia="zh-CN"/>
        </w:rPr>
      </w:pPr>
      <w:bookmarkStart w:id="148" w:name="_Toc183507729"/>
      <w:r>
        <w:rPr>
          <w:rFonts w:cs="Arial"/>
          <w:lang w:eastAsia="zh-CN"/>
        </w:rPr>
        <w:t>5.6</w:t>
      </w:r>
      <w:r w:rsidRPr="005D2633">
        <w:rPr>
          <w:rFonts w:cs="Arial"/>
          <w:lang w:eastAsia="zh-CN"/>
        </w:rPr>
        <w:t>.1.2</w:t>
      </w:r>
      <w:r w:rsidRPr="005D2633">
        <w:rPr>
          <w:rFonts w:cs="Arial"/>
          <w:lang w:eastAsia="zh-CN"/>
        </w:rPr>
        <w:tab/>
      </w:r>
      <w:r>
        <w:rPr>
          <w:rFonts w:cs="Arial"/>
          <w:lang w:eastAsia="zh-CN"/>
        </w:rPr>
        <w:t>Channel bandwidths per operating band for CA</w:t>
      </w:r>
      <w:bookmarkEnd w:id="148"/>
    </w:p>
    <w:p w14:paraId="7091F41C" w14:textId="7B562508" w:rsidR="008E08D9" w:rsidRPr="006C68CC" w:rsidRDefault="008E08D9" w:rsidP="008E08D9">
      <w:pPr>
        <w:pStyle w:val="TH"/>
        <w:rPr>
          <w:rFonts w:cs="Arial"/>
        </w:rPr>
      </w:pPr>
      <w:r>
        <w:rPr>
          <w:rFonts w:cs="Arial"/>
        </w:rPr>
        <w:t xml:space="preserve">Table </w:t>
      </w:r>
      <w:r w:rsidRPr="008E08D9">
        <w:rPr>
          <w:rFonts w:cs="Arial" w:hint="eastAsia"/>
        </w:rPr>
        <w:t>5.6</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426" w:type="pct"/>
        <w:tblLook w:val="04A0" w:firstRow="1" w:lastRow="0" w:firstColumn="1" w:lastColumn="0" w:noHBand="0" w:noVBand="1"/>
      </w:tblPr>
      <w:tblGrid>
        <w:gridCol w:w="1530"/>
        <w:gridCol w:w="1694"/>
        <w:gridCol w:w="666"/>
        <w:gridCol w:w="3349"/>
        <w:gridCol w:w="1286"/>
      </w:tblGrid>
      <w:tr w:rsidR="008E08D9" w:rsidRPr="004D6DE3" w14:paraId="2C01C3F4" w14:textId="77777777" w:rsidTr="002D5D5E">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4ECC56" w14:textId="77777777" w:rsidR="008E08D9" w:rsidRPr="004D6DE3" w:rsidRDefault="008E08D9"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E08D9" w:rsidRPr="004D6DE3" w14:paraId="676F9FBD" w14:textId="77777777" w:rsidTr="002D5D5E">
        <w:trPr>
          <w:trHeight w:val="49"/>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5AC730C5" w14:textId="77777777" w:rsidR="008E08D9" w:rsidRPr="004D6DE3" w:rsidRDefault="008E08D9"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26A6DA32" w14:textId="77777777" w:rsidR="008E08D9" w:rsidRPr="004D6DE3" w:rsidRDefault="008E08D9"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6A0D87D4" w14:textId="77777777" w:rsidR="008E08D9" w:rsidRPr="004D6DE3" w:rsidRDefault="008E08D9"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420BDCA" w14:textId="77777777" w:rsidR="008E08D9" w:rsidRPr="004D6DE3" w:rsidRDefault="008E08D9" w:rsidP="002D5D5E">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668" w:type="pct"/>
            <w:tcBorders>
              <w:top w:val="single" w:sz="4" w:space="0" w:color="auto"/>
              <w:left w:val="nil"/>
              <w:bottom w:val="single" w:sz="4" w:space="0" w:color="auto"/>
              <w:right w:val="single" w:sz="4" w:space="0" w:color="auto"/>
            </w:tcBorders>
            <w:shd w:val="clear" w:color="auto" w:fill="auto"/>
            <w:vAlign w:val="center"/>
          </w:tcPr>
          <w:p w14:paraId="171DA5D5" w14:textId="77777777" w:rsidR="008E08D9" w:rsidRPr="004D6DE3" w:rsidRDefault="008E08D9"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8E08D9" w:rsidRPr="004D6DE3" w14:paraId="18902561" w14:textId="77777777" w:rsidTr="002D5D5E">
        <w:trPr>
          <w:trHeight w:val="57"/>
        </w:trPr>
        <w:tc>
          <w:tcPr>
            <w:tcW w:w="932" w:type="pct"/>
            <w:tcBorders>
              <w:top w:val="single" w:sz="4" w:space="0" w:color="auto"/>
              <w:left w:val="single" w:sz="4" w:space="0" w:color="auto"/>
              <w:right w:val="single" w:sz="4" w:space="0" w:color="auto"/>
            </w:tcBorders>
            <w:shd w:val="clear" w:color="auto" w:fill="auto"/>
            <w:vAlign w:val="center"/>
          </w:tcPr>
          <w:p w14:paraId="404FFAD0" w14:textId="77777777" w:rsidR="008E08D9" w:rsidRPr="004D6DE3" w:rsidRDefault="008E08D9" w:rsidP="002D5D5E">
            <w:pPr>
              <w:spacing w:after="0"/>
              <w:rPr>
                <w:rFonts w:ascii="Arial" w:hAnsi="Arial" w:cs="Arial"/>
                <w:color w:val="000000"/>
                <w:sz w:val="18"/>
                <w:szCs w:val="18"/>
              </w:rPr>
            </w:pPr>
            <w:r w:rsidRPr="002837A6">
              <w:rPr>
                <w:rFonts w:ascii="Arial" w:hAnsi="Arial" w:cs="Arial"/>
                <w:color w:val="000000"/>
                <w:sz w:val="18"/>
                <w:szCs w:val="18"/>
              </w:rPr>
              <w:t>CA_n3A-n75A-n78A</w:t>
            </w:r>
          </w:p>
        </w:tc>
        <w:tc>
          <w:tcPr>
            <w:tcW w:w="1028" w:type="pct"/>
            <w:tcBorders>
              <w:top w:val="single" w:sz="4" w:space="0" w:color="auto"/>
              <w:left w:val="nil"/>
              <w:right w:val="single" w:sz="4" w:space="0" w:color="auto"/>
            </w:tcBorders>
            <w:shd w:val="clear" w:color="auto" w:fill="auto"/>
          </w:tcPr>
          <w:p w14:paraId="5755DFA4" w14:textId="77777777" w:rsidR="008E08D9" w:rsidRDefault="008E08D9" w:rsidP="002D5D5E">
            <w:pPr>
              <w:spacing w:after="0"/>
            </w:pPr>
            <w:r w:rsidRPr="00F032ED">
              <w:rPr>
                <w:rFonts w:ascii="Arial" w:hAnsi="Arial" w:cs="Arial"/>
                <w:color w:val="000000"/>
                <w:sz w:val="18"/>
                <w:szCs w:val="18"/>
              </w:rPr>
              <w:t>CA_n3A-n78A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4718DDE" w14:textId="77777777" w:rsidR="008E08D9" w:rsidRPr="004D6DE3" w:rsidRDefault="008E08D9"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35C37B7" w14:textId="77777777" w:rsidR="008E08D9" w:rsidRPr="004D6DE3" w:rsidRDefault="008E08D9"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63D25EEA" w14:textId="77777777" w:rsidR="008E08D9" w:rsidRPr="004D6DE3" w:rsidRDefault="008E08D9" w:rsidP="002D5D5E">
            <w:pPr>
              <w:spacing w:after="0"/>
              <w:jc w:val="center"/>
              <w:rPr>
                <w:rFonts w:ascii="Arial" w:hAnsi="Arial" w:cs="Arial"/>
                <w:sz w:val="18"/>
                <w:szCs w:val="18"/>
              </w:rPr>
            </w:pPr>
            <w:r w:rsidRPr="003A114E">
              <w:rPr>
                <w:rFonts w:ascii="Arial" w:hAnsi="Arial" w:cs="Arial"/>
                <w:sz w:val="18"/>
                <w:szCs w:val="18"/>
              </w:rPr>
              <w:t xml:space="preserve">4 </w:t>
            </w:r>
            <w:r w:rsidRPr="00D17653">
              <w:rPr>
                <w:rFonts w:ascii="Arial" w:eastAsia="DengXian" w:hAnsi="Arial" w:cs="Arial"/>
                <w:sz w:val="18"/>
                <w:szCs w:val="18"/>
                <w:lang w:eastAsia="zh-CN"/>
              </w:rPr>
              <w:t>and</w:t>
            </w:r>
            <w:r w:rsidRPr="003A114E">
              <w:rPr>
                <w:rFonts w:ascii="Arial" w:hAnsi="Arial" w:cs="Arial"/>
                <w:sz w:val="18"/>
                <w:szCs w:val="18"/>
              </w:rPr>
              <w:t xml:space="preserve"> 5</w:t>
            </w:r>
          </w:p>
        </w:tc>
      </w:tr>
      <w:tr w:rsidR="008E08D9" w:rsidRPr="004D6DE3" w14:paraId="0BD9B7B5" w14:textId="77777777" w:rsidTr="002D5D5E">
        <w:trPr>
          <w:trHeight w:val="57"/>
        </w:trPr>
        <w:tc>
          <w:tcPr>
            <w:tcW w:w="932" w:type="pct"/>
            <w:tcBorders>
              <w:left w:val="single" w:sz="4" w:space="0" w:color="auto"/>
              <w:right w:val="single" w:sz="4" w:space="0" w:color="auto"/>
            </w:tcBorders>
            <w:shd w:val="clear" w:color="auto" w:fill="auto"/>
            <w:vAlign w:val="center"/>
          </w:tcPr>
          <w:p w14:paraId="6CF6C311" w14:textId="77777777" w:rsidR="008E08D9" w:rsidRPr="004D6DE3" w:rsidRDefault="008E08D9"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51A6524B" w14:textId="77777777" w:rsidR="008E08D9" w:rsidRDefault="008E08D9"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4AFEF78" w14:textId="77777777" w:rsidR="008E08D9" w:rsidRPr="004D6DE3" w:rsidRDefault="008E08D9"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C82C1D6" w14:textId="77777777" w:rsidR="008E08D9" w:rsidRPr="004D6DE3" w:rsidRDefault="008E08D9"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5F52F04E" w14:textId="77777777" w:rsidR="008E08D9" w:rsidRPr="004D6DE3" w:rsidRDefault="008E08D9" w:rsidP="002D5D5E">
            <w:pPr>
              <w:spacing w:after="0"/>
              <w:rPr>
                <w:rFonts w:ascii="Arial" w:hAnsi="Arial" w:cs="Arial"/>
                <w:sz w:val="18"/>
                <w:szCs w:val="18"/>
              </w:rPr>
            </w:pPr>
          </w:p>
        </w:tc>
      </w:tr>
      <w:tr w:rsidR="008E08D9" w:rsidRPr="004D6DE3" w14:paraId="61556B6F" w14:textId="77777777" w:rsidTr="002D5D5E">
        <w:trPr>
          <w:trHeight w:val="57"/>
        </w:trPr>
        <w:tc>
          <w:tcPr>
            <w:tcW w:w="932" w:type="pct"/>
            <w:tcBorders>
              <w:left w:val="single" w:sz="4" w:space="0" w:color="auto"/>
              <w:bottom w:val="single" w:sz="4" w:space="0" w:color="auto"/>
              <w:right w:val="single" w:sz="4" w:space="0" w:color="auto"/>
            </w:tcBorders>
            <w:shd w:val="clear" w:color="auto" w:fill="auto"/>
            <w:vAlign w:val="center"/>
          </w:tcPr>
          <w:p w14:paraId="3A69464A" w14:textId="77777777" w:rsidR="008E08D9" w:rsidRPr="004D6DE3" w:rsidRDefault="008E08D9"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73BA4CD0" w14:textId="77777777" w:rsidR="008E08D9" w:rsidRDefault="008E08D9"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D21AFCA" w14:textId="77777777" w:rsidR="008E08D9" w:rsidRPr="004D6DE3" w:rsidRDefault="008E08D9"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061A556" w14:textId="77777777" w:rsidR="008E08D9" w:rsidRPr="004D6DE3" w:rsidRDefault="008E08D9" w:rsidP="002D5D5E">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5D109C9F" w14:textId="77777777" w:rsidR="008E08D9" w:rsidRPr="004D6DE3" w:rsidRDefault="008E08D9" w:rsidP="002D5D5E">
            <w:pPr>
              <w:spacing w:after="0"/>
              <w:rPr>
                <w:rFonts w:ascii="Arial" w:hAnsi="Arial" w:cs="Arial"/>
                <w:sz w:val="18"/>
                <w:szCs w:val="18"/>
              </w:rPr>
            </w:pPr>
          </w:p>
        </w:tc>
      </w:tr>
    </w:tbl>
    <w:p w14:paraId="25075BD7" w14:textId="77777777" w:rsidR="008E08D9" w:rsidRDefault="008E08D9" w:rsidP="008E08D9">
      <w:pPr>
        <w:spacing w:after="0"/>
        <w:rPr>
          <w:rFonts w:eastAsia="Calibri"/>
          <w:lang w:eastAsia="ko-KR"/>
        </w:rPr>
      </w:pPr>
    </w:p>
    <w:p w14:paraId="265B0AC5" w14:textId="77777777" w:rsidR="008E08D9" w:rsidRPr="004D6DE3" w:rsidRDefault="008E08D9" w:rsidP="008E08D9">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0DB8DBDF" w14:textId="77777777" w:rsidR="008E08D9" w:rsidRDefault="008E08D9" w:rsidP="008E08D9"/>
    <w:p w14:paraId="07D7A540" w14:textId="1643D1F9" w:rsidR="008E08D9" w:rsidRPr="006C68CC" w:rsidRDefault="008E08D9" w:rsidP="008E08D9">
      <w:pPr>
        <w:pStyle w:val="Heading4"/>
        <w:rPr>
          <w:rFonts w:cs="Arial"/>
          <w:lang w:eastAsia="zh-CN"/>
        </w:rPr>
      </w:pPr>
      <w:bookmarkStart w:id="149" w:name="_Toc183507730"/>
      <w:r>
        <w:rPr>
          <w:rFonts w:cs="Arial"/>
          <w:lang w:eastAsia="zh-CN"/>
        </w:rPr>
        <w:t>5.6</w:t>
      </w:r>
      <w:r w:rsidRPr="005D2633">
        <w:rPr>
          <w:rFonts w:cs="Arial"/>
          <w:lang w:eastAsia="zh-CN"/>
        </w:rPr>
        <w:t>.1.</w:t>
      </w:r>
      <w:r>
        <w:rPr>
          <w:rFonts w:cs="Arial"/>
          <w:lang w:eastAsia="zh-CN"/>
        </w:rPr>
        <w:t>3</w:t>
      </w:r>
      <w:r w:rsidRPr="005D2633">
        <w:rPr>
          <w:rFonts w:cs="Arial"/>
          <w:lang w:eastAsia="zh-CN"/>
        </w:rPr>
        <w:tab/>
      </w:r>
      <w:r w:rsidRPr="006C68CC">
        <w:rPr>
          <w:rFonts w:cs="Arial"/>
          <w:lang w:eastAsia="zh-CN"/>
        </w:rPr>
        <w:t>∆T</w:t>
      </w:r>
      <w:r w:rsidRPr="006C68CC">
        <w:rPr>
          <w:rFonts w:cs="Arial"/>
          <w:vertAlign w:val="subscript"/>
          <w:lang w:eastAsia="zh-CN"/>
        </w:rPr>
        <w:t>IB,c</w:t>
      </w:r>
      <w:r w:rsidRPr="006C68CC">
        <w:rPr>
          <w:rFonts w:cs="Arial"/>
          <w:lang w:eastAsia="zh-CN"/>
        </w:rPr>
        <w:t xml:space="preserve"> and ∆R</w:t>
      </w:r>
      <w:r w:rsidRPr="006C68CC">
        <w:rPr>
          <w:rFonts w:cs="Arial"/>
          <w:vertAlign w:val="subscript"/>
          <w:lang w:eastAsia="zh-CN"/>
        </w:rPr>
        <w:t>IB,c</w:t>
      </w:r>
      <w:r w:rsidRPr="006C68CC">
        <w:rPr>
          <w:rFonts w:cs="Arial"/>
          <w:lang w:eastAsia="zh-CN"/>
        </w:rPr>
        <w:t xml:space="preserve"> values</w:t>
      </w:r>
      <w:bookmarkEnd w:id="149"/>
    </w:p>
    <w:p w14:paraId="76EB344E" w14:textId="77777777" w:rsidR="008E08D9" w:rsidRPr="008A04AB" w:rsidRDefault="008E08D9" w:rsidP="008E08D9">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38428D0C" w14:textId="77777777" w:rsidR="008E08D9" w:rsidRDefault="008E08D9" w:rsidP="008E08D9">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6C29D0CF" w14:textId="65AA235D" w:rsidR="008E08D9" w:rsidRPr="006C68CC" w:rsidRDefault="008E08D9" w:rsidP="008E08D9">
      <w:pPr>
        <w:pStyle w:val="Heading3"/>
        <w:rPr>
          <w:rFonts w:cs="Arial"/>
          <w:szCs w:val="28"/>
          <w:lang w:val="en-US" w:eastAsia="zh-CN"/>
        </w:rPr>
      </w:pPr>
      <w:bookmarkStart w:id="150" w:name="_Toc183507731"/>
      <w:r w:rsidRPr="008E08D9">
        <w:rPr>
          <w:rFonts w:cs="Arial"/>
          <w:szCs w:val="28"/>
          <w:lang w:val="en-US" w:eastAsia="zh-CN"/>
        </w:rPr>
        <w:t>5.6</w:t>
      </w:r>
      <w:r w:rsidRPr="006C68CC">
        <w:rPr>
          <w:rFonts w:cs="Arial"/>
          <w:szCs w:val="28"/>
          <w:lang w:val="en-US" w:eastAsia="zh-CN"/>
        </w:rPr>
        <w:t>.2</w:t>
      </w:r>
      <w:r w:rsidRPr="006C68CC">
        <w:rPr>
          <w:rFonts w:cs="Arial"/>
          <w:szCs w:val="28"/>
          <w:lang w:val="en-US" w:eastAsia="zh-CN"/>
        </w:rPr>
        <w:tab/>
        <w:t>Specific for 2 bands UL CA</w:t>
      </w:r>
      <w:bookmarkEnd w:id="150"/>
    </w:p>
    <w:p w14:paraId="1B3C9208" w14:textId="7B8C4FFD" w:rsidR="008E08D9" w:rsidRPr="006C68CC" w:rsidRDefault="008E08D9" w:rsidP="006C68CC">
      <w:pPr>
        <w:pStyle w:val="Heading4"/>
        <w:rPr>
          <w:rFonts w:cs="Arial"/>
          <w:lang w:eastAsia="zh-CN"/>
        </w:rPr>
      </w:pPr>
      <w:bookmarkStart w:id="151" w:name="_Toc183507732"/>
      <w:r w:rsidRPr="008E08D9">
        <w:rPr>
          <w:rFonts w:cs="Arial"/>
          <w:lang w:eastAsia="zh-CN"/>
        </w:rPr>
        <w:t>5.6</w:t>
      </w:r>
      <w:r w:rsidRPr="006C68CC">
        <w:rPr>
          <w:rFonts w:cs="Arial"/>
          <w:lang w:eastAsia="zh-CN"/>
        </w:rPr>
        <w:t>.2.1</w:t>
      </w:r>
      <w:r w:rsidRPr="006C68CC">
        <w:rPr>
          <w:rFonts w:cs="Arial"/>
          <w:lang w:eastAsia="zh-CN"/>
        </w:rPr>
        <w:tab/>
        <w:t>UE co-existence studies</w:t>
      </w:r>
      <w:bookmarkEnd w:id="151"/>
    </w:p>
    <w:p w14:paraId="7DBB080E" w14:textId="77777777" w:rsidR="008E08D9" w:rsidRDefault="008E08D9" w:rsidP="008E08D9">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0B310869" w14:textId="132B1A53" w:rsidR="008E08D9" w:rsidRPr="00242348" w:rsidRDefault="008E08D9" w:rsidP="008E08D9">
      <w:pPr>
        <w:pStyle w:val="Heading5"/>
        <w:overflowPunct w:val="0"/>
        <w:autoSpaceDE w:val="0"/>
        <w:autoSpaceDN w:val="0"/>
        <w:adjustRightInd w:val="0"/>
        <w:textAlignment w:val="baseline"/>
        <w:rPr>
          <w:snapToGrid w:val="0"/>
          <w:lang w:eastAsia="en-GB"/>
        </w:rPr>
      </w:pPr>
      <w:bookmarkStart w:id="152" w:name="_Toc183507733"/>
      <w:r w:rsidRPr="00242348">
        <w:rPr>
          <w:rFonts w:hint="eastAsia"/>
          <w:snapToGrid w:val="0"/>
          <w:lang w:eastAsia="en-GB"/>
        </w:rPr>
        <w:t>5.</w:t>
      </w:r>
      <w:r>
        <w:rPr>
          <w:snapToGrid w:val="0"/>
          <w:lang w:eastAsia="en-GB"/>
        </w:rPr>
        <w:t>6</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52"/>
    </w:p>
    <w:p w14:paraId="731C596A" w14:textId="77777777" w:rsidR="008E08D9" w:rsidRPr="0007219E" w:rsidRDefault="008E08D9" w:rsidP="008E08D9">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219F3D55" w14:textId="72E9BA03" w:rsidR="008E08D9" w:rsidRPr="00A76C0A" w:rsidRDefault="008E08D9" w:rsidP="008E08D9">
      <w:pPr>
        <w:rPr>
          <w:rFonts w:eastAsia="MS Mincho"/>
        </w:rPr>
      </w:pPr>
      <w:r w:rsidRPr="00A76C0A">
        <w:rPr>
          <w:rFonts w:eastAsia="MS Mincho"/>
        </w:rPr>
        <w:t xml:space="preserve">Table </w:t>
      </w:r>
      <w:r w:rsidRPr="00A76C0A">
        <w:rPr>
          <w:rFonts w:eastAsia="MS Mincho" w:hint="eastAsia"/>
        </w:rPr>
        <w:t>5.</w:t>
      </w:r>
      <w:r>
        <w:rPr>
          <w:rFonts w:eastAsia="MS Mincho"/>
        </w:rPr>
        <w:t>6.2.1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3</w:t>
      </w:r>
      <w:r w:rsidRPr="009D535B">
        <w:rPr>
          <w:rFonts w:eastAsia="MS Mincho"/>
        </w:rPr>
        <w:t>A-n</w:t>
      </w:r>
      <w:r>
        <w:rPr>
          <w:rFonts w:eastAsia="MS Mincho"/>
        </w:rPr>
        <w:t>75</w:t>
      </w:r>
      <w:r w:rsidRPr="009D535B">
        <w:rPr>
          <w:rFonts w:eastAsia="MS Mincho"/>
        </w:rPr>
        <w:t>A-n7</w:t>
      </w:r>
      <w:r>
        <w:rPr>
          <w:rFonts w:eastAsia="MS Mincho"/>
        </w:rPr>
        <w:t>8</w:t>
      </w:r>
      <w:r w:rsidRPr="009D535B">
        <w:rPr>
          <w:rFonts w:eastAsia="MS Mincho"/>
        </w:rPr>
        <w:t>A</w:t>
      </w:r>
      <w:r w:rsidRPr="00A76C0A">
        <w:rPr>
          <w:rFonts w:eastAsia="MS Mincho"/>
        </w:rPr>
        <w:t xml:space="preserve"> with UL </w:t>
      </w:r>
      <w:r w:rsidRPr="009D535B">
        <w:rPr>
          <w:rFonts w:eastAsia="MS Mincho"/>
        </w:rPr>
        <w:t>CA_n</w:t>
      </w:r>
      <w:r>
        <w:rPr>
          <w:rFonts w:eastAsia="MS Mincho"/>
        </w:rPr>
        <w:t>3</w:t>
      </w:r>
      <w:r w:rsidRPr="009D535B">
        <w:rPr>
          <w:rFonts w:eastAsia="MS Mincho"/>
        </w:rPr>
        <w:t>A-n</w:t>
      </w:r>
      <w:r>
        <w:rPr>
          <w:rFonts w:eastAsia="MS Mincho"/>
        </w:rPr>
        <w:t>78</w:t>
      </w:r>
      <w:r w:rsidRPr="009D535B">
        <w:rPr>
          <w:rFonts w:eastAsia="MS Mincho"/>
        </w:rPr>
        <w:t>A</w:t>
      </w:r>
      <w:r w:rsidRPr="00A76C0A">
        <w:rPr>
          <w:rFonts w:eastAsia="MS Mincho"/>
        </w:rPr>
        <w:t>.</w:t>
      </w:r>
    </w:p>
    <w:p w14:paraId="7500A93D" w14:textId="7A1034F1" w:rsidR="008E08D9" w:rsidRPr="006C68CC" w:rsidRDefault="008E08D9" w:rsidP="006C68CC">
      <w:pPr>
        <w:pStyle w:val="TH"/>
        <w:rPr>
          <w:rFonts w:cs="Arial"/>
          <w:b w:val="0"/>
        </w:rPr>
      </w:pPr>
      <w:r w:rsidRPr="006C68CC">
        <w:rPr>
          <w:rFonts w:cs="Arial"/>
        </w:rPr>
        <w:t>Table 5.6.2.1.1-1: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E08D9" w14:paraId="4036A17C"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96E50" w14:textId="77777777" w:rsidR="008E08D9" w:rsidRDefault="008E08D9"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B9D54C" w14:textId="77777777" w:rsidR="008E08D9" w:rsidRDefault="008E08D9"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387D1A" w14:textId="77777777" w:rsidR="008E08D9" w:rsidRDefault="008E08D9"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244D00" w14:textId="77777777" w:rsidR="008E08D9" w:rsidRDefault="008E08D9"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AACAE5" w14:textId="77777777" w:rsidR="008E08D9" w:rsidRDefault="008E08D9" w:rsidP="002D5D5E">
            <w:pPr>
              <w:pStyle w:val="TAH"/>
            </w:pPr>
            <w:r>
              <w:t>f</w:t>
            </w:r>
            <w:r>
              <w:rPr>
                <w:vertAlign w:val="subscript"/>
              </w:rPr>
              <w:t>y_high</w:t>
            </w:r>
          </w:p>
        </w:tc>
      </w:tr>
      <w:tr w:rsidR="008E08D9" w14:paraId="2BBE046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DFA47" w14:textId="77777777" w:rsidR="008E08D9" w:rsidRDefault="008E08D9"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D71C4F" w14:textId="77777777" w:rsidR="008E08D9" w:rsidRDefault="008E08D9"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65C41C" w14:textId="77777777" w:rsidR="008E08D9" w:rsidRDefault="008E08D9"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2155F7" w14:textId="77777777" w:rsidR="008E08D9" w:rsidRDefault="008E08D9"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EBCA55" w14:textId="77777777" w:rsidR="008E08D9" w:rsidRDefault="008E08D9"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E08D9" w14:paraId="05CDF2B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BBE86B" w14:textId="77777777" w:rsidR="008E08D9" w:rsidRDefault="008E08D9"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D01428" w14:textId="77777777" w:rsidR="008E08D9" w:rsidRPr="00273823" w:rsidRDefault="008E08D9" w:rsidP="002D5D5E">
            <w:pPr>
              <w:keepNext/>
              <w:keepLines/>
              <w:spacing w:after="0"/>
              <w:jc w:val="center"/>
              <w:rPr>
                <w:sz w:val="18"/>
                <w:lang w:val="en-US"/>
              </w:rPr>
            </w:pPr>
            <w:r w:rsidRPr="0006107C">
              <w:rPr>
                <w:sz w:val="18"/>
                <w:lang w:val="en-US"/>
              </w:rPr>
              <w:t>1515</w:t>
            </w:r>
            <w:r w:rsidRPr="00273823">
              <w:rPr>
                <w:sz w:val="18"/>
                <w:lang w:val="en-US"/>
              </w:rPr>
              <w:t>–</w:t>
            </w:r>
            <w:r w:rsidRPr="0006107C">
              <w:rPr>
                <w:sz w:val="18"/>
                <w:lang w:val="en-US"/>
              </w:rPr>
              <w:t>2090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220B8" w14:textId="77777777" w:rsidR="008E08D9" w:rsidRDefault="008E08D9" w:rsidP="002D5D5E">
            <w:pPr>
              <w:keepNext/>
              <w:keepLines/>
              <w:spacing w:after="0"/>
              <w:jc w:val="center"/>
              <w:rPr>
                <w:sz w:val="18"/>
                <w:lang w:val="en-US"/>
              </w:rPr>
            </w:pPr>
            <w:r w:rsidRPr="0006107C">
              <w:rPr>
                <w:sz w:val="18"/>
                <w:lang w:val="en-US"/>
              </w:rPr>
              <w:t>5010</w:t>
            </w:r>
            <w:r>
              <w:rPr>
                <w:sz w:val="18"/>
                <w:lang w:val="en-US"/>
              </w:rPr>
              <w:t>–</w:t>
            </w:r>
            <w:r w:rsidRPr="0006107C">
              <w:rPr>
                <w:sz w:val="18"/>
                <w:lang w:val="en-US"/>
              </w:rPr>
              <w:t>5585</w:t>
            </w:r>
          </w:p>
        </w:tc>
      </w:tr>
      <w:tr w:rsidR="008E08D9" w14:paraId="4B5169A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E3F41F" w14:textId="77777777" w:rsidR="008E08D9" w:rsidRDefault="008E08D9"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192D37" w14:textId="77777777" w:rsidR="008E08D9" w:rsidRDefault="008E08D9"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CE87CA9" w14:textId="77777777" w:rsidR="008E08D9" w:rsidRDefault="008E08D9"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03259B" w14:textId="77777777" w:rsidR="008E08D9" w:rsidRDefault="008E08D9"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9C66659" w14:textId="77777777" w:rsidR="008E08D9" w:rsidRDefault="008E08D9"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E08D9" w14:paraId="50E006D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4E24BA" w14:textId="77777777" w:rsidR="008E08D9" w:rsidRDefault="008E08D9"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E3A1E1" w14:textId="77777777" w:rsidR="008E08D9" w:rsidRPr="00273823" w:rsidRDefault="008E08D9" w:rsidP="002D5D5E">
            <w:pPr>
              <w:keepNext/>
              <w:keepLines/>
              <w:spacing w:after="0"/>
              <w:jc w:val="center"/>
              <w:rPr>
                <w:sz w:val="18"/>
                <w:lang w:val="en-US"/>
              </w:rPr>
            </w:pPr>
            <w:r w:rsidRPr="0006107C">
              <w:rPr>
                <w:sz w:val="18"/>
                <w:lang w:val="en-US"/>
              </w:rPr>
              <w:t>270</w:t>
            </w:r>
            <w:r>
              <w:rPr>
                <w:sz w:val="18"/>
                <w:lang w:val="en-US"/>
              </w:rPr>
              <w:t>–</w:t>
            </w:r>
            <w:r w:rsidRPr="0006107C">
              <w:rPr>
                <w:sz w:val="18"/>
                <w:lang w:val="en-US"/>
              </w:rPr>
              <w:t>380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C5F1F4" w14:textId="77777777" w:rsidR="008E08D9" w:rsidRPr="00273823" w:rsidRDefault="008E08D9" w:rsidP="002D5D5E">
            <w:pPr>
              <w:keepNext/>
              <w:keepLines/>
              <w:spacing w:after="0"/>
              <w:jc w:val="center"/>
              <w:rPr>
                <w:sz w:val="18"/>
                <w:lang w:val="en-US"/>
              </w:rPr>
            </w:pPr>
            <w:r w:rsidRPr="0006107C">
              <w:rPr>
                <w:sz w:val="18"/>
                <w:lang w:val="en-US"/>
              </w:rPr>
              <w:t>4815</w:t>
            </w:r>
            <w:r>
              <w:rPr>
                <w:sz w:val="18"/>
                <w:lang w:val="en-US"/>
              </w:rPr>
              <w:t>–</w:t>
            </w:r>
            <w:r w:rsidRPr="0006107C">
              <w:rPr>
                <w:sz w:val="18"/>
                <w:lang w:val="en-US"/>
              </w:rPr>
              <w:t>5890</w:t>
            </w:r>
          </w:p>
        </w:tc>
      </w:tr>
      <w:tr w:rsidR="008E08D9" w14:paraId="314B02E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7340D8" w14:textId="77777777" w:rsidR="008E08D9" w:rsidRDefault="008E08D9"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8B770A" w14:textId="77777777" w:rsidR="008E08D9" w:rsidRDefault="008E08D9"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626292" w14:textId="77777777" w:rsidR="008E08D9" w:rsidRDefault="008E08D9"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76C4DC3" w14:textId="77777777" w:rsidR="008E08D9" w:rsidRDefault="008E08D9"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0EFF9B3" w14:textId="77777777" w:rsidR="008E08D9" w:rsidRDefault="008E08D9"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E08D9" w14:paraId="628FD38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BE8BC" w14:textId="77777777" w:rsidR="008E08D9" w:rsidRDefault="008E08D9"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DC3556" w14:textId="77777777" w:rsidR="008E08D9" w:rsidRDefault="008E08D9" w:rsidP="002D5D5E">
            <w:pPr>
              <w:keepNext/>
              <w:keepLines/>
              <w:spacing w:after="0"/>
              <w:jc w:val="center"/>
              <w:rPr>
                <w:sz w:val="18"/>
                <w:lang w:val="en-US"/>
              </w:rPr>
            </w:pPr>
            <w:r w:rsidRPr="0006107C">
              <w:rPr>
                <w:sz w:val="18"/>
                <w:szCs w:val="18"/>
              </w:rPr>
              <w:t>6720</w:t>
            </w:r>
            <w:r>
              <w:rPr>
                <w:sz w:val="18"/>
                <w:lang w:val="en-US"/>
              </w:rPr>
              <w:t>–</w:t>
            </w:r>
            <w:r w:rsidRPr="0006107C">
              <w:rPr>
                <w:sz w:val="18"/>
                <w:szCs w:val="18"/>
              </w:rPr>
              <w:t>7370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F6F131" w14:textId="77777777" w:rsidR="008E08D9" w:rsidRDefault="008E08D9" w:rsidP="002D5D5E">
            <w:pPr>
              <w:keepNext/>
              <w:keepLines/>
              <w:spacing w:after="0"/>
              <w:jc w:val="center"/>
              <w:rPr>
                <w:sz w:val="18"/>
                <w:lang w:val="en-US"/>
              </w:rPr>
            </w:pPr>
            <w:r w:rsidRPr="0006107C">
              <w:rPr>
                <w:sz w:val="18"/>
                <w:szCs w:val="18"/>
              </w:rPr>
              <w:t>8310</w:t>
            </w:r>
            <w:r>
              <w:rPr>
                <w:sz w:val="18"/>
                <w:lang w:val="en-US"/>
              </w:rPr>
              <w:t>–</w:t>
            </w:r>
            <w:r w:rsidRPr="0006107C">
              <w:rPr>
                <w:sz w:val="18"/>
                <w:szCs w:val="18"/>
              </w:rPr>
              <w:t>9385</w:t>
            </w:r>
          </w:p>
        </w:tc>
      </w:tr>
      <w:tr w:rsidR="008E08D9" w14:paraId="74A6410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36751" w14:textId="77777777" w:rsidR="008E08D9" w:rsidRDefault="008E08D9"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8F76DF" w14:textId="77777777" w:rsidR="008E08D9" w:rsidRDefault="008E08D9"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5D05128" w14:textId="77777777" w:rsidR="008E08D9" w:rsidRDefault="008E08D9"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C64705" w14:textId="77777777" w:rsidR="008E08D9" w:rsidRDefault="008E08D9"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89F5C56" w14:textId="77777777" w:rsidR="008E08D9" w:rsidRDefault="008E08D9"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E08D9" w14:paraId="013D55B5"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1AB2EB" w14:textId="77777777" w:rsidR="008E08D9" w:rsidRDefault="008E08D9"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4EAC87" w14:textId="77777777" w:rsidR="008E08D9" w:rsidRPr="004367C2" w:rsidRDefault="008E08D9" w:rsidP="002D5D5E">
            <w:pPr>
              <w:keepNext/>
              <w:keepLines/>
              <w:spacing w:after="0"/>
              <w:jc w:val="center"/>
              <w:rPr>
                <w:sz w:val="18"/>
                <w:lang w:eastAsia="ja-JP"/>
              </w:rPr>
            </w:pPr>
            <w:r w:rsidRPr="004367C2">
              <w:rPr>
                <w:sz w:val="18"/>
                <w:szCs w:val="18"/>
                <w:highlight w:val="yellow"/>
              </w:rPr>
              <w:t>1330</w:t>
            </w:r>
            <w:r w:rsidRPr="004367C2">
              <w:rPr>
                <w:sz w:val="18"/>
                <w:highlight w:val="yellow"/>
                <w:lang w:val="en-US"/>
              </w:rPr>
              <w:t>–</w:t>
            </w:r>
            <w:r w:rsidRPr="004367C2">
              <w:rPr>
                <w:sz w:val="18"/>
                <w:szCs w:val="18"/>
                <w:highlight w:val="yellow"/>
              </w:rPr>
              <w:t>2055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3D71A3" w14:textId="77777777" w:rsidR="008E08D9" w:rsidRDefault="008E08D9" w:rsidP="002D5D5E">
            <w:pPr>
              <w:keepNext/>
              <w:keepLines/>
              <w:spacing w:after="0"/>
              <w:jc w:val="center"/>
              <w:rPr>
                <w:sz w:val="18"/>
                <w:lang w:eastAsia="ja-JP"/>
              </w:rPr>
            </w:pPr>
            <w:r w:rsidRPr="0006107C">
              <w:rPr>
                <w:sz w:val="18"/>
                <w:szCs w:val="18"/>
              </w:rPr>
              <w:t>8115</w:t>
            </w:r>
            <w:r>
              <w:rPr>
                <w:sz w:val="18"/>
                <w:lang w:val="en-US"/>
              </w:rPr>
              <w:t>–</w:t>
            </w:r>
            <w:r w:rsidRPr="0006107C">
              <w:rPr>
                <w:sz w:val="18"/>
                <w:szCs w:val="18"/>
              </w:rPr>
              <w:t>9690</w:t>
            </w:r>
          </w:p>
        </w:tc>
      </w:tr>
      <w:tr w:rsidR="00231FDB" w14:paraId="0D1E6623"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0DBA4D"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B0E2A2"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2F32AD8"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D04D2FA" w14:textId="77777777" w:rsidR="00231FDB" w:rsidRDefault="00231FDB" w:rsidP="002D5D5E">
            <w:pPr>
              <w:pStyle w:val="TAL"/>
              <w:jc w:val="center"/>
              <w:rPr>
                <w:lang w:val="en-US"/>
              </w:rPr>
            </w:pPr>
          </w:p>
        </w:tc>
      </w:tr>
      <w:tr w:rsidR="00231FDB" w14:paraId="01BCD41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111B9"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51CB35" w14:textId="77777777" w:rsidR="00231FDB" w:rsidRDefault="00231FDB" w:rsidP="002D5D5E">
            <w:pPr>
              <w:keepNext/>
              <w:keepLines/>
              <w:spacing w:after="0"/>
              <w:jc w:val="center"/>
              <w:rPr>
                <w:sz w:val="18"/>
                <w:lang w:eastAsia="ja-JP"/>
              </w:rPr>
            </w:pPr>
            <w:r w:rsidRPr="0006107C">
              <w:rPr>
                <w:sz w:val="18"/>
                <w:szCs w:val="18"/>
              </w:rPr>
              <w:t>3030</w:t>
            </w:r>
            <w:r>
              <w:rPr>
                <w:sz w:val="18"/>
                <w:lang w:val="en-US"/>
              </w:rPr>
              <w:t>–</w:t>
            </w:r>
            <w:r w:rsidRPr="0006107C">
              <w:rPr>
                <w:sz w:val="18"/>
                <w:szCs w:val="18"/>
              </w:rPr>
              <w:t>4180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DEDAAC3" w14:textId="77777777" w:rsidR="00231FDB" w:rsidRDefault="00231FDB" w:rsidP="002D5D5E">
            <w:pPr>
              <w:keepNext/>
              <w:keepLines/>
              <w:spacing w:after="0"/>
              <w:jc w:val="center"/>
              <w:rPr>
                <w:sz w:val="18"/>
                <w:lang w:eastAsia="ja-JP"/>
              </w:rPr>
            </w:pPr>
          </w:p>
        </w:tc>
      </w:tr>
      <w:tr w:rsidR="008E08D9" w14:paraId="06555A4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20E9EB" w14:textId="77777777" w:rsidR="008E08D9" w:rsidRDefault="008E08D9"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BAB05E" w14:textId="77777777" w:rsidR="008E08D9" w:rsidRDefault="008E08D9"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E0CE861" w14:textId="77777777" w:rsidR="008E08D9" w:rsidRDefault="008E08D9"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3BB01A" w14:textId="77777777" w:rsidR="008E08D9" w:rsidRDefault="008E08D9"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CDF8745" w14:textId="77777777" w:rsidR="008E08D9" w:rsidRDefault="008E08D9"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E08D9" w14:paraId="4479479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743094" w14:textId="77777777" w:rsidR="008E08D9" w:rsidRDefault="008E08D9"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7863BF" w14:textId="77777777" w:rsidR="008E08D9" w:rsidRDefault="008E08D9" w:rsidP="002D5D5E">
            <w:pPr>
              <w:keepNext/>
              <w:keepLines/>
              <w:spacing w:after="0"/>
              <w:jc w:val="center"/>
              <w:rPr>
                <w:sz w:val="18"/>
                <w:lang w:eastAsia="ja-JP"/>
              </w:rPr>
            </w:pPr>
            <w:r w:rsidRPr="0006107C">
              <w:rPr>
                <w:sz w:val="18"/>
                <w:szCs w:val="18"/>
              </w:rPr>
              <w:t>8430</w:t>
            </w:r>
            <w:r>
              <w:rPr>
                <w:sz w:val="18"/>
                <w:lang w:val="en-US"/>
              </w:rPr>
              <w:t>–</w:t>
            </w:r>
            <w:r w:rsidRPr="0006107C">
              <w:rPr>
                <w:sz w:val="18"/>
                <w:szCs w:val="18"/>
              </w:rPr>
              <w:t>9155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978941" w14:textId="77777777" w:rsidR="008E08D9" w:rsidRDefault="008E08D9" w:rsidP="002D5D5E">
            <w:pPr>
              <w:keepNext/>
              <w:keepLines/>
              <w:spacing w:after="0"/>
              <w:jc w:val="center"/>
              <w:rPr>
                <w:sz w:val="18"/>
                <w:lang w:eastAsia="ja-JP"/>
              </w:rPr>
            </w:pPr>
            <w:r w:rsidRPr="0006107C">
              <w:rPr>
                <w:sz w:val="18"/>
                <w:szCs w:val="18"/>
              </w:rPr>
              <w:t>11610</w:t>
            </w:r>
            <w:r>
              <w:rPr>
                <w:sz w:val="18"/>
                <w:lang w:val="en-US"/>
              </w:rPr>
              <w:t>–</w:t>
            </w:r>
            <w:r w:rsidRPr="0006107C">
              <w:rPr>
                <w:sz w:val="18"/>
                <w:szCs w:val="18"/>
              </w:rPr>
              <w:t>13185</w:t>
            </w:r>
          </w:p>
        </w:tc>
      </w:tr>
      <w:tr w:rsidR="00231FDB" w14:paraId="49D2F4D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BD83C3"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74CA59"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B839193"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BAD7E4B" w14:textId="77777777" w:rsidR="00231FDB" w:rsidRDefault="00231FDB" w:rsidP="002D5D5E">
            <w:pPr>
              <w:pStyle w:val="TAL"/>
              <w:jc w:val="center"/>
              <w:rPr>
                <w:lang w:val="en-US"/>
              </w:rPr>
            </w:pPr>
          </w:p>
        </w:tc>
      </w:tr>
      <w:tr w:rsidR="00231FDB" w14:paraId="2F5957A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079DAB"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38807C" w14:textId="77777777" w:rsidR="00231FDB" w:rsidRDefault="00231FDB" w:rsidP="002D5D5E">
            <w:pPr>
              <w:keepNext/>
              <w:keepLines/>
              <w:spacing w:after="0"/>
              <w:jc w:val="center"/>
              <w:rPr>
                <w:sz w:val="18"/>
                <w:lang w:eastAsia="ja-JP"/>
              </w:rPr>
            </w:pPr>
            <w:r w:rsidRPr="0006107C">
              <w:rPr>
                <w:sz w:val="18"/>
                <w:szCs w:val="18"/>
              </w:rPr>
              <w:t>10020</w:t>
            </w:r>
            <w:r>
              <w:rPr>
                <w:sz w:val="18"/>
                <w:lang w:val="en-US"/>
              </w:rPr>
              <w:t>–</w:t>
            </w:r>
            <w:r w:rsidRPr="0006107C">
              <w:rPr>
                <w:sz w:val="18"/>
                <w:szCs w:val="18"/>
              </w:rPr>
              <w:t>11170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AA60D4E" w14:textId="77777777" w:rsidR="00231FDB" w:rsidRDefault="00231FDB" w:rsidP="002D5D5E">
            <w:pPr>
              <w:keepNext/>
              <w:keepLines/>
              <w:spacing w:after="0"/>
              <w:jc w:val="center"/>
              <w:rPr>
                <w:sz w:val="18"/>
                <w:lang w:eastAsia="ja-JP"/>
              </w:rPr>
            </w:pPr>
          </w:p>
        </w:tc>
      </w:tr>
      <w:tr w:rsidR="008E08D9" w14:paraId="59166A0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83A3B7" w14:textId="77777777" w:rsidR="008E08D9" w:rsidRDefault="008E08D9"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2C705C" w14:textId="77777777" w:rsidR="008E08D9" w:rsidRDefault="008E08D9"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DDF3AD5" w14:textId="77777777" w:rsidR="008E08D9" w:rsidRDefault="008E08D9"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E0ED2C" w14:textId="77777777" w:rsidR="008E08D9" w:rsidRDefault="008E08D9"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AF7A234" w14:textId="77777777" w:rsidR="008E08D9" w:rsidRDefault="008E08D9"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E08D9" w14:paraId="0026D08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EF414D" w14:textId="77777777" w:rsidR="008E08D9" w:rsidRDefault="008E08D9"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A8F2E0" w14:textId="77777777" w:rsidR="008E08D9" w:rsidRDefault="008E08D9" w:rsidP="002D5D5E">
            <w:pPr>
              <w:keepNext/>
              <w:keepLines/>
              <w:spacing w:after="0"/>
              <w:jc w:val="center"/>
              <w:rPr>
                <w:sz w:val="18"/>
                <w:lang w:eastAsia="ja-JP"/>
              </w:rPr>
            </w:pPr>
            <w:r w:rsidRPr="0006107C">
              <w:rPr>
                <w:sz w:val="18"/>
                <w:szCs w:val="18"/>
              </w:rPr>
              <w:t>11415</w:t>
            </w:r>
            <w:r>
              <w:rPr>
                <w:sz w:val="18"/>
                <w:lang w:val="en-US"/>
              </w:rPr>
              <w:t>–</w:t>
            </w:r>
            <w:r w:rsidRPr="0006107C">
              <w:rPr>
                <w:sz w:val="18"/>
                <w:szCs w:val="18"/>
              </w:rPr>
              <w:t>13490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7A554A" w14:textId="77777777" w:rsidR="008E08D9" w:rsidRDefault="008E08D9" w:rsidP="002D5D5E">
            <w:pPr>
              <w:keepNext/>
              <w:keepLines/>
              <w:spacing w:after="0"/>
              <w:jc w:val="center"/>
              <w:rPr>
                <w:sz w:val="18"/>
                <w:lang w:eastAsia="ja-JP"/>
              </w:rPr>
            </w:pPr>
            <w:r w:rsidRPr="0006107C">
              <w:rPr>
                <w:sz w:val="18"/>
                <w:szCs w:val="18"/>
              </w:rPr>
              <w:t>3040</w:t>
            </w:r>
            <w:r>
              <w:rPr>
                <w:sz w:val="18"/>
                <w:lang w:val="en-US"/>
              </w:rPr>
              <w:t>–</w:t>
            </w:r>
            <w:r w:rsidRPr="0006107C">
              <w:rPr>
                <w:sz w:val="18"/>
                <w:szCs w:val="18"/>
              </w:rPr>
              <w:t>3840</w:t>
            </w:r>
          </w:p>
        </w:tc>
      </w:tr>
      <w:tr w:rsidR="008E08D9" w14:paraId="665D47F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1A79F2" w14:textId="77777777" w:rsidR="008E08D9" w:rsidRDefault="008E08D9"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EC52DE1" w14:textId="77777777" w:rsidR="008E08D9" w:rsidRDefault="008E08D9"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D7DE76D" w14:textId="77777777" w:rsidR="008E08D9" w:rsidRDefault="008E08D9"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2446DE" w14:textId="77777777" w:rsidR="008E08D9" w:rsidRDefault="008E08D9"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4BF9FAC" w14:textId="77777777" w:rsidR="008E08D9" w:rsidRDefault="008E08D9"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E08D9" w14:paraId="2E15B8C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9F0808" w14:textId="77777777" w:rsidR="008E08D9" w:rsidRDefault="008E08D9"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03D5F4" w14:textId="77777777" w:rsidR="008E08D9" w:rsidRDefault="008E08D9" w:rsidP="002D5D5E">
            <w:pPr>
              <w:keepNext/>
              <w:keepLines/>
              <w:spacing w:after="0"/>
              <w:jc w:val="center"/>
              <w:rPr>
                <w:sz w:val="18"/>
                <w:lang w:eastAsia="ja-JP"/>
              </w:rPr>
            </w:pPr>
            <w:r w:rsidRPr="0006107C">
              <w:rPr>
                <w:sz w:val="18"/>
                <w:szCs w:val="18"/>
              </w:rPr>
              <w:t>6330</w:t>
            </w:r>
            <w:r>
              <w:rPr>
                <w:sz w:val="18"/>
                <w:lang w:val="en-US"/>
              </w:rPr>
              <w:t>–</w:t>
            </w:r>
            <w:r w:rsidRPr="0006107C">
              <w:rPr>
                <w:sz w:val="18"/>
                <w:szCs w:val="18"/>
              </w:rPr>
              <w:t>7980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3AA36" w14:textId="77777777" w:rsidR="008E08D9" w:rsidRDefault="008E08D9" w:rsidP="002D5D5E">
            <w:pPr>
              <w:keepNext/>
              <w:keepLines/>
              <w:spacing w:after="0"/>
              <w:jc w:val="center"/>
              <w:rPr>
                <w:sz w:val="18"/>
                <w:lang w:eastAsia="ja-JP"/>
              </w:rPr>
            </w:pPr>
            <w:r w:rsidRPr="006C68CC">
              <w:rPr>
                <w:sz w:val="18"/>
                <w:szCs w:val="18"/>
                <w:highlight w:val="yellow"/>
              </w:rPr>
              <w:t>1245</w:t>
            </w:r>
            <w:r w:rsidRPr="006C68CC">
              <w:rPr>
                <w:sz w:val="18"/>
                <w:highlight w:val="yellow"/>
                <w:lang w:val="en-US"/>
              </w:rPr>
              <w:t>–</w:t>
            </w:r>
            <w:r w:rsidRPr="006C68CC">
              <w:rPr>
                <w:sz w:val="18"/>
                <w:szCs w:val="18"/>
                <w:highlight w:val="yellow"/>
              </w:rPr>
              <w:t>2470</w:t>
            </w:r>
          </w:p>
        </w:tc>
      </w:tr>
      <w:tr w:rsidR="008E08D9" w14:paraId="684AF81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5E77FF" w14:textId="77777777" w:rsidR="008E08D9" w:rsidRDefault="008E08D9"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2E32F9" w14:textId="77777777" w:rsidR="008E08D9" w:rsidRDefault="008E08D9"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0666349" w14:textId="77777777" w:rsidR="008E08D9" w:rsidRDefault="008E08D9"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FB9F6A" w14:textId="77777777" w:rsidR="008E08D9" w:rsidRDefault="008E08D9"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A1F92AE" w14:textId="77777777" w:rsidR="008E08D9" w:rsidRDefault="008E08D9"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E08D9" w14:paraId="6BDA027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CBD96" w14:textId="77777777" w:rsidR="008E08D9" w:rsidRDefault="008E08D9"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1E98D" w14:textId="77777777" w:rsidR="008E08D9" w:rsidRDefault="008E08D9" w:rsidP="002D5D5E">
            <w:pPr>
              <w:keepNext/>
              <w:keepLines/>
              <w:spacing w:after="0"/>
              <w:jc w:val="center"/>
              <w:rPr>
                <w:sz w:val="18"/>
                <w:lang w:eastAsia="ja-JP"/>
              </w:rPr>
            </w:pPr>
            <w:r w:rsidRPr="0006107C">
              <w:rPr>
                <w:sz w:val="18"/>
                <w:szCs w:val="18"/>
              </w:rPr>
              <w:t>14910</w:t>
            </w:r>
            <w:r>
              <w:rPr>
                <w:sz w:val="18"/>
                <w:lang w:val="en-US"/>
              </w:rPr>
              <w:t>–</w:t>
            </w:r>
            <w:r w:rsidRPr="0006107C">
              <w:rPr>
                <w:sz w:val="18"/>
                <w:szCs w:val="18"/>
              </w:rPr>
              <w:t>16985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999B1" w14:textId="77777777" w:rsidR="008E08D9" w:rsidRDefault="008E08D9" w:rsidP="002D5D5E">
            <w:pPr>
              <w:keepNext/>
              <w:keepLines/>
              <w:spacing w:after="0"/>
              <w:jc w:val="center"/>
              <w:rPr>
                <w:sz w:val="18"/>
                <w:lang w:eastAsia="ja-JP"/>
              </w:rPr>
            </w:pPr>
            <w:r w:rsidRPr="0006107C">
              <w:rPr>
                <w:sz w:val="18"/>
                <w:szCs w:val="18"/>
              </w:rPr>
              <w:t>10140</w:t>
            </w:r>
            <w:r>
              <w:rPr>
                <w:sz w:val="18"/>
                <w:lang w:val="en-US"/>
              </w:rPr>
              <w:t>–</w:t>
            </w:r>
            <w:r w:rsidRPr="0006107C">
              <w:rPr>
                <w:sz w:val="18"/>
                <w:szCs w:val="18"/>
              </w:rPr>
              <w:t>10940</w:t>
            </w:r>
          </w:p>
        </w:tc>
      </w:tr>
      <w:tr w:rsidR="008E08D9" w14:paraId="6B6AD44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9DE0BB" w14:textId="77777777" w:rsidR="008E08D9" w:rsidRDefault="008E08D9"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C33AAE" w14:textId="77777777" w:rsidR="008E08D9" w:rsidRDefault="008E08D9"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0AEE965" w14:textId="77777777" w:rsidR="008E08D9" w:rsidRDefault="008E08D9"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3CACC6" w14:textId="77777777" w:rsidR="008E08D9" w:rsidRDefault="008E08D9"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FBCDCAD" w14:textId="77777777" w:rsidR="008E08D9" w:rsidRDefault="008E08D9"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E08D9" w14:paraId="645D995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DA1AB" w14:textId="77777777" w:rsidR="008E08D9" w:rsidRDefault="008E08D9"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10183B" w14:textId="77777777" w:rsidR="008E08D9" w:rsidRDefault="008E08D9" w:rsidP="002D5D5E">
            <w:pPr>
              <w:keepNext/>
              <w:keepLines/>
              <w:spacing w:after="0"/>
              <w:jc w:val="center"/>
              <w:rPr>
                <w:sz w:val="18"/>
                <w:lang w:eastAsia="ja-JP"/>
              </w:rPr>
            </w:pPr>
            <w:r w:rsidRPr="0006107C">
              <w:rPr>
                <w:sz w:val="18"/>
                <w:szCs w:val="18"/>
              </w:rPr>
              <w:t>13320</w:t>
            </w:r>
            <w:r>
              <w:rPr>
                <w:sz w:val="18"/>
                <w:lang w:val="en-US"/>
              </w:rPr>
              <w:t>–</w:t>
            </w:r>
            <w:r w:rsidRPr="0006107C">
              <w:rPr>
                <w:sz w:val="18"/>
                <w:szCs w:val="18"/>
              </w:rPr>
              <w:t>14970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7E53B2" w14:textId="77777777" w:rsidR="008E08D9" w:rsidRDefault="008E08D9" w:rsidP="002D5D5E">
            <w:pPr>
              <w:keepNext/>
              <w:keepLines/>
              <w:spacing w:after="0"/>
              <w:jc w:val="center"/>
              <w:rPr>
                <w:sz w:val="18"/>
                <w:lang w:eastAsia="ja-JP"/>
              </w:rPr>
            </w:pPr>
            <w:r w:rsidRPr="0006107C">
              <w:rPr>
                <w:sz w:val="18"/>
                <w:szCs w:val="18"/>
              </w:rPr>
              <w:t>11730</w:t>
            </w:r>
            <w:r>
              <w:rPr>
                <w:sz w:val="18"/>
                <w:lang w:val="en-US"/>
              </w:rPr>
              <w:t>–</w:t>
            </w:r>
            <w:r w:rsidRPr="0006107C">
              <w:rPr>
                <w:sz w:val="18"/>
                <w:szCs w:val="18"/>
              </w:rPr>
              <w:t>12955</w:t>
            </w:r>
          </w:p>
        </w:tc>
      </w:tr>
      <w:tr w:rsidR="008E08D9" w14:paraId="64BBBF92"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D0C252" w14:textId="77777777" w:rsidR="008E08D9" w:rsidRDefault="008E08D9"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11B12094" w14:textId="77777777" w:rsidR="008E08D9" w:rsidRDefault="008E08D9" w:rsidP="008E08D9">
      <w:pPr>
        <w:rPr>
          <w:rFonts w:ascii="Arial" w:hAnsi="Arial" w:cs="Arial"/>
          <w:b/>
        </w:rPr>
      </w:pPr>
    </w:p>
    <w:p w14:paraId="533B8DC1" w14:textId="77777777" w:rsidR="008E08D9" w:rsidRPr="000B4D61" w:rsidRDefault="008E08D9" w:rsidP="008E08D9">
      <w:pPr>
        <w:rPr>
          <w:rFonts w:eastAsia="MS Mincho"/>
        </w:rPr>
      </w:pPr>
      <w:r>
        <w:rPr>
          <w:rFonts w:eastAsia="MS Mincho"/>
        </w:rPr>
        <w:t xml:space="preserve">Based on the above table, </w:t>
      </w:r>
      <w:r>
        <w:rPr>
          <w:rFonts w:cs="DengXian"/>
          <w:szCs w:val="21"/>
          <w:lang w:eastAsia="ko-KR"/>
        </w:rPr>
        <w:t>4</w:t>
      </w:r>
      <w:r w:rsidRPr="00634198">
        <w:rPr>
          <w:rFonts w:cs="DengXian"/>
          <w:szCs w:val="21"/>
          <w:vertAlign w:val="superscript"/>
          <w:lang w:eastAsia="ko-KR"/>
        </w:rPr>
        <w:t>th</w:t>
      </w:r>
      <w:r w:rsidRPr="00634198">
        <w:rPr>
          <w:rFonts w:cs="DengXian"/>
          <w:szCs w:val="21"/>
          <w:lang w:eastAsia="ko-KR"/>
        </w:rPr>
        <w:t xml:space="preserve"> </w:t>
      </w:r>
      <w:r>
        <w:rPr>
          <w:rFonts w:cs="DengXian"/>
          <w:szCs w:val="21"/>
          <w:lang w:eastAsia="ko-KR"/>
        </w:rPr>
        <w:t>and 5</w:t>
      </w:r>
      <w:r w:rsidRPr="00A06918">
        <w:rPr>
          <w:rFonts w:cs="DengXian"/>
          <w:szCs w:val="21"/>
          <w:vertAlign w:val="superscript"/>
          <w:lang w:eastAsia="ko-KR"/>
        </w:rPr>
        <w:t>th</w:t>
      </w:r>
      <w:r>
        <w:rPr>
          <w:rFonts w:cs="DengXian"/>
          <w:szCs w:val="21"/>
          <w:lang w:eastAsia="ko-KR"/>
        </w:rPr>
        <w:t xml:space="preserve"> </w:t>
      </w:r>
      <w:r w:rsidRPr="00634198">
        <w:rPr>
          <w:rFonts w:cs="DengXian"/>
          <w:szCs w:val="21"/>
          <w:lang w:eastAsia="ko-KR"/>
        </w:rPr>
        <w:t xml:space="preserve">order IMD generated by </w:t>
      </w:r>
      <w:r>
        <w:rPr>
          <w:rFonts w:eastAsia="MS Mincho"/>
        </w:rPr>
        <w:t xml:space="preserve">UL </w:t>
      </w:r>
      <w:r w:rsidRPr="005A43BB">
        <w:rPr>
          <w:rFonts w:eastAsia="MS Mincho"/>
        </w:rPr>
        <w:t>CA_n</w:t>
      </w:r>
      <w:r>
        <w:rPr>
          <w:rFonts w:eastAsia="MS Mincho"/>
        </w:rPr>
        <w:t>3</w:t>
      </w:r>
      <w:r w:rsidRPr="005A43BB">
        <w:rPr>
          <w:rFonts w:eastAsia="MS Mincho"/>
        </w:rPr>
        <w:t>A-n</w:t>
      </w:r>
      <w:r>
        <w:rPr>
          <w:rFonts w:eastAsia="MS Mincho"/>
        </w:rPr>
        <w:t>78</w:t>
      </w:r>
      <w:r w:rsidRPr="005A43BB">
        <w:rPr>
          <w:rFonts w:eastAsia="MS Mincho"/>
        </w:rPr>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75</w:t>
      </w:r>
    </w:p>
    <w:p w14:paraId="2EBA0399" w14:textId="77777777" w:rsidR="008E08D9" w:rsidRPr="00D315DA" w:rsidRDefault="008E08D9" w:rsidP="008E08D9">
      <w:pPr>
        <w:rPr>
          <w:rFonts w:eastAsia="MS Mincho"/>
        </w:rPr>
      </w:pPr>
    </w:p>
    <w:p w14:paraId="3128E04C" w14:textId="5CF6971B" w:rsidR="008E08D9" w:rsidRPr="006C68CC" w:rsidRDefault="008E08D9" w:rsidP="006C68CC">
      <w:pPr>
        <w:pStyle w:val="Heading4"/>
        <w:rPr>
          <w:rFonts w:cs="Arial"/>
          <w:lang w:eastAsia="zh-CN"/>
        </w:rPr>
      </w:pPr>
      <w:bookmarkStart w:id="153" w:name="_Toc183507734"/>
      <w:r w:rsidRPr="008E08D9">
        <w:rPr>
          <w:rFonts w:cs="Arial"/>
          <w:lang w:eastAsia="zh-CN"/>
        </w:rPr>
        <w:t>5.6</w:t>
      </w:r>
      <w:r w:rsidRPr="006C68CC">
        <w:rPr>
          <w:rFonts w:cs="Arial"/>
          <w:lang w:eastAsia="zh-CN"/>
        </w:rPr>
        <w:t>.2.2</w:t>
      </w:r>
      <w:r w:rsidRPr="006C68CC">
        <w:rPr>
          <w:rFonts w:cs="Arial"/>
          <w:lang w:eastAsia="zh-CN"/>
        </w:rPr>
        <w:tab/>
        <w:t>REFSENS requirements</w:t>
      </w:r>
      <w:bookmarkEnd w:id="153"/>
    </w:p>
    <w:p w14:paraId="083183AD" w14:textId="77777777" w:rsidR="008E08D9" w:rsidRPr="00C013B0" w:rsidRDefault="008E08D9" w:rsidP="008E08D9">
      <w:pPr>
        <w:rPr>
          <w:rFonts w:eastAsia="MS Mincho"/>
        </w:rPr>
      </w:pPr>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p>
    <w:p w14:paraId="6E9542EF" w14:textId="77777777" w:rsidR="008E08D9" w:rsidRDefault="008E08D9" w:rsidP="008E08D9">
      <w:pPr>
        <w:rPr>
          <w:rFonts w:eastAsia="MS Mincho"/>
        </w:rPr>
      </w:pPr>
      <w:r w:rsidRPr="00C013B0">
        <w:rPr>
          <w:rFonts w:eastAsia="MS Mincho"/>
        </w:rPr>
        <w:t xml:space="preserve">We </w:t>
      </w:r>
      <w:r w:rsidRPr="00C013B0">
        <w:rPr>
          <w:rFonts w:eastAsia="MS Mincho" w:hint="eastAsia"/>
        </w:rPr>
        <w:t>anal</w:t>
      </w:r>
      <w:r w:rsidRPr="00C013B0">
        <w:rPr>
          <w:rFonts w:eastAsia="MS Mincho"/>
        </w:rPr>
        <w:t>yze the amount of IMD using the following component linearity assumptions:</w:t>
      </w:r>
    </w:p>
    <w:p w14:paraId="6F35C8C7" w14:textId="29526FF7" w:rsidR="008E08D9" w:rsidRPr="006C68CC" w:rsidRDefault="008E08D9" w:rsidP="008E08D9">
      <w:pPr>
        <w:pStyle w:val="TH"/>
        <w:rPr>
          <w:rFonts w:cs="Arial"/>
        </w:rPr>
      </w:pPr>
      <w:r w:rsidRPr="006C68CC">
        <w:rPr>
          <w:rFonts w:cs="Arial"/>
        </w:rPr>
        <w:t>Table 5.</w:t>
      </w:r>
      <w:r w:rsidRPr="008E08D9">
        <w:rPr>
          <w:rFonts w:cs="Arial" w:hint="eastAsia"/>
        </w:rPr>
        <w:t>6</w:t>
      </w:r>
      <w:r w:rsidRPr="006C68CC">
        <w:rPr>
          <w:rFonts w:cs="Arial"/>
        </w:rPr>
        <w:t>.2.2-1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8E08D9" w14:paraId="319171C6" w14:textId="77777777" w:rsidTr="002D5D5E">
        <w:trPr>
          <w:jc w:val="center"/>
        </w:trPr>
        <w:tc>
          <w:tcPr>
            <w:tcW w:w="2463" w:type="dxa"/>
          </w:tcPr>
          <w:p w14:paraId="7D64612B" w14:textId="77777777" w:rsidR="008E08D9" w:rsidRPr="00F032ED" w:rsidRDefault="008E08D9" w:rsidP="002D5D5E">
            <w:pPr>
              <w:pStyle w:val="TAL"/>
              <w:rPr>
                <w:b/>
                <w:lang w:val="en-US"/>
              </w:rPr>
            </w:pPr>
            <w:r w:rsidRPr="00F032ED">
              <w:rPr>
                <w:b/>
                <w:lang w:val="en-US"/>
              </w:rPr>
              <w:t>Component</w:t>
            </w:r>
          </w:p>
        </w:tc>
        <w:tc>
          <w:tcPr>
            <w:tcW w:w="1301" w:type="dxa"/>
          </w:tcPr>
          <w:p w14:paraId="0EF09799" w14:textId="77777777" w:rsidR="008E08D9" w:rsidRPr="00F032ED" w:rsidRDefault="008E08D9" w:rsidP="002D5D5E">
            <w:pPr>
              <w:pStyle w:val="TAL"/>
              <w:rPr>
                <w:b/>
                <w:lang w:val="en-US"/>
              </w:rPr>
            </w:pPr>
            <w:r w:rsidRPr="00F032ED">
              <w:rPr>
                <w:b/>
                <w:lang w:val="en-US"/>
              </w:rPr>
              <w:t>IP2 (dBm)</w:t>
            </w:r>
          </w:p>
        </w:tc>
        <w:tc>
          <w:tcPr>
            <w:tcW w:w="1301" w:type="dxa"/>
          </w:tcPr>
          <w:p w14:paraId="3EF48E7E" w14:textId="77777777" w:rsidR="008E08D9" w:rsidRPr="00F032ED" w:rsidRDefault="008E08D9" w:rsidP="002D5D5E">
            <w:pPr>
              <w:pStyle w:val="TAL"/>
              <w:rPr>
                <w:b/>
                <w:lang w:val="en-US"/>
              </w:rPr>
            </w:pPr>
            <w:r w:rsidRPr="00F032ED">
              <w:rPr>
                <w:b/>
                <w:lang w:val="en-US"/>
              </w:rPr>
              <w:t>IP3 (dBm)</w:t>
            </w:r>
          </w:p>
        </w:tc>
        <w:tc>
          <w:tcPr>
            <w:tcW w:w="1301" w:type="dxa"/>
          </w:tcPr>
          <w:p w14:paraId="470B3D4F" w14:textId="77777777" w:rsidR="008E08D9" w:rsidRPr="00F032ED" w:rsidRDefault="008E08D9" w:rsidP="002D5D5E">
            <w:pPr>
              <w:pStyle w:val="TAL"/>
              <w:rPr>
                <w:b/>
                <w:lang w:val="en-US"/>
              </w:rPr>
            </w:pPr>
            <w:r w:rsidRPr="00F032ED">
              <w:rPr>
                <w:b/>
                <w:lang w:val="en-US"/>
              </w:rPr>
              <w:t>IP4 (dBm)</w:t>
            </w:r>
          </w:p>
        </w:tc>
        <w:tc>
          <w:tcPr>
            <w:tcW w:w="1301" w:type="dxa"/>
          </w:tcPr>
          <w:p w14:paraId="153BC8C2" w14:textId="77777777" w:rsidR="008E08D9" w:rsidRPr="00F032ED" w:rsidRDefault="008E08D9" w:rsidP="002D5D5E">
            <w:pPr>
              <w:pStyle w:val="TAL"/>
              <w:rPr>
                <w:b/>
                <w:lang w:val="en-US"/>
              </w:rPr>
            </w:pPr>
            <w:r w:rsidRPr="00F032ED">
              <w:rPr>
                <w:b/>
                <w:lang w:val="en-US"/>
              </w:rPr>
              <w:t>IP5 (dBm)</w:t>
            </w:r>
          </w:p>
        </w:tc>
      </w:tr>
      <w:tr w:rsidR="008E08D9" w14:paraId="41434CF4" w14:textId="77777777" w:rsidTr="002D5D5E">
        <w:trPr>
          <w:jc w:val="center"/>
        </w:trPr>
        <w:tc>
          <w:tcPr>
            <w:tcW w:w="2463" w:type="dxa"/>
          </w:tcPr>
          <w:p w14:paraId="33C694B8" w14:textId="77777777" w:rsidR="008E08D9" w:rsidRPr="00F032ED" w:rsidRDefault="008E08D9" w:rsidP="002D5D5E">
            <w:pPr>
              <w:pStyle w:val="TAL"/>
              <w:rPr>
                <w:lang w:val="en-US"/>
              </w:rPr>
            </w:pPr>
            <w:r w:rsidRPr="00F032ED">
              <w:rPr>
                <w:lang w:val="en-US"/>
              </w:rPr>
              <w:t>Antenna switch</w:t>
            </w:r>
          </w:p>
        </w:tc>
        <w:tc>
          <w:tcPr>
            <w:tcW w:w="1301" w:type="dxa"/>
          </w:tcPr>
          <w:p w14:paraId="64441DE0" w14:textId="77777777" w:rsidR="008E08D9" w:rsidRPr="00F032ED" w:rsidRDefault="008E08D9" w:rsidP="002D5D5E">
            <w:pPr>
              <w:pStyle w:val="TAL"/>
              <w:rPr>
                <w:lang w:val="en-US"/>
              </w:rPr>
            </w:pPr>
            <w:r w:rsidRPr="00F032ED">
              <w:rPr>
                <w:lang w:val="en-US"/>
              </w:rPr>
              <w:t>112</w:t>
            </w:r>
          </w:p>
        </w:tc>
        <w:tc>
          <w:tcPr>
            <w:tcW w:w="1301" w:type="dxa"/>
          </w:tcPr>
          <w:p w14:paraId="243AFBB5" w14:textId="77777777" w:rsidR="008E08D9" w:rsidRPr="00F032ED" w:rsidRDefault="008E08D9" w:rsidP="002D5D5E">
            <w:pPr>
              <w:pStyle w:val="TAL"/>
              <w:rPr>
                <w:lang w:val="en-US"/>
              </w:rPr>
            </w:pPr>
            <w:r w:rsidRPr="00F032ED">
              <w:rPr>
                <w:lang w:val="en-US"/>
              </w:rPr>
              <w:t>68</w:t>
            </w:r>
          </w:p>
        </w:tc>
        <w:tc>
          <w:tcPr>
            <w:tcW w:w="1301" w:type="dxa"/>
          </w:tcPr>
          <w:p w14:paraId="05D726B9" w14:textId="77777777" w:rsidR="008E08D9" w:rsidRPr="00F032ED" w:rsidRDefault="008E08D9" w:rsidP="002D5D5E">
            <w:pPr>
              <w:pStyle w:val="TAL"/>
              <w:rPr>
                <w:lang w:val="en-US"/>
              </w:rPr>
            </w:pPr>
            <w:r w:rsidRPr="00F032ED">
              <w:rPr>
                <w:lang w:val="en-US"/>
              </w:rPr>
              <w:t>56</w:t>
            </w:r>
          </w:p>
        </w:tc>
        <w:tc>
          <w:tcPr>
            <w:tcW w:w="1301" w:type="dxa"/>
          </w:tcPr>
          <w:p w14:paraId="29F54420" w14:textId="77777777" w:rsidR="008E08D9" w:rsidRPr="00F032ED" w:rsidRDefault="008E08D9" w:rsidP="002D5D5E">
            <w:pPr>
              <w:pStyle w:val="TAL"/>
              <w:rPr>
                <w:lang w:val="en-US"/>
              </w:rPr>
            </w:pPr>
            <w:r w:rsidRPr="00F032ED">
              <w:rPr>
                <w:lang w:val="en-US"/>
              </w:rPr>
              <w:t>53</w:t>
            </w:r>
          </w:p>
        </w:tc>
      </w:tr>
      <w:tr w:rsidR="008E08D9" w14:paraId="36A784F7" w14:textId="77777777" w:rsidTr="002D5D5E">
        <w:trPr>
          <w:jc w:val="center"/>
        </w:trPr>
        <w:tc>
          <w:tcPr>
            <w:tcW w:w="2463" w:type="dxa"/>
          </w:tcPr>
          <w:p w14:paraId="4DEBF180" w14:textId="77777777" w:rsidR="008E08D9" w:rsidRPr="00F032ED" w:rsidRDefault="008E08D9" w:rsidP="002D5D5E">
            <w:pPr>
              <w:pStyle w:val="TAL"/>
              <w:rPr>
                <w:lang w:val="en-US"/>
              </w:rPr>
            </w:pPr>
            <w:r w:rsidRPr="00F032ED">
              <w:rPr>
                <w:lang w:val="en-US"/>
              </w:rPr>
              <w:t>Diplexer</w:t>
            </w:r>
          </w:p>
        </w:tc>
        <w:tc>
          <w:tcPr>
            <w:tcW w:w="1301" w:type="dxa"/>
          </w:tcPr>
          <w:p w14:paraId="6F9C9290" w14:textId="77777777" w:rsidR="008E08D9" w:rsidRPr="00F032ED" w:rsidRDefault="008E08D9" w:rsidP="002D5D5E">
            <w:pPr>
              <w:pStyle w:val="TAL"/>
              <w:rPr>
                <w:lang w:val="en-US"/>
              </w:rPr>
            </w:pPr>
            <w:r w:rsidRPr="00F032ED">
              <w:rPr>
                <w:lang w:val="en-US"/>
              </w:rPr>
              <w:t>115</w:t>
            </w:r>
          </w:p>
        </w:tc>
        <w:tc>
          <w:tcPr>
            <w:tcW w:w="1301" w:type="dxa"/>
          </w:tcPr>
          <w:p w14:paraId="64AFA10F" w14:textId="77777777" w:rsidR="008E08D9" w:rsidRPr="00F032ED" w:rsidRDefault="008E08D9" w:rsidP="002D5D5E">
            <w:pPr>
              <w:pStyle w:val="TAL"/>
              <w:rPr>
                <w:lang w:val="en-US"/>
              </w:rPr>
            </w:pPr>
            <w:r w:rsidRPr="00F032ED">
              <w:rPr>
                <w:lang w:val="en-US"/>
              </w:rPr>
              <w:t>86</w:t>
            </w:r>
          </w:p>
        </w:tc>
        <w:tc>
          <w:tcPr>
            <w:tcW w:w="1301" w:type="dxa"/>
          </w:tcPr>
          <w:p w14:paraId="40C2BB4E" w14:textId="77777777" w:rsidR="008E08D9" w:rsidRPr="00F032ED" w:rsidRDefault="008E08D9" w:rsidP="002D5D5E">
            <w:pPr>
              <w:pStyle w:val="TAL"/>
              <w:rPr>
                <w:lang w:val="en-US"/>
              </w:rPr>
            </w:pPr>
            <w:r w:rsidRPr="00F032ED">
              <w:rPr>
                <w:lang w:val="en-US"/>
              </w:rPr>
              <w:t>55</w:t>
            </w:r>
          </w:p>
        </w:tc>
        <w:tc>
          <w:tcPr>
            <w:tcW w:w="1301" w:type="dxa"/>
          </w:tcPr>
          <w:p w14:paraId="099866AC" w14:textId="77777777" w:rsidR="008E08D9" w:rsidRPr="00F032ED" w:rsidRDefault="008E08D9" w:rsidP="002D5D5E">
            <w:pPr>
              <w:pStyle w:val="TAL"/>
              <w:rPr>
                <w:lang w:val="en-US"/>
              </w:rPr>
            </w:pPr>
            <w:r w:rsidRPr="00F032ED">
              <w:rPr>
                <w:lang w:val="en-US"/>
              </w:rPr>
              <w:t>53</w:t>
            </w:r>
          </w:p>
        </w:tc>
      </w:tr>
      <w:tr w:rsidR="008E08D9" w14:paraId="10372918" w14:textId="77777777" w:rsidTr="002D5D5E">
        <w:trPr>
          <w:jc w:val="center"/>
        </w:trPr>
        <w:tc>
          <w:tcPr>
            <w:tcW w:w="2463" w:type="dxa"/>
          </w:tcPr>
          <w:p w14:paraId="53A4BF36" w14:textId="77777777" w:rsidR="008E08D9" w:rsidRPr="00F032ED" w:rsidRDefault="008E08D9" w:rsidP="002D5D5E">
            <w:pPr>
              <w:pStyle w:val="TAL"/>
              <w:rPr>
                <w:lang w:val="en-US"/>
              </w:rPr>
            </w:pPr>
            <w:r w:rsidRPr="00F032ED">
              <w:rPr>
                <w:lang w:val="en-US"/>
              </w:rPr>
              <w:t>Triplexer</w:t>
            </w:r>
          </w:p>
        </w:tc>
        <w:tc>
          <w:tcPr>
            <w:tcW w:w="1301" w:type="dxa"/>
          </w:tcPr>
          <w:p w14:paraId="72485F65" w14:textId="77777777" w:rsidR="008E08D9" w:rsidRPr="00F032ED" w:rsidRDefault="008E08D9" w:rsidP="002D5D5E">
            <w:pPr>
              <w:pStyle w:val="TAL"/>
              <w:rPr>
                <w:lang w:val="en-US"/>
              </w:rPr>
            </w:pPr>
            <w:r w:rsidRPr="00F032ED">
              <w:rPr>
                <w:lang w:val="en-US"/>
              </w:rPr>
              <w:t>113</w:t>
            </w:r>
          </w:p>
        </w:tc>
        <w:tc>
          <w:tcPr>
            <w:tcW w:w="1301" w:type="dxa"/>
          </w:tcPr>
          <w:p w14:paraId="5D808B4B" w14:textId="77777777" w:rsidR="008E08D9" w:rsidRPr="00F032ED" w:rsidRDefault="008E08D9" w:rsidP="002D5D5E">
            <w:pPr>
              <w:pStyle w:val="TAL"/>
              <w:rPr>
                <w:lang w:val="en-US"/>
              </w:rPr>
            </w:pPr>
            <w:r w:rsidRPr="00F032ED">
              <w:rPr>
                <w:lang w:val="en-US"/>
              </w:rPr>
              <w:t>82</w:t>
            </w:r>
          </w:p>
        </w:tc>
        <w:tc>
          <w:tcPr>
            <w:tcW w:w="1301" w:type="dxa"/>
          </w:tcPr>
          <w:p w14:paraId="276CA1C7" w14:textId="77777777" w:rsidR="008E08D9" w:rsidRPr="00F032ED" w:rsidRDefault="008E08D9" w:rsidP="002D5D5E">
            <w:pPr>
              <w:pStyle w:val="TAL"/>
              <w:rPr>
                <w:lang w:val="en-US"/>
              </w:rPr>
            </w:pPr>
            <w:r w:rsidRPr="00F032ED">
              <w:rPr>
                <w:lang w:val="en-US"/>
              </w:rPr>
              <w:t>55</w:t>
            </w:r>
          </w:p>
        </w:tc>
        <w:tc>
          <w:tcPr>
            <w:tcW w:w="1301" w:type="dxa"/>
          </w:tcPr>
          <w:p w14:paraId="0D87077E" w14:textId="77777777" w:rsidR="008E08D9" w:rsidRPr="00F032ED" w:rsidRDefault="008E08D9" w:rsidP="002D5D5E">
            <w:pPr>
              <w:pStyle w:val="TAL"/>
              <w:rPr>
                <w:lang w:val="en-US"/>
              </w:rPr>
            </w:pPr>
            <w:r w:rsidRPr="00F032ED">
              <w:rPr>
                <w:lang w:val="en-US"/>
              </w:rPr>
              <w:t>53</w:t>
            </w:r>
          </w:p>
        </w:tc>
      </w:tr>
      <w:tr w:rsidR="008E08D9" w14:paraId="0839C0BA" w14:textId="77777777" w:rsidTr="002D5D5E">
        <w:trPr>
          <w:jc w:val="center"/>
        </w:trPr>
        <w:tc>
          <w:tcPr>
            <w:tcW w:w="2463" w:type="dxa"/>
          </w:tcPr>
          <w:p w14:paraId="2F3039AA" w14:textId="77777777" w:rsidR="008E08D9" w:rsidRPr="00F032ED" w:rsidRDefault="008E08D9" w:rsidP="002D5D5E">
            <w:pPr>
              <w:pStyle w:val="TAL"/>
              <w:rPr>
                <w:lang w:val="en-US"/>
              </w:rPr>
            </w:pPr>
            <w:r w:rsidRPr="00F032ED">
              <w:rPr>
                <w:lang w:val="en-US"/>
              </w:rPr>
              <w:t>PA forward mixing</w:t>
            </w:r>
          </w:p>
        </w:tc>
        <w:tc>
          <w:tcPr>
            <w:tcW w:w="1301" w:type="dxa"/>
          </w:tcPr>
          <w:p w14:paraId="6820EE38" w14:textId="77777777" w:rsidR="008E08D9" w:rsidRPr="00F032ED" w:rsidRDefault="008E08D9" w:rsidP="002D5D5E">
            <w:pPr>
              <w:pStyle w:val="TAL"/>
              <w:rPr>
                <w:lang w:val="en-US"/>
              </w:rPr>
            </w:pPr>
            <w:r w:rsidRPr="00F032ED">
              <w:rPr>
                <w:lang w:val="en-US"/>
              </w:rPr>
              <w:t>28</w:t>
            </w:r>
          </w:p>
        </w:tc>
        <w:tc>
          <w:tcPr>
            <w:tcW w:w="1301" w:type="dxa"/>
          </w:tcPr>
          <w:p w14:paraId="525FD4C7" w14:textId="77777777" w:rsidR="008E08D9" w:rsidRPr="00F032ED" w:rsidRDefault="008E08D9" w:rsidP="002D5D5E">
            <w:pPr>
              <w:pStyle w:val="TAL"/>
              <w:rPr>
                <w:lang w:val="en-US"/>
              </w:rPr>
            </w:pPr>
            <w:r w:rsidRPr="00F032ED">
              <w:rPr>
                <w:lang w:val="en-US"/>
              </w:rPr>
              <w:t>32</w:t>
            </w:r>
          </w:p>
        </w:tc>
        <w:tc>
          <w:tcPr>
            <w:tcW w:w="1301" w:type="dxa"/>
          </w:tcPr>
          <w:p w14:paraId="4172A87D" w14:textId="77777777" w:rsidR="008E08D9" w:rsidRPr="00F032ED" w:rsidRDefault="008E08D9" w:rsidP="002D5D5E">
            <w:pPr>
              <w:pStyle w:val="TAL"/>
              <w:rPr>
                <w:lang w:val="en-US"/>
              </w:rPr>
            </w:pPr>
            <w:r w:rsidRPr="00F032ED">
              <w:rPr>
                <w:lang w:val="en-US"/>
              </w:rPr>
              <w:t>30</w:t>
            </w:r>
          </w:p>
        </w:tc>
        <w:tc>
          <w:tcPr>
            <w:tcW w:w="1301" w:type="dxa"/>
          </w:tcPr>
          <w:p w14:paraId="66B6A736" w14:textId="77777777" w:rsidR="008E08D9" w:rsidRPr="00F032ED" w:rsidRDefault="008E08D9" w:rsidP="002D5D5E">
            <w:pPr>
              <w:pStyle w:val="TAL"/>
              <w:rPr>
                <w:lang w:val="en-US"/>
              </w:rPr>
            </w:pPr>
            <w:r w:rsidRPr="00F032ED">
              <w:rPr>
                <w:lang w:val="en-US"/>
              </w:rPr>
              <w:t>28</w:t>
            </w:r>
          </w:p>
        </w:tc>
      </w:tr>
      <w:tr w:rsidR="008E08D9" w14:paraId="0096AA6F" w14:textId="77777777" w:rsidTr="002D5D5E">
        <w:trPr>
          <w:jc w:val="center"/>
        </w:trPr>
        <w:tc>
          <w:tcPr>
            <w:tcW w:w="2463" w:type="dxa"/>
          </w:tcPr>
          <w:p w14:paraId="2AA34795" w14:textId="77777777" w:rsidR="008E08D9" w:rsidRPr="00F032ED" w:rsidRDefault="008E08D9" w:rsidP="002D5D5E">
            <w:pPr>
              <w:pStyle w:val="TAL"/>
              <w:rPr>
                <w:lang w:val="en-US"/>
              </w:rPr>
            </w:pPr>
            <w:r w:rsidRPr="00F032ED">
              <w:rPr>
                <w:lang w:val="en-US"/>
              </w:rPr>
              <w:t>PA reverse mixing</w:t>
            </w:r>
          </w:p>
        </w:tc>
        <w:tc>
          <w:tcPr>
            <w:tcW w:w="1301" w:type="dxa"/>
          </w:tcPr>
          <w:p w14:paraId="54FDF8D1" w14:textId="77777777" w:rsidR="008E08D9" w:rsidRPr="00F032ED" w:rsidRDefault="008E08D9" w:rsidP="002D5D5E">
            <w:pPr>
              <w:pStyle w:val="TAL"/>
              <w:rPr>
                <w:lang w:val="en-US"/>
              </w:rPr>
            </w:pPr>
            <w:r w:rsidRPr="00F032ED">
              <w:rPr>
                <w:lang w:val="en-US"/>
              </w:rPr>
              <w:t>40</w:t>
            </w:r>
          </w:p>
        </w:tc>
        <w:tc>
          <w:tcPr>
            <w:tcW w:w="1301" w:type="dxa"/>
          </w:tcPr>
          <w:p w14:paraId="2E3F5407" w14:textId="77777777" w:rsidR="008E08D9" w:rsidRPr="00F032ED" w:rsidRDefault="008E08D9" w:rsidP="002D5D5E">
            <w:pPr>
              <w:pStyle w:val="TAL"/>
              <w:rPr>
                <w:lang w:val="en-US"/>
              </w:rPr>
            </w:pPr>
            <w:r w:rsidRPr="00F032ED">
              <w:rPr>
                <w:lang w:val="en-US"/>
              </w:rPr>
              <w:t>30</w:t>
            </w:r>
          </w:p>
        </w:tc>
        <w:tc>
          <w:tcPr>
            <w:tcW w:w="1301" w:type="dxa"/>
          </w:tcPr>
          <w:p w14:paraId="4E874BD0" w14:textId="77777777" w:rsidR="008E08D9" w:rsidRPr="00F032ED" w:rsidRDefault="008E08D9" w:rsidP="002D5D5E">
            <w:pPr>
              <w:pStyle w:val="TAL"/>
              <w:rPr>
                <w:lang w:val="en-US"/>
              </w:rPr>
            </w:pPr>
            <w:r w:rsidRPr="00F032ED">
              <w:rPr>
                <w:lang w:val="en-US"/>
              </w:rPr>
              <w:t>30</w:t>
            </w:r>
          </w:p>
        </w:tc>
        <w:tc>
          <w:tcPr>
            <w:tcW w:w="1301" w:type="dxa"/>
          </w:tcPr>
          <w:p w14:paraId="3774380A" w14:textId="77777777" w:rsidR="008E08D9" w:rsidRPr="00F032ED" w:rsidRDefault="008E08D9" w:rsidP="002D5D5E">
            <w:pPr>
              <w:pStyle w:val="TAL"/>
              <w:rPr>
                <w:lang w:val="en-US"/>
              </w:rPr>
            </w:pPr>
            <w:r w:rsidRPr="00F032ED">
              <w:rPr>
                <w:lang w:val="en-US"/>
              </w:rPr>
              <w:t>30</w:t>
            </w:r>
          </w:p>
        </w:tc>
      </w:tr>
      <w:tr w:rsidR="008E08D9" w14:paraId="1C1A00BA" w14:textId="77777777" w:rsidTr="002D5D5E">
        <w:trPr>
          <w:jc w:val="center"/>
        </w:trPr>
        <w:tc>
          <w:tcPr>
            <w:tcW w:w="2463" w:type="dxa"/>
          </w:tcPr>
          <w:p w14:paraId="2F150CC9" w14:textId="77777777" w:rsidR="008E08D9" w:rsidRPr="00F032ED" w:rsidRDefault="008E08D9" w:rsidP="002D5D5E">
            <w:pPr>
              <w:pStyle w:val="TAL"/>
              <w:rPr>
                <w:lang w:val="en-US"/>
              </w:rPr>
            </w:pPr>
            <w:r w:rsidRPr="00F032ED">
              <w:rPr>
                <w:lang w:val="en-US"/>
              </w:rPr>
              <w:t>LNA</w:t>
            </w:r>
          </w:p>
        </w:tc>
        <w:tc>
          <w:tcPr>
            <w:tcW w:w="1301" w:type="dxa"/>
          </w:tcPr>
          <w:p w14:paraId="55985828" w14:textId="77777777" w:rsidR="008E08D9" w:rsidRPr="00F032ED" w:rsidRDefault="008E08D9" w:rsidP="002D5D5E">
            <w:pPr>
              <w:pStyle w:val="TAL"/>
              <w:rPr>
                <w:lang w:val="en-US"/>
              </w:rPr>
            </w:pPr>
            <w:r w:rsidRPr="00F032ED">
              <w:rPr>
                <w:lang w:val="en-US"/>
              </w:rPr>
              <w:t>5</w:t>
            </w:r>
          </w:p>
        </w:tc>
        <w:tc>
          <w:tcPr>
            <w:tcW w:w="1301" w:type="dxa"/>
          </w:tcPr>
          <w:p w14:paraId="507AD367" w14:textId="77777777" w:rsidR="008E08D9" w:rsidRPr="00F032ED" w:rsidRDefault="008E08D9" w:rsidP="002D5D5E">
            <w:pPr>
              <w:pStyle w:val="TAL"/>
              <w:rPr>
                <w:lang w:val="en-US"/>
              </w:rPr>
            </w:pPr>
            <w:r w:rsidRPr="00F032ED">
              <w:rPr>
                <w:lang w:val="en-US"/>
              </w:rPr>
              <w:t>-6</w:t>
            </w:r>
          </w:p>
        </w:tc>
        <w:tc>
          <w:tcPr>
            <w:tcW w:w="1301" w:type="dxa"/>
          </w:tcPr>
          <w:p w14:paraId="130D08E9" w14:textId="77777777" w:rsidR="008E08D9" w:rsidRPr="00F032ED" w:rsidRDefault="008E08D9" w:rsidP="002D5D5E">
            <w:pPr>
              <w:pStyle w:val="TAL"/>
              <w:rPr>
                <w:lang w:val="en-US"/>
              </w:rPr>
            </w:pPr>
            <w:r w:rsidRPr="00F032ED">
              <w:rPr>
                <w:lang w:val="en-US"/>
              </w:rPr>
              <w:t>-6</w:t>
            </w:r>
          </w:p>
        </w:tc>
        <w:tc>
          <w:tcPr>
            <w:tcW w:w="1301" w:type="dxa"/>
          </w:tcPr>
          <w:p w14:paraId="761B9B19" w14:textId="77777777" w:rsidR="008E08D9" w:rsidRPr="00F032ED" w:rsidRDefault="008E08D9" w:rsidP="002D5D5E">
            <w:pPr>
              <w:pStyle w:val="TAL"/>
              <w:rPr>
                <w:lang w:val="en-US"/>
              </w:rPr>
            </w:pPr>
            <w:r w:rsidRPr="00F032ED">
              <w:rPr>
                <w:lang w:val="en-US"/>
              </w:rPr>
              <w:t>-10</w:t>
            </w:r>
          </w:p>
        </w:tc>
      </w:tr>
    </w:tbl>
    <w:p w14:paraId="2C9A8FC0" w14:textId="77777777" w:rsidR="008E08D9" w:rsidRDefault="008E08D9" w:rsidP="008E08D9">
      <w:pPr>
        <w:spacing w:after="0"/>
      </w:pPr>
    </w:p>
    <w:p w14:paraId="40898AB9" w14:textId="0038F40B" w:rsidR="008E08D9" w:rsidRPr="006C68CC" w:rsidRDefault="008E08D9" w:rsidP="008E08D9">
      <w:pPr>
        <w:pStyle w:val="TH"/>
        <w:rPr>
          <w:rFonts w:cs="Arial"/>
        </w:rPr>
      </w:pPr>
      <w:r w:rsidRPr="006C68CC">
        <w:rPr>
          <w:rFonts w:cs="Arial"/>
        </w:rPr>
        <w:t>Table 5.</w:t>
      </w:r>
      <w:r w:rsidRPr="008E08D9">
        <w:rPr>
          <w:rFonts w:cs="Arial" w:hint="eastAsia"/>
        </w:rPr>
        <w:t>6</w:t>
      </w:r>
      <w:r w:rsidRPr="006C68CC">
        <w:rPr>
          <w:rFonts w:cs="Arial"/>
        </w:rPr>
        <w:t>.2.2-2 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4"/>
        <w:gridCol w:w="1862"/>
      </w:tblGrid>
      <w:tr w:rsidR="008E08D9" w14:paraId="1F8B2B43" w14:textId="77777777" w:rsidTr="002D5D5E">
        <w:trPr>
          <w:trHeight w:val="219"/>
          <w:jc w:val="center"/>
        </w:trPr>
        <w:tc>
          <w:tcPr>
            <w:tcW w:w="2894" w:type="dxa"/>
          </w:tcPr>
          <w:p w14:paraId="779BAA1A" w14:textId="77777777" w:rsidR="008E08D9" w:rsidRPr="00F032ED" w:rsidRDefault="008E08D9" w:rsidP="002D5D5E">
            <w:pPr>
              <w:pStyle w:val="TAL"/>
              <w:rPr>
                <w:b/>
                <w:lang w:val="en-US"/>
              </w:rPr>
            </w:pPr>
            <w:r w:rsidRPr="00F032ED">
              <w:rPr>
                <w:b/>
                <w:lang w:val="en-US"/>
              </w:rPr>
              <w:t>Parameters</w:t>
            </w:r>
          </w:p>
        </w:tc>
        <w:tc>
          <w:tcPr>
            <w:tcW w:w="1862" w:type="dxa"/>
          </w:tcPr>
          <w:p w14:paraId="29D9B1EA" w14:textId="77777777" w:rsidR="008E08D9" w:rsidRPr="00F032ED" w:rsidRDefault="008E08D9" w:rsidP="002D5D5E">
            <w:pPr>
              <w:pStyle w:val="TAL"/>
              <w:rPr>
                <w:b/>
                <w:lang w:val="en-US"/>
              </w:rPr>
            </w:pPr>
            <w:r w:rsidRPr="00F032ED">
              <w:rPr>
                <w:b/>
                <w:lang w:val="en-US"/>
              </w:rPr>
              <w:t>Values (dB)</w:t>
            </w:r>
          </w:p>
        </w:tc>
      </w:tr>
      <w:tr w:rsidR="008E08D9" w14:paraId="414D38C6" w14:textId="77777777" w:rsidTr="002D5D5E">
        <w:trPr>
          <w:trHeight w:val="208"/>
          <w:jc w:val="center"/>
        </w:trPr>
        <w:tc>
          <w:tcPr>
            <w:tcW w:w="2894" w:type="dxa"/>
          </w:tcPr>
          <w:p w14:paraId="3907673B" w14:textId="77777777" w:rsidR="008E08D9" w:rsidRPr="00F032ED" w:rsidRDefault="008E08D9" w:rsidP="002D5D5E">
            <w:pPr>
              <w:pStyle w:val="TAL"/>
              <w:rPr>
                <w:lang w:val="en-US"/>
              </w:rPr>
            </w:pPr>
            <w:r w:rsidRPr="00F032ED">
              <w:rPr>
                <w:lang w:val="en-US"/>
              </w:rPr>
              <w:t>Antenna isolation</w:t>
            </w:r>
          </w:p>
        </w:tc>
        <w:tc>
          <w:tcPr>
            <w:tcW w:w="1862" w:type="dxa"/>
          </w:tcPr>
          <w:p w14:paraId="6C101D9E" w14:textId="77777777" w:rsidR="008E08D9" w:rsidRPr="00F032ED" w:rsidRDefault="008E08D9" w:rsidP="002D5D5E">
            <w:pPr>
              <w:pStyle w:val="TAL"/>
              <w:rPr>
                <w:lang w:val="en-US"/>
              </w:rPr>
            </w:pPr>
            <w:r w:rsidRPr="00F032ED">
              <w:rPr>
                <w:lang w:val="en-US"/>
              </w:rPr>
              <w:t>10</w:t>
            </w:r>
          </w:p>
        </w:tc>
      </w:tr>
      <w:tr w:rsidR="008E08D9" w14:paraId="07EAB27E" w14:textId="77777777" w:rsidTr="002D5D5E">
        <w:trPr>
          <w:trHeight w:val="219"/>
          <w:jc w:val="center"/>
        </w:trPr>
        <w:tc>
          <w:tcPr>
            <w:tcW w:w="2894" w:type="dxa"/>
          </w:tcPr>
          <w:p w14:paraId="4A87DFDE" w14:textId="77777777" w:rsidR="008E08D9" w:rsidRPr="00F032ED" w:rsidRDefault="008E08D9" w:rsidP="002D5D5E">
            <w:pPr>
              <w:pStyle w:val="TAL"/>
              <w:rPr>
                <w:lang w:val="en-US"/>
              </w:rPr>
            </w:pPr>
            <w:r w:rsidRPr="00F032ED">
              <w:rPr>
                <w:lang w:val="en-US"/>
              </w:rPr>
              <w:t>PCB isolation PA-PA</w:t>
            </w:r>
          </w:p>
        </w:tc>
        <w:tc>
          <w:tcPr>
            <w:tcW w:w="1862" w:type="dxa"/>
          </w:tcPr>
          <w:p w14:paraId="59A41C9E" w14:textId="77777777" w:rsidR="008E08D9" w:rsidRPr="00F032ED" w:rsidRDefault="008E08D9" w:rsidP="002D5D5E">
            <w:pPr>
              <w:pStyle w:val="TAL"/>
              <w:rPr>
                <w:lang w:val="en-US"/>
              </w:rPr>
            </w:pPr>
            <w:r w:rsidRPr="00F032ED">
              <w:rPr>
                <w:lang w:val="en-US"/>
              </w:rPr>
              <w:t>60</w:t>
            </w:r>
          </w:p>
        </w:tc>
      </w:tr>
      <w:tr w:rsidR="008E08D9" w14:paraId="501641C3" w14:textId="77777777" w:rsidTr="002D5D5E">
        <w:trPr>
          <w:trHeight w:val="208"/>
          <w:jc w:val="center"/>
        </w:trPr>
        <w:tc>
          <w:tcPr>
            <w:tcW w:w="2894" w:type="dxa"/>
          </w:tcPr>
          <w:p w14:paraId="51CE3E20" w14:textId="77777777" w:rsidR="008E08D9" w:rsidRPr="00F032ED" w:rsidRDefault="008E08D9" w:rsidP="002D5D5E">
            <w:pPr>
              <w:pStyle w:val="TAL"/>
              <w:rPr>
                <w:lang w:val="en-US"/>
              </w:rPr>
            </w:pPr>
            <w:r w:rsidRPr="00F032ED">
              <w:rPr>
                <w:lang w:val="en-US"/>
              </w:rPr>
              <w:t>Diplexer isolation</w:t>
            </w:r>
          </w:p>
        </w:tc>
        <w:tc>
          <w:tcPr>
            <w:tcW w:w="1862" w:type="dxa"/>
          </w:tcPr>
          <w:p w14:paraId="70322DDC" w14:textId="77777777" w:rsidR="008E08D9" w:rsidRPr="00F032ED" w:rsidRDefault="008E08D9" w:rsidP="002D5D5E">
            <w:pPr>
              <w:pStyle w:val="TAL"/>
              <w:rPr>
                <w:lang w:val="en-US"/>
              </w:rPr>
            </w:pPr>
            <w:r w:rsidRPr="00F032ED">
              <w:rPr>
                <w:lang w:val="en-US"/>
              </w:rPr>
              <w:t>15</w:t>
            </w:r>
          </w:p>
        </w:tc>
      </w:tr>
      <w:tr w:rsidR="008E08D9" w14:paraId="6BCE6B70" w14:textId="77777777" w:rsidTr="002D5D5E">
        <w:trPr>
          <w:trHeight w:val="219"/>
          <w:jc w:val="center"/>
        </w:trPr>
        <w:tc>
          <w:tcPr>
            <w:tcW w:w="2894" w:type="dxa"/>
          </w:tcPr>
          <w:p w14:paraId="00E5C4F6" w14:textId="77777777" w:rsidR="008E08D9" w:rsidRPr="00F032ED" w:rsidRDefault="008E08D9" w:rsidP="002D5D5E">
            <w:pPr>
              <w:pStyle w:val="TAL"/>
              <w:rPr>
                <w:lang w:val="en-US"/>
              </w:rPr>
            </w:pPr>
            <w:r w:rsidRPr="00F032ED">
              <w:rPr>
                <w:rFonts w:hint="eastAsia"/>
                <w:lang w:val="en-US"/>
              </w:rPr>
              <w:t>Triplexer isolation</w:t>
            </w:r>
          </w:p>
        </w:tc>
        <w:tc>
          <w:tcPr>
            <w:tcW w:w="1862" w:type="dxa"/>
          </w:tcPr>
          <w:p w14:paraId="09C1D328" w14:textId="77777777" w:rsidR="008E08D9" w:rsidRPr="00F032ED" w:rsidRDefault="008E08D9" w:rsidP="002D5D5E">
            <w:pPr>
              <w:pStyle w:val="TAL"/>
              <w:rPr>
                <w:lang w:val="en-US"/>
              </w:rPr>
            </w:pPr>
            <w:r w:rsidRPr="00F032ED">
              <w:rPr>
                <w:rFonts w:hint="eastAsia"/>
                <w:lang w:val="en-US"/>
              </w:rPr>
              <w:t>15</w:t>
            </w:r>
          </w:p>
        </w:tc>
      </w:tr>
      <w:tr w:rsidR="008E08D9" w14:paraId="65F388AB" w14:textId="77777777" w:rsidTr="002D5D5E">
        <w:trPr>
          <w:trHeight w:val="427"/>
          <w:jc w:val="center"/>
        </w:trPr>
        <w:tc>
          <w:tcPr>
            <w:tcW w:w="2894" w:type="dxa"/>
            <w:vAlign w:val="center"/>
          </w:tcPr>
          <w:p w14:paraId="68FC9F15" w14:textId="77777777" w:rsidR="008E08D9" w:rsidRPr="007C15B7" w:rsidRDefault="008E08D9" w:rsidP="002D5D5E">
            <w:pPr>
              <w:pStyle w:val="TAL"/>
              <w:rPr>
                <w:lang w:val="en-US"/>
              </w:rPr>
            </w:pPr>
            <w:r w:rsidRPr="007C15B7">
              <w:rPr>
                <w:rFonts w:hint="eastAsia"/>
                <w:lang w:val="en-US"/>
              </w:rPr>
              <w:t>Tx duplexer rejection at Rx Band</w:t>
            </w:r>
          </w:p>
        </w:tc>
        <w:tc>
          <w:tcPr>
            <w:tcW w:w="1862" w:type="dxa"/>
          </w:tcPr>
          <w:p w14:paraId="3E6FE6BC" w14:textId="77777777" w:rsidR="008E08D9" w:rsidRPr="00F032ED" w:rsidRDefault="008E08D9" w:rsidP="002D5D5E">
            <w:pPr>
              <w:pStyle w:val="TAL"/>
              <w:rPr>
                <w:lang w:val="en-US"/>
              </w:rPr>
            </w:pPr>
            <w:r w:rsidRPr="00F032ED">
              <w:rPr>
                <w:rFonts w:hint="eastAsia"/>
                <w:lang w:val="en-US"/>
              </w:rPr>
              <w:t>50</w:t>
            </w:r>
          </w:p>
        </w:tc>
      </w:tr>
    </w:tbl>
    <w:p w14:paraId="4ACF082C" w14:textId="77777777" w:rsidR="008E08D9" w:rsidRPr="00F70149" w:rsidRDefault="008E08D9" w:rsidP="008E08D9">
      <w:pPr>
        <w:pStyle w:val="Caption"/>
        <w:jc w:val="center"/>
      </w:pPr>
    </w:p>
    <w:p w14:paraId="63E78942" w14:textId="77777777" w:rsidR="008E08D9" w:rsidRPr="00C013B0" w:rsidRDefault="008E08D9" w:rsidP="008E08D9">
      <w:pPr>
        <w:rPr>
          <w:rFonts w:eastAsia="MS Mincho"/>
        </w:rPr>
      </w:pPr>
      <w:r w:rsidRPr="00C013B0">
        <w:rPr>
          <w:rFonts w:eastAsia="MS Mincho"/>
        </w:rPr>
        <w:t>Based on these parameters we get the following MSD.</w:t>
      </w:r>
    </w:p>
    <w:p w14:paraId="44899CD1" w14:textId="579A4348" w:rsidR="008E08D9" w:rsidRPr="00A20126" w:rsidRDefault="008E08D9" w:rsidP="008E08D9">
      <w:pPr>
        <w:pStyle w:val="TH"/>
        <w:rPr>
          <w:rFonts w:cs="Arial"/>
        </w:rPr>
      </w:pPr>
      <w:r w:rsidRPr="000469EC">
        <w:rPr>
          <w:rFonts w:cs="Arial"/>
        </w:rPr>
        <w:t xml:space="preserve">Table </w:t>
      </w:r>
      <w:r w:rsidRPr="00A20126">
        <w:rPr>
          <w:rFonts w:cs="Arial"/>
        </w:rPr>
        <w:t>5.</w:t>
      </w:r>
      <w:r>
        <w:rPr>
          <w:rFonts w:cs="Arial"/>
        </w:rPr>
        <w:t>6</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E08D9" w14:paraId="31C3C80B"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E51D0B8" w14:textId="77777777" w:rsidR="008E08D9" w:rsidRDefault="008E08D9" w:rsidP="002D5D5E">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3C11808" w14:textId="77777777" w:rsidR="008E08D9" w:rsidRDefault="008E08D9" w:rsidP="002D5D5E">
            <w:pPr>
              <w:pStyle w:val="TAH"/>
            </w:pPr>
            <w:r>
              <w:t>Source of IMD</w:t>
            </w:r>
          </w:p>
        </w:tc>
      </w:tr>
      <w:tr w:rsidR="008E08D9" w14:paraId="7951D95A"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DE1F5E" w14:textId="77777777" w:rsidR="008E08D9" w:rsidRDefault="008E08D9" w:rsidP="002D5D5E">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A663D07" w14:textId="77777777" w:rsidR="008E08D9" w:rsidRDefault="008E08D9" w:rsidP="002D5D5E">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6F401440" w14:textId="77777777" w:rsidR="008E08D9" w:rsidRDefault="008E08D9" w:rsidP="002D5D5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855CBDF" w14:textId="77777777" w:rsidR="008E08D9" w:rsidRDefault="008E08D9" w:rsidP="002D5D5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E7ADDC9" w14:textId="77777777" w:rsidR="008E08D9" w:rsidRDefault="008E08D9" w:rsidP="002D5D5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9B5591" w14:textId="77777777" w:rsidR="008E08D9" w:rsidRDefault="008E08D9" w:rsidP="002D5D5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42E6495" w14:textId="77777777" w:rsidR="008E08D9" w:rsidRDefault="008E08D9" w:rsidP="002D5D5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2D577DB" w14:textId="77777777" w:rsidR="008E08D9" w:rsidRDefault="008E08D9" w:rsidP="002D5D5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263CA39" w14:textId="77777777" w:rsidR="008E08D9" w:rsidRDefault="008E08D9" w:rsidP="002D5D5E">
            <w:pPr>
              <w:pStyle w:val="TAH"/>
            </w:pPr>
          </w:p>
        </w:tc>
      </w:tr>
      <w:tr w:rsidR="008E08D9" w14:paraId="7B5AE1DB"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0C3A38" w14:textId="77777777" w:rsidR="008E08D9" w:rsidRDefault="008E08D9" w:rsidP="002D5D5E">
            <w:pPr>
              <w:pStyle w:val="TAC"/>
              <w:rPr>
                <w:lang w:eastAsia="zh-CN"/>
              </w:rPr>
            </w:pPr>
            <w:r>
              <w:rPr>
                <w:color w:val="000000"/>
                <w:lang w:eastAsia="zh-CN"/>
              </w:rPr>
              <w:t>CA_n3-n75-n78</w:t>
            </w:r>
          </w:p>
        </w:tc>
        <w:tc>
          <w:tcPr>
            <w:tcW w:w="1146" w:type="dxa"/>
            <w:tcBorders>
              <w:top w:val="single" w:sz="4" w:space="0" w:color="auto"/>
              <w:left w:val="single" w:sz="4" w:space="0" w:color="auto"/>
              <w:right w:val="single" w:sz="4" w:space="0" w:color="auto"/>
            </w:tcBorders>
            <w:vAlign w:val="center"/>
          </w:tcPr>
          <w:p w14:paraId="74225F2A" w14:textId="77777777" w:rsidR="008E08D9" w:rsidRDefault="008E08D9" w:rsidP="002D5D5E">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65A9D2E1" w14:textId="77777777" w:rsidR="008E08D9" w:rsidRPr="00C6438D" w:rsidRDefault="008E08D9" w:rsidP="002D5D5E">
            <w:pPr>
              <w:pStyle w:val="TAC"/>
              <w:rPr>
                <w:lang w:eastAsia="zh-CN"/>
              </w:rPr>
            </w:pPr>
            <w:r w:rsidRPr="00C6438D">
              <w:t>17</w:t>
            </w:r>
            <w:r>
              <w:t>2</w:t>
            </w:r>
            <w:r w:rsidRPr="00C6438D">
              <w:t>0</w:t>
            </w:r>
          </w:p>
        </w:tc>
        <w:tc>
          <w:tcPr>
            <w:tcW w:w="964" w:type="dxa"/>
            <w:tcBorders>
              <w:top w:val="single" w:sz="4" w:space="0" w:color="auto"/>
              <w:left w:val="single" w:sz="4" w:space="0" w:color="auto"/>
              <w:right w:val="single" w:sz="4" w:space="0" w:color="auto"/>
            </w:tcBorders>
          </w:tcPr>
          <w:p w14:paraId="3F0BEF0F" w14:textId="77777777" w:rsidR="008E08D9" w:rsidRPr="00C6438D" w:rsidRDefault="008E08D9"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47DEECD0" w14:textId="77777777" w:rsidR="008E08D9" w:rsidRPr="00C6438D" w:rsidRDefault="008E08D9"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4E2FC3A6" w14:textId="77777777" w:rsidR="008E08D9" w:rsidRPr="00C6438D" w:rsidRDefault="008E08D9" w:rsidP="002D5D5E">
            <w:pPr>
              <w:pStyle w:val="TAC"/>
              <w:rPr>
                <w:lang w:eastAsia="zh-CN"/>
              </w:rPr>
            </w:pPr>
            <w:r w:rsidRPr="00C6438D">
              <w:t>18</w:t>
            </w:r>
            <w:r>
              <w:t>1</w:t>
            </w:r>
            <w:r w:rsidRPr="00C6438D">
              <w:t>5</w:t>
            </w:r>
          </w:p>
        </w:tc>
        <w:tc>
          <w:tcPr>
            <w:tcW w:w="977" w:type="dxa"/>
            <w:tcBorders>
              <w:top w:val="single" w:sz="4" w:space="0" w:color="auto"/>
              <w:left w:val="single" w:sz="4" w:space="0" w:color="auto"/>
              <w:bottom w:val="single" w:sz="4" w:space="0" w:color="auto"/>
              <w:right w:val="single" w:sz="4" w:space="0" w:color="auto"/>
            </w:tcBorders>
          </w:tcPr>
          <w:p w14:paraId="19719A36" w14:textId="77777777" w:rsidR="008E08D9" w:rsidRPr="00C6438D" w:rsidRDefault="008E08D9"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3635DA77" w14:textId="77777777" w:rsidR="008E08D9" w:rsidRPr="00A1115A" w:rsidRDefault="008E08D9" w:rsidP="002D5D5E">
            <w:pPr>
              <w:pStyle w:val="TAC"/>
            </w:pPr>
            <w:r w:rsidRPr="00A1115A">
              <w:t>FDD</w:t>
            </w:r>
          </w:p>
        </w:tc>
        <w:tc>
          <w:tcPr>
            <w:tcW w:w="1057" w:type="dxa"/>
            <w:tcBorders>
              <w:top w:val="single" w:sz="4" w:space="0" w:color="auto"/>
              <w:left w:val="single" w:sz="4" w:space="0" w:color="auto"/>
              <w:right w:val="single" w:sz="4" w:space="0" w:color="auto"/>
            </w:tcBorders>
          </w:tcPr>
          <w:p w14:paraId="4B0AE0B2" w14:textId="77777777" w:rsidR="008E08D9" w:rsidRDefault="008E08D9" w:rsidP="002D5D5E">
            <w:pPr>
              <w:pStyle w:val="TAC"/>
              <w:rPr>
                <w:lang w:eastAsia="zh-CN"/>
              </w:rPr>
            </w:pPr>
            <w:r>
              <w:t>N/A</w:t>
            </w:r>
          </w:p>
        </w:tc>
      </w:tr>
      <w:tr w:rsidR="008E08D9" w14:paraId="21E7D4A5"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977C8D" w14:textId="77777777" w:rsidR="008E08D9" w:rsidRDefault="008E08D9"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6921FF1" w14:textId="77777777" w:rsidR="008E08D9" w:rsidRDefault="008E08D9" w:rsidP="002D5D5E">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7EE0178B" w14:textId="77777777" w:rsidR="008E08D9" w:rsidRPr="00C6438D" w:rsidRDefault="008E08D9"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75F43C22" w14:textId="77777777" w:rsidR="008E08D9" w:rsidRPr="00C6438D" w:rsidRDefault="008E08D9"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35B3E24F" w14:textId="77777777" w:rsidR="008E08D9" w:rsidRPr="00C6438D" w:rsidRDefault="008E08D9"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50FDB136" w14:textId="77777777" w:rsidR="008E08D9" w:rsidRPr="00C6438D" w:rsidRDefault="008E08D9" w:rsidP="002D5D5E">
            <w:pPr>
              <w:pStyle w:val="TAC"/>
              <w:rPr>
                <w:lang w:eastAsia="zh-CN"/>
              </w:rPr>
            </w:pPr>
            <w:r w:rsidRPr="00C6438D">
              <w:t>1450</w:t>
            </w:r>
          </w:p>
        </w:tc>
        <w:tc>
          <w:tcPr>
            <w:tcW w:w="977" w:type="dxa"/>
            <w:tcBorders>
              <w:top w:val="single" w:sz="4" w:space="0" w:color="auto"/>
              <w:left w:val="single" w:sz="4" w:space="0" w:color="auto"/>
              <w:bottom w:val="single" w:sz="4" w:space="0" w:color="auto"/>
              <w:right w:val="single" w:sz="4" w:space="0" w:color="auto"/>
            </w:tcBorders>
          </w:tcPr>
          <w:p w14:paraId="2F844D85" w14:textId="77777777" w:rsidR="008E08D9" w:rsidRPr="00C6438D" w:rsidRDefault="008E08D9" w:rsidP="002D5D5E">
            <w:pPr>
              <w:pStyle w:val="TAC"/>
              <w:rPr>
                <w:lang w:eastAsia="zh-CN"/>
              </w:rPr>
            </w:pPr>
            <w:r>
              <w:rPr>
                <w:rFonts w:eastAsia="Malgun Gothic"/>
                <w:lang w:eastAsia="ko-KR"/>
              </w:rPr>
              <w:t>10.8</w:t>
            </w:r>
          </w:p>
        </w:tc>
        <w:tc>
          <w:tcPr>
            <w:tcW w:w="828" w:type="dxa"/>
            <w:tcBorders>
              <w:top w:val="single" w:sz="4" w:space="0" w:color="auto"/>
              <w:left w:val="single" w:sz="4" w:space="0" w:color="auto"/>
              <w:right w:val="single" w:sz="4" w:space="0" w:color="auto"/>
            </w:tcBorders>
          </w:tcPr>
          <w:p w14:paraId="019EA62F" w14:textId="77777777" w:rsidR="008E08D9" w:rsidRPr="00A1115A" w:rsidRDefault="008E08D9" w:rsidP="002D5D5E">
            <w:pPr>
              <w:pStyle w:val="TAC"/>
            </w:pPr>
            <w:r w:rsidRPr="00A1115A">
              <w:t>SDL</w:t>
            </w:r>
          </w:p>
        </w:tc>
        <w:tc>
          <w:tcPr>
            <w:tcW w:w="1057" w:type="dxa"/>
            <w:tcBorders>
              <w:top w:val="single" w:sz="4" w:space="0" w:color="auto"/>
              <w:left w:val="single" w:sz="4" w:space="0" w:color="auto"/>
              <w:right w:val="single" w:sz="4" w:space="0" w:color="auto"/>
            </w:tcBorders>
          </w:tcPr>
          <w:p w14:paraId="3E5A1BC3" w14:textId="77777777" w:rsidR="008E08D9" w:rsidRDefault="008E08D9" w:rsidP="002D5D5E">
            <w:pPr>
              <w:pStyle w:val="TAC"/>
              <w:rPr>
                <w:lang w:eastAsia="zh-CN"/>
              </w:rPr>
            </w:pPr>
            <w:r>
              <w:t>IMD4</w:t>
            </w:r>
          </w:p>
        </w:tc>
      </w:tr>
      <w:tr w:rsidR="008E08D9" w14:paraId="54D9954D"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D583D9" w14:textId="77777777" w:rsidR="008E08D9" w:rsidRDefault="008E08D9" w:rsidP="002D5D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3007BA" w14:textId="77777777" w:rsidR="008E08D9" w:rsidRDefault="008E08D9" w:rsidP="002D5D5E">
            <w:pPr>
              <w:pStyle w:val="TAC"/>
              <w:rPr>
                <w:lang w:eastAsia="zh-CN"/>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CA559FC" w14:textId="77777777" w:rsidR="008E08D9" w:rsidRPr="00C6438D" w:rsidRDefault="008E08D9" w:rsidP="002D5D5E">
            <w:pPr>
              <w:pStyle w:val="TAC"/>
              <w:rPr>
                <w:lang w:eastAsia="zh-CN"/>
              </w:rPr>
            </w:pPr>
            <w:r>
              <w:t>3700</w:t>
            </w:r>
          </w:p>
        </w:tc>
        <w:tc>
          <w:tcPr>
            <w:tcW w:w="964" w:type="dxa"/>
            <w:tcBorders>
              <w:top w:val="single" w:sz="4" w:space="0" w:color="auto"/>
              <w:left w:val="single" w:sz="4" w:space="0" w:color="auto"/>
              <w:bottom w:val="single" w:sz="4" w:space="0" w:color="auto"/>
              <w:right w:val="single" w:sz="4" w:space="0" w:color="auto"/>
            </w:tcBorders>
          </w:tcPr>
          <w:p w14:paraId="6E7A1CA5" w14:textId="77777777" w:rsidR="008E08D9" w:rsidRPr="00C6438D" w:rsidRDefault="008E08D9" w:rsidP="002D5D5E">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A9C8C5" w14:textId="77777777" w:rsidR="008E08D9" w:rsidRPr="00C6438D" w:rsidRDefault="008E08D9" w:rsidP="002D5D5E">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881DE2" w14:textId="77777777" w:rsidR="008E08D9" w:rsidRPr="00C6438D" w:rsidRDefault="008E08D9" w:rsidP="002D5D5E">
            <w:pPr>
              <w:pStyle w:val="TAC"/>
              <w:rPr>
                <w:lang w:eastAsia="zh-CN"/>
              </w:rPr>
            </w:pPr>
            <w:r>
              <w:t>3700</w:t>
            </w:r>
          </w:p>
        </w:tc>
        <w:tc>
          <w:tcPr>
            <w:tcW w:w="977" w:type="dxa"/>
            <w:tcBorders>
              <w:top w:val="single" w:sz="4" w:space="0" w:color="auto"/>
              <w:left w:val="single" w:sz="4" w:space="0" w:color="auto"/>
              <w:bottom w:val="single" w:sz="4" w:space="0" w:color="auto"/>
              <w:right w:val="single" w:sz="4" w:space="0" w:color="auto"/>
            </w:tcBorders>
          </w:tcPr>
          <w:p w14:paraId="61EF4BA7" w14:textId="77777777" w:rsidR="008E08D9" w:rsidRPr="00C6438D" w:rsidRDefault="008E08D9" w:rsidP="002D5D5E">
            <w:pPr>
              <w:pStyle w:val="TAC"/>
              <w:rPr>
                <w:lang w:eastAsia="zh-CN"/>
              </w:rPr>
            </w:pPr>
            <w:r w:rsidRPr="00C6438D">
              <w:t>N/A</w:t>
            </w:r>
          </w:p>
        </w:tc>
        <w:tc>
          <w:tcPr>
            <w:tcW w:w="828" w:type="dxa"/>
            <w:tcBorders>
              <w:top w:val="single" w:sz="4" w:space="0" w:color="auto"/>
              <w:left w:val="single" w:sz="4" w:space="0" w:color="auto"/>
              <w:bottom w:val="single" w:sz="4" w:space="0" w:color="auto"/>
              <w:right w:val="single" w:sz="4" w:space="0" w:color="auto"/>
            </w:tcBorders>
          </w:tcPr>
          <w:p w14:paraId="34363CBB" w14:textId="77777777" w:rsidR="008E08D9" w:rsidRPr="00A1115A" w:rsidRDefault="008E08D9" w:rsidP="002D5D5E">
            <w:pPr>
              <w:pStyle w:val="TAC"/>
            </w:pPr>
            <w:r>
              <w:t>T</w:t>
            </w:r>
            <w:r w:rsidRPr="00A1115A">
              <w:t>DD</w:t>
            </w:r>
          </w:p>
        </w:tc>
        <w:tc>
          <w:tcPr>
            <w:tcW w:w="1057" w:type="dxa"/>
            <w:tcBorders>
              <w:top w:val="single" w:sz="4" w:space="0" w:color="auto"/>
              <w:left w:val="single" w:sz="4" w:space="0" w:color="auto"/>
              <w:bottom w:val="single" w:sz="4" w:space="0" w:color="auto"/>
              <w:right w:val="single" w:sz="4" w:space="0" w:color="auto"/>
            </w:tcBorders>
          </w:tcPr>
          <w:p w14:paraId="1FC49D77" w14:textId="77777777" w:rsidR="008E08D9" w:rsidRDefault="008E08D9" w:rsidP="002D5D5E">
            <w:pPr>
              <w:pStyle w:val="TAC"/>
              <w:rPr>
                <w:lang w:eastAsia="zh-CN"/>
              </w:rPr>
            </w:pPr>
            <w:r>
              <w:t>N/A</w:t>
            </w:r>
          </w:p>
        </w:tc>
      </w:tr>
      <w:tr w:rsidR="008E08D9" w14:paraId="554DFF90"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419838" w14:textId="77777777" w:rsidR="008E08D9" w:rsidRDefault="008E08D9" w:rsidP="002D5D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796FBE" w14:textId="77777777" w:rsidR="008E08D9" w:rsidRDefault="008E08D9" w:rsidP="002D5D5E">
            <w:pPr>
              <w:pStyle w:val="TAC"/>
              <w:rPr>
                <w:color w:val="000000"/>
                <w:lang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AC085DF" w14:textId="77777777" w:rsidR="008E08D9" w:rsidRPr="002C381F" w:rsidRDefault="008E08D9" w:rsidP="002D5D5E">
            <w:pPr>
              <w:pStyle w:val="TAC"/>
              <w:rPr>
                <w:rFonts w:eastAsia="DengXian"/>
                <w:lang w:eastAsia="zh-CN"/>
              </w:rPr>
            </w:pPr>
            <w:r w:rsidRPr="002C381F">
              <w:rPr>
                <w:rFonts w:eastAsia="DengXian" w:hint="eastAsia"/>
                <w:lang w:eastAsia="zh-CN"/>
              </w:rPr>
              <w:t>1</w:t>
            </w:r>
            <w:r w:rsidRPr="002C381F">
              <w:rPr>
                <w:rFonts w:eastAsia="DengXian"/>
                <w:lang w:eastAsia="zh-CN"/>
              </w:rPr>
              <w:t>770</w:t>
            </w:r>
          </w:p>
        </w:tc>
        <w:tc>
          <w:tcPr>
            <w:tcW w:w="964" w:type="dxa"/>
            <w:tcBorders>
              <w:top w:val="single" w:sz="4" w:space="0" w:color="auto"/>
              <w:left w:val="single" w:sz="4" w:space="0" w:color="auto"/>
              <w:bottom w:val="single" w:sz="4" w:space="0" w:color="auto"/>
              <w:right w:val="single" w:sz="4" w:space="0" w:color="auto"/>
            </w:tcBorders>
          </w:tcPr>
          <w:p w14:paraId="36DC782E" w14:textId="77777777" w:rsidR="008E08D9" w:rsidRDefault="008E08D9" w:rsidP="002D5D5E">
            <w:pPr>
              <w:pStyle w:val="TAC"/>
              <w:rPr>
                <w:rFonts w:eastAsia="Malgun Gothic"/>
                <w:lang w:eastAsia="ko-KR"/>
              </w:rPr>
            </w:pPr>
            <w:r w:rsidRPr="00C6438D">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FB5C95" w14:textId="77777777" w:rsidR="008E08D9" w:rsidRDefault="008E08D9" w:rsidP="002D5D5E">
            <w:pPr>
              <w:pStyle w:val="TAC"/>
              <w:rPr>
                <w:rFonts w:eastAsia="Malgun Gothic"/>
                <w:lang w:eastAsia="ko-KR"/>
              </w:rPr>
            </w:pPr>
            <w:r w:rsidRPr="00C6438D">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1B9672" w14:textId="77777777" w:rsidR="008E08D9" w:rsidRPr="002C381F" w:rsidRDefault="008E08D9" w:rsidP="002D5D5E">
            <w:pPr>
              <w:pStyle w:val="TAC"/>
              <w:rPr>
                <w:rFonts w:eastAsia="DengXian"/>
                <w:lang w:eastAsia="zh-CN"/>
              </w:rPr>
            </w:pPr>
            <w:r w:rsidRPr="002C381F">
              <w:rPr>
                <w:rFonts w:eastAsia="DengXian" w:hint="eastAsia"/>
                <w:lang w:eastAsia="zh-CN"/>
              </w:rPr>
              <w:t>1</w:t>
            </w:r>
            <w:r w:rsidRPr="002C381F">
              <w:rPr>
                <w:rFonts w:eastAsia="DengXian"/>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7D6776D7" w14:textId="77777777" w:rsidR="008E08D9" w:rsidRPr="00C6438D" w:rsidRDefault="008E08D9" w:rsidP="002D5D5E">
            <w:pPr>
              <w:pStyle w:val="TAC"/>
            </w:pPr>
            <w:r w:rsidRPr="00C6438D">
              <w:t>N/A</w:t>
            </w:r>
          </w:p>
        </w:tc>
        <w:tc>
          <w:tcPr>
            <w:tcW w:w="828" w:type="dxa"/>
            <w:tcBorders>
              <w:top w:val="single" w:sz="4" w:space="0" w:color="auto"/>
              <w:left w:val="single" w:sz="4" w:space="0" w:color="auto"/>
              <w:bottom w:val="single" w:sz="4" w:space="0" w:color="auto"/>
              <w:right w:val="single" w:sz="4" w:space="0" w:color="auto"/>
            </w:tcBorders>
          </w:tcPr>
          <w:p w14:paraId="054717BC" w14:textId="77777777" w:rsidR="008E08D9" w:rsidRDefault="008E08D9" w:rsidP="002D5D5E">
            <w:pPr>
              <w:pStyle w:val="TAC"/>
            </w:pPr>
            <w:r w:rsidRPr="00A1115A">
              <w:t>FDD</w:t>
            </w:r>
          </w:p>
        </w:tc>
        <w:tc>
          <w:tcPr>
            <w:tcW w:w="1057" w:type="dxa"/>
            <w:tcBorders>
              <w:top w:val="single" w:sz="4" w:space="0" w:color="auto"/>
              <w:left w:val="single" w:sz="4" w:space="0" w:color="auto"/>
              <w:bottom w:val="single" w:sz="4" w:space="0" w:color="auto"/>
              <w:right w:val="single" w:sz="4" w:space="0" w:color="auto"/>
            </w:tcBorders>
          </w:tcPr>
          <w:p w14:paraId="13664411" w14:textId="77777777" w:rsidR="008E08D9" w:rsidRDefault="008E08D9" w:rsidP="002D5D5E">
            <w:pPr>
              <w:pStyle w:val="TAC"/>
            </w:pPr>
            <w:r>
              <w:t>N/A</w:t>
            </w:r>
          </w:p>
        </w:tc>
      </w:tr>
      <w:tr w:rsidR="008E08D9" w14:paraId="2B367134"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522AC7" w14:textId="77777777" w:rsidR="008E08D9" w:rsidRDefault="008E08D9" w:rsidP="002D5D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3FEA9C" w14:textId="77777777" w:rsidR="008E08D9" w:rsidRDefault="008E08D9" w:rsidP="002D5D5E">
            <w:pPr>
              <w:pStyle w:val="TAC"/>
              <w:rPr>
                <w:color w:val="000000"/>
                <w:lang w:eastAsia="zh-CN"/>
              </w:rPr>
            </w:pPr>
            <w:r>
              <w:rPr>
                <w:color w:val="000000"/>
              </w:rPr>
              <w:t>n75</w:t>
            </w:r>
          </w:p>
        </w:tc>
        <w:tc>
          <w:tcPr>
            <w:tcW w:w="960" w:type="dxa"/>
            <w:tcBorders>
              <w:top w:val="single" w:sz="4" w:space="0" w:color="auto"/>
              <w:left w:val="single" w:sz="4" w:space="0" w:color="auto"/>
              <w:bottom w:val="single" w:sz="4" w:space="0" w:color="auto"/>
              <w:right w:val="single" w:sz="4" w:space="0" w:color="auto"/>
            </w:tcBorders>
          </w:tcPr>
          <w:p w14:paraId="1A18461B" w14:textId="77777777" w:rsidR="008E08D9" w:rsidRDefault="008E08D9" w:rsidP="002D5D5E">
            <w:pPr>
              <w:pStyle w:val="TAC"/>
            </w:pPr>
            <w:r w:rsidRPr="00C6438D">
              <w:t>N/A</w:t>
            </w:r>
          </w:p>
        </w:tc>
        <w:tc>
          <w:tcPr>
            <w:tcW w:w="964" w:type="dxa"/>
            <w:tcBorders>
              <w:top w:val="single" w:sz="4" w:space="0" w:color="auto"/>
              <w:left w:val="single" w:sz="4" w:space="0" w:color="auto"/>
              <w:bottom w:val="single" w:sz="4" w:space="0" w:color="auto"/>
              <w:right w:val="single" w:sz="4" w:space="0" w:color="auto"/>
            </w:tcBorders>
          </w:tcPr>
          <w:p w14:paraId="30462EB6" w14:textId="77777777" w:rsidR="008E08D9" w:rsidRDefault="008E08D9" w:rsidP="002D5D5E">
            <w:pPr>
              <w:pStyle w:val="TAC"/>
              <w:rPr>
                <w:rFonts w:eastAsia="Malgun Gothic"/>
                <w:lang w:eastAsia="ko-KR"/>
              </w:rPr>
            </w:pPr>
            <w:r w:rsidRPr="00C6438D">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7AB8BD" w14:textId="77777777" w:rsidR="008E08D9" w:rsidRDefault="008E08D9" w:rsidP="002D5D5E">
            <w:pPr>
              <w:pStyle w:val="TAC"/>
              <w:rPr>
                <w:rFonts w:eastAsia="Malgun Gothic"/>
                <w:lang w:eastAsia="ko-KR"/>
              </w:rPr>
            </w:pPr>
            <w:r w:rsidRPr="00C6438D">
              <w:t>N/A</w:t>
            </w:r>
          </w:p>
        </w:tc>
        <w:tc>
          <w:tcPr>
            <w:tcW w:w="960" w:type="dxa"/>
            <w:tcBorders>
              <w:top w:val="single" w:sz="4" w:space="0" w:color="auto"/>
              <w:left w:val="single" w:sz="4" w:space="0" w:color="auto"/>
              <w:bottom w:val="single" w:sz="4" w:space="0" w:color="auto"/>
              <w:right w:val="single" w:sz="4" w:space="0" w:color="auto"/>
            </w:tcBorders>
          </w:tcPr>
          <w:p w14:paraId="720DDC1C" w14:textId="77777777" w:rsidR="008E08D9" w:rsidRPr="002C381F" w:rsidRDefault="008E08D9" w:rsidP="002D5D5E">
            <w:pPr>
              <w:pStyle w:val="TAC"/>
              <w:rPr>
                <w:rFonts w:eastAsia="DengXian"/>
                <w:lang w:eastAsia="zh-CN"/>
              </w:rPr>
            </w:pPr>
            <w:r w:rsidRPr="002C381F">
              <w:rPr>
                <w:rFonts w:eastAsia="DengXian" w:hint="eastAsia"/>
                <w:lang w:eastAsia="zh-CN"/>
              </w:rPr>
              <w:t>1</w:t>
            </w:r>
            <w:r w:rsidRPr="002C381F">
              <w:rPr>
                <w:rFonts w:eastAsia="DengXian"/>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18C219E2" w14:textId="77777777" w:rsidR="008E08D9" w:rsidRPr="002C381F" w:rsidRDefault="008E08D9" w:rsidP="002D5D5E">
            <w:pPr>
              <w:pStyle w:val="TAC"/>
              <w:rPr>
                <w:rFonts w:eastAsia="DengXian"/>
                <w:lang w:eastAsia="zh-CN"/>
              </w:rPr>
            </w:pPr>
            <w:r w:rsidRPr="002C381F">
              <w:rPr>
                <w:rFonts w:eastAsia="DengXian" w:hint="eastAsia"/>
                <w:lang w:eastAsia="zh-CN"/>
              </w:rPr>
              <w:t>1</w:t>
            </w:r>
            <w:r w:rsidRPr="002C381F">
              <w:rPr>
                <w:rFonts w:eastAsia="DengXian"/>
                <w:lang w:eastAsia="zh-CN"/>
              </w:rPr>
              <w:t>.0</w:t>
            </w:r>
          </w:p>
        </w:tc>
        <w:tc>
          <w:tcPr>
            <w:tcW w:w="828" w:type="dxa"/>
            <w:tcBorders>
              <w:top w:val="single" w:sz="4" w:space="0" w:color="auto"/>
              <w:left w:val="single" w:sz="4" w:space="0" w:color="auto"/>
              <w:bottom w:val="single" w:sz="4" w:space="0" w:color="auto"/>
              <w:right w:val="single" w:sz="4" w:space="0" w:color="auto"/>
            </w:tcBorders>
          </w:tcPr>
          <w:p w14:paraId="6967A261" w14:textId="77777777" w:rsidR="008E08D9" w:rsidRDefault="008E08D9" w:rsidP="002D5D5E">
            <w:pPr>
              <w:pStyle w:val="TAC"/>
            </w:pPr>
            <w:r w:rsidRPr="00A1115A">
              <w:t>SDL</w:t>
            </w:r>
          </w:p>
        </w:tc>
        <w:tc>
          <w:tcPr>
            <w:tcW w:w="1057" w:type="dxa"/>
            <w:tcBorders>
              <w:top w:val="single" w:sz="4" w:space="0" w:color="auto"/>
              <w:left w:val="single" w:sz="4" w:space="0" w:color="auto"/>
              <w:bottom w:val="single" w:sz="4" w:space="0" w:color="auto"/>
              <w:right w:val="single" w:sz="4" w:space="0" w:color="auto"/>
            </w:tcBorders>
          </w:tcPr>
          <w:p w14:paraId="47CD54AE" w14:textId="77777777" w:rsidR="008E08D9" w:rsidRDefault="008E08D9" w:rsidP="002D5D5E">
            <w:pPr>
              <w:pStyle w:val="TAC"/>
            </w:pPr>
            <w:r>
              <w:t>IMD5</w:t>
            </w:r>
          </w:p>
        </w:tc>
      </w:tr>
      <w:tr w:rsidR="008E08D9" w14:paraId="728F327D"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A19122" w14:textId="77777777" w:rsidR="008E08D9" w:rsidRDefault="008E08D9" w:rsidP="002D5D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49BCDC" w14:textId="77777777" w:rsidR="008E08D9" w:rsidRDefault="008E08D9" w:rsidP="002D5D5E">
            <w:pPr>
              <w:pStyle w:val="TAC"/>
              <w:rPr>
                <w:color w:val="000000"/>
                <w:lang w:eastAsia="zh-CN"/>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6DF3943" w14:textId="77777777" w:rsidR="008E08D9" w:rsidRPr="002C381F" w:rsidRDefault="008E08D9" w:rsidP="002D5D5E">
            <w:pPr>
              <w:pStyle w:val="TAC"/>
              <w:rPr>
                <w:rFonts w:eastAsia="DengXian"/>
                <w:lang w:eastAsia="zh-CN"/>
              </w:rPr>
            </w:pPr>
            <w:r w:rsidRPr="002C381F">
              <w:rPr>
                <w:rFonts w:eastAsia="DengXian" w:hint="eastAsia"/>
                <w:lang w:eastAsia="zh-CN"/>
              </w:rPr>
              <w:t>3</w:t>
            </w:r>
            <w:r w:rsidRPr="002C381F">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3CA48433" w14:textId="77777777" w:rsidR="008E08D9" w:rsidRDefault="008E08D9" w:rsidP="002D5D5E">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706F99" w14:textId="77777777" w:rsidR="008E08D9" w:rsidRDefault="008E08D9" w:rsidP="002D5D5E">
            <w:pPr>
              <w:pStyle w:val="TAC"/>
              <w:rPr>
                <w:rFonts w:eastAsia="Malgun Gothic"/>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75F69C" w14:textId="77777777" w:rsidR="008E08D9" w:rsidRPr="002C381F" w:rsidRDefault="008E08D9" w:rsidP="002D5D5E">
            <w:pPr>
              <w:pStyle w:val="TAC"/>
              <w:rPr>
                <w:rFonts w:eastAsia="DengXian"/>
                <w:lang w:eastAsia="zh-CN"/>
              </w:rPr>
            </w:pPr>
            <w:r w:rsidRPr="002C381F">
              <w:rPr>
                <w:rFonts w:eastAsia="DengXian" w:hint="eastAsia"/>
                <w:lang w:eastAsia="zh-CN"/>
              </w:rPr>
              <w:t>3</w:t>
            </w:r>
            <w:r w:rsidRPr="002C381F">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6A8270B9" w14:textId="77777777" w:rsidR="008E08D9" w:rsidRPr="00C6438D" w:rsidRDefault="008E08D9" w:rsidP="002D5D5E">
            <w:pPr>
              <w:pStyle w:val="TAC"/>
            </w:pPr>
            <w:r w:rsidRPr="00C6438D">
              <w:t>N/A</w:t>
            </w:r>
          </w:p>
        </w:tc>
        <w:tc>
          <w:tcPr>
            <w:tcW w:w="828" w:type="dxa"/>
            <w:tcBorders>
              <w:top w:val="single" w:sz="4" w:space="0" w:color="auto"/>
              <w:left w:val="single" w:sz="4" w:space="0" w:color="auto"/>
              <w:bottom w:val="single" w:sz="4" w:space="0" w:color="auto"/>
              <w:right w:val="single" w:sz="4" w:space="0" w:color="auto"/>
            </w:tcBorders>
          </w:tcPr>
          <w:p w14:paraId="292B4FEF" w14:textId="77777777" w:rsidR="008E08D9" w:rsidRDefault="008E08D9" w:rsidP="002D5D5E">
            <w:pPr>
              <w:pStyle w:val="TAC"/>
            </w:pPr>
            <w:r>
              <w:t>T</w:t>
            </w:r>
            <w:r w:rsidRPr="00A1115A">
              <w:t>DD</w:t>
            </w:r>
          </w:p>
        </w:tc>
        <w:tc>
          <w:tcPr>
            <w:tcW w:w="1057" w:type="dxa"/>
            <w:tcBorders>
              <w:top w:val="single" w:sz="4" w:space="0" w:color="auto"/>
              <w:left w:val="single" w:sz="4" w:space="0" w:color="auto"/>
              <w:bottom w:val="single" w:sz="4" w:space="0" w:color="auto"/>
              <w:right w:val="single" w:sz="4" w:space="0" w:color="auto"/>
            </w:tcBorders>
          </w:tcPr>
          <w:p w14:paraId="7DA65EC9" w14:textId="77777777" w:rsidR="008E08D9" w:rsidRDefault="008E08D9" w:rsidP="002D5D5E">
            <w:pPr>
              <w:pStyle w:val="TAC"/>
            </w:pPr>
            <w:r>
              <w:t>N/A</w:t>
            </w:r>
          </w:p>
        </w:tc>
      </w:tr>
    </w:tbl>
    <w:p w14:paraId="764C1E5E" w14:textId="77777777" w:rsidR="009B2EE2" w:rsidRDefault="009B2EE2" w:rsidP="00126CBF">
      <w:pPr>
        <w:pStyle w:val="B1"/>
        <w:ind w:left="0" w:firstLine="0"/>
        <w:jc w:val="both"/>
        <w:rPr>
          <w:rFonts w:ascii="Arial" w:hAnsi="Arial" w:cs="Arial"/>
          <w:b/>
          <w:color w:val="FF0000"/>
          <w:sz w:val="24"/>
          <w:lang w:eastAsia="zh-CN"/>
        </w:rPr>
      </w:pPr>
    </w:p>
    <w:p w14:paraId="0A2F6A3C" w14:textId="6AF7F45A" w:rsidR="007A1B18" w:rsidRDefault="007A1B18" w:rsidP="006C68CC">
      <w:pPr>
        <w:pStyle w:val="Heading2"/>
      </w:pPr>
      <w:bookmarkStart w:id="154" w:name="_Toc183507735"/>
      <w:r>
        <w:t>5.7</w:t>
      </w:r>
      <w:r>
        <w:tab/>
        <w:t>CA_n7-n75-n78</w:t>
      </w:r>
      <w:bookmarkEnd w:id="154"/>
    </w:p>
    <w:p w14:paraId="580B2E40" w14:textId="78A47956" w:rsidR="007A1B18" w:rsidRPr="006C68CC" w:rsidRDefault="007A1B18" w:rsidP="007A1B18">
      <w:pPr>
        <w:pStyle w:val="Heading3"/>
        <w:rPr>
          <w:rFonts w:cs="Arial"/>
          <w:szCs w:val="28"/>
          <w:lang w:val="en-US" w:eastAsia="zh-CN"/>
        </w:rPr>
      </w:pPr>
      <w:bookmarkStart w:id="155" w:name="_Toc183507736"/>
      <w:r w:rsidRPr="006C68CC">
        <w:rPr>
          <w:rFonts w:cs="Arial"/>
          <w:szCs w:val="28"/>
          <w:lang w:val="en-US" w:eastAsia="zh-CN"/>
        </w:rPr>
        <w:t>5.</w:t>
      </w:r>
      <w:r>
        <w:rPr>
          <w:rFonts w:cs="Arial"/>
          <w:szCs w:val="28"/>
          <w:lang w:val="en-US" w:eastAsia="zh-CN"/>
        </w:rPr>
        <w:t>7</w:t>
      </w:r>
      <w:r w:rsidRPr="006C68CC">
        <w:rPr>
          <w:rFonts w:cs="Arial"/>
          <w:szCs w:val="28"/>
          <w:lang w:val="en-US" w:eastAsia="zh-CN"/>
        </w:rPr>
        <w:t>.1</w:t>
      </w:r>
      <w:r w:rsidRPr="006C68CC">
        <w:rPr>
          <w:rFonts w:cs="Arial"/>
          <w:szCs w:val="28"/>
          <w:lang w:val="en-US" w:eastAsia="zh-CN"/>
        </w:rPr>
        <w:tab/>
        <w:t>Common for 1 band UL and 2 bands UL CA</w:t>
      </w:r>
      <w:bookmarkEnd w:id="155"/>
    </w:p>
    <w:p w14:paraId="3FFA3EC4" w14:textId="35C120FE" w:rsidR="007A1B18" w:rsidRPr="007A1B18" w:rsidRDefault="007A1B18" w:rsidP="007A1B18">
      <w:pPr>
        <w:pStyle w:val="Heading4"/>
      </w:pPr>
      <w:bookmarkStart w:id="156" w:name="_Toc183507737"/>
      <w:r>
        <w:t>5.7.1.1</w:t>
      </w:r>
      <w:r>
        <w:tab/>
      </w:r>
      <w:r w:rsidRPr="007A1B18">
        <w:t>Operating bands for CA</w:t>
      </w:r>
      <w:bookmarkEnd w:id="156"/>
    </w:p>
    <w:p w14:paraId="7E46C628" w14:textId="310A94B0" w:rsidR="007A1B18" w:rsidRPr="007A1B18" w:rsidRDefault="007A1B18" w:rsidP="007A1B18">
      <w:pPr>
        <w:pStyle w:val="TH"/>
        <w:rPr>
          <w:rFonts w:cs="Arial"/>
        </w:rPr>
      </w:pPr>
      <w:r>
        <w:rPr>
          <w:rFonts w:cs="Arial"/>
        </w:rPr>
        <w:t xml:space="preserve">Table </w:t>
      </w:r>
      <w:r w:rsidRPr="006C68CC">
        <w:rPr>
          <w:rFonts w:cs="Arial"/>
        </w:rPr>
        <w:t>5.</w:t>
      </w:r>
      <w:r>
        <w:rPr>
          <w:rFonts w:cs="Arial"/>
        </w:rPr>
        <w:t>7.</w:t>
      </w:r>
      <w:r w:rsidRPr="006C68CC">
        <w:rPr>
          <w:rFonts w:cs="Arial"/>
        </w:rPr>
        <w:t>1</w:t>
      </w:r>
      <w:r>
        <w:rPr>
          <w:rFonts w:cs="Arial"/>
        </w:rPr>
        <w:t>.1-1</w:t>
      </w:r>
      <w:r w:rsidRPr="007A1B18">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7A1B18" w:rsidRPr="004D6DE3" w14:paraId="374C1691"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C2CEE61" w14:textId="77777777" w:rsidR="007A1B18" w:rsidRPr="004D6DE3" w:rsidRDefault="007A1B18"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2C1F732"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6353206"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1CCE980" w14:textId="77777777" w:rsidR="007A1B18" w:rsidRPr="004D6DE3" w:rsidRDefault="007A1B18"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D267465"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7A1B18" w:rsidRPr="004D6DE3" w14:paraId="5F31E086"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D0A9B47" w14:textId="77777777" w:rsidR="007A1B18" w:rsidRPr="004D6DE3" w:rsidRDefault="007A1B18"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AF3F47F"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BF76FCD"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E88BFC5" w14:textId="77777777" w:rsidR="007A1B18" w:rsidRPr="004D6DE3" w:rsidRDefault="007A1B18" w:rsidP="002D5D5E">
            <w:pPr>
              <w:spacing w:after="0"/>
              <w:rPr>
                <w:rFonts w:ascii="Arial" w:eastAsia="Calibri" w:hAnsi="Arial" w:cs="Arial"/>
                <w:b/>
                <w:bCs/>
                <w:sz w:val="18"/>
                <w:szCs w:val="18"/>
                <w:lang w:val="en-US" w:eastAsia="zh-CN"/>
              </w:rPr>
            </w:pPr>
          </w:p>
        </w:tc>
      </w:tr>
      <w:tr w:rsidR="007A1B18" w:rsidRPr="004D6DE3" w14:paraId="4B17370B"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77F6D8B" w14:textId="77777777" w:rsidR="007A1B18" w:rsidRPr="004D6DE3" w:rsidRDefault="007A1B18"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E9A2073"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9DBA309"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A0A6026" w14:textId="77777777" w:rsidR="007A1B18" w:rsidRPr="004D6DE3" w:rsidRDefault="007A1B18" w:rsidP="002D5D5E">
            <w:pPr>
              <w:spacing w:after="0"/>
              <w:rPr>
                <w:rFonts w:ascii="Arial" w:eastAsia="Calibri" w:hAnsi="Arial" w:cs="Arial"/>
                <w:b/>
                <w:bCs/>
                <w:sz w:val="18"/>
                <w:szCs w:val="18"/>
                <w:lang w:val="en-US" w:eastAsia="zh-CN"/>
              </w:rPr>
            </w:pPr>
          </w:p>
        </w:tc>
      </w:tr>
      <w:tr w:rsidR="007A1B18" w:rsidRPr="004D6DE3" w14:paraId="1BD25071"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54A78566" w14:textId="77777777" w:rsidR="007A1B18" w:rsidRPr="00A1115A" w:rsidRDefault="007A1B18" w:rsidP="002D5D5E">
            <w:pPr>
              <w:pStyle w:val="TAC"/>
            </w:pPr>
            <w:r w:rsidRPr="00A1115A">
              <w:t>n7</w:t>
            </w:r>
          </w:p>
        </w:tc>
        <w:tc>
          <w:tcPr>
            <w:tcW w:w="3536" w:type="dxa"/>
            <w:tcBorders>
              <w:top w:val="single" w:sz="4" w:space="0" w:color="auto"/>
              <w:left w:val="single" w:sz="4" w:space="0" w:color="auto"/>
              <w:bottom w:val="single" w:sz="4" w:space="0" w:color="auto"/>
              <w:right w:val="single" w:sz="4" w:space="0" w:color="auto"/>
            </w:tcBorders>
          </w:tcPr>
          <w:p w14:paraId="39B5832E" w14:textId="77777777" w:rsidR="007A1B18" w:rsidRPr="00A1115A" w:rsidRDefault="007A1B18" w:rsidP="002D5D5E">
            <w:pPr>
              <w:pStyle w:val="TAC"/>
            </w:pPr>
            <w:r w:rsidRPr="00A1115A">
              <w:t>2500 MHz – 2570 MHz</w:t>
            </w:r>
          </w:p>
        </w:tc>
        <w:tc>
          <w:tcPr>
            <w:tcW w:w="3116" w:type="dxa"/>
            <w:tcBorders>
              <w:top w:val="single" w:sz="4" w:space="0" w:color="auto"/>
              <w:left w:val="single" w:sz="4" w:space="0" w:color="auto"/>
              <w:bottom w:val="single" w:sz="4" w:space="0" w:color="auto"/>
              <w:right w:val="single" w:sz="4" w:space="0" w:color="auto"/>
            </w:tcBorders>
          </w:tcPr>
          <w:p w14:paraId="03764F7C" w14:textId="77777777" w:rsidR="007A1B18" w:rsidRPr="00A1115A" w:rsidRDefault="007A1B18" w:rsidP="002D5D5E">
            <w:pPr>
              <w:pStyle w:val="TAC"/>
            </w:pPr>
            <w:r w:rsidRPr="00A1115A">
              <w:t>2620 MHz – 2690 MHz</w:t>
            </w:r>
          </w:p>
        </w:tc>
        <w:tc>
          <w:tcPr>
            <w:tcW w:w="1043" w:type="dxa"/>
            <w:tcBorders>
              <w:top w:val="single" w:sz="4" w:space="0" w:color="auto"/>
              <w:left w:val="single" w:sz="4" w:space="0" w:color="auto"/>
              <w:bottom w:val="single" w:sz="4" w:space="0" w:color="auto"/>
              <w:right w:val="single" w:sz="4" w:space="0" w:color="auto"/>
            </w:tcBorders>
          </w:tcPr>
          <w:p w14:paraId="6CD3FE5E" w14:textId="77777777" w:rsidR="007A1B18" w:rsidRPr="00A1115A" w:rsidRDefault="007A1B18" w:rsidP="002D5D5E">
            <w:pPr>
              <w:pStyle w:val="TAC"/>
            </w:pPr>
            <w:r w:rsidRPr="00A1115A">
              <w:t>FDD</w:t>
            </w:r>
          </w:p>
        </w:tc>
      </w:tr>
      <w:tr w:rsidR="007A1B18" w:rsidRPr="004D6DE3" w14:paraId="1F22D1FD"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E64AEED" w14:textId="77777777" w:rsidR="007A1B18" w:rsidRPr="004D6DE3" w:rsidRDefault="007A1B18"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2797BCED" w14:textId="77777777" w:rsidR="007A1B18" w:rsidRPr="00A1115A" w:rsidRDefault="007A1B18" w:rsidP="002D5D5E">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03378946" w14:textId="77777777" w:rsidR="007A1B18" w:rsidRPr="00A1115A" w:rsidRDefault="007A1B18" w:rsidP="002D5D5E">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0499E640" w14:textId="77777777" w:rsidR="007A1B18" w:rsidRPr="00A1115A" w:rsidRDefault="007A1B18" w:rsidP="002D5D5E">
            <w:pPr>
              <w:pStyle w:val="TAC"/>
            </w:pPr>
            <w:r w:rsidRPr="00A1115A">
              <w:t>SDL</w:t>
            </w:r>
            <w:r>
              <w:rPr>
                <w:vertAlign w:val="superscript"/>
              </w:rPr>
              <w:t>19</w:t>
            </w:r>
          </w:p>
        </w:tc>
      </w:tr>
      <w:tr w:rsidR="007A1B18" w:rsidRPr="004D6DE3" w14:paraId="3EB76102"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5DE8BE1" w14:textId="77777777" w:rsidR="007A1B18" w:rsidRPr="004D6DE3" w:rsidRDefault="007A1B18"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36" w:type="dxa"/>
            <w:tcBorders>
              <w:top w:val="single" w:sz="4" w:space="0" w:color="auto"/>
              <w:left w:val="single" w:sz="4" w:space="0" w:color="auto"/>
              <w:bottom w:val="single" w:sz="4" w:space="0" w:color="auto"/>
              <w:right w:val="single" w:sz="4" w:space="0" w:color="auto"/>
            </w:tcBorders>
          </w:tcPr>
          <w:p w14:paraId="15A8EB14" w14:textId="77777777" w:rsidR="007A1B18" w:rsidRPr="00A1115A" w:rsidRDefault="007A1B18" w:rsidP="002D5D5E">
            <w:pPr>
              <w:pStyle w:val="TAC"/>
            </w:pPr>
            <w:r w:rsidRPr="00A1115A">
              <w:t>3300 MHz – 3800 MHz</w:t>
            </w:r>
          </w:p>
        </w:tc>
        <w:tc>
          <w:tcPr>
            <w:tcW w:w="3116" w:type="dxa"/>
            <w:tcBorders>
              <w:top w:val="single" w:sz="4" w:space="0" w:color="auto"/>
              <w:left w:val="single" w:sz="4" w:space="0" w:color="auto"/>
              <w:bottom w:val="single" w:sz="4" w:space="0" w:color="auto"/>
              <w:right w:val="single" w:sz="4" w:space="0" w:color="auto"/>
            </w:tcBorders>
          </w:tcPr>
          <w:p w14:paraId="0C4F202B" w14:textId="77777777" w:rsidR="007A1B18" w:rsidRPr="00A1115A" w:rsidRDefault="007A1B18" w:rsidP="002D5D5E">
            <w:pPr>
              <w:pStyle w:val="TAC"/>
            </w:pPr>
            <w:r w:rsidRPr="00A1115A">
              <w:t>3300 MHz – 3800 MHz</w:t>
            </w:r>
          </w:p>
        </w:tc>
        <w:tc>
          <w:tcPr>
            <w:tcW w:w="1043" w:type="dxa"/>
            <w:tcBorders>
              <w:top w:val="single" w:sz="4" w:space="0" w:color="auto"/>
              <w:left w:val="single" w:sz="4" w:space="0" w:color="auto"/>
              <w:bottom w:val="single" w:sz="4" w:space="0" w:color="auto"/>
              <w:right w:val="single" w:sz="4" w:space="0" w:color="auto"/>
            </w:tcBorders>
          </w:tcPr>
          <w:p w14:paraId="5291CECD" w14:textId="77777777" w:rsidR="007A1B18" w:rsidRPr="00A1115A" w:rsidRDefault="007A1B18" w:rsidP="002D5D5E">
            <w:pPr>
              <w:pStyle w:val="TAC"/>
            </w:pPr>
            <w:r w:rsidRPr="00A1115A">
              <w:t>TDD</w:t>
            </w:r>
          </w:p>
        </w:tc>
      </w:tr>
    </w:tbl>
    <w:p w14:paraId="1C11534F" w14:textId="77777777" w:rsidR="007A1B18" w:rsidRDefault="007A1B18" w:rsidP="007A1B18">
      <w:pPr>
        <w:rPr>
          <w:lang w:eastAsia="zh-CN"/>
        </w:rPr>
      </w:pPr>
    </w:p>
    <w:p w14:paraId="5FB5BF69" w14:textId="053686B4" w:rsidR="007A1B18" w:rsidRPr="007A1B18" w:rsidRDefault="007A1B18" w:rsidP="007A1B18">
      <w:pPr>
        <w:pStyle w:val="Heading4"/>
      </w:pPr>
      <w:bookmarkStart w:id="157" w:name="_Toc183507738"/>
      <w:r w:rsidRPr="007A1B18">
        <w:t>5.</w:t>
      </w:r>
      <w:r>
        <w:t>7</w:t>
      </w:r>
      <w:r w:rsidRPr="007A1B18">
        <w:t>.1.2</w:t>
      </w:r>
      <w:r w:rsidRPr="007A1B18">
        <w:tab/>
        <w:t>Channel bandwidths per operating band for CA</w:t>
      </w:r>
      <w:bookmarkEnd w:id="157"/>
    </w:p>
    <w:p w14:paraId="5A7D0472" w14:textId="30F93002" w:rsidR="007A1B18" w:rsidRPr="006C68CC" w:rsidRDefault="007A1B18" w:rsidP="007A1B18">
      <w:pPr>
        <w:pStyle w:val="TH"/>
        <w:rPr>
          <w:rFonts w:cs="Arial"/>
        </w:rPr>
      </w:pPr>
      <w:r>
        <w:rPr>
          <w:rFonts w:cs="Arial"/>
        </w:rPr>
        <w:t xml:space="preserve">Table </w:t>
      </w:r>
      <w:r w:rsidRPr="006C68CC">
        <w:rPr>
          <w:rFonts w:cs="Arial"/>
        </w:rPr>
        <w:t>5.</w:t>
      </w:r>
      <w:r>
        <w:rPr>
          <w:rFonts w:cs="Arial"/>
        </w:rPr>
        <w:t>7</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346" w:type="pct"/>
        <w:tblLook w:val="04A0" w:firstRow="1" w:lastRow="0" w:firstColumn="1" w:lastColumn="0" w:noHBand="0" w:noVBand="1"/>
      </w:tblPr>
      <w:tblGrid>
        <w:gridCol w:w="1491"/>
        <w:gridCol w:w="1652"/>
        <w:gridCol w:w="666"/>
        <w:gridCol w:w="3276"/>
        <w:gridCol w:w="1286"/>
      </w:tblGrid>
      <w:tr w:rsidR="007A1B18" w:rsidRPr="004D6DE3" w14:paraId="3DDF6001" w14:textId="77777777" w:rsidTr="002D5D5E">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20796F" w14:textId="77777777" w:rsidR="007A1B18" w:rsidRPr="004D6DE3" w:rsidRDefault="007A1B18"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7A1B18" w:rsidRPr="004D6DE3" w14:paraId="5A1FBBDE" w14:textId="77777777" w:rsidTr="002D5D5E">
        <w:trPr>
          <w:trHeight w:val="49"/>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3D72E78C" w14:textId="77777777" w:rsidR="007A1B18" w:rsidRPr="004D6DE3" w:rsidRDefault="007A1B18"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7C29AFE3" w14:textId="77777777" w:rsidR="007A1B18" w:rsidRPr="004D6DE3" w:rsidRDefault="007A1B18"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664D82FC" w14:textId="77777777" w:rsidR="007A1B18" w:rsidRPr="004D6DE3" w:rsidRDefault="007A1B18"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46A6F090" w14:textId="77777777" w:rsidR="007A1B18" w:rsidRPr="004D6DE3" w:rsidRDefault="007A1B18" w:rsidP="002D5D5E">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668" w:type="pct"/>
            <w:tcBorders>
              <w:top w:val="single" w:sz="4" w:space="0" w:color="auto"/>
              <w:left w:val="nil"/>
              <w:bottom w:val="single" w:sz="4" w:space="0" w:color="auto"/>
              <w:right w:val="single" w:sz="4" w:space="0" w:color="auto"/>
            </w:tcBorders>
            <w:shd w:val="clear" w:color="auto" w:fill="auto"/>
            <w:vAlign w:val="center"/>
          </w:tcPr>
          <w:p w14:paraId="0D679730" w14:textId="77777777" w:rsidR="007A1B18" w:rsidRPr="004D6DE3" w:rsidRDefault="007A1B18"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7A1B18" w:rsidRPr="004D6DE3" w14:paraId="7B0C5DC1" w14:textId="77777777" w:rsidTr="002D5D5E">
        <w:trPr>
          <w:trHeight w:val="57"/>
        </w:trPr>
        <w:tc>
          <w:tcPr>
            <w:tcW w:w="932" w:type="pct"/>
            <w:tcBorders>
              <w:top w:val="single" w:sz="4" w:space="0" w:color="auto"/>
              <w:left w:val="single" w:sz="4" w:space="0" w:color="auto"/>
              <w:right w:val="single" w:sz="4" w:space="0" w:color="auto"/>
            </w:tcBorders>
            <w:shd w:val="clear" w:color="auto" w:fill="auto"/>
            <w:vAlign w:val="center"/>
          </w:tcPr>
          <w:p w14:paraId="0E770CAB" w14:textId="77777777" w:rsidR="007A1B18" w:rsidRPr="004D6DE3" w:rsidRDefault="007A1B18" w:rsidP="002D5D5E">
            <w:pPr>
              <w:spacing w:after="0"/>
              <w:rPr>
                <w:rFonts w:ascii="Arial" w:hAnsi="Arial" w:cs="Arial"/>
                <w:color w:val="000000"/>
                <w:sz w:val="18"/>
                <w:szCs w:val="18"/>
              </w:rPr>
            </w:pPr>
            <w:r w:rsidRPr="002837A6">
              <w:rPr>
                <w:rFonts w:ascii="Arial" w:hAnsi="Arial" w:cs="Arial"/>
                <w:color w:val="000000"/>
                <w:sz w:val="18"/>
                <w:szCs w:val="18"/>
              </w:rPr>
              <w:t>CA_n</w:t>
            </w:r>
            <w:r>
              <w:rPr>
                <w:rFonts w:ascii="Arial" w:hAnsi="Arial" w:cs="Arial"/>
                <w:color w:val="000000"/>
                <w:sz w:val="18"/>
                <w:szCs w:val="18"/>
              </w:rPr>
              <w:t>7</w:t>
            </w:r>
            <w:r w:rsidRPr="002837A6">
              <w:rPr>
                <w:rFonts w:ascii="Arial" w:hAnsi="Arial" w:cs="Arial"/>
                <w:color w:val="000000"/>
                <w:sz w:val="18"/>
                <w:szCs w:val="18"/>
              </w:rPr>
              <w:t>A-n75A-n78A</w:t>
            </w:r>
          </w:p>
        </w:tc>
        <w:tc>
          <w:tcPr>
            <w:tcW w:w="1028" w:type="pct"/>
            <w:tcBorders>
              <w:top w:val="single" w:sz="4" w:space="0" w:color="auto"/>
              <w:left w:val="nil"/>
              <w:right w:val="single" w:sz="4" w:space="0" w:color="auto"/>
            </w:tcBorders>
            <w:shd w:val="clear" w:color="auto" w:fill="auto"/>
          </w:tcPr>
          <w:p w14:paraId="082DA782" w14:textId="77777777" w:rsidR="007A1B18" w:rsidRDefault="007A1B18" w:rsidP="002D5D5E">
            <w:pPr>
              <w:spacing w:after="0"/>
            </w:pPr>
            <w:r w:rsidRPr="0008739F">
              <w:rPr>
                <w:rFonts w:ascii="Arial" w:hAnsi="Arial" w:cs="Arial"/>
                <w:color w:val="000000"/>
                <w:sz w:val="18"/>
                <w:szCs w:val="18"/>
              </w:rPr>
              <w:t>CA_n</w:t>
            </w:r>
            <w:r>
              <w:rPr>
                <w:rFonts w:ascii="Arial" w:hAnsi="Arial" w:cs="Arial"/>
                <w:color w:val="000000"/>
                <w:sz w:val="18"/>
                <w:szCs w:val="18"/>
              </w:rPr>
              <w:t>7</w:t>
            </w:r>
            <w:r w:rsidRPr="0008739F">
              <w:rPr>
                <w:rFonts w:ascii="Arial" w:hAnsi="Arial" w:cs="Arial"/>
                <w:color w:val="000000"/>
                <w:sz w:val="18"/>
                <w:szCs w:val="18"/>
              </w:rPr>
              <w:t>A-n78A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A7FE038" w14:textId="77777777" w:rsidR="007A1B18" w:rsidRPr="004D6DE3" w:rsidRDefault="007A1B18"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6C9B4CF" w14:textId="77777777" w:rsidR="007A1B18" w:rsidRPr="004D6DE3" w:rsidRDefault="007A1B18"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332A5BB1" w14:textId="77777777" w:rsidR="007A1B18" w:rsidRPr="004D6DE3" w:rsidRDefault="007A1B18" w:rsidP="002D5D5E">
            <w:pPr>
              <w:spacing w:after="0"/>
              <w:jc w:val="center"/>
              <w:rPr>
                <w:rFonts w:ascii="Arial" w:hAnsi="Arial" w:cs="Arial"/>
                <w:sz w:val="18"/>
                <w:szCs w:val="18"/>
              </w:rPr>
            </w:pPr>
            <w:r w:rsidRPr="003A114E">
              <w:rPr>
                <w:rFonts w:ascii="Arial" w:hAnsi="Arial" w:cs="Arial"/>
                <w:sz w:val="18"/>
                <w:szCs w:val="18"/>
              </w:rPr>
              <w:t xml:space="preserve">4 </w:t>
            </w:r>
            <w:r w:rsidRPr="00726116">
              <w:rPr>
                <w:rFonts w:ascii="Arial" w:eastAsia="DengXian" w:hAnsi="Arial" w:cs="Arial"/>
                <w:sz w:val="18"/>
                <w:szCs w:val="18"/>
                <w:lang w:eastAsia="zh-CN"/>
              </w:rPr>
              <w:t>and</w:t>
            </w:r>
            <w:r w:rsidRPr="003A114E">
              <w:rPr>
                <w:rFonts w:ascii="Arial" w:hAnsi="Arial" w:cs="Arial"/>
                <w:sz w:val="18"/>
                <w:szCs w:val="18"/>
              </w:rPr>
              <w:t xml:space="preserve"> 5</w:t>
            </w:r>
          </w:p>
        </w:tc>
      </w:tr>
      <w:tr w:rsidR="007A1B18" w:rsidRPr="004D6DE3" w14:paraId="3A7EADAA" w14:textId="77777777" w:rsidTr="002D5D5E">
        <w:trPr>
          <w:trHeight w:val="57"/>
        </w:trPr>
        <w:tc>
          <w:tcPr>
            <w:tcW w:w="932" w:type="pct"/>
            <w:tcBorders>
              <w:left w:val="single" w:sz="4" w:space="0" w:color="auto"/>
              <w:right w:val="single" w:sz="4" w:space="0" w:color="auto"/>
            </w:tcBorders>
            <w:shd w:val="clear" w:color="auto" w:fill="auto"/>
            <w:vAlign w:val="center"/>
          </w:tcPr>
          <w:p w14:paraId="2475A7C1" w14:textId="77777777" w:rsidR="007A1B18" w:rsidRPr="004D6DE3" w:rsidRDefault="007A1B18"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50B16DA8" w14:textId="77777777" w:rsidR="007A1B18" w:rsidRDefault="007A1B18"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1C89801" w14:textId="77777777" w:rsidR="007A1B18" w:rsidRPr="004D6DE3" w:rsidRDefault="007A1B18"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77C2D43" w14:textId="77777777" w:rsidR="007A1B18" w:rsidRPr="004D6DE3" w:rsidRDefault="007A1B18"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01E14773" w14:textId="77777777" w:rsidR="007A1B18" w:rsidRPr="004D6DE3" w:rsidRDefault="007A1B18" w:rsidP="002D5D5E">
            <w:pPr>
              <w:spacing w:after="0"/>
              <w:rPr>
                <w:rFonts w:ascii="Arial" w:hAnsi="Arial" w:cs="Arial"/>
                <w:sz w:val="18"/>
                <w:szCs w:val="18"/>
              </w:rPr>
            </w:pPr>
          </w:p>
        </w:tc>
      </w:tr>
      <w:tr w:rsidR="007A1B18" w:rsidRPr="004D6DE3" w14:paraId="169134EE" w14:textId="77777777" w:rsidTr="002D5D5E">
        <w:trPr>
          <w:trHeight w:val="57"/>
        </w:trPr>
        <w:tc>
          <w:tcPr>
            <w:tcW w:w="932" w:type="pct"/>
            <w:tcBorders>
              <w:left w:val="single" w:sz="4" w:space="0" w:color="auto"/>
              <w:bottom w:val="single" w:sz="4" w:space="0" w:color="auto"/>
              <w:right w:val="single" w:sz="4" w:space="0" w:color="auto"/>
            </w:tcBorders>
            <w:shd w:val="clear" w:color="auto" w:fill="auto"/>
            <w:vAlign w:val="center"/>
          </w:tcPr>
          <w:p w14:paraId="28D93704" w14:textId="77777777" w:rsidR="007A1B18" w:rsidRPr="004D6DE3" w:rsidRDefault="007A1B18"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30206048" w14:textId="77777777" w:rsidR="007A1B18" w:rsidRDefault="007A1B18"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51A7D1A" w14:textId="77777777" w:rsidR="007A1B18" w:rsidRPr="004D6DE3" w:rsidRDefault="007A1B18"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43E2B35" w14:textId="77777777" w:rsidR="007A1B18" w:rsidRPr="004D6DE3" w:rsidRDefault="007A1B18" w:rsidP="002D5D5E">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200C6526" w14:textId="77777777" w:rsidR="007A1B18" w:rsidRPr="004D6DE3" w:rsidRDefault="007A1B18" w:rsidP="002D5D5E">
            <w:pPr>
              <w:spacing w:after="0"/>
              <w:rPr>
                <w:rFonts w:ascii="Arial" w:hAnsi="Arial" w:cs="Arial"/>
                <w:sz w:val="18"/>
                <w:szCs w:val="18"/>
              </w:rPr>
            </w:pPr>
          </w:p>
        </w:tc>
      </w:tr>
    </w:tbl>
    <w:p w14:paraId="5BA844EF" w14:textId="77777777" w:rsidR="007A1B18" w:rsidRDefault="007A1B18" w:rsidP="007A1B18">
      <w:pPr>
        <w:spacing w:after="0"/>
        <w:rPr>
          <w:rFonts w:eastAsia="Calibri"/>
          <w:lang w:eastAsia="ko-KR"/>
        </w:rPr>
      </w:pPr>
    </w:p>
    <w:p w14:paraId="616960AF" w14:textId="77777777" w:rsidR="007A1B18" w:rsidRPr="004D6DE3" w:rsidRDefault="007A1B18" w:rsidP="007A1B18">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22AF0DF1" w14:textId="77777777" w:rsidR="007A1B18" w:rsidRDefault="007A1B18" w:rsidP="007A1B18"/>
    <w:p w14:paraId="30B68D66" w14:textId="1D73580F" w:rsidR="007A1B18" w:rsidRPr="007A1B18" w:rsidRDefault="007A1B18" w:rsidP="007A1B18">
      <w:pPr>
        <w:pStyle w:val="Heading4"/>
      </w:pPr>
      <w:bookmarkStart w:id="158" w:name="_Toc183507739"/>
      <w:r w:rsidRPr="007A1B18">
        <w:t>5.</w:t>
      </w:r>
      <w:r>
        <w:t>7</w:t>
      </w:r>
      <w:r w:rsidRPr="007A1B18">
        <w:t>.1.3</w:t>
      </w:r>
      <w:r w:rsidRPr="007A1B18">
        <w:tab/>
        <w:t>∆T</w:t>
      </w:r>
      <w:r w:rsidRPr="007A1B18">
        <w:rPr>
          <w:vertAlign w:val="subscript"/>
        </w:rPr>
        <w:t>IB</w:t>
      </w:r>
      <w:r w:rsidRPr="007A1B18">
        <w:rPr>
          <w:rFonts w:hint="eastAsia"/>
          <w:vertAlign w:val="subscript"/>
        </w:rPr>
        <w:t>,c</w:t>
      </w:r>
      <w:r w:rsidRPr="007A1B18">
        <w:t xml:space="preserve"> and ∆R</w:t>
      </w:r>
      <w:r w:rsidRPr="007A1B18">
        <w:rPr>
          <w:vertAlign w:val="subscript"/>
        </w:rPr>
        <w:t>IB</w:t>
      </w:r>
      <w:r w:rsidRPr="007A1B18">
        <w:rPr>
          <w:rFonts w:hint="eastAsia"/>
          <w:vertAlign w:val="subscript"/>
        </w:rPr>
        <w:t>,c</w:t>
      </w:r>
      <w:r w:rsidRPr="007A1B18">
        <w:t xml:space="preserve"> values</w:t>
      </w:r>
      <w:bookmarkEnd w:id="158"/>
    </w:p>
    <w:p w14:paraId="665B5A65" w14:textId="77777777" w:rsidR="007A1B18" w:rsidRPr="008A04AB" w:rsidRDefault="007A1B18" w:rsidP="007A1B18">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59A7B473" w14:textId="77777777" w:rsidR="007A1B18" w:rsidRDefault="007A1B18" w:rsidP="007A1B18">
      <w:r>
        <w:t xml:space="preserve">For </w:t>
      </w:r>
      <w:r>
        <w:rPr>
          <w:lang w:val="en-US" w:eastAsia="zh-CN"/>
        </w:rPr>
        <w:t>CA</w:t>
      </w:r>
      <w:r>
        <w:rPr>
          <w:lang w:eastAsia="zh-CN"/>
        </w:rPr>
        <w:t>_</w:t>
      </w:r>
      <w:r>
        <w:rPr>
          <w:lang w:val="en-US" w:eastAsia="zh-CN"/>
        </w:rPr>
        <w:t>n7</w:t>
      </w:r>
      <w:r>
        <w:rPr>
          <w:lang w:eastAsia="ja-JP"/>
        </w:rPr>
        <w:t>-n</w:t>
      </w:r>
      <w:r>
        <w:rPr>
          <w:lang w:val="en-US" w:eastAsia="zh-CN"/>
        </w:rPr>
        <w:t>75-</w:t>
      </w:r>
      <w:r>
        <w:rPr>
          <w:rFonts w:hint="eastAsia"/>
          <w:lang w:val="en-US" w:eastAsia="zh-CN"/>
        </w:rPr>
        <w:t>n</w:t>
      </w:r>
      <w:r>
        <w:rPr>
          <w:lang w:val="en-US"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11C27EDD" w14:textId="193A3EF1" w:rsidR="007A1B18" w:rsidRPr="006C68CC" w:rsidRDefault="007A1B18" w:rsidP="007A1B18">
      <w:pPr>
        <w:pStyle w:val="Heading3"/>
        <w:rPr>
          <w:rFonts w:cs="Arial"/>
          <w:szCs w:val="28"/>
          <w:lang w:val="en-US" w:eastAsia="zh-CN"/>
        </w:rPr>
      </w:pPr>
      <w:bookmarkStart w:id="159" w:name="_Toc183507740"/>
      <w:r w:rsidRPr="006C68CC">
        <w:rPr>
          <w:rFonts w:cs="Arial"/>
          <w:szCs w:val="28"/>
          <w:lang w:val="en-US" w:eastAsia="zh-CN"/>
        </w:rPr>
        <w:t>5.</w:t>
      </w:r>
      <w:r>
        <w:rPr>
          <w:rFonts w:cs="Arial"/>
          <w:szCs w:val="28"/>
          <w:lang w:val="en-US" w:eastAsia="zh-CN"/>
        </w:rPr>
        <w:t>7</w:t>
      </w:r>
      <w:r w:rsidRPr="006C68CC">
        <w:rPr>
          <w:rFonts w:cs="Arial"/>
          <w:szCs w:val="28"/>
          <w:lang w:val="en-US" w:eastAsia="zh-CN"/>
        </w:rPr>
        <w:t>.2</w:t>
      </w:r>
      <w:r w:rsidRPr="006C68CC">
        <w:rPr>
          <w:rFonts w:cs="Arial"/>
          <w:szCs w:val="28"/>
          <w:lang w:val="en-US" w:eastAsia="zh-CN"/>
        </w:rPr>
        <w:tab/>
        <w:t>Specific for 2 bands UL CA</w:t>
      </w:r>
      <w:bookmarkEnd w:id="159"/>
    </w:p>
    <w:p w14:paraId="6D89AB04" w14:textId="4D6CE0E7" w:rsidR="007A1B18" w:rsidRPr="006C68CC" w:rsidRDefault="007A1B18" w:rsidP="006C68CC">
      <w:pPr>
        <w:pStyle w:val="Heading4"/>
      </w:pPr>
      <w:bookmarkStart w:id="160" w:name="_Toc183507741"/>
      <w:r w:rsidRPr="006C68CC">
        <w:t>5.</w:t>
      </w:r>
      <w:r>
        <w:t>7</w:t>
      </w:r>
      <w:r w:rsidRPr="006C68CC">
        <w:t>.2.1</w:t>
      </w:r>
      <w:r w:rsidRPr="006C68CC">
        <w:tab/>
        <w:t>UE co-existence studies</w:t>
      </w:r>
      <w:bookmarkEnd w:id="160"/>
    </w:p>
    <w:p w14:paraId="5572A446" w14:textId="77777777" w:rsidR="007A1B18" w:rsidRDefault="007A1B18" w:rsidP="007A1B18">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2A14F9F5" w14:textId="51BD4CDB" w:rsidR="007A1B18" w:rsidRPr="00242348" w:rsidRDefault="007A1B18" w:rsidP="007A1B18">
      <w:pPr>
        <w:pStyle w:val="Heading5"/>
        <w:overflowPunct w:val="0"/>
        <w:autoSpaceDE w:val="0"/>
        <w:autoSpaceDN w:val="0"/>
        <w:adjustRightInd w:val="0"/>
        <w:textAlignment w:val="baseline"/>
        <w:rPr>
          <w:snapToGrid w:val="0"/>
          <w:lang w:eastAsia="en-GB"/>
        </w:rPr>
      </w:pPr>
      <w:bookmarkStart w:id="161" w:name="_Toc183507742"/>
      <w:r w:rsidRPr="00242348">
        <w:rPr>
          <w:rFonts w:hint="eastAsia"/>
          <w:snapToGrid w:val="0"/>
          <w:lang w:eastAsia="en-GB"/>
        </w:rPr>
        <w:t>5.</w:t>
      </w:r>
      <w:r>
        <w:rPr>
          <w:snapToGrid w:val="0"/>
          <w:lang w:eastAsia="en-GB"/>
        </w:rPr>
        <w:t>7</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61"/>
    </w:p>
    <w:p w14:paraId="01C5EE65" w14:textId="77777777" w:rsidR="007A1B18" w:rsidRPr="0007219E" w:rsidRDefault="007A1B18" w:rsidP="007A1B18">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2157499F" w14:textId="66F9CCE5" w:rsidR="007A1B18" w:rsidRPr="00A76C0A" w:rsidRDefault="007A1B18" w:rsidP="007A1B18">
      <w:pPr>
        <w:rPr>
          <w:rFonts w:eastAsia="MS Mincho"/>
        </w:rPr>
      </w:pPr>
      <w:r w:rsidRPr="00A76C0A">
        <w:rPr>
          <w:rFonts w:eastAsia="MS Mincho"/>
        </w:rPr>
        <w:t xml:space="preserve">Table </w:t>
      </w:r>
      <w:r w:rsidRPr="00A76C0A">
        <w:rPr>
          <w:rFonts w:eastAsia="MS Mincho" w:hint="eastAsia"/>
        </w:rPr>
        <w:t>5.</w:t>
      </w:r>
      <w:r>
        <w:rPr>
          <w:rFonts w:eastAsia="MS Mincho"/>
        </w:rPr>
        <w:t>7.2.1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7</w:t>
      </w:r>
      <w:r w:rsidRPr="009D535B">
        <w:rPr>
          <w:rFonts w:eastAsia="MS Mincho"/>
        </w:rPr>
        <w:t>A-n</w:t>
      </w:r>
      <w:r>
        <w:rPr>
          <w:rFonts w:eastAsia="MS Mincho"/>
        </w:rPr>
        <w:t>75</w:t>
      </w:r>
      <w:r w:rsidRPr="009D535B">
        <w:rPr>
          <w:rFonts w:eastAsia="MS Mincho"/>
        </w:rPr>
        <w:t>A-n7</w:t>
      </w:r>
      <w:r>
        <w:rPr>
          <w:rFonts w:eastAsia="MS Mincho"/>
        </w:rPr>
        <w:t>8</w:t>
      </w:r>
      <w:r w:rsidRPr="009D535B">
        <w:rPr>
          <w:rFonts w:eastAsia="MS Mincho"/>
        </w:rPr>
        <w:t>A</w:t>
      </w:r>
      <w:r w:rsidRPr="00A76C0A">
        <w:rPr>
          <w:rFonts w:eastAsia="MS Mincho"/>
        </w:rPr>
        <w:t xml:space="preserve"> with UL </w:t>
      </w:r>
      <w:r w:rsidRPr="009D535B">
        <w:rPr>
          <w:rFonts w:eastAsia="MS Mincho"/>
        </w:rPr>
        <w:t>CA_n</w:t>
      </w:r>
      <w:r>
        <w:rPr>
          <w:rFonts w:eastAsia="MS Mincho"/>
        </w:rPr>
        <w:t>7</w:t>
      </w:r>
      <w:r w:rsidRPr="009D535B">
        <w:rPr>
          <w:rFonts w:eastAsia="MS Mincho"/>
        </w:rPr>
        <w:t>A-n</w:t>
      </w:r>
      <w:r>
        <w:rPr>
          <w:rFonts w:eastAsia="MS Mincho"/>
        </w:rPr>
        <w:t>78</w:t>
      </w:r>
      <w:r w:rsidRPr="009D535B">
        <w:rPr>
          <w:rFonts w:eastAsia="MS Mincho"/>
        </w:rPr>
        <w:t>A</w:t>
      </w:r>
      <w:r w:rsidRPr="00A76C0A">
        <w:rPr>
          <w:rFonts w:eastAsia="MS Mincho"/>
        </w:rPr>
        <w:t>.</w:t>
      </w:r>
    </w:p>
    <w:p w14:paraId="2CB023B2" w14:textId="77667785" w:rsidR="007A1B18" w:rsidRPr="006C68CC" w:rsidRDefault="007A1B18" w:rsidP="006C68CC">
      <w:pPr>
        <w:pStyle w:val="TH"/>
        <w:rPr>
          <w:rFonts w:cs="Arial"/>
          <w:b w:val="0"/>
        </w:rPr>
      </w:pPr>
      <w:r w:rsidRPr="006C68CC">
        <w:rPr>
          <w:rFonts w:cs="Arial"/>
        </w:rPr>
        <w:t>Table 5.</w:t>
      </w:r>
      <w:r>
        <w:rPr>
          <w:rFonts w:cs="Arial"/>
        </w:rPr>
        <w:t>7</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A1B18" w14:paraId="5CF44707"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56205A" w14:textId="77777777" w:rsidR="007A1B18" w:rsidRDefault="007A1B18"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2421D9" w14:textId="77777777" w:rsidR="007A1B18" w:rsidRDefault="007A1B18"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32CC3" w14:textId="77777777" w:rsidR="007A1B18" w:rsidRDefault="007A1B18"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49381D" w14:textId="77777777" w:rsidR="007A1B18" w:rsidRDefault="007A1B18"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FA935E" w14:textId="77777777" w:rsidR="007A1B18" w:rsidRDefault="007A1B18" w:rsidP="002D5D5E">
            <w:pPr>
              <w:pStyle w:val="TAH"/>
            </w:pPr>
            <w:r>
              <w:t>f</w:t>
            </w:r>
            <w:r>
              <w:rPr>
                <w:vertAlign w:val="subscript"/>
              </w:rPr>
              <w:t>y_high</w:t>
            </w:r>
          </w:p>
        </w:tc>
      </w:tr>
      <w:tr w:rsidR="007A1B18" w14:paraId="2B8A360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5B521" w14:textId="77777777" w:rsidR="007A1B18" w:rsidRDefault="007A1B18"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1287CE" w14:textId="77777777" w:rsidR="007A1B18" w:rsidRDefault="007A1B18"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F0DB5A" w14:textId="77777777" w:rsidR="007A1B18" w:rsidRDefault="007A1B18"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1BECA7" w14:textId="77777777" w:rsidR="007A1B18" w:rsidRDefault="007A1B18"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529E27" w14:textId="77777777" w:rsidR="007A1B18" w:rsidRDefault="007A1B18"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7A1B18" w14:paraId="4EF1D10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488289" w14:textId="77777777" w:rsidR="007A1B18" w:rsidRDefault="007A1B18"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C4BE9A" w14:textId="77777777" w:rsidR="007A1B18" w:rsidRPr="00273823" w:rsidRDefault="007A1B18" w:rsidP="002D5D5E">
            <w:pPr>
              <w:keepNext/>
              <w:keepLines/>
              <w:spacing w:after="0"/>
              <w:jc w:val="center"/>
              <w:rPr>
                <w:sz w:val="18"/>
                <w:lang w:val="en-US"/>
              </w:rPr>
            </w:pPr>
            <w:r w:rsidRPr="00075699">
              <w:rPr>
                <w:sz w:val="18"/>
                <w:szCs w:val="18"/>
              </w:rPr>
              <w:t>730</w:t>
            </w:r>
            <w:r w:rsidRPr="00273823">
              <w:rPr>
                <w:sz w:val="18"/>
                <w:lang w:val="en-US"/>
              </w:rPr>
              <w:t>–</w:t>
            </w:r>
            <w:r w:rsidRPr="00075699">
              <w:rPr>
                <w:sz w:val="18"/>
                <w:szCs w:val="18"/>
              </w:rPr>
              <w:t>1300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D0E51A" w14:textId="77777777" w:rsidR="007A1B18" w:rsidRDefault="007A1B18" w:rsidP="002D5D5E">
            <w:pPr>
              <w:keepNext/>
              <w:keepLines/>
              <w:spacing w:after="0"/>
              <w:jc w:val="center"/>
              <w:rPr>
                <w:sz w:val="18"/>
                <w:lang w:val="en-US"/>
              </w:rPr>
            </w:pPr>
            <w:r w:rsidRPr="00075699">
              <w:rPr>
                <w:sz w:val="18"/>
                <w:szCs w:val="18"/>
              </w:rPr>
              <w:t>5800</w:t>
            </w:r>
            <w:r>
              <w:rPr>
                <w:sz w:val="18"/>
                <w:lang w:val="en-US"/>
              </w:rPr>
              <w:t>–</w:t>
            </w:r>
            <w:r w:rsidRPr="00075699">
              <w:rPr>
                <w:sz w:val="18"/>
                <w:szCs w:val="18"/>
              </w:rPr>
              <w:t>6370</w:t>
            </w:r>
          </w:p>
        </w:tc>
      </w:tr>
      <w:tr w:rsidR="007A1B18" w14:paraId="7D44272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ED481F" w14:textId="77777777" w:rsidR="007A1B18" w:rsidRDefault="007A1B18"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F49ECA" w14:textId="77777777" w:rsidR="007A1B18" w:rsidRDefault="007A1B18"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D7C5078" w14:textId="77777777" w:rsidR="007A1B18" w:rsidRDefault="007A1B18"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28086E" w14:textId="77777777" w:rsidR="007A1B18" w:rsidRDefault="007A1B18"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BD81FAF" w14:textId="77777777" w:rsidR="007A1B18" w:rsidRDefault="007A1B18"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7A1B18" w14:paraId="6DF7114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9E23C9" w14:textId="77777777" w:rsidR="007A1B18" w:rsidRDefault="007A1B18"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CFA72A" w14:textId="77777777" w:rsidR="007A1B18" w:rsidRPr="00273823" w:rsidRDefault="007A1B18" w:rsidP="002D5D5E">
            <w:pPr>
              <w:keepNext/>
              <w:keepLines/>
              <w:spacing w:after="0"/>
              <w:jc w:val="center"/>
              <w:rPr>
                <w:sz w:val="18"/>
                <w:lang w:val="en-US"/>
              </w:rPr>
            </w:pPr>
            <w:r w:rsidRPr="00075699">
              <w:rPr>
                <w:sz w:val="18"/>
                <w:szCs w:val="18"/>
                <w:highlight w:val="yellow"/>
              </w:rPr>
              <w:t>1200</w:t>
            </w:r>
            <w:r w:rsidRPr="00717B92">
              <w:rPr>
                <w:sz w:val="18"/>
                <w:highlight w:val="yellow"/>
                <w:lang w:val="en-US"/>
              </w:rPr>
              <w:t>–</w:t>
            </w:r>
            <w:r w:rsidRPr="00075699">
              <w:rPr>
                <w:sz w:val="18"/>
                <w:szCs w:val="18"/>
                <w:highlight w:val="yellow"/>
              </w:rPr>
              <w:t>1840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CEB99" w14:textId="77777777" w:rsidR="007A1B18" w:rsidRPr="00273823" w:rsidRDefault="007A1B18" w:rsidP="002D5D5E">
            <w:pPr>
              <w:keepNext/>
              <w:keepLines/>
              <w:spacing w:after="0"/>
              <w:jc w:val="center"/>
              <w:rPr>
                <w:sz w:val="18"/>
                <w:lang w:val="en-US"/>
              </w:rPr>
            </w:pPr>
            <w:r w:rsidRPr="00075699">
              <w:rPr>
                <w:sz w:val="18"/>
                <w:szCs w:val="18"/>
              </w:rPr>
              <w:t>4030</w:t>
            </w:r>
            <w:r>
              <w:rPr>
                <w:sz w:val="18"/>
                <w:lang w:val="en-US"/>
              </w:rPr>
              <w:t>–</w:t>
            </w:r>
            <w:r w:rsidRPr="00075699">
              <w:rPr>
                <w:sz w:val="18"/>
                <w:szCs w:val="18"/>
              </w:rPr>
              <w:t>5100</w:t>
            </w:r>
          </w:p>
        </w:tc>
      </w:tr>
      <w:tr w:rsidR="007A1B18" w14:paraId="05FAB10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5F3360" w14:textId="77777777" w:rsidR="007A1B18" w:rsidRDefault="007A1B18"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42CE80" w14:textId="77777777" w:rsidR="007A1B18" w:rsidRDefault="007A1B18"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F90288" w14:textId="77777777" w:rsidR="007A1B18" w:rsidRDefault="007A1B18"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DE2E2F7" w14:textId="77777777" w:rsidR="007A1B18" w:rsidRDefault="007A1B18"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429E31C" w14:textId="77777777" w:rsidR="007A1B18" w:rsidRDefault="007A1B18"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7A1B18" w14:paraId="5F8055E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65CC6D" w14:textId="77777777" w:rsidR="007A1B18" w:rsidRDefault="007A1B18"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6079F8" w14:textId="77777777" w:rsidR="007A1B18" w:rsidRDefault="007A1B18" w:rsidP="002D5D5E">
            <w:pPr>
              <w:keepNext/>
              <w:keepLines/>
              <w:spacing w:after="0"/>
              <w:jc w:val="center"/>
              <w:rPr>
                <w:sz w:val="18"/>
                <w:lang w:val="en-US"/>
              </w:rPr>
            </w:pPr>
            <w:r w:rsidRPr="00075699">
              <w:rPr>
                <w:sz w:val="18"/>
                <w:szCs w:val="18"/>
              </w:rPr>
              <w:t>8300</w:t>
            </w:r>
            <w:r>
              <w:rPr>
                <w:sz w:val="18"/>
                <w:lang w:val="en-US"/>
              </w:rPr>
              <w:t>–</w:t>
            </w:r>
            <w:r w:rsidRPr="00075699">
              <w:rPr>
                <w:sz w:val="18"/>
                <w:szCs w:val="18"/>
              </w:rPr>
              <w:t>8940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33E90D" w14:textId="77777777" w:rsidR="007A1B18" w:rsidRDefault="007A1B18" w:rsidP="002D5D5E">
            <w:pPr>
              <w:keepNext/>
              <w:keepLines/>
              <w:spacing w:after="0"/>
              <w:jc w:val="center"/>
              <w:rPr>
                <w:sz w:val="18"/>
                <w:lang w:val="en-US"/>
              </w:rPr>
            </w:pPr>
            <w:r w:rsidRPr="00075699">
              <w:rPr>
                <w:sz w:val="18"/>
                <w:szCs w:val="18"/>
              </w:rPr>
              <w:t>9100</w:t>
            </w:r>
            <w:r>
              <w:rPr>
                <w:sz w:val="18"/>
                <w:lang w:val="en-US"/>
              </w:rPr>
              <w:t>–</w:t>
            </w:r>
            <w:r w:rsidRPr="00075699">
              <w:rPr>
                <w:sz w:val="18"/>
                <w:szCs w:val="18"/>
              </w:rPr>
              <w:t>10170</w:t>
            </w:r>
          </w:p>
        </w:tc>
      </w:tr>
      <w:tr w:rsidR="007A1B18" w14:paraId="328A265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6CC2B4" w14:textId="77777777" w:rsidR="007A1B18" w:rsidRDefault="007A1B18"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766548" w14:textId="77777777" w:rsidR="007A1B18" w:rsidRDefault="007A1B18"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5185898" w14:textId="77777777" w:rsidR="007A1B18" w:rsidRDefault="007A1B18"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20B861A" w14:textId="77777777" w:rsidR="007A1B18" w:rsidRDefault="007A1B18"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F2466D6" w14:textId="77777777" w:rsidR="007A1B18" w:rsidRDefault="007A1B18"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7A1B18" w14:paraId="50A00360"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ECAD97" w14:textId="77777777" w:rsidR="007A1B18" w:rsidRDefault="007A1B18"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CC7497" w14:textId="77777777" w:rsidR="007A1B18" w:rsidRPr="00273823" w:rsidRDefault="007A1B18" w:rsidP="002D5D5E">
            <w:pPr>
              <w:keepNext/>
              <w:keepLines/>
              <w:spacing w:after="0"/>
              <w:jc w:val="center"/>
              <w:rPr>
                <w:color w:val="FF0000"/>
                <w:sz w:val="18"/>
                <w:lang w:eastAsia="ja-JP"/>
              </w:rPr>
            </w:pPr>
            <w:r w:rsidRPr="00075699">
              <w:rPr>
                <w:sz w:val="18"/>
                <w:szCs w:val="18"/>
              </w:rPr>
              <w:t>3700</w:t>
            </w:r>
            <w:r>
              <w:rPr>
                <w:sz w:val="18"/>
                <w:lang w:val="en-US"/>
              </w:rPr>
              <w:t>–</w:t>
            </w:r>
            <w:r w:rsidRPr="00075699">
              <w:rPr>
                <w:sz w:val="18"/>
                <w:szCs w:val="18"/>
              </w:rPr>
              <w:t>4410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A18CB7" w14:textId="77777777" w:rsidR="007A1B18" w:rsidRDefault="007A1B18" w:rsidP="002D5D5E">
            <w:pPr>
              <w:keepNext/>
              <w:keepLines/>
              <w:spacing w:after="0"/>
              <w:jc w:val="center"/>
              <w:rPr>
                <w:sz w:val="18"/>
                <w:lang w:eastAsia="ja-JP"/>
              </w:rPr>
            </w:pPr>
            <w:r w:rsidRPr="00075699">
              <w:rPr>
                <w:sz w:val="18"/>
                <w:szCs w:val="18"/>
              </w:rPr>
              <w:t>7330</w:t>
            </w:r>
            <w:r>
              <w:rPr>
                <w:sz w:val="18"/>
                <w:lang w:val="en-US"/>
              </w:rPr>
              <w:t>–</w:t>
            </w:r>
            <w:r w:rsidRPr="00075699">
              <w:rPr>
                <w:sz w:val="18"/>
                <w:szCs w:val="18"/>
              </w:rPr>
              <w:t>8900</w:t>
            </w:r>
          </w:p>
        </w:tc>
      </w:tr>
      <w:tr w:rsidR="00231FDB" w14:paraId="3999B9E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AE4AE0"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7B3FE1"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54E5FAC"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C2DF194" w14:textId="77777777" w:rsidR="00231FDB" w:rsidRDefault="00231FDB" w:rsidP="002D5D5E">
            <w:pPr>
              <w:pStyle w:val="TAL"/>
              <w:jc w:val="center"/>
              <w:rPr>
                <w:lang w:val="en-US"/>
              </w:rPr>
            </w:pPr>
          </w:p>
        </w:tc>
      </w:tr>
      <w:tr w:rsidR="00231FDB" w14:paraId="4290443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7E4FA6"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C286FE" w14:textId="77777777" w:rsidR="00231FDB" w:rsidRDefault="00231FDB" w:rsidP="002D5D5E">
            <w:pPr>
              <w:keepNext/>
              <w:keepLines/>
              <w:spacing w:after="0"/>
              <w:jc w:val="center"/>
              <w:rPr>
                <w:sz w:val="18"/>
                <w:lang w:eastAsia="ja-JP"/>
              </w:rPr>
            </w:pPr>
            <w:r w:rsidRPr="00075699">
              <w:rPr>
                <w:sz w:val="18"/>
                <w:szCs w:val="18"/>
                <w:highlight w:val="yellow"/>
              </w:rPr>
              <w:t>1460</w:t>
            </w:r>
            <w:r w:rsidRPr="00717B92">
              <w:rPr>
                <w:sz w:val="18"/>
                <w:highlight w:val="yellow"/>
                <w:lang w:val="en-US"/>
              </w:rPr>
              <w:t>–</w:t>
            </w:r>
            <w:r w:rsidRPr="00075699">
              <w:rPr>
                <w:sz w:val="18"/>
                <w:szCs w:val="18"/>
                <w:highlight w:val="yellow"/>
              </w:rPr>
              <w:t>2600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C1A980" w14:textId="77777777" w:rsidR="00231FDB" w:rsidRDefault="00231FDB" w:rsidP="002D5D5E">
            <w:pPr>
              <w:keepNext/>
              <w:keepLines/>
              <w:spacing w:after="0"/>
              <w:jc w:val="center"/>
              <w:rPr>
                <w:sz w:val="18"/>
                <w:lang w:eastAsia="ja-JP"/>
              </w:rPr>
            </w:pPr>
          </w:p>
        </w:tc>
      </w:tr>
      <w:tr w:rsidR="007A1B18" w14:paraId="337750F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955B47" w14:textId="77777777" w:rsidR="007A1B18" w:rsidRDefault="007A1B18"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DB8B36" w14:textId="77777777" w:rsidR="007A1B18" w:rsidRDefault="007A1B18"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87856FC" w14:textId="77777777" w:rsidR="007A1B18" w:rsidRDefault="007A1B18"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ADB625" w14:textId="77777777" w:rsidR="007A1B18" w:rsidRDefault="007A1B18"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23196EA" w14:textId="77777777" w:rsidR="007A1B18" w:rsidRDefault="007A1B18"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7A1B18" w14:paraId="4D33D839"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6927C3" w14:textId="77777777" w:rsidR="007A1B18" w:rsidRDefault="007A1B18"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272121" w14:textId="77777777" w:rsidR="007A1B18" w:rsidRDefault="007A1B18" w:rsidP="002D5D5E">
            <w:pPr>
              <w:keepNext/>
              <w:keepLines/>
              <w:spacing w:after="0"/>
              <w:jc w:val="center"/>
              <w:rPr>
                <w:sz w:val="18"/>
                <w:lang w:eastAsia="ja-JP"/>
              </w:rPr>
            </w:pPr>
            <w:r w:rsidRPr="00075699">
              <w:rPr>
                <w:sz w:val="18"/>
                <w:szCs w:val="18"/>
              </w:rPr>
              <w:t>10800</w:t>
            </w:r>
            <w:r>
              <w:rPr>
                <w:sz w:val="18"/>
                <w:lang w:val="en-US"/>
              </w:rPr>
              <w:t>–</w:t>
            </w:r>
            <w:r w:rsidRPr="00075699">
              <w:rPr>
                <w:sz w:val="18"/>
                <w:szCs w:val="18"/>
              </w:rPr>
              <w:t>11510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2EDF29" w14:textId="77777777" w:rsidR="007A1B18" w:rsidRDefault="007A1B18" w:rsidP="002D5D5E">
            <w:pPr>
              <w:keepNext/>
              <w:keepLines/>
              <w:spacing w:after="0"/>
              <w:jc w:val="center"/>
              <w:rPr>
                <w:sz w:val="18"/>
                <w:lang w:eastAsia="ja-JP"/>
              </w:rPr>
            </w:pPr>
            <w:r w:rsidRPr="00075699">
              <w:rPr>
                <w:sz w:val="18"/>
                <w:szCs w:val="18"/>
              </w:rPr>
              <w:t>12400</w:t>
            </w:r>
            <w:r>
              <w:rPr>
                <w:sz w:val="18"/>
                <w:lang w:val="en-US"/>
              </w:rPr>
              <w:t>–</w:t>
            </w:r>
            <w:r w:rsidRPr="00075699">
              <w:rPr>
                <w:sz w:val="18"/>
                <w:szCs w:val="18"/>
              </w:rPr>
              <w:t>13970</w:t>
            </w:r>
          </w:p>
        </w:tc>
      </w:tr>
      <w:tr w:rsidR="00231FDB" w14:paraId="53141E09"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FAE29D"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D48E0F"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45A93F1"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442D5E2" w14:textId="77777777" w:rsidR="00231FDB" w:rsidRDefault="00231FDB" w:rsidP="002D5D5E">
            <w:pPr>
              <w:pStyle w:val="TAL"/>
              <w:jc w:val="center"/>
              <w:rPr>
                <w:lang w:val="en-US"/>
              </w:rPr>
            </w:pPr>
          </w:p>
        </w:tc>
      </w:tr>
      <w:tr w:rsidR="00231FDB" w14:paraId="7B1ED78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D11E6E"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892FAA" w14:textId="77777777" w:rsidR="00231FDB" w:rsidRDefault="00231FDB" w:rsidP="002D5D5E">
            <w:pPr>
              <w:keepNext/>
              <w:keepLines/>
              <w:spacing w:after="0"/>
              <w:jc w:val="center"/>
              <w:rPr>
                <w:sz w:val="18"/>
                <w:lang w:eastAsia="ja-JP"/>
              </w:rPr>
            </w:pPr>
            <w:r w:rsidRPr="00075699">
              <w:rPr>
                <w:sz w:val="18"/>
                <w:szCs w:val="18"/>
              </w:rPr>
              <w:t>11600</w:t>
            </w:r>
            <w:r>
              <w:rPr>
                <w:sz w:val="18"/>
                <w:lang w:val="en-US"/>
              </w:rPr>
              <w:t>–</w:t>
            </w:r>
            <w:r w:rsidRPr="00075699">
              <w:rPr>
                <w:sz w:val="18"/>
                <w:szCs w:val="18"/>
              </w:rPr>
              <w:t>12740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3F64E18" w14:textId="77777777" w:rsidR="00231FDB" w:rsidRDefault="00231FDB" w:rsidP="002D5D5E">
            <w:pPr>
              <w:keepNext/>
              <w:keepLines/>
              <w:spacing w:after="0"/>
              <w:jc w:val="center"/>
              <w:rPr>
                <w:sz w:val="18"/>
                <w:lang w:eastAsia="ja-JP"/>
              </w:rPr>
            </w:pPr>
          </w:p>
        </w:tc>
      </w:tr>
      <w:tr w:rsidR="007A1B18" w14:paraId="5C8D00B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3FE4C2" w14:textId="77777777" w:rsidR="007A1B18" w:rsidRDefault="007A1B18"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37CAA8" w14:textId="77777777" w:rsidR="007A1B18" w:rsidRDefault="007A1B18"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E666341" w14:textId="77777777" w:rsidR="007A1B18" w:rsidRDefault="007A1B18"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FA6E62" w14:textId="77777777" w:rsidR="007A1B18" w:rsidRDefault="007A1B18"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69812B" w14:textId="77777777" w:rsidR="007A1B18" w:rsidRDefault="007A1B18"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7A1B18" w14:paraId="1B9BEF7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28D15" w14:textId="77777777" w:rsidR="007A1B18" w:rsidRDefault="007A1B18"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CB3578" w14:textId="77777777" w:rsidR="007A1B18" w:rsidRDefault="007A1B18" w:rsidP="002D5D5E">
            <w:pPr>
              <w:keepNext/>
              <w:keepLines/>
              <w:spacing w:after="0"/>
              <w:jc w:val="center"/>
              <w:rPr>
                <w:sz w:val="18"/>
                <w:lang w:eastAsia="ja-JP"/>
              </w:rPr>
            </w:pPr>
            <w:r w:rsidRPr="00075699">
              <w:rPr>
                <w:sz w:val="18"/>
                <w:szCs w:val="18"/>
              </w:rPr>
              <w:t>10630</w:t>
            </w:r>
            <w:r>
              <w:rPr>
                <w:sz w:val="18"/>
                <w:lang w:val="en-US"/>
              </w:rPr>
              <w:t>–</w:t>
            </w:r>
            <w:r w:rsidRPr="00075699">
              <w:rPr>
                <w:sz w:val="18"/>
                <w:szCs w:val="18"/>
              </w:rPr>
              <w:t>12700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F2A6F" w14:textId="77777777" w:rsidR="007A1B18" w:rsidRDefault="007A1B18" w:rsidP="002D5D5E">
            <w:pPr>
              <w:keepNext/>
              <w:keepLines/>
              <w:spacing w:after="0"/>
              <w:jc w:val="center"/>
              <w:rPr>
                <w:sz w:val="18"/>
                <w:lang w:eastAsia="ja-JP"/>
              </w:rPr>
            </w:pPr>
            <w:r w:rsidRPr="00075699">
              <w:rPr>
                <w:sz w:val="18"/>
                <w:szCs w:val="18"/>
              </w:rPr>
              <w:t>6200</w:t>
            </w:r>
            <w:r>
              <w:rPr>
                <w:sz w:val="18"/>
                <w:lang w:val="en-US"/>
              </w:rPr>
              <w:t>–</w:t>
            </w:r>
            <w:r w:rsidRPr="00075699">
              <w:rPr>
                <w:sz w:val="18"/>
                <w:szCs w:val="18"/>
              </w:rPr>
              <w:t>6980</w:t>
            </w:r>
          </w:p>
        </w:tc>
      </w:tr>
      <w:tr w:rsidR="007A1B18" w14:paraId="5018E2E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3E8DE8" w14:textId="77777777" w:rsidR="007A1B18" w:rsidRDefault="007A1B18"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D6E9C8" w14:textId="77777777" w:rsidR="007A1B18" w:rsidRDefault="007A1B18"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9D351BC" w14:textId="77777777" w:rsidR="007A1B18" w:rsidRDefault="007A1B18"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F355FE" w14:textId="77777777" w:rsidR="007A1B18" w:rsidRDefault="007A1B18"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36A9B2" w14:textId="77777777" w:rsidR="007A1B18" w:rsidRDefault="007A1B18"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7A1B18" w14:paraId="59CCBA9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C4F468" w14:textId="77777777" w:rsidR="007A1B18" w:rsidRDefault="007A1B18"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E120BB" w14:textId="77777777" w:rsidR="007A1B18" w:rsidRDefault="007A1B18" w:rsidP="002D5D5E">
            <w:pPr>
              <w:keepNext/>
              <w:keepLines/>
              <w:spacing w:after="0"/>
              <w:jc w:val="center"/>
              <w:rPr>
                <w:sz w:val="18"/>
                <w:lang w:eastAsia="ja-JP"/>
              </w:rPr>
            </w:pPr>
            <w:r w:rsidRPr="00075699">
              <w:rPr>
                <w:sz w:val="18"/>
                <w:szCs w:val="18"/>
              </w:rPr>
              <w:t>4760</w:t>
            </w:r>
            <w:r>
              <w:rPr>
                <w:sz w:val="18"/>
                <w:lang w:val="en-US"/>
              </w:rPr>
              <w:t>–</w:t>
            </w:r>
            <w:r w:rsidRPr="00075699">
              <w:rPr>
                <w:sz w:val="18"/>
                <w:szCs w:val="18"/>
              </w:rPr>
              <w:t>6400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195CE" w14:textId="77777777" w:rsidR="007A1B18" w:rsidRDefault="007A1B18" w:rsidP="002D5D5E">
            <w:pPr>
              <w:keepNext/>
              <w:keepLines/>
              <w:spacing w:after="0"/>
              <w:jc w:val="center"/>
              <w:rPr>
                <w:sz w:val="18"/>
                <w:lang w:eastAsia="ja-JP"/>
              </w:rPr>
            </w:pPr>
            <w:r w:rsidRPr="0006107C">
              <w:rPr>
                <w:sz w:val="18"/>
                <w:szCs w:val="18"/>
              </w:rPr>
              <w:t>1</w:t>
            </w:r>
            <w:r>
              <w:rPr>
                <w:sz w:val="18"/>
                <w:szCs w:val="18"/>
              </w:rPr>
              <w:t>00</w:t>
            </w:r>
            <w:r>
              <w:rPr>
                <w:sz w:val="18"/>
                <w:lang w:val="en-US"/>
              </w:rPr>
              <w:t>–</w:t>
            </w:r>
            <w:r w:rsidRPr="00075699">
              <w:rPr>
                <w:sz w:val="18"/>
                <w:szCs w:val="18"/>
              </w:rPr>
              <w:t>1110</w:t>
            </w:r>
          </w:p>
        </w:tc>
      </w:tr>
      <w:tr w:rsidR="007A1B18" w14:paraId="4DEE5A0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EA931" w14:textId="77777777" w:rsidR="007A1B18" w:rsidRDefault="007A1B18"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4D8615" w14:textId="77777777" w:rsidR="007A1B18" w:rsidRDefault="007A1B18"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E1D9FD5" w14:textId="77777777" w:rsidR="007A1B18" w:rsidRDefault="007A1B18"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897DCD" w14:textId="77777777" w:rsidR="007A1B18" w:rsidRDefault="007A1B18"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2AC0FFD" w14:textId="77777777" w:rsidR="007A1B18" w:rsidRDefault="007A1B18"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7A1B18" w14:paraId="085B20A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0118A9" w14:textId="77777777" w:rsidR="007A1B18" w:rsidRDefault="007A1B18"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1BDBDE" w14:textId="77777777" w:rsidR="007A1B18" w:rsidRDefault="007A1B18" w:rsidP="002D5D5E">
            <w:pPr>
              <w:keepNext/>
              <w:keepLines/>
              <w:spacing w:after="0"/>
              <w:jc w:val="center"/>
              <w:rPr>
                <w:sz w:val="18"/>
                <w:lang w:eastAsia="ja-JP"/>
              </w:rPr>
            </w:pPr>
            <w:r w:rsidRPr="00075699">
              <w:rPr>
                <w:sz w:val="18"/>
                <w:szCs w:val="18"/>
              </w:rPr>
              <w:t>15700</w:t>
            </w:r>
            <w:r>
              <w:rPr>
                <w:sz w:val="18"/>
                <w:lang w:val="en-US"/>
              </w:rPr>
              <w:t>–</w:t>
            </w:r>
            <w:r w:rsidRPr="00075699">
              <w:rPr>
                <w:sz w:val="18"/>
                <w:szCs w:val="18"/>
              </w:rPr>
              <w:t>17770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CEB0A3" w14:textId="77777777" w:rsidR="007A1B18" w:rsidRDefault="007A1B18" w:rsidP="002D5D5E">
            <w:pPr>
              <w:keepNext/>
              <w:keepLines/>
              <w:spacing w:after="0"/>
              <w:jc w:val="center"/>
              <w:rPr>
                <w:sz w:val="18"/>
                <w:lang w:eastAsia="ja-JP"/>
              </w:rPr>
            </w:pPr>
            <w:r w:rsidRPr="00075699">
              <w:rPr>
                <w:sz w:val="18"/>
                <w:szCs w:val="18"/>
              </w:rPr>
              <w:t>13300</w:t>
            </w:r>
            <w:r>
              <w:rPr>
                <w:sz w:val="18"/>
                <w:lang w:val="en-US"/>
              </w:rPr>
              <w:t>–</w:t>
            </w:r>
            <w:r w:rsidRPr="00075699">
              <w:rPr>
                <w:sz w:val="18"/>
                <w:szCs w:val="18"/>
              </w:rPr>
              <w:t>14080</w:t>
            </w:r>
          </w:p>
        </w:tc>
      </w:tr>
      <w:tr w:rsidR="007A1B18" w14:paraId="1A805A6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006C6E" w14:textId="77777777" w:rsidR="007A1B18" w:rsidRDefault="007A1B18"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4C6F8F" w14:textId="77777777" w:rsidR="007A1B18" w:rsidRDefault="007A1B18"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160923E" w14:textId="77777777" w:rsidR="007A1B18" w:rsidRDefault="007A1B18"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D757CD" w14:textId="77777777" w:rsidR="007A1B18" w:rsidRDefault="007A1B18"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0500FF2" w14:textId="77777777" w:rsidR="007A1B18" w:rsidRDefault="007A1B18"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7A1B18" w14:paraId="61E4BD3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1A0B8C" w14:textId="77777777" w:rsidR="007A1B18" w:rsidRDefault="007A1B18"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39DD0D" w14:textId="77777777" w:rsidR="007A1B18" w:rsidRDefault="007A1B18" w:rsidP="002D5D5E">
            <w:pPr>
              <w:keepNext/>
              <w:keepLines/>
              <w:spacing w:after="0"/>
              <w:jc w:val="center"/>
              <w:rPr>
                <w:sz w:val="18"/>
                <w:lang w:eastAsia="ja-JP"/>
              </w:rPr>
            </w:pPr>
            <w:r w:rsidRPr="00075699">
              <w:rPr>
                <w:sz w:val="18"/>
                <w:szCs w:val="18"/>
              </w:rPr>
              <w:t>14900</w:t>
            </w:r>
            <w:r>
              <w:rPr>
                <w:sz w:val="18"/>
                <w:lang w:val="en-US"/>
              </w:rPr>
              <w:t>–</w:t>
            </w:r>
            <w:r w:rsidRPr="00075699">
              <w:rPr>
                <w:sz w:val="18"/>
                <w:szCs w:val="18"/>
              </w:rPr>
              <w:t>16540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E1E395" w14:textId="77777777" w:rsidR="007A1B18" w:rsidRDefault="007A1B18" w:rsidP="002D5D5E">
            <w:pPr>
              <w:keepNext/>
              <w:keepLines/>
              <w:spacing w:after="0"/>
              <w:jc w:val="center"/>
              <w:rPr>
                <w:sz w:val="18"/>
                <w:lang w:eastAsia="ja-JP"/>
              </w:rPr>
            </w:pPr>
            <w:r w:rsidRPr="00075699">
              <w:rPr>
                <w:sz w:val="18"/>
                <w:szCs w:val="18"/>
              </w:rPr>
              <w:t>14100</w:t>
            </w:r>
            <w:r>
              <w:rPr>
                <w:sz w:val="18"/>
                <w:lang w:val="en-US"/>
              </w:rPr>
              <w:t>–</w:t>
            </w:r>
            <w:r w:rsidRPr="00075699">
              <w:rPr>
                <w:sz w:val="18"/>
                <w:szCs w:val="18"/>
              </w:rPr>
              <w:t>15310</w:t>
            </w:r>
          </w:p>
        </w:tc>
      </w:tr>
      <w:tr w:rsidR="007A1B18" w14:paraId="7E4B302A"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3CE5DE" w14:textId="77777777" w:rsidR="007A1B18" w:rsidRDefault="007A1B18"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2583B624" w14:textId="77777777" w:rsidR="007A1B18" w:rsidRDefault="007A1B18" w:rsidP="007A1B18">
      <w:pPr>
        <w:rPr>
          <w:rFonts w:ascii="Arial" w:hAnsi="Arial" w:cs="Arial"/>
          <w:b/>
        </w:rPr>
      </w:pPr>
    </w:p>
    <w:p w14:paraId="48EF58B9" w14:textId="77777777" w:rsidR="007A1B18" w:rsidRPr="000B4D61" w:rsidRDefault="007A1B18" w:rsidP="007A1B18">
      <w:pPr>
        <w:rPr>
          <w:rFonts w:eastAsia="MS Mincho"/>
        </w:rPr>
      </w:pPr>
      <w:r>
        <w:rPr>
          <w:rFonts w:eastAsia="MS Mincho"/>
        </w:rPr>
        <w:t xml:space="preserve">Based on the above table, </w:t>
      </w:r>
      <w:r>
        <w:rPr>
          <w:rFonts w:cs="DengXian"/>
          <w:szCs w:val="21"/>
          <w:lang w:eastAsia="ko-KR"/>
        </w:rPr>
        <w:t>3</w:t>
      </w:r>
      <w:r>
        <w:rPr>
          <w:rFonts w:cs="DengXian"/>
          <w:szCs w:val="21"/>
          <w:vertAlign w:val="superscript"/>
          <w:lang w:eastAsia="ko-KR"/>
        </w:rPr>
        <w:t>rd</w:t>
      </w:r>
      <w:r>
        <w:rPr>
          <w:rFonts w:cs="DengXian"/>
          <w:szCs w:val="21"/>
          <w:lang w:eastAsia="ko-KR"/>
        </w:rPr>
        <w:t xml:space="preserve"> and 4</w:t>
      </w:r>
      <w:r w:rsidRPr="00634198">
        <w:rPr>
          <w:rFonts w:cs="DengXian"/>
          <w:szCs w:val="21"/>
          <w:vertAlign w:val="superscript"/>
          <w:lang w:eastAsia="ko-KR"/>
        </w:rPr>
        <w:t>th</w:t>
      </w:r>
      <w:r w:rsidRPr="00634198">
        <w:rPr>
          <w:rFonts w:cs="DengXian"/>
          <w:szCs w:val="21"/>
          <w:lang w:eastAsia="ko-KR"/>
        </w:rPr>
        <w:t xml:space="preserve"> order IMD generated by </w:t>
      </w:r>
      <w:r>
        <w:rPr>
          <w:rFonts w:eastAsia="MS Mincho"/>
        </w:rPr>
        <w:t xml:space="preserve">UL </w:t>
      </w:r>
      <w:r w:rsidRPr="005A43BB">
        <w:rPr>
          <w:rFonts w:eastAsia="MS Mincho"/>
        </w:rPr>
        <w:t>CA_n</w:t>
      </w:r>
      <w:r>
        <w:rPr>
          <w:rFonts w:eastAsia="MS Mincho"/>
        </w:rPr>
        <w:t>7</w:t>
      </w:r>
      <w:r w:rsidRPr="005A43BB">
        <w:rPr>
          <w:rFonts w:eastAsia="MS Mincho"/>
        </w:rPr>
        <w:t>A-n</w:t>
      </w:r>
      <w:r>
        <w:rPr>
          <w:rFonts w:eastAsia="MS Mincho"/>
        </w:rPr>
        <w:t>78</w:t>
      </w:r>
      <w:r w:rsidRPr="005A43BB">
        <w:rPr>
          <w:rFonts w:eastAsia="MS Mincho"/>
        </w:rPr>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75</w:t>
      </w:r>
    </w:p>
    <w:p w14:paraId="212B7C4A" w14:textId="77777777" w:rsidR="007A1B18" w:rsidRPr="00D315DA" w:rsidRDefault="007A1B18" w:rsidP="007A1B18">
      <w:pPr>
        <w:rPr>
          <w:rFonts w:eastAsia="MS Mincho"/>
        </w:rPr>
      </w:pPr>
    </w:p>
    <w:p w14:paraId="1C4BD683" w14:textId="07C5248D" w:rsidR="007A1B18" w:rsidRPr="006C68CC" w:rsidRDefault="007A1B18" w:rsidP="006C68CC">
      <w:pPr>
        <w:pStyle w:val="Heading4"/>
      </w:pPr>
      <w:bookmarkStart w:id="162" w:name="_Toc183507743"/>
      <w:r w:rsidRPr="006C68CC">
        <w:t>5.</w:t>
      </w:r>
      <w:r>
        <w:t>7</w:t>
      </w:r>
      <w:r w:rsidRPr="006C68CC">
        <w:t>.2.2</w:t>
      </w:r>
      <w:r w:rsidRPr="006C68CC">
        <w:tab/>
        <w:t>REFSENS requirements</w:t>
      </w:r>
      <w:bookmarkEnd w:id="162"/>
    </w:p>
    <w:p w14:paraId="247118D6" w14:textId="77777777" w:rsidR="007A1B18" w:rsidRPr="00C013B0" w:rsidRDefault="007A1B18" w:rsidP="007A1B18">
      <w:pPr>
        <w:rPr>
          <w:rFonts w:eastAsia="MS Mincho"/>
        </w:rPr>
      </w:pPr>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p>
    <w:p w14:paraId="21D29AE4" w14:textId="77777777" w:rsidR="007A1B18" w:rsidRDefault="007A1B18" w:rsidP="007A1B18">
      <w:pPr>
        <w:rPr>
          <w:rFonts w:eastAsia="MS Mincho"/>
        </w:rPr>
      </w:pPr>
      <w:r w:rsidRPr="00C013B0">
        <w:rPr>
          <w:rFonts w:eastAsia="MS Mincho"/>
        </w:rPr>
        <w:t xml:space="preserve">We </w:t>
      </w:r>
      <w:r w:rsidRPr="00C013B0">
        <w:rPr>
          <w:rFonts w:eastAsia="MS Mincho" w:hint="eastAsia"/>
        </w:rPr>
        <w:t>anal</w:t>
      </w:r>
      <w:r w:rsidRPr="00C013B0">
        <w:rPr>
          <w:rFonts w:eastAsia="MS Mincho"/>
        </w:rPr>
        <w:t>yze the amount of IMD using the following component linearity assumptions:</w:t>
      </w:r>
    </w:p>
    <w:p w14:paraId="278CEBCE" w14:textId="7BC89DE5" w:rsidR="007A1B18" w:rsidRPr="00E2746B" w:rsidRDefault="007A1B18" w:rsidP="007A1B18">
      <w:pPr>
        <w:pStyle w:val="TH"/>
        <w:rPr>
          <w:rFonts w:cs="Arial"/>
        </w:rPr>
      </w:pPr>
      <w:r w:rsidRPr="00E2746B">
        <w:rPr>
          <w:rFonts w:cs="Arial"/>
        </w:rPr>
        <w:t>Table 5.</w:t>
      </w:r>
      <w:r>
        <w:rPr>
          <w:rFonts w:cs="Arial"/>
        </w:rPr>
        <w:t>7</w:t>
      </w:r>
      <w:r w:rsidRPr="0008739F">
        <w:rPr>
          <w:rFonts w:cs="Arial"/>
        </w:rPr>
        <w:t>.2.2-1</w:t>
      </w:r>
      <w:r w:rsidRPr="00E2746B">
        <w:rPr>
          <w:rFonts w:cs="Arial"/>
        </w:rPr>
        <w:t xml:space="preserve">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7A1B18" w:rsidRPr="0008739F" w14:paraId="4518388C" w14:textId="77777777" w:rsidTr="002D5D5E">
        <w:trPr>
          <w:jc w:val="center"/>
        </w:trPr>
        <w:tc>
          <w:tcPr>
            <w:tcW w:w="2463" w:type="dxa"/>
          </w:tcPr>
          <w:p w14:paraId="643F028B" w14:textId="77777777" w:rsidR="007A1B18" w:rsidRPr="0008739F" w:rsidRDefault="007A1B18" w:rsidP="002D5D5E">
            <w:pPr>
              <w:pStyle w:val="TAL"/>
              <w:rPr>
                <w:b/>
                <w:lang w:val="en-US"/>
              </w:rPr>
            </w:pPr>
            <w:r w:rsidRPr="0008739F">
              <w:rPr>
                <w:b/>
                <w:lang w:val="en-US"/>
              </w:rPr>
              <w:t>Component</w:t>
            </w:r>
          </w:p>
        </w:tc>
        <w:tc>
          <w:tcPr>
            <w:tcW w:w="1301" w:type="dxa"/>
          </w:tcPr>
          <w:p w14:paraId="60517DFD" w14:textId="77777777" w:rsidR="007A1B18" w:rsidRPr="0008739F" w:rsidRDefault="007A1B18" w:rsidP="002D5D5E">
            <w:pPr>
              <w:pStyle w:val="TAL"/>
              <w:rPr>
                <w:b/>
                <w:lang w:val="en-US"/>
              </w:rPr>
            </w:pPr>
            <w:r w:rsidRPr="0008739F">
              <w:rPr>
                <w:b/>
                <w:lang w:val="en-US"/>
              </w:rPr>
              <w:t>IP</w:t>
            </w:r>
            <w:r w:rsidRPr="0008739F">
              <w:rPr>
                <w:rFonts w:hint="eastAsia"/>
                <w:b/>
                <w:lang w:val="en-US"/>
              </w:rPr>
              <w:t>2</w:t>
            </w:r>
            <w:r w:rsidRPr="0008739F">
              <w:rPr>
                <w:b/>
                <w:lang w:val="en-US"/>
              </w:rPr>
              <w:t xml:space="preserve"> (dBm)</w:t>
            </w:r>
          </w:p>
        </w:tc>
        <w:tc>
          <w:tcPr>
            <w:tcW w:w="1301" w:type="dxa"/>
          </w:tcPr>
          <w:p w14:paraId="315B378A" w14:textId="77777777" w:rsidR="007A1B18" w:rsidRPr="0008739F" w:rsidRDefault="007A1B18" w:rsidP="002D5D5E">
            <w:pPr>
              <w:pStyle w:val="TAL"/>
              <w:rPr>
                <w:b/>
                <w:lang w:val="en-US"/>
              </w:rPr>
            </w:pPr>
            <w:r w:rsidRPr="0008739F">
              <w:rPr>
                <w:b/>
                <w:lang w:val="en-US"/>
              </w:rPr>
              <w:t>IP</w:t>
            </w:r>
            <w:r w:rsidRPr="0008739F">
              <w:rPr>
                <w:rFonts w:hint="eastAsia"/>
                <w:b/>
                <w:lang w:val="en-US"/>
              </w:rPr>
              <w:t>3</w:t>
            </w:r>
            <w:r w:rsidRPr="0008739F">
              <w:rPr>
                <w:b/>
                <w:lang w:val="en-US"/>
              </w:rPr>
              <w:t xml:space="preserve"> (dBm)</w:t>
            </w:r>
          </w:p>
        </w:tc>
        <w:tc>
          <w:tcPr>
            <w:tcW w:w="1301" w:type="dxa"/>
          </w:tcPr>
          <w:p w14:paraId="136E80CD" w14:textId="77777777" w:rsidR="007A1B18" w:rsidRPr="0008739F" w:rsidRDefault="007A1B18" w:rsidP="002D5D5E">
            <w:pPr>
              <w:pStyle w:val="TAL"/>
              <w:rPr>
                <w:b/>
                <w:lang w:val="en-US"/>
              </w:rPr>
            </w:pPr>
            <w:r w:rsidRPr="0008739F">
              <w:rPr>
                <w:b/>
                <w:lang w:val="en-US"/>
              </w:rPr>
              <w:t>IP4 (dBm)</w:t>
            </w:r>
          </w:p>
        </w:tc>
        <w:tc>
          <w:tcPr>
            <w:tcW w:w="1301" w:type="dxa"/>
          </w:tcPr>
          <w:p w14:paraId="114FFFE2" w14:textId="77777777" w:rsidR="007A1B18" w:rsidRPr="0008739F" w:rsidRDefault="007A1B18" w:rsidP="002D5D5E">
            <w:pPr>
              <w:pStyle w:val="TAL"/>
              <w:rPr>
                <w:b/>
                <w:lang w:val="en-US"/>
              </w:rPr>
            </w:pPr>
            <w:r w:rsidRPr="0008739F">
              <w:rPr>
                <w:b/>
                <w:lang w:val="en-US"/>
              </w:rPr>
              <w:t>IP</w:t>
            </w:r>
            <w:r w:rsidRPr="0008739F">
              <w:rPr>
                <w:rFonts w:hint="eastAsia"/>
                <w:b/>
                <w:lang w:val="en-US"/>
              </w:rPr>
              <w:t>5</w:t>
            </w:r>
            <w:r w:rsidRPr="0008739F">
              <w:rPr>
                <w:b/>
                <w:lang w:val="en-US"/>
              </w:rPr>
              <w:t xml:space="preserve"> (dBm)</w:t>
            </w:r>
          </w:p>
        </w:tc>
      </w:tr>
      <w:tr w:rsidR="007A1B18" w:rsidRPr="0008739F" w14:paraId="521832E2" w14:textId="77777777" w:rsidTr="002D5D5E">
        <w:trPr>
          <w:jc w:val="center"/>
        </w:trPr>
        <w:tc>
          <w:tcPr>
            <w:tcW w:w="2463" w:type="dxa"/>
          </w:tcPr>
          <w:p w14:paraId="4D3E3C95" w14:textId="77777777" w:rsidR="007A1B18" w:rsidRPr="0008739F" w:rsidRDefault="007A1B18" w:rsidP="002D5D5E">
            <w:pPr>
              <w:pStyle w:val="TAL"/>
              <w:rPr>
                <w:lang w:val="en-US"/>
              </w:rPr>
            </w:pPr>
            <w:r w:rsidRPr="0008739F">
              <w:rPr>
                <w:lang w:val="en-US"/>
              </w:rPr>
              <w:t>Antenna switch</w:t>
            </w:r>
          </w:p>
        </w:tc>
        <w:tc>
          <w:tcPr>
            <w:tcW w:w="1301" w:type="dxa"/>
          </w:tcPr>
          <w:p w14:paraId="67A70548" w14:textId="77777777" w:rsidR="007A1B18" w:rsidRPr="0008739F" w:rsidRDefault="007A1B18" w:rsidP="002D5D5E">
            <w:pPr>
              <w:pStyle w:val="TAL"/>
              <w:rPr>
                <w:lang w:val="en-US"/>
              </w:rPr>
            </w:pPr>
            <w:r w:rsidRPr="0008739F">
              <w:rPr>
                <w:rFonts w:hint="eastAsia"/>
                <w:lang w:val="en-US"/>
              </w:rPr>
              <w:t>112</w:t>
            </w:r>
          </w:p>
        </w:tc>
        <w:tc>
          <w:tcPr>
            <w:tcW w:w="1301" w:type="dxa"/>
          </w:tcPr>
          <w:p w14:paraId="0D827D3E" w14:textId="77777777" w:rsidR="007A1B18" w:rsidRPr="0008739F" w:rsidRDefault="007A1B18" w:rsidP="002D5D5E">
            <w:pPr>
              <w:pStyle w:val="TAL"/>
              <w:rPr>
                <w:lang w:val="en-US"/>
              </w:rPr>
            </w:pPr>
            <w:r w:rsidRPr="0008739F">
              <w:rPr>
                <w:rFonts w:hint="eastAsia"/>
                <w:lang w:val="en-US"/>
              </w:rPr>
              <w:t>68</w:t>
            </w:r>
          </w:p>
        </w:tc>
        <w:tc>
          <w:tcPr>
            <w:tcW w:w="1301" w:type="dxa"/>
          </w:tcPr>
          <w:p w14:paraId="620B5E15" w14:textId="77777777" w:rsidR="007A1B18" w:rsidRPr="0008739F" w:rsidRDefault="007A1B18" w:rsidP="002D5D5E">
            <w:pPr>
              <w:pStyle w:val="TAL"/>
              <w:rPr>
                <w:lang w:val="en-US"/>
              </w:rPr>
            </w:pPr>
            <w:r w:rsidRPr="0008739F">
              <w:rPr>
                <w:lang w:val="en-US"/>
              </w:rPr>
              <w:t>56</w:t>
            </w:r>
          </w:p>
        </w:tc>
        <w:tc>
          <w:tcPr>
            <w:tcW w:w="1301" w:type="dxa"/>
          </w:tcPr>
          <w:p w14:paraId="69252C0F" w14:textId="77777777" w:rsidR="007A1B18" w:rsidRPr="0008739F" w:rsidRDefault="007A1B18" w:rsidP="002D5D5E">
            <w:pPr>
              <w:pStyle w:val="TAL"/>
              <w:rPr>
                <w:lang w:val="en-US"/>
              </w:rPr>
            </w:pPr>
            <w:r w:rsidRPr="0008739F">
              <w:rPr>
                <w:lang w:val="en-US"/>
              </w:rPr>
              <w:t>5</w:t>
            </w:r>
            <w:r w:rsidRPr="0008739F">
              <w:rPr>
                <w:rFonts w:hint="eastAsia"/>
                <w:lang w:val="en-US"/>
              </w:rPr>
              <w:t>3</w:t>
            </w:r>
          </w:p>
        </w:tc>
      </w:tr>
      <w:tr w:rsidR="007A1B18" w:rsidRPr="0008739F" w14:paraId="31EFB97C" w14:textId="77777777" w:rsidTr="002D5D5E">
        <w:trPr>
          <w:jc w:val="center"/>
        </w:trPr>
        <w:tc>
          <w:tcPr>
            <w:tcW w:w="2463" w:type="dxa"/>
          </w:tcPr>
          <w:p w14:paraId="0564F67A" w14:textId="77777777" w:rsidR="007A1B18" w:rsidRPr="0008739F" w:rsidRDefault="007A1B18" w:rsidP="002D5D5E">
            <w:pPr>
              <w:pStyle w:val="TAL"/>
              <w:rPr>
                <w:lang w:val="en-US"/>
              </w:rPr>
            </w:pPr>
            <w:r w:rsidRPr="0008739F">
              <w:rPr>
                <w:lang w:val="en-US"/>
              </w:rPr>
              <w:t>Diplexer</w:t>
            </w:r>
          </w:p>
        </w:tc>
        <w:tc>
          <w:tcPr>
            <w:tcW w:w="1301" w:type="dxa"/>
          </w:tcPr>
          <w:p w14:paraId="0D5048CA" w14:textId="77777777" w:rsidR="007A1B18" w:rsidRPr="0008739F" w:rsidRDefault="007A1B18" w:rsidP="002D5D5E">
            <w:pPr>
              <w:pStyle w:val="TAL"/>
              <w:rPr>
                <w:lang w:val="en-US"/>
              </w:rPr>
            </w:pPr>
            <w:r w:rsidRPr="0008739F">
              <w:rPr>
                <w:rFonts w:hint="eastAsia"/>
                <w:lang w:val="en-US"/>
              </w:rPr>
              <w:t>115</w:t>
            </w:r>
          </w:p>
        </w:tc>
        <w:tc>
          <w:tcPr>
            <w:tcW w:w="1301" w:type="dxa"/>
          </w:tcPr>
          <w:p w14:paraId="5C053623" w14:textId="77777777" w:rsidR="007A1B18" w:rsidRPr="0008739F" w:rsidRDefault="007A1B18" w:rsidP="002D5D5E">
            <w:pPr>
              <w:pStyle w:val="TAL"/>
              <w:rPr>
                <w:lang w:val="en-US"/>
              </w:rPr>
            </w:pPr>
            <w:r w:rsidRPr="0008739F">
              <w:rPr>
                <w:rFonts w:hint="eastAsia"/>
                <w:lang w:val="en-US"/>
              </w:rPr>
              <w:t>86</w:t>
            </w:r>
          </w:p>
        </w:tc>
        <w:tc>
          <w:tcPr>
            <w:tcW w:w="1301" w:type="dxa"/>
          </w:tcPr>
          <w:p w14:paraId="4EFAC4DD" w14:textId="77777777" w:rsidR="007A1B18" w:rsidRPr="0008739F" w:rsidRDefault="007A1B18" w:rsidP="002D5D5E">
            <w:pPr>
              <w:pStyle w:val="TAL"/>
              <w:rPr>
                <w:lang w:val="en-US"/>
              </w:rPr>
            </w:pPr>
            <w:r w:rsidRPr="0008739F">
              <w:rPr>
                <w:lang w:val="en-US"/>
              </w:rPr>
              <w:t>55</w:t>
            </w:r>
          </w:p>
        </w:tc>
        <w:tc>
          <w:tcPr>
            <w:tcW w:w="1301" w:type="dxa"/>
          </w:tcPr>
          <w:p w14:paraId="055F3E8F" w14:textId="77777777" w:rsidR="007A1B18" w:rsidRPr="0008739F" w:rsidRDefault="007A1B18" w:rsidP="002D5D5E">
            <w:pPr>
              <w:pStyle w:val="TAL"/>
              <w:rPr>
                <w:lang w:val="en-US"/>
              </w:rPr>
            </w:pPr>
            <w:r w:rsidRPr="0008739F">
              <w:rPr>
                <w:lang w:val="en-US"/>
              </w:rPr>
              <w:t>5</w:t>
            </w:r>
            <w:r w:rsidRPr="0008739F">
              <w:rPr>
                <w:rFonts w:hint="eastAsia"/>
                <w:lang w:val="en-US"/>
              </w:rPr>
              <w:t>3</w:t>
            </w:r>
          </w:p>
        </w:tc>
      </w:tr>
      <w:tr w:rsidR="007A1B18" w:rsidRPr="0008739F" w14:paraId="7A6CD730" w14:textId="77777777" w:rsidTr="002D5D5E">
        <w:trPr>
          <w:jc w:val="center"/>
        </w:trPr>
        <w:tc>
          <w:tcPr>
            <w:tcW w:w="2463" w:type="dxa"/>
          </w:tcPr>
          <w:p w14:paraId="54AB931A" w14:textId="77777777" w:rsidR="007A1B18" w:rsidRPr="0008739F" w:rsidRDefault="007A1B18" w:rsidP="002D5D5E">
            <w:pPr>
              <w:pStyle w:val="TAL"/>
              <w:rPr>
                <w:lang w:val="en-US"/>
              </w:rPr>
            </w:pPr>
            <w:r w:rsidRPr="0008739F">
              <w:rPr>
                <w:rFonts w:hint="eastAsia"/>
                <w:lang w:val="en-US"/>
              </w:rPr>
              <w:t>Triplexer</w:t>
            </w:r>
          </w:p>
        </w:tc>
        <w:tc>
          <w:tcPr>
            <w:tcW w:w="1301" w:type="dxa"/>
          </w:tcPr>
          <w:p w14:paraId="55372A1B" w14:textId="77777777" w:rsidR="007A1B18" w:rsidRPr="0008739F" w:rsidRDefault="007A1B18" w:rsidP="002D5D5E">
            <w:pPr>
              <w:pStyle w:val="TAL"/>
              <w:rPr>
                <w:lang w:val="en-US"/>
              </w:rPr>
            </w:pPr>
            <w:r w:rsidRPr="0008739F">
              <w:rPr>
                <w:rFonts w:hint="eastAsia"/>
                <w:lang w:val="en-US"/>
              </w:rPr>
              <w:t>113</w:t>
            </w:r>
          </w:p>
        </w:tc>
        <w:tc>
          <w:tcPr>
            <w:tcW w:w="1301" w:type="dxa"/>
          </w:tcPr>
          <w:p w14:paraId="40572999" w14:textId="77777777" w:rsidR="007A1B18" w:rsidRPr="0008739F" w:rsidRDefault="007A1B18" w:rsidP="002D5D5E">
            <w:pPr>
              <w:pStyle w:val="TAL"/>
              <w:rPr>
                <w:lang w:val="en-US"/>
              </w:rPr>
            </w:pPr>
            <w:r w:rsidRPr="0008739F">
              <w:rPr>
                <w:rFonts w:hint="eastAsia"/>
                <w:lang w:val="en-US"/>
              </w:rPr>
              <w:t>82</w:t>
            </w:r>
          </w:p>
        </w:tc>
        <w:tc>
          <w:tcPr>
            <w:tcW w:w="1301" w:type="dxa"/>
          </w:tcPr>
          <w:p w14:paraId="6AE3999D" w14:textId="77777777" w:rsidR="007A1B18" w:rsidRPr="0008739F" w:rsidRDefault="007A1B18" w:rsidP="002D5D5E">
            <w:pPr>
              <w:pStyle w:val="TAL"/>
              <w:rPr>
                <w:lang w:val="en-US"/>
              </w:rPr>
            </w:pPr>
            <w:r w:rsidRPr="0008739F">
              <w:rPr>
                <w:lang w:val="en-US"/>
              </w:rPr>
              <w:t>55</w:t>
            </w:r>
          </w:p>
        </w:tc>
        <w:tc>
          <w:tcPr>
            <w:tcW w:w="1301" w:type="dxa"/>
          </w:tcPr>
          <w:p w14:paraId="3888FD5E" w14:textId="77777777" w:rsidR="007A1B18" w:rsidRPr="0008739F" w:rsidRDefault="007A1B18" w:rsidP="002D5D5E">
            <w:pPr>
              <w:pStyle w:val="TAL"/>
              <w:rPr>
                <w:lang w:val="en-US"/>
              </w:rPr>
            </w:pPr>
            <w:r w:rsidRPr="0008739F">
              <w:rPr>
                <w:lang w:val="en-US"/>
              </w:rPr>
              <w:t>5</w:t>
            </w:r>
            <w:r w:rsidRPr="0008739F">
              <w:rPr>
                <w:rFonts w:hint="eastAsia"/>
                <w:lang w:val="en-US"/>
              </w:rPr>
              <w:t>3</w:t>
            </w:r>
          </w:p>
        </w:tc>
      </w:tr>
      <w:tr w:rsidR="007A1B18" w:rsidRPr="0008739F" w14:paraId="6B8273FB" w14:textId="77777777" w:rsidTr="002D5D5E">
        <w:trPr>
          <w:jc w:val="center"/>
        </w:trPr>
        <w:tc>
          <w:tcPr>
            <w:tcW w:w="2463" w:type="dxa"/>
          </w:tcPr>
          <w:p w14:paraId="3C8836B0" w14:textId="77777777" w:rsidR="007A1B18" w:rsidRPr="0008739F" w:rsidRDefault="007A1B18" w:rsidP="002D5D5E">
            <w:pPr>
              <w:pStyle w:val="TAL"/>
              <w:rPr>
                <w:lang w:val="en-US"/>
              </w:rPr>
            </w:pPr>
            <w:r w:rsidRPr="0008739F">
              <w:rPr>
                <w:lang w:val="en-US"/>
              </w:rPr>
              <w:t>PA forward mixing</w:t>
            </w:r>
          </w:p>
        </w:tc>
        <w:tc>
          <w:tcPr>
            <w:tcW w:w="1301" w:type="dxa"/>
          </w:tcPr>
          <w:p w14:paraId="50A6C74B" w14:textId="77777777" w:rsidR="007A1B18" w:rsidRPr="0008739F" w:rsidRDefault="007A1B18" w:rsidP="002D5D5E">
            <w:pPr>
              <w:pStyle w:val="TAL"/>
              <w:rPr>
                <w:lang w:val="en-US"/>
              </w:rPr>
            </w:pPr>
            <w:r w:rsidRPr="0008739F">
              <w:rPr>
                <w:rFonts w:hint="eastAsia"/>
                <w:lang w:val="en-US"/>
              </w:rPr>
              <w:t>28</w:t>
            </w:r>
          </w:p>
        </w:tc>
        <w:tc>
          <w:tcPr>
            <w:tcW w:w="1301" w:type="dxa"/>
          </w:tcPr>
          <w:p w14:paraId="29385B6B" w14:textId="77777777" w:rsidR="007A1B18" w:rsidRPr="0008739F" w:rsidRDefault="007A1B18" w:rsidP="002D5D5E">
            <w:pPr>
              <w:pStyle w:val="TAL"/>
              <w:rPr>
                <w:lang w:val="en-US"/>
              </w:rPr>
            </w:pPr>
            <w:r w:rsidRPr="0008739F">
              <w:rPr>
                <w:rFonts w:hint="eastAsia"/>
                <w:lang w:val="en-US"/>
              </w:rPr>
              <w:t>32</w:t>
            </w:r>
          </w:p>
        </w:tc>
        <w:tc>
          <w:tcPr>
            <w:tcW w:w="1301" w:type="dxa"/>
          </w:tcPr>
          <w:p w14:paraId="7217E32C" w14:textId="77777777" w:rsidR="007A1B18" w:rsidRPr="0008739F" w:rsidRDefault="007A1B18" w:rsidP="002D5D5E">
            <w:pPr>
              <w:pStyle w:val="TAL"/>
              <w:rPr>
                <w:lang w:val="en-US"/>
              </w:rPr>
            </w:pPr>
            <w:r w:rsidRPr="0008739F">
              <w:rPr>
                <w:rFonts w:hint="eastAsia"/>
                <w:lang w:val="en-US"/>
              </w:rPr>
              <w:t>30</w:t>
            </w:r>
          </w:p>
        </w:tc>
        <w:tc>
          <w:tcPr>
            <w:tcW w:w="1301" w:type="dxa"/>
          </w:tcPr>
          <w:p w14:paraId="1972FDE2" w14:textId="77777777" w:rsidR="007A1B18" w:rsidRPr="0008739F" w:rsidRDefault="007A1B18" w:rsidP="002D5D5E">
            <w:pPr>
              <w:pStyle w:val="TAL"/>
              <w:rPr>
                <w:lang w:val="en-US"/>
              </w:rPr>
            </w:pPr>
            <w:r w:rsidRPr="0008739F">
              <w:rPr>
                <w:rFonts w:hint="eastAsia"/>
                <w:lang w:val="en-US"/>
              </w:rPr>
              <w:t>28</w:t>
            </w:r>
          </w:p>
        </w:tc>
      </w:tr>
      <w:tr w:rsidR="007A1B18" w:rsidRPr="0008739F" w14:paraId="0C2CE1D9" w14:textId="77777777" w:rsidTr="002D5D5E">
        <w:trPr>
          <w:jc w:val="center"/>
        </w:trPr>
        <w:tc>
          <w:tcPr>
            <w:tcW w:w="2463" w:type="dxa"/>
          </w:tcPr>
          <w:p w14:paraId="06A85CD2" w14:textId="77777777" w:rsidR="007A1B18" w:rsidRPr="0008739F" w:rsidRDefault="007A1B18" w:rsidP="002D5D5E">
            <w:pPr>
              <w:pStyle w:val="TAL"/>
              <w:rPr>
                <w:lang w:val="en-US"/>
              </w:rPr>
            </w:pPr>
            <w:r w:rsidRPr="0008739F">
              <w:rPr>
                <w:lang w:val="en-US"/>
              </w:rPr>
              <w:t>PA reverse mixing</w:t>
            </w:r>
          </w:p>
        </w:tc>
        <w:tc>
          <w:tcPr>
            <w:tcW w:w="1301" w:type="dxa"/>
          </w:tcPr>
          <w:p w14:paraId="03FDA8DA" w14:textId="77777777" w:rsidR="007A1B18" w:rsidRPr="0008739F" w:rsidRDefault="007A1B18" w:rsidP="002D5D5E">
            <w:pPr>
              <w:pStyle w:val="TAL"/>
              <w:rPr>
                <w:lang w:val="en-US"/>
              </w:rPr>
            </w:pPr>
            <w:r w:rsidRPr="0008739F">
              <w:rPr>
                <w:rFonts w:hint="eastAsia"/>
                <w:lang w:val="en-US"/>
              </w:rPr>
              <w:t>40</w:t>
            </w:r>
          </w:p>
        </w:tc>
        <w:tc>
          <w:tcPr>
            <w:tcW w:w="1301" w:type="dxa"/>
          </w:tcPr>
          <w:p w14:paraId="35436E64" w14:textId="77777777" w:rsidR="007A1B18" w:rsidRPr="0008739F" w:rsidRDefault="007A1B18" w:rsidP="002D5D5E">
            <w:pPr>
              <w:pStyle w:val="TAL"/>
              <w:rPr>
                <w:lang w:val="en-US"/>
              </w:rPr>
            </w:pPr>
            <w:r w:rsidRPr="0008739F">
              <w:rPr>
                <w:rFonts w:hint="eastAsia"/>
                <w:lang w:val="en-US"/>
              </w:rPr>
              <w:t>30</w:t>
            </w:r>
          </w:p>
        </w:tc>
        <w:tc>
          <w:tcPr>
            <w:tcW w:w="1301" w:type="dxa"/>
          </w:tcPr>
          <w:p w14:paraId="76EEB8D5" w14:textId="77777777" w:rsidR="007A1B18" w:rsidRPr="0008739F" w:rsidRDefault="007A1B18" w:rsidP="002D5D5E">
            <w:pPr>
              <w:pStyle w:val="TAL"/>
              <w:rPr>
                <w:lang w:val="en-US"/>
              </w:rPr>
            </w:pPr>
            <w:r w:rsidRPr="0008739F">
              <w:rPr>
                <w:lang w:val="en-US"/>
              </w:rPr>
              <w:t>3</w:t>
            </w:r>
            <w:r w:rsidRPr="0008739F">
              <w:rPr>
                <w:rFonts w:hint="eastAsia"/>
                <w:lang w:val="en-US"/>
              </w:rPr>
              <w:t>0</w:t>
            </w:r>
          </w:p>
        </w:tc>
        <w:tc>
          <w:tcPr>
            <w:tcW w:w="1301" w:type="dxa"/>
          </w:tcPr>
          <w:p w14:paraId="3F35C0A9" w14:textId="77777777" w:rsidR="007A1B18" w:rsidRPr="0008739F" w:rsidRDefault="007A1B18" w:rsidP="002D5D5E">
            <w:pPr>
              <w:pStyle w:val="TAL"/>
              <w:rPr>
                <w:lang w:val="en-US"/>
              </w:rPr>
            </w:pPr>
            <w:r w:rsidRPr="0008739F">
              <w:rPr>
                <w:lang w:val="en-US"/>
              </w:rPr>
              <w:t>3</w:t>
            </w:r>
            <w:r w:rsidRPr="0008739F">
              <w:rPr>
                <w:rFonts w:hint="eastAsia"/>
                <w:lang w:val="en-US"/>
              </w:rPr>
              <w:t>0</w:t>
            </w:r>
          </w:p>
        </w:tc>
      </w:tr>
      <w:tr w:rsidR="007A1B18" w:rsidRPr="0008739F" w14:paraId="58D0DBA0" w14:textId="77777777" w:rsidTr="002D5D5E">
        <w:trPr>
          <w:jc w:val="center"/>
        </w:trPr>
        <w:tc>
          <w:tcPr>
            <w:tcW w:w="2463" w:type="dxa"/>
          </w:tcPr>
          <w:p w14:paraId="30E0FC21" w14:textId="77777777" w:rsidR="007A1B18" w:rsidRPr="0008739F" w:rsidRDefault="007A1B18" w:rsidP="002D5D5E">
            <w:pPr>
              <w:pStyle w:val="TAL"/>
              <w:rPr>
                <w:lang w:val="en-US"/>
              </w:rPr>
            </w:pPr>
            <w:r w:rsidRPr="0008739F">
              <w:rPr>
                <w:lang w:val="en-US"/>
              </w:rPr>
              <w:t>LNA</w:t>
            </w:r>
          </w:p>
        </w:tc>
        <w:tc>
          <w:tcPr>
            <w:tcW w:w="1301" w:type="dxa"/>
          </w:tcPr>
          <w:p w14:paraId="42353D9A" w14:textId="77777777" w:rsidR="007A1B18" w:rsidRPr="0008739F" w:rsidRDefault="007A1B18" w:rsidP="002D5D5E">
            <w:pPr>
              <w:pStyle w:val="TAL"/>
              <w:rPr>
                <w:lang w:val="en-US"/>
              </w:rPr>
            </w:pPr>
            <w:r w:rsidRPr="0008739F">
              <w:rPr>
                <w:rFonts w:hint="eastAsia"/>
                <w:lang w:val="en-US"/>
              </w:rPr>
              <w:t>5</w:t>
            </w:r>
          </w:p>
        </w:tc>
        <w:tc>
          <w:tcPr>
            <w:tcW w:w="1301" w:type="dxa"/>
          </w:tcPr>
          <w:p w14:paraId="0F891EF4" w14:textId="77777777" w:rsidR="007A1B18" w:rsidRPr="0008739F" w:rsidRDefault="007A1B18" w:rsidP="002D5D5E">
            <w:pPr>
              <w:pStyle w:val="TAL"/>
              <w:rPr>
                <w:lang w:val="en-US"/>
              </w:rPr>
            </w:pPr>
            <w:r w:rsidRPr="0008739F">
              <w:rPr>
                <w:lang w:val="en-US"/>
              </w:rPr>
              <w:t>-6</w:t>
            </w:r>
          </w:p>
        </w:tc>
        <w:tc>
          <w:tcPr>
            <w:tcW w:w="1301" w:type="dxa"/>
          </w:tcPr>
          <w:p w14:paraId="1A754099" w14:textId="77777777" w:rsidR="007A1B18" w:rsidRPr="0008739F" w:rsidRDefault="007A1B18" w:rsidP="002D5D5E">
            <w:pPr>
              <w:pStyle w:val="TAL"/>
              <w:rPr>
                <w:lang w:val="en-US"/>
              </w:rPr>
            </w:pPr>
            <w:r w:rsidRPr="0008739F">
              <w:rPr>
                <w:lang w:val="en-US"/>
              </w:rPr>
              <w:t>-6</w:t>
            </w:r>
          </w:p>
        </w:tc>
        <w:tc>
          <w:tcPr>
            <w:tcW w:w="1301" w:type="dxa"/>
          </w:tcPr>
          <w:p w14:paraId="1F3BEBC6" w14:textId="77777777" w:rsidR="007A1B18" w:rsidRPr="0008739F" w:rsidRDefault="007A1B18" w:rsidP="002D5D5E">
            <w:pPr>
              <w:pStyle w:val="TAL"/>
              <w:rPr>
                <w:lang w:val="en-US"/>
              </w:rPr>
            </w:pPr>
            <w:r w:rsidRPr="0008739F">
              <w:rPr>
                <w:lang w:val="en-US"/>
              </w:rPr>
              <w:t>-</w:t>
            </w:r>
            <w:r w:rsidRPr="0008739F">
              <w:rPr>
                <w:rFonts w:hint="eastAsia"/>
                <w:lang w:val="en-US"/>
              </w:rPr>
              <w:t>10</w:t>
            </w:r>
          </w:p>
        </w:tc>
      </w:tr>
    </w:tbl>
    <w:p w14:paraId="5F867B04" w14:textId="77777777" w:rsidR="007A1B18" w:rsidRPr="0008739F" w:rsidRDefault="007A1B18" w:rsidP="007A1B18">
      <w:pPr>
        <w:pStyle w:val="TAL"/>
        <w:rPr>
          <w:lang w:val="en-US"/>
        </w:rPr>
      </w:pPr>
    </w:p>
    <w:p w14:paraId="452A25E4" w14:textId="7253F420" w:rsidR="007A1B18" w:rsidRPr="00E2746B" w:rsidRDefault="007A1B18" w:rsidP="007A1B18">
      <w:pPr>
        <w:pStyle w:val="TH"/>
        <w:rPr>
          <w:rFonts w:cs="Arial"/>
        </w:rPr>
      </w:pPr>
      <w:r w:rsidRPr="00E2746B">
        <w:rPr>
          <w:rFonts w:cs="Arial"/>
        </w:rPr>
        <w:t>Table 5.</w:t>
      </w:r>
      <w:r>
        <w:rPr>
          <w:rFonts w:cs="Arial"/>
        </w:rPr>
        <w:t>7</w:t>
      </w:r>
      <w:r w:rsidRPr="0008739F">
        <w:rPr>
          <w:rFonts w:cs="Arial"/>
        </w:rPr>
        <w:t>.2.2-2</w:t>
      </w:r>
      <w:r w:rsidRPr="00E2746B">
        <w:rPr>
          <w:rFonts w:cs="Arial"/>
        </w:rPr>
        <w:t xml:space="preserve"> 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749"/>
      </w:tblGrid>
      <w:tr w:rsidR="007A1B18" w14:paraId="00EA88E0" w14:textId="77777777" w:rsidTr="002D5D5E">
        <w:trPr>
          <w:trHeight w:val="219"/>
          <w:jc w:val="center"/>
        </w:trPr>
        <w:tc>
          <w:tcPr>
            <w:tcW w:w="2923" w:type="dxa"/>
          </w:tcPr>
          <w:p w14:paraId="7CFC62B5" w14:textId="77777777" w:rsidR="007A1B18" w:rsidRPr="0008739F" w:rsidRDefault="007A1B18" w:rsidP="002D5D5E">
            <w:pPr>
              <w:pStyle w:val="TAL"/>
              <w:rPr>
                <w:b/>
                <w:lang w:val="en-US"/>
              </w:rPr>
            </w:pPr>
            <w:r w:rsidRPr="0008739F">
              <w:rPr>
                <w:b/>
                <w:lang w:val="en-US"/>
              </w:rPr>
              <w:t>Parameters</w:t>
            </w:r>
          </w:p>
        </w:tc>
        <w:tc>
          <w:tcPr>
            <w:tcW w:w="1749" w:type="dxa"/>
          </w:tcPr>
          <w:p w14:paraId="7963B382" w14:textId="77777777" w:rsidR="007A1B18" w:rsidRPr="0008739F" w:rsidRDefault="007A1B18" w:rsidP="002D5D5E">
            <w:pPr>
              <w:pStyle w:val="TAL"/>
              <w:rPr>
                <w:b/>
                <w:lang w:val="en-US"/>
              </w:rPr>
            </w:pPr>
            <w:r w:rsidRPr="0008739F">
              <w:rPr>
                <w:b/>
                <w:lang w:val="en-US"/>
              </w:rPr>
              <w:t>Values (dB)</w:t>
            </w:r>
          </w:p>
        </w:tc>
      </w:tr>
      <w:tr w:rsidR="007A1B18" w14:paraId="433B1E8B" w14:textId="77777777" w:rsidTr="002D5D5E">
        <w:trPr>
          <w:trHeight w:val="208"/>
          <w:jc w:val="center"/>
        </w:trPr>
        <w:tc>
          <w:tcPr>
            <w:tcW w:w="2923" w:type="dxa"/>
          </w:tcPr>
          <w:p w14:paraId="4091BC96" w14:textId="77777777" w:rsidR="007A1B18" w:rsidRPr="0008739F" w:rsidRDefault="007A1B18" w:rsidP="002D5D5E">
            <w:pPr>
              <w:pStyle w:val="TAL"/>
              <w:rPr>
                <w:lang w:val="en-US"/>
              </w:rPr>
            </w:pPr>
            <w:r w:rsidRPr="0008739F">
              <w:rPr>
                <w:lang w:val="en-US"/>
              </w:rPr>
              <w:t>Antenna isolation</w:t>
            </w:r>
          </w:p>
        </w:tc>
        <w:tc>
          <w:tcPr>
            <w:tcW w:w="1749" w:type="dxa"/>
          </w:tcPr>
          <w:p w14:paraId="31FC9DB6" w14:textId="77777777" w:rsidR="007A1B18" w:rsidRPr="0008739F" w:rsidRDefault="007A1B18" w:rsidP="002D5D5E">
            <w:pPr>
              <w:pStyle w:val="TAL"/>
              <w:rPr>
                <w:lang w:val="en-US"/>
              </w:rPr>
            </w:pPr>
            <w:r w:rsidRPr="0008739F">
              <w:rPr>
                <w:lang w:val="en-US"/>
              </w:rPr>
              <w:t>10</w:t>
            </w:r>
          </w:p>
        </w:tc>
      </w:tr>
      <w:tr w:rsidR="007A1B18" w14:paraId="51D3E433" w14:textId="77777777" w:rsidTr="002D5D5E">
        <w:trPr>
          <w:trHeight w:val="219"/>
          <w:jc w:val="center"/>
        </w:trPr>
        <w:tc>
          <w:tcPr>
            <w:tcW w:w="2923" w:type="dxa"/>
          </w:tcPr>
          <w:p w14:paraId="4E0F82A7" w14:textId="77777777" w:rsidR="007A1B18" w:rsidRPr="0008739F" w:rsidRDefault="007A1B18" w:rsidP="002D5D5E">
            <w:pPr>
              <w:pStyle w:val="TAL"/>
              <w:rPr>
                <w:lang w:val="en-US"/>
              </w:rPr>
            </w:pPr>
            <w:r w:rsidRPr="0008739F">
              <w:rPr>
                <w:lang w:val="en-US"/>
              </w:rPr>
              <w:t>PCB isolation PA-PA</w:t>
            </w:r>
          </w:p>
        </w:tc>
        <w:tc>
          <w:tcPr>
            <w:tcW w:w="1749" w:type="dxa"/>
          </w:tcPr>
          <w:p w14:paraId="4414176F" w14:textId="77777777" w:rsidR="007A1B18" w:rsidRPr="0008739F" w:rsidRDefault="007A1B18" w:rsidP="002D5D5E">
            <w:pPr>
              <w:pStyle w:val="TAL"/>
              <w:rPr>
                <w:lang w:val="en-US"/>
              </w:rPr>
            </w:pPr>
            <w:r w:rsidRPr="0008739F">
              <w:rPr>
                <w:lang w:val="en-US"/>
              </w:rPr>
              <w:t>60</w:t>
            </w:r>
          </w:p>
        </w:tc>
      </w:tr>
      <w:tr w:rsidR="007A1B18" w14:paraId="7CE5C2B3" w14:textId="77777777" w:rsidTr="002D5D5E">
        <w:trPr>
          <w:trHeight w:val="208"/>
          <w:jc w:val="center"/>
        </w:trPr>
        <w:tc>
          <w:tcPr>
            <w:tcW w:w="2923" w:type="dxa"/>
          </w:tcPr>
          <w:p w14:paraId="48E6616D" w14:textId="77777777" w:rsidR="007A1B18" w:rsidRPr="0008739F" w:rsidRDefault="007A1B18" w:rsidP="002D5D5E">
            <w:pPr>
              <w:pStyle w:val="TAL"/>
              <w:rPr>
                <w:lang w:val="en-US"/>
              </w:rPr>
            </w:pPr>
            <w:r w:rsidRPr="0008739F">
              <w:rPr>
                <w:lang w:val="en-US"/>
              </w:rPr>
              <w:t>Diplexer isolation</w:t>
            </w:r>
          </w:p>
        </w:tc>
        <w:tc>
          <w:tcPr>
            <w:tcW w:w="1749" w:type="dxa"/>
          </w:tcPr>
          <w:p w14:paraId="493477D3" w14:textId="77777777" w:rsidR="007A1B18" w:rsidRPr="0008739F" w:rsidRDefault="007A1B18" w:rsidP="002D5D5E">
            <w:pPr>
              <w:pStyle w:val="TAL"/>
              <w:rPr>
                <w:lang w:val="en-US"/>
              </w:rPr>
            </w:pPr>
            <w:r w:rsidRPr="0008739F">
              <w:rPr>
                <w:lang w:val="en-US"/>
              </w:rPr>
              <w:t>15</w:t>
            </w:r>
          </w:p>
        </w:tc>
      </w:tr>
      <w:tr w:rsidR="007A1B18" w14:paraId="3144A618" w14:textId="77777777" w:rsidTr="002D5D5E">
        <w:trPr>
          <w:trHeight w:val="219"/>
          <w:jc w:val="center"/>
        </w:trPr>
        <w:tc>
          <w:tcPr>
            <w:tcW w:w="2923" w:type="dxa"/>
          </w:tcPr>
          <w:p w14:paraId="156B4032" w14:textId="77777777" w:rsidR="007A1B18" w:rsidRPr="0008739F" w:rsidRDefault="007A1B18" w:rsidP="002D5D5E">
            <w:pPr>
              <w:pStyle w:val="TAL"/>
              <w:rPr>
                <w:lang w:val="en-US"/>
              </w:rPr>
            </w:pPr>
            <w:r w:rsidRPr="0008739F">
              <w:rPr>
                <w:rFonts w:hint="eastAsia"/>
                <w:lang w:val="en-US"/>
              </w:rPr>
              <w:t>Triplexer isolation</w:t>
            </w:r>
          </w:p>
        </w:tc>
        <w:tc>
          <w:tcPr>
            <w:tcW w:w="1749" w:type="dxa"/>
          </w:tcPr>
          <w:p w14:paraId="4E8A78AF" w14:textId="77777777" w:rsidR="007A1B18" w:rsidRPr="0008739F" w:rsidRDefault="007A1B18" w:rsidP="002D5D5E">
            <w:pPr>
              <w:pStyle w:val="TAL"/>
              <w:rPr>
                <w:lang w:val="en-US"/>
              </w:rPr>
            </w:pPr>
            <w:r w:rsidRPr="0008739F">
              <w:rPr>
                <w:rFonts w:hint="eastAsia"/>
                <w:lang w:val="en-US"/>
              </w:rPr>
              <w:t>15</w:t>
            </w:r>
          </w:p>
        </w:tc>
      </w:tr>
      <w:tr w:rsidR="007A1B18" w14:paraId="48A32646" w14:textId="77777777" w:rsidTr="002D5D5E">
        <w:trPr>
          <w:trHeight w:val="427"/>
          <w:jc w:val="center"/>
        </w:trPr>
        <w:tc>
          <w:tcPr>
            <w:tcW w:w="2923" w:type="dxa"/>
            <w:vAlign w:val="center"/>
          </w:tcPr>
          <w:p w14:paraId="31A4BC5D" w14:textId="77777777" w:rsidR="007A1B18" w:rsidRPr="0008739F" w:rsidRDefault="007A1B18" w:rsidP="002D5D5E">
            <w:pPr>
              <w:pStyle w:val="TAL"/>
              <w:rPr>
                <w:lang w:val="en-US"/>
              </w:rPr>
            </w:pPr>
            <w:r w:rsidRPr="0008739F">
              <w:rPr>
                <w:rFonts w:hint="eastAsia"/>
                <w:lang w:val="en-US"/>
              </w:rPr>
              <w:t>Tx duplexer rejection at Rx Band</w:t>
            </w:r>
          </w:p>
        </w:tc>
        <w:tc>
          <w:tcPr>
            <w:tcW w:w="1749" w:type="dxa"/>
          </w:tcPr>
          <w:p w14:paraId="17DB06DE" w14:textId="77777777" w:rsidR="007A1B18" w:rsidRPr="0008739F" w:rsidRDefault="007A1B18" w:rsidP="002D5D5E">
            <w:pPr>
              <w:pStyle w:val="TAL"/>
              <w:rPr>
                <w:lang w:val="en-US"/>
              </w:rPr>
            </w:pPr>
            <w:r w:rsidRPr="0008739F">
              <w:rPr>
                <w:rFonts w:hint="eastAsia"/>
                <w:lang w:val="en-US"/>
              </w:rPr>
              <w:t>50</w:t>
            </w:r>
          </w:p>
        </w:tc>
      </w:tr>
    </w:tbl>
    <w:p w14:paraId="36002B0A" w14:textId="77777777" w:rsidR="007A1B18" w:rsidRPr="00F70149" w:rsidRDefault="007A1B18" w:rsidP="007A1B18">
      <w:pPr>
        <w:pStyle w:val="Caption"/>
        <w:jc w:val="center"/>
      </w:pPr>
    </w:p>
    <w:p w14:paraId="2A1E9AA2" w14:textId="77777777" w:rsidR="007A1B18" w:rsidRPr="00C013B0" w:rsidRDefault="007A1B18" w:rsidP="007A1B18">
      <w:pPr>
        <w:rPr>
          <w:rFonts w:eastAsia="MS Mincho"/>
        </w:rPr>
      </w:pPr>
      <w:r w:rsidRPr="00C013B0">
        <w:rPr>
          <w:rFonts w:eastAsia="MS Mincho"/>
        </w:rPr>
        <w:t>Based on these parameters we get the following MSD.</w:t>
      </w:r>
    </w:p>
    <w:p w14:paraId="731EFD8F" w14:textId="5EEB1450" w:rsidR="007A1B18" w:rsidRPr="00A20126" w:rsidRDefault="007A1B18" w:rsidP="007A1B18">
      <w:pPr>
        <w:pStyle w:val="TH"/>
        <w:rPr>
          <w:rFonts w:cs="Arial"/>
        </w:rPr>
      </w:pPr>
      <w:r w:rsidRPr="000469EC">
        <w:rPr>
          <w:rFonts w:cs="Arial"/>
        </w:rPr>
        <w:t xml:space="preserve">Table </w:t>
      </w:r>
      <w:r w:rsidRPr="00A20126">
        <w:rPr>
          <w:rFonts w:cs="Arial"/>
        </w:rPr>
        <w:t>5.</w:t>
      </w:r>
      <w:r>
        <w:rPr>
          <w:rFonts w:cs="Arial"/>
        </w:rPr>
        <w:t>7</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A1B18" w14:paraId="6E3587E0"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F24672" w14:textId="77777777" w:rsidR="007A1B18" w:rsidRDefault="007A1B18" w:rsidP="002D5D5E">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78541AF" w14:textId="77777777" w:rsidR="007A1B18" w:rsidRDefault="007A1B18" w:rsidP="002D5D5E">
            <w:pPr>
              <w:pStyle w:val="TAH"/>
            </w:pPr>
            <w:r>
              <w:t>Source of IMD</w:t>
            </w:r>
          </w:p>
        </w:tc>
      </w:tr>
      <w:tr w:rsidR="007A1B18" w14:paraId="4CE711CA"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6AA8A26" w14:textId="77777777" w:rsidR="007A1B18" w:rsidRDefault="007A1B18" w:rsidP="002D5D5E">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828B54" w14:textId="77777777" w:rsidR="007A1B18" w:rsidRDefault="007A1B18" w:rsidP="002D5D5E">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5627DFD8" w14:textId="77777777" w:rsidR="007A1B18" w:rsidRDefault="007A1B18" w:rsidP="002D5D5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2C34280" w14:textId="77777777" w:rsidR="007A1B18" w:rsidRDefault="007A1B18" w:rsidP="002D5D5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7DB0AF5" w14:textId="77777777" w:rsidR="007A1B18" w:rsidRDefault="007A1B18" w:rsidP="002D5D5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9402668" w14:textId="77777777" w:rsidR="007A1B18" w:rsidRDefault="007A1B18" w:rsidP="002D5D5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D0E2F9C" w14:textId="77777777" w:rsidR="007A1B18" w:rsidRDefault="007A1B18" w:rsidP="002D5D5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445469E" w14:textId="77777777" w:rsidR="007A1B18" w:rsidRDefault="007A1B18" w:rsidP="002D5D5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0B2F828" w14:textId="77777777" w:rsidR="007A1B18" w:rsidRDefault="007A1B18" w:rsidP="002D5D5E">
            <w:pPr>
              <w:pStyle w:val="TAH"/>
            </w:pPr>
          </w:p>
        </w:tc>
      </w:tr>
      <w:tr w:rsidR="007A1B18" w14:paraId="7EE74DC9"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A24481" w14:textId="77777777" w:rsidR="007A1B18" w:rsidRDefault="007A1B18" w:rsidP="002D5D5E">
            <w:pPr>
              <w:pStyle w:val="TAC"/>
              <w:rPr>
                <w:lang w:eastAsia="zh-CN"/>
              </w:rPr>
            </w:pPr>
            <w:r>
              <w:rPr>
                <w:color w:val="000000"/>
                <w:lang w:eastAsia="zh-CN"/>
              </w:rPr>
              <w:t>CA_n7-n75-n78</w:t>
            </w:r>
          </w:p>
        </w:tc>
        <w:tc>
          <w:tcPr>
            <w:tcW w:w="1146" w:type="dxa"/>
            <w:tcBorders>
              <w:top w:val="single" w:sz="4" w:space="0" w:color="auto"/>
              <w:left w:val="single" w:sz="4" w:space="0" w:color="auto"/>
              <w:right w:val="single" w:sz="4" w:space="0" w:color="auto"/>
            </w:tcBorders>
            <w:vAlign w:val="center"/>
          </w:tcPr>
          <w:p w14:paraId="072AE5B4" w14:textId="77777777" w:rsidR="007A1B18" w:rsidRDefault="007A1B18" w:rsidP="002D5D5E">
            <w:pPr>
              <w:pStyle w:val="TAC"/>
              <w:rPr>
                <w:lang w:eastAsia="zh-CN"/>
              </w:rPr>
            </w:pPr>
            <w:r>
              <w:rPr>
                <w:color w:val="000000"/>
              </w:rPr>
              <w:t>n7</w:t>
            </w:r>
          </w:p>
        </w:tc>
        <w:tc>
          <w:tcPr>
            <w:tcW w:w="960" w:type="dxa"/>
            <w:tcBorders>
              <w:top w:val="single" w:sz="4" w:space="0" w:color="auto"/>
              <w:left w:val="single" w:sz="4" w:space="0" w:color="auto"/>
              <w:right w:val="single" w:sz="4" w:space="0" w:color="auto"/>
            </w:tcBorders>
          </w:tcPr>
          <w:p w14:paraId="13BADFE4" w14:textId="77777777" w:rsidR="007A1B18" w:rsidRPr="00C6438D" w:rsidRDefault="007A1B18" w:rsidP="002D5D5E">
            <w:pPr>
              <w:pStyle w:val="TAC"/>
              <w:rPr>
                <w:lang w:eastAsia="zh-CN"/>
              </w:rPr>
            </w:pPr>
            <w:r>
              <w:t>2510</w:t>
            </w:r>
          </w:p>
        </w:tc>
        <w:tc>
          <w:tcPr>
            <w:tcW w:w="964" w:type="dxa"/>
            <w:tcBorders>
              <w:top w:val="single" w:sz="4" w:space="0" w:color="auto"/>
              <w:left w:val="single" w:sz="4" w:space="0" w:color="auto"/>
              <w:right w:val="single" w:sz="4" w:space="0" w:color="auto"/>
            </w:tcBorders>
          </w:tcPr>
          <w:p w14:paraId="032BFBD5" w14:textId="77777777" w:rsidR="007A1B18" w:rsidRPr="00C6438D" w:rsidRDefault="007A1B18"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4968D13A" w14:textId="77777777" w:rsidR="007A1B18" w:rsidRPr="00C6438D" w:rsidRDefault="007A1B18"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552F766A" w14:textId="77777777" w:rsidR="007A1B18" w:rsidRPr="00C6438D" w:rsidRDefault="007A1B18" w:rsidP="002D5D5E">
            <w:pPr>
              <w:pStyle w:val="TAC"/>
              <w:rPr>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18DE90E9" w14:textId="77777777" w:rsidR="007A1B18" w:rsidRPr="00C6438D" w:rsidRDefault="007A1B18"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2D69EA4D" w14:textId="77777777" w:rsidR="007A1B18" w:rsidRPr="00A1115A" w:rsidRDefault="007A1B18" w:rsidP="002D5D5E">
            <w:pPr>
              <w:pStyle w:val="TAC"/>
            </w:pPr>
            <w:r w:rsidRPr="00A1115A">
              <w:t>FDD</w:t>
            </w:r>
          </w:p>
        </w:tc>
        <w:tc>
          <w:tcPr>
            <w:tcW w:w="1057" w:type="dxa"/>
            <w:tcBorders>
              <w:top w:val="single" w:sz="4" w:space="0" w:color="auto"/>
              <w:left w:val="single" w:sz="4" w:space="0" w:color="auto"/>
              <w:right w:val="single" w:sz="4" w:space="0" w:color="auto"/>
            </w:tcBorders>
          </w:tcPr>
          <w:p w14:paraId="534E5387" w14:textId="77777777" w:rsidR="007A1B18" w:rsidRDefault="007A1B18" w:rsidP="002D5D5E">
            <w:pPr>
              <w:pStyle w:val="TAC"/>
              <w:rPr>
                <w:lang w:eastAsia="zh-CN"/>
              </w:rPr>
            </w:pPr>
            <w:r>
              <w:t>N/A</w:t>
            </w:r>
          </w:p>
        </w:tc>
      </w:tr>
      <w:tr w:rsidR="007A1B18" w14:paraId="03D67914"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A01FDE"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3BF34743" w14:textId="77777777" w:rsidR="007A1B18" w:rsidRDefault="007A1B18" w:rsidP="002D5D5E">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7F01B758" w14:textId="77777777" w:rsidR="007A1B18" w:rsidRPr="00C6438D" w:rsidRDefault="007A1B18"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7FE39B48" w14:textId="77777777" w:rsidR="007A1B18" w:rsidRPr="00C6438D" w:rsidRDefault="007A1B18"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59C92426" w14:textId="77777777" w:rsidR="007A1B18" w:rsidRPr="00C6438D" w:rsidRDefault="007A1B18"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147C9D8C" w14:textId="77777777" w:rsidR="007A1B18" w:rsidRPr="00C6438D" w:rsidRDefault="007A1B18" w:rsidP="002D5D5E">
            <w:pPr>
              <w:pStyle w:val="TAC"/>
              <w:rPr>
                <w:lang w:eastAsia="zh-CN"/>
              </w:rPr>
            </w:pPr>
            <w:r w:rsidRPr="00C6438D">
              <w:t>14</w:t>
            </w:r>
            <w:r>
              <w:t>7</w:t>
            </w:r>
            <w:r w:rsidRPr="00C6438D">
              <w:t>0</w:t>
            </w:r>
          </w:p>
        </w:tc>
        <w:tc>
          <w:tcPr>
            <w:tcW w:w="977" w:type="dxa"/>
            <w:tcBorders>
              <w:top w:val="single" w:sz="4" w:space="0" w:color="auto"/>
              <w:left w:val="single" w:sz="4" w:space="0" w:color="auto"/>
              <w:bottom w:val="single" w:sz="4" w:space="0" w:color="auto"/>
              <w:right w:val="single" w:sz="4" w:space="0" w:color="auto"/>
            </w:tcBorders>
          </w:tcPr>
          <w:p w14:paraId="0BB4D23D" w14:textId="77777777" w:rsidR="007A1B18" w:rsidRPr="00794D7C" w:rsidRDefault="007A1B18" w:rsidP="002D5D5E">
            <w:pPr>
              <w:pStyle w:val="TAC"/>
              <w:rPr>
                <w:rFonts w:eastAsia="DengXian"/>
                <w:lang w:eastAsia="zh-CN"/>
              </w:rPr>
            </w:pPr>
            <w:r w:rsidRPr="00794D7C">
              <w:rPr>
                <w:rFonts w:eastAsia="DengXian" w:hint="eastAsia"/>
                <w:lang w:eastAsia="zh-CN"/>
              </w:rPr>
              <w:t>1</w:t>
            </w:r>
            <w:r w:rsidRPr="00794D7C">
              <w:rPr>
                <w:rFonts w:eastAsia="DengXian"/>
                <w:lang w:eastAsia="zh-CN"/>
              </w:rPr>
              <w:t>6</w:t>
            </w:r>
          </w:p>
        </w:tc>
        <w:tc>
          <w:tcPr>
            <w:tcW w:w="828" w:type="dxa"/>
            <w:tcBorders>
              <w:top w:val="single" w:sz="4" w:space="0" w:color="auto"/>
              <w:left w:val="single" w:sz="4" w:space="0" w:color="auto"/>
              <w:right w:val="single" w:sz="4" w:space="0" w:color="auto"/>
            </w:tcBorders>
          </w:tcPr>
          <w:p w14:paraId="32F2217D" w14:textId="77777777" w:rsidR="007A1B18" w:rsidRPr="00A1115A" w:rsidRDefault="007A1B18" w:rsidP="002D5D5E">
            <w:pPr>
              <w:pStyle w:val="TAC"/>
            </w:pPr>
            <w:r w:rsidRPr="00A1115A">
              <w:t>SDL</w:t>
            </w:r>
          </w:p>
        </w:tc>
        <w:tc>
          <w:tcPr>
            <w:tcW w:w="1057" w:type="dxa"/>
            <w:tcBorders>
              <w:top w:val="single" w:sz="4" w:space="0" w:color="auto"/>
              <w:left w:val="single" w:sz="4" w:space="0" w:color="auto"/>
              <w:right w:val="single" w:sz="4" w:space="0" w:color="auto"/>
            </w:tcBorders>
          </w:tcPr>
          <w:p w14:paraId="0DFB7C26" w14:textId="77777777" w:rsidR="007A1B18" w:rsidRDefault="007A1B18" w:rsidP="002D5D5E">
            <w:pPr>
              <w:pStyle w:val="TAC"/>
              <w:rPr>
                <w:lang w:eastAsia="zh-CN"/>
              </w:rPr>
            </w:pPr>
            <w:r>
              <w:t>IMD3</w:t>
            </w:r>
          </w:p>
        </w:tc>
      </w:tr>
      <w:tr w:rsidR="007A1B18" w14:paraId="282D8C4D"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EF9B61"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6428AB08" w14:textId="77777777" w:rsidR="007A1B18" w:rsidRDefault="007A1B18" w:rsidP="002D5D5E">
            <w:pPr>
              <w:pStyle w:val="TAC"/>
              <w:rPr>
                <w:lang w:eastAsia="zh-CN"/>
              </w:rPr>
            </w:pPr>
            <w:r>
              <w:rPr>
                <w:color w:val="000000"/>
                <w:lang w:eastAsia="zh-CN"/>
              </w:rPr>
              <w:t>n78</w:t>
            </w:r>
          </w:p>
        </w:tc>
        <w:tc>
          <w:tcPr>
            <w:tcW w:w="960" w:type="dxa"/>
            <w:tcBorders>
              <w:top w:val="single" w:sz="4" w:space="0" w:color="auto"/>
              <w:left w:val="single" w:sz="4" w:space="0" w:color="auto"/>
              <w:right w:val="single" w:sz="4" w:space="0" w:color="auto"/>
            </w:tcBorders>
          </w:tcPr>
          <w:p w14:paraId="07364719" w14:textId="77777777" w:rsidR="007A1B18" w:rsidRPr="00C6438D" w:rsidRDefault="007A1B18" w:rsidP="002D5D5E">
            <w:pPr>
              <w:pStyle w:val="TAC"/>
              <w:rPr>
                <w:lang w:eastAsia="zh-CN"/>
              </w:rPr>
            </w:pPr>
            <w:r>
              <w:t>3550</w:t>
            </w:r>
          </w:p>
        </w:tc>
        <w:tc>
          <w:tcPr>
            <w:tcW w:w="964" w:type="dxa"/>
            <w:tcBorders>
              <w:top w:val="single" w:sz="4" w:space="0" w:color="auto"/>
              <w:left w:val="single" w:sz="4" w:space="0" w:color="auto"/>
              <w:right w:val="single" w:sz="4" w:space="0" w:color="auto"/>
            </w:tcBorders>
          </w:tcPr>
          <w:p w14:paraId="485240DB" w14:textId="77777777" w:rsidR="007A1B18" w:rsidRPr="00C6438D" w:rsidRDefault="007A1B18" w:rsidP="002D5D5E">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168EE2EF" w14:textId="77777777" w:rsidR="007A1B18" w:rsidRPr="00C6438D" w:rsidRDefault="007A1B18" w:rsidP="002D5D5E">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02A4A858" w14:textId="77777777" w:rsidR="007A1B18" w:rsidRPr="00C6438D" w:rsidRDefault="007A1B18" w:rsidP="002D5D5E">
            <w:pPr>
              <w:pStyle w:val="TAC"/>
              <w:rPr>
                <w:lang w:eastAsia="zh-CN"/>
              </w:rPr>
            </w:pPr>
            <w:r>
              <w:t>3550</w:t>
            </w:r>
          </w:p>
        </w:tc>
        <w:tc>
          <w:tcPr>
            <w:tcW w:w="977" w:type="dxa"/>
            <w:tcBorders>
              <w:top w:val="single" w:sz="4" w:space="0" w:color="auto"/>
              <w:left w:val="single" w:sz="4" w:space="0" w:color="auto"/>
              <w:bottom w:val="single" w:sz="4" w:space="0" w:color="auto"/>
              <w:right w:val="single" w:sz="4" w:space="0" w:color="auto"/>
            </w:tcBorders>
          </w:tcPr>
          <w:p w14:paraId="01DAF052" w14:textId="77777777" w:rsidR="007A1B18" w:rsidRPr="00C6438D" w:rsidRDefault="007A1B18"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47421DAF" w14:textId="77777777" w:rsidR="007A1B18" w:rsidRPr="00A1115A" w:rsidRDefault="007A1B18" w:rsidP="002D5D5E">
            <w:pPr>
              <w:pStyle w:val="TAC"/>
            </w:pPr>
            <w:r>
              <w:t>T</w:t>
            </w:r>
            <w:r w:rsidRPr="00A1115A">
              <w:t>DD</w:t>
            </w:r>
          </w:p>
        </w:tc>
        <w:tc>
          <w:tcPr>
            <w:tcW w:w="1057" w:type="dxa"/>
            <w:tcBorders>
              <w:top w:val="single" w:sz="4" w:space="0" w:color="auto"/>
              <w:left w:val="single" w:sz="4" w:space="0" w:color="auto"/>
              <w:right w:val="single" w:sz="4" w:space="0" w:color="auto"/>
            </w:tcBorders>
          </w:tcPr>
          <w:p w14:paraId="4E798D46" w14:textId="77777777" w:rsidR="007A1B18" w:rsidRDefault="007A1B18" w:rsidP="002D5D5E">
            <w:pPr>
              <w:pStyle w:val="TAC"/>
              <w:rPr>
                <w:lang w:eastAsia="zh-CN"/>
              </w:rPr>
            </w:pPr>
            <w:r>
              <w:t>N/A</w:t>
            </w:r>
          </w:p>
        </w:tc>
      </w:tr>
      <w:tr w:rsidR="007A1B18" w14:paraId="759B88CF"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6C1F97"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D04D7D9" w14:textId="77777777" w:rsidR="007A1B18" w:rsidRDefault="007A1B18" w:rsidP="002D5D5E">
            <w:pPr>
              <w:pStyle w:val="TAC"/>
              <w:rPr>
                <w:lang w:eastAsia="zh-CN"/>
              </w:rPr>
            </w:pPr>
            <w:r>
              <w:rPr>
                <w:color w:val="000000"/>
              </w:rPr>
              <w:t>n7</w:t>
            </w:r>
          </w:p>
        </w:tc>
        <w:tc>
          <w:tcPr>
            <w:tcW w:w="960" w:type="dxa"/>
            <w:tcBorders>
              <w:top w:val="single" w:sz="4" w:space="0" w:color="auto"/>
              <w:left w:val="single" w:sz="4" w:space="0" w:color="auto"/>
              <w:right w:val="single" w:sz="4" w:space="0" w:color="auto"/>
            </w:tcBorders>
          </w:tcPr>
          <w:p w14:paraId="2DD95A34" w14:textId="77777777" w:rsidR="007A1B18" w:rsidRPr="00C6438D" w:rsidRDefault="007A1B18" w:rsidP="002D5D5E">
            <w:pPr>
              <w:pStyle w:val="TAC"/>
              <w:rPr>
                <w:lang w:eastAsia="zh-CN"/>
              </w:rPr>
            </w:pPr>
            <w:r>
              <w:t>2560</w:t>
            </w:r>
          </w:p>
        </w:tc>
        <w:tc>
          <w:tcPr>
            <w:tcW w:w="964" w:type="dxa"/>
            <w:tcBorders>
              <w:top w:val="single" w:sz="4" w:space="0" w:color="auto"/>
              <w:left w:val="single" w:sz="4" w:space="0" w:color="auto"/>
              <w:right w:val="single" w:sz="4" w:space="0" w:color="auto"/>
            </w:tcBorders>
          </w:tcPr>
          <w:p w14:paraId="0666437A" w14:textId="77777777" w:rsidR="007A1B18" w:rsidRPr="00C6438D" w:rsidRDefault="007A1B18"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1C3756D8" w14:textId="77777777" w:rsidR="007A1B18" w:rsidRPr="00C6438D" w:rsidRDefault="007A1B18"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120B66CD" w14:textId="77777777" w:rsidR="007A1B18" w:rsidRPr="00C6438D" w:rsidRDefault="007A1B18" w:rsidP="002D5D5E">
            <w:pPr>
              <w:pStyle w:val="TAC"/>
              <w:rPr>
                <w:lang w:eastAsia="zh-CN"/>
              </w:rPr>
            </w:pPr>
            <w:r>
              <w:t>2680</w:t>
            </w:r>
          </w:p>
        </w:tc>
        <w:tc>
          <w:tcPr>
            <w:tcW w:w="977" w:type="dxa"/>
            <w:tcBorders>
              <w:top w:val="single" w:sz="4" w:space="0" w:color="auto"/>
              <w:left w:val="single" w:sz="4" w:space="0" w:color="auto"/>
              <w:bottom w:val="single" w:sz="4" w:space="0" w:color="auto"/>
              <w:right w:val="single" w:sz="4" w:space="0" w:color="auto"/>
            </w:tcBorders>
          </w:tcPr>
          <w:p w14:paraId="5A738124" w14:textId="77777777" w:rsidR="007A1B18" w:rsidRPr="00C6438D" w:rsidRDefault="007A1B18"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1C2E2489" w14:textId="77777777" w:rsidR="007A1B18" w:rsidRPr="00A1115A" w:rsidRDefault="007A1B18" w:rsidP="002D5D5E">
            <w:pPr>
              <w:pStyle w:val="TAC"/>
            </w:pPr>
            <w:r w:rsidRPr="00A1115A">
              <w:t>FDD</w:t>
            </w:r>
          </w:p>
        </w:tc>
        <w:tc>
          <w:tcPr>
            <w:tcW w:w="1057" w:type="dxa"/>
            <w:tcBorders>
              <w:top w:val="single" w:sz="4" w:space="0" w:color="auto"/>
              <w:left w:val="single" w:sz="4" w:space="0" w:color="auto"/>
              <w:right w:val="single" w:sz="4" w:space="0" w:color="auto"/>
            </w:tcBorders>
          </w:tcPr>
          <w:p w14:paraId="313C692C" w14:textId="77777777" w:rsidR="007A1B18" w:rsidRDefault="007A1B18" w:rsidP="002D5D5E">
            <w:pPr>
              <w:pStyle w:val="TAC"/>
              <w:rPr>
                <w:lang w:eastAsia="zh-CN"/>
              </w:rPr>
            </w:pPr>
            <w:r>
              <w:t>N/A</w:t>
            </w:r>
          </w:p>
        </w:tc>
      </w:tr>
      <w:tr w:rsidR="007A1B18" w14:paraId="7D9D84C3"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DC6681"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4556611" w14:textId="77777777" w:rsidR="007A1B18" w:rsidRDefault="007A1B18" w:rsidP="002D5D5E">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7B394FBF" w14:textId="77777777" w:rsidR="007A1B18" w:rsidRPr="00C6438D" w:rsidRDefault="007A1B18"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60B54DB8" w14:textId="77777777" w:rsidR="007A1B18" w:rsidRPr="00C6438D" w:rsidRDefault="007A1B18"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26736516" w14:textId="77777777" w:rsidR="007A1B18" w:rsidRPr="00C6438D" w:rsidRDefault="007A1B18"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33F9BD48" w14:textId="77777777" w:rsidR="007A1B18" w:rsidRPr="00C6438D" w:rsidRDefault="007A1B18" w:rsidP="002D5D5E">
            <w:pPr>
              <w:pStyle w:val="TAC"/>
              <w:rPr>
                <w:lang w:eastAsia="zh-CN"/>
              </w:rPr>
            </w:pPr>
            <w:r w:rsidRPr="00C6438D">
              <w:t>1</w:t>
            </w:r>
            <w:r>
              <w:t>50</w:t>
            </w:r>
            <w:r w:rsidRPr="00C6438D">
              <w:t>0</w:t>
            </w:r>
          </w:p>
        </w:tc>
        <w:tc>
          <w:tcPr>
            <w:tcW w:w="977" w:type="dxa"/>
            <w:tcBorders>
              <w:top w:val="single" w:sz="4" w:space="0" w:color="auto"/>
              <w:left w:val="single" w:sz="4" w:space="0" w:color="auto"/>
              <w:bottom w:val="single" w:sz="4" w:space="0" w:color="auto"/>
              <w:right w:val="single" w:sz="4" w:space="0" w:color="auto"/>
            </w:tcBorders>
          </w:tcPr>
          <w:p w14:paraId="0EDF4727" w14:textId="77777777" w:rsidR="007A1B18" w:rsidRPr="00C6438D" w:rsidRDefault="007A1B18" w:rsidP="002D5D5E">
            <w:pPr>
              <w:pStyle w:val="TAC"/>
              <w:rPr>
                <w:lang w:eastAsia="zh-CN"/>
              </w:rPr>
            </w:pPr>
            <w:r>
              <w:rPr>
                <w:rFonts w:eastAsia="Malgun Gothic"/>
                <w:lang w:eastAsia="ko-KR"/>
              </w:rPr>
              <w:t>10.5</w:t>
            </w:r>
          </w:p>
        </w:tc>
        <w:tc>
          <w:tcPr>
            <w:tcW w:w="828" w:type="dxa"/>
            <w:tcBorders>
              <w:top w:val="single" w:sz="4" w:space="0" w:color="auto"/>
              <w:left w:val="single" w:sz="4" w:space="0" w:color="auto"/>
              <w:right w:val="single" w:sz="4" w:space="0" w:color="auto"/>
            </w:tcBorders>
          </w:tcPr>
          <w:p w14:paraId="26B96E66" w14:textId="77777777" w:rsidR="007A1B18" w:rsidRPr="00A1115A" w:rsidRDefault="007A1B18" w:rsidP="002D5D5E">
            <w:pPr>
              <w:pStyle w:val="TAC"/>
            </w:pPr>
            <w:r w:rsidRPr="00A1115A">
              <w:t>SDL</w:t>
            </w:r>
          </w:p>
        </w:tc>
        <w:tc>
          <w:tcPr>
            <w:tcW w:w="1057" w:type="dxa"/>
            <w:tcBorders>
              <w:top w:val="single" w:sz="4" w:space="0" w:color="auto"/>
              <w:left w:val="single" w:sz="4" w:space="0" w:color="auto"/>
              <w:right w:val="single" w:sz="4" w:space="0" w:color="auto"/>
            </w:tcBorders>
          </w:tcPr>
          <w:p w14:paraId="32CD009E" w14:textId="77777777" w:rsidR="007A1B18" w:rsidRDefault="007A1B18" w:rsidP="002D5D5E">
            <w:pPr>
              <w:pStyle w:val="TAC"/>
              <w:rPr>
                <w:lang w:eastAsia="zh-CN"/>
              </w:rPr>
            </w:pPr>
            <w:r>
              <w:t>IMD4</w:t>
            </w:r>
          </w:p>
        </w:tc>
      </w:tr>
      <w:tr w:rsidR="007A1B18" w14:paraId="4D27D08B"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FB251A"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3CB1E74" w14:textId="77777777" w:rsidR="007A1B18" w:rsidRDefault="007A1B18" w:rsidP="002D5D5E">
            <w:pPr>
              <w:pStyle w:val="TAC"/>
              <w:rPr>
                <w:lang w:eastAsia="zh-CN"/>
              </w:rPr>
            </w:pPr>
            <w:r>
              <w:rPr>
                <w:color w:val="000000"/>
                <w:lang w:eastAsia="zh-CN"/>
              </w:rPr>
              <w:t>n78</w:t>
            </w:r>
          </w:p>
        </w:tc>
        <w:tc>
          <w:tcPr>
            <w:tcW w:w="960" w:type="dxa"/>
            <w:tcBorders>
              <w:top w:val="single" w:sz="4" w:space="0" w:color="auto"/>
              <w:left w:val="single" w:sz="4" w:space="0" w:color="auto"/>
              <w:right w:val="single" w:sz="4" w:space="0" w:color="auto"/>
            </w:tcBorders>
          </w:tcPr>
          <w:p w14:paraId="425C10F9" w14:textId="77777777" w:rsidR="007A1B18" w:rsidRPr="00C6438D" w:rsidRDefault="007A1B18" w:rsidP="002D5D5E">
            <w:pPr>
              <w:pStyle w:val="TAC"/>
              <w:rPr>
                <w:lang w:eastAsia="zh-CN"/>
              </w:rPr>
            </w:pPr>
            <w:r>
              <w:t>3310</w:t>
            </w:r>
          </w:p>
        </w:tc>
        <w:tc>
          <w:tcPr>
            <w:tcW w:w="964" w:type="dxa"/>
            <w:tcBorders>
              <w:top w:val="single" w:sz="4" w:space="0" w:color="auto"/>
              <w:left w:val="single" w:sz="4" w:space="0" w:color="auto"/>
              <w:right w:val="single" w:sz="4" w:space="0" w:color="auto"/>
            </w:tcBorders>
          </w:tcPr>
          <w:p w14:paraId="6103E936" w14:textId="77777777" w:rsidR="007A1B18" w:rsidRPr="00C6438D" w:rsidRDefault="007A1B18" w:rsidP="002D5D5E">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6E16A4C4" w14:textId="77777777" w:rsidR="007A1B18" w:rsidRPr="00C6438D" w:rsidRDefault="007A1B18" w:rsidP="002D5D5E">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75BBDF79" w14:textId="77777777" w:rsidR="007A1B18" w:rsidRPr="00C6438D" w:rsidRDefault="007A1B18" w:rsidP="002D5D5E">
            <w:pPr>
              <w:pStyle w:val="TAC"/>
              <w:rPr>
                <w:lang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437910EE" w14:textId="77777777" w:rsidR="007A1B18" w:rsidRPr="00C6438D" w:rsidRDefault="007A1B18"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168B4A90" w14:textId="77777777" w:rsidR="007A1B18" w:rsidRPr="00A1115A" w:rsidRDefault="007A1B18" w:rsidP="002D5D5E">
            <w:pPr>
              <w:pStyle w:val="TAC"/>
            </w:pPr>
            <w:r>
              <w:t>T</w:t>
            </w:r>
            <w:r w:rsidRPr="00A1115A">
              <w:t>DD</w:t>
            </w:r>
          </w:p>
        </w:tc>
        <w:tc>
          <w:tcPr>
            <w:tcW w:w="1057" w:type="dxa"/>
            <w:tcBorders>
              <w:top w:val="single" w:sz="4" w:space="0" w:color="auto"/>
              <w:left w:val="single" w:sz="4" w:space="0" w:color="auto"/>
              <w:right w:val="single" w:sz="4" w:space="0" w:color="auto"/>
            </w:tcBorders>
          </w:tcPr>
          <w:p w14:paraId="78B83074" w14:textId="77777777" w:rsidR="007A1B18" w:rsidRDefault="007A1B18" w:rsidP="002D5D5E">
            <w:pPr>
              <w:pStyle w:val="TAC"/>
              <w:rPr>
                <w:lang w:eastAsia="zh-CN"/>
              </w:rPr>
            </w:pPr>
            <w:r>
              <w:t>N/A</w:t>
            </w:r>
          </w:p>
        </w:tc>
      </w:tr>
    </w:tbl>
    <w:p w14:paraId="6C8B3EF5" w14:textId="77777777" w:rsidR="008645DB" w:rsidRDefault="008645DB" w:rsidP="00126CBF">
      <w:pPr>
        <w:pStyle w:val="B1"/>
        <w:ind w:left="0" w:firstLine="0"/>
        <w:jc w:val="both"/>
        <w:rPr>
          <w:rFonts w:ascii="Arial" w:hAnsi="Arial" w:cs="Arial"/>
          <w:b/>
          <w:color w:val="FF0000"/>
          <w:sz w:val="24"/>
          <w:lang w:eastAsia="zh-CN"/>
        </w:rPr>
      </w:pPr>
    </w:p>
    <w:p w14:paraId="7F71549B" w14:textId="6B9FAF90" w:rsidR="00F8318B" w:rsidRDefault="00F8318B" w:rsidP="006C68CC">
      <w:pPr>
        <w:pStyle w:val="Heading2"/>
      </w:pPr>
      <w:bookmarkStart w:id="163" w:name="_Toc183507744"/>
      <w:r>
        <w:t>5.8</w:t>
      </w:r>
      <w:r>
        <w:tab/>
        <w:t>CA_n1-n7-n75</w:t>
      </w:r>
      <w:bookmarkEnd w:id="163"/>
    </w:p>
    <w:p w14:paraId="39C7C9AD" w14:textId="09CF37A8" w:rsidR="00F8318B" w:rsidRPr="006C68CC" w:rsidRDefault="00F8318B" w:rsidP="00F8318B">
      <w:pPr>
        <w:pStyle w:val="Heading3"/>
        <w:rPr>
          <w:rFonts w:cs="Arial"/>
          <w:szCs w:val="28"/>
          <w:lang w:val="en-US" w:eastAsia="zh-CN"/>
        </w:rPr>
      </w:pPr>
      <w:bookmarkStart w:id="164" w:name="_Toc183507745"/>
      <w:r w:rsidRPr="006C68CC">
        <w:rPr>
          <w:rFonts w:cs="Arial"/>
          <w:szCs w:val="28"/>
          <w:lang w:val="en-US" w:eastAsia="zh-CN"/>
        </w:rPr>
        <w:t>5.</w:t>
      </w:r>
      <w:r>
        <w:rPr>
          <w:rFonts w:cs="Arial"/>
          <w:szCs w:val="28"/>
          <w:lang w:val="en-US" w:eastAsia="zh-CN"/>
        </w:rPr>
        <w:t>8</w:t>
      </w:r>
      <w:r w:rsidRPr="006C68CC">
        <w:rPr>
          <w:rFonts w:cs="Arial"/>
          <w:szCs w:val="28"/>
          <w:lang w:val="en-US" w:eastAsia="zh-CN"/>
        </w:rPr>
        <w:t>.1</w:t>
      </w:r>
      <w:r w:rsidRPr="006C68CC">
        <w:rPr>
          <w:rFonts w:cs="Arial"/>
          <w:szCs w:val="28"/>
          <w:lang w:val="en-US" w:eastAsia="zh-CN"/>
        </w:rPr>
        <w:tab/>
        <w:t>Common for 1 band UL and 2 bands UL CA</w:t>
      </w:r>
      <w:bookmarkEnd w:id="164"/>
    </w:p>
    <w:p w14:paraId="4090C5FE" w14:textId="52471B2E" w:rsidR="00F8318B" w:rsidRPr="00F8318B" w:rsidRDefault="00F8318B" w:rsidP="00F8318B">
      <w:pPr>
        <w:pStyle w:val="Heading4"/>
      </w:pPr>
      <w:bookmarkStart w:id="165" w:name="_Toc183507746"/>
      <w:r>
        <w:t>5.81.1</w:t>
      </w:r>
      <w:r>
        <w:tab/>
      </w:r>
      <w:r w:rsidRPr="00F8318B">
        <w:t>Operating bands for CA</w:t>
      </w:r>
      <w:bookmarkEnd w:id="165"/>
    </w:p>
    <w:p w14:paraId="0D087A71" w14:textId="1C313850" w:rsidR="00F8318B" w:rsidRPr="00F8318B" w:rsidRDefault="00F8318B" w:rsidP="00F8318B">
      <w:pPr>
        <w:pStyle w:val="TH"/>
        <w:rPr>
          <w:rFonts w:cs="Arial"/>
        </w:rPr>
      </w:pPr>
      <w:r>
        <w:rPr>
          <w:rFonts w:cs="Arial"/>
        </w:rPr>
        <w:t xml:space="preserve">Table </w:t>
      </w:r>
      <w:r w:rsidRPr="006C68CC">
        <w:rPr>
          <w:rFonts w:cs="Arial"/>
        </w:rPr>
        <w:t>5.</w:t>
      </w:r>
      <w:r>
        <w:rPr>
          <w:rFonts w:cs="Arial"/>
        </w:rPr>
        <w:t>8.</w:t>
      </w:r>
      <w:r w:rsidRPr="006C68CC">
        <w:rPr>
          <w:rFonts w:cs="Arial"/>
        </w:rPr>
        <w:t>1</w:t>
      </w:r>
      <w:r>
        <w:rPr>
          <w:rFonts w:cs="Arial"/>
        </w:rPr>
        <w:t>.1-1</w:t>
      </w:r>
      <w:r w:rsidRPr="00F8318B">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8318B" w:rsidRPr="004D6DE3" w14:paraId="140A9C6F"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94DFA60" w14:textId="77777777" w:rsidR="00F8318B" w:rsidRPr="004D6DE3" w:rsidRDefault="00F8318B"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5F8AE6A0"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6EBE7957"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C41EA0E" w14:textId="77777777" w:rsidR="00F8318B" w:rsidRPr="004D6DE3" w:rsidRDefault="00F8318B"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7BCE0D9"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F8318B" w:rsidRPr="004D6DE3" w14:paraId="55AF5A25"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61FF941" w14:textId="77777777" w:rsidR="00F8318B" w:rsidRPr="004D6DE3" w:rsidRDefault="00F8318B"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3AA35E3"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3E2284B"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630B57D" w14:textId="77777777" w:rsidR="00F8318B" w:rsidRPr="004D6DE3" w:rsidRDefault="00F8318B" w:rsidP="002D5D5E">
            <w:pPr>
              <w:spacing w:after="0"/>
              <w:rPr>
                <w:rFonts w:ascii="Arial" w:eastAsia="Calibri" w:hAnsi="Arial" w:cs="Arial"/>
                <w:b/>
                <w:bCs/>
                <w:sz w:val="18"/>
                <w:szCs w:val="18"/>
                <w:lang w:val="en-US" w:eastAsia="zh-CN"/>
              </w:rPr>
            </w:pPr>
          </w:p>
        </w:tc>
      </w:tr>
      <w:tr w:rsidR="00F8318B" w:rsidRPr="004D6DE3" w14:paraId="084B6565"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3222032" w14:textId="77777777" w:rsidR="00F8318B" w:rsidRPr="004D6DE3" w:rsidRDefault="00F8318B"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F3A0771"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03C3565"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0D93822" w14:textId="77777777" w:rsidR="00F8318B" w:rsidRPr="004D6DE3" w:rsidRDefault="00F8318B" w:rsidP="002D5D5E">
            <w:pPr>
              <w:spacing w:after="0"/>
              <w:rPr>
                <w:rFonts w:ascii="Arial" w:eastAsia="Calibri" w:hAnsi="Arial" w:cs="Arial"/>
                <w:b/>
                <w:bCs/>
                <w:sz w:val="18"/>
                <w:szCs w:val="18"/>
                <w:lang w:val="en-US" w:eastAsia="zh-CN"/>
              </w:rPr>
            </w:pPr>
          </w:p>
        </w:tc>
      </w:tr>
      <w:tr w:rsidR="00F8318B" w:rsidRPr="004D6DE3" w14:paraId="5CDA7F8E"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4F7D7C87" w14:textId="77777777" w:rsidR="00F8318B" w:rsidRPr="00A1115A" w:rsidRDefault="00F8318B" w:rsidP="002D5D5E">
            <w:pPr>
              <w:pStyle w:val="TAC"/>
            </w:pPr>
            <w:r w:rsidRPr="00A1115A">
              <w:t>n1</w:t>
            </w:r>
          </w:p>
        </w:tc>
        <w:tc>
          <w:tcPr>
            <w:tcW w:w="3536" w:type="dxa"/>
            <w:tcBorders>
              <w:top w:val="single" w:sz="4" w:space="0" w:color="auto"/>
              <w:left w:val="single" w:sz="4" w:space="0" w:color="auto"/>
              <w:bottom w:val="single" w:sz="4" w:space="0" w:color="auto"/>
              <w:right w:val="single" w:sz="4" w:space="0" w:color="auto"/>
            </w:tcBorders>
          </w:tcPr>
          <w:p w14:paraId="1C1F20A9" w14:textId="77777777" w:rsidR="00F8318B" w:rsidRPr="00A1115A" w:rsidRDefault="00F8318B" w:rsidP="002D5D5E">
            <w:pPr>
              <w:pStyle w:val="TAC"/>
            </w:pPr>
            <w:r w:rsidRPr="00A1115A">
              <w:t>1920 MHz – 1980 MHz</w:t>
            </w:r>
          </w:p>
        </w:tc>
        <w:tc>
          <w:tcPr>
            <w:tcW w:w="3116" w:type="dxa"/>
            <w:tcBorders>
              <w:top w:val="single" w:sz="4" w:space="0" w:color="auto"/>
              <w:left w:val="single" w:sz="4" w:space="0" w:color="auto"/>
              <w:bottom w:val="single" w:sz="4" w:space="0" w:color="auto"/>
              <w:right w:val="single" w:sz="4" w:space="0" w:color="auto"/>
            </w:tcBorders>
          </w:tcPr>
          <w:p w14:paraId="7134B029" w14:textId="77777777" w:rsidR="00F8318B" w:rsidRPr="00A1115A" w:rsidRDefault="00F8318B" w:rsidP="002D5D5E">
            <w:pPr>
              <w:pStyle w:val="TAC"/>
            </w:pPr>
            <w:r w:rsidRPr="00A1115A">
              <w:t>2110 MHz – 2170 MHz</w:t>
            </w:r>
          </w:p>
        </w:tc>
        <w:tc>
          <w:tcPr>
            <w:tcW w:w="1043" w:type="dxa"/>
            <w:tcBorders>
              <w:top w:val="single" w:sz="4" w:space="0" w:color="auto"/>
              <w:left w:val="single" w:sz="4" w:space="0" w:color="auto"/>
              <w:bottom w:val="single" w:sz="4" w:space="0" w:color="auto"/>
              <w:right w:val="single" w:sz="4" w:space="0" w:color="auto"/>
            </w:tcBorders>
          </w:tcPr>
          <w:p w14:paraId="0D56FAA7" w14:textId="77777777" w:rsidR="00F8318B" w:rsidRPr="00A1115A" w:rsidRDefault="00F8318B" w:rsidP="002D5D5E">
            <w:pPr>
              <w:pStyle w:val="TAC"/>
            </w:pPr>
            <w:r w:rsidRPr="00A1115A">
              <w:t>FDD</w:t>
            </w:r>
          </w:p>
        </w:tc>
      </w:tr>
      <w:tr w:rsidR="00F8318B" w:rsidRPr="004D6DE3" w14:paraId="75A50296"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455C4ED7" w14:textId="77777777" w:rsidR="00F8318B" w:rsidRPr="00A1115A" w:rsidRDefault="00F8318B" w:rsidP="002D5D5E">
            <w:pPr>
              <w:pStyle w:val="TAC"/>
            </w:pPr>
            <w:r w:rsidRPr="00A1115A">
              <w:t>n7</w:t>
            </w:r>
          </w:p>
        </w:tc>
        <w:tc>
          <w:tcPr>
            <w:tcW w:w="3536" w:type="dxa"/>
            <w:tcBorders>
              <w:top w:val="single" w:sz="4" w:space="0" w:color="auto"/>
              <w:left w:val="single" w:sz="4" w:space="0" w:color="auto"/>
              <w:bottom w:val="single" w:sz="4" w:space="0" w:color="auto"/>
              <w:right w:val="single" w:sz="4" w:space="0" w:color="auto"/>
            </w:tcBorders>
          </w:tcPr>
          <w:p w14:paraId="0149694C" w14:textId="77777777" w:rsidR="00F8318B" w:rsidRPr="00A1115A" w:rsidRDefault="00F8318B" w:rsidP="002D5D5E">
            <w:pPr>
              <w:pStyle w:val="TAC"/>
            </w:pPr>
            <w:r w:rsidRPr="00A1115A">
              <w:t>2500 MHz – 2570 MHz</w:t>
            </w:r>
          </w:p>
        </w:tc>
        <w:tc>
          <w:tcPr>
            <w:tcW w:w="3116" w:type="dxa"/>
            <w:tcBorders>
              <w:top w:val="single" w:sz="4" w:space="0" w:color="auto"/>
              <w:left w:val="single" w:sz="4" w:space="0" w:color="auto"/>
              <w:bottom w:val="single" w:sz="4" w:space="0" w:color="auto"/>
              <w:right w:val="single" w:sz="4" w:space="0" w:color="auto"/>
            </w:tcBorders>
          </w:tcPr>
          <w:p w14:paraId="78593E41" w14:textId="77777777" w:rsidR="00F8318B" w:rsidRPr="00A1115A" w:rsidRDefault="00F8318B" w:rsidP="002D5D5E">
            <w:pPr>
              <w:pStyle w:val="TAC"/>
            </w:pPr>
            <w:r w:rsidRPr="00A1115A">
              <w:t>2620 MHz – 2690 MHz</w:t>
            </w:r>
          </w:p>
        </w:tc>
        <w:tc>
          <w:tcPr>
            <w:tcW w:w="1043" w:type="dxa"/>
            <w:tcBorders>
              <w:top w:val="single" w:sz="4" w:space="0" w:color="auto"/>
              <w:left w:val="single" w:sz="4" w:space="0" w:color="auto"/>
              <w:bottom w:val="single" w:sz="4" w:space="0" w:color="auto"/>
              <w:right w:val="single" w:sz="4" w:space="0" w:color="auto"/>
            </w:tcBorders>
          </w:tcPr>
          <w:p w14:paraId="12B645EB" w14:textId="77777777" w:rsidR="00F8318B" w:rsidRPr="00A1115A" w:rsidRDefault="00F8318B" w:rsidP="002D5D5E">
            <w:pPr>
              <w:pStyle w:val="TAC"/>
            </w:pPr>
            <w:r w:rsidRPr="00A1115A">
              <w:t>FDD</w:t>
            </w:r>
          </w:p>
        </w:tc>
      </w:tr>
      <w:tr w:rsidR="00F8318B" w:rsidRPr="004D6DE3" w14:paraId="2A83BE4C"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66139DD" w14:textId="77777777" w:rsidR="00F8318B" w:rsidRPr="004D6DE3" w:rsidRDefault="00F8318B"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6AF5B969" w14:textId="77777777" w:rsidR="00F8318B" w:rsidRPr="00A1115A" w:rsidRDefault="00F8318B" w:rsidP="002D5D5E">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6FD6E116" w14:textId="77777777" w:rsidR="00F8318B" w:rsidRPr="00A1115A" w:rsidRDefault="00F8318B" w:rsidP="002D5D5E">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2185F138" w14:textId="77777777" w:rsidR="00F8318B" w:rsidRPr="00A1115A" w:rsidRDefault="00F8318B" w:rsidP="002D5D5E">
            <w:pPr>
              <w:pStyle w:val="TAC"/>
            </w:pPr>
            <w:r w:rsidRPr="00A1115A">
              <w:t>SDL</w:t>
            </w:r>
            <w:r>
              <w:rPr>
                <w:vertAlign w:val="superscript"/>
              </w:rPr>
              <w:t>19</w:t>
            </w:r>
          </w:p>
        </w:tc>
      </w:tr>
    </w:tbl>
    <w:p w14:paraId="1B2831FE" w14:textId="77777777" w:rsidR="00F8318B" w:rsidRDefault="00F8318B" w:rsidP="00F8318B">
      <w:pPr>
        <w:rPr>
          <w:lang w:eastAsia="zh-CN"/>
        </w:rPr>
      </w:pPr>
    </w:p>
    <w:p w14:paraId="7012A294" w14:textId="5FF113E3" w:rsidR="00F8318B" w:rsidRPr="00F8318B" w:rsidRDefault="00F8318B" w:rsidP="00F8318B">
      <w:pPr>
        <w:pStyle w:val="Heading4"/>
      </w:pPr>
      <w:bookmarkStart w:id="166" w:name="_Toc183507747"/>
      <w:r w:rsidRPr="00F8318B">
        <w:t>5.</w:t>
      </w:r>
      <w:r>
        <w:t>8</w:t>
      </w:r>
      <w:r w:rsidRPr="00F8318B">
        <w:t>.1.2</w:t>
      </w:r>
      <w:r w:rsidRPr="00F8318B">
        <w:tab/>
        <w:t>Channel bandwidths per operating band for CA</w:t>
      </w:r>
      <w:bookmarkEnd w:id="166"/>
    </w:p>
    <w:p w14:paraId="15F408A5" w14:textId="6EF17585" w:rsidR="00F8318B" w:rsidRPr="006C68CC" w:rsidRDefault="00F8318B" w:rsidP="00F8318B">
      <w:pPr>
        <w:pStyle w:val="TH"/>
        <w:rPr>
          <w:rFonts w:cs="Arial"/>
        </w:rPr>
      </w:pPr>
      <w:r>
        <w:rPr>
          <w:rFonts w:cs="Arial"/>
        </w:rPr>
        <w:t xml:space="preserve">Table </w:t>
      </w:r>
      <w:r w:rsidRPr="006C68CC">
        <w:rPr>
          <w:rFonts w:cs="Arial"/>
        </w:rPr>
        <w:t>5.</w:t>
      </w:r>
      <w:r>
        <w:rPr>
          <w:rFonts w:cs="Arial"/>
        </w:rPr>
        <w:t>8</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380" w:type="pct"/>
        <w:tblLook w:val="04A0" w:firstRow="1" w:lastRow="0" w:firstColumn="1" w:lastColumn="0" w:noHBand="0" w:noVBand="1"/>
      </w:tblPr>
      <w:tblGrid>
        <w:gridCol w:w="1507"/>
        <w:gridCol w:w="1671"/>
        <w:gridCol w:w="666"/>
        <w:gridCol w:w="3307"/>
        <w:gridCol w:w="1286"/>
      </w:tblGrid>
      <w:tr w:rsidR="00F8318B" w:rsidRPr="004D6DE3" w14:paraId="66D29F9B" w14:textId="77777777" w:rsidTr="002D5D5E">
        <w:trPr>
          <w:trHeight w:val="55"/>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FC659A" w14:textId="77777777" w:rsidR="00F8318B" w:rsidRPr="004D6DE3" w:rsidRDefault="00F8318B"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F8318B" w:rsidRPr="004D6DE3" w14:paraId="4BB91B93" w14:textId="77777777" w:rsidTr="002D5D5E">
        <w:trPr>
          <w:trHeight w:val="55"/>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3941F545" w14:textId="77777777" w:rsidR="00F8318B" w:rsidRPr="004D6DE3" w:rsidRDefault="00F8318B"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26B2A7D" w14:textId="77777777" w:rsidR="00F8318B" w:rsidRPr="004D6DE3" w:rsidRDefault="00F8318B"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5449CFC1" w14:textId="77777777" w:rsidR="00F8318B" w:rsidRPr="004D6DE3" w:rsidRDefault="00F8318B"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EB410DB" w14:textId="77777777" w:rsidR="00F8318B" w:rsidRPr="004D6DE3" w:rsidRDefault="00F8318B" w:rsidP="002D5D5E">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4CF7710F" w14:textId="77777777" w:rsidR="00F8318B" w:rsidRPr="004D6DE3" w:rsidRDefault="00F8318B"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F8318B" w:rsidRPr="004D6DE3" w14:paraId="1BDE8F63" w14:textId="77777777" w:rsidTr="002D5D5E">
        <w:trPr>
          <w:trHeight w:val="64"/>
        </w:trPr>
        <w:tc>
          <w:tcPr>
            <w:tcW w:w="931" w:type="pct"/>
            <w:tcBorders>
              <w:top w:val="single" w:sz="4" w:space="0" w:color="auto"/>
              <w:left w:val="single" w:sz="4" w:space="0" w:color="auto"/>
              <w:right w:val="single" w:sz="4" w:space="0" w:color="auto"/>
            </w:tcBorders>
            <w:shd w:val="clear" w:color="auto" w:fill="auto"/>
            <w:vAlign w:val="center"/>
          </w:tcPr>
          <w:p w14:paraId="1763A90D" w14:textId="77777777" w:rsidR="00F8318B" w:rsidRPr="004D6DE3" w:rsidRDefault="00F8318B" w:rsidP="006C68CC">
            <w:pPr>
              <w:spacing w:after="0"/>
              <w:rPr>
                <w:rFonts w:ascii="Arial" w:hAnsi="Arial" w:cs="Arial"/>
                <w:color w:val="000000"/>
                <w:sz w:val="18"/>
                <w:szCs w:val="18"/>
              </w:rPr>
            </w:pPr>
            <w:r w:rsidRPr="006C68CC">
              <w:rPr>
                <w:rFonts w:ascii="Arial" w:hAnsi="Arial" w:cs="Arial"/>
                <w:color w:val="000000"/>
                <w:sz w:val="18"/>
                <w:szCs w:val="18"/>
              </w:rPr>
              <w:t>CA_n1A-n7A-n75A</w:t>
            </w:r>
          </w:p>
        </w:tc>
        <w:tc>
          <w:tcPr>
            <w:tcW w:w="1028" w:type="pct"/>
            <w:tcBorders>
              <w:top w:val="single" w:sz="4" w:space="0" w:color="auto"/>
              <w:left w:val="nil"/>
              <w:right w:val="single" w:sz="4" w:space="0" w:color="auto"/>
            </w:tcBorders>
            <w:shd w:val="clear" w:color="auto" w:fill="auto"/>
          </w:tcPr>
          <w:p w14:paraId="6559189C" w14:textId="77777777" w:rsidR="00F8318B" w:rsidRDefault="00F8318B" w:rsidP="006C68CC">
            <w:pPr>
              <w:spacing w:after="0"/>
            </w:pPr>
            <w:r w:rsidRPr="006C68CC">
              <w:rPr>
                <w:rFonts w:ascii="Arial" w:hAnsi="Arial" w:cs="Arial"/>
                <w:color w:val="000000"/>
                <w:sz w:val="18"/>
                <w:szCs w:val="18"/>
              </w:rPr>
              <w:t>CA_n1A-n7A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611FE0D"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0C0604">
              <w:rPr>
                <w:rFonts w:ascii="Arial" w:hAnsi="Arial" w:cs="Arial"/>
                <w:sz w:val="18"/>
                <w:szCs w:val="18"/>
                <w:lang w:val="en-US" w:eastAsia="zh-CN" w:bidi="ar"/>
              </w:rPr>
              <w:t>n1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B4C0959"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4F0F5FE4" w14:textId="77777777" w:rsidR="00F8318B" w:rsidRPr="004D6DE3" w:rsidRDefault="00F8318B" w:rsidP="002D5D5E">
            <w:pPr>
              <w:spacing w:after="0"/>
              <w:jc w:val="center"/>
              <w:rPr>
                <w:rFonts w:ascii="Arial" w:hAnsi="Arial" w:cs="Arial"/>
                <w:sz w:val="18"/>
                <w:szCs w:val="18"/>
              </w:rPr>
            </w:pPr>
            <w:r w:rsidRPr="003A114E">
              <w:rPr>
                <w:rFonts w:ascii="Arial" w:hAnsi="Arial" w:cs="Arial"/>
                <w:sz w:val="18"/>
                <w:szCs w:val="18"/>
              </w:rPr>
              <w:t xml:space="preserve">4 </w:t>
            </w:r>
            <w:r w:rsidRPr="00BA4731">
              <w:rPr>
                <w:rFonts w:ascii="Arial" w:eastAsia="DengXian" w:hAnsi="Arial" w:cs="Arial"/>
                <w:sz w:val="18"/>
                <w:szCs w:val="18"/>
                <w:lang w:eastAsia="zh-CN"/>
              </w:rPr>
              <w:t>and</w:t>
            </w:r>
            <w:r w:rsidRPr="003A114E">
              <w:rPr>
                <w:rFonts w:ascii="Arial" w:hAnsi="Arial" w:cs="Arial"/>
                <w:sz w:val="18"/>
                <w:szCs w:val="18"/>
              </w:rPr>
              <w:t xml:space="preserve"> 5</w:t>
            </w:r>
          </w:p>
        </w:tc>
      </w:tr>
      <w:tr w:rsidR="00F8318B" w:rsidRPr="004D6DE3" w14:paraId="663FF1BE" w14:textId="77777777" w:rsidTr="002D5D5E">
        <w:trPr>
          <w:trHeight w:val="64"/>
        </w:trPr>
        <w:tc>
          <w:tcPr>
            <w:tcW w:w="931" w:type="pct"/>
            <w:tcBorders>
              <w:left w:val="single" w:sz="4" w:space="0" w:color="auto"/>
              <w:right w:val="single" w:sz="4" w:space="0" w:color="auto"/>
            </w:tcBorders>
            <w:shd w:val="clear" w:color="auto" w:fill="auto"/>
            <w:vAlign w:val="center"/>
          </w:tcPr>
          <w:p w14:paraId="442F8F79" w14:textId="77777777" w:rsidR="00F8318B" w:rsidRPr="004D6DE3" w:rsidRDefault="00F8318B"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6F9FEBDF" w14:textId="77777777" w:rsidR="00F8318B" w:rsidRDefault="00F8318B"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528BED3"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0C0604">
              <w:rPr>
                <w:rFonts w:ascii="Arial" w:hAnsi="Arial" w:cs="Arial"/>
                <w:sz w:val="18"/>
                <w:szCs w:val="18"/>
                <w:lang w:val="en-US" w:eastAsia="zh-CN" w:bidi="ar"/>
              </w:rPr>
              <w:t>n7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72D8562"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5862ED8C" w14:textId="77777777" w:rsidR="00F8318B" w:rsidRPr="004D6DE3" w:rsidRDefault="00F8318B" w:rsidP="002D5D5E">
            <w:pPr>
              <w:spacing w:after="0"/>
              <w:rPr>
                <w:rFonts w:ascii="Arial" w:hAnsi="Arial" w:cs="Arial"/>
                <w:sz w:val="18"/>
                <w:szCs w:val="18"/>
              </w:rPr>
            </w:pPr>
          </w:p>
        </w:tc>
      </w:tr>
      <w:tr w:rsidR="00F8318B" w:rsidRPr="004D6DE3" w14:paraId="0E1F0ADA" w14:textId="77777777" w:rsidTr="002D5D5E">
        <w:trPr>
          <w:trHeight w:val="64"/>
        </w:trPr>
        <w:tc>
          <w:tcPr>
            <w:tcW w:w="931" w:type="pct"/>
            <w:tcBorders>
              <w:left w:val="single" w:sz="4" w:space="0" w:color="auto"/>
              <w:bottom w:val="single" w:sz="4" w:space="0" w:color="auto"/>
              <w:right w:val="single" w:sz="4" w:space="0" w:color="auto"/>
            </w:tcBorders>
            <w:shd w:val="clear" w:color="auto" w:fill="auto"/>
            <w:vAlign w:val="center"/>
          </w:tcPr>
          <w:p w14:paraId="3E29F6B7" w14:textId="77777777" w:rsidR="00F8318B" w:rsidRPr="004D6DE3" w:rsidRDefault="00F8318B"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6AEAAB83" w14:textId="77777777" w:rsidR="00F8318B" w:rsidRDefault="00F8318B"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7C2A30C"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0C0604">
              <w:rPr>
                <w:rFonts w:ascii="Arial" w:hAnsi="Arial" w:cs="Arial"/>
                <w:sz w:val="18"/>
                <w:szCs w:val="18"/>
                <w:lang w:val="en-US" w:eastAsia="zh-CN" w:bidi="ar"/>
              </w:rPr>
              <w:t>n75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0F5D0EA"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415C5469" w14:textId="77777777" w:rsidR="00F8318B" w:rsidRPr="004D6DE3" w:rsidRDefault="00F8318B" w:rsidP="002D5D5E">
            <w:pPr>
              <w:spacing w:after="0"/>
              <w:rPr>
                <w:rFonts w:ascii="Arial" w:hAnsi="Arial" w:cs="Arial"/>
                <w:sz w:val="18"/>
                <w:szCs w:val="18"/>
              </w:rPr>
            </w:pPr>
          </w:p>
        </w:tc>
      </w:tr>
    </w:tbl>
    <w:p w14:paraId="57F00457" w14:textId="77777777" w:rsidR="00F8318B" w:rsidRDefault="00F8318B" w:rsidP="00F8318B">
      <w:pPr>
        <w:spacing w:after="0"/>
        <w:rPr>
          <w:rFonts w:eastAsia="Calibri"/>
          <w:lang w:eastAsia="ko-KR"/>
        </w:rPr>
      </w:pPr>
    </w:p>
    <w:p w14:paraId="2DE371D2" w14:textId="77777777" w:rsidR="00F8318B" w:rsidRPr="004D6DE3" w:rsidRDefault="00F8318B" w:rsidP="00F8318B">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09925491" w14:textId="77777777" w:rsidR="00F8318B" w:rsidRDefault="00F8318B" w:rsidP="00F8318B"/>
    <w:p w14:paraId="4DC2F8E5" w14:textId="007B746F" w:rsidR="00F8318B" w:rsidRPr="00F8318B" w:rsidRDefault="00F8318B" w:rsidP="00F8318B">
      <w:pPr>
        <w:pStyle w:val="Heading4"/>
      </w:pPr>
      <w:bookmarkStart w:id="167" w:name="_Toc183507748"/>
      <w:r w:rsidRPr="00F8318B">
        <w:t>5.</w:t>
      </w:r>
      <w:r>
        <w:t>8</w:t>
      </w:r>
      <w:r w:rsidRPr="00F8318B">
        <w:t>.1.3</w:t>
      </w:r>
      <w:r w:rsidRPr="00F8318B">
        <w:tab/>
        <w:t>∆T</w:t>
      </w:r>
      <w:r w:rsidRPr="00F8318B">
        <w:rPr>
          <w:vertAlign w:val="subscript"/>
        </w:rPr>
        <w:t>IB</w:t>
      </w:r>
      <w:r w:rsidRPr="00F8318B">
        <w:rPr>
          <w:rFonts w:hint="eastAsia"/>
          <w:vertAlign w:val="subscript"/>
        </w:rPr>
        <w:t>,c</w:t>
      </w:r>
      <w:r w:rsidRPr="00F8318B">
        <w:t xml:space="preserve"> and ∆R</w:t>
      </w:r>
      <w:r w:rsidRPr="00F8318B">
        <w:rPr>
          <w:vertAlign w:val="subscript"/>
        </w:rPr>
        <w:t>IB</w:t>
      </w:r>
      <w:r w:rsidRPr="00F8318B">
        <w:rPr>
          <w:rFonts w:hint="eastAsia"/>
          <w:vertAlign w:val="subscript"/>
        </w:rPr>
        <w:t>,c</w:t>
      </w:r>
      <w:r w:rsidRPr="00F8318B">
        <w:t xml:space="preserve"> values</w:t>
      </w:r>
      <w:bookmarkEnd w:id="167"/>
    </w:p>
    <w:p w14:paraId="4BD34833" w14:textId="77777777" w:rsidR="00F8318B" w:rsidRPr="008A04AB" w:rsidRDefault="00F8318B" w:rsidP="00F8318B">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0385B2A9" w14:textId="77777777" w:rsidR="00F8318B" w:rsidRDefault="00F8318B" w:rsidP="00F8318B">
      <w:r>
        <w:t xml:space="preserve">For </w:t>
      </w:r>
      <w:r>
        <w:rPr>
          <w:lang w:val="en-US" w:eastAsia="zh-CN"/>
        </w:rPr>
        <w:t>CA</w:t>
      </w:r>
      <w:r>
        <w:rPr>
          <w:lang w:eastAsia="zh-CN"/>
        </w:rPr>
        <w:t>_</w:t>
      </w:r>
      <w:r>
        <w:rPr>
          <w:lang w:val="en-US" w:eastAsia="zh-CN"/>
        </w:rPr>
        <w:t>n1</w:t>
      </w:r>
      <w:r>
        <w:rPr>
          <w:lang w:eastAsia="ja-JP"/>
        </w:rPr>
        <w:t>-n</w:t>
      </w:r>
      <w:r>
        <w:rPr>
          <w:lang w:val="en-US" w:eastAsia="zh-CN"/>
        </w:rPr>
        <w:t>7-</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3B23A09D" w14:textId="6059E6C6" w:rsidR="00F8318B" w:rsidRPr="006C68CC" w:rsidRDefault="00F8318B" w:rsidP="00F8318B">
      <w:pPr>
        <w:pStyle w:val="Heading3"/>
        <w:rPr>
          <w:rFonts w:cs="Arial"/>
          <w:szCs w:val="28"/>
          <w:lang w:val="en-US" w:eastAsia="zh-CN"/>
        </w:rPr>
      </w:pPr>
      <w:bookmarkStart w:id="168" w:name="_Toc183507749"/>
      <w:r w:rsidRPr="006C68CC">
        <w:rPr>
          <w:rFonts w:cs="Arial"/>
          <w:szCs w:val="28"/>
          <w:lang w:val="en-US" w:eastAsia="zh-CN"/>
        </w:rPr>
        <w:t>5.</w:t>
      </w:r>
      <w:r>
        <w:rPr>
          <w:rFonts w:cs="Arial"/>
          <w:szCs w:val="28"/>
          <w:lang w:val="en-US" w:eastAsia="zh-CN"/>
        </w:rPr>
        <w:t>8</w:t>
      </w:r>
      <w:r w:rsidRPr="006C68CC">
        <w:rPr>
          <w:rFonts w:cs="Arial"/>
          <w:szCs w:val="28"/>
          <w:lang w:val="en-US" w:eastAsia="zh-CN"/>
        </w:rPr>
        <w:t>.2</w:t>
      </w:r>
      <w:r w:rsidRPr="006C68CC">
        <w:rPr>
          <w:rFonts w:cs="Arial"/>
          <w:szCs w:val="28"/>
          <w:lang w:val="en-US" w:eastAsia="zh-CN"/>
        </w:rPr>
        <w:tab/>
        <w:t>Specific for 2 bands UL CA</w:t>
      </w:r>
      <w:bookmarkEnd w:id="168"/>
    </w:p>
    <w:p w14:paraId="60D568BF" w14:textId="6C5784C0" w:rsidR="00F8318B" w:rsidRPr="006C68CC" w:rsidRDefault="00F8318B" w:rsidP="006C68CC">
      <w:pPr>
        <w:pStyle w:val="Heading4"/>
      </w:pPr>
      <w:bookmarkStart w:id="169" w:name="_Toc183507750"/>
      <w:r w:rsidRPr="006C68CC">
        <w:t>5.</w:t>
      </w:r>
      <w:r>
        <w:t>8</w:t>
      </w:r>
      <w:r w:rsidRPr="006C68CC">
        <w:t>.2.1</w:t>
      </w:r>
      <w:r w:rsidRPr="006C68CC">
        <w:tab/>
        <w:t>UE co-existence studies</w:t>
      </w:r>
      <w:bookmarkEnd w:id="169"/>
    </w:p>
    <w:p w14:paraId="76204CB0" w14:textId="77777777" w:rsidR="00F8318B" w:rsidRDefault="00F8318B" w:rsidP="00F8318B">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502AEBF4" w14:textId="52B8BA90" w:rsidR="00F8318B" w:rsidRPr="00242348" w:rsidRDefault="00F8318B" w:rsidP="00F8318B">
      <w:pPr>
        <w:pStyle w:val="Heading5"/>
        <w:overflowPunct w:val="0"/>
        <w:autoSpaceDE w:val="0"/>
        <w:autoSpaceDN w:val="0"/>
        <w:adjustRightInd w:val="0"/>
        <w:textAlignment w:val="baseline"/>
        <w:rPr>
          <w:snapToGrid w:val="0"/>
          <w:lang w:eastAsia="en-GB"/>
        </w:rPr>
      </w:pPr>
      <w:bookmarkStart w:id="170" w:name="_Toc183507751"/>
      <w:r w:rsidRPr="00242348">
        <w:rPr>
          <w:rFonts w:hint="eastAsia"/>
          <w:snapToGrid w:val="0"/>
          <w:lang w:eastAsia="en-GB"/>
        </w:rPr>
        <w:t>5.</w:t>
      </w:r>
      <w:r>
        <w:rPr>
          <w:snapToGrid w:val="0"/>
          <w:lang w:eastAsia="en-GB"/>
        </w:rPr>
        <w:t>8</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70"/>
    </w:p>
    <w:p w14:paraId="19AADEC3" w14:textId="77777777" w:rsidR="00F8318B" w:rsidRPr="0007219E" w:rsidRDefault="00F8318B" w:rsidP="00F8318B">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4B30A0A0" w14:textId="2F838FFA" w:rsidR="00F8318B" w:rsidRPr="00A76C0A" w:rsidRDefault="00F8318B" w:rsidP="00F8318B">
      <w:pPr>
        <w:rPr>
          <w:rFonts w:eastAsia="MS Mincho"/>
        </w:rPr>
      </w:pPr>
      <w:r w:rsidRPr="00A76C0A">
        <w:rPr>
          <w:rFonts w:eastAsia="MS Mincho"/>
        </w:rPr>
        <w:t xml:space="preserve">Table </w:t>
      </w:r>
      <w:r w:rsidRPr="00A76C0A">
        <w:rPr>
          <w:rFonts w:eastAsia="MS Mincho" w:hint="eastAsia"/>
        </w:rPr>
        <w:t>5.</w:t>
      </w:r>
      <w:r>
        <w:rPr>
          <w:rFonts w:eastAsia="MS Mincho"/>
        </w:rPr>
        <w:t>8.2.1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1</w:t>
      </w:r>
      <w:r w:rsidRPr="009D535B">
        <w:rPr>
          <w:rFonts w:eastAsia="MS Mincho"/>
        </w:rPr>
        <w:t>A-n</w:t>
      </w:r>
      <w:r>
        <w:rPr>
          <w:rFonts w:eastAsia="MS Mincho"/>
        </w:rPr>
        <w:t>7</w:t>
      </w:r>
      <w:r w:rsidRPr="009D535B">
        <w:rPr>
          <w:rFonts w:eastAsia="MS Mincho"/>
        </w:rPr>
        <w:t>A-n7</w:t>
      </w:r>
      <w:r>
        <w:rPr>
          <w:rFonts w:eastAsia="MS Mincho"/>
        </w:rPr>
        <w:t>5</w:t>
      </w:r>
      <w:r w:rsidRPr="009D535B">
        <w:rPr>
          <w:rFonts w:eastAsia="MS Mincho"/>
        </w:rPr>
        <w:t>A</w:t>
      </w:r>
      <w:r w:rsidRPr="00A76C0A">
        <w:rPr>
          <w:rFonts w:eastAsia="MS Mincho"/>
        </w:rPr>
        <w:t xml:space="preserve"> with UL </w:t>
      </w:r>
      <w:r w:rsidRPr="009D535B">
        <w:rPr>
          <w:rFonts w:eastAsia="MS Mincho"/>
        </w:rPr>
        <w:t>CA_n</w:t>
      </w:r>
      <w:r>
        <w:rPr>
          <w:rFonts w:eastAsia="MS Mincho"/>
        </w:rPr>
        <w:t>1</w:t>
      </w:r>
      <w:r w:rsidRPr="009D535B">
        <w:rPr>
          <w:rFonts w:eastAsia="MS Mincho"/>
        </w:rPr>
        <w:t>A-n</w:t>
      </w:r>
      <w:r>
        <w:rPr>
          <w:rFonts w:eastAsia="MS Mincho"/>
        </w:rPr>
        <w:t>7</w:t>
      </w:r>
      <w:r w:rsidRPr="009D535B">
        <w:rPr>
          <w:rFonts w:eastAsia="MS Mincho"/>
        </w:rPr>
        <w:t>A</w:t>
      </w:r>
      <w:r w:rsidRPr="00A76C0A">
        <w:rPr>
          <w:rFonts w:eastAsia="MS Mincho"/>
        </w:rPr>
        <w:t>.</w:t>
      </w:r>
    </w:p>
    <w:p w14:paraId="238F0666" w14:textId="11515CEB" w:rsidR="00F8318B" w:rsidRPr="006C68CC" w:rsidRDefault="00F8318B" w:rsidP="006C68CC">
      <w:pPr>
        <w:pStyle w:val="TH"/>
        <w:rPr>
          <w:rFonts w:cs="Arial"/>
          <w:b w:val="0"/>
        </w:rPr>
      </w:pPr>
      <w:r w:rsidRPr="006C68CC">
        <w:rPr>
          <w:rFonts w:cs="Arial"/>
        </w:rPr>
        <w:t>Table 5.</w:t>
      </w:r>
      <w:r>
        <w:rPr>
          <w:rFonts w:cs="Arial"/>
        </w:rPr>
        <w:t>8</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8318B" w14:paraId="2445315D"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F53C97" w14:textId="77777777" w:rsidR="00F8318B" w:rsidRDefault="00F8318B"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2235EA" w14:textId="77777777" w:rsidR="00F8318B" w:rsidRDefault="00F8318B"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7B094F" w14:textId="77777777" w:rsidR="00F8318B" w:rsidRDefault="00F8318B"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20D120" w14:textId="77777777" w:rsidR="00F8318B" w:rsidRDefault="00F8318B"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037FA8" w14:textId="77777777" w:rsidR="00F8318B" w:rsidRDefault="00F8318B" w:rsidP="002D5D5E">
            <w:pPr>
              <w:pStyle w:val="TAH"/>
            </w:pPr>
            <w:r>
              <w:t>f</w:t>
            </w:r>
            <w:r>
              <w:rPr>
                <w:vertAlign w:val="subscript"/>
              </w:rPr>
              <w:t>y_high</w:t>
            </w:r>
          </w:p>
        </w:tc>
      </w:tr>
      <w:tr w:rsidR="00F8318B" w14:paraId="718F5E7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394C1" w14:textId="77777777" w:rsidR="00F8318B" w:rsidRDefault="00F8318B"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EE6D09" w14:textId="77777777" w:rsidR="00F8318B" w:rsidRDefault="00F8318B"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9993B" w14:textId="77777777" w:rsidR="00F8318B" w:rsidRDefault="00F8318B"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D857A8" w14:textId="77777777" w:rsidR="00F8318B" w:rsidRDefault="00F8318B"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A79F1A" w14:textId="77777777" w:rsidR="00F8318B" w:rsidRDefault="00F8318B"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F8318B" w14:paraId="7936E8E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27FA03" w14:textId="77777777" w:rsidR="00F8318B" w:rsidRDefault="00F8318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F0574" w14:textId="77777777" w:rsidR="00F8318B" w:rsidRPr="00273823" w:rsidRDefault="00F8318B" w:rsidP="002D5D5E">
            <w:pPr>
              <w:keepNext/>
              <w:keepLines/>
              <w:spacing w:after="0"/>
              <w:jc w:val="center"/>
              <w:rPr>
                <w:sz w:val="18"/>
                <w:lang w:val="en-US"/>
              </w:rPr>
            </w:pPr>
            <w:r w:rsidRPr="00320E29">
              <w:rPr>
                <w:sz w:val="18"/>
                <w:szCs w:val="18"/>
              </w:rPr>
              <w:t>520</w:t>
            </w:r>
            <w:r w:rsidRPr="00273823">
              <w:rPr>
                <w:sz w:val="18"/>
                <w:lang w:val="en-US"/>
              </w:rPr>
              <w:t>–</w:t>
            </w:r>
            <w:r w:rsidRPr="00320E29">
              <w:rPr>
                <w:sz w:val="18"/>
                <w:szCs w:val="18"/>
              </w:rPr>
              <w:t>650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710E1A" w14:textId="77777777" w:rsidR="00F8318B" w:rsidRDefault="00F8318B" w:rsidP="002D5D5E">
            <w:pPr>
              <w:keepNext/>
              <w:keepLines/>
              <w:spacing w:after="0"/>
              <w:jc w:val="center"/>
              <w:rPr>
                <w:sz w:val="18"/>
                <w:lang w:val="en-US"/>
              </w:rPr>
            </w:pPr>
            <w:r w:rsidRPr="00320E29">
              <w:rPr>
                <w:sz w:val="18"/>
                <w:szCs w:val="18"/>
              </w:rPr>
              <w:t>4420</w:t>
            </w:r>
            <w:r>
              <w:rPr>
                <w:sz w:val="18"/>
                <w:lang w:val="en-US"/>
              </w:rPr>
              <w:t>–</w:t>
            </w:r>
            <w:r w:rsidRPr="00320E29">
              <w:rPr>
                <w:sz w:val="18"/>
                <w:szCs w:val="18"/>
              </w:rPr>
              <w:t>4550</w:t>
            </w:r>
          </w:p>
        </w:tc>
      </w:tr>
      <w:tr w:rsidR="00F8318B" w14:paraId="01A2D4D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92414F" w14:textId="77777777" w:rsidR="00F8318B" w:rsidRDefault="00F8318B"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E0478B" w14:textId="77777777" w:rsidR="00F8318B" w:rsidRDefault="00F8318B"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258327" w14:textId="77777777" w:rsidR="00F8318B" w:rsidRDefault="00F8318B"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42538FA" w14:textId="77777777" w:rsidR="00F8318B" w:rsidRDefault="00F8318B"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3077F12" w14:textId="77777777" w:rsidR="00F8318B" w:rsidRDefault="00F8318B"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F8318B" w14:paraId="167E44C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C2D52" w14:textId="77777777" w:rsidR="00F8318B" w:rsidRDefault="00F8318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F38E3C" w14:textId="77777777" w:rsidR="00F8318B" w:rsidRPr="00761D3D" w:rsidRDefault="00F8318B" w:rsidP="002D5D5E">
            <w:pPr>
              <w:keepNext/>
              <w:keepLines/>
              <w:spacing w:after="0"/>
              <w:jc w:val="center"/>
              <w:rPr>
                <w:color w:val="FF0000"/>
                <w:sz w:val="18"/>
                <w:lang w:val="en-US"/>
              </w:rPr>
            </w:pPr>
            <w:r w:rsidRPr="00320E29">
              <w:rPr>
                <w:color w:val="FF0000"/>
                <w:sz w:val="18"/>
                <w:szCs w:val="18"/>
              </w:rPr>
              <w:t>1270</w:t>
            </w:r>
            <w:r w:rsidRPr="00761D3D">
              <w:rPr>
                <w:color w:val="FF0000"/>
                <w:sz w:val="18"/>
                <w:lang w:val="en-US"/>
              </w:rPr>
              <w:t>–</w:t>
            </w:r>
            <w:r w:rsidRPr="00320E29">
              <w:rPr>
                <w:color w:val="FF0000"/>
                <w:sz w:val="18"/>
                <w:szCs w:val="18"/>
              </w:rPr>
              <w:t>1460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48B3B" w14:textId="77777777" w:rsidR="00F8318B" w:rsidRPr="00273823" w:rsidRDefault="00F8318B" w:rsidP="002D5D5E">
            <w:pPr>
              <w:keepNext/>
              <w:keepLines/>
              <w:spacing w:after="0"/>
              <w:jc w:val="center"/>
              <w:rPr>
                <w:sz w:val="18"/>
                <w:lang w:val="en-US"/>
              </w:rPr>
            </w:pPr>
            <w:r w:rsidRPr="00320E29">
              <w:rPr>
                <w:sz w:val="18"/>
                <w:szCs w:val="18"/>
              </w:rPr>
              <w:t>3020</w:t>
            </w:r>
            <w:r>
              <w:rPr>
                <w:sz w:val="18"/>
                <w:lang w:val="en-US"/>
              </w:rPr>
              <w:t>–</w:t>
            </w:r>
            <w:r w:rsidRPr="00320E29">
              <w:rPr>
                <w:sz w:val="18"/>
                <w:szCs w:val="18"/>
              </w:rPr>
              <w:t>3220</w:t>
            </w:r>
          </w:p>
        </w:tc>
      </w:tr>
      <w:tr w:rsidR="00F8318B" w14:paraId="46588C4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225BBF" w14:textId="77777777" w:rsidR="00F8318B" w:rsidRDefault="00F8318B"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2657C0" w14:textId="77777777" w:rsidR="00F8318B" w:rsidRDefault="00F8318B"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4011E6A" w14:textId="77777777" w:rsidR="00F8318B" w:rsidRDefault="00F8318B"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9F8B528" w14:textId="77777777" w:rsidR="00F8318B" w:rsidRDefault="00F8318B"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54A818A" w14:textId="77777777" w:rsidR="00F8318B" w:rsidRDefault="00F8318B"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F8318B" w14:paraId="2A9899B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B923B" w14:textId="77777777" w:rsidR="00F8318B" w:rsidRDefault="00F8318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F5D1FA" w14:textId="77777777" w:rsidR="00F8318B" w:rsidRDefault="00F8318B" w:rsidP="002D5D5E">
            <w:pPr>
              <w:keepNext/>
              <w:keepLines/>
              <w:spacing w:after="0"/>
              <w:jc w:val="center"/>
              <w:rPr>
                <w:sz w:val="18"/>
                <w:lang w:val="en-US"/>
              </w:rPr>
            </w:pPr>
            <w:r w:rsidRPr="00320E29">
              <w:rPr>
                <w:sz w:val="18"/>
                <w:szCs w:val="18"/>
              </w:rPr>
              <w:t>6340</w:t>
            </w:r>
            <w:r>
              <w:rPr>
                <w:sz w:val="18"/>
                <w:lang w:val="en-US"/>
              </w:rPr>
              <w:t>–</w:t>
            </w:r>
            <w:r w:rsidRPr="00320E29">
              <w:rPr>
                <w:sz w:val="18"/>
                <w:szCs w:val="18"/>
              </w:rPr>
              <w:t>6530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8536EA" w14:textId="77777777" w:rsidR="00F8318B" w:rsidRDefault="00F8318B" w:rsidP="002D5D5E">
            <w:pPr>
              <w:keepNext/>
              <w:keepLines/>
              <w:spacing w:after="0"/>
              <w:jc w:val="center"/>
              <w:rPr>
                <w:sz w:val="18"/>
                <w:lang w:val="en-US"/>
              </w:rPr>
            </w:pPr>
            <w:r w:rsidRPr="00320E29">
              <w:rPr>
                <w:sz w:val="18"/>
                <w:szCs w:val="18"/>
              </w:rPr>
              <w:t>6920</w:t>
            </w:r>
            <w:r>
              <w:rPr>
                <w:sz w:val="18"/>
                <w:lang w:val="en-US"/>
              </w:rPr>
              <w:t>–</w:t>
            </w:r>
            <w:r w:rsidRPr="00320E29">
              <w:rPr>
                <w:sz w:val="18"/>
                <w:szCs w:val="18"/>
              </w:rPr>
              <w:t>7120</w:t>
            </w:r>
          </w:p>
        </w:tc>
      </w:tr>
      <w:tr w:rsidR="00F8318B" w14:paraId="75E2984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4D8168" w14:textId="77777777" w:rsidR="00F8318B" w:rsidRDefault="00F8318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6A45A7" w14:textId="77777777" w:rsidR="00F8318B" w:rsidRDefault="00F8318B"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2FEED76" w14:textId="77777777" w:rsidR="00F8318B" w:rsidRDefault="00F8318B"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E8A0E1" w14:textId="77777777" w:rsidR="00F8318B" w:rsidRDefault="00F8318B"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F70CFDA" w14:textId="77777777" w:rsidR="00F8318B" w:rsidRDefault="00F8318B"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F8318B" w14:paraId="56404C5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839C7" w14:textId="77777777" w:rsidR="00F8318B" w:rsidRDefault="00F8318B"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CD4F74" w14:textId="77777777" w:rsidR="00F8318B" w:rsidRPr="00273823" w:rsidRDefault="00F8318B" w:rsidP="002D5D5E">
            <w:pPr>
              <w:keepNext/>
              <w:keepLines/>
              <w:spacing w:after="0"/>
              <w:jc w:val="center"/>
              <w:rPr>
                <w:color w:val="FF0000"/>
                <w:sz w:val="18"/>
                <w:lang w:eastAsia="ja-JP"/>
              </w:rPr>
            </w:pPr>
            <w:r w:rsidRPr="00320E29">
              <w:rPr>
                <w:sz w:val="18"/>
                <w:szCs w:val="18"/>
              </w:rPr>
              <w:t>3190</w:t>
            </w:r>
            <w:r w:rsidRPr="00761D3D">
              <w:rPr>
                <w:sz w:val="18"/>
                <w:lang w:val="en-US"/>
              </w:rPr>
              <w:t>–</w:t>
            </w:r>
            <w:r w:rsidRPr="00320E29">
              <w:rPr>
                <w:sz w:val="18"/>
                <w:szCs w:val="18"/>
              </w:rPr>
              <w:t>3440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6DC58B" w14:textId="77777777" w:rsidR="00F8318B" w:rsidRDefault="00F8318B" w:rsidP="002D5D5E">
            <w:pPr>
              <w:keepNext/>
              <w:keepLines/>
              <w:spacing w:after="0"/>
              <w:jc w:val="center"/>
              <w:rPr>
                <w:sz w:val="18"/>
                <w:lang w:eastAsia="ja-JP"/>
              </w:rPr>
            </w:pPr>
            <w:r w:rsidRPr="00320E29">
              <w:rPr>
                <w:sz w:val="18"/>
                <w:szCs w:val="18"/>
              </w:rPr>
              <w:t>5520</w:t>
            </w:r>
            <w:r>
              <w:rPr>
                <w:sz w:val="18"/>
                <w:lang w:val="en-US"/>
              </w:rPr>
              <w:t>–</w:t>
            </w:r>
            <w:r w:rsidRPr="00320E29">
              <w:rPr>
                <w:sz w:val="18"/>
                <w:szCs w:val="18"/>
              </w:rPr>
              <w:t>5790</w:t>
            </w:r>
          </w:p>
        </w:tc>
      </w:tr>
      <w:tr w:rsidR="00231FDB" w14:paraId="66A402B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BEC168"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0EBE5F"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0AA2BA3"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B95A33B" w14:textId="77777777" w:rsidR="00231FDB" w:rsidRDefault="00231FDB" w:rsidP="002D5D5E">
            <w:pPr>
              <w:pStyle w:val="TAL"/>
              <w:jc w:val="center"/>
              <w:rPr>
                <w:lang w:val="en-US"/>
              </w:rPr>
            </w:pPr>
          </w:p>
        </w:tc>
      </w:tr>
      <w:tr w:rsidR="00231FDB" w14:paraId="3E22131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094973"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539D3E" w14:textId="77777777" w:rsidR="00231FDB" w:rsidRDefault="00231FDB" w:rsidP="002D5D5E">
            <w:pPr>
              <w:keepNext/>
              <w:keepLines/>
              <w:spacing w:after="0"/>
              <w:jc w:val="center"/>
              <w:rPr>
                <w:sz w:val="18"/>
                <w:lang w:eastAsia="ja-JP"/>
              </w:rPr>
            </w:pPr>
            <w:r w:rsidRPr="00320E29">
              <w:rPr>
                <w:sz w:val="18"/>
                <w:szCs w:val="18"/>
              </w:rPr>
              <w:t>1040</w:t>
            </w:r>
            <w:r>
              <w:rPr>
                <w:sz w:val="18"/>
                <w:lang w:val="en-US"/>
              </w:rPr>
              <w:t>–</w:t>
            </w:r>
            <w:r w:rsidRPr="00320E29">
              <w:rPr>
                <w:sz w:val="18"/>
                <w:szCs w:val="18"/>
              </w:rPr>
              <w:t>1300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AC40C8C" w14:textId="77777777" w:rsidR="00231FDB" w:rsidRDefault="00231FDB" w:rsidP="002D5D5E">
            <w:pPr>
              <w:keepNext/>
              <w:keepLines/>
              <w:spacing w:after="0"/>
              <w:jc w:val="center"/>
              <w:rPr>
                <w:sz w:val="18"/>
                <w:lang w:eastAsia="ja-JP"/>
              </w:rPr>
            </w:pPr>
          </w:p>
        </w:tc>
      </w:tr>
      <w:tr w:rsidR="00F8318B" w14:paraId="0CB5BCB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3A7C9" w14:textId="77777777" w:rsidR="00F8318B" w:rsidRDefault="00F8318B"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888D9C" w14:textId="77777777" w:rsidR="00F8318B" w:rsidRDefault="00F8318B"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AD4701" w14:textId="77777777" w:rsidR="00F8318B" w:rsidRDefault="00F8318B"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89C715" w14:textId="77777777" w:rsidR="00F8318B" w:rsidRDefault="00F8318B"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5A742AD" w14:textId="77777777" w:rsidR="00F8318B" w:rsidRDefault="00F8318B"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F8318B" w14:paraId="2FF0D7D4"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159877" w14:textId="77777777" w:rsidR="00F8318B" w:rsidRDefault="00F8318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86DADB" w14:textId="77777777" w:rsidR="00F8318B" w:rsidRDefault="00F8318B" w:rsidP="002D5D5E">
            <w:pPr>
              <w:keepNext/>
              <w:keepLines/>
              <w:spacing w:after="0"/>
              <w:jc w:val="center"/>
              <w:rPr>
                <w:sz w:val="18"/>
                <w:lang w:eastAsia="ja-JP"/>
              </w:rPr>
            </w:pPr>
            <w:r w:rsidRPr="00320E29">
              <w:rPr>
                <w:sz w:val="18"/>
                <w:szCs w:val="18"/>
              </w:rPr>
              <w:t>8260</w:t>
            </w:r>
            <w:r>
              <w:rPr>
                <w:sz w:val="18"/>
                <w:lang w:val="en-US"/>
              </w:rPr>
              <w:t>–</w:t>
            </w:r>
            <w:r w:rsidRPr="00320E29">
              <w:rPr>
                <w:sz w:val="18"/>
                <w:szCs w:val="18"/>
              </w:rPr>
              <w:t>8510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86E44A" w14:textId="77777777" w:rsidR="00F8318B" w:rsidRDefault="00F8318B" w:rsidP="002D5D5E">
            <w:pPr>
              <w:keepNext/>
              <w:keepLines/>
              <w:spacing w:after="0"/>
              <w:jc w:val="center"/>
              <w:rPr>
                <w:sz w:val="18"/>
                <w:lang w:eastAsia="ja-JP"/>
              </w:rPr>
            </w:pPr>
            <w:r w:rsidRPr="00320E29">
              <w:rPr>
                <w:sz w:val="18"/>
                <w:szCs w:val="18"/>
              </w:rPr>
              <w:t>9420</w:t>
            </w:r>
            <w:r>
              <w:rPr>
                <w:sz w:val="18"/>
                <w:lang w:val="en-US"/>
              </w:rPr>
              <w:t>–</w:t>
            </w:r>
            <w:r w:rsidRPr="00320E29">
              <w:rPr>
                <w:sz w:val="18"/>
                <w:szCs w:val="18"/>
              </w:rPr>
              <w:t>9690</w:t>
            </w:r>
          </w:p>
        </w:tc>
      </w:tr>
      <w:tr w:rsidR="00231FDB" w14:paraId="3307E56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94BE0D"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4BD0FC"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59D52B3"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9992406" w14:textId="77777777" w:rsidR="00231FDB" w:rsidRDefault="00231FDB" w:rsidP="002D5D5E">
            <w:pPr>
              <w:pStyle w:val="TAL"/>
              <w:jc w:val="center"/>
              <w:rPr>
                <w:lang w:val="en-US"/>
              </w:rPr>
            </w:pPr>
          </w:p>
        </w:tc>
      </w:tr>
      <w:tr w:rsidR="00231FDB" w14:paraId="6CE9976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8777C"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0CAC6E" w14:textId="77777777" w:rsidR="00231FDB" w:rsidRDefault="00231FDB" w:rsidP="002D5D5E">
            <w:pPr>
              <w:keepNext/>
              <w:keepLines/>
              <w:spacing w:after="0"/>
              <w:jc w:val="center"/>
              <w:rPr>
                <w:sz w:val="18"/>
                <w:lang w:eastAsia="ja-JP"/>
              </w:rPr>
            </w:pPr>
            <w:r w:rsidRPr="00320E29">
              <w:rPr>
                <w:sz w:val="18"/>
                <w:szCs w:val="18"/>
              </w:rPr>
              <w:t>8840</w:t>
            </w:r>
            <w:r>
              <w:rPr>
                <w:sz w:val="18"/>
                <w:lang w:val="en-US"/>
              </w:rPr>
              <w:t>–</w:t>
            </w:r>
            <w:r w:rsidRPr="00320E29">
              <w:rPr>
                <w:sz w:val="18"/>
                <w:szCs w:val="18"/>
              </w:rPr>
              <w:t>9100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C3FF6BD" w14:textId="77777777" w:rsidR="00231FDB" w:rsidRDefault="00231FDB" w:rsidP="002D5D5E">
            <w:pPr>
              <w:keepNext/>
              <w:keepLines/>
              <w:spacing w:after="0"/>
              <w:jc w:val="center"/>
              <w:rPr>
                <w:sz w:val="18"/>
                <w:lang w:eastAsia="ja-JP"/>
              </w:rPr>
            </w:pPr>
          </w:p>
        </w:tc>
      </w:tr>
      <w:tr w:rsidR="00F8318B" w14:paraId="04A1C39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618C00" w14:textId="77777777" w:rsidR="00F8318B" w:rsidRDefault="00F8318B"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44D084" w14:textId="77777777" w:rsidR="00F8318B" w:rsidRDefault="00F8318B"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8001CBD" w14:textId="77777777" w:rsidR="00F8318B" w:rsidRDefault="00F8318B"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5B4EC1" w14:textId="77777777" w:rsidR="00F8318B" w:rsidRDefault="00F8318B"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4E948FD" w14:textId="77777777" w:rsidR="00F8318B" w:rsidRDefault="00F8318B"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F8318B" w14:paraId="059D18A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93BBD" w14:textId="77777777" w:rsidR="00F8318B" w:rsidRDefault="00F8318B"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D5B13A" w14:textId="77777777" w:rsidR="00F8318B" w:rsidRDefault="00F8318B" w:rsidP="002D5D5E">
            <w:pPr>
              <w:keepNext/>
              <w:keepLines/>
              <w:spacing w:after="0"/>
              <w:jc w:val="center"/>
              <w:rPr>
                <w:sz w:val="18"/>
                <w:lang w:eastAsia="ja-JP"/>
              </w:rPr>
            </w:pPr>
            <w:r w:rsidRPr="00320E29">
              <w:rPr>
                <w:sz w:val="18"/>
                <w:szCs w:val="18"/>
              </w:rPr>
              <w:t>8020</w:t>
            </w:r>
            <w:r>
              <w:rPr>
                <w:sz w:val="18"/>
                <w:lang w:val="en-US"/>
              </w:rPr>
              <w:t>–</w:t>
            </w:r>
            <w:r w:rsidRPr="00320E29">
              <w:rPr>
                <w:sz w:val="18"/>
                <w:szCs w:val="18"/>
              </w:rPr>
              <w:t>8360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FCE9AB" w14:textId="77777777" w:rsidR="00F8318B" w:rsidRDefault="00F8318B" w:rsidP="002D5D5E">
            <w:pPr>
              <w:keepNext/>
              <w:keepLines/>
              <w:spacing w:after="0"/>
              <w:jc w:val="center"/>
              <w:rPr>
                <w:sz w:val="18"/>
                <w:lang w:eastAsia="ja-JP"/>
              </w:rPr>
            </w:pPr>
            <w:r w:rsidRPr="00320E29">
              <w:rPr>
                <w:sz w:val="18"/>
                <w:szCs w:val="18"/>
              </w:rPr>
              <w:t>5110</w:t>
            </w:r>
            <w:r>
              <w:rPr>
                <w:sz w:val="18"/>
                <w:lang w:val="en-US"/>
              </w:rPr>
              <w:t>–</w:t>
            </w:r>
            <w:r w:rsidRPr="00320E29">
              <w:rPr>
                <w:sz w:val="18"/>
                <w:szCs w:val="18"/>
              </w:rPr>
              <w:t>5420</w:t>
            </w:r>
          </w:p>
        </w:tc>
      </w:tr>
      <w:tr w:rsidR="00F8318B" w14:paraId="0DE49B6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C81FE6" w14:textId="77777777" w:rsidR="00F8318B" w:rsidRDefault="00F8318B"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7CBB34" w14:textId="77777777" w:rsidR="00F8318B" w:rsidRDefault="00F8318B"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A26B573" w14:textId="77777777" w:rsidR="00F8318B" w:rsidRDefault="00F8318B"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0BC47C" w14:textId="77777777" w:rsidR="00F8318B" w:rsidRDefault="00F8318B"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07D9C5F" w14:textId="77777777" w:rsidR="00F8318B" w:rsidRDefault="00F8318B"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F8318B" w14:paraId="73D3B84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A0B9F" w14:textId="77777777" w:rsidR="00F8318B" w:rsidRDefault="00F8318B"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0C8064" w14:textId="77777777" w:rsidR="00F8318B" w:rsidRDefault="00F8318B" w:rsidP="002D5D5E">
            <w:pPr>
              <w:keepNext/>
              <w:keepLines/>
              <w:spacing w:after="0"/>
              <w:jc w:val="center"/>
              <w:rPr>
                <w:sz w:val="18"/>
                <w:lang w:eastAsia="ja-JP"/>
              </w:rPr>
            </w:pPr>
            <w:r w:rsidRPr="00320E29">
              <w:rPr>
                <w:sz w:val="18"/>
                <w:szCs w:val="18"/>
              </w:rPr>
              <w:t>3540</w:t>
            </w:r>
            <w:r>
              <w:rPr>
                <w:sz w:val="18"/>
                <w:lang w:val="en-US"/>
              </w:rPr>
              <w:t>–</w:t>
            </w:r>
            <w:r w:rsidRPr="00320E29">
              <w:rPr>
                <w:sz w:val="18"/>
                <w:szCs w:val="18"/>
              </w:rPr>
              <w:t>3870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A66DEC" w14:textId="77777777" w:rsidR="00F8318B" w:rsidRDefault="00F8318B" w:rsidP="002D5D5E">
            <w:pPr>
              <w:keepNext/>
              <w:keepLines/>
              <w:spacing w:after="0"/>
              <w:jc w:val="center"/>
              <w:rPr>
                <w:sz w:val="18"/>
                <w:lang w:eastAsia="ja-JP"/>
              </w:rPr>
            </w:pPr>
            <w:r w:rsidRPr="00320E29">
              <w:rPr>
                <w:sz w:val="18"/>
                <w:szCs w:val="18"/>
              </w:rPr>
              <w:t>620</w:t>
            </w:r>
            <w:r>
              <w:rPr>
                <w:sz w:val="18"/>
                <w:lang w:val="en-US"/>
              </w:rPr>
              <w:t>–</w:t>
            </w:r>
            <w:r w:rsidRPr="00320E29">
              <w:rPr>
                <w:sz w:val="18"/>
                <w:szCs w:val="18"/>
              </w:rPr>
              <w:t>940</w:t>
            </w:r>
          </w:p>
        </w:tc>
      </w:tr>
      <w:tr w:rsidR="00F8318B" w14:paraId="5C57534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5212FA" w14:textId="77777777" w:rsidR="00F8318B" w:rsidRDefault="00F8318B"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AED2DF" w14:textId="77777777" w:rsidR="00F8318B" w:rsidRDefault="00F8318B"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4DC6484" w14:textId="77777777" w:rsidR="00F8318B" w:rsidRDefault="00F8318B"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08FBF1" w14:textId="77777777" w:rsidR="00F8318B" w:rsidRDefault="00F8318B"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1B5F3D1" w14:textId="77777777" w:rsidR="00F8318B" w:rsidRDefault="00F8318B"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F8318B" w14:paraId="6D8485B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235132" w14:textId="77777777" w:rsidR="00F8318B" w:rsidRDefault="00F8318B"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EEA2AF" w14:textId="77777777" w:rsidR="00F8318B" w:rsidRDefault="00F8318B" w:rsidP="002D5D5E">
            <w:pPr>
              <w:keepNext/>
              <w:keepLines/>
              <w:spacing w:after="0"/>
              <w:jc w:val="center"/>
              <w:rPr>
                <w:sz w:val="18"/>
                <w:lang w:eastAsia="ja-JP"/>
              </w:rPr>
            </w:pPr>
            <w:r w:rsidRPr="00320E29">
              <w:rPr>
                <w:sz w:val="18"/>
                <w:szCs w:val="18"/>
              </w:rPr>
              <w:t>11920</w:t>
            </w:r>
            <w:r>
              <w:rPr>
                <w:sz w:val="18"/>
                <w:lang w:val="en-US"/>
              </w:rPr>
              <w:t>–</w:t>
            </w:r>
            <w:r w:rsidRPr="00320E29">
              <w:rPr>
                <w:sz w:val="18"/>
                <w:szCs w:val="18"/>
              </w:rPr>
              <w:t>12260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E40444" w14:textId="77777777" w:rsidR="00F8318B" w:rsidRDefault="00F8318B" w:rsidP="002D5D5E">
            <w:pPr>
              <w:keepNext/>
              <w:keepLines/>
              <w:spacing w:after="0"/>
              <w:jc w:val="center"/>
              <w:rPr>
                <w:sz w:val="18"/>
                <w:lang w:eastAsia="ja-JP"/>
              </w:rPr>
            </w:pPr>
            <w:r w:rsidRPr="00320E29">
              <w:rPr>
                <w:sz w:val="18"/>
                <w:szCs w:val="18"/>
              </w:rPr>
              <w:t>10180</w:t>
            </w:r>
            <w:r>
              <w:rPr>
                <w:sz w:val="18"/>
                <w:lang w:val="en-US"/>
              </w:rPr>
              <w:t>–</w:t>
            </w:r>
            <w:r w:rsidRPr="00320E29">
              <w:rPr>
                <w:sz w:val="18"/>
                <w:szCs w:val="18"/>
              </w:rPr>
              <w:t>10490</w:t>
            </w:r>
          </w:p>
        </w:tc>
      </w:tr>
      <w:tr w:rsidR="00F8318B" w14:paraId="3BD5116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0B5FC2" w14:textId="77777777" w:rsidR="00F8318B" w:rsidRDefault="00F8318B"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653CAB" w14:textId="77777777" w:rsidR="00F8318B" w:rsidRDefault="00F8318B"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9D51F87" w14:textId="77777777" w:rsidR="00F8318B" w:rsidRDefault="00F8318B"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272262" w14:textId="77777777" w:rsidR="00F8318B" w:rsidRDefault="00F8318B"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85EE71E" w14:textId="77777777" w:rsidR="00F8318B" w:rsidRDefault="00F8318B"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F8318B" w14:paraId="6F9F2EE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08D23C" w14:textId="77777777" w:rsidR="00F8318B" w:rsidRDefault="00F8318B"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764EBF" w14:textId="77777777" w:rsidR="00F8318B" w:rsidRDefault="00F8318B" w:rsidP="002D5D5E">
            <w:pPr>
              <w:keepNext/>
              <w:keepLines/>
              <w:spacing w:after="0"/>
              <w:jc w:val="center"/>
              <w:rPr>
                <w:sz w:val="18"/>
                <w:lang w:eastAsia="ja-JP"/>
              </w:rPr>
            </w:pPr>
            <w:r w:rsidRPr="00320E29">
              <w:rPr>
                <w:sz w:val="18"/>
                <w:szCs w:val="18"/>
              </w:rPr>
              <w:t>11340</w:t>
            </w:r>
            <w:r>
              <w:rPr>
                <w:sz w:val="18"/>
                <w:lang w:val="en-US"/>
              </w:rPr>
              <w:t>–</w:t>
            </w:r>
            <w:r w:rsidRPr="00320E29">
              <w:rPr>
                <w:sz w:val="18"/>
                <w:szCs w:val="18"/>
              </w:rPr>
              <w:t>11670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B7AE1C" w14:textId="77777777" w:rsidR="00F8318B" w:rsidRDefault="00F8318B" w:rsidP="002D5D5E">
            <w:pPr>
              <w:keepNext/>
              <w:keepLines/>
              <w:spacing w:after="0"/>
              <w:jc w:val="center"/>
              <w:rPr>
                <w:sz w:val="18"/>
                <w:lang w:eastAsia="ja-JP"/>
              </w:rPr>
            </w:pPr>
            <w:r w:rsidRPr="00320E29">
              <w:rPr>
                <w:sz w:val="18"/>
                <w:szCs w:val="18"/>
              </w:rPr>
              <w:t>10760</w:t>
            </w:r>
            <w:r>
              <w:rPr>
                <w:sz w:val="18"/>
                <w:lang w:val="en-US"/>
              </w:rPr>
              <w:t>–</w:t>
            </w:r>
            <w:r w:rsidRPr="00320E29">
              <w:rPr>
                <w:sz w:val="18"/>
                <w:szCs w:val="18"/>
              </w:rPr>
              <w:t>11080</w:t>
            </w:r>
          </w:p>
        </w:tc>
      </w:tr>
      <w:tr w:rsidR="00F8318B" w14:paraId="04B51E30"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D73FBD" w14:textId="77777777" w:rsidR="00F8318B" w:rsidRDefault="00F8318B"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3353D9D3" w14:textId="77777777" w:rsidR="00F8318B" w:rsidRDefault="00F8318B" w:rsidP="00F8318B">
      <w:pPr>
        <w:rPr>
          <w:rFonts w:ascii="Arial" w:hAnsi="Arial" w:cs="Arial"/>
          <w:b/>
        </w:rPr>
      </w:pPr>
    </w:p>
    <w:p w14:paraId="2EBFF0D8" w14:textId="5B923B6C" w:rsidR="00F8318B" w:rsidRPr="00D315DA" w:rsidRDefault="00F8318B" w:rsidP="00F8318B">
      <w:pPr>
        <w:rPr>
          <w:rFonts w:eastAsia="MS Mincho"/>
        </w:rPr>
      </w:pPr>
      <w:r>
        <w:rPr>
          <w:rFonts w:eastAsia="MS Mincho"/>
        </w:rPr>
        <w:t xml:space="preserve">Based on the above table, </w:t>
      </w:r>
      <w:r>
        <w:rPr>
          <w:rFonts w:cs="DengXian"/>
          <w:szCs w:val="21"/>
          <w:lang w:eastAsia="ko-KR"/>
        </w:rPr>
        <w:t>3</w:t>
      </w:r>
      <w:r w:rsidRPr="008A2230">
        <w:rPr>
          <w:rFonts w:ascii="DengXian" w:eastAsia="DengXian" w:hAnsi="DengXian" w:cs="DengXian" w:hint="eastAsia"/>
          <w:szCs w:val="21"/>
          <w:vertAlign w:val="superscript"/>
          <w:lang w:eastAsia="zh-CN"/>
        </w:rPr>
        <w:t>rd</w:t>
      </w:r>
      <w:r w:rsidRPr="00634198">
        <w:rPr>
          <w:rFonts w:cs="DengXian"/>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7</w:t>
      </w:r>
      <w:r w:rsidRPr="005A43BB">
        <w:rPr>
          <w:rFonts w:eastAsia="MS Mincho"/>
        </w:rPr>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75</w:t>
      </w:r>
    </w:p>
    <w:p w14:paraId="14875A86" w14:textId="67B10265" w:rsidR="00F8318B" w:rsidRPr="006C68CC" w:rsidRDefault="00F8318B" w:rsidP="006C68CC">
      <w:pPr>
        <w:pStyle w:val="Heading4"/>
      </w:pPr>
      <w:bookmarkStart w:id="171" w:name="_Toc183507752"/>
      <w:r w:rsidRPr="006C68CC">
        <w:t>5.</w:t>
      </w:r>
      <w:r>
        <w:t>8</w:t>
      </w:r>
      <w:r w:rsidRPr="006C68CC">
        <w:t>.2.2</w:t>
      </w:r>
      <w:r w:rsidRPr="006C68CC">
        <w:tab/>
        <w:t>REFSENS requirements</w:t>
      </w:r>
      <w:bookmarkEnd w:id="171"/>
    </w:p>
    <w:p w14:paraId="27A8882B" w14:textId="77777777" w:rsidR="00F8318B" w:rsidRPr="00C013B0" w:rsidRDefault="00F8318B" w:rsidP="00F8318B">
      <w:pPr>
        <w:rPr>
          <w:rFonts w:eastAsia="MS Mincho"/>
        </w:rPr>
      </w:pPr>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p>
    <w:p w14:paraId="077CAA06" w14:textId="77777777" w:rsidR="00F8318B" w:rsidRDefault="00F8318B" w:rsidP="00F8318B">
      <w:pPr>
        <w:rPr>
          <w:rFonts w:eastAsia="MS Mincho"/>
        </w:rPr>
      </w:pPr>
      <w:r w:rsidRPr="00C013B0">
        <w:rPr>
          <w:rFonts w:eastAsia="MS Mincho"/>
        </w:rPr>
        <w:t>We</w:t>
      </w:r>
      <w:r w:rsidRPr="00C013B0">
        <w:rPr>
          <w:rFonts w:eastAsia="MS Mincho" w:hint="eastAsia"/>
        </w:rPr>
        <w:t xml:space="preserve"> anal</w:t>
      </w:r>
      <w:r w:rsidRPr="00C013B0">
        <w:rPr>
          <w:rFonts w:eastAsia="MS Mincho"/>
        </w:rPr>
        <w:t>yze the amount of IMD using the following component linearity assumptions:</w:t>
      </w:r>
    </w:p>
    <w:p w14:paraId="549357D5" w14:textId="7AA69922" w:rsidR="00F8318B" w:rsidRPr="00A15080" w:rsidRDefault="00A15080" w:rsidP="006C68CC">
      <w:pPr>
        <w:pStyle w:val="TH"/>
        <w:rPr>
          <w:rFonts w:cs="Arial"/>
        </w:rPr>
      </w:pPr>
      <w:r w:rsidRPr="00855E82">
        <w:rPr>
          <w:rFonts w:cs="Arial"/>
        </w:rPr>
        <w:t>Table 5.</w:t>
      </w:r>
      <w:r>
        <w:rPr>
          <w:rFonts w:cs="Arial"/>
        </w:rPr>
        <w:t>8</w:t>
      </w:r>
      <w:r w:rsidRPr="00855E82">
        <w:rPr>
          <w:rFonts w:cs="Arial"/>
        </w:rPr>
        <w:t>.2.</w:t>
      </w:r>
      <w:r>
        <w:rPr>
          <w:rFonts w:cs="Arial"/>
        </w:rPr>
        <w:t>2</w:t>
      </w:r>
      <w:r w:rsidRPr="00855E82">
        <w:rPr>
          <w:rFonts w:cs="Arial"/>
        </w:rPr>
        <w:t>-1</w:t>
      </w:r>
      <w:r>
        <w:rPr>
          <w:rFonts w:cs="Arial"/>
        </w:rPr>
        <w:t xml:space="preserve"> </w:t>
      </w:r>
      <w:r w:rsidRPr="00855E82">
        <w:rPr>
          <w:rFonts w:cs="Arial"/>
        </w:rPr>
        <w:t>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F8318B" w14:paraId="21D533C7" w14:textId="77777777" w:rsidTr="002D5D5E">
        <w:trPr>
          <w:jc w:val="center"/>
        </w:trPr>
        <w:tc>
          <w:tcPr>
            <w:tcW w:w="2463" w:type="dxa"/>
          </w:tcPr>
          <w:p w14:paraId="339D744D" w14:textId="77777777" w:rsidR="00F8318B" w:rsidRPr="004803A4" w:rsidRDefault="00F8318B" w:rsidP="002D5D5E">
            <w:pPr>
              <w:keepNext/>
              <w:keepLines/>
              <w:spacing w:after="0"/>
              <w:rPr>
                <w:b/>
                <w:color w:val="000000"/>
              </w:rPr>
            </w:pPr>
            <w:r w:rsidRPr="004803A4">
              <w:rPr>
                <w:b/>
                <w:color w:val="000000"/>
              </w:rPr>
              <w:t>Component</w:t>
            </w:r>
          </w:p>
        </w:tc>
        <w:tc>
          <w:tcPr>
            <w:tcW w:w="1301" w:type="dxa"/>
          </w:tcPr>
          <w:p w14:paraId="3A83735B" w14:textId="77777777" w:rsidR="00F8318B" w:rsidRPr="004803A4" w:rsidRDefault="00F8318B" w:rsidP="002D5D5E">
            <w:pPr>
              <w:keepNext/>
              <w:keepLines/>
              <w:spacing w:after="0"/>
              <w:rPr>
                <w:b/>
                <w:color w:val="000000"/>
              </w:rPr>
            </w:pPr>
            <w:r w:rsidRPr="004803A4">
              <w:rPr>
                <w:b/>
                <w:color w:val="000000"/>
              </w:rPr>
              <w:t>IP</w:t>
            </w:r>
            <w:r>
              <w:rPr>
                <w:rFonts w:eastAsia="SimSun" w:hint="eastAsia"/>
                <w:b/>
                <w:color w:val="000000"/>
                <w:lang w:eastAsia="zh-CN"/>
              </w:rPr>
              <w:t>2</w:t>
            </w:r>
            <w:r w:rsidRPr="004803A4">
              <w:rPr>
                <w:b/>
                <w:color w:val="000000"/>
              </w:rPr>
              <w:t xml:space="preserve"> (dBm)</w:t>
            </w:r>
          </w:p>
        </w:tc>
        <w:tc>
          <w:tcPr>
            <w:tcW w:w="1301" w:type="dxa"/>
          </w:tcPr>
          <w:p w14:paraId="5FED4B8A" w14:textId="77777777" w:rsidR="00F8318B" w:rsidRPr="004803A4" w:rsidRDefault="00F8318B" w:rsidP="002D5D5E">
            <w:pPr>
              <w:keepNext/>
              <w:keepLines/>
              <w:spacing w:after="0"/>
              <w:rPr>
                <w:b/>
                <w:color w:val="000000"/>
              </w:rPr>
            </w:pPr>
            <w:r w:rsidRPr="004803A4">
              <w:rPr>
                <w:b/>
                <w:color w:val="000000"/>
              </w:rPr>
              <w:t>IP</w:t>
            </w:r>
            <w:r>
              <w:rPr>
                <w:rFonts w:eastAsia="SimSun" w:hint="eastAsia"/>
                <w:b/>
                <w:color w:val="000000"/>
                <w:lang w:eastAsia="zh-CN"/>
              </w:rPr>
              <w:t>3</w:t>
            </w:r>
            <w:r w:rsidRPr="004803A4">
              <w:rPr>
                <w:b/>
                <w:color w:val="000000"/>
              </w:rPr>
              <w:t xml:space="preserve"> (dBm)</w:t>
            </w:r>
          </w:p>
        </w:tc>
        <w:tc>
          <w:tcPr>
            <w:tcW w:w="1301" w:type="dxa"/>
          </w:tcPr>
          <w:p w14:paraId="2D77D309" w14:textId="77777777" w:rsidR="00F8318B" w:rsidRPr="004803A4" w:rsidRDefault="00F8318B" w:rsidP="002D5D5E">
            <w:pPr>
              <w:keepNext/>
              <w:keepLines/>
              <w:spacing w:after="0"/>
              <w:rPr>
                <w:b/>
                <w:color w:val="000000"/>
              </w:rPr>
            </w:pPr>
            <w:r w:rsidRPr="004803A4">
              <w:rPr>
                <w:b/>
                <w:color w:val="000000"/>
              </w:rPr>
              <w:t>IP4 (dBm)</w:t>
            </w:r>
          </w:p>
        </w:tc>
        <w:tc>
          <w:tcPr>
            <w:tcW w:w="1301" w:type="dxa"/>
          </w:tcPr>
          <w:p w14:paraId="68E7DB4E" w14:textId="77777777" w:rsidR="00F8318B" w:rsidRPr="004803A4" w:rsidRDefault="00F8318B" w:rsidP="002D5D5E">
            <w:pPr>
              <w:keepNext/>
              <w:keepLines/>
              <w:spacing w:after="0"/>
              <w:rPr>
                <w:b/>
                <w:color w:val="000000"/>
              </w:rPr>
            </w:pPr>
            <w:r w:rsidRPr="004803A4">
              <w:rPr>
                <w:b/>
                <w:color w:val="000000"/>
              </w:rPr>
              <w:t>IP</w:t>
            </w:r>
            <w:r>
              <w:rPr>
                <w:rFonts w:eastAsia="SimSun" w:hint="eastAsia"/>
                <w:b/>
                <w:color w:val="000000"/>
                <w:lang w:eastAsia="zh-CN"/>
              </w:rPr>
              <w:t>5</w:t>
            </w:r>
            <w:r w:rsidRPr="004803A4">
              <w:rPr>
                <w:b/>
                <w:color w:val="000000"/>
              </w:rPr>
              <w:t xml:space="preserve"> (dBm)</w:t>
            </w:r>
          </w:p>
        </w:tc>
      </w:tr>
      <w:tr w:rsidR="00F8318B" w14:paraId="3C3E8479" w14:textId="77777777" w:rsidTr="002D5D5E">
        <w:trPr>
          <w:jc w:val="center"/>
        </w:trPr>
        <w:tc>
          <w:tcPr>
            <w:tcW w:w="2463" w:type="dxa"/>
          </w:tcPr>
          <w:p w14:paraId="0B30171D" w14:textId="77777777" w:rsidR="00F8318B" w:rsidRPr="00041429" w:rsidRDefault="00F8318B" w:rsidP="002D5D5E">
            <w:pPr>
              <w:keepNext/>
              <w:keepLines/>
              <w:spacing w:after="0"/>
              <w:rPr>
                <w:color w:val="000000"/>
              </w:rPr>
            </w:pPr>
            <w:r w:rsidRPr="00041429">
              <w:rPr>
                <w:color w:val="000000"/>
              </w:rPr>
              <w:t>Antenna switch</w:t>
            </w:r>
          </w:p>
        </w:tc>
        <w:tc>
          <w:tcPr>
            <w:tcW w:w="1301" w:type="dxa"/>
          </w:tcPr>
          <w:p w14:paraId="4EF36164" w14:textId="77777777" w:rsidR="00F8318B" w:rsidRPr="00AE2301" w:rsidRDefault="00F8318B" w:rsidP="002D5D5E">
            <w:pPr>
              <w:keepNext/>
              <w:keepLines/>
              <w:spacing w:after="0"/>
              <w:rPr>
                <w:rFonts w:eastAsia="SimSun"/>
                <w:color w:val="000000"/>
                <w:lang w:eastAsia="zh-CN"/>
              </w:rPr>
            </w:pPr>
            <w:r>
              <w:rPr>
                <w:rFonts w:eastAsia="SimSun" w:hint="eastAsia"/>
                <w:color w:val="000000"/>
                <w:lang w:eastAsia="zh-CN"/>
              </w:rPr>
              <w:t>112</w:t>
            </w:r>
          </w:p>
        </w:tc>
        <w:tc>
          <w:tcPr>
            <w:tcW w:w="1301" w:type="dxa"/>
          </w:tcPr>
          <w:p w14:paraId="69EC1975" w14:textId="77777777" w:rsidR="00F8318B" w:rsidRPr="00F97906" w:rsidRDefault="00F8318B" w:rsidP="002D5D5E">
            <w:pPr>
              <w:keepNext/>
              <w:keepLines/>
              <w:spacing w:after="0"/>
              <w:rPr>
                <w:rFonts w:eastAsia="SimSun"/>
                <w:color w:val="000000"/>
                <w:lang w:eastAsia="zh-CN"/>
              </w:rPr>
            </w:pPr>
            <w:r>
              <w:rPr>
                <w:rFonts w:eastAsia="SimSun" w:hint="eastAsia"/>
                <w:color w:val="000000"/>
                <w:lang w:eastAsia="zh-CN"/>
              </w:rPr>
              <w:t>68</w:t>
            </w:r>
          </w:p>
        </w:tc>
        <w:tc>
          <w:tcPr>
            <w:tcW w:w="1301" w:type="dxa"/>
          </w:tcPr>
          <w:p w14:paraId="21999F6F" w14:textId="77777777" w:rsidR="00F8318B" w:rsidRPr="00041429" w:rsidRDefault="00F8318B" w:rsidP="002D5D5E">
            <w:pPr>
              <w:keepNext/>
              <w:keepLines/>
              <w:spacing w:after="0"/>
              <w:rPr>
                <w:color w:val="000000"/>
              </w:rPr>
            </w:pPr>
            <w:r>
              <w:rPr>
                <w:color w:val="000000"/>
              </w:rPr>
              <w:t>56</w:t>
            </w:r>
          </w:p>
        </w:tc>
        <w:tc>
          <w:tcPr>
            <w:tcW w:w="1301" w:type="dxa"/>
          </w:tcPr>
          <w:p w14:paraId="1D861774" w14:textId="77777777" w:rsidR="00F8318B" w:rsidRPr="00F97906" w:rsidRDefault="00F8318B" w:rsidP="002D5D5E">
            <w:pPr>
              <w:keepNext/>
              <w:keepLines/>
              <w:spacing w:after="0"/>
              <w:rPr>
                <w:rFonts w:eastAsia="SimSun"/>
                <w:color w:val="000000"/>
                <w:lang w:eastAsia="zh-CN"/>
              </w:rPr>
            </w:pPr>
            <w:r>
              <w:rPr>
                <w:color w:val="000000"/>
              </w:rPr>
              <w:t>5</w:t>
            </w:r>
            <w:r>
              <w:rPr>
                <w:rFonts w:eastAsia="SimSun" w:hint="eastAsia"/>
                <w:color w:val="000000"/>
                <w:lang w:eastAsia="zh-CN"/>
              </w:rPr>
              <w:t>3</w:t>
            </w:r>
          </w:p>
        </w:tc>
      </w:tr>
      <w:tr w:rsidR="00F8318B" w14:paraId="0A469A72" w14:textId="77777777" w:rsidTr="002D5D5E">
        <w:trPr>
          <w:jc w:val="center"/>
        </w:trPr>
        <w:tc>
          <w:tcPr>
            <w:tcW w:w="2463" w:type="dxa"/>
          </w:tcPr>
          <w:p w14:paraId="456CECCD" w14:textId="77777777" w:rsidR="00F8318B" w:rsidRPr="00041429" w:rsidRDefault="00F8318B" w:rsidP="002D5D5E">
            <w:pPr>
              <w:keepNext/>
              <w:keepLines/>
              <w:spacing w:after="0"/>
              <w:rPr>
                <w:color w:val="000000"/>
              </w:rPr>
            </w:pPr>
            <w:r w:rsidRPr="00041429">
              <w:rPr>
                <w:color w:val="000000"/>
              </w:rPr>
              <w:t>Diplexer</w:t>
            </w:r>
          </w:p>
        </w:tc>
        <w:tc>
          <w:tcPr>
            <w:tcW w:w="1301" w:type="dxa"/>
          </w:tcPr>
          <w:p w14:paraId="7EC53BF3" w14:textId="77777777" w:rsidR="00F8318B" w:rsidRPr="00AE2301" w:rsidRDefault="00F8318B" w:rsidP="002D5D5E">
            <w:pPr>
              <w:keepNext/>
              <w:keepLines/>
              <w:spacing w:after="0"/>
              <w:rPr>
                <w:rFonts w:eastAsia="SimSun"/>
                <w:color w:val="000000"/>
                <w:lang w:eastAsia="zh-CN"/>
              </w:rPr>
            </w:pPr>
            <w:r>
              <w:rPr>
                <w:rFonts w:eastAsia="SimSun" w:hint="eastAsia"/>
                <w:color w:val="000000"/>
                <w:lang w:eastAsia="zh-CN"/>
              </w:rPr>
              <w:t>115</w:t>
            </w:r>
          </w:p>
        </w:tc>
        <w:tc>
          <w:tcPr>
            <w:tcW w:w="1301" w:type="dxa"/>
          </w:tcPr>
          <w:p w14:paraId="6F99E46B" w14:textId="77777777" w:rsidR="00F8318B" w:rsidRPr="00F97906" w:rsidRDefault="00F8318B" w:rsidP="002D5D5E">
            <w:pPr>
              <w:keepNext/>
              <w:keepLines/>
              <w:spacing w:after="0"/>
              <w:rPr>
                <w:rFonts w:eastAsia="SimSun"/>
                <w:color w:val="000000"/>
                <w:lang w:eastAsia="zh-CN"/>
              </w:rPr>
            </w:pPr>
            <w:r>
              <w:rPr>
                <w:rFonts w:eastAsia="SimSun" w:hint="eastAsia"/>
                <w:color w:val="000000"/>
                <w:lang w:eastAsia="zh-CN"/>
              </w:rPr>
              <w:t>86</w:t>
            </w:r>
          </w:p>
        </w:tc>
        <w:tc>
          <w:tcPr>
            <w:tcW w:w="1301" w:type="dxa"/>
          </w:tcPr>
          <w:p w14:paraId="7DDCC28C" w14:textId="77777777" w:rsidR="00F8318B" w:rsidRPr="00041429" w:rsidRDefault="00F8318B" w:rsidP="002D5D5E">
            <w:pPr>
              <w:keepNext/>
              <w:keepLines/>
              <w:spacing w:after="0"/>
              <w:rPr>
                <w:color w:val="000000"/>
              </w:rPr>
            </w:pPr>
            <w:r>
              <w:rPr>
                <w:color w:val="000000"/>
              </w:rPr>
              <w:t>55</w:t>
            </w:r>
          </w:p>
        </w:tc>
        <w:tc>
          <w:tcPr>
            <w:tcW w:w="1301" w:type="dxa"/>
          </w:tcPr>
          <w:p w14:paraId="1920616F" w14:textId="77777777" w:rsidR="00F8318B" w:rsidRPr="00F97906" w:rsidRDefault="00F8318B" w:rsidP="002D5D5E">
            <w:pPr>
              <w:keepNext/>
              <w:keepLines/>
              <w:spacing w:after="0"/>
              <w:rPr>
                <w:rFonts w:eastAsia="SimSun"/>
                <w:color w:val="000000"/>
                <w:lang w:eastAsia="zh-CN"/>
              </w:rPr>
            </w:pPr>
            <w:r>
              <w:rPr>
                <w:color w:val="000000"/>
              </w:rPr>
              <w:t>5</w:t>
            </w:r>
            <w:r>
              <w:rPr>
                <w:rFonts w:eastAsia="SimSun" w:hint="eastAsia"/>
                <w:color w:val="000000"/>
                <w:lang w:eastAsia="zh-CN"/>
              </w:rPr>
              <w:t>3</w:t>
            </w:r>
          </w:p>
        </w:tc>
      </w:tr>
      <w:tr w:rsidR="00F8318B" w14:paraId="0B5051CE" w14:textId="77777777" w:rsidTr="002D5D5E">
        <w:trPr>
          <w:jc w:val="center"/>
        </w:trPr>
        <w:tc>
          <w:tcPr>
            <w:tcW w:w="2463" w:type="dxa"/>
          </w:tcPr>
          <w:p w14:paraId="519FC6F4" w14:textId="77777777" w:rsidR="00F8318B" w:rsidRPr="00AE2301" w:rsidRDefault="00F8318B" w:rsidP="002D5D5E">
            <w:pPr>
              <w:keepNext/>
              <w:keepLines/>
              <w:spacing w:after="0"/>
              <w:rPr>
                <w:rFonts w:eastAsia="SimSun"/>
                <w:color w:val="000000"/>
                <w:lang w:eastAsia="zh-CN"/>
              </w:rPr>
            </w:pPr>
            <w:r>
              <w:rPr>
                <w:rFonts w:eastAsia="SimSun" w:hint="eastAsia"/>
                <w:color w:val="000000"/>
                <w:lang w:eastAsia="zh-CN"/>
              </w:rPr>
              <w:t>Triplexer</w:t>
            </w:r>
          </w:p>
        </w:tc>
        <w:tc>
          <w:tcPr>
            <w:tcW w:w="1301" w:type="dxa"/>
          </w:tcPr>
          <w:p w14:paraId="79A059AD" w14:textId="77777777" w:rsidR="00F8318B" w:rsidRPr="00AE2301" w:rsidRDefault="00F8318B" w:rsidP="002D5D5E">
            <w:pPr>
              <w:keepNext/>
              <w:keepLines/>
              <w:spacing w:after="0"/>
              <w:rPr>
                <w:rFonts w:eastAsia="SimSun"/>
                <w:color w:val="000000"/>
                <w:lang w:eastAsia="zh-CN"/>
              </w:rPr>
            </w:pPr>
            <w:r>
              <w:rPr>
                <w:rFonts w:eastAsia="SimSun" w:hint="eastAsia"/>
                <w:color w:val="000000"/>
                <w:lang w:eastAsia="zh-CN"/>
              </w:rPr>
              <w:t>113</w:t>
            </w:r>
          </w:p>
        </w:tc>
        <w:tc>
          <w:tcPr>
            <w:tcW w:w="1301" w:type="dxa"/>
          </w:tcPr>
          <w:p w14:paraId="179D364A" w14:textId="77777777" w:rsidR="00F8318B" w:rsidRPr="00F97906" w:rsidRDefault="00F8318B" w:rsidP="002D5D5E">
            <w:pPr>
              <w:keepNext/>
              <w:keepLines/>
              <w:spacing w:after="0"/>
              <w:rPr>
                <w:rFonts w:eastAsia="SimSun"/>
                <w:color w:val="000000"/>
                <w:lang w:eastAsia="zh-CN"/>
              </w:rPr>
            </w:pPr>
            <w:r>
              <w:rPr>
                <w:rFonts w:eastAsia="SimSun" w:hint="eastAsia"/>
                <w:color w:val="000000"/>
                <w:lang w:eastAsia="zh-CN"/>
              </w:rPr>
              <w:t>82</w:t>
            </w:r>
          </w:p>
        </w:tc>
        <w:tc>
          <w:tcPr>
            <w:tcW w:w="1301" w:type="dxa"/>
          </w:tcPr>
          <w:p w14:paraId="053872DA" w14:textId="77777777" w:rsidR="00F8318B" w:rsidRPr="00041429" w:rsidRDefault="00F8318B" w:rsidP="002D5D5E">
            <w:pPr>
              <w:keepNext/>
              <w:keepLines/>
              <w:spacing w:after="0"/>
              <w:rPr>
                <w:color w:val="000000"/>
              </w:rPr>
            </w:pPr>
            <w:r>
              <w:rPr>
                <w:color w:val="000000"/>
              </w:rPr>
              <w:t>55</w:t>
            </w:r>
          </w:p>
        </w:tc>
        <w:tc>
          <w:tcPr>
            <w:tcW w:w="1301" w:type="dxa"/>
          </w:tcPr>
          <w:p w14:paraId="619AD0FD" w14:textId="77777777" w:rsidR="00F8318B" w:rsidRPr="00F97906" w:rsidRDefault="00F8318B" w:rsidP="002D5D5E">
            <w:pPr>
              <w:keepNext/>
              <w:keepLines/>
              <w:spacing w:after="0"/>
              <w:rPr>
                <w:rFonts w:eastAsia="SimSun"/>
                <w:color w:val="000000"/>
                <w:lang w:eastAsia="zh-CN"/>
              </w:rPr>
            </w:pPr>
            <w:r>
              <w:rPr>
                <w:color w:val="000000"/>
              </w:rPr>
              <w:t>5</w:t>
            </w:r>
            <w:r>
              <w:rPr>
                <w:rFonts w:eastAsia="SimSun" w:hint="eastAsia"/>
                <w:color w:val="000000"/>
                <w:lang w:eastAsia="zh-CN"/>
              </w:rPr>
              <w:t>3</w:t>
            </w:r>
          </w:p>
        </w:tc>
      </w:tr>
      <w:tr w:rsidR="00F8318B" w14:paraId="0D5BC8FC" w14:textId="77777777" w:rsidTr="002D5D5E">
        <w:trPr>
          <w:jc w:val="center"/>
        </w:trPr>
        <w:tc>
          <w:tcPr>
            <w:tcW w:w="2463" w:type="dxa"/>
          </w:tcPr>
          <w:p w14:paraId="235F01C9" w14:textId="77777777" w:rsidR="00F8318B" w:rsidRPr="00041429" w:rsidRDefault="00F8318B" w:rsidP="002D5D5E">
            <w:pPr>
              <w:keepNext/>
              <w:keepLines/>
              <w:spacing w:after="0"/>
              <w:rPr>
                <w:color w:val="000000"/>
              </w:rPr>
            </w:pPr>
            <w:r w:rsidRPr="00041429">
              <w:rPr>
                <w:color w:val="000000"/>
              </w:rPr>
              <w:t>PA forward mixing</w:t>
            </w:r>
          </w:p>
        </w:tc>
        <w:tc>
          <w:tcPr>
            <w:tcW w:w="1301" w:type="dxa"/>
          </w:tcPr>
          <w:p w14:paraId="0ED44D78" w14:textId="77777777" w:rsidR="00F8318B" w:rsidRPr="00AE2301" w:rsidRDefault="00F8318B" w:rsidP="002D5D5E">
            <w:pPr>
              <w:keepNext/>
              <w:keepLines/>
              <w:spacing w:after="0"/>
              <w:rPr>
                <w:rFonts w:eastAsia="SimSun"/>
                <w:color w:val="000000"/>
                <w:lang w:eastAsia="zh-CN"/>
              </w:rPr>
            </w:pPr>
            <w:r>
              <w:rPr>
                <w:rFonts w:eastAsia="SimSun" w:hint="eastAsia"/>
                <w:color w:val="000000"/>
                <w:lang w:eastAsia="zh-CN"/>
              </w:rPr>
              <w:t>28</w:t>
            </w:r>
          </w:p>
        </w:tc>
        <w:tc>
          <w:tcPr>
            <w:tcW w:w="1301" w:type="dxa"/>
          </w:tcPr>
          <w:p w14:paraId="01ACB915" w14:textId="77777777" w:rsidR="00F8318B" w:rsidRPr="00F97906" w:rsidRDefault="00F8318B" w:rsidP="002D5D5E">
            <w:pPr>
              <w:keepNext/>
              <w:keepLines/>
              <w:spacing w:after="0"/>
              <w:rPr>
                <w:rFonts w:eastAsia="SimSun"/>
                <w:color w:val="000000"/>
                <w:lang w:eastAsia="zh-CN"/>
              </w:rPr>
            </w:pPr>
            <w:r>
              <w:rPr>
                <w:rFonts w:eastAsia="SimSun" w:hint="eastAsia"/>
                <w:color w:val="000000"/>
                <w:lang w:eastAsia="zh-CN"/>
              </w:rPr>
              <w:t>32</w:t>
            </w:r>
          </w:p>
        </w:tc>
        <w:tc>
          <w:tcPr>
            <w:tcW w:w="1301" w:type="dxa"/>
          </w:tcPr>
          <w:p w14:paraId="5A450EDA" w14:textId="77777777" w:rsidR="00F8318B" w:rsidRPr="00F97906" w:rsidRDefault="00F8318B" w:rsidP="002D5D5E">
            <w:pPr>
              <w:keepNext/>
              <w:keepLines/>
              <w:spacing w:after="0"/>
              <w:rPr>
                <w:rFonts w:eastAsia="SimSun"/>
                <w:color w:val="000000"/>
                <w:lang w:eastAsia="zh-CN"/>
              </w:rPr>
            </w:pPr>
            <w:r>
              <w:rPr>
                <w:rFonts w:eastAsia="SimSun" w:hint="eastAsia"/>
                <w:color w:val="000000"/>
                <w:lang w:eastAsia="zh-CN"/>
              </w:rPr>
              <w:t>30</w:t>
            </w:r>
          </w:p>
        </w:tc>
        <w:tc>
          <w:tcPr>
            <w:tcW w:w="1301" w:type="dxa"/>
          </w:tcPr>
          <w:p w14:paraId="2657B231" w14:textId="77777777" w:rsidR="00F8318B" w:rsidRPr="00F97906" w:rsidRDefault="00F8318B" w:rsidP="002D5D5E">
            <w:pPr>
              <w:keepNext/>
              <w:keepLines/>
              <w:spacing w:after="0"/>
              <w:rPr>
                <w:rFonts w:eastAsia="SimSun"/>
                <w:color w:val="000000"/>
                <w:lang w:eastAsia="zh-CN"/>
              </w:rPr>
            </w:pPr>
            <w:r>
              <w:rPr>
                <w:rFonts w:eastAsia="SimSun" w:hint="eastAsia"/>
                <w:color w:val="000000"/>
                <w:lang w:eastAsia="zh-CN"/>
              </w:rPr>
              <w:t>28</w:t>
            </w:r>
          </w:p>
        </w:tc>
      </w:tr>
      <w:tr w:rsidR="00F8318B" w14:paraId="1F8C3EB2" w14:textId="77777777" w:rsidTr="002D5D5E">
        <w:trPr>
          <w:jc w:val="center"/>
        </w:trPr>
        <w:tc>
          <w:tcPr>
            <w:tcW w:w="2463" w:type="dxa"/>
          </w:tcPr>
          <w:p w14:paraId="153A3474" w14:textId="77777777" w:rsidR="00F8318B" w:rsidRPr="00041429" w:rsidRDefault="00F8318B" w:rsidP="002D5D5E">
            <w:pPr>
              <w:keepNext/>
              <w:keepLines/>
              <w:spacing w:after="0"/>
              <w:rPr>
                <w:color w:val="000000"/>
              </w:rPr>
            </w:pPr>
            <w:r w:rsidRPr="00041429">
              <w:rPr>
                <w:color w:val="000000"/>
              </w:rPr>
              <w:t>PA reverse mixing</w:t>
            </w:r>
          </w:p>
        </w:tc>
        <w:tc>
          <w:tcPr>
            <w:tcW w:w="1301" w:type="dxa"/>
          </w:tcPr>
          <w:p w14:paraId="74FB15DD" w14:textId="77777777" w:rsidR="00F8318B" w:rsidRPr="00386F7B" w:rsidRDefault="00F8318B" w:rsidP="002D5D5E">
            <w:pPr>
              <w:keepNext/>
              <w:keepLines/>
              <w:spacing w:after="0"/>
              <w:rPr>
                <w:rFonts w:eastAsia="SimSun"/>
                <w:color w:val="000000"/>
                <w:lang w:eastAsia="zh-CN"/>
              </w:rPr>
            </w:pPr>
            <w:r>
              <w:rPr>
                <w:rFonts w:eastAsia="SimSun" w:hint="eastAsia"/>
                <w:color w:val="000000"/>
                <w:lang w:eastAsia="zh-CN"/>
              </w:rPr>
              <w:t>40</w:t>
            </w:r>
          </w:p>
        </w:tc>
        <w:tc>
          <w:tcPr>
            <w:tcW w:w="1301" w:type="dxa"/>
          </w:tcPr>
          <w:p w14:paraId="5F82A350" w14:textId="77777777" w:rsidR="00F8318B" w:rsidRPr="00F97906" w:rsidRDefault="00F8318B" w:rsidP="002D5D5E">
            <w:pPr>
              <w:keepNext/>
              <w:keepLines/>
              <w:spacing w:after="0"/>
              <w:rPr>
                <w:rFonts w:eastAsia="SimSun"/>
                <w:color w:val="000000"/>
                <w:lang w:eastAsia="zh-CN"/>
              </w:rPr>
            </w:pPr>
            <w:r>
              <w:rPr>
                <w:rFonts w:eastAsia="SimSun" w:hint="eastAsia"/>
                <w:color w:val="000000"/>
                <w:lang w:eastAsia="zh-CN"/>
              </w:rPr>
              <w:t>30</w:t>
            </w:r>
          </w:p>
        </w:tc>
        <w:tc>
          <w:tcPr>
            <w:tcW w:w="1301" w:type="dxa"/>
          </w:tcPr>
          <w:p w14:paraId="31C020C9" w14:textId="77777777" w:rsidR="00F8318B" w:rsidRPr="00386F7B" w:rsidRDefault="00F8318B" w:rsidP="002D5D5E">
            <w:pPr>
              <w:keepNext/>
              <w:keepLines/>
              <w:spacing w:after="0"/>
              <w:rPr>
                <w:rFonts w:eastAsia="SimSun"/>
                <w:color w:val="000000"/>
                <w:lang w:eastAsia="zh-CN"/>
              </w:rPr>
            </w:pPr>
            <w:r>
              <w:rPr>
                <w:color w:val="000000"/>
              </w:rPr>
              <w:t>3</w:t>
            </w:r>
            <w:r>
              <w:rPr>
                <w:rFonts w:eastAsia="SimSun" w:hint="eastAsia"/>
                <w:color w:val="000000"/>
                <w:lang w:eastAsia="zh-CN"/>
              </w:rPr>
              <w:t>0</w:t>
            </w:r>
          </w:p>
        </w:tc>
        <w:tc>
          <w:tcPr>
            <w:tcW w:w="1301" w:type="dxa"/>
          </w:tcPr>
          <w:p w14:paraId="32B68800" w14:textId="77777777" w:rsidR="00F8318B" w:rsidRPr="00F97906" w:rsidRDefault="00F8318B" w:rsidP="002D5D5E">
            <w:pPr>
              <w:keepNext/>
              <w:keepLines/>
              <w:spacing w:after="0"/>
              <w:rPr>
                <w:rFonts w:eastAsia="SimSun"/>
                <w:color w:val="000000"/>
                <w:lang w:eastAsia="zh-CN"/>
              </w:rPr>
            </w:pPr>
            <w:r>
              <w:rPr>
                <w:color w:val="000000"/>
              </w:rPr>
              <w:t>3</w:t>
            </w:r>
            <w:r>
              <w:rPr>
                <w:rFonts w:eastAsia="SimSun" w:hint="eastAsia"/>
                <w:color w:val="000000"/>
                <w:lang w:eastAsia="zh-CN"/>
              </w:rPr>
              <w:t>0</w:t>
            </w:r>
          </w:p>
        </w:tc>
      </w:tr>
      <w:tr w:rsidR="00F8318B" w14:paraId="0D4F9FC2" w14:textId="77777777" w:rsidTr="002D5D5E">
        <w:trPr>
          <w:jc w:val="center"/>
        </w:trPr>
        <w:tc>
          <w:tcPr>
            <w:tcW w:w="2463" w:type="dxa"/>
          </w:tcPr>
          <w:p w14:paraId="624DEC35" w14:textId="77777777" w:rsidR="00F8318B" w:rsidRPr="00041429" w:rsidRDefault="00F8318B" w:rsidP="002D5D5E">
            <w:pPr>
              <w:keepNext/>
              <w:keepLines/>
              <w:spacing w:after="0"/>
              <w:rPr>
                <w:color w:val="000000"/>
              </w:rPr>
            </w:pPr>
            <w:r w:rsidRPr="00041429">
              <w:rPr>
                <w:color w:val="000000"/>
              </w:rPr>
              <w:t>LNA</w:t>
            </w:r>
          </w:p>
        </w:tc>
        <w:tc>
          <w:tcPr>
            <w:tcW w:w="1301" w:type="dxa"/>
          </w:tcPr>
          <w:p w14:paraId="626B9A46" w14:textId="77777777" w:rsidR="00F8318B" w:rsidRPr="00AE2301" w:rsidRDefault="00F8318B" w:rsidP="002D5D5E">
            <w:pPr>
              <w:keepNext/>
              <w:keepLines/>
              <w:spacing w:after="0"/>
              <w:rPr>
                <w:rFonts w:eastAsia="SimSun"/>
                <w:color w:val="000000"/>
                <w:lang w:eastAsia="zh-CN"/>
              </w:rPr>
            </w:pPr>
            <w:r>
              <w:rPr>
                <w:rFonts w:eastAsia="SimSun" w:hint="eastAsia"/>
                <w:color w:val="000000"/>
                <w:lang w:eastAsia="zh-CN"/>
              </w:rPr>
              <w:t>5</w:t>
            </w:r>
          </w:p>
        </w:tc>
        <w:tc>
          <w:tcPr>
            <w:tcW w:w="1301" w:type="dxa"/>
          </w:tcPr>
          <w:p w14:paraId="550A5448" w14:textId="77777777" w:rsidR="00F8318B" w:rsidRPr="00041429" w:rsidRDefault="00F8318B" w:rsidP="002D5D5E">
            <w:pPr>
              <w:keepNext/>
              <w:keepLines/>
              <w:spacing w:after="0"/>
              <w:rPr>
                <w:color w:val="000000"/>
              </w:rPr>
            </w:pPr>
            <w:r w:rsidRPr="00041429">
              <w:rPr>
                <w:color w:val="000000"/>
              </w:rPr>
              <w:t>-</w:t>
            </w:r>
            <w:r>
              <w:rPr>
                <w:color w:val="000000"/>
              </w:rPr>
              <w:t>6</w:t>
            </w:r>
          </w:p>
        </w:tc>
        <w:tc>
          <w:tcPr>
            <w:tcW w:w="1301" w:type="dxa"/>
          </w:tcPr>
          <w:p w14:paraId="08503ABB" w14:textId="77777777" w:rsidR="00F8318B" w:rsidRPr="00041429" w:rsidRDefault="00F8318B" w:rsidP="002D5D5E">
            <w:pPr>
              <w:keepNext/>
              <w:keepLines/>
              <w:spacing w:after="0"/>
              <w:rPr>
                <w:color w:val="000000"/>
              </w:rPr>
            </w:pPr>
            <w:r w:rsidRPr="00041429">
              <w:rPr>
                <w:color w:val="000000"/>
              </w:rPr>
              <w:t>-</w:t>
            </w:r>
            <w:r>
              <w:rPr>
                <w:color w:val="000000"/>
              </w:rPr>
              <w:t>6</w:t>
            </w:r>
          </w:p>
        </w:tc>
        <w:tc>
          <w:tcPr>
            <w:tcW w:w="1301" w:type="dxa"/>
          </w:tcPr>
          <w:p w14:paraId="08E9D2FB" w14:textId="77777777" w:rsidR="00F8318B" w:rsidRPr="00383D61" w:rsidRDefault="00F8318B" w:rsidP="002D5D5E">
            <w:pPr>
              <w:keepNext/>
              <w:keepLines/>
              <w:spacing w:after="0"/>
              <w:rPr>
                <w:rFonts w:eastAsia="SimSun"/>
                <w:color w:val="000000"/>
                <w:lang w:eastAsia="zh-CN"/>
              </w:rPr>
            </w:pPr>
            <w:r w:rsidRPr="00041429">
              <w:rPr>
                <w:color w:val="000000"/>
              </w:rPr>
              <w:t>-</w:t>
            </w:r>
            <w:r>
              <w:rPr>
                <w:rFonts w:eastAsia="SimSun" w:hint="eastAsia"/>
                <w:color w:val="000000"/>
                <w:lang w:eastAsia="zh-CN"/>
              </w:rPr>
              <w:t>10</w:t>
            </w:r>
          </w:p>
        </w:tc>
      </w:tr>
    </w:tbl>
    <w:p w14:paraId="69078046" w14:textId="77777777" w:rsidR="00F8318B" w:rsidRDefault="00F8318B" w:rsidP="006C68CC">
      <w:pPr>
        <w:pStyle w:val="B1"/>
        <w:rPr>
          <w:rFonts w:ascii="Arial" w:hAnsi="Arial" w:cs="Arial"/>
          <w:b/>
        </w:rPr>
      </w:pPr>
    </w:p>
    <w:p w14:paraId="0A4EE122" w14:textId="4702D99A" w:rsidR="00F8318B" w:rsidRPr="00A15080" w:rsidRDefault="00A15080" w:rsidP="006C68CC">
      <w:pPr>
        <w:pStyle w:val="TH"/>
        <w:rPr>
          <w:rFonts w:cs="Arial"/>
        </w:rPr>
      </w:pPr>
      <w:r w:rsidRPr="00855E82">
        <w:rPr>
          <w:rFonts w:cs="Arial"/>
        </w:rPr>
        <w:t>Table 5.</w:t>
      </w:r>
      <w:r>
        <w:rPr>
          <w:rFonts w:cs="Arial"/>
        </w:rPr>
        <w:t>8</w:t>
      </w:r>
      <w:r w:rsidRPr="00855E82">
        <w:rPr>
          <w:rFonts w:cs="Arial"/>
        </w:rPr>
        <w:t>.2.</w:t>
      </w:r>
      <w:r>
        <w:rPr>
          <w:rFonts w:cs="Arial"/>
        </w:rPr>
        <w:t xml:space="preserve">2-2 </w:t>
      </w:r>
      <w:r w:rsidRPr="00855E82">
        <w:rPr>
          <w:rFonts w:cs="Arial"/>
        </w:rPr>
        <w:t>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585"/>
      </w:tblGrid>
      <w:tr w:rsidR="00F8318B" w14:paraId="68AA0519" w14:textId="77777777" w:rsidTr="002D5D5E">
        <w:trPr>
          <w:jc w:val="center"/>
        </w:trPr>
        <w:tc>
          <w:tcPr>
            <w:tcW w:w="2463" w:type="dxa"/>
          </w:tcPr>
          <w:p w14:paraId="0F1F96B1" w14:textId="77777777" w:rsidR="00F8318B" w:rsidRPr="004803A4" w:rsidRDefault="00F8318B" w:rsidP="002D5D5E">
            <w:pPr>
              <w:keepNext/>
              <w:keepLines/>
              <w:spacing w:after="0"/>
              <w:rPr>
                <w:b/>
                <w:color w:val="000000"/>
              </w:rPr>
            </w:pPr>
            <w:r>
              <w:rPr>
                <w:b/>
                <w:color w:val="000000"/>
              </w:rPr>
              <w:t>P</w:t>
            </w:r>
            <w:r w:rsidRPr="004803A4">
              <w:rPr>
                <w:b/>
                <w:color w:val="000000"/>
              </w:rPr>
              <w:t>arameters</w:t>
            </w:r>
          </w:p>
        </w:tc>
        <w:tc>
          <w:tcPr>
            <w:tcW w:w="1585" w:type="dxa"/>
          </w:tcPr>
          <w:p w14:paraId="49E4C6C3" w14:textId="77777777" w:rsidR="00F8318B" w:rsidRPr="004803A4" w:rsidRDefault="00F8318B" w:rsidP="002D5D5E">
            <w:pPr>
              <w:keepNext/>
              <w:keepLines/>
              <w:spacing w:after="0"/>
              <w:rPr>
                <w:b/>
                <w:color w:val="000000"/>
              </w:rPr>
            </w:pPr>
            <w:r w:rsidRPr="004803A4">
              <w:rPr>
                <w:b/>
                <w:color w:val="000000"/>
              </w:rPr>
              <w:t>Values (dB)</w:t>
            </w:r>
          </w:p>
        </w:tc>
      </w:tr>
      <w:tr w:rsidR="00F8318B" w14:paraId="2C07AAF7" w14:textId="77777777" w:rsidTr="002D5D5E">
        <w:trPr>
          <w:jc w:val="center"/>
        </w:trPr>
        <w:tc>
          <w:tcPr>
            <w:tcW w:w="2463" w:type="dxa"/>
          </w:tcPr>
          <w:p w14:paraId="5D927D40" w14:textId="77777777" w:rsidR="00F8318B" w:rsidRPr="00041429" w:rsidRDefault="00F8318B" w:rsidP="002D5D5E">
            <w:pPr>
              <w:keepNext/>
              <w:keepLines/>
              <w:spacing w:after="0"/>
              <w:rPr>
                <w:color w:val="000000"/>
              </w:rPr>
            </w:pPr>
            <w:r w:rsidRPr="001E4686">
              <w:rPr>
                <w:lang w:val="fi-FI"/>
              </w:rPr>
              <w:t>Antenna isolation</w:t>
            </w:r>
          </w:p>
        </w:tc>
        <w:tc>
          <w:tcPr>
            <w:tcW w:w="1585" w:type="dxa"/>
          </w:tcPr>
          <w:p w14:paraId="57DBF30A" w14:textId="77777777" w:rsidR="00F8318B" w:rsidRPr="00041429" w:rsidRDefault="00F8318B" w:rsidP="002D5D5E">
            <w:pPr>
              <w:keepNext/>
              <w:keepLines/>
              <w:spacing w:after="0"/>
              <w:rPr>
                <w:color w:val="000000"/>
              </w:rPr>
            </w:pPr>
            <w:r>
              <w:rPr>
                <w:color w:val="000000"/>
              </w:rPr>
              <w:t>10</w:t>
            </w:r>
          </w:p>
        </w:tc>
      </w:tr>
      <w:tr w:rsidR="00F8318B" w14:paraId="6528C259" w14:textId="77777777" w:rsidTr="002D5D5E">
        <w:trPr>
          <w:jc w:val="center"/>
        </w:trPr>
        <w:tc>
          <w:tcPr>
            <w:tcW w:w="2463" w:type="dxa"/>
          </w:tcPr>
          <w:p w14:paraId="3D368186" w14:textId="77777777" w:rsidR="00F8318B" w:rsidRPr="00041429" w:rsidRDefault="00F8318B" w:rsidP="002D5D5E">
            <w:pPr>
              <w:keepNext/>
              <w:keepLines/>
              <w:spacing w:after="0"/>
              <w:rPr>
                <w:color w:val="000000"/>
              </w:rPr>
            </w:pPr>
            <w:r w:rsidRPr="001E4686">
              <w:rPr>
                <w:lang w:val="fi-FI"/>
              </w:rPr>
              <w:t>PCB isolation PA-PA</w:t>
            </w:r>
          </w:p>
        </w:tc>
        <w:tc>
          <w:tcPr>
            <w:tcW w:w="1585" w:type="dxa"/>
          </w:tcPr>
          <w:p w14:paraId="6F13C991" w14:textId="77777777" w:rsidR="00F8318B" w:rsidRPr="00041429" w:rsidRDefault="00F8318B" w:rsidP="002D5D5E">
            <w:pPr>
              <w:keepNext/>
              <w:keepLines/>
              <w:spacing w:after="0"/>
              <w:rPr>
                <w:color w:val="000000"/>
              </w:rPr>
            </w:pPr>
            <w:r>
              <w:rPr>
                <w:color w:val="000000"/>
              </w:rPr>
              <w:t>60</w:t>
            </w:r>
          </w:p>
        </w:tc>
      </w:tr>
      <w:tr w:rsidR="00F8318B" w14:paraId="452A19B0" w14:textId="77777777" w:rsidTr="002D5D5E">
        <w:trPr>
          <w:jc w:val="center"/>
        </w:trPr>
        <w:tc>
          <w:tcPr>
            <w:tcW w:w="2463" w:type="dxa"/>
          </w:tcPr>
          <w:p w14:paraId="67B4C824" w14:textId="77777777" w:rsidR="00F8318B" w:rsidRPr="00041429" w:rsidRDefault="00F8318B" w:rsidP="002D5D5E">
            <w:pPr>
              <w:keepNext/>
              <w:keepLines/>
              <w:spacing w:after="0"/>
              <w:rPr>
                <w:color w:val="000000"/>
              </w:rPr>
            </w:pPr>
            <w:r>
              <w:rPr>
                <w:color w:val="000000"/>
              </w:rPr>
              <w:t>Diplexer isolation</w:t>
            </w:r>
          </w:p>
        </w:tc>
        <w:tc>
          <w:tcPr>
            <w:tcW w:w="1585" w:type="dxa"/>
          </w:tcPr>
          <w:p w14:paraId="1D6EF7EE" w14:textId="77777777" w:rsidR="00F8318B" w:rsidRPr="00434AC6" w:rsidRDefault="00F8318B" w:rsidP="002D5D5E">
            <w:pPr>
              <w:keepNext/>
              <w:keepLines/>
              <w:spacing w:after="0"/>
              <w:rPr>
                <w:rFonts w:eastAsia="SimSun"/>
                <w:color w:val="000000"/>
                <w:lang w:eastAsia="zh-CN"/>
              </w:rPr>
            </w:pPr>
            <w:r>
              <w:rPr>
                <w:color w:val="000000"/>
              </w:rPr>
              <w:t>15</w:t>
            </w:r>
          </w:p>
        </w:tc>
      </w:tr>
      <w:tr w:rsidR="00F8318B" w14:paraId="02465A65" w14:textId="77777777" w:rsidTr="002D5D5E">
        <w:trPr>
          <w:jc w:val="center"/>
        </w:trPr>
        <w:tc>
          <w:tcPr>
            <w:tcW w:w="2463" w:type="dxa"/>
          </w:tcPr>
          <w:p w14:paraId="7B283F90" w14:textId="77777777" w:rsidR="00F8318B" w:rsidRDefault="00F8318B" w:rsidP="002D5D5E">
            <w:pPr>
              <w:keepNext/>
              <w:keepLines/>
              <w:spacing w:after="0"/>
              <w:rPr>
                <w:color w:val="000000"/>
              </w:rPr>
            </w:pPr>
            <w:r>
              <w:rPr>
                <w:rFonts w:eastAsia="SimSun" w:hint="eastAsia"/>
                <w:color w:val="000000"/>
                <w:lang w:eastAsia="zh-CN"/>
              </w:rPr>
              <w:t>Triplexer isolation</w:t>
            </w:r>
          </w:p>
        </w:tc>
        <w:tc>
          <w:tcPr>
            <w:tcW w:w="1585" w:type="dxa"/>
          </w:tcPr>
          <w:p w14:paraId="521B7438" w14:textId="77777777" w:rsidR="00F8318B" w:rsidRPr="005408DA" w:rsidRDefault="00F8318B" w:rsidP="002D5D5E">
            <w:pPr>
              <w:keepNext/>
              <w:keepLines/>
              <w:spacing w:after="0"/>
              <w:rPr>
                <w:rFonts w:eastAsia="SimSun"/>
                <w:color w:val="000000"/>
                <w:lang w:eastAsia="zh-CN"/>
              </w:rPr>
            </w:pPr>
            <w:r>
              <w:rPr>
                <w:rFonts w:eastAsia="SimSun" w:hint="eastAsia"/>
                <w:color w:val="000000"/>
                <w:lang w:eastAsia="zh-CN"/>
              </w:rPr>
              <w:t>15</w:t>
            </w:r>
          </w:p>
        </w:tc>
      </w:tr>
      <w:tr w:rsidR="00F8318B" w14:paraId="27FE606F" w14:textId="77777777" w:rsidTr="002D5D5E">
        <w:trPr>
          <w:jc w:val="center"/>
        </w:trPr>
        <w:tc>
          <w:tcPr>
            <w:tcW w:w="2463" w:type="dxa"/>
            <w:vAlign w:val="center"/>
          </w:tcPr>
          <w:p w14:paraId="60068432" w14:textId="77777777" w:rsidR="00F8318B" w:rsidRPr="002F0DA9" w:rsidRDefault="00F8318B" w:rsidP="002D5D5E">
            <w:pPr>
              <w:keepNext/>
              <w:keepLines/>
              <w:spacing w:after="0"/>
              <w:rPr>
                <w:rFonts w:ascii="Calibri" w:eastAsia="SimSun" w:hAnsi="Calibri"/>
                <w:color w:val="000000"/>
                <w:lang w:val="en-US" w:eastAsia="zh-CN"/>
              </w:rPr>
            </w:pPr>
            <w:r w:rsidRPr="00B479E7">
              <w:rPr>
                <w:rFonts w:eastAsia="SimSun" w:hint="eastAsia"/>
                <w:color w:val="000000"/>
                <w:lang w:eastAsia="zh-CN"/>
              </w:rPr>
              <w:t>Tx duplexer rejection at Rx Band</w:t>
            </w:r>
          </w:p>
        </w:tc>
        <w:tc>
          <w:tcPr>
            <w:tcW w:w="1585" w:type="dxa"/>
          </w:tcPr>
          <w:p w14:paraId="750A5226" w14:textId="77777777" w:rsidR="00F8318B" w:rsidRPr="006E14EA" w:rsidRDefault="00F8318B" w:rsidP="002D5D5E">
            <w:pPr>
              <w:keepNext/>
              <w:keepLines/>
              <w:spacing w:after="0"/>
              <w:rPr>
                <w:rFonts w:eastAsia="SimSun"/>
                <w:color w:val="000000"/>
                <w:lang w:eastAsia="zh-CN"/>
              </w:rPr>
            </w:pPr>
            <w:r>
              <w:rPr>
                <w:rFonts w:eastAsia="SimSun" w:hint="eastAsia"/>
                <w:color w:val="000000"/>
                <w:lang w:eastAsia="zh-CN"/>
              </w:rPr>
              <w:t>50</w:t>
            </w:r>
          </w:p>
        </w:tc>
      </w:tr>
    </w:tbl>
    <w:p w14:paraId="64C65A10" w14:textId="77777777" w:rsidR="00F8318B" w:rsidRPr="00F70149" w:rsidRDefault="00F8318B" w:rsidP="00F8318B">
      <w:pPr>
        <w:pStyle w:val="Caption"/>
        <w:jc w:val="center"/>
      </w:pPr>
    </w:p>
    <w:p w14:paraId="6D4056E9" w14:textId="77777777" w:rsidR="00F8318B" w:rsidRPr="00C013B0" w:rsidRDefault="00F8318B" w:rsidP="00F8318B">
      <w:pPr>
        <w:rPr>
          <w:rFonts w:eastAsia="MS Mincho"/>
        </w:rPr>
      </w:pPr>
      <w:r w:rsidRPr="00C013B0">
        <w:rPr>
          <w:rFonts w:eastAsia="MS Mincho"/>
        </w:rPr>
        <w:t>Based on these parameters we get the following MSD.</w:t>
      </w:r>
    </w:p>
    <w:p w14:paraId="585312BE" w14:textId="2F015B41" w:rsidR="00F8318B" w:rsidRPr="00A20126" w:rsidRDefault="00F8318B" w:rsidP="00F8318B">
      <w:pPr>
        <w:pStyle w:val="TH"/>
        <w:rPr>
          <w:rFonts w:cs="Arial"/>
        </w:rPr>
      </w:pPr>
      <w:r w:rsidRPr="000469EC">
        <w:rPr>
          <w:rFonts w:cs="Arial"/>
        </w:rPr>
        <w:t xml:space="preserve">Table </w:t>
      </w:r>
      <w:r w:rsidRPr="00A20126">
        <w:rPr>
          <w:rFonts w:cs="Arial"/>
        </w:rPr>
        <w:t>5.</w:t>
      </w:r>
      <w:r>
        <w:rPr>
          <w:rFonts w:cs="Arial"/>
        </w:rPr>
        <w:t>8</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318B" w14:paraId="11A12407"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02E4A9" w14:textId="77777777" w:rsidR="00F8318B" w:rsidRDefault="00F8318B" w:rsidP="002D5D5E">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80ACE82" w14:textId="77777777" w:rsidR="00F8318B" w:rsidRDefault="00F8318B" w:rsidP="002D5D5E">
            <w:pPr>
              <w:pStyle w:val="TAH"/>
            </w:pPr>
            <w:r>
              <w:t>Source of IMD</w:t>
            </w:r>
          </w:p>
        </w:tc>
      </w:tr>
      <w:tr w:rsidR="00F8318B" w14:paraId="3CD93DBA"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DEFC900" w14:textId="77777777" w:rsidR="00F8318B" w:rsidRDefault="00F8318B" w:rsidP="002D5D5E">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2FF0880" w14:textId="77777777" w:rsidR="00F8318B" w:rsidRDefault="00F8318B" w:rsidP="002D5D5E">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2CF5E7F3" w14:textId="77777777" w:rsidR="00F8318B" w:rsidRDefault="00F8318B" w:rsidP="002D5D5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0D019C2" w14:textId="77777777" w:rsidR="00F8318B" w:rsidRDefault="00F8318B" w:rsidP="002D5D5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A79286D" w14:textId="77777777" w:rsidR="00F8318B" w:rsidRDefault="00F8318B" w:rsidP="002D5D5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510CEAB" w14:textId="77777777" w:rsidR="00F8318B" w:rsidRDefault="00F8318B" w:rsidP="002D5D5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0D52D58" w14:textId="77777777" w:rsidR="00F8318B" w:rsidRDefault="00F8318B" w:rsidP="002D5D5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D395DC9" w14:textId="77777777" w:rsidR="00F8318B" w:rsidRDefault="00F8318B" w:rsidP="002D5D5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CCFD98A" w14:textId="77777777" w:rsidR="00F8318B" w:rsidRDefault="00F8318B" w:rsidP="002D5D5E">
            <w:pPr>
              <w:pStyle w:val="TAH"/>
            </w:pPr>
          </w:p>
        </w:tc>
      </w:tr>
      <w:tr w:rsidR="00F8318B" w14:paraId="6B85364B"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21E40E" w14:textId="77777777" w:rsidR="00F8318B" w:rsidRDefault="00F8318B" w:rsidP="002D5D5E">
            <w:pPr>
              <w:pStyle w:val="TAC"/>
              <w:rPr>
                <w:lang w:eastAsia="zh-CN"/>
              </w:rPr>
            </w:pPr>
            <w:r>
              <w:rPr>
                <w:color w:val="000000"/>
                <w:lang w:eastAsia="zh-CN"/>
              </w:rPr>
              <w:t>CA_n1-n7-n75</w:t>
            </w:r>
          </w:p>
        </w:tc>
        <w:tc>
          <w:tcPr>
            <w:tcW w:w="1146" w:type="dxa"/>
            <w:tcBorders>
              <w:top w:val="single" w:sz="4" w:space="0" w:color="auto"/>
              <w:left w:val="single" w:sz="4" w:space="0" w:color="auto"/>
              <w:right w:val="single" w:sz="4" w:space="0" w:color="auto"/>
            </w:tcBorders>
            <w:vAlign w:val="center"/>
          </w:tcPr>
          <w:p w14:paraId="3036E4F9" w14:textId="77777777" w:rsidR="00F8318B" w:rsidRDefault="00F8318B" w:rsidP="002D5D5E">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44FAEFE9" w14:textId="77777777" w:rsidR="00F8318B" w:rsidRPr="00C6438D" w:rsidRDefault="00F8318B" w:rsidP="002D5D5E">
            <w:pPr>
              <w:pStyle w:val="TAC"/>
              <w:rPr>
                <w:lang w:eastAsia="zh-CN"/>
              </w:rPr>
            </w:pPr>
            <w:r w:rsidRPr="00C6438D">
              <w:t>1</w:t>
            </w:r>
            <w:r>
              <w:t>975</w:t>
            </w:r>
          </w:p>
        </w:tc>
        <w:tc>
          <w:tcPr>
            <w:tcW w:w="964" w:type="dxa"/>
            <w:tcBorders>
              <w:top w:val="single" w:sz="4" w:space="0" w:color="auto"/>
              <w:left w:val="single" w:sz="4" w:space="0" w:color="auto"/>
              <w:right w:val="single" w:sz="4" w:space="0" w:color="auto"/>
            </w:tcBorders>
          </w:tcPr>
          <w:p w14:paraId="69D2941C" w14:textId="77777777" w:rsidR="00F8318B" w:rsidRPr="00C6438D" w:rsidRDefault="00F8318B"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4E88E78A" w14:textId="77777777" w:rsidR="00F8318B" w:rsidRPr="00C6438D" w:rsidRDefault="00F8318B"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75276C27" w14:textId="77777777" w:rsidR="00F8318B" w:rsidRPr="00C6438D" w:rsidRDefault="00F8318B" w:rsidP="002D5D5E">
            <w:pPr>
              <w:pStyle w:val="TAC"/>
              <w:rPr>
                <w:lang w:eastAsia="zh-CN"/>
              </w:rPr>
            </w:pPr>
            <w:r>
              <w:t>216</w:t>
            </w:r>
            <w:r w:rsidRPr="00C6438D">
              <w:t>5</w:t>
            </w:r>
          </w:p>
        </w:tc>
        <w:tc>
          <w:tcPr>
            <w:tcW w:w="977" w:type="dxa"/>
            <w:tcBorders>
              <w:top w:val="single" w:sz="4" w:space="0" w:color="auto"/>
              <w:left w:val="single" w:sz="4" w:space="0" w:color="auto"/>
              <w:bottom w:val="single" w:sz="4" w:space="0" w:color="auto"/>
              <w:right w:val="single" w:sz="4" w:space="0" w:color="auto"/>
            </w:tcBorders>
          </w:tcPr>
          <w:p w14:paraId="046CF7E7" w14:textId="77777777" w:rsidR="00F8318B" w:rsidRPr="00C6438D" w:rsidRDefault="00F8318B"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636F0367" w14:textId="77777777" w:rsidR="00F8318B" w:rsidRPr="00A1115A" w:rsidRDefault="00F8318B" w:rsidP="002D5D5E">
            <w:pPr>
              <w:pStyle w:val="TAC"/>
            </w:pPr>
            <w:r w:rsidRPr="00A1115A">
              <w:t>FDD</w:t>
            </w:r>
          </w:p>
        </w:tc>
        <w:tc>
          <w:tcPr>
            <w:tcW w:w="1057" w:type="dxa"/>
            <w:tcBorders>
              <w:top w:val="single" w:sz="4" w:space="0" w:color="auto"/>
              <w:left w:val="single" w:sz="4" w:space="0" w:color="auto"/>
              <w:right w:val="single" w:sz="4" w:space="0" w:color="auto"/>
            </w:tcBorders>
          </w:tcPr>
          <w:p w14:paraId="34E25FE2" w14:textId="77777777" w:rsidR="00F8318B" w:rsidRDefault="00F8318B" w:rsidP="002D5D5E">
            <w:pPr>
              <w:pStyle w:val="TAC"/>
              <w:rPr>
                <w:lang w:eastAsia="zh-CN"/>
              </w:rPr>
            </w:pPr>
            <w:r>
              <w:t>N/A</w:t>
            </w:r>
          </w:p>
        </w:tc>
      </w:tr>
      <w:tr w:rsidR="00F8318B" w14:paraId="7FF35939"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80C93D" w14:textId="77777777" w:rsidR="00F8318B" w:rsidRDefault="00F8318B"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7B51BE1" w14:textId="77777777" w:rsidR="00F8318B" w:rsidRDefault="00F8318B" w:rsidP="002D5D5E">
            <w:pPr>
              <w:pStyle w:val="TAC"/>
              <w:rPr>
                <w:lang w:eastAsia="zh-CN"/>
              </w:rPr>
            </w:pPr>
            <w:r>
              <w:rPr>
                <w:color w:val="000000"/>
                <w:lang w:eastAsia="zh-CN"/>
              </w:rPr>
              <w:t>n7</w:t>
            </w:r>
          </w:p>
        </w:tc>
        <w:tc>
          <w:tcPr>
            <w:tcW w:w="960" w:type="dxa"/>
            <w:tcBorders>
              <w:top w:val="single" w:sz="4" w:space="0" w:color="auto"/>
              <w:left w:val="single" w:sz="4" w:space="0" w:color="auto"/>
              <w:right w:val="single" w:sz="4" w:space="0" w:color="auto"/>
            </w:tcBorders>
          </w:tcPr>
          <w:p w14:paraId="19FB3DD0" w14:textId="77777777" w:rsidR="00F8318B" w:rsidRPr="00C6438D" w:rsidRDefault="00F8318B" w:rsidP="002D5D5E">
            <w:pPr>
              <w:pStyle w:val="TAC"/>
              <w:rPr>
                <w:lang w:eastAsia="zh-CN"/>
              </w:rPr>
            </w:pPr>
            <w:r>
              <w:t>2510</w:t>
            </w:r>
          </w:p>
        </w:tc>
        <w:tc>
          <w:tcPr>
            <w:tcW w:w="964" w:type="dxa"/>
            <w:tcBorders>
              <w:top w:val="single" w:sz="4" w:space="0" w:color="auto"/>
              <w:left w:val="single" w:sz="4" w:space="0" w:color="auto"/>
              <w:right w:val="single" w:sz="4" w:space="0" w:color="auto"/>
            </w:tcBorders>
          </w:tcPr>
          <w:p w14:paraId="567F1B72" w14:textId="77777777" w:rsidR="00F8318B" w:rsidRPr="00C6438D" w:rsidRDefault="00F8318B"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654CB7CF" w14:textId="77777777" w:rsidR="00F8318B" w:rsidRPr="00C6438D" w:rsidRDefault="00F8318B"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4B346068" w14:textId="77777777" w:rsidR="00F8318B" w:rsidRPr="00C6438D" w:rsidRDefault="00F8318B" w:rsidP="002D5D5E">
            <w:pPr>
              <w:pStyle w:val="TAC"/>
              <w:rPr>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33635850" w14:textId="77777777" w:rsidR="00F8318B" w:rsidRPr="00C6438D" w:rsidRDefault="00F8318B"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053FC970" w14:textId="77777777" w:rsidR="00F8318B" w:rsidRPr="00A1115A" w:rsidRDefault="00F8318B" w:rsidP="002D5D5E">
            <w:pPr>
              <w:pStyle w:val="TAC"/>
            </w:pPr>
            <w:r w:rsidRPr="00A1115A">
              <w:t>FDD</w:t>
            </w:r>
          </w:p>
        </w:tc>
        <w:tc>
          <w:tcPr>
            <w:tcW w:w="1057" w:type="dxa"/>
            <w:tcBorders>
              <w:top w:val="single" w:sz="4" w:space="0" w:color="auto"/>
              <w:left w:val="single" w:sz="4" w:space="0" w:color="auto"/>
              <w:right w:val="single" w:sz="4" w:space="0" w:color="auto"/>
            </w:tcBorders>
          </w:tcPr>
          <w:p w14:paraId="7B1F6F07" w14:textId="77777777" w:rsidR="00F8318B" w:rsidRDefault="00F8318B" w:rsidP="002D5D5E">
            <w:pPr>
              <w:pStyle w:val="TAC"/>
              <w:rPr>
                <w:lang w:eastAsia="zh-CN"/>
              </w:rPr>
            </w:pPr>
            <w:r>
              <w:t>N/A</w:t>
            </w:r>
          </w:p>
        </w:tc>
      </w:tr>
      <w:tr w:rsidR="00F8318B" w14:paraId="03A98372"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B2DF50" w14:textId="77777777" w:rsidR="00F8318B" w:rsidRDefault="00F8318B"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A2DC06D" w14:textId="77777777" w:rsidR="00F8318B" w:rsidRDefault="00F8318B" w:rsidP="002D5D5E">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383BF090" w14:textId="77777777" w:rsidR="00F8318B" w:rsidRPr="00C6438D" w:rsidRDefault="00F8318B"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6E888B6B" w14:textId="77777777" w:rsidR="00F8318B" w:rsidRPr="00C6438D" w:rsidRDefault="00F8318B"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0759702D" w14:textId="77777777" w:rsidR="00F8318B" w:rsidRPr="00C6438D" w:rsidRDefault="00F8318B"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0D311BD5" w14:textId="77777777" w:rsidR="00F8318B" w:rsidRPr="00C6438D" w:rsidRDefault="00F8318B" w:rsidP="002D5D5E">
            <w:pPr>
              <w:pStyle w:val="TAC"/>
              <w:rPr>
                <w:lang w:eastAsia="zh-CN"/>
              </w:rPr>
            </w:pPr>
            <w:r w:rsidRPr="00C6438D">
              <w:t>1450</w:t>
            </w:r>
          </w:p>
        </w:tc>
        <w:tc>
          <w:tcPr>
            <w:tcW w:w="977" w:type="dxa"/>
            <w:tcBorders>
              <w:top w:val="single" w:sz="4" w:space="0" w:color="auto"/>
              <w:left w:val="single" w:sz="4" w:space="0" w:color="auto"/>
              <w:bottom w:val="single" w:sz="4" w:space="0" w:color="auto"/>
              <w:right w:val="single" w:sz="4" w:space="0" w:color="auto"/>
            </w:tcBorders>
          </w:tcPr>
          <w:p w14:paraId="300577AC" w14:textId="77777777" w:rsidR="00F8318B" w:rsidRPr="00C6438D" w:rsidRDefault="00F8318B" w:rsidP="002D5D5E">
            <w:pPr>
              <w:pStyle w:val="TAC"/>
              <w:rPr>
                <w:lang w:eastAsia="zh-CN"/>
              </w:rPr>
            </w:pPr>
            <w:r>
              <w:rPr>
                <w:rFonts w:eastAsia="Malgun Gothic"/>
                <w:lang w:eastAsia="ko-KR"/>
              </w:rPr>
              <w:t>13.2</w:t>
            </w:r>
          </w:p>
        </w:tc>
        <w:tc>
          <w:tcPr>
            <w:tcW w:w="828" w:type="dxa"/>
            <w:tcBorders>
              <w:top w:val="single" w:sz="4" w:space="0" w:color="auto"/>
              <w:left w:val="single" w:sz="4" w:space="0" w:color="auto"/>
              <w:right w:val="single" w:sz="4" w:space="0" w:color="auto"/>
            </w:tcBorders>
          </w:tcPr>
          <w:p w14:paraId="5CCCCB4A" w14:textId="77777777" w:rsidR="00F8318B" w:rsidRPr="00A1115A" w:rsidRDefault="00F8318B" w:rsidP="002D5D5E">
            <w:pPr>
              <w:pStyle w:val="TAC"/>
            </w:pPr>
            <w:r w:rsidRPr="00A1115A">
              <w:t>SDL</w:t>
            </w:r>
          </w:p>
        </w:tc>
        <w:tc>
          <w:tcPr>
            <w:tcW w:w="1057" w:type="dxa"/>
            <w:tcBorders>
              <w:top w:val="single" w:sz="4" w:space="0" w:color="auto"/>
              <w:left w:val="single" w:sz="4" w:space="0" w:color="auto"/>
              <w:right w:val="single" w:sz="4" w:space="0" w:color="auto"/>
            </w:tcBorders>
          </w:tcPr>
          <w:p w14:paraId="379FAC80" w14:textId="77777777" w:rsidR="00F8318B" w:rsidRDefault="00F8318B" w:rsidP="002D5D5E">
            <w:pPr>
              <w:pStyle w:val="TAC"/>
              <w:rPr>
                <w:lang w:eastAsia="zh-CN"/>
              </w:rPr>
            </w:pPr>
            <w:r>
              <w:t>IMD3</w:t>
            </w:r>
          </w:p>
        </w:tc>
      </w:tr>
      <w:tr w:rsidR="00F8318B" w14:paraId="580206DD" w14:textId="77777777" w:rsidTr="002D5D5E">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192450D5" w14:textId="77777777" w:rsidR="00F8318B" w:rsidRDefault="00F8318B" w:rsidP="002D5D5E">
            <w:pPr>
              <w:pStyle w:val="TAN"/>
              <w:rPr>
                <w:rFonts w:cs="Arial"/>
              </w:rPr>
            </w:pPr>
            <w:r>
              <w:t xml:space="preserve">NOTE </w:t>
            </w:r>
            <w:r>
              <w:rPr>
                <w:lang w:eastAsia="zh-CN"/>
              </w:rPr>
              <w:t>1</w:t>
            </w:r>
            <w:r>
              <w:t>:</w:t>
            </w:r>
            <w:r>
              <w:tab/>
              <w:t>This band is subject to IMD5 also which MSD is not specified.</w:t>
            </w:r>
          </w:p>
          <w:p w14:paraId="213DB97F" w14:textId="77777777" w:rsidR="00F8318B" w:rsidRDefault="00F8318B" w:rsidP="002D5D5E">
            <w:pPr>
              <w:pStyle w:val="TAN"/>
            </w:pPr>
            <w:r>
              <w:rPr>
                <w:rFonts w:hint="eastAsia"/>
              </w:rPr>
              <w:t xml:space="preserve">NOTE </w:t>
            </w:r>
            <w:r>
              <w:rPr>
                <w:rFonts w:hint="eastAsia"/>
                <w:lang w:eastAsia="zh-CN"/>
              </w:rPr>
              <w:t>2</w:t>
            </w:r>
            <w:r>
              <w:rPr>
                <w:rFonts w:hint="eastAsia"/>
              </w:rPr>
              <w:t>:</w:t>
            </w:r>
            <w:r>
              <w:rPr>
                <w:rFonts w:hint="eastAsia"/>
              </w:rPr>
              <w:tab/>
              <w:t>This band is subject to IMD4 also which MSD is not specified.</w:t>
            </w:r>
          </w:p>
        </w:tc>
      </w:tr>
    </w:tbl>
    <w:p w14:paraId="4F4060EB" w14:textId="0F4D4564" w:rsidR="00A15080" w:rsidRDefault="00A15080" w:rsidP="006C68CC">
      <w:pPr>
        <w:pStyle w:val="Heading2"/>
      </w:pPr>
      <w:bookmarkStart w:id="172" w:name="_Toc183507753"/>
      <w:r>
        <w:t>5.9</w:t>
      </w:r>
      <w:r>
        <w:tab/>
        <w:t>CA_n1-n3-n7</w:t>
      </w:r>
      <w:bookmarkEnd w:id="172"/>
    </w:p>
    <w:p w14:paraId="73D2F614" w14:textId="1E2BE9D7" w:rsidR="00A15080" w:rsidRPr="006C68CC" w:rsidRDefault="00A15080" w:rsidP="00A15080">
      <w:pPr>
        <w:pStyle w:val="Heading3"/>
        <w:rPr>
          <w:rFonts w:cs="Arial"/>
          <w:szCs w:val="28"/>
          <w:lang w:val="en-US" w:eastAsia="zh-CN"/>
        </w:rPr>
      </w:pPr>
      <w:bookmarkStart w:id="173" w:name="_Toc183507754"/>
      <w:r w:rsidRPr="006C68CC">
        <w:rPr>
          <w:rFonts w:cs="Arial"/>
          <w:szCs w:val="28"/>
          <w:lang w:val="en-US" w:eastAsia="zh-CN"/>
        </w:rPr>
        <w:t>5.</w:t>
      </w:r>
      <w:r>
        <w:rPr>
          <w:rFonts w:cs="Arial"/>
          <w:szCs w:val="28"/>
          <w:lang w:val="en-US" w:eastAsia="zh-CN"/>
        </w:rPr>
        <w:t>9</w:t>
      </w:r>
      <w:r w:rsidRPr="006C68CC">
        <w:rPr>
          <w:rFonts w:cs="Arial"/>
          <w:szCs w:val="28"/>
          <w:lang w:val="en-US" w:eastAsia="zh-CN"/>
        </w:rPr>
        <w:t>.1</w:t>
      </w:r>
      <w:r w:rsidRPr="006C68CC">
        <w:rPr>
          <w:rFonts w:cs="Arial"/>
          <w:szCs w:val="28"/>
          <w:lang w:val="en-US" w:eastAsia="zh-CN"/>
        </w:rPr>
        <w:tab/>
        <w:t>Common for 1 band UL and 2 bands UL CA</w:t>
      </w:r>
      <w:bookmarkEnd w:id="173"/>
    </w:p>
    <w:p w14:paraId="7F374DE1" w14:textId="1CD49C41" w:rsidR="00A15080" w:rsidRPr="00A15080" w:rsidRDefault="00A15080" w:rsidP="00A15080">
      <w:pPr>
        <w:pStyle w:val="Heading4"/>
      </w:pPr>
      <w:bookmarkStart w:id="174" w:name="_Toc183507755"/>
      <w:r>
        <w:t>5.9.1.1</w:t>
      </w:r>
      <w:r>
        <w:tab/>
      </w:r>
      <w:r w:rsidRPr="00A15080">
        <w:t>Operating bands for CA</w:t>
      </w:r>
      <w:bookmarkEnd w:id="174"/>
    </w:p>
    <w:p w14:paraId="07B3B13E" w14:textId="4628E0BE" w:rsidR="00A15080" w:rsidRPr="00A15080" w:rsidRDefault="00A15080" w:rsidP="00A15080">
      <w:pPr>
        <w:pStyle w:val="TH"/>
        <w:rPr>
          <w:rFonts w:cs="Arial"/>
        </w:rPr>
      </w:pPr>
      <w:r>
        <w:rPr>
          <w:rFonts w:cs="Arial"/>
        </w:rPr>
        <w:t xml:space="preserve">Table </w:t>
      </w:r>
      <w:r w:rsidRPr="006C68CC">
        <w:rPr>
          <w:rFonts w:cs="Arial"/>
        </w:rPr>
        <w:t>5.</w:t>
      </w:r>
      <w:r>
        <w:rPr>
          <w:rFonts w:cs="Arial"/>
        </w:rPr>
        <w:t>9.</w:t>
      </w:r>
      <w:r w:rsidRPr="006C68CC">
        <w:rPr>
          <w:rFonts w:cs="Arial"/>
        </w:rPr>
        <w:t>1</w:t>
      </w:r>
      <w:r>
        <w:rPr>
          <w:rFonts w:cs="Arial"/>
        </w:rPr>
        <w:t>.1-1</w:t>
      </w:r>
      <w:r w:rsidRPr="00A15080">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15080" w:rsidRPr="004D6DE3" w14:paraId="085AAD13"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3A35EC9" w14:textId="77777777" w:rsidR="00A15080" w:rsidRPr="004D6DE3" w:rsidRDefault="00A15080"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D77EE87"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D06A301"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2A86836" w14:textId="77777777" w:rsidR="00A15080" w:rsidRPr="004D6DE3" w:rsidRDefault="00A15080"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1B28310"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A15080" w:rsidRPr="004D6DE3" w14:paraId="18C88AD2"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9AE551F" w14:textId="77777777" w:rsidR="00A15080" w:rsidRPr="004D6DE3" w:rsidRDefault="00A15080"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0447F9"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4F4A00C2"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50C027E" w14:textId="77777777" w:rsidR="00A15080" w:rsidRPr="004D6DE3" w:rsidRDefault="00A15080" w:rsidP="002D5D5E">
            <w:pPr>
              <w:spacing w:after="0"/>
              <w:rPr>
                <w:rFonts w:ascii="Arial" w:eastAsia="Calibri" w:hAnsi="Arial" w:cs="Arial"/>
                <w:b/>
                <w:bCs/>
                <w:sz w:val="18"/>
                <w:szCs w:val="18"/>
                <w:lang w:val="en-US" w:eastAsia="zh-CN"/>
              </w:rPr>
            </w:pPr>
          </w:p>
        </w:tc>
      </w:tr>
      <w:tr w:rsidR="00A15080" w:rsidRPr="004D6DE3" w14:paraId="5C1230E0"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082551B" w14:textId="77777777" w:rsidR="00A15080" w:rsidRPr="004D6DE3" w:rsidRDefault="00A15080"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307DD34"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5FBDD90C"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13C944E" w14:textId="77777777" w:rsidR="00A15080" w:rsidRPr="004D6DE3" w:rsidRDefault="00A15080" w:rsidP="002D5D5E">
            <w:pPr>
              <w:spacing w:after="0"/>
              <w:rPr>
                <w:rFonts w:ascii="Arial" w:eastAsia="Calibri" w:hAnsi="Arial" w:cs="Arial"/>
                <w:b/>
                <w:bCs/>
                <w:sz w:val="18"/>
                <w:szCs w:val="18"/>
                <w:lang w:val="en-US" w:eastAsia="zh-CN"/>
              </w:rPr>
            </w:pPr>
          </w:p>
        </w:tc>
      </w:tr>
      <w:tr w:rsidR="00A15080" w:rsidRPr="004D6DE3" w14:paraId="07201032"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40E9F896" w14:textId="77777777" w:rsidR="00A15080" w:rsidRPr="00A1115A" w:rsidRDefault="00A15080" w:rsidP="002D5D5E">
            <w:pPr>
              <w:pStyle w:val="TAC"/>
            </w:pPr>
            <w:r w:rsidRPr="00A1115A">
              <w:t>n1</w:t>
            </w:r>
          </w:p>
        </w:tc>
        <w:tc>
          <w:tcPr>
            <w:tcW w:w="3536" w:type="dxa"/>
            <w:tcBorders>
              <w:top w:val="single" w:sz="4" w:space="0" w:color="auto"/>
              <w:left w:val="single" w:sz="4" w:space="0" w:color="auto"/>
              <w:bottom w:val="single" w:sz="4" w:space="0" w:color="auto"/>
              <w:right w:val="single" w:sz="4" w:space="0" w:color="auto"/>
            </w:tcBorders>
          </w:tcPr>
          <w:p w14:paraId="6AF26BF4" w14:textId="77777777" w:rsidR="00A15080" w:rsidRPr="00A1115A" w:rsidRDefault="00A15080" w:rsidP="002D5D5E">
            <w:pPr>
              <w:pStyle w:val="TAC"/>
            </w:pPr>
            <w:r w:rsidRPr="00A1115A">
              <w:t>1920 MHz – 1980 MHz</w:t>
            </w:r>
          </w:p>
        </w:tc>
        <w:tc>
          <w:tcPr>
            <w:tcW w:w="3116" w:type="dxa"/>
            <w:tcBorders>
              <w:top w:val="single" w:sz="4" w:space="0" w:color="auto"/>
              <w:left w:val="single" w:sz="4" w:space="0" w:color="auto"/>
              <w:bottom w:val="single" w:sz="4" w:space="0" w:color="auto"/>
              <w:right w:val="single" w:sz="4" w:space="0" w:color="auto"/>
            </w:tcBorders>
          </w:tcPr>
          <w:p w14:paraId="71246B32" w14:textId="77777777" w:rsidR="00A15080" w:rsidRPr="00A1115A" w:rsidRDefault="00A15080" w:rsidP="002D5D5E">
            <w:pPr>
              <w:pStyle w:val="TAC"/>
            </w:pPr>
            <w:r w:rsidRPr="00A1115A">
              <w:t>2110 MHz – 2170 MHz</w:t>
            </w:r>
          </w:p>
        </w:tc>
        <w:tc>
          <w:tcPr>
            <w:tcW w:w="1043" w:type="dxa"/>
            <w:tcBorders>
              <w:top w:val="single" w:sz="4" w:space="0" w:color="auto"/>
              <w:left w:val="single" w:sz="4" w:space="0" w:color="auto"/>
              <w:bottom w:val="single" w:sz="4" w:space="0" w:color="auto"/>
              <w:right w:val="single" w:sz="4" w:space="0" w:color="auto"/>
            </w:tcBorders>
          </w:tcPr>
          <w:p w14:paraId="1D314B3C" w14:textId="77777777" w:rsidR="00A15080" w:rsidRPr="00A1115A" w:rsidRDefault="00A15080" w:rsidP="002D5D5E">
            <w:pPr>
              <w:pStyle w:val="TAC"/>
            </w:pPr>
            <w:r w:rsidRPr="00A1115A">
              <w:t>FDD</w:t>
            </w:r>
          </w:p>
        </w:tc>
      </w:tr>
      <w:tr w:rsidR="00A15080" w:rsidRPr="004D6DE3" w14:paraId="68668DD7"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41A0801" w14:textId="77777777" w:rsidR="00A15080" w:rsidRPr="004D6DE3" w:rsidRDefault="00A15080"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3</w:t>
            </w:r>
          </w:p>
        </w:tc>
        <w:tc>
          <w:tcPr>
            <w:tcW w:w="3536" w:type="dxa"/>
            <w:tcBorders>
              <w:top w:val="single" w:sz="4" w:space="0" w:color="auto"/>
              <w:left w:val="single" w:sz="4" w:space="0" w:color="auto"/>
              <w:bottom w:val="single" w:sz="4" w:space="0" w:color="auto"/>
              <w:right w:val="single" w:sz="4" w:space="0" w:color="auto"/>
            </w:tcBorders>
          </w:tcPr>
          <w:p w14:paraId="25B21742" w14:textId="77777777" w:rsidR="00A15080" w:rsidRPr="00A1115A" w:rsidRDefault="00A15080" w:rsidP="002D5D5E">
            <w:pPr>
              <w:pStyle w:val="TAC"/>
            </w:pPr>
            <w:r w:rsidRPr="00A1115A">
              <w:t>1710 MHz – 1785 MHz</w:t>
            </w:r>
          </w:p>
        </w:tc>
        <w:tc>
          <w:tcPr>
            <w:tcW w:w="3116" w:type="dxa"/>
            <w:tcBorders>
              <w:top w:val="single" w:sz="4" w:space="0" w:color="auto"/>
              <w:left w:val="single" w:sz="4" w:space="0" w:color="auto"/>
              <w:bottom w:val="single" w:sz="4" w:space="0" w:color="auto"/>
              <w:right w:val="single" w:sz="4" w:space="0" w:color="auto"/>
            </w:tcBorders>
          </w:tcPr>
          <w:p w14:paraId="3C33136C" w14:textId="77777777" w:rsidR="00A15080" w:rsidRPr="00A1115A" w:rsidRDefault="00A15080" w:rsidP="002D5D5E">
            <w:pPr>
              <w:pStyle w:val="TAC"/>
            </w:pPr>
            <w:r w:rsidRPr="00A1115A">
              <w:t>1805 MHz – 1880 MHz</w:t>
            </w:r>
          </w:p>
        </w:tc>
        <w:tc>
          <w:tcPr>
            <w:tcW w:w="1043" w:type="dxa"/>
            <w:tcBorders>
              <w:top w:val="single" w:sz="4" w:space="0" w:color="auto"/>
              <w:left w:val="single" w:sz="4" w:space="0" w:color="auto"/>
              <w:bottom w:val="single" w:sz="4" w:space="0" w:color="auto"/>
              <w:right w:val="single" w:sz="4" w:space="0" w:color="auto"/>
            </w:tcBorders>
          </w:tcPr>
          <w:p w14:paraId="0E7CE4EA" w14:textId="77777777" w:rsidR="00A15080" w:rsidRPr="00A1115A" w:rsidRDefault="00A15080" w:rsidP="002D5D5E">
            <w:pPr>
              <w:pStyle w:val="TAC"/>
            </w:pPr>
            <w:r w:rsidRPr="00A1115A">
              <w:t>FDD</w:t>
            </w:r>
          </w:p>
        </w:tc>
      </w:tr>
      <w:tr w:rsidR="00A15080" w:rsidRPr="004D6DE3" w14:paraId="53E11316"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15C7115" w14:textId="77777777" w:rsidR="00A15080" w:rsidRPr="004D6DE3" w:rsidRDefault="00A15080"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tcPr>
          <w:p w14:paraId="126B15C3" w14:textId="77777777" w:rsidR="00A15080" w:rsidRPr="00A1115A" w:rsidRDefault="00A15080" w:rsidP="002D5D5E">
            <w:pPr>
              <w:pStyle w:val="TAC"/>
            </w:pPr>
            <w:r w:rsidRPr="00A1115A">
              <w:t>2500 MHz – 2570 MHz</w:t>
            </w:r>
          </w:p>
        </w:tc>
        <w:tc>
          <w:tcPr>
            <w:tcW w:w="3116" w:type="dxa"/>
            <w:tcBorders>
              <w:top w:val="single" w:sz="4" w:space="0" w:color="auto"/>
              <w:left w:val="single" w:sz="4" w:space="0" w:color="auto"/>
              <w:bottom w:val="single" w:sz="4" w:space="0" w:color="auto"/>
              <w:right w:val="single" w:sz="4" w:space="0" w:color="auto"/>
            </w:tcBorders>
          </w:tcPr>
          <w:p w14:paraId="312E993B" w14:textId="77777777" w:rsidR="00A15080" w:rsidRPr="00A1115A" w:rsidRDefault="00A15080" w:rsidP="002D5D5E">
            <w:pPr>
              <w:pStyle w:val="TAC"/>
            </w:pPr>
            <w:r w:rsidRPr="00A1115A">
              <w:t>2620 MHz – 2690 MHz</w:t>
            </w:r>
          </w:p>
        </w:tc>
        <w:tc>
          <w:tcPr>
            <w:tcW w:w="1043" w:type="dxa"/>
            <w:tcBorders>
              <w:top w:val="single" w:sz="4" w:space="0" w:color="auto"/>
              <w:left w:val="single" w:sz="4" w:space="0" w:color="auto"/>
              <w:bottom w:val="single" w:sz="4" w:space="0" w:color="auto"/>
              <w:right w:val="single" w:sz="4" w:space="0" w:color="auto"/>
            </w:tcBorders>
          </w:tcPr>
          <w:p w14:paraId="63B93988" w14:textId="77777777" w:rsidR="00A15080" w:rsidRPr="00A1115A" w:rsidRDefault="00A15080" w:rsidP="002D5D5E">
            <w:pPr>
              <w:pStyle w:val="TAC"/>
            </w:pPr>
            <w:r w:rsidRPr="00A1115A">
              <w:t>FDD</w:t>
            </w:r>
          </w:p>
        </w:tc>
      </w:tr>
    </w:tbl>
    <w:p w14:paraId="7CA6166B" w14:textId="77777777" w:rsidR="00A15080" w:rsidRDefault="00A15080" w:rsidP="00A15080">
      <w:pPr>
        <w:rPr>
          <w:lang w:eastAsia="zh-CN"/>
        </w:rPr>
      </w:pPr>
    </w:p>
    <w:p w14:paraId="0AB70880" w14:textId="7D95884F" w:rsidR="00A15080" w:rsidRPr="00A15080" w:rsidRDefault="00A15080" w:rsidP="00A15080">
      <w:pPr>
        <w:pStyle w:val="Heading4"/>
      </w:pPr>
      <w:bookmarkStart w:id="175" w:name="_Toc183507756"/>
      <w:r w:rsidRPr="00A15080">
        <w:t>5.</w:t>
      </w:r>
      <w:r>
        <w:t>9</w:t>
      </w:r>
      <w:r w:rsidRPr="00A15080">
        <w:t>.1.2</w:t>
      </w:r>
      <w:r w:rsidRPr="00A15080">
        <w:tab/>
        <w:t>Channel bandwidths per operating band for CA</w:t>
      </w:r>
      <w:bookmarkEnd w:id="175"/>
    </w:p>
    <w:p w14:paraId="2ACDD345" w14:textId="1A479B90" w:rsidR="00A15080" w:rsidRPr="006C68CC" w:rsidRDefault="00A15080" w:rsidP="00A15080">
      <w:pPr>
        <w:pStyle w:val="TH"/>
        <w:rPr>
          <w:rFonts w:cs="Arial"/>
        </w:rPr>
      </w:pPr>
      <w:r>
        <w:rPr>
          <w:rFonts w:cs="Arial"/>
        </w:rPr>
        <w:t xml:space="preserve">Table </w:t>
      </w:r>
      <w:r w:rsidRPr="006C68CC">
        <w:rPr>
          <w:rFonts w:cs="Arial"/>
        </w:rPr>
        <w:t>5.</w:t>
      </w:r>
      <w:r>
        <w:rPr>
          <w:rFonts w:cs="Arial"/>
        </w:rPr>
        <w:t>9</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729" w:type="pct"/>
        <w:tblLook w:val="04A0" w:firstRow="1" w:lastRow="0" w:firstColumn="1" w:lastColumn="0" w:noHBand="0" w:noVBand="1"/>
      </w:tblPr>
      <w:tblGrid>
        <w:gridCol w:w="1680"/>
        <w:gridCol w:w="1856"/>
        <w:gridCol w:w="666"/>
        <w:gridCol w:w="3621"/>
        <w:gridCol w:w="1286"/>
      </w:tblGrid>
      <w:tr w:rsidR="00A15080" w:rsidRPr="004D6DE3" w14:paraId="5D26FE9B" w14:textId="77777777" w:rsidTr="002D5D5E">
        <w:trPr>
          <w:trHeight w:val="53"/>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2EBD75" w14:textId="77777777" w:rsidR="00A15080" w:rsidRPr="004D6DE3" w:rsidRDefault="00A15080"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A15080" w:rsidRPr="004D6DE3" w14:paraId="46CDE974" w14:textId="77777777" w:rsidTr="002D5D5E">
        <w:trPr>
          <w:trHeight w:val="53"/>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3C0256A0" w14:textId="77777777" w:rsidR="00A15080" w:rsidRPr="004D6DE3" w:rsidRDefault="00A15080"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40C21B8E" w14:textId="77777777" w:rsidR="00A15080" w:rsidRPr="004D6DE3" w:rsidRDefault="00A15080"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71A7F1D9" w14:textId="77777777" w:rsidR="00A15080" w:rsidRPr="004D6DE3" w:rsidRDefault="00A15080"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52F5F4D0" w14:textId="77777777" w:rsidR="00A15080" w:rsidRPr="004D6DE3" w:rsidRDefault="00A15080" w:rsidP="002D5D5E">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40BDA774" w14:textId="77777777" w:rsidR="00A15080" w:rsidRPr="004D6DE3" w:rsidRDefault="00A15080"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A15080" w:rsidRPr="004D6DE3" w14:paraId="06A96F9D" w14:textId="77777777" w:rsidTr="002D5D5E">
        <w:trPr>
          <w:trHeight w:val="62"/>
        </w:trPr>
        <w:tc>
          <w:tcPr>
            <w:tcW w:w="932" w:type="pct"/>
            <w:tcBorders>
              <w:top w:val="single" w:sz="4" w:space="0" w:color="auto"/>
              <w:left w:val="single" w:sz="4" w:space="0" w:color="auto"/>
              <w:right w:val="single" w:sz="4" w:space="0" w:color="auto"/>
            </w:tcBorders>
            <w:shd w:val="clear" w:color="auto" w:fill="auto"/>
            <w:vAlign w:val="center"/>
          </w:tcPr>
          <w:p w14:paraId="6481D896" w14:textId="77777777" w:rsidR="00A15080" w:rsidRPr="004D6DE3" w:rsidRDefault="00A15080" w:rsidP="002D5D5E">
            <w:pPr>
              <w:spacing w:after="0"/>
              <w:rPr>
                <w:rFonts w:ascii="Arial" w:hAnsi="Arial" w:cs="Arial"/>
                <w:color w:val="000000"/>
                <w:sz w:val="18"/>
                <w:szCs w:val="18"/>
              </w:rPr>
            </w:pPr>
            <w:r w:rsidRPr="00D356DA">
              <w:rPr>
                <w:rFonts w:ascii="Arial" w:hAnsi="Arial" w:cs="Arial"/>
                <w:color w:val="000000"/>
                <w:sz w:val="18"/>
                <w:szCs w:val="18"/>
              </w:rPr>
              <w:t>CA_n1A-n3A-n7A</w:t>
            </w:r>
          </w:p>
        </w:tc>
        <w:tc>
          <w:tcPr>
            <w:tcW w:w="1028" w:type="pct"/>
            <w:tcBorders>
              <w:top w:val="single" w:sz="4" w:space="0" w:color="auto"/>
              <w:left w:val="nil"/>
              <w:right w:val="single" w:sz="4" w:space="0" w:color="auto"/>
            </w:tcBorders>
            <w:shd w:val="clear" w:color="auto" w:fill="auto"/>
          </w:tcPr>
          <w:p w14:paraId="645EDD57" w14:textId="77777777" w:rsidR="00A15080" w:rsidRPr="006C68CC" w:rsidRDefault="00A15080" w:rsidP="006C68CC">
            <w:pPr>
              <w:spacing w:after="0"/>
              <w:rPr>
                <w:rFonts w:ascii="Arial" w:hAnsi="Arial" w:cs="Arial"/>
                <w:color w:val="000000"/>
                <w:sz w:val="18"/>
                <w:szCs w:val="18"/>
              </w:rPr>
            </w:pPr>
            <w:r w:rsidRPr="006C68CC">
              <w:rPr>
                <w:rFonts w:ascii="Arial" w:hAnsi="Arial" w:cs="Arial"/>
                <w:color w:val="000000"/>
                <w:sz w:val="18"/>
                <w:szCs w:val="18"/>
              </w:rPr>
              <w:t>CA_n1A-n3A</w:t>
            </w:r>
          </w:p>
          <w:p w14:paraId="265E2D32" w14:textId="77777777" w:rsidR="00A15080" w:rsidRPr="006C68CC" w:rsidRDefault="00A15080" w:rsidP="006C68CC">
            <w:pPr>
              <w:spacing w:after="0"/>
              <w:rPr>
                <w:rFonts w:ascii="Arial" w:hAnsi="Arial" w:cs="Arial"/>
                <w:color w:val="000000"/>
                <w:sz w:val="18"/>
                <w:szCs w:val="18"/>
              </w:rPr>
            </w:pPr>
            <w:r w:rsidRPr="006C68CC">
              <w:rPr>
                <w:rFonts w:ascii="Arial" w:hAnsi="Arial" w:cs="Arial"/>
                <w:color w:val="000000"/>
                <w:sz w:val="18"/>
                <w:szCs w:val="18"/>
              </w:rPr>
              <w:t>CA_n1A-n7A</w:t>
            </w:r>
          </w:p>
          <w:p w14:paraId="05F8A1CC" w14:textId="77777777" w:rsidR="00A15080" w:rsidRDefault="00A15080" w:rsidP="006C68CC">
            <w:pPr>
              <w:spacing w:after="0"/>
            </w:pPr>
            <w:r w:rsidRPr="006C68CC">
              <w:rPr>
                <w:rFonts w:ascii="Arial" w:hAnsi="Arial" w:cs="Arial"/>
                <w:color w:val="000000"/>
                <w:sz w:val="18"/>
                <w:szCs w:val="18"/>
              </w:rPr>
              <w:t>CA_n3A-n7A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E63BF4A" w14:textId="77777777" w:rsidR="00A15080" w:rsidRPr="004D6DE3" w:rsidRDefault="00A15080"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3AE4BDB" w14:textId="77777777" w:rsidR="00A15080" w:rsidRPr="004D6DE3" w:rsidRDefault="00A15080"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10A0DF76" w14:textId="77777777" w:rsidR="00A15080" w:rsidRPr="004D6DE3" w:rsidRDefault="00A15080" w:rsidP="002D5D5E">
            <w:pPr>
              <w:spacing w:after="0"/>
              <w:jc w:val="center"/>
              <w:rPr>
                <w:rFonts w:ascii="Arial" w:hAnsi="Arial" w:cs="Arial"/>
                <w:sz w:val="18"/>
                <w:szCs w:val="18"/>
              </w:rPr>
            </w:pPr>
            <w:r w:rsidRPr="003A114E">
              <w:rPr>
                <w:rFonts w:ascii="Arial" w:hAnsi="Arial" w:cs="Arial"/>
                <w:sz w:val="18"/>
                <w:szCs w:val="18"/>
              </w:rPr>
              <w:t xml:space="preserve">4 </w:t>
            </w:r>
            <w:r w:rsidRPr="00E82598">
              <w:rPr>
                <w:rFonts w:ascii="Arial" w:eastAsia="DengXian" w:hAnsi="Arial" w:cs="Arial"/>
                <w:sz w:val="18"/>
                <w:szCs w:val="18"/>
                <w:lang w:eastAsia="zh-CN"/>
              </w:rPr>
              <w:t>and</w:t>
            </w:r>
            <w:r w:rsidRPr="003A114E">
              <w:rPr>
                <w:rFonts w:ascii="Arial" w:hAnsi="Arial" w:cs="Arial"/>
                <w:sz w:val="18"/>
                <w:szCs w:val="18"/>
              </w:rPr>
              <w:t xml:space="preserve"> 5</w:t>
            </w:r>
          </w:p>
        </w:tc>
      </w:tr>
      <w:tr w:rsidR="00A15080" w:rsidRPr="004D6DE3" w14:paraId="07CEACE5" w14:textId="77777777" w:rsidTr="002D5D5E">
        <w:trPr>
          <w:trHeight w:val="62"/>
        </w:trPr>
        <w:tc>
          <w:tcPr>
            <w:tcW w:w="932" w:type="pct"/>
            <w:tcBorders>
              <w:left w:val="single" w:sz="4" w:space="0" w:color="auto"/>
              <w:right w:val="single" w:sz="4" w:space="0" w:color="auto"/>
            </w:tcBorders>
            <w:shd w:val="clear" w:color="auto" w:fill="auto"/>
            <w:vAlign w:val="center"/>
          </w:tcPr>
          <w:p w14:paraId="2D2B80ED" w14:textId="77777777" w:rsidR="00A15080" w:rsidRPr="004D6DE3" w:rsidRDefault="00A15080"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78FDC1FC" w14:textId="77777777" w:rsidR="00A15080" w:rsidRDefault="00A15080"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A07E219" w14:textId="77777777" w:rsidR="00A15080" w:rsidRPr="004D6DE3" w:rsidRDefault="00A15080"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B79B52B" w14:textId="77777777" w:rsidR="00A15080" w:rsidRPr="004D6DE3" w:rsidRDefault="00A15080"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67281586" w14:textId="77777777" w:rsidR="00A15080" w:rsidRPr="004D6DE3" w:rsidRDefault="00A15080" w:rsidP="002D5D5E">
            <w:pPr>
              <w:spacing w:after="0"/>
              <w:rPr>
                <w:rFonts w:ascii="Arial" w:hAnsi="Arial" w:cs="Arial"/>
                <w:sz w:val="18"/>
                <w:szCs w:val="18"/>
              </w:rPr>
            </w:pPr>
          </w:p>
        </w:tc>
      </w:tr>
      <w:tr w:rsidR="00A15080" w:rsidRPr="004D6DE3" w14:paraId="498E20EE" w14:textId="77777777" w:rsidTr="002D5D5E">
        <w:trPr>
          <w:trHeight w:val="62"/>
        </w:trPr>
        <w:tc>
          <w:tcPr>
            <w:tcW w:w="932" w:type="pct"/>
            <w:tcBorders>
              <w:left w:val="single" w:sz="4" w:space="0" w:color="auto"/>
              <w:bottom w:val="single" w:sz="4" w:space="0" w:color="auto"/>
              <w:right w:val="single" w:sz="4" w:space="0" w:color="auto"/>
            </w:tcBorders>
            <w:shd w:val="clear" w:color="auto" w:fill="auto"/>
            <w:vAlign w:val="center"/>
          </w:tcPr>
          <w:p w14:paraId="1ECB804B" w14:textId="77777777" w:rsidR="00A15080" w:rsidRPr="004D6DE3" w:rsidRDefault="00A15080"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00059272" w14:textId="77777777" w:rsidR="00A15080" w:rsidRDefault="00A15080"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0CFC0AE" w14:textId="77777777" w:rsidR="00A15080" w:rsidRPr="004D6DE3" w:rsidRDefault="00A15080"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D1FC5ED" w14:textId="77777777" w:rsidR="00A15080" w:rsidRPr="004D6DE3" w:rsidRDefault="00A15080"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76F90051" w14:textId="77777777" w:rsidR="00A15080" w:rsidRPr="004D6DE3" w:rsidRDefault="00A15080" w:rsidP="002D5D5E">
            <w:pPr>
              <w:spacing w:after="0"/>
              <w:rPr>
                <w:rFonts w:ascii="Arial" w:hAnsi="Arial" w:cs="Arial"/>
                <w:sz w:val="18"/>
                <w:szCs w:val="18"/>
              </w:rPr>
            </w:pPr>
          </w:p>
        </w:tc>
      </w:tr>
    </w:tbl>
    <w:p w14:paraId="6C922DE3" w14:textId="77777777" w:rsidR="00A15080" w:rsidRDefault="00A15080" w:rsidP="00A15080">
      <w:pPr>
        <w:spacing w:after="0"/>
        <w:rPr>
          <w:rFonts w:eastAsia="Calibri"/>
          <w:lang w:eastAsia="ko-KR"/>
        </w:rPr>
      </w:pPr>
    </w:p>
    <w:p w14:paraId="3EF75F17" w14:textId="77777777" w:rsidR="00A15080" w:rsidRPr="004D6DE3" w:rsidRDefault="00A15080" w:rsidP="00A15080">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3307D87D" w14:textId="77777777" w:rsidR="00A15080" w:rsidRDefault="00A15080" w:rsidP="00A15080"/>
    <w:p w14:paraId="4F08F2CD" w14:textId="32E488A4" w:rsidR="00A15080" w:rsidRPr="00A15080" w:rsidRDefault="00A15080" w:rsidP="00A15080">
      <w:pPr>
        <w:pStyle w:val="Heading4"/>
      </w:pPr>
      <w:bookmarkStart w:id="176" w:name="_Toc183507757"/>
      <w:r w:rsidRPr="00A15080">
        <w:t>5.</w:t>
      </w:r>
      <w:r>
        <w:t>9</w:t>
      </w:r>
      <w:r w:rsidRPr="00A15080">
        <w:t>.1.3</w:t>
      </w:r>
      <w:r w:rsidRPr="00A15080">
        <w:tab/>
        <w:t>∆T</w:t>
      </w:r>
      <w:r w:rsidRPr="00A15080">
        <w:rPr>
          <w:vertAlign w:val="subscript"/>
        </w:rPr>
        <w:t>IB</w:t>
      </w:r>
      <w:r w:rsidRPr="00A15080">
        <w:rPr>
          <w:rFonts w:hint="eastAsia"/>
          <w:vertAlign w:val="subscript"/>
        </w:rPr>
        <w:t>,c</w:t>
      </w:r>
      <w:r w:rsidRPr="00A15080">
        <w:t xml:space="preserve"> and ∆R</w:t>
      </w:r>
      <w:r w:rsidRPr="00A15080">
        <w:rPr>
          <w:vertAlign w:val="subscript"/>
        </w:rPr>
        <w:t>IB</w:t>
      </w:r>
      <w:r w:rsidRPr="00A15080">
        <w:rPr>
          <w:rFonts w:hint="eastAsia"/>
          <w:vertAlign w:val="subscript"/>
        </w:rPr>
        <w:t>,c</w:t>
      </w:r>
      <w:r w:rsidRPr="00A15080">
        <w:t xml:space="preserve"> values</w:t>
      </w:r>
      <w:bookmarkEnd w:id="176"/>
    </w:p>
    <w:p w14:paraId="25576F93" w14:textId="77777777" w:rsidR="00A15080" w:rsidRPr="008A04AB" w:rsidRDefault="00A15080" w:rsidP="00A15080">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266030B9" w14:textId="77777777" w:rsidR="00A15080" w:rsidRDefault="00A15080" w:rsidP="00A15080">
      <w:r>
        <w:t xml:space="preserve">For </w:t>
      </w:r>
      <w:r w:rsidRPr="00D356DA">
        <w:rPr>
          <w:lang w:val="en-US" w:eastAsia="zh-CN"/>
        </w:rPr>
        <w:t>CA_n1A-n3A-n7A</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5339E646" w14:textId="29DD1103" w:rsidR="00A15080" w:rsidRPr="006C68CC" w:rsidRDefault="00A15080" w:rsidP="00A15080">
      <w:pPr>
        <w:pStyle w:val="Heading3"/>
        <w:rPr>
          <w:rFonts w:cs="Arial"/>
          <w:szCs w:val="28"/>
          <w:lang w:val="en-US" w:eastAsia="zh-CN"/>
        </w:rPr>
      </w:pPr>
      <w:bookmarkStart w:id="177" w:name="_Toc183507758"/>
      <w:r w:rsidRPr="006C68CC">
        <w:rPr>
          <w:rFonts w:cs="Arial"/>
          <w:szCs w:val="28"/>
          <w:lang w:val="en-US" w:eastAsia="zh-CN"/>
        </w:rPr>
        <w:t>5.</w:t>
      </w:r>
      <w:r>
        <w:rPr>
          <w:rFonts w:cs="Arial"/>
          <w:szCs w:val="28"/>
          <w:lang w:val="en-US" w:eastAsia="zh-CN"/>
        </w:rPr>
        <w:t>9</w:t>
      </w:r>
      <w:r w:rsidRPr="006C68CC">
        <w:rPr>
          <w:rFonts w:cs="Arial"/>
          <w:szCs w:val="28"/>
          <w:lang w:val="en-US" w:eastAsia="zh-CN"/>
        </w:rPr>
        <w:t>.2</w:t>
      </w:r>
      <w:r w:rsidRPr="006C68CC">
        <w:rPr>
          <w:rFonts w:cs="Arial"/>
          <w:szCs w:val="28"/>
          <w:lang w:val="en-US" w:eastAsia="zh-CN"/>
        </w:rPr>
        <w:tab/>
        <w:t>Specific for 2 bands UL CA</w:t>
      </w:r>
      <w:bookmarkEnd w:id="177"/>
    </w:p>
    <w:p w14:paraId="6F43E6B1" w14:textId="2A63FD08" w:rsidR="00A15080" w:rsidRPr="006C68CC" w:rsidRDefault="00A15080" w:rsidP="006C68CC">
      <w:pPr>
        <w:pStyle w:val="Heading4"/>
      </w:pPr>
      <w:bookmarkStart w:id="178" w:name="_Toc183507759"/>
      <w:r w:rsidRPr="006C68CC">
        <w:t>5.</w:t>
      </w:r>
      <w:r>
        <w:t>9</w:t>
      </w:r>
      <w:r w:rsidRPr="006C68CC">
        <w:t>.2.1</w:t>
      </w:r>
      <w:r w:rsidRPr="006C68CC">
        <w:tab/>
        <w:t>UE co-existence studies</w:t>
      </w:r>
      <w:bookmarkEnd w:id="178"/>
    </w:p>
    <w:p w14:paraId="1AF5F749" w14:textId="77777777" w:rsidR="00A15080" w:rsidRDefault="00A15080" w:rsidP="00A15080">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691C5D0C" w14:textId="6198BA98" w:rsidR="00A15080" w:rsidRPr="00242348" w:rsidRDefault="00A15080" w:rsidP="00A15080">
      <w:pPr>
        <w:pStyle w:val="Heading5"/>
        <w:overflowPunct w:val="0"/>
        <w:autoSpaceDE w:val="0"/>
        <w:autoSpaceDN w:val="0"/>
        <w:adjustRightInd w:val="0"/>
        <w:textAlignment w:val="baseline"/>
        <w:rPr>
          <w:snapToGrid w:val="0"/>
          <w:lang w:eastAsia="en-GB"/>
        </w:rPr>
      </w:pPr>
      <w:bookmarkStart w:id="179" w:name="_Toc183507760"/>
      <w:r w:rsidRPr="00242348">
        <w:rPr>
          <w:rFonts w:hint="eastAsia"/>
          <w:snapToGrid w:val="0"/>
          <w:lang w:eastAsia="en-GB"/>
        </w:rPr>
        <w:t>5.</w:t>
      </w:r>
      <w:r>
        <w:rPr>
          <w:snapToGrid w:val="0"/>
          <w:lang w:eastAsia="en-GB"/>
        </w:rPr>
        <w:t>9</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79"/>
    </w:p>
    <w:p w14:paraId="002A71AD" w14:textId="77777777" w:rsidR="00A15080" w:rsidRPr="0007219E" w:rsidRDefault="00A15080" w:rsidP="00A15080">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7757A4EE" w14:textId="7FD5B225" w:rsidR="00A15080" w:rsidRPr="00A753E4" w:rsidRDefault="00A15080" w:rsidP="00A15080">
      <w:pPr>
        <w:rPr>
          <w:rFonts w:eastAsia="MS Mincho"/>
        </w:rPr>
      </w:pPr>
      <w:r w:rsidRPr="00A76C0A">
        <w:rPr>
          <w:rFonts w:eastAsia="MS Mincho"/>
        </w:rPr>
        <w:t xml:space="preserve">Table </w:t>
      </w:r>
      <w:r w:rsidRPr="00A76C0A">
        <w:rPr>
          <w:rFonts w:eastAsia="MS Mincho" w:hint="eastAsia"/>
        </w:rPr>
        <w:t>5.</w:t>
      </w:r>
      <w:r>
        <w:rPr>
          <w:rFonts w:eastAsia="MS Mincho"/>
        </w:rPr>
        <w:t>9.2.1</w:t>
      </w:r>
      <w:r w:rsidRPr="00A76C0A">
        <w:rPr>
          <w:rFonts w:eastAsia="MS Mincho"/>
        </w:rPr>
        <w:t>.1-1</w:t>
      </w:r>
      <w:r w:rsidRPr="005570FC">
        <w:rPr>
          <w:rFonts w:ascii="DengXian" w:eastAsia="DengXian" w:hAnsi="DengXian"/>
          <w:lang w:eastAsia="zh-CN"/>
        </w:rPr>
        <w:t xml:space="preserve">, </w:t>
      </w:r>
      <w:r w:rsidRPr="00A76C0A">
        <w:rPr>
          <w:rFonts w:eastAsia="MS Mincho" w:hint="eastAsia"/>
        </w:rPr>
        <w:t>5.</w:t>
      </w:r>
      <w:r>
        <w:rPr>
          <w:rFonts w:eastAsia="MS Mincho"/>
        </w:rPr>
        <w:t>9.2.1</w:t>
      </w:r>
      <w:r w:rsidRPr="00A76C0A">
        <w:rPr>
          <w:rFonts w:eastAsia="MS Mincho"/>
        </w:rPr>
        <w:t>.1-</w:t>
      </w:r>
      <w:r>
        <w:rPr>
          <w:rFonts w:eastAsia="MS Mincho"/>
        </w:rPr>
        <w:t xml:space="preserve">2 and </w:t>
      </w:r>
      <w:r w:rsidRPr="00A76C0A">
        <w:rPr>
          <w:rFonts w:eastAsia="MS Mincho" w:hint="eastAsia"/>
        </w:rPr>
        <w:t>5.</w:t>
      </w:r>
      <w:r>
        <w:rPr>
          <w:rFonts w:eastAsia="MS Mincho"/>
        </w:rPr>
        <w:t>9.2.1</w:t>
      </w:r>
      <w:r w:rsidRPr="00A76C0A">
        <w:rPr>
          <w:rFonts w:eastAsia="MS Mincho"/>
        </w:rPr>
        <w:t>.1-</w:t>
      </w:r>
      <w:r>
        <w:rPr>
          <w:rFonts w:eastAsia="MS Mincho"/>
        </w:rPr>
        <w:t xml:space="preserve">3 </w:t>
      </w:r>
      <w:r w:rsidRPr="00A76C0A">
        <w:rPr>
          <w:rFonts w:eastAsia="MS Mincho"/>
        </w:rPr>
        <w:t xml:space="preserve">provide the two UL bands with one CC per band IMD interference analysis for </w:t>
      </w:r>
      <w:r w:rsidRPr="00D356DA">
        <w:rPr>
          <w:rFonts w:eastAsia="MS Mincho"/>
        </w:rPr>
        <w:t>CA_n1A-n3A-n7A</w:t>
      </w:r>
      <w:r w:rsidRPr="00A76C0A">
        <w:rPr>
          <w:rFonts w:eastAsia="MS Mincho"/>
        </w:rPr>
        <w:t xml:space="preserve"> with UL </w:t>
      </w:r>
      <w:r w:rsidRPr="00570555">
        <w:rPr>
          <w:rFonts w:eastAsia="MS Mincho" w:hint="eastAsia"/>
        </w:rPr>
        <w:t>CA_n1A-n3A, CA_n1A-n7A and CA_n3A-n7A</w:t>
      </w:r>
    </w:p>
    <w:p w14:paraId="785F294F" w14:textId="238003A3" w:rsidR="00A15080" w:rsidRPr="006C68CC" w:rsidRDefault="00A15080" w:rsidP="006C68CC">
      <w:pPr>
        <w:pStyle w:val="TH"/>
        <w:rPr>
          <w:rFonts w:cs="Arial"/>
          <w:b w:val="0"/>
        </w:rPr>
      </w:pPr>
      <w:r w:rsidRPr="006C68CC">
        <w:rPr>
          <w:rFonts w:cs="Arial"/>
        </w:rPr>
        <w:t>Table 5.</w:t>
      </w:r>
      <w:r>
        <w:rPr>
          <w:rFonts w:cs="Arial"/>
        </w:rPr>
        <w:t>9</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15080" w:rsidRPr="00966AC5" w14:paraId="15281A54"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C0A4AC" w14:textId="77777777" w:rsidR="00A15080" w:rsidRPr="00966AC5" w:rsidRDefault="00A15080" w:rsidP="002D5D5E">
            <w:pPr>
              <w:pStyle w:val="TAH"/>
              <w:rPr>
                <w:b w:val="0"/>
                <w:lang w:val="en-US"/>
              </w:rPr>
            </w:pPr>
            <w:r w:rsidRPr="00966AC5">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7A46C1" w14:textId="77777777" w:rsidR="00A15080" w:rsidRPr="00966AC5" w:rsidRDefault="00A15080" w:rsidP="002D5D5E">
            <w:pPr>
              <w:pStyle w:val="TAH"/>
            </w:pPr>
            <w:r w:rsidRPr="00966AC5">
              <w:t>f</w:t>
            </w:r>
            <w:r w:rsidRPr="00966AC5">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F94616" w14:textId="77777777" w:rsidR="00A15080" w:rsidRPr="00966AC5" w:rsidRDefault="00A15080" w:rsidP="002D5D5E">
            <w:pPr>
              <w:pStyle w:val="TAH"/>
            </w:pPr>
            <w:r w:rsidRPr="00966AC5">
              <w:t>f</w:t>
            </w:r>
            <w:r w:rsidRPr="00966AC5">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028A17" w14:textId="77777777" w:rsidR="00A15080" w:rsidRPr="00966AC5" w:rsidRDefault="00A15080" w:rsidP="002D5D5E">
            <w:pPr>
              <w:pStyle w:val="TAH"/>
            </w:pPr>
            <w:r w:rsidRPr="00966AC5">
              <w:t>f</w:t>
            </w:r>
            <w:r w:rsidRPr="00966AC5">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7874DD" w14:textId="77777777" w:rsidR="00A15080" w:rsidRPr="00966AC5" w:rsidRDefault="00A15080" w:rsidP="002D5D5E">
            <w:pPr>
              <w:pStyle w:val="TAH"/>
            </w:pPr>
            <w:r w:rsidRPr="00966AC5">
              <w:t>f</w:t>
            </w:r>
            <w:r w:rsidRPr="00966AC5">
              <w:rPr>
                <w:vertAlign w:val="subscript"/>
              </w:rPr>
              <w:t>y_high</w:t>
            </w:r>
          </w:p>
        </w:tc>
      </w:tr>
      <w:tr w:rsidR="00A15080" w:rsidRPr="00966AC5" w14:paraId="6648A39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86CC67" w14:textId="77777777" w:rsidR="00A15080" w:rsidRPr="00966AC5" w:rsidRDefault="00A15080" w:rsidP="002D5D5E">
            <w:pPr>
              <w:pStyle w:val="TAL"/>
            </w:pPr>
            <w:r w:rsidRPr="00966AC5">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5C549F" w14:textId="77777777" w:rsidR="00A15080" w:rsidRPr="00966AC5" w:rsidRDefault="00A15080" w:rsidP="002D5D5E">
            <w:pPr>
              <w:pStyle w:val="TAL"/>
              <w:jc w:val="center"/>
              <w:rPr>
                <w:lang w:val="en-US"/>
              </w:rPr>
            </w:pPr>
            <w:r w:rsidRPr="00966AC5">
              <w:rPr>
                <w:lang w:val="en-US"/>
              </w:rPr>
              <w:t>|</w:t>
            </w:r>
            <w:r w:rsidRPr="00966AC5">
              <w:rPr>
                <w:lang w:eastAsia="zh-CN"/>
              </w:rPr>
              <w:t>f</w:t>
            </w:r>
            <w:r w:rsidRPr="00966AC5">
              <w:rPr>
                <w:vertAlign w:val="subscript"/>
                <w:lang w:eastAsia="zh-CN"/>
              </w:rPr>
              <w:t>y</w:t>
            </w:r>
            <w:r w:rsidRPr="00966AC5">
              <w:rPr>
                <w:vertAlign w:val="subscript"/>
                <w:lang w:val="en-US"/>
              </w:rPr>
              <w:t>_low</w:t>
            </w:r>
            <w:r w:rsidRPr="00966AC5">
              <w:rPr>
                <w:lang w:val="en-US"/>
              </w:rPr>
              <w:t xml:space="preserve"> – f</w:t>
            </w:r>
            <w:r w:rsidRPr="00966AC5">
              <w:rPr>
                <w:vertAlign w:val="subscript"/>
                <w:lang w:val="en-US"/>
              </w:rPr>
              <w:t>x_high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27435B"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4FF3F7"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F38F3"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p>
        </w:tc>
      </w:tr>
      <w:tr w:rsidR="00A15080" w:rsidRPr="00966AC5" w14:paraId="51FFF61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B96FA4"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FCA37E" w14:textId="77777777" w:rsidR="00A15080" w:rsidRPr="00966AC5" w:rsidRDefault="00A15080" w:rsidP="002D5D5E">
            <w:pPr>
              <w:keepNext/>
              <w:keepLines/>
              <w:spacing w:after="0"/>
              <w:jc w:val="center"/>
              <w:rPr>
                <w:sz w:val="18"/>
                <w:lang w:val="en-US"/>
              </w:rPr>
            </w:pPr>
            <w:r w:rsidRPr="005A1F91">
              <w:rPr>
                <w:sz w:val="18"/>
                <w:szCs w:val="18"/>
              </w:rPr>
              <w:t>730</w:t>
            </w:r>
            <w:r w:rsidRPr="00966AC5">
              <w:rPr>
                <w:sz w:val="18"/>
                <w:lang w:val="en-US"/>
              </w:rPr>
              <w:t>–</w:t>
            </w:r>
            <w:r w:rsidRPr="00EB04A8">
              <w:rPr>
                <w:sz w:val="18"/>
                <w:szCs w:val="18"/>
                <w:lang w:val="en-US"/>
              </w:rPr>
              <w:t>1300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190C76" w14:textId="77777777" w:rsidR="00A15080" w:rsidRPr="00966AC5" w:rsidRDefault="00A15080" w:rsidP="002D5D5E">
            <w:pPr>
              <w:keepNext/>
              <w:keepLines/>
              <w:spacing w:after="0"/>
              <w:jc w:val="center"/>
              <w:rPr>
                <w:sz w:val="18"/>
                <w:lang w:val="en-US"/>
              </w:rPr>
            </w:pPr>
            <w:r w:rsidRPr="00EB04A8">
              <w:rPr>
                <w:sz w:val="18"/>
                <w:szCs w:val="18"/>
                <w:lang w:val="en-US"/>
              </w:rPr>
              <w:t>5800</w:t>
            </w:r>
            <w:r w:rsidRPr="00966AC5">
              <w:rPr>
                <w:sz w:val="18"/>
                <w:lang w:val="en-US"/>
              </w:rPr>
              <w:t>–</w:t>
            </w:r>
            <w:r w:rsidRPr="00EB04A8">
              <w:rPr>
                <w:sz w:val="18"/>
                <w:szCs w:val="18"/>
                <w:lang w:val="en-US"/>
              </w:rPr>
              <w:t>6370</w:t>
            </w:r>
          </w:p>
        </w:tc>
      </w:tr>
      <w:tr w:rsidR="00A15080" w:rsidRPr="00966AC5" w14:paraId="78E0D4B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90A77F" w14:textId="77777777" w:rsidR="00A15080" w:rsidRPr="00966AC5" w:rsidRDefault="00A15080" w:rsidP="002D5D5E">
            <w:pPr>
              <w:pStyle w:val="TAL"/>
              <w:rPr>
                <w:lang w:val="en-US"/>
              </w:rPr>
            </w:pPr>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76967E"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3783411"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5725746"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E8B163C"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p>
        </w:tc>
      </w:tr>
      <w:tr w:rsidR="00A15080" w:rsidRPr="00966AC5" w14:paraId="20BA092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4E2170"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65AA51" w14:textId="77777777" w:rsidR="00A15080" w:rsidRPr="00966AC5" w:rsidRDefault="00A15080" w:rsidP="002D5D5E">
            <w:pPr>
              <w:keepNext/>
              <w:keepLines/>
              <w:spacing w:after="0"/>
              <w:jc w:val="center"/>
              <w:rPr>
                <w:sz w:val="18"/>
                <w:lang w:val="en-US"/>
              </w:rPr>
            </w:pPr>
            <w:r w:rsidRPr="00EB04A8">
              <w:rPr>
                <w:sz w:val="18"/>
                <w:szCs w:val="18"/>
                <w:lang w:val="en-US"/>
              </w:rPr>
              <w:t>1200</w:t>
            </w:r>
            <w:r w:rsidRPr="00966AC5">
              <w:rPr>
                <w:sz w:val="18"/>
                <w:lang w:val="en-US"/>
              </w:rPr>
              <w:t>–</w:t>
            </w:r>
            <w:r w:rsidRPr="00EB04A8">
              <w:rPr>
                <w:sz w:val="18"/>
                <w:szCs w:val="18"/>
                <w:lang w:val="en-US"/>
              </w:rPr>
              <w:t>1840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43BD17" w14:textId="77777777" w:rsidR="00A15080" w:rsidRPr="00966AC5" w:rsidRDefault="00A15080" w:rsidP="002D5D5E">
            <w:pPr>
              <w:keepNext/>
              <w:keepLines/>
              <w:spacing w:after="0"/>
              <w:jc w:val="center"/>
              <w:rPr>
                <w:sz w:val="18"/>
                <w:lang w:val="en-US"/>
              </w:rPr>
            </w:pPr>
            <w:r w:rsidRPr="00EB04A8">
              <w:rPr>
                <w:sz w:val="18"/>
                <w:szCs w:val="18"/>
                <w:lang w:val="en-US"/>
              </w:rPr>
              <w:t>4030</w:t>
            </w:r>
            <w:r w:rsidRPr="00966AC5">
              <w:rPr>
                <w:sz w:val="18"/>
                <w:lang w:val="en-US"/>
              </w:rPr>
              <w:t>–</w:t>
            </w:r>
            <w:r w:rsidRPr="00EB04A8">
              <w:rPr>
                <w:sz w:val="18"/>
                <w:szCs w:val="18"/>
                <w:lang w:val="en-US"/>
              </w:rPr>
              <w:t>5100</w:t>
            </w:r>
          </w:p>
        </w:tc>
      </w:tr>
      <w:tr w:rsidR="00A15080" w:rsidRPr="00966AC5" w14:paraId="5C24863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CEE83" w14:textId="77777777" w:rsidR="00A15080" w:rsidRPr="00966AC5" w:rsidRDefault="00A15080" w:rsidP="002D5D5E">
            <w:pPr>
              <w:pStyle w:val="TAL"/>
              <w:rPr>
                <w:lang w:val="en-US"/>
              </w:rPr>
            </w:pPr>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56E1EB"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D25D568"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F78B2DF"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47308C6"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p>
        </w:tc>
      </w:tr>
      <w:tr w:rsidR="00A15080" w:rsidRPr="00966AC5" w14:paraId="062E803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3D0615"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1F05E8" w14:textId="77777777" w:rsidR="00A15080" w:rsidRPr="00966AC5" w:rsidRDefault="00A15080" w:rsidP="002D5D5E">
            <w:pPr>
              <w:keepNext/>
              <w:keepLines/>
              <w:spacing w:after="0"/>
              <w:jc w:val="center"/>
              <w:rPr>
                <w:sz w:val="18"/>
                <w:lang w:val="en-US"/>
              </w:rPr>
            </w:pPr>
            <w:r w:rsidRPr="00EB04A8">
              <w:rPr>
                <w:sz w:val="18"/>
                <w:szCs w:val="18"/>
                <w:lang w:val="en-US"/>
              </w:rPr>
              <w:t>8300</w:t>
            </w:r>
            <w:r w:rsidRPr="00966AC5">
              <w:rPr>
                <w:sz w:val="18"/>
                <w:lang w:val="en-US"/>
              </w:rPr>
              <w:t>–</w:t>
            </w:r>
            <w:r w:rsidRPr="00EB04A8">
              <w:rPr>
                <w:sz w:val="18"/>
                <w:szCs w:val="18"/>
                <w:lang w:val="en-US"/>
              </w:rPr>
              <w:t>8940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326A8E" w14:textId="77777777" w:rsidR="00A15080" w:rsidRPr="00966AC5" w:rsidRDefault="00A15080" w:rsidP="002D5D5E">
            <w:pPr>
              <w:keepNext/>
              <w:keepLines/>
              <w:spacing w:after="0"/>
              <w:jc w:val="center"/>
              <w:rPr>
                <w:sz w:val="18"/>
                <w:lang w:val="en-US"/>
              </w:rPr>
            </w:pPr>
            <w:r w:rsidRPr="00EB04A8">
              <w:rPr>
                <w:sz w:val="18"/>
                <w:szCs w:val="18"/>
                <w:lang w:val="en-US"/>
              </w:rPr>
              <w:t>9100</w:t>
            </w:r>
            <w:r w:rsidRPr="00966AC5">
              <w:rPr>
                <w:sz w:val="18"/>
                <w:lang w:val="en-US"/>
              </w:rPr>
              <w:t>–</w:t>
            </w:r>
            <w:r w:rsidRPr="00EB04A8">
              <w:rPr>
                <w:sz w:val="18"/>
                <w:szCs w:val="18"/>
                <w:lang w:val="en-US"/>
              </w:rPr>
              <w:t>10170</w:t>
            </w:r>
          </w:p>
        </w:tc>
      </w:tr>
      <w:tr w:rsidR="00A15080" w:rsidRPr="00966AC5" w14:paraId="48C0B40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F95B0E"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26F957"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2738639C"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522BD1"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2067CA18"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x_low</w:t>
            </w:r>
            <w:r w:rsidRPr="00966AC5">
              <w:rPr>
                <w:lang w:val="en-US"/>
              </w:rPr>
              <w:t>|</w:t>
            </w:r>
          </w:p>
        </w:tc>
      </w:tr>
      <w:tr w:rsidR="00A15080" w:rsidRPr="00966AC5" w14:paraId="1FFA424D"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C7BBC0" w14:textId="77777777" w:rsidR="00A15080" w:rsidRPr="00966AC5" w:rsidRDefault="00A15080" w:rsidP="002D5D5E">
            <w:pPr>
              <w:pStyle w:val="TAL"/>
              <w:rPr>
                <w:lang w:val="en-US"/>
              </w:rPr>
            </w:pPr>
            <w:r w:rsidRPr="00966AC5">
              <w:rPr>
                <w:lang w:eastAsia="zh-CN"/>
              </w:rPr>
              <w:t>IMD</w:t>
            </w:r>
            <w:r w:rsidRPr="00966AC5">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7A7F9B" w14:textId="77777777" w:rsidR="00A15080" w:rsidRPr="00966AC5" w:rsidRDefault="00A15080" w:rsidP="002D5D5E">
            <w:pPr>
              <w:keepNext/>
              <w:keepLines/>
              <w:spacing w:after="0"/>
              <w:jc w:val="center"/>
              <w:rPr>
                <w:color w:val="FF0000"/>
                <w:sz w:val="18"/>
                <w:lang w:eastAsia="ja-JP"/>
              </w:rPr>
            </w:pPr>
            <w:r w:rsidRPr="00EB04A8">
              <w:rPr>
                <w:sz w:val="18"/>
                <w:szCs w:val="18"/>
                <w:lang w:val="en-US"/>
              </w:rPr>
              <w:t>3700</w:t>
            </w:r>
            <w:r w:rsidRPr="00966AC5">
              <w:rPr>
                <w:sz w:val="18"/>
                <w:lang w:val="en-US"/>
              </w:rPr>
              <w:t>–</w:t>
            </w:r>
            <w:r w:rsidRPr="00EB04A8">
              <w:rPr>
                <w:sz w:val="18"/>
                <w:szCs w:val="18"/>
                <w:lang w:val="en-US"/>
              </w:rPr>
              <w:t>4410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7E2265" w14:textId="77777777" w:rsidR="00A15080" w:rsidRPr="00966AC5" w:rsidRDefault="00A15080" w:rsidP="002D5D5E">
            <w:pPr>
              <w:keepNext/>
              <w:keepLines/>
              <w:spacing w:after="0"/>
              <w:jc w:val="center"/>
              <w:rPr>
                <w:sz w:val="18"/>
                <w:lang w:eastAsia="ja-JP"/>
              </w:rPr>
            </w:pPr>
            <w:r w:rsidRPr="00EB04A8">
              <w:rPr>
                <w:sz w:val="18"/>
                <w:szCs w:val="18"/>
                <w:lang w:val="en-US"/>
              </w:rPr>
              <w:t>7330</w:t>
            </w:r>
            <w:r w:rsidRPr="00966AC5">
              <w:rPr>
                <w:sz w:val="18"/>
                <w:lang w:val="en-US"/>
              </w:rPr>
              <w:t>–</w:t>
            </w:r>
            <w:r w:rsidRPr="00EB04A8">
              <w:rPr>
                <w:sz w:val="18"/>
                <w:szCs w:val="18"/>
                <w:lang w:val="en-US"/>
              </w:rPr>
              <w:t>8900</w:t>
            </w:r>
          </w:p>
        </w:tc>
      </w:tr>
      <w:tr w:rsidR="00231FDB" w:rsidRPr="00966AC5" w14:paraId="365951D3"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E53FF" w14:textId="77777777" w:rsidR="00231FDB" w:rsidRPr="00966AC5" w:rsidRDefault="00231FDB" w:rsidP="002D5D5E">
            <w:pPr>
              <w:pStyle w:val="TAL"/>
              <w:rPr>
                <w:lang w:val="en-US"/>
              </w:rPr>
            </w:pPr>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79372D" w14:textId="77777777" w:rsidR="00231FDB" w:rsidRPr="00966AC5" w:rsidRDefault="00231FDB"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41469582" w14:textId="77777777" w:rsidR="00231FDB" w:rsidRPr="00966AC5" w:rsidRDefault="00231FDB"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–2* f</w:t>
            </w:r>
            <w:r w:rsidRPr="00966AC5">
              <w:rPr>
                <w:vertAlign w:val="subscript"/>
                <w:lang w:val="en-US"/>
              </w:rPr>
              <w:t>y_low</w:t>
            </w:r>
            <w:r w:rsidRPr="00966AC5">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C3F602C" w14:textId="77777777" w:rsidR="00231FDB" w:rsidRPr="00966AC5" w:rsidRDefault="00231FDB" w:rsidP="002D5D5E">
            <w:pPr>
              <w:pStyle w:val="TAL"/>
              <w:jc w:val="center"/>
              <w:rPr>
                <w:lang w:val="en-US"/>
              </w:rPr>
            </w:pPr>
          </w:p>
        </w:tc>
      </w:tr>
      <w:tr w:rsidR="00231FDB" w:rsidRPr="00966AC5" w14:paraId="5B0C00F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A4DD54" w14:textId="77777777" w:rsidR="00231FDB" w:rsidRPr="00966AC5" w:rsidRDefault="00231FDB"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CB928B" w14:textId="77777777" w:rsidR="00231FDB" w:rsidRPr="00966AC5" w:rsidRDefault="00231FDB" w:rsidP="002D5D5E">
            <w:pPr>
              <w:keepNext/>
              <w:keepLines/>
              <w:spacing w:after="0"/>
              <w:jc w:val="center"/>
              <w:rPr>
                <w:sz w:val="18"/>
                <w:lang w:eastAsia="ja-JP"/>
              </w:rPr>
            </w:pPr>
            <w:r w:rsidRPr="005849DF">
              <w:rPr>
                <w:sz w:val="18"/>
                <w:szCs w:val="18"/>
                <w:lang w:val="en-US"/>
              </w:rPr>
              <w:t>1460</w:t>
            </w:r>
            <w:r w:rsidRPr="005849DF">
              <w:rPr>
                <w:sz w:val="18"/>
                <w:lang w:val="en-US"/>
              </w:rPr>
              <w:t>–</w:t>
            </w:r>
            <w:r w:rsidRPr="005849DF">
              <w:rPr>
                <w:sz w:val="18"/>
                <w:szCs w:val="18"/>
                <w:lang w:val="en-US"/>
              </w:rPr>
              <w:t>2600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2C1ACBA" w14:textId="77777777" w:rsidR="00231FDB" w:rsidRPr="00966AC5" w:rsidRDefault="00231FDB" w:rsidP="002D5D5E">
            <w:pPr>
              <w:keepNext/>
              <w:keepLines/>
              <w:spacing w:after="0"/>
              <w:jc w:val="center"/>
              <w:rPr>
                <w:sz w:val="18"/>
                <w:lang w:eastAsia="ja-JP"/>
              </w:rPr>
            </w:pPr>
          </w:p>
        </w:tc>
      </w:tr>
      <w:tr w:rsidR="00A15080" w:rsidRPr="00966AC5" w14:paraId="4D1B69A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8DA958" w14:textId="77777777" w:rsidR="00A15080" w:rsidRPr="00966AC5" w:rsidRDefault="00A15080" w:rsidP="002D5D5E">
            <w:pPr>
              <w:keepNext/>
              <w:keepLines/>
              <w:spacing w:after="0"/>
              <w:rPr>
                <w:rFonts w:ascii="Arial" w:hAnsi="Arial" w:cs="Arial"/>
                <w:sz w:val="18"/>
                <w:lang w:val="en-US"/>
              </w:rPr>
            </w:pPr>
            <w:r w:rsidRPr="00966AC5">
              <w:rPr>
                <w:rFonts w:ascii="Arial" w:hAnsi="Arial" w:cs="Arial"/>
                <w:sz w:val="18"/>
                <w:lang w:eastAsia="zh-CN"/>
              </w:rPr>
              <w:t>Two-tone</w:t>
            </w:r>
            <w:r w:rsidRPr="00966AC5">
              <w:rPr>
                <w:rFonts w:ascii="Arial" w:hAnsi="Arial" w:cs="Arial"/>
                <w:sz w:val="18"/>
                <w:lang w:val="en-US"/>
              </w:rPr>
              <w:t xml:space="preserve"> </w:t>
            </w:r>
            <w:r w:rsidRPr="00966AC5">
              <w:rPr>
                <w:rFonts w:ascii="Arial" w:hAnsi="Arial" w:cs="Arial"/>
                <w:sz w:val="18"/>
                <w:lang w:val="en-US" w:eastAsia="ja-JP"/>
              </w:rPr>
              <w:t>4</w:t>
            </w:r>
            <w:r w:rsidRPr="00966AC5">
              <w:rPr>
                <w:rFonts w:ascii="Arial" w:hAnsi="Arial" w:cs="Arial"/>
                <w:sz w:val="18"/>
                <w:vertAlign w:val="superscript"/>
                <w:lang w:val="en-US" w:eastAsia="ja-JP"/>
              </w:rPr>
              <w:t>th</w:t>
            </w:r>
            <w:r w:rsidRPr="00966AC5">
              <w:rPr>
                <w:rFonts w:ascii="Arial" w:hAnsi="Arial" w:cs="Arial"/>
                <w:sz w:val="18"/>
                <w:lang w:val="en-US" w:eastAsia="ja-JP"/>
              </w:rPr>
              <w:t xml:space="preserve"> </w:t>
            </w:r>
            <w:r w:rsidRPr="00966AC5">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A68CDB"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17767904"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0D3E8F"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1225BEF5"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x_high</w:t>
            </w:r>
            <w:r w:rsidRPr="00966AC5">
              <w:rPr>
                <w:lang w:val="en-US"/>
              </w:rPr>
              <w:t>|</w:t>
            </w:r>
          </w:p>
        </w:tc>
      </w:tr>
      <w:tr w:rsidR="00A15080" w:rsidRPr="00966AC5" w14:paraId="17B0118A"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B15C20"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280866" w14:textId="77777777" w:rsidR="00A15080" w:rsidRPr="00966AC5" w:rsidRDefault="00A15080" w:rsidP="002D5D5E">
            <w:pPr>
              <w:keepNext/>
              <w:keepLines/>
              <w:spacing w:after="0"/>
              <w:jc w:val="center"/>
              <w:rPr>
                <w:sz w:val="18"/>
                <w:lang w:eastAsia="ja-JP"/>
              </w:rPr>
            </w:pPr>
            <w:r w:rsidRPr="00EB04A8">
              <w:rPr>
                <w:sz w:val="18"/>
                <w:szCs w:val="18"/>
                <w:lang w:val="en-US"/>
              </w:rPr>
              <w:t>10800</w:t>
            </w:r>
            <w:r w:rsidRPr="00966AC5">
              <w:rPr>
                <w:sz w:val="18"/>
                <w:lang w:val="en-US"/>
              </w:rPr>
              <w:t>–</w:t>
            </w:r>
            <w:r w:rsidRPr="00EB04A8">
              <w:rPr>
                <w:sz w:val="18"/>
                <w:szCs w:val="18"/>
                <w:lang w:val="en-US"/>
              </w:rPr>
              <w:t>11510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D7038E" w14:textId="77777777" w:rsidR="00A15080" w:rsidRPr="00966AC5" w:rsidRDefault="00A15080" w:rsidP="002D5D5E">
            <w:pPr>
              <w:keepNext/>
              <w:keepLines/>
              <w:spacing w:after="0"/>
              <w:jc w:val="center"/>
              <w:rPr>
                <w:sz w:val="18"/>
                <w:lang w:eastAsia="ja-JP"/>
              </w:rPr>
            </w:pPr>
            <w:r w:rsidRPr="00EB04A8">
              <w:rPr>
                <w:sz w:val="18"/>
                <w:szCs w:val="18"/>
                <w:lang w:val="en-US"/>
              </w:rPr>
              <w:t>12400</w:t>
            </w:r>
            <w:r w:rsidRPr="00966AC5">
              <w:rPr>
                <w:sz w:val="18"/>
                <w:lang w:val="en-US"/>
              </w:rPr>
              <w:t>–</w:t>
            </w:r>
            <w:r w:rsidRPr="00EB04A8">
              <w:rPr>
                <w:sz w:val="18"/>
                <w:szCs w:val="18"/>
                <w:lang w:val="en-US"/>
              </w:rPr>
              <w:t>13970</w:t>
            </w:r>
          </w:p>
        </w:tc>
      </w:tr>
      <w:tr w:rsidR="00231FDB" w:rsidRPr="00966AC5" w14:paraId="4F708AB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9DA263" w14:textId="77777777" w:rsidR="00231FDB" w:rsidRPr="00966AC5" w:rsidRDefault="00231FDB" w:rsidP="002D5D5E">
            <w:pPr>
              <w:pStyle w:val="TAL"/>
              <w:rPr>
                <w:lang w:val="en-US"/>
              </w:rPr>
            </w:pPr>
            <w:r w:rsidRPr="00966AC5">
              <w:rPr>
                <w:lang w:val="en-US"/>
              </w:rPr>
              <w:t>Two</w:t>
            </w:r>
            <w:r w:rsidRPr="00966AC5">
              <w:rPr>
                <w:lang w:eastAsia="zh-CN"/>
              </w:rPr>
              <w:t>-tone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6BA634" w14:textId="77777777" w:rsidR="00231FDB" w:rsidRPr="00966AC5" w:rsidRDefault="00231FDB"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D3E47E" w14:textId="77777777" w:rsidR="00231FDB" w:rsidRPr="00966AC5" w:rsidRDefault="00231FDB"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+2* f</w:t>
            </w:r>
            <w:r w:rsidRPr="00966AC5">
              <w:rPr>
                <w:vertAlign w:val="subscript"/>
                <w:lang w:val="en-US"/>
              </w:rPr>
              <w:t>y_high</w:t>
            </w:r>
            <w:r w:rsidRPr="00966AC5">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4B49978" w14:textId="77777777" w:rsidR="00231FDB" w:rsidRPr="00966AC5" w:rsidRDefault="00231FDB" w:rsidP="002D5D5E">
            <w:pPr>
              <w:pStyle w:val="TAL"/>
              <w:jc w:val="center"/>
              <w:rPr>
                <w:lang w:val="en-US"/>
              </w:rPr>
            </w:pPr>
          </w:p>
        </w:tc>
      </w:tr>
      <w:tr w:rsidR="00231FDB" w:rsidRPr="00966AC5" w14:paraId="52B114D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86DE68" w14:textId="77777777" w:rsidR="00231FDB" w:rsidRPr="00966AC5" w:rsidRDefault="00231FDB"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0F17A4" w14:textId="77777777" w:rsidR="00231FDB" w:rsidRPr="00966AC5" w:rsidRDefault="00231FDB" w:rsidP="002D5D5E">
            <w:pPr>
              <w:keepNext/>
              <w:keepLines/>
              <w:spacing w:after="0"/>
              <w:jc w:val="center"/>
              <w:rPr>
                <w:sz w:val="18"/>
                <w:lang w:eastAsia="ja-JP"/>
              </w:rPr>
            </w:pPr>
            <w:r w:rsidRPr="00EB04A8">
              <w:rPr>
                <w:sz w:val="18"/>
                <w:szCs w:val="18"/>
                <w:lang w:val="en-US"/>
              </w:rPr>
              <w:t>11600</w:t>
            </w:r>
            <w:r w:rsidRPr="00966AC5">
              <w:rPr>
                <w:sz w:val="18"/>
                <w:lang w:val="en-US"/>
              </w:rPr>
              <w:t>–</w:t>
            </w:r>
            <w:r w:rsidRPr="00EB04A8">
              <w:rPr>
                <w:sz w:val="18"/>
                <w:szCs w:val="18"/>
                <w:lang w:val="en-US"/>
              </w:rPr>
              <w:t>12740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E0AE2F2" w14:textId="77777777" w:rsidR="00231FDB" w:rsidRPr="00966AC5" w:rsidRDefault="00231FDB" w:rsidP="002D5D5E">
            <w:pPr>
              <w:keepNext/>
              <w:keepLines/>
              <w:spacing w:after="0"/>
              <w:jc w:val="center"/>
              <w:rPr>
                <w:sz w:val="18"/>
                <w:lang w:eastAsia="ja-JP"/>
              </w:rPr>
            </w:pPr>
          </w:p>
        </w:tc>
      </w:tr>
      <w:tr w:rsidR="00A15080" w:rsidRPr="00966AC5" w14:paraId="7739D25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9350C"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F50F5C"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5B1BF4"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4C502F"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ACEE2C"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x_low</w:t>
            </w:r>
            <w:r w:rsidRPr="00966AC5">
              <w:rPr>
                <w:lang w:val="en-US"/>
              </w:rPr>
              <w:t>|</w:t>
            </w:r>
          </w:p>
        </w:tc>
      </w:tr>
      <w:tr w:rsidR="00A15080" w:rsidRPr="00966AC5" w14:paraId="6EB57C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466072" w14:textId="77777777" w:rsidR="00A15080" w:rsidRPr="00966AC5" w:rsidRDefault="00A15080" w:rsidP="002D5D5E">
            <w:pPr>
              <w:pStyle w:val="TAL"/>
              <w:rPr>
                <w:lang w:val="en-US"/>
              </w:rPr>
            </w:pPr>
            <w:r w:rsidRPr="00966AC5">
              <w:rPr>
                <w:lang w:val="en-US"/>
              </w:rPr>
              <w:t xml:space="preserve">IMD </w:t>
            </w:r>
            <w:r w:rsidRPr="00966AC5">
              <w:rPr>
                <w:lang w:eastAsia="zh-CN"/>
              </w:rPr>
              <w:t>frequency</w:t>
            </w:r>
            <w:r w:rsidRPr="00966AC5">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EEA200" w14:textId="77777777" w:rsidR="00A15080" w:rsidRPr="00966AC5" w:rsidRDefault="00A15080" w:rsidP="002D5D5E">
            <w:pPr>
              <w:keepNext/>
              <w:keepLines/>
              <w:spacing w:after="0"/>
              <w:jc w:val="center"/>
              <w:rPr>
                <w:sz w:val="18"/>
                <w:lang w:eastAsia="ja-JP"/>
              </w:rPr>
            </w:pPr>
            <w:r w:rsidRPr="00EB04A8">
              <w:rPr>
                <w:sz w:val="18"/>
                <w:szCs w:val="18"/>
                <w:lang w:val="en-US"/>
              </w:rPr>
              <w:t>1</w:t>
            </w:r>
            <w:r>
              <w:rPr>
                <w:sz w:val="18"/>
                <w:szCs w:val="18"/>
                <w:lang w:val="en-US"/>
              </w:rPr>
              <w:t>063</w:t>
            </w:r>
            <w:r w:rsidRPr="00EB04A8">
              <w:rPr>
                <w:sz w:val="18"/>
                <w:szCs w:val="18"/>
                <w:lang w:val="en-US"/>
              </w:rPr>
              <w:t>0</w:t>
            </w:r>
            <w:r w:rsidRPr="00966AC5">
              <w:rPr>
                <w:sz w:val="18"/>
                <w:lang w:val="en-US"/>
              </w:rPr>
              <w:t>–</w:t>
            </w:r>
            <w:r w:rsidRPr="00EB04A8">
              <w:rPr>
                <w:sz w:val="18"/>
                <w:szCs w:val="18"/>
                <w:lang w:val="en-US"/>
              </w:rPr>
              <w:t>1</w:t>
            </w:r>
            <w:r>
              <w:rPr>
                <w:sz w:val="18"/>
                <w:szCs w:val="18"/>
                <w:lang w:val="en-US"/>
              </w:rPr>
              <w:t>27</w:t>
            </w:r>
            <w:r w:rsidRPr="00EB04A8">
              <w:rPr>
                <w:sz w:val="18"/>
                <w:szCs w:val="18"/>
                <w:lang w:val="en-US"/>
              </w:rPr>
              <w:t>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C99067" w14:textId="77777777" w:rsidR="00A15080" w:rsidRPr="00966AC5" w:rsidRDefault="00A15080" w:rsidP="002D5D5E">
            <w:pPr>
              <w:keepNext/>
              <w:keepLines/>
              <w:spacing w:after="0"/>
              <w:jc w:val="center"/>
              <w:rPr>
                <w:sz w:val="18"/>
                <w:lang w:eastAsia="ja-JP"/>
              </w:rPr>
            </w:pPr>
            <w:r w:rsidRPr="00EB04A8">
              <w:rPr>
                <w:sz w:val="18"/>
                <w:szCs w:val="18"/>
                <w:lang w:val="en-US"/>
              </w:rPr>
              <w:t>6200</w:t>
            </w:r>
            <w:r w:rsidRPr="00966AC5">
              <w:rPr>
                <w:sz w:val="18"/>
                <w:lang w:val="en-US"/>
              </w:rPr>
              <w:t>–</w:t>
            </w:r>
            <w:r w:rsidRPr="00EB04A8">
              <w:rPr>
                <w:sz w:val="18"/>
                <w:szCs w:val="18"/>
                <w:lang w:val="en-US"/>
              </w:rPr>
              <w:t>6980</w:t>
            </w:r>
          </w:p>
        </w:tc>
      </w:tr>
      <w:tr w:rsidR="00A15080" w:rsidRPr="00966AC5" w14:paraId="2A14E41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6FBC91"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A1F1E6"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4FC9DB9F"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FB3F27"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7AB26D38"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-3*f</w:t>
            </w:r>
            <w:r w:rsidRPr="00966AC5">
              <w:rPr>
                <w:vertAlign w:val="subscript"/>
                <w:lang w:val="en-US"/>
              </w:rPr>
              <w:t>x_low</w:t>
            </w:r>
            <w:r w:rsidRPr="00966AC5">
              <w:rPr>
                <w:lang w:val="en-US"/>
              </w:rPr>
              <w:t>|</w:t>
            </w:r>
          </w:p>
        </w:tc>
      </w:tr>
      <w:tr w:rsidR="00A15080" w:rsidRPr="00966AC5" w14:paraId="3AAEA87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E6193" w14:textId="77777777" w:rsidR="00A15080" w:rsidRPr="00966AC5" w:rsidRDefault="00A15080" w:rsidP="002D5D5E">
            <w:pPr>
              <w:keepNext/>
              <w:keepLines/>
              <w:spacing w:after="0"/>
              <w:rPr>
                <w:rFonts w:ascii="Arial" w:hAnsi="Arial" w:cs="Arial"/>
                <w:sz w:val="18"/>
                <w:lang w:val="en-US"/>
              </w:rPr>
            </w:pPr>
            <w:r w:rsidRPr="00966AC5">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7238D7" w14:textId="77777777" w:rsidR="00A15080" w:rsidRPr="00966AC5" w:rsidRDefault="00A15080" w:rsidP="002D5D5E">
            <w:pPr>
              <w:keepNext/>
              <w:keepLines/>
              <w:spacing w:after="0"/>
              <w:jc w:val="center"/>
              <w:rPr>
                <w:sz w:val="18"/>
                <w:lang w:eastAsia="ja-JP"/>
              </w:rPr>
            </w:pPr>
            <w:r>
              <w:rPr>
                <w:sz w:val="18"/>
                <w:szCs w:val="18"/>
                <w:lang w:val="en-US"/>
              </w:rPr>
              <w:t>4760</w:t>
            </w:r>
            <w:r w:rsidRPr="00966AC5">
              <w:rPr>
                <w:sz w:val="18"/>
                <w:lang w:val="en-US"/>
              </w:rPr>
              <w:t>–</w:t>
            </w:r>
            <w:r>
              <w:rPr>
                <w:sz w:val="18"/>
                <w:szCs w:val="18"/>
                <w:lang w:val="en-US"/>
              </w:rPr>
              <w:t>640</w:t>
            </w:r>
            <w:r w:rsidRPr="00EB04A8">
              <w:rPr>
                <w:sz w:val="18"/>
                <w:szCs w:val="18"/>
                <w:lang w:val="en-US"/>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FB7470" w14:textId="77777777" w:rsidR="00A15080" w:rsidRPr="00966AC5" w:rsidRDefault="00A15080" w:rsidP="002D5D5E">
            <w:pPr>
              <w:keepNext/>
              <w:keepLines/>
              <w:spacing w:after="0"/>
              <w:jc w:val="center"/>
              <w:rPr>
                <w:sz w:val="18"/>
                <w:lang w:eastAsia="ja-JP"/>
              </w:rPr>
            </w:pPr>
            <w:r>
              <w:rPr>
                <w:sz w:val="18"/>
                <w:szCs w:val="18"/>
              </w:rPr>
              <w:t>10</w:t>
            </w:r>
            <w:r w:rsidRPr="00966AC5">
              <w:rPr>
                <w:sz w:val="18"/>
                <w:szCs w:val="18"/>
              </w:rPr>
              <w:t>0</w:t>
            </w:r>
            <w:r w:rsidRPr="00966AC5">
              <w:rPr>
                <w:sz w:val="18"/>
                <w:lang w:val="en-US"/>
              </w:rPr>
              <w:t>–</w:t>
            </w:r>
            <w:r w:rsidRPr="00EB04A8">
              <w:rPr>
                <w:sz w:val="18"/>
                <w:szCs w:val="18"/>
                <w:lang w:val="en-US"/>
              </w:rPr>
              <w:t>1110</w:t>
            </w:r>
          </w:p>
        </w:tc>
      </w:tr>
      <w:tr w:rsidR="00A15080" w:rsidRPr="00966AC5" w14:paraId="431A876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824E93"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0D39B6"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516BF2ED"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535905"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598AF65F"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x_high</w:t>
            </w:r>
            <w:r w:rsidRPr="00966AC5">
              <w:rPr>
                <w:lang w:val="en-US"/>
              </w:rPr>
              <w:t>|</w:t>
            </w:r>
          </w:p>
        </w:tc>
      </w:tr>
      <w:tr w:rsidR="00A15080" w:rsidRPr="00966AC5" w14:paraId="499611C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C89184" w14:textId="77777777" w:rsidR="00A15080" w:rsidRPr="00966AC5" w:rsidRDefault="00A15080" w:rsidP="002D5D5E">
            <w:pPr>
              <w:pStyle w:val="TAL"/>
              <w:rPr>
                <w:lang w:val="en-US"/>
              </w:rPr>
            </w:pPr>
            <w:r w:rsidRPr="00966AC5">
              <w:rPr>
                <w:lang w:eastAsia="zh-CN"/>
              </w:rPr>
              <w:t>IMD</w:t>
            </w:r>
            <w:r w:rsidRPr="00966AC5">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8369C5" w14:textId="77777777" w:rsidR="00A15080" w:rsidRPr="00966AC5" w:rsidRDefault="00A15080" w:rsidP="002D5D5E">
            <w:pPr>
              <w:keepNext/>
              <w:keepLines/>
              <w:spacing w:after="0"/>
              <w:jc w:val="center"/>
              <w:rPr>
                <w:sz w:val="18"/>
                <w:lang w:eastAsia="ja-JP"/>
              </w:rPr>
            </w:pPr>
            <w:r w:rsidRPr="00EB04A8">
              <w:rPr>
                <w:sz w:val="18"/>
                <w:szCs w:val="18"/>
                <w:lang w:val="en-US"/>
              </w:rPr>
              <w:t>1</w:t>
            </w:r>
            <w:r>
              <w:rPr>
                <w:sz w:val="18"/>
                <w:szCs w:val="18"/>
                <w:lang w:val="en-US"/>
              </w:rPr>
              <w:t>570</w:t>
            </w:r>
            <w:r w:rsidRPr="00EB04A8">
              <w:rPr>
                <w:sz w:val="18"/>
                <w:szCs w:val="18"/>
                <w:lang w:val="en-US"/>
              </w:rPr>
              <w:t>0</w:t>
            </w:r>
            <w:r w:rsidRPr="00966AC5">
              <w:rPr>
                <w:sz w:val="18"/>
                <w:lang w:val="en-US"/>
              </w:rPr>
              <w:t>–</w:t>
            </w:r>
            <w:r w:rsidRPr="00EB04A8">
              <w:rPr>
                <w:sz w:val="18"/>
                <w:szCs w:val="18"/>
                <w:lang w:val="en-US"/>
              </w:rPr>
              <w:t>1</w:t>
            </w:r>
            <w:r>
              <w:rPr>
                <w:sz w:val="18"/>
                <w:szCs w:val="18"/>
                <w:lang w:val="en-US"/>
              </w:rPr>
              <w:t>777</w:t>
            </w:r>
            <w:r w:rsidRPr="00EB04A8">
              <w:rPr>
                <w:sz w:val="18"/>
                <w:szCs w:val="18"/>
                <w:lang w:val="en-US"/>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7D64F0" w14:textId="77777777" w:rsidR="00A15080" w:rsidRPr="00966AC5" w:rsidRDefault="00A15080" w:rsidP="002D5D5E">
            <w:pPr>
              <w:keepNext/>
              <w:keepLines/>
              <w:spacing w:after="0"/>
              <w:jc w:val="center"/>
              <w:rPr>
                <w:sz w:val="18"/>
                <w:lang w:eastAsia="ja-JP"/>
              </w:rPr>
            </w:pPr>
            <w:r w:rsidRPr="00EB04A8">
              <w:rPr>
                <w:sz w:val="18"/>
                <w:szCs w:val="18"/>
                <w:lang w:val="en-US"/>
              </w:rPr>
              <w:t>13300</w:t>
            </w:r>
            <w:r w:rsidRPr="00966AC5">
              <w:rPr>
                <w:sz w:val="18"/>
                <w:lang w:val="en-US"/>
              </w:rPr>
              <w:t>–</w:t>
            </w:r>
            <w:r w:rsidRPr="00EB04A8">
              <w:rPr>
                <w:sz w:val="18"/>
                <w:szCs w:val="18"/>
                <w:lang w:val="en-US"/>
              </w:rPr>
              <w:t>14080</w:t>
            </w:r>
          </w:p>
        </w:tc>
      </w:tr>
      <w:tr w:rsidR="00A15080" w:rsidRPr="00966AC5" w14:paraId="1A606E3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349074"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967C79"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1C31E8A1"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B62495"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03A63589"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+ 3*f</w:t>
            </w:r>
            <w:r w:rsidRPr="00966AC5">
              <w:rPr>
                <w:vertAlign w:val="subscript"/>
                <w:lang w:val="en-US"/>
              </w:rPr>
              <w:t>x_high</w:t>
            </w:r>
            <w:r w:rsidRPr="00966AC5">
              <w:rPr>
                <w:lang w:val="en-US"/>
              </w:rPr>
              <w:t>|</w:t>
            </w:r>
          </w:p>
        </w:tc>
      </w:tr>
      <w:tr w:rsidR="00A15080" w14:paraId="32F9D0A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71C6BF" w14:textId="77777777" w:rsidR="00A15080" w:rsidRPr="00966AC5" w:rsidRDefault="00A15080" w:rsidP="002D5D5E">
            <w:pPr>
              <w:pStyle w:val="TAL"/>
              <w:rPr>
                <w:lang w:val="en-US"/>
              </w:rPr>
            </w:pPr>
            <w:r w:rsidRPr="00966AC5">
              <w:rPr>
                <w:lang w:val="en-US"/>
              </w:rPr>
              <w:t xml:space="preserve">IMD </w:t>
            </w:r>
            <w:r w:rsidRPr="00966AC5">
              <w:rPr>
                <w:lang w:eastAsia="zh-CN"/>
              </w:rPr>
              <w:t>frequency</w:t>
            </w:r>
            <w:r w:rsidRPr="00966AC5">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E243C9" w14:textId="77777777" w:rsidR="00A15080" w:rsidRPr="00966AC5" w:rsidRDefault="00A15080" w:rsidP="002D5D5E">
            <w:pPr>
              <w:keepNext/>
              <w:keepLines/>
              <w:spacing w:after="0"/>
              <w:jc w:val="center"/>
              <w:rPr>
                <w:sz w:val="18"/>
                <w:lang w:eastAsia="ja-JP"/>
              </w:rPr>
            </w:pPr>
            <w:r w:rsidRPr="00966AC5">
              <w:rPr>
                <w:sz w:val="18"/>
                <w:szCs w:val="18"/>
              </w:rPr>
              <w:t>1</w:t>
            </w:r>
            <w:r>
              <w:rPr>
                <w:sz w:val="18"/>
                <w:szCs w:val="18"/>
              </w:rPr>
              <w:t>4900</w:t>
            </w:r>
            <w:r w:rsidRPr="00966AC5">
              <w:rPr>
                <w:sz w:val="18"/>
                <w:lang w:val="en-US"/>
              </w:rPr>
              <w:t>–</w:t>
            </w:r>
            <w:r w:rsidRPr="00966AC5">
              <w:rPr>
                <w:sz w:val="18"/>
                <w:szCs w:val="18"/>
              </w:rPr>
              <w:t>1</w:t>
            </w:r>
            <w:r>
              <w:rPr>
                <w:sz w:val="18"/>
                <w:szCs w:val="18"/>
              </w:rPr>
              <w:t>654</w:t>
            </w:r>
            <w:r w:rsidRPr="00966AC5">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4F4AEA" w14:textId="77777777" w:rsidR="00A15080" w:rsidRDefault="00A15080" w:rsidP="002D5D5E">
            <w:pPr>
              <w:keepNext/>
              <w:keepLines/>
              <w:spacing w:after="0"/>
              <w:jc w:val="center"/>
              <w:rPr>
                <w:sz w:val="18"/>
                <w:lang w:eastAsia="ja-JP"/>
              </w:rPr>
            </w:pPr>
            <w:r w:rsidRPr="00EB04A8">
              <w:rPr>
                <w:sz w:val="18"/>
                <w:szCs w:val="18"/>
                <w:lang w:val="en-US"/>
              </w:rPr>
              <w:t>14100</w:t>
            </w:r>
            <w:r w:rsidRPr="00966AC5">
              <w:rPr>
                <w:sz w:val="18"/>
                <w:lang w:val="en-US"/>
              </w:rPr>
              <w:t>–</w:t>
            </w:r>
            <w:r w:rsidRPr="00EB04A8">
              <w:rPr>
                <w:sz w:val="18"/>
                <w:szCs w:val="18"/>
                <w:lang w:val="en-US"/>
              </w:rPr>
              <w:t>15310</w:t>
            </w:r>
          </w:p>
        </w:tc>
      </w:tr>
      <w:tr w:rsidR="00A15080" w14:paraId="1BFD7BBC"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C59BF9" w14:textId="77777777" w:rsidR="00A15080" w:rsidRDefault="00A15080"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66809613" w14:textId="77777777" w:rsidR="00A15080" w:rsidRPr="00966AC5" w:rsidRDefault="00A15080" w:rsidP="00A15080">
      <w:pPr>
        <w:rPr>
          <w:rFonts w:ascii="Arial" w:eastAsia="DengXian" w:hAnsi="Arial" w:cs="Arial"/>
          <w:b/>
          <w:lang w:eastAsia="zh-CN"/>
        </w:rPr>
      </w:pPr>
    </w:p>
    <w:p w14:paraId="6E0A56FD" w14:textId="77777777" w:rsidR="00A15080" w:rsidRPr="00966AC5" w:rsidRDefault="00A15080" w:rsidP="00A15080">
      <w:pPr>
        <w:rPr>
          <w:rFonts w:eastAsia="MS Mincho"/>
        </w:rPr>
      </w:pPr>
      <w:r w:rsidRPr="00966AC5">
        <w:rPr>
          <w:rFonts w:eastAsia="MS Mincho"/>
        </w:rPr>
        <w:t xml:space="preserve">Based on the above table, </w:t>
      </w:r>
      <w:r>
        <w:t xml:space="preserve">no IMD produced by UL </w:t>
      </w:r>
      <w:r w:rsidRPr="005A43BB">
        <w:rPr>
          <w:rFonts w:eastAsia="MS Mincho"/>
        </w:rPr>
        <w:t>CA_n</w:t>
      </w:r>
      <w:r>
        <w:rPr>
          <w:rFonts w:eastAsia="MS Mincho"/>
        </w:rPr>
        <w:t>1</w:t>
      </w:r>
      <w:r w:rsidRPr="005A43BB">
        <w:rPr>
          <w:rFonts w:eastAsia="MS Mincho"/>
        </w:rPr>
        <w:t>A-n</w:t>
      </w:r>
      <w:r>
        <w:rPr>
          <w:rFonts w:eastAsia="MS Mincho"/>
        </w:rPr>
        <w:t>3</w:t>
      </w:r>
      <w:r w:rsidRPr="005A43BB">
        <w:rPr>
          <w:rFonts w:eastAsia="MS Mincho"/>
        </w:rPr>
        <w:t>A</w:t>
      </w:r>
      <w:r>
        <w:t xml:space="preserve"> will fall into the n7 Rx band.</w:t>
      </w:r>
    </w:p>
    <w:p w14:paraId="1DB828A4" w14:textId="77777777" w:rsidR="00A15080" w:rsidRPr="00570555" w:rsidRDefault="00A15080" w:rsidP="00A15080">
      <w:pPr>
        <w:rPr>
          <w:rFonts w:eastAsia="MS Mincho"/>
        </w:rPr>
      </w:pPr>
    </w:p>
    <w:p w14:paraId="3CFBD174" w14:textId="1CDA87E9" w:rsidR="00A15080" w:rsidRPr="006C68CC" w:rsidRDefault="00A15080" w:rsidP="006C68CC">
      <w:pPr>
        <w:pStyle w:val="TH"/>
        <w:rPr>
          <w:rFonts w:cs="Arial"/>
          <w:b w:val="0"/>
        </w:rPr>
      </w:pPr>
      <w:r w:rsidRPr="006C68CC">
        <w:rPr>
          <w:rFonts w:cs="Arial"/>
        </w:rPr>
        <w:t>Table 5.</w:t>
      </w:r>
      <w:r>
        <w:rPr>
          <w:rFonts w:cs="Arial"/>
        </w:rPr>
        <w:t>9</w:t>
      </w:r>
      <w:r w:rsidRPr="006C68CC">
        <w:rPr>
          <w:rFonts w:cs="Arial"/>
        </w:rPr>
        <w:t>.2.1.1-2: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15080" w14:paraId="5586856D"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9F199F" w14:textId="77777777" w:rsidR="00A15080" w:rsidRDefault="00A15080"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A6B15E" w14:textId="77777777" w:rsidR="00A15080" w:rsidRDefault="00A15080"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EF3D5C" w14:textId="77777777" w:rsidR="00A15080" w:rsidRDefault="00A15080"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11E6EF" w14:textId="77777777" w:rsidR="00A15080" w:rsidRDefault="00A15080"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54A0D" w14:textId="77777777" w:rsidR="00A15080" w:rsidRDefault="00A15080" w:rsidP="002D5D5E">
            <w:pPr>
              <w:pStyle w:val="TAH"/>
            </w:pPr>
            <w:r>
              <w:t>f</w:t>
            </w:r>
            <w:r>
              <w:rPr>
                <w:vertAlign w:val="subscript"/>
              </w:rPr>
              <w:t>y_high</w:t>
            </w:r>
          </w:p>
        </w:tc>
      </w:tr>
      <w:tr w:rsidR="00A15080" w14:paraId="5F65696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982FC" w14:textId="77777777" w:rsidR="00A15080" w:rsidRDefault="00A15080"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E2D5F5" w14:textId="77777777" w:rsidR="00A15080" w:rsidRDefault="00A15080"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372518" w14:textId="77777777" w:rsidR="00A15080" w:rsidRDefault="00A15080"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6E4C3" w14:textId="77777777" w:rsidR="00A15080" w:rsidRDefault="00A15080"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D2B48D" w14:textId="77777777" w:rsidR="00A15080" w:rsidRDefault="00A15080"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A15080" w14:paraId="480A73A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8968A3" w14:textId="77777777" w:rsidR="00A15080" w:rsidRDefault="00A1508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801559" w14:textId="77777777" w:rsidR="00A15080" w:rsidRPr="005849DF" w:rsidRDefault="00A15080" w:rsidP="002D5D5E">
            <w:pPr>
              <w:keepNext/>
              <w:keepLines/>
              <w:spacing w:after="0"/>
              <w:jc w:val="center"/>
              <w:rPr>
                <w:sz w:val="18"/>
                <w:lang w:val="en-US"/>
              </w:rPr>
            </w:pPr>
            <w:r w:rsidRPr="00CB528B">
              <w:rPr>
                <w:sz w:val="18"/>
                <w:lang w:val="en-US"/>
              </w:rPr>
              <w:t>520</w:t>
            </w:r>
            <w:r w:rsidRPr="005849DF">
              <w:rPr>
                <w:sz w:val="18"/>
                <w:lang w:val="en-US"/>
              </w:rPr>
              <w:t>–</w:t>
            </w:r>
            <w:r w:rsidRPr="00CB528B">
              <w:rPr>
                <w:sz w:val="18"/>
                <w:lang w:val="en-US"/>
              </w:rPr>
              <w:t>650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FD2E5" w14:textId="77777777" w:rsidR="00A15080" w:rsidRDefault="00A15080" w:rsidP="002D5D5E">
            <w:pPr>
              <w:keepNext/>
              <w:keepLines/>
              <w:spacing w:after="0"/>
              <w:jc w:val="center"/>
              <w:rPr>
                <w:sz w:val="18"/>
                <w:lang w:val="en-US"/>
              </w:rPr>
            </w:pPr>
            <w:r w:rsidRPr="00CB528B">
              <w:rPr>
                <w:sz w:val="18"/>
                <w:szCs w:val="18"/>
              </w:rPr>
              <w:t>4420</w:t>
            </w:r>
            <w:r>
              <w:rPr>
                <w:sz w:val="18"/>
                <w:lang w:val="en-US"/>
              </w:rPr>
              <w:t>–</w:t>
            </w:r>
            <w:r w:rsidRPr="00CB528B">
              <w:rPr>
                <w:sz w:val="18"/>
                <w:szCs w:val="18"/>
              </w:rPr>
              <w:t>4550</w:t>
            </w:r>
          </w:p>
        </w:tc>
      </w:tr>
      <w:tr w:rsidR="00A15080" w14:paraId="39A1733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04C7E8" w14:textId="77777777" w:rsidR="00A15080" w:rsidRDefault="00A15080"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75E61F" w14:textId="77777777" w:rsidR="00A15080" w:rsidRDefault="00A15080"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0A211C" w14:textId="77777777" w:rsidR="00A15080" w:rsidRDefault="00A15080"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3A4ED97" w14:textId="77777777" w:rsidR="00A15080" w:rsidRDefault="00A15080"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93B7918" w14:textId="77777777" w:rsidR="00A15080" w:rsidRDefault="00A15080"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A15080" w14:paraId="4927B80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CF1673" w14:textId="77777777" w:rsidR="00A15080" w:rsidRDefault="00A1508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9CF619" w14:textId="77777777" w:rsidR="00A15080" w:rsidRPr="005849DF" w:rsidRDefault="00A15080" w:rsidP="002D5D5E">
            <w:pPr>
              <w:keepNext/>
              <w:keepLines/>
              <w:spacing w:after="0"/>
              <w:jc w:val="center"/>
              <w:rPr>
                <w:sz w:val="18"/>
                <w:lang w:val="en-US"/>
              </w:rPr>
            </w:pPr>
            <w:r w:rsidRPr="00CB528B">
              <w:rPr>
                <w:sz w:val="18"/>
                <w:lang w:val="en-US"/>
              </w:rPr>
              <w:t>1270</w:t>
            </w:r>
            <w:r>
              <w:rPr>
                <w:sz w:val="18"/>
                <w:lang w:val="en-US"/>
              </w:rPr>
              <w:t>–</w:t>
            </w:r>
            <w:r w:rsidRPr="00CB528B">
              <w:rPr>
                <w:sz w:val="18"/>
                <w:szCs w:val="18"/>
              </w:rPr>
              <w:t>1460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9D907" w14:textId="77777777" w:rsidR="00A15080" w:rsidRPr="005849DF" w:rsidRDefault="00A15080" w:rsidP="002D5D5E">
            <w:pPr>
              <w:keepNext/>
              <w:keepLines/>
              <w:spacing w:after="0"/>
              <w:jc w:val="center"/>
              <w:rPr>
                <w:sz w:val="18"/>
                <w:lang w:val="en-US"/>
              </w:rPr>
            </w:pPr>
            <w:r w:rsidRPr="00CB528B">
              <w:rPr>
                <w:sz w:val="18"/>
                <w:szCs w:val="18"/>
              </w:rPr>
              <w:t>3020</w:t>
            </w:r>
            <w:r>
              <w:rPr>
                <w:sz w:val="18"/>
                <w:lang w:val="en-US"/>
              </w:rPr>
              <w:t>–</w:t>
            </w:r>
            <w:r w:rsidRPr="00CB528B">
              <w:rPr>
                <w:sz w:val="18"/>
                <w:szCs w:val="18"/>
              </w:rPr>
              <w:t>3220</w:t>
            </w:r>
          </w:p>
        </w:tc>
      </w:tr>
      <w:tr w:rsidR="00A15080" w14:paraId="56522B7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CADC97" w14:textId="77777777" w:rsidR="00A15080" w:rsidRDefault="00A15080"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7D3CF5" w14:textId="77777777" w:rsidR="00A15080" w:rsidRDefault="00A15080"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98745F" w14:textId="77777777" w:rsidR="00A15080" w:rsidRDefault="00A15080"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B53389" w14:textId="77777777" w:rsidR="00A15080" w:rsidRDefault="00A15080"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886CC23" w14:textId="77777777" w:rsidR="00A15080" w:rsidRDefault="00A15080"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A15080" w14:paraId="33508CF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B2CE8" w14:textId="77777777" w:rsidR="00A15080" w:rsidRDefault="00A1508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D69999" w14:textId="77777777" w:rsidR="00A15080" w:rsidRDefault="00A15080" w:rsidP="002D5D5E">
            <w:pPr>
              <w:keepNext/>
              <w:keepLines/>
              <w:spacing w:after="0"/>
              <w:jc w:val="center"/>
              <w:rPr>
                <w:sz w:val="18"/>
                <w:lang w:val="en-US"/>
              </w:rPr>
            </w:pPr>
            <w:r w:rsidRPr="00CB528B">
              <w:rPr>
                <w:sz w:val="18"/>
                <w:szCs w:val="18"/>
              </w:rPr>
              <w:t>6340</w:t>
            </w:r>
            <w:r>
              <w:rPr>
                <w:sz w:val="18"/>
                <w:lang w:val="en-US"/>
              </w:rPr>
              <w:t>–</w:t>
            </w:r>
            <w:r w:rsidRPr="00CB528B">
              <w:rPr>
                <w:sz w:val="18"/>
                <w:szCs w:val="18"/>
              </w:rPr>
              <w:t>6530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CF49D7" w14:textId="77777777" w:rsidR="00A15080" w:rsidRDefault="00A15080" w:rsidP="002D5D5E">
            <w:pPr>
              <w:keepNext/>
              <w:keepLines/>
              <w:spacing w:after="0"/>
              <w:jc w:val="center"/>
              <w:rPr>
                <w:sz w:val="18"/>
                <w:lang w:val="en-US"/>
              </w:rPr>
            </w:pPr>
            <w:r w:rsidRPr="00CB528B">
              <w:rPr>
                <w:sz w:val="18"/>
                <w:szCs w:val="18"/>
              </w:rPr>
              <w:t>6920</w:t>
            </w:r>
            <w:r>
              <w:rPr>
                <w:sz w:val="18"/>
                <w:lang w:val="en-US"/>
              </w:rPr>
              <w:t>–</w:t>
            </w:r>
            <w:r w:rsidRPr="00CB528B">
              <w:rPr>
                <w:sz w:val="18"/>
                <w:szCs w:val="18"/>
              </w:rPr>
              <w:t>7120</w:t>
            </w:r>
          </w:p>
        </w:tc>
      </w:tr>
      <w:tr w:rsidR="00A15080" w14:paraId="7B4891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3D44CA" w14:textId="77777777" w:rsidR="00A15080" w:rsidRDefault="00A15080"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84B76D" w14:textId="77777777" w:rsidR="00A15080" w:rsidRDefault="00A15080"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77D935C" w14:textId="77777777" w:rsidR="00A15080" w:rsidRDefault="00A15080"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8B0432" w14:textId="77777777" w:rsidR="00A15080" w:rsidRDefault="00A15080"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B2CA87C" w14:textId="77777777" w:rsidR="00A15080" w:rsidRDefault="00A15080"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A15080" w14:paraId="1642162C"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FC667D" w14:textId="77777777" w:rsidR="00A15080" w:rsidRDefault="00A15080"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F47F95" w14:textId="77777777" w:rsidR="00A15080" w:rsidRDefault="00A15080" w:rsidP="002D5D5E">
            <w:pPr>
              <w:keepNext/>
              <w:keepLines/>
              <w:spacing w:after="0"/>
              <w:jc w:val="center"/>
              <w:rPr>
                <w:sz w:val="18"/>
                <w:lang w:eastAsia="ja-JP"/>
              </w:rPr>
            </w:pPr>
            <w:r w:rsidRPr="00CB528B">
              <w:rPr>
                <w:sz w:val="18"/>
                <w:szCs w:val="18"/>
              </w:rPr>
              <w:t>3190</w:t>
            </w:r>
            <w:r>
              <w:rPr>
                <w:sz w:val="18"/>
                <w:lang w:val="en-US"/>
              </w:rPr>
              <w:t>–</w:t>
            </w:r>
            <w:r w:rsidRPr="00CB528B">
              <w:rPr>
                <w:sz w:val="18"/>
                <w:szCs w:val="18"/>
              </w:rPr>
              <w:t>3440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CF5D7C" w14:textId="77777777" w:rsidR="00A15080" w:rsidRDefault="00A15080" w:rsidP="002D5D5E">
            <w:pPr>
              <w:keepNext/>
              <w:keepLines/>
              <w:spacing w:after="0"/>
              <w:jc w:val="center"/>
              <w:rPr>
                <w:sz w:val="18"/>
                <w:lang w:eastAsia="ja-JP"/>
              </w:rPr>
            </w:pPr>
            <w:r w:rsidRPr="00CB528B">
              <w:rPr>
                <w:sz w:val="18"/>
                <w:szCs w:val="18"/>
              </w:rPr>
              <w:t>5520</w:t>
            </w:r>
            <w:r>
              <w:rPr>
                <w:sz w:val="18"/>
                <w:lang w:val="en-US"/>
              </w:rPr>
              <w:t>–</w:t>
            </w:r>
            <w:r w:rsidRPr="00CB528B">
              <w:rPr>
                <w:sz w:val="18"/>
                <w:szCs w:val="18"/>
              </w:rPr>
              <w:t>5790</w:t>
            </w:r>
          </w:p>
        </w:tc>
      </w:tr>
      <w:tr w:rsidR="00231FDB" w14:paraId="6CF792E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594B56"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ABE24D"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915AFCA"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764B16D" w14:textId="77777777" w:rsidR="00231FDB" w:rsidRDefault="00231FDB" w:rsidP="002D5D5E">
            <w:pPr>
              <w:pStyle w:val="TAL"/>
              <w:jc w:val="center"/>
              <w:rPr>
                <w:lang w:val="en-US"/>
              </w:rPr>
            </w:pPr>
          </w:p>
        </w:tc>
      </w:tr>
      <w:tr w:rsidR="00231FDB" w14:paraId="045D981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CC0D6C"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2BD029" w14:textId="77777777" w:rsidR="00231FDB" w:rsidRPr="00A6311B" w:rsidRDefault="00231FDB" w:rsidP="002D5D5E">
            <w:pPr>
              <w:keepNext/>
              <w:keepLines/>
              <w:spacing w:after="0"/>
              <w:jc w:val="center"/>
              <w:rPr>
                <w:color w:val="FF0000"/>
                <w:sz w:val="18"/>
                <w:lang w:eastAsia="ja-JP"/>
              </w:rPr>
            </w:pPr>
            <w:r>
              <w:rPr>
                <w:sz w:val="18"/>
                <w:szCs w:val="18"/>
              </w:rPr>
              <w:t>1</w:t>
            </w:r>
            <w:r w:rsidRPr="00CB528B">
              <w:rPr>
                <w:sz w:val="18"/>
                <w:szCs w:val="18"/>
              </w:rPr>
              <w:t>040</w:t>
            </w:r>
            <w:r w:rsidRPr="005849DF">
              <w:rPr>
                <w:sz w:val="18"/>
                <w:lang w:val="en-US"/>
              </w:rPr>
              <w:t>–</w:t>
            </w:r>
            <w:r w:rsidRPr="00CB528B">
              <w:rPr>
                <w:sz w:val="18"/>
                <w:szCs w:val="18"/>
              </w:rPr>
              <w:t>1300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EDD8C56" w14:textId="77777777" w:rsidR="00231FDB" w:rsidRDefault="00231FDB" w:rsidP="002D5D5E">
            <w:pPr>
              <w:keepNext/>
              <w:keepLines/>
              <w:spacing w:after="0"/>
              <w:jc w:val="center"/>
              <w:rPr>
                <w:sz w:val="18"/>
                <w:lang w:eastAsia="ja-JP"/>
              </w:rPr>
            </w:pPr>
          </w:p>
        </w:tc>
      </w:tr>
      <w:tr w:rsidR="00A15080" w14:paraId="2933494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A12DFC" w14:textId="77777777" w:rsidR="00A15080" w:rsidRDefault="00A15080"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36DDEC8" w14:textId="77777777" w:rsidR="00A15080" w:rsidRDefault="00A15080"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9088E61" w14:textId="77777777" w:rsidR="00A15080" w:rsidRDefault="00A15080"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4ACC0C" w14:textId="77777777" w:rsidR="00A15080" w:rsidRDefault="00A15080"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882B3A9" w14:textId="77777777" w:rsidR="00A15080" w:rsidRDefault="00A15080"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A15080" w14:paraId="69327E5E"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8F6F21" w14:textId="77777777" w:rsidR="00A15080" w:rsidRDefault="00A1508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71743" w14:textId="77777777" w:rsidR="00A15080" w:rsidRDefault="00A15080" w:rsidP="002D5D5E">
            <w:pPr>
              <w:keepNext/>
              <w:keepLines/>
              <w:spacing w:after="0"/>
              <w:jc w:val="center"/>
              <w:rPr>
                <w:sz w:val="18"/>
                <w:lang w:eastAsia="ja-JP"/>
              </w:rPr>
            </w:pPr>
            <w:r w:rsidRPr="00CB528B">
              <w:rPr>
                <w:sz w:val="18"/>
                <w:szCs w:val="18"/>
              </w:rPr>
              <w:t>8260</w:t>
            </w:r>
            <w:r>
              <w:rPr>
                <w:sz w:val="18"/>
                <w:lang w:val="en-US"/>
              </w:rPr>
              <w:t>–</w:t>
            </w:r>
            <w:r w:rsidRPr="00CB528B">
              <w:rPr>
                <w:sz w:val="18"/>
                <w:szCs w:val="18"/>
              </w:rPr>
              <w:t>8510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3429C0" w14:textId="77777777" w:rsidR="00A15080" w:rsidRDefault="00A15080" w:rsidP="002D5D5E">
            <w:pPr>
              <w:keepNext/>
              <w:keepLines/>
              <w:spacing w:after="0"/>
              <w:jc w:val="center"/>
              <w:rPr>
                <w:sz w:val="18"/>
                <w:lang w:eastAsia="ja-JP"/>
              </w:rPr>
            </w:pPr>
            <w:r w:rsidRPr="00CB528B">
              <w:rPr>
                <w:sz w:val="18"/>
                <w:szCs w:val="18"/>
              </w:rPr>
              <w:t>9420</w:t>
            </w:r>
            <w:r>
              <w:rPr>
                <w:sz w:val="18"/>
                <w:lang w:val="en-US"/>
              </w:rPr>
              <w:t>–</w:t>
            </w:r>
            <w:r w:rsidRPr="00CB528B">
              <w:rPr>
                <w:sz w:val="18"/>
                <w:szCs w:val="18"/>
              </w:rPr>
              <w:t>9690</w:t>
            </w:r>
          </w:p>
        </w:tc>
      </w:tr>
      <w:tr w:rsidR="00231FDB" w14:paraId="4C355E2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26D143"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36CD82"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676C9B9"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6F9E790" w14:textId="77777777" w:rsidR="00231FDB" w:rsidRDefault="00231FDB" w:rsidP="002D5D5E">
            <w:pPr>
              <w:pStyle w:val="TAL"/>
              <w:jc w:val="center"/>
              <w:rPr>
                <w:lang w:val="en-US"/>
              </w:rPr>
            </w:pPr>
          </w:p>
        </w:tc>
      </w:tr>
      <w:tr w:rsidR="00231FDB" w14:paraId="6B39264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6A962D"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00E2C" w14:textId="77777777" w:rsidR="00231FDB" w:rsidRDefault="00231FDB" w:rsidP="002D5D5E">
            <w:pPr>
              <w:keepNext/>
              <w:keepLines/>
              <w:spacing w:after="0"/>
              <w:jc w:val="center"/>
              <w:rPr>
                <w:sz w:val="18"/>
                <w:lang w:eastAsia="ja-JP"/>
              </w:rPr>
            </w:pPr>
            <w:r w:rsidRPr="00CB528B">
              <w:rPr>
                <w:sz w:val="18"/>
                <w:szCs w:val="18"/>
              </w:rPr>
              <w:t>8840</w:t>
            </w:r>
            <w:r>
              <w:rPr>
                <w:sz w:val="18"/>
                <w:lang w:val="en-US"/>
              </w:rPr>
              <w:t>–</w:t>
            </w:r>
            <w:r w:rsidRPr="00CB528B">
              <w:rPr>
                <w:sz w:val="18"/>
                <w:szCs w:val="18"/>
              </w:rPr>
              <w:t>9100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CFC6EF3" w14:textId="77777777" w:rsidR="00231FDB" w:rsidRDefault="00231FDB" w:rsidP="002D5D5E">
            <w:pPr>
              <w:keepNext/>
              <w:keepLines/>
              <w:spacing w:after="0"/>
              <w:jc w:val="center"/>
              <w:rPr>
                <w:sz w:val="18"/>
                <w:lang w:eastAsia="ja-JP"/>
              </w:rPr>
            </w:pPr>
          </w:p>
        </w:tc>
      </w:tr>
      <w:tr w:rsidR="00A15080" w14:paraId="5B5E039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7DA4D8" w14:textId="77777777" w:rsidR="00A15080" w:rsidRDefault="00A15080"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29B77B" w14:textId="77777777" w:rsidR="00A15080" w:rsidRDefault="00A15080"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870A854" w14:textId="77777777" w:rsidR="00A15080" w:rsidRDefault="00A15080"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F64C4B" w14:textId="77777777" w:rsidR="00A15080" w:rsidRDefault="00A15080"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7D9D8C6" w14:textId="77777777" w:rsidR="00A15080" w:rsidRDefault="00A15080"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A15080" w14:paraId="214C5E5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BD7627" w14:textId="77777777" w:rsidR="00A15080" w:rsidRDefault="00A15080"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6A8106" w14:textId="77777777" w:rsidR="00A15080" w:rsidRDefault="00A15080" w:rsidP="002D5D5E">
            <w:pPr>
              <w:keepNext/>
              <w:keepLines/>
              <w:spacing w:after="0"/>
              <w:jc w:val="center"/>
              <w:rPr>
                <w:sz w:val="18"/>
                <w:lang w:eastAsia="ja-JP"/>
              </w:rPr>
            </w:pPr>
            <w:r w:rsidRPr="00CB528B">
              <w:rPr>
                <w:sz w:val="18"/>
                <w:szCs w:val="18"/>
              </w:rPr>
              <w:t>8020</w:t>
            </w:r>
            <w:r>
              <w:rPr>
                <w:sz w:val="18"/>
                <w:lang w:val="en-US"/>
              </w:rPr>
              <w:t>–</w:t>
            </w:r>
            <w:r w:rsidRPr="00CB528B">
              <w:rPr>
                <w:sz w:val="18"/>
                <w:szCs w:val="18"/>
              </w:rPr>
              <w:t>8360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E48843" w14:textId="77777777" w:rsidR="00A15080" w:rsidRDefault="00A15080" w:rsidP="002D5D5E">
            <w:pPr>
              <w:keepNext/>
              <w:keepLines/>
              <w:spacing w:after="0"/>
              <w:jc w:val="center"/>
              <w:rPr>
                <w:sz w:val="18"/>
                <w:lang w:eastAsia="ja-JP"/>
              </w:rPr>
            </w:pPr>
            <w:r w:rsidRPr="00CB528B">
              <w:rPr>
                <w:sz w:val="18"/>
                <w:szCs w:val="18"/>
              </w:rPr>
              <w:t>5110</w:t>
            </w:r>
            <w:r>
              <w:rPr>
                <w:sz w:val="18"/>
                <w:lang w:val="en-US"/>
              </w:rPr>
              <w:t>–</w:t>
            </w:r>
            <w:r w:rsidRPr="00CB528B">
              <w:rPr>
                <w:sz w:val="18"/>
                <w:szCs w:val="18"/>
              </w:rPr>
              <w:t>5420</w:t>
            </w:r>
          </w:p>
        </w:tc>
      </w:tr>
      <w:tr w:rsidR="00A15080" w14:paraId="4815C10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CAF32A" w14:textId="77777777" w:rsidR="00A15080" w:rsidRDefault="00A15080"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DF4C67" w14:textId="77777777" w:rsidR="00A15080" w:rsidRDefault="00A15080"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682E376" w14:textId="77777777" w:rsidR="00A15080" w:rsidRDefault="00A15080"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5CE9C1" w14:textId="77777777" w:rsidR="00A15080" w:rsidRDefault="00A15080"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5805A52" w14:textId="77777777" w:rsidR="00A15080" w:rsidRDefault="00A15080"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A15080" w14:paraId="40F423A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AD6BB" w14:textId="77777777" w:rsidR="00A15080" w:rsidRDefault="00A15080"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C655B" w14:textId="77777777" w:rsidR="00A15080" w:rsidRDefault="00A15080" w:rsidP="002D5D5E">
            <w:pPr>
              <w:keepNext/>
              <w:keepLines/>
              <w:spacing w:after="0"/>
              <w:jc w:val="center"/>
              <w:rPr>
                <w:sz w:val="18"/>
                <w:lang w:eastAsia="ja-JP"/>
              </w:rPr>
            </w:pPr>
            <w:r w:rsidRPr="00CB528B">
              <w:rPr>
                <w:sz w:val="18"/>
                <w:szCs w:val="18"/>
              </w:rPr>
              <w:t>3540</w:t>
            </w:r>
            <w:r>
              <w:rPr>
                <w:sz w:val="18"/>
                <w:lang w:val="en-US"/>
              </w:rPr>
              <w:t>–</w:t>
            </w:r>
            <w:r w:rsidRPr="00CB528B">
              <w:rPr>
                <w:sz w:val="18"/>
                <w:szCs w:val="18"/>
              </w:rPr>
              <w:t>3870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3907FB" w14:textId="77777777" w:rsidR="00A15080" w:rsidRDefault="00A15080" w:rsidP="002D5D5E">
            <w:pPr>
              <w:keepNext/>
              <w:keepLines/>
              <w:spacing w:after="0"/>
              <w:jc w:val="center"/>
              <w:rPr>
                <w:sz w:val="18"/>
                <w:lang w:eastAsia="ja-JP"/>
              </w:rPr>
            </w:pPr>
            <w:r w:rsidRPr="00CB528B">
              <w:rPr>
                <w:sz w:val="18"/>
                <w:szCs w:val="18"/>
              </w:rPr>
              <w:t>620</w:t>
            </w:r>
            <w:r>
              <w:rPr>
                <w:sz w:val="18"/>
                <w:lang w:val="en-US"/>
              </w:rPr>
              <w:t>–</w:t>
            </w:r>
            <w:r w:rsidRPr="00CB528B">
              <w:rPr>
                <w:sz w:val="18"/>
                <w:szCs w:val="18"/>
              </w:rPr>
              <w:t>940</w:t>
            </w:r>
          </w:p>
        </w:tc>
      </w:tr>
      <w:tr w:rsidR="00A15080" w14:paraId="006D80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917C8" w14:textId="77777777" w:rsidR="00A15080" w:rsidRDefault="00A15080"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E24A7F" w14:textId="77777777" w:rsidR="00A15080" w:rsidRDefault="00A15080"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850A0E8" w14:textId="77777777" w:rsidR="00A15080" w:rsidRDefault="00A15080"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39DC04" w14:textId="77777777" w:rsidR="00A15080" w:rsidRDefault="00A15080"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EBA697B" w14:textId="77777777" w:rsidR="00A15080" w:rsidRDefault="00A15080"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A15080" w14:paraId="0C807B4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E0FF0B" w14:textId="77777777" w:rsidR="00A15080" w:rsidRDefault="00A15080"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A50B62" w14:textId="77777777" w:rsidR="00A15080" w:rsidRDefault="00A15080" w:rsidP="002D5D5E">
            <w:pPr>
              <w:keepNext/>
              <w:keepLines/>
              <w:spacing w:after="0"/>
              <w:jc w:val="center"/>
              <w:rPr>
                <w:sz w:val="18"/>
                <w:lang w:eastAsia="ja-JP"/>
              </w:rPr>
            </w:pPr>
            <w:r w:rsidRPr="00CB528B">
              <w:rPr>
                <w:sz w:val="18"/>
                <w:szCs w:val="18"/>
              </w:rPr>
              <w:t>11920</w:t>
            </w:r>
            <w:r>
              <w:rPr>
                <w:sz w:val="18"/>
                <w:lang w:val="en-US"/>
              </w:rPr>
              <w:t>–</w:t>
            </w:r>
            <w:r w:rsidRPr="00CB528B">
              <w:rPr>
                <w:sz w:val="18"/>
                <w:szCs w:val="18"/>
              </w:rPr>
              <w:t>12260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B29163" w14:textId="77777777" w:rsidR="00A15080" w:rsidRDefault="00A15080" w:rsidP="002D5D5E">
            <w:pPr>
              <w:keepNext/>
              <w:keepLines/>
              <w:spacing w:after="0"/>
              <w:jc w:val="center"/>
              <w:rPr>
                <w:sz w:val="18"/>
                <w:lang w:eastAsia="ja-JP"/>
              </w:rPr>
            </w:pPr>
            <w:r w:rsidRPr="00CB528B">
              <w:rPr>
                <w:sz w:val="18"/>
                <w:szCs w:val="18"/>
              </w:rPr>
              <w:t>10490</w:t>
            </w:r>
            <w:r>
              <w:rPr>
                <w:sz w:val="18"/>
                <w:lang w:val="en-US"/>
              </w:rPr>
              <w:t>–</w:t>
            </w:r>
            <w:r w:rsidRPr="00CB528B">
              <w:rPr>
                <w:sz w:val="18"/>
                <w:szCs w:val="18"/>
              </w:rPr>
              <w:t>10180</w:t>
            </w:r>
          </w:p>
        </w:tc>
      </w:tr>
      <w:tr w:rsidR="00A15080" w14:paraId="4F4CB93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070806" w14:textId="77777777" w:rsidR="00A15080" w:rsidRDefault="00A15080"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CB99DD" w14:textId="77777777" w:rsidR="00A15080" w:rsidRDefault="00A15080"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DDA51EF" w14:textId="77777777" w:rsidR="00A15080" w:rsidRDefault="00A15080"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85FC77" w14:textId="77777777" w:rsidR="00A15080" w:rsidRDefault="00A15080"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E3340E0" w14:textId="77777777" w:rsidR="00A15080" w:rsidRDefault="00A15080"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A15080" w14:paraId="38AC899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AB678" w14:textId="77777777" w:rsidR="00A15080" w:rsidRDefault="00A15080"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E6EF9D" w14:textId="77777777" w:rsidR="00A15080" w:rsidRDefault="00A15080" w:rsidP="002D5D5E">
            <w:pPr>
              <w:keepNext/>
              <w:keepLines/>
              <w:spacing w:after="0"/>
              <w:jc w:val="center"/>
              <w:rPr>
                <w:sz w:val="18"/>
                <w:lang w:eastAsia="ja-JP"/>
              </w:rPr>
            </w:pPr>
            <w:r w:rsidRPr="00CB528B">
              <w:rPr>
                <w:sz w:val="18"/>
                <w:szCs w:val="18"/>
              </w:rPr>
              <w:t>11340</w:t>
            </w:r>
            <w:r>
              <w:rPr>
                <w:sz w:val="18"/>
                <w:lang w:val="en-US"/>
              </w:rPr>
              <w:t>–</w:t>
            </w:r>
            <w:r w:rsidRPr="00CB528B">
              <w:rPr>
                <w:sz w:val="18"/>
                <w:szCs w:val="18"/>
              </w:rPr>
              <w:t>11670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832197" w14:textId="77777777" w:rsidR="00A15080" w:rsidRDefault="00A15080" w:rsidP="002D5D5E">
            <w:pPr>
              <w:keepNext/>
              <w:keepLines/>
              <w:spacing w:after="0"/>
              <w:jc w:val="center"/>
              <w:rPr>
                <w:sz w:val="18"/>
                <w:lang w:eastAsia="ja-JP"/>
              </w:rPr>
            </w:pPr>
            <w:r w:rsidRPr="00CB528B">
              <w:rPr>
                <w:sz w:val="18"/>
                <w:szCs w:val="18"/>
              </w:rPr>
              <w:t>10760</w:t>
            </w:r>
            <w:r>
              <w:rPr>
                <w:sz w:val="18"/>
                <w:lang w:val="en-US"/>
              </w:rPr>
              <w:t>–</w:t>
            </w:r>
            <w:r w:rsidRPr="00CB528B">
              <w:rPr>
                <w:sz w:val="18"/>
                <w:szCs w:val="18"/>
              </w:rPr>
              <w:t>11080</w:t>
            </w:r>
          </w:p>
        </w:tc>
      </w:tr>
      <w:tr w:rsidR="00A15080" w14:paraId="6527CD80"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27BA6D" w14:textId="77777777" w:rsidR="00A15080" w:rsidRDefault="00A15080"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4303828A" w14:textId="77777777" w:rsidR="00A15080" w:rsidRDefault="00A15080" w:rsidP="00A15080">
      <w:pPr>
        <w:rPr>
          <w:rFonts w:ascii="Arial" w:hAnsi="Arial" w:cs="Arial"/>
          <w:b/>
        </w:rPr>
      </w:pPr>
    </w:p>
    <w:p w14:paraId="78B3B634" w14:textId="77777777" w:rsidR="00A15080" w:rsidRPr="00966AC5" w:rsidRDefault="00A15080" w:rsidP="00A15080">
      <w:pPr>
        <w:rPr>
          <w:rFonts w:eastAsia="MS Mincho"/>
        </w:rPr>
      </w:pPr>
      <w:r w:rsidRPr="00966AC5">
        <w:rPr>
          <w:rFonts w:eastAsia="MS Mincho"/>
        </w:rPr>
        <w:t xml:space="preserve">Based on the above table, </w:t>
      </w:r>
      <w:r>
        <w:t xml:space="preserve">no IMD produced by UL </w:t>
      </w:r>
      <w:r w:rsidRPr="00966AC5">
        <w:rPr>
          <w:rFonts w:eastAsia="MS Mincho"/>
        </w:rPr>
        <w:t>CA_n1A-n7A</w:t>
      </w:r>
      <w:r>
        <w:t xml:space="preserve"> will fall into the n3 Rx band.</w:t>
      </w:r>
    </w:p>
    <w:p w14:paraId="2161F36F" w14:textId="444FF914" w:rsidR="00A15080" w:rsidRPr="006C68CC" w:rsidRDefault="00A15080" w:rsidP="006C68CC">
      <w:pPr>
        <w:pStyle w:val="TH"/>
        <w:rPr>
          <w:rFonts w:cs="Arial"/>
          <w:b w:val="0"/>
        </w:rPr>
      </w:pPr>
      <w:r w:rsidRPr="006C68CC">
        <w:rPr>
          <w:rFonts w:cs="Arial"/>
        </w:rPr>
        <w:t>Table 5.</w:t>
      </w:r>
      <w:r>
        <w:rPr>
          <w:rFonts w:cs="Arial"/>
        </w:rPr>
        <w:t>9</w:t>
      </w:r>
      <w:r w:rsidRPr="006C68CC">
        <w:rPr>
          <w:rFonts w:cs="Arial"/>
        </w:rPr>
        <w:t>.2.1.1-3: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15080" w:rsidRPr="00966AC5" w14:paraId="56D9E38D"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4BD9E" w14:textId="77777777" w:rsidR="00A15080" w:rsidRPr="00966AC5" w:rsidRDefault="00A15080" w:rsidP="002D5D5E">
            <w:pPr>
              <w:pStyle w:val="TAH"/>
              <w:rPr>
                <w:b w:val="0"/>
                <w:lang w:val="en-US"/>
              </w:rPr>
            </w:pPr>
            <w:r w:rsidRPr="00966AC5">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B3D80" w14:textId="77777777" w:rsidR="00A15080" w:rsidRPr="00966AC5" w:rsidRDefault="00A15080" w:rsidP="002D5D5E">
            <w:pPr>
              <w:pStyle w:val="TAH"/>
            </w:pPr>
            <w:r w:rsidRPr="00966AC5">
              <w:t>f</w:t>
            </w:r>
            <w:r w:rsidRPr="00966AC5">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632EF0" w14:textId="77777777" w:rsidR="00A15080" w:rsidRPr="00966AC5" w:rsidRDefault="00A15080" w:rsidP="002D5D5E">
            <w:pPr>
              <w:pStyle w:val="TAH"/>
            </w:pPr>
            <w:r w:rsidRPr="00966AC5">
              <w:t>f</w:t>
            </w:r>
            <w:r w:rsidRPr="00966AC5">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CAC6A" w14:textId="77777777" w:rsidR="00A15080" w:rsidRPr="00966AC5" w:rsidRDefault="00A15080" w:rsidP="002D5D5E">
            <w:pPr>
              <w:pStyle w:val="TAH"/>
            </w:pPr>
            <w:r w:rsidRPr="00966AC5">
              <w:t>f</w:t>
            </w:r>
            <w:r w:rsidRPr="00966AC5">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3F48D5" w14:textId="77777777" w:rsidR="00A15080" w:rsidRPr="00966AC5" w:rsidRDefault="00A15080" w:rsidP="002D5D5E">
            <w:pPr>
              <w:pStyle w:val="TAH"/>
            </w:pPr>
            <w:r w:rsidRPr="00966AC5">
              <w:t>f</w:t>
            </w:r>
            <w:r w:rsidRPr="00966AC5">
              <w:rPr>
                <w:vertAlign w:val="subscript"/>
              </w:rPr>
              <w:t>y_high</w:t>
            </w:r>
          </w:p>
        </w:tc>
      </w:tr>
      <w:tr w:rsidR="00A15080" w:rsidRPr="00966AC5" w14:paraId="7EC248A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FB7FB2" w14:textId="77777777" w:rsidR="00A15080" w:rsidRPr="00966AC5" w:rsidRDefault="00A15080" w:rsidP="002D5D5E">
            <w:pPr>
              <w:pStyle w:val="TAL"/>
            </w:pPr>
            <w:r w:rsidRPr="00966AC5">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5EC9F2" w14:textId="77777777" w:rsidR="00A15080" w:rsidRPr="00966AC5" w:rsidRDefault="00A15080" w:rsidP="002D5D5E">
            <w:pPr>
              <w:pStyle w:val="TAL"/>
              <w:jc w:val="center"/>
              <w:rPr>
                <w:lang w:val="en-US"/>
              </w:rPr>
            </w:pPr>
            <w:r w:rsidRPr="00966AC5">
              <w:rPr>
                <w:lang w:val="en-US"/>
              </w:rPr>
              <w:t>|</w:t>
            </w:r>
            <w:r w:rsidRPr="00966AC5">
              <w:rPr>
                <w:lang w:eastAsia="zh-CN"/>
              </w:rPr>
              <w:t>f</w:t>
            </w:r>
            <w:r w:rsidRPr="00966AC5">
              <w:rPr>
                <w:vertAlign w:val="subscript"/>
                <w:lang w:eastAsia="zh-CN"/>
              </w:rPr>
              <w:t>y</w:t>
            </w:r>
            <w:r w:rsidRPr="00966AC5">
              <w:rPr>
                <w:vertAlign w:val="subscript"/>
                <w:lang w:val="en-US"/>
              </w:rPr>
              <w:t>_low</w:t>
            </w:r>
            <w:r w:rsidRPr="00966AC5">
              <w:rPr>
                <w:lang w:val="en-US"/>
              </w:rPr>
              <w:t xml:space="preserve"> – f</w:t>
            </w:r>
            <w:r w:rsidRPr="00966AC5">
              <w:rPr>
                <w:vertAlign w:val="subscript"/>
                <w:lang w:val="en-US"/>
              </w:rPr>
              <w:t>x_high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763389"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A3FAE4"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DCDACA"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p>
        </w:tc>
      </w:tr>
      <w:tr w:rsidR="00A15080" w:rsidRPr="00966AC5" w14:paraId="73A9851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6B181E"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894017" w14:textId="77777777" w:rsidR="00A15080" w:rsidRPr="00966AC5" w:rsidRDefault="00A15080" w:rsidP="002D5D5E">
            <w:pPr>
              <w:keepNext/>
              <w:keepLines/>
              <w:spacing w:after="0"/>
              <w:jc w:val="center"/>
              <w:rPr>
                <w:sz w:val="18"/>
                <w:lang w:val="en-US"/>
              </w:rPr>
            </w:pPr>
            <w:r w:rsidRPr="00966AC5">
              <w:rPr>
                <w:sz w:val="18"/>
                <w:szCs w:val="18"/>
              </w:rPr>
              <w:t>1320</w:t>
            </w:r>
            <w:r w:rsidRPr="00966AC5">
              <w:rPr>
                <w:sz w:val="18"/>
                <w:lang w:val="en-US"/>
              </w:rPr>
              <w:t>–</w:t>
            </w:r>
            <w:r w:rsidRPr="00966AC5">
              <w:rPr>
                <w:sz w:val="18"/>
                <w:szCs w:val="18"/>
              </w:rPr>
              <w:t>1880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6CA2AC" w14:textId="77777777" w:rsidR="00A15080" w:rsidRPr="00966AC5" w:rsidRDefault="00A15080" w:rsidP="002D5D5E">
            <w:pPr>
              <w:keepNext/>
              <w:keepLines/>
              <w:spacing w:after="0"/>
              <w:jc w:val="center"/>
              <w:rPr>
                <w:sz w:val="18"/>
                <w:lang w:val="en-US"/>
              </w:rPr>
            </w:pPr>
            <w:r w:rsidRPr="00966AC5">
              <w:rPr>
                <w:sz w:val="18"/>
                <w:szCs w:val="18"/>
              </w:rPr>
              <w:t>5220</w:t>
            </w:r>
            <w:r w:rsidRPr="00966AC5">
              <w:rPr>
                <w:sz w:val="18"/>
                <w:lang w:val="en-US"/>
              </w:rPr>
              <w:t>–</w:t>
            </w:r>
            <w:r w:rsidRPr="00966AC5">
              <w:rPr>
                <w:sz w:val="18"/>
                <w:szCs w:val="18"/>
              </w:rPr>
              <w:t>5780</w:t>
            </w:r>
          </w:p>
        </w:tc>
      </w:tr>
      <w:tr w:rsidR="00A15080" w:rsidRPr="00966AC5" w14:paraId="24D02F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648133" w14:textId="77777777" w:rsidR="00A15080" w:rsidRPr="00966AC5" w:rsidRDefault="00A15080" w:rsidP="002D5D5E">
            <w:pPr>
              <w:pStyle w:val="TAL"/>
              <w:rPr>
                <w:lang w:val="en-US"/>
              </w:rPr>
            </w:pPr>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BD6F73"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69542A"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0CE8A61"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E9F6AC7"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p>
        </w:tc>
      </w:tr>
      <w:tr w:rsidR="00A15080" w:rsidRPr="00966AC5" w14:paraId="60271C5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B49DF4"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1C7DD1" w14:textId="77777777" w:rsidR="00A15080" w:rsidRPr="00966AC5" w:rsidRDefault="00A15080" w:rsidP="002D5D5E">
            <w:pPr>
              <w:keepNext/>
              <w:keepLines/>
              <w:spacing w:after="0"/>
              <w:jc w:val="center"/>
              <w:rPr>
                <w:sz w:val="18"/>
                <w:lang w:val="en-US"/>
              </w:rPr>
            </w:pPr>
            <w:r w:rsidRPr="00966AC5">
              <w:rPr>
                <w:sz w:val="18"/>
                <w:szCs w:val="18"/>
              </w:rPr>
              <w:t>40</w:t>
            </w:r>
            <w:r w:rsidRPr="00966AC5">
              <w:rPr>
                <w:sz w:val="18"/>
                <w:lang w:val="en-US"/>
              </w:rPr>
              <w:t>–</w:t>
            </w:r>
            <w:r w:rsidRPr="00966AC5">
              <w:rPr>
                <w:sz w:val="18"/>
                <w:szCs w:val="18"/>
              </w:rPr>
              <w:t>660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13B583" w14:textId="77777777" w:rsidR="00A15080" w:rsidRPr="00966AC5" w:rsidRDefault="00A15080" w:rsidP="002D5D5E">
            <w:pPr>
              <w:keepNext/>
              <w:keepLines/>
              <w:spacing w:after="0"/>
              <w:jc w:val="center"/>
              <w:rPr>
                <w:sz w:val="18"/>
                <w:lang w:val="en-US"/>
              </w:rPr>
            </w:pPr>
            <w:r w:rsidRPr="00966AC5">
              <w:rPr>
                <w:sz w:val="18"/>
                <w:szCs w:val="18"/>
              </w:rPr>
              <w:t>4620</w:t>
            </w:r>
            <w:r w:rsidRPr="00966AC5">
              <w:rPr>
                <w:sz w:val="18"/>
                <w:lang w:val="en-US"/>
              </w:rPr>
              <w:t>–</w:t>
            </w:r>
            <w:r w:rsidRPr="00966AC5">
              <w:rPr>
                <w:sz w:val="18"/>
                <w:szCs w:val="18"/>
              </w:rPr>
              <w:t>5680</w:t>
            </w:r>
          </w:p>
        </w:tc>
      </w:tr>
      <w:tr w:rsidR="00A15080" w:rsidRPr="00966AC5" w14:paraId="37360CE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77D0FC" w14:textId="77777777" w:rsidR="00A15080" w:rsidRPr="00966AC5" w:rsidRDefault="00A15080" w:rsidP="002D5D5E">
            <w:pPr>
              <w:pStyle w:val="TAL"/>
              <w:rPr>
                <w:lang w:val="en-US"/>
              </w:rPr>
            </w:pPr>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992C0A"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3B42F7"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84D492"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7DBD2E3"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p>
        </w:tc>
      </w:tr>
      <w:tr w:rsidR="00A15080" w:rsidRPr="00966AC5" w14:paraId="048EAF5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98F958"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A26423" w14:textId="77777777" w:rsidR="00A15080" w:rsidRPr="00966AC5" w:rsidRDefault="00A15080" w:rsidP="002D5D5E">
            <w:pPr>
              <w:keepNext/>
              <w:keepLines/>
              <w:spacing w:after="0"/>
              <w:jc w:val="center"/>
              <w:rPr>
                <w:sz w:val="18"/>
                <w:lang w:val="en-US"/>
              </w:rPr>
            </w:pPr>
            <w:r w:rsidRPr="00966AC5">
              <w:rPr>
                <w:sz w:val="18"/>
                <w:szCs w:val="18"/>
              </w:rPr>
              <w:t>7140</w:t>
            </w:r>
            <w:r w:rsidRPr="00966AC5">
              <w:rPr>
                <w:sz w:val="18"/>
                <w:lang w:val="en-US"/>
              </w:rPr>
              <w:t>–</w:t>
            </w:r>
            <w:r w:rsidRPr="00966AC5">
              <w:rPr>
                <w:sz w:val="18"/>
                <w:szCs w:val="18"/>
              </w:rPr>
              <w:t>7760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84AE9" w14:textId="77777777" w:rsidR="00A15080" w:rsidRPr="00966AC5" w:rsidRDefault="00A15080" w:rsidP="002D5D5E">
            <w:pPr>
              <w:keepNext/>
              <w:keepLines/>
              <w:spacing w:after="0"/>
              <w:jc w:val="center"/>
              <w:rPr>
                <w:sz w:val="18"/>
                <w:lang w:val="en-US"/>
              </w:rPr>
            </w:pPr>
            <w:r w:rsidRPr="00966AC5">
              <w:rPr>
                <w:sz w:val="18"/>
                <w:szCs w:val="18"/>
              </w:rPr>
              <w:t>8520</w:t>
            </w:r>
            <w:r w:rsidRPr="00966AC5">
              <w:rPr>
                <w:sz w:val="18"/>
                <w:lang w:val="en-US"/>
              </w:rPr>
              <w:t>–</w:t>
            </w:r>
            <w:r w:rsidRPr="00966AC5">
              <w:rPr>
                <w:sz w:val="18"/>
                <w:szCs w:val="18"/>
              </w:rPr>
              <w:t>9580</w:t>
            </w:r>
          </w:p>
        </w:tc>
      </w:tr>
      <w:tr w:rsidR="00A15080" w:rsidRPr="00966AC5" w14:paraId="1254AC9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E8E575"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B79F55"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6C685405"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6C4357"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496066CD"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x_low</w:t>
            </w:r>
            <w:r w:rsidRPr="00966AC5">
              <w:rPr>
                <w:lang w:val="en-US"/>
              </w:rPr>
              <w:t>|</w:t>
            </w:r>
          </w:p>
        </w:tc>
      </w:tr>
      <w:tr w:rsidR="00A15080" w:rsidRPr="00966AC5" w14:paraId="14F55887"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E5986" w14:textId="77777777" w:rsidR="00A15080" w:rsidRPr="00966AC5" w:rsidRDefault="00A15080" w:rsidP="002D5D5E">
            <w:pPr>
              <w:pStyle w:val="TAL"/>
              <w:rPr>
                <w:lang w:val="en-US"/>
              </w:rPr>
            </w:pPr>
            <w:r w:rsidRPr="00966AC5">
              <w:rPr>
                <w:lang w:eastAsia="zh-CN"/>
              </w:rPr>
              <w:t>IMD</w:t>
            </w:r>
            <w:r w:rsidRPr="00966AC5">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D51C2" w14:textId="77777777" w:rsidR="00A15080" w:rsidRPr="005849DF" w:rsidRDefault="00A15080" w:rsidP="002D5D5E">
            <w:pPr>
              <w:keepNext/>
              <w:keepLines/>
              <w:spacing w:after="0"/>
              <w:jc w:val="center"/>
              <w:rPr>
                <w:color w:val="FF0000"/>
                <w:sz w:val="18"/>
                <w:lang w:eastAsia="ja-JP"/>
              </w:rPr>
            </w:pPr>
            <w:r w:rsidRPr="005849DF">
              <w:rPr>
                <w:sz w:val="18"/>
                <w:szCs w:val="18"/>
              </w:rPr>
              <w:t>1960</w:t>
            </w:r>
            <w:r w:rsidRPr="005849DF">
              <w:rPr>
                <w:sz w:val="18"/>
                <w:lang w:val="en-US"/>
              </w:rPr>
              <w:t>–</w:t>
            </w:r>
            <w:r w:rsidRPr="005849DF">
              <w:rPr>
                <w:sz w:val="18"/>
                <w:szCs w:val="18"/>
              </w:rPr>
              <w:t>2640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E63E6A" w14:textId="77777777" w:rsidR="00A15080" w:rsidRPr="00966AC5" w:rsidRDefault="00A15080" w:rsidP="002D5D5E">
            <w:pPr>
              <w:keepNext/>
              <w:keepLines/>
              <w:spacing w:after="0"/>
              <w:jc w:val="center"/>
              <w:rPr>
                <w:sz w:val="18"/>
                <w:lang w:eastAsia="ja-JP"/>
              </w:rPr>
            </w:pPr>
            <w:r w:rsidRPr="00966AC5">
              <w:rPr>
                <w:sz w:val="18"/>
                <w:szCs w:val="18"/>
              </w:rPr>
              <w:t>7920</w:t>
            </w:r>
            <w:r w:rsidRPr="00966AC5">
              <w:rPr>
                <w:sz w:val="18"/>
                <w:lang w:val="en-US"/>
              </w:rPr>
              <w:t>–</w:t>
            </w:r>
            <w:r w:rsidRPr="00966AC5">
              <w:rPr>
                <w:sz w:val="18"/>
                <w:szCs w:val="18"/>
              </w:rPr>
              <w:t>9480</w:t>
            </w:r>
          </w:p>
        </w:tc>
      </w:tr>
      <w:tr w:rsidR="002A3F10" w:rsidRPr="00966AC5" w14:paraId="31EA00A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51FBBA" w14:textId="77777777" w:rsidR="002A3F10" w:rsidRPr="00966AC5" w:rsidRDefault="002A3F10" w:rsidP="002D5D5E">
            <w:pPr>
              <w:pStyle w:val="TAL"/>
              <w:rPr>
                <w:lang w:val="en-US"/>
              </w:rPr>
            </w:pPr>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32C964" w14:textId="77777777" w:rsidR="002A3F10" w:rsidRPr="00966AC5" w:rsidRDefault="002A3F1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0664CB5C" w14:textId="77777777" w:rsidR="002A3F10" w:rsidRPr="005849DF" w:rsidRDefault="002A3F10" w:rsidP="002D5D5E">
            <w:pPr>
              <w:pStyle w:val="TAL"/>
              <w:jc w:val="center"/>
              <w:rPr>
                <w:lang w:val="en-US"/>
              </w:rPr>
            </w:pPr>
            <w:r w:rsidRPr="005849DF">
              <w:rPr>
                <w:lang w:val="en-US"/>
              </w:rPr>
              <w:t>|2*f</w:t>
            </w:r>
            <w:r w:rsidRPr="005849DF">
              <w:rPr>
                <w:vertAlign w:val="subscript"/>
                <w:lang w:val="en-US"/>
              </w:rPr>
              <w:t>x_high</w:t>
            </w:r>
            <w:r w:rsidRPr="005849DF">
              <w:rPr>
                <w:lang w:val="en-US"/>
              </w:rPr>
              <w:t xml:space="preserve"> –2* f</w:t>
            </w:r>
            <w:r w:rsidRPr="005849DF">
              <w:rPr>
                <w:vertAlign w:val="subscript"/>
                <w:lang w:val="en-US"/>
              </w:rPr>
              <w:t>y_low</w:t>
            </w:r>
            <w:r w:rsidRPr="005849DF">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8DF19B5" w14:textId="77777777" w:rsidR="002A3F10" w:rsidRPr="00966AC5" w:rsidRDefault="002A3F10" w:rsidP="002D5D5E">
            <w:pPr>
              <w:pStyle w:val="TAL"/>
              <w:jc w:val="center"/>
              <w:rPr>
                <w:lang w:val="en-US"/>
              </w:rPr>
            </w:pPr>
          </w:p>
        </w:tc>
      </w:tr>
      <w:tr w:rsidR="002A3F10" w:rsidRPr="00966AC5" w14:paraId="1A6FC60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2806F1" w14:textId="77777777" w:rsidR="002A3F10" w:rsidRPr="00966AC5" w:rsidRDefault="002A3F1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9F4A8F" w14:textId="77777777" w:rsidR="002A3F10" w:rsidRPr="005849DF" w:rsidRDefault="002A3F10" w:rsidP="002D5D5E">
            <w:pPr>
              <w:keepNext/>
              <w:keepLines/>
              <w:spacing w:after="0"/>
              <w:jc w:val="center"/>
              <w:rPr>
                <w:sz w:val="18"/>
                <w:lang w:eastAsia="ja-JP"/>
              </w:rPr>
            </w:pPr>
            <w:r w:rsidRPr="005849DF">
              <w:rPr>
                <w:sz w:val="18"/>
                <w:szCs w:val="18"/>
              </w:rPr>
              <w:t>2640</w:t>
            </w:r>
            <w:r w:rsidRPr="005849DF">
              <w:rPr>
                <w:sz w:val="18"/>
                <w:lang w:val="en-US"/>
              </w:rPr>
              <w:t>–</w:t>
            </w:r>
            <w:r w:rsidRPr="005849DF">
              <w:rPr>
                <w:sz w:val="18"/>
                <w:szCs w:val="18"/>
              </w:rPr>
              <w:t>3760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CFBFEED" w14:textId="77777777" w:rsidR="002A3F10" w:rsidRPr="00966AC5" w:rsidRDefault="002A3F10" w:rsidP="002D5D5E">
            <w:pPr>
              <w:keepNext/>
              <w:keepLines/>
              <w:spacing w:after="0"/>
              <w:jc w:val="center"/>
              <w:rPr>
                <w:sz w:val="18"/>
                <w:lang w:eastAsia="ja-JP"/>
              </w:rPr>
            </w:pPr>
          </w:p>
        </w:tc>
      </w:tr>
      <w:tr w:rsidR="00A15080" w:rsidRPr="00966AC5" w14:paraId="37BD8F1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CE52A" w14:textId="77777777" w:rsidR="00A15080" w:rsidRPr="00966AC5" w:rsidRDefault="00A15080" w:rsidP="002D5D5E">
            <w:pPr>
              <w:keepNext/>
              <w:keepLines/>
              <w:spacing w:after="0"/>
              <w:rPr>
                <w:rFonts w:ascii="Arial" w:hAnsi="Arial" w:cs="Arial"/>
                <w:sz w:val="18"/>
                <w:lang w:val="en-US"/>
              </w:rPr>
            </w:pPr>
            <w:r w:rsidRPr="00966AC5">
              <w:rPr>
                <w:rFonts w:ascii="Arial" w:hAnsi="Arial" w:cs="Arial"/>
                <w:sz w:val="18"/>
                <w:lang w:eastAsia="zh-CN"/>
              </w:rPr>
              <w:t>Two-tone</w:t>
            </w:r>
            <w:r w:rsidRPr="00966AC5">
              <w:rPr>
                <w:rFonts w:ascii="Arial" w:hAnsi="Arial" w:cs="Arial"/>
                <w:sz w:val="18"/>
                <w:lang w:val="en-US"/>
              </w:rPr>
              <w:t xml:space="preserve"> </w:t>
            </w:r>
            <w:r w:rsidRPr="00966AC5">
              <w:rPr>
                <w:rFonts w:ascii="Arial" w:hAnsi="Arial" w:cs="Arial"/>
                <w:sz w:val="18"/>
                <w:lang w:val="en-US" w:eastAsia="ja-JP"/>
              </w:rPr>
              <w:t>4</w:t>
            </w:r>
            <w:r w:rsidRPr="00966AC5">
              <w:rPr>
                <w:rFonts w:ascii="Arial" w:hAnsi="Arial" w:cs="Arial"/>
                <w:sz w:val="18"/>
                <w:vertAlign w:val="superscript"/>
                <w:lang w:val="en-US" w:eastAsia="ja-JP"/>
              </w:rPr>
              <w:t>th</w:t>
            </w:r>
            <w:r w:rsidRPr="00966AC5">
              <w:rPr>
                <w:rFonts w:ascii="Arial" w:hAnsi="Arial" w:cs="Arial"/>
                <w:sz w:val="18"/>
                <w:lang w:val="en-US" w:eastAsia="ja-JP"/>
              </w:rPr>
              <w:t xml:space="preserve"> </w:t>
            </w:r>
            <w:r w:rsidRPr="00966AC5">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C0684F"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2A6E4F54"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E61EEF"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6B3DAA5D"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x_high</w:t>
            </w:r>
            <w:r w:rsidRPr="00966AC5">
              <w:rPr>
                <w:lang w:val="en-US"/>
              </w:rPr>
              <w:t>|</w:t>
            </w:r>
          </w:p>
        </w:tc>
      </w:tr>
      <w:tr w:rsidR="00A15080" w:rsidRPr="00966AC5" w14:paraId="5D73AF7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2684EB"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C63458" w14:textId="77777777" w:rsidR="00A15080" w:rsidRPr="00966AC5" w:rsidRDefault="00A15080" w:rsidP="002D5D5E">
            <w:pPr>
              <w:keepNext/>
              <w:keepLines/>
              <w:spacing w:after="0"/>
              <w:jc w:val="center"/>
              <w:rPr>
                <w:sz w:val="18"/>
                <w:lang w:eastAsia="ja-JP"/>
              </w:rPr>
            </w:pPr>
            <w:r w:rsidRPr="00966AC5">
              <w:rPr>
                <w:sz w:val="18"/>
                <w:szCs w:val="18"/>
              </w:rPr>
              <w:t>9060</w:t>
            </w:r>
            <w:r w:rsidRPr="00966AC5">
              <w:rPr>
                <w:sz w:val="18"/>
                <w:lang w:val="en-US"/>
              </w:rPr>
              <w:t>–</w:t>
            </w:r>
            <w:r w:rsidRPr="00966AC5">
              <w:rPr>
                <w:sz w:val="18"/>
                <w:szCs w:val="18"/>
              </w:rPr>
              <w:t>9740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D2C8F2" w14:textId="77777777" w:rsidR="00A15080" w:rsidRPr="00966AC5" w:rsidRDefault="00A15080" w:rsidP="002D5D5E">
            <w:pPr>
              <w:keepNext/>
              <w:keepLines/>
              <w:spacing w:after="0"/>
              <w:jc w:val="center"/>
              <w:rPr>
                <w:sz w:val="18"/>
                <w:lang w:eastAsia="ja-JP"/>
              </w:rPr>
            </w:pPr>
            <w:r w:rsidRPr="00966AC5">
              <w:rPr>
                <w:sz w:val="18"/>
                <w:szCs w:val="18"/>
              </w:rPr>
              <w:t>11820</w:t>
            </w:r>
            <w:r w:rsidRPr="00966AC5">
              <w:rPr>
                <w:sz w:val="18"/>
                <w:lang w:val="en-US"/>
              </w:rPr>
              <w:t>–</w:t>
            </w:r>
            <w:r w:rsidRPr="00966AC5">
              <w:rPr>
                <w:sz w:val="18"/>
                <w:szCs w:val="18"/>
              </w:rPr>
              <w:t>13380</w:t>
            </w:r>
          </w:p>
        </w:tc>
      </w:tr>
      <w:tr w:rsidR="002A3F10" w:rsidRPr="00966AC5" w14:paraId="1B003A39"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209532" w14:textId="77777777" w:rsidR="002A3F10" w:rsidRPr="00966AC5" w:rsidRDefault="002A3F10" w:rsidP="002D5D5E">
            <w:pPr>
              <w:pStyle w:val="TAL"/>
              <w:rPr>
                <w:lang w:val="en-US"/>
              </w:rPr>
            </w:pPr>
            <w:r w:rsidRPr="00966AC5">
              <w:rPr>
                <w:lang w:val="en-US"/>
              </w:rPr>
              <w:t>Two</w:t>
            </w:r>
            <w:r w:rsidRPr="00966AC5">
              <w:rPr>
                <w:lang w:eastAsia="zh-CN"/>
              </w:rPr>
              <w:t>-tone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0874E3" w14:textId="77777777" w:rsidR="002A3F10" w:rsidRPr="00966AC5" w:rsidRDefault="002A3F1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5278D426" w14:textId="77777777" w:rsidR="002A3F10" w:rsidRPr="00966AC5" w:rsidRDefault="002A3F1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+2* f</w:t>
            </w:r>
            <w:r w:rsidRPr="00966AC5">
              <w:rPr>
                <w:vertAlign w:val="subscript"/>
                <w:lang w:val="en-US"/>
              </w:rPr>
              <w:t>y_high</w:t>
            </w:r>
            <w:r w:rsidRPr="00966AC5">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24E2577" w14:textId="77777777" w:rsidR="002A3F10" w:rsidRPr="00966AC5" w:rsidRDefault="002A3F10" w:rsidP="002D5D5E">
            <w:pPr>
              <w:pStyle w:val="TAL"/>
              <w:jc w:val="center"/>
              <w:rPr>
                <w:lang w:val="en-US"/>
              </w:rPr>
            </w:pPr>
          </w:p>
        </w:tc>
      </w:tr>
      <w:tr w:rsidR="002A3F10" w:rsidRPr="00966AC5" w14:paraId="757A2610"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C6628A" w14:textId="77777777" w:rsidR="002A3F10" w:rsidRPr="00966AC5" w:rsidRDefault="002A3F1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BF2D10" w14:textId="77777777" w:rsidR="002A3F10" w:rsidRPr="00966AC5" w:rsidRDefault="002A3F10" w:rsidP="002D5D5E">
            <w:pPr>
              <w:keepNext/>
              <w:keepLines/>
              <w:spacing w:after="0"/>
              <w:jc w:val="center"/>
              <w:rPr>
                <w:sz w:val="18"/>
                <w:lang w:eastAsia="ja-JP"/>
              </w:rPr>
            </w:pPr>
            <w:r w:rsidRPr="00966AC5">
              <w:rPr>
                <w:sz w:val="18"/>
                <w:szCs w:val="18"/>
              </w:rPr>
              <w:t>10440</w:t>
            </w:r>
            <w:r w:rsidRPr="00966AC5">
              <w:rPr>
                <w:sz w:val="18"/>
                <w:lang w:val="en-US"/>
              </w:rPr>
              <w:t>–</w:t>
            </w:r>
            <w:r w:rsidRPr="00966AC5">
              <w:rPr>
                <w:sz w:val="18"/>
                <w:szCs w:val="18"/>
              </w:rPr>
              <w:t>11560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4308C11" w14:textId="77777777" w:rsidR="002A3F10" w:rsidRPr="00966AC5" w:rsidRDefault="002A3F10" w:rsidP="002D5D5E">
            <w:pPr>
              <w:keepNext/>
              <w:keepLines/>
              <w:spacing w:after="0"/>
              <w:jc w:val="center"/>
              <w:rPr>
                <w:sz w:val="18"/>
                <w:lang w:eastAsia="ja-JP"/>
              </w:rPr>
            </w:pPr>
          </w:p>
        </w:tc>
      </w:tr>
      <w:tr w:rsidR="00A15080" w:rsidRPr="00966AC5" w14:paraId="27E2784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3355C"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F30CDE"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7041A9EA"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206D39"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0AD6E2"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x_low</w:t>
            </w:r>
            <w:r w:rsidRPr="00966AC5">
              <w:rPr>
                <w:lang w:val="en-US"/>
              </w:rPr>
              <w:t>|</w:t>
            </w:r>
          </w:p>
        </w:tc>
      </w:tr>
      <w:tr w:rsidR="00A15080" w:rsidRPr="00966AC5" w14:paraId="69C4A3E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2C8C37" w14:textId="77777777" w:rsidR="00A15080" w:rsidRPr="00966AC5" w:rsidRDefault="00A15080" w:rsidP="002D5D5E">
            <w:pPr>
              <w:pStyle w:val="TAL"/>
              <w:rPr>
                <w:lang w:val="en-US"/>
              </w:rPr>
            </w:pPr>
            <w:r w:rsidRPr="00966AC5">
              <w:rPr>
                <w:lang w:val="en-US"/>
              </w:rPr>
              <w:t xml:space="preserve">IMD </w:t>
            </w:r>
            <w:r w:rsidRPr="00966AC5">
              <w:rPr>
                <w:lang w:eastAsia="zh-CN"/>
              </w:rPr>
              <w:t>frequency</w:t>
            </w:r>
            <w:r w:rsidRPr="00966AC5">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0BE6B4" w14:textId="77777777" w:rsidR="00A15080" w:rsidRPr="00966AC5" w:rsidRDefault="00A15080" w:rsidP="002D5D5E">
            <w:pPr>
              <w:keepNext/>
              <w:keepLines/>
              <w:spacing w:after="0"/>
              <w:jc w:val="center"/>
              <w:rPr>
                <w:sz w:val="18"/>
                <w:lang w:eastAsia="ja-JP"/>
              </w:rPr>
            </w:pPr>
            <w:r w:rsidRPr="00966AC5">
              <w:rPr>
                <w:sz w:val="18"/>
                <w:szCs w:val="18"/>
              </w:rPr>
              <w:t>11220</w:t>
            </w:r>
            <w:r w:rsidRPr="00966AC5">
              <w:rPr>
                <w:sz w:val="18"/>
                <w:lang w:val="en-US"/>
              </w:rPr>
              <w:t>–</w:t>
            </w:r>
            <w:r w:rsidRPr="00966AC5">
              <w:rPr>
                <w:sz w:val="18"/>
                <w:szCs w:val="18"/>
              </w:rPr>
              <w:t>13280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9E8797" w14:textId="77777777" w:rsidR="00A15080" w:rsidRPr="00966AC5" w:rsidRDefault="00A15080" w:rsidP="002D5D5E">
            <w:pPr>
              <w:keepNext/>
              <w:keepLines/>
              <w:spacing w:after="0"/>
              <w:jc w:val="center"/>
              <w:rPr>
                <w:sz w:val="18"/>
                <w:lang w:eastAsia="ja-JP"/>
              </w:rPr>
            </w:pPr>
            <w:r w:rsidRPr="00966AC5">
              <w:rPr>
                <w:sz w:val="18"/>
                <w:szCs w:val="18"/>
              </w:rPr>
              <w:t>3880</w:t>
            </w:r>
            <w:r w:rsidRPr="00966AC5">
              <w:rPr>
                <w:sz w:val="18"/>
                <w:lang w:val="en-US"/>
              </w:rPr>
              <w:t>–</w:t>
            </w:r>
            <w:r w:rsidRPr="00966AC5">
              <w:rPr>
                <w:sz w:val="18"/>
                <w:szCs w:val="18"/>
              </w:rPr>
              <w:t>4620</w:t>
            </w:r>
          </w:p>
        </w:tc>
      </w:tr>
      <w:tr w:rsidR="00A15080" w:rsidRPr="00966AC5" w14:paraId="4C95BAB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03B5E"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82614F"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06DBFD94"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9BBD21"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31B374D4"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-3*f</w:t>
            </w:r>
            <w:r w:rsidRPr="00966AC5">
              <w:rPr>
                <w:vertAlign w:val="subscript"/>
                <w:lang w:val="en-US"/>
              </w:rPr>
              <w:t>x_low</w:t>
            </w:r>
            <w:r w:rsidRPr="00966AC5">
              <w:rPr>
                <w:lang w:val="en-US"/>
              </w:rPr>
              <w:t>|</w:t>
            </w:r>
          </w:p>
        </w:tc>
      </w:tr>
      <w:tr w:rsidR="00A15080" w:rsidRPr="00966AC5" w14:paraId="6662CD4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27CB54" w14:textId="77777777" w:rsidR="00A15080" w:rsidRPr="00966AC5" w:rsidRDefault="00A15080" w:rsidP="002D5D5E">
            <w:pPr>
              <w:keepNext/>
              <w:keepLines/>
              <w:spacing w:after="0"/>
              <w:rPr>
                <w:rFonts w:ascii="Arial" w:hAnsi="Arial" w:cs="Arial"/>
                <w:sz w:val="18"/>
                <w:lang w:val="en-US"/>
              </w:rPr>
            </w:pPr>
            <w:r w:rsidRPr="00966AC5">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B023BE" w14:textId="77777777" w:rsidR="00A15080" w:rsidRPr="00966AC5" w:rsidRDefault="00A15080" w:rsidP="002D5D5E">
            <w:pPr>
              <w:keepNext/>
              <w:keepLines/>
              <w:spacing w:after="0"/>
              <w:jc w:val="center"/>
              <w:rPr>
                <w:sz w:val="18"/>
                <w:lang w:eastAsia="ja-JP"/>
              </w:rPr>
            </w:pPr>
            <w:r w:rsidRPr="00966AC5">
              <w:rPr>
                <w:sz w:val="18"/>
                <w:szCs w:val="18"/>
              </w:rPr>
              <w:t>5940</w:t>
            </w:r>
            <w:r w:rsidRPr="00966AC5">
              <w:rPr>
                <w:sz w:val="18"/>
                <w:lang w:val="en-US"/>
              </w:rPr>
              <w:t>–</w:t>
            </w:r>
            <w:r w:rsidRPr="00966AC5">
              <w:rPr>
                <w:sz w:val="18"/>
                <w:szCs w:val="18"/>
              </w:rPr>
              <w:t>7560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7FBC7" w14:textId="77777777" w:rsidR="00A15080" w:rsidRPr="00966AC5" w:rsidRDefault="00A15080" w:rsidP="002D5D5E">
            <w:pPr>
              <w:keepNext/>
              <w:keepLines/>
              <w:spacing w:after="0"/>
              <w:jc w:val="center"/>
              <w:rPr>
                <w:sz w:val="18"/>
                <w:lang w:eastAsia="ja-JP"/>
              </w:rPr>
            </w:pPr>
            <w:r w:rsidRPr="00966AC5">
              <w:rPr>
                <w:sz w:val="18"/>
                <w:szCs w:val="18"/>
              </w:rPr>
              <w:t>660</w:t>
            </w:r>
            <w:r w:rsidRPr="00966AC5">
              <w:rPr>
                <w:sz w:val="18"/>
                <w:lang w:val="en-US"/>
              </w:rPr>
              <w:t>–</w:t>
            </w:r>
            <w:r w:rsidRPr="00966AC5">
              <w:rPr>
                <w:sz w:val="18"/>
                <w:szCs w:val="18"/>
              </w:rPr>
              <w:t>1840</w:t>
            </w:r>
          </w:p>
        </w:tc>
      </w:tr>
      <w:tr w:rsidR="00A15080" w:rsidRPr="00966AC5" w14:paraId="7C3131F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69B0F2"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B62ECC"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642E1DC0"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384031"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010371CB"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x_high</w:t>
            </w:r>
            <w:r w:rsidRPr="00966AC5">
              <w:rPr>
                <w:lang w:val="en-US"/>
              </w:rPr>
              <w:t>|</w:t>
            </w:r>
          </w:p>
        </w:tc>
      </w:tr>
      <w:tr w:rsidR="00A15080" w:rsidRPr="00966AC5" w14:paraId="0BE73CB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7AE6D" w14:textId="77777777" w:rsidR="00A15080" w:rsidRPr="00966AC5" w:rsidRDefault="00A15080" w:rsidP="002D5D5E">
            <w:pPr>
              <w:pStyle w:val="TAL"/>
              <w:rPr>
                <w:lang w:val="en-US"/>
              </w:rPr>
            </w:pPr>
            <w:r w:rsidRPr="00966AC5">
              <w:rPr>
                <w:lang w:eastAsia="zh-CN"/>
              </w:rPr>
              <w:t>IMD</w:t>
            </w:r>
            <w:r w:rsidRPr="00966AC5">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CB3FD2" w14:textId="77777777" w:rsidR="00A15080" w:rsidRPr="00966AC5" w:rsidRDefault="00A15080" w:rsidP="002D5D5E">
            <w:pPr>
              <w:keepNext/>
              <w:keepLines/>
              <w:spacing w:after="0"/>
              <w:jc w:val="center"/>
              <w:rPr>
                <w:sz w:val="18"/>
                <w:lang w:eastAsia="ja-JP"/>
              </w:rPr>
            </w:pPr>
            <w:r w:rsidRPr="00966AC5">
              <w:rPr>
                <w:sz w:val="18"/>
                <w:szCs w:val="18"/>
              </w:rPr>
              <w:t>15120</w:t>
            </w:r>
            <w:r w:rsidRPr="00966AC5">
              <w:rPr>
                <w:sz w:val="18"/>
                <w:lang w:val="en-US"/>
              </w:rPr>
              <w:t>–</w:t>
            </w:r>
            <w:r w:rsidRPr="00966AC5">
              <w:rPr>
                <w:sz w:val="18"/>
                <w:szCs w:val="18"/>
              </w:rPr>
              <w:t>17180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C4C48" w14:textId="77777777" w:rsidR="00A15080" w:rsidRPr="00966AC5" w:rsidRDefault="00A15080" w:rsidP="002D5D5E">
            <w:pPr>
              <w:keepNext/>
              <w:keepLines/>
              <w:spacing w:after="0"/>
              <w:jc w:val="center"/>
              <w:rPr>
                <w:sz w:val="18"/>
                <w:lang w:eastAsia="ja-JP"/>
              </w:rPr>
            </w:pPr>
            <w:r w:rsidRPr="00966AC5">
              <w:rPr>
                <w:sz w:val="18"/>
                <w:szCs w:val="18"/>
              </w:rPr>
              <w:t>10980</w:t>
            </w:r>
            <w:r w:rsidRPr="00966AC5">
              <w:rPr>
                <w:sz w:val="18"/>
                <w:lang w:val="en-US"/>
              </w:rPr>
              <w:t>–</w:t>
            </w:r>
            <w:r w:rsidRPr="00966AC5">
              <w:rPr>
                <w:sz w:val="18"/>
                <w:szCs w:val="18"/>
              </w:rPr>
              <w:t>11720</w:t>
            </w:r>
          </w:p>
        </w:tc>
      </w:tr>
      <w:tr w:rsidR="00A15080" w:rsidRPr="00966AC5" w14:paraId="0551715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107100"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CBDBE7"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5DBFEAA8"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9A22A6"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022FF833"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+ 3*f</w:t>
            </w:r>
            <w:r w:rsidRPr="00966AC5">
              <w:rPr>
                <w:vertAlign w:val="subscript"/>
                <w:lang w:val="en-US"/>
              </w:rPr>
              <w:t>x_high</w:t>
            </w:r>
            <w:r w:rsidRPr="00966AC5">
              <w:rPr>
                <w:lang w:val="en-US"/>
              </w:rPr>
              <w:t>|</w:t>
            </w:r>
          </w:p>
        </w:tc>
      </w:tr>
      <w:tr w:rsidR="00A15080" w:rsidRPr="00966AC5" w14:paraId="7C78D65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7665B6" w14:textId="77777777" w:rsidR="00A15080" w:rsidRPr="00966AC5" w:rsidRDefault="00A15080" w:rsidP="002D5D5E">
            <w:pPr>
              <w:pStyle w:val="TAL"/>
              <w:rPr>
                <w:lang w:val="en-US"/>
              </w:rPr>
            </w:pPr>
            <w:r w:rsidRPr="00966AC5">
              <w:rPr>
                <w:lang w:val="en-US"/>
              </w:rPr>
              <w:t xml:space="preserve">IMD </w:t>
            </w:r>
            <w:r w:rsidRPr="00966AC5">
              <w:rPr>
                <w:lang w:eastAsia="zh-CN"/>
              </w:rPr>
              <w:t>frequency</w:t>
            </w:r>
            <w:r w:rsidRPr="00966AC5">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28C3AE" w14:textId="77777777" w:rsidR="00A15080" w:rsidRPr="00966AC5" w:rsidRDefault="00A15080" w:rsidP="002D5D5E">
            <w:pPr>
              <w:keepNext/>
              <w:keepLines/>
              <w:spacing w:after="0"/>
              <w:jc w:val="center"/>
              <w:rPr>
                <w:sz w:val="18"/>
                <w:lang w:eastAsia="ja-JP"/>
              </w:rPr>
            </w:pPr>
            <w:r w:rsidRPr="00966AC5">
              <w:rPr>
                <w:sz w:val="18"/>
                <w:szCs w:val="18"/>
              </w:rPr>
              <w:t>13740</w:t>
            </w:r>
            <w:r w:rsidRPr="00966AC5">
              <w:rPr>
                <w:sz w:val="18"/>
                <w:lang w:val="en-US"/>
              </w:rPr>
              <w:t>–</w:t>
            </w:r>
            <w:r w:rsidRPr="00966AC5">
              <w:rPr>
                <w:sz w:val="18"/>
                <w:szCs w:val="18"/>
              </w:rPr>
              <w:t>15360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E7F398" w14:textId="77777777" w:rsidR="00A15080" w:rsidRPr="00966AC5" w:rsidRDefault="00A15080" w:rsidP="002D5D5E">
            <w:pPr>
              <w:keepNext/>
              <w:keepLines/>
              <w:spacing w:after="0"/>
              <w:jc w:val="center"/>
              <w:rPr>
                <w:sz w:val="18"/>
                <w:lang w:eastAsia="ja-JP"/>
              </w:rPr>
            </w:pPr>
            <w:r w:rsidRPr="00966AC5">
              <w:rPr>
                <w:sz w:val="18"/>
                <w:szCs w:val="18"/>
              </w:rPr>
              <w:t>12360</w:t>
            </w:r>
            <w:r w:rsidRPr="00966AC5">
              <w:rPr>
                <w:sz w:val="18"/>
                <w:lang w:val="en-US"/>
              </w:rPr>
              <w:t>–</w:t>
            </w:r>
            <w:r w:rsidRPr="00966AC5">
              <w:rPr>
                <w:sz w:val="18"/>
                <w:szCs w:val="18"/>
              </w:rPr>
              <w:t>13540</w:t>
            </w:r>
          </w:p>
        </w:tc>
      </w:tr>
      <w:tr w:rsidR="00A15080" w:rsidRPr="00966AC5" w14:paraId="195D359B"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C4F7A4" w14:textId="77777777" w:rsidR="00A15080" w:rsidRPr="00966AC5" w:rsidRDefault="00A15080" w:rsidP="002D5D5E">
            <w:pPr>
              <w:pStyle w:val="TAL"/>
              <w:rPr>
                <w:lang w:val="en-US"/>
              </w:rPr>
            </w:pPr>
            <w:r w:rsidRPr="00966AC5">
              <w:t>NOTE :</w:t>
            </w:r>
            <w:r w:rsidRPr="00966AC5">
              <w:tab/>
              <w:t>For each IMD item,</w:t>
            </w:r>
            <w:r w:rsidRPr="00966AC5">
              <w:rPr>
                <w:lang w:val="en-US" w:eastAsia="zh-CN"/>
              </w:rPr>
              <w:t xml:space="preserve"> </w:t>
            </w:r>
            <w:r w:rsidRPr="00966AC5">
              <w:t xml:space="preserve">when two bound values before taking absolute have different signs, the relevant IMD </w:t>
            </w:r>
            <w:r w:rsidRPr="00966AC5">
              <w:rPr>
                <w:lang w:eastAsia="zh-CN"/>
              </w:rPr>
              <w:t>range</w:t>
            </w:r>
            <w:r w:rsidRPr="00966AC5">
              <w:t xml:space="preserve"> shall be set such that (1) the lower bound is 0 and (2) the upper bound is the bigger </w:t>
            </w:r>
            <w:r w:rsidRPr="00966AC5">
              <w:rPr>
                <w:lang w:val="en-US"/>
              </w:rPr>
              <w:t>value</w:t>
            </w:r>
            <w:r w:rsidRPr="00966AC5">
              <w:t xml:space="preserve"> of the two after taking absolute. The lowest even order and lowest odd order IMD MSDs shall be considered.</w:t>
            </w:r>
          </w:p>
        </w:tc>
      </w:tr>
    </w:tbl>
    <w:p w14:paraId="27DE4BC9" w14:textId="77777777" w:rsidR="00A15080" w:rsidRPr="00966AC5" w:rsidRDefault="00A15080" w:rsidP="00A15080">
      <w:pPr>
        <w:rPr>
          <w:rFonts w:ascii="Arial" w:eastAsia="DengXian" w:hAnsi="Arial" w:cs="Arial"/>
          <w:b/>
          <w:lang w:eastAsia="zh-CN"/>
        </w:rPr>
      </w:pPr>
    </w:p>
    <w:p w14:paraId="160E14A5" w14:textId="77777777" w:rsidR="00A15080" w:rsidRPr="00966AC5" w:rsidRDefault="00A15080" w:rsidP="00A15080">
      <w:pPr>
        <w:rPr>
          <w:rFonts w:eastAsia="MS Mincho"/>
        </w:rPr>
      </w:pPr>
      <w:r w:rsidRPr="00966AC5">
        <w:rPr>
          <w:rFonts w:eastAsia="MS Mincho"/>
        </w:rPr>
        <w:t>Based on the abo</w:t>
      </w:r>
      <w:r w:rsidRPr="00541A3B">
        <w:t>ve table</w:t>
      </w:r>
      <w:r w:rsidRPr="00541A3B">
        <w:rPr>
          <w:rFonts w:hint="eastAsia"/>
        </w:rPr>
        <w:t>s</w:t>
      </w:r>
      <w:r w:rsidRPr="00541A3B">
        <w:t xml:space="preserve">, </w:t>
      </w:r>
      <w:r>
        <w:t xml:space="preserve">no IMD produced by UL </w:t>
      </w:r>
      <w:r w:rsidRPr="009D535B">
        <w:rPr>
          <w:rFonts w:eastAsia="MS Mincho"/>
        </w:rPr>
        <w:t>CA_n</w:t>
      </w:r>
      <w:r>
        <w:rPr>
          <w:rFonts w:eastAsia="MS Mincho"/>
        </w:rPr>
        <w:t>3</w:t>
      </w:r>
      <w:r w:rsidRPr="009D535B">
        <w:rPr>
          <w:rFonts w:eastAsia="MS Mincho"/>
        </w:rPr>
        <w:t>A-n</w:t>
      </w:r>
      <w:r>
        <w:rPr>
          <w:rFonts w:eastAsia="MS Mincho"/>
        </w:rPr>
        <w:t>7</w:t>
      </w:r>
      <w:r w:rsidRPr="009D535B">
        <w:rPr>
          <w:rFonts w:eastAsia="MS Mincho"/>
        </w:rPr>
        <w:t>A</w:t>
      </w:r>
      <w:r>
        <w:t xml:space="preserve"> will fall into the n1 Rx band.</w:t>
      </w:r>
    </w:p>
    <w:p w14:paraId="353AC161" w14:textId="413905E4" w:rsidR="00A15080" w:rsidRPr="006C68CC" w:rsidRDefault="00A15080" w:rsidP="006C68CC">
      <w:pPr>
        <w:pStyle w:val="Heading4"/>
      </w:pPr>
      <w:bookmarkStart w:id="180" w:name="_Toc183507761"/>
      <w:r w:rsidRPr="006C68CC">
        <w:t>5.</w:t>
      </w:r>
      <w:r>
        <w:t>9</w:t>
      </w:r>
      <w:r w:rsidRPr="006C68CC">
        <w:t>.2.2</w:t>
      </w:r>
      <w:r w:rsidRPr="006C68CC">
        <w:tab/>
        <w:t>REFSENS requirements</w:t>
      </w:r>
      <w:bookmarkEnd w:id="180"/>
    </w:p>
    <w:p w14:paraId="2A196C00" w14:textId="77777777" w:rsidR="00A15080" w:rsidRDefault="00A15080" w:rsidP="00A15080">
      <w:pPr>
        <w:pStyle w:val="B1"/>
        <w:ind w:left="0" w:firstLine="0"/>
        <w:jc w:val="both"/>
      </w:pPr>
      <w:r>
        <w:t xml:space="preserve">Based on the co-existence studies, there is </w:t>
      </w:r>
      <w:r>
        <w:rPr>
          <w:rFonts w:hint="eastAsia"/>
          <w:lang w:eastAsia="zh-CN"/>
        </w:rPr>
        <w:t>no</w:t>
      </w:r>
      <w:r>
        <w:t xml:space="preserve"> need to define MSD values.</w:t>
      </w:r>
    </w:p>
    <w:p w14:paraId="18DD1D9E" w14:textId="5E92F518" w:rsidR="009C62B2" w:rsidRDefault="009C62B2" w:rsidP="009C62B2">
      <w:pPr>
        <w:pStyle w:val="Heading2"/>
      </w:pPr>
      <w:bookmarkStart w:id="181" w:name="_Toc152686274"/>
      <w:bookmarkStart w:id="182" w:name="_Toc164898989"/>
      <w:bookmarkStart w:id="183" w:name="_Toc165032119"/>
      <w:bookmarkStart w:id="184" w:name="_Toc183507762"/>
      <w:r>
        <w:t>5.10</w:t>
      </w:r>
      <w:r>
        <w:tab/>
        <w:t>CA_n41-n66-</w:t>
      </w:r>
      <w:bookmarkEnd w:id="181"/>
      <w:bookmarkEnd w:id="182"/>
      <w:bookmarkEnd w:id="183"/>
      <w:r>
        <w:t>n71</w:t>
      </w:r>
      <w:bookmarkEnd w:id="184"/>
    </w:p>
    <w:p w14:paraId="75C60405" w14:textId="481344FD" w:rsidR="009C62B2" w:rsidRDefault="009C62B2" w:rsidP="009C62B2">
      <w:pPr>
        <w:pStyle w:val="Heading3"/>
        <w:rPr>
          <w:rFonts w:cs="Arial"/>
          <w:szCs w:val="28"/>
          <w:lang w:val="en-US" w:eastAsia="zh-CN"/>
        </w:rPr>
      </w:pPr>
      <w:bookmarkStart w:id="185" w:name="_Toc173404509"/>
      <w:bookmarkStart w:id="186" w:name="_Toc183507763"/>
      <w:bookmarkStart w:id="187" w:name="_Toc152686277"/>
      <w:bookmarkStart w:id="188" w:name="_Toc164898990"/>
      <w:bookmarkStart w:id="189" w:name="_Toc165032120"/>
      <w:r w:rsidRPr="006C68CC">
        <w:rPr>
          <w:rFonts w:cs="Arial"/>
          <w:szCs w:val="28"/>
          <w:lang w:val="en-US" w:eastAsia="zh-CN"/>
        </w:rPr>
        <w:t>5.</w:t>
      </w:r>
      <w:r>
        <w:rPr>
          <w:rFonts w:cs="Arial"/>
          <w:szCs w:val="28"/>
          <w:lang w:val="en-US" w:eastAsia="zh-CN"/>
        </w:rPr>
        <w:t>10</w:t>
      </w:r>
      <w:r w:rsidRPr="006C68CC">
        <w:rPr>
          <w:rFonts w:cs="Arial"/>
          <w:szCs w:val="28"/>
          <w:lang w:val="en-US" w:eastAsia="zh-CN"/>
        </w:rPr>
        <w:t>.1</w:t>
      </w:r>
      <w:r w:rsidRPr="006C68CC">
        <w:rPr>
          <w:rFonts w:cs="Arial"/>
          <w:szCs w:val="28"/>
          <w:lang w:val="en-US" w:eastAsia="zh-CN"/>
        </w:rPr>
        <w:tab/>
      </w:r>
      <w:r>
        <w:rPr>
          <w:rFonts w:cs="Arial"/>
          <w:szCs w:val="28"/>
          <w:lang w:val="en-US" w:eastAsia="zh-CN"/>
        </w:rPr>
        <w:t>Common for 1 band UL and 2 bands UL CA</w:t>
      </w:r>
      <w:bookmarkEnd w:id="185"/>
      <w:bookmarkEnd w:id="186"/>
    </w:p>
    <w:p w14:paraId="2001E9AB" w14:textId="034EAEE1" w:rsidR="009C62B2" w:rsidRPr="00FD399B" w:rsidRDefault="009C62B2" w:rsidP="006C68CC">
      <w:pPr>
        <w:pStyle w:val="Heading4"/>
        <w:rPr>
          <w:lang w:val="en-US" w:eastAsia="zh-CN"/>
        </w:rPr>
      </w:pPr>
      <w:bookmarkStart w:id="190" w:name="_Toc173404510"/>
      <w:bookmarkStart w:id="191" w:name="_Toc183507764"/>
      <w:r>
        <w:t>5.10.1.1</w:t>
      </w:r>
      <w:r>
        <w:tab/>
      </w:r>
      <w:r w:rsidRPr="006C68CC">
        <w:t>Operating bands for CA</w:t>
      </w:r>
      <w:bookmarkEnd w:id="190"/>
      <w:r w:rsidRPr="004D6DE3">
        <w:rPr>
          <w:rFonts w:cs="Arial"/>
          <w:i/>
          <w:color w:val="FF0000"/>
          <w:kern w:val="2"/>
          <w:lang w:val="en-US" w:eastAsia="zh-CN"/>
        </w:rPr>
        <w:t>.</w:t>
      </w:r>
      <w:bookmarkEnd w:id="191"/>
    </w:p>
    <w:p w14:paraId="046E039E" w14:textId="47FB007E" w:rsidR="009C62B2" w:rsidRPr="009C62B2" w:rsidRDefault="009C62B2" w:rsidP="009C62B2">
      <w:pPr>
        <w:pStyle w:val="TH"/>
        <w:rPr>
          <w:rFonts w:cs="Arial"/>
        </w:rPr>
      </w:pPr>
      <w:r>
        <w:rPr>
          <w:rFonts w:cs="Arial"/>
        </w:rPr>
        <w:t xml:space="preserve">Table </w:t>
      </w:r>
      <w:r w:rsidRPr="006C68CC">
        <w:rPr>
          <w:rFonts w:cs="Arial"/>
        </w:rPr>
        <w:t>5.10</w:t>
      </w:r>
      <w:r>
        <w:rPr>
          <w:rFonts w:cs="Arial"/>
        </w:rPr>
        <w:t>.</w:t>
      </w:r>
      <w:r w:rsidRPr="006C68CC">
        <w:rPr>
          <w:rFonts w:cs="Arial"/>
        </w:rPr>
        <w:t>1</w:t>
      </w:r>
      <w:r>
        <w:rPr>
          <w:rFonts w:cs="Arial"/>
        </w:rPr>
        <w:t>.1-1</w:t>
      </w:r>
      <w:r w:rsidRPr="009C62B2">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9C62B2" w:rsidRPr="004D6DE3" w14:paraId="34F3F5E5"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B8D643F" w14:textId="77777777" w:rsidR="009C62B2" w:rsidRPr="004D6DE3" w:rsidRDefault="009C62B2"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A4B7FEE"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D77AC65"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31D7DDB" w14:textId="77777777" w:rsidR="009C62B2" w:rsidRPr="004D6DE3" w:rsidRDefault="009C62B2"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D71E1E6"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9C62B2" w:rsidRPr="004D6DE3" w14:paraId="03C84463"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E2D2BA9" w14:textId="77777777" w:rsidR="009C62B2" w:rsidRPr="004D6DE3" w:rsidRDefault="009C62B2"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5F0A139"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B65F5B4"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18FC6BF" w14:textId="77777777" w:rsidR="009C62B2" w:rsidRPr="004D6DE3" w:rsidRDefault="009C62B2" w:rsidP="002D5D5E">
            <w:pPr>
              <w:spacing w:after="0"/>
              <w:rPr>
                <w:rFonts w:ascii="Arial" w:eastAsia="Calibri" w:hAnsi="Arial" w:cs="Arial"/>
                <w:b/>
                <w:bCs/>
                <w:sz w:val="18"/>
                <w:szCs w:val="18"/>
                <w:lang w:val="en-US" w:eastAsia="zh-CN"/>
              </w:rPr>
            </w:pPr>
          </w:p>
        </w:tc>
      </w:tr>
      <w:tr w:rsidR="009C62B2" w:rsidRPr="004D6DE3" w14:paraId="28BEB46D"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4F449E1" w14:textId="77777777" w:rsidR="009C62B2" w:rsidRPr="004D6DE3" w:rsidRDefault="009C62B2"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AC31FC1"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AA5EF97"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AE54617" w14:textId="77777777" w:rsidR="009C62B2" w:rsidRPr="004D6DE3" w:rsidRDefault="009C62B2" w:rsidP="002D5D5E">
            <w:pPr>
              <w:spacing w:after="0"/>
              <w:rPr>
                <w:rFonts w:ascii="Arial" w:eastAsia="Calibri" w:hAnsi="Arial" w:cs="Arial"/>
                <w:b/>
                <w:bCs/>
                <w:sz w:val="18"/>
                <w:szCs w:val="18"/>
                <w:lang w:val="en-US" w:eastAsia="zh-CN"/>
              </w:rPr>
            </w:pPr>
          </w:p>
        </w:tc>
      </w:tr>
      <w:tr w:rsidR="009C62B2" w:rsidRPr="004D6DE3" w14:paraId="1FE4EDA6"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71C8BCB" w14:textId="77777777" w:rsidR="009C62B2" w:rsidRPr="004D6DE3" w:rsidRDefault="009C62B2"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41</w:t>
            </w:r>
          </w:p>
        </w:tc>
        <w:tc>
          <w:tcPr>
            <w:tcW w:w="3536" w:type="dxa"/>
            <w:tcBorders>
              <w:top w:val="single" w:sz="4" w:space="0" w:color="auto"/>
              <w:left w:val="single" w:sz="4" w:space="0" w:color="auto"/>
              <w:bottom w:val="single" w:sz="4" w:space="0" w:color="auto"/>
              <w:right w:val="single" w:sz="4" w:space="0" w:color="auto"/>
            </w:tcBorders>
            <w:vAlign w:val="center"/>
          </w:tcPr>
          <w:p w14:paraId="5D2BCE8D"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2496</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2690</w:t>
            </w:r>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749FCEF6"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 xml:space="preserve">2496 </w:t>
            </w:r>
            <w:r w:rsidRPr="004D6DE3">
              <w:rPr>
                <w:rFonts w:ascii="Arial" w:hAnsi="Arial" w:cs="Arial"/>
                <w:color w:val="000000"/>
                <w:sz w:val="18"/>
                <w:szCs w:val="18"/>
              </w:rPr>
              <w:t>MHz</w:t>
            </w:r>
            <w:r w:rsidRPr="004D6DE3">
              <w:rPr>
                <w:rFonts w:ascii="Arial" w:hAnsi="Arial" w:cs="Arial"/>
                <w:sz w:val="18"/>
                <w:lang w:eastAsia="ko-KR"/>
              </w:rPr>
              <w:t xml:space="preserve"> </w:t>
            </w:r>
            <w:r w:rsidRPr="004D6DE3">
              <w:rPr>
                <w:rFonts w:ascii="Arial" w:hAnsi="Arial" w:cs="Arial"/>
                <w:color w:val="000000"/>
                <w:sz w:val="18"/>
                <w:szCs w:val="18"/>
              </w:rPr>
              <w:t>–</w:t>
            </w:r>
            <w:r>
              <w:rPr>
                <w:rFonts w:ascii="Arial" w:hAnsi="Arial" w:cs="Arial"/>
                <w:color w:val="000000"/>
                <w:sz w:val="18"/>
                <w:szCs w:val="18"/>
              </w:rPr>
              <w:t>2690</w:t>
            </w:r>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31D3A81B"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9C62B2" w:rsidRPr="004D6DE3" w14:paraId="2FA5DFC3"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C7DCAFA" w14:textId="77777777" w:rsidR="009C62B2" w:rsidRPr="004D6DE3" w:rsidRDefault="009C62B2"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66</w:t>
            </w:r>
          </w:p>
        </w:tc>
        <w:tc>
          <w:tcPr>
            <w:tcW w:w="3536" w:type="dxa"/>
            <w:tcBorders>
              <w:top w:val="single" w:sz="4" w:space="0" w:color="auto"/>
              <w:left w:val="single" w:sz="4" w:space="0" w:color="auto"/>
              <w:bottom w:val="single" w:sz="4" w:space="0" w:color="auto"/>
              <w:right w:val="single" w:sz="4" w:space="0" w:color="auto"/>
            </w:tcBorders>
            <w:vAlign w:val="center"/>
          </w:tcPr>
          <w:p w14:paraId="70E0B235" w14:textId="77777777" w:rsidR="009C62B2" w:rsidRPr="00FD399B" w:rsidRDefault="009C62B2" w:rsidP="002D5D5E">
            <w:pPr>
              <w:keepNext/>
              <w:keepLines/>
              <w:spacing w:after="0"/>
              <w:jc w:val="center"/>
              <w:rPr>
                <w:rFonts w:ascii="Arial" w:eastAsia="Calibri" w:hAnsi="Arial" w:cs="Arial"/>
                <w:sz w:val="18"/>
                <w:lang w:val="sv-SE" w:eastAsia="ko-KR"/>
              </w:rPr>
            </w:pPr>
            <w:r>
              <w:rPr>
                <w:rFonts w:ascii="Arial" w:hAnsi="Arial" w:cs="Arial"/>
                <w:color w:val="000000"/>
                <w:sz w:val="18"/>
                <w:szCs w:val="18"/>
                <w:lang w:val="sv-SE"/>
              </w:rPr>
              <w:t>1710</w:t>
            </w:r>
            <w:r w:rsidRPr="00FD399B">
              <w:rPr>
                <w:rFonts w:ascii="Arial" w:hAnsi="Arial" w:cs="Arial"/>
                <w:color w:val="000000"/>
                <w:sz w:val="18"/>
                <w:szCs w:val="18"/>
                <w:lang w:val="sv-SE"/>
              </w:rPr>
              <w:t xml:space="preserve"> MHz</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w:t>
            </w:r>
            <w:r>
              <w:rPr>
                <w:rFonts w:ascii="Arial" w:hAnsi="Arial" w:cs="Arial"/>
                <w:color w:val="000000"/>
                <w:sz w:val="18"/>
                <w:szCs w:val="18"/>
                <w:lang w:val="sv-SE"/>
              </w:rPr>
              <w:t xml:space="preserve"> 1780</w:t>
            </w:r>
            <w:r w:rsidRPr="00FD399B">
              <w:rPr>
                <w:rFonts w:ascii="Arial" w:hAnsi="Arial" w:cs="Arial"/>
                <w:color w:val="000000"/>
                <w:sz w:val="18"/>
                <w:szCs w:val="18"/>
                <w:lang w:val="sv-SE"/>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77218FD7" w14:textId="77777777" w:rsidR="009C62B2" w:rsidRPr="00FD399B" w:rsidRDefault="009C62B2" w:rsidP="002D5D5E">
            <w:pPr>
              <w:keepNext/>
              <w:keepLines/>
              <w:spacing w:after="0"/>
              <w:jc w:val="center"/>
              <w:rPr>
                <w:rFonts w:ascii="Arial" w:hAnsi="Arial" w:cs="Arial"/>
                <w:sz w:val="18"/>
                <w:lang w:val="sv-SE" w:eastAsia="ko-KR"/>
              </w:rPr>
            </w:pPr>
            <w:r>
              <w:rPr>
                <w:rFonts w:ascii="Arial" w:hAnsi="Arial" w:cs="Arial"/>
                <w:color w:val="000000"/>
                <w:sz w:val="18"/>
                <w:szCs w:val="18"/>
                <w:lang w:val="sv-SE"/>
              </w:rPr>
              <w:t>2100</w:t>
            </w:r>
            <w:r w:rsidRPr="00FD399B">
              <w:rPr>
                <w:rFonts w:ascii="Arial" w:hAnsi="Arial" w:cs="Arial"/>
                <w:color w:val="000000"/>
                <w:sz w:val="18"/>
                <w:szCs w:val="18"/>
                <w:lang w:val="sv-SE"/>
              </w:rPr>
              <w:t xml:space="preserve"> MHz</w:t>
            </w:r>
            <w:r w:rsidRPr="00FD399B">
              <w:rPr>
                <w:rFonts w:ascii="Arial" w:hAnsi="Arial" w:cs="Arial"/>
                <w:sz w:val="18"/>
                <w:lang w:val="sv-SE" w:eastAsia="ko-KR"/>
              </w:rPr>
              <w:t xml:space="preserve"> </w:t>
            </w:r>
            <w:r w:rsidRPr="00FD399B">
              <w:rPr>
                <w:rFonts w:ascii="Arial" w:hAnsi="Arial" w:cs="Arial"/>
                <w:color w:val="000000"/>
                <w:sz w:val="18"/>
                <w:szCs w:val="18"/>
                <w:lang w:val="sv-SE"/>
              </w:rPr>
              <w:t>–</w:t>
            </w:r>
            <w:r w:rsidRPr="00FD399B">
              <w:rPr>
                <w:rFonts w:ascii="Arial" w:hAnsi="Arial" w:cs="Arial"/>
                <w:sz w:val="18"/>
                <w:lang w:val="sv-SE" w:eastAsia="ko-KR"/>
              </w:rPr>
              <w:t xml:space="preserve"> </w:t>
            </w:r>
            <w:r>
              <w:rPr>
                <w:rFonts w:ascii="Arial" w:hAnsi="Arial" w:cs="Arial"/>
                <w:sz w:val="18"/>
                <w:lang w:val="sv-SE" w:eastAsia="ko-KR"/>
              </w:rPr>
              <w:t>2200</w:t>
            </w:r>
            <w:r w:rsidRPr="00FD399B">
              <w:rPr>
                <w:rFonts w:ascii="Arial"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5D981D38" w14:textId="77777777" w:rsidR="009C62B2" w:rsidRPr="004D6DE3" w:rsidRDefault="009C62B2" w:rsidP="002D5D5E">
            <w:pPr>
              <w:keepNext/>
              <w:keepLines/>
              <w:spacing w:after="0"/>
              <w:jc w:val="center"/>
              <w:rPr>
                <w:rFonts w:ascii="Arial" w:hAnsi="Arial" w:cs="Arial"/>
                <w:sz w:val="18"/>
                <w:lang w:eastAsia="ko-KR"/>
              </w:rPr>
            </w:pPr>
            <w:r>
              <w:rPr>
                <w:rFonts w:ascii="Arial" w:hAnsi="Arial" w:cs="Arial"/>
                <w:color w:val="000000"/>
                <w:sz w:val="18"/>
                <w:szCs w:val="18"/>
              </w:rPr>
              <w:t>FDD</w:t>
            </w:r>
          </w:p>
        </w:tc>
      </w:tr>
      <w:tr w:rsidR="009C62B2" w:rsidRPr="004D6DE3" w14:paraId="4C1398D4"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985FD55" w14:textId="77777777" w:rsidR="009C62B2" w:rsidRPr="004D6DE3" w:rsidRDefault="009C62B2"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71</w:t>
            </w:r>
          </w:p>
        </w:tc>
        <w:tc>
          <w:tcPr>
            <w:tcW w:w="3536" w:type="dxa"/>
            <w:tcBorders>
              <w:top w:val="single" w:sz="4" w:space="0" w:color="auto"/>
              <w:left w:val="single" w:sz="4" w:space="0" w:color="auto"/>
              <w:bottom w:val="single" w:sz="4" w:space="0" w:color="auto"/>
              <w:right w:val="single" w:sz="4" w:space="0" w:color="auto"/>
            </w:tcBorders>
            <w:vAlign w:val="center"/>
          </w:tcPr>
          <w:p w14:paraId="74544FE9"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663</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698</w:t>
            </w:r>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618A9A06"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617</w:t>
            </w:r>
            <w:r w:rsidRPr="004D6DE3">
              <w:rPr>
                <w:rFonts w:ascii="Arial" w:hAnsi="Arial" w:cs="Arial"/>
                <w:color w:val="000000"/>
                <w:sz w:val="18"/>
                <w:szCs w:val="18"/>
              </w:rPr>
              <w:t xml:space="preserve">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Pr>
                <w:rFonts w:ascii="Arial" w:hAnsi="Arial" w:cs="Arial"/>
                <w:sz w:val="18"/>
                <w:lang w:eastAsia="ko-KR"/>
              </w:rPr>
              <w:t>652</w:t>
            </w:r>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D43C61A"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FDD</w:t>
            </w:r>
          </w:p>
        </w:tc>
      </w:tr>
    </w:tbl>
    <w:p w14:paraId="26DADE80" w14:textId="77777777" w:rsidR="009C62B2" w:rsidRDefault="009C62B2" w:rsidP="009C62B2">
      <w:pPr>
        <w:rPr>
          <w:lang w:eastAsia="zh-CN"/>
        </w:rPr>
      </w:pPr>
    </w:p>
    <w:p w14:paraId="3596940A" w14:textId="37036233" w:rsidR="009C62B2" w:rsidRDefault="009C62B2" w:rsidP="009C62B2">
      <w:pPr>
        <w:pStyle w:val="Heading4"/>
      </w:pPr>
      <w:bookmarkStart w:id="192" w:name="_Toc183507765"/>
      <w:r>
        <w:t>5.10.1.2</w:t>
      </w:r>
      <w:r>
        <w:tab/>
      </w:r>
      <w:r w:rsidRPr="00417E56">
        <w:t>Channel bandwidths per operating band for CA</w:t>
      </w:r>
      <w:bookmarkEnd w:id="187"/>
      <w:bookmarkEnd w:id="188"/>
      <w:bookmarkEnd w:id="189"/>
      <w:bookmarkEnd w:id="192"/>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2977"/>
        <w:gridCol w:w="1984"/>
      </w:tblGrid>
      <w:tr w:rsidR="009C62B2" w14:paraId="0188E8F0" w14:textId="77777777" w:rsidTr="002D5D5E">
        <w:trPr>
          <w:trHeight w:val="187"/>
        </w:trPr>
        <w:tc>
          <w:tcPr>
            <w:tcW w:w="2127" w:type="dxa"/>
            <w:gridSpan w:val="2"/>
            <w:tcBorders>
              <w:left w:val="single" w:sz="4" w:space="0" w:color="auto"/>
              <w:bottom w:val="single" w:sz="4" w:space="0" w:color="auto"/>
              <w:right w:val="single" w:sz="4" w:space="0" w:color="auto"/>
            </w:tcBorders>
            <w:shd w:val="clear" w:color="auto" w:fill="auto"/>
            <w:vAlign w:val="center"/>
          </w:tcPr>
          <w:p w14:paraId="6CBA1EAB" w14:textId="77777777" w:rsidR="009C62B2" w:rsidRDefault="009C62B2" w:rsidP="002D5D5E">
            <w:pPr>
              <w:pStyle w:val="TAH"/>
              <w:rPr>
                <w:szCs w:val="18"/>
                <w:lang w:eastAsia="zh-CN"/>
              </w:rPr>
            </w:pPr>
            <w:r>
              <w:rPr>
                <w:rFonts w:cs="Arial"/>
              </w:rPr>
              <w:t xml:space="preserve">Table </w:t>
            </w:r>
            <w:r w:rsidRPr="00417E56">
              <w:rPr>
                <w:rFonts w:cs="Arial"/>
              </w:rPr>
              <w:t>5.x.1</w:t>
            </w:r>
            <w:r>
              <w:rPr>
                <w:rFonts w:cs="Arial"/>
              </w:rPr>
              <w:t xml:space="preserve">.2-1: Supported bandwidths per </w:t>
            </w:r>
            <w:r w:rsidRPr="00417E56">
              <w:rPr>
                <w:rFonts w:cs="Arial"/>
              </w:rPr>
              <w:t>CA</w:t>
            </w:r>
            <w:r>
              <w:rPr>
                <w:rFonts w:cs="Arial"/>
              </w:rPr>
              <w:t xml:space="preserve"> band combination of </w:t>
            </w:r>
            <w:r w:rsidRPr="00417E56">
              <w:rPr>
                <w:rFonts w:cs="Arial"/>
              </w:rPr>
              <w:t>band n25+n41+</w:t>
            </w:r>
            <w:r>
              <w:rPr>
                <w:rFonts w:cs="Arial"/>
              </w:rPr>
              <w:t>n77</w:t>
            </w: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3B377A8F" w14:textId="77777777" w:rsidR="009C62B2" w:rsidRDefault="009C62B2" w:rsidP="002D5D5E">
            <w:pPr>
              <w:pStyle w:val="TAH"/>
              <w:rPr>
                <w:szCs w:val="18"/>
                <w:lang w:eastAsia="zh-CN"/>
              </w:rPr>
            </w:pPr>
            <w:r>
              <w:t>Uplink CA configuration</w:t>
            </w:r>
            <w:r>
              <w:rPr>
                <w:rFonts w:hint="eastAsia"/>
                <w:lang w:eastAsia="zh-CN"/>
              </w:rPr>
              <w:t xml:space="preserve"> </w:t>
            </w:r>
            <w:r>
              <w:t>or single uplink carrier</w:t>
            </w:r>
          </w:p>
        </w:tc>
        <w:tc>
          <w:tcPr>
            <w:tcW w:w="851" w:type="dxa"/>
            <w:tcBorders>
              <w:left w:val="single" w:sz="4" w:space="0" w:color="auto"/>
              <w:right w:val="single" w:sz="4" w:space="0" w:color="auto"/>
            </w:tcBorders>
            <w:vAlign w:val="center"/>
          </w:tcPr>
          <w:p w14:paraId="5A65A447" w14:textId="77777777" w:rsidR="009C62B2" w:rsidRDefault="009C62B2" w:rsidP="002D5D5E">
            <w:pPr>
              <w:pStyle w:val="TAH"/>
              <w:rPr>
                <w:szCs w:val="18"/>
                <w:lang w:val="en-US" w:eastAsia="zh-CN"/>
              </w:rPr>
            </w:pPr>
            <w:r>
              <w:t>NR Band</w:t>
            </w:r>
          </w:p>
        </w:tc>
        <w:tc>
          <w:tcPr>
            <w:tcW w:w="2977" w:type="dxa"/>
            <w:tcBorders>
              <w:top w:val="single" w:sz="4" w:space="0" w:color="auto"/>
              <w:left w:val="single" w:sz="4" w:space="0" w:color="auto"/>
              <w:bottom w:val="single" w:sz="4" w:space="0" w:color="auto"/>
              <w:right w:val="single" w:sz="4" w:space="0" w:color="auto"/>
            </w:tcBorders>
            <w:vAlign w:val="center"/>
          </w:tcPr>
          <w:p w14:paraId="085C19F4" w14:textId="77777777" w:rsidR="009C62B2" w:rsidRDefault="009C62B2" w:rsidP="002D5D5E">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984" w:type="dxa"/>
            <w:tcBorders>
              <w:left w:val="single" w:sz="4" w:space="0" w:color="auto"/>
              <w:bottom w:val="nil"/>
              <w:right w:val="single" w:sz="4" w:space="0" w:color="auto"/>
            </w:tcBorders>
            <w:shd w:val="clear" w:color="auto" w:fill="auto"/>
            <w:vAlign w:val="center"/>
          </w:tcPr>
          <w:p w14:paraId="505C572B" w14:textId="77777777" w:rsidR="009C62B2" w:rsidRDefault="009C62B2" w:rsidP="002D5D5E">
            <w:pPr>
              <w:pStyle w:val="TAH"/>
              <w:rPr>
                <w:szCs w:val="18"/>
                <w:lang w:val="en-US" w:eastAsia="zh-CN"/>
              </w:rPr>
            </w:pPr>
            <w:r>
              <w:t>Bandwidth combination set</w:t>
            </w:r>
          </w:p>
        </w:tc>
      </w:tr>
      <w:tr w:rsidR="009C62B2" w:rsidRPr="00480423" w14:paraId="4EE0E589" w14:textId="77777777" w:rsidTr="002D5D5E">
        <w:trPr>
          <w:trHeight w:val="29"/>
        </w:trPr>
        <w:tc>
          <w:tcPr>
            <w:tcW w:w="2116" w:type="dxa"/>
            <w:tcBorders>
              <w:top w:val="single" w:sz="4" w:space="0" w:color="auto"/>
              <w:left w:val="single" w:sz="4" w:space="0" w:color="auto"/>
              <w:bottom w:val="nil"/>
              <w:right w:val="single" w:sz="4" w:space="0" w:color="auto"/>
            </w:tcBorders>
            <w:vAlign w:val="center"/>
          </w:tcPr>
          <w:p w14:paraId="7C5CEA45" w14:textId="77777777" w:rsidR="009C62B2" w:rsidRPr="00480423" w:rsidRDefault="009C62B2" w:rsidP="002D5D5E">
            <w:pPr>
              <w:pStyle w:val="TAC"/>
              <w:rPr>
                <w:lang w:val="en-US" w:eastAsia="zh-CN"/>
              </w:rPr>
            </w:pPr>
            <w:r w:rsidRPr="00CE1ADE">
              <w:rPr>
                <w:szCs w:val="18"/>
                <w:lang w:val="en-US" w:eastAsia="zh-CN"/>
              </w:rPr>
              <w:t>CA_n41C-n66A-n71A</w:t>
            </w:r>
          </w:p>
        </w:tc>
        <w:tc>
          <w:tcPr>
            <w:tcW w:w="1853" w:type="dxa"/>
            <w:gridSpan w:val="2"/>
            <w:tcBorders>
              <w:top w:val="single" w:sz="4" w:space="0" w:color="auto"/>
              <w:left w:val="single" w:sz="4" w:space="0" w:color="auto"/>
              <w:bottom w:val="nil"/>
              <w:right w:val="single" w:sz="4" w:space="0" w:color="auto"/>
            </w:tcBorders>
            <w:vAlign w:val="center"/>
          </w:tcPr>
          <w:p w14:paraId="139443EB" w14:textId="77777777" w:rsidR="009C62B2" w:rsidRPr="00CE1ADE" w:rsidRDefault="009C62B2" w:rsidP="002D5D5E">
            <w:pPr>
              <w:pStyle w:val="TAC"/>
              <w:rPr>
                <w:szCs w:val="18"/>
                <w:vertAlign w:val="superscript"/>
                <w:lang w:val="en-US" w:eastAsia="zh-CN"/>
              </w:rPr>
            </w:pPr>
            <w:r w:rsidRPr="00CE1ADE">
              <w:rPr>
                <w:szCs w:val="18"/>
                <w:lang w:val="en-US" w:eastAsia="zh-CN"/>
              </w:rPr>
              <w:t>n41</w:t>
            </w:r>
            <w:r w:rsidRPr="00CE1ADE">
              <w:rPr>
                <w:szCs w:val="18"/>
                <w:vertAlign w:val="superscript"/>
                <w:lang w:val="en-US" w:eastAsia="zh-CN"/>
              </w:rPr>
              <w:t>7,9</w:t>
            </w:r>
          </w:p>
          <w:p w14:paraId="39FE4E23" w14:textId="77777777" w:rsidR="009C62B2" w:rsidRPr="00CE1ADE" w:rsidRDefault="009C62B2" w:rsidP="002D5D5E">
            <w:pPr>
              <w:pStyle w:val="TAC"/>
              <w:rPr>
                <w:lang w:val="en-US" w:eastAsia="zh-CN"/>
              </w:rPr>
            </w:pPr>
            <w:r w:rsidRPr="00CE1ADE">
              <w:rPr>
                <w:lang w:val="en-US" w:eastAsia="zh-CN"/>
              </w:rPr>
              <w:t>CA_n41A-n66A</w:t>
            </w:r>
            <w:r w:rsidRPr="00CE1ADE">
              <w:rPr>
                <w:vertAlign w:val="superscript"/>
                <w:lang w:val="en-US" w:eastAsia="zh-CN"/>
              </w:rPr>
              <w:t>7</w:t>
            </w:r>
          </w:p>
          <w:p w14:paraId="6C085E4B" w14:textId="77777777" w:rsidR="009C62B2" w:rsidRDefault="009C62B2" w:rsidP="002D5D5E">
            <w:pPr>
              <w:pStyle w:val="TAC"/>
              <w:rPr>
                <w:szCs w:val="18"/>
                <w:lang w:val="en-US" w:eastAsia="zh-CN"/>
              </w:rPr>
            </w:pPr>
            <w:r w:rsidRPr="00EB7778">
              <w:rPr>
                <w:szCs w:val="18"/>
                <w:highlight w:val="yellow"/>
                <w:lang w:val="en-US" w:eastAsia="zh-CN"/>
              </w:rPr>
              <w:t>CA_n41C-n66A</w:t>
            </w:r>
          </w:p>
          <w:p w14:paraId="18164B53" w14:textId="77777777" w:rsidR="009C62B2" w:rsidRPr="00CE1ADE" w:rsidRDefault="009C62B2" w:rsidP="002D5D5E">
            <w:pPr>
              <w:pStyle w:val="TAC"/>
              <w:rPr>
                <w:vertAlign w:val="superscript"/>
                <w:lang w:val="en-US" w:eastAsia="zh-CN"/>
              </w:rPr>
            </w:pPr>
            <w:r w:rsidRPr="00CE1ADE">
              <w:rPr>
                <w:lang w:val="en-US" w:eastAsia="zh-CN"/>
              </w:rPr>
              <w:t>CA_n41A-n71A</w:t>
            </w:r>
            <w:r w:rsidRPr="00CE1ADE">
              <w:rPr>
                <w:vertAlign w:val="superscript"/>
                <w:lang w:val="en-US" w:eastAsia="zh-CN"/>
              </w:rPr>
              <w:t>7</w:t>
            </w:r>
          </w:p>
          <w:p w14:paraId="2A546E2B" w14:textId="77777777" w:rsidR="009C62B2" w:rsidRPr="00CE1ADE" w:rsidRDefault="009C62B2" w:rsidP="002D5D5E">
            <w:pPr>
              <w:pStyle w:val="TAC"/>
              <w:rPr>
                <w:vertAlign w:val="superscript"/>
                <w:lang w:val="en-US" w:eastAsia="zh-CN"/>
              </w:rPr>
            </w:pPr>
            <w:r w:rsidRPr="00EB7778">
              <w:rPr>
                <w:highlight w:val="yellow"/>
                <w:lang w:val="en-US" w:eastAsia="zh-CN"/>
              </w:rPr>
              <w:t>CA_n41C-n71A</w:t>
            </w:r>
          </w:p>
          <w:p w14:paraId="0413383F" w14:textId="77777777" w:rsidR="009C62B2" w:rsidRPr="00CE1ADE" w:rsidRDefault="009C62B2" w:rsidP="002D5D5E">
            <w:pPr>
              <w:pStyle w:val="TAC"/>
              <w:rPr>
                <w:lang w:val="en-US" w:eastAsia="zh-CN"/>
              </w:rPr>
            </w:pPr>
            <w:r w:rsidRPr="00CE1ADE">
              <w:rPr>
                <w:szCs w:val="18"/>
                <w:lang w:val="en-US" w:eastAsia="zh-CN"/>
              </w:rPr>
              <w:t>CA_n41C</w:t>
            </w:r>
            <w:r w:rsidRPr="00CE1ADE">
              <w:rPr>
                <w:vertAlign w:val="superscript"/>
                <w:lang w:val="en-US"/>
              </w:rPr>
              <w:t>7</w:t>
            </w:r>
          </w:p>
          <w:p w14:paraId="70618D72" w14:textId="77777777" w:rsidR="009C62B2" w:rsidRPr="00480423" w:rsidRDefault="009C62B2" w:rsidP="002D5D5E">
            <w:pPr>
              <w:pStyle w:val="TAC"/>
              <w:rPr>
                <w:lang w:val="en-US" w:eastAsia="zh-CN"/>
              </w:rPr>
            </w:pPr>
            <w:r w:rsidRPr="00CE1ADE">
              <w:rPr>
                <w:lang w:val="en-US" w:eastAsia="zh-CN"/>
              </w:rPr>
              <w:t>CA_n66A-n71A</w:t>
            </w:r>
          </w:p>
        </w:tc>
        <w:tc>
          <w:tcPr>
            <w:tcW w:w="851" w:type="dxa"/>
            <w:tcBorders>
              <w:top w:val="single" w:sz="4" w:space="0" w:color="auto"/>
              <w:left w:val="single" w:sz="4" w:space="0" w:color="auto"/>
              <w:bottom w:val="single" w:sz="4" w:space="0" w:color="auto"/>
              <w:right w:val="single" w:sz="4" w:space="0" w:color="auto"/>
            </w:tcBorders>
            <w:vAlign w:val="center"/>
          </w:tcPr>
          <w:p w14:paraId="697C2FF8" w14:textId="77777777" w:rsidR="009C62B2" w:rsidRPr="00480423" w:rsidRDefault="009C62B2" w:rsidP="002D5D5E">
            <w:pPr>
              <w:pStyle w:val="TAC"/>
              <w:rPr>
                <w:lang w:val="en-US" w:eastAsia="zh-CN"/>
              </w:rPr>
            </w:pPr>
            <w:r w:rsidRPr="00CE1ADE">
              <w:rPr>
                <w:szCs w:val="18"/>
                <w:lang w:val="en-US" w:eastAsia="zh-CN"/>
              </w:rPr>
              <w:t>n41</w:t>
            </w:r>
          </w:p>
        </w:tc>
        <w:tc>
          <w:tcPr>
            <w:tcW w:w="2977" w:type="dxa"/>
            <w:tcBorders>
              <w:top w:val="single" w:sz="4" w:space="0" w:color="auto"/>
              <w:left w:val="single" w:sz="4" w:space="0" w:color="auto"/>
              <w:bottom w:val="single" w:sz="4" w:space="0" w:color="auto"/>
              <w:right w:val="single" w:sz="4" w:space="0" w:color="auto"/>
            </w:tcBorders>
            <w:vAlign w:val="center"/>
          </w:tcPr>
          <w:p w14:paraId="5C492A1D" w14:textId="77777777" w:rsidR="009C62B2" w:rsidRPr="00480423" w:rsidRDefault="009C62B2" w:rsidP="002D5D5E">
            <w:pPr>
              <w:pStyle w:val="TAC"/>
              <w:rPr>
                <w:lang w:val="en-US" w:eastAsia="zh-CN"/>
              </w:rPr>
            </w:pPr>
            <w:r w:rsidRPr="00CE1ADE">
              <w:rPr>
                <w:lang w:val="en-US" w:eastAsia="zh-CN" w:bidi="ar"/>
              </w:rPr>
              <w:t>CA_n41C_BCS0</w:t>
            </w:r>
          </w:p>
        </w:tc>
        <w:tc>
          <w:tcPr>
            <w:tcW w:w="1984" w:type="dxa"/>
            <w:tcBorders>
              <w:top w:val="single" w:sz="4" w:space="0" w:color="auto"/>
              <w:left w:val="single" w:sz="4" w:space="0" w:color="auto"/>
              <w:bottom w:val="nil"/>
              <w:right w:val="single" w:sz="4" w:space="0" w:color="auto"/>
            </w:tcBorders>
            <w:vAlign w:val="center"/>
          </w:tcPr>
          <w:p w14:paraId="7DE17F63" w14:textId="77777777" w:rsidR="009C62B2" w:rsidRPr="00480423" w:rsidRDefault="009C62B2" w:rsidP="002D5D5E">
            <w:pPr>
              <w:pStyle w:val="TAC"/>
              <w:rPr>
                <w:lang w:val="en-US" w:eastAsia="zh-CN"/>
              </w:rPr>
            </w:pPr>
            <w:r w:rsidRPr="00CE1ADE">
              <w:rPr>
                <w:lang w:val="en-US" w:eastAsia="zh-CN"/>
              </w:rPr>
              <w:t>0</w:t>
            </w:r>
          </w:p>
        </w:tc>
      </w:tr>
      <w:tr w:rsidR="009C62B2" w:rsidRPr="00480423" w14:paraId="32BEE7E2" w14:textId="77777777" w:rsidTr="002D5D5E">
        <w:trPr>
          <w:trHeight w:val="29"/>
        </w:trPr>
        <w:tc>
          <w:tcPr>
            <w:tcW w:w="2116" w:type="dxa"/>
            <w:tcBorders>
              <w:top w:val="nil"/>
              <w:left w:val="single" w:sz="4" w:space="0" w:color="auto"/>
              <w:bottom w:val="nil"/>
              <w:right w:val="single" w:sz="4" w:space="0" w:color="auto"/>
            </w:tcBorders>
            <w:vAlign w:val="center"/>
          </w:tcPr>
          <w:p w14:paraId="24D29A41"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3E746F27"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3D90635" w14:textId="77777777" w:rsidR="009C62B2" w:rsidRPr="00480423" w:rsidRDefault="009C62B2" w:rsidP="002D5D5E">
            <w:pPr>
              <w:pStyle w:val="TAC"/>
              <w:rPr>
                <w:lang w:val="en-US" w:eastAsia="zh-CN"/>
              </w:rPr>
            </w:pPr>
            <w:r w:rsidRPr="00CE1ADE">
              <w:rPr>
                <w:szCs w:val="18"/>
                <w:lang w:val="en-US" w:eastAsia="zh-CN"/>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07CFED55" w14:textId="77777777" w:rsidR="009C62B2" w:rsidRPr="00480423" w:rsidRDefault="009C62B2" w:rsidP="002D5D5E">
            <w:pPr>
              <w:pStyle w:val="TAC"/>
              <w:rPr>
                <w:lang w:val="en-US" w:eastAsia="zh-CN"/>
              </w:rPr>
            </w:pPr>
            <w:r w:rsidRPr="00CE1ADE">
              <w:rPr>
                <w:lang w:val="en-US" w:eastAsia="zh-CN" w:bidi="ar"/>
              </w:rPr>
              <w:t>5, 10, 15, 20, 40</w:t>
            </w:r>
          </w:p>
        </w:tc>
        <w:tc>
          <w:tcPr>
            <w:tcW w:w="1984" w:type="dxa"/>
            <w:tcBorders>
              <w:top w:val="nil"/>
              <w:left w:val="single" w:sz="4" w:space="0" w:color="auto"/>
              <w:bottom w:val="nil"/>
              <w:right w:val="single" w:sz="4" w:space="0" w:color="auto"/>
            </w:tcBorders>
            <w:vAlign w:val="center"/>
          </w:tcPr>
          <w:p w14:paraId="4ED093B2" w14:textId="77777777" w:rsidR="009C62B2" w:rsidRPr="00480423" w:rsidRDefault="009C62B2" w:rsidP="002D5D5E">
            <w:pPr>
              <w:pStyle w:val="TAC"/>
              <w:rPr>
                <w:lang w:val="en-US" w:eastAsia="zh-CN"/>
              </w:rPr>
            </w:pPr>
          </w:p>
        </w:tc>
      </w:tr>
      <w:tr w:rsidR="009C62B2" w:rsidRPr="00480423" w14:paraId="6261BE55" w14:textId="77777777" w:rsidTr="002D5D5E">
        <w:trPr>
          <w:trHeight w:val="29"/>
        </w:trPr>
        <w:tc>
          <w:tcPr>
            <w:tcW w:w="2116" w:type="dxa"/>
            <w:tcBorders>
              <w:top w:val="nil"/>
              <w:left w:val="single" w:sz="4" w:space="0" w:color="auto"/>
              <w:bottom w:val="nil"/>
              <w:right w:val="single" w:sz="4" w:space="0" w:color="auto"/>
            </w:tcBorders>
            <w:vAlign w:val="center"/>
          </w:tcPr>
          <w:p w14:paraId="60D2A93C"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0CB33E5D"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36C27E9" w14:textId="77777777" w:rsidR="009C62B2" w:rsidRPr="00480423" w:rsidRDefault="009C62B2" w:rsidP="002D5D5E">
            <w:pPr>
              <w:pStyle w:val="TAC"/>
              <w:rPr>
                <w:lang w:val="en-US" w:eastAsia="zh-CN"/>
              </w:rPr>
            </w:pPr>
            <w:r w:rsidRPr="00CE1ADE">
              <w:rPr>
                <w:szCs w:val="18"/>
                <w:lang w:val="en-US" w:eastAsia="zh-CN"/>
              </w:rPr>
              <w:t>n71</w:t>
            </w:r>
          </w:p>
        </w:tc>
        <w:tc>
          <w:tcPr>
            <w:tcW w:w="2977" w:type="dxa"/>
            <w:tcBorders>
              <w:top w:val="single" w:sz="4" w:space="0" w:color="auto"/>
              <w:left w:val="single" w:sz="4" w:space="0" w:color="auto"/>
              <w:bottom w:val="single" w:sz="4" w:space="0" w:color="auto"/>
              <w:right w:val="single" w:sz="4" w:space="0" w:color="auto"/>
            </w:tcBorders>
            <w:vAlign w:val="center"/>
          </w:tcPr>
          <w:p w14:paraId="77440356" w14:textId="77777777" w:rsidR="009C62B2" w:rsidRPr="00480423" w:rsidRDefault="009C62B2" w:rsidP="002D5D5E">
            <w:pPr>
              <w:pStyle w:val="TAC"/>
              <w:rPr>
                <w:lang w:val="en-US" w:eastAsia="zh-CN"/>
              </w:rPr>
            </w:pPr>
            <w:r w:rsidRPr="00CE1ADE">
              <w:rPr>
                <w:lang w:val="en-US" w:eastAsia="zh-CN" w:bidi="ar"/>
              </w:rPr>
              <w:t>5, 10, 15, 20</w:t>
            </w:r>
          </w:p>
        </w:tc>
        <w:tc>
          <w:tcPr>
            <w:tcW w:w="1984" w:type="dxa"/>
            <w:tcBorders>
              <w:top w:val="nil"/>
              <w:left w:val="single" w:sz="4" w:space="0" w:color="auto"/>
              <w:bottom w:val="single" w:sz="4" w:space="0" w:color="auto"/>
              <w:right w:val="single" w:sz="4" w:space="0" w:color="auto"/>
            </w:tcBorders>
            <w:vAlign w:val="center"/>
          </w:tcPr>
          <w:p w14:paraId="0740F773" w14:textId="77777777" w:rsidR="009C62B2" w:rsidRPr="00480423" w:rsidRDefault="009C62B2" w:rsidP="002D5D5E">
            <w:pPr>
              <w:pStyle w:val="TAC"/>
              <w:rPr>
                <w:lang w:val="en-US" w:eastAsia="zh-CN"/>
              </w:rPr>
            </w:pPr>
          </w:p>
        </w:tc>
      </w:tr>
      <w:tr w:rsidR="009C62B2" w:rsidRPr="00480423" w14:paraId="3B2FA1FD" w14:textId="77777777" w:rsidTr="002D5D5E">
        <w:trPr>
          <w:trHeight w:val="29"/>
        </w:trPr>
        <w:tc>
          <w:tcPr>
            <w:tcW w:w="2116" w:type="dxa"/>
            <w:tcBorders>
              <w:top w:val="nil"/>
              <w:left w:val="single" w:sz="4" w:space="0" w:color="auto"/>
              <w:bottom w:val="nil"/>
              <w:right w:val="single" w:sz="4" w:space="0" w:color="auto"/>
            </w:tcBorders>
            <w:vAlign w:val="center"/>
          </w:tcPr>
          <w:p w14:paraId="5ACFAEA0"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6C6B119B"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28F4D36" w14:textId="77777777" w:rsidR="009C62B2" w:rsidRPr="00480423" w:rsidRDefault="009C62B2" w:rsidP="002D5D5E">
            <w:pPr>
              <w:pStyle w:val="TAC"/>
              <w:rPr>
                <w:lang w:val="en-US" w:eastAsia="zh-CN"/>
              </w:rPr>
            </w:pPr>
            <w:r w:rsidRPr="00CE1ADE">
              <w:rPr>
                <w:lang w:val="en-US" w:eastAsia="zh-CN"/>
              </w:rPr>
              <w:t>n41</w:t>
            </w:r>
          </w:p>
        </w:tc>
        <w:tc>
          <w:tcPr>
            <w:tcW w:w="2977" w:type="dxa"/>
            <w:tcBorders>
              <w:top w:val="single" w:sz="4" w:space="0" w:color="auto"/>
              <w:left w:val="single" w:sz="4" w:space="0" w:color="auto"/>
              <w:bottom w:val="single" w:sz="4" w:space="0" w:color="auto"/>
              <w:right w:val="single" w:sz="4" w:space="0" w:color="auto"/>
            </w:tcBorders>
            <w:vAlign w:val="center"/>
          </w:tcPr>
          <w:p w14:paraId="2E91EBA8" w14:textId="77777777" w:rsidR="009C62B2" w:rsidRPr="00480423" w:rsidRDefault="009C62B2" w:rsidP="002D5D5E">
            <w:pPr>
              <w:pStyle w:val="TAC"/>
              <w:rPr>
                <w:lang w:val="en-US" w:eastAsia="zh-CN"/>
              </w:rPr>
            </w:pPr>
            <w:r w:rsidRPr="00CE1ADE">
              <w:rPr>
                <w:lang w:val="en-US" w:eastAsia="zh-CN" w:bidi="ar"/>
              </w:rPr>
              <w:t>CA_n41C_BCS1</w:t>
            </w:r>
          </w:p>
        </w:tc>
        <w:tc>
          <w:tcPr>
            <w:tcW w:w="1984" w:type="dxa"/>
            <w:tcBorders>
              <w:top w:val="single" w:sz="4" w:space="0" w:color="auto"/>
              <w:left w:val="single" w:sz="4" w:space="0" w:color="auto"/>
              <w:bottom w:val="nil"/>
              <w:right w:val="single" w:sz="4" w:space="0" w:color="auto"/>
            </w:tcBorders>
            <w:vAlign w:val="center"/>
          </w:tcPr>
          <w:p w14:paraId="2F0A5A1C" w14:textId="77777777" w:rsidR="009C62B2" w:rsidRPr="00480423" w:rsidRDefault="009C62B2" w:rsidP="002D5D5E">
            <w:pPr>
              <w:pStyle w:val="TAC"/>
              <w:rPr>
                <w:lang w:val="en-US" w:eastAsia="zh-CN"/>
              </w:rPr>
            </w:pPr>
            <w:r w:rsidRPr="00CE1ADE">
              <w:rPr>
                <w:szCs w:val="18"/>
                <w:lang w:val="en-US" w:eastAsia="zh-CN"/>
              </w:rPr>
              <w:t>1</w:t>
            </w:r>
          </w:p>
        </w:tc>
      </w:tr>
      <w:tr w:rsidR="009C62B2" w:rsidRPr="00480423" w14:paraId="091D4CC7" w14:textId="77777777" w:rsidTr="002D5D5E">
        <w:trPr>
          <w:trHeight w:val="29"/>
        </w:trPr>
        <w:tc>
          <w:tcPr>
            <w:tcW w:w="2116" w:type="dxa"/>
            <w:tcBorders>
              <w:top w:val="nil"/>
              <w:left w:val="single" w:sz="4" w:space="0" w:color="auto"/>
              <w:bottom w:val="nil"/>
              <w:right w:val="single" w:sz="4" w:space="0" w:color="auto"/>
            </w:tcBorders>
            <w:vAlign w:val="center"/>
          </w:tcPr>
          <w:p w14:paraId="2D663B22"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45F7411F"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98A1DD3" w14:textId="77777777" w:rsidR="009C62B2" w:rsidRPr="00480423" w:rsidRDefault="009C62B2" w:rsidP="002D5D5E">
            <w:pPr>
              <w:pStyle w:val="TAC"/>
              <w:rPr>
                <w:lang w:val="en-US" w:eastAsia="zh-CN"/>
              </w:rPr>
            </w:pPr>
            <w:r w:rsidRPr="00CE1ADE">
              <w:rPr>
                <w:lang w:val="en-US" w:eastAsia="zh-CN"/>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02A70026" w14:textId="77777777" w:rsidR="009C62B2" w:rsidRPr="00480423" w:rsidRDefault="009C62B2" w:rsidP="002D5D5E">
            <w:pPr>
              <w:pStyle w:val="TAC"/>
              <w:rPr>
                <w:lang w:val="en-US" w:eastAsia="zh-CN"/>
              </w:rPr>
            </w:pPr>
            <w:r w:rsidRPr="00CE1ADE">
              <w:rPr>
                <w:lang w:val="en-US" w:eastAsia="zh-CN" w:bidi="ar"/>
              </w:rPr>
              <w:t>5, 10, 15, 20, 25, 30, 40</w:t>
            </w:r>
          </w:p>
        </w:tc>
        <w:tc>
          <w:tcPr>
            <w:tcW w:w="1984" w:type="dxa"/>
            <w:tcBorders>
              <w:top w:val="nil"/>
              <w:left w:val="single" w:sz="4" w:space="0" w:color="auto"/>
              <w:bottom w:val="nil"/>
              <w:right w:val="single" w:sz="4" w:space="0" w:color="auto"/>
            </w:tcBorders>
            <w:vAlign w:val="center"/>
          </w:tcPr>
          <w:p w14:paraId="5BBD52C6" w14:textId="77777777" w:rsidR="009C62B2" w:rsidRPr="00480423" w:rsidRDefault="009C62B2" w:rsidP="002D5D5E">
            <w:pPr>
              <w:pStyle w:val="TAC"/>
              <w:rPr>
                <w:lang w:val="en-US" w:eastAsia="zh-CN"/>
              </w:rPr>
            </w:pPr>
          </w:p>
        </w:tc>
      </w:tr>
      <w:tr w:rsidR="009C62B2" w:rsidRPr="00480423" w14:paraId="653D1895" w14:textId="77777777" w:rsidTr="002D5D5E">
        <w:trPr>
          <w:trHeight w:val="29"/>
        </w:trPr>
        <w:tc>
          <w:tcPr>
            <w:tcW w:w="2116" w:type="dxa"/>
            <w:tcBorders>
              <w:top w:val="nil"/>
              <w:left w:val="single" w:sz="4" w:space="0" w:color="auto"/>
              <w:bottom w:val="nil"/>
              <w:right w:val="single" w:sz="4" w:space="0" w:color="auto"/>
            </w:tcBorders>
            <w:vAlign w:val="center"/>
          </w:tcPr>
          <w:p w14:paraId="4417266A"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47298C38"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FF526C6" w14:textId="77777777" w:rsidR="009C62B2" w:rsidRPr="00480423" w:rsidRDefault="009C62B2" w:rsidP="002D5D5E">
            <w:pPr>
              <w:pStyle w:val="TAC"/>
              <w:rPr>
                <w:lang w:val="en-US" w:eastAsia="zh-CN"/>
              </w:rPr>
            </w:pPr>
            <w:r w:rsidRPr="00CE1ADE">
              <w:rPr>
                <w:lang w:val="en-US" w:eastAsia="zh-CN"/>
              </w:rPr>
              <w:t>n71</w:t>
            </w:r>
          </w:p>
        </w:tc>
        <w:tc>
          <w:tcPr>
            <w:tcW w:w="2977" w:type="dxa"/>
            <w:tcBorders>
              <w:top w:val="single" w:sz="4" w:space="0" w:color="auto"/>
              <w:left w:val="single" w:sz="4" w:space="0" w:color="auto"/>
              <w:bottom w:val="single" w:sz="4" w:space="0" w:color="auto"/>
              <w:right w:val="single" w:sz="4" w:space="0" w:color="auto"/>
            </w:tcBorders>
            <w:vAlign w:val="center"/>
          </w:tcPr>
          <w:p w14:paraId="1ADD3906" w14:textId="77777777" w:rsidR="009C62B2" w:rsidRPr="00480423" w:rsidRDefault="009C62B2" w:rsidP="002D5D5E">
            <w:pPr>
              <w:pStyle w:val="TAC"/>
              <w:rPr>
                <w:lang w:val="en-US" w:eastAsia="zh-CN"/>
              </w:rPr>
            </w:pPr>
            <w:r w:rsidRPr="00CE1ADE">
              <w:rPr>
                <w:lang w:val="en-US" w:eastAsia="zh-CN" w:bidi="ar"/>
              </w:rPr>
              <w:t>5, 10, 15, 20</w:t>
            </w:r>
          </w:p>
        </w:tc>
        <w:tc>
          <w:tcPr>
            <w:tcW w:w="1984" w:type="dxa"/>
            <w:tcBorders>
              <w:top w:val="nil"/>
              <w:left w:val="single" w:sz="4" w:space="0" w:color="auto"/>
              <w:bottom w:val="single" w:sz="4" w:space="0" w:color="auto"/>
              <w:right w:val="single" w:sz="4" w:space="0" w:color="auto"/>
            </w:tcBorders>
            <w:vAlign w:val="center"/>
          </w:tcPr>
          <w:p w14:paraId="33E14C69" w14:textId="77777777" w:rsidR="009C62B2" w:rsidRPr="00480423" w:rsidRDefault="009C62B2" w:rsidP="002D5D5E">
            <w:pPr>
              <w:pStyle w:val="TAC"/>
              <w:rPr>
                <w:lang w:val="en-US" w:eastAsia="zh-CN"/>
              </w:rPr>
            </w:pPr>
          </w:p>
        </w:tc>
      </w:tr>
      <w:tr w:rsidR="009C62B2" w:rsidRPr="00480423" w14:paraId="1973D5FA" w14:textId="77777777" w:rsidTr="002D5D5E">
        <w:trPr>
          <w:trHeight w:val="29"/>
        </w:trPr>
        <w:tc>
          <w:tcPr>
            <w:tcW w:w="2116" w:type="dxa"/>
            <w:tcBorders>
              <w:top w:val="nil"/>
              <w:left w:val="single" w:sz="4" w:space="0" w:color="auto"/>
              <w:bottom w:val="nil"/>
              <w:right w:val="single" w:sz="4" w:space="0" w:color="auto"/>
            </w:tcBorders>
            <w:vAlign w:val="center"/>
          </w:tcPr>
          <w:p w14:paraId="73E4EE0F"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308D9ECD"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411E0EF" w14:textId="77777777" w:rsidR="009C62B2" w:rsidRPr="00480423" w:rsidRDefault="009C62B2" w:rsidP="002D5D5E">
            <w:pPr>
              <w:pStyle w:val="TAC"/>
              <w:rPr>
                <w:lang w:val="en-US" w:eastAsia="zh-CN"/>
              </w:rPr>
            </w:pPr>
            <w:r w:rsidRPr="00CE1ADE">
              <w:rPr>
                <w:lang w:val="en-US" w:eastAsia="zh-CN"/>
              </w:rPr>
              <w:t>n41</w:t>
            </w:r>
          </w:p>
        </w:tc>
        <w:tc>
          <w:tcPr>
            <w:tcW w:w="2977" w:type="dxa"/>
            <w:tcBorders>
              <w:top w:val="single" w:sz="4" w:space="0" w:color="auto"/>
              <w:left w:val="single" w:sz="4" w:space="0" w:color="auto"/>
              <w:bottom w:val="single" w:sz="4" w:space="0" w:color="auto"/>
              <w:right w:val="single" w:sz="4" w:space="0" w:color="auto"/>
            </w:tcBorders>
            <w:vAlign w:val="center"/>
          </w:tcPr>
          <w:p w14:paraId="7CEF0F15" w14:textId="77777777" w:rsidR="009C62B2" w:rsidRPr="00480423" w:rsidRDefault="009C62B2" w:rsidP="002D5D5E">
            <w:pPr>
              <w:pStyle w:val="TAC"/>
              <w:rPr>
                <w:lang w:val="en-US" w:eastAsia="zh-CN" w:bidi="ar"/>
              </w:rPr>
            </w:pPr>
            <w:r w:rsidRPr="00CE1ADE">
              <w:rPr>
                <w:lang w:val="en-US" w:eastAsia="zh-CN" w:bidi="ar"/>
              </w:rPr>
              <w:t>CA_n41C BCS 4 and 5</w:t>
            </w:r>
          </w:p>
        </w:tc>
        <w:tc>
          <w:tcPr>
            <w:tcW w:w="1984" w:type="dxa"/>
            <w:tcBorders>
              <w:top w:val="single" w:sz="4" w:space="0" w:color="auto"/>
              <w:left w:val="single" w:sz="4" w:space="0" w:color="auto"/>
              <w:bottom w:val="nil"/>
              <w:right w:val="single" w:sz="4" w:space="0" w:color="auto"/>
            </w:tcBorders>
            <w:vAlign w:val="center"/>
          </w:tcPr>
          <w:p w14:paraId="7A2285CC" w14:textId="77777777" w:rsidR="009C62B2" w:rsidRPr="00480423" w:rsidRDefault="009C62B2" w:rsidP="002D5D5E">
            <w:pPr>
              <w:pStyle w:val="TAC"/>
              <w:rPr>
                <w:lang w:val="en-US" w:eastAsia="zh-CN"/>
              </w:rPr>
            </w:pPr>
            <w:r w:rsidRPr="00CE1ADE">
              <w:rPr>
                <w:lang w:val="en-US" w:eastAsia="zh-CN"/>
              </w:rPr>
              <w:t>4 and 5</w:t>
            </w:r>
          </w:p>
        </w:tc>
      </w:tr>
      <w:tr w:rsidR="009C62B2" w:rsidRPr="00480423" w14:paraId="5D5DE279" w14:textId="77777777" w:rsidTr="002D5D5E">
        <w:trPr>
          <w:trHeight w:val="29"/>
        </w:trPr>
        <w:tc>
          <w:tcPr>
            <w:tcW w:w="2116" w:type="dxa"/>
            <w:tcBorders>
              <w:top w:val="nil"/>
              <w:left w:val="single" w:sz="4" w:space="0" w:color="auto"/>
              <w:bottom w:val="nil"/>
              <w:right w:val="single" w:sz="4" w:space="0" w:color="auto"/>
            </w:tcBorders>
            <w:vAlign w:val="center"/>
          </w:tcPr>
          <w:p w14:paraId="0BE49CD5"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5C615604"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D2DD1F7" w14:textId="77777777" w:rsidR="009C62B2" w:rsidRPr="00480423" w:rsidRDefault="009C62B2" w:rsidP="002D5D5E">
            <w:pPr>
              <w:pStyle w:val="TAC"/>
              <w:rPr>
                <w:lang w:val="en-US" w:eastAsia="zh-CN"/>
              </w:rPr>
            </w:pPr>
            <w:r w:rsidRPr="00CE1ADE">
              <w:rPr>
                <w:lang w:val="en-US" w:eastAsia="zh-CN"/>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01DCA389" w14:textId="77777777" w:rsidR="009C62B2" w:rsidRPr="00480423" w:rsidRDefault="009C62B2" w:rsidP="002D5D5E">
            <w:pPr>
              <w:pStyle w:val="TAC"/>
              <w:rPr>
                <w:lang w:val="en-US" w:eastAsia="zh-CN" w:bidi="ar"/>
              </w:rPr>
            </w:pPr>
            <w:r w:rsidRPr="00CE1ADE">
              <w:rPr>
                <w:lang w:val="en-US" w:eastAsia="zh-CN" w:bidi="ar"/>
              </w:rPr>
              <w:t>n66 channel bandwidths in Table 5.3.5-1</w:t>
            </w:r>
          </w:p>
        </w:tc>
        <w:tc>
          <w:tcPr>
            <w:tcW w:w="1984" w:type="dxa"/>
            <w:tcBorders>
              <w:top w:val="nil"/>
              <w:left w:val="single" w:sz="4" w:space="0" w:color="auto"/>
              <w:bottom w:val="nil"/>
              <w:right w:val="single" w:sz="4" w:space="0" w:color="auto"/>
            </w:tcBorders>
            <w:vAlign w:val="center"/>
          </w:tcPr>
          <w:p w14:paraId="087A7818" w14:textId="77777777" w:rsidR="009C62B2" w:rsidRPr="00480423" w:rsidRDefault="009C62B2" w:rsidP="002D5D5E">
            <w:pPr>
              <w:pStyle w:val="TAC"/>
              <w:rPr>
                <w:lang w:val="en-US" w:eastAsia="zh-CN"/>
              </w:rPr>
            </w:pPr>
          </w:p>
        </w:tc>
      </w:tr>
      <w:tr w:rsidR="009C62B2" w:rsidRPr="00480423" w14:paraId="74E920ED" w14:textId="77777777" w:rsidTr="002D5D5E">
        <w:trPr>
          <w:trHeight w:val="29"/>
        </w:trPr>
        <w:tc>
          <w:tcPr>
            <w:tcW w:w="2116" w:type="dxa"/>
            <w:tcBorders>
              <w:top w:val="nil"/>
              <w:left w:val="single" w:sz="4" w:space="0" w:color="auto"/>
              <w:bottom w:val="single" w:sz="4" w:space="0" w:color="auto"/>
              <w:right w:val="single" w:sz="4" w:space="0" w:color="auto"/>
            </w:tcBorders>
            <w:vAlign w:val="center"/>
          </w:tcPr>
          <w:p w14:paraId="75C61DCD"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4C723AEE"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54BA73C" w14:textId="77777777" w:rsidR="009C62B2" w:rsidRPr="00480423" w:rsidRDefault="009C62B2" w:rsidP="002D5D5E">
            <w:pPr>
              <w:pStyle w:val="TAC"/>
              <w:rPr>
                <w:lang w:val="en-US" w:eastAsia="zh-CN"/>
              </w:rPr>
            </w:pPr>
            <w:r w:rsidRPr="00CE1ADE">
              <w:rPr>
                <w:lang w:val="en-US" w:eastAsia="zh-CN"/>
              </w:rPr>
              <w:t>n71</w:t>
            </w:r>
          </w:p>
        </w:tc>
        <w:tc>
          <w:tcPr>
            <w:tcW w:w="2977" w:type="dxa"/>
            <w:tcBorders>
              <w:top w:val="single" w:sz="4" w:space="0" w:color="auto"/>
              <w:left w:val="single" w:sz="4" w:space="0" w:color="auto"/>
              <w:bottom w:val="single" w:sz="4" w:space="0" w:color="auto"/>
              <w:right w:val="single" w:sz="4" w:space="0" w:color="auto"/>
            </w:tcBorders>
            <w:vAlign w:val="center"/>
          </w:tcPr>
          <w:p w14:paraId="525B7C6B" w14:textId="77777777" w:rsidR="009C62B2" w:rsidRPr="00480423" w:rsidRDefault="009C62B2" w:rsidP="002D5D5E">
            <w:pPr>
              <w:pStyle w:val="TAC"/>
              <w:rPr>
                <w:lang w:val="en-US" w:eastAsia="zh-CN" w:bidi="ar"/>
              </w:rPr>
            </w:pPr>
            <w:r w:rsidRPr="00CE1ADE">
              <w:rPr>
                <w:lang w:val="en-US" w:eastAsia="zh-CN" w:bidi="ar"/>
              </w:rPr>
              <w:t>n71 channel bandwidths in Table 5.3.5-1</w:t>
            </w:r>
          </w:p>
        </w:tc>
        <w:tc>
          <w:tcPr>
            <w:tcW w:w="1984" w:type="dxa"/>
            <w:tcBorders>
              <w:top w:val="nil"/>
              <w:left w:val="single" w:sz="4" w:space="0" w:color="auto"/>
              <w:bottom w:val="single" w:sz="4" w:space="0" w:color="auto"/>
              <w:right w:val="single" w:sz="4" w:space="0" w:color="auto"/>
            </w:tcBorders>
            <w:vAlign w:val="center"/>
          </w:tcPr>
          <w:p w14:paraId="1AC0E3A0" w14:textId="77777777" w:rsidR="009C62B2" w:rsidRPr="00480423" w:rsidRDefault="009C62B2" w:rsidP="002D5D5E">
            <w:pPr>
              <w:pStyle w:val="TAC"/>
              <w:rPr>
                <w:lang w:val="en-US" w:eastAsia="zh-CN"/>
              </w:rPr>
            </w:pPr>
          </w:p>
        </w:tc>
      </w:tr>
    </w:tbl>
    <w:p w14:paraId="2EA11FF5" w14:textId="77777777" w:rsidR="009C62B2" w:rsidRPr="00837B41" w:rsidRDefault="009C62B2" w:rsidP="009C62B2"/>
    <w:p w14:paraId="7653B738" w14:textId="44407E92" w:rsidR="009C62B2" w:rsidRPr="006C68CC" w:rsidRDefault="009C62B2" w:rsidP="009C62B2">
      <w:pPr>
        <w:pStyle w:val="Heading3"/>
        <w:rPr>
          <w:rFonts w:cs="Arial"/>
          <w:szCs w:val="28"/>
          <w:lang w:val="en-US" w:eastAsia="zh-CN"/>
        </w:rPr>
      </w:pPr>
      <w:bookmarkStart w:id="193" w:name="_Toc152686279"/>
      <w:bookmarkStart w:id="194" w:name="_Toc164898991"/>
      <w:bookmarkStart w:id="195" w:name="_Toc165032121"/>
      <w:bookmarkStart w:id="196" w:name="_Toc183507766"/>
      <w:r w:rsidRPr="006C68CC">
        <w:rPr>
          <w:rFonts w:cs="Arial"/>
          <w:szCs w:val="28"/>
          <w:lang w:val="en-US" w:eastAsia="zh-CN"/>
        </w:rPr>
        <w:t>5.</w:t>
      </w:r>
      <w:r>
        <w:rPr>
          <w:rFonts w:cs="Arial"/>
          <w:szCs w:val="28"/>
          <w:lang w:val="en-US" w:eastAsia="zh-CN"/>
        </w:rPr>
        <w:t>10</w:t>
      </w:r>
      <w:r w:rsidRPr="006C68CC">
        <w:rPr>
          <w:rFonts w:cs="Arial"/>
          <w:szCs w:val="28"/>
          <w:lang w:val="en-US" w:eastAsia="zh-CN"/>
        </w:rPr>
        <w:t>.2</w:t>
      </w:r>
      <w:r w:rsidRPr="006C68CC">
        <w:rPr>
          <w:rFonts w:cs="Arial"/>
          <w:szCs w:val="28"/>
          <w:lang w:val="en-US" w:eastAsia="zh-CN"/>
        </w:rPr>
        <w:tab/>
        <w:t>Specific for 2 bands UL CA</w:t>
      </w:r>
      <w:bookmarkEnd w:id="193"/>
      <w:bookmarkEnd w:id="194"/>
      <w:bookmarkEnd w:id="195"/>
      <w:bookmarkEnd w:id="196"/>
    </w:p>
    <w:p w14:paraId="04A8C88C" w14:textId="0F60CEF0" w:rsidR="009C62B2" w:rsidRDefault="009C62B2" w:rsidP="009C62B2">
      <w:pPr>
        <w:pStyle w:val="Heading4"/>
      </w:pPr>
      <w:bookmarkStart w:id="197" w:name="_Toc152686280"/>
      <w:bookmarkStart w:id="198" w:name="_Toc164898992"/>
      <w:bookmarkStart w:id="199" w:name="_Toc165032122"/>
      <w:bookmarkStart w:id="200" w:name="_Toc183507767"/>
      <w:r>
        <w:t>5.10.2.1</w:t>
      </w:r>
      <w:r>
        <w:tab/>
      </w:r>
      <w:r w:rsidRPr="00417E56">
        <w:t>UE co-existence studies</w:t>
      </w:r>
      <w:bookmarkEnd w:id="197"/>
      <w:bookmarkEnd w:id="198"/>
      <w:bookmarkEnd w:id="199"/>
      <w:bookmarkEnd w:id="200"/>
    </w:p>
    <w:p w14:paraId="5A22573C" w14:textId="3E6F4D57" w:rsidR="009C62B2" w:rsidRDefault="009C62B2" w:rsidP="009C62B2">
      <w:pPr>
        <w:pStyle w:val="Heading5"/>
        <w:overflowPunct w:val="0"/>
        <w:autoSpaceDE w:val="0"/>
        <w:autoSpaceDN w:val="0"/>
        <w:adjustRightInd w:val="0"/>
        <w:textAlignment w:val="baseline"/>
        <w:rPr>
          <w:snapToGrid w:val="0"/>
          <w:lang w:eastAsia="en-GB"/>
        </w:rPr>
      </w:pPr>
      <w:bookmarkStart w:id="201" w:name="_Toc173404514"/>
      <w:bookmarkStart w:id="202" w:name="_Toc183507768"/>
      <w:bookmarkStart w:id="203" w:name="_Toc173404515"/>
      <w:r w:rsidRPr="00242348">
        <w:rPr>
          <w:rFonts w:hint="eastAsia"/>
          <w:snapToGrid w:val="0"/>
          <w:lang w:eastAsia="en-GB"/>
        </w:rPr>
        <w:t>5.</w:t>
      </w:r>
      <w:r>
        <w:rPr>
          <w:snapToGrid w:val="0"/>
          <w:lang w:eastAsia="en-GB"/>
        </w:rPr>
        <w:t>10</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201"/>
      <w:bookmarkEnd w:id="202"/>
    </w:p>
    <w:p w14:paraId="7279715C" w14:textId="77777777" w:rsidR="009C62B2" w:rsidRPr="000046B2" w:rsidRDefault="009C62B2" w:rsidP="009C62B2">
      <w:pPr>
        <w:rPr>
          <w:snapToGrid w:val="0"/>
          <w:lang w:eastAsia="en-GB"/>
        </w:rPr>
      </w:pPr>
      <w:r>
        <w:rPr>
          <w:lang w:eastAsia="en-GB"/>
        </w:rPr>
        <w:t>Co-existence study has been performed in Rel-18.</w:t>
      </w:r>
    </w:p>
    <w:p w14:paraId="41F4403F" w14:textId="5EC96318" w:rsidR="003466A0" w:rsidRDefault="003466A0" w:rsidP="00EF7518">
      <w:pPr>
        <w:pStyle w:val="Heading5"/>
        <w:overflowPunct w:val="0"/>
        <w:autoSpaceDE w:val="0"/>
        <w:autoSpaceDN w:val="0"/>
        <w:adjustRightInd w:val="0"/>
        <w:textAlignment w:val="baseline"/>
        <w:rPr>
          <w:snapToGrid w:val="0"/>
          <w:lang w:eastAsia="en-GB"/>
        </w:rPr>
      </w:pPr>
      <w:bookmarkStart w:id="204" w:name="_Toc183507769"/>
      <w:r w:rsidRPr="00242348">
        <w:rPr>
          <w:rFonts w:hint="eastAsia"/>
          <w:snapToGrid w:val="0"/>
          <w:lang w:eastAsia="en-GB"/>
        </w:rPr>
        <w:t>5.</w:t>
      </w:r>
      <w:r>
        <w:rPr>
          <w:snapToGrid w:val="0"/>
          <w:lang w:eastAsia="en-GB"/>
        </w:rPr>
        <w:t>10</w:t>
      </w:r>
      <w:r w:rsidRPr="00242348">
        <w:rPr>
          <w:snapToGrid w:val="0"/>
          <w:lang w:eastAsia="en-GB"/>
        </w:rPr>
        <w:t>.2.</w:t>
      </w:r>
      <w:r>
        <w:rPr>
          <w:snapToGrid w:val="0"/>
          <w:lang w:eastAsia="en-GB"/>
        </w:rPr>
        <w:t>1.2</w:t>
      </w:r>
      <w:r w:rsidRPr="00242348">
        <w:rPr>
          <w:snapToGrid w:val="0"/>
          <w:lang w:eastAsia="en-GB"/>
        </w:rPr>
        <w:tab/>
        <w:t xml:space="preserve">Co-existence studies for 2UL band with </w:t>
      </w:r>
      <w:r>
        <w:rPr>
          <w:snapToGrid w:val="0"/>
          <w:lang w:eastAsia="en-GB"/>
        </w:rPr>
        <w:t>3</w:t>
      </w:r>
      <w:r w:rsidRPr="00242348">
        <w:rPr>
          <w:snapToGrid w:val="0"/>
          <w:lang w:eastAsia="en-GB"/>
        </w:rPr>
        <w:t xml:space="preserve">CC </w:t>
      </w:r>
      <w:r>
        <w:rPr>
          <w:rFonts w:hint="eastAsia"/>
          <w:snapToGrid w:val="0"/>
          <w:lang w:eastAsia="zh-CN"/>
        </w:rPr>
        <w:t>(</w:t>
      </w:r>
      <w:r>
        <w:rPr>
          <w:snapToGrid w:val="0"/>
          <w:lang w:eastAsia="zh-CN"/>
        </w:rPr>
        <w:t>2CC intra-band in one band)</w:t>
      </w:r>
      <w:bookmarkEnd w:id="204"/>
    </w:p>
    <w:bookmarkEnd w:id="203"/>
    <w:p w14:paraId="37FECB16" w14:textId="7B3BD469" w:rsidR="009C62B2" w:rsidRDefault="009C62B2" w:rsidP="009C62B2">
      <w:pPr>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Pr>
          <w:rFonts w:eastAsia="Times New Roman"/>
          <w:lang w:eastAsia="en-GB"/>
        </w:rPr>
        <w:t>10</w:t>
      </w:r>
      <w:r w:rsidRPr="00140BB6">
        <w:rPr>
          <w:rFonts w:eastAsia="Times New Roman"/>
          <w:lang w:eastAsia="en-GB"/>
        </w:rPr>
        <w:t>.2.</w:t>
      </w:r>
      <w:r>
        <w:rPr>
          <w:rFonts w:eastAsia="Times New Roman"/>
          <w:lang w:eastAsia="en-GB"/>
        </w:rPr>
        <w:t>1</w:t>
      </w:r>
      <w:r w:rsidRPr="00140BB6">
        <w:rPr>
          <w:rFonts w:eastAsia="Times New Roman"/>
          <w:lang w:eastAsia="en-GB"/>
        </w:rPr>
        <w:t>.2-1 provides the two UL band with one band, along with 2CC intra-band uplink CA triple beat products into band n</w:t>
      </w:r>
      <w:r>
        <w:rPr>
          <w:rFonts w:eastAsia="Times New Roman"/>
          <w:lang w:eastAsia="en-GB"/>
        </w:rPr>
        <w:t>71.</w:t>
      </w:r>
    </w:p>
    <w:p w14:paraId="26045FF7" w14:textId="77777777" w:rsidR="003466A0" w:rsidRPr="006C68CC" w:rsidRDefault="003466A0" w:rsidP="003466A0">
      <w:pPr>
        <w:pStyle w:val="TH"/>
        <w:rPr>
          <w:rFonts w:cs="Arial"/>
        </w:rPr>
      </w:pPr>
      <w:r w:rsidRPr="006C68CC">
        <w:rPr>
          <w:rFonts w:cs="Arial"/>
        </w:rPr>
        <w:t>Table 5.10.2.1.2-1: Two UL band with intra</w:t>
      </w:r>
      <w:r>
        <w:rPr>
          <w:rFonts w:cs="Arial"/>
        </w:rPr>
        <w:t>-band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3466A0" w14:paraId="0C36F00F" w14:textId="77777777" w:rsidTr="00457D0F">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25B41"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6D37BE4" w14:textId="0A7F2451"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lang w:val="en-US" w:eastAsia="zh-CN" w:bidi="ar"/>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0A44CB46"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CA_n41C</w:t>
            </w:r>
          </w:p>
        </w:tc>
      </w:tr>
      <w:tr w:rsidR="003466A0" w14:paraId="79CE7635"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2A428B2"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5EBA05CF" w14:textId="195DBD3B"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346" w:type="dxa"/>
            <w:tcBorders>
              <w:top w:val="nil"/>
              <w:left w:val="nil"/>
              <w:bottom w:val="single" w:sz="4" w:space="0" w:color="auto"/>
              <w:right w:val="single" w:sz="4" w:space="0" w:color="auto"/>
            </w:tcBorders>
            <w:shd w:val="clear" w:color="auto" w:fill="auto"/>
            <w:vAlign w:val="center"/>
          </w:tcPr>
          <w:p w14:paraId="217DCB8A" w14:textId="4A6717DD"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2074" w:type="dxa"/>
            <w:tcBorders>
              <w:top w:val="nil"/>
              <w:left w:val="nil"/>
              <w:bottom w:val="single" w:sz="4" w:space="0" w:color="auto"/>
              <w:right w:val="single" w:sz="4" w:space="0" w:color="auto"/>
            </w:tcBorders>
            <w:shd w:val="clear" w:color="auto" w:fill="auto"/>
            <w:vAlign w:val="center"/>
          </w:tcPr>
          <w:p w14:paraId="71F631D7"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0CE2F49A"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y_high</w:t>
            </w:r>
          </w:p>
        </w:tc>
      </w:tr>
      <w:tr w:rsidR="003466A0" w14:paraId="79987A49" w14:textId="77777777" w:rsidTr="00457D0F">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0099CD4A" w14:textId="77777777" w:rsidR="003466A0" w:rsidRDefault="003466A0" w:rsidP="00457D0F">
            <w:pPr>
              <w:keepNext/>
              <w:keepLines/>
              <w:spacing w:after="0"/>
              <w:jc w:val="center"/>
              <w:rPr>
                <w:rFonts w:ascii="Arial" w:hAnsi="Arial" w:cs="Arial"/>
                <w:b/>
                <w:bCs/>
                <w:sz w:val="18"/>
                <w:szCs w:val="18"/>
                <w:lang w:val="en-US" w:eastAsia="zh-CN"/>
              </w:rPr>
            </w:pPr>
            <w:r>
              <w:rPr>
                <w:rFonts w:ascii="Arial" w:hAnsi="Arial" w:cs="Arial"/>
                <w:b/>
                <w:bCs/>
                <w:sz w:val="18"/>
                <w:szCs w:val="18"/>
              </w:rPr>
              <w:t>f</w:t>
            </w:r>
            <w:r w:rsidRPr="006C68CC">
              <w:rPr>
                <w:rFonts w:ascii="Arial" w:hAnsi="Arial" w:cs="Arial"/>
                <w:b/>
                <w:bCs/>
                <w:sz w:val="18"/>
                <w:szCs w:val="18"/>
                <w:vertAlign w:val="subscript"/>
              </w:rPr>
              <w:t>UL</w:t>
            </w:r>
            <w:r>
              <w:rPr>
                <w:rFonts w:ascii="Arial" w:hAnsi="Arial" w:cs="Arial" w:hint="eastAsia"/>
                <w:b/>
                <w:bCs/>
                <w:sz w:val="18"/>
                <w:szCs w:val="18"/>
                <w:lang w:val="en-US" w:eastAsia="zh-CN"/>
              </w:rPr>
              <w:t xml:space="preserve"> </w:t>
            </w:r>
            <w:r>
              <w:rPr>
                <w:rFonts w:ascii="Arial" w:hAnsi="Arial" w:cs="Arial"/>
                <w:b/>
                <w:bCs/>
                <w:sz w:val="18"/>
                <w:szCs w:val="18"/>
                <w:lang w:val="en-US" w:eastAsia="zh-CN"/>
              </w:rPr>
              <w:t>(n66, n41)</w:t>
            </w:r>
          </w:p>
        </w:tc>
        <w:tc>
          <w:tcPr>
            <w:tcW w:w="3404" w:type="dxa"/>
            <w:gridSpan w:val="2"/>
            <w:tcBorders>
              <w:top w:val="nil"/>
              <w:left w:val="nil"/>
              <w:bottom w:val="single" w:sz="4" w:space="0" w:color="auto"/>
              <w:right w:val="single" w:sz="4" w:space="0" w:color="auto"/>
            </w:tcBorders>
            <w:shd w:val="clear" w:color="auto" w:fill="auto"/>
            <w:vAlign w:val="center"/>
          </w:tcPr>
          <w:p w14:paraId="27653114" w14:textId="77777777" w:rsidR="003466A0" w:rsidRPr="007D5686" w:rsidRDefault="003466A0" w:rsidP="00457D0F">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1710 MHz – 1780 MHz</w:t>
            </w:r>
          </w:p>
        </w:tc>
        <w:tc>
          <w:tcPr>
            <w:tcW w:w="4414" w:type="dxa"/>
            <w:gridSpan w:val="2"/>
            <w:tcBorders>
              <w:top w:val="nil"/>
              <w:left w:val="nil"/>
              <w:bottom w:val="single" w:sz="4" w:space="0" w:color="auto"/>
              <w:right w:val="single" w:sz="4" w:space="0" w:color="auto"/>
            </w:tcBorders>
            <w:shd w:val="clear" w:color="auto" w:fill="auto"/>
            <w:vAlign w:val="center"/>
          </w:tcPr>
          <w:p w14:paraId="701891A6" w14:textId="77777777" w:rsidR="003466A0" w:rsidRPr="007D5686" w:rsidRDefault="003466A0" w:rsidP="00457D0F">
            <w:pPr>
              <w:keepNext/>
              <w:keepLines/>
              <w:spacing w:after="0"/>
              <w:jc w:val="center"/>
              <w:rPr>
                <w:rFonts w:asciiTheme="minorBidi" w:hAnsiTheme="minorBidi" w:cstheme="minorBidi"/>
                <w:sz w:val="18"/>
                <w:szCs w:val="18"/>
              </w:rPr>
            </w:pPr>
            <w:r>
              <w:rPr>
                <w:sz w:val="18"/>
                <w:lang w:val="en-US"/>
              </w:rPr>
              <w:t xml:space="preserve"> </w:t>
            </w:r>
            <w:r w:rsidRPr="007D5686">
              <w:rPr>
                <w:rFonts w:asciiTheme="minorBidi" w:hAnsiTheme="minorBidi" w:cstheme="minorBidi"/>
                <w:sz w:val="18"/>
                <w:lang w:val="en-US"/>
              </w:rPr>
              <w:t>2496 MHz– 2690 MHz</w:t>
            </w:r>
          </w:p>
        </w:tc>
      </w:tr>
      <w:tr w:rsidR="003466A0" w14:paraId="2AA5F81D"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998372E" w14:textId="77777777" w:rsidR="003466A0" w:rsidRPr="004E4C8A" w:rsidRDefault="003466A0" w:rsidP="00457D0F">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lang w:val="en-US" w:eastAsia="zh-CN"/>
              </w:rPr>
              <w:t>D</w:t>
            </w:r>
            <w:r w:rsidRPr="006C68CC">
              <w:rPr>
                <w:rFonts w:ascii="Arial" w:hAnsi="Arial" w:cs="Arial"/>
                <w:b/>
                <w:bCs/>
                <w:sz w:val="18"/>
                <w:szCs w:val="18"/>
                <w:vertAlign w:val="subscript"/>
              </w:rPr>
              <w:t>L</w:t>
            </w:r>
            <w:r>
              <w:rPr>
                <w:rFonts w:ascii="Arial" w:hAnsi="Arial" w:cs="Arial"/>
                <w:b/>
                <w:bCs/>
                <w:sz w:val="18"/>
                <w:szCs w:val="18"/>
              </w:rPr>
              <w:t xml:space="preserve"> (n71)</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D8E0" w14:textId="7CE58B47" w:rsidR="003466A0" w:rsidRPr="007D5686" w:rsidRDefault="003466A0" w:rsidP="00457D0F">
            <w:pPr>
              <w:keepNext/>
              <w:keepLines/>
              <w:spacing w:after="0"/>
              <w:jc w:val="center"/>
              <w:rPr>
                <w:rFonts w:asciiTheme="minorBidi" w:hAnsiTheme="minorBidi" w:cstheme="minorBidi"/>
                <w:sz w:val="18"/>
                <w:szCs w:val="18"/>
              </w:rPr>
            </w:pPr>
            <w:r>
              <w:rPr>
                <w:rFonts w:asciiTheme="minorBidi" w:hAnsiTheme="minorBidi" w:cstheme="minorBidi"/>
                <w:sz w:val="18"/>
                <w:lang w:val="en-US"/>
              </w:rPr>
              <w:t>617</w:t>
            </w:r>
            <w:r w:rsidRPr="007D5686">
              <w:rPr>
                <w:rFonts w:asciiTheme="minorBidi" w:hAnsiTheme="minorBidi" w:cstheme="minorBidi"/>
                <w:sz w:val="18"/>
                <w:lang w:val="en-US"/>
              </w:rPr>
              <w:t xml:space="preserve"> MHz – </w:t>
            </w:r>
            <w:r>
              <w:rPr>
                <w:rFonts w:asciiTheme="minorBidi" w:hAnsiTheme="minorBidi" w:cstheme="minorBidi"/>
                <w:sz w:val="18"/>
                <w:lang w:val="en-US"/>
              </w:rPr>
              <w:t>652</w:t>
            </w:r>
            <w:r w:rsidRPr="007D5686">
              <w:rPr>
                <w:rFonts w:asciiTheme="minorBidi" w:hAnsiTheme="minorBidi" w:cstheme="minorBidi"/>
                <w:sz w:val="18"/>
                <w:lang w:val="en-US"/>
              </w:rPr>
              <w:t xml:space="preserve"> MHz</w:t>
            </w:r>
          </w:p>
        </w:tc>
        <w:tc>
          <w:tcPr>
            <w:tcW w:w="2074" w:type="dxa"/>
            <w:tcBorders>
              <w:top w:val="nil"/>
              <w:left w:val="nil"/>
              <w:bottom w:val="single" w:sz="4" w:space="0" w:color="auto"/>
              <w:right w:val="single" w:sz="4" w:space="0" w:color="auto"/>
            </w:tcBorders>
            <w:shd w:val="clear" w:color="auto" w:fill="auto"/>
            <w:vAlign w:val="center"/>
          </w:tcPr>
          <w:p w14:paraId="3651B1D6"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77203BE0"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r>
      <w:tr w:rsidR="003466A0" w14:paraId="30090B0F" w14:textId="77777777" w:rsidTr="00457D0F">
        <w:trPr>
          <w:trHeight w:val="56"/>
        </w:trPr>
        <w:tc>
          <w:tcPr>
            <w:tcW w:w="2437" w:type="dxa"/>
            <w:vMerge w:val="restart"/>
            <w:tcBorders>
              <w:top w:val="nil"/>
              <w:left w:val="single" w:sz="4" w:space="0" w:color="auto"/>
              <w:right w:val="single" w:sz="4" w:space="0" w:color="auto"/>
            </w:tcBorders>
            <w:shd w:val="clear" w:color="auto" w:fill="auto"/>
            <w:vAlign w:val="center"/>
          </w:tcPr>
          <w:p w14:paraId="3C2C2E34"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05F5472D"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2DB84B5C"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122FE33D" w14:textId="77777777" w:rsidR="003466A0" w:rsidRDefault="003466A0" w:rsidP="00457D0F">
            <w:pPr>
              <w:keepNext/>
              <w:keepLines/>
              <w:spacing w:after="0"/>
              <w:jc w:val="center"/>
              <w:rPr>
                <w:rFonts w:ascii="Arial" w:hAnsi="Arial" w:cs="Arial"/>
                <w:kern w:val="2"/>
                <w:sz w:val="18"/>
                <w:lang w:val="en-US" w:eastAsia="zh-CN"/>
              </w:rPr>
            </w:pPr>
            <w:r>
              <w:rPr>
                <w:rFonts w:ascii="Arial"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522D5454" w14:textId="77777777" w:rsidR="003466A0" w:rsidRDefault="003466A0" w:rsidP="00457D0F">
            <w:pPr>
              <w:keepNext/>
              <w:keepLines/>
              <w:spacing w:after="0"/>
              <w:jc w:val="center"/>
              <w:rPr>
                <w:rFonts w:ascii="Arial" w:hAnsi="Arial" w:cs="Arial"/>
                <w:kern w:val="2"/>
                <w:sz w:val="18"/>
                <w:lang w:val="en-US" w:eastAsia="zh-CN"/>
              </w:rPr>
            </w:pPr>
            <w:r>
              <w:rPr>
                <w:rFonts w:ascii="Arial" w:hAnsi="Arial" w:cs="Arial" w:hint="eastAsia"/>
                <w:kern w:val="2"/>
                <w:sz w:val="18"/>
                <w:lang w:val="en-US" w:eastAsia="zh-CN"/>
              </w:rPr>
              <w:t>Maximum</w:t>
            </w:r>
          </w:p>
        </w:tc>
      </w:tr>
      <w:tr w:rsidR="003466A0" w14:paraId="4AFC31E7" w14:textId="77777777" w:rsidTr="00457D0F">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65FA118B" w14:textId="77777777" w:rsidR="003466A0" w:rsidRDefault="003466A0" w:rsidP="00457D0F">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457FEC32" w14:textId="77777777" w:rsidR="003466A0" w:rsidRDefault="003466A0" w:rsidP="00457D0F">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579506D1" w14:textId="77777777" w:rsidR="003466A0" w:rsidRDefault="003466A0" w:rsidP="00457D0F">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0B3352CD" w14:textId="77777777" w:rsidR="003466A0" w:rsidRPr="007D5686" w:rsidRDefault="003466A0" w:rsidP="00457D0F">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0 – 190</w:t>
            </w:r>
          </w:p>
        </w:tc>
      </w:tr>
      <w:tr w:rsidR="003466A0" w14:paraId="1F28402D"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81343EF"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2621F993"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00703667"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6BE3B128"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19103E07"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p>
        </w:tc>
      </w:tr>
      <w:tr w:rsidR="003466A0" w14:paraId="7A7FDCFF"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632C993"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456BF454" w14:textId="77777777" w:rsidR="003466A0" w:rsidRPr="007D5686" w:rsidRDefault="003466A0" w:rsidP="00457D0F">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1520</w:t>
            </w:r>
            <w:r>
              <w:rPr>
                <w:rFonts w:asciiTheme="minorBidi" w:hAnsiTheme="minorBidi" w:cstheme="minorBidi"/>
                <w:sz w:val="18"/>
                <w:lang w:val="en-US"/>
              </w:rPr>
              <w:t xml:space="preserve"> MHz </w:t>
            </w:r>
            <w:r w:rsidRPr="007D5686">
              <w:rPr>
                <w:rFonts w:asciiTheme="minorBidi" w:hAnsiTheme="minorBidi" w:cstheme="minorBidi"/>
                <w:sz w:val="18"/>
                <w:lang w:val="en-US"/>
              </w:rPr>
              <w:t xml:space="preserve"> – 17</w:t>
            </w:r>
            <w:r>
              <w:rPr>
                <w:rFonts w:asciiTheme="minorBidi" w:hAnsiTheme="minorBidi" w:cstheme="minorBidi"/>
                <w:sz w:val="18"/>
                <w:lang w:val="en-US"/>
              </w:rPr>
              <w:t>1</w:t>
            </w:r>
            <w:r w:rsidRPr="007D5686">
              <w:rPr>
                <w:rFonts w:asciiTheme="minorBidi" w:hAnsiTheme="minorBidi" w:cstheme="minorBidi"/>
                <w:sz w:val="18"/>
                <w:lang w:val="en-US"/>
              </w:rPr>
              <w:t>0</w:t>
            </w:r>
            <w:r>
              <w:rPr>
                <w:rFonts w:asciiTheme="minorBidi" w:hAnsiTheme="minorBidi" w:cstheme="minorBidi"/>
                <w:sz w:val="18"/>
                <w:lang w:val="en-US"/>
              </w:rPr>
              <w:t xml:space="preserve"> MHz</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911E1" w14:textId="77777777" w:rsidR="003466A0" w:rsidRPr="007D5686" w:rsidRDefault="003466A0" w:rsidP="00457D0F">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1780 MHz – 19</w:t>
            </w:r>
            <w:r>
              <w:rPr>
                <w:rFonts w:asciiTheme="minorBidi" w:hAnsiTheme="minorBidi" w:cstheme="minorBidi"/>
                <w:sz w:val="18"/>
                <w:lang w:val="en-US"/>
              </w:rPr>
              <w:t>70</w:t>
            </w:r>
            <w:r w:rsidRPr="007D5686">
              <w:rPr>
                <w:rFonts w:asciiTheme="minorBidi" w:hAnsiTheme="minorBidi" w:cstheme="minorBidi"/>
                <w:sz w:val="18"/>
                <w:lang w:val="en-US"/>
              </w:rPr>
              <w:t xml:space="preserve"> MHz</w:t>
            </w:r>
          </w:p>
        </w:tc>
      </w:tr>
      <w:tr w:rsidR="003466A0" w14:paraId="4692C6D0" w14:textId="77777777" w:rsidTr="00457D0F">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164E10EF"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4BEC62B0" w14:textId="77777777" w:rsidR="003466A0" w:rsidRDefault="003466A0" w:rsidP="00457D0F">
            <w:pPr>
              <w:keepNext/>
              <w:keepLines/>
              <w:spacing w:after="0"/>
              <w:rPr>
                <w:rFonts w:ascii="Arial" w:hAnsi="Arial" w:cs="Arial"/>
                <w:sz w:val="18"/>
                <w:szCs w:val="18"/>
              </w:rPr>
            </w:pPr>
            <w:r>
              <w:rPr>
                <w:rFonts w:ascii="Arial" w:hAnsi="Arial" w:cs="Arial"/>
                <w:sz w:val="18"/>
                <w:szCs w:val="18"/>
              </w:rPr>
              <w:t>No issue</w:t>
            </w:r>
          </w:p>
        </w:tc>
      </w:tr>
      <w:tr w:rsidR="003466A0" w14:paraId="12F1A369" w14:textId="77777777" w:rsidTr="00457D0F">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07E20158" w14:textId="361A7DC5" w:rsidR="003466A0" w:rsidRDefault="003466A0" w:rsidP="00EF7518">
            <w:pPr>
              <w:pStyle w:val="TAN"/>
              <w:ind w:left="629" w:hanging="629"/>
            </w:pPr>
            <w:r>
              <w:t>Note 1: If the third band (nZ) are not part of the same or adjacent band groups, as defined in Table A-1</w:t>
            </w:r>
            <w:r>
              <w:rPr>
                <w:rFonts w:cs="Arial"/>
                <w:szCs w:val="18"/>
                <w:lang w:eastAsia="zh-CN"/>
              </w:rPr>
              <w:t>,</w:t>
            </w:r>
            <w:r>
              <w:t xml:space="preserve"> of band one (nX) or band two (nY), the analysis can be ignored.</w:t>
            </w:r>
          </w:p>
          <w:p w14:paraId="045A300A" w14:textId="77777777" w:rsidR="003466A0" w:rsidRDefault="003466A0" w:rsidP="00457D0F">
            <w:pPr>
              <w:pStyle w:val="TAN"/>
              <w:ind w:left="629" w:hanging="629"/>
            </w:pPr>
            <w:r>
              <w:t>Note 2: For contiguous intra-band ULCA, the minimum and maximum separation BW are 0MHz and Min(f</w:t>
            </w:r>
            <w:r w:rsidRPr="006C68CC">
              <w:rPr>
                <w:vertAlign w:val="subscript"/>
              </w:rPr>
              <w:t>y_high</w:t>
            </w:r>
            <w:r>
              <w:t>-f</w:t>
            </w:r>
            <w:r w:rsidRPr="006C68CC">
              <w:rPr>
                <w:vertAlign w:val="subscript"/>
              </w:rPr>
              <w:t>y_low</w:t>
            </w:r>
            <w:r>
              <w:t>, maximum aggregated BW) respectively.</w:t>
            </w:r>
          </w:p>
        </w:tc>
      </w:tr>
    </w:tbl>
    <w:p w14:paraId="5B16BA53" w14:textId="77777777" w:rsidR="003466A0" w:rsidRDefault="003466A0" w:rsidP="003466A0">
      <w:pPr>
        <w:rPr>
          <w:lang w:eastAsia="ko-KR"/>
        </w:rPr>
      </w:pPr>
    </w:p>
    <w:p w14:paraId="11F6F16D" w14:textId="77777777" w:rsidR="003466A0" w:rsidRPr="00140BB6" w:rsidRDefault="003466A0" w:rsidP="003466A0">
      <w:pPr>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Pr>
          <w:rFonts w:eastAsia="Times New Roman"/>
          <w:lang w:eastAsia="en-GB"/>
        </w:rPr>
        <w:t>10</w:t>
      </w:r>
      <w:r w:rsidRPr="00140BB6">
        <w:rPr>
          <w:rFonts w:eastAsia="Times New Roman"/>
          <w:lang w:eastAsia="en-GB"/>
        </w:rPr>
        <w:t>.2.</w:t>
      </w:r>
      <w:r>
        <w:rPr>
          <w:rFonts w:eastAsia="Times New Roman"/>
          <w:lang w:eastAsia="en-GB"/>
        </w:rPr>
        <w:t>1</w:t>
      </w:r>
      <w:r w:rsidRPr="00140BB6">
        <w:rPr>
          <w:rFonts w:eastAsia="Times New Roman"/>
          <w:lang w:eastAsia="en-GB"/>
        </w:rPr>
        <w:t>.2-</w:t>
      </w:r>
      <w:r>
        <w:rPr>
          <w:rFonts w:eastAsia="Times New Roman"/>
          <w:lang w:eastAsia="en-GB"/>
        </w:rPr>
        <w:t>2</w:t>
      </w:r>
      <w:r w:rsidRPr="00140BB6">
        <w:rPr>
          <w:rFonts w:eastAsia="Times New Roman"/>
          <w:lang w:eastAsia="en-GB"/>
        </w:rPr>
        <w:t xml:space="preserve"> provides the two UL band with one band, along with 2CC intra-band uplink CA triple beat products into band n</w:t>
      </w:r>
      <w:r>
        <w:rPr>
          <w:rFonts w:eastAsia="Times New Roman"/>
          <w:lang w:eastAsia="en-GB"/>
        </w:rPr>
        <w:t>66.</w:t>
      </w:r>
    </w:p>
    <w:p w14:paraId="49988BF5" w14:textId="77777777" w:rsidR="003466A0" w:rsidRPr="006C68CC" w:rsidRDefault="003466A0" w:rsidP="003466A0">
      <w:pPr>
        <w:pStyle w:val="TH"/>
        <w:rPr>
          <w:rFonts w:cs="Arial"/>
        </w:rPr>
      </w:pPr>
      <w:r w:rsidRPr="006C68CC">
        <w:rPr>
          <w:rFonts w:cs="Arial"/>
        </w:rPr>
        <w:t>Table 5.10.2.1.2-2: Two UL band with intra</w:t>
      </w:r>
      <w:r>
        <w:rPr>
          <w:rFonts w:cs="Arial"/>
        </w:rPr>
        <w:t>-band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3466A0" w14:paraId="2F5CA636" w14:textId="77777777" w:rsidTr="00457D0F">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E1A08"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7579918D" w14:textId="3157B693"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lang w:val="en-US" w:eastAsia="zh-CN" w:bidi="ar"/>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53D1B6BF"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CA_n41C</w:t>
            </w:r>
          </w:p>
        </w:tc>
      </w:tr>
      <w:tr w:rsidR="003466A0" w14:paraId="78150BCC"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06143E1"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7E75D58B" w14:textId="6AD73C8D"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346" w:type="dxa"/>
            <w:tcBorders>
              <w:top w:val="nil"/>
              <w:left w:val="nil"/>
              <w:bottom w:val="single" w:sz="4" w:space="0" w:color="auto"/>
              <w:right w:val="single" w:sz="4" w:space="0" w:color="auto"/>
            </w:tcBorders>
            <w:shd w:val="clear" w:color="auto" w:fill="auto"/>
            <w:vAlign w:val="center"/>
          </w:tcPr>
          <w:p w14:paraId="098E284A" w14:textId="121889F0"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2074" w:type="dxa"/>
            <w:tcBorders>
              <w:top w:val="nil"/>
              <w:left w:val="nil"/>
              <w:bottom w:val="single" w:sz="4" w:space="0" w:color="auto"/>
              <w:right w:val="single" w:sz="4" w:space="0" w:color="auto"/>
            </w:tcBorders>
            <w:shd w:val="clear" w:color="auto" w:fill="auto"/>
            <w:vAlign w:val="center"/>
          </w:tcPr>
          <w:p w14:paraId="2DAC5CDA"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4872D2FD"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y_high</w:t>
            </w:r>
          </w:p>
        </w:tc>
      </w:tr>
      <w:tr w:rsidR="003466A0" w14:paraId="0DB6E902" w14:textId="77777777" w:rsidTr="00457D0F">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5A7293C8" w14:textId="77777777" w:rsidR="003466A0" w:rsidRDefault="003466A0" w:rsidP="00457D0F">
            <w:pPr>
              <w:keepNext/>
              <w:keepLines/>
              <w:spacing w:after="0"/>
              <w:jc w:val="center"/>
              <w:rPr>
                <w:rFonts w:ascii="Arial" w:hAnsi="Arial" w:cs="Arial"/>
                <w:b/>
                <w:bCs/>
                <w:sz w:val="18"/>
                <w:szCs w:val="18"/>
                <w:lang w:val="en-US" w:eastAsia="zh-CN"/>
              </w:rPr>
            </w:pPr>
            <w:r>
              <w:rPr>
                <w:rFonts w:ascii="Arial" w:hAnsi="Arial" w:cs="Arial"/>
                <w:b/>
                <w:bCs/>
                <w:sz w:val="18"/>
                <w:szCs w:val="18"/>
              </w:rPr>
              <w:t>f</w:t>
            </w:r>
            <w:r w:rsidRPr="006C68CC">
              <w:rPr>
                <w:rFonts w:ascii="Arial" w:hAnsi="Arial" w:cs="Arial"/>
                <w:b/>
                <w:bCs/>
                <w:sz w:val="18"/>
                <w:szCs w:val="18"/>
                <w:vertAlign w:val="subscript"/>
              </w:rPr>
              <w:t>UL</w:t>
            </w:r>
            <w:r>
              <w:rPr>
                <w:rFonts w:ascii="Arial" w:hAnsi="Arial" w:cs="Arial" w:hint="eastAsia"/>
                <w:b/>
                <w:bCs/>
                <w:sz w:val="18"/>
                <w:szCs w:val="18"/>
                <w:lang w:val="en-US" w:eastAsia="zh-CN"/>
              </w:rPr>
              <w:t xml:space="preserve"> </w:t>
            </w:r>
            <w:r>
              <w:rPr>
                <w:rFonts w:ascii="Arial" w:hAnsi="Arial" w:cs="Arial"/>
                <w:b/>
                <w:bCs/>
                <w:sz w:val="18"/>
                <w:szCs w:val="18"/>
                <w:lang w:val="en-US" w:eastAsia="zh-CN"/>
              </w:rPr>
              <w:t>(n71, n41)</w:t>
            </w:r>
          </w:p>
        </w:tc>
        <w:tc>
          <w:tcPr>
            <w:tcW w:w="3404" w:type="dxa"/>
            <w:gridSpan w:val="2"/>
            <w:tcBorders>
              <w:top w:val="nil"/>
              <w:left w:val="nil"/>
              <w:bottom w:val="single" w:sz="4" w:space="0" w:color="auto"/>
              <w:right w:val="single" w:sz="4" w:space="0" w:color="auto"/>
            </w:tcBorders>
            <w:shd w:val="clear" w:color="auto" w:fill="auto"/>
            <w:vAlign w:val="center"/>
          </w:tcPr>
          <w:p w14:paraId="789C5777" w14:textId="77777777" w:rsidR="003466A0" w:rsidRPr="007D5686" w:rsidRDefault="003466A0" w:rsidP="00457D0F">
            <w:pPr>
              <w:keepNext/>
              <w:keepLines/>
              <w:spacing w:after="0"/>
              <w:jc w:val="center"/>
              <w:rPr>
                <w:rFonts w:asciiTheme="minorBidi" w:hAnsiTheme="minorBidi" w:cstheme="minorBidi"/>
                <w:sz w:val="18"/>
                <w:szCs w:val="18"/>
              </w:rPr>
            </w:pPr>
            <w:r>
              <w:rPr>
                <w:rFonts w:ascii="Arial" w:hAnsi="Arial" w:cs="Arial"/>
                <w:color w:val="000000"/>
                <w:sz w:val="18"/>
                <w:szCs w:val="18"/>
              </w:rPr>
              <w:t>663</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698</w:t>
            </w:r>
            <w:r w:rsidRPr="004D6DE3">
              <w:rPr>
                <w:rFonts w:ascii="Arial" w:hAnsi="Arial" w:cs="Arial"/>
                <w:color w:val="000000"/>
                <w:sz w:val="18"/>
                <w:szCs w:val="18"/>
              </w:rPr>
              <w:t xml:space="preserve"> MHz</w:t>
            </w:r>
          </w:p>
        </w:tc>
        <w:tc>
          <w:tcPr>
            <w:tcW w:w="4414" w:type="dxa"/>
            <w:gridSpan w:val="2"/>
            <w:tcBorders>
              <w:top w:val="nil"/>
              <w:left w:val="nil"/>
              <w:bottom w:val="single" w:sz="4" w:space="0" w:color="auto"/>
              <w:right w:val="single" w:sz="4" w:space="0" w:color="auto"/>
            </w:tcBorders>
            <w:shd w:val="clear" w:color="auto" w:fill="auto"/>
            <w:vAlign w:val="center"/>
          </w:tcPr>
          <w:p w14:paraId="20D45B15" w14:textId="77777777" w:rsidR="003466A0" w:rsidRPr="007D5686" w:rsidRDefault="003466A0" w:rsidP="00457D0F">
            <w:pPr>
              <w:keepNext/>
              <w:keepLines/>
              <w:spacing w:after="0"/>
              <w:jc w:val="center"/>
              <w:rPr>
                <w:rFonts w:asciiTheme="minorBidi" w:hAnsiTheme="minorBidi" w:cstheme="minorBidi"/>
                <w:sz w:val="18"/>
                <w:szCs w:val="18"/>
              </w:rPr>
            </w:pPr>
            <w:r>
              <w:rPr>
                <w:sz w:val="18"/>
                <w:lang w:val="en-US"/>
              </w:rPr>
              <w:t xml:space="preserve"> </w:t>
            </w:r>
            <w:r w:rsidRPr="007D5686">
              <w:rPr>
                <w:rFonts w:asciiTheme="minorBidi" w:hAnsiTheme="minorBidi" w:cstheme="minorBidi"/>
                <w:sz w:val="18"/>
                <w:lang w:val="en-US"/>
              </w:rPr>
              <w:t>2496 MHz– 2690 MHz</w:t>
            </w:r>
          </w:p>
        </w:tc>
      </w:tr>
      <w:tr w:rsidR="003466A0" w14:paraId="6449E3E1"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D15A3EE" w14:textId="77777777" w:rsidR="003466A0" w:rsidRPr="004E4C8A" w:rsidRDefault="003466A0" w:rsidP="00457D0F">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lang w:val="en-US" w:eastAsia="zh-CN"/>
              </w:rPr>
              <w:t>D</w:t>
            </w:r>
            <w:r w:rsidRPr="006C68CC">
              <w:rPr>
                <w:rFonts w:ascii="Arial" w:hAnsi="Arial" w:cs="Arial"/>
                <w:b/>
                <w:bCs/>
                <w:sz w:val="18"/>
                <w:szCs w:val="18"/>
                <w:vertAlign w:val="subscript"/>
              </w:rPr>
              <w:t>L</w:t>
            </w:r>
            <w:r>
              <w:rPr>
                <w:rFonts w:ascii="Arial" w:hAnsi="Arial" w:cs="Arial"/>
                <w:b/>
                <w:bCs/>
                <w:sz w:val="18"/>
                <w:szCs w:val="18"/>
              </w:rPr>
              <w:t xml:space="preserve"> (n66)</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EAFC4" w14:textId="326398B0" w:rsidR="003466A0" w:rsidRPr="007D5686" w:rsidRDefault="003466A0" w:rsidP="00457D0F">
            <w:pPr>
              <w:keepNext/>
              <w:keepLines/>
              <w:spacing w:after="0"/>
              <w:jc w:val="center"/>
              <w:rPr>
                <w:rFonts w:asciiTheme="minorBidi" w:hAnsiTheme="minorBidi" w:cstheme="minorBidi"/>
                <w:sz w:val="18"/>
                <w:szCs w:val="18"/>
              </w:rPr>
            </w:pPr>
            <w:r>
              <w:rPr>
                <w:rFonts w:ascii="Arial" w:hAnsi="Arial" w:cs="Arial"/>
                <w:color w:val="000000"/>
                <w:sz w:val="18"/>
                <w:szCs w:val="18"/>
              </w:rPr>
              <w:t>2110</w:t>
            </w:r>
            <w:r w:rsidRPr="004D6DE3">
              <w:rPr>
                <w:rFonts w:ascii="Arial" w:hAnsi="Arial" w:cs="Arial"/>
                <w:color w:val="000000"/>
                <w:sz w:val="18"/>
                <w:szCs w:val="18"/>
              </w:rPr>
              <w:t xml:space="preserve">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Pr>
                <w:rFonts w:ascii="Arial" w:hAnsi="Arial" w:cs="Arial"/>
                <w:sz w:val="18"/>
                <w:lang w:eastAsia="ko-KR"/>
              </w:rPr>
              <w:t>2200</w:t>
            </w:r>
            <w:r w:rsidRPr="004D6DE3">
              <w:rPr>
                <w:rFonts w:ascii="Arial" w:hAnsi="Arial" w:cs="Arial"/>
                <w:color w:val="000000"/>
                <w:sz w:val="18"/>
                <w:szCs w:val="18"/>
              </w:rPr>
              <w:t xml:space="preserve"> MHz</w:t>
            </w:r>
          </w:p>
        </w:tc>
        <w:tc>
          <w:tcPr>
            <w:tcW w:w="2074" w:type="dxa"/>
            <w:tcBorders>
              <w:top w:val="nil"/>
              <w:left w:val="nil"/>
              <w:bottom w:val="single" w:sz="4" w:space="0" w:color="auto"/>
              <w:right w:val="single" w:sz="4" w:space="0" w:color="auto"/>
            </w:tcBorders>
            <w:shd w:val="clear" w:color="auto" w:fill="auto"/>
            <w:vAlign w:val="center"/>
          </w:tcPr>
          <w:p w14:paraId="39E99E90"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5274C22C"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r>
      <w:tr w:rsidR="003466A0" w14:paraId="771EEBE9" w14:textId="77777777" w:rsidTr="00457D0F">
        <w:trPr>
          <w:trHeight w:val="56"/>
        </w:trPr>
        <w:tc>
          <w:tcPr>
            <w:tcW w:w="2437" w:type="dxa"/>
            <w:vMerge w:val="restart"/>
            <w:tcBorders>
              <w:top w:val="nil"/>
              <w:left w:val="single" w:sz="4" w:space="0" w:color="auto"/>
              <w:right w:val="single" w:sz="4" w:space="0" w:color="auto"/>
            </w:tcBorders>
            <w:shd w:val="clear" w:color="auto" w:fill="auto"/>
            <w:vAlign w:val="center"/>
          </w:tcPr>
          <w:p w14:paraId="01B81D09"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0F3EA423"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712B793A"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2BD6A4DA" w14:textId="77777777" w:rsidR="003466A0" w:rsidRDefault="003466A0" w:rsidP="00457D0F">
            <w:pPr>
              <w:keepNext/>
              <w:keepLines/>
              <w:spacing w:after="0"/>
              <w:jc w:val="center"/>
              <w:rPr>
                <w:rFonts w:ascii="Arial" w:hAnsi="Arial" w:cs="Arial"/>
                <w:kern w:val="2"/>
                <w:sz w:val="18"/>
                <w:lang w:val="en-US" w:eastAsia="zh-CN"/>
              </w:rPr>
            </w:pPr>
            <w:r>
              <w:rPr>
                <w:rFonts w:ascii="Arial"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647EFF8F" w14:textId="77777777" w:rsidR="003466A0" w:rsidRDefault="003466A0" w:rsidP="00457D0F">
            <w:pPr>
              <w:keepNext/>
              <w:keepLines/>
              <w:spacing w:after="0"/>
              <w:jc w:val="center"/>
              <w:rPr>
                <w:rFonts w:ascii="Arial" w:hAnsi="Arial" w:cs="Arial"/>
                <w:kern w:val="2"/>
                <w:sz w:val="18"/>
                <w:lang w:val="en-US" w:eastAsia="zh-CN"/>
              </w:rPr>
            </w:pPr>
            <w:r>
              <w:rPr>
                <w:rFonts w:ascii="Arial" w:hAnsi="Arial" w:cs="Arial" w:hint="eastAsia"/>
                <w:kern w:val="2"/>
                <w:sz w:val="18"/>
                <w:lang w:val="en-US" w:eastAsia="zh-CN"/>
              </w:rPr>
              <w:t>Maximum</w:t>
            </w:r>
          </w:p>
        </w:tc>
      </w:tr>
      <w:tr w:rsidR="003466A0" w14:paraId="68444FB3" w14:textId="77777777" w:rsidTr="00457D0F">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784D371D" w14:textId="77777777" w:rsidR="003466A0" w:rsidRDefault="003466A0" w:rsidP="00457D0F">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45483BE9" w14:textId="77777777" w:rsidR="003466A0" w:rsidRDefault="003466A0" w:rsidP="00457D0F">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7F2F3487" w14:textId="77777777" w:rsidR="003466A0" w:rsidRDefault="003466A0" w:rsidP="00457D0F">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50FF2BE8" w14:textId="77777777" w:rsidR="003466A0" w:rsidRPr="007D5686" w:rsidRDefault="003466A0" w:rsidP="00457D0F">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0 – 190</w:t>
            </w:r>
          </w:p>
        </w:tc>
      </w:tr>
      <w:tr w:rsidR="003466A0" w14:paraId="7D5B5693"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FB27FDD"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1DE0021A"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35BD577E"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3BD25185"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0E8E1F81"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p>
        </w:tc>
      </w:tr>
      <w:tr w:rsidR="003466A0" w14:paraId="53CB0313"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41546E1"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2F4CFAC9" w14:textId="77777777" w:rsidR="003466A0" w:rsidRPr="007D5686" w:rsidRDefault="003466A0" w:rsidP="00457D0F">
            <w:pPr>
              <w:keepNext/>
              <w:keepLines/>
              <w:spacing w:after="0"/>
              <w:jc w:val="center"/>
              <w:rPr>
                <w:rFonts w:asciiTheme="minorBidi" w:hAnsiTheme="minorBidi" w:cstheme="minorBidi"/>
                <w:sz w:val="18"/>
                <w:szCs w:val="18"/>
              </w:rPr>
            </w:pPr>
            <w:r>
              <w:rPr>
                <w:rFonts w:asciiTheme="minorBidi" w:hAnsiTheme="minorBidi" w:cstheme="minorBidi"/>
                <w:sz w:val="18"/>
                <w:lang w:val="en-US"/>
              </w:rPr>
              <w:t xml:space="preserve">473 MHz </w:t>
            </w:r>
            <w:r w:rsidRPr="007D5686">
              <w:rPr>
                <w:rFonts w:asciiTheme="minorBidi" w:hAnsiTheme="minorBidi" w:cstheme="minorBidi"/>
                <w:sz w:val="18"/>
                <w:lang w:val="en-US"/>
              </w:rPr>
              <w:t xml:space="preserve"> – </w:t>
            </w:r>
            <w:r>
              <w:rPr>
                <w:rFonts w:asciiTheme="minorBidi" w:hAnsiTheme="minorBidi" w:cstheme="minorBidi"/>
                <w:sz w:val="18"/>
                <w:lang w:val="en-US"/>
              </w:rPr>
              <w:t>663 MHz</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DAAB7" w14:textId="77777777" w:rsidR="003466A0" w:rsidRPr="007D5686" w:rsidRDefault="003466A0" w:rsidP="00457D0F">
            <w:pPr>
              <w:keepNext/>
              <w:keepLines/>
              <w:spacing w:after="0"/>
              <w:jc w:val="center"/>
              <w:rPr>
                <w:rFonts w:asciiTheme="minorBidi" w:hAnsiTheme="minorBidi" w:cstheme="minorBidi"/>
                <w:sz w:val="18"/>
                <w:szCs w:val="18"/>
              </w:rPr>
            </w:pPr>
            <w:r>
              <w:rPr>
                <w:rFonts w:asciiTheme="minorBidi" w:hAnsiTheme="minorBidi" w:cstheme="minorBidi"/>
                <w:sz w:val="18"/>
                <w:lang w:val="en-US"/>
              </w:rPr>
              <w:t>698</w:t>
            </w:r>
            <w:r w:rsidRPr="007D5686">
              <w:rPr>
                <w:rFonts w:asciiTheme="minorBidi" w:hAnsiTheme="minorBidi" w:cstheme="minorBidi"/>
                <w:sz w:val="18"/>
                <w:lang w:val="en-US"/>
              </w:rPr>
              <w:t xml:space="preserve"> MHz – </w:t>
            </w:r>
            <w:r>
              <w:rPr>
                <w:rFonts w:asciiTheme="minorBidi" w:hAnsiTheme="minorBidi" w:cstheme="minorBidi"/>
                <w:sz w:val="18"/>
                <w:lang w:val="en-US"/>
              </w:rPr>
              <w:t>888</w:t>
            </w:r>
            <w:r w:rsidRPr="007D5686">
              <w:rPr>
                <w:rFonts w:asciiTheme="minorBidi" w:hAnsiTheme="minorBidi" w:cstheme="minorBidi"/>
                <w:sz w:val="18"/>
                <w:lang w:val="en-US"/>
              </w:rPr>
              <w:t xml:space="preserve"> MHz</w:t>
            </w:r>
          </w:p>
        </w:tc>
      </w:tr>
      <w:tr w:rsidR="003466A0" w14:paraId="645C8702" w14:textId="77777777" w:rsidTr="00457D0F">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2E41CC84"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2D4FAAE9" w14:textId="77777777" w:rsidR="003466A0" w:rsidRDefault="003466A0" w:rsidP="00457D0F">
            <w:pPr>
              <w:keepNext/>
              <w:keepLines/>
              <w:spacing w:after="0"/>
              <w:rPr>
                <w:rFonts w:ascii="Arial" w:hAnsi="Arial" w:cs="Arial"/>
                <w:sz w:val="18"/>
                <w:szCs w:val="18"/>
              </w:rPr>
            </w:pPr>
            <w:r>
              <w:rPr>
                <w:rFonts w:ascii="Arial" w:hAnsi="Arial" w:cs="Arial"/>
                <w:sz w:val="18"/>
                <w:szCs w:val="18"/>
              </w:rPr>
              <w:t>No issue</w:t>
            </w:r>
          </w:p>
        </w:tc>
      </w:tr>
      <w:tr w:rsidR="003466A0" w14:paraId="5456ED71" w14:textId="77777777" w:rsidTr="00457D0F">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CB433D0" w14:textId="30F642B8" w:rsidR="003466A0" w:rsidRDefault="003466A0" w:rsidP="00EF7518">
            <w:pPr>
              <w:pStyle w:val="TAN"/>
              <w:ind w:left="629" w:hanging="629"/>
            </w:pPr>
            <w:r>
              <w:t>Note 1: If the third band (nZ) are not part of the same or adjacent band groups, as defined in Table A-1</w:t>
            </w:r>
            <w:r>
              <w:rPr>
                <w:rFonts w:cs="Arial"/>
                <w:szCs w:val="18"/>
                <w:lang w:eastAsia="zh-CN"/>
              </w:rPr>
              <w:t>,</w:t>
            </w:r>
            <w:r>
              <w:t xml:space="preserve"> of band one (nX) or band two (nY), the analysis can be ignored.</w:t>
            </w:r>
          </w:p>
          <w:p w14:paraId="38349578" w14:textId="77777777" w:rsidR="003466A0" w:rsidRDefault="003466A0" w:rsidP="00457D0F">
            <w:pPr>
              <w:pStyle w:val="TAN"/>
              <w:ind w:left="629" w:hanging="629"/>
            </w:pPr>
            <w:r>
              <w:t>Note 2: For contiguous intra-band ULCA, the minimum and maximum separation BW are 0MHz and Min(f</w:t>
            </w:r>
            <w:r w:rsidRPr="006C68CC">
              <w:rPr>
                <w:vertAlign w:val="subscript"/>
              </w:rPr>
              <w:t>y_high</w:t>
            </w:r>
            <w:r>
              <w:t>-f</w:t>
            </w:r>
            <w:r w:rsidRPr="006C68CC">
              <w:rPr>
                <w:vertAlign w:val="subscript"/>
              </w:rPr>
              <w:t>y_low</w:t>
            </w:r>
            <w:r>
              <w:t>, maximum aggregated BW) respectively.</w:t>
            </w:r>
          </w:p>
        </w:tc>
      </w:tr>
    </w:tbl>
    <w:p w14:paraId="648DF33D" w14:textId="77777777" w:rsidR="009C62B2" w:rsidRDefault="009C62B2" w:rsidP="009C62B2">
      <w:pPr>
        <w:rPr>
          <w:lang w:eastAsia="ko-KR"/>
        </w:rPr>
      </w:pPr>
    </w:p>
    <w:p w14:paraId="34B95D94" w14:textId="53FE417F" w:rsidR="009C62B2" w:rsidRPr="00417E56" w:rsidRDefault="009C62B2" w:rsidP="009C62B2">
      <w:pPr>
        <w:pStyle w:val="Heading4"/>
      </w:pPr>
      <w:bookmarkStart w:id="205" w:name="_Toc152686281"/>
      <w:bookmarkStart w:id="206" w:name="_Toc164898993"/>
      <w:bookmarkStart w:id="207" w:name="_Toc165032123"/>
      <w:bookmarkStart w:id="208" w:name="_Toc183507770"/>
      <w:r>
        <w:t>5.10.2.2</w:t>
      </w:r>
      <w:r>
        <w:tab/>
      </w:r>
      <w:r w:rsidRPr="00417E56">
        <w:t>REFSENS requirements</w:t>
      </w:r>
      <w:bookmarkEnd w:id="205"/>
      <w:bookmarkEnd w:id="206"/>
      <w:bookmarkEnd w:id="207"/>
      <w:bookmarkEnd w:id="208"/>
    </w:p>
    <w:p w14:paraId="4647B841" w14:textId="77777777" w:rsidR="009C62B2" w:rsidRPr="00C6400A" w:rsidRDefault="009C62B2" w:rsidP="009C62B2">
      <w:r w:rsidRPr="00C6400A">
        <w:t>Based</w:t>
      </w:r>
      <w:r>
        <w:t xml:space="preserve"> </w:t>
      </w:r>
      <w:r w:rsidRPr="00C6400A">
        <w:t xml:space="preserve">on </w:t>
      </w:r>
      <w:r>
        <w:t xml:space="preserve">the triple beat analysis of the added ULCA, </w:t>
      </w:r>
      <w:r>
        <w:rPr>
          <w:lang w:val="en-US" w:eastAsia="zh-CN"/>
        </w:rPr>
        <w:t>1</w:t>
      </w:r>
      <w:r w:rsidRPr="00BC22F5">
        <w:rPr>
          <w:vertAlign w:val="superscript"/>
          <w:lang w:val="en-US" w:eastAsia="zh-CN"/>
        </w:rPr>
        <w:t>st</w:t>
      </w:r>
      <w:r>
        <w:rPr>
          <w:lang w:eastAsia="ja-JP"/>
        </w:rPr>
        <w:t xml:space="preserve"> </w:t>
      </w:r>
      <w:r>
        <w:rPr>
          <w:lang w:eastAsia="ko-KR"/>
        </w:rPr>
        <w:t>order triple beat IMD is not falling into b</w:t>
      </w:r>
      <w:r>
        <w:t>ands n66 and n71, so there is no need to define MSD values.</w:t>
      </w:r>
    </w:p>
    <w:p w14:paraId="34FB1C8A" w14:textId="77777777" w:rsidR="008645DB" w:rsidRDefault="008645DB" w:rsidP="00126CBF">
      <w:pPr>
        <w:pStyle w:val="B1"/>
        <w:ind w:left="0" w:firstLine="0"/>
        <w:jc w:val="both"/>
        <w:rPr>
          <w:rFonts w:ascii="Arial" w:hAnsi="Arial" w:cs="Arial"/>
          <w:b/>
          <w:color w:val="FF0000"/>
          <w:sz w:val="24"/>
          <w:lang w:eastAsia="zh-CN"/>
        </w:rPr>
      </w:pPr>
    </w:p>
    <w:p w14:paraId="5330DE47" w14:textId="761B440C" w:rsidR="0066511E" w:rsidRDefault="0066511E" w:rsidP="0066511E">
      <w:pPr>
        <w:pStyle w:val="Heading2"/>
      </w:pPr>
      <w:bookmarkStart w:id="209" w:name="_Toc168053448"/>
      <w:bookmarkStart w:id="210" w:name="_Toc183507771"/>
      <w:bookmarkStart w:id="211" w:name="_Toc494295562"/>
      <w:bookmarkStart w:id="212" w:name="_Toc495923662"/>
      <w:bookmarkStart w:id="213" w:name="_Toc500344915"/>
      <w:bookmarkStart w:id="214" w:name="_Toc507677788"/>
      <w:bookmarkStart w:id="215" w:name="_Toc512349566"/>
      <w:r>
        <w:t>5.11</w:t>
      </w:r>
      <w:r>
        <w:tab/>
        <w:t>CA_n1-n41-n</w:t>
      </w:r>
      <w:bookmarkEnd w:id="209"/>
      <w:r>
        <w:t>78</w:t>
      </w:r>
      <w:bookmarkEnd w:id="210"/>
    </w:p>
    <w:p w14:paraId="14CC1ED7" w14:textId="3A812D27" w:rsidR="0066511E" w:rsidRDefault="0066511E" w:rsidP="0066511E">
      <w:pPr>
        <w:pStyle w:val="Heading3"/>
        <w:rPr>
          <w:rFonts w:cs="Arial"/>
          <w:szCs w:val="28"/>
          <w:lang w:val="en-US" w:eastAsia="zh-CN"/>
        </w:rPr>
      </w:pPr>
      <w:bookmarkStart w:id="216" w:name="_Toc168053449"/>
      <w:bookmarkStart w:id="217" w:name="_Toc183507772"/>
      <w:r w:rsidRPr="006C68CC">
        <w:rPr>
          <w:rFonts w:cs="Arial"/>
          <w:szCs w:val="28"/>
          <w:lang w:val="en-US" w:eastAsia="zh-CN"/>
        </w:rPr>
        <w:t>5.</w:t>
      </w:r>
      <w:r>
        <w:rPr>
          <w:rFonts w:cs="Arial"/>
          <w:szCs w:val="28"/>
          <w:lang w:val="en-US" w:eastAsia="zh-CN"/>
        </w:rPr>
        <w:t>11</w:t>
      </w:r>
      <w:r w:rsidRPr="006C68CC">
        <w:rPr>
          <w:rFonts w:cs="Arial"/>
          <w:szCs w:val="28"/>
          <w:lang w:val="en-US" w:eastAsia="zh-CN"/>
        </w:rPr>
        <w:t>.1</w:t>
      </w:r>
      <w:r w:rsidRPr="006C68CC">
        <w:rPr>
          <w:rFonts w:cs="Arial"/>
          <w:szCs w:val="28"/>
          <w:lang w:val="en-US" w:eastAsia="zh-CN"/>
        </w:rPr>
        <w:tab/>
      </w:r>
      <w:r>
        <w:rPr>
          <w:rFonts w:cs="Arial"/>
          <w:szCs w:val="28"/>
          <w:lang w:val="en-US" w:eastAsia="zh-CN"/>
        </w:rPr>
        <w:t>Common for 1 band UL and 2 bands UL CA</w:t>
      </w:r>
      <w:bookmarkEnd w:id="216"/>
      <w:bookmarkEnd w:id="217"/>
    </w:p>
    <w:p w14:paraId="75C7D7CC" w14:textId="0E4183DC" w:rsidR="0066511E" w:rsidRPr="006C68CC" w:rsidRDefault="0066511E" w:rsidP="0066511E">
      <w:pPr>
        <w:pStyle w:val="Heading4"/>
      </w:pPr>
      <w:bookmarkStart w:id="218" w:name="_Toc168053450"/>
      <w:bookmarkStart w:id="219" w:name="_Toc183507773"/>
      <w:r>
        <w:t>5.11.1.1</w:t>
      </w:r>
      <w:r>
        <w:tab/>
      </w:r>
      <w:r w:rsidRPr="006C68CC">
        <w:t>Operating bands for CA</w:t>
      </w:r>
      <w:bookmarkEnd w:id="218"/>
      <w:bookmarkEnd w:id="219"/>
    </w:p>
    <w:p w14:paraId="0EAEA812" w14:textId="77777777" w:rsidR="0066511E" w:rsidRPr="006B2118" w:rsidRDefault="0066511E" w:rsidP="0066511E">
      <w:pPr>
        <w:rPr>
          <w:lang w:eastAsia="zh-CN"/>
        </w:rPr>
      </w:pPr>
      <w:r>
        <w:rPr>
          <w:lang w:eastAsia="zh-CN"/>
        </w:rPr>
        <w:t xml:space="preserve">When adding CA_n1-n41-n78 to </w:t>
      </w:r>
      <w:r w:rsidRPr="00A1115A">
        <w:rPr>
          <w:bCs/>
        </w:rPr>
        <w:t>Table 5.2A.2.2-1</w:t>
      </w:r>
      <w:r>
        <w:rPr>
          <w:bCs/>
        </w:rPr>
        <w:t xml:space="preserve"> in 38.101-1, </w:t>
      </w:r>
      <w:r>
        <w:rPr>
          <w:lang w:eastAsia="zh-CN"/>
        </w:rPr>
        <w:t>it must be marked with Note 3 as CA_n1-n41-n78</w:t>
      </w:r>
      <w:r w:rsidRPr="006B2118">
        <w:rPr>
          <w:vertAlign w:val="superscript"/>
          <w:lang w:eastAsia="zh-CN"/>
        </w:rPr>
        <w:t>3</w:t>
      </w:r>
      <w:r w:rsidRPr="0042639A">
        <w:rPr>
          <w:lang w:eastAsia="zh-CN"/>
        </w:rPr>
        <w:t>.</w:t>
      </w:r>
    </w:p>
    <w:p w14:paraId="5D7270DC" w14:textId="2E4551F1" w:rsidR="0066511E" w:rsidRPr="0066511E" w:rsidRDefault="0066511E" w:rsidP="0066511E">
      <w:pPr>
        <w:pStyle w:val="TH"/>
        <w:rPr>
          <w:rFonts w:cs="Arial"/>
        </w:rPr>
      </w:pPr>
      <w:r>
        <w:rPr>
          <w:rFonts w:cs="Arial"/>
        </w:rPr>
        <w:t xml:space="preserve">Table </w:t>
      </w:r>
      <w:r w:rsidRPr="006C68CC">
        <w:rPr>
          <w:rFonts w:cs="Arial"/>
        </w:rPr>
        <w:t>5.</w:t>
      </w:r>
      <w:r>
        <w:rPr>
          <w:rFonts w:cs="Arial"/>
        </w:rPr>
        <w:t>11.</w:t>
      </w:r>
      <w:r w:rsidRPr="006C68CC">
        <w:rPr>
          <w:rFonts w:cs="Arial"/>
        </w:rPr>
        <w:t>1</w:t>
      </w:r>
      <w:r>
        <w:rPr>
          <w:rFonts w:cs="Arial"/>
        </w:rPr>
        <w:t>.1-1</w:t>
      </w:r>
      <w:r w:rsidRPr="0066511E">
        <w:rPr>
          <w:rFonts w:cs="Arial"/>
        </w:rPr>
        <w:t xml:space="preserve">: </w:t>
      </w:r>
      <w:r w:rsidRPr="006C68CC">
        <w:rPr>
          <w:rFonts w:cs="Arial"/>
        </w:rPr>
        <w:t>CA band combination constituent bands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6511E" w14:paraId="628B8C81" w14:textId="77777777" w:rsidTr="002D5D5E">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A609C37" w14:textId="77777777" w:rsidR="0066511E" w:rsidRDefault="0066511E" w:rsidP="002D5D5E">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75599DC" w14:textId="77777777" w:rsidR="0066511E" w:rsidRDefault="0066511E" w:rsidP="002D5D5E">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9FC6962" w14:textId="77777777" w:rsidR="0066511E" w:rsidRDefault="0066511E" w:rsidP="002D5D5E">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63B3FD" w14:textId="77777777" w:rsidR="0066511E" w:rsidRDefault="0066511E" w:rsidP="002D5D5E">
            <w:pPr>
              <w:pStyle w:val="TAH"/>
              <w:rPr>
                <w:rFonts w:eastAsia="Malgun Gothic" w:cs="Arial"/>
              </w:rPr>
            </w:pPr>
            <w:r>
              <w:rPr>
                <w:rFonts w:eastAsia="Malgun Gothic" w:cs="Arial"/>
              </w:rPr>
              <w:t>Duplex</w:t>
            </w:r>
          </w:p>
          <w:p w14:paraId="72FCAD26" w14:textId="77777777" w:rsidR="0066511E" w:rsidRDefault="0066511E" w:rsidP="002D5D5E">
            <w:pPr>
              <w:pStyle w:val="TAH"/>
              <w:rPr>
                <w:rFonts w:ascii="Times New Roman" w:eastAsia="Malgun Gothic" w:hAnsi="Times New Roman"/>
              </w:rPr>
            </w:pPr>
            <w:r>
              <w:rPr>
                <w:rFonts w:eastAsia="Malgun Gothic" w:cs="Arial"/>
              </w:rPr>
              <w:t>mode</w:t>
            </w:r>
          </w:p>
        </w:tc>
      </w:tr>
      <w:tr w:rsidR="0066511E" w14:paraId="3E9B2F5B" w14:textId="77777777" w:rsidTr="002D5D5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E9A1AE4" w14:textId="77777777" w:rsidR="0066511E" w:rsidRDefault="0066511E" w:rsidP="002D5D5E">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9065121" w14:textId="77777777" w:rsidR="0066511E" w:rsidRDefault="0066511E" w:rsidP="002D5D5E">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2633096" w14:textId="77777777" w:rsidR="0066511E" w:rsidRDefault="0066511E" w:rsidP="002D5D5E">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24BBCEA" w14:textId="77777777" w:rsidR="0066511E" w:rsidRDefault="0066511E" w:rsidP="002D5D5E">
            <w:pPr>
              <w:pStyle w:val="TAH"/>
              <w:rPr>
                <w:rFonts w:ascii="Times New Roman" w:eastAsia="Malgun Gothic" w:hAnsi="Times New Roman"/>
              </w:rPr>
            </w:pPr>
          </w:p>
        </w:tc>
      </w:tr>
      <w:tr w:rsidR="0066511E" w14:paraId="67E0F541" w14:textId="77777777" w:rsidTr="002D5D5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274816F" w14:textId="77777777" w:rsidR="0066511E" w:rsidRDefault="0066511E" w:rsidP="002D5D5E">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A967530" w14:textId="77777777" w:rsidR="0066511E" w:rsidRDefault="0066511E" w:rsidP="002D5D5E">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91A818F" w14:textId="77777777" w:rsidR="0066511E" w:rsidRDefault="0066511E" w:rsidP="002D5D5E">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8E943F6" w14:textId="77777777" w:rsidR="0066511E" w:rsidRDefault="0066511E" w:rsidP="002D5D5E">
            <w:pPr>
              <w:pStyle w:val="TAH"/>
              <w:rPr>
                <w:rFonts w:ascii="Times New Roman" w:eastAsia="Malgun Gothic" w:hAnsi="Times New Roman"/>
              </w:rPr>
            </w:pPr>
          </w:p>
        </w:tc>
      </w:tr>
      <w:tr w:rsidR="0066511E" w14:paraId="738FC23D" w14:textId="77777777" w:rsidTr="002D5D5E">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C2DA3FE" w14:textId="77777777" w:rsidR="0066511E" w:rsidRDefault="0066511E" w:rsidP="002D5D5E">
            <w:pPr>
              <w:keepNext/>
              <w:keepLines/>
              <w:spacing w:after="0"/>
              <w:jc w:val="center"/>
              <w:rPr>
                <w:rFonts w:ascii="Arial" w:hAnsi="Arial" w:cs="Arial"/>
                <w:sz w:val="18"/>
                <w:lang w:val="en-US" w:eastAsia="zh-CN"/>
              </w:rPr>
            </w:pPr>
            <w:r>
              <w:rPr>
                <w:rFonts w:ascii="Arial" w:hAnsi="Arial" w:cs="Arial"/>
                <w:color w:val="000000"/>
                <w:sz w:val="18"/>
                <w:szCs w:val="18"/>
              </w:rPr>
              <w:t>n1</w:t>
            </w:r>
          </w:p>
        </w:tc>
        <w:tc>
          <w:tcPr>
            <w:tcW w:w="1088" w:type="dxa"/>
            <w:tcBorders>
              <w:top w:val="single" w:sz="4" w:space="0" w:color="auto"/>
              <w:left w:val="single" w:sz="4" w:space="0" w:color="auto"/>
              <w:bottom w:val="single" w:sz="4" w:space="0" w:color="auto"/>
              <w:right w:val="nil"/>
            </w:tcBorders>
            <w:vAlign w:val="center"/>
          </w:tcPr>
          <w:p w14:paraId="3DF917E6" w14:textId="77777777" w:rsidR="0066511E" w:rsidRDefault="0066511E" w:rsidP="002D5D5E">
            <w:pPr>
              <w:keepNext/>
              <w:keepLines/>
              <w:spacing w:after="0"/>
              <w:jc w:val="center"/>
              <w:rPr>
                <w:sz w:val="18"/>
                <w:lang w:eastAsia="ja-JP"/>
              </w:rPr>
            </w:pPr>
            <w:r>
              <w:rPr>
                <w:rFonts w:ascii="Arial" w:hAnsi="Arial" w:cs="Arial"/>
                <w:color w:val="000000"/>
                <w:sz w:val="18"/>
                <w:szCs w:val="18"/>
              </w:rPr>
              <w:t>1920 MHz</w:t>
            </w:r>
          </w:p>
        </w:tc>
        <w:tc>
          <w:tcPr>
            <w:tcW w:w="295" w:type="dxa"/>
            <w:tcBorders>
              <w:top w:val="single" w:sz="4" w:space="0" w:color="auto"/>
              <w:left w:val="nil"/>
              <w:bottom w:val="single" w:sz="4" w:space="0" w:color="auto"/>
              <w:right w:val="nil"/>
            </w:tcBorders>
            <w:vAlign w:val="center"/>
          </w:tcPr>
          <w:p w14:paraId="1816971E" w14:textId="77777777" w:rsidR="0066511E" w:rsidRDefault="0066511E" w:rsidP="002D5D5E">
            <w:pPr>
              <w:keepNext/>
              <w:keepLines/>
              <w:spacing w:after="0"/>
              <w:jc w:val="center"/>
              <w:rPr>
                <w:rFonts w:eastAsia="SimSun"/>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35B01518" w14:textId="77777777" w:rsidR="0066511E" w:rsidRDefault="0066511E" w:rsidP="002D5D5E">
            <w:pPr>
              <w:keepNext/>
              <w:keepLines/>
              <w:spacing w:after="0"/>
              <w:jc w:val="center"/>
              <w:rPr>
                <w:sz w:val="18"/>
                <w:lang w:eastAsia="ja-JP"/>
              </w:rPr>
            </w:pPr>
            <w:r>
              <w:rPr>
                <w:rFonts w:ascii="Arial" w:hAnsi="Arial" w:cs="Arial"/>
                <w:color w:val="000000"/>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3F26003A" w14:textId="77777777" w:rsidR="0066511E" w:rsidRDefault="0066511E" w:rsidP="002D5D5E">
            <w:pPr>
              <w:keepNext/>
              <w:keepLines/>
              <w:spacing w:after="0"/>
              <w:jc w:val="center"/>
              <w:rPr>
                <w:sz w:val="18"/>
                <w:lang w:eastAsia="ja-JP"/>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2FE387FD" w14:textId="77777777" w:rsidR="0066511E" w:rsidRDefault="0066511E" w:rsidP="002D5D5E">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46E4C35C" w14:textId="77777777" w:rsidR="0066511E" w:rsidRDefault="0066511E" w:rsidP="002D5D5E">
            <w:pPr>
              <w:keepNext/>
              <w:keepLines/>
              <w:spacing w:after="0"/>
              <w:jc w:val="center"/>
              <w:rPr>
                <w:sz w:val="18"/>
                <w:lang w:eastAsia="ja-JP"/>
              </w:rPr>
            </w:pPr>
            <w:r>
              <w:rPr>
                <w:rFonts w:ascii="Arial" w:hAnsi="Arial" w:cs="Arial"/>
                <w:color w:val="000000"/>
                <w:sz w:val="18"/>
                <w:szCs w:val="18"/>
              </w:rPr>
              <w:t>2170 MHz</w:t>
            </w:r>
          </w:p>
        </w:tc>
        <w:tc>
          <w:tcPr>
            <w:tcW w:w="1043" w:type="dxa"/>
            <w:tcBorders>
              <w:top w:val="single" w:sz="4" w:space="0" w:color="auto"/>
              <w:left w:val="single" w:sz="4" w:space="0" w:color="auto"/>
              <w:bottom w:val="single" w:sz="4" w:space="0" w:color="auto"/>
              <w:right w:val="single" w:sz="4" w:space="0" w:color="auto"/>
            </w:tcBorders>
            <w:vAlign w:val="center"/>
          </w:tcPr>
          <w:p w14:paraId="51278114" w14:textId="77777777" w:rsidR="0066511E" w:rsidRDefault="0066511E" w:rsidP="002D5D5E">
            <w:pPr>
              <w:keepNext/>
              <w:keepLines/>
              <w:spacing w:after="0"/>
              <w:jc w:val="center"/>
              <w:rPr>
                <w:sz w:val="18"/>
                <w:lang w:eastAsia="ja-JP"/>
              </w:rPr>
            </w:pPr>
            <w:r>
              <w:rPr>
                <w:rFonts w:ascii="Arial" w:hAnsi="Arial" w:cs="Arial"/>
                <w:color w:val="000000"/>
                <w:sz w:val="18"/>
                <w:szCs w:val="18"/>
              </w:rPr>
              <w:t>FDD</w:t>
            </w:r>
          </w:p>
        </w:tc>
      </w:tr>
      <w:tr w:rsidR="0066511E" w14:paraId="05FF6D09" w14:textId="77777777" w:rsidTr="002D5D5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D1BA687" w14:textId="77777777" w:rsidR="0066511E" w:rsidRDefault="0066511E" w:rsidP="002D5D5E">
            <w:pPr>
              <w:keepNext/>
              <w:keepLines/>
              <w:spacing w:after="0"/>
              <w:jc w:val="center"/>
              <w:rPr>
                <w:rFonts w:ascii="Arial" w:hAnsi="Arial" w:cs="Arial"/>
                <w:sz w:val="18"/>
                <w:lang w:val="en-US" w:eastAsia="zh-CN"/>
              </w:rPr>
            </w:pPr>
            <w:bookmarkStart w:id="220" w:name="OLE_LINK1" w:colFirst="0" w:colLast="7"/>
            <w:r>
              <w:rPr>
                <w:rFonts w:ascii="Arial" w:hAnsi="Arial" w:cs="Arial"/>
                <w:color w:val="000000"/>
                <w:sz w:val="18"/>
                <w:szCs w:val="18"/>
              </w:rPr>
              <w:t>n41</w:t>
            </w:r>
          </w:p>
        </w:tc>
        <w:tc>
          <w:tcPr>
            <w:tcW w:w="1088" w:type="dxa"/>
            <w:tcBorders>
              <w:top w:val="single" w:sz="4" w:space="0" w:color="auto"/>
              <w:left w:val="single" w:sz="4" w:space="0" w:color="auto"/>
              <w:bottom w:val="single" w:sz="4" w:space="0" w:color="auto"/>
              <w:right w:val="nil"/>
            </w:tcBorders>
            <w:vAlign w:val="center"/>
          </w:tcPr>
          <w:p w14:paraId="58D0795C" w14:textId="77777777" w:rsidR="0066511E" w:rsidRDefault="0066511E" w:rsidP="002D5D5E">
            <w:pPr>
              <w:keepNext/>
              <w:keepLines/>
              <w:spacing w:after="0"/>
              <w:jc w:val="center"/>
              <w:rPr>
                <w:sz w:val="18"/>
                <w:lang w:eastAsia="ja-JP"/>
              </w:rPr>
            </w:pPr>
            <w:r>
              <w:rPr>
                <w:rFonts w:ascii="Arial" w:hAnsi="Arial" w:cs="Arial"/>
                <w:color w:val="000000"/>
                <w:sz w:val="18"/>
                <w:szCs w:val="18"/>
              </w:rPr>
              <w:t>2496 MHz</w:t>
            </w:r>
          </w:p>
        </w:tc>
        <w:tc>
          <w:tcPr>
            <w:tcW w:w="295" w:type="dxa"/>
            <w:tcBorders>
              <w:top w:val="single" w:sz="4" w:space="0" w:color="auto"/>
              <w:left w:val="nil"/>
              <w:bottom w:val="single" w:sz="4" w:space="0" w:color="auto"/>
              <w:right w:val="nil"/>
            </w:tcBorders>
            <w:vAlign w:val="center"/>
          </w:tcPr>
          <w:p w14:paraId="50CCA30D" w14:textId="77777777" w:rsidR="0066511E" w:rsidRDefault="0066511E" w:rsidP="002D5D5E">
            <w:pPr>
              <w:keepNext/>
              <w:keepLines/>
              <w:spacing w:after="0"/>
              <w:jc w:val="center"/>
              <w:rPr>
                <w:sz w:val="18"/>
                <w:lang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55980163" w14:textId="77777777" w:rsidR="0066511E" w:rsidRDefault="0066511E" w:rsidP="002D5D5E">
            <w:pPr>
              <w:keepNext/>
              <w:keepLines/>
              <w:spacing w:after="0"/>
              <w:jc w:val="center"/>
              <w:rPr>
                <w:sz w:val="18"/>
                <w:lang w:eastAsia="ja-JP"/>
              </w:rPr>
            </w:pPr>
            <w:r>
              <w:rPr>
                <w:rFonts w:ascii="Arial" w:hAnsi="Arial" w:cs="Arial"/>
                <w:color w:val="000000"/>
                <w:sz w:val="18"/>
                <w:szCs w:val="18"/>
              </w:rPr>
              <w:t>2690 MHz</w:t>
            </w:r>
          </w:p>
        </w:tc>
        <w:tc>
          <w:tcPr>
            <w:tcW w:w="1231" w:type="dxa"/>
            <w:tcBorders>
              <w:top w:val="single" w:sz="4" w:space="0" w:color="auto"/>
              <w:left w:val="single" w:sz="4" w:space="0" w:color="auto"/>
              <w:bottom w:val="single" w:sz="4" w:space="0" w:color="auto"/>
              <w:right w:val="nil"/>
            </w:tcBorders>
            <w:vAlign w:val="center"/>
          </w:tcPr>
          <w:p w14:paraId="437A20BC" w14:textId="77777777" w:rsidR="0066511E" w:rsidRDefault="0066511E" w:rsidP="002D5D5E">
            <w:pPr>
              <w:keepNext/>
              <w:keepLines/>
              <w:spacing w:after="0"/>
              <w:jc w:val="center"/>
              <w:rPr>
                <w:sz w:val="18"/>
                <w:lang w:eastAsia="ja-JP"/>
              </w:rPr>
            </w:pPr>
            <w:r>
              <w:rPr>
                <w:rFonts w:ascii="Arial" w:hAnsi="Arial" w:cs="Arial"/>
                <w:color w:val="000000"/>
                <w:sz w:val="18"/>
                <w:szCs w:val="18"/>
              </w:rPr>
              <w:t>2496 MHz</w:t>
            </w:r>
          </w:p>
        </w:tc>
        <w:tc>
          <w:tcPr>
            <w:tcW w:w="355" w:type="dxa"/>
            <w:tcBorders>
              <w:top w:val="single" w:sz="4" w:space="0" w:color="auto"/>
              <w:left w:val="nil"/>
              <w:bottom w:val="single" w:sz="4" w:space="0" w:color="auto"/>
              <w:right w:val="nil"/>
            </w:tcBorders>
            <w:vAlign w:val="center"/>
          </w:tcPr>
          <w:p w14:paraId="3F46AA1C" w14:textId="77777777" w:rsidR="0066511E" w:rsidRDefault="0066511E" w:rsidP="002D5D5E">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4F8B789" w14:textId="77777777" w:rsidR="0066511E" w:rsidRDefault="0066511E" w:rsidP="002D5D5E">
            <w:pPr>
              <w:keepNext/>
              <w:keepLines/>
              <w:spacing w:after="0"/>
              <w:jc w:val="center"/>
              <w:rPr>
                <w:sz w:val="18"/>
                <w:lang w:eastAsia="ja-JP"/>
              </w:rPr>
            </w:pPr>
            <w:r>
              <w:rPr>
                <w:rFonts w:ascii="Arial" w:hAnsi="Arial" w:cs="Arial"/>
                <w:color w:val="000000"/>
                <w:sz w:val="18"/>
                <w:szCs w:val="18"/>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4A5C190" w14:textId="77777777" w:rsidR="0066511E" w:rsidRDefault="0066511E" w:rsidP="002D5D5E">
            <w:pPr>
              <w:keepNext/>
              <w:keepLines/>
              <w:spacing w:after="0"/>
              <w:jc w:val="center"/>
              <w:rPr>
                <w:sz w:val="18"/>
                <w:lang w:eastAsia="ja-JP"/>
              </w:rPr>
            </w:pPr>
            <w:r>
              <w:rPr>
                <w:rFonts w:ascii="Arial" w:hAnsi="Arial" w:cs="Arial"/>
                <w:color w:val="000000"/>
                <w:sz w:val="18"/>
                <w:szCs w:val="18"/>
              </w:rPr>
              <w:t>TDD</w:t>
            </w:r>
          </w:p>
        </w:tc>
      </w:tr>
      <w:bookmarkEnd w:id="220"/>
      <w:tr w:rsidR="0066511E" w14:paraId="14EE0ED9" w14:textId="77777777" w:rsidTr="002D5D5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3069CD4" w14:textId="77777777" w:rsidR="0066511E" w:rsidRDefault="0066511E" w:rsidP="002D5D5E">
            <w:pPr>
              <w:keepNext/>
              <w:keepLines/>
              <w:spacing w:after="0"/>
              <w:jc w:val="center"/>
              <w:rPr>
                <w:rFonts w:ascii="Arial" w:hAnsi="Arial" w:cs="Arial"/>
                <w:sz w:val="18"/>
                <w:lang w:val="en-US" w:eastAsia="zh-CN"/>
              </w:rPr>
            </w:pPr>
            <w:r>
              <w:rPr>
                <w:rFonts w:ascii="Arial" w:hAnsi="Arial" w:cs="Arial"/>
                <w:color w:val="000000"/>
                <w:sz w:val="18"/>
                <w:szCs w:val="18"/>
              </w:rPr>
              <w:t>n78</w:t>
            </w:r>
          </w:p>
        </w:tc>
        <w:tc>
          <w:tcPr>
            <w:tcW w:w="1088" w:type="dxa"/>
            <w:tcBorders>
              <w:top w:val="single" w:sz="4" w:space="0" w:color="auto"/>
              <w:left w:val="single" w:sz="4" w:space="0" w:color="auto"/>
              <w:bottom w:val="single" w:sz="4" w:space="0" w:color="auto"/>
              <w:right w:val="nil"/>
            </w:tcBorders>
            <w:vAlign w:val="center"/>
          </w:tcPr>
          <w:p w14:paraId="1FBB5173" w14:textId="77777777" w:rsidR="0066511E" w:rsidRDefault="0066511E" w:rsidP="002D5D5E">
            <w:pPr>
              <w:keepNext/>
              <w:keepLines/>
              <w:spacing w:after="0"/>
              <w:jc w:val="center"/>
              <w:rPr>
                <w:sz w:val="18"/>
                <w:lang w:eastAsia="ja-JP"/>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703079D9" w14:textId="77777777" w:rsidR="0066511E" w:rsidRDefault="0066511E" w:rsidP="002D5D5E">
            <w:pPr>
              <w:keepNext/>
              <w:keepLines/>
              <w:spacing w:after="0"/>
              <w:jc w:val="center"/>
              <w:rPr>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0EBF6834" w14:textId="77777777" w:rsidR="0066511E" w:rsidRDefault="0066511E" w:rsidP="002D5D5E">
            <w:pPr>
              <w:keepNext/>
              <w:keepLines/>
              <w:spacing w:after="0"/>
              <w:jc w:val="center"/>
              <w:rPr>
                <w:sz w:val="18"/>
                <w:lang w:eastAsia="ja-JP"/>
              </w:rPr>
            </w:pPr>
            <w:r>
              <w:rPr>
                <w:rFonts w:ascii="Arial" w:hAnsi="Arial" w:cs="Arial"/>
                <w:color w:val="000000"/>
                <w:sz w:val="18"/>
                <w:szCs w:val="18"/>
              </w:rPr>
              <w:t>3800 MHz</w:t>
            </w:r>
          </w:p>
        </w:tc>
        <w:tc>
          <w:tcPr>
            <w:tcW w:w="1231" w:type="dxa"/>
            <w:tcBorders>
              <w:top w:val="single" w:sz="4" w:space="0" w:color="auto"/>
              <w:left w:val="single" w:sz="4" w:space="0" w:color="auto"/>
              <w:bottom w:val="single" w:sz="4" w:space="0" w:color="auto"/>
              <w:right w:val="nil"/>
            </w:tcBorders>
            <w:vAlign w:val="center"/>
          </w:tcPr>
          <w:p w14:paraId="600D5BCB" w14:textId="77777777" w:rsidR="0066511E" w:rsidRDefault="0066511E" w:rsidP="002D5D5E">
            <w:pPr>
              <w:keepNext/>
              <w:keepLines/>
              <w:spacing w:after="0"/>
              <w:jc w:val="center"/>
              <w:rPr>
                <w:sz w:val="18"/>
                <w:lang w:eastAsia="ja-JP"/>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7B8770D4" w14:textId="77777777" w:rsidR="0066511E" w:rsidRDefault="0066511E" w:rsidP="002D5D5E">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6007F69" w14:textId="77777777" w:rsidR="0066511E" w:rsidRDefault="0066511E" w:rsidP="002D5D5E">
            <w:pPr>
              <w:keepNext/>
              <w:keepLines/>
              <w:spacing w:after="0"/>
              <w:jc w:val="center"/>
              <w:rPr>
                <w:sz w:val="18"/>
                <w:lang w:eastAsia="ja-JP"/>
              </w:rPr>
            </w:pPr>
            <w:r>
              <w:rPr>
                <w:rFonts w:ascii="Arial" w:hAnsi="Arial" w:cs="Arial"/>
                <w:color w:val="000000"/>
                <w:sz w:val="18"/>
                <w:szCs w:val="18"/>
              </w:rPr>
              <w:t>3800 MHz</w:t>
            </w:r>
          </w:p>
        </w:tc>
        <w:tc>
          <w:tcPr>
            <w:tcW w:w="1043" w:type="dxa"/>
            <w:tcBorders>
              <w:top w:val="single" w:sz="4" w:space="0" w:color="auto"/>
              <w:left w:val="single" w:sz="4" w:space="0" w:color="auto"/>
              <w:bottom w:val="single" w:sz="4" w:space="0" w:color="auto"/>
              <w:right w:val="single" w:sz="4" w:space="0" w:color="auto"/>
            </w:tcBorders>
            <w:vAlign w:val="center"/>
          </w:tcPr>
          <w:p w14:paraId="2C24A581" w14:textId="77777777" w:rsidR="0066511E" w:rsidRDefault="0066511E" w:rsidP="002D5D5E">
            <w:pPr>
              <w:keepNext/>
              <w:keepLines/>
              <w:spacing w:after="0"/>
              <w:jc w:val="center"/>
              <w:rPr>
                <w:sz w:val="18"/>
                <w:lang w:eastAsia="ja-JP"/>
              </w:rPr>
            </w:pPr>
            <w:r>
              <w:rPr>
                <w:rFonts w:ascii="Arial" w:hAnsi="Arial" w:cs="Arial"/>
                <w:color w:val="000000"/>
                <w:sz w:val="18"/>
                <w:szCs w:val="18"/>
              </w:rPr>
              <w:t>TDD</w:t>
            </w:r>
          </w:p>
        </w:tc>
      </w:tr>
    </w:tbl>
    <w:p w14:paraId="0BBC4B2A" w14:textId="77777777" w:rsidR="0066511E" w:rsidRDefault="0066511E" w:rsidP="0066511E">
      <w:pPr>
        <w:rPr>
          <w:lang w:eastAsia="zh-CN"/>
        </w:rPr>
      </w:pPr>
      <w:r w:rsidRPr="002A3A4E">
        <w:rPr>
          <w:u w:val="single"/>
          <w:lang w:eastAsia="zh-CN"/>
        </w:rPr>
        <w:t>This combination support</w:t>
      </w:r>
      <w:r>
        <w:rPr>
          <w:u w:val="single"/>
          <w:lang w:eastAsia="zh-CN"/>
        </w:rPr>
        <w:t>s</w:t>
      </w:r>
      <w:r w:rsidRPr="002A3A4E">
        <w:rPr>
          <w:u w:val="single"/>
          <w:lang w:eastAsia="zh-CN"/>
        </w:rPr>
        <w:t xml:space="preserve"> inter-band carrier aggregation with mandatory simultaneous Rx/Tx capability.</w:t>
      </w:r>
      <w:r w:rsidRPr="002A3A4E">
        <w:rPr>
          <w:lang w:eastAsia="zh-CN"/>
        </w:rPr>
        <w:t> </w:t>
      </w:r>
    </w:p>
    <w:p w14:paraId="519C43CD" w14:textId="159B1270" w:rsidR="0066511E" w:rsidRDefault="0066511E" w:rsidP="0066511E">
      <w:pPr>
        <w:pStyle w:val="Heading4"/>
      </w:pPr>
      <w:bookmarkStart w:id="221" w:name="_Toc168053451"/>
      <w:bookmarkStart w:id="222" w:name="_Toc183507774"/>
      <w:r>
        <w:t>5.11.1.2</w:t>
      </w:r>
      <w:r>
        <w:tab/>
      </w:r>
      <w:r w:rsidRPr="006C68CC">
        <w:t>Channel bandwidths per operating band for CA</w:t>
      </w:r>
      <w:bookmarkEnd w:id="221"/>
      <w:bookmarkEnd w:id="222"/>
    </w:p>
    <w:p w14:paraId="72E1FC7E" w14:textId="3C4F2B38" w:rsidR="0066511E" w:rsidRPr="006C68CC" w:rsidRDefault="0066511E" w:rsidP="0066511E">
      <w:pPr>
        <w:pStyle w:val="TH"/>
        <w:rPr>
          <w:rFonts w:cs="Arial"/>
        </w:rPr>
      </w:pPr>
      <w:r>
        <w:rPr>
          <w:rFonts w:cs="Arial"/>
        </w:rPr>
        <w:t xml:space="preserve">Table </w:t>
      </w:r>
      <w:r w:rsidRPr="006C68CC">
        <w:rPr>
          <w:rFonts w:cs="Arial"/>
        </w:rPr>
        <w:t>5.</w:t>
      </w:r>
      <w:r>
        <w:rPr>
          <w:rFonts w:cs="Arial"/>
        </w:rPr>
        <w:t>11</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6511E" w14:paraId="0A088736" w14:textId="77777777" w:rsidTr="002D5D5E">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2A052A0" w14:textId="77777777" w:rsidR="0066511E" w:rsidRDefault="0066511E" w:rsidP="002D5D5E">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B8EB0D9" w14:textId="77777777" w:rsidR="0066511E" w:rsidRDefault="0066511E" w:rsidP="002D5D5E">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C233DCF" w14:textId="77777777" w:rsidR="0066511E" w:rsidRDefault="0066511E" w:rsidP="002D5D5E">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F072B42" w14:textId="77777777" w:rsidR="0066511E" w:rsidRDefault="0066511E" w:rsidP="002D5D5E">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1133C98" w14:textId="77777777" w:rsidR="0066511E" w:rsidRDefault="0066511E" w:rsidP="002D5D5E">
            <w:pPr>
              <w:pStyle w:val="TAH"/>
              <w:rPr>
                <w:szCs w:val="18"/>
                <w:lang w:val="en-US" w:eastAsia="zh-CN"/>
              </w:rPr>
            </w:pPr>
            <w:r>
              <w:t>Bandwidth combination set</w:t>
            </w:r>
          </w:p>
        </w:tc>
      </w:tr>
      <w:tr w:rsidR="0066511E" w14:paraId="0033EBB8" w14:textId="77777777" w:rsidTr="002D5D5E">
        <w:trPr>
          <w:trHeight w:val="187"/>
        </w:trPr>
        <w:tc>
          <w:tcPr>
            <w:tcW w:w="1983" w:type="dxa"/>
            <w:tcBorders>
              <w:top w:val="single" w:sz="4" w:space="0" w:color="auto"/>
              <w:left w:val="single" w:sz="4" w:space="0" w:color="auto"/>
              <w:bottom w:val="nil"/>
              <w:right w:val="single" w:sz="4" w:space="0" w:color="auto"/>
            </w:tcBorders>
            <w:shd w:val="clear" w:color="auto" w:fill="auto"/>
          </w:tcPr>
          <w:p w14:paraId="0437DCFE" w14:textId="77777777" w:rsidR="0066511E" w:rsidRPr="00B00CBD" w:rsidRDefault="0066511E" w:rsidP="002D5D5E">
            <w:pPr>
              <w:pStyle w:val="TAC"/>
              <w:rPr>
                <w:rFonts w:eastAsia="SimSun" w:cs="Arial"/>
                <w:szCs w:val="18"/>
                <w:lang w:val="en-US" w:eastAsia="zh-CN"/>
              </w:rPr>
            </w:pPr>
            <w:r w:rsidRPr="00B00CBD">
              <w:rPr>
                <w:rFonts w:cs="Arial"/>
                <w:szCs w:val="18"/>
                <w:lang w:val="en-US" w:eastAsia="zh-CN"/>
              </w:rPr>
              <w:t>CA_n1A-n</w:t>
            </w:r>
            <w:r>
              <w:rPr>
                <w:rFonts w:cs="Arial"/>
                <w:szCs w:val="18"/>
                <w:lang w:val="en-US" w:eastAsia="zh-CN"/>
              </w:rPr>
              <w:t>41</w:t>
            </w:r>
            <w:r w:rsidRPr="00B00CBD">
              <w:rPr>
                <w:rFonts w:cs="Arial"/>
                <w:szCs w:val="18"/>
                <w:lang w:val="en-US" w:eastAsia="zh-CN"/>
              </w:rPr>
              <w:t>A-n78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59C7D" w14:textId="77777777" w:rsidR="0066511E" w:rsidRPr="00B00CBD" w:rsidRDefault="0066511E" w:rsidP="002D5D5E">
            <w:pPr>
              <w:pStyle w:val="TAC"/>
              <w:rPr>
                <w:rFonts w:cs="Arial"/>
                <w:szCs w:val="18"/>
                <w:lang w:val="es-US" w:eastAsia="zh-CN"/>
              </w:rPr>
            </w:pPr>
            <w:r w:rsidRPr="00B00CBD">
              <w:rPr>
                <w:rFonts w:cs="Arial"/>
                <w:szCs w:val="18"/>
                <w:lang w:val="es-US" w:eastAsia="zh-CN"/>
              </w:rPr>
              <w:t>CA_n1A-n</w:t>
            </w:r>
            <w:r>
              <w:rPr>
                <w:rFonts w:cs="Arial"/>
                <w:szCs w:val="18"/>
                <w:lang w:val="es-US" w:eastAsia="zh-CN"/>
              </w:rPr>
              <w:t>41</w:t>
            </w:r>
            <w:r w:rsidRPr="00B00CBD">
              <w:rPr>
                <w:rFonts w:cs="Arial"/>
                <w:szCs w:val="18"/>
                <w:lang w:val="es-US" w:eastAsia="zh-CN"/>
              </w:rPr>
              <w:t>A</w:t>
            </w:r>
          </w:p>
          <w:p w14:paraId="33F16BA9" w14:textId="77777777" w:rsidR="0066511E" w:rsidRPr="00B00CBD" w:rsidRDefault="0066511E" w:rsidP="002D5D5E">
            <w:pPr>
              <w:pStyle w:val="TAC"/>
              <w:rPr>
                <w:rFonts w:cs="Arial"/>
                <w:szCs w:val="18"/>
                <w:lang w:val="es-US" w:eastAsia="zh-CN"/>
              </w:rPr>
            </w:pPr>
            <w:r w:rsidRPr="00B00CBD">
              <w:rPr>
                <w:rFonts w:cs="Arial"/>
                <w:szCs w:val="18"/>
                <w:lang w:val="es-US" w:eastAsia="zh-CN"/>
              </w:rPr>
              <w:t>CA_n1A-n78A</w:t>
            </w:r>
          </w:p>
          <w:p w14:paraId="4FBBFCCC" w14:textId="77777777" w:rsidR="0066511E" w:rsidRDefault="0066511E" w:rsidP="002D5D5E">
            <w:pPr>
              <w:pStyle w:val="TAC"/>
              <w:rPr>
                <w:rFonts w:cs="Arial"/>
                <w:szCs w:val="18"/>
                <w:lang w:val="en-US" w:eastAsia="zh-CN"/>
              </w:rPr>
            </w:pPr>
            <w:r w:rsidRPr="00B00CBD">
              <w:rPr>
                <w:rFonts w:cs="Arial"/>
                <w:szCs w:val="18"/>
                <w:lang w:val="en-US" w:eastAsia="zh-CN"/>
              </w:rPr>
              <w:t>CA_n</w:t>
            </w:r>
            <w:r>
              <w:rPr>
                <w:rFonts w:cs="Arial"/>
                <w:szCs w:val="18"/>
                <w:lang w:val="en-US" w:eastAsia="zh-CN"/>
              </w:rPr>
              <w:t>41</w:t>
            </w:r>
            <w:r w:rsidRPr="00B00CBD">
              <w:rPr>
                <w:rFonts w:cs="Arial"/>
                <w:szCs w:val="18"/>
                <w:lang w:val="en-US" w:eastAsia="zh-CN"/>
              </w:rPr>
              <w:t>A-n78A</w:t>
            </w:r>
          </w:p>
          <w:p w14:paraId="79DE061B" w14:textId="77777777" w:rsidR="0066511E" w:rsidRPr="00B00CBD" w:rsidRDefault="0066511E" w:rsidP="002D5D5E">
            <w:pPr>
              <w:pStyle w:val="TAC"/>
              <w:rPr>
                <w:rFonts w:eastAsia="SimSun" w:cs="Arial"/>
                <w:szCs w:val="18"/>
                <w:lang w:val="en-US" w:eastAsia="zh-CN"/>
              </w:rPr>
            </w:pPr>
          </w:p>
        </w:tc>
        <w:tc>
          <w:tcPr>
            <w:tcW w:w="730" w:type="dxa"/>
            <w:tcBorders>
              <w:left w:val="single" w:sz="4" w:space="0" w:color="auto"/>
              <w:right w:val="single" w:sz="4" w:space="0" w:color="auto"/>
            </w:tcBorders>
            <w:vAlign w:val="center"/>
          </w:tcPr>
          <w:p w14:paraId="559D3E81" w14:textId="77777777" w:rsidR="0066511E" w:rsidRPr="00B00CBD" w:rsidRDefault="0066511E" w:rsidP="002D5D5E">
            <w:pPr>
              <w:pStyle w:val="TAC"/>
              <w:rPr>
                <w:rFonts w:cs="Arial"/>
                <w:szCs w:val="18"/>
                <w:lang w:val="en-US" w:eastAsia="zh-CN"/>
              </w:rPr>
            </w:pPr>
            <w:r w:rsidRPr="00B00CBD">
              <w:rPr>
                <w:rFonts w:cs="Arial"/>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73CF15" w14:textId="77777777" w:rsidR="0066511E" w:rsidRPr="00456C44" w:rsidRDefault="0066511E" w:rsidP="002D5D5E">
            <w:pPr>
              <w:keepNext/>
              <w:keepLines/>
              <w:spacing w:after="0"/>
              <w:jc w:val="center"/>
              <w:textAlignment w:val="bottom"/>
              <w:rPr>
                <w:rFonts w:ascii="Arial" w:hAnsi="Arial" w:cs="Arial"/>
                <w:sz w:val="18"/>
                <w:szCs w:val="18"/>
                <w:lang w:val="en-US" w:eastAsia="zh-CN"/>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360" w:type="dxa"/>
            <w:tcBorders>
              <w:left w:val="single" w:sz="4" w:space="0" w:color="auto"/>
              <w:bottom w:val="nil"/>
              <w:right w:val="single" w:sz="4" w:space="0" w:color="auto"/>
            </w:tcBorders>
            <w:shd w:val="clear" w:color="auto" w:fill="auto"/>
            <w:vAlign w:val="center"/>
          </w:tcPr>
          <w:p w14:paraId="51DC018A" w14:textId="77777777" w:rsidR="0066511E" w:rsidRPr="00B00CBD" w:rsidRDefault="0066511E" w:rsidP="002D5D5E">
            <w:pPr>
              <w:pStyle w:val="TAC"/>
              <w:rPr>
                <w:rFonts w:cs="Arial"/>
                <w:szCs w:val="18"/>
                <w:lang w:val="en-US" w:eastAsia="zh-CN"/>
              </w:rPr>
            </w:pPr>
            <w:r w:rsidRPr="00B00CBD">
              <w:rPr>
                <w:rFonts w:cs="Arial"/>
                <w:szCs w:val="18"/>
                <w:lang w:val="en-US" w:eastAsia="zh-CN"/>
              </w:rPr>
              <w:t>0</w:t>
            </w:r>
          </w:p>
        </w:tc>
      </w:tr>
      <w:tr w:rsidR="0066511E" w14:paraId="7AD64956" w14:textId="77777777" w:rsidTr="002D5D5E">
        <w:trPr>
          <w:trHeight w:val="187"/>
        </w:trPr>
        <w:tc>
          <w:tcPr>
            <w:tcW w:w="1983" w:type="dxa"/>
            <w:tcBorders>
              <w:top w:val="nil"/>
              <w:left w:val="single" w:sz="4" w:space="0" w:color="auto"/>
              <w:bottom w:val="nil"/>
              <w:right w:val="single" w:sz="4" w:space="0" w:color="auto"/>
            </w:tcBorders>
            <w:shd w:val="clear" w:color="auto" w:fill="auto"/>
          </w:tcPr>
          <w:p w14:paraId="62E6AA7D" w14:textId="77777777" w:rsidR="0066511E" w:rsidRPr="00B00CBD" w:rsidRDefault="0066511E" w:rsidP="002D5D5E">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27638A" w14:textId="77777777" w:rsidR="0066511E" w:rsidRPr="00B00CBD" w:rsidRDefault="0066511E" w:rsidP="002D5D5E">
            <w:pPr>
              <w:pStyle w:val="TAC"/>
              <w:rPr>
                <w:rFonts w:cs="Arial"/>
                <w:szCs w:val="18"/>
                <w:lang w:val="en-US" w:eastAsia="zh-CN"/>
              </w:rPr>
            </w:pPr>
          </w:p>
        </w:tc>
        <w:tc>
          <w:tcPr>
            <w:tcW w:w="730" w:type="dxa"/>
            <w:tcBorders>
              <w:left w:val="single" w:sz="4" w:space="0" w:color="auto"/>
              <w:right w:val="single" w:sz="4" w:space="0" w:color="auto"/>
            </w:tcBorders>
            <w:vAlign w:val="center"/>
          </w:tcPr>
          <w:p w14:paraId="70227D19" w14:textId="77777777" w:rsidR="0066511E" w:rsidRPr="00B00CBD" w:rsidRDefault="0066511E" w:rsidP="002D5D5E">
            <w:pPr>
              <w:pStyle w:val="TAC"/>
              <w:rPr>
                <w:rFonts w:cs="Arial"/>
                <w:szCs w:val="18"/>
                <w:lang w:val="en-US"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260B5C" w14:textId="77777777" w:rsidR="0066511E" w:rsidRPr="00456C44" w:rsidRDefault="0066511E" w:rsidP="002D5D5E">
            <w:pPr>
              <w:keepNext/>
              <w:keepLines/>
              <w:spacing w:after="0"/>
              <w:jc w:val="center"/>
              <w:textAlignment w:val="bottom"/>
              <w:rPr>
                <w:rFonts w:ascii="Arial" w:hAnsi="Arial" w:cs="Arial"/>
                <w:sz w:val="18"/>
                <w:szCs w:val="18"/>
                <w:lang w:val="en-US" w:eastAsia="zh-CN"/>
              </w:rPr>
            </w:pPr>
            <w:r w:rsidRPr="00C964A0">
              <w:rPr>
                <w:rFonts w:ascii="Arial" w:hAnsi="Arial" w:cs="Arial"/>
                <w:sz w:val="18"/>
                <w:szCs w:val="18"/>
              </w:rPr>
              <w:t>10, 15, 20, 40, 50, 60, 80, 100</w:t>
            </w:r>
          </w:p>
        </w:tc>
        <w:tc>
          <w:tcPr>
            <w:tcW w:w="1360" w:type="dxa"/>
            <w:tcBorders>
              <w:top w:val="nil"/>
              <w:left w:val="single" w:sz="4" w:space="0" w:color="auto"/>
              <w:bottom w:val="nil"/>
              <w:right w:val="single" w:sz="4" w:space="0" w:color="auto"/>
            </w:tcBorders>
            <w:shd w:val="clear" w:color="auto" w:fill="auto"/>
            <w:vAlign w:val="center"/>
          </w:tcPr>
          <w:p w14:paraId="2C8EBC30" w14:textId="77777777" w:rsidR="0066511E" w:rsidRPr="00B00CBD" w:rsidRDefault="0066511E" w:rsidP="002D5D5E">
            <w:pPr>
              <w:pStyle w:val="TAC"/>
              <w:rPr>
                <w:rFonts w:cs="Arial"/>
                <w:szCs w:val="18"/>
                <w:lang w:val="en-US" w:eastAsia="zh-CN"/>
              </w:rPr>
            </w:pPr>
          </w:p>
        </w:tc>
      </w:tr>
      <w:tr w:rsidR="0066511E" w14:paraId="507AA173" w14:textId="77777777" w:rsidTr="002D5D5E">
        <w:trPr>
          <w:trHeight w:val="187"/>
        </w:trPr>
        <w:tc>
          <w:tcPr>
            <w:tcW w:w="1983" w:type="dxa"/>
            <w:tcBorders>
              <w:top w:val="nil"/>
              <w:left w:val="single" w:sz="4" w:space="0" w:color="auto"/>
              <w:bottom w:val="single" w:sz="4" w:space="0" w:color="auto"/>
              <w:right w:val="single" w:sz="4" w:space="0" w:color="auto"/>
            </w:tcBorders>
            <w:shd w:val="clear" w:color="auto" w:fill="auto"/>
          </w:tcPr>
          <w:p w14:paraId="09C86886" w14:textId="77777777" w:rsidR="0066511E" w:rsidRPr="00B00CBD" w:rsidRDefault="0066511E" w:rsidP="002D5D5E">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E8EF4" w14:textId="77777777" w:rsidR="0066511E" w:rsidRPr="00B00CBD" w:rsidRDefault="0066511E" w:rsidP="002D5D5E">
            <w:pPr>
              <w:pStyle w:val="TAC"/>
              <w:rPr>
                <w:rFonts w:cs="Arial"/>
                <w:szCs w:val="18"/>
                <w:lang w:val="en-US" w:eastAsia="zh-CN"/>
              </w:rPr>
            </w:pPr>
          </w:p>
        </w:tc>
        <w:tc>
          <w:tcPr>
            <w:tcW w:w="730" w:type="dxa"/>
            <w:tcBorders>
              <w:left w:val="single" w:sz="4" w:space="0" w:color="auto"/>
              <w:right w:val="single" w:sz="4" w:space="0" w:color="auto"/>
            </w:tcBorders>
            <w:vAlign w:val="center"/>
          </w:tcPr>
          <w:p w14:paraId="0E9F2247" w14:textId="77777777" w:rsidR="0066511E" w:rsidRPr="00B00CBD" w:rsidRDefault="0066511E" w:rsidP="002D5D5E">
            <w:pPr>
              <w:pStyle w:val="TAC"/>
              <w:rPr>
                <w:rFonts w:cs="Arial"/>
                <w:szCs w:val="18"/>
                <w:lang w:val="en-US" w:eastAsia="zh-CN"/>
              </w:rPr>
            </w:pPr>
            <w:r w:rsidRPr="00B00CBD">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F2A608" w14:textId="77777777" w:rsidR="0066511E" w:rsidRPr="00B00CBD" w:rsidRDefault="0066511E" w:rsidP="002D5D5E">
            <w:pPr>
              <w:keepNext/>
              <w:keepLines/>
              <w:spacing w:after="0"/>
              <w:jc w:val="center"/>
              <w:textAlignment w:val="bottom"/>
              <w:rPr>
                <w:rFonts w:ascii="Arial" w:eastAsia="SimSun" w:hAnsi="Arial" w:cs="Arial"/>
                <w:sz w:val="18"/>
                <w:szCs w:val="18"/>
                <w:lang w:val="en-US" w:eastAsia="zh-CN" w:bidi="ar"/>
              </w:rPr>
            </w:pPr>
            <w:r w:rsidRPr="00C964A0">
              <w:rPr>
                <w:rFonts w:ascii="Arial" w:hAnsi="Arial" w:cs="Arial"/>
                <w:sz w:val="18"/>
                <w:szCs w:val="18"/>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84923" w14:textId="77777777" w:rsidR="0066511E" w:rsidRPr="00B00CBD" w:rsidRDefault="0066511E" w:rsidP="002D5D5E">
            <w:pPr>
              <w:pStyle w:val="TAC"/>
              <w:rPr>
                <w:rFonts w:cs="Arial"/>
                <w:szCs w:val="18"/>
                <w:lang w:val="en-US" w:eastAsia="zh-CN"/>
              </w:rPr>
            </w:pPr>
          </w:p>
        </w:tc>
      </w:tr>
    </w:tbl>
    <w:p w14:paraId="0B909B89" w14:textId="0CF13EC2" w:rsidR="0066511E" w:rsidRDefault="0066511E" w:rsidP="0066511E">
      <w:pPr>
        <w:pStyle w:val="Heading4"/>
      </w:pPr>
      <w:bookmarkStart w:id="223" w:name="_Toc168053452"/>
      <w:bookmarkStart w:id="224" w:name="_Toc183507775"/>
      <w:r>
        <w:t>5.11.1.3</w:t>
      </w:r>
      <w:r>
        <w:tab/>
      </w:r>
      <w:r w:rsidRPr="006C68CC">
        <w:t>∆T</w:t>
      </w:r>
      <w:r w:rsidRPr="006C68CC">
        <w:rPr>
          <w:vertAlign w:val="subscript"/>
        </w:rPr>
        <w:t>IB,c</w:t>
      </w:r>
      <w:r w:rsidRPr="006C68CC">
        <w:t xml:space="preserve"> and ∆R</w:t>
      </w:r>
      <w:r w:rsidRPr="006C68CC">
        <w:rPr>
          <w:vertAlign w:val="subscript"/>
        </w:rPr>
        <w:t>IB,c</w:t>
      </w:r>
      <w:r w:rsidRPr="006C68CC">
        <w:t xml:space="preserve"> values</w:t>
      </w:r>
      <w:bookmarkEnd w:id="223"/>
      <w:bookmarkEnd w:id="224"/>
    </w:p>
    <w:p w14:paraId="45AB99AE" w14:textId="77777777" w:rsidR="0066511E" w:rsidRPr="00B75DD1" w:rsidRDefault="0066511E" w:rsidP="0066511E">
      <w:r>
        <w:t>Requirements for</w:t>
      </w:r>
      <w:r w:rsidRPr="00B75DD1">
        <w:t xml:space="preserve"> </w:t>
      </w:r>
      <w:r w:rsidRPr="00B75DD1">
        <w:rPr>
          <w:lang w:val="en-US" w:eastAsia="zh-CN"/>
        </w:rPr>
        <w:t>CA</w:t>
      </w:r>
      <w:r w:rsidRPr="00B75DD1">
        <w:rPr>
          <w:lang w:eastAsia="zh-CN"/>
        </w:rPr>
        <w:t>_</w:t>
      </w:r>
      <w:r w:rsidRPr="00B75DD1">
        <w:rPr>
          <w:lang w:val="en-US" w:eastAsia="zh-CN"/>
        </w:rPr>
        <w:t>n</w:t>
      </w:r>
      <w:r>
        <w:rPr>
          <w:lang w:val="en-US" w:eastAsia="zh-CN"/>
        </w:rPr>
        <w:t>1</w:t>
      </w:r>
      <w:r w:rsidRPr="00B75DD1">
        <w:rPr>
          <w:lang w:eastAsia="ja-JP"/>
        </w:rPr>
        <w:t>-n</w:t>
      </w:r>
      <w:r>
        <w:rPr>
          <w:lang w:val="en-US" w:eastAsia="zh-CN"/>
        </w:rPr>
        <w:t>41</w:t>
      </w:r>
      <w:r w:rsidRPr="00B75DD1">
        <w:rPr>
          <w:lang w:val="en-US" w:eastAsia="zh-CN"/>
        </w:rPr>
        <w:t>-n</w:t>
      </w:r>
      <w:r>
        <w:rPr>
          <w:lang w:val="en-US" w:eastAsia="zh-CN"/>
        </w:rPr>
        <w:t>78</w:t>
      </w:r>
      <w:r w:rsidRPr="00B75DD1">
        <w:t xml:space="preserve">, </w:t>
      </w:r>
      <w:r>
        <w:t xml:space="preserve">for </w:t>
      </w:r>
      <w:r w:rsidRPr="00B75DD1">
        <w:t>the</w:t>
      </w:r>
      <w:r w:rsidRPr="00B75DD1">
        <w:rPr>
          <w:lang w:eastAsia="zh-CN"/>
        </w:rPr>
        <w:t xml:space="preserve"> </w:t>
      </w:r>
      <w:r w:rsidRPr="00B75DD1">
        <w:rPr>
          <w:rFonts w:ascii="Symbol" w:eastAsia="Symbol" w:hAnsi="Symbol" w:cs="Symbol"/>
        </w:rPr>
        <w:t></w:t>
      </w:r>
      <w:r w:rsidRPr="00B75DD1">
        <w:t>T</w:t>
      </w:r>
      <w:r w:rsidRPr="00B75DD1">
        <w:rPr>
          <w:vertAlign w:val="subscript"/>
        </w:rPr>
        <w:t>IB,c</w:t>
      </w:r>
      <w:r w:rsidRPr="00B75DD1">
        <w:t xml:space="preserve"> and</w:t>
      </w:r>
      <w:r w:rsidRPr="00B75DD1">
        <w:rPr>
          <w:lang w:eastAsia="zh-CN"/>
        </w:rPr>
        <w:t xml:space="preserve"> </w:t>
      </w:r>
      <w:r w:rsidRPr="00B75DD1">
        <w:rPr>
          <w:rFonts w:ascii="Symbol" w:eastAsia="Symbol" w:hAnsi="Symbol" w:cs="Symbol"/>
        </w:rPr>
        <w:t></w:t>
      </w:r>
      <w:r w:rsidRPr="00B75DD1">
        <w:t>R</w:t>
      </w:r>
      <w:r w:rsidRPr="00B75DD1">
        <w:rPr>
          <w:vertAlign w:val="subscript"/>
        </w:rPr>
        <w:t>IB</w:t>
      </w:r>
      <w:r w:rsidRPr="00B75DD1">
        <w:rPr>
          <w:vertAlign w:val="subscript"/>
          <w:lang w:eastAsia="zh-CN"/>
        </w:rPr>
        <w:t>,c</w:t>
      </w:r>
      <w:r w:rsidRPr="00B75DD1">
        <w:t xml:space="preserve"> values are given in the tables below</w:t>
      </w:r>
      <w:r>
        <w:t xml:space="preserve"> following CA_n1-n41-n77</w:t>
      </w:r>
      <w:r w:rsidRPr="00B75DD1">
        <w:t>.</w:t>
      </w:r>
    </w:p>
    <w:p w14:paraId="633389EA" w14:textId="0B946F56" w:rsidR="0066511E" w:rsidRPr="00B75DD1" w:rsidRDefault="0066511E" w:rsidP="0066511E">
      <w:pPr>
        <w:pStyle w:val="TH"/>
        <w:rPr>
          <w:rFonts w:cs="Arial"/>
        </w:rPr>
      </w:pPr>
      <w:r w:rsidRPr="00B75DD1">
        <w:rPr>
          <w:rFonts w:cs="Arial"/>
        </w:rPr>
        <w:t xml:space="preserve">Table </w:t>
      </w:r>
      <w:r w:rsidRPr="006C68CC">
        <w:rPr>
          <w:rFonts w:cs="Arial"/>
        </w:rPr>
        <w:t>5.</w:t>
      </w:r>
      <w:r>
        <w:rPr>
          <w:rFonts w:cs="Arial"/>
        </w:rPr>
        <w:t>11</w:t>
      </w:r>
      <w:r w:rsidRPr="00B75DD1">
        <w:rPr>
          <w:rFonts w:cs="Arial"/>
        </w:rPr>
        <w:t>.</w:t>
      </w:r>
      <w:r w:rsidRPr="006C68CC">
        <w:rPr>
          <w:rFonts w:cs="Arial"/>
        </w:rPr>
        <w:t>1.</w:t>
      </w:r>
      <w:r w:rsidRPr="00B75DD1">
        <w:rPr>
          <w:rFonts w:cs="Arial"/>
        </w:rPr>
        <w:t>3-1: ΔT</w:t>
      </w:r>
      <w:r w:rsidRPr="0066511E">
        <w:rPr>
          <w:rFonts w:cs="Arial"/>
          <w:vertAlign w:val="subscript"/>
        </w:rPr>
        <w:t>IB,c</w:t>
      </w:r>
      <w:r w:rsidRPr="0066511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6511E" w:rsidRPr="00B75DD1" w14:paraId="2ACCD325" w14:textId="77777777" w:rsidTr="002D5D5E">
        <w:trPr>
          <w:jc w:val="center"/>
        </w:trPr>
        <w:tc>
          <w:tcPr>
            <w:tcW w:w="2336" w:type="dxa"/>
            <w:vMerge w:val="restart"/>
            <w:tcBorders>
              <w:top w:val="single" w:sz="4" w:space="0" w:color="auto"/>
              <w:left w:val="single" w:sz="4" w:space="0" w:color="auto"/>
              <w:right w:val="single" w:sz="4" w:space="0" w:color="auto"/>
            </w:tcBorders>
          </w:tcPr>
          <w:p w14:paraId="4B3ED0D1" w14:textId="77777777" w:rsidR="0066511E" w:rsidRPr="000803F6" w:rsidRDefault="0066511E" w:rsidP="002D5D5E">
            <w:pPr>
              <w:keepNext/>
              <w:keepLines/>
              <w:spacing w:after="0"/>
              <w:jc w:val="center"/>
              <w:rPr>
                <w:rFonts w:ascii="Arial" w:eastAsia="SimSun" w:hAnsi="Arial"/>
                <w:b/>
                <w:sz w:val="18"/>
              </w:rPr>
            </w:pPr>
            <w:r w:rsidRPr="000803F6">
              <w:rPr>
                <w:rFonts w:ascii="Arial" w:eastAsia="SimSun" w:hAnsi="Arial"/>
                <w:b/>
                <w:sz w:val="18"/>
              </w:rPr>
              <w:t xml:space="preserve">Inter-band </w:t>
            </w:r>
            <w:r w:rsidRPr="000803F6">
              <w:rPr>
                <w:rFonts w:ascii="Arial" w:eastAsia="SimSun" w:hAnsi="Arial"/>
                <w:b/>
                <w:sz w:val="18"/>
                <w:lang w:eastAsia="zh-CN"/>
              </w:rPr>
              <w:t>CA</w:t>
            </w:r>
            <w:r w:rsidRPr="000803F6">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3DDB09A" w14:textId="77777777" w:rsidR="0066511E" w:rsidRPr="000803F6" w:rsidRDefault="0066511E" w:rsidP="002D5D5E">
            <w:pPr>
              <w:keepNext/>
              <w:keepLines/>
              <w:spacing w:after="0"/>
              <w:jc w:val="center"/>
              <w:rPr>
                <w:rFonts w:ascii="Arial" w:eastAsia="SimSun" w:hAnsi="Arial"/>
                <w:b/>
                <w:sz w:val="18"/>
              </w:rPr>
            </w:pPr>
            <w:r w:rsidRPr="000803F6">
              <w:rPr>
                <w:rFonts w:ascii="Arial" w:eastAsia="SimSun" w:hAnsi="Arial"/>
                <w:b/>
                <w:sz w:val="18"/>
              </w:rPr>
              <w:t>ΔT</w:t>
            </w:r>
            <w:r w:rsidRPr="000803F6">
              <w:rPr>
                <w:rFonts w:ascii="Arial" w:eastAsia="SimSun" w:hAnsi="Arial"/>
                <w:b/>
                <w:sz w:val="18"/>
                <w:vertAlign w:val="subscript"/>
              </w:rPr>
              <w:t>IB,c</w:t>
            </w:r>
            <w:r w:rsidRPr="000803F6">
              <w:rPr>
                <w:rFonts w:ascii="Arial" w:eastAsia="SimSun" w:hAnsi="Arial"/>
                <w:b/>
                <w:sz w:val="18"/>
              </w:rPr>
              <w:t xml:space="preserve"> for NR bands (dB)</w:t>
            </w:r>
            <w:r w:rsidRPr="000803F6">
              <w:rPr>
                <w:rFonts w:ascii="Arial" w:eastAsia="SimSun" w:hAnsi="Arial"/>
                <w:b/>
                <w:sz w:val="18"/>
                <w:vertAlign w:val="superscript"/>
              </w:rPr>
              <w:t>*</w:t>
            </w:r>
          </w:p>
        </w:tc>
      </w:tr>
      <w:tr w:rsidR="0066511E" w:rsidRPr="00B75DD1" w14:paraId="1DC91BBC" w14:textId="77777777" w:rsidTr="002D5D5E">
        <w:trPr>
          <w:trHeight w:val="360"/>
          <w:jc w:val="center"/>
        </w:trPr>
        <w:tc>
          <w:tcPr>
            <w:tcW w:w="2336" w:type="dxa"/>
            <w:vMerge/>
          </w:tcPr>
          <w:p w14:paraId="0ECD0C0F" w14:textId="77777777" w:rsidR="0066511E" w:rsidRPr="000803F6" w:rsidRDefault="0066511E" w:rsidP="002D5D5E">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B545837" w14:textId="77777777" w:rsidR="0066511E" w:rsidRPr="000803F6" w:rsidRDefault="0066511E" w:rsidP="002D5D5E">
            <w:pPr>
              <w:keepNext/>
              <w:keepLines/>
              <w:spacing w:after="0"/>
              <w:jc w:val="center"/>
              <w:rPr>
                <w:rFonts w:ascii="Arial" w:eastAsia="SimSun" w:hAnsi="Arial"/>
                <w:b/>
                <w:sz w:val="18"/>
              </w:rPr>
            </w:pPr>
            <w:r w:rsidRPr="000803F6">
              <w:rPr>
                <w:rFonts w:ascii="Arial" w:eastAsia="SimSun" w:hAnsi="Arial"/>
                <w:b/>
                <w:sz w:val="18"/>
              </w:rPr>
              <w:t>Component band in order of bands in configuration</w:t>
            </w:r>
            <w:r w:rsidRPr="000803F6">
              <w:rPr>
                <w:rFonts w:ascii="Arial" w:eastAsia="SimSun" w:hAnsi="Arial"/>
                <w:b/>
                <w:sz w:val="18"/>
                <w:vertAlign w:val="superscript"/>
              </w:rPr>
              <w:t>**</w:t>
            </w:r>
          </w:p>
        </w:tc>
      </w:tr>
      <w:tr w:rsidR="0066511E" w:rsidRPr="00B75DD1" w14:paraId="2F9F0F48" w14:textId="77777777" w:rsidTr="002D5D5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39C88C" w14:textId="77777777" w:rsidR="0066511E" w:rsidRPr="000803F6" w:rsidRDefault="0066511E" w:rsidP="002D5D5E">
            <w:pPr>
              <w:keepNext/>
              <w:keepLines/>
              <w:spacing w:after="0"/>
              <w:jc w:val="center"/>
              <w:rPr>
                <w:rFonts w:ascii="Arial" w:eastAsia="SimSun" w:hAnsi="Arial"/>
                <w:sz w:val="18"/>
                <w:lang w:val="en-US" w:eastAsia="zh-CN"/>
              </w:rPr>
            </w:pPr>
            <w:r w:rsidRPr="000803F6">
              <w:rPr>
                <w:rFonts w:ascii="Arial" w:eastAsia="DengXian" w:hAnsi="Arial"/>
                <w:sz w:val="18"/>
                <w:lang w:eastAsia="zh-CN"/>
              </w:rPr>
              <w:t>CA</w:t>
            </w:r>
            <w:r w:rsidRPr="000803F6">
              <w:rPr>
                <w:rFonts w:ascii="Arial" w:eastAsia="DengXian" w:hAnsi="Arial"/>
                <w:sz w:val="18"/>
              </w:rPr>
              <w:t>_</w:t>
            </w:r>
            <w:r w:rsidRPr="000803F6">
              <w:rPr>
                <w:rFonts w:ascii="Arial" w:eastAsia="DengXian" w:hAnsi="Arial"/>
                <w:sz w:val="18"/>
                <w:lang w:eastAsia="zh-CN"/>
              </w:rPr>
              <w:t>n</w:t>
            </w:r>
            <w:r>
              <w:rPr>
                <w:rFonts w:ascii="Arial" w:eastAsia="DengXian" w:hAnsi="Arial"/>
                <w:sz w:val="18"/>
                <w:lang w:eastAsia="zh-CN"/>
              </w:rPr>
              <w:t>1</w:t>
            </w:r>
            <w:r w:rsidRPr="000803F6">
              <w:rPr>
                <w:rFonts w:ascii="Arial" w:eastAsia="DengXian" w:hAnsi="Arial"/>
                <w:sz w:val="18"/>
                <w:lang w:val="sv-SE" w:eastAsia="ja-JP"/>
              </w:rPr>
              <w:t>-</w:t>
            </w:r>
            <w:r w:rsidRPr="000803F6">
              <w:rPr>
                <w:rFonts w:ascii="Arial" w:eastAsia="DengXian" w:hAnsi="Arial"/>
                <w:sz w:val="18"/>
                <w:lang w:val="en-US" w:eastAsia="zh-CN"/>
              </w:rPr>
              <w:t>n</w:t>
            </w:r>
            <w:r>
              <w:rPr>
                <w:rFonts w:ascii="Arial" w:eastAsia="DengXian" w:hAnsi="Arial"/>
                <w:sz w:val="18"/>
                <w:lang w:val="en-US" w:eastAsia="zh-CN"/>
              </w:rPr>
              <w:t>41</w:t>
            </w:r>
            <w:r w:rsidRPr="000803F6">
              <w:rPr>
                <w:rFonts w:ascii="Arial" w:eastAsia="DengXian" w:hAnsi="Arial"/>
                <w:sz w:val="18"/>
                <w:lang w:val="sv-SE" w:eastAsia="zh-CN"/>
              </w:rPr>
              <w:t>-n</w:t>
            </w:r>
            <w:r>
              <w:rPr>
                <w:rFonts w:ascii="Arial" w:eastAsia="DengXian" w:hAnsi="Arial"/>
                <w:sz w:val="18"/>
                <w:lang w:val="sv-SE" w:eastAsia="zh-CN"/>
              </w:rPr>
              <w:t>78</w:t>
            </w:r>
          </w:p>
        </w:tc>
        <w:tc>
          <w:tcPr>
            <w:tcW w:w="1968" w:type="dxa"/>
            <w:tcBorders>
              <w:top w:val="single" w:sz="4" w:space="0" w:color="auto"/>
              <w:left w:val="single" w:sz="4" w:space="0" w:color="auto"/>
              <w:bottom w:val="single" w:sz="4" w:space="0" w:color="auto"/>
              <w:right w:val="single" w:sz="4" w:space="0" w:color="auto"/>
            </w:tcBorders>
          </w:tcPr>
          <w:p w14:paraId="0ECF871E" w14:textId="77777777" w:rsidR="0066511E" w:rsidRPr="00C964A0" w:rsidRDefault="0066511E" w:rsidP="002D5D5E">
            <w:pPr>
              <w:keepNext/>
              <w:keepLines/>
              <w:spacing w:after="0"/>
              <w:jc w:val="center"/>
              <w:rPr>
                <w:rFonts w:ascii="Arial" w:eastAsia="SimSun" w:hAnsi="Arial" w:cs="Arial"/>
                <w:sz w:val="18"/>
                <w:szCs w:val="18"/>
                <w:lang w:val="en-US" w:eastAsia="zh-CN"/>
              </w:rPr>
            </w:pPr>
            <w:r w:rsidRPr="00C964A0">
              <w:rPr>
                <w:rFonts w:ascii="Arial"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14:paraId="4A7F3EB9" w14:textId="77777777" w:rsidR="0066511E" w:rsidRPr="00C964A0" w:rsidRDefault="0066511E" w:rsidP="002D5D5E">
            <w:pPr>
              <w:keepNext/>
              <w:keepLines/>
              <w:spacing w:after="0"/>
              <w:jc w:val="center"/>
              <w:rPr>
                <w:rFonts w:ascii="Arial" w:eastAsia="SimSun" w:hAnsi="Arial" w:cs="Arial"/>
                <w:sz w:val="18"/>
                <w:szCs w:val="18"/>
                <w:lang w:val="en-US" w:eastAsia="zh-CN"/>
              </w:rPr>
            </w:pPr>
            <w:r w:rsidRPr="00C964A0">
              <w:rPr>
                <w:rFonts w:ascii="Arial"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14:paraId="0E961B39" w14:textId="77777777" w:rsidR="0066511E" w:rsidRPr="00C964A0" w:rsidRDefault="0066511E" w:rsidP="002D5D5E">
            <w:pPr>
              <w:keepNext/>
              <w:keepLines/>
              <w:spacing w:after="0"/>
              <w:jc w:val="center"/>
              <w:rPr>
                <w:rFonts w:ascii="Arial" w:eastAsia="SimSun" w:hAnsi="Arial" w:cs="Arial"/>
                <w:sz w:val="18"/>
                <w:szCs w:val="18"/>
                <w:lang w:val="en-US" w:eastAsia="zh-CN"/>
              </w:rPr>
            </w:pPr>
            <w:r w:rsidRPr="00C964A0">
              <w:rPr>
                <w:rFonts w:ascii="Arial" w:hAnsi="Arial" w:cs="Arial"/>
                <w:sz w:val="18"/>
                <w:szCs w:val="18"/>
              </w:rPr>
              <w:t>0.8</w:t>
            </w:r>
          </w:p>
        </w:tc>
      </w:tr>
      <w:tr w:rsidR="0066511E" w:rsidRPr="00B75DD1" w14:paraId="74AAFB31" w14:textId="77777777" w:rsidTr="002D5D5E">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41A1221" w14:textId="77777777" w:rsidR="0066511E" w:rsidRPr="000803F6" w:rsidRDefault="0066511E" w:rsidP="002D5D5E">
            <w:pPr>
              <w:keepNext/>
              <w:keepLines/>
              <w:spacing w:after="0"/>
              <w:ind w:left="851" w:hanging="851"/>
              <w:rPr>
                <w:rFonts w:ascii="Arial" w:hAnsi="Arial"/>
                <w:sz w:val="18"/>
                <w:lang w:eastAsia="ja-JP"/>
              </w:rPr>
            </w:pPr>
            <w:r w:rsidRPr="000803F6">
              <w:rPr>
                <w:rFonts w:ascii="Arial" w:hAnsi="Arial"/>
                <w:sz w:val="18"/>
                <w:lang w:eastAsia="ja-JP"/>
              </w:rPr>
              <w:t>NOTE *:</w:t>
            </w:r>
            <w:r w:rsidRPr="000803F6">
              <w:rPr>
                <w:rFonts w:ascii="Arial" w:hAnsi="Arial"/>
                <w:sz w:val="18"/>
                <w:lang w:eastAsia="ja-JP"/>
              </w:rPr>
              <w:tab/>
              <w:t>“-” denotes ΔT</w:t>
            </w:r>
            <w:r w:rsidRPr="000803F6">
              <w:rPr>
                <w:rFonts w:ascii="Arial" w:hAnsi="Arial"/>
                <w:sz w:val="18"/>
                <w:vertAlign w:val="subscript"/>
                <w:lang w:eastAsia="ja-JP"/>
              </w:rPr>
              <w:t>IB,c</w:t>
            </w:r>
            <w:r w:rsidRPr="000803F6">
              <w:rPr>
                <w:rFonts w:ascii="Arial" w:hAnsi="Arial"/>
                <w:sz w:val="18"/>
                <w:lang w:eastAsia="ja-JP"/>
              </w:rPr>
              <w:t xml:space="preserve"> = 0.</w:t>
            </w:r>
          </w:p>
          <w:p w14:paraId="77362EB6" w14:textId="77777777" w:rsidR="0066511E" w:rsidRPr="000803F6" w:rsidRDefault="0066511E" w:rsidP="002D5D5E">
            <w:pPr>
              <w:keepNext/>
              <w:keepLines/>
              <w:spacing w:after="0"/>
              <w:ind w:left="851" w:hanging="851"/>
              <w:rPr>
                <w:rFonts w:ascii="Arial" w:eastAsia="SimSun" w:hAnsi="Arial" w:cs="Arial"/>
                <w:sz w:val="18"/>
                <w:szCs w:val="22"/>
                <w:lang w:val="en-US" w:eastAsia="zh-CN"/>
              </w:rPr>
            </w:pPr>
            <w:r w:rsidRPr="000803F6">
              <w:rPr>
                <w:rFonts w:ascii="Arial" w:eastAsia="DengXian" w:hAnsi="Arial"/>
                <w:sz w:val="18"/>
              </w:rPr>
              <w:t>NOTE **:</w:t>
            </w:r>
            <w:r w:rsidRPr="000803F6">
              <w:rPr>
                <w:rFonts w:ascii="Arial" w:eastAsia="DengXian" w:hAnsi="Arial"/>
                <w:sz w:val="18"/>
              </w:rPr>
              <w:tab/>
              <w:t>The component band order in the configuration should be listed by the order of NR bands, such as for CA_n1-n3-n5 the band order from left to right is n1, n3 and n5.</w:t>
            </w:r>
          </w:p>
        </w:tc>
      </w:tr>
    </w:tbl>
    <w:p w14:paraId="5E738966" w14:textId="77777777" w:rsidR="0066511E" w:rsidRPr="00B75DD1" w:rsidRDefault="0066511E" w:rsidP="0066511E">
      <w:pPr>
        <w:keepNext/>
        <w:keepLines/>
        <w:rPr>
          <w:rFonts w:ascii="Arial" w:hAnsi="Arial" w:cs="Arial"/>
        </w:rPr>
      </w:pPr>
    </w:p>
    <w:p w14:paraId="116AFEFA" w14:textId="35AE8CAE" w:rsidR="0066511E" w:rsidRPr="006C68CC" w:rsidRDefault="0066511E" w:rsidP="0066511E">
      <w:pPr>
        <w:pStyle w:val="TH"/>
        <w:rPr>
          <w:rFonts w:cs="Arial"/>
        </w:rPr>
      </w:pPr>
      <w:r w:rsidRPr="00B75DD1">
        <w:rPr>
          <w:rFonts w:cs="Arial"/>
        </w:rPr>
        <w:t xml:space="preserve">Table </w:t>
      </w:r>
      <w:r w:rsidRPr="006C68CC">
        <w:rPr>
          <w:rFonts w:cs="Arial"/>
        </w:rPr>
        <w:t>5</w:t>
      </w:r>
      <w:r w:rsidRPr="00B75DD1">
        <w:rPr>
          <w:rFonts w:cs="Arial"/>
        </w:rPr>
        <w:t>.</w:t>
      </w:r>
      <w:r>
        <w:rPr>
          <w:rFonts w:cs="Arial"/>
        </w:rPr>
        <w:t>11</w:t>
      </w:r>
      <w:r w:rsidRPr="006C68CC">
        <w:rPr>
          <w:rFonts w:cs="Arial"/>
        </w:rPr>
        <w:t>.1.</w:t>
      </w:r>
      <w:r w:rsidRPr="00B75DD1">
        <w:rPr>
          <w:rFonts w:cs="Arial"/>
        </w:rPr>
        <w:t>3-2: ΔR</w:t>
      </w:r>
      <w:r w:rsidRPr="0066511E">
        <w:rPr>
          <w:rFonts w:cs="Arial"/>
          <w:vertAlign w:val="subscript"/>
        </w:rPr>
        <w:t>IB</w:t>
      </w:r>
      <w:r w:rsidRPr="006C68CC">
        <w:rPr>
          <w:rFonts w:cs="Arial"/>
          <w:vertAlign w:val="subscript"/>
        </w:rPr>
        <w:t>,c</w:t>
      </w:r>
      <w:r w:rsidRPr="0066511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6511E" w:rsidRPr="00B75DD1" w14:paraId="07FE2987" w14:textId="77777777" w:rsidTr="002D5D5E">
        <w:trPr>
          <w:trHeight w:val="187"/>
          <w:jc w:val="center"/>
        </w:trPr>
        <w:tc>
          <w:tcPr>
            <w:tcW w:w="1594" w:type="dxa"/>
            <w:vMerge w:val="restart"/>
          </w:tcPr>
          <w:p w14:paraId="50C46608" w14:textId="77777777" w:rsidR="0066511E" w:rsidRPr="000803F6" w:rsidRDefault="0066511E" w:rsidP="002D5D5E">
            <w:pPr>
              <w:keepNext/>
              <w:keepLines/>
              <w:spacing w:after="0"/>
              <w:jc w:val="center"/>
              <w:rPr>
                <w:rFonts w:ascii="Arial" w:eastAsia="DengXian" w:hAnsi="Arial"/>
                <w:b/>
                <w:sz w:val="18"/>
              </w:rPr>
            </w:pPr>
            <w:r w:rsidRPr="000803F6">
              <w:rPr>
                <w:rFonts w:ascii="Arial" w:eastAsia="DengXian" w:hAnsi="Arial"/>
                <w:b/>
                <w:sz w:val="18"/>
              </w:rPr>
              <w:t>Inter-band CA combination</w:t>
            </w:r>
          </w:p>
        </w:tc>
        <w:tc>
          <w:tcPr>
            <w:tcW w:w="5845" w:type="dxa"/>
            <w:gridSpan w:val="3"/>
            <w:vAlign w:val="center"/>
          </w:tcPr>
          <w:p w14:paraId="198B1700" w14:textId="77777777" w:rsidR="0066511E" w:rsidRPr="000803F6" w:rsidRDefault="0066511E" w:rsidP="002D5D5E">
            <w:pPr>
              <w:keepNext/>
              <w:keepLines/>
              <w:spacing w:after="0"/>
              <w:jc w:val="center"/>
              <w:rPr>
                <w:rFonts w:ascii="Arial" w:eastAsia="DengXian" w:hAnsi="Arial"/>
                <w:b/>
                <w:sz w:val="18"/>
              </w:rPr>
            </w:pPr>
            <w:r w:rsidRPr="000803F6">
              <w:rPr>
                <w:rFonts w:ascii="Arial" w:eastAsia="DengXian" w:hAnsi="Arial"/>
                <w:b/>
                <w:sz w:val="18"/>
              </w:rPr>
              <w:t>ΔR</w:t>
            </w:r>
            <w:r w:rsidRPr="000803F6">
              <w:rPr>
                <w:rFonts w:ascii="Arial" w:eastAsia="DengXian" w:hAnsi="Arial"/>
                <w:b/>
                <w:sz w:val="18"/>
                <w:vertAlign w:val="subscript"/>
              </w:rPr>
              <w:t>IB,c</w:t>
            </w:r>
            <w:r w:rsidRPr="000803F6">
              <w:rPr>
                <w:rFonts w:ascii="Arial" w:eastAsia="DengXian" w:hAnsi="Arial"/>
                <w:b/>
                <w:sz w:val="18"/>
              </w:rPr>
              <w:t xml:space="preserve"> for NR bands (dB)</w:t>
            </w:r>
            <w:r w:rsidRPr="000803F6">
              <w:rPr>
                <w:rFonts w:ascii="Arial" w:eastAsia="DengXian" w:hAnsi="Arial"/>
                <w:b/>
                <w:sz w:val="18"/>
                <w:vertAlign w:val="superscript"/>
              </w:rPr>
              <w:t>*</w:t>
            </w:r>
          </w:p>
        </w:tc>
      </w:tr>
      <w:tr w:rsidR="0066511E" w:rsidRPr="00B75DD1" w14:paraId="469DED2E" w14:textId="77777777" w:rsidTr="002D5D5E">
        <w:trPr>
          <w:trHeight w:val="187"/>
          <w:jc w:val="center"/>
        </w:trPr>
        <w:tc>
          <w:tcPr>
            <w:tcW w:w="1594" w:type="dxa"/>
            <w:vMerge/>
            <w:tcBorders>
              <w:bottom w:val="single" w:sz="4" w:space="0" w:color="auto"/>
            </w:tcBorders>
          </w:tcPr>
          <w:p w14:paraId="3C8BE14E" w14:textId="77777777" w:rsidR="0066511E" w:rsidRPr="000803F6" w:rsidRDefault="0066511E" w:rsidP="002D5D5E">
            <w:pPr>
              <w:keepNext/>
              <w:keepLines/>
              <w:spacing w:after="0"/>
              <w:jc w:val="center"/>
              <w:rPr>
                <w:rFonts w:ascii="Arial" w:eastAsia="DengXian" w:hAnsi="Arial"/>
                <w:b/>
                <w:sz w:val="18"/>
              </w:rPr>
            </w:pPr>
          </w:p>
        </w:tc>
        <w:tc>
          <w:tcPr>
            <w:tcW w:w="5845" w:type="dxa"/>
            <w:gridSpan w:val="3"/>
            <w:vAlign w:val="center"/>
          </w:tcPr>
          <w:p w14:paraId="5D4F4F31" w14:textId="77777777" w:rsidR="0066511E" w:rsidRPr="000803F6" w:rsidRDefault="0066511E" w:rsidP="002D5D5E">
            <w:pPr>
              <w:keepNext/>
              <w:keepLines/>
              <w:spacing w:after="0"/>
              <w:jc w:val="center"/>
              <w:rPr>
                <w:rFonts w:ascii="Arial" w:eastAsia="DengXian" w:hAnsi="Arial"/>
                <w:b/>
                <w:sz w:val="18"/>
              </w:rPr>
            </w:pPr>
            <w:r w:rsidRPr="000803F6">
              <w:rPr>
                <w:rFonts w:ascii="Arial" w:eastAsia="DengXian" w:hAnsi="Arial"/>
                <w:b/>
                <w:sz w:val="18"/>
              </w:rPr>
              <w:t>Component band in order of bands in configuration</w:t>
            </w:r>
            <w:r w:rsidRPr="000803F6">
              <w:rPr>
                <w:rFonts w:ascii="Arial" w:eastAsia="DengXian" w:hAnsi="Arial"/>
                <w:b/>
                <w:sz w:val="18"/>
                <w:vertAlign w:val="superscript"/>
              </w:rPr>
              <w:t>**</w:t>
            </w:r>
          </w:p>
        </w:tc>
      </w:tr>
      <w:tr w:rsidR="0066511E" w:rsidRPr="00B75DD1" w14:paraId="7A72DC2A" w14:textId="77777777" w:rsidTr="002D5D5E">
        <w:trPr>
          <w:trHeight w:val="187"/>
          <w:jc w:val="center"/>
        </w:trPr>
        <w:tc>
          <w:tcPr>
            <w:tcW w:w="1594" w:type="dxa"/>
            <w:tcBorders>
              <w:bottom w:val="single" w:sz="4" w:space="0" w:color="auto"/>
            </w:tcBorders>
            <w:shd w:val="clear" w:color="auto" w:fill="auto"/>
          </w:tcPr>
          <w:p w14:paraId="33A0EA82" w14:textId="77777777" w:rsidR="0066511E" w:rsidRPr="000803F6" w:rsidRDefault="0066511E" w:rsidP="002D5D5E">
            <w:pPr>
              <w:keepNext/>
              <w:keepLines/>
              <w:spacing w:after="0"/>
              <w:jc w:val="center"/>
              <w:rPr>
                <w:rFonts w:ascii="Arial" w:eastAsia="DengXian" w:hAnsi="Arial"/>
                <w:sz w:val="18"/>
              </w:rPr>
            </w:pPr>
            <w:r w:rsidRPr="000803F6">
              <w:rPr>
                <w:rFonts w:ascii="Arial" w:eastAsia="DengXian" w:hAnsi="Arial"/>
                <w:sz w:val="18"/>
                <w:lang w:eastAsia="zh-CN"/>
              </w:rPr>
              <w:t>CA</w:t>
            </w:r>
            <w:r w:rsidRPr="000803F6">
              <w:rPr>
                <w:rFonts w:ascii="Arial" w:eastAsia="DengXian" w:hAnsi="Arial"/>
                <w:sz w:val="18"/>
              </w:rPr>
              <w:t>_</w:t>
            </w:r>
            <w:r w:rsidRPr="000803F6">
              <w:rPr>
                <w:rFonts w:ascii="Arial" w:eastAsia="DengXian" w:hAnsi="Arial"/>
                <w:sz w:val="18"/>
                <w:lang w:eastAsia="zh-CN"/>
              </w:rPr>
              <w:t>n</w:t>
            </w:r>
            <w:r>
              <w:rPr>
                <w:rFonts w:ascii="Arial" w:eastAsia="DengXian" w:hAnsi="Arial"/>
                <w:sz w:val="18"/>
                <w:lang w:eastAsia="zh-CN"/>
              </w:rPr>
              <w:t>1</w:t>
            </w:r>
            <w:r w:rsidRPr="000803F6">
              <w:rPr>
                <w:rFonts w:ascii="Arial" w:eastAsia="DengXian" w:hAnsi="Arial"/>
                <w:sz w:val="18"/>
                <w:lang w:val="sv-SE" w:eastAsia="ja-JP"/>
              </w:rPr>
              <w:t>-</w:t>
            </w:r>
            <w:r w:rsidRPr="000803F6">
              <w:rPr>
                <w:rFonts w:ascii="Arial" w:eastAsia="DengXian" w:hAnsi="Arial"/>
                <w:sz w:val="18"/>
                <w:lang w:val="en-US" w:eastAsia="zh-CN"/>
              </w:rPr>
              <w:t>n</w:t>
            </w:r>
            <w:r>
              <w:rPr>
                <w:rFonts w:ascii="Arial" w:eastAsia="DengXian" w:hAnsi="Arial"/>
                <w:sz w:val="18"/>
                <w:lang w:val="en-US" w:eastAsia="zh-CN"/>
              </w:rPr>
              <w:t>41</w:t>
            </w:r>
            <w:r w:rsidRPr="000803F6">
              <w:rPr>
                <w:rFonts w:ascii="Arial" w:eastAsia="DengXian" w:hAnsi="Arial"/>
                <w:sz w:val="18"/>
                <w:lang w:val="sv-SE" w:eastAsia="zh-CN"/>
              </w:rPr>
              <w:t>-n</w:t>
            </w:r>
            <w:r>
              <w:rPr>
                <w:rFonts w:ascii="Arial" w:eastAsia="DengXian" w:hAnsi="Arial"/>
                <w:sz w:val="18"/>
                <w:lang w:val="sv-SE" w:eastAsia="zh-CN"/>
              </w:rPr>
              <w:t>78</w:t>
            </w:r>
          </w:p>
        </w:tc>
        <w:tc>
          <w:tcPr>
            <w:tcW w:w="1948" w:type="dxa"/>
            <w:vAlign w:val="center"/>
          </w:tcPr>
          <w:p w14:paraId="3F514D2D" w14:textId="77777777" w:rsidR="0066511E" w:rsidRPr="00C964A0" w:rsidRDefault="0066511E" w:rsidP="002D5D5E">
            <w:pPr>
              <w:keepNext/>
              <w:keepLines/>
              <w:spacing w:after="0"/>
              <w:jc w:val="center"/>
              <w:rPr>
                <w:rFonts w:ascii="Arial" w:eastAsia="DengXian" w:hAnsi="Arial" w:cs="Arial"/>
                <w:sz w:val="18"/>
                <w:szCs w:val="18"/>
                <w:lang w:eastAsia="zh-CN"/>
              </w:rPr>
            </w:pPr>
            <w:r w:rsidRPr="00C964A0">
              <w:rPr>
                <w:rFonts w:ascii="Arial" w:eastAsia="DengXian" w:hAnsi="Arial" w:cs="Arial"/>
                <w:sz w:val="18"/>
                <w:szCs w:val="18"/>
                <w:lang w:eastAsia="zh-CN"/>
              </w:rPr>
              <w:t>0.2</w:t>
            </w:r>
          </w:p>
        </w:tc>
        <w:tc>
          <w:tcPr>
            <w:tcW w:w="1948" w:type="dxa"/>
            <w:vAlign w:val="center"/>
          </w:tcPr>
          <w:p w14:paraId="2D0A89EC" w14:textId="77777777" w:rsidR="0066511E" w:rsidRPr="00C964A0" w:rsidRDefault="0066511E" w:rsidP="002D5D5E">
            <w:pPr>
              <w:keepNext/>
              <w:keepLines/>
              <w:spacing w:after="0"/>
              <w:jc w:val="center"/>
              <w:rPr>
                <w:rFonts w:ascii="Arial" w:eastAsia="DengXian" w:hAnsi="Arial" w:cs="Arial"/>
                <w:sz w:val="18"/>
                <w:szCs w:val="18"/>
                <w:lang w:eastAsia="zh-CN"/>
              </w:rPr>
            </w:pPr>
            <w:r w:rsidRPr="00C964A0">
              <w:rPr>
                <w:rFonts w:ascii="Arial" w:eastAsia="DengXian" w:hAnsi="Arial" w:cs="Arial"/>
                <w:sz w:val="18"/>
                <w:szCs w:val="18"/>
                <w:lang w:eastAsia="zh-CN"/>
              </w:rPr>
              <w:t>-</w:t>
            </w:r>
          </w:p>
        </w:tc>
        <w:tc>
          <w:tcPr>
            <w:tcW w:w="1949" w:type="dxa"/>
            <w:vAlign w:val="center"/>
          </w:tcPr>
          <w:p w14:paraId="0859DCA8" w14:textId="77777777" w:rsidR="0066511E" w:rsidRPr="00C964A0" w:rsidRDefault="0066511E" w:rsidP="002D5D5E">
            <w:pPr>
              <w:keepNext/>
              <w:keepLines/>
              <w:spacing w:after="0"/>
              <w:jc w:val="center"/>
              <w:rPr>
                <w:rFonts w:ascii="Arial" w:eastAsia="DengXian" w:hAnsi="Arial" w:cs="Arial"/>
                <w:sz w:val="18"/>
                <w:szCs w:val="18"/>
                <w:lang w:eastAsia="zh-CN"/>
              </w:rPr>
            </w:pPr>
            <w:r w:rsidRPr="00C964A0">
              <w:rPr>
                <w:rFonts w:ascii="Arial" w:eastAsia="DengXian" w:hAnsi="Arial" w:cs="Arial"/>
                <w:sz w:val="18"/>
                <w:szCs w:val="18"/>
                <w:lang w:eastAsia="zh-CN"/>
              </w:rPr>
              <w:t>0.5</w:t>
            </w:r>
          </w:p>
        </w:tc>
      </w:tr>
      <w:tr w:rsidR="0066511E" w:rsidRPr="00B75DD1" w14:paraId="42A72463" w14:textId="77777777" w:rsidTr="002D5D5E">
        <w:trPr>
          <w:trHeight w:val="187"/>
          <w:jc w:val="center"/>
        </w:trPr>
        <w:tc>
          <w:tcPr>
            <w:tcW w:w="7439" w:type="dxa"/>
            <w:gridSpan w:val="4"/>
            <w:tcBorders>
              <w:top w:val="single" w:sz="4" w:space="0" w:color="auto"/>
            </w:tcBorders>
            <w:shd w:val="clear" w:color="auto" w:fill="auto"/>
          </w:tcPr>
          <w:p w14:paraId="23752DDF" w14:textId="77777777" w:rsidR="0066511E" w:rsidRPr="000803F6" w:rsidRDefault="0066511E" w:rsidP="002D5D5E">
            <w:pPr>
              <w:keepLines/>
              <w:spacing w:after="0"/>
              <w:ind w:left="870" w:hanging="870"/>
              <w:rPr>
                <w:rFonts w:eastAsia="DengXian" w:cs="Arial"/>
                <w:lang w:eastAsia="ja-JP"/>
              </w:rPr>
            </w:pPr>
            <w:r w:rsidRPr="000803F6">
              <w:rPr>
                <w:rFonts w:ascii="Arial" w:eastAsia="DengXian" w:hAnsi="Arial" w:cs="Arial"/>
                <w:sz w:val="18"/>
                <w:lang w:eastAsia="ja-JP"/>
              </w:rPr>
              <w:t>NOTE *:</w:t>
            </w:r>
            <w:r w:rsidRPr="000803F6">
              <w:rPr>
                <w:rFonts w:ascii="Arial" w:eastAsia="DengXian" w:hAnsi="Arial" w:cs="Arial"/>
                <w:sz w:val="18"/>
                <w:lang w:eastAsia="ja-JP"/>
              </w:rPr>
              <w:tab/>
              <w:t xml:space="preserve"> “-” denotes ΔR</w:t>
            </w:r>
            <w:r w:rsidRPr="000803F6">
              <w:rPr>
                <w:rFonts w:ascii="Arial" w:eastAsia="DengXian" w:hAnsi="Arial" w:cs="Arial"/>
                <w:sz w:val="18"/>
                <w:vertAlign w:val="subscript"/>
                <w:lang w:eastAsia="ja-JP"/>
              </w:rPr>
              <w:t>IB,c</w:t>
            </w:r>
            <w:r w:rsidRPr="000803F6">
              <w:rPr>
                <w:rFonts w:ascii="Arial" w:eastAsia="DengXian" w:hAnsi="Arial" w:cs="Arial"/>
                <w:sz w:val="18"/>
                <w:lang w:eastAsia="ja-JP"/>
              </w:rPr>
              <w:t xml:space="preserve"> = 0.</w:t>
            </w:r>
          </w:p>
          <w:p w14:paraId="616D8C2A" w14:textId="77777777" w:rsidR="0066511E" w:rsidRPr="000803F6" w:rsidRDefault="0066511E" w:rsidP="002D5D5E">
            <w:pPr>
              <w:keepLines/>
              <w:spacing w:after="0"/>
              <w:ind w:left="870" w:hanging="870"/>
              <w:rPr>
                <w:rFonts w:ascii="Arial" w:eastAsia="DengXian" w:hAnsi="Arial"/>
                <w:sz w:val="18"/>
                <w:lang w:val="en-US"/>
              </w:rPr>
            </w:pPr>
            <w:r w:rsidRPr="000803F6">
              <w:rPr>
                <w:rFonts w:ascii="Arial" w:eastAsia="DengXian" w:hAnsi="Arial" w:cs="Arial"/>
                <w:sz w:val="18"/>
                <w:lang w:eastAsia="ja-JP"/>
              </w:rPr>
              <w:t>NOTE **:</w:t>
            </w:r>
            <w:r w:rsidRPr="000803F6">
              <w:rPr>
                <w:rFonts w:ascii="Arial" w:eastAsia="DengXian" w:hAnsi="Arial" w:cs="Arial"/>
                <w:sz w:val="18"/>
                <w:lang w:eastAsia="ja-JP"/>
              </w:rPr>
              <w:tab/>
              <w:t>The component band order in the configuration should be listed by the order of NR bands, such as for CA_n1-n3-n8 the band order from left to right is n1, n3 and n8.</w:t>
            </w:r>
          </w:p>
        </w:tc>
      </w:tr>
    </w:tbl>
    <w:p w14:paraId="212BD0D8" w14:textId="77777777" w:rsidR="0066511E" w:rsidRPr="007338E6" w:rsidRDefault="0066511E" w:rsidP="0066511E"/>
    <w:p w14:paraId="28F7B102" w14:textId="5B8A93AD" w:rsidR="0066511E" w:rsidRPr="006C68CC" w:rsidRDefault="0066511E" w:rsidP="0066511E">
      <w:pPr>
        <w:pStyle w:val="Heading3"/>
        <w:rPr>
          <w:rFonts w:cs="Arial"/>
          <w:szCs w:val="28"/>
          <w:lang w:val="en-US" w:eastAsia="zh-CN"/>
        </w:rPr>
      </w:pPr>
      <w:bookmarkStart w:id="225" w:name="_Toc168053453"/>
      <w:bookmarkStart w:id="226" w:name="_Toc183507776"/>
      <w:r w:rsidRPr="006C68CC">
        <w:rPr>
          <w:rFonts w:cs="Arial"/>
          <w:szCs w:val="28"/>
          <w:lang w:val="en-US" w:eastAsia="zh-CN"/>
        </w:rPr>
        <w:t>5.</w:t>
      </w:r>
      <w:r>
        <w:rPr>
          <w:rFonts w:cs="Arial"/>
          <w:szCs w:val="28"/>
          <w:lang w:val="en-US" w:eastAsia="zh-CN"/>
        </w:rPr>
        <w:t>11</w:t>
      </w:r>
      <w:r w:rsidRPr="006C68CC">
        <w:rPr>
          <w:rFonts w:cs="Arial"/>
          <w:szCs w:val="28"/>
          <w:lang w:val="en-US" w:eastAsia="zh-CN"/>
        </w:rPr>
        <w:t>.2</w:t>
      </w:r>
      <w:r w:rsidRPr="006C68CC">
        <w:rPr>
          <w:rFonts w:cs="Arial"/>
          <w:szCs w:val="28"/>
          <w:lang w:val="en-US" w:eastAsia="zh-CN"/>
        </w:rPr>
        <w:tab/>
        <w:t>Specific for 2 bands UL CA</w:t>
      </w:r>
      <w:bookmarkEnd w:id="225"/>
      <w:bookmarkEnd w:id="226"/>
    </w:p>
    <w:p w14:paraId="414E5897" w14:textId="20771C12" w:rsidR="0066511E" w:rsidRPr="006C68CC" w:rsidRDefault="0066511E" w:rsidP="0066511E">
      <w:pPr>
        <w:pStyle w:val="Heading4"/>
      </w:pPr>
      <w:bookmarkStart w:id="227" w:name="_Toc168053454"/>
      <w:bookmarkStart w:id="228" w:name="_Toc183507777"/>
      <w:r>
        <w:t>5.11.2.1</w:t>
      </w:r>
      <w:r>
        <w:tab/>
      </w:r>
      <w:r w:rsidRPr="006C68CC">
        <w:t>UE co-existence studies</w:t>
      </w:r>
      <w:bookmarkEnd w:id="227"/>
      <w:bookmarkEnd w:id="228"/>
    </w:p>
    <w:p w14:paraId="75A981E7" w14:textId="65E9B06A" w:rsidR="0066511E" w:rsidRPr="00A76C0A" w:rsidRDefault="0066511E" w:rsidP="0066511E">
      <w:pPr>
        <w:rPr>
          <w:rFonts w:eastAsia="MS Mincho"/>
        </w:rPr>
      </w:pPr>
      <w:r w:rsidRPr="00A76C0A">
        <w:rPr>
          <w:rFonts w:eastAsia="MS Mincho"/>
        </w:rPr>
        <w:t xml:space="preserve">Table </w:t>
      </w:r>
      <w:r w:rsidRPr="00A76C0A">
        <w:rPr>
          <w:rFonts w:eastAsia="MS Mincho" w:hint="eastAsia"/>
        </w:rPr>
        <w:t>5.</w:t>
      </w:r>
      <w:r>
        <w:rPr>
          <w:rFonts w:eastAsia="MS Mincho"/>
        </w:rPr>
        <w:t>11.2.1</w:t>
      </w:r>
      <w:r w:rsidRPr="00A76C0A">
        <w:rPr>
          <w:rFonts w:eastAsia="MS Mincho"/>
        </w:rPr>
        <w:t>.1-1 provides the two UL bands with one CC per band IMD interference analysis for CA_n</w:t>
      </w:r>
      <w:r>
        <w:rPr>
          <w:rFonts w:eastAsia="MS Mincho"/>
        </w:rPr>
        <w:t>1</w:t>
      </w:r>
      <w:r w:rsidRPr="00A76C0A">
        <w:rPr>
          <w:rFonts w:eastAsia="MS Mincho"/>
        </w:rPr>
        <w:t>A-n</w:t>
      </w:r>
      <w:r>
        <w:rPr>
          <w:rFonts w:eastAsia="MS Mincho"/>
        </w:rPr>
        <w:t>41</w:t>
      </w:r>
      <w:r w:rsidRPr="00A76C0A">
        <w:rPr>
          <w:rFonts w:eastAsia="MS Mincho"/>
        </w:rPr>
        <w:t>A-n</w:t>
      </w:r>
      <w:r>
        <w:rPr>
          <w:rFonts w:eastAsia="MS Mincho"/>
        </w:rPr>
        <w:t>78</w:t>
      </w:r>
      <w:r w:rsidRPr="00A76C0A">
        <w:rPr>
          <w:rFonts w:eastAsia="MS Mincho"/>
        </w:rPr>
        <w:t>A with UL CA_n</w:t>
      </w:r>
      <w:r>
        <w:rPr>
          <w:rFonts w:eastAsia="MS Mincho"/>
        </w:rPr>
        <w:t>1</w:t>
      </w:r>
      <w:r w:rsidRPr="00A76C0A">
        <w:rPr>
          <w:rFonts w:eastAsia="MS Mincho"/>
        </w:rPr>
        <w:t>A-n</w:t>
      </w:r>
      <w:r>
        <w:rPr>
          <w:rFonts w:eastAsia="MS Mincho"/>
        </w:rPr>
        <w:t>4</w:t>
      </w:r>
      <w:r w:rsidRPr="00A76C0A">
        <w:rPr>
          <w:rFonts w:eastAsia="MS Mincho"/>
        </w:rPr>
        <w:t>A.</w:t>
      </w:r>
    </w:p>
    <w:p w14:paraId="02E96E16" w14:textId="4E139AAB" w:rsidR="0066511E" w:rsidRPr="006C68CC" w:rsidRDefault="0066511E" w:rsidP="006C68CC">
      <w:pPr>
        <w:pStyle w:val="TH"/>
        <w:rPr>
          <w:rFonts w:cs="Arial"/>
          <w:b w:val="0"/>
        </w:rPr>
      </w:pPr>
      <w:r w:rsidRPr="004D6DE3">
        <w:rPr>
          <w:rFonts w:cs="Arial"/>
        </w:rPr>
        <w:t xml:space="preserve">Table </w:t>
      </w:r>
      <w:r w:rsidRPr="004D6DE3">
        <w:rPr>
          <w:rFonts w:cs="Arial" w:hint="eastAsia"/>
        </w:rPr>
        <w:t>5.</w:t>
      </w:r>
      <w:r>
        <w:rPr>
          <w:rFonts w:cs="Arial"/>
        </w:rPr>
        <w:t>11</w:t>
      </w:r>
      <w:r w:rsidRPr="004D6DE3">
        <w:rPr>
          <w:rFonts w:cs="Arial"/>
        </w:rPr>
        <w:t>.2.</w:t>
      </w:r>
      <w:r>
        <w:rPr>
          <w:rFonts w:cs="Arial"/>
        </w:rPr>
        <w:t>1</w:t>
      </w:r>
      <w:r w:rsidRPr="004D6DE3">
        <w:rPr>
          <w:rFonts w:cs="Arial"/>
        </w:rPr>
        <w:t xml:space="preserve">.1-1: </w:t>
      </w:r>
      <w:r>
        <w:rPr>
          <w:rFonts w:cs="Arial"/>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6511E" w14:paraId="6C068CD9"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30FC83" w14:textId="77777777" w:rsidR="0066511E" w:rsidRDefault="0066511E"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4021E" w14:textId="77777777" w:rsidR="0066511E" w:rsidRDefault="0066511E"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E1D8D1" w14:textId="77777777" w:rsidR="0066511E" w:rsidRDefault="0066511E"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47B24D" w14:textId="77777777" w:rsidR="0066511E" w:rsidRDefault="0066511E"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9025CA" w14:textId="77777777" w:rsidR="0066511E" w:rsidRDefault="0066511E" w:rsidP="002D5D5E">
            <w:pPr>
              <w:pStyle w:val="TAH"/>
            </w:pPr>
            <w:r>
              <w:t>f</w:t>
            </w:r>
            <w:r>
              <w:rPr>
                <w:vertAlign w:val="subscript"/>
              </w:rPr>
              <w:t>y_high</w:t>
            </w:r>
          </w:p>
        </w:tc>
      </w:tr>
      <w:tr w:rsidR="0066511E" w14:paraId="4B3D7E3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565233" w14:textId="77777777" w:rsidR="0066511E" w:rsidRDefault="0066511E"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9C419F" w14:textId="77777777" w:rsidR="0066511E" w:rsidRDefault="0066511E"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8E5B7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578A85"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69E32F"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66511E" w14:paraId="7EB51DF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207687"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6FCB66" w14:textId="77777777" w:rsidR="0066511E" w:rsidRDefault="0066511E" w:rsidP="002D5D5E">
            <w:pPr>
              <w:pStyle w:val="TAL"/>
              <w:jc w:val="center"/>
              <w:rPr>
                <w:lang w:val="en-US"/>
              </w:rPr>
            </w:pPr>
            <w:r w:rsidRPr="00192608">
              <w:rPr>
                <w:rFonts w:cs="Arial"/>
                <w:color w:val="000000"/>
                <w:sz w:val="16"/>
                <w:szCs w:val="16"/>
                <w:lang/>
              </w:rPr>
              <w:t>516 - 770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DABDED"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rPr>
              <w:t>4416 - 4670</w:t>
            </w:r>
          </w:p>
        </w:tc>
      </w:tr>
      <w:tr w:rsidR="0066511E" w14:paraId="1C56FC7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4A6F29"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972BD3"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78EC69"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1238CF"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1A2DAD"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66511E" w14:paraId="73E995F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207164"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AF574"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1150 - 1464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971ABD"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3012 - 3460</w:t>
            </w:r>
          </w:p>
        </w:tc>
      </w:tr>
      <w:tr w:rsidR="0066511E" w14:paraId="343AC4E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2AB4EA"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6B57D6"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159CFC"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344D48"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A85A5EA"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66511E" w14:paraId="4634AAF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14D14"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16CCB6"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rPr>
              <w:t>6336 - 6650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B830CB"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rPr>
              <w:t>6912 - 7360</w:t>
            </w:r>
          </w:p>
        </w:tc>
      </w:tr>
      <w:tr w:rsidR="0066511E" w14:paraId="773A5E2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8EDF87" w14:textId="77777777" w:rsidR="0066511E" w:rsidRDefault="0066511E"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22212D"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15F7AD0"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F751A3"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903860C"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66511E" w14:paraId="3689DF4D"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B4900"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6C5374"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3070 - 3444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CA436F"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5508 - 6150</w:t>
            </w:r>
          </w:p>
        </w:tc>
      </w:tr>
      <w:tr w:rsidR="002A3F10" w14:paraId="0ACE605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86EFA" w14:textId="77777777" w:rsidR="002A3F10" w:rsidRDefault="002A3F10"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D65D24"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DBFEC45"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349A1BC" w14:textId="77777777" w:rsidR="002A3F10" w:rsidRDefault="002A3F10" w:rsidP="002D5D5E">
            <w:pPr>
              <w:pStyle w:val="TAL"/>
              <w:jc w:val="center"/>
              <w:rPr>
                <w:lang w:val="en-US"/>
              </w:rPr>
            </w:pPr>
          </w:p>
        </w:tc>
      </w:tr>
      <w:tr w:rsidR="002A3F10" w14:paraId="440A180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3E365"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476D16" w14:textId="77777777" w:rsidR="002A3F10" w:rsidRDefault="002A3F10" w:rsidP="002D5D5E">
            <w:pPr>
              <w:keepNext/>
              <w:keepLines/>
              <w:spacing w:after="0"/>
              <w:jc w:val="center"/>
              <w:rPr>
                <w:sz w:val="18"/>
                <w:lang w:eastAsia="ja-JP"/>
              </w:rPr>
            </w:pPr>
            <w:r w:rsidRPr="00192608">
              <w:rPr>
                <w:rFonts w:ascii="Arial" w:hAnsi="Arial" w:cs="Arial"/>
                <w:color w:val="000000"/>
                <w:sz w:val="16"/>
                <w:szCs w:val="16"/>
                <w:lang/>
              </w:rPr>
              <w:t>1540 - 1032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230C534" w14:textId="77777777" w:rsidR="002A3F10" w:rsidRDefault="002A3F10" w:rsidP="002D5D5E">
            <w:pPr>
              <w:keepNext/>
              <w:keepLines/>
              <w:spacing w:after="0"/>
              <w:jc w:val="center"/>
              <w:rPr>
                <w:sz w:val="18"/>
                <w:lang w:eastAsia="ja-JP"/>
              </w:rPr>
            </w:pPr>
          </w:p>
        </w:tc>
      </w:tr>
      <w:tr w:rsidR="0066511E" w14:paraId="2687FA5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9CBD1" w14:textId="77777777" w:rsidR="0066511E" w:rsidRDefault="0066511E"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1CFEFE"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76F4FF6"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5B433F"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C2F882C"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66511E" w14:paraId="666E2740"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9BCD32"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1BDF16"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8256 - 8630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4A4CB9"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9408 - 10050</w:t>
            </w:r>
          </w:p>
        </w:tc>
      </w:tr>
      <w:tr w:rsidR="002A3F10" w14:paraId="33A0304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E4BE7C" w14:textId="77777777" w:rsidR="002A3F10" w:rsidRDefault="002A3F10"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6C54AB"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AF8F1BF"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88724EB" w14:textId="77777777" w:rsidR="002A3F10" w:rsidRDefault="002A3F10" w:rsidP="002D5D5E">
            <w:pPr>
              <w:pStyle w:val="TAL"/>
              <w:jc w:val="center"/>
              <w:rPr>
                <w:lang w:val="en-US"/>
              </w:rPr>
            </w:pPr>
          </w:p>
        </w:tc>
      </w:tr>
      <w:tr w:rsidR="002A3F10" w14:paraId="5BC7EC6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69C727"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09DA18" w14:textId="77777777" w:rsidR="002A3F10" w:rsidRDefault="002A3F10" w:rsidP="002D5D5E">
            <w:pPr>
              <w:keepNext/>
              <w:keepLines/>
              <w:spacing w:after="0"/>
              <w:jc w:val="center"/>
              <w:rPr>
                <w:sz w:val="18"/>
                <w:lang w:eastAsia="ja-JP"/>
              </w:rPr>
            </w:pPr>
            <w:r w:rsidRPr="00192608">
              <w:rPr>
                <w:rFonts w:ascii="Arial" w:hAnsi="Arial" w:cs="Arial"/>
                <w:color w:val="000000"/>
                <w:sz w:val="16"/>
                <w:szCs w:val="16"/>
                <w:lang/>
              </w:rPr>
              <w:t>9220 - 8952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10083AB" w14:textId="77777777" w:rsidR="002A3F10" w:rsidRDefault="002A3F10" w:rsidP="002D5D5E">
            <w:pPr>
              <w:keepNext/>
              <w:keepLines/>
              <w:spacing w:after="0"/>
              <w:jc w:val="center"/>
              <w:rPr>
                <w:sz w:val="18"/>
                <w:lang w:eastAsia="ja-JP"/>
              </w:rPr>
            </w:pPr>
          </w:p>
        </w:tc>
      </w:tr>
      <w:tr w:rsidR="0066511E" w14:paraId="686444E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C4BE27"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BFA161"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79EDD75"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A29578"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C4CC66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66511E" w14:paraId="1BFA16B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B3D91C"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CF1CC"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8840 - 8004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F4E4CB"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5424 - 4990</w:t>
            </w:r>
          </w:p>
        </w:tc>
      </w:tr>
      <w:tr w:rsidR="0066511E" w14:paraId="29E2E20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472614"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8CA9CE"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75B03D3"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AE9423"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975DE6E"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66511E" w14:paraId="55F2031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05E5A3" w14:textId="77777777" w:rsidR="0066511E" w:rsidRDefault="0066511E"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474F70"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4230 - 3528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BF88DB"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948 - 380</w:t>
            </w:r>
          </w:p>
        </w:tc>
      </w:tr>
      <w:tr w:rsidR="0066511E" w14:paraId="4C8C2B8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C5DEB"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5BE9CC"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9250064"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8CC888"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2F5D8D5"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66511E" w14:paraId="722D46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6EFD8A"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0157A6"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11904 - 12740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C3DD7"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10176 - 10610</w:t>
            </w:r>
          </w:p>
        </w:tc>
      </w:tr>
      <w:tr w:rsidR="0066511E" w14:paraId="6D359BA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F01401"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3C3E36"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82B5AE9"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4B6672"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A62065"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66511E" w14:paraId="7D168D3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A060A1"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7E51D"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11328 - 12030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D8791"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10752 - 11320</w:t>
            </w:r>
          </w:p>
        </w:tc>
      </w:tr>
      <w:tr w:rsidR="0066511E" w14:paraId="3CBB5258"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34FC2E" w14:textId="77777777" w:rsidR="0066511E" w:rsidRDefault="0066511E"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952C771" w14:textId="77777777" w:rsidR="0066511E" w:rsidRPr="002A3A4E" w:rsidRDefault="0066511E" w:rsidP="0066511E">
      <w:pPr>
        <w:rPr>
          <w:lang w:eastAsia="zh-CN"/>
        </w:rPr>
      </w:pPr>
    </w:p>
    <w:p w14:paraId="77BA3335" w14:textId="2BD96484" w:rsidR="0066511E" w:rsidRPr="00B75DD1" w:rsidRDefault="0066511E" w:rsidP="0066511E">
      <w:pPr>
        <w:rPr>
          <w:lang w:eastAsia="ko-KR"/>
        </w:rPr>
      </w:pPr>
      <w:r w:rsidRPr="00B75DD1">
        <w:rPr>
          <w:lang w:eastAsia="ko-KR"/>
        </w:rPr>
        <w:t xml:space="preserve">Based on Table </w:t>
      </w:r>
      <w:r w:rsidRPr="00B75DD1">
        <w:rPr>
          <w:lang w:val="en-US" w:eastAsia="zh-CN"/>
        </w:rPr>
        <w:t>5.</w:t>
      </w:r>
      <w:r>
        <w:rPr>
          <w:lang w:val="en-US" w:eastAsia="zh-CN"/>
        </w:rPr>
        <w:t>11</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-1</w:t>
      </w:r>
      <w:r w:rsidRPr="00B75DD1">
        <w:rPr>
          <w:lang w:val="en-US" w:eastAsia="zh-CN"/>
        </w:rPr>
        <w:t xml:space="preserve">, </w:t>
      </w:r>
      <w:r>
        <w:rPr>
          <w:lang w:val="en-US" w:eastAsia="zh-CN"/>
        </w:rPr>
        <w:t>3</w:t>
      </w:r>
      <w:r w:rsidRPr="00855E82">
        <w:rPr>
          <w:vertAlign w:val="superscript"/>
          <w:lang w:val="en-US" w:eastAsia="zh-CN"/>
        </w:rPr>
        <w:t>rd</w:t>
      </w:r>
      <w:r>
        <w:rPr>
          <w:lang w:val="en-US" w:eastAsia="zh-CN"/>
        </w:rPr>
        <w:t>, 4</w:t>
      </w:r>
      <w:r w:rsidRPr="00855E82">
        <w:rPr>
          <w:vertAlign w:val="superscript"/>
          <w:lang w:val="en-US" w:eastAsia="zh-CN"/>
        </w:rPr>
        <w:t>th</w:t>
      </w:r>
      <w:r>
        <w:rPr>
          <w:lang w:val="en-US" w:eastAsia="zh-CN"/>
        </w:rPr>
        <w:t xml:space="preserve"> and 5</w:t>
      </w:r>
      <w:r w:rsidRPr="00855E82">
        <w:rPr>
          <w:vertAlign w:val="superscript"/>
          <w:lang w:val="en-US" w:eastAsia="zh-CN"/>
        </w:rPr>
        <w:t>th</w:t>
      </w:r>
      <w:r>
        <w:rPr>
          <w:lang w:val="en-US" w:eastAsia="zh-CN"/>
        </w:rPr>
        <w:t xml:space="preserve"> </w:t>
      </w:r>
      <w:r w:rsidRPr="00B75DD1">
        <w:rPr>
          <w:lang w:eastAsia="ko-KR"/>
        </w:rPr>
        <w:t>order IMD from band n</w:t>
      </w:r>
      <w:r>
        <w:rPr>
          <w:lang w:eastAsia="ko-KR"/>
        </w:rPr>
        <w:t>1</w:t>
      </w:r>
      <w:r w:rsidRPr="00B75DD1">
        <w:rPr>
          <w:lang w:eastAsia="ko-KR"/>
        </w:rPr>
        <w:t xml:space="preserve"> and Band n</w:t>
      </w:r>
      <w:r>
        <w:rPr>
          <w:lang w:eastAsia="ko-KR"/>
        </w:rPr>
        <w:t>41</w:t>
      </w:r>
      <w:r w:rsidRPr="00B75DD1">
        <w:rPr>
          <w:lang w:eastAsia="ko-KR"/>
        </w:rPr>
        <w:t xml:space="preserve"> may also fall into Rx frequencies of band</w:t>
      </w:r>
      <w:r w:rsidRPr="00B75DD1">
        <w:rPr>
          <w:lang w:eastAsia="ja-JP"/>
        </w:rPr>
        <w:t xml:space="preserve"> </w:t>
      </w:r>
      <w:r w:rsidRPr="00B75DD1">
        <w:rPr>
          <w:lang w:val="en-US" w:eastAsia="zh-CN"/>
        </w:rPr>
        <w:t>n</w:t>
      </w:r>
      <w:r>
        <w:rPr>
          <w:lang w:val="en-US" w:eastAsia="zh-CN"/>
        </w:rPr>
        <w:t>78</w:t>
      </w:r>
      <w:r w:rsidRPr="00B75DD1">
        <w:rPr>
          <w:lang w:eastAsia="ko-KR"/>
        </w:rPr>
        <w:t>.</w:t>
      </w:r>
    </w:p>
    <w:p w14:paraId="3D4B6D84" w14:textId="601B069E" w:rsidR="0066511E" w:rsidRDefault="0066511E" w:rsidP="0066511E">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6511E" w14:paraId="4FB0F1EB"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B54523" w14:textId="77777777" w:rsidR="0066511E" w:rsidRDefault="0066511E"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9FD91" w14:textId="77777777" w:rsidR="0066511E" w:rsidRDefault="0066511E"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F1AA2C" w14:textId="77777777" w:rsidR="0066511E" w:rsidRDefault="0066511E"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1A35A0" w14:textId="77777777" w:rsidR="0066511E" w:rsidRDefault="0066511E"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87F438" w14:textId="77777777" w:rsidR="0066511E" w:rsidRDefault="0066511E" w:rsidP="002D5D5E">
            <w:pPr>
              <w:pStyle w:val="TAH"/>
            </w:pPr>
            <w:r>
              <w:t>f</w:t>
            </w:r>
            <w:r>
              <w:rPr>
                <w:vertAlign w:val="subscript"/>
              </w:rPr>
              <w:t>y_high</w:t>
            </w:r>
          </w:p>
        </w:tc>
      </w:tr>
      <w:tr w:rsidR="0066511E" w14:paraId="194FEF4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D9B96" w14:textId="77777777" w:rsidR="0066511E" w:rsidRDefault="0066511E"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86B3D1" w14:textId="77777777" w:rsidR="0066511E" w:rsidRDefault="0066511E"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AD2919"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0E8B90"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0CC0DF"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66511E" w14:paraId="7FE9B06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9B161D"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C2D88" w14:textId="77777777" w:rsidR="0066511E" w:rsidRDefault="0066511E" w:rsidP="002D5D5E">
            <w:pPr>
              <w:pStyle w:val="TAL"/>
              <w:jc w:val="center"/>
              <w:rPr>
                <w:lang w:val="en-US"/>
              </w:rPr>
            </w:pPr>
            <w:r w:rsidRPr="00192608">
              <w:rPr>
                <w:rFonts w:cs="Arial"/>
                <w:color w:val="000000"/>
                <w:sz w:val="16"/>
                <w:szCs w:val="16"/>
                <w:lang/>
              </w:rPr>
              <w:t>1320 - 1880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5B6976"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rPr>
              <w:t>5220 - 5780</w:t>
            </w:r>
          </w:p>
        </w:tc>
      </w:tr>
      <w:tr w:rsidR="0066511E" w14:paraId="3A8A970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2145C5"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7E7533"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630F2E"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74A0FAE"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F487A5A"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66511E" w14:paraId="53F5091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CFBFB3"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FA3B06"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40 - 660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B73EE8"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4620 - 5680</w:t>
            </w:r>
          </w:p>
        </w:tc>
      </w:tr>
      <w:tr w:rsidR="0066511E" w14:paraId="73F4C79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69D99E"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CE79AF"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1F0F03"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8F90CC"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1B2D07A"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66511E" w14:paraId="49AB96C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99BBA8"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0E0BD"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rPr>
              <w:t>7140 - 7760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AA228"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rPr>
              <w:t>8520 - 9580</w:t>
            </w:r>
          </w:p>
        </w:tc>
      </w:tr>
      <w:tr w:rsidR="0066511E" w14:paraId="500B6AA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C4E7C6" w14:textId="77777777" w:rsidR="0066511E" w:rsidRDefault="0066511E"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FC84B3"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47BA4D7"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6F8F78"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0DFAD62"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66511E" w14:paraId="0943FEB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088C92"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05A471"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1960 - 2640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825001"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7920 - 9480</w:t>
            </w:r>
          </w:p>
        </w:tc>
      </w:tr>
      <w:tr w:rsidR="002A3F10" w14:paraId="35C9B91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90AAB3" w14:textId="77777777" w:rsidR="002A3F10" w:rsidRDefault="002A3F10"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F1492E"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B912D5E"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F8A4018" w14:textId="77777777" w:rsidR="002A3F10" w:rsidRDefault="002A3F10" w:rsidP="002D5D5E">
            <w:pPr>
              <w:pStyle w:val="TAL"/>
              <w:jc w:val="center"/>
              <w:rPr>
                <w:lang w:val="en-US"/>
              </w:rPr>
            </w:pPr>
          </w:p>
        </w:tc>
      </w:tr>
      <w:tr w:rsidR="002A3F10" w14:paraId="72DFCF9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CDFE5F"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A44EA3" w14:textId="77777777" w:rsidR="002A3F10" w:rsidRDefault="002A3F10" w:rsidP="002D5D5E">
            <w:pPr>
              <w:keepNext/>
              <w:keepLines/>
              <w:spacing w:after="0"/>
              <w:jc w:val="center"/>
              <w:rPr>
                <w:sz w:val="18"/>
                <w:lang w:eastAsia="ja-JP"/>
              </w:rPr>
            </w:pPr>
            <w:r w:rsidRPr="00192608">
              <w:rPr>
                <w:rFonts w:ascii="Arial" w:hAnsi="Arial" w:cs="Arial"/>
                <w:color w:val="000000"/>
                <w:sz w:val="16"/>
                <w:szCs w:val="16"/>
                <w:lang/>
              </w:rPr>
              <w:t>3760 - 2640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69B208" w14:textId="77777777" w:rsidR="002A3F10" w:rsidRDefault="002A3F10" w:rsidP="002D5D5E">
            <w:pPr>
              <w:keepNext/>
              <w:keepLines/>
              <w:spacing w:after="0"/>
              <w:jc w:val="center"/>
              <w:rPr>
                <w:sz w:val="18"/>
                <w:lang w:eastAsia="ja-JP"/>
              </w:rPr>
            </w:pPr>
          </w:p>
        </w:tc>
      </w:tr>
      <w:tr w:rsidR="0066511E" w14:paraId="3B525E7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2CE433" w14:textId="77777777" w:rsidR="0066511E" w:rsidRDefault="0066511E"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3B3F7C"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3FF526A"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09623C"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40A5457"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66511E" w14:paraId="7214AC7C"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FE619A"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34C80"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9060 - 9740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AB87E"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11820 - 13380</w:t>
            </w:r>
          </w:p>
        </w:tc>
      </w:tr>
      <w:tr w:rsidR="002A3F10" w14:paraId="4246502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2A14D9" w14:textId="77777777" w:rsidR="002A3F10" w:rsidRDefault="002A3F10"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6E8FCA"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F8F12BF"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711D5DD" w14:textId="77777777" w:rsidR="002A3F10" w:rsidRDefault="002A3F10" w:rsidP="002D5D5E">
            <w:pPr>
              <w:pStyle w:val="TAL"/>
              <w:jc w:val="center"/>
              <w:rPr>
                <w:lang w:val="en-US"/>
              </w:rPr>
            </w:pPr>
          </w:p>
        </w:tc>
      </w:tr>
      <w:tr w:rsidR="002A3F10" w14:paraId="2239FD8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7D01D1"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BB841F" w14:textId="77777777" w:rsidR="002A3F10" w:rsidRDefault="002A3F10" w:rsidP="002D5D5E">
            <w:pPr>
              <w:keepNext/>
              <w:keepLines/>
              <w:spacing w:after="0"/>
              <w:jc w:val="center"/>
              <w:rPr>
                <w:sz w:val="18"/>
                <w:lang w:eastAsia="ja-JP"/>
              </w:rPr>
            </w:pPr>
            <w:r w:rsidRPr="00192608">
              <w:rPr>
                <w:rFonts w:ascii="Arial" w:hAnsi="Arial" w:cs="Arial"/>
                <w:color w:val="000000"/>
                <w:sz w:val="16"/>
                <w:szCs w:val="16"/>
                <w:lang/>
              </w:rPr>
              <w:t>11440 - 10560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0C860E6" w14:textId="77777777" w:rsidR="002A3F10" w:rsidRDefault="002A3F10" w:rsidP="002D5D5E">
            <w:pPr>
              <w:keepNext/>
              <w:keepLines/>
              <w:spacing w:after="0"/>
              <w:jc w:val="center"/>
              <w:rPr>
                <w:sz w:val="18"/>
                <w:lang w:eastAsia="ja-JP"/>
              </w:rPr>
            </w:pPr>
          </w:p>
        </w:tc>
      </w:tr>
      <w:tr w:rsidR="0066511E" w14:paraId="7F5379E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C09ADC"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01B556"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1968A69"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4897FE"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6FBA772"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66511E" w14:paraId="3093FFE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92917"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A2B34"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13280 - 11220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C82730"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4620 - 3880</w:t>
            </w:r>
          </w:p>
        </w:tc>
      </w:tr>
      <w:tr w:rsidR="0066511E" w14:paraId="5C82ABD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CC485A"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0006553"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A3BDAFE"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4D4B2A"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1498510"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66511E" w14:paraId="2590FAF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079966" w14:textId="77777777" w:rsidR="0066511E" w:rsidRDefault="0066511E"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4914E"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4230 - 3528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974077"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948 - 380</w:t>
            </w:r>
          </w:p>
        </w:tc>
      </w:tr>
      <w:tr w:rsidR="0066511E" w14:paraId="1776599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F962A6"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4A50A0"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D03C731"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D7E10"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BDA0ECC"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66511E" w14:paraId="0197B73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56BEA8"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D0899"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7560 - 5940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9FC00D"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660 - 1840</w:t>
            </w:r>
          </w:p>
        </w:tc>
      </w:tr>
      <w:tr w:rsidR="0066511E" w14:paraId="3F29265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BD866"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8995BA"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41C94A"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D3ED67"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6477A3C"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66511E" w14:paraId="6AEADD8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B0A994"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6661AB"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13740 - 15360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BD9ADD"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rPr>
              <w:t>12360 - 13540</w:t>
            </w:r>
          </w:p>
        </w:tc>
      </w:tr>
      <w:tr w:rsidR="0066511E" w14:paraId="26CA8285"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41B506" w14:textId="77777777" w:rsidR="0066511E" w:rsidRDefault="0066511E"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41FDEBE7" w14:textId="77777777" w:rsidR="0066511E" w:rsidRDefault="0066511E" w:rsidP="0066511E">
      <w:pPr>
        <w:tabs>
          <w:tab w:val="left" w:pos="2340"/>
        </w:tabs>
        <w:rPr>
          <w:lang w:eastAsia="ko-KR"/>
        </w:rPr>
      </w:pPr>
    </w:p>
    <w:p w14:paraId="454FD09D" w14:textId="6878C59B" w:rsidR="0066511E" w:rsidRPr="00B75DD1" w:rsidRDefault="0066511E" w:rsidP="0066511E">
      <w:pPr>
        <w:tabs>
          <w:tab w:val="left" w:pos="2340"/>
        </w:tabs>
      </w:pPr>
      <w:r w:rsidRPr="00B75DD1">
        <w:rPr>
          <w:lang w:eastAsia="ko-KR"/>
        </w:rPr>
        <w:t xml:space="preserve">Based on Table </w:t>
      </w:r>
      <w:r w:rsidRPr="00B75DD1">
        <w:rPr>
          <w:lang w:val="en-US" w:eastAsia="zh-CN"/>
        </w:rPr>
        <w:t>5.</w:t>
      </w:r>
      <w:r>
        <w:rPr>
          <w:lang w:val="en-US" w:eastAsia="zh-CN"/>
        </w:rPr>
        <w:t>11</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-2</w:t>
      </w:r>
      <w:r w:rsidRPr="00B75DD1">
        <w:rPr>
          <w:lang w:val="en-US" w:eastAsia="zh-CN"/>
        </w:rPr>
        <w:t xml:space="preserve">, </w:t>
      </w:r>
      <w:r>
        <w:rPr>
          <w:lang w:val="en-US" w:eastAsia="zh-CN"/>
        </w:rPr>
        <w:t>4</w:t>
      </w:r>
      <w:r w:rsidRPr="00B75DD1">
        <w:rPr>
          <w:rFonts w:eastAsia="MS Mincho"/>
          <w:vertAlign w:val="superscript"/>
          <w:lang w:eastAsia="ja-JP"/>
        </w:rPr>
        <w:t>th</w:t>
      </w:r>
      <w:r w:rsidRPr="00B75DD1">
        <w:rPr>
          <w:lang w:eastAsia="ja-JP"/>
        </w:rPr>
        <w:t xml:space="preserve"> </w:t>
      </w:r>
      <w:r w:rsidRPr="00B75DD1">
        <w:rPr>
          <w:lang w:eastAsia="ko-KR"/>
        </w:rPr>
        <w:t>order IMD from band n</w:t>
      </w:r>
      <w:r>
        <w:rPr>
          <w:lang w:eastAsia="ko-KR"/>
        </w:rPr>
        <w:t>1</w:t>
      </w:r>
      <w:r w:rsidRPr="00B75DD1">
        <w:rPr>
          <w:lang w:eastAsia="ko-KR"/>
        </w:rPr>
        <w:t xml:space="preserve"> and Band n</w:t>
      </w:r>
      <w:r>
        <w:rPr>
          <w:lang w:eastAsia="ko-KR"/>
        </w:rPr>
        <w:t>78</w:t>
      </w:r>
      <w:r w:rsidRPr="00B75DD1">
        <w:rPr>
          <w:lang w:eastAsia="ko-KR"/>
        </w:rPr>
        <w:t xml:space="preserve"> may also fall into Rx frequencies of band</w:t>
      </w:r>
      <w:r w:rsidRPr="00B75DD1">
        <w:rPr>
          <w:lang w:eastAsia="ja-JP"/>
        </w:rPr>
        <w:t xml:space="preserve"> </w:t>
      </w:r>
      <w:r w:rsidRPr="00B75DD1">
        <w:rPr>
          <w:lang w:val="en-US" w:eastAsia="zh-CN"/>
        </w:rPr>
        <w:t>n</w:t>
      </w:r>
      <w:r>
        <w:rPr>
          <w:lang w:val="en-US" w:eastAsia="zh-CN"/>
        </w:rPr>
        <w:t>41</w:t>
      </w:r>
      <w:r w:rsidRPr="00B75DD1">
        <w:rPr>
          <w:lang w:eastAsia="ko-KR"/>
        </w:rPr>
        <w:t>.</w:t>
      </w:r>
    </w:p>
    <w:p w14:paraId="2202ECC1" w14:textId="495006D0" w:rsidR="0066511E" w:rsidRDefault="0066511E" w:rsidP="0066511E">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6511E" w14:paraId="14BD45A1"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417A28" w14:textId="77777777" w:rsidR="0066511E" w:rsidRDefault="0066511E"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84CC4" w14:textId="77777777" w:rsidR="0066511E" w:rsidRDefault="0066511E"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A5B4D3" w14:textId="77777777" w:rsidR="0066511E" w:rsidRDefault="0066511E"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16D047" w14:textId="77777777" w:rsidR="0066511E" w:rsidRDefault="0066511E"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411487" w14:textId="77777777" w:rsidR="0066511E" w:rsidRDefault="0066511E" w:rsidP="002D5D5E">
            <w:pPr>
              <w:pStyle w:val="TAH"/>
            </w:pPr>
            <w:r>
              <w:t>f</w:t>
            </w:r>
            <w:r>
              <w:rPr>
                <w:vertAlign w:val="subscript"/>
              </w:rPr>
              <w:t>y_high</w:t>
            </w:r>
          </w:p>
        </w:tc>
      </w:tr>
      <w:tr w:rsidR="0066511E" w14:paraId="2E63D88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24E903" w14:textId="77777777" w:rsidR="0066511E" w:rsidRDefault="0066511E"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0BE26B" w14:textId="77777777" w:rsidR="0066511E" w:rsidRDefault="0066511E"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A03E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749773"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E2EB26"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66511E" w14:paraId="0E63AB1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75ECE9"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E7FE3" w14:textId="77777777" w:rsidR="0066511E" w:rsidRDefault="0066511E" w:rsidP="002D5D5E">
            <w:pPr>
              <w:pStyle w:val="TAL"/>
              <w:jc w:val="center"/>
              <w:rPr>
                <w:lang w:val="en-US"/>
              </w:rPr>
            </w:pPr>
            <w:r>
              <w:rPr>
                <w:rFonts w:cs="Arial"/>
                <w:color w:val="000000"/>
                <w:sz w:val="16"/>
                <w:szCs w:val="16"/>
              </w:rPr>
              <w:t>610 - 1304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4CE7C1" w14:textId="77777777" w:rsidR="0066511E" w:rsidRDefault="0066511E" w:rsidP="002D5D5E">
            <w:pPr>
              <w:keepNext/>
              <w:keepLines/>
              <w:spacing w:after="0"/>
              <w:jc w:val="center"/>
              <w:rPr>
                <w:sz w:val="18"/>
                <w:lang w:val="en-US"/>
              </w:rPr>
            </w:pPr>
            <w:r>
              <w:rPr>
                <w:rFonts w:ascii="Arial" w:hAnsi="Arial" w:cs="Arial"/>
                <w:color w:val="000000"/>
                <w:sz w:val="16"/>
                <w:szCs w:val="16"/>
              </w:rPr>
              <w:t>5796 - 6490</w:t>
            </w:r>
          </w:p>
        </w:tc>
      </w:tr>
      <w:tr w:rsidR="0066511E" w14:paraId="4E53D7F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A81C67"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565CFA"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39E08D"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685344"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4F53F0"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66511E" w14:paraId="732496F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90AD92"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5F6C2B" w14:textId="77777777" w:rsidR="0066511E" w:rsidRDefault="0066511E" w:rsidP="002D5D5E">
            <w:pPr>
              <w:keepNext/>
              <w:keepLines/>
              <w:spacing w:after="0"/>
              <w:jc w:val="center"/>
              <w:rPr>
                <w:sz w:val="18"/>
                <w:lang w:eastAsia="ja-JP"/>
              </w:rPr>
            </w:pPr>
            <w:r>
              <w:rPr>
                <w:rFonts w:ascii="Arial" w:hAnsi="Arial" w:cs="Arial"/>
                <w:color w:val="000000"/>
                <w:sz w:val="16"/>
                <w:szCs w:val="16"/>
              </w:rPr>
              <w:t>1192 - 2080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574F4" w14:textId="77777777" w:rsidR="0066511E" w:rsidRDefault="0066511E" w:rsidP="002D5D5E">
            <w:pPr>
              <w:keepNext/>
              <w:keepLines/>
              <w:spacing w:after="0"/>
              <w:jc w:val="center"/>
              <w:rPr>
                <w:sz w:val="18"/>
                <w:lang w:eastAsia="ja-JP"/>
              </w:rPr>
            </w:pPr>
            <w:r>
              <w:rPr>
                <w:rFonts w:ascii="Arial" w:hAnsi="Arial" w:cs="Arial"/>
                <w:color w:val="000000"/>
                <w:sz w:val="16"/>
                <w:szCs w:val="16"/>
              </w:rPr>
              <w:t>3910 - 5104</w:t>
            </w:r>
          </w:p>
        </w:tc>
      </w:tr>
      <w:tr w:rsidR="0066511E" w14:paraId="6B37E3F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C117B7"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B79D1F"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139FB4"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9E29660"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4AFE6DA"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66511E" w14:paraId="1060F81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31E328"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E460C1" w14:textId="77777777" w:rsidR="0066511E" w:rsidRDefault="0066511E" w:rsidP="002D5D5E">
            <w:pPr>
              <w:keepNext/>
              <w:keepLines/>
              <w:spacing w:after="0"/>
              <w:jc w:val="center"/>
              <w:rPr>
                <w:sz w:val="18"/>
                <w:lang w:val="en-US"/>
              </w:rPr>
            </w:pPr>
            <w:r>
              <w:rPr>
                <w:rFonts w:ascii="Arial" w:hAnsi="Arial" w:cs="Arial"/>
                <w:color w:val="000000"/>
                <w:sz w:val="16"/>
                <w:szCs w:val="16"/>
              </w:rPr>
              <w:t>8292 - 9180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60A32E" w14:textId="77777777" w:rsidR="0066511E" w:rsidRDefault="0066511E" w:rsidP="002D5D5E">
            <w:pPr>
              <w:keepNext/>
              <w:keepLines/>
              <w:spacing w:after="0"/>
              <w:jc w:val="center"/>
              <w:rPr>
                <w:sz w:val="18"/>
                <w:lang w:val="en-US"/>
              </w:rPr>
            </w:pPr>
            <w:r>
              <w:rPr>
                <w:rFonts w:ascii="Arial" w:hAnsi="Arial" w:cs="Arial"/>
                <w:color w:val="000000"/>
                <w:sz w:val="16"/>
                <w:szCs w:val="16"/>
              </w:rPr>
              <w:t>9096 - 10290</w:t>
            </w:r>
          </w:p>
        </w:tc>
      </w:tr>
      <w:tr w:rsidR="0066511E" w14:paraId="571C687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1AAF7F" w14:textId="77777777" w:rsidR="0066511E" w:rsidRDefault="0066511E"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CB81DD"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741D652"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C7FC3B"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A24213F"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66511E" w14:paraId="341C179E"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E0A3B9"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5F221" w14:textId="77777777" w:rsidR="0066511E" w:rsidRDefault="0066511E" w:rsidP="002D5D5E">
            <w:pPr>
              <w:keepNext/>
              <w:keepLines/>
              <w:spacing w:after="0"/>
              <w:jc w:val="center"/>
              <w:rPr>
                <w:sz w:val="18"/>
                <w:lang w:eastAsia="ja-JP"/>
              </w:rPr>
            </w:pPr>
            <w:r>
              <w:rPr>
                <w:rFonts w:ascii="Arial" w:hAnsi="Arial" w:cs="Arial"/>
                <w:color w:val="000000"/>
                <w:sz w:val="16"/>
                <w:szCs w:val="16"/>
              </w:rPr>
              <w:t>3688 - 4770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56DAFF" w14:textId="77777777" w:rsidR="0066511E" w:rsidRDefault="0066511E" w:rsidP="002D5D5E">
            <w:pPr>
              <w:keepNext/>
              <w:keepLines/>
              <w:spacing w:after="0"/>
              <w:jc w:val="center"/>
              <w:rPr>
                <w:sz w:val="18"/>
                <w:lang w:eastAsia="ja-JP"/>
              </w:rPr>
            </w:pPr>
            <w:r>
              <w:rPr>
                <w:rFonts w:ascii="Arial" w:hAnsi="Arial" w:cs="Arial"/>
                <w:color w:val="000000"/>
                <w:sz w:val="16"/>
                <w:szCs w:val="16"/>
              </w:rPr>
              <w:t>7210 - 8904</w:t>
            </w:r>
          </w:p>
        </w:tc>
      </w:tr>
      <w:tr w:rsidR="002A3F10" w14:paraId="779D4DC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C2DDF8" w14:textId="77777777" w:rsidR="002A3F10" w:rsidRDefault="002A3F10"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CA3734"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2B4A401"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0C59977" w14:textId="77777777" w:rsidR="002A3F10" w:rsidRDefault="002A3F10" w:rsidP="002D5D5E">
            <w:pPr>
              <w:pStyle w:val="TAL"/>
              <w:jc w:val="center"/>
              <w:rPr>
                <w:lang w:val="en-US"/>
              </w:rPr>
            </w:pPr>
          </w:p>
        </w:tc>
      </w:tr>
      <w:tr w:rsidR="002A3F10" w14:paraId="27097D8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BEE765"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C00ECA" w14:textId="77777777" w:rsidR="002A3F10" w:rsidRPr="0069385C" w:rsidRDefault="002A3F10" w:rsidP="002D5D5E">
            <w:pPr>
              <w:spacing w:after="0"/>
              <w:jc w:val="center"/>
              <w:rPr>
                <w:rFonts w:ascii="Arial" w:hAnsi="Arial" w:cs="Arial"/>
                <w:color w:val="000000"/>
                <w:sz w:val="16"/>
                <w:szCs w:val="16"/>
                <w:lang/>
              </w:rPr>
            </w:pPr>
            <w:r>
              <w:rPr>
                <w:rFonts w:ascii="Arial" w:hAnsi="Arial" w:cs="Arial"/>
                <w:color w:val="000000"/>
                <w:sz w:val="16"/>
                <w:szCs w:val="16"/>
              </w:rPr>
              <w:t>2608 - 1220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9045A50" w14:textId="77777777" w:rsidR="002A3F10" w:rsidRDefault="002A3F10" w:rsidP="002D5D5E">
            <w:pPr>
              <w:keepNext/>
              <w:keepLines/>
              <w:spacing w:after="0"/>
              <w:jc w:val="center"/>
              <w:rPr>
                <w:sz w:val="18"/>
                <w:lang w:eastAsia="ja-JP"/>
              </w:rPr>
            </w:pPr>
          </w:p>
        </w:tc>
      </w:tr>
      <w:tr w:rsidR="0066511E" w14:paraId="5AADFF5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20EB40" w14:textId="77777777" w:rsidR="0066511E" w:rsidRDefault="0066511E"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EDB5DD"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166C14B"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122434"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9039D15"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66511E" w14:paraId="102ADDA7"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29050B"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3546F" w14:textId="77777777" w:rsidR="0066511E" w:rsidRDefault="0066511E" w:rsidP="002D5D5E">
            <w:pPr>
              <w:keepNext/>
              <w:keepLines/>
              <w:spacing w:after="0"/>
              <w:jc w:val="center"/>
              <w:rPr>
                <w:sz w:val="18"/>
                <w:lang w:eastAsia="ja-JP"/>
              </w:rPr>
            </w:pPr>
            <w:r>
              <w:rPr>
                <w:rFonts w:ascii="Arial" w:hAnsi="Arial" w:cs="Arial"/>
                <w:color w:val="000000"/>
                <w:sz w:val="16"/>
                <w:szCs w:val="16"/>
              </w:rPr>
              <w:t>10788 - 11870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BAED36" w14:textId="77777777" w:rsidR="0066511E" w:rsidRDefault="0066511E" w:rsidP="002D5D5E">
            <w:pPr>
              <w:keepNext/>
              <w:keepLines/>
              <w:spacing w:after="0"/>
              <w:jc w:val="center"/>
              <w:rPr>
                <w:sz w:val="18"/>
                <w:lang w:eastAsia="ja-JP"/>
              </w:rPr>
            </w:pPr>
            <w:r>
              <w:rPr>
                <w:rFonts w:ascii="Arial" w:hAnsi="Arial" w:cs="Arial"/>
                <w:color w:val="000000"/>
                <w:sz w:val="16"/>
                <w:szCs w:val="16"/>
              </w:rPr>
              <w:t>12396 - 14090</w:t>
            </w:r>
          </w:p>
        </w:tc>
      </w:tr>
      <w:tr w:rsidR="002A3F10" w14:paraId="60D6414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860983" w14:textId="77777777" w:rsidR="002A3F10" w:rsidRDefault="002A3F10"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27C91F"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D5B7EA2"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2884546" w14:textId="77777777" w:rsidR="002A3F10" w:rsidRDefault="002A3F10" w:rsidP="002D5D5E">
            <w:pPr>
              <w:pStyle w:val="TAL"/>
              <w:jc w:val="center"/>
              <w:rPr>
                <w:lang w:val="en-US"/>
              </w:rPr>
            </w:pPr>
          </w:p>
        </w:tc>
      </w:tr>
      <w:tr w:rsidR="002A3F10" w14:paraId="1FBDBA2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433FE"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9B44E7" w14:textId="77777777" w:rsidR="002A3F10" w:rsidRPr="0069385C" w:rsidRDefault="002A3F10" w:rsidP="002D5D5E">
            <w:pPr>
              <w:spacing w:after="0"/>
              <w:jc w:val="center"/>
              <w:rPr>
                <w:rFonts w:ascii="Arial" w:hAnsi="Arial" w:cs="Arial"/>
                <w:color w:val="000000"/>
                <w:sz w:val="16"/>
                <w:szCs w:val="16"/>
                <w:lang/>
              </w:rPr>
            </w:pPr>
            <w:r>
              <w:rPr>
                <w:rFonts w:ascii="Arial" w:hAnsi="Arial" w:cs="Arial"/>
                <w:color w:val="000000"/>
                <w:sz w:val="16"/>
                <w:szCs w:val="16"/>
              </w:rPr>
              <w:t>12592 - 11980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5AF4383" w14:textId="77777777" w:rsidR="002A3F10" w:rsidRDefault="002A3F10" w:rsidP="002D5D5E">
            <w:pPr>
              <w:keepNext/>
              <w:keepLines/>
              <w:spacing w:after="0"/>
              <w:jc w:val="center"/>
              <w:rPr>
                <w:sz w:val="18"/>
                <w:lang w:eastAsia="ja-JP"/>
              </w:rPr>
            </w:pPr>
          </w:p>
        </w:tc>
      </w:tr>
      <w:tr w:rsidR="0066511E" w14:paraId="3538C2F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9B4189"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2DF6AA"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D5CC60E"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26C8F2"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9F7DF2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66511E" w14:paraId="09DCAE2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9B876B"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6F4FB" w14:textId="77777777" w:rsidR="0066511E" w:rsidRDefault="0066511E" w:rsidP="002D5D5E">
            <w:pPr>
              <w:keepNext/>
              <w:keepLines/>
              <w:spacing w:after="0"/>
              <w:jc w:val="center"/>
              <w:rPr>
                <w:sz w:val="18"/>
                <w:lang w:eastAsia="ja-JP"/>
              </w:rPr>
            </w:pPr>
            <w:r>
              <w:rPr>
                <w:rFonts w:ascii="Arial" w:hAnsi="Arial" w:cs="Arial"/>
                <w:color w:val="000000"/>
                <w:sz w:val="16"/>
                <w:szCs w:val="16"/>
              </w:rPr>
              <w:t>12704 - 10510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11043E" w14:textId="77777777" w:rsidR="0066511E" w:rsidRDefault="0066511E" w:rsidP="002D5D5E">
            <w:pPr>
              <w:keepNext/>
              <w:keepLines/>
              <w:spacing w:after="0"/>
              <w:jc w:val="center"/>
              <w:rPr>
                <w:sz w:val="18"/>
                <w:lang w:eastAsia="ja-JP"/>
              </w:rPr>
            </w:pPr>
            <w:r>
              <w:rPr>
                <w:rFonts w:ascii="Arial" w:hAnsi="Arial" w:cs="Arial"/>
                <w:color w:val="000000"/>
                <w:sz w:val="16"/>
                <w:szCs w:val="16"/>
              </w:rPr>
              <w:t>7460 - 6184</w:t>
            </w:r>
          </w:p>
        </w:tc>
      </w:tr>
      <w:tr w:rsidR="0066511E" w14:paraId="0B10E64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273D2"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F23513"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EEB086D"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AEEE00"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6ED5CE0"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66511E" w14:paraId="4E543CC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EF0A9" w14:textId="77777777" w:rsidR="0066511E" w:rsidRDefault="0066511E"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434615" w14:textId="77777777" w:rsidR="0066511E" w:rsidRDefault="0066511E" w:rsidP="002D5D5E">
            <w:pPr>
              <w:keepNext/>
              <w:keepLines/>
              <w:spacing w:after="0"/>
              <w:jc w:val="center"/>
              <w:rPr>
                <w:sz w:val="18"/>
                <w:lang w:eastAsia="ja-JP"/>
              </w:rPr>
            </w:pPr>
            <w:r>
              <w:rPr>
                <w:rFonts w:ascii="Arial" w:hAnsi="Arial" w:cs="Arial"/>
                <w:color w:val="000000"/>
                <w:sz w:val="16"/>
                <w:szCs w:val="16"/>
              </w:rPr>
              <w:t>6408 - 4520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E4606E" w14:textId="77777777" w:rsidR="0066511E" w:rsidRDefault="0066511E" w:rsidP="002D5D5E">
            <w:pPr>
              <w:keepNext/>
              <w:keepLines/>
              <w:spacing w:after="0"/>
              <w:jc w:val="center"/>
              <w:rPr>
                <w:sz w:val="18"/>
                <w:lang w:eastAsia="ja-JP"/>
              </w:rPr>
            </w:pPr>
            <w:r>
              <w:rPr>
                <w:rFonts w:ascii="Arial" w:hAnsi="Arial" w:cs="Arial"/>
                <w:color w:val="000000"/>
                <w:sz w:val="16"/>
                <w:szCs w:val="16"/>
              </w:rPr>
              <w:t>1470 - 112</w:t>
            </w:r>
          </w:p>
        </w:tc>
      </w:tr>
      <w:tr w:rsidR="0066511E" w14:paraId="43CDA7A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C1F1F"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329BAA"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E8A9376"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47F361"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4509E1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66511E" w14:paraId="269E487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A4AC12"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A0D8D" w14:textId="77777777" w:rsidR="0066511E" w:rsidRDefault="0066511E" w:rsidP="002D5D5E">
            <w:pPr>
              <w:keepNext/>
              <w:keepLines/>
              <w:spacing w:after="0"/>
              <w:jc w:val="center"/>
              <w:rPr>
                <w:sz w:val="18"/>
                <w:lang w:eastAsia="ja-JP"/>
              </w:rPr>
            </w:pPr>
            <w:r>
              <w:rPr>
                <w:rFonts w:ascii="Arial" w:hAnsi="Arial" w:cs="Arial"/>
                <w:color w:val="000000"/>
                <w:sz w:val="16"/>
                <w:szCs w:val="16"/>
              </w:rPr>
              <w:t>15696 - 17890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9699FD" w14:textId="77777777" w:rsidR="0066511E" w:rsidRDefault="0066511E" w:rsidP="002D5D5E">
            <w:pPr>
              <w:keepNext/>
              <w:keepLines/>
              <w:spacing w:after="0"/>
              <w:jc w:val="center"/>
              <w:rPr>
                <w:sz w:val="18"/>
                <w:lang w:eastAsia="ja-JP"/>
              </w:rPr>
            </w:pPr>
            <w:r>
              <w:rPr>
                <w:rFonts w:ascii="Arial" w:hAnsi="Arial" w:cs="Arial"/>
                <w:color w:val="000000"/>
                <w:sz w:val="16"/>
                <w:szCs w:val="16"/>
              </w:rPr>
              <w:t>13284 - 14560</w:t>
            </w:r>
          </w:p>
        </w:tc>
      </w:tr>
      <w:tr w:rsidR="0066511E" w14:paraId="608ED17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4FCB7D"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3E395A"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72AFB5A"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F97460"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F2680F"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66511E" w14:paraId="394D7F4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0720D7"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3CB0C" w14:textId="77777777" w:rsidR="0066511E" w:rsidRDefault="0066511E" w:rsidP="002D5D5E">
            <w:pPr>
              <w:keepNext/>
              <w:keepLines/>
              <w:spacing w:after="0"/>
              <w:jc w:val="center"/>
              <w:rPr>
                <w:sz w:val="18"/>
                <w:lang w:eastAsia="ja-JP"/>
              </w:rPr>
            </w:pPr>
            <w:r>
              <w:rPr>
                <w:rFonts w:ascii="Arial" w:hAnsi="Arial" w:cs="Arial"/>
                <w:color w:val="000000"/>
                <w:sz w:val="16"/>
                <w:szCs w:val="16"/>
              </w:rPr>
              <w:t>14892 - 16780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115743" w14:textId="77777777" w:rsidR="0066511E" w:rsidRDefault="0066511E" w:rsidP="002D5D5E">
            <w:pPr>
              <w:keepNext/>
              <w:keepLines/>
              <w:spacing w:after="0"/>
              <w:jc w:val="center"/>
              <w:rPr>
                <w:sz w:val="18"/>
                <w:lang w:eastAsia="ja-JP"/>
              </w:rPr>
            </w:pPr>
            <w:r>
              <w:rPr>
                <w:rFonts w:ascii="Arial" w:hAnsi="Arial" w:cs="Arial"/>
                <w:color w:val="000000"/>
                <w:sz w:val="16"/>
                <w:szCs w:val="16"/>
              </w:rPr>
              <w:t>14088 - 15670</w:t>
            </w:r>
          </w:p>
        </w:tc>
      </w:tr>
      <w:tr w:rsidR="0066511E" w14:paraId="422AC7E2"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17B940" w14:textId="77777777" w:rsidR="0066511E" w:rsidRDefault="0066511E"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E42F7D9" w14:textId="77777777" w:rsidR="0066511E" w:rsidRDefault="0066511E" w:rsidP="0066511E">
      <w:pPr>
        <w:tabs>
          <w:tab w:val="left" w:pos="2340"/>
        </w:tabs>
        <w:rPr>
          <w:lang w:eastAsia="ko-KR"/>
        </w:rPr>
      </w:pPr>
    </w:p>
    <w:p w14:paraId="6A2B3C5C" w14:textId="15A9F357" w:rsidR="0066511E" w:rsidRPr="00B75DD1" w:rsidRDefault="0066511E" w:rsidP="0066511E">
      <w:pPr>
        <w:tabs>
          <w:tab w:val="left" w:pos="2340"/>
        </w:tabs>
      </w:pPr>
      <w:r w:rsidRPr="00B75DD1">
        <w:rPr>
          <w:lang w:eastAsia="ko-KR"/>
        </w:rPr>
        <w:t xml:space="preserve">Based on Table </w:t>
      </w:r>
      <w:r w:rsidRPr="00B75DD1">
        <w:rPr>
          <w:lang w:val="en-US" w:eastAsia="zh-CN"/>
        </w:rPr>
        <w:t>5.</w:t>
      </w:r>
      <w:r>
        <w:rPr>
          <w:lang w:val="en-US" w:eastAsia="zh-CN"/>
        </w:rPr>
        <w:t>11</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w:t>
      </w:r>
      <w:r>
        <w:rPr>
          <w:lang w:eastAsia="ko-KR"/>
        </w:rPr>
        <w:t>3</w:t>
      </w:r>
      <w:r w:rsidRPr="00B75DD1">
        <w:rPr>
          <w:lang w:val="en-US" w:eastAsia="zh-CN"/>
        </w:rPr>
        <w:t xml:space="preserve">, </w:t>
      </w:r>
      <w:r>
        <w:rPr>
          <w:lang w:val="en-US" w:eastAsia="zh-CN"/>
        </w:rPr>
        <w:t>4</w:t>
      </w:r>
      <w:r w:rsidRPr="00B75DD1">
        <w:rPr>
          <w:rFonts w:eastAsia="MS Mincho"/>
          <w:vertAlign w:val="superscript"/>
          <w:lang w:eastAsia="ja-JP"/>
        </w:rPr>
        <w:t>th</w:t>
      </w:r>
      <w:r w:rsidRPr="00B75DD1">
        <w:rPr>
          <w:lang w:eastAsia="ja-JP"/>
        </w:rPr>
        <w:t xml:space="preserve"> </w:t>
      </w:r>
      <w:r w:rsidRPr="00B75DD1">
        <w:rPr>
          <w:lang w:eastAsia="ko-KR"/>
        </w:rPr>
        <w:t>order IMD from band n</w:t>
      </w:r>
      <w:r>
        <w:rPr>
          <w:lang w:eastAsia="ko-KR"/>
        </w:rPr>
        <w:t>41</w:t>
      </w:r>
      <w:r w:rsidRPr="00B75DD1">
        <w:rPr>
          <w:lang w:eastAsia="ko-KR"/>
        </w:rPr>
        <w:t xml:space="preserve"> and Band n</w:t>
      </w:r>
      <w:r>
        <w:rPr>
          <w:lang w:eastAsia="ko-KR"/>
        </w:rPr>
        <w:t>78</w:t>
      </w:r>
      <w:r w:rsidRPr="00B75DD1">
        <w:rPr>
          <w:lang w:eastAsia="ko-KR"/>
        </w:rPr>
        <w:t xml:space="preserve"> may also fall into Rx frequencies of band</w:t>
      </w:r>
      <w:r w:rsidRPr="00B75DD1">
        <w:rPr>
          <w:lang w:eastAsia="ja-JP"/>
        </w:rPr>
        <w:t xml:space="preserve"> </w:t>
      </w:r>
      <w:r w:rsidRPr="00B75DD1">
        <w:rPr>
          <w:lang w:val="en-US" w:eastAsia="zh-CN"/>
        </w:rPr>
        <w:t>n</w:t>
      </w:r>
      <w:r>
        <w:rPr>
          <w:lang w:val="en-US" w:eastAsia="zh-CN"/>
        </w:rPr>
        <w:t>1</w:t>
      </w:r>
      <w:r w:rsidRPr="00B75DD1">
        <w:rPr>
          <w:lang w:eastAsia="ko-KR"/>
        </w:rPr>
        <w:t>.</w:t>
      </w:r>
    </w:p>
    <w:p w14:paraId="17B7916E" w14:textId="77777777" w:rsidR="0066511E" w:rsidRPr="00B75DD1" w:rsidRDefault="0066511E" w:rsidP="0066511E">
      <w:pPr>
        <w:tabs>
          <w:tab w:val="left" w:pos="2340"/>
        </w:tabs>
      </w:pPr>
      <w:r w:rsidRPr="00B75DD1">
        <w:t xml:space="preserve">From the tables it is found that: </w:t>
      </w:r>
    </w:p>
    <w:p w14:paraId="7852F409" w14:textId="77777777" w:rsidR="0066511E" w:rsidRPr="00B75DD1" w:rsidRDefault="0066511E" w:rsidP="0066511E">
      <w:pPr>
        <w:tabs>
          <w:tab w:val="left" w:pos="2340"/>
        </w:tabs>
        <w:ind w:firstLineChars="142" w:firstLine="284"/>
      </w:pPr>
      <w:r w:rsidRPr="00B75DD1">
        <w:rPr>
          <w:rFonts w:cs="Calibri"/>
          <w:szCs w:val="21"/>
          <w:lang w:eastAsia="zh-TW"/>
        </w:rPr>
        <w:t>-</w:t>
      </w:r>
      <w:r w:rsidRPr="00B75DD1">
        <w:rPr>
          <w:rFonts w:cs="Calibri"/>
          <w:szCs w:val="21"/>
          <w:lang w:eastAsia="ko-KR"/>
        </w:rPr>
        <w:t xml:space="preserve">  </w:t>
      </w:r>
      <w:r w:rsidRPr="00B75DD1">
        <w:t>Band n</w:t>
      </w:r>
      <w:r>
        <w:t>78</w:t>
      </w:r>
      <w:r w:rsidRPr="00B75DD1">
        <w:t xml:space="preserve"> may be subject to</w:t>
      </w:r>
      <w:r>
        <w:t xml:space="preserve"> IMD3, IMD4 and</w:t>
      </w:r>
      <w:r w:rsidRPr="00B75DD1">
        <w:t xml:space="preserve"> IMD5.</w:t>
      </w:r>
    </w:p>
    <w:p w14:paraId="2168FDA0" w14:textId="77777777" w:rsidR="0066511E" w:rsidRDefault="0066511E" w:rsidP="0066511E">
      <w:pPr>
        <w:tabs>
          <w:tab w:val="left" w:pos="2340"/>
        </w:tabs>
        <w:ind w:firstLineChars="142" w:firstLine="284"/>
      </w:pPr>
      <w:r w:rsidRPr="00B75DD1">
        <w:rPr>
          <w:rFonts w:cs="Calibri"/>
          <w:szCs w:val="21"/>
          <w:lang w:eastAsia="zh-TW"/>
        </w:rPr>
        <w:t>-</w:t>
      </w:r>
      <w:r w:rsidRPr="00B75DD1">
        <w:rPr>
          <w:rFonts w:cs="Calibri"/>
          <w:szCs w:val="21"/>
          <w:lang w:eastAsia="ko-KR"/>
        </w:rPr>
        <w:t xml:space="preserve">  </w:t>
      </w:r>
      <w:r w:rsidRPr="00B75DD1">
        <w:t>Band n</w:t>
      </w:r>
      <w:r>
        <w:t>41</w:t>
      </w:r>
      <w:r w:rsidRPr="00B75DD1">
        <w:t xml:space="preserve"> may be subject to IMD</w:t>
      </w:r>
      <w:r>
        <w:t>4</w:t>
      </w:r>
      <w:r w:rsidRPr="00B75DD1">
        <w:t>.</w:t>
      </w:r>
    </w:p>
    <w:p w14:paraId="6B3C9987" w14:textId="4F79B6DC" w:rsidR="0066511E" w:rsidRPr="009A3FC3" w:rsidRDefault="0066511E" w:rsidP="006C68CC">
      <w:pPr>
        <w:tabs>
          <w:tab w:val="left" w:pos="2340"/>
        </w:tabs>
        <w:ind w:firstLineChars="142" w:firstLine="284"/>
        <w:rPr>
          <w:lang w:eastAsia="ko-KR"/>
        </w:rPr>
      </w:pPr>
      <w:r w:rsidRPr="00B75DD1">
        <w:rPr>
          <w:rFonts w:cs="Calibri"/>
          <w:szCs w:val="21"/>
          <w:lang w:eastAsia="zh-TW"/>
        </w:rPr>
        <w:t>-</w:t>
      </w:r>
      <w:r w:rsidRPr="00B75DD1">
        <w:rPr>
          <w:rFonts w:cs="Calibri"/>
          <w:szCs w:val="21"/>
          <w:lang w:eastAsia="ko-KR"/>
        </w:rPr>
        <w:t xml:space="preserve">  </w:t>
      </w:r>
      <w:r w:rsidRPr="00B75DD1">
        <w:t>Band n</w:t>
      </w:r>
      <w:r>
        <w:t>1</w:t>
      </w:r>
      <w:r w:rsidRPr="00B75DD1">
        <w:t xml:space="preserve"> may be subject to IMD</w:t>
      </w:r>
      <w:r>
        <w:t>4</w:t>
      </w:r>
      <w:r w:rsidRPr="00B75DD1">
        <w:t>.</w:t>
      </w:r>
    </w:p>
    <w:p w14:paraId="0EDAC143" w14:textId="5CC80A6F" w:rsidR="0066511E" w:rsidRPr="006C68CC" w:rsidRDefault="0066511E" w:rsidP="0066511E">
      <w:pPr>
        <w:pStyle w:val="Heading4"/>
      </w:pPr>
      <w:bookmarkStart w:id="229" w:name="_Toc168053455"/>
      <w:bookmarkStart w:id="230" w:name="_Toc183507778"/>
      <w:r>
        <w:t>5.11.2.2</w:t>
      </w:r>
      <w:r>
        <w:tab/>
      </w:r>
      <w:r w:rsidRPr="006C68CC">
        <w:t>REFSENS requirements</w:t>
      </w:r>
      <w:bookmarkEnd w:id="229"/>
      <w:bookmarkEnd w:id="230"/>
    </w:p>
    <w:p w14:paraId="7934EC7F" w14:textId="77777777" w:rsidR="0066511E" w:rsidRPr="00B75DD1" w:rsidRDefault="0066511E" w:rsidP="0066511E">
      <w:pPr>
        <w:rPr>
          <w:rFonts w:eastAsia="Malgun Gothic" w:cs="Arial"/>
          <w:kern w:val="2"/>
          <w:szCs w:val="24"/>
          <w:lang w:eastAsia="ko-KR"/>
        </w:rPr>
      </w:pPr>
      <w:r w:rsidRPr="00B75DD1">
        <w:t xml:space="preserve">MSD values have been taken from </w:t>
      </w:r>
      <w:r w:rsidRPr="00B75DD1">
        <w:rPr>
          <w:rFonts w:cs="Arial"/>
          <w:lang w:eastAsia="zh-CN"/>
        </w:rPr>
        <w:t>CA_n</w:t>
      </w:r>
      <w:r>
        <w:rPr>
          <w:rFonts w:cs="Arial"/>
          <w:lang w:eastAsia="zh-CN"/>
        </w:rPr>
        <w:t>1</w:t>
      </w:r>
      <w:r w:rsidRPr="00B75DD1">
        <w:rPr>
          <w:rFonts w:cs="Arial"/>
          <w:lang w:eastAsia="zh-CN"/>
        </w:rPr>
        <w:t>A-n</w:t>
      </w:r>
      <w:r>
        <w:rPr>
          <w:rFonts w:cs="Arial"/>
          <w:lang w:eastAsia="zh-CN"/>
        </w:rPr>
        <w:t>41</w:t>
      </w:r>
      <w:r w:rsidRPr="00B75DD1">
        <w:rPr>
          <w:rFonts w:cs="Arial"/>
          <w:lang w:eastAsia="zh-CN"/>
        </w:rPr>
        <w:t>A-n7</w:t>
      </w:r>
      <w:r>
        <w:rPr>
          <w:rFonts w:cs="Arial"/>
          <w:lang w:eastAsia="zh-CN"/>
        </w:rPr>
        <w:t>7</w:t>
      </w:r>
      <w:r w:rsidRPr="00B75DD1">
        <w:rPr>
          <w:rFonts w:cs="Arial"/>
          <w:lang w:eastAsia="zh-CN"/>
        </w:rPr>
        <w:t>A</w:t>
      </w:r>
      <w:r>
        <w:rPr>
          <w:rFonts w:cs="Arial"/>
          <w:lang w:eastAsia="zh-CN"/>
        </w:rPr>
        <w:t>.</w:t>
      </w:r>
    </w:p>
    <w:p w14:paraId="7E61B713" w14:textId="3AFE7921" w:rsidR="0066511E" w:rsidRPr="00B75DD1" w:rsidRDefault="0066511E" w:rsidP="0066511E">
      <w:pPr>
        <w:jc w:val="center"/>
        <w:rPr>
          <w:rFonts w:ascii="Arial" w:hAnsi="Arial" w:cs="Arial"/>
          <w:b/>
          <w:bCs/>
          <w:lang w:val="en-US" w:eastAsia="zh-CN"/>
        </w:rPr>
      </w:pPr>
      <w:r w:rsidRPr="00B75DD1">
        <w:rPr>
          <w:rFonts w:ascii="Arial" w:hAnsi="Arial" w:cs="Arial"/>
          <w:b/>
          <w:bCs/>
          <w:lang w:val="en-US"/>
        </w:rPr>
        <w:t xml:space="preserve">Table </w:t>
      </w:r>
      <w:r w:rsidRPr="00B75DD1">
        <w:rPr>
          <w:rFonts w:ascii="Arial" w:hAnsi="Arial" w:cs="Arial"/>
          <w:b/>
          <w:bCs/>
          <w:lang w:val="en-US" w:eastAsia="zh-CN"/>
        </w:rPr>
        <w:t>5.</w:t>
      </w:r>
      <w:r>
        <w:rPr>
          <w:rFonts w:ascii="Arial" w:hAnsi="Arial" w:cs="Arial"/>
          <w:b/>
          <w:bCs/>
          <w:lang w:val="en-US" w:eastAsia="zh-CN"/>
        </w:rPr>
        <w:t>11</w:t>
      </w:r>
      <w:r w:rsidRPr="00B75DD1">
        <w:rPr>
          <w:rFonts w:ascii="Arial" w:hAnsi="Arial" w:cs="Arial"/>
          <w:b/>
          <w:bCs/>
          <w:lang w:val="en-US" w:eastAsia="zh-CN"/>
        </w:rPr>
        <w:t>.2.2-1</w:t>
      </w:r>
      <w:r w:rsidRPr="00B75DD1">
        <w:rPr>
          <w:rFonts w:ascii="Arial" w:hAnsi="Arial" w:cs="Arial"/>
          <w:b/>
          <w:bCs/>
          <w:lang w:val="en-US"/>
        </w:rPr>
        <w:t xml:space="preserve">: </w:t>
      </w:r>
      <w:r w:rsidRPr="00B75DD1">
        <w:rPr>
          <w:rFonts w:ascii="Arial" w:hAnsi="Arial" w:cs="Arial"/>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6511E" w:rsidRPr="00B75DD1" w14:paraId="2BFB4910"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5B94652" w14:textId="77777777" w:rsidR="0066511E" w:rsidRPr="00B75DD1" w:rsidRDefault="0066511E" w:rsidP="002D5D5E">
            <w:pPr>
              <w:pStyle w:val="TAH"/>
              <w:rPr>
                <w:lang w:val="en-US"/>
              </w:rPr>
            </w:pPr>
            <w:r w:rsidRPr="00B75DD1">
              <w:t>Band / Channel bandwidth / N</w:t>
            </w:r>
            <w:r w:rsidRPr="00B75DD1">
              <w:rPr>
                <w:vertAlign w:val="subscript"/>
              </w:rPr>
              <w:t>RB</w:t>
            </w:r>
            <w:r w:rsidRPr="00B75DD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FCB795A" w14:textId="77777777" w:rsidR="0066511E" w:rsidRPr="00B75DD1" w:rsidRDefault="0066511E" w:rsidP="002D5D5E">
            <w:pPr>
              <w:pStyle w:val="TAH"/>
            </w:pPr>
            <w:r w:rsidRPr="00B75DD1">
              <w:t>Source of IMD</w:t>
            </w:r>
          </w:p>
        </w:tc>
      </w:tr>
      <w:tr w:rsidR="0066511E" w:rsidRPr="00B75DD1" w14:paraId="2A21D7D4"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22EBCB5" w14:textId="77777777" w:rsidR="0066511E" w:rsidRPr="00B75DD1" w:rsidRDefault="0066511E" w:rsidP="002D5D5E">
            <w:pPr>
              <w:pStyle w:val="TAH"/>
            </w:pPr>
            <w:r w:rsidRPr="00B75DD1">
              <w:rPr>
                <w:lang w:eastAsia="ja-JP"/>
              </w:rPr>
              <w:t>NR</w:t>
            </w:r>
            <w:r w:rsidRPr="00B75DD1">
              <w:t xml:space="preserve"> </w:t>
            </w:r>
            <w:r w:rsidRPr="00B75DD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60A5A0D" w14:textId="77777777" w:rsidR="0066511E" w:rsidRPr="00B75DD1" w:rsidRDefault="0066511E" w:rsidP="002D5D5E">
            <w:pPr>
              <w:pStyle w:val="TAH"/>
            </w:pPr>
            <w:r w:rsidRPr="00B75DD1">
              <w:rPr>
                <w:lang w:eastAsia="ja-JP"/>
              </w:rPr>
              <w:t>NR</w:t>
            </w:r>
            <w:r w:rsidRPr="00B75DD1">
              <w:t xml:space="preserve"> band</w:t>
            </w:r>
          </w:p>
        </w:tc>
        <w:tc>
          <w:tcPr>
            <w:tcW w:w="960" w:type="dxa"/>
            <w:tcBorders>
              <w:top w:val="single" w:sz="4" w:space="0" w:color="auto"/>
              <w:left w:val="single" w:sz="4" w:space="0" w:color="auto"/>
              <w:bottom w:val="single" w:sz="4" w:space="0" w:color="auto"/>
              <w:right w:val="single" w:sz="4" w:space="0" w:color="auto"/>
            </w:tcBorders>
          </w:tcPr>
          <w:p w14:paraId="462D6696" w14:textId="77777777" w:rsidR="0066511E" w:rsidRPr="00B75DD1" w:rsidRDefault="0066511E" w:rsidP="002D5D5E">
            <w:pPr>
              <w:pStyle w:val="TAH"/>
            </w:pPr>
            <w:r w:rsidRPr="00B75DD1">
              <w:t>UL F</w:t>
            </w:r>
            <w:r w:rsidRPr="00B75DD1">
              <w:rPr>
                <w:vertAlign w:val="subscript"/>
              </w:rPr>
              <w:t>c</w:t>
            </w:r>
            <w:r w:rsidRPr="00B75DD1">
              <w:t xml:space="preserve"> </w:t>
            </w:r>
            <w:r w:rsidRPr="00B75DD1">
              <w:br/>
              <w:t>(MHz)</w:t>
            </w:r>
          </w:p>
        </w:tc>
        <w:tc>
          <w:tcPr>
            <w:tcW w:w="964" w:type="dxa"/>
            <w:tcBorders>
              <w:top w:val="single" w:sz="4" w:space="0" w:color="auto"/>
              <w:left w:val="single" w:sz="4" w:space="0" w:color="auto"/>
              <w:bottom w:val="single" w:sz="4" w:space="0" w:color="auto"/>
              <w:right w:val="single" w:sz="4" w:space="0" w:color="auto"/>
            </w:tcBorders>
          </w:tcPr>
          <w:p w14:paraId="56C5555E" w14:textId="77777777" w:rsidR="0066511E" w:rsidRPr="00B75DD1" w:rsidRDefault="0066511E" w:rsidP="002D5D5E">
            <w:pPr>
              <w:pStyle w:val="TAH"/>
            </w:pPr>
            <w:r w:rsidRPr="00B75DD1">
              <w:t xml:space="preserve">UL/DL BW </w:t>
            </w:r>
            <w:r w:rsidRPr="00B75DD1">
              <w:br/>
              <w:t>(MHz)</w:t>
            </w:r>
          </w:p>
        </w:tc>
        <w:tc>
          <w:tcPr>
            <w:tcW w:w="960" w:type="dxa"/>
            <w:tcBorders>
              <w:top w:val="single" w:sz="4" w:space="0" w:color="auto"/>
              <w:left w:val="single" w:sz="4" w:space="0" w:color="auto"/>
              <w:bottom w:val="single" w:sz="4" w:space="0" w:color="auto"/>
              <w:right w:val="single" w:sz="4" w:space="0" w:color="auto"/>
            </w:tcBorders>
          </w:tcPr>
          <w:p w14:paraId="6B68DEEC" w14:textId="77777777" w:rsidR="0066511E" w:rsidRPr="00B75DD1" w:rsidRDefault="0066511E" w:rsidP="002D5D5E">
            <w:pPr>
              <w:pStyle w:val="TAH"/>
            </w:pPr>
            <w:r w:rsidRPr="00B75DD1">
              <w:t xml:space="preserve">UL </w:t>
            </w:r>
            <w:r w:rsidRPr="00B75DD1">
              <w:br/>
              <w:t>C</w:t>
            </w:r>
            <w:r w:rsidRPr="00B75DD1">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13CF387" w14:textId="77777777" w:rsidR="0066511E" w:rsidRPr="00B75DD1" w:rsidRDefault="0066511E" w:rsidP="002D5D5E">
            <w:pPr>
              <w:pStyle w:val="TAH"/>
            </w:pPr>
            <w:r w:rsidRPr="00B75DD1">
              <w:t>DL F</w:t>
            </w:r>
            <w:r w:rsidRPr="00B75DD1">
              <w:rPr>
                <w:vertAlign w:val="subscript"/>
              </w:rPr>
              <w:t>c</w:t>
            </w:r>
            <w:r w:rsidRPr="00B75DD1">
              <w:t xml:space="preserve"> (MHz)</w:t>
            </w:r>
          </w:p>
        </w:tc>
        <w:tc>
          <w:tcPr>
            <w:tcW w:w="977" w:type="dxa"/>
            <w:tcBorders>
              <w:top w:val="single" w:sz="4" w:space="0" w:color="auto"/>
              <w:left w:val="single" w:sz="4" w:space="0" w:color="auto"/>
              <w:bottom w:val="single" w:sz="4" w:space="0" w:color="auto"/>
              <w:right w:val="single" w:sz="4" w:space="0" w:color="auto"/>
            </w:tcBorders>
          </w:tcPr>
          <w:p w14:paraId="0A575C2F" w14:textId="77777777" w:rsidR="0066511E" w:rsidRPr="00B75DD1" w:rsidRDefault="0066511E" w:rsidP="002D5D5E">
            <w:pPr>
              <w:pStyle w:val="TAH"/>
            </w:pPr>
            <w:r w:rsidRPr="00B75DD1">
              <w:t xml:space="preserve">MSD </w:t>
            </w:r>
            <w:r w:rsidRPr="00B75DD1">
              <w:br/>
              <w:t>(dB)</w:t>
            </w:r>
          </w:p>
        </w:tc>
        <w:tc>
          <w:tcPr>
            <w:tcW w:w="828" w:type="dxa"/>
            <w:tcBorders>
              <w:top w:val="single" w:sz="4" w:space="0" w:color="auto"/>
              <w:left w:val="single" w:sz="4" w:space="0" w:color="auto"/>
              <w:bottom w:val="single" w:sz="4" w:space="0" w:color="auto"/>
              <w:right w:val="single" w:sz="4" w:space="0" w:color="auto"/>
            </w:tcBorders>
          </w:tcPr>
          <w:p w14:paraId="54783E41" w14:textId="77777777" w:rsidR="0066511E" w:rsidRPr="00B75DD1" w:rsidRDefault="0066511E" w:rsidP="002D5D5E">
            <w:pPr>
              <w:pStyle w:val="TAH"/>
            </w:pPr>
            <w:r w:rsidRPr="00B75DD1">
              <w:t>Duplex mode</w:t>
            </w:r>
          </w:p>
        </w:tc>
        <w:tc>
          <w:tcPr>
            <w:tcW w:w="1057" w:type="dxa"/>
            <w:tcBorders>
              <w:top w:val="nil"/>
              <w:left w:val="single" w:sz="4" w:space="0" w:color="auto"/>
              <w:bottom w:val="single" w:sz="4" w:space="0" w:color="auto"/>
              <w:right w:val="single" w:sz="4" w:space="0" w:color="auto"/>
            </w:tcBorders>
            <w:shd w:val="clear" w:color="auto" w:fill="auto"/>
          </w:tcPr>
          <w:p w14:paraId="23F932E2" w14:textId="77777777" w:rsidR="0066511E" w:rsidRPr="00B75DD1" w:rsidRDefault="0066511E" w:rsidP="002D5D5E">
            <w:pPr>
              <w:pStyle w:val="TAH"/>
            </w:pPr>
          </w:p>
        </w:tc>
      </w:tr>
      <w:tr w:rsidR="0066511E" w:rsidRPr="00B75DD1" w14:paraId="2CC4FB12"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619DAE" w14:textId="77777777" w:rsidR="0066511E" w:rsidRPr="00B75DD1" w:rsidRDefault="0066511E" w:rsidP="002D5D5E">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n41-n7</w:t>
            </w:r>
            <w:r>
              <w:rPr>
                <w:lang w:eastAsia="ko-KR"/>
              </w:rPr>
              <w:t>8</w:t>
            </w:r>
          </w:p>
        </w:tc>
        <w:tc>
          <w:tcPr>
            <w:tcW w:w="1146" w:type="dxa"/>
            <w:tcBorders>
              <w:top w:val="single" w:sz="4" w:space="0" w:color="auto"/>
              <w:left w:val="single" w:sz="4" w:space="0" w:color="auto"/>
              <w:right w:val="single" w:sz="4" w:space="0" w:color="auto"/>
            </w:tcBorders>
            <w:vAlign w:val="center"/>
          </w:tcPr>
          <w:p w14:paraId="0EEB08DC" w14:textId="77777777" w:rsidR="0066511E" w:rsidRPr="00B75DD1" w:rsidRDefault="0066511E" w:rsidP="002D5D5E">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69BFA215"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970</w:t>
            </w:r>
          </w:p>
        </w:tc>
        <w:tc>
          <w:tcPr>
            <w:tcW w:w="964" w:type="dxa"/>
            <w:tcBorders>
              <w:top w:val="single" w:sz="4" w:space="0" w:color="auto"/>
              <w:left w:val="single" w:sz="4" w:space="0" w:color="auto"/>
              <w:right w:val="single" w:sz="4" w:space="0" w:color="auto"/>
            </w:tcBorders>
            <w:vAlign w:val="center"/>
          </w:tcPr>
          <w:p w14:paraId="77B9E860" w14:textId="77777777" w:rsidR="0066511E" w:rsidRPr="00B75DD1" w:rsidRDefault="0066511E" w:rsidP="002D5D5E">
            <w:pPr>
              <w:pStyle w:val="TAC"/>
              <w:rPr>
                <w:lang w:val="en-US" w:eastAsia="zh-CN"/>
              </w:rPr>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214A888" w14:textId="77777777" w:rsidR="0066511E" w:rsidRPr="00B75DD1" w:rsidRDefault="0066511E" w:rsidP="002D5D5E">
            <w:pPr>
              <w:pStyle w:val="TAC"/>
              <w:rPr>
                <w:lang w:val="en-US" w:eastAsia="zh-CN"/>
              </w:rPr>
            </w:pPr>
            <w:r w:rsidRPr="00D462F1">
              <w:rPr>
                <w:lang w:eastAsia="ja-JP"/>
              </w:rPr>
              <w:t>25</w:t>
            </w:r>
          </w:p>
        </w:tc>
        <w:tc>
          <w:tcPr>
            <w:tcW w:w="960" w:type="dxa"/>
            <w:tcBorders>
              <w:top w:val="single" w:sz="4" w:space="0" w:color="auto"/>
              <w:left w:val="single" w:sz="4" w:space="0" w:color="auto"/>
              <w:right w:val="single" w:sz="4" w:space="0" w:color="auto"/>
            </w:tcBorders>
            <w:vAlign w:val="center"/>
          </w:tcPr>
          <w:p w14:paraId="5D923468" w14:textId="77777777" w:rsidR="0066511E" w:rsidRPr="00B75DD1" w:rsidRDefault="0066511E" w:rsidP="002D5D5E">
            <w:pPr>
              <w:pStyle w:val="TAC"/>
              <w:rPr>
                <w:lang w:val="en-US" w:eastAsia="zh-CN"/>
              </w:rPr>
            </w:pPr>
            <w:r w:rsidRPr="00D462F1">
              <w:rPr>
                <w:rFonts w:hint="eastAsia"/>
                <w:lang w:eastAsia="ja-JP"/>
              </w:rPr>
              <w:t>2</w:t>
            </w:r>
            <w:r w:rsidRPr="00D462F1">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4CF1732A" w14:textId="77777777" w:rsidR="0066511E" w:rsidRPr="00B75DD1" w:rsidRDefault="0066511E" w:rsidP="002D5D5E">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65DBF5FC" w14:textId="77777777" w:rsidR="0066511E" w:rsidRPr="00B75DD1" w:rsidRDefault="0066511E" w:rsidP="002D5D5E">
            <w:pPr>
              <w:pStyle w:val="TAC"/>
              <w:rPr>
                <w:lang w:val="en-US" w:eastAsia="zh-CN"/>
              </w:rPr>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4278BBAF" w14:textId="77777777" w:rsidR="0066511E" w:rsidRPr="00B75DD1" w:rsidRDefault="0066511E" w:rsidP="002D5D5E">
            <w:pPr>
              <w:pStyle w:val="TAC"/>
              <w:rPr>
                <w:lang w:val="en-US" w:eastAsia="zh-CN"/>
              </w:rPr>
            </w:pPr>
            <w:r w:rsidRPr="00D462F1">
              <w:rPr>
                <w:lang w:eastAsia="ko-KR"/>
              </w:rPr>
              <w:t>N/A</w:t>
            </w:r>
          </w:p>
        </w:tc>
      </w:tr>
      <w:tr w:rsidR="0066511E" w:rsidRPr="00B75DD1" w14:paraId="6E03D3B5"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E0BADB"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6D2AD1" w14:textId="77777777" w:rsidR="0066511E" w:rsidRPr="00B75DD1" w:rsidRDefault="0066511E" w:rsidP="002D5D5E">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14:paraId="521063CC" w14:textId="77777777" w:rsidR="0066511E" w:rsidRPr="000803F6" w:rsidRDefault="0066511E" w:rsidP="002D5D5E">
            <w:pPr>
              <w:pStyle w:val="TAC"/>
              <w:rPr>
                <w:rFonts w:cs="Arial"/>
                <w:szCs w:val="18"/>
              </w:rPr>
            </w:pPr>
            <w:r w:rsidRPr="00D462F1">
              <w:rPr>
                <w:rFonts w:hint="eastAsia"/>
                <w:lang w:eastAsia="ja-JP"/>
              </w:rPr>
              <w:t>2</w:t>
            </w:r>
            <w:r w:rsidRPr="00D462F1">
              <w:rPr>
                <w:lang w:eastAsia="ja-JP"/>
              </w:rPr>
              <w:t>650</w:t>
            </w:r>
          </w:p>
        </w:tc>
        <w:tc>
          <w:tcPr>
            <w:tcW w:w="964" w:type="dxa"/>
            <w:tcBorders>
              <w:top w:val="single" w:sz="4" w:space="0" w:color="auto"/>
              <w:left w:val="single" w:sz="4" w:space="0" w:color="auto"/>
              <w:right w:val="single" w:sz="4" w:space="0" w:color="auto"/>
            </w:tcBorders>
            <w:vAlign w:val="center"/>
          </w:tcPr>
          <w:p w14:paraId="59D17B13"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546B6C4E" w14:textId="77777777" w:rsidR="0066511E" w:rsidRPr="00B75DD1" w:rsidRDefault="0066511E" w:rsidP="002D5D5E">
            <w:pPr>
              <w:pStyle w:val="TAC"/>
              <w:rPr>
                <w:lang w:val="en-US" w:eastAsia="zh-CN"/>
              </w:rPr>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826D576" w14:textId="77777777" w:rsidR="0066511E" w:rsidRPr="00B75DD1" w:rsidRDefault="0066511E" w:rsidP="002D5D5E">
            <w:pPr>
              <w:pStyle w:val="TAC"/>
              <w:rPr>
                <w:lang w:val="en-US" w:eastAsia="zh-CN"/>
              </w:rPr>
            </w:pPr>
            <w:r w:rsidRPr="00D462F1">
              <w:rPr>
                <w:rFonts w:hint="eastAsia"/>
                <w:lang w:eastAsia="ja-JP"/>
              </w:rPr>
              <w:t>2</w:t>
            </w:r>
            <w:r w:rsidRPr="00D462F1">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44D7E3A3" w14:textId="77777777" w:rsidR="0066511E" w:rsidRPr="00B75DD1" w:rsidRDefault="0066511E" w:rsidP="002D5D5E">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944C0E7" w14:textId="77777777" w:rsidR="0066511E" w:rsidRPr="00B75DD1" w:rsidRDefault="0066511E" w:rsidP="002D5D5E">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4DA92BD8" w14:textId="77777777" w:rsidR="0066511E" w:rsidRPr="00B75DD1" w:rsidRDefault="0066511E" w:rsidP="002D5D5E">
            <w:pPr>
              <w:pStyle w:val="TAC"/>
              <w:rPr>
                <w:lang w:val="en-US" w:eastAsia="zh-CN"/>
              </w:rPr>
            </w:pPr>
            <w:r w:rsidRPr="00D462F1">
              <w:rPr>
                <w:lang w:eastAsia="ko-KR"/>
              </w:rPr>
              <w:t>N/A</w:t>
            </w:r>
          </w:p>
        </w:tc>
      </w:tr>
      <w:tr w:rsidR="0066511E" w:rsidRPr="00B75DD1" w14:paraId="4897B28A"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DDC995"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8B124D" w14:textId="77777777" w:rsidR="0066511E" w:rsidRPr="00B75DD1" w:rsidRDefault="0066511E" w:rsidP="002D5D5E">
            <w:pPr>
              <w:pStyle w:val="TAC"/>
              <w:rPr>
                <w:lang w:val="en-US" w:eastAsia="zh-CN"/>
              </w:rPr>
            </w:pPr>
            <w:r w:rsidRPr="00D462F1">
              <w:rPr>
                <w:lang w:eastAsia="ko-KR"/>
              </w:rPr>
              <w:t>n7</w:t>
            </w:r>
            <w:r>
              <w:rPr>
                <w:lang w:eastAsia="ko-KR"/>
              </w:rPr>
              <w:t>8</w:t>
            </w:r>
          </w:p>
        </w:tc>
        <w:tc>
          <w:tcPr>
            <w:tcW w:w="960" w:type="dxa"/>
            <w:tcBorders>
              <w:top w:val="single" w:sz="4" w:space="0" w:color="auto"/>
              <w:left w:val="single" w:sz="4" w:space="0" w:color="auto"/>
              <w:bottom w:val="single" w:sz="4" w:space="0" w:color="auto"/>
              <w:right w:val="single" w:sz="4" w:space="0" w:color="auto"/>
            </w:tcBorders>
            <w:vAlign w:val="center"/>
          </w:tcPr>
          <w:p w14:paraId="0849DE28" w14:textId="77777777" w:rsidR="0066511E" w:rsidRPr="00B75DD1" w:rsidRDefault="0066511E" w:rsidP="002D5D5E">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4DC5144"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63266209" w14:textId="77777777" w:rsidR="0066511E" w:rsidRPr="00B75DD1" w:rsidRDefault="0066511E" w:rsidP="002D5D5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28BE649" w14:textId="77777777" w:rsidR="0066511E" w:rsidRPr="00B75DD1" w:rsidRDefault="0066511E" w:rsidP="002D5D5E">
            <w:pPr>
              <w:pStyle w:val="TAC"/>
              <w:rPr>
                <w:lang w:val="en-US" w:eastAsia="zh-CN"/>
              </w:rPr>
            </w:pPr>
            <w:r w:rsidRPr="00D462F1">
              <w:rPr>
                <w:rFonts w:hint="eastAsia"/>
                <w:lang w:eastAsia="ja-JP"/>
              </w:rPr>
              <w:t>3</w:t>
            </w:r>
            <w:r w:rsidRPr="00D462F1">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5C0E5164"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9.6</w:t>
            </w:r>
          </w:p>
        </w:tc>
        <w:tc>
          <w:tcPr>
            <w:tcW w:w="828" w:type="dxa"/>
            <w:tcBorders>
              <w:top w:val="single" w:sz="4" w:space="0" w:color="auto"/>
              <w:left w:val="single" w:sz="4" w:space="0" w:color="auto"/>
              <w:bottom w:val="single" w:sz="4" w:space="0" w:color="auto"/>
              <w:right w:val="single" w:sz="4" w:space="0" w:color="auto"/>
            </w:tcBorders>
          </w:tcPr>
          <w:p w14:paraId="2C553F1F" w14:textId="77777777" w:rsidR="0066511E" w:rsidRPr="00B75DD1" w:rsidRDefault="0066511E" w:rsidP="002D5D5E">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D636146" w14:textId="77777777" w:rsidR="0066511E" w:rsidRPr="00B75DD1" w:rsidRDefault="0066511E" w:rsidP="002D5D5E">
            <w:pPr>
              <w:pStyle w:val="TAC"/>
              <w:rPr>
                <w:lang w:val="en-US" w:eastAsia="zh-CN"/>
              </w:rPr>
            </w:pPr>
            <w:r w:rsidRPr="00D462F1">
              <w:rPr>
                <w:lang w:eastAsia="ko-KR"/>
              </w:rPr>
              <w:t>IMD3</w:t>
            </w:r>
            <w:r w:rsidRPr="00D462F1">
              <w:rPr>
                <w:vertAlign w:val="superscript"/>
                <w:lang w:eastAsia="ko-KR"/>
              </w:rPr>
              <w:t>1,2</w:t>
            </w:r>
          </w:p>
        </w:tc>
      </w:tr>
      <w:tr w:rsidR="0066511E" w:rsidRPr="00B75DD1" w14:paraId="0F3D94EA"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A9387D"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E903E1" w14:textId="77777777" w:rsidR="0066511E" w:rsidRPr="000803F6" w:rsidRDefault="0066511E" w:rsidP="002D5D5E">
            <w:pPr>
              <w:pStyle w:val="TAC"/>
              <w:rPr>
                <w:rFonts w:cs="Arial"/>
                <w:szCs w:val="18"/>
              </w:rPr>
            </w:pPr>
            <w:r w:rsidRPr="00D462F1">
              <w:rPr>
                <w:rFonts w:eastAsia="SimSun" w:hint="eastAsia"/>
              </w:rPr>
              <w:t>n</w:t>
            </w:r>
            <w:r w:rsidRPr="00D462F1">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52469AF1" w14:textId="77777777" w:rsidR="0066511E" w:rsidRPr="000803F6" w:rsidRDefault="0066511E" w:rsidP="002D5D5E">
            <w:pPr>
              <w:pStyle w:val="TAC"/>
              <w:rPr>
                <w:rFonts w:cs="Arial"/>
                <w:szCs w:val="18"/>
              </w:rPr>
            </w:pPr>
            <w:r w:rsidRPr="00D462F1">
              <w:rPr>
                <w:rFonts w:hint="eastAsia"/>
                <w:lang w:eastAsia="ja-JP"/>
              </w:rPr>
              <w:t>1</w:t>
            </w:r>
            <w:r w:rsidRPr="00D462F1">
              <w:rPr>
                <w:lang w:eastAsia="ja-JP"/>
              </w:rPr>
              <w:t>975</w:t>
            </w:r>
          </w:p>
        </w:tc>
        <w:tc>
          <w:tcPr>
            <w:tcW w:w="964" w:type="dxa"/>
            <w:tcBorders>
              <w:top w:val="single" w:sz="4" w:space="0" w:color="auto"/>
              <w:left w:val="single" w:sz="4" w:space="0" w:color="auto"/>
              <w:bottom w:val="single" w:sz="4" w:space="0" w:color="auto"/>
              <w:right w:val="single" w:sz="4" w:space="0" w:color="auto"/>
            </w:tcBorders>
            <w:vAlign w:val="center"/>
          </w:tcPr>
          <w:p w14:paraId="79B2DEF9" w14:textId="77777777" w:rsidR="0066511E" w:rsidRPr="00B75DD1" w:rsidRDefault="0066511E" w:rsidP="002D5D5E">
            <w:pPr>
              <w:pStyle w:val="TAC"/>
              <w:rPr>
                <w:lang w:val="en-US" w:eastAsia="zh-CN"/>
              </w:rPr>
            </w:pPr>
            <w:r w:rsidRPr="00D462F1">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E20E4FA"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2EFD21AA" w14:textId="77777777" w:rsidR="0066511E" w:rsidRPr="000803F6" w:rsidRDefault="0066511E" w:rsidP="002D5D5E">
            <w:pPr>
              <w:pStyle w:val="TAC"/>
              <w:rPr>
                <w:rFonts w:cs="Arial"/>
                <w:szCs w:val="18"/>
              </w:rPr>
            </w:pPr>
            <w:r w:rsidRPr="00D462F1">
              <w:rPr>
                <w:rFonts w:hint="eastAsia"/>
                <w:lang w:eastAsia="ja-JP"/>
              </w:rPr>
              <w:t>2</w:t>
            </w:r>
            <w:r w:rsidRPr="00D462F1">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40013E3D" w14:textId="77777777" w:rsidR="0066511E" w:rsidRPr="00B75DD1" w:rsidRDefault="0066511E" w:rsidP="002D5D5E">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0ABD8EF1" w14:textId="77777777" w:rsidR="0066511E" w:rsidRPr="00B75DD1" w:rsidRDefault="0066511E" w:rsidP="002D5D5E">
            <w:pPr>
              <w:pStyle w:val="TAC"/>
              <w:rPr>
                <w:lang w:val="en-US"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52172CB" w14:textId="77777777" w:rsidR="0066511E" w:rsidRPr="00B75DD1" w:rsidRDefault="0066511E" w:rsidP="002D5D5E">
            <w:pPr>
              <w:pStyle w:val="TAC"/>
              <w:rPr>
                <w:lang w:val="en-US" w:eastAsia="zh-CN"/>
              </w:rPr>
            </w:pPr>
            <w:r w:rsidRPr="00D462F1">
              <w:rPr>
                <w:lang w:eastAsia="ko-KR"/>
              </w:rPr>
              <w:t>N/A</w:t>
            </w:r>
          </w:p>
        </w:tc>
      </w:tr>
      <w:tr w:rsidR="0066511E" w:rsidRPr="00B75DD1" w14:paraId="714B10E9"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868D34"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E3E692" w14:textId="77777777" w:rsidR="0066511E" w:rsidRPr="000803F6" w:rsidRDefault="0066511E" w:rsidP="002D5D5E">
            <w:pPr>
              <w:pStyle w:val="TAC"/>
              <w:rPr>
                <w:rFonts w:cs="Arial"/>
                <w:szCs w:val="18"/>
              </w:rPr>
            </w:pPr>
            <w:r w:rsidRPr="00D462F1">
              <w:rPr>
                <w:lang w:eastAsia="ko-KR"/>
              </w:rPr>
              <w:t>n7</w:t>
            </w:r>
            <w:r>
              <w:rPr>
                <w:lang w:eastAsia="ko-KR"/>
              </w:rPr>
              <w:t>8</w:t>
            </w:r>
          </w:p>
        </w:tc>
        <w:tc>
          <w:tcPr>
            <w:tcW w:w="960" w:type="dxa"/>
            <w:tcBorders>
              <w:top w:val="single" w:sz="4" w:space="0" w:color="auto"/>
              <w:left w:val="single" w:sz="4" w:space="0" w:color="auto"/>
              <w:bottom w:val="single" w:sz="4" w:space="0" w:color="auto"/>
              <w:right w:val="single" w:sz="4" w:space="0" w:color="auto"/>
            </w:tcBorders>
            <w:vAlign w:val="center"/>
          </w:tcPr>
          <w:p w14:paraId="7E115157" w14:textId="77777777" w:rsidR="0066511E" w:rsidRPr="000803F6" w:rsidRDefault="0066511E" w:rsidP="002D5D5E">
            <w:pPr>
              <w:pStyle w:val="TAC"/>
              <w:rPr>
                <w:rFonts w:cs="Arial"/>
                <w:szCs w:val="18"/>
              </w:rPr>
            </w:pPr>
            <w:r w:rsidRPr="00D462F1">
              <w:rPr>
                <w:rFonts w:hint="eastAsia"/>
                <w:lang w:eastAsia="ja-JP"/>
              </w:rPr>
              <w:t>3</w:t>
            </w:r>
            <w:r w:rsidRPr="00D462F1">
              <w:rPr>
                <w:lang w:eastAsia="ja-JP"/>
              </w:rPr>
              <w:t>410</w:t>
            </w:r>
          </w:p>
        </w:tc>
        <w:tc>
          <w:tcPr>
            <w:tcW w:w="964" w:type="dxa"/>
            <w:tcBorders>
              <w:top w:val="single" w:sz="4" w:space="0" w:color="auto"/>
              <w:left w:val="single" w:sz="4" w:space="0" w:color="auto"/>
              <w:bottom w:val="single" w:sz="4" w:space="0" w:color="auto"/>
              <w:right w:val="single" w:sz="4" w:space="0" w:color="auto"/>
            </w:tcBorders>
            <w:vAlign w:val="center"/>
          </w:tcPr>
          <w:p w14:paraId="796A82CB"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0628A042" w14:textId="77777777" w:rsidR="0066511E" w:rsidRPr="00B75DD1" w:rsidRDefault="0066511E" w:rsidP="002D5D5E">
            <w:pPr>
              <w:pStyle w:val="TAC"/>
              <w:rPr>
                <w:lang w:val="en-US" w:eastAsia="zh-CN"/>
              </w:rPr>
            </w:pPr>
            <w:r w:rsidRPr="00D462F1">
              <w:rPr>
                <w:rFonts w:hint="eastAsia"/>
                <w:lang w:eastAsia="ja-JP"/>
              </w:rPr>
              <w:t>5</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5F98B6DA" w14:textId="77777777" w:rsidR="0066511E" w:rsidRPr="000803F6" w:rsidRDefault="0066511E" w:rsidP="002D5D5E">
            <w:pPr>
              <w:pStyle w:val="TAC"/>
              <w:rPr>
                <w:rFonts w:cs="Arial"/>
                <w:szCs w:val="18"/>
              </w:rPr>
            </w:pPr>
            <w:r w:rsidRPr="00D462F1">
              <w:rPr>
                <w:rFonts w:hint="eastAsia"/>
                <w:lang w:eastAsia="ja-JP"/>
              </w:rPr>
              <w:t>3</w:t>
            </w:r>
            <w:r w:rsidRPr="00D462F1">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0ABAFDA" w14:textId="77777777" w:rsidR="0066511E" w:rsidRPr="00B75DD1" w:rsidRDefault="0066511E" w:rsidP="002D5D5E">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5585EBD3" w14:textId="77777777" w:rsidR="0066511E" w:rsidRPr="00B75DD1" w:rsidRDefault="0066511E" w:rsidP="002D5D5E">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DB4EF40" w14:textId="77777777" w:rsidR="0066511E" w:rsidRPr="00B75DD1" w:rsidRDefault="0066511E" w:rsidP="002D5D5E">
            <w:pPr>
              <w:pStyle w:val="TAC"/>
              <w:rPr>
                <w:lang w:val="en-US" w:eastAsia="zh-CN"/>
              </w:rPr>
            </w:pPr>
            <w:r w:rsidRPr="00D462F1">
              <w:rPr>
                <w:lang w:eastAsia="ko-KR"/>
              </w:rPr>
              <w:t>N/A</w:t>
            </w:r>
          </w:p>
        </w:tc>
      </w:tr>
      <w:tr w:rsidR="0066511E" w:rsidRPr="00B75DD1" w14:paraId="2A76CC14"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D4B05B"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7E7AAF" w14:textId="77777777" w:rsidR="0066511E" w:rsidRPr="000803F6" w:rsidRDefault="0066511E" w:rsidP="002D5D5E">
            <w:pPr>
              <w:pStyle w:val="TAC"/>
              <w:rPr>
                <w:rFonts w:cs="Arial"/>
                <w:szCs w:val="18"/>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bottom w:val="single" w:sz="4" w:space="0" w:color="auto"/>
              <w:right w:val="single" w:sz="4" w:space="0" w:color="auto"/>
            </w:tcBorders>
            <w:vAlign w:val="center"/>
          </w:tcPr>
          <w:p w14:paraId="40356D6E" w14:textId="77777777" w:rsidR="0066511E" w:rsidRPr="000803F6" w:rsidRDefault="0066511E" w:rsidP="002D5D5E">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CB3F757"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7F24B166" w14:textId="77777777" w:rsidR="0066511E" w:rsidRPr="00B75DD1" w:rsidRDefault="0066511E" w:rsidP="002D5D5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DB68C5E" w14:textId="77777777" w:rsidR="0066511E" w:rsidRPr="000803F6" w:rsidRDefault="0066511E" w:rsidP="002D5D5E">
            <w:pPr>
              <w:pStyle w:val="TAC"/>
              <w:rPr>
                <w:rFonts w:cs="Arial"/>
                <w:szCs w:val="18"/>
              </w:rPr>
            </w:pPr>
            <w:r w:rsidRPr="00D462F1">
              <w:rPr>
                <w:rFonts w:hint="eastAsia"/>
                <w:lang w:eastAsia="ja-JP"/>
              </w:rPr>
              <w:t>2</w:t>
            </w:r>
            <w:r w:rsidRPr="00D462F1">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1F33C4CC" w14:textId="77777777" w:rsidR="0066511E" w:rsidRPr="00B75DD1" w:rsidRDefault="0066511E" w:rsidP="002D5D5E">
            <w:pPr>
              <w:pStyle w:val="TAC"/>
            </w:pPr>
            <w:r w:rsidRPr="00D462F1">
              <w:rPr>
                <w:rFonts w:hint="eastAsia"/>
                <w:lang w:eastAsia="ja-JP"/>
              </w:rPr>
              <w:t>1</w:t>
            </w:r>
            <w:r w:rsidRPr="00D462F1">
              <w:rPr>
                <w:lang w:eastAsia="ja-JP"/>
              </w:rPr>
              <w:t>1.5</w:t>
            </w:r>
          </w:p>
        </w:tc>
        <w:tc>
          <w:tcPr>
            <w:tcW w:w="828" w:type="dxa"/>
            <w:tcBorders>
              <w:top w:val="single" w:sz="4" w:space="0" w:color="auto"/>
              <w:left w:val="single" w:sz="4" w:space="0" w:color="auto"/>
              <w:bottom w:val="single" w:sz="4" w:space="0" w:color="auto"/>
              <w:right w:val="single" w:sz="4" w:space="0" w:color="auto"/>
            </w:tcBorders>
          </w:tcPr>
          <w:p w14:paraId="20118700" w14:textId="77777777" w:rsidR="0066511E" w:rsidRPr="00B75DD1" w:rsidRDefault="0066511E" w:rsidP="002D5D5E">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B74CA03" w14:textId="77777777" w:rsidR="0066511E" w:rsidRPr="00B75DD1" w:rsidRDefault="0066511E" w:rsidP="002D5D5E">
            <w:pPr>
              <w:pStyle w:val="TAC"/>
              <w:rPr>
                <w:lang w:val="en-US" w:eastAsia="zh-CN"/>
              </w:rPr>
            </w:pPr>
            <w:r w:rsidRPr="00D462F1">
              <w:rPr>
                <w:lang w:eastAsia="ko-KR"/>
              </w:rPr>
              <w:t>IMD4</w:t>
            </w:r>
          </w:p>
        </w:tc>
      </w:tr>
      <w:tr w:rsidR="0066511E" w:rsidRPr="00B75DD1" w14:paraId="7FB333EA"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7FDFD4"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BA8336" w14:textId="77777777" w:rsidR="0066511E" w:rsidRPr="00D462F1" w:rsidRDefault="0066511E" w:rsidP="002D5D5E">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3C487520" w14:textId="77777777" w:rsidR="0066511E" w:rsidRDefault="0066511E" w:rsidP="002D5D5E">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2C2238B" w14:textId="77777777" w:rsidR="0066511E" w:rsidRPr="00D462F1" w:rsidRDefault="0066511E" w:rsidP="002D5D5E">
            <w:pPr>
              <w:pStyle w:val="TAC"/>
              <w:rPr>
                <w:lang w:eastAsia="ja-JP"/>
              </w:rPr>
            </w:pPr>
            <w:r w:rsidRPr="00D462F1">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CDA59F3" w14:textId="77777777" w:rsidR="0066511E" w:rsidRDefault="0066511E" w:rsidP="002D5D5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FB97992" w14:textId="77777777" w:rsidR="0066511E" w:rsidRPr="00D462F1" w:rsidRDefault="0066511E" w:rsidP="002D5D5E">
            <w:pPr>
              <w:pStyle w:val="TAC"/>
              <w:rPr>
                <w:lang w:eastAsia="ja-JP"/>
              </w:rPr>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979BC05" w14:textId="77777777" w:rsidR="0066511E" w:rsidRPr="00D462F1" w:rsidRDefault="0066511E" w:rsidP="002D5D5E">
            <w:pPr>
              <w:pStyle w:val="TAC"/>
              <w:rPr>
                <w:lang w:eastAsia="ja-JP"/>
              </w:rPr>
            </w:pPr>
            <w:r w:rsidRPr="00D462F1">
              <w:rPr>
                <w:rFonts w:hint="eastAsia"/>
                <w:lang w:eastAsia="ja-JP"/>
              </w:rPr>
              <w:t>9</w:t>
            </w:r>
            <w:r w:rsidRPr="00D462F1">
              <w:rPr>
                <w:lang w:eastAsia="ja-JP"/>
              </w:rPr>
              <w:t>.3</w:t>
            </w:r>
          </w:p>
        </w:tc>
        <w:tc>
          <w:tcPr>
            <w:tcW w:w="828" w:type="dxa"/>
            <w:tcBorders>
              <w:top w:val="single" w:sz="4" w:space="0" w:color="auto"/>
              <w:left w:val="single" w:sz="4" w:space="0" w:color="auto"/>
              <w:bottom w:val="single" w:sz="4" w:space="0" w:color="auto"/>
              <w:right w:val="single" w:sz="4" w:space="0" w:color="auto"/>
            </w:tcBorders>
          </w:tcPr>
          <w:p w14:paraId="6E2EC775" w14:textId="77777777" w:rsidR="0066511E" w:rsidRPr="00D462F1" w:rsidRDefault="0066511E" w:rsidP="002D5D5E">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3A6C3D3" w14:textId="77777777" w:rsidR="0066511E" w:rsidRPr="00D462F1" w:rsidRDefault="0066511E" w:rsidP="002D5D5E">
            <w:pPr>
              <w:pStyle w:val="TAC"/>
              <w:rPr>
                <w:lang w:eastAsia="ko-KR"/>
              </w:rPr>
            </w:pPr>
            <w:r w:rsidRPr="00D462F1">
              <w:rPr>
                <w:lang w:eastAsia="ko-KR"/>
              </w:rPr>
              <w:t>IMD4</w:t>
            </w:r>
          </w:p>
        </w:tc>
      </w:tr>
      <w:tr w:rsidR="0066511E" w:rsidRPr="00B75DD1" w14:paraId="0D5D58DB"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DB960A"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17C531" w14:textId="77777777" w:rsidR="0066511E" w:rsidRPr="00D462F1" w:rsidRDefault="0066511E" w:rsidP="002D5D5E">
            <w:pPr>
              <w:pStyle w:val="TAC"/>
              <w:rPr>
                <w:rFonts w:eastAsia="SimSun"/>
              </w:rPr>
            </w:pPr>
            <w:r w:rsidRPr="00D462F1">
              <w:rPr>
                <w:lang w:eastAsia="ko-KR"/>
              </w:rPr>
              <w:t>n7</w:t>
            </w:r>
            <w:r>
              <w:rPr>
                <w:lang w:eastAsia="ko-KR"/>
              </w:rPr>
              <w:t>8</w:t>
            </w:r>
          </w:p>
        </w:tc>
        <w:tc>
          <w:tcPr>
            <w:tcW w:w="960" w:type="dxa"/>
            <w:tcBorders>
              <w:top w:val="single" w:sz="4" w:space="0" w:color="auto"/>
              <w:left w:val="single" w:sz="4" w:space="0" w:color="auto"/>
              <w:bottom w:val="single" w:sz="4" w:space="0" w:color="auto"/>
              <w:right w:val="single" w:sz="4" w:space="0" w:color="auto"/>
            </w:tcBorders>
            <w:vAlign w:val="center"/>
          </w:tcPr>
          <w:p w14:paraId="19F4AE30" w14:textId="77777777" w:rsidR="0066511E" w:rsidRDefault="0066511E" w:rsidP="002D5D5E">
            <w:pPr>
              <w:pStyle w:val="TAC"/>
              <w:rPr>
                <w:rFonts w:cs="Arial"/>
                <w:color w:val="000000"/>
                <w:szCs w:val="18"/>
              </w:rPr>
            </w:pPr>
            <w:r w:rsidRPr="00D462F1">
              <w:rPr>
                <w:rFonts w:hint="eastAsia"/>
                <w:lang w:eastAsia="ja-JP"/>
              </w:rPr>
              <w:t>3</w:t>
            </w:r>
            <w:r w:rsidRPr="00D462F1">
              <w:rPr>
                <w:lang w:eastAsia="ja-JP"/>
              </w:rPr>
              <w:t>710</w:t>
            </w:r>
          </w:p>
        </w:tc>
        <w:tc>
          <w:tcPr>
            <w:tcW w:w="964" w:type="dxa"/>
            <w:tcBorders>
              <w:top w:val="single" w:sz="4" w:space="0" w:color="auto"/>
              <w:left w:val="single" w:sz="4" w:space="0" w:color="auto"/>
              <w:bottom w:val="single" w:sz="4" w:space="0" w:color="auto"/>
              <w:right w:val="single" w:sz="4" w:space="0" w:color="auto"/>
            </w:tcBorders>
            <w:vAlign w:val="center"/>
          </w:tcPr>
          <w:p w14:paraId="5ACB228E" w14:textId="77777777" w:rsidR="0066511E" w:rsidRPr="00D462F1" w:rsidRDefault="0066511E" w:rsidP="002D5D5E">
            <w:pPr>
              <w:pStyle w:val="TAC"/>
              <w:rPr>
                <w:lang w:eastAsia="ja-JP"/>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3DF9877D" w14:textId="77777777" w:rsidR="0066511E" w:rsidRDefault="0066511E" w:rsidP="002D5D5E">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28CFA173" w14:textId="77777777" w:rsidR="0066511E" w:rsidRPr="00D462F1" w:rsidRDefault="0066511E" w:rsidP="002D5D5E">
            <w:pPr>
              <w:pStyle w:val="TAC"/>
              <w:rPr>
                <w:lang w:eastAsia="ja-JP"/>
              </w:rPr>
            </w:pPr>
            <w:r w:rsidRPr="00D462F1">
              <w:rPr>
                <w:rFonts w:hint="eastAsia"/>
                <w:lang w:eastAsia="ja-JP"/>
              </w:rPr>
              <w:t>3</w:t>
            </w:r>
            <w:r w:rsidRPr="00D462F1">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407186DA" w14:textId="77777777" w:rsidR="0066511E" w:rsidRPr="00D462F1" w:rsidRDefault="0066511E" w:rsidP="002D5D5E">
            <w:pPr>
              <w:pStyle w:val="TAC"/>
              <w:rPr>
                <w:lang w:eastAsia="ja-JP"/>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5E4F3D5F" w14:textId="77777777" w:rsidR="0066511E" w:rsidRPr="00D462F1" w:rsidRDefault="0066511E" w:rsidP="002D5D5E">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0F26019" w14:textId="77777777" w:rsidR="0066511E" w:rsidRPr="00D462F1" w:rsidRDefault="0066511E" w:rsidP="002D5D5E">
            <w:pPr>
              <w:pStyle w:val="TAC"/>
              <w:rPr>
                <w:lang w:eastAsia="ko-KR"/>
              </w:rPr>
            </w:pPr>
            <w:r w:rsidRPr="00D462F1">
              <w:rPr>
                <w:lang w:eastAsia="ko-KR"/>
              </w:rPr>
              <w:t>N/A</w:t>
            </w:r>
          </w:p>
        </w:tc>
      </w:tr>
      <w:tr w:rsidR="0066511E" w:rsidRPr="00B75DD1" w14:paraId="0B556936"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267EC2"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D9B0F7" w14:textId="77777777" w:rsidR="0066511E" w:rsidRPr="00D462F1" w:rsidRDefault="0066511E" w:rsidP="002D5D5E">
            <w:pPr>
              <w:pStyle w:val="TAC"/>
              <w:rPr>
                <w:rFonts w:eastAsia="SimSu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bottom w:val="single" w:sz="4" w:space="0" w:color="auto"/>
              <w:right w:val="single" w:sz="4" w:space="0" w:color="auto"/>
            </w:tcBorders>
            <w:vAlign w:val="center"/>
          </w:tcPr>
          <w:p w14:paraId="5666E16D" w14:textId="77777777" w:rsidR="0066511E" w:rsidRDefault="0066511E" w:rsidP="002D5D5E">
            <w:pPr>
              <w:pStyle w:val="TAC"/>
              <w:rPr>
                <w:rFonts w:cs="Arial"/>
                <w:color w:val="000000"/>
                <w:szCs w:val="18"/>
              </w:rPr>
            </w:pPr>
            <w:r w:rsidRPr="00D462F1">
              <w:rPr>
                <w:rFonts w:hint="eastAsia"/>
                <w:lang w:eastAsia="ja-JP"/>
              </w:rPr>
              <w:t>2</w:t>
            </w:r>
            <w:r w:rsidRPr="00D462F1">
              <w:rPr>
                <w:lang w:eastAsia="ja-JP"/>
              </w:rPr>
              <w:t>640</w:t>
            </w:r>
          </w:p>
        </w:tc>
        <w:tc>
          <w:tcPr>
            <w:tcW w:w="964" w:type="dxa"/>
            <w:tcBorders>
              <w:top w:val="single" w:sz="4" w:space="0" w:color="auto"/>
              <w:left w:val="single" w:sz="4" w:space="0" w:color="auto"/>
              <w:bottom w:val="single" w:sz="4" w:space="0" w:color="auto"/>
              <w:right w:val="single" w:sz="4" w:space="0" w:color="auto"/>
            </w:tcBorders>
            <w:vAlign w:val="center"/>
          </w:tcPr>
          <w:p w14:paraId="43E2E971" w14:textId="77777777" w:rsidR="0066511E" w:rsidRPr="00D462F1" w:rsidRDefault="0066511E" w:rsidP="002D5D5E">
            <w:pPr>
              <w:pStyle w:val="TAC"/>
              <w:rPr>
                <w:lang w:eastAsia="ja-JP"/>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73225B88" w14:textId="77777777" w:rsidR="0066511E" w:rsidRDefault="0066511E" w:rsidP="002D5D5E">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081E5530" w14:textId="77777777" w:rsidR="0066511E" w:rsidRPr="00D462F1" w:rsidRDefault="0066511E" w:rsidP="002D5D5E">
            <w:pPr>
              <w:pStyle w:val="TAC"/>
              <w:rPr>
                <w:lang w:eastAsia="ja-JP"/>
              </w:rPr>
            </w:pPr>
            <w:r w:rsidRPr="00D462F1">
              <w:rPr>
                <w:rFonts w:hint="eastAsia"/>
                <w:lang w:eastAsia="ja-JP"/>
              </w:rPr>
              <w:t>2</w:t>
            </w:r>
            <w:r w:rsidRPr="00D462F1">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0EB6D1C1" w14:textId="77777777" w:rsidR="0066511E" w:rsidRPr="00D462F1" w:rsidRDefault="0066511E" w:rsidP="002D5D5E">
            <w:pPr>
              <w:pStyle w:val="TAC"/>
              <w:rPr>
                <w:lang w:eastAsia="ja-JP"/>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16999F40" w14:textId="77777777" w:rsidR="0066511E" w:rsidRPr="00D462F1" w:rsidRDefault="0066511E" w:rsidP="002D5D5E">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E7F0E54" w14:textId="77777777" w:rsidR="0066511E" w:rsidRPr="00D462F1" w:rsidRDefault="0066511E" w:rsidP="002D5D5E">
            <w:pPr>
              <w:pStyle w:val="TAC"/>
              <w:rPr>
                <w:lang w:eastAsia="ko-KR"/>
              </w:rPr>
            </w:pPr>
            <w:r w:rsidRPr="00D462F1">
              <w:rPr>
                <w:lang w:eastAsia="ko-KR"/>
              </w:rPr>
              <w:t>N/A</w:t>
            </w:r>
          </w:p>
        </w:tc>
      </w:tr>
      <w:tr w:rsidR="0066511E" w:rsidRPr="00B75DD1" w14:paraId="5DDB1480" w14:textId="77777777" w:rsidTr="002D5D5E">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66B1F509" w14:textId="77777777" w:rsidR="0066511E" w:rsidRPr="00D462F1" w:rsidRDefault="0066511E" w:rsidP="002D5D5E">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p w14:paraId="541251DB" w14:textId="77777777" w:rsidR="0066511E" w:rsidRPr="00D462F1" w:rsidRDefault="0066511E" w:rsidP="002D5D5E">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tc>
      </w:tr>
    </w:tbl>
    <w:p w14:paraId="38AE5974" w14:textId="77777777" w:rsidR="0066511E" w:rsidRPr="00336657" w:rsidRDefault="0066511E" w:rsidP="0066511E">
      <w:pPr>
        <w:pStyle w:val="EditorsNote"/>
        <w:ind w:left="0" w:firstLine="0"/>
        <w:rPr>
          <w:rFonts w:eastAsia="SimSun"/>
          <w:lang w:eastAsia="zh-CN"/>
        </w:rPr>
      </w:pPr>
    </w:p>
    <w:p w14:paraId="222EA058" w14:textId="0C8C2765" w:rsidR="00B27C3E" w:rsidRPr="006C68CC" w:rsidRDefault="00B27C3E" w:rsidP="006C68CC">
      <w:pPr>
        <w:pStyle w:val="Heading2"/>
      </w:pPr>
      <w:bookmarkStart w:id="231" w:name="_Toc109046453"/>
      <w:bookmarkStart w:id="232" w:name="_Toc183507779"/>
      <w:bookmarkEnd w:id="211"/>
      <w:bookmarkEnd w:id="212"/>
      <w:bookmarkEnd w:id="213"/>
      <w:bookmarkEnd w:id="214"/>
      <w:bookmarkEnd w:id="215"/>
      <w:r w:rsidRPr="006C68CC">
        <w:t>5.</w:t>
      </w:r>
      <w:r>
        <w:t>12</w:t>
      </w:r>
      <w:r>
        <w:tab/>
      </w:r>
      <w:bookmarkEnd w:id="231"/>
      <w:r>
        <w:t>CA_</w:t>
      </w:r>
      <w:r w:rsidRPr="006C68CC">
        <w:t>n1-n5-n8</w:t>
      </w:r>
      <w:bookmarkEnd w:id="232"/>
    </w:p>
    <w:p w14:paraId="71CA0610" w14:textId="7BB23B69" w:rsidR="00B27C3E" w:rsidRPr="00B27C3E" w:rsidRDefault="00B27C3E" w:rsidP="006C68CC">
      <w:pPr>
        <w:pStyle w:val="Heading3"/>
        <w:rPr>
          <w:rFonts w:cs="Arial"/>
          <w:szCs w:val="28"/>
          <w:lang w:val="en-US" w:eastAsia="zh-CN"/>
        </w:rPr>
      </w:pPr>
      <w:bookmarkStart w:id="233" w:name="_Toc109046454"/>
      <w:bookmarkStart w:id="234" w:name="_Toc183507780"/>
      <w:r w:rsidRPr="006C68CC">
        <w:rPr>
          <w:rFonts w:cs="Arial"/>
          <w:szCs w:val="28"/>
          <w:lang w:val="en-US" w:eastAsia="zh-CN"/>
        </w:rPr>
        <w:t>5.</w:t>
      </w:r>
      <w:r>
        <w:rPr>
          <w:rFonts w:cs="Arial"/>
          <w:szCs w:val="28"/>
          <w:lang w:val="en-US" w:eastAsia="zh-CN"/>
        </w:rPr>
        <w:t>12</w:t>
      </w:r>
      <w:r w:rsidRPr="006C68CC">
        <w:rPr>
          <w:rFonts w:cs="Arial"/>
          <w:szCs w:val="28"/>
          <w:lang w:val="en-US" w:eastAsia="zh-CN"/>
        </w:rPr>
        <w:t>.1</w:t>
      </w:r>
      <w:r w:rsidRPr="006C68CC">
        <w:rPr>
          <w:rFonts w:cs="Arial"/>
          <w:szCs w:val="28"/>
          <w:lang w:val="en-US" w:eastAsia="zh-CN"/>
        </w:rPr>
        <w:tab/>
      </w:r>
      <w:r>
        <w:rPr>
          <w:rFonts w:cs="Arial"/>
          <w:szCs w:val="28"/>
          <w:lang w:val="en-US" w:eastAsia="zh-CN"/>
        </w:rPr>
        <w:t>Common for 1 band UL and 2 bands UL CA</w:t>
      </w:r>
      <w:bookmarkEnd w:id="233"/>
      <w:bookmarkEnd w:id="234"/>
    </w:p>
    <w:p w14:paraId="6E57998F" w14:textId="339BC4BB" w:rsidR="00B27C3E" w:rsidRDefault="00B27C3E" w:rsidP="006C68CC">
      <w:pPr>
        <w:pStyle w:val="Heading4"/>
      </w:pPr>
      <w:bookmarkStart w:id="235" w:name="_Toc109046455"/>
      <w:bookmarkStart w:id="236" w:name="_Toc183507781"/>
      <w:r w:rsidRPr="006C68CC">
        <w:t>5.</w:t>
      </w:r>
      <w:r>
        <w:t>12.1.1</w:t>
      </w:r>
      <w:r>
        <w:tab/>
      </w:r>
      <w:r w:rsidRPr="006C68CC">
        <w:t>Operating bands for CA</w:t>
      </w:r>
      <w:bookmarkEnd w:id="235"/>
      <w:bookmarkEnd w:id="236"/>
    </w:p>
    <w:p w14:paraId="31AAE5A2" w14:textId="2CC77B7F" w:rsidR="00B27C3E" w:rsidRPr="00B27C3E" w:rsidRDefault="00B27C3E" w:rsidP="00B27C3E">
      <w:pPr>
        <w:pStyle w:val="TH"/>
        <w:rPr>
          <w:rFonts w:cs="Arial"/>
        </w:rPr>
      </w:pPr>
      <w:r>
        <w:rPr>
          <w:rFonts w:cs="Arial"/>
        </w:rPr>
        <w:t xml:space="preserve">Table </w:t>
      </w:r>
      <w:r w:rsidRPr="006C68CC">
        <w:rPr>
          <w:rFonts w:cs="Arial"/>
        </w:rPr>
        <w:t>5.</w:t>
      </w:r>
      <w:r>
        <w:rPr>
          <w:rFonts w:cs="Arial"/>
        </w:rPr>
        <w:t>12.</w:t>
      </w:r>
      <w:r w:rsidRPr="006C68CC">
        <w:rPr>
          <w:rFonts w:cs="Arial"/>
        </w:rPr>
        <w:t>1</w:t>
      </w:r>
      <w:r>
        <w:rPr>
          <w:rFonts w:cs="Arial"/>
        </w:rPr>
        <w:t>.1-1</w:t>
      </w:r>
      <w:r w:rsidRPr="00B27C3E">
        <w:rPr>
          <w:rFonts w:cs="Arial"/>
        </w:rPr>
        <w:t xml:space="preserve">: </w:t>
      </w:r>
      <w:r w:rsidRPr="006C68CC">
        <w:rPr>
          <w:rFonts w:cs="Arial"/>
        </w:rPr>
        <w:t>CA band combination constituent bands definition</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B27C3E" w14:paraId="7815F724" w14:textId="77777777" w:rsidTr="002D5D5E">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tcPr>
          <w:p w14:paraId="043833E0"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NR CA Band</w:t>
            </w:r>
          </w:p>
        </w:tc>
        <w:tc>
          <w:tcPr>
            <w:tcW w:w="697" w:type="dxa"/>
            <w:vMerge w:val="restart"/>
            <w:tcBorders>
              <w:top w:val="single" w:sz="4" w:space="0" w:color="auto"/>
              <w:left w:val="single" w:sz="4" w:space="0" w:color="auto"/>
              <w:bottom w:val="single" w:sz="4" w:space="0" w:color="auto"/>
              <w:right w:val="single" w:sz="4" w:space="0" w:color="auto"/>
            </w:tcBorders>
          </w:tcPr>
          <w:p w14:paraId="7B2AB871"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0F2BD5D"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6B576B6E"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13C14237"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Duplex Mode</w:t>
            </w:r>
          </w:p>
        </w:tc>
      </w:tr>
      <w:tr w:rsidR="00B27C3E" w14:paraId="44889799" w14:textId="77777777" w:rsidTr="002D5D5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B724FF" w14:textId="77777777" w:rsidR="00B27C3E" w:rsidRDefault="00B27C3E" w:rsidP="002D5D5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1353D4" w14:textId="77777777" w:rsidR="00B27C3E" w:rsidRDefault="00B27C3E" w:rsidP="002D5D5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5E83DC55"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03A88D83"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74498BE4" w14:textId="77777777" w:rsidR="00B27C3E" w:rsidRDefault="00B27C3E" w:rsidP="002D5D5E">
            <w:pPr>
              <w:spacing w:after="0"/>
              <w:rPr>
                <w:rFonts w:ascii="Arial" w:hAnsi="Arial"/>
                <w:b/>
                <w:color w:val="000000"/>
                <w:sz w:val="18"/>
              </w:rPr>
            </w:pPr>
          </w:p>
        </w:tc>
      </w:tr>
      <w:tr w:rsidR="00B27C3E" w14:paraId="1FEFBFF0" w14:textId="77777777" w:rsidTr="002D5D5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2CA678" w14:textId="77777777" w:rsidR="00B27C3E" w:rsidRDefault="00B27C3E" w:rsidP="002D5D5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FB13ED" w14:textId="77777777" w:rsidR="00B27C3E" w:rsidRDefault="00B27C3E" w:rsidP="002D5D5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93825C4"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A0DB2A9"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3A8BCACC" w14:textId="77777777" w:rsidR="00B27C3E" w:rsidRDefault="00B27C3E" w:rsidP="002D5D5E">
            <w:pPr>
              <w:spacing w:after="0"/>
              <w:rPr>
                <w:rFonts w:ascii="Arial" w:hAnsi="Arial"/>
                <w:b/>
                <w:color w:val="000000"/>
                <w:sz w:val="18"/>
              </w:rPr>
            </w:pPr>
          </w:p>
        </w:tc>
      </w:tr>
      <w:tr w:rsidR="00B27C3E" w14:paraId="7142685A" w14:textId="77777777" w:rsidTr="002D5D5E">
        <w:trPr>
          <w:trHeight w:val="225"/>
          <w:jc w:val="center"/>
        </w:trPr>
        <w:tc>
          <w:tcPr>
            <w:tcW w:w="2416" w:type="dxa"/>
            <w:vMerge w:val="restart"/>
            <w:tcBorders>
              <w:top w:val="single" w:sz="4" w:space="0" w:color="auto"/>
              <w:left w:val="single" w:sz="4" w:space="0" w:color="auto"/>
              <w:right w:val="single" w:sz="4" w:space="0" w:color="auto"/>
            </w:tcBorders>
            <w:vAlign w:val="center"/>
          </w:tcPr>
          <w:p w14:paraId="4BA32D22" w14:textId="77777777" w:rsidR="00B27C3E" w:rsidRDefault="00B27C3E" w:rsidP="002D5D5E">
            <w:pPr>
              <w:keepNext/>
              <w:keepLines/>
              <w:spacing w:after="0"/>
              <w:jc w:val="center"/>
              <w:rPr>
                <w:rFonts w:ascii="Arial" w:eastAsia="SimSun" w:hAnsi="Arial"/>
                <w:color w:val="000000"/>
                <w:sz w:val="18"/>
                <w:lang w:val="en-US" w:eastAsia="zh-CN"/>
              </w:rPr>
            </w:pPr>
            <w:r>
              <w:rPr>
                <w:rFonts w:ascii="Arial" w:hAnsi="Arial"/>
                <w:color w:val="000000"/>
                <w:sz w:val="18"/>
              </w:rPr>
              <w:t>CA_n1-n</w:t>
            </w:r>
            <w:r>
              <w:rPr>
                <w:rFonts w:ascii="Arial" w:eastAsia="SimSun" w:hAnsi="Arial"/>
                <w:color w:val="000000"/>
                <w:sz w:val="18"/>
                <w:lang w:val="en-US" w:eastAsia="zh-CN"/>
              </w:rPr>
              <w:t>5</w:t>
            </w:r>
            <w:r>
              <w:rPr>
                <w:rFonts w:ascii="Arial" w:hAnsi="Arial"/>
                <w:color w:val="000000"/>
                <w:sz w:val="18"/>
              </w:rPr>
              <w:t>-n8</w:t>
            </w:r>
          </w:p>
        </w:tc>
        <w:tc>
          <w:tcPr>
            <w:tcW w:w="697" w:type="dxa"/>
            <w:tcBorders>
              <w:top w:val="single" w:sz="4" w:space="0" w:color="auto"/>
              <w:left w:val="single" w:sz="4" w:space="0" w:color="auto"/>
              <w:bottom w:val="single" w:sz="4" w:space="0" w:color="auto"/>
              <w:right w:val="single" w:sz="4" w:space="0" w:color="auto"/>
            </w:tcBorders>
            <w:vAlign w:val="center"/>
          </w:tcPr>
          <w:p w14:paraId="4E074E1D" w14:textId="77777777" w:rsidR="00B27C3E" w:rsidRDefault="00B27C3E" w:rsidP="002D5D5E">
            <w:pPr>
              <w:keepNext/>
              <w:keepLines/>
              <w:spacing w:after="0"/>
              <w:jc w:val="center"/>
              <w:rPr>
                <w:rFonts w:ascii="Arial" w:hAnsi="Arial"/>
                <w:color w:val="000000"/>
                <w:sz w:val="18"/>
              </w:rPr>
            </w:pPr>
            <w:r>
              <w:rPr>
                <w:rFonts w:ascii="Arial" w:hAnsi="Arial" w:cs="Arial"/>
                <w:color w:val="000000"/>
                <w:sz w:val="18"/>
                <w:szCs w:val="18"/>
              </w:rPr>
              <w:t>n1</w:t>
            </w:r>
          </w:p>
        </w:tc>
        <w:tc>
          <w:tcPr>
            <w:tcW w:w="1212" w:type="dxa"/>
            <w:tcBorders>
              <w:top w:val="single" w:sz="4" w:space="0" w:color="auto"/>
              <w:left w:val="single" w:sz="4" w:space="0" w:color="auto"/>
              <w:bottom w:val="single" w:sz="4" w:space="0" w:color="auto"/>
              <w:right w:val="single" w:sz="4" w:space="0" w:color="auto"/>
            </w:tcBorders>
            <w:vAlign w:val="center"/>
          </w:tcPr>
          <w:p w14:paraId="094C836F"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1920 MHz</w:t>
            </w:r>
          </w:p>
        </w:tc>
        <w:tc>
          <w:tcPr>
            <w:tcW w:w="317" w:type="dxa"/>
            <w:tcBorders>
              <w:top w:val="single" w:sz="4" w:space="0" w:color="auto"/>
              <w:left w:val="single" w:sz="4" w:space="0" w:color="auto"/>
              <w:bottom w:val="single" w:sz="4" w:space="0" w:color="auto"/>
              <w:right w:val="single" w:sz="4" w:space="0" w:color="auto"/>
            </w:tcBorders>
            <w:vAlign w:val="center"/>
          </w:tcPr>
          <w:p w14:paraId="575AE515"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55133377"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1980 MHz</w:t>
            </w:r>
          </w:p>
        </w:tc>
        <w:tc>
          <w:tcPr>
            <w:tcW w:w="1210" w:type="dxa"/>
            <w:tcBorders>
              <w:top w:val="single" w:sz="4" w:space="0" w:color="auto"/>
              <w:left w:val="single" w:sz="4" w:space="0" w:color="auto"/>
              <w:bottom w:val="single" w:sz="4" w:space="0" w:color="auto"/>
              <w:right w:val="single" w:sz="4" w:space="0" w:color="auto"/>
            </w:tcBorders>
            <w:vAlign w:val="center"/>
          </w:tcPr>
          <w:p w14:paraId="5CAA3817"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2110 MHz</w:t>
            </w:r>
          </w:p>
        </w:tc>
        <w:tc>
          <w:tcPr>
            <w:tcW w:w="317" w:type="dxa"/>
            <w:tcBorders>
              <w:top w:val="single" w:sz="4" w:space="0" w:color="auto"/>
              <w:left w:val="single" w:sz="4" w:space="0" w:color="auto"/>
              <w:bottom w:val="single" w:sz="4" w:space="0" w:color="auto"/>
              <w:right w:val="single" w:sz="4" w:space="0" w:color="auto"/>
            </w:tcBorders>
            <w:vAlign w:val="center"/>
          </w:tcPr>
          <w:p w14:paraId="0936BEB9"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143F760F"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2170 MHz</w:t>
            </w:r>
          </w:p>
        </w:tc>
        <w:tc>
          <w:tcPr>
            <w:tcW w:w="850" w:type="dxa"/>
            <w:tcBorders>
              <w:top w:val="single" w:sz="4" w:space="0" w:color="auto"/>
              <w:left w:val="single" w:sz="4" w:space="0" w:color="auto"/>
              <w:bottom w:val="single" w:sz="4" w:space="0" w:color="auto"/>
              <w:right w:val="single" w:sz="4" w:space="0" w:color="auto"/>
            </w:tcBorders>
            <w:vAlign w:val="center"/>
          </w:tcPr>
          <w:p w14:paraId="61A0CF6D" w14:textId="77777777" w:rsidR="00B27C3E" w:rsidRDefault="00B27C3E" w:rsidP="002D5D5E">
            <w:pPr>
              <w:keepNext/>
              <w:keepLines/>
              <w:spacing w:after="0"/>
              <w:jc w:val="center"/>
              <w:rPr>
                <w:rFonts w:ascii="Arial" w:hAnsi="Arial"/>
                <w:color w:val="000000"/>
                <w:sz w:val="18"/>
              </w:rPr>
            </w:pPr>
            <w:r>
              <w:rPr>
                <w:rFonts w:ascii="Arial" w:hAnsi="Arial" w:cs="Arial"/>
                <w:color w:val="000000"/>
                <w:sz w:val="18"/>
                <w:szCs w:val="18"/>
              </w:rPr>
              <w:t>FDD</w:t>
            </w:r>
          </w:p>
        </w:tc>
      </w:tr>
      <w:tr w:rsidR="00B27C3E" w14:paraId="08035836" w14:textId="77777777" w:rsidTr="002D5D5E">
        <w:trPr>
          <w:trHeight w:val="225"/>
          <w:jc w:val="center"/>
        </w:trPr>
        <w:tc>
          <w:tcPr>
            <w:tcW w:w="2416" w:type="dxa"/>
            <w:vMerge/>
            <w:tcBorders>
              <w:left w:val="single" w:sz="4" w:space="0" w:color="auto"/>
              <w:right w:val="single" w:sz="4" w:space="0" w:color="auto"/>
            </w:tcBorders>
            <w:vAlign w:val="center"/>
          </w:tcPr>
          <w:p w14:paraId="1BAA4A25" w14:textId="77777777" w:rsidR="00B27C3E" w:rsidRDefault="00B27C3E" w:rsidP="002D5D5E">
            <w:pPr>
              <w:spacing w:after="0"/>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EEB343F" w14:textId="77777777" w:rsidR="00B27C3E" w:rsidRDefault="00B27C3E" w:rsidP="002D5D5E">
            <w:pPr>
              <w:keepNext/>
              <w:keepLines/>
              <w:spacing w:after="0"/>
              <w:jc w:val="center"/>
              <w:rPr>
                <w:rFonts w:ascii="Arial" w:eastAsia="SimSun" w:hAnsi="Arial"/>
                <w:color w:val="000000"/>
                <w:sz w:val="18"/>
                <w:lang w:val="en-US" w:eastAsia="zh-CN"/>
              </w:rPr>
            </w:pPr>
            <w:r>
              <w:rPr>
                <w:rFonts w:ascii="Arial" w:hAnsi="Arial" w:cs="Arial"/>
                <w:color w:val="000000"/>
                <w:sz w:val="18"/>
                <w:szCs w:val="18"/>
              </w:rPr>
              <w:t>n5</w:t>
            </w:r>
          </w:p>
        </w:tc>
        <w:tc>
          <w:tcPr>
            <w:tcW w:w="1212" w:type="dxa"/>
            <w:tcBorders>
              <w:top w:val="single" w:sz="4" w:space="0" w:color="auto"/>
              <w:left w:val="single" w:sz="4" w:space="0" w:color="auto"/>
              <w:bottom w:val="single" w:sz="4" w:space="0" w:color="auto"/>
              <w:right w:val="single" w:sz="4" w:space="0" w:color="auto"/>
            </w:tcBorders>
            <w:vAlign w:val="center"/>
          </w:tcPr>
          <w:p w14:paraId="504047AD" w14:textId="77777777" w:rsidR="00B27C3E" w:rsidRDefault="00B27C3E" w:rsidP="002D5D5E">
            <w:pPr>
              <w:keepNext/>
              <w:keepLines/>
              <w:tabs>
                <w:tab w:val="center" w:pos="498"/>
                <w:tab w:val="right" w:pos="1118"/>
              </w:tabs>
              <w:spacing w:after="0"/>
              <w:jc w:val="center"/>
              <w:rPr>
                <w:rFonts w:ascii="Arial" w:hAnsi="Arial" w:cs="Arial"/>
                <w:color w:val="000000"/>
                <w:sz w:val="18"/>
                <w:lang w:val="en-US" w:eastAsia="zh-CN"/>
              </w:rPr>
            </w:pPr>
            <w:r>
              <w:rPr>
                <w:rFonts w:ascii="Arial" w:hAnsi="Arial" w:cs="Arial"/>
                <w:color w:val="000000"/>
                <w:sz w:val="18"/>
                <w:szCs w:val="18"/>
              </w:rPr>
              <w:t>824 MHz</w:t>
            </w:r>
          </w:p>
        </w:tc>
        <w:tc>
          <w:tcPr>
            <w:tcW w:w="317" w:type="dxa"/>
            <w:tcBorders>
              <w:top w:val="single" w:sz="4" w:space="0" w:color="auto"/>
              <w:left w:val="single" w:sz="4" w:space="0" w:color="auto"/>
              <w:bottom w:val="single" w:sz="4" w:space="0" w:color="auto"/>
              <w:right w:val="single" w:sz="4" w:space="0" w:color="auto"/>
            </w:tcBorders>
            <w:vAlign w:val="center"/>
          </w:tcPr>
          <w:p w14:paraId="4D0A9C2D"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2B164C81"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849 MHz</w:t>
            </w:r>
          </w:p>
        </w:tc>
        <w:tc>
          <w:tcPr>
            <w:tcW w:w="1210" w:type="dxa"/>
            <w:tcBorders>
              <w:top w:val="single" w:sz="4" w:space="0" w:color="auto"/>
              <w:left w:val="single" w:sz="4" w:space="0" w:color="auto"/>
              <w:bottom w:val="single" w:sz="4" w:space="0" w:color="auto"/>
              <w:right w:val="single" w:sz="4" w:space="0" w:color="auto"/>
            </w:tcBorders>
            <w:vAlign w:val="center"/>
          </w:tcPr>
          <w:p w14:paraId="1181C8C2" w14:textId="77777777" w:rsidR="00B27C3E" w:rsidRDefault="00B27C3E" w:rsidP="002D5D5E">
            <w:pPr>
              <w:keepNext/>
              <w:keepLines/>
              <w:tabs>
                <w:tab w:val="center" w:pos="498"/>
                <w:tab w:val="right" w:pos="1118"/>
              </w:tabs>
              <w:spacing w:after="0"/>
              <w:jc w:val="center"/>
              <w:rPr>
                <w:rFonts w:ascii="Arial" w:hAnsi="Arial" w:cs="Arial"/>
                <w:color w:val="000000"/>
                <w:sz w:val="18"/>
              </w:rPr>
            </w:pPr>
            <w:r>
              <w:rPr>
                <w:rFonts w:ascii="Arial" w:hAnsi="Arial" w:cs="Arial"/>
                <w:color w:val="000000"/>
                <w:sz w:val="18"/>
                <w:szCs w:val="18"/>
              </w:rPr>
              <w:t>869 MHz</w:t>
            </w:r>
          </w:p>
        </w:tc>
        <w:tc>
          <w:tcPr>
            <w:tcW w:w="317" w:type="dxa"/>
            <w:tcBorders>
              <w:top w:val="single" w:sz="4" w:space="0" w:color="auto"/>
              <w:left w:val="single" w:sz="4" w:space="0" w:color="auto"/>
              <w:bottom w:val="single" w:sz="4" w:space="0" w:color="auto"/>
              <w:right w:val="single" w:sz="4" w:space="0" w:color="auto"/>
            </w:tcBorders>
            <w:vAlign w:val="center"/>
          </w:tcPr>
          <w:p w14:paraId="3AFF706D"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488D70B" w14:textId="77777777" w:rsidR="00B27C3E" w:rsidRDefault="00B27C3E" w:rsidP="002D5D5E">
            <w:pPr>
              <w:keepNext/>
              <w:keepLines/>
              <w:spacing w:after="0"/>
              <w:jc w:val="center"/>
              <w:rPr>
                <w:rFonts w:ascii="Arial" w:eastAsia="SimSun" w:hAnsi="Arial" w:cs="Arial"/>
                <w:color w:val="000000"/>
                <w:sz w:val="18"/>
                <w:lang w:val="en-US" w:eastAsia="zh-CN"/>
              </w:rPr>
            </w:pPr>
            <w:r>
              <w:rPr>
                <w:rFonts w:ascii="Arial" w:hAnsi="Arial" w:cs="Arial"/>
                <w:color w:val="000000"/>
                <w:sz w:val="18"/>
                <w:szCs w:val="18"/>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40AEABD8" w14:textId="77777777" w:rsidR="00B27C3E" w:rsidRDefault="00B27C3E" w:rsidP="002D5D5E">
            <w:pPr>
              <w:keepNext/>
              <w:keepLines/>
              <w:spacing w:after="0"/>
              <w:jc w:val="center"/>
              <w:rPr>
                <w:rFonts w:ascii="Arial" w:eastAsia="SimSun" w:hAnsi="Arial"/>
                <w:color w:val="000000"/>
                <w:sz w:val="18"/>
                <w:lang w:val="en-US" w:eastAsia="zh-CN"/>
              </w:rPr>
            </w:pPr>
            <w:r>
              <w:rPr>
                <w:rFonts w:ascii="Arial" w:hAnsi="Arial" w:cs="Arial"/>
                <w:color w:val="000000"/>
                <w:sz w:val="18"/>
                <w:szCs w:val="18"/>
              </w:rPr>
              <w:t>FDD</w:t>
            </w:r>
          </w:p>
        </w:tc>
      </w:tr>
      <w:tr w:rsidR="00B27C3E" w14:paraId="40988638" w14:textId="77777777" w:rsidTr="002D5D5E">
        <w:trPr>
          <w:trHeight w:val="225"/>
          <w:jc w:val="center"/>
        </w:trPr>
        <w:tc>
          <w:tcPr>
            <w:tcW w:w="2416" w:type="dxa"/>
            <w:vMerge/>
            <w:tcBorders>
              <w:left w:val="single" w:sz="4" w:space="0" w:color="auto"/>
              <w:bottom w:val="single" w:sz="4" w:space="0" w:color="auto"/>
              <w:right w:val="single" w:sz="4" w:space="0" w:color="auto"/>
            </w:tcBorders>
            <w:vAlign w:val="center"/>
          </w:tcPr>
          <w:p w14:paraId="035BC1D3" w14:textId="77777777" w:rsidR="00B27C3E" w:rsidRDefault="00B27C3E" w:rsidP="002D5D5E">
            <w:pPr>
              <w:spacing w:after="0"/>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2276396" w14:textId="77777777" w:rsidR="00B27C3E" w:rsidRDefault="00B27C3E" w:rsidP="002D5D5E">
            <w:pPr>
              <w:keepNext/>
              <w:keepLines/>
              <w:spacing w:after="0"/>
              <w:jc w:val="center"/>
              <w:rPr>
                <w:rFonts w:ascii="Arial" w:hAnsi="Arial"/>
                <w:color w:val="000000"/>
                <w:sz w:val="18"/>
              </w:rPr>
            </w:pPr>
            <w:r>
              <w:rPr>
                <w:rFonts w:ascii="Arial" w:hAnsi="Arial" w:cs="Arial"/>
                <w:color w:val="000000"/>
                <w:sz w:val="18"/>
                <w:szCs w:val="18"/>
              </w:rPr>
              <w:t>n8</w:t>
            </w:r>
          </w:p>
        </w:tc>
        <w:tc>
          <w:tcPr>
            <w:tcW w:w="1212" w:type="dxa"/>
            <w:tcBorders>
              <w:top w:val="single" w:sz="4" w:space="0" w:color="auto"/>
              <w:left w:val="single" w:sz="4" w:space="0" w:color="auto"/>
              <w:bottom w:val="single" w:sz="4" w:space="0" w:color="auto"/>
              <w:right w:val="single" w:sz="4" w:space="0" w:color="auto"/>
            </w:tcBorders>
            <w:vAlign w:val="center"/>
          </w:tcPr>
          <w:p w14:paraId="6C246A93"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880 MHz</w:t>
            </w:r>
          </w:p>
        </w:tc>
        <w:tc>
          <w:tcPr>
            <w:tcW w:w="317" w:type="dxa"/>
            <w:tcBorders>
              <w:top w:val="single" w:sz="4" w:space="0" w:color="auto"/>
              <w:left w:val="single" w:sz="4" w:space="0" w:color="auto"/>
              <w:bottom w:val="single" w:sz="4" w:space="0" w:color="auto"/>
              <w:right w:val="single" w:sz="4" w:space="0" w:color="auto"/>
            </w:tcBorders>
            <w:vAlign w:val="center"/>
          </w:tcPr>
          <w:p w14:paraId="4C19779F"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080EF019"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915 MHz</w:t>
            </w:r>
          </w:p>
        </w:tc>
        <w:tc>
          <w:tcPr>
            <w:tcW w:w="1210" w:type="dxa"/>
            <w:tcBorders>
              <w:top w:val="single" w:sz="4" w:space="0" w:color="auto"/>
              <w:left w:val="single" w:sz="4" w:space="0" w:color="auto"/>
              <w:bottom w:val="single" w:sz="4" w:space="0" w:color="auto"/>
              <w:right w:val="single" w:sz="4" w:space="0" w:color="auto"/>
            </w:tcBorders>
            <w:vAlign w:val="center"/>
          </w:tcPr>
          <w:p w14:paraId="401DA0AF"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925 MHz</w:t>
            </w:r>
          </w:p>
        </w:tc>
        <w:tc>
          <w:tcPr>
            <w:tcW w:w="317" w:type="dxa"/>
            <w:tcBorders>
              <w:top w:val="single" w:sz="4" w:space="0" w:color="auto"/>
              <w:left w:val="single" w:sz="4" w:space="0" w:color="auto"/>
              <w:bottom w:val="single" w:sz="4" w:space="0" w:color="auto"/>
              <w:right w:val="single" w:sz="4" w:space="0" w:color="auto"/>
            </w:tcBorders>
            <w:vAlign w:val="center"/>
          </w:tcPr>
          <w:p w14:paraId="4BAA3CDB"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5CED6AE2"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960 MHz</w:t>
            </w:r>
          </w:p>
        </w:tc>
        <w:tc>
          <w:tcPr>
            <w:tcW w:w="850" w:type="dxa"/>
            <w:tcBorders>
              <w:top w:val="single" w:sz="4" w:space="0" w:color="auto"/>
              <w:left w:val="single" w:sz="4" w:space="0" w:color="auto"/>
              <w:bottom w:val="single" w:sz="4" w:space="0" w:color="auto"/>
              <w:right w:val="single" w:sz="4" w:space="0" w:color="auto"/>
            </w:tcBorders>
            <w:vAlign w:val="center"/>
          </w:tcPr>
          <w:p w14:paraId="1B2A4B54" w14:textId="77777777" w:rsidR="00B27C3E" w:rsidRDefault="00B27C3E" w:rsidP="002D5D5E">
            <w:pPr>
              <w:keepNext/>
              <w:keepLines/>
              <w:spacing w:after="0"/>
              <w:jc w:val="center"/>
              <w:rPr>
                <w:rFonts w:ascii="Arial" w:hAnsi="Arial" w:cs="Arial"/>
                <w:color w:val="000000"/>
                <w:sz w:val="18"/>
                <w:szCs w:val="18"/>
              </w:rPr>
            </w:pPr>
            <w:r>
              <w:rPr>
                <w:rFonts w:ascii="Arial" w:hAnsi="Arial" w:cs="Arial"/>
                <w:color w:val="000000"/>
                <w:sz w:val="18"/>
                <w:szCs w:val="18"/>
              </w:rPr>
              <w:t>FDD</w:t>
            </w:r>
          </w:p>
        </w:tc>
      </w:tr>
    </w:tbl>
    <w:p w14:paraId="3661EEBB" w14:textId="77777777" w:rsidR="00B27C3E" w:rsidRDefault="00B27C3E" w:rsidP="00B27C3E">
      <w:pPr>
        <w:rPr>
          <w:lang w:eastAsia="zh-CN"/>
        </w:rPr>
      </w:pPr>
    </w:p>
    <w:p w14:paraId="66105459" w14:textId="468630F7" w:rsidR="00B27C3E" w:rsidRDefault="00B27C3E" w:rsidP="006C68CC">
      <w:pPr>
        <w:pStyle w:val="Heading4"/>
      </w:pPr>
      <w:bookmarkStart w:id="237" w:name="_Toc109046456"/>
      <w:bookmarkStart w:id="238" w:name="_Toc183507782"/>
      <w:r w:rsidRPr="006C68CC">
        <w:t>5.</w:t>
      </w:r>
      <w:r>
        <w:t>12.1.2</w:t>
      </w:r>
      <w:r>
        <w:tab/>
      </w:r>
      <w:r w:rsidRPr="006C68CC">
        <w:t>Channel bandwidths per operating band for CA</w:t>
      </w:r>
      <w:bookmarkEnd w:id="237"/>
      <w:bookmarkEnd w:id="238"/>
    </w:p>
    <w:p w14:paraId="1B80C110" w14:textId="74C85DF4" w:rsidR="00B27C3E" w:rsidRPr="006C68CC" w:rsidRDefault="00B27C3E" w:rsidP="00B27C3E">
      <w:pPr>
        <w:pStyle w:val="TH"/>
        <w:rPr>
          <w:rFonts w:cs="Arial"/>
        </w:rPr>
      </w:pPr>
      <w:r>
        <w:rPr>
          <w:rFonts w:cs="Arial"/>
        </w:rPr>
        <w:t xml:space="preserve">Table </w:t>
      </w:r>
      <w:r w:rsidRPr="006C68CC">
        <w:rPr>
          <w:rFonts w:cs="Arial"/>
        </w:rPr>
        <w:t>5.</w:t>
      </w:r>
      <w:r>
        <w:rPr>
          <w:rFonts w:cs="Arial"/>
        </w:rPr>
        <w:t>12</w:t>
      </w:r>
      <w:r w:rsidRPr="006C68CC">
        <w:rPr>
          <w:rFonts w:cs="Arial"/>
        </w:rPr>
        <w:t>.1</w:t>
      </w:r>
      <w:r>
        <w:rPr>
          <w:rFonts w:cs="Arial"/>
        </w:rPr>
        <w:t xml:space="preserve">.2-1: Supported bandwidths per </w:t>
      </w:r>
      <w:r w:rsidRPr="006C68CC">
        <w:rPr>
          <w:rFonts w:cs="Arial"/>
        </w:rPr>
        <w:t>CA</w:t>
      </w:r>
      <w:r>
        <w:rPr>
          <w:rFonts w:cs="Arial"/>
        </w:rPr>
        <w:t xml:space="preserve"> band combination of </w:t>
      </w:r>
      <w:r w:rsidRPr="006C68CC">
        <w:rPr>
          <w:rFonts w:cs="Arial"/>
        </w:rPr>
        <w:t>band n1-n5-n8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27C3E" w14:paraId="4A957B1C" w14:textId="77777777" w:rsidTr="002D5D5E">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57B376A" w14:textId="77777777" w:rsidR="00B27C3E" w:rsidRDefault="00B27C3E" w:rsidP="002D5D5E">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309A49D" w14:textId="77777777" w:rsidR="00B27C3E" w:rsidRDefault="00B27C3E" w:rsidP="002D5D5E">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3FD0356" w14:textId="77777777" w:rsidR="00B27C3E" w:rsidRDefault="00B27C3E" w:rsidP="002D5D5E">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75CE17" w14:textId="77777777" w:rsidR="00B27C3E" w:rsidRDefault="00B27C3E" w:rsidP="002D5D5E">
            <w:pPr>
              <w:pStyle w:val="TAH"/>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E7005A6" w14:textId="77777777" w:rsidR="00B27C3E" w:rsidRDefault="00B27C3E" w:rsidP="002D5D5E">
            <w:pPr>
              <w:pStyle w:val="TAH"/>
              <w:rPr>
                <w:szCs w:val="18"/>
                <w:lang w:val="en-US" w:eastAsia="zh-CN"/>
              </w:rPr>
            </w:pPr>
            <w:r>
              <w:t>Bandwidth combination set</w:t>
            </w:r>
          </w:p>
        </w:tc>
      </w:tr>
      <w:tr w:rsidR="00B27C3E" w14:paraId="585C0DCE" w14:textId="77777777" w:rsidTr="002D5D5E">
        <w:trPr>
          <w:trHeight w:val="216"/>
        </w:trPr>
        <w:tc>
          <w:tcPr>
            <w:tcW w:w="1983" w:type="dxa"/>
            <w:tcBorders>
              <w:top w:val="single" w:sz="4" w:space="0" w:color="auto"/>
              <w:left w:val="single" w:sz="4" w:space="0" w:color="auto"/>
              <w:bottom w:val="nil"/>
              <w:right w:val="single" w:sz="4" w:space="0" w:color="auto"/>
            </w:tcBorders>
            <w:shd w:val="clear" w:color="auto" w:fill="auto"/>
            <w:vAlign w:val="center"/>
          </w:tcPr>
          <w:p w14:paraId="63A0B7CA" w14:textId="77777777" w:rsidR="00B27C3E" w:rsidRDefault="00B27C3E" w:rsidP="002D5D5E">
            <w:pPr>
              <w:pStyle w:val="TAC"/>
              <w:rPr>
                <w:rFonts w:eastAsia="SimSun"/>
                <w:szCs w:val="18"/>
                <w:lang w:val="en-US" w:eastAsia="zh-CN"/>
              </w:rPr>
            </w:pPr>
            <w:bookmarkStart w:id="239" w:name="OLE_LINK12"/>
            <w:bookmarkStart w:id="240" w:name="OLE_LINK3"/>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bookmarkEnd w:id="239"/>
            <w:r>
              <w:rPr>
                <w:rFonts w:eastAsia="SimSun" w:hint="eastAsia"/>
                <w:szCs w:val="18"/>
                <w:lang w:val="en-US" w:eastAsia="zh-CN"/>
              </w:rPr>
              <w:t>-n</w:t>
            </w:r>
            <w:r>
              <w:rPr>
                <w:rFonts w:eastAsia="SimSun"/>
                <w:szCs w:val="18"/>
                <w:lang w:val="en-US" w:eastAsia="zh-CN"/>
              </w:rPr>
              <w:t>8</w:t>
            </w:r>
            <w:r>
              <w:rPr>
                <w:rFonts w:eastAsia="SimSun" w:hint="eastAsia"/>
                <w:szCs w:val="18"/>
                <w:lang w:val="en-US" w:eastAsia="zh-CN"/>
              </w:rPr>
              <w:t>A</w:t>
            </w:r>
            <w:bookmarkEnd w:id="240"/>
          </w:p>
        </w:tc>
        <w:tc>
          <w:tcPr>
            <w:tcW w:w="1690" w:type="dxa"/>
            <w:tcBorders>
              <w:top w:val="single" w:sz="4" w:space="0" w:color="auto"/>
              <w:left w:val="single" w:sz="4" w:space="0" w:color="auto"/>
              <w:bottom w:val="nil"/>
              <w:right w:val="single" w:sz="4" w:space="0" w:color="auto"/>
            </w:tcBorders>
            <w:shd w:val="clear" w:color="auto" w:fill="auto"/>
            <w:vAlign w:val="center"/>
          </w:tcPr>
          <w:p w14:paraId="27B79953" w14:textId="77777777" w:rsidR="00B27C3E" w:rsidRDefault="00B27C3E" w:rsidP="002D5D5E">
            <w:pPr>
              <w:pStyle w:val="TAC"/>
              <w:rPr>
                <w:rFonts w:eastAsia="SimSun"/>
                <w:szCs w:val="18"/>
                <w:lang w:val="en-US" w:eastAsia="zh-CN"/>
              </w:rPr>
            </w:pPr>
            <w:r>
              <w:rPr>
                <w:szCs w:val="18"/>
                <w:lang w:eastAsia="zh-CN"/>
              </w:rPr>
              <w:t>-</w:t>
            </w:r>
          </w:p>
        </w:tc>
        <w:tc>
          <w:tcPr>
            <w:tcW w:w="730" w:type="dxa"/>
            <w:tcBorders>
              <w:left w:val="single" w:sz="4" w:space="0" w:color="auto"/>
              <w:right w:val="single" w:sz="4" w:space="0" w:color="auto"/>
            </w:tcBorders>
            <w:vAlign w:val="center"/>
          </w:tcPr>
          <w:p w14:paraId="4981CFEE" w14:textId="77777777" w:rsidR="00B27C3E" w:rsidRDefault="00B27C3E" w:rsidP="002D5D5E">
            <w:pPr>
              <w:pStyle w:val="TAC"/>
              <w:rPr>
                <w:rFonts w:eastAsia="SimSun"/>
                <w:szCs w:val="18"/>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12C1F1" w14:textId="77777777" w:rsidR="00B27C3E" w:rsidRDefault="00B27C3E" w:rsidP="002D5D5E">
            <w:pPr>
              <w:pStyle w:val="TAC"/>
              <w:rPr>
                <w:rFonts w:eastAsia="SimSun"/>
                <w:lang w:val="en-US" w:eastAsia="zh-CN"/>
              </w:rPr>
            </w:pPr>
            <w:r>
              <w:rPr>
                <w:rFonts w:cs="Arial"/>
                <w:szCs w:val="18"/>
                <w:lang w:val="en-US"/>
              </w:rPr>
              <w:t>5, 10, 15, 20, 25, 30, 40, 50</w:t>
            </w:r>
          </w:p>
        </w:tc>
        <w:tc>
          <w:tcPr>
            <w:tcW w:w="1360" w:type="dxa"/>
            <w:tcBorders>
              <w:left w:val="single" w:sz="4" w:space="0" w:color="auto"/>
              <w:bottom w:val="nil"/>
              <w:right w:val="single" w:sz="4" w:space="0" w:color="auto"/>
            </w:tcBorders>
            <w:shd w:val="clear" w:color="auto" w:fill="auto"/>
            <w:vAlign w:val="center"/>
          </w:tcPr>
          <w:p w14:paraId="2EA70448" w14:textId="77777777" w:rsidR="00B27C3E" w:rsidRDefault="00B27C3E" w:rsidP="002D5D5E">
            <w:pPr>
              <w:pStyle w:val="TAC"/>
              <w:rPr>
                <w:szCs w:val="18"/>
                <w:lang w:val="en-US" w:eastAsia="zh-CN"/>
              </w:rPr>
            </w:pPr>
            <w:r>
              <w:rPr>
                <w:szCs w:val="18"/>
                <w:lang w:val="en-US" w:eastAsia="zh-CN"/>
              </w:rPr>
              <w:t>0</w:t>
            </w:r>
          </w:p>
        </w:tc>
      </w:tr>
      <w:tr w:rsidR="00B27C3E" w14:paraId="6A830718" w14:textId="77777777" w:rsidTr="002D5D5E">
        <w:trPr>
          <w:trHeight w:val="187"/>
        </w:trPr>
        <w:tc>
          <w:tcPr>
            <w:tcW w:w="1983" w:type="dxa"/>
            <w:tcBorders>
              <w:top w:val="nil"/>
              <w:left w:val="single" w:sz="4" w:space="0" w:color="auto"/>
              <w:bottom w:val="nil"/>
              <w:right w:val="single" w:sz="4" w:space="0" w:color="auto"/>
            </w:tcBorders>
            <w:shd w:val="clear" w:color="auto" w:fill="auto"/>
            <w:vAlign w:val="center"/>
          </w:tcPr>
          <w:p w14:paraId="5E8A74E5" w14:textId="77777777" w:rsidR="00B27C3E" w:rsidRDefault="00B27C3E" w:rsidP="002D5D5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B365F6" w14:textId="77777777" w:rsidR="00B27C3E" w:rsidRDefault="00B27C3E" w:rsidP="002D5D5E">
            <w:pPr>
              <w:pStyle w:val="TAC"/>
              <w:rPr>
                <w:szCs w:val="18"/>
                <w:lang w:val="en-US" w:eastAsia="zh-CN"/>
              </w:rPr>
            </w:pPr>
          </w:p>
        </w:tc>
        <w:tc>
          <w:tcPr>
            <w:tcW w:w="730" w:type="dxa"/>
            <w:tcBorders>
              <w:left w:val="single" w:sz="4" w:space="0" w:color="auto"/>
              <w:right w:val="single" w:sz="4" w:space="0" w:color="auto"/>
            </w:tcBorders>
            <w:vAlign w:val="center"/>
          </w:tcPr>
          <w:p w14:paraId="7D5B5000" w14:textId="77777777" w:rsidR="00B27C3E" w:rsidRDefault="00B27C3E" w:rsidP="002D5D5E">
            <w:pPr>
              <w:pStyle w:val="TAC"/>
              <w:rPr>
                <w:rFonts w:eastAsia="SimSun"/>
                <w:szCs w:val="18"/>
                <w:lang w:val="en-US" w:eastAsia="zh-CN"/>
              </w:rPr>
            </w:pPr>
            <w:r>
              <w:rPr>
                <w:rFonts w:eastAsia="SimSun"/>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1914B3" w14:textId="77777777" w:rsidR="00B27C3E" w:rsidRPr="006849FF" w:rsidRDefault="00B27C3E" w:rsidP="002D5D5E">
            <w:pPr>
              <w:spacing w:after="0"/>
              <w:jc w:val="center"/>
              <w:rPr>
                <w:rFonts w:ascii="Arial" w:hAnsi="Arial" w:cs="Arial"/>
                <w:sz w:val="18"/>
                <w:szCs w:val="18"/>
                <w:lang w:val="en-US"/>
              </w:rPr>
            </w:pPr>
            <w:r w:rsidRPr="006849FF">
              <w:rPr>
                <w:rFonts w:ascii="Arial" w:hAnsi="Arial" w:cs="Arial"/>
                <w:sz w:val="18"/>
                <w:szCs w:val="18"/>
                <w:lang w:val="en-US"/>
              </w:rPr>
              <w:t>5, 10, 15, 20</w:t>
            </w:r>
          </w:p>
        </w:tc>
        <w:tc>
          <w:tcPr>
            <w:tcW w:w="1360" w:type="dxa"/>
            <w:tcBorders>
              <w:top w:val="nil"/>
              <w:left w:val="single" w:sz="4" w:space="0" w:color="auto"/>
              <w:bottom w:val="nil"/>
              <w:right w:val="single" w:sz="4" w:space="0" w:color="auto"/>
            </w:tcBorders>
            <w:shd w:val="clear" w:color="auto" w:fill="auto"/>
            <w:vAlign w:val="center"/>
          </w:tcPr>
          <w:p w14:paraId="643BF06A" w14:textId="77777777" w:rsidR="00B27C3E" w:rsidRDefault="00B27C3E" w:rsidP="002D5D5E">
            <w:pPr>
              <w:pStyle w:val="TAC"/>
              <w:rPr>
                <w:szCs w:val="18"/>
                <w:lang w:val="en-US" w:eastAsia="zh-CN"/>
              </w:rPr>
            </w:pPr>
          </w:p>
        </w:tc>
      </w:tr>
      <w:tr w:rsidR="00B27C3E" w14:paraId="3B17CDF8" w14:textId="77777777" w:rsidTr="002D5D5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415D6" w14:textId="77777777" w:rsidR="00B27C3E" w:rsidRDefault="00B27C3E" w:rsidP="002D5D5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67EB7" w14:textId="77777777" w:rsidR="00B27C3E" w:rsidRDefault="00B27C3E" w:rsidP="002D5D5E">
            <w:pPr>
              <w:pStyle w:val="TAC"/>
              <w:rPr>
                <w:szCs w:val="18"/>
                <w:lang w:val="en-US" w:eastAsia="zh-CN"/>
              </w:rPr>
            </w:pPr>
          </w:p>
        </w:tc>
        <w:tc>
          <w:tcPr>
            <w:tcW w:w="730" w:type="dxa"/>
            <w:tcBorders>
              <w:left w:val="single" w:sz="4" w:space="0" w:color="auto"/>
              <w:right w:val="single" w:sz="4" w:space="0" w:color="auto"/>
            </w:tcBorders>
            <w:vAlign w:val="center"/>
          </w:tcPr>
          <w:p w14:paraId="462839BA" w14:textId="77777777" w:rsidR="00B27C3E" w:rsidRDefault="00B27C3E" w:rsidP="002D5D5E">
            <w:pPr>
              <w:pStyle w:val="TAC"/>
              <w:rPr>
                <w:rFonts w:eastAsia="SimSun"/>
                <w:szCs w:val="18"/>
                <w:lang w:val="en-US" w:eastAsia="zh-CN"/>
              </w:rPr>
            </w:pPr>
            <w:r>
              <w:rPr>
                <w:rFonts w:eastAsia="SimSun"/>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03B692B" w14:textId="77777777" w:rsidR="00B27C3E" w:rsidRDefault="00B27C3E" w:rsidP="002D5D5E">
            <w:pPr>
              <w:spacing w:after="0"/>
              <w:jc w:val="center"/>
              <w:rPr>
                <w:rFonts w:ascii="Arial" w:eastAsia="SimSun" w:hAnsi="Arial" w:cs="Arial"/>
                <w:kern w:val="2"/>
                <w:sz w:val="18"/>
                <w:lang w:val="en-US" w:eastAsia="zh-CN"/>
              </w:rPr>
            </w:pPr>
            <w:r w:rsidRPr="006849FF">
              <w:rPr>
                <w:rFonts w:ascii="Arial" w:hAnsi="Arial" w:cs="Arial"/>
                <w:sz w:val="18"/>
                <w:szCs w:val="18"/>
                <w:lang w:val="en-US"/>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E4CDE" w14:textId="77777777" w:rsidR="00B27C3E" w:rsidRDefault="00B27C3E" w:rsidP="002D5D5E">
            <w:pPr>
              <w:pStyle w:val="TAC"/>
              <w:rPr>
                <w:szCs w:val="18"/>
                <w:lang w:val="en-US" w:eastAsia="zh-CN"/>
              </w:rPr>
            </w:pPr>
          </w:p>
        </w:tc>
      </w:tr>
    </w:tbl>
    <w:p w14:paraId="1B457D76" w14:textId="77777777" w:rsidR="00B27C3E" w:rsidRDefault="00B27C3E" w:rsidP="00B27C3E">
      <w:pPr>
        <w:pStyle w:val="EditorsNote"/>
        <w:ind w:left="284" w:firstLine="0"/>
        <w:rPr>
          <w:color w:val="auto"/>
          <w:lang w:val="en-US" w:eastAsia="zh-CN"/>
        </w:rPr>
      </w:pPr>
      <w:r>
        <w:rPr>
          <w:color w:val="auto"/>
          <w:lang w:val="en-US" w:eastAsia="zh-CN"/>
        </w:rPr>
        <w:t xml:space="preserve"> </w:t>
      </w:r>
    </w:p>
    <w:p w14:paraId="53EACD97" w14:textId="6574B78C" w:rsidR="00B27C3E" w:rsidRDefault="00B27C3E" w:rsidP="006C68CC">
      <w:pPr>
        <w:pStyle w:val="Heading4"/>
      </w:pPr>
      <w:bookmarkStart w:id="241" w:name="_Toc109046457"/>
      <w:bookmarkStart w:id="242" w:name="_Toc183507783"/>
      <w:r w:rsidRPr="006C68CC">
        <w:t>5.</w:t>
      </w:r>
      <w:r>
        <w:t>12.1.3</w:t>
      </w:r>
      <w:r>
        <w:tab/>
      </w:r>
      <w:r w:rsidRPr="006C68CC">
        <w:t>∆T</w:t>
      </w:r>
      <w:r w:rsidRPr="006C68CC">
        <w:rPr>
          <w:vertAlign w:val="subscript"/>
        </w:rPr>
        <w:t>IB,c</w:t>
      </w:r>
      <w:r w:rsidRPr="006C68CC">
        <w:t xml:space="preserve"> and ∆R</w:t>
      </w:r>
      <w:r w:rsidRPr="006C68CC">
        <w:rPr>
          <w:vertAlign w:val="subscript"/>
        </w:rPr>
        <w:t>IB,c</w:t>
      </w:r>
      <w:r w:rsidRPr="006C68CC">
        <w:t xml:space="preserve"> values</w:t>
      </w:r>
      <w:bookmarkEnd w:id="241"/>
      <w:bookmarkEnd w:id="242"/>
    </w:p>
    <w:p w14:paraId="71DDFCC2" w14:textId="77777777" w:rsidR="00B27C3E" w:rsidRDefault="00B27C3E" w:rsidP="00B27C3E">
      <w:pPr>
        <w:rPr>
          <w:rFonts w:eastAsia="SimSun"/>
          <w:kern w:val="2"/>
          <w:lang w:val="en-US" w:eastAsia="zh-CN"/>
        </w:rPr>
      </w:pPr>
      <w:r>
        <w:rPr>
          <w:rFonts w:eastAsia="SimSun"/>
          <w:kern w:val="2"/>
          <w:lang w:val="en-US" w:eastAsia="zh-CN"/>
        </w:rPr>
        <w:t xml:space="preserve">For </w:t>
      </w:r>
      <w:bookmarkStart w:id="243" w:name="OLE_LINK17"/>
      <w:r>
        <w:rPr>
          <w:rFonts w:eastAsia="SimSun"/>
          <w:kern w:val="2"/>
          <w:lang w:val="en-US" w:eastAsia="zh-CN"/>
        </w:rPr>
        <w:t>CA_</w:t>
      </w:r>
      <w:r>
        <w:rPr>
          <w:rFonts w:eastAsia="SimSun" w:hint="eastAsia"/>
          <w:kern w:val="2"/>
          <w:lang w:val="en-US" w:eastAsia="zh-CN"/>
        </w:rPr>
        <w:t>n</w:t>
      </w:r>
      <w:r>
        <w:rPr>
          <w:rFonts w:eastAsia="SimSun"/>
          <w:kern w:val="2"/>
          <w:lang w:val="en-US" w:eastAsia="zh-CN"/>
        </w:rPr>
        <w:t>1-</w:t>
      </w:r>
      <w:r>
        <w:rPr>
          <w:rFonts w:eastAsia="SimSun" w:hint="eastAsia"/>
          <w:kern w:val="2"/>
          <w:lang w:val="en-US" w:eastAsia="zh-CN"/>
        </w:rPr>
        <w:t>n</w:t>
      </w:r>
      <w:r>
        <w:rPr>
          <w:rFonts w:eastAsia="SimSun"/>
          <w:kern w:val="2"/>
          <w:lang w:val="en-US" w:eastAsia="zh-CN"/>
        </w:rPr>
        <w:t>5-</w:t>
      </w:r>
      <w:bookmarkEnd w:id="243"/>
      <w:r>
        <w:rPr>
          <w:rFonts w:eastAsia="SimSun" w:hint="eastAsia"/>
          <w:kern w:val="2"/>
          <w:lang w:val="en-US" w:eastAsia="zh-CN"/>
        </w:rPr>
        <w:t>n</w:t>
      </w:r>
      <w:r>
        <w:rPr>
          <w:rFonts w:eastAsia="SimSun"/>
          <w:kern w:val="2"/>
          <w:lang w:val="en-US" w:eastAsia="zh-CN"/>
        </w:rPr>
        <w:t xml:space="preserve">8, since there is only single carrier UL </w:t>
      </w:r>
      <w:r>
        <w:rPr>
          <w:rFonts w:eastAsia="SimSun" w:hint="eastAsia"/>
          <w:kern w:val="2"/>
          <w:lang w:val="en-US" w:eastAsia="zh-CN"/>
        </w:rPr>
        <w:t xml:space="preserve">the following </w:t>
      </w:r>
      <w:r>
        <w:rPr>
          <w:rFonts w:eastAsia="SimSun"/>
          <w:kern w:val="2"/>
          <w:lang w:val="en-US" w:eastAsia="zh-CN"/>
        </w:rPr>
        <w:sym w:font="Symbol" w:char="F044"/>
      </w:r>
      <w:r>
        <w:rPr>
          <w:rFonts w:eastAsia="SimSun"/>
          <w:kern w:val="2"/>
          <w:lang w:val="en-US" w:eastAsia="zh-CN"/>
        </w:rPr>
        <w:t>T</w:t>
      </w:r>
      <w:r>
        <w:rPr>
          <w:rFonts w:eastAsia="SimSun"/>
          <w:kern w:val="2"/>
          <w:vertAlign w:val="subscript"/>
          <w:lang w:val="en-US" w:eastAsia="zh-CN"/>
        </w:rPr>
        <w:t xml:space="preserve">IB,c </w:t>
      </w:r>
      <w:r>
        <w:rPr>
          <w:rFonts w:eastAsia="SimSun"/>
          <w:kern w:val="2"/>
          <w:lang w:val="en-US" w:eastAsia="zh-CN"/>
        </w:rPr>
        <w:t xml:space="preserve"> values are proposed</w:t>
      </w:r>
      <w:r>
        <w:rPr>
          <w:rFonts w:eastAsia="SimSun" w:hint="eastAsia"/>
          <w:kern w:val="2"/>
          <w:lang w:val="en-US" w:eastAsia="zh-CN"/>
        </w:rPr>
        <w:t>:</w:t>
      </w:r>
    </w:p>
    <w:p w14:paraId="6C3695AF" w14:textId="4F202B7B" w:rsidR="00B27C3E" w:rsidRPr="006C68CC" w:rsidRDefault="00B27C3E" w:rsidP="00B27C3E">
      <w:pPr>
        <w:pStyle w:val="TH"/>
        <w:rPr>
          <w:rFonts w:cs="Arial"/>
        </w:rPr>
      </w:pPr>
      <w:r>
        <w:rPr>
          <w:rFonts w:cs="Arial"/>
        </w:rPr>
        <w:t>Table 5.12.1.3-1: ΔT</w:t>
      </w:r>
      <w:r w:rsidRPr="00B27C3E">
        <w:rPr>
          <w:rFonts w:cs="Arial"/>
          <w:vertAlign w:val="subscript"/>
        </w:rPr>
        <w:t>IB,c</w:t>
      </w:r>
      <w:r w:rsidRPr="00B27C3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27C3E" w14:paraId="7323F66D" w14:textId="77777777" w:rsidTr="002D5D5E">
        <w:trPr>
          <w:jc w:val="center"/>
        </w:trPr>
        <w:tc>
          <w:tcPr>
            <w:tcW w:w="2336" w:type="dxa"/>
            <w:vMerge w:val="restart"/>
            <w:tcBorders>
              <w:top w:val="single" w:sz="4" w:space="0" w:color="auto"/>
              <w:left w:val="single" w:sz="4" w:space="0" w:color="auto"/>
              <w:right w:val="single" w:sz="4" w:space="0" w:color="auto"/>
            </w:tcBorders>
          </w:tcPr>
          <w:p w14:paraId="05195A7B" w14:textId="77777777" w:rsidR="00B27C3E" w:rsidRDefault="00B27C3E" w:rsidP="002D5D5E">
            <w:pPr>
              <w:keepNext/>
              <w:keepLines/>
              <w:spacing w:after="0"/>
              <w:jc w:val="center"/>
              <w:rPr>
                <w:rFonts w:ascii="Arial" w:eastAsia="SimSun" w:hAnsi="Arial" w:cs="Arial"/>
                <w:b/>
                <w:sz w:val="18"/>
                <w:szCs w:val="18"/>
              </w:rPr>
            </w:pPr>
            <w:r>
              <w:rPr>
                <w:rFonts w:ascii="Arial" w:eastAsia="SimSun" w:hAnsi="Arial" w:cs="Arial"/>
                <w:b/>
                <w:sz w:val="18"/>
                <w:szCs w:val="18"/>
              </w:rPr>
              <w:t xml:space="preserve">Inter-band </w:t>
            </w:r>
            <w:r>
              <w:rPr>
                <w:rFonts w:ascii="Arial" w:eastAsia="SimSun" w:hAnsi="Arial" w:cs="Arial"/>
                <w:b/>
                <w:sz w:val="18"/>
                <w:szCs w:val="18"/>
                <w:lang w:eastAsia="zh-CN"/>
              </w:rPr>
              <w:t>CA</w:t>
            </w:r>
            <w:r>
              <w:rPr>
                <w:rFonts w:ascii="Arial" w:eastAsia="SimSun" w:hAnsi="Arial" w:cs="Arial"/>
                <w:b/>
                <w:sz w:val="18"/>
                <w:szCs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8B0D68F" w14:textId="77777777" w:rsidR="00B27C3E" w:rsidRDefault="00B27C3E" w:rsidP="002D5D5E">
            <w:pPr>
              <w:keepNext/>
              <w:keepLines/>
              <w:spacing w:after="0"/>
              <w:jc w:val="center"/>
              <w:rPr>
                <w:rFonts w:ascii="Arial" w:eastAsia="SimSun" w:hAnsi="Arial" w:cs="Arial"/>
                <w:b/>
                <w:sz w:val="18"/>
                <w:szCs w:val="18"/>
              </w:rPr>
            </w:pPr>
            <w:r>
              <w:rPr>
                <w:rFonts w:ascii="Arial" w:eastAsia="SimSun" w:hAnsi="Arial" w:cs="Arial"/>
                <w:b/>
                <w:sz w:val="18"/>
                <w:szCs w:val="18"/>
              </w:rPr>
              <w:t>ΔT</w:t>
            </w:r>
            <w:r>
              <w:rPr>
                <w:rFonts w:ascii="Arial" w:eastAsia="SimSun" w:hAnsi="Arial" w:cs="Arial"/>
                <w:b/>
                <w:sz w:val="18"/>
                <w:szCs w:val="18"/>
                <w:vertAlign w:val="subscript"/>
              </w:rPr>
              <w:t>IB,c</w:t>
            </w:r>
            <w:r>
              <w:rPr>
                <w:rFonts w:ascii="Arial" w:eastAsia="SimSun" w:hAnsi="Arial" w:cs="Arial"/>
                <w:b/>
                <w:sz w:val="18"/>
                <w:szCs w:val="18"/>
              </w:rPr>
              <w:t xml:space="preserve"> for NR bands (dB)</w:t>
            </w:r>
            <w:r>
              <w:rPr>
                <w:rFonts w:ascii="Arial" w:eastAsia="SimSun" w:hAnsi="Arial" w:cs="Arial"/>
                <w:b/>
                <w:sz w:val="18"/>
                <w:szCs w:val="18"/>
                <w:vertAlign w:val="superscript"/>
              </w:rPr>
              <w:t>8</w:t>
            </w:r>
          </w:p>
        </w:tc>
      </w:tr>
      <w:tr w:rsidR="00B27C3E" w14:paraId="53CBCED9" w14:textId="77777777" w:rsidTr="002D5D5E">
        <w:trPr>
          <w:jc w:val="center"/>
        </w:trPr>
        <w:tc>
          <w:tcPr>
            <w:tcW w:w="2336" w:type="dxa"/>
            <w:vMerge/>
            <w:tcBorders>
              <w:left w:val="single" w:sz="4" w:space="0" w:color="auto"/>
              <w:bottom w:val="single" w:sz="4" w:space="0" w:color="auto"/>
              <w:right w:val="single" w:sz="4" w:space="0" w:color="auto"/>
            </w:tcBorders>
          </w:tcPr>
          <w:p w14:paraId="45B1A291" w14:textId="77777777" w:rsidR="00B27C3E" w:rsidRDefault="00B27C3E" w:rsidP="002D5D5E">
            <w:pPr>
              <w:keepNext/>
              <w:keepLines/>
              <w:spacing w:after="0"/>
              <w:jc w:val="center"/>
              <w:rPr>
                <w:rFonts w:ascii="Arial" w:eastAsia="SimSun" w:hAnsi="Arial" w:cs="Arial"/>
                <w:b/>
                <w:sz w:val="18"/>
                <w:szCs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AB66EF7" w14:textId="77777777" w:rsidR="00B27C3E" w:rsidRDefault="00B27C3E" w:rsidP="002D5D5E">
            <w:pPr>
              <w:keepNext/>
              <w:keepLines/>
              <w:spacing w:after="0"/>
              <w:jc w:val="center"/>
              <w:rPr>
                <w:rFonts w:ascii="Arial" w:eastAsia="SimSun" w:hAnsi="Arial" w:cs="Arial"/>
                <w:b/>
                <w:sz w:val="18"/>
                <w:szCs w:val="18"/>
              </w:rPr>
            </w:pPr>
            <w:r>
              <w:rPr>
                <w:rFonts w:ascii="Arial" w:eastAsia="SimSun" w:hAnsi="Arial" w:cs="Arial"/>
                <w:b/>
                <w:sz w:val="18"/>
                <w:szCs w:val="18"/>
              </w:rPr>
              <w:t>Component band in order of bands in configuration</w:t>
            </w:r>
            <w:r>
              <w:rPr>
                <w:rFonts w:ascii="Arial" w:eastAsia="SimSun" w:hAnsi="Arial" w:cs="Arial"/>
                <w:b/>
                <w:sz w:val="18"/>
                <w:szCs w:val="18"/>
                <w:vertAlign w:val="superscript"/>
              </w:rPr>
              <w:t>9</w:t>
            </w:r>
          </w:p>
        </w:tc>
      </w:tr>
      <w:tr w:rsidR="00B27C3E" w14:paraId="2E7F9410" w14:textId="77777777" w:rsidTr="002D5D5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CB41DC" w14:textId="77777777" w:rsidR="00B27C3E" w:rsidRDefault="00B27C3E" w:rsidP="002D5D5E">
            <w:pPr>
              <w:keepNext/>
              <w:keepLines/>
              <w:spacing w:after="0"/>
              <w:jc w:val="center"/>
              <w:rPr>
                <w:rFonts w:ascii="Arial" w:hAnsi="Arial" w:cs="Arial"/>
                <w:sz w:val="18"/>
                <w:szCs w:val="18"/>
                <w:lang w:eastAsia="zh-CN"/>
              </w:rPr>
            </w:pPr>
            <w:r>
              <w:rPr>
                <w:rFonts w:ascii="Arial" w:eastAsia="SimSun" w:hAnsi="Arial" w:cs="Arial"/>
                <w:kern w:val="2"/>
                <w:sz w:val="18"/>
                <w:szCs w:val="18"/>
                <w:lang w:val="en-US" w:eastAsia="zh-CN"/>
              </w:rPr>
              <w:t>CA_n1-</w:t>
            </w:r>
            <w:r>
              <w:rPr>
                <w:rFonts w:ascii="Arial" w:eastAsia="SimSun" w:hAnsi="Arial" w:cs="Arial" w:hint="eastAsia"/>
                <w:kern w:val="2"/>
                <w:sz w:val="18"/>
                <w:szCs w:val="18"/>
                <w:lang w:val="en-US" w:eastAsia="zh-CN"/>
              </w:rPr>
              <w:t>n</w:t>
            </w:r>
            <w:r>
              <w:rPr>
                <w:rFonts w:ascii="Arial" w:eastAsia="SimSun" w:hAnsi="Arial" w:cs="Arial"/>
                <w:kern w:val="2"/>
                <w:sz w:val="18"/>
                <w:szCs w:val="18"/>
                <w:lang w:val="en-US" w:eastAsia="zh-CN"/>
              </w:rPr>
              <w:t>5-</w:t>
            </w:r>
            <w:r>
              <w:rPr>
                <w:rFonts w:ascii="Arial" w:eastAsia="SimSun" w:hAnsi="Arial" w:cs="Arial" w:hint="eastAsia"/>
                <w:kern w:val="2"/>
                <w:sz w:val="18"/>
                <w:szCs w:val="18"/>
                <w:lang w:val="en-US" w:eastAsia="zh-CN"/>
              </w:rPr>
              <w:t>n</w:t>
            </w:r>
            <w:r>
              <w:rPr>
                <w:rFonts w:ascii="Arial" w:eastAsia="SimSun" w:hAnsi="Arial" w:cs="Arial"/>
                <w:kern w:val="2"/>
                <w:sz w:val="18"/>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CAA6565" w14:textId="77777777" w:rsidR="00B27C3E" w:rsidRDefault="00B27C3E" w:rsidP="002D5D5E">
            <w:pPr>
              <w:keepNext/>
              <w:keepLines/>
              <w:spacing w:after="0"/>
              <w:jc w:val="center"/>
              <w:rPr>
                <w:rFonts w:ascii="Arial" w:hAnsi="Arial" w:cs="Arial"/>
                <w:sz w:val="18"/>
                <w:szCs w:val="18"/>
                <w:lang w:eastAsia="zh-CN"/>
              </w:rPr>
            </w:pPr>
            <w:r>
              <w:rPr>
                <w:rFonts w:ascii="Arial"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00B0AE" w14:textId="77777777" w:rsidR="00B27C3E" w:rsidRDefault="00B27C3E" w:rsidP="002D5D5E">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86C6A5" w14:textId="77777777" w:rsidR="00B27C3E" w:rsidRDefault="00B27C3E" w:rsidP="002D5D5E">
            <w:pPr>
              <w:keepNext/>
              <w:keepLines/>
              <w:spacing w:after="0"/>
              <w:jc w:val="center"/>
              <w:rPr>
                <w:rFonts w:ascii="Arial" w:hAnsi="Arial" w:cs="Arial"/>
                <w:sz w:val="18"/>
                <w:szCs w:val="18"/>
                <w:lang w:val="en-US" w:eastAsia="zh-CN"/>
              </w:rPr>
            </w:pPr>
            <w:r>
              <w:rPr>
                <w:rFonts w:ascii="Arial" w:hAnsi="Arial" w:cs="Arial"/>
                <w:sz w:val="18"/>
                <w:szCs w:val="18"/>
                <w:lang w:eastAsia="zh-CN"/>
              </w:rPr>
              <w:t>0.5</w:t>
            </w:r>
          </w:p>
        </w:tc>
      </w:tr>
      <w:tr w:rsidR="00B27C3E" w14:paraId="58A3760E" w14:textId="77777777" w:rsidTr="002D5D5E">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F6007C5" w14:textId="77777777" w:rsidR="00B27C3E" w:rsidRDefault="00B27C3E" w:rsidP="002D5D5E">
            <w:pPr>
              <w:pStyle w:val="TAN"/>
              <w:rPr>
                <w:szCs w:val="18"/>
                <w:lang w:eastAsia="ja-JP"/>
              </w:rPr>
            </w:pPr>
            <w:r>
              <w:rPr>
                <w:rFonts w:cs="Arial"/>
                <w:szCs w:val="18"/>
                <w:lang w:eastAsia="ja-JP"/>
              </w:rPr>
              <w:t>NOTE 8:</w:t>
            </w:r>
            <w:r>
              <w:rPr>
                <w:rFonts w:cs="Arial"/>
                <w:szCs w:val="18"/>
                <w:lang w:eastAsia="ja-JP"/>
              </w:rPr>
              <w:tab/>
              <w:t>“-” denotes ΔT</w:t>
            </w:r>
            <w:r>
              <w:rPr>
                <w:rFonts w:cs="Arial"/>
                <w:szCs w:val="18"/>
                <w:vertAlign w:val="subscript"/>
                <w:lang w:eastAsia="ja-JP"/>
              </w:rPr>
              <w:t>IB,c</w:t>
            </w:r>
            <w:r>
              <w:rPr>
                <w:rFonts w:cs="Arial"/>
                <w:szCs w:val="18"/>
                <w:lang w:eastAsia="ja-JP"/>
              </w:rPr>
              <w:t xml:space="preserve"> = 0.</w:t>
            </w:r>
          </w:p>
          <w:p w14:paraId="5217083A" w14:textId="77777777" w:rsidR="00B27C3E" w:rsidRDefault="00B27C3E" w:rsidP="002D5D5E">
            <w:pPr>
              <w:pStyle w:val="TAN"/>
              <w:rPr>
                <w:szCs w:val="18"/>
                <w:lang w:eastAsia="zh-CN"/>
              </w:rPr>
            </w:pPr>
            <w:r>
              <w:rPr>
                <w:rFonts w:eastAsia="DengXian" w:cs="Arial"/>
                <w:szCs w:val="18"/>
              </w:rPr>
              <w:t>NOTE 9:</w:t>
            </w:r>
            <w:r>
              <w:rPr>
                <w:rFonts w:eastAsia="DengXian" w:cs="Arial"/>
                <w:szCs w:val="18"/>
              </w:rPr>
              <w:tab/>
              <w:t>The component band order in the configuration should be listed by the order of NR bands, such as for CA_n1-n3-n5 the band order from left to right is n1, n3 and n5.</w:t>
            </w:r>
          </w:p>
        </w:tc>
      </w:tr>
    </w:tbl>
    <w:p w14:paraId="5070FAFF" w14:textId="77777777" w:rsidR="00B27C3E" w:rsidRDefault="00B27C3E" w:rsidP="006C68CC">
      <w:pPr>
        <w:rPr>
          <w:rFonts w:eastAsia="SimSun"/>
          <w:bCs/>
          <w:kern w:val="2"/>
          <w:lang w:val="en-US" w:eastAsia="zh-CN"/>
        </w:rPr>
      </w:pPr>
    </w:p>
    <w:p w14:paraId="11F4E0E3" w14:textId="77777777" w:rsidR="00B27C3E" w:rsidRPr="001E3176" w:rsidRDefault="00B27C3E" w:rsidP="006C68CC">
      <w:pPr>
        <w:rPr>
          <w:bCs/>
        </w:rPr>
      </w:pPr>
      <w:r>
        <w:rPr>
          <w:rFonts w:eastAsia="SimSun"/>
          <w:bCs/>
          <w:kern w:val="2"/>
          <w:lang w:val="en-US" w:eastAsia="zh-CN"/>
        </w:rPr>
        <w:t>The</w:t>
      </w:r>
      <w:r w:rsidRPr="001E3176">
        <w:rPr>
          <w:rFonts w:eastAsia="SimSun"/>
          <w:bCs/>
          <w:kern w:val="2"/>
          <w:lang w:val="en-US" w:eastAsia="zh-CN"/>
        </w:rPr>
        <w:t xml:space="preserve"> </w:t>
      </w:r>
      <w:r w:rsidRPr="001E3176">
        <w:rPr>
          <w:rFonts w:eastAsia="SimSun"/>
          <w:bCs/>
          <w:kern w:val="2"/>
          <w:lang w:val="en-US" w:eastAsia="zh-CN"/>
        </w:rPr>
        <w:sym w:font="Symbol" w:char="F044"/>
      </w:r>
      <w:r w:rsidRPr="001E3176">
        <w:rPr>
          <w:rFonts w:eastAsia="SimSun"/>
          <w:bCs/>
          <w:kern w:val="2"/>
          <w:lang w:val="en-US" w:eastAsia="zh-CN"/>
        </w:rPr>
        <w:t>R</w:t>
      </w:r>
      <w:r w:rsidRPr="001E3176">
        <w:rPr>
          <w:rFonts w:eastAsia="SimSun"/>
          <w:bCs/>
          <w:kern w:val="2"/>
          <w:vertAlign w:val="subscript"/>
          <w:lang w:val="en-US" w:eastAsia="zh-CN"/>
        </w:rPr>
        <w:t>IB,c</w:t>
      </w:r>
      <w:r w:rsidRPr="001E3176">
        <w:rPr>
          <w:rFonts w:eastAsia="SimSun"/>
          <w:bCs/>
          <w:kern w:val="2"/>
          <w:lang w:val="en-US" w:eastAsia="zh-CN"/>
        </w:rPr>
        <w:t xml:space="preserve"> values are proposed to be defined</w:t>
      </w:r>
      <w:r>
        <w:rPr>
          <w:rFonts w:eastAsia="SimSun"/>
          <w:bCs/>
          <w:kern w:val="2"/>
          <w:lang w:val="en-US" w:eastAsia="zh-CN"/>
        </w:rPr>
        <w:t xml:space="preserve"> following </w:t>
      </w:r>
      <w:r w:rsidRPr="001E3176">
        <w:rPr>
          <w:rFonts w:eastAsia="SimSun"/>
          <w:bCs/>
          <w:kern w:val="2"/>
          <w:lang w:val="en-US" w:eastAsia="zh-CN"/>
        </w:rPr>
        <w:t>CA_n5-n8</w:t>
      </w:r>
      <w:r>
        <w:rPr>
          <w:rFonts w:eastAsia="SimSun"/>
          <w:bCs/>
          <w:kern w:val="2"/>
          <w:lang w:val="en-US" w:eastAsia="zh-CN"/>
        </w:rPr>
        <w:t xml:space="preserve"> as in the following table</w:t>
      </w:r>
    </w:p>
    <w:p w14:paraId="7A642A38" w14:textId="57029A5A" w:rsidR="00B27C3E" w:rsidRPr="006C68CC" w:rsidRDefault="00B27C3E" w:rsidP="00B27C3E">
      <w:pPr>
        <w:pStyle w:val="TH"/>
        <w:rPr>
          <w:rFonts w:cs="Arial"/>
        </w:rPr>
      </w:pPr>
      <w:r>
        <w:rPr>
          <w:rFonts w:cs="Arial"/>
        </w:rPr>
        <w:t>Table 5.12.1.3-2: ΔR</w:t>
      </w:r>
      <w:r w:rsidRPr="00B27C3E">
        <w:rPr>
          <w:rFonts w:cs="Arial"/>
          <w:vertAlign w:val="subscript"/>
        </w:rPr>
        <w:t>IB,c</w:t>
      </w:r>
      <w:r w:rsidRPr="00B27C3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B27C3E" w14:paraId="193B2C9A" w14:textId="77777777" w:rsidTr="002D5D5E">
        <w:trPr>
          <w:trHeight w:val="187"/>
          <w:jc w:val="center"/>
        </w:trPr>
        <w:tc>
          <w:tcPr>
            <w:tcW w:w="1594" w:type="dxa"/>
            <w:vMerge w:val="restart"/>
          </w:tcPr>
          <w:p w14:paraId="6FB4AAAA" w14:textId="77777777" w:rsidR="00B27C3E" w:rsidRDefault="00B27C3E" w:rsidP="002D5D5E">
            <w:pPr>
              <w:keepNext/>
              <w:keepLines/>
              <w:spacing w:after="0"/>
              <w:jc w:val="center"/>
              <w:rPr>
                <w:rFonts w:ascii="Arial" w:eastAsia="DengXian" w:hAnsi="Arial" w:cs="Arial"/>
                <w:b/>
                <w:sz w:val="18"/>
                <w:szCs w:val="18"/>
              </w:rPr>
            </w:pPr>
            <w:r>
              <w:rPr>
                <w:rFonts w:ascii="Arial" w:eastAsia="DengXian" w:hAnsi="Arial" w:cs="Arial"/>
                <w:b/>
                <w:sz w:val="18"/>
                <w:szCs w:val="18"/>
              </w:rPr>
              <w:t>Inter-band CA combination</w:t>
            </w:r>
          </w:p>
        </w:tc>
        <w:tc>
          <w:tcPr>
            <w:tcW w:w="5845" w:type="dxa"/>
            <w:gridSpan w:val="3"/>
            <w:vAlign w:val="center"/>
          </w:tcPr>
          <w:p w14:paraId="01043393" w14:textId="77777777" w:rsidR="00B27C3E" w:rsidRDefault="00B27C3E" w:rsidP="002D5D5E">
            <w:pPr>
              <w:keepNext/>
              <w:keepLines/>
              <w:spacing w:after="0"/>
              <w:jc w:val="center"/>
              <w:rPr>
                <w:rFonts w:ascii="Arial" w:eastAsia="DengXian" w:hAnsi="Arial" w:cs="Arial"/>
                <w:b/>
                <w:sz w:val="18"/>
                <w:szCs w:val="18"/>
              </w:rPr>
            </w:pPr>
            <w:r>
              <w:rPr>
                <w:rFonts w:ascii="Arial" w:eastAsia="DengXian" w:hAnsi="Arial" w:cs="Arial"/>
                <w:b/>
                <w:sz w:val="18"/>
                <w:szCs w:val="18"/>
              </w:rPr>
              <w:t>ΔR</w:t>
            </w:r>
            <w:r>
              <w:rPr>
                <w:rFonts w:ascii="Arial" w:eastAsia="DengXian" w:hAnsi="Arial" w:cs="Arial"/>
                <w:b/>
                <w:sz w:val="18"/>
                <w:szCs w:val="18"/>
                <w:vertAlign w:val="subscript"/>
              </w:rPr>
              <w:t>IB,c</w:t>
            </w:r>
            <w:r>
              <w:rPr>
                <w:rFonts w:ascii="Arial" w:eastAsia="DengXian" w:hAnsi="Arial" w:cs="Arial"/>
                <w:b/>
                <w:sz w:val="18"/>
                <w:szCs w:val="18"/>
              </w:rPr>
              <w:t xml:space="preserve"> for NR bands (dB)</w:t>
            </w:r>
            <w:r>
              <w:rPr>
                <w:rFonts w:ascii="Arial" w:eastAsia="DengXian" w:hAnsi="Arial" w:cs="Arial"/>
                <w:b/>
                <w:sz w:val="18"/>
                <w:szCs w:val="18"/>
                <w:vertAlign w:val="superscript"/>
              </w:rPr>
              <w:t>9</w:t>
            </w:r>
          </w:p>
        </w:tc>
      </w:tr>
      <w:tr w:rsidR="00B27C3E" w14:paraId="51508F8F" w14:textId="77777777" w:rsidTr="002D5D5E">
        <w:trPr>
          <w:trHeight w:val="187"/>
          <w:jc w:val="center"/>
        </w:trPr>
        <w:tc>
          <w:tcPr>
            <w:tcW w:w="1594" w:type="dxa"/>
            <w:vMerge/>
            <w:tcBorders>
              <w:bottom w:val="single" w:sz="4" w:space="0" w:color="auto"/>
            </w:tcBorders>
          </w:tcPr>
          <w:p w14:paraId="0E2ACB25" w14:textId="77777777" w:rsidR="00B27C3E" w:rsidRDefault="00B27C3E" w:rsidP="002D5D5E">
            <w:pPr>
              <w:keepNext/>
              <w:keepLines/>
              <w:spacing w:after="0"/>
              <w:jc w:val="center"/>
              <w:rPr>
                <w:rFonts w:ascii="Arial" w:eastAsia="DengXian" w:hAnsi="Arial" w:cs="Arial"/>
                <w:b/>
                <w:sz w:val="18"/>
                <w:szCs w:val="18"/>
              </w:rPr>
            </w:pPr>
          </w:p>
        </w:tc>
        <w:tc>
          <w:tcPr>
            <w:tcW w:w="5845" w:type="dxa"/>
            <w:gridSpan w:val="3"/>
            <w:vAlign w:val="center"/>
          </w:tcPr>
          <w:p w14:paraId="1ABFF617" w14:textId="77777777" w:rsidR="00B27C3E" w:rsidRDefault="00B27C3E" w:rsidP="002D5D5E">
            <w:pPr>
              <w:keepNext/>
              <w:keepLines/>
              <w:spacing w:after="0"/>
              <w:jc w:val="center"/>
              <w:rPr>
                <w:rFonts w:ascii="Arial" w:eastAsia="DengXian" w:hAnsi="Arial" w:cs="Arial"/>
                <w:b/>
                <w:sz w:val="18"/>
                <w:szCs w:val="18"/>
              </w:rPr>
            </w:pPr>
            <w:r>
              <w:rPr>
                <w:rFonts w:ascii="Arial" w:eastAsia="DengXian" w:hAnsi="Arial" w:cs="Arial"/>
                <w:b/>
                <w:sz w:val="18"/>
                <w:szCs w:val="18"/>
              </w:rPr>
              <w:t>Component band in order of bands in configuration</w:t>
            </w:r>
            <w:r>
              <w:rPr>
                <w:rFonts w:ascii="Arial" w:eastAsia="DengXian" w:hAnsi="Arial" w:cs="Arial"/>
                <w:b/>
                <w:sz w:val="18"/>
                <w:szCs w:val="18"/>
                <w:vertAlign w:val="superscript"/>
              </w:rPr>
              <w:t>10</w:t>
            </w:r>
          </w:p>
        </w:tc>
      </w:tr>
      <w:tr w:rsidR="00B27C3E" w14:paraId="79A67C27" w14:textId="77777777" w:rsidTr="002D5D5E">
        <w:trPr>
          <w:trHeight w:val="187"/>
          <w:jc w:val="center"/>
        </w:trPr>
        <w:tc>
          <w:tcPr>
            <w:tcW w:w="1594" w:type="dxa"/>
            <w:shd w:val="clear" w:color="auto" w:fill="auto"/>
          </w:tcPr>
          <w:p w14:paraId="1AA02FD0" w14:textId="77777777" w:rsidR="00B27C3E" w:rsidRDefault="00B27C3E" w:rsidP="002D5D5E">
            <w:pPr>
              <w:keepNext/>
              <w:keepLines/>
              <w:spacing w:after="0"/>
              <w:jc w:val="center"/>
              <w:rPr>
                <w:rFonts w:ascii="Arial" w:eastAsia="DengXian" w:hAnsi="Arial" w:cs="Arial"/>
                <w:sz w:val="18"/>
                <w:szCs w:val="18"/>
              </w:rPr>
            </w:pPr>
            <w:r>
              <w:rPr>
                <w:rFonts w:ascii="Arial" w:eastAsia="SimSun" w:hAnsi="Arial" w:cs="Arial"/>
                <w:kern w:val="2"/>
                <w:sz w:val="18"/>
                <w:szCs w:val="18"/>
                <w:lang w:val="en-US" w:eastAsia="zh-CN"/>
              </w:rPr>
              <w:t>CA_n1-</w:t>
            </w:r>
            <w:r>
              <w:rPr>
                <w:rFonts w:ascii="Arial" w:eastAsia="SimSun" w:hAnsi="Arial" w:cs="Arial" w:hint="eastAsia"/>
                <w:kern w:val="2"/>
                <w:sz w:val="18"/>
                <w:szCs w:val="18"/>
                <w:lang w:val="en-US" w:eastAsia="zh-CN"/>
              </w:rPr>
              <w:t>n</w:t>
            </w:r>
            <w:r>
              <w:rPr>
                <w:rFonts w:ascii="Arial" w:eastAsia="SimSun" w:hAnsi="Arial" w:cs="Arial"/>
                <w:kern w:val="2"/>
                <w:sz w:val="18"/>
                <w:szCs w:val="18"/>
                <w:lang w:val="en-US" w:eastAsia="zh-CN"/>
              </w:rPr>
              <w:t>5-</w:t>
            </w:r>
            <w:r>
              <w:rPr>
                <w:rFonts w:ascii="Arial" w:eastAsia="SimSun" w:hAnsi="Arial" w:cs="Arial" w:hint="eastAsia"/>
                <w:kern w:val="2"/>
                <w:sz w:val="18"/>
                <w:szCs w:val="18"/>
                <w:lang w:val="en-US" w:eastAsia="zh-CN"/>
              </w:rPr>
              <w:t>n</w:t>
            </w:r>
            <w:r>
              <w:rPr>
                <w:rFonts w:ascii="Arial" w:eastAsia="SimSun" w:hAnsi="Arial" w:cs="Arial"/>
                <w:kern w:val="2"/>
                <w:sz w:val="18"/>
                <w:szCs w:val="18"/>
                <w:lang w:val="en-US" w:eastAsia="zh-CN"/>
              </w:rPr>
              <w:t>8</w:t>
            </w:r>
          </w:p>
        </w:tc>
        <w:tc>
          <w:tcPr>
            <w:tcW w:w="1948" w:type="dxa"/>
            <w:vAlign w:val="center"/>
          </w:tcPr>
          <w:p w14:paraId="0E570C0B" w14:textId="77777777" w:rsidR="00B27C3E" w:rsidRDefault="00B27C3E" w:rsidP="002D5D5E">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w:t>
            </w:r>
          </w:p>
        </w:tc>
        <w:tc>
          <w:tcPr>
            <w:tcW w:w="1948" w:type="dxa"/>
            <w:vAlign w:val="center"/>
          </w:tcPr>
          <w:p w14:paraId="3C75AE6E" w14:textId="77777777" w:rsidR="00B27C3E" w:rsidRDefault="00B27C3E" w:rsidP="002D5D5E">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0.4</w:t>
            </w:r>
          </w:p>
        </w:tc>
        <w:tc>
          <w:tcPr>
            <w:tcW w:w="1949" w:type="dxa"/>
            <w:vAlign w:val="center"/>
          </w:tcPr>
          <w:p w14:paraId="09B180CA" w14:textId="77777777" w:rsidR="00B27C3E" w:rsidRDefault="00B27C3E" w:rsidP="002D5D5E">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0.4</w:t>
            </w:r>
          </w:p>
        </w:tc>
      </w:tr>
      <w:tr w:rsidR="00B27C3E" w14:paraId="43510090" w14:textId="77777777" w:rsidTr="002D5D5E">
        <w:trPr>
          <w:trHeight w:val="187"/>
          <w:jc w:val="center"/>
        </w:trPr>
        <w:tc>
          <w:tcPr>
            <w:tcW w:w="7439" w:type="dxa"/>
            <w:gridSpan w:val="4"/>
            <w:tcBorders>
              <w:bottom w:val="single" w:sz="4" w:space="0" w:color="auto"/>
            </w:tcBorders>
            <w:shd w:val="clear" w:color="auto" w:fill="auto"/>
          </w:tcPr>
          <w:p w14:paraId="02F5DBE8" w14:textId="77777777" w:rsidR="00B27C3E" w:rsidRDefault="00B27C3E" w:rsidP="002D5D5E">
            <w:pPr>
              <w:keepLines/>
              <w:spacing w:after="0"/>
              <w:ind w:left="870" w:hanging="870"/>
              <w:rPr>
                <w:rFonts w:ascii="Arial" w:eastAsia="DengXian" w:hAnsi="Arial" w:cs="Arial"/>
                <w:sz w:val="18"/>
                <w:szCs w:val="18"/>
                <w:lang w:eastAsia="ja-JP"/>
              </w:rPr>
            </w:pPr>
            <w:r>
              <w:rPr>
                <w:rFonts w:ascii="Arial" w:eastAsia="DengXian" w:hAnsi="Arial" w:cs="Arial"/>
                <w:sz w:val="18"/>
                <w:szCs w:val="18"/>
                <w:lang w:eastAsia="ja-JP"/>
              </w:rPr>
              <w:t>NOTE 9:</w:t>
            </w:r>
            <w:r>
              <w:rPr>
                <w:rFonts w:ascii="Arial" w:eastAsia="DengXian" w:hAnsi="Arial" w:cs="Arial"/>
                <w:sz w:val="18"/>
                <w:szCs w:val="18"/>
                <w:lang w:eastAsia="ja-JP"/>
              </w:rPr>
              <w:tab/>
              <w:t xml:space="preserve"> “-” denotes ΔR</w:t>
            </w:r>
            <w:r>
              <w:rPr>
                <w:rFonts w:ascii="Arial" w:eastAsia="DengXian" w:hAnsi="Arial" w:cs="Arial"/>
                <w:sz w:val="18"/>
                <w:szCs w:val="18"/>
                <w:vertAlign w:val="subscript"/>
                <w:lang w:eastAsia="ja-JP"/>
              </w:rPr>
              <w:t>IB,c</w:t>
            </w:r>
            <w:r>
              <w:rPr>
                <w:rFonts w:ascii="Arial" w:eastAsia="DengXian" w:hAnsi="Arial" w:cs="Arial"/>
                <w:sz w:val="18"/>
                <w:szCs w:val="18"/>
                <w:lang w:eastAsia="ja-JP"/>
              </w:rPr>
              <w:t xml:space="preserve"> = 0.</w:t>
            </w:r>
          </w:p>
          <w:p w14:paraId="2D0210F3" w14:textId="77777777" w:rsidR="00B27C3E" w:rsidRDefault="00B27C3E" w:rsidP="002D5D5E">
            <w:pPr>
              <w:keepLines/>
              <w:spacing w:after="0"/>
              <w:ind w:left="870" w:hanging="870"/>
              <w:rPr>
                <w:rFonts w:ascii="Arial" w:eastAsia="DengXian" w:hAnsi="Arial" w:cs="Arial"/>
                <w:color w:val="000000"/>
                <w:sz w:val="18"/>
                <w:szCs w:val="18"/>
                <w:lang w:val="en-US" w:eastAsia="zh-CN"/>
              </w:rPr>
            </w:pPr>
            <w:r>
              <w:rPr>
                <w:rFonts w:ascii="Arial" w:eastAsia="DengXian" w:hAnsi="Arial" w:cs="Arial"/>
                <w:sz w:val="18"/>
                <w:szCs w:val="18"/>
                <w:lang w:eastAsia="ja-JP"/>
              </w:rPr>
              <w:t>NOTE 10:</w:t>
            </w:r>
            <w:r>
              <w:rPr>
                <w:rFonts w:ascii="Arial" w:eastAsia="DengXian" w:hAnsi="Arial" w:cs="Arial"/>
                <w:sz w:val="18"/>
                <w:szCs w:val="18"/>
                <w:lang w:eastAsia="ja-JP"/>
              </w:rPr>
              <w:tab/>
              <w:t>The component band order in the configuration should be listed by the order of NR bands, such as for CA_n1-n3-n8 the band order from left to right is n1, n3 and n8.</w:t>
            </w:r>
          </w:p>
        </w:tc>
      </w:tr>
    </w:tbl>
    <w:p w14:paraId="158F6D55" w14:textId="77777777" w:rsidR="00B27C3E" w:rsidRPr="006C68CC" w:rsidRDefault="00B27C3E" w:rsidP="00B27C3E">
      <w:pPr>
        <w:rPr>
          <w:rFonts w:eastAsia="SimSun"/>
          <w:kern w:val="2"/>
          <w:lang w:eastAsia="zh-CN"/>
        </w:rPr>
      </w:pPr>
    </w:p>
    <w:p w14:paraId="7E88518A" w14:textId="6A3072B8" w:rsidR="002D5D5E" w:rsidRPr="006C68CC" w:rsidRDefault="002D5D5E" w:rsidP="006C68CC">
      <w:pPr>
        <w:pStyle w:val="Heading2"/>
      </w:pPr>
      <w:bookmarkStart w:id="244" w:name="_Toc183507784"/>
      <w:r w:rsidRPr="006C68CC">
        <w:t>5.</w:t>
      </w:r>
      <w:r>
        <w:t>13</w:t>
      </w:r>
      <w:r>
        <w:tab/>
        <w:t>CA_</w:t>
      </w:r>
      <w:r w:rsidRPr="006C68CC">
        <w:t>n3-n5-n8</w:t>
      </w:r>
      <w:bookmarkEnd w:id="244"/>
    </w:p>
    <w:p w14:paraId="4EAD0C0D" w14:textId="561929F9" w:rsidR="002D5D5E" w:rsidRPr="002D5D5E" w:rsidRDefault="002D5D5E" w:rsidP="006C68CC">
      <w:pPr>
        <w:pStyle w:val="Heading3"/>
        <w:rPr>
          <w:rFonts w:cs="Arial"/>
          <w:szCs w:val="28"/>
          <w:lang w:val="en-US" w:eastAsia="zh-CN"/>
        </w:rPr>
      </w:pPr>
      <w:bookmarkStart w:id="245" w:name="_Toc183507785"/>
      <w:r w:rsidRPr="006C68CC">
        <w:rPr>
          <w:rFonts w:cs="Arial"/>
          <w:szCs w:val="28"/>
          <w:lang w:val="en-US" w:eastAsia="zh-CN"/>
        </w:rPr>
        <w:t>5.</w:t>
      </w:r>
      <w:r>
        <w:rPr>
          <w:rFonts w:cs="Arial"/>
          <w:szCs w:val="28"/>
          <w:lang w:val="en-US" w:eastAsia="zh-CN"/>
        </w:rPr>
        <w:t>13</w:t>
      </w:r>
      <w:r w:rsidRPr="006C68CC">
        <w:rPr>
          <w:rFonts w:cs="Arial"/>
          <w:szCs w:val="28"/>
          <w:lang w:val="en-US" w:eastAsia="zh-CN"/>
        </w:rPr>
        <w:t>.1</w:t>
      </w:r>
      <w:r w:rsidRPr="006C68CC">
        <w:rPr>
          <w:rFonts w:cs="Arial"/>
          <w:szCs w:val="28"/>
          <w:lang w:val="en-US" w:eastAsia="zh-CN"/>
        </w:rPr>
        <w:tab/>
      </w:r>
      <w:r>
        <w:rPr>
          <w:rFonts w:cs="Arial"/>
          <w:szCs w:val="28"/>
          <w:lang w:val="en-US" w:eastAsia="zh-CN"/>
        </w:rPr>
        <w:t>Common for 1 band UL and 2 bands UL CA</w:t>
      </w:r>
      <w:bookmarkEnd w:id="245"/>
    </w:p>
    <w:p w14:paraId="5FB41E5F" w14:textId="3FF443F1" w:rsidR="002D5D5E" w:rsidRDefault="002D5D5E" w:rsidP="006C68CC">
      <w:pPr>
        <w:pStyle w:val="Heading4"/>
      </w:pPr>
      <w:bookmarkStart w:id="246" w:name="_Toc183507786"/>
      <w:r w:rsidRPr="006C68CC">
        <w:t>5.</w:t>
      </w:r>
      <w:r>
        <w:t>13.1.1</w:t>
      </w:r>
      <w:r>
        <w:tab/>
      </w:r>
      <w:r w:rsidRPr="006C68CC">
        <w:t>Operating bands for CA</w:t>
      </w:r>
      <w:bookmarkEnd w:id="246"/>
    </w:p>
    <w:p w14:paraId="1BFDFF93" w14:textId="3861A343" w:rsidR="002D5D5E" w:rsidRPr="002D5D5E" w:rsidRDefault="002D5D5E" w:rsidP="002D5D5E">
      <w:pPr>
        <w:pStyle w:val="TH"/>
        <w:rPr>
          <w:rFonts w:cs="Arial"/>
        </w:rPr>
      </w:pPr>
      <w:r>
        <w:rPr>
          <w:rFonts w:cs="Arial"/>
        </w:rPr>
        <w:t xml:space="preserve">Table </w:t>
      </w:r>
      <w:r w:rsidRPr="006C68CC">
        <w:rPr>
          <w:rFonts w:cs="Arial"/>
        </w:rPr>
        <w:t>5.</w:t>
      </w:r>
      <w:r w:rsidR="00DF4B5B">
        <w:rPr>
          <w:rFonts w:cs="Arial"/>
        </w:rPr>
        <w:t>13</w:t>
      </w:r>
      <w:r>
        <w:rPr>
          <w:rFonts w:cs="Arial"/>
        </w:rPr>
        <w:t>.</w:t>
      </w:r>
      <w:r w:rsidRPr="006C68CC">
        <w:rPr>
          <w:rFonts w:cs="Arial"/>
        </w:rPr>
        <w:t>1</w:t>
      </w:r>
      <w:r>
        <w:rPr>
          <w:rFonts w:cs="Arial"/>
        </w:rPr>
        <w:t>.1-1</w:t>
      </w:r>
      <w:r w:rsidRPr="002D5D5E">
        <w:rPr>
          <w:rFonts w:cs="Arial"/>
        </w:rPr>
        <w:t xml:space="preserve">: </w:t>
      </w:r>
      <w:r w:rsidRPr="006C68CC">
        <w:rPr>
          <w:rFonts w:cs="Arial"/>
        </w:rPr>
        <w:t>CA band combination constituent bands definition</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2D5D5E" w14:paraId="43E813C0" w14:textId="77777777" w:rsidTr="002D5D5E">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tcPr>
          <w:p w14:paraId="7A4274CE"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NR CA Band</w:t>
            </w:r>
          </w:p>
        </w:tc>
        <w:tc>
          <w:tcPr>
            <w:tcW w:w="697" w:type="dxa"/>
            <w:vMerge w:val="restart"/>
            <w:tcBorders>
              <w:top w:val="single" w:sz="4" w:space="0" w:color="auto"/>
              <w:left w:val="single" w:sz="4" w:space="0" w:color="auto"/>
              <w:bottom w:val="single" w:sz="4" w:space="0" w:color="auto"/>
              <w:right w:val="single" w:sz="4" w:space="0" w:color="auto"/>
            </w:tcBorders>
          </w:tcPr>
          <w:p w14:paraId="6287EAD6"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1348F214"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707BB70A"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5529E94D"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Duplex Mode</w:t>
            </w:r>
          </w:p>
        </w:tc>
      </w:tr>
      <w:tr w:rsidR="002D5D5E" w14:paraId="37174EE4" w14:textId="77777777" w:rsidTr="002D5D5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4A925A" w14:textId="77777777" w:rsidR="002D5D5E" w:rsidRDefault="002D5D5E" w:rsidP="002D5D5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DD6C38" w14:textId="77777777" w:rsidR="002D5D5E" w:rsidRDefault="002D5D5E" w:rsidP="002D5D5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558DA544"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60A0489"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395CC5A6" w14:textId="77777777" w:rsidR="002D5D5E" w:rsidRDefault="002D5D5E" w:rsidP="002D5D5E">
            <w:pPr>
              <w:spacing w:after="0"/>
              <w:rPr>
                <w:rFonts w:ascii="Arial" w:hAnsi="Arial"/>
                <w:b/>
                <w:color w:val="000000"/>
                <w:sz w:val="18"/>
              </w:rPr>
            </w:pPr>
          </w:p>
        </w:tc>
      </w:tr>
      <w:tr w:rsidR="002D5D5E" w14:paraId="0A70D675" w14:textId="77777777" w:rsidTr="002D5D5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3A55A6" w14:textId="77777777" w:rsidR="002D5D5E" w:rsidRDefault="002D5D5E" w:rsidP="002D5D5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F48C76" w14:textId="77777777" w:rsidR="002D5D5E" w:rsidRDefault="002D5D5E" w:rsidP="002D5D5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6CBD4575"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41E9B5B"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153AC3A9" w14:textId="77777777" w:rsidR="002D5D5E" w:rsidRDefault="002D5D5E" w:rsidP="002D5D5E">
            <w:pPr>
              <w:spacing w:after="0"/>
              <w:rPr>
                <w:rFonts w:ascii="Arial" w:hAnsi="Arial"/>
                <w:b/>
                <w:color w:val="000000"/>
                <w:sz w:val="18"/>
              </w:rPr>
            </w:pPr>
          </w:p>
        </w:tc>
      </w:tr>
      <w:tr w:rsidR="002D5D5E" w14:paraId="44158CC5" w14:textId="77777777" w:rsidTr="002D5D5E">
        <w:trPr>
          <w:trHeight w:val="225"/>
          <w:jc w:val="center"/>
        </w:trPr>
        <w:tc>
          <w:tcPr>
            <w:tcW w:w="2416" w:type="dxa"/>
            <w:vMerge w:val="restart"/>
            <w:tcBorders>
              <w:top w:val="single" w:sz="4" w:space="0" w:color="auto"/>
              <w:left w:val="single" w:sz="4" w:space="0" w:color="auto"/>
              <w:right w:val="single" w:sz="4" w:space="0" w:color="auto"/>
            </w:tcBorders>
            <w:vAlign w:val="center"/>
          </w:tcPr>
          <w:p w14:paraId="25DFF27D" w14:textId="77777777" w:rsidR="002D5D5E" w:rsidRDefault="002D5D5E" w:rsidP="002D5D5E">
            <w:pPr>
              <w:keepNext/>
              <w:keepLines/>
              <w:spacing w:after="0"/>
              <w:jc w:val="center"/>
              <w:rPr>
                <w:rFonts w:ascii="Arial" w:eastAsia="SimSun" w:hAnsi="Arial"/>
                <w:color w:val="000000"/>
                <w:sz w:val="18"/>
                <w:lang w:val="en-US" w:eastAsia="zh-CN"/>
              </w:rPr>
            </w:pPr>
            <w:r>
              <w:rPr>
                <w:rFonts w:ascii="Arial" w:hAnsi="Arial"/>
                <w:color w:val="000000"/>
                <w:sz w:val="18"/>
              </w:rPr>
              <w:t>CA_n3-n</w:t>
            </w:r>
            <w:r>
              <w:rPr>
                <w:rFonts w:ascii="Arial" w:eastAsia="SimSun" w:hAnsi="Arial"/>
                <w:color w:val="000000"/>
                <w:sz w:val="18"/>
                <w:lang w:val="en-US" w:eastAsia="zh-CN"/>
              </w:rPr>
              <w:t>5</w:t>
            </w:r>
            <w:r>
              <w:rPr>
                <w:rFonts w:ascii="Arial" w:hAnsi="Arial"/>
                <w:color w:val="000000"/>
                <w:sz w:val="18"/>
              </w:rPr>
              <w:t>-n8</w:t>
            </w:r>
          </w:p>
        </w:tc>
        <w:tc>
          <w:tcPr>
            <w:tcW w:w="697" w:type="dxa"/>
            <w:tcBorders>
              <w:top w:val="single" w:sz="4" w:space="0" w:color="auto"/>
              <w:left w:val="single" w:sz="4" w:space="0" w:color="auto"/>
              <w:bottom w:val="single" w:sz="4" w:space="0" w:color="auto"/>
              <w:right w:val="single" w:sz="4" w:space="0" w:color="auto"/>
            </w:tcBorders>
            <w:vAlign w:val="center"/>
          </w:tcPr>
          <w:p w14:paraId="1B6670CA" w14:textId="77777777" w:rsidR="002D5D5E" w:rsidRDefault="002D5D5E" w:rsidP="002D5D5E">
            <w:pPr>
              <w:keepNext/>
              <w:keepLines/>
              <w:spacing w:after="0"/>
              <w:jc w:val="center"/>
              <w:rPr>
                <w:rFonts w:ascii="Arial" w:hAnsi="Arial"/>
                <w:color w:val="000000"/>
                <w:sz w:val="18"/>
              </w:rPr>
            </w:pPr>
            <w:r>
              <w:rPr>
                <w:rFonts w:ascii="Arial" w:hAnsi="Arial" w:cs="Arial"/>
                <w:color w:val="000000"/>
                <w:sz w:val="18"/>
                <w:szCs w:val="18"/>
              </w:rPr>
              <w:t>n3</w:t>
            </w:r>
          </w:p>
        </w:tc>
        <w:tc>
          <w:tcPr>
            <w:tcW w:w="1212" w:type="dxa"/>
            <w:tcBorders>
              <w:top w:val="single" w:sz="4" w:space="0" w:color="auto"/>
              <w:left w:val="single" w:sz="4" w:space="0" w:color="auto"/>
              <w:bottom w:val="single" w:sz="4" w:space="0" w:color="auto"/>
              <w:right w:val="single" w:sz="4" w:space="0" w:color="auto"/>
            </w:tcBorders>
            <w:vAlign w:val="center"/>
          </w:tcPr>
          <w:p w14:paraId="4401C4E2"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1710 MHz</w:t>
            </w:r>
          </w:p>
        </w:tc>
        <w:tc>
          <w:tcPr>
            <w:tcW w:w="317" w:type="dxa"/>
            <w:tcBorders>
              <w:top w:val="single" w:sz="4" w:space="0" w:color="auto"/>
              <w:left w:val="single" w:sz="4" w:space="0" w:color="auto"/>
              <w:bottom w:val="single" w:sz="4" w:space="0" w:color="auto"/>
              <w:right w:val="single" w:sz="4" w:space="0" w:color="auto"/>
            </w:tcBorders>
            <w:vAlign w:val="center"/>
          </w:tcPr>
          <w:p w14:paraId="12EAE13B"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57CF40B7"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1785 MHz</w:t>
            </w:r>
          </w:p>
        </w:tc>
        <w:tc>
          <w:tcPr>
            <w:tcW w:w="1210" w:type="dxa"/>
            <w:tcBorders>
              <w:top w:val="single" w:sz="4" w:space="0" w:color="auto"/>
              <w:left w:val="single" w:sz="4" w:space="0" w:color="auto"/>
              <w:bottom w:val="single" w:sz="4" w:space="0" w:color="auto"/>
              <w:right w:val="single" w:sz="4" w:space="0" w:color="auto"/>
            </w:tcBorders>
            <w:vAlign w:val="center"/>
          </w:tcPr>
          <w:p w14:paraId="44F293BB"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1805 MHz</w:t>
            </w:r>
          </w:p>
        </w:tc>
        <w:tc>
          <w:tcPr>
            <w:tcW w:w="317" w:type="dxa"/>
            <w:tcBorders>
              <w:top w:val="single" w:sz="4" w:space="0" w:color="auto"/>
              <w:left w:val="single" w:sz="4" w:space="0" w:color="auto"/>
              <w:bottom w:val="single" w:sz="4" w:space="0" w:color="auto"/>
              <w:right w:val="single" w:sz="4" w:space="0" w:color="auto"/>
            </w:tcBorders>
            <w:vAlign w:val="center"/>
          </w:tcPr>
          <w:p w14:paraId="291A5250"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1D497AF"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03CBFF80" w14:textId="77777777" w:rsidR="002D5D5E" w:rsidRDefault="002D5D5E" w:rsidP="002D5D5E">
            <w:pPr>
              <w:keepNext/>
              <w:keepLines/>
              <w:spacing w:after="0"/>
              <w:jc w:val="center"/>
              <w:rPr>
                <w:rFonts w:ascii="Arial" w:hAnsi="Arial"/>
                <w:color w:val="000000"/>
                <w:sz w:val="18"/>
              </w:rPr>
            </w:pPr>
            <w:r>
              <w:rPr>
                <w:rFonts w:ascii="Arial" w:hAnsi="Arial" w:cs="Arial"/>
                <w:color w:val="000000"/>
                <w:sz w:val="18"/>
                <w:szCs w:val="18"/>
              </w:rPr>
              <w:t>FDD</w:t>
            </w:r>
          </w:p>
        </w:tc>
      </w:tr>
      <w:tr w:rsidR="002D5D5E" w14:paraId="51489C37" w14:textId="77777777" w:rsidTr="002D5D5E">
        <w:trPr>
          <w:trHeight w:val="225"/>
          <w:jc w:val="center"/>
        </w:trPr>
        <w:tc>
          <w:tcPr>
            <w:tcW w:w="2416" w:type="dxa"/>
            <w:vMerge/>
            <w:tcBorders>
              <w:left w:val="single" w:sz="4" w:space="0" w:color="auto"/>
              <w:right w:val="single" w:sz="4" w:space="0" w:color="auto"/>
            </w:tcBorders>
            <w:vAlign w:val="center"/>
          </w:tcPr>
          <w:p w14:paraId="09C62F0C" w14:textId="77777777" w:rsidR="002D5D5E" w:rsidRDefault="002D5D5E" w:rsidP="002D5D5E">
            <w:pPr>
              <w:spacing w:after="0"/>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3078BCC" w14:textId="77777777" w:rsidR="002D5D5E" w:rsidRDefault="002D5D5E" w:rsidP="002D5D5E">
            <w:pPr>
              <w:keepNext/>
              <w:keepLines/>
              <w:spacing w:after="0"/>
              <w:jc w:val="center"/>
              <w:rPr>
                <w:rFonts w:ascii="Arial" w:eastAsia="SimSun" w:hAnsi="Arial"/>
                <w:color w:val="000000"/>
                <w:sz w:val="18"/>
                <w:lang w:val="en-US" w:eastAsia="zh-CN"/>
              </w:rPr>
            </w:pPr>
            <w:r>
              <w:rPr>
                <w:rFonts w:ascii="Arial" w:hAnsi="Arial" w:cs="Arial"/>
                <w:color w:val="000000"/>
                <w:sz w:val="18"/>
                <w:szCs w:val="18"/>
              </w:rPr>
              <w:t>n5</w:t>
            </w:r>
          </w:p>
        </w:tc>
        <w:tc>
          <w:tcPr>
            <w:tcW w:w="1212" w:type="dxa"/>
            <w:tcBorders>
              <w:top w:val="single" w:sz="4" w:space="0" w:color="auto"/>
              <w:left w:val="single" w:sz="4" w:space="0" w:color="auto"/>
              <w:bottom w:val="single" w:sz="4" w:space="0" w:color="auto"/>
              <w:right w:val="single" w:sz="4" w:space="0" w:color="auto"/>
            </w:tcBorders>
            <w:vAlign w:val="center"/>
          </w:tcPr>
          <w:p w14:paraId="238AB993" w14:textId="77777777" w:rsidR="002D5D5E" w:rsidRDefault="002D5D5E" w:rsidP="002D5D5E">
            <w:pPr>
              <w:keepNext/>
              <w:keepLines/>
              <w:tabs>
                <w:tab w:val="center" w:pos="498"/>
                <w:tab w:val="right" w:pos="1118"/>
              </w:tabs>
              <w:spacing w:after="0"/>
              <w:jc w:val="center"/>
              <w:rPr>
                <w:rFonts w:ascii="Arial" w:hAnsi="Arial" w:cs="Arial"/>
                <w:color w:val="000000"/>
                <w:sz w:val="18"/>
                <w:lang w:val="en-US" w:eastAsia="zh-CN"/>
              </w:rPr>
            </w:pPr>
            <w:r>
              <w:rPr>
                <w:rFonts w:ascii="Arial" w:hAnsi="Arial" w:cs="Arial"/>
                <w:color w:val="000000"/>
                <w:sz w:val="18"/>
                <w:szCs w:val="18"/>
              </w:rPr>
              <w:t>824 MHz</w:t>
            </w:r>
          </w:p>
        </w:tc>
        <w:tc>
          <w:tcPr>
            <w:tcW w:w="317" w:type="dxa"/>
            <w:tcBorders>
              <w:top w:val="single" w:sz="4" w:space="0" w:color="auto"/>
              <w:left w:val="single" w:sz="4" w:space="0" w:color="auto"/>
              <w:bottom w:val="single" w:sz="4" w:space="0" w:color="auto"/>
              <w:right w:val="single" w:sz="4" w:space="0" w:color="auto"/>
            </w:tcBorders>
            <w:vAlign w:val="center"/>
          </w:tcPr>
          <w:p w14:paraId="1BFDF32D"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7866D6B7"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849 MHz</w:t>
            </w:r>
          </w:p>
        </w:tc>
        <w:tc>
          <w:tcPr>
            <w:tcW w:w="1210" w:type="dxa"/>
            <w:tcBorders>
              <w:top w:val="single" w:sz="4" w:space="0" w:color="auto"/>
              <w:left w:val="single" w:sz="4" w:space="0" w:color="auto"/>
              <w:bottom w:val="single" w:sz="4" w:space="0" w:color="auto"/>
              <w:right w:val="single" w:sz="4" w:space="0" w:color="auto"/>
            </w:tcBorders>
            <w:vAlign w:val="center"/>
          </w:tcPr>
          <w:p w14:paraId="1C4834BA" w14:textId="77777777" w:rsidR="002D5D5E" w:rsidRDefault="002D5D5E" w:rsidP="002D5D5E">
            <w:pPr>
              <w:keepNext/>
              <w:keepLines/>
              <w:tabs>
                <w:tab w:val="center" w:pos="498"/>
                <w:tab w:val="right" w:pos="1118"/>
              </w:tabs>
              <w:spacing w:after="0"/>
              <w:jc w:val="center"/>
              <w:rPr>
                <w:rFonts w:ascii="Arial" w:hAnsi="Arial" w:cs="Arial"/>
                <w:color w:val="000000"/>
                <w:sz w:val="18"/>
              </w:rPr>
            </w:pPr>
            <w:r>
              <w:rPr>
                <w:rFonts w:ascii="Arial" w:hAnsi="Arial" w:cs="Arial"/>
                <w:color w:val="000000"/>
                <w:sz w:val="18"/>
                <w:szCs w:val="18"/>
              </w:rPr>
              <w:t>869 MHz</w:t>
            </w:r>
          </w:p>
        </w:tc>
        <w:tc>
          <w:tcPr>
            <w:tcW w:w="317" w:type="dxa"/>
            <w:tcBorders>
              <w:top w:val="single" w:sz="4" w:space="0" w:color="auto"/>
              <w:left w:val="single" w:sz="4" w:space="0" w:color="auto"/>
              <w:bottom w:val="single" w:sz="4" w:space="0" w:color="auto"/>
              <w:right w:val="single" w:sz="4" w:space="0" w:color="auto"/>
            </w:tcBorders>
            <w:vAlign w:val="center"/>
          </w:tcPr>
          <w:p w14:paraId="191B7BFE"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4E70907F" w14:textId="77777777" w:rsidR="002D5D5E" w:rsidRDefault="002D5D5E" w:rsidP="002D5D5E">
            <w:pPr>
              <w:keepNext/>
              <w:keepLines/>
              <w:spacing w:after="0"/>
              <w:jc w:val="center"/>
              <w:rPr>
                <w:rFonts w:ascii="Arial" w:eastAsia="SimSun" w:hAnsi="Arial" w:cs="Arial"/>
                <w:color w:val="000000"/>
                <w:sz w:val="18"/>
                <w:lang w:val="en-US" w:eastAsia="zh-CN"/>
              </w:rPr>
            </w:pPr>
            <w:r>
              <w:rPr>
                <w:rFonts w:ascii="Arial" w:hAnsi="Arial" w:cs="Arial"/>
                <w:color w:val="000000"/>
                <w:sz w:val="18"/>
                <w:szCs w:val="18"/>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4F642E14" w14:textId="77777777" w:rsidR="002D5D5E" w:rsidRDefault="002D5D5E" w:rsidP="002D5D5E">
            <w:pPr>
              <w:keepNext/>
              <w:keepLines/>
              <w:spacing w:after="0"/>
              <w:jc w:val="center"/>
              <w:rPr>
                <w:rFonts w:ascii="Arial" w:eastAsia="SimSun" w:hAnsi="Arial"/>
                <w:color w:val="000000"/>
                <w:sz w:val="18"/>
                <w:lang w:val="en-US" w:eastAsia="zh-CN"/>
              </w:rPr>
            </w:pPr>
            <w:r>
              <w:rPr>
                <w:rFonts w:ascii="Arial" w:hAnsi="Arial" w:cs="Arial"/>
                <w:color w:val="000000"/>
                <w:sz w:val="18"/>
                <w:szCs w:val="18"/>
              </w:rPr>
              <w:t>FDD</w:t>
            </w:r>
          </w:p>
        </w:tc>
      </w:tr>
      <w:tr w:rsidR="002D5D5E" w14:paraId="245E7610" w14:textId="77777777" w:rsidTr="002D5D5E">
        <w:trPr>
          <w:trHeight w:val="225"/>
          <w:jc w:val="center"/>
        </w:trPr>
        <w:tc>
          <w:tcPr>
            <w:tcW w:w="2416" w:type="dxa"/>
            <w:vMerge/>
            <w:tcBorders>
              <w:left w:val="single" w:sz="4" w:space="0" w:color="auto"/>
              <w:bottom w:val="single" w:sz="4" w:space="0" w:color="auto"/>
              <w:right w:val="single" w:sz="4" w:space="0" w:color="auto"/>
            </w:tcBorders>
            <w:vAlign w:val="center"/>
          </w:tcPr>
          <w:p w14:paraId="699DD9D9" w14:textId="77777777" w:rsidR="002D5D5E" w:rsidRDefault="002D5D5E" w:rsidP="002D5D5E">
            <w:pPr>
              <w:spacing w:after="0"/>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7BB3AF0" w14:textId="77777777" w:rsidR="002D5D5E" w:rsidRDefault="002D5D5E" w:rsidP="002D5D5E">
            <w:pPr>
              <w:keepNext/>
              <w:keepLines/>
              <w:spacing w:after="0"/>
              <w:jc w:val="center"/>
              <w:rPr>
                <w:rFonts w:ascii="Arial" w:hAnsi="Arial"/>
                <w:color w:val="000000"/>
                <w:sz w:val="18"/>
              </w:rPr>
            </w:pPr>
            <w:r>
              <w:rPr>
                <w:rFonts w:ascii="Arial" w:hAnsi="Arial" w:cs="Arial"/>
                <w:color w:val="000000"/>
                <w:sz w:val="18"/>
                <w:szCs w:val="18"/>
              </w:rPr>
              <w:t>n8</w:t>
            </w:r>
          </w:p>
        </w:tc>
        <w:tc>
          <w:tcPr>
            <w:tcW w:w="1212" w:type="dxa"/>
            <w:tcBorders>
              <w:top w:val="single" w:sz="4" w:space="0" w:color="auto"/>
              <w:left w:val="single" w:sz="4" w:space="0" w:color="auto"/>
              <w:bottom w:val="single" w:sz="4" w:space="0" w:color="auto"/>
              <w:right w:val="single" w:sz="4" w:space="0" w:color="auto"/>
            </w:tcBorders>
            <w:vAlign w:val="center"/>
          </w:tcPr>
          <w:p w14:paraId="14D0F29D"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880 MHz</w:t>
            </w:r>
          </w:p>
        </w:tc>
        <w:tc>
          <w:tcPr>
            <w:tcW w:w="317" w:type="dxa"/>
            <w:tcBorders>
              <w:top w:val="single" w:sz="4" w:space="0" w:color="auto"/>
              <w:left w:val="single" w:sz="4" w:space="0" w:color="auto"/>
              <w:bottom w:val="single" w:sz="4" w:space="0" w:color="auto"/>
              <w:right w:val="single" w:sz="4" w:space="0" w:color="auto"/>
            </w:tcBorders>
            <w:vAlign w:val="center"/>
          </w:tcPr>
          <w:p w14:paraId="2EF83A51"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03E201A2"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915 MHz</w:t>
            </w:r>
          </w:p>
        </w:tc>
        <w:tc>
          <w:tcPr>
            <w:tcW w:w="1210" w:type="dxa"/>
            <w:tcBorders>
              <w:top w:val="single" w:sz="4" w:space="0" w:color="auto"/>
              <w:left w:val="single" w:sz="4" w:space="0" w:color="auto"/>
              <w:bottom w:val="single" w:sz="4" w:space="0" w:color="auto"/>
              <w:right w:val="single" w:sz="4" w:space="0" w:color="auto"/>
            </w:tcBorders>
            <w:vAlign w:val="center"/>
          </w:tcPr>
          <w:p w14:paraId="10654CEA"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925 MHz</w:t>
            </w:r>
          </w:p>
        </w:tc>
        <w:tc>
          <w:tcPr>
            <w:tcW w:w="317" w:type="dxa"/>
            <w:tcBorders>
              <w:top w:val="single" w:sz="4" w:space="0" w:color="auto"/>
              <w:left w:val="single" w:sz="4" w:space="0" w:color="auto"/>
              <w:bottom w:val="single" w:sz="4" w:space="0" w:color="auto"/>
              <w:right w:val="single" w:sz="4" w:space="0" w:color="auto"/>
            </w:tcBorders>
            <w:vAlign w:val="center"/>
          </w:tcPr>
          <w:p w14:paraId="1944752B"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24FA306"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960 MHz</w:t>
            </w:r>
          </w:p>
        </w:tc>
        <w:tc>
          <w:tcPr>
            <w:tcW w:w="850" w:type="dxa"/>
            <w:tcBorders>
              <w:top w:val="single" w:sz="4" w:space="0" w:color="auto"/>
              <w:left w:val="single" w:sz="4" w:space="0" w:color="auto"/>
              <w:bottom w:val="single" w:sz="4" w:space="0" w:color="auto"/>
              <w:right w:val="single" w:sz="4" w:space="0" w:color="auto"/>
            </w:tcBorders>
            <w:vAlign w:val="center"/>
          </w:tcPr>
          <w:p w14:paraId="742E040E" w14:textId="77777777" w:rsidR="002D5D5E" w:rsidRDefault="002D5D5E" w:rsidP="002D5D5E">
            <w:pPr>
              <w:keepNext/>
              <w:keepLines/>
              <w:spacing w:after="0"/>
              <w:jc w:val="center"/>
              <w:rPr>
                <w:rFonts w:ascii="Arial" w:hAnsi="Arial" w:cs="Arial"/>
                <w:color w:val="000000"/>
                <w:sz w:val="18"/>
                <w:szCs w:val="18"/>
              </w:rPr>
            </w:pPr>
            <w:r>
              <w:rPr>
                <w:rFonts w:ascii="Arial" w:hAnsi="Arial" w:cs="Arial"/>
                <w:color w:val="000000"/>
                <w:sz w:val="18"/>
                <w:szCs w:val="18"/>
              </w:rPr>
              <w:t>FDD</w:t>
            </w:r>
          </w:p>
        </w:tc>
      </w:tr>
    </w:tbl>
    <w:p w14:paraId="56E409B8" w14:textId="77777777" w:rsidR="002D5D5E" w:rsidRDefault="002D5D5E" w:rsidP="002D5D5E">
      <w:pPr>
        <w:rPr>
          <w:lang w:eastAsia="zh-CN"/>
        </w:rPr>
      </w:pPr>
    </w:p>
    <w:p w14:paraId="0555C3BF" w14:textId="79E5AEFE" w:rsidR="002D5D5E" w:rsidRDefault="002D5D5E" w:rsidP="006C68CC">
      <w:pPr>
        <w:pStyle w:val="Heading4"/>
      </w:pPr>
      <w:bookmarkStart w:id="247" w:name="_Toc183507787"/>
      <w:r w:rsidRPr="006C68CC">
        <w:t>5.</w:t>
      </w:r>
      <w:r w:rsidR="00DF4B5B">
        <w:t>13</w:t>
      </w:r>
      <w:r>
        <w:t>.1.2</w:t>
      </w:r>
      <w:r>
        <w:tab/>
      </w:r>
      <w:r w:rsidRPr="006C68CC">
        <w:t>Channel bandwidths per operating band for CA</w:t>
      </w:r>
      <w:bookmarkEnd w:id="247"/>
    </w:p>
    <w:p w14:paraId="46431914" w14:textId="30B438A6" w:rsidR="002D5D5E" w:rsidRPr="006C68CC" w:rsidRDefault="002D5D5E" w:rsidP="002D5D5E">
      <w:pPr>
        <w:pStyle w:val="TH"/>
        <w:rPr>
          <w:rFonts w:cs="Arial"/>
        </w:rPr>
      </w:pPr>
      <w:r>
        <w:rPr>
          <w:rFonts w:cs="Arial"/>
        </w:rPr>
        <w:t xml:space="preserve">Table </w:t>
      </w:r>
      <w:r w:rsidRPr="006C68CC">
        <w:rPr>
          <w:rFonts w:cs="Arial"/>
        </w:rPr>
        <w:t>5.</w:t>
      </w:r>
      <w:r w:rsidR="00DF4B5B">
        <w:rPr>
          <w:rFonts w:cs="Arial"/>
        </w:rPr>
        <w:t>13</w:t>
      </w:r>
      <w:r w:rsidRPr="006C68CC">
        <w:rPr>
          <w:rFonts w:cs="Arial"/>
        </w:rPr>
        <w:t>.1</w:t>
      </w:r>
      <w:r>
        <w:rPr>
          <w:rFonts w:cs="Arial"/>
        </w:rPr>
        <w:t xml:space="preserve">.2-1: Supported bandwidths per </w:t>
      </w:r>
      <w:r w:rsidRPr="006C68CC">
        <w:rPr>
          <w:rFonts w:cs="Arial"/>
        </w:rPr>
        <w:t>CA</w:t>
      </w:r>
      <w:r>
        <w:rPr>
          <w:rFonts w:cs="Arial"/>
        </w:rPr>
        <w:t xml:space="preserve"> band combination of </w:t>
      </w:r>
      <w:r w:rsidRPr="006C68CC">
        <w:rPr>
          <w:rFonts w:cs="Arial"/>
        </w:rPr>
        <w:t>band n3-n5-n8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D5D5E" w14:paraId="440E8C3B" w14:textId="77777777" w:rsidTr="002D5D5E">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725F1EE" w14:textId="77777777" w:rsidR="002D5D5E" w:rsidRDefault="002D5D5E" w:rsidP="002D5D5E">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5BEECE3" w14:textId="77777777" w:rsidR="002D5D5E" w:rsidRDefault="002D5D5E" w:rsidP="002D5D5E">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28928780" w14:textId="77777777" w:rsidR="002D5D5E" w:rsidRDefault="002D5D5E" w:rsidP="002D5D5E">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864F479" w14:textId="77777777" w:rsidR="002D5D5E" w:rsidRDefault="002D5D5E" w:rsidP="002D5D5E">
            <w:pPr>
              <w:pStyle w:val="TAH"/>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403778F" w14:textId="77777777" w:rsidR="002D5D5E" w:rsidRDefault="002D5D5E" w:rsidP="002D5D5E">
            <w:pPr>
              <w:pStyle w:val="TAH"/>
              <w:rPr>
                <w:szCs w:val="18"/>
                <w:lang w:val="en-US" w:eastAsia="zh-CN"/>
              </w:rPr>
            </w:pPr>
            <w:r>
              <w:t>Bandwidth combination set</w:t>
            </w:r>
          </w:p>
        </w:tc>
      </w:tr>
      <w:tr w:rsidR="002D5D5E" w14:paraId="6310C46A" w14:textId="77777777" w:rsidTr="002D5D5E">
        <w:trPr>
          <w:trHeight w:val="216"/>
        </w:trPr>
        <w:tc>
          <w:tcPr>
            <w:tcW w:w="1983" w:type="dxa"/>
            <w:tcBorders>
              <w:top w:val="single" w:sz="4" w:space="0" w:color="auto"/>
              <w:left w:val="single" w:sz="4" w:space="0" w:color="auto"/>
              <w:bottom w:val="nil"/>
              <w:right w:val="single" w:sz="4" w:space="0" w:color="auto"/>
            </w:tcBorders>
            <w:shd w:val="clear" w:color="auto" w:fill="auto"/>
            <w:vAlign w:val="center"/>
          </w:tcPr>
          <w:p w14:paraId="7D2680D5" w14:textId="77777777" w:rsidR="002D5D5E" w:rsidRDefault="002D5D5E" w:rsidP="002D5D5E">
            <w:pPr>
              <w:pStyle w:val="TAC"/>
              <w:rPr>
                <w:rFonts w:eastAsia="SimSun"/>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eastAsia="SimSun" w:hint="eastAsia"/>
                <w:szCs w:val="18"/>
                <w:lang w:val="en-US" w:eastAsia="zh-CN"/>
              </w:rPr>
              <w:t>-n</w:t>
            </w:r>
            <w:r>
              <w:rPr>
                <w:rFonts w:eastAsia="SimSun"/>
                <w:szCs w:val="18"/>
                <w:lang w:val="en-US" w:eastAsia="zh-CN"/>
              </w:rPr>
              <w:t>8</w:t>
            </w:r>
            <w:r>
              <w:rPr>
                <w:rFonts w:eastAsia="SimSun"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95D92" w14:textId="77777777" w:rsidR="002D5D5E" w:rsidRDefault="002D5D5E" w:rsidP="002D5D5E">
            <w:pPr>
              <w:pStyle w:val="TAC"/>
              <w:rPr>
                <w:rFonts w:eastAsia="SimSun"/>
                <w:szCs w:val="18"/>
                <w:lang w:val="en-US" w:eastAsia="zh-CN"/>
              </w:rPr>
            </w:pPr>
            <w:r>
              <w:rPr>
                <w:szCs w:val="18"/>
                <w:lang w:eastAsia="zh-CN"/>
              </w:rPr>
              <w:t>-</w:t>
            </w:r>
          </w:p>
        </w:tc>
        <w:tc>
          <w:tcPr>
            <w:tcW w:w="730" w:type="dxa"/>
            <w:tcBorders>
              <w:left w:val="single" w:sz="4" w:space="0" w:color="auto"/>
              <w:right w:val="single" w:sz="4" w:space="0" w:color="auto"/>
            </w:tcBorders>
            <w:vAlign w:val="center"/>
          </w:tcPr>
          <w:p w14:paraId="52F77CFC" w14:textId="77777777" w:rsidR="002D5D5E" w:rsidRDefault="002D5D5E" w:rsidP="002D5D5E">
            <w:pPr>
              <w:pStyle w:val="TAC"/>
              <w:rPr>
                <w:rFonts w:eastAsia="SimSun"/>
                <w:szCs w:val="18"/>
                <w:lang w:val="en-US" w:eastAsia="zh-CN"/>
              </w:rPr>
            </w:pPr>
            <w:r>
              <w:rPr>
                <w:rFonts w:eastAsia="SimSun"/>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82AC4E" w14:textId="77777777" w:rsidR="002D5D5E" w:rsidRDefault="002D5D5E" w:rsidP="002D5D5E">
            <w:pPr>
              <w:pStyle w:val="TAC"/>
              <w:rPr>
                <w:rFonts w:eastAsia="SimSun"/>
                <w:lang w:val="en-US" w:eastAsia="zh-CN"/>
              </w:rPr>
            </w:pPr>
            <w:r>
              <w:rPr>
                <w:rFonts w:cs="Arial"/>
                <w:szCs w:val="18"/>
                <w:lang w:val="en-US"/>
              </w:rPr>
              <w:t>5, 10, 15, 20, 25, 30, 40, 50</w:t>
            </w:r>
          </w:p>
        </w:tc>
        <w:tc>
          <w:tcPr>
            <w:tcW w:w="1360" w:type="dxa"/>
            <w:tcBorders>
              <w:left w:val="single" w:sz="4" w:space="0" w:color="auto"/>
              <w:bottom w:val="nil"/>
              <w:right w:val="single" w:sz="4" w:space="0" w:color="auto"/>
            </w:tcBorders>
            <w:shd w:val="clear" w:color="auto" w:fill="auto"/>
            <w:vAlign w:val="center"/>
          </w:tcPr>
          <w:p w14:paraId="5F192797" w14:textId="77777777" w:rsidR="002D5D5E" w:rsidRDefault="002D5D5E" w:rsidP="002D5D5E">
            <w:pPr>
              <w:pStyle w:val="TAC"/>
              <w:rPr>
                <w:szCs w:val="18"/>
                <w:lang w:val="en-US" w:eastAsia="zh-CN"/>
              </w:rPr>
            </w:pPr>
            <w:r>
              <w:rPr>
                <w:szCs w:val="18"/>
                <w:lang w:val="en-US" w:eastAsia="zh-CN"/>
              </w:rPr>
              <w:t>0</w:t>
            </w:r>
          </w:p>
        </w:tc>
      </w:tr>
      <w:tr w:rsidR="002D5D5E" w14:paraId="6BCC75D3" w14:textId="77777777" w:rsidTr="002D5D5E">
        <w:trPr>
          <w:trHeight w:val="187"/>
        </w:trPr>
        <w:tc>
          <w:tcPr>
            <w:tcW w:w="1983" w:type="dxa"/>
            <w:tcBorders>
              <w:top w:val="nil"/>
              <w:left w:val="single" w:sz="4" w:space="0" w:color="auto"/>
              <w:bottom w:val="nil"/>
              <w:right w:val="single" w:sz="4" w:space="0" w:color="auto"/>
            </w:tcBorders>
            <w:shd w:val="clear" w:color="auto" w:fill="auto"/>
            <w:vAlign w:val="center"/>
          </w:tcPr>
          <w:p w14:paraId="154BFA51" w14:textId="77777777" w:rsidR="002D5D5E" w:rsidRDefault="002D5D5E" w:rsidP="002D5D5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CEA6CE" w14:textId="77777777" w:rsidR="002D5D5E" w:rsidRDefault="002D5D5E" w:rsidP="002D5D5E">
            <w:pPr>
              <w:pStyle w:val="TAC"/>
              <w:rPr>
                <w:szCs w:val="18"/>
                <w:lang w:val="en-US" w:eastAsia="zh-CN"/>
              </w:rPr>
            </w:pPr>
          </w:p>
        </w:tc>
        <w:tc>
          <w:tcPr>
            <w:tcW w:w="730" w:type="dxa"/>
            <w:tcBorders>
              <w:left w:val="single" w:sz="4" w:space="0" w:color="auto"/>
              <w:right w:val="single" w:sz="4" w:space="0" w:color="auto"/>
            </w:tcBorders>
            <w:vAlign w:val="center"/>
          </w:tcPr>
          <w:p w14:paraId="78E1FB35" w14:textId="77777777" w:rsidR="002D5D5E" w:rsidRDefault="002D5D5E" w:rsidP="002D5D5E">
            <w:pPr>
              <w:pStyle w:val="TAC"/>
              <w:rPr>
                <w:rFonts w:eastAsia="SimSun"/>
                <w:szCs w:val="18"/>
                <w:lang w:val="en-US" w:eastAsia="zh-CN"/>
              </w:rPr>
            </w:pPr>
            <w:r>
              <w:rPr>
                <w:rFonts w:eastAsia="SimSun"/>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6F204F" w14:textId="77777777" w:rsidR="002D5D5E" w:rsidRPr="006849FF" w:rsidRDefault="002D5D5E" w:rsidP="002D5D5E">
            <w:pPr>
              <w:spacing w:after="0"/>
              <w:jc w:val="center"/>
              <w:rPr>
                <w:rFonts w:ascii="Arial" w:hAnsi="Arial" w:cs="Arial"/>
                <w:sz w:val="18"/>
                <w:szCs w:val="18"/>
                <w:lang w:val="en-US"/>
              </w:rPr>
            </w:pPr>
            <w:r w:rsidRPr="006849FF">
              <w:rPr>
                <w:rFonts w:ascii="Arial" w:hAnsi="Arial" w:cs="Arial"/>
                <w:sz w:val="18"/>
                <w:szCs w:val="18"/>
                <w:lang w:val="en-US"/>
              </w:rPr>
              <w:t>5, 10, 15, 20</w:t>
            </w:r>
          </w:p>
        </w:tc>
        <w:tc>
          <w:tcPr>
            <w:tcW w:w="1360" w:type="dxa"/>
            <w:tcBorders>
              <w:top w:val="nil"/>
              <w:left w:val="single" w:sz="4" w:space="0" w:color="auto"/>
              <w:bottom w:val="nil"/>
              <w:right w:val="single" w:sz="4" w:space="0" w:color="auto"/>
            </w:tcBorders>
            <w:shd w:val="clear" w:color="auto" w:fill="auto"/>
            <w:vAlign w:val="center"/>
          </w:tcPr>
          <w:p w14:paraId="12373A83" w14:textId="77777777" w:rsidR="002D5D5E" w:rsidRDefault="002D5D5E" w:rsidP="002D5D5E">
            <w:pPr>
              <w:pStyle w:val="TAC"/>
              <w:rPr>
                <w:szCs w:val="18"/>
                <w:lang w:val="en-US" w:eastAsia="zh-CN"/>
              </w:rPr>
            </w:pPr>
          </w:p>
        </w:tc>
      </w:tr>
      <w:tr w:rsidR="002D5D5E" w14:paraId="7881727B" w14:textId="77777777" w:rsidTr="002D5D5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D10F5F" w14:textId="77777777" w:rsidR="002D5D5E" w:rsidRDefault="002D5D5E" w:rsidP="002D5D5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782C1" w14:textId="77777777" w:rsidR="002D5D5E" w:rsidRDefault="002D5D5E" w:rsidP="002D5D5E">
            <w:pPr>
              <w:pStyle w:val="TAC"/>
              <w:rPr>
                <w:szCs w:val="18"/>
                <w:lang w:val="en-US" w:eastAsia="zh-CN"/>
              </w:rPr>
            </w:pPr>
          </w:p>
        </w:tc>
        <w:tc>
          <w:tcPr>
            <w:tcW w:w="730" w:type="dxa"/>
            <w:tcBorders>
              <w:left w:val="single" w:sz="4" w:space="0" w:color="auto"/>
              <w:right w:val="single" w:sz="4" w:space="0" w:color="auto"/>
            </w:tcBorders>
            <w:vAlign w:val="center"/>
          </w:tcPr>
          <w:p w14:paraId="6A701EBF" w14:textId="77777777" w:rsidR="002D5D5E" w:rsidRDefault="002D5D5E" w:rsidP="002D5D5E">
            <w:pPr>
              <w:pStyle w:val="TAC"/>
              <w:rPr>
                <w:rFonts w:eastAsia="SimSun"/>
                <w:szCs w:val="18"/>
                <w:lang w:val="en-US" w:eastAsia="zh-CN"/>
              </w:rPr>
            </w:pPr>
            <w:r>
              <w:rPr>
                <w:rFonts w:eastAsia="SimSun"/>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58704F" w14:textId="77777777" w:rsidR="002D5D5E" w:rsidRDefault="002D5D5E" w:rsidP="002D5D5E">
            <w:pPr>
              <w:spacing w:after="0"/>
              <w:jc w:val="center"/>
              <w:rPr>
                <w:rFonts w:ascii="Arial" w:eastAsia="SimSun" w:hAnsi="Arial" w:cs="Arial"/>
                <w:kern w:val="2"/>
                <w:sz w:val="18"/>
                <w:lang w:val="en-US" w:eastAsia="zh-CN"/>
              </w:rPr>
            </w:pPr>
            <w:r w:rsidRPr="006849FF">
              <w:rPr>
                <w:rFonts w:ascii="Arial" w:hAnsi="Arial" w:cs="Arial"/>
                <w:sz w:val="18"/>
                <w:szCs w:val="18"/>
                <w:lang w:val="en-US"/>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96841" w14:textId="77777777" w:rsidR="002D5D5E" w:rsidRDefault="002D5D5E" w:rsidP="002D5D5E">
            <w:pPr>
              <w:pStyle w:val="TAC"/>
              <w:rPr>
                <w:szCs w:val="18"/>
                <w:lang w:val="en-US" w:eastAsia="zh-CN"/>
              </w:rPr>
            </w:pPr>
          </w:p>
        </w:tc>
      </w:tr>
    </w:tbl>
    <w:p w14:paraId="1911D5F7" w14:textId="77777777" w:rsidR="002D5D5E" w:rsidRDefault="002D5D5E" w:rsidP="002D5D5E">
      <w:pPr>
        <w:pStyle w:val="EditorsNote"/>
        <w:ind w:left="284" w:firstLine="0"/>
        <w:rPr>
          <w:color w:val="auto"/>
          <w:lang w:val="en-US" w:eastAsia="zh-CN"/>
        </w:rPr>
      </w:pPr>
      <w:r>
        <w:rPr>
          <w:color w:val="auto"/>
          <w:lang w:val="en-US" w:eastAsia="zh-CN"/>
        </w:rPr>
        <w:t xml:space="preserve"> </w:t>
      </w:r>
    </w:p>
    <w:p w14:paraId="5C4A332E" w14:textId="77B51BDC" w:rsidR="002D5D5E" w:rsidRDefault="002D5D5E" w:rsidP="006C68CC">
      <w:pPr>
        <w:pStyle w:val="Heading4"/>
      </w:pPr>
      <w:bookmarkStart w:id="248" w:name="_Toc183507788"/>
      <w:r w:rsidRPr="006C68CC">
        <w:t>5.</w:t>
      </w:r>
      <w:r w:rsidR="00DF4B5B">
        <w:t>13</w:t>
      </w:r>
      <w:r>
        <w:t>.1.3</w:t>
      </w:r>
      <w:r>
        <w:tab/>
      </w:r>
      <w:r w:rsidRPr="006C68CC">
        <w:t>∆T</w:t>
      </w:r>
      <w:r w:rsidRPr="006C68CC">
        <w:rPr>
          <w:vertAlign w:val="subscript"/>
        </w:rPr>
        <w:t>IB,c</w:t>
      </w:r>
      <w:r w:rsidRPr="006C68CC">
        <w:t xml:space="preserve"> and ∆R</w:t>
      </w:r>
      <w:r w:rsidRPr="006C68CC">
        <w:rPr>
          <w:vertAlign w:val="subscript"/>
        </w:rPr>
        <w:t>IB,c</w:t>
      </w:r>
      <w:r w:rsidRPr="006C68CC">
        <w:t xml:space="preserve"> values</w:t>
      </w:r>
      <w:bookmarkEnd w:id="248"/>
    </w:p>
    <w:p w14:paraId="259A4C5F" w14:textId="77777777" w:rsidR="002D5D5E" w:rsidRDefault="002D5D5E" w:rsidP="002D5D5E">
      <w:pPr>
        <w:rPr>
          <w:rFonts w:eastAsia="SimSun"/>
          <w:kern w:val="2"/>
          <w:lang w:val="en-US" w:eastAsia="zh-CN"/>
        </w:rPr>
      </w:pPr>
      <w:r>
        <w:rPr>
          <w:rFonts w:eastAsia="SimSun"/>
          <w:kern w:val="2"/>
          <w:lang w:val="en-US" w:eastAsia="zh-CN"/>
        </w:rPr>
        <w:t>For CA_</w:t>
      </w:r>
      <w:r>
        <w:rPr>
          <w:rFonts w:eastAsia="SimSun" w:hint="eastAsia"/>
          <w:kern w:val="2"/>
          <w:lang w:val="en-US" w:eastAsia="zh-CN"/>
        </w:rPr>
        <w:t>n</w:t>
      </w:r>
      <w:r>
        <w:rPr>
          <w:rFonts w:eastAsia="SimSun"/>
          <w:kern w:val="2"/>
          <w:lang w:val="en-US" w:eastAsia="zh-CN"/>
        </w:rPr>
        <w:t>1-</w:t>
      </w:r>
      <w:r>
        <w:rPr>
          <w:rFonts w:eastAsia="SimSun" w:hint="eastAsia"/>
          <w:kern w:val="2"/>
          <w:lang w:val="en-US" w:eastAsia="zh-CN"/>
        </w:rPr>
        <w:t>n</w:t>
      </w:r>
      <w:r>
        <w:rPr>
          <w:rFonts w:eastAsia="SimSun"/>
          <w:kern w:val="2"/>
          <w:lang w:val="en-US" w:eastAsia="zh-CN"/>
        </w:rPr>
        <w:t>5-</w:t>
      </w:r>
      <w:r>
        <w:rPr>
          <w:rFonts w:eastAsia="SimSun" w:hint="eastAsia"/>
          <w:kern w:val="2"/>
          <w:lang w:val="en-US" w:eastAsia="zh-CN"/>
        </w:rPr>
        <w:t>n</w:t>
      </w:r>
      <w:r>
        <w:rPr>
          <w:rFonts w:eastAsia="SimSun"/>
          <w:kern w:val="2"/>
          <w:lang w:val="en-US" w:eastAsia="zh-CN"/>
        </w:rPr>
        <w:t xml:space="preserve">8, since there is only single carrier UL </w:t>
      </w:r>
      <w:r>
        <w:rPr>
          <w:rFonts w:eastAsia="SimSun" w:hint="eastAsia"/>
          <w:kern w:val="2"/>
          <w:lang w:val="en-US" w:eastAsia="zh-CN"/>
        </w:rPr>
        <w:t xml:space="preserve">the following </w:t>
      </w:r>
      <w:r>
        <w:rPr>
          <w:rFonts w:eastAsia="SimSun"/>
          <w:kern w:val="2"/>
          <w:lang w:val="en-US" w:eastAsia="zh-CN"/>
        </w:rPr>
        <w:sym w:font="Symbol" w:char="F044"/>
      </w:r>
      <w:r>
        <w:rPr>
          <w:rFonts w:eastAsia="SimSun"/>
          <w:kern w:val="2"/>
          <w:lang w:val="en-US" w:eastAsia="zh-CN"/>
        </w:rPr>
        <w:t>T</w:t>
      </w:r>
      <w:r>
        <w:rPr>
          <w:rFonts w:eastAsia="SimSun"/>
          <w:kern w:val="2"/>
          <w:vertAlign w:val="subscript"/>
          <w:lang w:val="en-US" w:eastAsia="zh-CN"/>
        </w:rPr>
        <w:t xml:space="preserve">IB,c </w:t>
      </w:r>
      <w:r>
        <w:rPr>
          <w:rFonts w:eastAsia="SimSun"/>
          <w:kern w:val="2"/>
          <w:lang w:val="en-US" w:eastAsia="zh-CN"/>
        </w:rPr>
        <w:t xml:space="preserve"> values are proposed</w:t>
      </w:r>
      <w:r>
        <w:rPr>
          <w:rFonts w:eastAsia="SimSun" w:hint="eastAsia"/>
          <w:kern w:val="2"/>
          <w:lang w:val="en-US" w:eastAsia="zh-CN"/>
        </w:rPr>
        <w:t>:</w:t>
      </w:r>
    </w:p>
    <w:p w14:paraId="2B709821" w14:textId="291162A9" w:rsidR="002D5D5E" w:rsidRPr="006C68CC" w:rsidRDefault="002D5D5E" w:rsidP="002D5D5E">
      <w:pPr>
        <w:pStyle w:val="TH"/>
        <w:rPr>
          <w:rFonts w:cs="Arial"/>
        </w:rPr>
      </w:pPr>
      <w:r>
        <w:rPr>
          <w:rFonts w:cs="Arial"/>
        </w:rPr>
        <w:t>Table 5.</w:t>
      </w:r>
      <w:r w:rsidR="00DF4B5B">
        <w:rPr>
          <w:rFonts w:cs="Arial"/>
        </w:rPr>
        <w:t>13</w:t>
      </w:r>
      <w:r>
        <w:rPr>
          <w:rFonts w:cs="Arial"/>
        </w:rPr>
        <w:t>.1.3-1: ΔT</w:t>
      </w:r>
      <w:r w:rsidRPr="002D5D5E">
        <w:rPr>
          <w:rFonts w:cs="Arial"/>
          <w:vertAlign w:val="subscript"/>
        </w:rPr>
        <w:t>IB,c</w:t>
      </w:r>
      <w:r w:rsidRPr="002D5D5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D5D5E" w14:paraId="708F6063" w14:textId="77777777" w:rsidTr="002D5D5E">
        <w:trPr>
          <w:jc w:val="center"/>
        </w:trPr>
        <w:tc>
          <w:tcPr>
            <w:tcW w:w="2336" w:type="dxa"/>
            <w:vMerge w:val="restart"/>
            <w:tcBorders>
              <w:top w:val="single" w:sz="4" w:space="0" w:color="auto"/>
              <w:left w:val="single" w:sz="4" w:space="0" w:color="auto"/>
              <w:right w:val="single" w:sz="4" w:space="0" w:color="auto"/>
            </w:tcBorders>
          </w:tcPr>
          <w:p w14:paraId="1988E5A2" w14:textId="77777777" w:rsidR="002D5D5E" w:rsidRDefault="002D5D5E" w:rsidP="002D5D5E">
            <w:pPr>
              <w:keepNext/>
              <w:keepLines/>
              <w:spacing w:after="0"/>
              <w:jc w:val="center"/>
              <w:rPr>
                <w:rFonts w:ascii="Arial" w:eastAsia="SimSun" w:hAnsi="Arial" w:cs="Arial"/>
                <w:b/>
                <w:sz w:val="18"/>
                <w:szCs w:val="18"/>
              </w:rPr>
            </w:pPr>
            <w:r>
              <w:rPr>
                <w:rFonts w:ascii="Arial" w:eastAsia="SimSun" w:hAnsi="Arial" w:cs="Arial"/>
                <w:b/>
                <w:sz w:val="18"/>
                <w:szCs w:val="18"/>
              </w:rPr>
              <w:t xml:space="preserve">Inter-band </w:t>
            </w:r>
            <w:r>
              <w:rPr>
                <w:rFonts w:ascii="Arial" w:eastAsia="SimSun" w:hAnsi="Arial" w:cs="Arial"/>
                <w:b/>
                <w:sz w:val="18"/>
                <w:szCs w:val="18"/>
                <w:lang w:eastAsia="zh-CN"/>
              </w:rPr>
              <w:t>CA</w:t>
            </w:r>
            <w:r>
              <w:rPr>
                <w:rFonts w:ascii="Arial" w:eastAsia="SimSun" w:hAnsi="Arial" w:cs="Arial"/>
                <w:b/>
                <w:sz w:val="18"/>
                <w:szCs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3DE41CF" w14:textId="77777777" w:rsidR="002D5D5E" w:rsidRDefault="002D5D5E" w:rsidP="002D5D5E">
            <w:pPr>
              <w:keepNext/>
              <w:keepLines/>
              <w:spacing w:after="0"/>
              <w:jc w:val="center"/>
              <w:rPr>
                <w:rFonts w:ascii="Arial" w:eastAsia="SimSun" w:hAnsi="Arial" w:cs="Arial"/>
                <w:b/>
                <w:sz w:val="18"/>
                <w:szCs w:val="18"/>
              </w:rPr>
            </w:pPr>
            <w:r>
              <w:rPr>
                <w:rFonts w:ascii="Arial" w:eastAsia="SimSun" w:hAnsi="Arial" w:cs="Arial"/>
                <w:b/>
                <w:sz w:val="18"/>
                <w:szCs w:val="18"/>
              </w:rPr>
              <w:t>ΔT</w:t>
            </w:r>
            <w:r>
              <w:rPr>
                <w:rFonts w:ascii="Arial" w:eastAsia="SimSun" w:hAnsi="Arial" w:cs="Arial"/>
                <w:b/>
                <w:sz w:val="18"/>
                <w:szCs w:val="18"/>
                <w:vertAlign w:val="subscript"/>
              </w:rPr>
              <w:t>IB,c</w:t>
            </w:r>
            <w:r>
              <w:rPr>
                <w:rFonts w:ascii="Arial" w:eastAsia="SimSun" w:hAnsi="Arial" w:cs="Arial"/>
                <w:b/>
                <w:sz w:val="18"/>
                <w:szCs w:val="18"/>
              </w:rPr>
              <w:t xml:space="preserve"> for NR bands (dB)</w:t>
            </w:r>
            <w:r>
              <w:rPr>
                <w:rFonts w:ascii="Arial" w:eastAsia="SimSun" w:hAnsi="Arial" w:cs="Arial"/>
                <w:b/>
                <w:sz w:val="18"/>
                <w:szCs w:val="18"/>
                <w:vertAlign w:val="superscript"/>
              </w:rPr>
              <w:t>8</w:t>
            </w:r>
          </w:p>
        </w:tc>
      </w:tr>
      <w:tr w:rsidR="002D5D5E" w14:paraId="1523BCD9" w14:textId="77777777" w:rsidTr="002D5D5E">
        <w:trPr>
          <w:jc w:val="center"/>
        </w:trPr>
        <w:tc>
          <w:tcPr>
            <w:tcW w:w="2336" w:type="dxa"/>
            <w:vMerge/>
            <w:tcBorders>
              <w:left w:val="single" w:sz="4" w:space="0" w:color="auto"/>
              <w:bottom w:val="single" w:sz="4" w:space="0" w:color="auto"/>
              <w:right w:val="single" w:sz="4" w:space="0" w:color="auto"/>
            </w:tcBorders>
          </w:tcPr>
          <w:p w14:paraId="4771AD07" w14:textId="77777777" w:rsidR="002D5D5E" w:rsidRDefault="002D5D5E" w:rsidP="002D5D5E">
            <w:pPr>
              <w:keepNext/>
              <w:keepLines/>
              <w:spacing w:after="0"/>
              <w:jc w:val="center"/>
              <w:rPr>
                <w:rFonts w:ascii="Arial" w:eastAsia="SimSun" w:hAnsi="Arial" w:cs="Arial"/>
                <w:b/>
                <w:sz w:val="18"/>
                <w:szCs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F07B125" w14:textId="77777777" w:rsidR="002D5D5E" w:rsidRDefault="002D5D5E" w:rsidP="002D5D5E">
            <w:pPr>
              <w:keepNext/>
              <w:keepLines/>
              <w:spacing w:after="0"/>
              <w:jc w:val="center"/>
              <w:rPr>
                <w:rFonts w:ascii="Arial" w:eastAsia="SimSun" w:hAnsi="Arial" w:cs="Arial"/>
                <w:b/>
                <w:sz w:val="18"/>
                <w:szCs w:val="18"/>
              </w:rPr>
            </w:pPr>
            <w:r>
              <w:rPr>
                <w:rFonts w:ascii="Arial" w:eastAsia="SimSun" w:hAnsi="Arial" w:cs="Arial"/>
                <w:b/>
                <w:sz w:val="18"/>
                <w:szCs w:val="18"/>
              </w:rPr>
              <w:t>Component band in order of bands in configuration</w:t>
            </w:r>
            <w:r>
              <w:rPr>
                <w:rFonts w:ascii="Arial" w:eastAsia="SimSun" w:hAnsi="Arial" w:cs="Arial"/>
                <w:b/>
                <w:sz w:val="18"/>
                <w:szCs w:val="18"/>
                <w:vertAlign w:val="superscript"/>
              </w:rPr>
              <w:t>9</w:t>
            </w:r>
          </w:p>
        </w:tc>
      </w:tr>
      <w:tr w:rsidR="002D5D5E" w14:paraId="7B9A9B56" w14:textId="77777777" w:rsidTr="002D5D5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109399" w14:textId="77777777" w:rsidR="002D5D5E" w:rsidRDefault="002D5D5E" w:rsidP="002D5D5E">
            <w:pPr>
              <w:keepNext/>
              <w:keepLines/>
              <w:spacing w:after="0"/>
              <w:jc w:val="center"/>
              <w:rPr>
                <w:rFonts w:ascii="Arial" w:hAnsi="Arial" w:cs="Arial"/>
                <w:sz w:val="18"/>
                <w:szCs w:val="18"/>
                <w:lang w:eastAsia="zh-CN"/>
              </w:rPr>
            </w:pPr>
            <w:r>
              <w:rPr>
                <w:rFonts w:ascii="Arial" w:eastAsia="SimSun" w:hAnsi="Arial" w:cs="Arial"/>
                <w:kern w:val="2"/>
                <w:sz w:val="18"/>
                <w:szCs w:val="18"/>
                <w:lang w:val="en-US" w:eastAsia="zh-CN"/>
              </w:rPr>
              <w:t>CA_n3-</w:t>
            </w:r>
            <w:r>
              <w:rPr>
                <w:rFonts w:ascii="Arial" w:eastAsia="SimSun" w:hAnsi="Arial" w:cs="Arial" w:hint="eastAsia"/>
                <w:kern w:val="2"/>
                <w:sz w:val="18"/>
                <w:szCs w:val="18"/>
                <w:lang w:val="en-US" w:eastAsia="zh-CN"/>
              </w:rPr>
              <w:t>n</w:t>
            </w:r>
            <w:r>
              <w:rPr>
                <w:rFonts w:ascii="Arial" w:eastAsia="SimSun" w:hAnsi="Arial" w:cs="Arial"/>
                <w:kern w:val="2"/>
                <w:sz w:val="18"/>
                <w:szCs w:val="18"/>
                <w:lang w:val="en-US" w:eastAsia="zh-CN"/>
              </w:rPr>
              <w:t>5-</w:t>
            </w:r>
            <w:r>
              <w:rPr>
                <w:rFonts w:ascii="Arial" w:eastAsia="SimSun" w:hAnsi="Arial" w:cs="Arial" w:hint="eastAsia"/>
                <w:kern w:val="2"/>
                <w:sz w:val="18"/>
                <w:szCs w:val="18"/>
                <w:lang w:val="en-US" w:eastAsia="zh-CN"/>
              </w:rPr>
              <w:t>n</w:t>
            </w:r>
            <w:r>
              <w:rPr>
                <w:rFonts w:ascii="Arial" w:eastAsia="SimSun" w:hAnsi="Arial" w:cs="Arial"/>
                <w:kern w:val="2"/>
                <w:sz w:val="18"/>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1FB01FC" w14:textId="77777777" w:rsidR="002D5D5E" w:rsidRDefault="002D5D5E" w:rsidP="002D5D5E">
            <w:pPr>
              <w:keepNext/>
              <w:keepLines/>
              <w:spacing w:after="0"/>
              <w:jc w:val="center"/>
              <w:rPr>
                <w:rFonts w:ascii="Arial" w:hAnsi="Arial" w:cs="Arial"/>
                <w:sz w:val="18"/>
                <w:szCs w:val="18"/>
                <w:lang w:eastAsia="zh-CN"/>
              </w:rPr>
            </w:pPr>
            <w:r>
              <w:rPr>
                <w:rFonts w:ascii="Arial"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882399" w14:textId="77777777" w:rsidR="002D5D5E" w:rsidRDefault="002D5D5E" w:rsidP="002D5D5E">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CA7296" w14:textId="77777777" w:rsidR="002D5D5E" w:rsidRDefault="002D5D5E" w:rsidP="002D5D5E">
            <w:pPr>
              <w:keepNext/>
              <w:keepLines/>
              <w:spacing w:after="0"/>
              <w:jc w:val="center"/>
              <w:rPr>
                <w:rFonts w:ascii="Arial" w:hAnsi="Arial" w:cs="Arial"/>
                <w:sz w:val="18"/>
                <w:szCs w:val="18"/>
                <w:lang w:val="en-US" w:eastAsia="zh-CN"/>
              </w:rPr>
            </w:pPr>
            <w:r>
              <w:rPr>
                <w:rFonts w:ascii="Arial" w:hAnsi="Arial" w:cs="Arial"/>
                <w:sz w:val="18"/>
                <w:szCs w:val="18"/>
                <w:lang w:val="en-US" w:eastAsia="zh-CN"/>
              </w:rPr>
              <w:t>0.5</w:t>
            </w:r>
          </w:p>
        </w:tc>
      </w:tr>
      <w:tr w:rsidR="002D5D5E" w14:paraId="7CC0EC83" w14:textId="77777777" w:rsidTr="002D5D5E">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54630F1" w14:textId="77777777" w:rsidR="002D5D5E" w:rsidRDefault="002D5D5E" w:rsidP="002D5D5E">
            <w:pPr>
              <w:pStyle w:val="TAN"/>
              <w:rPr>
                <w:szCs w:val="18"/>
                <w:lang w:eastAsia="ja-JP"/>
              </w:rPr>
            </w:pPr>
            <w:r>
              <w:rPr>
                <w:rFonts w:cs="Arial"/>
                <w:szCs w:val="18"/>
                <w:lang w:eastAsia="ja-JP"/>
              </w:rPr>
              <w:t>NOTE 8:</w:t>
            </w:r>
            <w:r>
              <w:rPr>
                <w:rFonts w:cs="Arial"/>
                <w:szCs w:val="18"/>
                <w:lang w:eastAsia="ja-JP"/>
              </w:rPr>
              <w:tab/>
              <w:t>“-” denotes ΔT</w:t>
            </w:r>
            <w:r>
              <w:rPr>
                <w:rFonts w:cs="Arial"/>
                <w:szCs w:val="18"/>
                <w:vertAlign w:val="subscript"/>
                <w:lang w:eastAsia="ja-JP"/>
              </w:rPr>
              <w:t>IB,c</w:t>
            </w:r>
            <w:r>
              <w:rPr>
                <w:rFonts w:cs="Arial"/>
                <w:szCs w:val="18"/>
                <w:lang w:eastAsia="ja-JP"/>
              </w:rPr>
              <w:t xml:space="preserve"> = 0.</w:t>
            </w:r>
          </w:p>
          <w:p w14:paraId="20D093C0" w14:textId="77777777" w:rsidR="002D5D5E" w:rsidRDefault="002D5D5E" w:rsidP="002D5D5E">
            <w:pPr>
              <w:pStyle w:val="TAN"/>
              <w:rPr>
                <w:szCs w:val="18"/>
                <w:lang w:eastAsia="zh-CN"/>
              </w:rPr>
            </w:pPr>
            <w:r>
              <w:rPr>
                <w:rFonts w:eastAsia="DengXian" w:cs="Arial"/>
                <w:szCs w:val="18"/>
              </w:rPr>
              <w:t>NOTE 9:</w:t>
            </w:r>
            <w:r>
              <w:rPr>
                <w:rFonts w:eastAsia="DengXian" w:cs="Arial"/>
                <w:szCs w:val="18"/>
              </w:rPr>
              <w:tab/>
              <w:t>The component band order in the configuration should be listed by the order of NR bands, such as for CA_n1-n3-n5 the band order from left to right is n1, n3 and n5.</w:t>
            </w:r>
          </w:p>
        </w:tc>
      </w:tr>
    </w:tbl>
    <w:p w14:paraId="15A08D6B" w14:textId="77777777" w:rsidR="002D5D5E" w:rsidRDefault="002D5D5E" w:rsidP="006C68CC">
      <w:pPr>
        <w:rPr>
          <w:rFonts w:eastAsia="SimSun"/>
          <w:bCs/>
          <w:kern w:val="2"/>
          <w:lang w:val="en-US" w:eastAsia="zh-CN"/>
        </w:rPr>
      </w:pPr>
    </w:p>
    <w:p w14:paraId="103E4D89" w14:textId="4E7C67A2" w:rsidR="002D5D5E" w:rsidRPr="001E3176" w:rsidRDefault="002D5D5E" w:rsidP="006C68CC">
      <w:pPr>
        <w:rPr>
          <w:bCs/>
        </w:rPr>
      </w:pPr>
      <w:r>
        <w:rPr>
          <w:rFonts w:eastAsia="SimSun"/>
          <w:bCs/>
          <w:kern w:val="2"/>
          <w:lang w:val="en-US" w:eastAsia="zh-CN"/>
        </w:rPr>
        <w:t>The</w:t>
      </w:r>
      <w:r w:rsidRPr="001E3176">
        <w:rPr>
          <w:rFonts w:eastAsia="SimSun"/>
          <w:bCs/>
          <w:kern w:val="2"/>
          <w:lang w:val="en-US" w:eastAsia="zh-CN"/>
        </w:rPr>
        <w:t xml:space="preserve"> </w:t>
      </w:r>
      <w:r w:rsidRPr="001E3176">
        <w:rPr>
          <w:rFonts w:eastAsia="SimSun"/>
          <w:bCs/>
          <w:kern w:val="2"/>
          <w:lang w:val="en-US" w:eastAsia="zh-CN"/>
        </w:rPr>
        <w:sym w:font="Symbol" w:char="F044"/>
      </w:r>
      <w:r w:rsidRPr="001E3176">
        <w:rPr>
          <w:rFonts w:eastAsia="SimSun"/>
          <w:bCs/>
          <w:kern w:val="2"/>
          <w:lang w:val="en-US" w:eastAsia="zh-CN"/>
        </w:rPr>
        <w:t>R</w:t>
      </w:r>
      <w:r w:rsidRPr="001E3176">
        <w:rPr>
          <w:rFonts w:eastAsia="SimSun"/>
          <w:bCs/>
          <w:kern w:val="2"/>
          <w:vertAlign w:val="subscript"/>
          <w:lang w:val="en-US" w:eastAsia="zh-CN"/>
        </w:rPr>
        <w:t>IB,c</w:t>
      </w:r>
      <w:r w:rsidRPr="001E3176">
        <w:rPr>
          <w:rFonts w:eastAsia="SimSun"/>
          <w:bCs/>
          <w:kern w:val="2"/>
          <w:lang w:val="en-US" w:eastAsia="zh-CN"/>
        </w:rPr>
        <w:t xml:space="preserve"> values are proposed to be defined</w:t>
      </w:r>
      <w:r>
        <w:rPr>
          <w:rFonts w:eastAsia="SimSun"/>
          <w:bCs/>
          <w:kern w:val="2"/>
          <w:lang w:val="en-US" w:eastAsia="zh-CN"/>
        </w:rPr>
        <w:t xml:space="preserve"> following </w:t>
      </w:r>
      <w:r w:rsidRPr="001E3176">
        <w:rPr>
          <w:rFonts w:eastAsia="SimSun"/>
          <w:bCs/>
          <w:kern w:val="2"/>
          <w:lang w:val="en-US" w:eastAsia="zh-CN"/>
        </w:rPr>
        <w:t>CA_n5-n8</w:t>
      </w:r>
      <w:r>
        <w:rPr>
          <w:rFonts w:eastAsia="SimSun"/>
          <w:bCs/>
          <w:kern w:val="2"/>
          <w:lang w:val="en-US" w:eastAsia="zh-CN"/>
        </w:rPr>
        <w:t xml:space="preserve"> as in the following table.</w:t>
      </w:r>
    </w:p>
    <w:p w14:paraId="413142A2" w14:textId="25B89E5C" w:rsidR="002D5D5E" w:rsidRPr="006C68CC" w:rsidRDefault="002D5D5E" w:rsidP="002D5D5E">
      <w:pPr>
        <w:pStyle w:val="TH"/>
        <w:rPr>
          <w:rFonts w:cs="Arial"/>
        </w:rPr>
      </w:pPr>
      <w:r>
        <w:rPr>
          <w:rFonts w:cs="Arial"/>
        </w:rPr>
        <w:t>Table 5.</w:t>
      </w:r>
      <w:r w:rsidR="00DF4B5B">
        <w:rPr>
          <w:rFonts w:cs="Arial"/>
        </w:rPr>
        <w:t>13</w:t>
      </w:r>
      <w:r>
        <w:rPr>
          <w:rFonts w:cs="Arial"/>
        </w:rPr>
        <w:t>.1.3-2: ΔR</w:t>
      </w:r>
      <w:r w:rsidRPr="002D5D5E">
        <w:rPr>
          <w:rFonts w:cs="Arial"/>
          <w:vertAlign w:val="subscript"/>
        </w:rPr>
        <w:t>IB,c</w:t>
      </w:r>
      <w:r w:rsidRPr="002D5D5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2D5D5E" w14:paraId="0A1D9FC4" w14:textId="77777777" w:rsidTr="002D5D5E">
        <w:trPr>
          <w:trHeight w:val="187"/>
          <w:jc w:val="center"/>
        </w:trPr>
        <w:tc>
          <w:tcPr>
            <w:tcW w:w="1594" w:type="dxa"/>
            <w:vMerge w:val="restart"/>
          </w:tcPr>
          <w:p w14:paraId="19D60DBB" w14:textId="77777777" w:rsidR="002D5D5E" w:rsidRDefault="002D5D5E" w:rsidP="002D5D5E">
            <w:pPr>
              <w:keepNext/>
              <w:keepLines/>
              <w:spacing w:after="0"/>
              <w:jc w:val="center"/>
              <w:rPr>
                <w:rFonts w:ascii="Arial" w:eastAsia="DengXian" w:hAnsi="Arial" w:cs="Arial"/>
                <w:b/>
                <w:sz w:val="18"/>
                <w:szCs w:val="18"/>
              </w:rPr>
            </w:pPr>
            <w:r>
              <w:rPr>
                <w:rFonts w:ascii="Arial" w:eastAsia="DengXian" w:hAnsi="Arial" w:cs="Arial"/>
                <w:b/>
                <w:sz w:val="18"/>
                <w:szCs w:val="18"/>
              </w:rPr>
              <w:t>Inter-band CA combination</w:t>
            </w:r>
          </w:p>
        </w:tc>
        <w:tc>
          <w:tcPr>
            <w:tcW w:w="5845" w:type="dxa"/>
            <w:gridSpan w:val="3"/>
            <w:vAlign w:val="center"/>
          </w:tcPr>
          <w:p w14:paraId="43D98059" w14:textId="77777777" w:rsidR="002D5D5E" w:rsidRDefault="002D5D5E" w:rsidP="002D5D5E">
            <w:pPr>
              <w:keepNext/>
              <w:keepLines/>
              <w:spacing w:after="0"/>
              <w:jc w:val="center"/>
              <w:rPr>
                <w:rFonts w:ascii="Arial" w:eastAsia="DengXian" w:hAnsi="Arial" w:cs="Arial"/>
                <w:b/>
                <w:sz w:val="18"/>
                <w:szCs w:val="18"/>
              </w:rPr>
            </w:pPr>
            <w:r>
              <w:rPr>
                <w:rFonts w:ascii="Arial" w:eastAsia="DengXian" w:hAnsi="Arial" w:cs="Arial"/>
                <w:b/>
                <w:sz w:val="18"/>
                <w:szCs w:val="18"/>
              </w:rPr>
              <w:t>ΔR</w:t>
            </w:r>
            <w:r>
              <w:rPr>
                <w:rFonts w:ascii="Arial" w:eastAsia="DengXian" w:hAnsi="Arial" w:cs="Arial"/>
                <w:b/>
                <w:sz w:val="18"/>
                <w:szCs w:val="18"/>
                <w:vertAlign w:val="subscript"/>
              </w:rPr>
              <w:t>IB,c</w:t>
            </w:r>
            <w:r>
              <w:rPr>
                <w:rFonts w:ascii="Arial" w:eastAsia="DengXian" w:hAnsi="Arial" w:cs="Arial"/>
                <w:b/>
                <w:sz w:val="18"/>
                <w:szCs w:val="18"/>
              </w:rPr>
              <w:t xml:space="preserve"> for NR bands (dB)</w:t>
            </w:r>
            <w:r>
              <w:rPr>
                <w:rFonts w:ascii="Arial" w:eastAsia="DengXian" w:hAnsi="Arial" w:cs="Arial"/>
                <w:b/>
                <w:sz w:val="18"/>
                <w:szCs w:val="18"/>
                <w:vertAlign w:val="superscript"/>
              </w:rPr>
              <w:t>9</w:t>
            </w:r>
          </w:p>
        </w:tc>
      </w:tr>
      <w:tr w:rsidR="002D5D5E" w14:paraId="2C5F700E" w14:textId="77777777" w:rsidTr="002D5D5E">
        <w:trPr>
          <w:trHeight w:val="187"/>
          <w:jc w:val="center"/>
        </w:trPr>
        <w:tc>
          <w:tcPr>
            <w:tcW w:w="1594" w:type="dxa"/>
            <w:vMerge/>
            <w:tcBorders>
              <w:bottom w:val="single" w:sz="4" w:space="0" w:color="auto"/>
            </w:tcBorders>
          </w:tcPr>
          <w:p w14:paraId="2D86D5FB" w14:textId="77777777" w:rsidR="002D5D5E" w:rsidRDefault="002D5D5E" w:rsidP="002D5D5E">
            <w:pPr>
              <w:keepNext/>
              <w:keepLines/>
              <w:spacing w:after="0"/>
              <w:jc w:val="center"/>
              <w:rPr>
                <w:rFonts w:ascii="Arial" w:eastAsia="DengXian" w:hAnsi="Arial" w:cs="Arial"/>
                <w:b/>
                <w:sz w:val="18"/>
                <w:szCs w:val="18"/>
              </w:rPr>
            </w:pPr>
          </w:p>
        </w:tc>
        <w:tc>
          <w:tcPr>
            <w:tcW w:w="5845" w:type="dxa"/>
            <w:gridSpan w:val="3"/>
            <w:vAlign w:val="center"/>
          </w:tcPr>
          <w:p w14:paraId="28CBC55E" w14:textId="77777777" w:rsidR="002D5D5E" w:rsidRDefault="002D5D5E" w:rsidP="002D5D5E">
            <w:pPr>
              <w:keepNext/>
              <w:keepLines/>
              <w:spacing w:after="0"/>
              <w:jc w:val="center"/>
              <w:rPr>
                <w:rFonts w:ascii="Arial" w:eastAsia="DengXian" w:hAnsi="Arial" w:cs="Arial"/>
                <w:b/>
                <w:sz w:val="18"/>
                <w:szCs w:val="18"/>
              </w:rPr>
            </w:pPr>
            <w:r>
              <w:rPr>
                <w:rFonts w:ascii="Arial" w:eastAsia="DengXian" w:hAnsi="Arial" w:cs="Arial"/>
                <w:b/>
                <w:sz w:val="18"/>
                <w:szCs w:val="18"/>
              </w:rPr>
              <w:t>Component band in order of bands in configuration</w:t>
            </w:r>
            <w:r>
              <w:rPr>
                <w:rFonts w:ascii="Arial" w:eastAsia="DengXian" w:hAnsi="Arial" w:cs="Arial"/>
                <w:b/>
                <w:sz w:val="18"/>
                <w:szCs w:val="18"/>
                <w:vertAlign w:val="superscript"/>
              </w:rPr>
              <w:t>10</w:t>
            </w:r>
          </w:p>
        </w:tc>
      </w:tr>
      <w:tr w:rsidR="002D5D5E" w14:paraId="132F3161" w14:textId="77777777" w:rsidTr="002D5D5E">
        <w:trPr>
          <w:trHeight w:val="187"/>
          <w:jc w:val="center"/>
        </w:trPr>
        <w:tc>
          <w:tcPr>
            <w:tcW w:w="1594" w:type="dxa"/>
            <w:shd w:val="clear" w:color="auto" w:fill="auto"/>
          </w:tcPr>
          <w:p w14:paraId="645A98CF" w14:textId="77777777" w:rsidR="002D5D5E" w:rsidRDefault="002D5D5E" w:rsidP="002D5D5E">
            <w:pPr>
              <w:keepNext/>
              <w:keepLines/>
              <w:spacing w:after="0"/>
              <w:jc w:val="center"/>
              <w:rPr>
                <w:rFonts w:ascii="Arial" w:eastAsia="DengXian" w:hAnsi="Arial" w:cs="Arial"/>
                <w:sz w:val="18"/>
                <w:szCs w:val="18"/>
              </w:rPr>
            </w:pPr>
            <w:r>
              <w:rPr>
                <w:rFonts w:ascii="Arial" w:eastAsia="SimSun" w:hAnsi="Arial" w:cs="Arial"/>
                <w:kern w:val="2"/>
                <w:sz w:val="18"/>
                <w:szCs w:val="18"/>
                <w:lang w:val="en-US" w:eastAsia="zh-CN"/>
              </w:rPr>
              <w:t>CA_n3-</w:t>
            </w:r>
            <w:r>
              <w:rPr>
                <w:rFonts w:ascii="Arial" w:eastAsia="SimSun" w:hAnsi="Arial" w:cs="Arial" w:hint="eastAsia"/>
                <w:kern w:val="2"/>
                <w:sz w:val="18"/>
                <w:szCs w:val="18"/>
                <w:lang w:val="en-US" w:eastAsia="zh-CN"/>
              </w:rPr>
              <w:t>n</w:t>
            </w:r>
            <w:r>
              <w:rPr>
                <w:rFonts w:ascii="Arial" w:eastAsia="SimSun" w:hAnsi="Arial" w:cs="Arial"/>
                <w:kern w:val="2"/>
                <w:sz w:val="18"/>
                <w:szCs w:val="18"/>
                <w:lang w:val="en-US" w:eastAsia="zh-CN"/>
              </w:rPr>
              <w:t>5-</w:t>
            </w:r>
            <w:r>
              <w:rPr>
                <w:rFonts w:ascii="Arial" w:eastAsia="SimSun" w:hAnsi="Arial" w:cs="Arial" w:hint="eastAsia"/>
                <w:kern w:val="2"/>
                <w:sz w:val="18"/>
                <w:szCs w:val="18"/>
                <w:lang w:val="en-US" w:eastAsia="zh-CN"/>
              </w:rPr>
              <w:t>n</w:t>
            </w:r>
            <w:r>
              <w:rPr>
                <w:rFonts w:ascii="Arial" w:eastAsia="SimSun" w:hAnsi="Arial" w:cs="Arial"/>
                <w:kern w:val="2"/>
                <w:sz w:val="18"/>
                <w:szCs w:val="18"/>
                <w:lang w:val="en-US" w:eastAsia="zh-CN"/>
              </w:rPr>
              <w:t>8</w:t>
            </w:r>
          </w:p>
        </w:tc>
        <w:tc>
          <w:tcPr>
            <w:tcW w:w="1948" w:type="dxa"/>
            <w:vAlign w:val="center"/>
          </w:tcPr>
          <w:p w14:paraId="02A5213C" w14:textId="77777777" w:rsidR="002D5D5E" w:rsidRDefault="002D5D5E" w:rsidP="002D5D5E">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w:t>
            </w:r>
          </w:p>
        </w:tc>
        <w:tc>
          <w:tcPr>
            <w:tcW w:w="1948" w:type="dxa"/>
            <w:vAlign w:val="center"/>
          </w:tcPr>
          <w:p w14:paraId="13F89AB8" w14:textId="77777777" w:rsidR="002D5D5E" w:rsidRDefault="002D5D5E" w:rsidP="002D5D5E">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0.4</w:t>
            </w:r>
          </w:p>
        </w:tc>
        <w:tc>
          <w:tcPr>
            <w:tcW w:w="1949" w:type="dxa"/>
            <w:vAlign w:val="center"/>
          </w:tcPr>
          <w:p w14:paraId="435446DC" w14:textId="77777777" w:rsidR="002D5D5E" w:rsidRDefault="002D5D5E" w:rsidP="002D5D5E">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0.4</w:t>
            </w:r>
          </w:p>
        </w:tc>
      </w:tr>
      <w:tr w:rsidR="002D5D5E" w14:paraId="5866AB7A" w14:textId="77777777" w:rsidTr="002D5D5E">
        <w:trPr>
          <w:trHeight w:val="187"/>
          <w:jc w:val="center"/>
        </w:trPr>
        <w:tc>
          <w:tcPr>
            <w:tcW w:w="7439" w:type="dxa"/>
            <w:gridSpan w:val="4"/>
            <w:tcBorders>
              <w:bottom w:val="single" w:sz="4" w:space="0" w:color="auto"/>
            </w:tcBorders>
            <w:shd w:val="clear" w:color="auto" w:fill="auto"/>
          </w:tcPr>
          <w:p w14:paraId="14860658" w14:textId="77777777" w:rsidR="002D5D5E" w:rsidRDefault="002D5D5E" w:rsidP="002D5D5E">
            <w:pPr>
              <w:keepLines/>
              <w:spacing w:after="0"/>
              <w:ind w:left="870" w:hanging="870"/>
              <w:rPr>
                <w:rFonts w:ascii="Arial" w:eastAsia="DengXian" w:hAnsi="Arial" w:cs="Arial"/>
                <w:sz w:val="18"/>
                <w:szCs w:val="18"/>
                <w:lang w:eastAsia="ja-JP"/>
              </w:rPr>
            </w:pPr>
            <w:r>
              <w:rPr>
                <w:rFonts w:ascii="Arial" w:eastAsia="DengXian" w:hAnsi="Arial" w:cs="Arial"/>
                <w:sz w:val="18"/>
                <w:szCs w:val="18"/>
                <w:lang w:eastAsia="ja-JP"/>
              </w:rPr>
              <w:t>NOTE 9:</w:t>
            </w:r>
            <w:r>
              <w:rPr>
                <w:rFonts w:ascii="Arial" w:eastAsia="DengXian" w:hAnsi="Arial" w:cs="Arial"/>
                <w:sz w:val="18"/>
                <w:szCs w:val="18"/>
                <w:lang w:eastAsia="ja-JP"/>
              </w:rPr>
              <w:tab/>
              <w:t xml:space="preserve"> “-” denotes ΔR</w:t>
            </w:r>
            <w:r>
              <w:rPr>
                <w:rFonts w:ascii="Arial" w:eastAsia="DengXian" w:hAnsi="Arial" w:cs="Arial"/>
                <w:sz w:val="18"/>
                <w:szCs w:val="18"/>
                <w:vertAlign w:val="subscript"/>
                <w:lang w:eastAsia="ja-JP"/>
              </w:rPr>
              <w:t>IB,c</w:t>
            </w:r>
            <w:r>
              <w:rPr>
                <w:rFonts w:ascii="Arial" w:eastAsia="DengXian" w:hAnsi="Arial" w:cs="Arial"/>
                <w:sz w:val="18"/>
                <w:szCs w:val="18"/>
                <w:lang w:eastAsia="ja-JP"/>
              </w:rPr>
              <w:t xml:space="preserve"> = 0.</w:t>
            </w:r>
          </w:p>
          <w:p w14:paraId="74AE28F8" w14:textId="77777777" w:rsidR="002D5D5E" w:rsidRDefault="002D5D5E" w:rsidP="002D5D5E">
            <w:pPr>
              <w:keepLines/>
              <w:spacing w:after="0"/>
              <w:ind w:left="870" w:hanging="870"/>
              <w:rPr>
                <w:rFonts w:ascii="Arial" w:eastAsia="DengXian" w:hAnsi="Arial" w:cs="Arial"/>
                <w:color w:val="000000"/>
                <w:sz w:val="18"/>
                <w:szCs w:val="18"/>
                <w:lang w:val="en-US" w:eastAsia="zh-CN"/>
              </w:rPr>
            </w:pPr>
            <w:r>
              <w:rPr>
                <w:rFonts w:ascii="Arial" w:eastAsia="DengXian" w:hAnsi="Arial" w:cs="Arial"/>
                <w:sz w:val="18"/>
                <w:szCs w:val="18"/>
                <w:lang w:eastAsia="ja-JP"/>
              </w:rPr>
              <w:t>NOTE 10:</w:t>
            </w:r>
            <w:r>
              <w:rPr>
                <w:rFonts w:ascii="Arial" w:eastAsia="DengXian" w:hAnsi="Arial" w:cs="Arial"/>
                <w:sz w:val="18"/>
                <w:szCs w:val="18"/>
                <w:lang w:eastAsia="ja-JP"/>
              </w:rPr>
              <w:tab/>
              <w:t>The component band order in the configuration should be listed by the order of NR bands, such as for CA_n1-n3-n8 the band order from left to right is n1, n3 and n8.</w:t>
            </w:r>
          </w:p>
        </w:tc>
      </w:tr>
    </w:tbl>
    <w:p w14:paraId="75CD4B0C" w14:textId="77777777" w:rsidR="002D5D5E" w:rsidRDefault="002D5D5E" w:rsidP="002D5D5E">
      <w:pPr>
        <w:rPr>
          <w:rFonts w:eastAsia="SimSun"/>
          <w:kern w:val="2"/>
          <w:lang w:val="en-US" w:eastAsia="zh-CN"/>
        </w:rPr>
      </w:pPr>
    </w:p>
    <w:p w14:paraId="3A7C7787" w14:textId="77777777" w:rsidR="006656B8" w:rsidRDefault="006656B8" w:rsidP="002D5D5E">
      <w:pPr>
        <w:rPr>
          <w:rFonts w:eastAsia="SimSun"/>
          <w:kern w:val="2"/>
          <w:lang w:val="en-US" w:eastAsia="zh-CN"/>
        </w:rPr>
      </w:pPr>
    </w:p>
    <w:p w14:paraId="780A1DF4" w14:textId="7B19FA45" w:rsidR="00C97F3E" w:rsidRPr="00CF42FD" w:rsidRDefault="00C97F3E" w:rsidP="00CF42FD">
      <w:pPr>
        <w:pStyle w:val="Heading2"/>
        <w:spacing w:after="240"/>
        <w:ind w:left="0" w:firstLine="0"/>
      </w:pPr>
      <w:bookmarkStart w:id="249" w:name="_Toc183507789"/>
      <w:r w:rsidRPr="00CF42FD">
        <w:t>5.14</w:t>
      </w:r>
      <w:r w:rsidRPr="00CF42FD">
        <w:tab/>
        <w:t>CA_n25-n29-n77</w:t>
      </w:r>
      <w:bookmarkEnd w:id="249"/>
    </w:p>
    <w:p w14:paraId="372C0F0E" w14:textId="24D35B85" w:rsidR="00C97F3E" w:rsidRPr="00CF42FD" w:rsidRDefault="00C97F3E" w:rsidP="00CF42FD">
      <w:pPr>
        <w:pStyle w:val="Heading3"/>
      </w:pPr>
      <w:bookmarkStart w:id="250" w:name="_Toc183507790"/>
      <w:r w:rsidRPr="00CF42FD">
        <w:t>5.14.1</w:t>
      </w:r>
      <w:r w:rsidRPr="00CF42FD">
        <w:tab/>
        <w:t>Common for 1 band UL and 2 bands UL CA</w:t>
      </w:r>
      <w:bookmarkEnd w:id="250"/>
    </w:p>
    <w:p w14:paraId="304A57D7" w14:textId="36C187F0" w:rsidR="00C97F3E" w:rsidRPr="00CF42FD" w:rsidRDefault="00C97F3E" w:rsidP="00CF42FD">
      <w:pPr>
        <w:pStyle w:val="Heading4"/>
      </w:pPr>
      <w:bookmarkStart w:id="251" w:name="_Toc183507791"/>
      <w:r w:rsidRPr="00CF42FD">
        <w:t>5.14.1.1</w:t>
      </w:r>
      <w:r w:rsidRPr="00CF42FD">
        <w:tab/>
        <w:t>Operating bands for CA</w:t>
      </w:r>
      <w:bookmarkEnd w:id="251"/>
    </w:p>
    <w:p w14:paraId="2F189F16" w14:textId="2810F399" w:rsidR="00C97F3E" w:rsidRPr="00636D5A" w:rsidRDefault="00C97F3E" w:rsidP="00C97F3E">
      <w:pPr>
        <w:keepNext/>
        <w:keepLines/>
        <w:spacing w:before="60"/>
        <w:jc w:val="center"/>
        <w:rPr>
          <w:rFonts w:ascii="Arial" w:eastAsia="DengXian" w:hAnsi="Arial"/>
          <w:b/>
        </w:rPr>
      </w:pPr>
      <w:r w:rsidRPr="00636D5A">
        <w:rPr>
          <w:rFonts w:ascii="Arial" w:eastAsia="DengXian" w:hAnsi="Arial" w:cs="Arial"/>
          <w:b/>
        </w:rPr>
        <w:t xml:space="preserve">Table </w:t>
      </w:r>
      <w:r w:rsidRPr="00636D5A">
        <w:rPr>
          <w:rFonts w:ascii="Arial" w:eastAsia="DengXian" w:hAnsi="Arial" w:cs="Arial" w:hint="eastAsia"/>
          <w:b/>
          <w:lang w:val="en-US" w:eastAsia="zh-CN"/>
        </w:rPr>
        <w:t>5.</w:t>
      </w:r>
      <w:r>
        <w:rPr>
          <w:rFonts w:ascii="Arial" w:eastAsia="DengXian" w:hAnsi="Arial" w:cs="Arial"/>
          <w:b/>
          <w:lang w:val="en-US" w:eastAsia="zh-CN"/>
        </w:rPr>
        <w:t>14</w:t>
      </w:r>
      <w:r w:rsidRPr="00636D5A">
        <w:rPr>
          <w:rFonts w:ascii="Arial" w:eastAsia="DengXian" w:hAnsi="Arial" w:cs="Arial"/>
          <w:b/>
          <w:lang w:eastAsia="zh-CN"/>
        </w:rPr>
        <w:t>.</w:t>
      </w:r>
      <w:r w:rsidRPr="00636D5A">
        <w:rPr>
          <w:rFonts w:ascii="Arial" w:eastAsia="DengXian" w:hAnsi="Arial" w:cs="Arial"/>
          <w:b/>
          <w:lang w:val="en-US" w:eastAsia="zh-CN"/>
        </w:rPr>
        <w:t>1</w:t>
      </w:r>
      <w:r w:rsidRPr="00636D5A">
        <w:rPr>
          <w:rFonts w:ascii="Arial" w:eastAsia="DengXian" w:hAnsi="Arial" w:cs="Arial"/>
          <w:b/>
          <w:lang w:eastAsia="zh-CN"/>
        </w:rPr>
        <w:t>.1</w:t>
      </w:r>
      <w:r w:rsidRPr="00636D5A">
        <w:rPr>
          <w:rFonts w:ascii="Arial" w:eastAsia="DengXian" w:hAnsi="Arial" w:cs="Arial"/>
          <w:b/>
        </w:rPr>
        <w:t>-1</w:t>
      </w:r>
      <w:r w:rsidRPr="00636D5A">
        <w:rPr>
          <w:rFonts w:ascii="Arial" w:eastAsia="DengXian" w:hAnsi="Arial"/>
          <w:b/>
        </w:rPr>
        <w:t xml:space="preserve">: </w:t>
      </w:r>
      <w:r w:rsidRPr="00636D5A">
        <w:rPr>
          <w:rFonts w:ascii="Arial" w:eastAsia="DengXian"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C97F3E" w:rsidRPr="00636D5A" w14:paraId="117BAF62" w14:textId="77777777" w:rsidTr="005A6A3F">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E9BC982" w14:textId="77777777" w:rsidR="00C97F3E" w:rsidRPr="00636D5A" w:rsidRDefault="00C97F3E" w:rsidP="005A6A3F">
            <w:pPr>
              <w:keepNext/>
              <w:keepLines/>
              <w:spacing w:after="0"/>
              <w:jc w:val="center"/>
              <w:rPr>
                <w:rFonts w:ascii="Arial" w:eastAsia="DengXian" w:hAnsi="Arial" w:cs="Arial"/>
                <w:b/>
                <w:sz w:val="18"/>
                <w:lang w:val="en-US" w:eastAsia="zh-CN"/>
              </w:rPr>
            </w:pPr>
            <w:r w:rsidRPr="00636D5A">
              <w:rPr>
                <w:rFonts w:ascii="Arial" w:eastAsia="DengXian" w:hAnsi="Arial" w:cs="Arial"/>
                <w:b/>
                <w:sz w:val="18"/>
                <w:lang w:val="en-US" w:eastAsia="ja-JP"/>
              </w:rPr>
              <w:t>NR</w:t>
            </w:r>
            <w:r w:rsidRPr="00636D5A">
              <w:rPr>
                <w:rFonts w:ascii="Arial" w:eastAsia="DengXian"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198E7B1D" w14:textId="77777777" w:rsidR="00C97F3E" w:rsidRPr="00636D5A" w:rsidRDefault="00C97F3E" w:rsidP="005A6A3F">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A15B6D2" w14:textId="77777777" w:rsidR="00C97F3E" w:rsidRPr="00636D5A" w:rsidRDefault="00C97F3E" w:rsidP="005A6A3F">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E133B00" w14:textId="77777777" w:rsidR="00C97F3E" w:rsidRPr="00636D5A" w:rsidRDefault="00C97F3E" w:rsidP="005A6A3F">
            <w:pPr>
              <w:keepNext/>
              <w:keepLines/>
              <w:spacing w:after="0"/>
              <w:jc w:val="center"/>
              <w:rPr>
                <w:rFonts w:ascii="Arial" w:eastAsia="Malgun Gothic" w:hAnsi="Arial" w:cs="Arial"/>
                <w:b/>
                <w:bCs/>
                <w:sz w:val="18"/>
                <w:szCs w:val="18"/>
              </w:rPr>
            </w:pPr>
            <w:r w:rsidRPr="00636D5A">
              <w:rPr>
                <w:rFonts w:ascii="Arial" w:eastAsia="Malgun Gothic" w:hAnsi="Arial" w:cs="Arial"/>
                <w:b/>
                <w:bCs/>
                <w:sz w:val="18"/>
                <w:szCs w:val="18"/>
              </w:rPr>
              <w:t>Duplex</w:t>
            </w:r>
          </w:p>
          <w:p w14:paraId="42CB6F5A" w14:textId="77777777" w:rsidR="00C97F3E" w:rsidRPr="00636D5A" w:rsidRDefault="00C97F3E" w:rsidP="005A6A3F">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mode</w:t>
            </w:r>
          </w:p>
        </w:tc>
      </w:tr>
      <w:tr w:rsidR="00C97F3E" w:rsidRPr="00636D5A" w14:paraId="709EE79D" w14:textId="77777777" w:rsidTr="005A6A3F">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103F45A" w14:textId="77777777" w:rsidR="00C97F3E" w:rsidRPr="00636D5A" w:rsidRDefault="00C97F3E" w:rsidP="005A6A3F">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FC211EA" w14:textId="77777777" w:rsidR="00C97F3E" w:rsidRPr="00636D5A" w:rsidRDefault="00C97F3E" w:rsidP="005A6A3F">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3360317" w14:textId="77777777" w:rsidR="00C97F3E" w:rsidRPr="00636D5A" w:rsidRDefault="00C97F3E" w:rsidP="005A6A3F">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A217553" w14:textId="77777777" w:rsidR="00C97F3E" w:rsidRPr="00636D5A" w:rsidRDefault="00C97F3E" w:rsidP="005A6A3F">
            <w:pPr>
              <w:spacing w:after="0"/>
              <w:rPr>
                <w:rFonts w:ascii="Arial" w:eastAsia="Calibri" w:hAnsi="Arial" w:cs="Arial"/>
                <w:b/>
                <w:bCs/>
                <w:sz w:val="18"/>
                <w:szCs w:val="18"/>
                <w:lang w:val="en-US" w:eastAsia="zh-CN"/>
              </w:rPr>
            </w:pPr>
          </w:p>
        </w:tc>
      </w:tr>
      <w:tr w:rsidR="00C97F3E" w:rsidRPr="00636D5A" w14:paraId="469967FC" w14:textId="77777777" w:rsidTr="005A6A3F">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B28529F" w14:textId="77777777" w:rsidR="00C97F3E" w:rsidRPr="00636D5A" w:rsidRDefault="00C97F3E" w:rsidP="005A6A3F">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4F6567B" w14:textId="77777777" w:rsidR="00C97F3E" w:rsidRPr="00636D5A" w:rsidRDefault="00C97F3E" w:rsidP="005A6A3F">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UL_low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96099C8" w14:textId="77777777" w:rsidR="00C97F3E" w:rsidRPr="00636D5A" w:rsidRDefault="00C97F3E" w:rsidP="005A6A3F">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DL_low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9F8531D" w14:textId="77777777" w:rsidR="00C97F3E" w:rsidRPr="00636D5A" w:rsidRDefault="00C97F3E" w:rsidP="005A6A3F">
            <w:pPr>
              <w:spacing w:after="0"/>
              <w:rPr>
                <w:rFonts w:ascii="Arial" w:eastAsia="Calibri" w:hAnsi="Arial" w:cs="Arial"/>
                <w:b/>
                <w:bCs/>
                <w:sz w:val="18"/>
                <w:szCs w:val="18"/>
                <w:lang w:val="en-US" w:eastAsia="zh-CN"/>
              </w:rPr>
            </w:pPr>
          </w:p>
        </w:tc>
      </w:tr>
      <w:tr w:rsidR="00C97F3E" w:rsidRPr="00636D5A" w14:paraId="295CD860"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637107B" w14:textId="77777777" w:rsidR="00C97F3E" w:rsidRPr="00636D5A" w:rsidRDefault="00C97F3E" w:rsidP="005A6A3F">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n25</w:t>
            </w:r>
          </w:p>
        </w:tc>
        <w:tc>
          <w:tcPr>
            <w:tcW w:w="3536" w:type="dxa"/>
            <w:tcBorders>
              <w:top w:val="single" w:sz="4" w:space="0" w:color="auto"/>
              <w:left w:val="single" w:sz="4" w:space="0" w:color="auto"/>
              <w:bottom w:val="single" w:sz="4" w:space="0" w:color="auto"/>
              <w:right w:val="single" w:sz="4" w:space="0" w:color="auto"/>
            </w:tcBorders>
            <w:vAlign w:val="center"/>
          </w:tcPr>
          <w:p w14:paraId="098001AC" w14:textId="77777777" w:rsidR="00C97F3E" w:rsidRPr="00636D5A" w:rsidRDefault="00C97F3E" w:rsidP="005A6A3F">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1850</w:t>
            </w:r>
            <w:r w:rsidRPr="00636D5A">
              <w:rPr>
                <w:rFonts w:ascii="Arial" w:eastAsia="DengXian"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DengXian" w:hAnsi="Arial" w:cs="Arial"/>
                <w:color w:val="000000"/>
                <w:sz w:val="18"/>
                <w:szCs w:val="18"/>
              </w:rPr>
              <w:t>–</w:t>
            </w:r>
            <w:r w:rsidRPr="00636D5A">
              <w:rPr>
                <w:rFonts w:ascii="Arial" w:eastAsia="Calibri" w:hAnsi="Arial" w:cs="Arial"/>
                <w:sz w:val="18"/>
                <w:lang w:eastAsia="ko-KR"/>
              </w:rPr>
              <w:t xml:space="preserve"> </w:t>
            </w:r>
            <w:r>
              <w:rPr>
                <w:rFonts w:ascii="Arial" w:eastAsia="DengXian" w:hAnsi="Arial" w:cs="Arial"/>
                <w:color w:val="000000"/>
                <w:sz w:val="18"/>
                <w:szCs w:val="18"/>
              </w:rPr>
              <w:t>1915</w:t>
            </w:r>
            <w:r w:rsidRPr="00636D5A">
              <w:rPr>
                <w:rFonts w:ascii="Arial" w:eastAsia="DengXian"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ECCE5CD" w14:textId="77777777" w:rsidR="00C97F3E" w:rsidRPr="00636D5A" w:rsidRDefault="00C97F3E" w:rsidP="005A6A3F">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1930</w:t>
            </w:r>
            <w:r w:rsidRPr="00636D5A">
              <w:rPr>
                <w:rFonts w:ascii="Arial" w:eastAsia="DengXian" w:hAnsi="Arial" w:cs="Arial"/>
                <w:color w:val="000000"/>
                <w:sz w:val="18"/>
                <w:szCs w:val="18"/>
              </w:rPr>
              <w:t xml:space="preserve"> MHz</w:t>
            </w:r>
            <w:r w:rsidRPr="00636D5A">
              <w:rPr>
                <w:rFonts w:ascii="Arial" w:eastAsia="DengXian" w:hAnsi="Arial" w:cs="Arial"/>
                <w:sz w:val="18"/>
                <w:lang w:eastAsia="ko-KR"/>
              </w:rPr>
              <w:t xml:space="preserve"> </w:t>
            </w:r>
            <w:r w:rsidRPr="00636D5A">
              <w:rPr>
                <w:rFonts w:ascii="Arial" w:eastAsia="DengXian" w:hAnsi="Arial" w:cs="Arial"/>
                <w:color w:val="000000"/>
                <w:sz w:val="18"/>
                <w:szCs w:val="18"/>
              </w:rPr>
              <w:t>–</w:t>
            </w:r>
            <w:r w:rsidRPr="00636D5A">
              <w:rPr>
                <w:rFonts w:ascii="Arial" w:eastAsia="DengXian" w:hAnsi="Arial" w:cs="Arial"/>
                <w:sz w:val="18"/>
                <w:lang w:eastAsia="ko-KR"/>
              </w:rPr>
              <w:t xml:space="preserve"> </w:t>
            </w:r>
            <w:r>
              <w:rPr>
                <w:rFonts w:ascii="Arial" w:eastAsia="DengXian" w:hAnsi="Arial" w:cs="Arial"/>
                <w:color w:val="000000"/>
                <w:sz w:val="18"/>
                <w:szCs w:val="18"/>
              </w:rPr>
              <w:t>1995</w:t>
            </w:r>
            <w:r w:rsidRPr="00636D5A">
              <w:rPr>
                <w:rFonts w:ascii="Arial" w:eastAsia="DengXian"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6598936E" w14:textId="77777777" w:rsidR="00C97F3E" w:rsidRPr="00636D5A" w:rsidRDefault="00C97F3E" w:rsidP="005A6A3F">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FDD</w:t>
            </w:r>
          </w:p>
        </w:tc>
      </w:tr>
      <w:tr w:rsidR="00C97F3E" w:rsidRPr="00636D5A" w14:paraId="3633785C"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9E5A68D" w14:textId="77777777" w:rsidR="00C97F3E" w:rsidRPr="00636D5A" w:rsidRDefault="00C97F3E" w:rsidP="005A6A3F">
            <w:pPr>
              <w:keepNext/>
              <w:keepLines/>
              <w:spacing w:after="0"/>
              <w:jc w:val="center"/>
              <w:rPr>
                <w:rFonts w:ascii="Arial" w:eastAsia="DengXian" w:hAnsi="Arial" w:cs="Arial"/>
                <w:sz w:val="18"/>
                <w:lang w:val="sv-SE" w:eastAsia="zh-CN"/>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3536" w:type="dxa"/>
            <w:tcBorders>
              <w:top w:val="single" w:sz="4" w:space="0" w:color="auto"/>
              <w:left w:val="single" w:sz="4" w:space="0" w:color="auto"/>
              <w:bottom w:val="single" w:sz="4" w:space="0" w:color="auto"/>
              <w:right w:val="single" w:sz="4" w:space="0" w:color="auto"/>
            </w:tcBorders>
            <w:vAlign w:val="center"/>
          </w:tcPr>
          <w:p w14:paraId="2A335A99" w14:textId="77777777" w:rsidR="00C97F3E" w:rsidRPr="00636D5A" w:rsidRDefault="00C97F3E" w:rsidP="005A6A3F">
            <w:pPr>
              <w:keepNext/>
              <w:keepLines/>
              <w:spacing w:after="0"/>
              <w:jc w:val="center"/>
              <w:rPr>
                <w:rFonts w:ascii="Arial" w:eastAsia="Calibri" w:hAnsi="Arial" w:cs="Arial"/>
                <w:sz w:val="18"/>
                <w:lang w:val="sv-SE" w:eastAsia="ko-KR"/>
              </w:rPr>
            </w:pPr>
            <w:r w:rsidRPr="00FC3EFC">
              <w:rPr>
                <w:rFonts w:ascii="Arial" w:eastAsia="DengXian" w:hAnsi="Arial" w:cs="Arial"/>
                <w:color w:val="000000"/>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0F275E3A" w14:textId="77777777" w:rsidR="00C97F3E" w:rsidRPr="00636D5A" w:rsidRDefault="00C97F3E" w:rsidP="005A6A3F">
            <w:pPr>
              <w:keepNext/>
              <w:keepLines/>
              <w:spacing w:after="0"/>
              <w:jc w:val="center"/>
              <w:rPr>
                <w:rFonts w:ascii="Arial" w:eastAsia="DengXian" w:hAnsi="Arial" w:cs="Arial"/>
                <w:sz w:val="18"/>
                <w:lang w:val="sv-SE" w:eastAsia="ko-KR"/>
              </w:rPr>
            </w:pPr>
            <w:r>
              <w:rPr>
                <w:rFonts w:ascii="Arial" w:eastAsia="DengXian" w:hAnsi="Arial" w:cs="Arial"/>
                <w:color w:val="000000"/>
                <w:sz w:val="18"/>
                <w:szCs w:val="18"/>
                <w:lang w:val="sv-SE"/>
              </w:rPr>
              <w:t>717</w:t>
            </w:r>
            <w:r w:rsidRPr="00636D5A">
              <w:rPr>
                <w:rFonts w:ascii="Arial" w:eastAsia="DengXian" w:hAnsi="Arial" w:cs="Arial"/>
                <w:color w:val="000000"/>
                <w:sz w:val="18"/>
                <w:szCs w:val="18"/>
                <w:lang w:val="sv-SE"/>
              </w:rPr>
              <w:t xml:space="preserve"> MHz</w:t>
            </w:r>
            <w:r w:rsidRPr="00636D5A">
              <w:rPr>
                <w:rFonts w:ascii="Arial" w:eastAsia="DengXian" w:hAnsi="Arial" w:cs="Arial"/>
                <w:sz w:val="18"/>
                <w:lang w:val="sv-SE" w:eastAsia="ko-KR"/>
              </w:rPr>
              <w:t xml:space="preserve"> </w:t>
            </w:r>
            <w:r w:rsidRPr="00636D5A">
              <w:rPr>
                <w:rFonts w:ascii="Arial" w:eastAsia="DengXian" w:hAnsi="Arial" w:cs="Arial"/>
                <w:color w:val="000000"/>
                <w:sz w:val="18"/>
                <w:szCs w:val="18"/>
                <w:lang w:val="sv-SE"/>
              </w:rPr>
              <w:t>–</w:t>
            </w:r>
            <w:r w:rsidRPr="00636D5A">
              <w:rPr>
                <w:rFonts w:ascii="Arial" w:eastAsia="DengXian" w:hAnsi="Arial" w:cs="Arial"/>
                <w:sz w:val="18"/>
                <w:lang w:val="sv-SE" w:eastAsia="ko-KR"/>
              </w:rPr>
              <w:t xml:space="preserve"> </w:t>
            </w:r>
            <w:r>
              <w:rPr>
                <w:rFonts w:ascii="Arial" w:eastAsia="DengXian" w:hAnsi="Arial" w:cs="Arial"/>
                <w:color w:val="000000"/>
                <w:sz w:val="18"/>
                <w:szCs w:val="18"/>
                <w:lang w:val="sv-SE"/>
              </w:rPr>
              <w:t>728</w:t>
            </w:r>
            <w:r w:rsidRPr="00636D5A">
              <w:rPr>
                <w:rFonts w:ascii="Arial" w:eastAsia="DengXian"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745684D9" w14:textId="77777777" w:rsidR="00C97F3E" w:rsidRPr="00636D5A" w:rsidRDefault="00C97F3E" w:rsidP="005A6A3F">
            <w:pPr>
              <w:keepNext/>
              <w:keepLines/>
              <w:spacing w:after="0"/>
              <w:jc w:val="center"/>
              <w:rPr>
                <w:rFonts w:ascii="Arial" w:eastAsia="DengXian" w:hAnsi="Arial" w:cs="Arial"/>
                <w:sz w:val="18"/>
                <w:lang w:eastAsia="ko-KR"/>
              </w:rPr>
            </w:pPr>
            <w:r>
              <w:rPr>
                <w:rFonts w:ascii="Arial" w:eastAsia="DengXian" w:hAnsi="Arial" w:cs="Arial"/>
                <w:color w:val="000000"/>
                <w:sz w:val="18"/>
                <w:szCs w:val="18"/>
              </w:rPr>
              <w:t>SDL</w:t>
            </w:r>
          </w:p>
        </w:tc>
      </w:tr>
      <w:tr w:rsidR="00C97F3E" w:rsidRPr="00636D5A" w14:paraId="433CA692"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F9D4141" w14:textId="77777777" w:rsidR="00C97F3E" w:rsidRPr="00636D5A" w:rsidRDefault="00C97F3E" w:rsidP="005A6A3F">
            <w:pPr>
              <w:keepNext/>
              <w:keepLines/>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77</w:t>
            </w:r>
          </w:p>
        </w:tc>
        <w:tc>
          <w:tcPr>
            <w:tcW w:w="3536" w:type="dxa"/>
            <w:tcBorders>
              <w:top w:val="single" w:sz="4" w:space="0" w:color="auto"/>
              <w:left w:val="single" w:sz="4" w:space="0" w:color="auto"/>
              <w:bottom w:val="single" w:sz="4" w:space="0" w:color="auto"/>
              <w:right w:val="single" w:sz="4" w:space="0" w:color="auto"/>
            </w:tcBorders>
            <w:vAlign w:val="center"/>
          </w:tcPr>
          <w:p w14:paraId="7EDD40AA" w14:textId="77777777" w:rsidR="00C97F3E" w:rsidRPr="00636D5A" w:rsidRDefault="00C97F3E" w:rsidP="005A6A3F">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3300</w:t>
            </w:r>
            <w:r w:rsidRPr="00636D5A">
              <w:rPr>
                <w:rFonts w:ascii="Arial" w:eastAsia="DengXian"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DengXian" w:hAnsi="Arial" w:cs="Arial"/>
                <w:color w:val="000000"/>
                <w:sz w:val="18"/>
                <w:szCs w:val="18"/>
              </w:rPr>
              <w:t>–</w:t>
            </w:r>
            <w:r w:rsidRPr="00636D5A">
              <w:rPr>
                <w:rFonts w:ascii="Arial" w:eastAsia="Calibri" w:hAnsi="Arial" w:cs="Arial"/>
                <w:sz w:val="18"/>
                <w:lang w:eastAsia="ko-KR"/>
              </w:rPr>
              <w:t xml:space="preserve"> </w:t>
            </w:r>
            <w:r>
              <w:rPr>
                <w:rFonts w:ascii="Arial" w:eastAsia="DengXian" w:hAnsi="Arial" w:cs="Arial"/>
                <w:color w:val="000000"/>
                <w:sz w:val="18"/>
                <w:szCs w:val="18"/>
              </w:rPr>
              <w:t>4200</w:t>
            </w:r>
            <w:r w:rsidRPr="00636D5A">
              <w:rPr>
                <w:rFonts w:ascii="Arial" w:eastAsia="DengXian"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906A2E3" w14:textId="77777777" w:rsidR="00C97F3E" w:rsidRPr="00636D5A" w:rsidRDefault="00C97F3E" w:rsidP="005A6A3F">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3300</w:t>
            </w:r>
            <w:r w:rsidRPr="00636D5A">
              <w:rPr>
                <w:rFonts w:ascii="Arial" w:eastAsia="DengXian" w:hAnsi="Arial" w:cs="Arial"/>
                <w:color w:val="000000"/>
                <w:sz w:val="18"/>
                <w:szCs w:val="18"/>
              </w:rPr>
              <w:t xml:space="preserve"> MHz</w:t>
            </w:r>
            <w:r w:rsidRPr="00636D5A">
              <w:rPr>
                <w:rFonts w:ascii="Arial" w:eastAsia="DengXian" w:hAnsi="Arial" w:cs="Arial"/>
                <w:sz w:val="18"/>
                <w:lang w:eastAsia="ko-KR"/>
              </w:rPr>
              <w:t xml:space="preserve"> </w:t>
            </w:r>
            <w:r w:rsidRPr="00636D5A">
              <w:rPr>
                <w:rFonts w:ascii="Arial" w:eastAsia="DengXian" w:hAnsi="Arial" w:cs="Arial"/>
                <w:color w:val="000000"/>
                <w:sz w:val="18"/>
                <w:szCs w:val="18"/>
              </w:rPr>
              <w:t>–</w:t>
            </w:r>
            <w:r w:rsidRPr="00636D5A">
              <w:rPr>
                <w:rFonts w:ascii="Arial" w:eastAsia="DengXian" w:hAnsi="Arial" w:cs="Arial"/>
                <w:sz w:val="18"/>
                <w:lang w:eastAsia="ko-KR"/>
              </w:rPr>
              <w:t xml:space="preserve"> </w:t>
            </w:r>
            <w:r>
              <w:rPr>
                <w:rFonts w:ascii="Arial" w:eastAsia="DengXian" w:hAnsi="Arial" w:cs="Arial"/>
                <w:color w:val="000000"/>
                <w:sz w:val="18"/>
                <w:szCs w:val="18"/>
              </w:rPr>
              <w:t>4200</w:t>
            </w:r>
            <w:r w:rsidRPr="00636D5A">
              <w:rPr>
                <w:rFonts w:ascii="Arial" w:eastAsia="DengXian"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5EA38BF2" w14:textId="77777777" w:rsidR="00C97F3E" w:rsidRPr="00636D5A" w:rsidRDefault="00C97F3E" w:rsidP="005A6A3F">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TDD</w:t>
            </w:r>
          </w:p>
        </w:tc>
      </w:tr>
    </w:tbl>
    <w:p w14:paraId="08CEF8D9" w14:textId="77777777" w:rsidR="00C97F3E" w:rsidRPr="00636D5A" w:rsidRDefault="00C97F3E" w:rsidP="00C97F3E">
      <w:pPr>
        <w:rPr>
          <w:rFonts w:eastAsia="DengXian"/>
          <w:lang w:eastAsia="zh-CN"/>
        </w:rPr>
      </w:pPr>
    </w:p>
    <w:p w14:paraId="072D4D17" w14:textId="248071CC" w:rsidR="00C97F3E" w:rsidRPr="00CF42FD" w:rsidRDefault="00C97F3E" w:rsidP="00CF42FD">
      <w:pPr>
        <w:pStyle w:val="Heading4"/>
      </w:pPr>
      <w:bookmarkStart w:id="252" w:name="_Toc183507792"/>
      <w:r w:rsidRPr="00CF42FD">
        <w:t>5.14.1.2</w:t>
      </w:r>
      <w:r w:rsidRPr="00CF42FD">
        <w:tab/>
        <w:t>Channel bandwidths per operating band for CA</w:t>
      </w:r>
      <w:bookmarkEnd w:id="252"/>
    </w:p>
    <w:p w14:paraId="6FF31DEE" w14:textId="530FFC4D" w:rsidR="00C97F3E" w:rsidRPr="00636D5A" w:rsidRDefault="00C97F3E" w:rsidP="00C97F3E">
      <w:pPr>
        <w:keepNext/>
        <w:keepLines/>
        <w:spacing w:before="60"/>
        <w:jc w:val="center"/>
        <w:rPr>
          <w:rFonts w:ascii="Arial" w:eastAsia="Times New Roman" w:hAnsi="Arial"/>
          <w:b/>
          <w:lang w:val="en-US" w:eastAsia="en-GB"/>
        </w:rPr>
      </w:pPr>
      <w:r w:rsidRPr="00636D5A">
        <w:rPr>
          <w:rFonts w:ascii="Arial" w:eastAsia="DengXian" w:hAnsi="Arial" w:cs="Arial"/>
          <w:b/>
        </w:rPr>
        <w:t xml:space="preserve">Table </w:t>
      </w:r>
      <w:r w:rsidRPr="00636D5A">
        <w:rPr>
          <w:rFonts w:ascii="Arial" w:eastAsia="DengXian" w:hAnsi="Arial" w:cs="Arial" w:hint="eastAsia"/>
          <w:b/>
          <w:lang w:val="en-US" w:eastAsia="zh-CN"/>
        </w:rPr>
        <w:t>5.</w:t>
      </w:r>
      <w:r>
        <w:rPr>
          <w:rFonts w:ascii="Arial" w:eastAsia="DengXian" w:hAnsi="Arial" w:cs="Arial"/>
          <w:b/>
          <w:lang w:val="en-US" w:eastAsia="zh-CN"/>
        </w:rPr>
        <w:t>14</w:t>
      </w:r>
      <w:r w:rsidRPr="00636D5A">
        <w:rPr>
          <w:rFonts w:ascii="Arial" w:eastAsia="DengXian" w:hAnsi="Arial" w:cs="Arial"/>
          <w:b/>
          <w:lang w:val="en-US" w:eastAsia="zh-CN"/>
        </w:rPr>
        <w:t>.1</w:t>
      </w:r>
      <w:r w:rsidRPr="00636D5A">
        <w:rPr>
          <w:rFonts w:ascii="Arial" w:eastAsia="DengXian" w:hAnsi="Arial" w:cs="Arial"/>
          <w:b/>
          <w:lang w:eastAsia="zh-CN"/>
        </w:rPr>
        <w:t>.2</w:t>
      </w:r>
      <w:r w:rsidRPr="00636D5A">
        <w:rPr>
          <w:rFonts w:ascii="Arial" w:eastAsia="DengXian" w:hAnsi="Arial" w:cs="Arial"/>
          <w:b/>
        </w:rPr>
        <w:t xml:space="preserve">-1: Supported </w:t>
      </w:r>
      <w:r w:rsidRPr="00636D5A">
        <w:rPr>
          <w:rFonts w:ascii="Arial" w:eastAsia="DengXian" w:hAnsi="Arial" w:cs="Arial"/>
          <w:b/>
          <w:lang w:eastAsia="ja-JP"/>
        </w:rPr>
        <w:t>b</w:t>
      </w:r>
      <w:r w:rsidRPr="00636D5A">
        <w:rPr>
          <w:rFonts w:ascii="Arial" w:eastAsia="DengXian" w:hAnsi="Arial" w:cs="Arial"/>
          <w:b/>
        </w:rPr>
        <w:t xml:space="preserve">andwidths per </w:t>
      </w:r>
      <w:r w:rsidRPr="00636D5A">
        <w:rPr>
          <w:rFonts w:ascii="Arial" w:eastAsia="DengXian" w:hAnsi="Arial" w:cs="Arial"/>
          <w:b/>
          <w:lang w:val="en-US" w:eastAsia="zh-CN"/>
        </w:rPr>
        <w:t>CA</w:t>
      </w:r>
      <w:r w:rsidRPr="00636D5A">
        <w:rPr>
          <w:rFonts w:ascii="Arial" w:eastAsia="DengXian" w:hAnsi="Arial" w:cs="Arial"/>
          <w:b/>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C97F3E" w:rsidRPr="00636D5A" w14:paraId="38190C93" w14:textId="77777777" w:rsidTr="005A6A3F">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D0249A" w14:textId="77777777" w:rsidR="00C97F3E" w:rsidRPr="00636D5A" w:rsidRDefault="00C97F3E" w:rsidP="005A6A3F">
            <w:pPr>
              <w:keepNext/>
              <w:keepLines/>
              <w:overflowPunct w:val="0"/>
              <w:autoSpaceDE w:val="0"/>
              <w:autoSpaceDN w:val="0"/>
              <w:adjustRightInd w:val="0"/>
              <w:spacing w:after="0"/>
              <w:jc w:val="center"/>
              <w:rPr>
                <w:rFonts w:ascii="Arial" w:eastAsia="DengXian" w:hAnsi="Arial" w:cs="Arial"/>
                <w:bCs/>
                <w:sz w:val="18"/>
                <w:szCs w:val="18"/>
              </w:rPr>
            </w:pPr>
            <w:r w:rsidRPr="00636D5A">
              <w:rPr>
                <w:rFonts w:ascii="Arial" w:eastAsia="DengXian" w:hAnsi="Arial" w:cs="Arial"/>
                <w:b/>
                <w:bCs/>
                <w:color w:val="000000"/>
                <w:sz w:val="18"/>
                <w:szCs w:val="18"/>
              </w:rPr>
              <w:t xml:space="preserve">CA operating/channel bandwidth </w:t>
            </w:r>
            <w:r w:rsidRPr="00636D5A">
              <w:rPr>
                <w:rFonts w:ascii="Arial" w:eastAsia="DengXian" w:hAnsi="Arial" w:cs="Arial" w:hint="eastAsia"/>
                <w:b/>
                <w:bCs/>
                <w:color w:val="000000"/>
                <w:sz w:val="18"/>
                <w:szCs w:val="18"/>
                <w:lang w:eastAsia="zh-CN"/>
              </w:rPr>
              <w:t>(</w:t>
            </w:r>
            <w:r w:rsidRPr="00636D5A">
              <w:rPr>
                <w:rFonts w:ascii="Arial" w:eastAsia="DengXian" w:hAnsi="Arial" w:cs="Arial"/>
                <w:b/>
                <w:bCs/>
                <w:color w:val="000000"/>
                <w:sz w:val="18"/>
                <w:szCs w:val="18"/>
              </w:rPr>
              <w:t>MHz)</w:t>
            </w:r>
          </w:p>
        </w:tc>
      </w:tr>
      <w:tr w:rsidR="00C97F3E" w:rsidRPr="00636D5A" w14:paraId="4CD09B1E" w14:textId="77777777" w:rsidTr="005A6A3F">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34043B12" w14:textId="77777777" w:rsidR="00C97F3E" w:rsidRPr="00636D5A" w:rsidRDefault="00C97F3E" w:rsidP="005A6A3F">
            <w:pPr>
              <w:keepNext/>
              <w:keepLines/>
              <w:overflowPunct w:val="0"/>
              <w:autoSpaceDE w:val="0"/>
              <w:autoSpaceDN w:val="0"/>
              <w:adjustRightInd w:val="0"/>
              <w:spacing w:after="0"/>
              <w:jc w:val="center"/>
              <w:rPr>
                <w:rFonts w:ascii="Arial" w:eastAsia="DengXian" w:hAnsi="Arial" w:cs="Arial"/>
                <w:bCs/>
                <w:sz w:val="18"/>
                <w:szCs w:val="18"/>
              </w:rPr>
            </w:pPr>
            <w:r w:rsidRPr="00636D5A">
              <w:rPr>
                <w:rFonts w:ascii="Arial" w:eastAsia="DengXian"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215AE8F3" w14:textId="77777777" w:rsidR="00C97F3E" w:rsidRPr="00636D5A" w:rsidRDefault="00C97F3E" w:rsidP="005A6A3F">
            <w:pPr>
              <w:spacing w:after="0"/>
              <w:jc w:val="center"/>
              <w:rPr>
                <w:rFonts w:ascii="Arial" w:eastAsia="DengXian" w:hAnsi="Arial" w:cs="Arial"/>
                <w:b/>
                <w:bCs/>
                <w:sz w:val="18"/>
                <w:szCs w:val="18"/>
              </w:rPr>
            </w:pPr>
            <w:r w:rsidRPr="00636D5A">
              <w:rPr>
                <w:rFonts w:ascii="Arial" w:eastAsia="DengXian"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37A769BA" w14:textId="77777777" w:rsidR="00C97F3E" w:rsidRPr="00636D5A" w:rsidRDefault="00C97F3E" w:rsidP="005A6A3F">
            <w:pPr>
              <w:spacing w:after="0"/>
              <w:jc w:val="center"/>
              <w:rPr>
                <w:rFonts w:ascii="Arial" w:eastAsia="DengXian" w:hAnsi="Arial" w:cs="Arial"/>
                <w:b/>
                <w:bCs/>
                <w:sz w:val="18"/>
                <w:szCs w:val="18"/>
              </w:rPr>
            </w:pPr>
            <w:r w:rsidRPr="00636D5A">
              <w:rPr>
                <w:rFonts w:ascii="Arial" w:eastAsia="DengXian"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C8FC7EF" w14:textId="77777777" w:rsidR="00C97F3E" w:rsidRPr="00636D5A" w:rsidRDefault="00C97F3E" w:rsidP="005A6A3F">
            <w:pPr>
              <w:spacing w:after="0"/>
              <w:jc w:val="center"/>
              <w:rPr>
                <w:rFonts w:ascii="Arial" w:eastAsia="DengXian" w:hAnsi="Arial" w:cs="Arial"/>
                <w:b/>
                <w:bCs/>
                <w:sz w:val="18"/>
                <w:szCs w:val="18"/>
              </w:rPr>
            </w:pPr>
            <w:r w:rsidRPr="00636D5A">
              <w:rPr>
                <w:rFonts w:ascii="Arial" w:eastAsia="DengXian"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22F5DA9E" w14:textId="77777777" w:rsidR="00C97F3E" w:rsidRPr="00636D5A" w:rsidRDefault="00C97F3E" w:rsidP="005A6A3F">
            <w:pPr>
              <w:spacing w:after="0"/>
              <w:jc w:val="center"/>
              <w:rPr>
                <w:rFonts w:ascii="Arial" w:eastAsia="DengXian" w:hAnsi="Arial" w:cs="Arial"/>
                <w:b/>
                <w:bCs/>
                <w:sz w:val="18"/>
                <w:szCs w:val="18"/>
              </w:rPr>
            </w:pPr>
            <w:r w:rsidRPr="00636D5A">
              <w:rPr>
                <w:rFonts w:ascii="Arial" w:eastAsia="DengXian" w:hAnsi="Arial" w:cs="Arial"/>
                <w:b/>
                <w:bCs/>
                <w:sz w:val="18"/>
                <w:szCs w:val="18"/>
              </w:rPr>
              <w:t>Bandwidth combination set</w:t>
            </w:r>
          </w:p>
        </w:tc>
      </w:tr>
      <w:tr w:rsidR="00C97F3E" w:rsidRPr="00636D5A" w14:paraId="4664AB34" w14:textId="77777777" w:rsidTr="005A6A3F">
        <w:trPr>
          <w:trHeight w:val="70"/>
        </w:trPr>
        <w:tc>
          <w:tcPr>
            <w:tcW w:w="932" w:type="pct"/>
            <w:tcBorders>
              <w:top w:val="single" w:sz="4" w:space="0" w:color="auto"/>
              <w:left w:val="single" w:sz="4" w:space="0" w:color="auto"/>
              <w:right w:val="single" w:sz="4" w:space="0" w:color="auto"/>
            </w:tcBorders>
            <w:shd w:val="clear" w:color="auto" w:fill="auto"/>
            <w:vAlign w:val="center"/>
          </w:tcPr>
          <w:p w14:paraId="79DB9ED1" w14:textId="77777777" w:rsidR="00C97F3E" w:rsidRPr="00636D5A" w:rsidRDefault="00C97F3E" w:rsidP="005A6A3F">
            <w:pPr>
              <w:spacing w:after="0"/>
              <w:rPr>
                <w:rFonts w:ascii="Arial" w:eastAsia="DengXian" w:hAnsi="Arial" w:cs="Arial"/>
                <w:color w:val="000000"/>
                <w:sz w:val="18"/>
                <w:szCs w:val="18"/>
              </w:rPr>
            </w:pPr>
            <w:r w:rsidRPr="00636D5A">
              <w:rPr>
                <w:rFonts w:ascii="Arial" w:eastAsia="DengXian" w:hAnsi="Arial" w:cs="Arial"/>
                <w:color w:val="000000"/>
                <w:sz w:val="18"/>
                <w:szCs w:val="18"/>
              </w:rPr>
              <w:t>CA_n</w:t>
            </w:r>
            <w:r>
              <w:rPr>
                <w:rFonts w:ascii="Arial" w:eastAsia="DengXian" w:hAnsi="Arial" w:cs="Arial"/>
                <w:color w:val="000000"/>
                <w:sz w:val="18"/>
                <w:szCs w:val="18"/>
              </w:rPr>
              <w:t>25</w:t>
            </w:r>
            <w:r w:rsidRPr="00636D5A">
              <w:rPr>
                <w:rFonts w:ascii="Arial" w:eastAsia="DengXian" w:hAnsi="Arial" w:cs="Arial"/>
                <w:color w:val="000000"/>
                <w:sz w:val="18"/>
                <w:szCs w:val="18"/>
              </w:rPr>
              <w:t>A-n</w:t>
            </w:r>
            <w:r>
              <w:rPr>
                <w:rFonts w:ascii="Arial" w:eastAsia="DengXian" w:hAnsi="Arial" w:cs="Arial"/>
                <w:color w:val="000000"/>
                <w:sz w:val="18"/>
                <w:szCs w:val="18"/>
              </w:rPr>
              <w:t>29</w:t>
            </w:r>
            <w:r w:rsidRPr="00636D5A">
              <w:rPr>
                <w:rFonts w:ascii="Arial" w:eastAsia="DengXian" w:hAnsi="Arial" w:cs="Arial"/>
                <w:color w:val="000000"/>
                <w:sz w:val="18"/>
                <w:szCs w:val="18"/>
              </w:rPr>
              <w:t>A-n</w:t>
            </w:r>
            <w:r>
              <w:rPr>
                <w:rFonts w:ascii="Arial" w:eastAsia="DengXian" w:hAnsi="Arial" w:cs="Arial"/>
                <w:color w:val="000000"/>
                <w:sz w:val="18"/>
                <w:szCs w:val="18"/>
              </w:rPr>
              <w:t>77</w:t>
            </w:r>
            <w:r w:rsidRPr="00636D5A">
              <w:rPr>
                <w:rFonts w:ascii="Arial" w:eastAsia="DengXian" w:hAnsi="Arial" w:cs="Arial"/>
                <w:color w:val="000000"/>
                <w:sz w:val="18"/>
                <w:szCs w:val="18"/>
              </w:rPr>
              <w:t>A</w:t>
            </w:r>
          </w:p>
        </w:tc>
        <w:tc>
          <w:tcPr>
            <w:tcW w:w="1028" w:type="pct"/>
            <w:tcBorders>
              <w:top w:val="single" w:sz="4" w:space="0" w:color="auto"/>
              <w:left w:val="nil"/>
              <w:right w:val="single" w:sz="4" w:space="0" w:color="auto"/>
            </w:tcBorders>
            <w:shd w:val="clear" w:color="auto" w:fill="auto"/>
            <w:vAlign w:val="center"/>
          </w:tcPr>
          <w:p w14:paraId="7968BEB8" w14:textId="77777777" w:rsidR="00C97F3E" w:rsidRPr="00636D5A" w:rsidRDefault="00C97F3E" w:rsidP="005A6A3F">
            <w:pPr>
              <w:spacing w:after="0"/>
              <w:rPr>
                <w:rFonts w:ascii="Arial" w:eastAsia="DengXian" w:hAnsi="Arial" w:cs="Arial"/>
                <w:color w:val="000000"/>
                <w:sz w:val="18"/>
                <w:szCs w:val="18"/>
              </w:rPr>
            </w:pPr>
            <w:r w:rsidRPr="00636D5A">
              <w:rPr>
                <w:rFonts w:ascii="Arial" w:eastAsia="DengXian" w:hAnsi="Arial" w:cs="Arial"/>
                <w:color w:val="000000"/>
                <w:sz w:val="18"/>
                <w:szCs w:val="18"/>
              </w:rPr>
              <w:t>CA_n</w:t>
            </w:r>
            <w:r>
              <w:rPr>
                <w:rFonts w:ascii="Arial" w:eastAsia="DengXian" w:hAnsi="Arial" w:cs="Arial"/>
                <w:color w:val="000000"/>
                <w:sz w:val="18"/>
                <w:szCs w:val="18"/>
              </w:rPr>
              <w:t>25</w:t>
            </w:r>
            <w:r w:rsidRPr="00636D5A">
              <w:rPr>
                <w:rFonts w:ascii="Arial" w:eastAsia="DengXian" w:hAnsi="Arial" w:cs="Arial"/>
                <w:color w:val="000000"/>
                <w:sz w:val="18"/>
                <w:szCs w:val="18"/>
              </w:rPr>
              <w:t>A-n</w:t>
            </w:r>
            <w:r>
              <w:rPr>
                <w:rFonts w:ascii="Arial" w:eastAsia="DengXian" w:hAnsi="Arial" w:cs="Arial"/>
                <w:color w:val="000000"/>
                <w:sz w:val="18"/>
                <w:szCs w:val="18"/>
              </w:rPr>
              <w:t>77</w:t>
            </w:r>
            <w:r w:rsidRPr="00636D5A">
              <w:rPr>
                <w:rFonts w:ascii="Arial" w:eastAsia="DengXian"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269905B" w14:textId="77777777" w:rsidR="00C97F3E" w:rsidRPr="00636D5A" w:rsidRDefault="00C97F3E" w:rsidP="005A6A3F">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6D3C21B" w14:textId="77777777" w:rsidR="00C97F3E" w:rsidRPr="00636D5A" w:rsidRDefault="00C97F3E" w:rsidP="005A6A3F">
            <w:pPr>
              <w:spacing w:before="100" w:beforeAutospacing="1" w:after="0"/>
              <w:jc w:val="center"/>
              <w:rPr>
                <w:rFonts w:ascii="Arial" w:eastAsia="DengXian" w:hAnsi="Arial" w:cs="Arial"/>
                <w:color w:val="000000"/>
                <w:sz w:val="18"/>
                <w:szCs w:val="18"/>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25</w:t>
            </w:r>
            <w:r w:rsidRPr="005B75C4">
              <w:rPr>
                <w:rFonts w:ascii="Arial" w:eastAsia="DengXian"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64CA77D9" w14:textId="77777777" w:rsidR="00C97F3E" w:rsidRPr="00636D5A" w:rsidRDefault="00C97F3E" w:rsidP="005A6A3F">
            <w:pPr>
              <w:spacing w:after="0"/>
              <w:jc w:val="center"/>
              <w:rPr>
                <w:rFonts w:ascii="Arial" w:eastAsia="DengXian" w:hAnsi="Arial" w:cs="Arial"/>
                <w:sz w:val="18"/>
                <w:szCs w:val="18"/>
              </w:rPr>
            </w:pPr>
            <w:r>
              <w:rPr>
                <w:rFonts w:ascii="Arial" w:eastAsia="DengXian" w:hAnsi="Arial" w:cs="Arial"/>
                <w:sz w:val="18"/>
                <w:szCs w:val="18"/>
              </w:rPr>
              <w:t>4 and 5</w:t>
            </w:r>
          </w:p>
        </w:tc>
      </w:tr>
      <w:tr w:rsidR="00C97F3E" w:rsidRPr="00636D5A" w14:paraId="2FD56E30" w14:textId="77777777" w:rsidTr="005A6A3F">
        <w:trPr>
          <w:trHeight w:val="70"/>
        </w:trPr>
        <w:tc>
          <w:tcPr>
            <w:tcW w:w="932" w:type="pct"/>
            <w:tcBorders>
              <w:left w:val="single" w:sz="4" w:space="0" w:color="auto"/>
              <w:right w:val="single" w:sz="4" w:space="0" w:color="auto"/>
            </w:tcBorders>
            <w:shd w:val="clear" w:color="auto" w:fill="auto"/>
            <w:vAlign w:val="center"/>
          </w:tcPr>
          <w:p w14:paraId="1F08CEE5" w14:textId="77777777" w:rsidR="00C97F3E" w:rsidRPr="00636D5A" w:rsidRDefault="00C97F3E" w:rsidP="005A6A3F">
            <w:pPr>
              <w:spacing w:after="0"/>
              <w:rPr>
                <w:rFonts w:ascii="Arial" w:eastAsia="DengXian" w:hAnsi="Arial" w:cs="Arial"/>
                <w:color w:val="000000"/>
                <w:sz w:val="18"/>
                <w:szCs w:val="18"/>
              </w:rPr>
            </w:pPr>
          </w:p>
        </w:tc>
        <w:tc>
          <w:tcPr>
            <w:tcW w:w="1028" w:type="pct"/>
            <w:tcBorders>
              <w:left w:val="nil"/>
              <w:right w:val="single" w:sz="4" w:space="0" w:color="auto"/>
            </w:tcBorders>
            <w:shd w:val="clear" w:color="auto" w:fill="auto"/>
            <w:vAlign w:val="center"/>
          </w:tcPr>
          <w:p w14:paraId="2FF5FB56" w14:textId="77777777" w:rsidR="00C97F3E" w:rsidRPr="00636D5A" w:rsidRDefault="00C97F3E" w:rsidP="005A6A3F">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AB7EB69" w14:textId="77777777" w:rsidR="00C97F3E" w:rsidRPr="00636D5A" w:rsidRDefault="00C97F3E" w:rsidP="005A6A3F">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CCED477" w14:textId="77777777" w:rsidR="00C97F3E" w:rsidRPr="00636D5A" w:rsidRDefault="00C97F3E" w:rsidP="005A6A3F">
            <w:pPr>
              <w:spacing w:before="100" w:beforeAutospacing="1" w:after="0"/>
              <w:jc w:val="center"/>
              <w:rPr>
                <w:rFonts w:ascii="Arial" w:eastAsia="DengXian" w:hAnsi="Arial" w:cs="Arial"/>
                <w:color w:val="000000"/>
                <w:sz w:val="18"/>
                <w:szCs w:val="18"/>
              </w:rPr>
            </w:pPr>
            <w:r w:rsidRPr="005B75C4">
              <w:rPr>
                <w:rFonts w:ascii="Arial" w:eastAsia="DengXian" w:hAnsi="Arial" w:cs="Arial"/>
                <w:color w:val="000000"/>
                <w:sz w:val="18"/>
                <w:szCs w:val="18"/>
              </w:rPr>
              <w:t>n</w:t>
            </w:r>
            <w:r>
              <w:rPr>
                <w:rFonts w:ascii="Arial" w:eastAsia="DengXian" w:hAnsi="Arial" w:cs="Arial"/>
                <w:color w:val="000000"/>
                <w:sz w:val="18"/>
                <w:szCs w:val="18"/>
              </w:rPr>
              <w:t>29</w:t>
            </w:r>
            <w:r w:rsidRPr="005B75C4">
              <w:rPr>
                <w:rFonts w:ascii="Arial" w:eastAsia="DengXian"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35B9B159" w14:textId="77777777" w:rsidR="00C97F3E" w:rsidRPr="00636D5A" w:rsidRDefault="00C97F3E" w:rsidP="005A6A3F">
            <w:pPr>
              <w:spacing w:after="0"/>
              <w:rPr>
                <w:rFonts w:ascii="Arial" w:eastAsia="DengXian" w:hAnsi="Arial" w:cs="Arial"/>
                <w:sz w:val="18"/>
                <w:szCs w:val="18"/>
              </w:rPr>
            </w:pPr>
          </w:p>
        </w:tc>
      </w:tr>
      <w:tr w:rsidR="00C97F3E" w:rsidRPr="00636D5A" w14:paraId="3D05E2A7" w14:textId="77777777" w:rsidTr="005A6A3F">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29F0EC86" w14:textId="77777777" w:rsidR="00C97F3E" w:rsidRPr="00636D5A" w:rsidRDefault="00C97F3E" w:rsidP="005A6A3F">
            <w:pPr>
              <w:spacing w:after="0"/>
              <w:rPr>
                <w:rFonts w:ascii="Arial" w:eastAsia="DengXian"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1AAE964A" w14:textId="77777777" w:rsidR="00C97F3E" w:rsidRPr="00636D5A" w:rsidRDefault="00C97F3E" w:rsidP="005A6A3F">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6C864E8" w14:textId="77777777" w:rsidR="00C97F3E" w:rsidRPr="00636D5A" w:rsidRDefault="00C97F3E" w:rsidP="005A6A3F">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0D3F1D2" w14:textId="77777777" w:rsidR="00C97F3E" w:rsidRPr="00636D5A" w:rsidRDefault="00C97F3E" w:rsidP="005A6A3F">
            <w:pPr>
              <w:spacing w:before="100" w:beforeAutospacing="1" w:after="0"/>
              <w:jc w:val="center"/>
              <w:rPr>
                <w:rFonts w:ascii="Arial" w:eastAsia="DengXian" w:hAnsi="Arial" w:cs="Arial"/>
                <w:sz w:val="18"/>
                <w:szCs w:val="18"/>
                <w:lang w:eastAsia="zh-CN" w:bidi="ar"/>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77</w:t>
            </w:r>
            <w:r w:rsidRPr="005B75C4">
              <w:rPr>
                <w:rFonts w:ascii="Arial" w:eastAsia="DengXian" w:hAnsi="Arial" w:cs="Arial"/>
                <w:sz w:val="18"/>
                <w:szCs w:val="18"/>
                <w:lang w:eastAsia="zh-CN" w:bidi="ar"/>
              </w:rPr>
              <w:t xml:space="preserve"> channel bandwidths in Table 5.3.5-1</w:t>
            </w:r>
          </w:p>
        </w:tc>
        <w:tc>
          <w:tcPr>
            <w:tcW w:w="668" w:type="pct"/>
            <w:tcBorders>
              <w:left w:val="single" w:sz="4" w:space="0" w:color="auto"/>
              <w:right w:val="single" w:sz="4" w:space="0" w:color="auto"/>
            </w:tcBorders>
            <w:vAlign w:val="center"/>
          </w:tcPr>
          <w:p w14:paraId="1DF0E174" w14:textId="77777777" w:rsidR="00C97F3E" w:rsidRPr="00636D5A" w:rsidRDefault="00C97F3E" w:rsidP="005A6A3F">
            <w:pPr>
              <w:spacing w:after="0"/>
              <w:rPr>
                <w:rFonts w:ascii="Arial" w:eastAsia="DengXian" w:hAnsi="Arial" w:cs="Arial"/>
                <w:sz w:val="18"/>
                <w:szCs w:val="18"/>
              </w:rPr>
            </w:pPr>
          </w:p>
        </w:tc>
      </w:tr>
      <w:tr w:rsidR="00C97F3E" w:rsidRPr="00636D5A" w14:paraId="0A1C6465" w14:textId="77777777" w:rsidTr="005A6A3F">
        <w:trPr>
          <w:trHeight w:val="132"/>
        </w:trPr>
        <w:tc>
          <w:tcPr>
            <w:tcW w:w="932" w:type="pct"/>
            <w:tcBorders>
              <w:top w:val="single" w:sz="4" w:space="0" w:color="auto"/>
              <w:left w:val="single" w:sz="4" w:space="0" w:color="auto"/>
              <w:right w:val="single" w:sz="4" w:space="0" w:color="auto"/>
            </w:tcBorders>
            <w:shd w:val="clear" w:color="auto" w:fill="auto"/>
            <w:vAlign w:val="center"/>
          </w:tcPr>
          <w:p w14:paraId="25D4ED65" w14:textId="77777777" w:rsidR="00C97F3E" w:rsidRPr="00636D5A" w:rsidRDefault="00C97F3E" w:rsidP="005A6A3F">
            <w:pPr>
              <w:spacing w:after="0"/>
              <w:rPr>
                <w:rFonts w:ascii="Arial" w:eastAsia="DengXian" w:hAnsi="Arial" w:cs="Arial"/>
                <w:color w:val="000000"/>
                <w:sz w:val="18"/>
                <w:szCs w:val="18"/>
              </w:rPr>
            </w:pPr>
            <w:r w:rsidRPr="00F6567D">
              <w:rPr>
                <w:rFonts w:ascii="Arial" w:eastAsia="DengXian" w:hAnsi="Arial" w:cs="Arial"/>
                <w:color w:val="000000"/>
                <w:sz w:val="18"/>
                <w:szCs w:val="18"/>
              </w:rPr>
              <w:t>CA_n25A-n29A-n77(2A)</w:t>
            </w:r>
          </w:p>
        </w:tc>
        <w:tc>
          <w:tcPr>
            <w:tcW w:w="1028" w:type="pct"/>
            <w:tcBorders>
              <w:top w:val="single" w:sz="4" w:space="0" w:color="auto"/>
              <w:left w:val="nil"/>
              <w:right w:val="single" w:sz="4" w:space="0" w:color="auto"/>
            </w:tcBorders>
            <w:shd w:val="clear" w:color="auto" w:fill="auto"/>
            <w:vAlign w:val="center"/>
          </w:tcPr>
          <w:p w14:paraId="74A41587" w14:textId="77777777" w:rsidR="00C97F3E" w:rsidRDefault="00C97F3E" w:rsidP="005A6A3F">
            <w:pPr>
              <w:spacing w:after="0"/>
              <w:rPr>
                <w:rFonts w:ascii="Arial" w:eastAsia="DengXian" w:hAnsi="Arial" w:cs="Arial"/>
                <w:color w:val="000000"/>
                <w:sz w:val="18"/>
                <w:szCs w:val="18"/>
              </w:rPr>
            </w:pPr>
            <w:r w:rsidRPr="00F6567D">
              <w:rPr>
                <w:rFonts w:ascii="Arial" w:eastAsia="DengXian" w:hAnsi="Arial" w:cs="Arial"/>
                <w:color w:val="000000"/>
                <w:sz w:val="18"/>
                <w:szCs w:val="18"/>
              </w:rPr>
              <w:t>CA_n25A-n77A</w:t>
            </w:r>
          </w:p>
          <w:p w14:paraId="55DAD414" w14:textId="77777777" w:rsidR="00C97F3E" w:rsidRPr="00636D5A" w:rsidRDefault="00C97F3E" w:rsidP="005A6A3F">
            <w:pPr>
              <w:spacing w:after="0"/>
              <w:rPr>
                <w:rFonts w:ascii="Arial" w:eastAsia="DengXian" w:hAnsi="Arial" w:cs="Arial"/>
                <w:color w:val="000000"/>
                <w:sz w:val="18"/>
                <w:szCs w:val="18"/>
              </w:rPr>
            </w:pPr>
            <w:r w:rsidRPr="00F6567D">
              <w:rPr>
                <w:rFonts w:ascii="Arial" w:eastAsia="DengXian" w:hAnsi="Arial" w:cs="Arial"/>
                <w:color w:val="000000"/>
                <w:sz w:val="18"/>
                <w:szCs w:val="18"/>
              </w:rPr>
              <w:t>CA_n77(2A)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706DCCE" w14:textId="77777777" w:rsidR="00C97F3E" w:rsidRPr="00636D5A" w:rsidRDefault="00C97F3E" w:rsidP="005A6A3F">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D51A6FF" w14:textId="77777777" w:rsidR="00C97F3E" w:rsidRPr="005B75C4" w:rsidRDefault="00C97F3E" w:rsidP="005A6A3F">
            <w:pPr>
              <w:spacing w:before="100" w:beforeAutospacing="1" w:after="0"/>
              <w:jc w:val="center"/>
              <w:rPr>
                <w:rFonts w:ascii="Arial" w:eastAsia="DengXian" w:hAnsi="Arial" w:cs="Arial"/>
                <w:sz w:val="18"/>
                <w:szCs w:val="18"/>
                <w:lang w:eastAsia="zh-CN" w:bidi="ar"/>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25</w:t>
            </w:r>
            <w:r w:rsidRPr="005B75C4">
              <w:rPr>
                <w:rFonts w:ascii="Arial" w:eastAsia="DengXian" w:hAnsi="Arial" w:cs="Arial"/>
                <w:sz w:val="18"/>
                <w:szCs w:val="18"/>
                <w:lang w:eastAsia="zh-CN" w:bidi="ar"/>
              </w:rPr>
              <w:t xml:space="preserve"> channel bandwidths in Table 5.3.5-1</w:t>
            </w:r>
          </w:p>
        </w:tc>
        <w:tc>
          <w:tcPr>
            <w:tcW w:w="668" w:type="pct"/>
            <w:tcBorders>
              <w:left w:val="single" w:sz="4" w:space="0" w:color="auto"/>
              <w:right w:val="single" w:sz="4" w:space="0" w:color="auto"/>
            </w:tcBorders>
            <w:vAlign w:val="center"/>
          </w:tcPr>
          <w:p w14:paraId="70806E82" w14:textId="77777777" w:rsidR="00C97F3E" w:rsidRPr="00636D5A" w:rsidRDefault="00C97F3E" w:rsidP="005A6A3F">
            <w:pPr>
              <w:spacing w:after="0"/>
              <w:jc w:val="center"/>
              <w:rPr>
                <w:rFonts w:ascii="Arial" w:eastAsia="DengXian" w:hAnsi="Arial" w:cs="Arial"/>
                <w:sz w:val="18"/>
                <w:szCs w:val="18"/>
              </w:rPr>
            </w:pPr>
            <w:r>
              <w:rPr>
                <w:rFonts w:ascii="Arial" w:eastAsia="DengXian" w:hAnsi="Arial" w:cs="Arial"/>
                <w:sz w:val="18"/>
                <w:szCs w:val="18"/>
              </w:rPr>
              <w:t>4 and 5</w:t>
            </w:r>
          </w:p>
        </w:tc>
      </w:tr>
      <w:tr w:rsidR="00C97F3E" w:rsidRPr="00636D5A" w14:paraId="7B352404" w14:textId="77777777" w:rsidTr="005A6A3F">
        <w:trPr>
          <w:trHeight w:val="70"/>
        </w:trPr>
        <w:tc>
          <w:tcPr>
            <w:tcW w:w="932" w:type="pct"/>
            <w:tcBorders>
              <w:left w:val="single" w:sz="4" w:space="0" w:color="auto"/>
              <w:right w:val="single" w:sz="4" w:space="0" w:color="auto"/>
            </w:tcBorders>
            <w:shd w:val="clear" w:color="auto" w:fill="auto"/>
            <w:vAlign w:val="center"/>
          </w:tcPr>
          <w:p w14:paraId="7E443135" w14:textId="77777777" w:rsidR="00C97F3E" w:rsidRPr="00636D5A" w:rsidRDefault="00C97F3E" w:rsidP="005A6A3F">
            <w:pPr>
              <w:spacing w:after="0"/>
              <w:rPr>
                <w:rFonts w:ascii="Arial" w:eastAsia="DengXian" w:hAnsi="Arial" w:cs="Arial"/>
                <w:color w:val="000000"/>
                <w:sz w:val="18"/>
                <w:szCs w:val="18"/>
              </w:rPr>
            </w:pPr>
          </w:p>
        </w:tc>
        <w:tc>
          <w:tcPr>
            <w:tcW w:w="1028" w:type="pct"/>
            <w:tcBorders>
              <w:left w:val="nil"/>
              <w:right w:val="single" w:sz="4" w:space="0" w:color="auto"/>
            </w:tcBorders>
            <w:shd w:val="clear" w:color="auto" w:fill="auto"/>
            <w:vAlign w:val="center"/>
          </w:tcPr>
          <w:p w14:paraId="1920B924" w14:textId="77777777" w:rsidR="00C97F3E" w:rsidRPr="00636D5A" w:rsidRDefault="00C97F3E" w:rsidP="005A6A3F">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76B495C" w14:textId="77777777" w:rsidR="00C97F3E" w:rsidRPr="00636D5A" w:rsidRDefault="00C97F3E" w:rsidP="005A6A3F">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9EA1981" w14:textId="77777777" w:rsidR="00C97F3E" w:rsidRPr="005B75C4" w:rsidRDefault="00C97F3E" w:rsidP="005A6A3F">
            <w:pPr>
              <w:spacing w:before="100" w:beforeAutospacing="1" w:after="0"/>
              <w:jc w:val="center"/>
              <w:rPr>
                <w:rFonts w:ascii="Arial" w:eastAsia="DengXian" w:hAnsi="Arial" w:cs="Arial"/>
                <w:sz w:val="18"/>
                <w:szCs w:val="18"/>
                <w:lang w:eastAsia="zh-CN" w:bidi="ar"/>
              </w:rPr>
            </w:pPr>
            <w:r w:rsidRPr="005B75C4">
              <w:rPr>
                <w:rFonts w:ascii="Arial" w:eastAsia="DengXian" w:hAnsi="Arial" w:cs="Arial"/>
                <w:color w:val="000000"/>
                <w:sz w:val="18"/>
                <w:szCs w:val="18"/>
              </w:rPr>
              <w:t>n</w:t>
            </w:r>
            <w:r>
              <w:rPr>
                <w:rFonts w:ascii="Arial" w:eastAsia="DengXian" w:hAnsi="Arial" w:cs="Arial"/>
                <w:color w:val="000000"/>
                <w:sz w:val="18"/>
                <w:szCs w:val="18"/>
              </w:rPr>
              <w:t>29</w:t>
            </w:r>
            <w:r w:rsidRPr="005B75C4">
              <w:rPr>
                <w:rFonts w:ascii="Arial" w:eastAsia="DengXian"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74E11D7C" w14:textId="77777777" w:rsidR="00C97F3E" w:rsidRPr="00636D5A" w:rsidRDefault="00C97F3E" w:rsidP="005A6A3F">
            <w:pPr>
              <w:spacing w:after="0"/>
              <w:rPr>
                <w:rFonts w:ascii="Arial" w:eastAsia="DengXian" w:hAnsi="Arial" w:cs="Arial"/>
                <w:sz w:val="18"/>
                <w:szCs w:val="18"/>
              </w:rPr>
            </w:pPr>
          </w:p>
        </w:tc>
      </w:tr>
      <w:tr w:rsidR="00C97F3E" w:rsidRPr="00636D5A" w14:paraId="1FB59FC3" w14:textId="77777777" w:rsidTr="005A6A3F">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40B3A4F7" w14:textId="77777777" w:rsidR="00C97F3E" w:rsidRPr="00636D5A" w:rsidRDefault="00C97F3E" w:rsidP="005A6A3F">
            <w:pPr>
              <w:spacing w:after="0"/>
              <w:rPr>
                <w:rFonts w:ascii="Arial" w:eastAsia="DengXian"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46CC66C8" w14:textId="77777777" w:rsidR="00C97F3E" w:rsidRPr="00636D5A" w:rsidRDefault="00C97F3E" w:rsidP="005A6A3F">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A8FD256" w14:textId="77777777" w:rsidR="00C97F3E" w:rsidRPr="00636D5A" w:rsidRDefault="00C97F3E" w:rsidP="005A6A3F">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A84F240" w14:textId="77777777" w:rsidR="00C97F3E" w:rsidRPr="005B75C4" w:rsidRDefault="00C97F3E" w:rsidP="005A6A3F">
            <w:pPr>
              <w:spacing w:before="100" w:beforeAutospacing="1" w:after="0"/>
              <w:jc w:val="center"/>
              <w:rPr>
                <w:rFonts w:ascii="Arial" w:eastAsia="DengXian" w:hAnsi="Arial" w:cs="Arial"/>
                <w:sz w:val="18"/>
                <w:szCs w:val="18"/>
                <w:lang w:eastAsia="zh-CN" w:bidi="ar"/>
              </w:rPr>
            </w:pPr>
            <w:r w:rsidRPr="00AE062D">
              <w:rPr>
                <w:rFonts w:ascii="Arial" w:eastAsia="DengXian" w:hAnsi="Arial" w:cs="Arial"/>
                <w:color w:val="000000"/>
                <w:sz w:val="18"/>
                <w:szCs w:val="18"/>
              </w:rPr>
              <w:t>CA_n77(2A)_BCS4 and 5</w:t>
            </w:r>
          </w:p>
        </w:tc>
        <w:tc>
          <w:tcPr>
            <w:tcW w:w="668" w:type="pct"/>
            <w:tcBorders>
              <w:left w:val="single" w:sz="4" w:space="0" w:color="auto"/>
              <w:bottom w:val="single" w:sz="4" w:space="0" w:color="auto"/>
              <w:right w:val="single" w:sz="4" w:space="0" w:color="auto"/>
            </w:tcBorders>
            <w:vAlign w:val="center"/>
          </w:tcPr>
          <w:p w14:paraId="094E6642" w14:textId="77777777" w:rsidR="00C97F3E" w:rsidRPr="00636D5A" w:rsidRDefault="00C97F3E" w:rsidP="005A6A3F">
            <w:pPr>
              <w:spacing w:after="0"/>
              <w:rPr>
                <w:rFonts w:ascii="Arial" w:eastAsia="DengXian" w:hAnsi="Arial" w:cs="Arial"/>
                <w:sz w:val="18"/>
                <w:szCs w:val="18"/>
              </w:rPr>
            </w:pPr>
          </w:p>
        </w:tc>
      </w:tr>
      <w:tr w:rsidR="00C97F3E" w:rsidRPr="00636D5A" w14:paraId="073E35C5" w14:textId="77777777" w:rsidTr="005A6A3F">
        <w:trPr>
          <w:trHeight w:val="70"/>
        </w:trPr>
        <w:tc>
          <w:tcPr>
            <w:tcW w:w="932" w:type="pct"/>
            <w:tcBorders>
              <w:top w:val="single" w:sz="4" w:space="0" w:color="auto"/>
              <w:left w:val="single" w:sz="4" w:space="0" w:color="auto"/>
              <w:right w:val="single" w:sz="4" w:space="0" w:color="auto"/>
            </w:tcBorders>
            <w:shd w:val="clear" w:color="auto" w:fill="auto"/>
            <w:vAlign w:val="center"/>
          </w:tcPr>
          <w:p w14:paraId="15BEAEA5" w14:textId="77777777" w:rsidR="00C97F3E" w:rsidRPr="00636D5A" w:rsidRDefault="00C97F3E" w:rsidP="005A6A3F">
            <w:pPr>
              <w:spacing w:after="0"/>
              <w:rPr>
                <w:rFonts w:ascii="Arial" w:eastAsia="DengXian" w:hAnsi="Arial" w:cs="Arial"/>
                <w:color w:val="000000"/>
                <w:sz w:val="18"/>
                <w:szCs w:val="18"/>
              </w:rPr>
            </w:pPr>
            <w:r w:rsidRPr="00F6567D">
              <w:rPr>
                <w:rFonts w:ascii="Arial" w:eastAsia="DengXian" w:hAnsi="Arial" w:cs="Arial"/>
                <w:color w:val="000000"/>
                <w:sz w:val="18"/>
                <w:szCs w:val="18"/>
              </w:rPr>
              <w:t>CA_n25A-n29A-n77(3A)</w:t>
            </w:r>
          </w:p>
        </w:tc>
        <w:tc>
          <w:tcPr>
            <w:tcW w:w="1028" w:type="pct"/>
            <w:tcBorders>
              <w:top w:val="single" w:sz="4" w:space="0" w:color="auto"/>
              <w:left w:val="nil"/>
              <w:right w:val="single" w:sz="4" w:space="0" w:color="auto"/>
            </w:tcBorders>
            <w:shd w:val="clear" w:color="auto" w:fill="auto"/>
            <w:vAlign w:val="center"/>
          </w:tcPr>
          <w:p w14:paraId="4F3EA943" w14:textId="77777777" w:rsidR="00C97F3E" w:rsidRDefault="00C97F3E" w:rsidP="005A6A3F">
            <w:pPr>
              <w:spacing w:after="0"/>
              <w:rPr>
                <w:rFonts w:ascii="Arial" w:eastAsia="DengXian" w:hAnsi="Arial" w:cs="Arial"/>
                <w:color w:val="000000"/>
                <w:sz w:val="18"/>
                <w:szCs w:val="18"/>
              </w:rPr>
            </w:pPr>
            <w:r w:rsidRPr="00F6567D">
              <w:rPr>
                <w:rFonts w:ascii="Arial" w:eastAsia="DengXian" w:hAnsi="Arial" w:cs="Arial"/>
                <w:color w:val="000000"/>
                <w:sz w:val="18"/>
                <w:szCs w:val="18"/>
              </w:rPr>
              <w:t>CA_n25A-n77A</w:t>
            </w:r>
          </w:p>
          <w:p w14:paraId="31F04775" w14:textId="77777777" w:rsidR="00C97F3E" w:rsidRPr="00636D5A" w:rsidRDefault="00C97F3E" w:rsidP="005A6A3F">
            <w:pPr>
              <w:spacing w:after="0"/>
              <w:rPr>
                <w:rFonts w:ascii="Arial" w:eastAsia="DengXian" w:hAnsi="Arial" w:cs="Arial"/>
                <w:color w:val="000000"/>
                <w:sz w:val="18"/>
                <w:szCs w:val="18"/>
              </w:rPr>
            </w:pPr>
            <w:r w:rsidRPr="00F6567D">
              <w:rPr>
                <w:rFonts w:ascii="Arial" w:eastAsia="DengXian" w:hAnsi="Arial" w:cs="Arial"/>
                <w:color w:val="000000"/>
                <w:sz w:val="18"/>
                <w:szCs w:val="18"/>
              </w:rPr>
              <w:t>CA_n77(2A)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9F21E5B" w14:textId="77777777" w:rsidR="00C97F3E" w:rsidRPr="00636D5A" w:rsidRDefault="00C97F3E" w:rsidP="005A6A3F">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8837482" w14:textId="77777777" w:rsidR="00C97F3E" w:rsidRPr="005B75C4" w:rsidRDefault="00C97F3E" w:rsidP="005A6A3F">
            <w:pPr>
              <w:spacing w:before="100" w:beforeAutospacing="1" w:after="0"/>
              <w:jc w:val="center"/>
              <w:rPr>
                <w:rFonts w:ascii="Arial" w:eastAsia="DengXian" w:hAnsi="Arial" w:cs="Arial"/>
                <w:sz w:val="18"/>
                <w:szCs w:val="18"/>
                <w:lang w:eastAsia="zh-CN" w:bidi="ar"/>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25</w:t>
            </w:r>
            <w:r w:rsidRPr="005B75C4">
              <w:rPr>
                <w:rFonts w:ascii="Arial" w:eastAsia="DengXian"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vAlign w:val="center"/>
          </w:tcPr>
          <w:p w14:paraId="361964D6" w14:textId="77777777" w:rsidR="00C97F3E" w:rsidRPr="00AE062D" w:rsidRDefault="00C97F3E" w:rsidP="005A6A3F">
            <w:pPr>
              <w:spacing w:after="0"/>
              <w:jc w:val="center"/>
              <w:rPr>
                <w:rFonts w:ascii="Arial" w:eastAsia="DengXian" w:hAnsi="Arial" w:cs="Arial"/>
                <w:sz w:val="18"/>
                <w:szCs w:val="18"/>
              </w:rPr>
            </w:pPr>
            <w:r>
              <w:rPr>
                <w:rFonts w:ascii="Arial" w:eastAsia="DengXian" w:hAnsi="Arial" w:cs="Arial"/>
                <w:sz w:val="18"/>
                <w:szCs w:val="18"/>
              </w:rPr>
              <w:t>4 and 5</w:t>
            </w:r>
          </w:p>
        </w:tc>
      </w:tr>
      <w:tr w:rsidR="00C97F3E" w:rsidRPr="00636D5A" w14:paraId="43F399F8" w14:textId="77777777" w:rsidTr="005A6A3F">
        <w:trPr>
          <w:trHeight w:val="70"/>
        </w:trPr>
        <w:tc>
          <w:tcPr>
            <w:tcW w:w="932" w:type="pct"/>
            <w:tcBorders>
              <w:left w:val="single" w:sz="4" w:space="0" w:color="auto"/>
              <w:right w:val="single" w:sz="4" w:space="0" w:color="auto"/>
            </w:tcBorders>
            <w:shd w:val="clear" w:color="auto" w:fill="auto"/>
            <w:vAlign w:val="center"/>
          </w:tcPr>
          <w:p w14:paraId="78A179BD" w14:textId="77777777" w:rsidR="00C97F3E" w:rsidRPr="00636D5A" w:rsidRDefault="00C97F3E" w:rsidP="005A6A3F">
            <w:pPr>
              <w:spacing w:after="0"/>
              <w:rPr>
                <w:rFonts w:ascii="Arial" w:eastAsia="DengXian" w:hAnsi="Arial" w:cs="Arial"/>
                <w:color w:val="000000"/>
                <w:sz w:val="18"/>
                <w:szCs w:val="18"/>
              </w:rPr>
            </w:pPr>
          </w:p>
        </w:tc>
        <w:tc>
          <w:tcPr>
            <w:tcW w:w="1028" w:type="pct"/>
            <w:tcBorders>
              <w:left w:val="nil"/>
              <w:right w:val="single" w:sz="4" w:space="0" w:color="auto"/>
            </w:tcBorders>
            <w:shd w:val="clear" w:color="auto" w:fill="auto"/>
            <w:vAlign w:val="center"/>
          </w:tcPr>
          <w:p w14:paraId="65C84A2F" w14:textId="77777777" w:rsidR="00C97F3E" w:rsidRPr="00636D5A" w:rsidRDefault="00C97F3E" w:rsidP="005A6A3F">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FD2D719" w14:textId="77777777" w:rsidR="00C97F3E" w:rsidRPr="00636D5A" w:rsidRDefault="00C97F3E" w:rsidP="005A6A3F">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692B4BE" w14:textId="77777777" w:rsidR="00C97F3E" w:rsidRPr="005B75C4" w:rsidRDefault="00C97F3E" w:rsidP="005A6A3F">
            <w:pPr>
              <w:spacing w:before="100" w:beforeAutospacing="1" w:after="0"/>
              <w:jc w:val="center"/>
              <w:rPr>
                <w:rFonts w:ascii="Arial" w:eastAsia="DengXian" w:hAnsi="Arial" w:cs="Arial"/>
                <w:sz w:val="18"/>
                <w:szCs w:val="18"/>
                <w:lang w:eastAsia="zh-CN" w:bidi="ar"/>
              </w:rPr>
            </w:pPr>
            <w:r w:rsidRPr="00AE062D">
              <w:rPr>
                <w:rFonts w:ascii="Arial" w:eastAsia="DengXian" w:hAnsi="Arial" w:cs="Arial"/>
                <w:sz w:val="18"/>
                <w:szCs w:val="18"/>
                <w:lang w:eastAsia="zh-CN" w:bidi="ar"/>
              </w:rPr>
              <w:t>n29 channel bandwidths in Table 5.3.5-1</w:t>
            </w:r>
          </w:p>
        </w:tc>
        <w:tc>
          <w:tcPr>
            <w:tcW w:w="668" w:type="pct"/>
            <w:tcBorders>
              <w:left w:val="single" w:sz="4" w:space="0" w:color="auto"/>
              <w:right w:val="single" w:sz="4" w:space="0" w:color="auto"/>
            </w:tcBorders>
            <w:vAlign w:val="center"/>
          </w:tcPr>
          <w:p w14:paraId="252CD4FC" w14:textId="77777777" w:rsidR="00C97F3E" w:rsidRPr="00636D5A" w:rsidRDefault="00C97F3E" w:rsidP="005A6A3F">
            <w:pPr>
              <w:spacing w:after="0"/>
              <w:rPr>
                <w:rFonts w:ascii="Arial" w:eastAsia="DengXian" w:hAnsi="Arial" w:cs="Arial"/>
                <w:sz w:val="18"/>
                <w:szCs w:val="18"/>
              </w:rPr>
            </w:pPr>
          </w:p>
        </w:tc>
      </w:tr>
      <w:tr w:rsidR="00C97F3E" w:rsidRPr="00636D5A" w14:paraId="6BBF8C07" w14:textId="77777777" w:rsidTr="005A6A3F">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73669170" w14:textId="77777777" w:rsidR="00C97F3E" w:rsidRPr="00636D5A" w:rsidRDefault="00C97F3E" w:rsidP="005A6A3F">
            <w:pPr>
              <w:spacing w:after="0"/>
              <w:rPr>
                <w:rFonts w:ascii="Arial" w:eastAsia="DengXian"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40E6676E" w14:textId="77777777" w:rsidR="00C97F3E" w:rsidRPr="00636D5A" w:rsidRDefault="00C97F3E" w:rsidP="005A6A3F">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21AB69C" w14:textId="77777777" w:rsidR="00C97F3E" w:rsidRPr="00636D5A" w:rsidRDefault="00C97F3E" w:rsidP="005A6A3F">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5DC5BBC" w14:textId="77777777" w:rsidR="00C97F3E" w:rsidRPr="005B75C4" w:rsidRDefault="00C97F3E" w:rsidP="005A6A3F">
            <w:pPr>
              <w:spacing w:before="100" w:beforeAutospacing="1" w:after="0"/>
              <w:jc w:val="center"/>
              <w:rPr>
                <w:rFonts w:ascii="Arial" w:eastAsia="DengXian" w:hAnsi="Arial" w:cs="Arial"/>
                <w:sz w:val="18"/>
                <w:szCs w:val="18"/>
                <w:lang w:eastAsia="zh-CN" w:bidi="ar"/>
              </w:rPr>
            </w:pPr>
            <w:r w:rsidRPr="00AE062D">
              <w:rPr>
                <w:rFonts w:ascii="Arial" w:eastAsia="DengXian" w:hAnsi="Arial" w:cs="Arial"/>
                <w:sz w:val="18"/>
                <w:szCs w:val="18"/>
                <w:lang w:eastAsia="zh-CN" w:bidi="ar"/>
              </w:rPr>
              <w:t>CA_n77(3A)_BCS4 and 5</w:t>
            </w:r>
          </w:p>
        </w:tc>
        <w:tc>
          <w:tcPr>
            <w:tcW w:w="668" w:type="pct"/>
            <w:tcBorders>
              <w:left w:val="single" w:sz="4" w:space="0" w:color="auto"/>
              <w:bottom w:val="single" w:sz="4" w:space="0" w:color="auto"/>
              <w:right w:val="single" w:sz="4" w:space="0" w:color="auto"/>
            </w:tcBorders>
            <w:vAlign w:val="center"/>
          </w:tcPr>
          <w:p w14:paraId="61B805B3" w14:textId="77777777" w:rsidR="00C97F3E" w:rsidRPr="00636D5A" w:rsidRDefault="00C97F3E" w:rsidP="005A6A3F">
            <w:pPr>
              <w:spacing w:after="0"/>
              <w:rPr>
                <w:rFonts w:ascii="Arial" w:eastAsia="DengXian" w:hAnsi="Arial" w:cs="Arial"/>
                <w:sz w:val="18"/>
                <w:szCs w:val="18"/>
              </w:rPr>
            </w:pPr>
          </w:p>
        </w:tc>
      </w:tr>
    </w:tbl>
    <w:p w14:paraId="2E6BC6E1" w14:textId="77777777" w:rsidR="00C97F3E" w:rsidRPr="00636D5A" w:rsidRDefault="00C97F3E" w:rsidP="00C97F3E">
      <w:pPr>
        <w:spacing w:after="0"/>
        <w:rPr>
          <w:rFonts w:eastAsia="Calibri"/>
          <w:lang w:eastAsia="ko-KR"/>
        </w:rPr>
      </w:pPr>
    </w:p>
    <w:p w14:paraId="20943722" w14:textId="18E301E0" w:rsidR="00C97F3E" w:rsidRPr="00CF42FD" w:rsidRDefault="00C97F3E" w:rsidP="00CF42FD">
      <w:pPr>
        <w:pStyle w:val="Heading4"/>
      </w:pPr>
      <w:bookmarkStart w:id="253" w:name="_Toc183507793"/>
      <w:r w:rsidRPr="00CF42FD">
        <w:t>5.14.1.3</w:t>
      </w:r>
      <w:r w:rsidRPr="00CF42FD">
        <w:tab/>
        <w:t>∆T</w:t>
      </w:r>
      <w:r w:rsidRPr="00CF42FD">
        <w:rPr>
          <w:vertAlign w:val="subscript"/>
        </w:rPr>
        <w:t>IB,c</w:t>
      </w:r>
      <w:r w:rsidRPr="00CF42FD">
        <w:t xml:space="preserve"> and ∆R</w:t>
      </w:r>
      <w:r w:rsidRPr="00CF42FD">
        <w:rPr>
          <w:vertAlign w:val="subscript"/>
        </w:rPr>
        <w:t>IB,c</w:t>
      </w:r>
      <w:r w:rsidRPr="00CF42FD">
        <w:t xml:space="preserve"> values</w:t>
      </w:r>
      <w:bookmarkEnd w:id="253"/>
    </w:p>
    <w:p w14:paraId="7113CDB8" w14:textId="77777777" w:rsidR="00C97F3E" w:rsidRPr="00636D5A" w:rsidRDefault="00C97F3E" w:rsidP="00C97F3E">
      <w:pPr>
        <w:rPr>
          <w:rFonts w:eastAsia="DengXian"/>
          <w:lang w:val="en-US" w:eastAsia="zh-CN"/>
        </w:rPr>
      </w:pPr>
      <w:r w:rsidRPr="00636D5A">
        <w:rPr>
          <w:rFonts w:eastAsia="DengXian"/>
        </w:rPr>
        <w:t xml:space="preserve">For </w:t>
      </w:r>
      <w:r w:rsidRPr="00636D5A">
        <w:rPr>
          <w:rFonts w:eastAsia="DengXian"/>
          <w:lang w:val="en-US" w:eastAsia="zh-CN"/>
        </w:rPr>
        <w:t>CA</w:t>
      </w:r>
      <w:r w:rsidRPr="00636D5A">
        <w:rPr>
          <w:rFonts w:eastAsia="DengXian"/>
          <w:lang w:eastAsia="zh-CN"/>
        </w:rPr>
        <w:t>_</w:t>
      </w:r>
      <w:r w:rsidRPr="00636D5A">
        <w:rPr>
          <w:rFonts w:eastAsia="DengXian"/>
          <w:lang w:val="en-US" w:eastAsia="zh-CN"/>
        </w:rPr>
        <w:t>n</w:t>
      </w:r>
      <w:r>
        <w:rPr>
          <w:rFonts w:eastAsia="DengXian"/>
          <w:lang w:val="en-US" w:eastAsia="zh-CN"/>
        </w:rPr>
        <w:t>25</w:t>
      </w:r>
      <w:r w:rsidRPr="00636D5A">
        <w:rPr>
          <w:rFonts w:eastAsia="DengXian"/>
          <w:lang w:eastAsia="ja-JP"/>
        </w:rPr>
        <w:t>-n</w:t>
      </w:r>
      <w:r>
        <w:rPr>
          <w:rFonts w:eastAsia="DengXian"/>
          <w:lang w:val="en-US" w:eastAsia="zh-CN"/>
        </w:rPr>
        <w:t>29</w:t>
      </w:r>
      <w:r w:rsidRPr="00636D5A">
        <w:rPr>
          <w:rFonts w:eastAsia="DengXian"/>
          <w:lang w:val="en-US" w:eastAsia="zh-CN"/>
        </w:rPr>
        <w:t>-</w:t>
      </w:r>
      <w:r w:rsidRPr="00636D5A">
        <w:rPr>
          <w:rFonts w:eastAsia="DengXian" w:hint="eastAsia"/>
          <w:lang w:val="en-US" w:eastAsia="zh-CN"/>
        </w:rPr>
        <w:t>n</w:t>
      </w:r>
      <w:r>
        <w:rPr>
          <w:rFonts w:eastAsia="DengXian"/>
          <w:lang w:val="en-US" w:eastAsia="zh-CN"/>
        </w:rPr>
        <w:t>77</w:t>
      </w:r>
      <w:r w:rsidRPr="00636D5A">
        <w:rPr>
          <w:rFonts w:eastAsia="DengXian"/>
        </w:rPr>
        <w:t xml:space="preserve"> the</w:t>
      </w:r>
      <w:r w:rsidRPr="00636D5A">
        <w:rPr>
          <w:rFonts w:eastAsia="DengXian"/>
          <w:lang w:eastAsia="zh-CN"/>
        </w:rPr>
        <w:t xml:space="preserve"> </w:t>
      </w:r>
      <w:r w:rsidRPr="00636D5A">
        <w:rPr>
          <w:rFonts w:eastAsia="DengXian"/>
        </w:rPr>
        <w:sym w:font="Symbol" w:char="F044"/>
      </w:r>
      <w:r w:rsidRPr="00636D5A">
        <w:rPr>
          <w:rFonts w:eastAsia="DengXian"/>
        </w:rPr>
        <w:t>T</w:t>
      </w:r>
      <w:r w:rsidRPr="00636D5A">
        <w:rPr>
          <w:rFonts w:eastAsia="DengXian"/>
          <w:vertAlign w:val="subscript"/>
        </w:rPr>
        <w:t>IB,c</w:t>
      </w:r>
      <w:r w:rsidRPr="00636D5A">
        <w:rPr>
          <w:rFonts w:eastAsia="DengXian"/>
        </w:rPr>
        <w:t xml:space="preserve"> and</w:t>
      </w:r>
      <w:r w:rsidRPr="00636D5A">
        <w:rPr>
          <w:rFonts w:eastAsia="DengXian"/>
          <w:lang w:eastAsia="zh-CN"/>
        </w:rPr>
        <w:t xml:space="preserve"> </w:t>
      </w:r>
      <w:r w:rsidRPr="00636D5A">
        <w:rPr>
          <w:rFonts w:eastAsia="DengXian"/>
        </w:rPr>
        <w:sym w:font="Symbol" w:char="F044"/>
      </w:r>
      <w:r w:rsidRPr="00636D5A">
        <w:rPr>
          <w:rFonts w:eastAsia="DengXian"/>
        </w:rPr>
        <w:t>R</w:t>
      </w:r>
      <w:r w:rsidRPr="00636D5A">
        <w:rPr>
          <w:rFonts w:eastAsia="DengXian"/>
          <w:vertAlign w:val="subscript"/>
        </w:rPr>
        <w:t>IB</w:t>
      </w:r>
      <w:r w:rsidRPr="00636D5A">
        <w:rPr>
          <w:rFonts w:eastAsia="DengXian"/>
          <w:vertAlign w:val="subscript"/>
          <w:lang w:eastAsia="zh-CN"/>
        </w:rPr>
        <w:t>,c</w:t>
      </w:r>
      <w:r w:rsidRPr="00636D5A">
        <w:rPr>
          <w:rFonts w:eastAsia="DengXian"/>
        </w:rPr>
        <w:t xml:space="preserve"> values are given in the tables below.</w:t>
      </w:r>
    </w:p>
    <w:p w14:paraId="1FC7F8CB" w14:textId="61F32359" w:rsidR="00C97F3E" w:rsidRPr="00AE062D" w:rsidRDefault="00C97F3E" w:rsidP="00C97F3E">
      <w:pPr>
        <w:keepNext/>
        <w:keepLines/>
        <w:spacing w:before="60"/>
        <w:jc w:val="center"/>
        <w:rPr>
          <w:rFonts w:ascii="Arial" w:eastAsia="DengXian" w:hAnsi="Arial" w:cs="Arial"/>
          <w:b/>
        </w:rPr>
      </w:pPr>
      <w:r w:rsidRPr="00AE062D">
        <w:rPr>
          <w:rFonts w:ascii="Arial" w:eastAsia="DengXian" w:hAnsi="Arial" w:cs="Arial"/>
          <w:b/>
        </w:rPr>
        <w:t xml:space="preserve">Table </w:t>
      </w:r>
      <w:r w:rsidRPr="00AE062D">
        <w:rPr>
          <w:rFonts w:ascii="Arial" w:eastAsia="DengXian" w:hAnsi="Arial" w:cs="Arial" w:hint="eastAsia"/>
          <w:b/>
        </w:rPr>
        <w:t>5.</w:t>
      </w:r>
      <w:r>
        <w:rPr>
          <w:rFonts w:ascii="Arial" w:eastAsia="DengXian" w:hAnsi="Arial" w:cs="Arial"/>
          <w:b/>
        </w:rPr>
        <w:t>14</w:t>
      </w:r>
      <w:r w:rsidRPr="00AE062D">
        <w:rPr>
          <w:rFonts w:ascii="Arial" w:eastAsia="DengXian" w:hAnsi="Arial" w:cs="Arial"/>
          <w:b/>
        </w:rPr>
        <w:t>.1.3-1: ΔT</w:t>
      </w:r>
      <w:r w:rsidRPr="00AE062D">
        <w:rPr>
          <w:rFonts w:ascii="Arial" w:eastAsia="DengXian" w:hAnsi="Arial" w:cs="Arial"/>
          <w:b/>
          <w:vertAlign w:val="subscript"/>
        </w:rPr>
        <w:t>IB,c</w:t>
      </w:r>
      <w:r w:rsidRPr="00AE062D">
        <w:rPr>
          <w:rFonts w:ascii="Arial" w:eastAsia="DengXi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7F3E" w:rsidRPr="00AE062D" w14:paraId="49532781" w14:textId="77777777" w:rsidTr="005A6A3F">
        <w:trPr>
          <w:jc w:val="center"/>
        </w:trPr>
        <w:tc>
          <w:tcPr>
            <w:tcW w:w="2336" w:type="dxa"/>
            <w:vMerge w:val="restart"/>
            <w:tcBorders>
              <w:top w:val="single" w:sz="4" w:space="0" w:color="auto"/>
              <w:left w:val="single" w:sz="4" w:space="0" w:color="auto"/>
              <w:right w:val="single" w:sz="4" w:space="0" w:color="auto"/>
            </w:tcBorders>
          </w:tcPr>
          <w:p w14:paraId="55A03B6B" w14:textId="77777777" w:rsidR="00C97F3E" w:rsidRPr="00AE062D" w:rsidRDefault="00C97F3E" w:rsidP="005A6A3F">
            <w:pPr>
              <w:keepNext/>
              <w:keepLines/>
              <w:spacing w:after="0"/>
              <w:jc w:val="center"/>
              <w:rPr>
                <w:rFonts w:ascii="Arial" w:hAnsi="Arial"/>
                <w:b/>
                <w:color w:val="000000"/>
                <w:sz w:val="18"/>
              </w:rPr>
            </w:pPr>
            <w:r w:rsidRPr="00AE062D">
              <w:rPr>
                <w:rFonts w:ascii="Arial" w:hAnsi="Arial"/>
                <w:b/>
                <w:color w:val="000000"/>
                <w:sz w:val="18"/>
              </w:rPr>
              <w:t xml:space="preserve">Inter-band </w:t>
            </w:r>
            <w:r w:rsidRPr="00AE062D">
              <w:rPr>
                <w:rFonts w:ascii="Arial" w:hAnsi="Arial"/>
                <w:b/>
                <w:color w:val="000000"/>
                <w:sz w:val="18"/>
                <w:lang w:eastAsia="zh-CN"/>
              </w:rPr>
              <w:t>CA</w:t>
            </w:r>
            <w:r w:rsidRPr="00AE062D">
              <w:rPr>
                <w:rFonts w:ascii="Arial"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F145022" w14:textId="77777777" w:rsidR="00C97F3E" w:rsidRPr="00AE062D" w:rsidRDefault="00C97F3E" w:rsidP="005A6A3F">
            <w:pPr>
              <w:keepNext/>
              <w:keepLines/>
              <w:spacing w:after="0"/>
              <w:jc w:val="center"/>
              <w:rPr>
                <w:rFonts w:ascii="Arial" w:hAnsi="Arial"/>
                <w:b/>
                <w:color w:val="000000"/>
                <w:sz w:val="18"/>
              </w:rPr>
            </w:pPr>
            <w:r w:rsidRPr="00AE062D">
              <w:rPr>
                <w:rFonts w:ascii="Arial" w:hAnsi="Arial"/>
                <w:b/>
                <w:color w:val="000000"/>
                <w:sz w:val="18"/>
              </w:rPr>
              <w:t>ΔT</w:t>
            </w:r>
            <w:r w:rsidRPr="00AE062D">
              <w:rPr>
                <w:rFonts w:ascii="Arial" w:hAnsi="Arial"/>
                <w:b/>
                <w:color w:val="000000"/>
                <w:sz w:val="18"/>
                <w:vertAlign w:val="subscript"/>
              </w:rPr>
              <w:t>IB,c</w:t>
            </w:r>
            <w:r w:rsidRPr="00AE062D">
              <w:rPr>
                <w:rFonts w:ascii="Arial" w:hAnsi="Arial"/>
                <w:b/>
                <w:color w:val="000000"/>
                <w:sz w:val="18"/>
              </w:rPr>
              <w:t xml:space="preserve"> for NR bands (dB)</w:t>
            </w:r>
            <w:r w:rsidRPr="00AE062D">
              <w:rPr>
                <w:rFonts w:ascii="Arial" w:hAnsi="Arial"/>
                <w:b/>
                <w:color w:val="000000"/>
                <w:sz w:val="18"/>
                <w:vertAlign w:val="superscript"/>
              </w:rPr>
              <w:t>*</w:t>
            </w:r>
          </w:p>
        </w:tc>
      </w:tr>
      <w:tr w:rsidR="00C97F3E" w:rsidRPr="00AE062D" w14:paraId="119FFD6E" w14:textId="77777777" w:rsidTr="005A6A3F">
        <w:trPr>
          <w:jc w:val="center"/>
        </w:trPr>
        <w:tc>
          <w:tcPr>
            <w:tcW w:w="2336" w:type="dxa"/>
            <w:vMerge/>
            <w:tcBorders>
              <w:left w:val="single" w:sz="4" w:space="0" w:color="auto"/>
              <w:bottom w:val="single" w:sz="4" w:space="0" w:color="auto"/>
              <w:right w:val="single" w:sz="4" w:space="0" w:color="auto"/>
            </w:tcBorders>
          </w:tcPr>
          <w:p w14:paraId="161F6325" w14:textId="77777777" w:rsidR="00C97F3E" w:rsidRPr="00AE062D" w:rsidRDefault="00C97F3E" w:rsidP="005A6A3F">
            <w:pPr>
              <w:keepNext/>
              <w:keepLines/>
              <w:spacing w:after="0"/>
              <w:jc w:val="center"/>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D2B4FC4" w14:textId="77777777" w:rsidR="00C97F3E" w:rsidRPr="00AE062D" w:rsidRDefault="00C97F3E" w:rsidP="005A6A3F">
            <w:pPr>
              <w:keepNext/>
              <w:keepLines/>
              <w:spacing w:after="0"/>
              <w:jc w:val="center"/>
              <w:rPr>
                <w:rFonts w:ascii="Arial" w:hAnsi="Arial"/>
                <w:b/>
                <w:color w:val="000000"/>
                <w:sz w:val="18"/>
              </w:rPr>
            </w:pPr>
            <w:r w:rsidRPr="00AE062D">
              <w:rPr>
                <w:rFonts w:ascii="Arial" w:hAnsi="Arial"/>
                <w:b/>
                <w:color w:val="000000"/>
                <w:sz w:val="18"/>
              </w:rPr>
              <w:t>Component band in order of bands in configuration</w:t>
            </w:r>
            <w:r w:rsidRPr="00AE062D">
              <w:rPr>
                <w:rFonts w:ascii="Arial" w:hAnsi="Arial"/>
                <w:b/>
                <w:color w:val="000000"/>
                <w:sz w:val="18"/>
                <w:vertAlign w:val="superscript"/>
              </w:rPr>
              <w:t>**</w:t>
            </w:r>
          </w:p>
        </w:tc>
      </w:tr>
      <w:tr w:rsidR="00C97F3E" w:rsidRPr="00AE062D" w14:paraId="76E83CFB" w14:textId="77777777" w:rsidTr="005A6A3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CA15AA" w14:textId="77777777" w:rsidR="00C97F3E" w:rsidRPr="00AE062D" w:rsidRDefault="00C97F3E" w:rsidP="005A6A3F">
            <w:pPr>
              <w:keepNext/>
              <w:keepLines/>
              <w:spacing w:after="0"/>
              <w:jc w:val="center"/>
              <w:rPr>
                <w:rFonts w:ascii="Arial" w:hAnsi="Arial"/>
                <w:color w:val="000000"/>
                <w:sz w:val="18"/>
                <w:lang w:val="en-US" w:eastAsia="zh-CN"/>
              </w:rPr>
            </w:pPr>
            <w:r w:rsidRPr="00AE062D">
              <w:rPr>
                <w:rFonts w:ascii="Arial" w:eastAsia="DengXian" w:hAnsi="Arial"/>
                <w:color w:val="000000"/>
                <w:sz w:val="18"/>
                <w:lang w:eastAsia="zh-CN"/>
              </w:rPr>
              <w:t>CA</w:t>
            </w:r>
            <w:r w:rsidRPr="00AE062D">
              <w:rPr>
                <w:rFonts w:ascii="Arial" w:eastAsia="DengXian" w:hAnsi="Arial"/>
                <w:color w:val="000000"/>
                <w:sz w:val="18"/>
              </w:rPr>
              <w:t>_</w:t>
            </w:r>
            <w:r w:rsidRPr="00AE062D">
              <w:rPr>
                <w:rFonts w:ascii="Arial" w:eastAsia="DengXian" w:hAnsi="Arial"/>
                <w:color w:val="000000"/>
                <w:sz w:val="18"/>
                <w:lang w:eastAsia="zh-CN"/>
              </w:rPr>
              <w:t>n25</w:t>
            </w:r>
            <w:r w:rsidRPr="00AE062D">
              <w:rPr>
                <w:rFonts w:ascii="Arial" w:eastAsia="DengXian" w:hAnsi="Arial"/>
                <w:color w:val="000000"/>
                <w:sz w:val="18"/>
                <w:lang w:val="sv-SE" w:eastAsia="ja-JP"/>
              </w:rPr>
              <w:t>-</w:t>
            </w:r>
            <w:r w:rsidRPr="00AE062D">
              <w:rPr>
                <w:rFonts w:ascii="Arial" w:eastAsia="DengXian" w:hAnsi="Arial"/>
                <w:color w:val="000000"/>
                <w:sz w:val="18"/>
                <w:lang w:val="en-US" w:eastAsia="zh-CN"/>
              </w:rPr>
              <w:t>n29</w:t>
            </w:r>
            <w:r w:rsidRPr="00AE062D">
              <w:rPr>
                <w:rFonts w:ascii="Arial" w:eastAsia="DengXian" w:hAnsi="Arial"/>
                <w:color w:val="000000"/>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0ADF726" w14:textId="77777777" w:rsidR="00C97F3E" w:rsidRPr="00AE062D" w:rsidRDefault="00C97F3E" w:rsidP="005A6A3F">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0.</w:t>
            </w:r>
            <w:r>
              <w:rPr>
                <w:rFonts w:ascii="Arial"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CEF1EDC" w14:textId="77777777" w:rsidR="00C97F3E" w:rsidRPr="00AE062D" w:rsidRDefault="00C97F3E" w:rsidP="005A6A3F">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C7F9E49" w14:textId="77777777" w:rsidR="00C97F3E" w:rsidRPr="00AE062D" w:rsidRDefault="00C97F3E" w:rsidP="005A6A3F">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0.</w:t>
            </w:r>
            <w:r>
              <w:rPr>
                <w:rFonts w:ascii="Arial" w:hAnsi="Arial"/>
                <w:color w:val="000000"/>
                <w:sz w:val="18"/>
                <w:lang w:val="en-US" w:eastAsia="zh-CN"/>
              </w:rPr>
              <w:t>8</w:t>
            </w:r>
          </w:p>
        </w:tc>
      </w:tr>
      <w:tr w:rsidR="00C97F3E" w:rsidRPr="00AE062D" w14:paraId="5D32EC61" w14:textId="77777777" w:rsidTr="005A6A3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6786557" w14:textId="77777777" w:rsidR="00C97F3E" w:rsidRPr="00AE062D" w:rsidRDefault="00C97F3E" w:rsidP="005A6A3F">
            <w:pPr>
              <w:keepNext/>
              <w:keepLines/>
              <w:spacing w:after="0"/>
              <w:ind w:left="851" w:hanging="851"/>
              <w:rPr>
                <w:rFonts w:ascii="Arial" w:eastAsia="DengXian" w:hAnsi="Arial"/>
                <w:color w:val="000000"/>
                <w:sz w:val="18"/>
                <w:lang w:eastAsia="ja-JP"/>
              </w:rPr>
            </w:pPr>
            <w:r w:rsidRPr="00AE062D">
              <w:rPr>
                <w:rFonts w:ascii="Arial" w:eastAsia="DengXian" w:hAnsi="Arial"/>
                <w:color w:val="000000"/>
                <w:sz w:val="18"/>
                <w:lang w:eastAsia="ja-JP"/>
              </w:rPr>
              <w:t>NOTE *:</w:t>
            </w:r>
            <w:r w:rsidRPr="00AE062D">
              <w:rPr>
                <w:rFonts w:ascii="Arial" w:eastAsia="DengXian" w:hAnsi="Arial"/>
                <w:color w:val="000000"/>
                <w:sz w:val="18"/>
                <w:lang w:eastAsia="ja-JP"/>
              </w:rPr>
              <w:tab/>
              <w:t>“-” denotes ΔT</w:t>
            </w:r>
            <w:r w:rsidRPr="00AE062D">
              <w:rPr>
                <w:rFonts w:ascii="Arial" w:eastAsia="DengXian" w:hAnsi="Arial"/>
                <w:color w:val="000000"/>
                <w:sz w:val="18"/>
                <w:vertAlign w:val="subscript"/>
                <w:lang w:eastAsia="ja-JP"/>
              </w:rPr>
              <w:t>IB,c</w:t>
            </w:r>
            <w:r w:rsidRPr="00AE062D">
              <w:rPr>
                <w:rFonts w:ascii="Arial" w:eastAsia="DengXian" w:hAnsi="Arial"/>
                <w:color w:val="000000"/>
                <w:sz w:val="18"/>
                <w:lang w:eastAsia="ja-JP"/>
              </w:rPr>
              <w:t xml:space="preserve"> = 0.</w:t>
            </w:r>
          </w:p>
          <w:p w14:paraId="13D493B3" w14:textId="77777777" w:rsidR="00C97F3E" w:rsidRPr="00AE062D" w:rsidRDefault="00C97F3E" w:rsidP="005A6A3F">
            <w:pPr>
              <w:keepNext/>
              <w:keepLines/>
              <w:spacing w:after="0"/>
              <w:ind w:left="851" w:hanging="851"/>
              <w:rPr>
                <w:rFonts w:ascii="Arial" w:hAnsi="Arial" w:cs="Arial"/>
                <w:color w:val="000000"/>
                <w:sz w:val="18"/>
                <w:szCs w:val="22"/>
                <w:lang w:val="en-US" w:eastAsia="zh-CN"/>
              </w:rPr>
            </w:pPr>
            <w:r w:rsidRPr="00AE062D">
              <w:rPr>
                <w:rFonts w:ascii="Arial" w:eastAsia="DengXian" w:hAnsi="Arial"/>
                <w:color w:val="000000"/>
                <w:sz w:val="18"/>
              </w:rPr>
              <w:t>NOTE **:</w:t>
            </w:r>
            <w:r w:rsidRPr="00AE062D">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05A3217B" w14:textId="77777777" w:rsidR="00C97F3E" w:rsidRPr="00AE062D" w:rsidRDefault="00C97F3E" w:rsidP="00C97F3E">
      <w:pPr>
        <w:keepNext/>
        <w:keepLines/>
        <w:rPr>
          <w:rFonts w:ascii="Arial" w:eastAsia="DengXian" w:hAnsi="Arial" w:cs="Arial"/>
        </w:rPr>
      </w:pPr>
    </w:p>
    <w:p w14:paraId="5E480FCC" w14:textId="31431811" w:rsidR="00C97F3E" w:rsidRPr="00AE062D" w:rsidRDefault="00C97F3E" w:rsidP="00C97F3E">
      <w:pPr>
        <w:keepNext/>
        <w:keepLines/>
        <w:spacing w:before="60"/>
        <w:jc w:val="center"/>
        <w:rPr>
          <w:rFonts w:ascii="Arial" w:eastAsia="DengXian" w:hAnsi="Arial"/>
          <w:b/>
        </w:rPr>
      </w:pPr>
      <w:r>
        <w:rPr>
          <w:rFonts w:ascii="Arial" w:eastAsia="DengXian" w:hAnsi="Arial" w:cs="Arial"/>
          <w:b/>
        </w:rPr>
        <w:t>Table 5.14</w:t>
      </w:r>
      <w:r w:rsidRPr="00AE062D">
        <w:rPr>
          <w:rFonts w:ascii="Arial" w:eastAsia="DengXian" w:hAnsi="Arial" w:cs="Arial"/>
          <w:b/>
        </w:rPr>
        <w:t>.1.3-2: ΔR</w:t>
      </w:r>
      <w:r w:rsidRPr="00AE062D">
        <w:rPr>
          <w:rFonts w:ascii="Arial" w:eastAsia="DengXian" w:hAnsi="Arial" w:cs="Arial"/>
          <w:b/>
          <w:vertAlign w:val="subscript"/>
        </w:rPr>
        <w:t>IB,c</w:t>
      </w:r>
      <w:r w:rsidRPr="00AE062D">
        <w:rPr>
          <w:rFonts w:ascii="Arial" w:eastAsia="DengXi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7F3E" w:rsidRPr="00AE062D" w14:paraId="7C9CA5D5" w14:textId="77777777" w:rsidTr="005A6A3F">
        <w:trPr>
          <w:trHeight w:val="187"/>
          <w:jc w:val="center"/>
        </w:trPr>
        <w:tc>
          <w:tcPr>
            <w:tcW w:w="1594" w:type="dxa"/>
            <w:vMerge w:val="restart"/>
          </w:tcPr>
          <w:p w14:paraId="0D92F415" w14:textId="77777777" w:rsidR="00C97F3E" w:rsidRPr="00AE062D" w:rsidRDefault="00C97F3E" w:rsidP="005A6A3F">
            <w:pPr>
              <w:keepNext/>
              <w:keepLines/>
              <w:spacing w:after="0"/>
              <w:jc w:val="center"/>
              <w:rPr>
                <w:rFonts w:ascii="Arial" w:eastAsia="DengXian" w:hAnsi="Arial"/>
                <w:b/>
                <w:color w:val="000000"/>
                <w:sz w:val="18"/>
              </w:rPr>
            </w:pPr>
            <w:r w:rsidRPr="00AE062D">
              <w:rPr>
                <w:rFonts w:ascii="Arial" w:eastAsia="DengXian" w:hAnsi="Arial"/>
                <w:b/>
                <w:color w:val="000000"/>
                <w:sz w:val="18"/>
              </w:rPr>
              <w:t>Inter-band CA combination</w:t>
            </w:r>
          </w:p>
        </w:tc>
        <w:tc>
          <w:tcPr>
            <w:tcW w:w="5845" w:type="dxa"/>
            <w:gridSpan w:val="3"/>
            <w:vAlign w:val="center"/>
          </w:tcPr>
          <w:p w14:paraId="59AA7D7A" w14:textId="77777777" w:rsidR="00C97F3E" w:rsidRPr="00AE062D" w:rsidRDefault="00C97F3E" w:rsidP="005A6A3F">
            <w:pPr>
              <w:keepNext/>
              <w:keepLines/>
              <w:spacing w:after="0"/>
              <w:jc w:val="center"/>
              <w:rPr>
                <w:rFonts w:ascii="Arial" w:eastAsia="DengXian" w:hAnsi="Arial"/>
                <w:b/>
                <w:color w:val="000000"/>
                <w:sz w:val="18"/>
              </w:rPr>
            </w:pPr>
            <w:r w:rsidRPr="00AE062D">
              <w:rPr>
                <w:rFonts w:ascii="Arial" w:eastAsia="DengXian" w:hAnsi="Arial"/>
                <w:b/>
                <w:color w:val="000000"/>
                <w:sz w:val="18"/>
              </w:rPr>
              <w:t>ΔR</w:t>
            </w:r>
            <w:r w:rsidRPr="00AE062D">
              <w:rPr>
                <w:rFonts w:ascii="Arial" w:eastAsia="DengXian" w:hAnsi="Arial"/>
                <w:b/>
                <w:color w:val="000000"/>
                <w:sz w:val="18"/>
                <w:vertAlign w:val="subscript"/>
              </w:rPr>
              <w:t>IB,c</w:t>
            </w:r>
            <w:r w:rsidRPr="00AE062D">
              <w:rPr>
                <w:rFonts w:ascii="Arial" w:eastAsia="DengXian" w:hAnsi="Arial"/>
                <w:b/>
                <w:color w:val="000000"/>
                <w:sz w:val="18"/>
              </w:rPr>
              <w:t xml:space="preserve"> for NR bands (dB)</w:t>
            </w:r>
            <w:r w:rsidRPr="00AE062D">
              <w:rPr>
                <w:rFonts w:ascii="Arial" w:eastAsia="DengXian" w:hAnsi="Arial"/>
                <w:b/>
                <w:color w:val="000000"/>
                <w:sz w:val="18"/>
                <w:vertAlign w:val="superscript"/>
              </w:rPr>
              <w:t>*</w:t>
            </w:r>
          </w:p>
        </w:tc>
      </w:tr>
      <w:tr w:rsidR="00C97F3E" w:rsidRPr="00AE062D" w14:paraId="46E44354" w14:textId="77777777" w:rsidTr="005A6A3F">
        <w:trPr>
          <w:trHeight w:val="187"/>
          <w:jc w:val="center"/>
        </w:trPr>
        <w:tc>
          <w:tcPr>
            <w:tcW w:w="1594" w:type="dxa"/>
            <w:vMerge/>
            <w:tcBorders>
              <w:bottom w:val="single" w:sz="4" w:space="0" w:color="auto"/>
            </w:tcBorders>
          </w:tcPr>
          <w:p w14:paraId="2092C787" w14:textId="77777777" w:rsidR="00C97F3E" w:rsidRPr="00AE062D" w:rsidRDefault="00C97F3E" w:rsidP="005A6A3F">
            <w:pPr>
              <w:keepNext/>
              <w:keepLines/>
              <w:spacing w:after="0"/>
              <w:jc w:val="center"/>
              <w:rPr>
                <w:rFonts w:ascii="Arial" w:eastAsia="DengXian" w:hAnsi="Arial"/>
                <w:b/>
                <w:color w:val="000000"/>
                <w:sz w:val="18"/>
              </w:rPr>
            </w:pPr>
          </w:p>
        </w:tc>
        <w:tc>
          <w:tcPr>
            <w:tcW w:w="5845" w:type="dxa"/>
            <w:gridSpan w:val="3"/>
            <w:vAlign w:val="center"/>
          </w:tcPr>
          <w:p w14:paraId="39FD564B" w14:textId="77777777" w:rsidR="00C97F3E" w:rsidRPr="00AE062D" w:rsidRDefault="00C97F3E" w:rsidP="005A6A3F">
            <w:pPr>
              <w:keepNext/>
              <w:keepLines/>
              <w:spacing w:after="0"/>
              <w:jc w:val="center"/>
              <w:rPr>
                <w:rFonts w:ascii="Arial" w:eastAsia="DengXian" w:hAnsi="Arial"/>
                <w:b/>
                <w:color w:val="000000"/>
                <w:sz w:val="18"/>
              </w:rPr>
            </w:pPr>
            <w:r w:rsidRPr="00AE062D">
              <w:rPr>
                <w:rFonts w:ascii="Arial" w:eastAsia="DengXian" w:hAnsi="Arial"/>
                <w:b/>
                <w:color w:val="000000"/>
                <w:sz w:val="18"/>
              </w:rPr>
              <w:t>Component band in order of bands in configuration</w:t>
            </w:r>
            <w:r w:rsidRPr="00AE062D">
              <w:rPr>
                <w:rFonts w:ascii="Arial" w:eastAsia="DengXian" w:hAnsi="Arial"/>
                <w:b/>
                <w:color w:val="000000"/>
                <w:sz w:val="18"/>
                <w:vertAlign w:val="superscript"/>
              </w:rPr>
              <w:t>**</w:t>
            </w:r>
          </w:p>
        </w:tc>
      </w:tr>
      <w:tr w:rsidR="00C97F3E" w:rsidRPr="00AE062D" w14:paraId="1182F18C" w14:textId="77777777" w:rsidTr="005A6A3F">
        <w:trPr>
          <w:trHeight w:val="187"/>
          <w:jc w:val="center"/>
        </w:trPr>
        <w:tc>
          <w:tcPr>
            <w:tcW w:w="1594" w:type="dxa"/>
            <w:tcBorders>
              <w:bottom w:val="single" w:sz="4" w:space="0" w:color="auto"/>
            </w:tcBorders>
            <w:shd w:val="clear" w:color="auto" w:fill="auto"/>
          </w:tcPr>
          <w:p w14:paraId="3DF7BD51" w14:textId="77777777" w:rsidR="00C97F3E" w:rsidRPr="00AE062D" w:rsidRDefault="00C97F3E" w:rsidP="005A6A3F">
            <w:pPr>
              <w:keepNext/>
              <w:keepLines/>
              <w:spacing w:after="0"/>
              <w:jc w:val="center"/>
              <w:rPr>
                <w:rFonts w:ascii="Arial" w:eastAsia="DengXian" w:hAnsi="Arial"/>
                <w:color w:val="000000"/>
                <w:sz w:val="18"/>
              </w:rPr>
            </w:pPr>
            <w:r w:rsidRPr="00AE062D">
              <w:rPr>
                <w:rFonts w:ascii="Arial" w:eastAsia="DengXian" w:hAnsi="Arial"/>
                <w:color w:val="000000"/>
                <w:sz w:val="18"/>
                <w:lang w:eastAsia="zh-CN"/>
              </w:rPr>
              <w:t>CA</w:t>
            </w:r>
            <w:r w:rsidRPr="00AE062D">
              <w:rPr>
                <w:rFonts w:ascii="Arial" w:eastAsia="DengXian" w:hAnsi="Arial"/>
                <w:color w:val="000000"/>
                <w:sz w:val="18"/>
              </w:rPr>
              <w:t>_</w:t>
            </w:r>
            <w:r w:rsidRPr="00AE062D">
              <w:rPr>
                <w:rFonts w:ascii="Arial" w:eastAsia="DengXian" w:hAnsi="Arial"/>
                <w:color w:val="000000"/>
                <w:sz w:val="18"/>
                <w:lang w:eastAsia="zh-CN"/>
              </w:rPr>
              <w:t>n25</w:t>
            </w:r>
            <w:r w:rsidRPr="00AE062D">
              <w:rPr>
                <w:rFonts w:ascii="Arial" w:eastAsia="DengXian" w:hAnsi="Arial"/>
                <w:color w:val="000000"/>
                <w:sz w:val="18"/>
                <w:lang w:val="sv-SE" w:eastAsia="ja-JP"/>
              </w:rPr>
              <w:t>-</w:t>
            </w:r>
            <w:r w:rsidRPr="00AE062D">
              <w:rPr>
                <w:rFonts w:ascii="Arial" w:eastAsia="DengXian" w:hAnsi="Arial"/>
                <w:color w:val="000000"/>
                <w:sz w:val="18"/>
                <w:lang w:val="en-US" w:eastAsia="zh-CN"/>
              </w:rPr>
              <w:t>n29</w:t>
            </w:r>
            <w:r w:rsidRPr="00AE062D">
              <w:rPr>
                <w:rFonts w:ascii="Arial" w:eastAsia="DengXian" w:hAnsi="Arial"/>
                <w:color w:val="000000"/>
                <w:sz w:val="18"/>
                <w:lang w:val="sv-SE" w:eastAsia="zh-CN"/>
              </w:rPr>
              <w:t>-n77</w:t>
            </w:r>
          </w:p>
        </w:tc>
        <w:tc>
          <w:tcPr>
            <w:tcW w:w="1948" w:type="dxa"/>
            <w:vAlign w:val="center"/>
          </w:tcPr>
          <w:p w14:paraId="6426910F" w14:textId="77777777" w:rsidR="00C97F3E" w:rsidRPr="00AE062D" w:rsidRDefault="00C97F3E" w:rsidP="005A6A3F">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0.2</w:t>
            </w:r>
          </w:p>
        </w:tc>
        <w:tc>
          <w:tcPr>
            <w:tcW w:w="1948" w:type="dxa"/>
            <w:vAlign w:val="center"/>
          </w:tcPr>
          <w:p w14:paraId="3697D4FA" w14:textId="77777777" w:rsidR="00C97F3E" w:rsidRPr="00AE062D" w:rsidRDefault="00C97F3E" w:rsidP="005A6A3F">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0.2</w:t>
            </w:r>
          </w:p>
        </w:tc>
        <w:tc>
          <w:tcPr>
            <w:tcW w:w="1949" w:type="dxa"/>
            <w:vAlign w:val="center"/>
          </w:tcPr>
          <w:p w14:paraId="79D23D34" w14:textId="77777777" w:rsidR="00C97F3E" w:rsidRPr="00AE062D" w:rsidRDefault="00C97F3E" w:rsidP="005A6A3F">
            <w:pPr>
              <w:keepNext/>
              <w:keepLines/>
              <w:spacing w:after="0"/>
              <w:jc w:val="center"/>
              <w:rPr>
                <w:rFonts w:ascii="Arial" w:eastAsia="DengXian" w:hAnsi="Arial"/>
                <w:color w:val="000000"/>
                <w:sz w:val="18"/>
                <w:lang w:eastAsia="zh-CN"/>
              </w:rPr>
            </w:pPr>
            <w:r w:rsidRPr="00AE062D">
              <w:rPr>
                <w:rFonts w:ascii="Arial" w:eastAsia="DengXian" w:hAnsi="Arial"/>
                <w:color w:val="000000"/>
                <w:sz w:val="18"/>
                <w:lang w:eastAsia="zh-CN"/>
              </w:rPr>
              <w:t>0.5</w:t>
            </w:r>
          </w:p>
        </w:tc>
      </w:tr>
      <w:tr w:rsidR="00C97F3E" w:rsidRPr="00636D5A" w14:paraId="4A5A8311" w14:textId="77777777" w:rsidTr="005A6A3F">
        <w:trPr>
          <w:trHeight w:val="187"/>
          <w:jc w:val="center"/>
        </w:trPr>
        <w:tc>
          <w:tcPr>
            <w:tcW w:w="7439" w:type="dxa"/>
            <w:gridSpan w:val="4"/>
            <w:tcBorders>
              <w:top w:val="single" w:sz="4" w:space="0" w:color="auto"/>
            </w:tcBorders>
            <w:shd w:val="clear" w:color="auto" w:fill="auto"/>
          </w:tcPr>
          <w:p w14:paraId="677952DC" w14:textId="77777777" w:rsidR="00C97F3E" w:rsidRPr="00AE062D" w:rsidRDefault="00C97F3E" w:rsidP="005A6A3F">
            <w:pPr>
              <w:keepLines/>
              <w:spacing w:after="0"/>
              <w:ind w:left="870" w:hanging="870"/>
              <w:rPr>
                <w:rFonts w:eastAsia="DengXian" w:cs="Arial"/>
                <w:color w:val="000000"/>
                <w:lang w:eastAsia="ja-JP"/>
              </w:rPr>
            </w:pPr>
            <w:r w:rsidRPr="00AE062D">
              <w:rPr>
                <w:rFonts w:ascii="Arial" w:eastAsia="DengXian" w:hAnsi="Arial" w:cs="Arial"/>
                <w:color w:val="000000"/>
                <w:sz w:val="18"/>
                <w:lang w:eastAsia="ja-JP"/>
              </w:rPr>
              <w:t>NOTE *:</w:t>
            </w:r>
            <w:r w:rsidRPr="00AE062D">
              <w:rPr>
                <w:rFonts w:ascii="Arial" w:eastAsia="DengXian" w:hAnsi="Arial" w:cs="Arial"/>
                <w:color w:val="000000"/>
                <w:sz w:val="18"/>
                <w:lang w:eastAsia="ja-JP"/>
              </w:rPr>
              <w:tab/>
              <w:t xml:space="preserve"> “-” denotes ΔR</w:t>
            </w:r>
            <w:r w:rsidRPr="00AE062D">
              <w:rPr>
                <w:rFonts w:ascii="Arial" w:eastAsia="DengXian" w:hAnsi="Arial" w:cs="Arial"/>
                <w:color w:val="000000"/>
                <w:sz w:val="18"/>
                <w:vertAlign w:val="subscript"/>
                <w:lang w:eastAsia="ja-JP"/>
              </w:rPr>
              <w:t>IB,c</w:t>
            </w:r>
            <w:r w:rsidRPr="00AE062D">
              <w:rPr>
                <w:rFonts w:ascii="Arial" w:eastAsia="DengXian" w:hAnsi="Arial" w:cs="Arial"/>
                <w:color w:val="000000"/>
                <w:sz w:val="18"/>
                <w:lang w:eastAsia="ja-JP"/>
              </w:rPr>
              <w:t xml:space="preserve"> = 0.</w:t>
            </w:r>
          </w:p>
          <w:p w14:paraId="346CBB4F" w14:textId="77777777" w:rsidR="00C97F3E" w:rsidRPr="00636D5A" w:rsidRDefault="00C97F3E" w:rsidP="005A6A3F">
            <w:pPr>
              <w:keepLines/>
              <w:spacing w:after="0"/>
              <w:ind w:left="870" w:hanging="870"/>
              <w:rPr>
                <w:rFonts w:ascii="Arial" w:eastAsia="DengXian" w:hAnsi="Arial"/>
                <w:color w:val="000000"/>
                <w:sz w:val="18"/>
                <w:lang w:val="en-US"/>
              </w:rPr>
            </w:pPr>
            <w:r w:rsidRPr="00AE062D">
              <w:rPr>
                <w:rFonts w:ascii="Arial" w:eastAsia="DengXian" w:hAnsi="Arial" w:cs="Arial"/>
                <w:color w:val="000000"/>
                <w:sz w:val="18"/>
                <w:lang w:eastAsia="ja-JP"/>
              </w:rPr>
              <w:t>NOTE **:</w:t>
            </w:r>
            <w:r w:rsidRPr="00AE062D">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0D62F3F4" w14:textId="77777777" w:rsidR="00C97F3E" w:rsidRPr="00636D5A" w:rsidRDefault="00C97F3E" w:rsidP="00C97F3E">
      <w:pPr>
        <w:rPr>
          <w:rFonts w:eastAsia="DengXian"/>
        </w:rPr>
      </w:pPr>
    </w:p>
    <w:p w14:paraId="283583C6" w14:textId="7EE54680" w:rsidR="00C97F3E" w:rsidRPr="00CF42FD" w:rsidRDefault="00C97F3E" w:rsidP="00CF42FD">
      <w:pPr>
        <w:pStyle w:val="Heading3"/>
      </w:pPr>
      <w:bookmarkStart w:id="254" w:name="_Toc183507794"/>
      <w:r w:rsidRPr="00CF42FD">
        <w:t>5.14.2</w:t>
      </w:r>
      <w:r w:rsidRPr="00CF42FD">
        <w:tab/>
        <w:t>Specific for 2 bands UL CA</w:t>
      </w:r>
      <w:bookmarkEnd w:id="254"/>
    </w:p>
    <w:p w14:paraId="280D1C3F" w14:textId="68B66B17" w:rsidR="00C97F3E" w:rsidRPr="00CF42FD" w:rsidRDefault="00C97F3E" w:rsidP="00CF42FD">
      <w:pPr>
        <w:pStyle w:val="Heading4"/>
      </w:pPr>
      <w:bookmarkStart w:id="255" w:name="_Toc183507795"/>
      <w:r w:rsidRPr="00CF42FD">
        <w:t>5.14.2.1</w:t>
      </w:r>
      <w:r w:rsidRPr="00CF42FD">
        <w:tab/>
        <w:t>UE co-existence studies</w:t>
      </w:r>
      <w:bookmarkEnd w:id="255"/>
    </w:p>
    <w:p w14:paraId="1A016425" w14:textId="48E4C08A" w:rsidR="00C97F3E" w:rsidRPr="00CF42FD" w:rsidRDefault="00C97F3E" w:rsidP="00CF42FD">
      <w:pPr>
        <w:pStyle w:val="Heading5"/>
        <w:overflowPunct w:val="0"/>
        <w:autoSpaceDE w:val="0"/>
        <w:autoSpaceDN w:val="0"/>
        <w:adjustRightInd w:val="0"/>
        <w:textAlignment w:val="baseline"/>
        <w:rPr>
          <w:snapToGrid w:val="0"/>
          <w:lang w:eastAsia="en-GB"/>
        </w:rPr>
      </w:pPr>
      <w:bookmarkStart w:id="256" w:name="_Toc183507796"/>
      <w:r w:rsidRPr="00CF42FD">
        <w:rPr>
          <w:snapToGrid w:val="0"/>
          <w:lang w:eastAsia="en-GB"/>
        </w:rPr>
        <w:t>5.14.2.1.1</w:t>
      </w:r>
      <w:r w:rsidRPr="00CF42FD">
        <w:rPr>
          <w:snapToGrid w:val="0"/>
          <w:lang w:eastAsia="en-GB"/>
        </w:rPr>
        <w:tab/>
        <w:t>Co-existence studies for 2UL band with 1CC per band</w:t>
      </w:r>
      <w:bookmarkEnd w:id="256"/>
    </w:p>
    <w:p w14:paraId="426BAF51" w14:textId="47EAA45D" w:rsidR="00C97F3E" w:rsidRPr="00636D5A" w:rsidRDefault="00C97F3E" w:rsidP="00C97F3E">
      <w:pPr>
        <w:rPr>
          <w:rFonts w:eastAsia="MS Mincho"/>
        </w:rPr>
      </w:pPr>
      <w:r w:rsidRPr="00636D5A">
        <w:rPr>
          <w:rFonts w:eastAsia="MS Mincho"/>
        </w:rPr>
        <w:t xml:space="preserve">Table </w:t>
      </w:r>
      <w:r w:rsidRPr="00636D5A">
        <w:rPr>
          <w:rFonts w:eastAsia="MS Mincho" w:hint="eastAsia"/>
        </w:rPr>
        <w:t>5.</w:t>
      </w:r>
      <w:r>
        <w:rPr>
          <w:rFonts w:eastAsia="MS Mincho"/>
        </w:rPr>
        <w:t>14</w:t>
      </w:r>
      <w:r w:rsidRPr="00636D5A">
        <w:rPr>
          <w:rFonts w:eastAsia="MS Mincho"/>
        </w:rPr>
        <w:t>.2.1.1-1 provides the two UL bands with one CC per band IMD interference analysis for CA_n</w:t>
      </w:r>
      <w:r>
        <w:rPr>
          <w:rFonts w:eastAsia="MS Mincho"/>
        </w:rPr>
        <w:t>25</w:t>
      </w:r>
      <w:r w:rsidRPr="00636D5A">
        <w:rPr>
          <w:rFonts w:eastAsia="MS Mincho"/>
        </w:rPr>
        <w:t>A-n</w:t>
      </w:r>
      <w:r>
        <w:rPr>
          <w:rFonts w:eastAsia="MS Mincho"/>
        </w:rPr>
        <w:t>29</w:t>
      </w:r>
      <w:r w:rsidRPr="00636D5A">
        <w:rPr>
          <w:rFonts w:eastAsia="MS Mincho"/>
        </w:rPr>
        <w:t>A-n</w:t>
      </w:r>
      <w:r>
        <w:rPr>
          <w:rFonts w:eastAsia="MS Mincho"/>
        </w:rPr>
        <w:t>77</w:t>
      </w:r>
      <w:r w:rsidRPr="00636D5A">
        <w:rPr>
          <w:rFonts w:eastAsia="MS Mincho"/>
        </w:rPr>
        <w:t>A with UL CA_n</w:t>
      </w:r>
      <w:r>
        <w:rPr>
          <w:rFonts w:eastAsia="MS Mincho"/>
        </w:rPr>
        <w:t>25</w:t>
      </w:r>
      <w:r w:rsidRPr="00636D5A">
        <w:rPr>
          <w:rFonts w:eastAsia="MS Mincho"/>
        </w:rPr>
        <w:t>A-n</w:t>
      </w:r>
      <w:r>
        <w:rPr>
          <w:rFonts w:eastAsia="MS Mincho"/>
        </w:rPr>
        <w:t>77</w:t>
      </w:r>
      <w:r w:rsidRPr="00636D5A">
        <w:rPr>
          <w:rFonts w:eastAsia="MS Mincho"/>
        </w:rPr>
        <w:t>A.</w:t>
      </w:r>
    </w:p>
    <w:p w14:paraId="38318207" w14:textId="07CED262" w:rsidR="00C97F3E" w:rsidRPr="00636D5A" w:rsidRDefault="00C97F3E" w:rsidP="00C97F3E">
      <w:pPr>
        <w:keepNext/>
        <w:keepLines/>
        <w:spacing w:before="60"/>
        <w:jc w:val="center"/>
        <w:rPr>
          <w:rFonts w:ascii="Arial" w:eastAsia="DengXian" w:hAnsi="Arial" w:cs="Arial"/>
          <w:b/>
          <w:lang w:eastAsia="zh-CN"/>
        </w:rPr>
      </w:pPr>
      <w:r w:rsidRPr="00636D5A">
        <w:rPr>
          <w:rFonts w:ascii="Arial" w:eastAsia="DengXian" w:hAnsi="Arial" w:cs="Arial"/>
          <w:b/>
          <w:lang w:eastAsia="zh-CN"/>
        </w:rPr>
        <w:t xml:space="preserve">Table </w:t>
      </w:r>
      <w:r w:rsidRPr="00636D5A">
        <w:rPr>
          <w:rFonts w:ascii="Arial" w:eastAsia="DengXian" w:hAnsi="Arial" w:cs="Arial" w:hint="eastAsia"/>
          <w:b/>
          <w:lang w:eastAsia="zh-CN"/>
        </w:rPr>
        <w:t>5.</w:t>
      </w:r>
      <w:r>
        <w:rPr>
          <w:rFonts w:ascii="Arial" w:eastAsia="DengXian" w:hAnsi="Arial" w:cs="Arial"/>
          <w:b/>
          <w:lang w:eastAsia="zh-CN"/>
        </w:rPr>
        <w:t>14</w:t>
      </w:r>
      <w:r w:rsidRPr="00636D5A">
        <w:rPr>
          <w:rFonts w:ascii="Arial" w:eastAsia="DengXian"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97F3E" w:rsidRPr="00636D5A" w14:paraId="37CEC18A" w14:textId="77777777" w:rsidTr="005A6A3F">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562AF2" w14:textId="77777777" w:rsidR="00C97F3E" w:rsidRPr="00636D5A" w:rsidRDefault="00C97F3E" w:rsidP="005A6A3F">
            <w:pPr>
              <w:keepNext/>
              <w:keepLines/>
              <w:spacing w:after="0"/>
              <w:jc w:val="center"/>
              <w:rPr>
                <w:rFonts w:ascii="Arial" w:eastAsia="DengXian" w:hAnsi="Arial"/>
                <w:sz w:val="18"/>
                <w:lang w:val="en-US"/>
              </w:rPr>
            </w:pPr>
            <w:r w:rsidRPr="00636D5A">
              <w:rPr>
                <w:rFonts w:ascii="Arial" w:eastAsia="DengXi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BA6F0A" w14:textId="77777777" w:rsidR="00C97F3E" w:rsidRPr="00636D5A" w:rsidRDefault="00C97F3E" w:rsidP="005A6A3F">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42A667" w14:textId="77777777" w:rsidR="00C97F3E" w:rsidRPr="00636D5A" w:rsidRDefault="00C97F3E" w:rsidP="005A6A3F">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F69A1C" w14:textId="77777777" w:rsidR="00C97F3E" w:rsidRPr="00636D5A" w:rsidRDefault="00C97F3E" w:rsidP="005A6A3F">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82CBBB" w14:textId="77777777" w:rsidR="00C97F3E" w:rsidRPr="00636D5A" w:rsidRDefault="00C97F3E" w:rsidP="005A6A3F">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y_high</w:t>
            </w:r>
          </w:p>
        </w:tc>
      </w:tr>
      <w:tr w:rsidR="00C97F3E" w:rsidRPr="00AE062D" w14:paraId="5A7E911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E3A799" w14:textId="77777777" w:rsidR="00C97F3E" w:rsidRPr="00636D5A" w:rsidRDefault="00C97F3E" w:rsidP="005A6A3F">
            <w:pPr>
              <w:keepNext/>
              <w:keepLines/>
              <w:spacing w:after="0"/>
              <w:rPr>
                <w:rFonts w:ascii="Arial" w:eastAsia="DengXian" w:hAnsi="Arial"/>
                <w:sz w:val="18"/>
              </w:rPr>
            </w:pPr>
            <w:r w:rsidRPr="00636D5A">
              <w:rPr>
                <w:rFonts w:ascii="Arial" w:eastAsia="DengXi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A1519A" w14:textId="77777777" w:rsidR="00C97F3E" w:rsidRPr="00AE062D" w:rsidRDefault="00C97F3E" w:rsidP="005A6A3F">
            <w:pPr>
              <w:keepNext/>
              <w:keepLines/>
              <w:spacing w:after="0"/>
              <w:jc w:val="center"/>
              <w:rPr>
                <w:rFonts w:ascii="Arial" w:eastAsia="DengXian" w:hAnsi="Arial"/>
                <w:sz w:val="18"/>
                <w:highlight w:val="yellow"/>
                <w:lang w:val="en-US"/>
              </w:rPr>
            </w:pPr>
            <w:r w:rsidRPr="00AE062D">
              <w:rPr>
                <w:rFonts w:ascii="Arial" w:eastAsia="DengXian" w:hAnsi="Arial"/>
                <w:sz w:val="18"/>
                <w:lang w:val="en-US"/>
              </w:rPr>
              <w:t>|</w:t>
            </w:r>
            <w:r w:rsidRPr="00AE062D">
              <w:rPr>
                <w:rFonts w:ascii="Arial" w:eastAsia="DengXian" w:hAnsi="Arial"/>
                <w:sz w:val="18"/>
                <w:lang w:eastAsia="zh-CN"/>
              </w:rPr>
              <w:t>f</w:t>
            </w:r>
            <w:r w:rsidRPr="00AE062D">
              <w:rPr>
                <w:rFonts w:ascii="Arial" w:eastAsia="DengXian" w:hAnsi="Arial"/>
                <w:sz w:val="18"/>
                <w:vertAlign w:val="subscript"/>
                <w:lang w:eastAsia="zh-CN"/>
              </w:rPr>
              <w:t>y</w:t>
            </w:r>
            <w:r w:rsidRPr="00AE062D">
              <w:rPr>
                <w:rFonts w:ascii="Arial" w:eastAsia="DengXian" w:hAnsi="Arial"/>
                <w:sz w:val="18"/>
                <w:vertAlign w:val="subscript"/>
                <w:lang w:val="en-US"/>
              </w:rPr>
              <w:t>_low</w:t>
            </w:r>
            <w:r w:rsidRPr="00AE062D">
              <w:rPr>
                <w:rFonts w:ascii="Arial" w:eastAsia="DengXian" w:hAnsi="Arial"/>
                <w:sz w:val="18"/>
                <w:lang w:val="en-US"/>
              </w:rPr>
              <w:t xml:space="preserve"> – f</w:t>
            </w:r>
            <w:r w:rsidRPr="00AE062D">
              <w:rPr>
                <w:rFonts w:ascii="Arial" w:eastAsia="DengXian" w:hAnsi="Arial"/>
                <w:sz w:val="18"/>
                <w:vertAlign w:val="subscript"/>
                <w:lang w:val="en-US"/>
              </w:rPr>
              <w:t>x_high</w:t>
            </w:r>
            <w:r w:rsidRPr="00AE062D">
              <w:rPr>
                <w:rFonts w:ascii="Arial" w:eastAsia="DengXi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C4638C" w14:textId="77777777" w:rsidR="00C97F3E" w:rsidRPr="00AE062D" w:rsidRDefault="00C97F3E" w:rsidP="005A6A3F">
            <w:pPr>
              <w:keepNext/>
              <w:keepLines/>
              <w:spacing w:after="0"/>
              <w:jc w:val="center"/>
              <w:rPr>
                <w:rFonts w:ascii="Arial" w:eastAsia="DengXian" w:hAnsi="Arial"/>
                <w:sz w:val="18"/>
                <w:lang w:val="en-US"/>
              </w:rPr>
            </w:pPr>
            <w:r w:rsidRPr="00AE062D">
              <w:rPr>
                <w:rFonts w:ascii="Arial" w:eastAsia="DengXian" w:hAnsi="Arial"/>
                <w:sz w:val="18"/>
                <w:lang w:val="en-US"/>
              </w:rPr>
              <w:t>|f</w:t>
            </w:r>
            <w:r w:rsidRPr="00AE062D">
              <w:rPr>
                <w:rFonts w:ascii="Arial" w:eastAsia="DengXian" w:hAnsi="Arial"/>
                <w:sz w:val="18"/>
                <w:vertAlign w:val="subscript"/>
                <w:lang w:val="en-US"/>
              </w:rPr>
              <w:t>y_high</w:t>
            </w:r>
            <w:r w:rsidRPr="00AE062D">
              <w:rPr>
                <w:rFonts w:ascii="Arial" w:eastAsia="DengXian" w:hAnsi="Arial"/>
                <w:sz w:val="18"/>
                <w:lang w:val="en-US"/>
              </w:rPr>
              <w:t xml:space="preserve"> – f</w:t>
            </w:r>
            <w:r w:rsidRPr="00AE062D">
              <w:rPr>
                <w:rFonts w:ascii="Arial" w:eastAsia="DengXian" w:hAnsi="Arial"/>
                <w:sz w:val="18"/>
                <w:vertAlign w:val="subscript"/>
                <w:lang w:val="en-US"/>
              </w:rPr>
              <w:t>x_low</w:t>
            </w:r>
            <w:r w:rsidRPr="00AE062D">
              <w:rPr>
                <w:rFonts w:ascii="Arial" w:eastAsia="DengXi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2BF390" w14:textId="77777777" w:rsidR="00C97F3E" w:rsidRPr="00AE062D" w:rsidRDefault="00C97F3E" w:rsidP="005A6A3F">
            <w:pPr>
              <w:keepNext/>
              <w:keepLines/>
              <w:spacing w:after="0"/>
              <w:jc w:val="center"/>
              <w:rPr>
                <w:rFonts w:ascii="Arial" w:eastAsia="DengXian" w:hAnsi="Arial"/>
                <w:sz w:val="18"/>
                <w:lang w:val="en-US"/>
              </w:rPr>
            </w:pPr>
            <w:r w:rsidRPr="00AE062D">
              <w:rPr>
                <w:rFonts w:ascii="Arial" w:eastAsia="DengXian" w:hAnsi="Arial"/>
                <w:sz w:val="18"/>
                <w:lang w:val="en-US"/>
              </w:rPr>
              <w:t>|f</w:t>
            </w:r>
            <w:r w:rsidRPr="00AE062D">
              <w:rPr>
                <w:rFonts w:ascii="Arial" w:eastAsia="DengXian" w:hAnsi="Arial"/>
                <w:sz w:val="18"/>
                <w:vertAlign w:val="subscript"/>
                <w:lang w:val="en-US"/>
              </w:rPr>
              <w:t>y_low</w:t>
            </w:r>
            <w:r w:rsidRPr="00AE062D">
              <w:rPr>
                <w:rFonts w:ascii="Arial" w:eastAsia="DengXian" w:hAnsi="Arial"/>
                <w:sz w:val="18"/>
                <w:lang w:val="en-US"/>
              </w:rPr>
              <w:t xml:space="preserve"> + f</w:t>
            </w:r>
            <w:r w:rsidRPr="00AE062D">
              <w:rPr>
                <w:rFonts w:ascii="Arial" w:eastAsia="DengXian" w:hAnsi="Arial"/>
                <w:sz w:val="18"/>
                <w:vertAlign w:val="subscript"/>
                <w:lang w:val="en-US"/>
              </w:rPr>
              <w:t>x_low</w:t>
            </w:r>
            <w:r w:rsidRPr="00AE062D">
              <w:rPr>
                <w:rFonts w:ascii="Arial" w:eastAsia="DengXi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2B9EF9" w14:textId="77777777" w:rsidR="00C97F3E" w:rsidRPr="00AE062D" w:rsidRDefault="00C97F3E" w:rsidP="005A6A3F">
            <w:pPr>
              <w:keepNext/>
              <w:keepLines/>
              <w:spacing w:after="0"/>
              <w:jc w:val="center"/>
              <w:rPr>
                <w:rFonts w:ascii="Arial" w:eastAsia="DengXian" w:hAnsi="Arial"/>
                <w:sz w:val="18"/>
                <w:lang w:val="en-US"/>
              </w:rPr>
            </w:pPr>
            <w:r w:rsidRPr="00AE062D">
              <w:rPr>
                <w:rFonts w:ascii="Arial" w:eastAsia="DengXian" w:hAnsi="Arial"/>
                <w:sz w:val="18"/>
                <w:lang w:val="en-US"/>
              </w:rPr>
              <w:t>|f</w:t>
            </w:r>
            <w:r w:rsidRPr="00AE062D">
              <w:rPr>
                <w:rFonts w:ascii="Arial" w:eastAsia="DengXian" w:hAnsi="Arial"/>
                <w:sz w:val="18"/>
                <w:vertAlign w:val="subscript"/>
                <w:lang w:val="en-US"/>
              </w:rPr>
              <w:t>y_high</w:t>
            </w:r>
            <w:r w:rsidRPr="00AE062D">
              <w:rPr>
                <w:rFonts w:ascii="Arial" w:eastAsia="DengXian" w:hAnsi="Arial"/>
                <w:sz w:val="18"/>
                <w:lang w:val="en-US"/>
              </w:rPr>
              <w:t xml:space="preserve"> + f</w:t>
            </w:r>
            <w:r w:rsidRPr="00AE062D">
              <w:rPr>
                <w:rFonts w:ascii="Arial" w:eastAsia="DengXian" w:hAnsi="Arial"/>
                <w:sz w:val="18"/>
                <w:vertAlign w:val="subscript"/>
                <w:lang w:val="en-US"/>
              </w:rPr>
              <w:t>x_high</w:t>
            </w:r>
            <w:r w:rsidRPr="00AE062D">
              <w:rPr>
                <w:rFonts w:ascii="Arial" w:eastAsia="DengXian" w:hAnsi="Arial"/>
                <w:sz w:val="18"/>
                <w:lang w:val="en-US"/>
              </w:rPr>
              <w:t>|</w:t>
            </w:r>
          </w:p>
        </w:tc>
      </w:tr>
      <w:tr w:rsidR="00C97F3E" w:rsidRPr="00AE062D" w14:paraId="061FF1C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9223DC"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768158" w14:textId="77777777" w:rsidR="00C97F3E" w:rsidRPr="00AE062D" w:rsidRDefault="00C97F3E" w:rsidP="005A6A3F">
            <w:pPr>
              <w:keepNext/>
              <w:keepLines/>
              <w:spacing w:after="0"/>
              <w:jc w:val="center"/>
              <w:rPr>
                <w:rFonts w:ascii="Arial" w:eastAsia="DengXian" w:hAnsi="Arial" w:cs="Arial"/>
                <w:sz w:val="18"/>
                <w:lang w:val="en-US"/>
              </w:rPr>
            </w:pPr>
            <w:r w:rsidRPr="00AE062D">
              <w:rPr>
                <w:rFonts w:ascii="Arial" w:eastAsia="DengXian" w:hAnsi="Arial" w:cs="Arial"/>
                <w:sz w:val="18"/>
                <w:lang w:val="en-US"/>
              </w:rPr>
              <w:t>1385–2350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4CDF51" w14:textId="77777777" w:rsidR="00C97F3E" w:rsidRPr="00AE062D" w:rsidRDefault="00C97F3E" w:rsidP="005A6A3F">
            <w:pPr>
              <w:keepNext/>
              <w:keepLines/>
              <w:spacing w:after="0"/>
              <w:jc w:val="center"/>
              <w:rPr>
                <w:rFonts w:ascii="Arial" w:eastAsia="DengXian" w:hAnsi="Arial" w:cs="Arial"/>
                <w:sz w:val="18"/>
                <w:lang w:val="en-US"/>
              </w:rPr>
            </w:pPr>
            <w:r w:rsidRPr="00AE062D">
              <w:rPr>
                <w:rFonts w:ascii="Arial" w:eastAsia="DengXian" w:hAnsi="Arial" w:cs="Arial"/>
                <w:sz w:val="18"/>
                <w:lang w:val="en-US"/>
              </w:rPr>
              <w:t>5150–6115</w:t>
            </w:r>
          </w:p>
        </w:tc>
      </w:tr>
      <w:tr w:rsidR="00C97F3E" w:rsidRPr="00AE062D" w14:paraId="4DD97113"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C3B57"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3</w:t>
            </w:r>
            <w:r w:rsidRPr="00636D5A">
              <w:rPr>
                <w:rFonts w:ascii="Arial" w:eastAsia="DengXian" w:hAnsi="Arial"/>
                <w:sz w:val="18"/>
                <w:vertAlign w:val="superscript"/>
                <w:lang w:val="en-US"/>
              </w:rPr>
              <w:t>rd</w:t>
            </w:r>
            <w:r w:rsidRPr="00636D5A">
              <w:rPr>
                <w:rFonts w:ascii="Arial" w:eastAsia="DengXi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CD215E"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x_low</w:t>
            </w:r>
            <w:r w:rsidRPr="00C44591">
              <w:rPr>
                <w:rFonts w:ascii="Arial" w:eastAsia="DengXian" w:hAnsi="Arial" w:cs="Arial"/>
                <w:sz w:val="18"/>
                <w:lang w:val="en-US"/>
              </w:rPr>
              <w:t xml:space="preserve"> – f</w:t>
            </w:r>
            <w:r w:rsidRPr="00C44591">
              <w:rPr>
                <w:rFonts w:ascii="Arial" w:eastAsia="DengXian" w:hAnsi="Arial" w:cs="Arial"/>
                <w:sz w:val="18"/>
                <w:vertAlign w:val="subscript"/>
                <w:lang w:val="en-US"/>
              </w:rPr>
              <w:t>y_high</w:t>
            </w:r>
            <w:r w:rsidRPr="00C44591">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85E5CB"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x_high</w:t>
            </w:r>
            <w:r w:rsidRPr="00C44591">
              <w:rPr>
                <w:rFonts w:ascii="Arial" w:eastAsia="DengXian" w:hAnsi="Arial" w:cs="Arial"/>
                <w:sz w:val="18"/>
                <w:lang w:val="en-US"/>
              </w:rPr>
              <w:t xml:space="preserve"> – f</w:t>
            </w:r>
            <w:r w:rsidRPr="00C44591">
              <w:rPr>
                <w:rFonts w:ascii="Arial" w:eastAsia="DengXian" w:hAnsi="Arial" w:cs="Arial"/>
                <w:sz w:val="18"/>
                <w:vertAlign w:val="subscript"/>
                <w:lang w:val="en-US"/>
              </w:rPr>
              <w:t>y_low</w:t>
            </w:r>
            <w:r w:rsidRPr="00C44591">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CD8400"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y_low</w:t>
            </w:r>
            <w:r w:rsidRPr="00C44591">
              <w:rPr>
                <w:rFonts w:ascii="Arial" w:eastAsia="DengXian" w:hAnsi="Arial" w:cs="Arial"/>
                <w:sz w:val="18"/>
                <w:lang w:val="en-US"/>
              </w:rPr>
              <w:t xml:space="preserve"> – f</w:t>
            </w:r>
            <w:r w:rsidRPr="00C44591">
              <w:rPr>
                <w:rFonts w:ascii="Arial" w:eastAsia="DengXian" w:hAnsi="Arial" w:cs="Arial"/>
                <w:sz w:val="18"/>
                <w:vertAlign w:val="subscript"/>
                <w:lang w:val="en-US"/>
              </w:rPr>
              <w:t>x_high</w:t>
            </w:r>
            <w:r w:rsidRPr="00C44591">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64DB303"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y_high</w:t>
            </w:r>
            <w:r w:rsidRPr="00C44591">
              <w:rPr>
                <w:rFonts w:ascii="Arial" w:eastAsia="DengXian" w:hAnsi="Arial" w:cs="Arial"/>
                <w:sz w:val="18"/>
                <w:lang w:val="en-US"/>
              </w:rPr>
              <w:t xml:space="preserve"> – f</w:t>
            </w:r>
            <w:r w:rsidRPr="00C44591">
              <w:rPr>
                <w:rFonts w:ascii="Arial" w:eastAsia="DengXian" w:hAnsi="Arial" w:cs="Arial"/>
                <w:sz w:val="18"/>
                <w:vertAlign w:val="subscript"/>
                <w:lang w:val="en-US"/>
              </w:rPr>
              <w:t>x_low</w:t>
            </w:r>
            <w:r w:rsidRPr="00C44591">
              <w:rPr>
                <w:rFonts w:ascii="Arial" w:eastAsia="DengXian" w:hAnsi="Arial" w:cs="Arial"/>
                <w:sz w:val="18"/>
                <w:lang w:val="en-US"/>
              </w:rPr>
              <w:t>|</w:t>
            </w:r>
          </w:p>
        </w:tc>
      </w:tr>
      <w:tr w:rsidR="00C97F3E" w:rsidRPr="00AE062D" w14:paraId="76ADD88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D3D0D4"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FF1036"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500–530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1DAE1F" w14:textId="77777777" w:rsidR="00C97F3E" w:rsidRPr="00AE062D" w:rsidRDefault="00C97F3E" w:rsidP="005A6A3F">
            <w:pPr>
              <w:keepNext/>
              <w:keepLines/>
              <w:spacing w:after="0"/>
              <w:jc w:val="center"/>
              <w:rPr>
                <w:rFonts w:ascii="Arial" w:eastAsia="DengXian" w:hAnsi="Arial" w:cs="Arial"/>
                <w:sz w:val="18"/>
                <w:lang w:eastAsia="ja-JP"/>
              </w:rPr>
            </w:pPr>
            <w:r w:rsidRPr="00AE062D">
              <w:rPr>
                <w:rFonts w:ascii="Arial" w:eastAsia="DengXian" w:hAnsi="Arial" w:cs="Arial"/>
                <w:sz w:val="18"/>
                <w:lang w:val="en-US"/>
              </w:rPr>
              <w:t>4685–6550</w:t>
            </w:r>
          </w:p>
        </w:tc>
      </w:tr>
      <w:tr w:rsidR="00C97F3E" w:rsidRPr="00AE062D" w14:paraId="246B981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91AF3"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3</w:t>
            </w:r>
            <w:r w:rsidRPr="00636D5A">
              <w:rPr>
                <w:rFonts w:ascii="Arial" w:eastAsia="DengXian" w:hAnsi="Arial"/>
                <w:sz w:val="18"/>
                <w:vertAlign w:val="superscript"/>
                <w:lang w:val="en-US"/>
              </w:rPr>
              <w:t>rd</w:t>
            </w:r>
            <w:r w:rsidRPr="00636D5A">
              <w:rPr>
                <w:rFonts w:ascii="Arial" w:eastAsia="DengXi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36B96A6"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x_low</w:t>
            </w:r>
            <w:r w:rsidRPr="00C44591">
              <w:rPr>
                <w:rFonts w:ascii="Arial" w:eastAsia="DengXian" w:hAnsi="Arial" w:cs="Arial"/>
                <w:sz w:val="18"/>
                <w:lang w:val="en-US"/>
              </w:rPr>
              <w:t xml:space="preserve"> + f</w:t>
            </w:r>
            <w:r w:rsidRPr="00C44591">
              <w:rPr>
                <w:rFonts w:ascii="Arial" w:eastAsia="DengXian" w:hAnsi="Arial" w:cs="Arial"/>
                <w:sz w:val="18"/>
                <w:vertAlign w:val="subscript"/>
                <w:lang w:val="en-US"/>
              </w:rPr>
              <w:t>y_low</w:t>
            </w:r>
            <w:r w:rsidRPr="00C44591">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17F24E2"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x_high</w:t>
            </w:r>
            <w:r w:rsidRPr="00C44591">
              <w:rPr>
                <w:rFonts w:ascii="Arial" w:eastAsia="DengXian" w:hAnsi="Arial" w:cs="Arial"/>
                <w:sz w:val="18"/>
                <w:lang w:val="en-US"/>
              </w:rPr>
              <w:t xml:space="preserve"> + f</w:t>
            </w:r>
            <w:r w:rsidRPr="00C44591">
              <w:rPr>
                <w:rFonts w:ascii="Arial" w:eastAsia="DengXian" w:hAnsi="Arial" w:cs="Arial"/>
                <w:sz w:val="18"/>
                <w:vertAlign w:val="subscript"/>
                <w:lang w:val="en-US"/>
              </w:rPr>
              <w:t>y_high</w:t>
            </w:r>
            <w:r w:rsidRPr="00C44591">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B6F65A"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y_low</w:t>
            </w:r>
            <w:r w:rsidRPr="00C44591">
              <w:rPr>
                <w:rFonts w:ascii="Arial" w:eastAsia="DengXian" w:hAnsi="Arial" w:cs="Arial"/>
                <w:sz w:val="18"/>
                <w:lang w:val="en-US"/>
              </w:rPr>
              <w:t xml:space="preserve"> + f</w:t>
            </w:r>
            <w:r w:rsidRPr="00C44591">
              <w:rPr>
                <w:rFonts w:ascii="Arial" w:eastAsia="DengXian" w:hAnsi="Arial" w:cs="Arial"/>
                <w:sz w:val="18"/>
                <w:vertAlign w:val="subscript"/>
                <w:lang w:val="en-US"/>
              </w:rPr>
              <w:t>x_low</w:t>
            </w:r>
            <w:r w:rsidRPr="00C44591">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715A519"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y_high</w:t>
            </w:r>
            <w:r w:rsidRPr="00C44591">
              <w:rPr>
                <w:rFonts w:ascii="Arial" w:eastAsia="DengXian" w:hAnsi="Arial" w:cs="Arial"/>
                <w:sz w:val="18"/>
                <w:lang w:val="en-US"/>
              </w:rPr>
              <w:t xml:space="preserve"> + f</w:t>
            </w:r>
            <w:r w:rsidRPr="00C44591">
              <w:rPr>
                <w:rFonts w:ascii="Arial" w:eastAsia="DengXian" w:hAnsi="Arial" w:cs="Arial"/>
                <w:sz w:val="18"/>
                <w:vertAlign w:val="subscript"/>
                <w:lang w:val="en-US"/>
              </w:rPr>
              <w:t>x_high</w:t>
            </w:r>
            <w:r w:rsidRPr="00C44591">
              <w:rPr>
                <w:rFonts w:ascii="Arial" w:eastAsia="DengXian" w:hAnsi="Arial" w:cs="Arial"/>
                <w:sz w:val="18"/>
                <w:lang w:val="en-US"/>
              </w:rPr>
              <w:t>|</w:t>
            </w:r>
          </w:p>
        </w:tc>
      </w:tr>
      <w:tr w:rsidR="00C97F3E" w:rsidRPr="00AE062D" w14:paraId="58DCDD1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B63BF7"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274082"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7000–8030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E28388"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8450–10315</w:t>
            </w:r>
          </w:p>
        </w:tc>
      </w:tr>
      <w:tr w:rsidR="00C97F3E" w:rsidRPr="00AE062D" w14:paraId="69B296C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B59CF"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511D7C"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|3*f</w:t>
            </w:r>
            <w:r w:rsidRPr="00C44591">
              <w:rPr>
                <w:rFonts w:ascii="Arial" w:eastAsia="DengXian" w:hAnsi="Arial" w:cs="Arial"/>
                <w:sz w:val="18"/>
                <w:vertAlign w:val="subscript"/>
                <w:lang w:val="en-US"/>
              </w:rPr>
              <w:t>x_low</w:t>
            </w:r>
            <w:r w:rsidRPr="00C44591">
              <w:rPr>
                <w:rFonts w:ascii="Arial" w:eastAsia="DengXian" w:hAnsi="Arial" w:cs="Arial"/>
                <w:sz w:val="18"/>
                <w:lang w:val="en-US"/>
              </w:rPr>
              <w:t xml:space="preserve"> –1* f</w:t>
            </w:r>
            <w:r w:rsidRPr="00C44591">
              <w:rPr>
                <w:rFonts w:ascii="Arial" w:eastAsia="DengXian" w:hAnsi="Arial" w:cs="Arial"/>
                <w:sz w:val="18"/>
                <w:vertAlign w:val="subscript"/>
                <w:lang w:val="en-US"/>
              </w:rPr>
              <w:t>y_high</w:t>
            </w:r>
            <w:r w:rsidRPr="00C44591">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2E4FC3C"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|3*f</w:t>
            </w:r>
            <w:r w:rsidRPr="00C44591">
              <w:rPr>
                <w:rFonts w:ascii="Arial" w:eastAsia="DengXian" w:hAnsi="Arial" w:cs="Arial"/>
                <w:sz w:val="18"/>
                <w:vertAlign w:val="subscript"/>
                <w:lang w:val="en-US"/>
              </w:rPr>
              <w:t>x_high</w:t>
            </w:r>
            <w:r w:rsidRPr="00C44591">
              <w:rPr>
                <w:rFonts w:ascii="Arial" w:eastAsia="DengXian" w:hAnsi="Arial" w:cs="Arial"/>
                <w:sz w:val="18"/>
                <w:lang w:val="en-US"/>
              </w:rPr>
              <w:t xml:space="preserve"> – 1*f</w:t>
            </w:r>
            <w:r w:rsidRPr="00C44591">
              <w:rPr>
                <w:rFonts w:ascii="Arial" w:eastAsia="DengXian" w:hAnsi="Arial" w:cs="Arial"/>
                <w:sz w:val="18"/>
                <w:vertAlign w:val="subscript"/>
                <w:lang w:val="en-US"/>
              </w:rPr>
              <w:t>y_low</w:t>
            </w:r>
            <w:r w:rsidRPr="00C44591">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AD49A4"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|3*f</w:t>
            </w:r>
            <w:r w:rsidRPr="00C44591">
              <w:rPr>
                <w:rFonts w:ascii="Arial" w:eastAsia="DengXian" w:hAnsi="Arial" w:cs="Arial"/>
                <w:sz w:val="18"/>
                <w:vertAlign w:val="subscript"/>
                <w:lang w:val="en-US"/>
              </w:rPr>
              <w:t>y_low</w:t>
            </w:r>
            <w:r w:rsidRPr="00C44591">
              <w:rPr>
                <w:rFonts w:ascii="Arial" w:eastAsia="DengXian" w:hAnsi="Arial" w:cs="Arial"/>
                <w:sz w:val="18"/>
                <w:lang w:val="en-US"/>
              </w:rPr>
              <w:t xml:space="preserve"> – 1*f</w:t>
            </w:r>
            <w:r w:rsidRPr="00C44591">
              <w:rPr>
                <w:rFonts w:ascii="Arial" w:eastAsia="DengXian" w:hAnsi="Arial" w:cs="Arial"/>
                <w:sz w:val="18"/>
                <w:vertAlign w:val="subscript"/>
                <w:lang w:val="en-US"/>
              </w:rPr>
              <w:t>x_high</w:t>
            </w:r>
            <w:r w:rsidRPr="00C44591">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3EEC2C4"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|3*f</w:t>
            </w:r>
            <w:r w:rsidRPr="00C44591">
              <w:rPr>
                <w:rFonts w:ascii="Arial" w:eastAsia="DengXian" w:hAnsi="Arial" w:cs="Arial"/>
                <w:sz w:val="18"/>
                <w:vertAlign w:val="subscript"/>
                <w:lang w:val="en-US"/>
              </w:rPr>
              <w:t>y_high</w:t>
            </w:r>
            <w:r w:rsidRPr="00C44591">
              <w:rPr>
                <w:rFonts w:ascii="Arial" w:eastAsia="DengXian" w:hAnsi="Arial" w:cs="Arial"/>
                <w:sz w:val="18"/>
                <w:lang w:val="en-US"/>
              </w:rPr>
              <w:t xml:space="preserve"> – 1*f</w:t>
            </w:r>
            <w:r w:rsidRPr="00C44591">
              <w:rPr>
                <w:rFonts w:ascii="Arial" w:eastAsia="DengXian" w:hAnsi="Arial" w:cs="Arial"/>
                <w:sz w:val="18"/>
                <w:vertAlign w:val="subscript"/>
                <w:lang w:val="en-US"/>
              </w:rPr>
              <w:t>x_low</w:t>
            </w:r>
            <w:r w:rsidRPr="00C44591">
              <w:rPr>
                <w:rFonts w:ascii="Arial" w:eastAsia="DengXian" w:hAnsi="Arial" w:cs="Arial"/>
                <w:sz w:val="18"/>
                <w:lang w:val="en-US"/>
              </w:rPr>
              <w:t>|</w:t>
            </w:r>
          </w:p>
        </w:tc>
      </w:tr>
      <w:tr w:rsidR="00C97F3E" w:rsidRPr="00AE062D" w14:paraId="7D44D491"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4FCF6E"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eastAsia="zh-CN"/>
              </w:rPr>
              <w:t>IMD</w:t>
            </w:r>
            <w:r w:rsidRPr="00636D5A">
              <w:rPr>
                <w:rFonts w:ascii="Arial" w:eastAsia="DengXi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D54EBB"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1350–2445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3A3660"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7985–10750</w:t>
            </w:r>
          </w:p>
        </w:tc>
      </w:tr>
      <w:tr w:rsidR="00C97F3E" w:rsidRPr="00AE062D" w14:paraId="555F25D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9BBAC2"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587685"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x_low</w:t>
            </w:r>
            <w:r w:rsidRPr="00C44591">
              <w:rPr>
                <w:rFonts w:ascii="Arial" w:eastAsia="DengXian" w:hAnsi="Arial" w:cs="Arial"/>
                <w:sz w:val="18"/>
                <w:lang w:val="en-US"/>
              </w:rPr>
              <w:t xml:space="preserve"> –2* f</w:t>
            </w:r>
            <w:r w:rsidRPr="00C44591">
              <w:rPr>
                <w:rFonts w:ascii="Arial" w:eastAsia="DengXian" w:hAnsi="Arial" w:cs="Arial"/>
                <w:sz w:val="18"/>
                <w:vertAlign w:val="subscript"/>
                <w:lang w:val="en-US"/>
              </w:rPr>
              <w:t>y_high</w:t>
            </w:r>
            <w:r w:rsidRPr="00C44591">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DC7C88C" w14:textId="77777777" w:rsidR="00C97F3E" w:rsidRPr="00AE062D" w:rsidRDefault="00C97F3E" w:rsidP="005A6A3F">
            <w:pPr>
              <w:keepNext/>
              <w:keepLines/>
              <w:spacing w:after="0"/>
              <w:jc w:val="center"/>
              <w:rPr>
                <w:rFonts w:ascii="Arial" w:eastAsia="DengXian" w:hAnsi="Arial" w:cs="Arial"/>
                <w:sz w:val="18"/>
                <w:highlight w:val="yellow"/>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x_high</w:t>
            </w:r>
            <w:r w:rsidRPr="00C44591">
              <w:rPr>
                <w:rFonts w:ascii="Arial" w:eastAsia="DengXian" w:hAnsi="Arial" w:cs="Arial"/>
                <w:sz w:val="18"/>
                <w:lang w:val="en-US"/>
              </w:rPr>
              <w:t xml:space="preserve"> –2* f</w:t>
            </w:r>
            <w:r w:rsidRPr="00C44591">
              <w:rPr>
                <w:rFonts w:ascii="Arial" w:eastAsia="DengXian" w:hAnsi="Arial" w:cs="Arial"/>
                <w:sz w:val="18"/>
                <w:vertAlign w:val="subscript"/>
                <w:lang w:val="en-US"/>
              </w:rPr>
              <w:t>y_low</w:t>
            </w:r>
            <w:r w:rsidRPr="00C44591">
              <w:rPr>
                <w:rFonts w:ascii="Arial" w:eastAsia="DengXian"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546582FE" w14:textId="77777777" w:rsidR="00C97F3E" w:rsidRPr="00AE062D" w:rsidRDefault="00C97F3E" w:rsidP="005A6A3F">
            <w:pPr>
              <w:keepNext/>
              <w:keepLines/>
              <w:spacing w:after="0"/>
              <w:jc w:val="center"/>
              <w:rPr>
                <w:rFonts w:ascii="Arial" w:eastAsia="DengXian" w:hAnsi="Arial" w:cs="Arial"/>
                <w:sz w:val="18"/>
                <w:highlight w:val="yellow"/>
                <w:lang w:val="en-US"/>
              </w:rPr>
            </w:pPr>
          </w:p>
        </w:tc>
      </w:tr>
      <w:tr w:rsidR="00C97F3E" w:rsidRPr="00AE062D" w14:paraId="7D1BCED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3B5B3C"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27D422"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2770–4700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4101CCD5" w14:textId="77777777" w:rsidR="00C97F3E" w:rsidRPr="00AE062D" w:rsidRDefault="00C97F3E" w:rsidP="005A6A3F">
            <w:pPr>
              <w:keepNext/>
              <w:keepLines/>
              <w:spacing w:after="0"/>
              <w:jc w:val="center"/>
              <w:rPr>
                <w:rFonts w:ascii="Arial" w:eastAsia="DengXian" w:hAnsi="Arial" w:cs="Arial"/>
                <w:sz w:val="18"/>
                <w:highlight w:val="yellow"/>
                <w:lang w:eastAsia="ja-JP"/>
              </w:rPr>
            </w:pPr>
          </w:p>
        </w:tc>
      </w:tr>
      <w:tr w:rsidR="00C97F3E" w:rsidRPr="00AE062D" w14:paraId="6866783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DBB2B4" w14:textId="77777777" w:rsidR="00C97F3E" w:rsidRPr="00636D5A" w:rsidRDefault="00C97F3E" w:rsidP="005A6A3F">
            <w:pPr>
              <w:keepNext/>
              <w:keepLines/>
              <w:spacing w:after="0"/>
              <w:rPr>
                <w:rFonts w:ascii="Arial" w:eastAsia="DengXian" w:hAnsi="Arial" w:cs="Arial"/>
                <w:sz w:val="18"/>
                <w:lang w:val="en-US"/>
              </w:rPr>
            </w:pPr>
            <w:r w:rsidRPr="00636D5A">
              <w:rPr>
                <w:rFonts w:ascii="Arial" w:eastAsia="DengXian" w:hAnsi="Arial" w:cs="Arial"/>
                <w:sz w:val="18"/>
                <w:lang w:eastAsia="zh-CN"/>
              </w:rPr>
              <w:t>Two-tone</w:t>
            </w:r>
            <w:r w:rsidRPr="00636D5A">
              <w:rPr>
                <w:rFonts w:ascii="Arial" w:eastAsia="DengXian" w:hAnsi="Arial" w:cs="Arial"/>
                <w:sz w:val="18"/>
                <w:lang w:val="en-US"/>
              </w:rPr>
              <w:t xml:space="preserve"> </w:t>
            </w:r>
            <w:r w:rsidRPr="00636D5A">
              <w:rPr>
                <w:rFonts w:ascii="Arial" w:eastAsia="DengXian" w:hAnsi="Arial" w:cs="Arial"/>
                <w:sz w:val="18"/>
                <w:lang w:val="en-US" w:eastAsia="ja-JP"/>
              </w:rPr>
              <w:t>4</w:t>
            </w:r>
            <w:r w:rsidRPr="00636D5A">
              <w:rPr>
                <w:rFonts w:ascii="Arial" w:eastAsia="DengXian" w:hAnsi="Arial" w:cs="Arial"/>
                <w:sz w:val="18"/>
                <w:vertAlign w:val="superscript"/>
                <w:lang w:val="en-US" w:eastAsia="ja-JP"/>
              </w:rPr>
              <w:t>th</w:t>
            </w:r>
            <w:r w:rsidRPr="00636D5A">
              <w:rPr>
                <w:rFonts w:ascii="Arial" w:eastAsia="DengXian" w:hAnsi="Arial" w:cs="Arial"/>
                <w:sz w:val="18"/>
                <w:lang w:val="en-US" w:eastAsia="ja-JP"/>
              </w:rPr>
              <w:t xml:space="preserve"> </w:t>
            </w:r>
            <w:r w:rsidRPr="00636D5A">
              <w:rPr>
                <w:rFonts w:ascii="Arial" w:eastAsia="DengXi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6362B5"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|3*f</w:t>
            </w:r>
            <w:r w:rsidRPr="00C44591">
              <w:rPr>
                <w:rFonts w:ascii="Arial" w:eastAsia="DengXian" w:hAnsi="Arial" w:cs="Arial"/>
                <w:sz w:val="18"/>
                <w:vertAlign w:val="subscript"/>
                <w:lang w:val="en-US"/>
              </w:rPr>
              <w:t>x_low</w:t>
            </w:r>
            <w:r w:rsidRPr="00C44591">
              <w:rPr>
                <w:rFonts w:ascii="Arial" w:eastAsia="DengXian" w:hAnsi="Arial" w:cs="Arial"/>
                <w:sz w:val="18"/>
                <w:lang w:val="en-US"/>
              </w:rPr>
              <w:t xml:space="preserve"> +1* f</w:t>
            </w:r>
            <w:r w:rsidRPr="00C44591">
              <w:rPr>
                <w:rFonts w:ascii="Arial" w:eastAsia="DengXian" w:hAnsi="Arial" w:cs="Arial"/>
                <w:sz w:val="18"/>
                <w:vertAlign w:val="subscript"/>
                <w:lang w:val="en-US"/>
              </w:rPr>
              <w:t>y_low</w:t>
            </w:r>
            <w:r w:rsidRPr="00C44591">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CE7FE3" w14:textId="77777777" w:rsidR="00C97F3E" w:rsidRPr="00AE062D" w:rsidRDefault="00C97F3E" w:rsidP="005A6A3F">
            <w:pPr>
              <w:keepNext/>
              <w:keepLines/>
              <w:spacing w:after="0"/>
              <w:jc w:val="center"/>
              <w:rPr>
                <w:rFonts w:ascii="Arial" w:eastAsia="DengXian" w:hAnsi="Arial" w:cs="Arial"/>
                <w:sz w:val="18"/>
                <w:highlight w:val="yellow"/>
                <w:lang w:val="en-US"/>
              </w:rPr>
            </w:pPr>
            <w:r w:rsidRPr="00C44591">
              <w:rPr>
                <w:rFonts w:ascii="Arial" w:eastAsia="DengXian" w:hAnsi="Arial" w:cs="Arial"/>
                <w:sz w:val="18"/>
                <w:lang w:val="en-US"/>
              </w:rPr>
              <w:t>|3*f</w:t>
            </w:r>
            <w:r w:rsidRPr="00C44591">
              <w:rPr>
                <w:rFonts w:ascii="Arial" w:eastAsia="DengXian" w:hAnsi="Arial" w:cs="Arial"/>
                <w:sz w:val="18"/>
                <w:vertAlign w:val="subscript"/>
                <w:lang w:val="en-US"/>
              </w:rPr>
              <w:t>x_high</w:t>
            </w:r>
            <w:r w:rsidRPr="00C44591">
              <w:rPr>
                <w:rFonts w:ascii="Arial" w:eastAsia="DengXian" w:hAnsi="Arial" w:cs="Arial"/>
                <w:sz w:val="18"/>
                <w:lang w:val="en-US"/>
              </w:rPr>
              <w:t xml:space="preserve"> + 1*f</w:t>
            </w:r>
            <w:r w:rsidRPr="00C44591">
              <w:rPr>
                <w:rFonts w:ascii="Arial" w:eastAsia="DengXian" w:hAnsi="Arial" w:cs="Arial"/>
                <w:sz w:val="18"/>
                <w:vertAlign w:val="subscript"/>
                <w:lang w:val="en-US"/>
              </w:rPr>
              <w:t>y_high</w:t>
            </w:r>
            <w:r w:rsidRPr="00C44591">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0D01E8"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|3*f</w:t>
            </w:r>
            <w:r w:rsidRPr="00C44591">
              <w:rPr>
                <w:rFonts w:ascii="Arial" w:eastAsia="DengXian" w:hAnsi="Arial" w:cs="Arial"/>
                <w:sz w:val="18"/>
                <w:vertAlign w:val="subscript"/>
                <w:lang w:val="en-US"/>
              </w:rPr>
              <w:t>y_low</w:t>
            </w:r>
            <w:r w:rsidRPr="00C44591">
              <w:rPr>
                <w:rFonts w:ascii="Arial" w:eastAsia="DengXian" w:hAnsi="Arial" w:cs="Arial"/>
                <w:sz w:val="18"/>
                <w:lang w:val="en-US"/>
              </w:rPr>
              <w:t xml:space="preserve"> + 1*f</w:t>
            </w:r>
            <w:r w:rsidRPr="00C44591">
              <w:rPr>
                <w:rFonts w:ascii="Arial" w:eastAsia="DengXian" w:hAnsi="Arial" w:cs="Arial"/>
                <w:sz w:val="18"/>
                <w:vertAlign w:val="subscript"/>
                <w:lang w:val="en-US"/>
              </w:rPr>
              <w:t>x_low</w:t>
            </w:r>
            <w:r w:rsidRPr="00C44591">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F0EDDF9" w14:textId="77777777" w:rsidR="00C97F3E" w:rsidRPr="00AE062D" w:rsidRDefault="00C97F3E" w:rsidP="005A6A3F">
            <w:pPr>
              <w:keepNext/>
              <w:keepLines/>
              <w:spacing w:after="0"/>
              <w:jc w:val="center"/>
              <w:rPr>
                <w:rFonts w:ascii="Arial" w:eastAsia="DengXian" w:hAnsi="Arial" w:cs="Arial"/>
                <w:sz w:val="18"/>
                <w:highlight w:val="yellow"/>
                <w:lang w:val="en-US"/>
              </w:rPr>
            </w:pPr>
            <w:r w:rsidRPr="00C44591">
              <w:rPr>
                <w:rFonts w:ascii="Arial" w:eastAsia="DengXian" w:hAnsi="Arial" w:cs="Arial"/>
                <w:sz w:val="18"/>
                <w:lang w:val="en-US"/>
              </w:rPr>
              <w:t>|3*f</w:t>
            </w:r>
            <w:r w:rsidRPr="00C44591">
              <w:rPr>
                <w:rFonts w:ascii="Arial" w:eastAsia="DengXian" w:hAnsi="Arial" w:cs="Arial"/>
                <w:sz w:val="18"/>
                <w:vertAlign w:val="subscript"/>
                <w:lang w:val="en-US"/>
              </w:rPr>
              <w:t>y_high</w:t>
            </w:r>
            <w:r w:rsidRPr="00C44591">
              <w:rPr>
                <w:rFonts w:ascii="Arial" w:eastAsia="DengXian" w:hAnsi="Arial" w:cs="Arial"/>
                <w:sz w:val="18"/>
                <w:lang w:val="en-US"/>
              </w:rPr>
              <w:t xml:space="preserve"> + 1*f</w:t>
            </w:r>
            <w:r w:rsidRPr="00C44591">
              <w:rPr>
                <w:rFonts w:ascii="Arial" w:eastAsia="DengXian" w:hAnsi="Arial" w:cs="Arial"/>
                <w:sz w:val="18"/>
                <w:vertAlign w:val="subscript"/>
                <w:lang w:val="en-US"/>
              </w:rPr>
              <w:t>x_high</w:t>
            </w:r>
            <w:r w:rsidRPr="00C44591">
              <w:rPr>
                <w:rFonts w:ascii="Arial" w:eastAsia="DengXian" w:hAnsi="Arial" w:cs="Arial"/>
                <w:sz w:val="18"/>
                <w:lang w:val="en-US"/>
              </w:rPr>
              <w:t>|</w:t>
            </w:r>
          </w:p>
        </w:tc>
      </w:tr>
      <w:tr w:rsidR="00C97F3E" w:rsidRPr="00AE062D" w14:paraId="79538A1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1FB3BF"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3F7C54"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8850–9945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918977"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11750–14515</w:t>
            </w:r>
          </w:p>
        </w:tc>
      </w:tr>
      <w:tr w:rsidR="00C97F3E" w:rsidRPr="00AE062D" w14:paraId="1488782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E5C231"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val="en-US"/>
              </w:rPr>
              <w:t>Two</w:t>
            </w:r>
            <w:r w:rsidRPr="00636D5A">
              <w:rPr>
                <w:rFonts w:ascii="Arial" w:eastAsia="DengXian" w:hAnsi="Arial"/>
                <w:sz w:val="18"/>
                <w:lang w:eastAsia="zh-CN"/>
              </w:rPr>
              <w:t>-tone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5794DC"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x_low</w:t>
            </w:r>
            <w:r w:rsidRPr="00C44591">
              <w:rPr>
                <w:rFonts w:ascii="Arial" w:eastAsia="DengXian" w:hAnsi="Arial" w:cs="Arial"/>
                <w:sz w:val="18"/>
                <w:lang w:val="en-US"/>
              </w:rPr>
              <w:t xml:space="preserve"> +2* f</w:t>
            </w:r>
            <w:r w:rsidRPr="00C44591">
              <w:rPr>
                <w:rFonts w:ascii="Arial" w:eastAsia="DengXian" w:hAnsi="Arial" w:cs="Arial"/>
                <w:sz w:val="18"/>
                <w:vertAlign w:val="subscript"/>
                <w:lang w:val="en-US"/>
              </w:rPr>
              <w:t>y_low</w:t>
            </w:r>
            <w:r w:rsidRPr="00C44591">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3F6AB91"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x_high</w:t>
            </w:r>
            <w:r w:rsidRPr="00C44591">
              <w:rPr>
                <w:rFonts w:ascii="Arial" w:eastAsia="DengXian" w:hAnsi="Arial" w:cs="Arial"/>
                <w:sz w:val="18"/>
                <w:lang w:val="en-US"/>
              </w:rPr>
              <w:t xml:space="preserve"> +2* f</w:t>
            </w:r>
            <w:r w:rsidRPr="00C44591">
              <w:rPr>
                <w:rFonts w:ascii="Arial" w:eastAsia="DengXian" w:hAnsi="Arial" w:cs="Arial"/>
                <w:sz w:val="18"/>
                <w:vertAlign w:val="subscript"/>
                <w:lang w:val="en-US"/>
              </w:rPr>
              <w:t>y_high</w:t>
            </w:r>
            <w:r w:rsidRPr="00C44591">
              <w:rPr>
                <w:rFonts w:ascii="Arial" w:eastAsia="DengXian"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1920A5E1" w14:textId="77777777" w:rsidR="00C97F3E" w:rsidRPr="00AE062D" w:rsidRDefault="00C97F3E" w:rsidP="005A6A3F">
            <w:pPr>
              <w:keepNext/>
              <w:keepLines/>
              <w:spacing w:after="0"/>
              <w:jc w:val="center"/>
              <w:rPr>
                <w:rFonts w:ascii="Arial" w:eastAsia="DengXian" w:hAnsi="Arial" w:cs="Arial"/>
                <w:sz w:val="18"/>
                <w:highlight w:val="yellow"/>
                <w:lang w:val="en-US"/>
              </w:rPr>
            </w:pPr>
          </w:p>
        </w:tc>
      </w:tr>
      <w:tr w:rsidR="00C97F3E" w:rsidRPr="00AE062D" w14:paraId="337B853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76AB6A"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9AD847"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10300–12230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2867DC4F" w14:textId="77777777" w:rsidR="00C97F3E" w:rsidRPr="00AE062D" w:rsidRDefault="00C97F3E" w:rsidP="005A6A3F">
            <w:pPr>
              <w:keepNext/>
              <w:keepLines/>
              <w:spacing w:after="0"/>
              <w:jc w:val="center"/>
              <w:rPr>
                <w:rFonts w:ascii="Arial" w:eastAsia="DengXian" w:hAnsi="Arial" w:cs="Arial"/>
                <w:sz w:val="18"/>
                <w:highlight w:val="yellow"/>
                <w:lang w:eastAsia="ja-JP"/>
              </w:rPr>
            </w:pPr>
          </w:p>
        </w:tc>
      </w:tr>
      <w:tr w:rsidR="00C97F3E" w:rsidRPr="00AE062D" w14:paraId="679201A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33407"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DFB33C"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|f</w:t>
            </w:r>
            <w:r w:rsidRPr="00C44591">
              <w:rPr>
                <w:rFonts w:ascii="Arial" w:eastAsia="DengXian" w:hAnsi="Arial" w:cs="Arial"/>
                <w:sz w:val="18"/>
                <w:vertAlign w:val="subscript"/>
                <w:lang w:val="en-US"/>
              </w:rPr>
              <w:t>x_low</w:t>
            </w:r>
            <w:r w:rsidRPr="00C44591">
              <w:rPr>
                <w:rFonts w:ascii="Arial" w:eastAsia="DengXian" w:hAnsi="Arial" w:cs="Arial"/>
                <w:sz w:val="18"/>
                <w:lang w:val="en-US"/>
              </w:rPr>
              <w:t xml:space="preserve"> – 4*f</w:t>
            </w:r>
            <w:r w:rsidRPr="00C44591">
              <w:rPr>
                <w:rFonts w:ascii="Arial" w:eastAsia="DengXian" w:hAnsi="Arial" w:cs="Arial"/>
                <w:sz w:val="18"/>
                <w:vertAlign w:val="subscript"/>
                <w:lang w:val="en-US"/>
              </w:rPr>
              <w:t>y_high</w:t>
            </w:r>
            <w:r w:rsidRPr="00C44591">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5EBAB3C"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|f</w:t>
            </w:r>
            <w:r w:rsidRPr="00C44591">
              <w:rPr>
                <w:rFonts w:ascii="Arial" w:eastAsia="DengXian" w:hAnsi="Arial" w:cs="Arial"/>
                <w:sz w:val="18"/>
                <w:vertAlign w:val="subscript"/>
                <w:lang w:val="en-US"/>
              </w:rPr>
              <w:t>x_high</w:t>
            </w:r>
            <w:r w:rsidRPr="00C44591">
              <w:rPr>
                <w:rFonts w:ascii="Arial" w:eastAsia="DengXian" w:hAnsi="Arial" w:cs="Arial"/>
                <w:sz w:val="18"/>
                <w:lang w:val="en-US"/>
              </w:rPr>
              <w:t xml:space="preserve"> – 4*f</w:t>
            </w:r>
            <w:r w:rsidRPr="00C44591">
              <w:rPr>
                <w:rFonts w:ascii="Arial" w:eastAsia="DengXian" w:hAnsi="Arial" w:cs="Arial"/>
                <w:sz w:val="18"/>
                <w:vertAlign w:val="subscript"/>
                <w:lang w:val="en-US"/>
              </w:rPr>
              <w:t>y_low</w:t>
            </w:r>
            <w:r w:rsidRPr="00C44591">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14FD9B"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|f</w:t>
            </w:r>
            <w:r w:rsidRPr="00C44591">
              <w:rPr>
                <w:rFonts w:ascii="Arial" w:eastAsia="DengXian" w:hAnsi="Arial" w:cs="Arial"/>
                <w:sz w:val="18"/>
                <w:vertAlign w:val="subscript"/>
                <w:lang w:val="en-US"/>
              </w:rPr>
              <w:t>y_low</w:t>
            </w:r>
            <w:r w:rsidRPr="00C44591">
              <w:rPr>
                <w:rFonts w:ascii="Arial" w:eastAsia="DengXian" w:hAnsi="Arial" w:cs="Arial"/>
                <w:sz w:val="18"/>
                <w:lang w:val="en-US"/>
              </w:rPr>
              <w:t xml:space="preserve"> – 4*f</w:t>
            </w:r>
            <w:r w:rsidRPr="00C44591">
              <w:rPr>
                <w:rFonts w:ascii="Arial" w:eastAsia="DengXian" w:hAnsi="Arial" w:cs="Arial"/>
                <w:sz w:val="18"/>
                <w:vertAlign w:val="subscript"/>
                <w:lang w:val="en-US"/>
              </w:rPr>
              <w:t>x_high</w:t>
            </w:r>
            <w:r w:rsidRPr="00C44591">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951F0DC" w14:textId="77777777" w:rsidR="00C97F3E" w:rsidRPr="00AE062D" w:rsidRDefault="00C97F3E" w:rsidP="005A6A3F">
            <w:pPr>
              <w:keepNext/>
              <w:keepLines/>
              <w:spacing w:after="0"/>
              <w:jc w:val="center"/>
              <w:rPr>
                <w:rFonts w:ascii="Arial" w:eastAsia="DengXian" w:hAnsi="Arial" w:cs="Arial"/>
                <w:sz w:val="18"/>
                <w:highlight w:val="yellow"/>
                <w:lang w:val="en-US"/>
              </w:rPr>
            </w:pPr>
            <w:r w:rsidRPr="00C44591">
              <w:rPr>
                <w:rFonts w:ascii="Arial" w:eastAsia="DengXian" w:hAnsi="Arial" w:cs="Arial"/>
                <w:sz w:val="18"/>
                <w:lang w:val="en-US"/>
              </w:rPr>
              <w:t>|f</w:t>
            </w:r>
            <w:r w:rsidRPr="00C44591">
              <w:rPr>
                <w:rFonts w:ascii="Arial" w:eastAsia="DengXian" w:hAnsi="Arial" w:cs="Arial"/>
                <w:sz w:val="18"/>
                <w:vertAlign w:val="subscript"/>
                <w:lang w:val="en-US"/>
              </w:rPr>
              <w:t>y_high</w:t>
            </w:r>
            <w:r w:rsidRPr="00C44591">
              <w:rPr>
                <w:rFonts w:ascii="Arial" w:eastAsia="DengXian" w:hAnsi="Arial" w:cs="Arial"/>
                <w:sz w:val="18"/>
                <w:lang w:val="en-US"/>
              </w:rPr>
              <w:t xml:space="preserve"> – 4*f</w:t>
            </w:r>
            <w:r w:rsidRPr="00C44591">
              <w:rPr>
                <w:rFonts w:ascii="Arial" w:eastAsia="DengXian" w:hAnsi="Arial" w:cs="Arial"/>
                <w:sz w:val="18"/>
                <w:vertAlign w:val="subscript"/>
                <w:lang w:val="en-US"/>
              </w:rPr>
              <w:t>x_low</w:t>
            </w:r>
            <w:r w:rsidRPr="00C44591">
              <w:rPr>
                <w:rFonts w:ascii="Arial" w:eastAsia="DengXian" w:hAnsi="Arial" w:cs="Arial"/>
                <w:sz w:val="18"/>
                <w:lang w:val="en-US"/>
              </w:rPr>
              <w:t>|</w:t>
            </w:r>
          </w:p>
        </w:tc>
      </w:tr>
      <w:tr w:rsidR="00C97F3E" w:rsidRPr="00AE062D" w14:paraId="487C5C8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5787A4"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val="en-US"/>
              </w:rPr>
              <w:t xml:space="preserve">IMD </w:t>
            </w:r>
            <w:r w:rsidRPr="00636D5A">
              <w:rPr>
                <w:rFonts w:ascii="Arial" w:eastAsia="DengXian" w:hAnsi="Arial"/>
                <w:sz w:val="18"/>
                <w:lang w:eastAsia="zh-CN"/>
              </w:rPr>
              <w:t>frequency</w:t>
            </w:r>
            <w:r w:rsidRPr="00636D5A">
              <w:rPr>
                <w:rFonts w:ascii="Arial" w:eastAsia="DengXi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FB7C17"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11285–14950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D44C36"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3200–4360</w:t>
            </w:r>
          </w:p>
        </w:tc>
      </w:tr>
      <w:tr w:rsidR="00C97F3E" w:rsidRPr="00AE062D" w14:paraId="2BA90A1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F687A0"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BDFB23"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x_low</w:t>
            </w:r>
            <w:r w:rsidRPr="00C44591">
              <w:rPr>
                <w:rFonts w:ascii="Arial" w:eastAsia="DengXian" w:hAnsi="Arial" w:cs="Arial"/>
                <w:sz w:val="18"/>
                <w:lang w:val="en-US"/>
              </w:rPr>
              <w:t xml:space="preserve"> - 3*f</w:t>
            </w:r>
            <w:r w:rsidRPr="00C44591">
              <w:rPr>
                <w:rFonts w:ascii="Arial" w:eastAsia="DengXian" w:hAnsi="Arial" w:cs="Arial"/>
                <w:sz w:val="18"/>
                <w:vertAlign w:val="subscript"/>
                <w:lang w:val="en-US"/>
              </w:rPr>
              <w:t>y_high</w:t>
            </w:r>
            <w:r w:rsidRPr="00C44591">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C584AC7"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x_high</w:t>
            </w:r>
            <w:r w:rsidRPr="00C44591">
              <w:rPr>
                <w:rFonts w:ascii="Arial" w:eastAsia="DengXian" w:hAnsi="Arial" w:cs="Arial"/>
                <w:sz w:val="18"/>
                <w:lang w:val="en-US"/>
              </w:rPr>
              <w:t xml:space="preserve"> - 3*f</w:t>
            </w:r>
            <w:r w:rsidRPr="00C44591">
              <w:rPr>
                <w:rFonts w:ascii="Arial" w:eastAsia="DengXian" w:hAnsi="Arial" w:cs="Arial"/>
                <w:sz w:val="18"/>
                <w:vertAlign w:val="subscript"/>
                <w:lang w:val="en-US"/>
              </w:rPr>
              <w:t>y_low</w:t>
            </w:r>
            <w:r w:rsidRPr="00C44591">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397EB3"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y_low</w:t>
            </w:r>
            <w:r w:rsidRPr="00C44591">
              <w:rPr>
                <w:rFonts w:ascii="Arial" w:eastAsia="DengXian" w:hAnsi="Arial" w:cs="Arial"/>
                <w:sz w:val="18"/>
                <w:lang w:val="en-US"/>
              </w:rPr>
              <w:t xml:space="preserve"> - 3*f</w:t>
            </w:r>
            <w:r w:rsidRPr="00C44591">
              <w:rPr>
                <w:rFonts w:ascii="Arial" w:eastAsia="DengXian" w:hAnsi="Arial" w:cs="Arial"/>
                <w:sz w:val="18"/>
                <w:vertAlign w:val="subscript"/>
                <w:lang w:val="en-US"/>
              </w:rPr>
              <w:t>x_high</w:t>
            </w:r>
            <w:r w:rsidRPr="00C44591">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2BE5AAB"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y_high</w:t>
            </w:r>
            <w:r w:rsidRPr="00C44591">
              <w:rPr>
                <w:rFonts w:ascii="Arial" w:eastAsia="DengXian" w:hAnsi="Arial" w:cs="Arial"/>
                <w:sz w:val="18"/>
                <w:lang w:val="en-US"/>
              </w:rPr>
              <w:t xml:space="preserve"> -3*f</w:t>
            </w:r>
            <w:r w:rsidRPr="00C44591">
              <w:rPr>
                <w:rFonts w:ascii="Arial" w:eastAsia="DengXian" w:hAnsi="Arial" w:cs="Arial"/>
                <w:sz w:val="18"/>
                <w:vertAlign w:val="subscript"/>
                <w:lang w:val="en-US"/>
              </w:rPr>
              <w:t>x_low</w:t>
            </w:r>
            <w:r w:rsidRPr="00C44591">
              <w:rPr>
                <w:rFonts w:ascii="Arial" w:eastAsia="DengXian" w:hAnsi="Arial" w:cs="Arial"/>
                <w:sz w:val="18"/>
                <w:lang w:val="en-US"/>
              </w:rPr>
              <w:t>|</w:t>
            </w:r>
          </w:p>
        </w:tc>
      </w:tr>
      <w:tr w:rsidR="00C97F3E" w:rsidRPr="00AE062D" w14:paraId="2BE4E9C0"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F5087F" w14:textId="77777777" w:rsidR="00C97F3E" w:rsidRPr="00636D5A" w:rsidRDefault="00C97F3E" w:rsidP="005A6A3F">
            <w:pPr>
              <w:keepNext/>
              <w:keepLines/>
              <w:spacing w:after="0"/>
              <w:rPr>
                <w:rFonts w:ascii="Arial" w:eastAsia="DengXian" w:hAnsi="Arial" w:cs="Arial"/>
                <w:sz w:val="18"/>
                <w:lang w:val="en-US"/>
              </w:rPr>
            </w:pPr>
            <w:r w:rsidRPr="00636D5A">
              <w:rPr>
                <w:rFonts w:ascii="Arial" w:eastAsia="DengXi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53B871"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6070–8900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D7ABC1"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855–2850</w:t>
            </w:r>
          </w:p>
        </w:tc>
      </w:tr>
      <w:tr w:rsidR="00C97F3E" w:rsidRPr="00AE062D" w14:paraId="172A8DD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E82E0A"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3AED74"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|f</w:t>
            </w:r>
            <w:r w:rsidRPr="00C44591">
              <w:rPr>
                <w:rFonts w:ascii="Arial" w:eastAsia="DengXian" w:hAnsi="Arial" w:cs="Arial"/>
                <w:sz w:val="18"/>
                <w:vertAlign w:val="subscript"/>
                <w:lang w:val="en-US"/>
              </w:rPr>
              <w:t>x_low</w:t>
            </w:r>
            <w:r w:rsidRPr="00C44591">
              <w:rPr>
                <w:rFonts w:ascii="Arial" w:eastAsia="DengXian" w:hAnsi="Arial" w:cs="Arial"/>
                <w:sz w:val="18"/>
                <w:lang w:val="en-US"/>
              </w:rPr>
              <w:t xml:space="preserve"> + 4*f</w:t>
            </w:r>
            <w:r w:rsidRPr="00C44591">
              <w:rPr>
                <w:rFonts w:ascii="Arial" w:eastAsia="DengXian" w:hAnsi="Arial" w:cs="Arial"/>
                <w:sz w:val="18"/>
                <w:vertAlign w:val="subscript"/>
                <w:lang w:val="en-US"/>
              </w:rPr>
              <w:t>y_low</w:t>
            </w:r>
            <w:r w:rsidRPr="00C44591">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CB46157"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|f</w:t>
            </w:r>
            <w:r w:rsidRPr="00C44591">
              <w:rPr>
                <w:rFonts w:ascii="Arial" w:eastAsia="DengXian" w:hAnsi="Arial" w:cs="Arial"/>
                <w:sz w:val="18"/>
                <w:vertAlign w:val="subscript"/>
                <w:lang w:val="en-US"/>
              </w:rPr>
              <w:t>x_high</w:t>
            </w:r>
            <w:r w:rsidRPr="00C44591">
              <w:rPr>
                <w:rFonts w:ascii="Arial" w:eastAsia="DengXian" w:hAnsi="Arial" w:cs="Arial"/>
                <w:sz w:val="18"/>
                <w:lang w:val="en-US"/>
              </w:rPr>
              <w:t xml:space="preserve"> + 4*f</w:t>
            </w:r>
            <w:r w:rsidRPr="00C44591">
              <w:rPr>
                <w:rFonts w:ascii="Arial" w:eastAsia="DengXian" w:hAnsi="Arial" w:cs="Arial"/>
                <w:sz w:val="18"/>
                <w:vertAlign w:val="subscript"/>
                <w:lang w:val="en-US"/>
              </w:rPr>
              <w:t>y_high</w:t>
            </w:r>
            <w:r w:rsidRPr="00C44591">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073D85"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|f</w:t>
            </w:r>
            <w:r w:rsidRPr="00C44591">
              <w:rPr>
                <w:rFonts w:ascii="Arial" w:eastAsia="DengXian" w:hAnsi="Arial" w:cs="Arial"/>
                <w:sz w:val="18"/>
                <w:vertAlign w:val="subscript"/>
                <w:lang w:val="en-US"/>
              </w:rPr>
              <w:t>y_low</w:t>
            </w:r>
            <w:r w:rsidRPr="00C44591">
              <w:rPr>
                <w:rFonts w:ascii="Arial" w:eastAsia="DengXian" w:hAnsi="Arial" w:cs="Arial"/>
                <w:sz w:val="18"/>
                <w:lang w:val="en-US"/>
              </w:rPr>
              <w:t xml:space="preserve"> + 4*f</w:t>
            </w:r>
            <w:r w:rsidRPr="00C44591">
              <w:rPr>
                <w:rFonts w:ascii="Arial" w:eastAsia="DengXian" w:hAnsi="Arial" w:cs="Arial"/>
                <w:sz w:val="18"/>
                <w:vertAlign w:val="subscript"/>
                <w:lang w:val="en-US"/>
              </w:rPr>
              <w:t>x_low</w:t>
            </w:r>
            <w:r w:rsidRPr="00C44591">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3CFD4FC"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|f</w:t>
            </w:r>
            <w:r w:rsidRPr="00C44591">
              <w:rPr>
                <w:rFonts w:ascii="Arial" w:eastAsia="DengXian" w:hAnsi="Arial" w:cs="Arial"/>
                <w:sz w:val="18"/>
                <w:vertAlign w:val="subscript"/>
                <w:lang w:val="en-US"/>
              </w:rPr>
              <w:t>y_high</w:t>
            </w:r>
            <w:r w:rsidRPr="00C44591">
              <w:rPr>
                <w:rFonts w:ascii="Arial" w:eastAsia="DengXian" w:hAnsi="Arial" w:cs="Arial"/>
                <w:sz w:val="18"/>
                <w:lang w:val="en-US"/>
              </w:rPr>
              <w:t xml:space="preserve"> + 4*f</w:t>
            </w:r>
            <w:r w:rsidRPr="00C44591">
              <w:rPr>
                <w:rFonts w:ascii="Arial" w:eastAsia="DengXian" w:hAnsi="Arial" w:cs="Arial"/>
                <w:sz w:val="18"/>
                <w:vertAlign w:val="subscript"/>
                <w:lang w:val="en-US"/>
              </w:rPr>
              <w:t>x_high</w:t>
            </w:r>
            <w:r w:rsidRPr="00C44591">
              <w:rPr>
                <w:rFonts w:ascii="Arial" w:eastAsia="DengXian" w:hAnsi="Arial" w:cs="Arial"/>
                <w:sz w:val="18"/>
                <w:lang w:val="en-US"/>
              </w:rPr>
              <w:t>|</w:t>
            </w:r>
          </w:p>
        </w:tc>
      </w:tr>
      <w:tr w:rsidR="00C97F3E" w:rsidRPr="00AE062D" w14:paraId="14F5523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8FE664"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eastAsia="zh-CN"/>
              </w:rPr>
              <w:t>IMD</w:t>
            </w:r>
            <w:r w:rsidRPr="00636D5A">
              <w:rPr>
                <w:rFonts w:ascii="Arial" w:eastAsia="DengXi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866524"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15050–18715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E2F59C"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10700–11860</w:t>
            </w:r>
          </w:p>
        </w:tc>
      </w:tr>
      <w:tr w:rsidR="00C97F3E" w:rsidRPr="00AE062D" w14:paraId="74C4769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FDB14"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645299"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x_low</w:t>
            </w:r>
            <w:r w:rsidRPr="00C44591">
              <w:rPr>
                <w:rFonts w:ascii="Arial" w:eastAsia="DengXian" w:hAnsi="Arial" w:cs="Arial"/>
                <w:sz w:val="18"/>
                <w:lang w:val="en-US"/>
              </w:rPr>
              <w:t xml:space="preserve"> + 3*f</w:t>
            </w:r>
            <w:r w:rsidRPr="00C44591">
              <w:rPr>
                <w:rFonts w:ascii="Arial" w:eastAsia="DengXian" w:hAnsi="Arial" w:cs="Arial"/>
                <w:sz w:val="18"/>
                <w:vertAlign w:val="subscript"/>
                <w:lang w:val="en-US"/>
              </w:rPr>
              <w:t>y_low</w:t>
            </w:r>
            <w:r w:rsidRPr="00C44591">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DC1AA98"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x_high</w:t>
            </w:r>
            <w:r w:rsidRPr="00C44591">
              <w:rPr>
                <w:rFonts w:ascii="Arial" w:eastAsia="DengXian" w:hAnsi="Arial" w:cs="Arial"/>
                <w:sz w:val="18"/>
                <w:lang w:val="en-US"/>
              </w:rPr>
              <w:t xml:space="preserve"> + 3*f</w:t>
            </w:r>
            <w:r w:rsidRPr="00C44591">
              <w:rPr>
                <w:rFonts w:ascii="Arial" w:eastAsia="DengXian" w:hAnsi="Arial" w:cs="Arial"/>
                <w:sz w:val="18"/>
                <w:vertAlign w:val="subscript"/>
                <w:lang w:val="en-US"/>
              </w:rPr>
              <w:t>y_high</w:t>
            </w:r>
            <w:r w:rsidRPr="00C44591">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BA8274"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y_low</w:t>
            </w:r>
            <w:r w:rsidRPr="00C44591">
              <w:rPr>
                <w:rFonts w:ascii="Arial" w:eastAsia="DengXian" w:hAnsi="Arial" w:cs="Arial"/>
                <w:sz w:val="18"/>
                <w:lang w:val="en-US"/>
              </w:rPr>
              <w:t xml:space="preserve"> + 3*f</w:t>
            </w:r>
            <w:r w:rsidRPr="00C44591">
              <w:rPr>
                <w:rFonts w:ascii="Arial" w:eastAsia="DengXian" w:hAnsi="Arial" w:cs="Arial"/>
                <w:sz w:val="18"/>
                <w:vertAlign w:val="subscript"/>
                <w:lang w:val="en-US"/>
              </w:rPr>
              <w:t>x_low</w:t>
            </w:r>
            <w:r w:rsidRPr="00C44591">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32B7215" w14:textId="77777777" w:rsidR="00C97F3E" w:rsidRPr="00C44591" w:rsidRDefault="00C97F3E" w:rsidP="005A6A3F">
            <w:pPr>
              <w:keepNext/>
              <w:keepLines/>
              <w:spacing w:after="0"/>
              <w:jc w:val="center"/>
              <w:rPr>
                <w:rFonts w:ascii="Arial" w:eastAsia="DengXian" w:hAnsi="Arial" w:cs="Arial"/>
                <w:sz w:val="18"/>
                <w:lang w:val="en-US"/>
              </w:rPr>
            </w:pPr>
            <w:r w:rsidRPr="00C44591">
              <w:rPr>
                <w:rFonts w:ascii="Arial" w:eastAsia="DengXian" w:hAnsi="Arial" w:cs="Arial"/>
                <w:sz w:val="18"/>
                <w:lang w:val="en-US"/>
              </w:rPr>
              <w:t>|2*f</w:t>
            </w:r>
            <w:r w:rsidRPr="00C44591">
              <w:rPr>
                <w:rFonts w:ascii="Arial" w:eastAsia="DengXian" w:hAnsi="Arial" w:cs="Arial"/>
                <w:sz w:val="18"/>
                <w:vertAlign w:val="subscript"/>
                <w:lang w:val="en-US"/>
              </w:rPr>
              <w:t>y_high</w:t>
            </w:r>
            <w:r w:rsidRPr="00C44591">
              <w:rPr>
                <w:rFonts w:ascii="Arial" w:eastAsia="DengXian" w:hAnsi="Arial" w:cs="Arial"/>
                <w:sz w:val="18"/>
                <w:lang w:val="en-US"/>
              </w:rPr>
              <w:t xml:space="preserve"> + 3*f</w:t>
            </w:r>
            <w:r w:rsidRPr="00C44591">
              <w:rPr>
                <w:rFonts w:ascii="Arial" w:eastAsia="DengXian" w:hAnsi="Arial" w:cs="Arial"/>
                <w:sz w:val="18"/>
                <w:vertAlign w:val="subscript"/>
                <w:lang w:val="en-US"/>
              </w:rPr>
              <w:t>x_high</w:t>
            </w:r>
            <w:r w:rsidRPr="00C44591">
              <w:rPr>
                <w:rFonts w:ascii="Arial" w:eastAsia="DengXian" w:hAnsi="Arial" w:cs="Arial"/>
                <w:sz w:val="18"/>
                <w:lang w:val="en-US"/>
              </w:rPr>
              <w:t>|</w:t>
            </w:r>
          </w:p>
        </w:tc>
      </w:tr>
      <w:tr w:rsidR="00C97F3E" w:rsidRPr="00AE062D" w14:paraId="1C57552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05FBA3"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lang w:val="en-US"/>
              </w:rPr>
              <w:t xml:space="preserve">IMD </w:t>
            </w:r>
            <w:r w:rsidRPr="00636D5A">
              <w:rPr>
                <w:rFonts w:ascii="Arial" w:eastAsia="DengXian" w:hAnsi="Arial"/>
                <w:sz w:val="18"/>
                <w:lang w:eastAsia="zh-CN"/>
              </w:rPr>
              <w:t>frequency</w:t>
            </w:r>
            <w:r w:rsidRPr="00636D5A">
              <w:rPr>
                <w:rFonts w:ascii="Arial" w:eastAsia="DengXi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935708"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13600–16430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7EBE4C" w14:textId="77777777" w:rsidR="00C97F3E" w:rsidRPr="00C44591" w:rsidRDefault="00C97F3E" w:rsidP="005A6A3F">
            <w:pPr>
              <w:keepNext/>
              <w:keepLines/>
              <w:spacing w:after="0"/>
              <w:jc w:val="center"/>
              <w:rPr>
                <w:rFonts w:ascii="Arial" w:eastAsia="DengXian" w:hAnsi="Arial" w:cs="Arial"/>
                <w:sz w:val="18"/>
                <w:lang w:eastAsia="ja-JP"/>
              </w:rPr>
            </w:pPr>
            <w:r w:rsidRPr="00C44591">
              <w:rPr>
                <w:rFonts w:ascii="Arial" w:eastAsia="DengXian" w:hAnsi="Arial" w:cs="Arial"/>
                <w:sz w:val="18"/>
                <w:lang w:val="en-US"/>
              </w:rPr>
              <w:t>12150–14145</w:t>
            </w:r>
          </w:p>
        </w:tc>
      </w:tr>
      <w:tr w:rsidR="00C97F3E" w:rsidRPr="00636D5A" w14:paraId="3DDB075D" w14:textId="77777777" w:rsidTr="005A6A3F">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69C5ED" w14:textId="77777777" w:rsidR="00C97F3E" w:rsidRPr="00636D5A" w:rsidRDefault="00C97F3E" w:rsidP="005A6A3F">
            <w:pPr>
              <w:keepNext/>
              <w:keepLines/>
              <w:spacing w:after="0"/>
              <w:rPr>
                <w:rFonts w:ascii="Arial" w:eastAsia="DengXian" w:hAnsi="Arial"/>
                <w:sz w:val="18"/>
                <w:lang w:val="en-US"/>
              </w:rPr>
            </w:pPr>
            <w:r w:rsidRPr="00636D5A">
              <w:rPr>
                <w:rFonts w:ascii="Arial" w:eastAsia="DengXian" w:hAnsi="Arial"/>
                <w:sz w:val="18"/>
              </w:rPr>
              <w:t>NOTE :</w:t>
            </w:r>
            <w:r w:rsidRPr="00636D5A">
              <w:rPr>
                <w:rFonts w:ascii="Arial" w:eastAsia="DengXian" w:hAnsi="Arial"/>
                <w:sz w:val="18"/>
              </w:rPr>
              <w:tab/>
              <w:t>For each IMD item,</w:t>
            </w:r>
            <w:r w:rsidRPr="00636D5A">
              <w:rPr>
                <w:rFonts w:ascii="Arial" w:eastAsia="DengXian" w:hAnsi="Arial"/>
                <w:sz w:val="18"/>
                <w:lang w:val="en-US" w:eastAsia="zh-CN"/>
              </w:rPr>
              <w:t xml:space="preserve"> </w:t>
            </w:r>
            <w:r w:rsidRPr="00636D5A">
              <w:rPr>
                <w:rFonts w:ascii="Arial" w:eastAsia="DengXian" w:hAnsi="Arial"/>
                <w:sz w:val="18"/>
              </w:rPr>
              <w:t xml:space="preserve">when two bound values before taking absolute have different signs, the relevant IMD </w:t>
            </w:r>
            <w:r w:rsidRPr="00636D5A">
              <w:rPr>
                <w:rFonts w:ascii="Arial" w:eastAsia="DengXian" w:hAnsi="Arial"/>
                <w:sz w:val="18"/>
                <w:lang w:eastAsia="zh-CN"/>
              </w:rPr>
              <w:t>range</w:t>
            </w:r>
            <w:r w:rsidRPr="00636D5A">
              <w:rPr>
                <w:rFonts w:ascii="Arial" w:eastAsia="DengXian" w:hAnsi="Arial"/>
                <w:sz w:val="18"/>
              </w:rPr>
              <w:t xml:space="preserve"> shall be set such that (1) the lower bound is 0 and (2) the upper bound is the bigger </w:t>
            </w:r>
            <w:r w:rsidRPr="00636D5A">
              <w:rPr>
                <w:rFonts w:ascii="Arial" w:eastAsia="DengXian" w:hAnsi="Arial"/>
                <w:sz w:val="18"/>
                <w:lang w:val="en-US"/>
              </w:rPr>
              <w:t>value</w:t>
            </w:r>
            <w:r w:rsidRPr="00636D5A">
              <w:rPr>
                <w:rFonts w:ascii="Arial" w:eastAsia="DengXian" w:hAnsi="Arial"/>
                <w:sz w:val="18"/>
              </w:rPr>
              <w:t xml:space="preserve"> of the two after taking absolute. The lowest even order and lowest odd order IMD MSDs shall be considered.</w:t>
            </w:r>
          </w:p>
        </w:tc>
      </w:tr>
    </w:tbl>
    <w:p w14:paraId="16B654B4" w14:textId="77777777" w:rsidR="00C97F3E" w:rsidRDefault="00C97F3E" w:rsidP="00C97F3E">
      <w:pPr>
        <w:rPr>
          <w:rFonts w:ascii="Arial" w:eastAsia="DengXian" w:hAnsi="Arial" w:cs="Arial"/>
          <w:b/>
        </w:rPr>
      </w:pPr>
    </w:p>
    <w:p w14:paraId="6BDC2FAA" w14:textId="77777777" w:rsidR="00C97F3E" w:rsidRPr="00C44591" w:rsidRDefault="00C97F3E" w:rsidP="00C97F3E">
      <w:pPr>
        <w:rPr>
          <w:rFonts w:eastAsia="MS Mincho"/>
        </w:rPr>
      </w:pPr>
      <w:r w:rsidRPr="00BF5D34">
        <w:rPr>
          <w:rFonts w:eastAsia="MS Mincho"/>
        </w:rPr>
        <w:t xml:space="preserve">Based on the above table, </w:t>
      </w:r>
      <w:r>
        <w:rPr>
          <w:rFonts w:eastAsia="MS Mincho"/>
        </w:rPr>
        <w:t>there is no</w:t>
      </w:r>
      <w:r w:rsidRPr="00BF5D34">
        <w:rPr>
          <w:rFonts w:eastAsia="DengXian" w:cs="DengXian"/>
          <w:szCs w:val="21"/>
          <w:lang w:eastAsia="ko-KR"/>
        </w:rPr>
        <w:t xml:space="preserve"> IMD generated by </w:t>
      </w:r>
      <w:r w:rsidRPr="00BF5D34">
        <w:rPr>
          <w:rFonts w:eastAsia="MS Mincho"/>
        </w:rPr>
        <w:t>UL CA_n</w:t>
      </w:r>
      <w:r>
        <w:rPr>
          <w:rFonts w:eastAsia="MS Mincho"/>
        </w:rPr>
        <w:t>25</w:t>
      </w:r>
      <w:r w:rsidRPr="00BF5D34">
        <w:rPr>
          <w:rFonts w:eastAsia="MS Mincho"/>
        </w:rPr>
        <w:t>A-n</w:t>
      </w:r>
      <w:r>
        <w:rPr>
          <w:rFonts w:eastAsia="MS Mincho"/>
        </w:rPr>
        <w:t>77</w:t>
      </w:r>
      <w:r w:rsidRPr="00BF5D34">
        <w:rPr>
          <w:rFonts w:eastAsia="MS Mincho"/>
        </w:rPr>
        <w:t xml:space="preserve">A </w:t>
      </w:r>
      <w:r w:rsidRPr="00BF5D34">
        <w:rPr>
          <w:rFonts w:eastAsia="DengXian" w:cs="DengXian"/>
          <w:szCs w:val="21"/>
          <w:lang w:eastAsia="ko-KR"/>
        </w:rPr>
        <w:t xml:space="preserve">fall into own Rx of </w:t>
      </w:r>
      <w:r w:rsidRPr="00BF5D34">
        <w:rPr>
          <w:rFonts w:cs="DengXian"/>
          <w:szCs w:val="21"/>
        </w:rPr>
        <w:t>B</w:t>
      </w:r>
      <w:r w:rsidRPr="00BF5D34">
        <w:rPr>
          <w:rFonts w:eastAsia="DengXian" w:cs="DengXian"/>
          <w:szCs w:val="21"/>
          <w:lang w:eastAsia="ko-KR"/>
        </w:rPr>
        <w:t xml:space="preserve">and </w:t>
      </w:r>
      <w:r w:rsidRPr="00BF5D34">
        <w:rPr>
          <w:rFonts w:cs="DengXian"/>
          <w:szCs w:val="21"/>
        </w:rPr>
        <w:t>n</w:t>
      </w:r>
      <w:r>
        <w:rPr>
          <w:rFonts w:cs="DengXian"/>
          <w:szCs w:val="21"/>
        </w:rPr>
        <w:t>29</w:t>
      </w:r>
      <w:r>
        <w:rPr>
          <w:rFonts w:eastAsia="MS Mincho"/>
        </w:rPr>
        <w:t>.</w:t>
      </w:r>
    </w:p>
    <w:p w14:paraId="791D8863" w14:textId="77777777" w:rsidR="00C97F3E" w:rsidRDefault="00C97F3E" w:rsidP="00C97F3E">
      <w:pPr>
        <w:rPr>
          <w:rFonts w:eastAsia="DengXian" w:cs="DengXian"/>
          <w:szCs w:val="21"/>
          <w:lang w:eastAsia="ko-KR"/>
        </w:rPr>
      </w:pPr>
      <w:r w:rsidRPr="0050554F">
        <w:rPr>
          <w:rFonts w:eastAsia="DengXian" w:cs="DengXian" w:hint="eastAsia"/>
          <w:szCs w:val="21"/>
          <w:lang w:eastAsia="ko-KR"/>
        </w:rPr>
        <w:t>I</w:t>
      </w:r>
      <w:r w:rsidRPr="0050554F">
        <w:rPr>
          <w:rFonts w:eastAsia="DengXian" w:cs="DengXian"/>
          <w:szCs w:val="21"/>
          <w:lang w:eastAsia="ko-KR"/>
        </w:rPr>
        <w:t xml:space="preserve">n addition, there is no </w:t>
      </w:r>
      <w:r>
        <w:rPr>
          <w:rFonts w:eastAsia="DengXian" w:cs="DengXian"/>
          <w:szCs w:val="21"/>
          <w:lang w:eastAsia="ko-KR"/>
        </w:rPr>
        <w:t>additional</w:t>
      </w:r>
      <w:r w:rsidRPr="0050554F">
        <w:rPr>
          <w:rFonts w:eastAsia="DengXian" w:cs="DengXian"/>
          <w:szCs w:val="21"/>
          <w:lang w:eastAsia="ko-KR"/>
        </w:rPr>
        <w:t xml:space="preserve"> MSD due to</w:t>
      </w:r>
      <w:r>
        <w:rPr>
          <w:rFonts w:eastAsia="DengXian" w:cs="DengXian"/>
          <w:szCs w:val="21"/>
          <w:lang w:eastAsia="ko-KR"/>
        </w:rPr>
        <w:t xml:space="preserve"> UL</w:t>
      </w:r>
      <w:r w:rsidRPr="0050554F">
        <w:rPr>
          <w:rFonts w:eastAsia="DengXian" w:cs="DengXian"/>
          <w:szCs w:val="21"/>
          <w:lang w:eastAsia="ko-KR"/>
        </w:rPr>
        <w:t xml:space="preserve"> CA_n77(2A) need</w:t>
      </w:r>
      <w:r>
        <w:rPr>
          <w:rFonts w:eastAsia="DengXian" w:cs="DengXian"/>
          <w:szCs w:val="21"/>
          <w:lang w:eastAsia="ko-KR"/>
        </w:rPr>
        <w:t>s</w:t>
      </w:r>
      <w:r w:rsidRPr="0050554F">
        <w:rPr>
          <w:rFonts w:eastAsia="DengXian" w:cs="DengXian"/>
          <w:szCs w:val="21"/>
          <w:lang w:eastAsia="ko-KR"/>
        </w:rPr>
        <w:t xml:space="preserve"> to specified</w:t>
      </w:r>
      <w:r>
        <w:rPr>
          <w:rFonts w:eastAsia="DengXian" w:cs="DengXian"/>
          <w:szCs w:val="21"/>
          <w:lang w:eastAsia="ko-KR"/>
        </w:rPr>
        <w:t xml:space="preserve"> for three bands DL configuration</w:t>
      </w:r>
      <w:r w:rsidRPr="0050554F">
        <w:rPr>
          <w:rFonts w:eastAsia="DengXian" w:cs="DengXian"/>
          <w:szCs w:val="21"/>
          <w:lang w:eastAsia="ko-KR"/>
        </w:rPr>
        <w:t>.</w:t>
      </w:r>
    </w:p>
    <w:p w14:paraId="7D063313" w14:textId="77777777" w:rsidR="00C97F3E" w:rsidRPr="00A27C0E" w:rsidRDefault="00C97F3E" w:rsidP="00C97F3E">
      <w:pPr>
        <w:rPr>
          <w:rFonts w:eastAsia="DengXian" w:cs="DengXian"/>
          <w:szCs w:val="21"/>
          <w:lang w:eastAsia="ko-KR"/>
        </w:rPr>
      </w:pPr>
    </w:p>
    <w:p w14:paraId="71E25C81" w14:textId="0959E8CC" w:rsidR="00C97F3E" w:rsidRPr="00CF42FD" w:rsidRDefault="00C97F3E" w:rsidP="00CF42FD">
      <w:pPr>
        <w:pStyle w:val="Heading4"/>
      </w:pPr>
      <w:bookmarkStart w:id="257" w:name="_Toc183507797"/>
      <w:r w:rsidRPr="00CF42FD">
        <w:t>5.14.2.2</w:t>
      </w:r>
      <w:r w:rsidRPr="00CF42FD">
        <w:tab/>
        <w:t>REFSENS requirements</w:t>
      </w:r>
      <w:bookmarkEnd w:id="257"/>
    </w:p>
    <w:p w14:paraId="1403C3C4" w14:textId="77777777" w:rsidR="00C97F3E" w:rsidRPr="00833273" w:rsidRDefault="00C97F3E" w:rsidP="00C97F3E">
      <w:pPr>
        <w:pStyle w:val="B1"/>
        <w:ind w:left="0" w:firstLine="0"/>
        <w:jc w:val="both"/>
        <w:rPr>
          <w:rFonts w:ascii="Arial" w:hAnsi="Arial" w:cs="Arial"/>
          <w:b/>
          <w:color w:val="FF0000"/>
          <w:sz w:val="24"/>
          <w:lang w:eastAsia="zh-CN"/>
        </w:rPr>
      </w:pPr>
      <w:r>
        <w:t xml:space="preserve">Based on the co-existence studies, there is </w:t>
      </w:r>
      <w:r>
        <w:rPr>
          <w:rFonts w:hint="eastAsia"/>
          <w:lang w:eastAsia="zh-CN"/>
        </w:rPr>
        <w:t>no</w:t>
      </w:r>
      <w:r>
        <w:t xml:space="preserve"> need to define MSD values.</w:t>
      </w:r>
    </w:p>
    <w:p w14:paraId="43A3E328" w14:textId="77777777" w:rsidR="00A15080" w:rsidRDefault="00A15080" w:rsidP="00126CBF">
      <w:pPr>
        <w:pStyle w:val="B1"/>
        <w:ind w:left="0" w:firstLine="0"/>
        <w:jc w:val="both"/>
        <w:rPr>
          <w:rFonts w:ascii="Arial" w:hAnsi="Arial" w:cs="Arial"/>
          <w:b/>
          <w:color w:val="FF0000"/>
          <w:sz w:val="24"/>
          <w:lang w:eastAsia="zh-CN"/>
        </w:rPr>
      </w:pPr>
    </w:p>
    <w:p w14:paraId="4588E41B" w14:textId="0EBDEE77" w:rsidR="00422570" w:rsidRDefault="00422570" w:rsidP="00422570">
      <w:pPr>
        <w:pStyle w:val="Heading2"/>
        <w:spacing w:after="240"/>
        <w:ind w:left="0" w:firstLine="0"/>
      </w:pPr>
      <w:bookmarkStart w:id="258" w:name="_Toc183507798"/>
      <w:r>
        <w:t>5.</w:t>
      </w:r>
      <w:r>
        <w:rPr>
          <w:lang w:eastAsia="zh-CN"/>
        </w:rPr>
        <w:t>15</w:t>
      </w:r>
      <w:r>
        <w:tab/>
      </w:r>
      <w:r w:rsidRPr="00E2242E">
        <w:t>CA_n1-n75-n78</w:t>
      </w:r>
      <w:bookmarkEnd w:id="258"/>
    </w:p>
    <w:p w14:paraId="2FA3CAF6" w14:textId="3482DEC7" w:rsidR="00422570" w:rsidRDefault="00422570" w:rsidP="00422570">
      <w:pPr>
        <w:pStyle w:val="Heading3"/>
        <w:rPr>
          <w:rFonts w:cs="Arial"/>
          <w:szCs w:val="28"/>
        </w:rPr>
      </w:pPr>
      <w:bookmarkStart w:id="259" w:name="_Toc183507799"/>
      <w:r>
        <w:t>5.15.1</w:t>
      </w:r>
      <w:r>
        <w:tab/>
      </w:r>
      <w:r>
        <w:rPr>
          <w:rFonts w:cs="Arial"/>
          <w:szCs w:val="28"/>
        </w:rPr>
        <w:t>Common for 1 band UL and 2 bands UL CA</w:t>
      </w:r>
      <w:bookmarkEnd w:id="259"/>
    </w:p>
    <w:p w14:paraId="39AE001B" w14:textId="1DB7B191" w:rsidR="00422570" w:rsidRDefault="00422570" w:rsidP="00422570">
      <w:pPr>
        <w:pStyle w:val="Heading4"/>
        <w:rPr>
          <w:rFonts w:cs="Arial"/>
        </w:rPr>
      </w:pPr>
      <w:bookmarkStart w:id="260" w:name="_Toc183507800"/>
      <w:r>
        <w:t>5.15.1.1</w:t>
      </w:r>
      <w:r>
        <w:tab/>
      </w:r>
      <w:r>
        <w:rPr>
          <w:rFonts w:cs="Arial"/>
        </w:rPr>
        <w:t>Operating bands for CA</w:t>
      </w:r>
      <w:bookmarkEnd w:id="260"/>
    </w:p>
    <w:p w14:paraId="6346E340" w14:textId="5017251D" w:rsidR="00422570" w:rsidRDefault="00422570" w:rsidP="00422570">
      <w:pPr>
        <w:pStyle w:val="TH"/>
      </w:pPr>
      <w:r>
        <w:rPr>
          <w:rFonts w:cs="Arial"/>
        </w:rPr>
        <w:t xml:space="preserve">Table </w:t>
      </w:r>
      <w:r>
        <w:rPr>
          <w:rFonts w:cs="Arial" w:hint="eastAsia"/>
          <w:lang w:val="en-US" w:eastAsia="zh-CN"/>
        </w:rPr>
        <w:t>5.</w:t>
      </w:r>
      <w:r>
        <w:rPr>
          <w:rFonts w:cs="Arial"/>
          <w:lang w:val="en-US" w:eastAsia="zh-CN"/>
        </w:rPr>
        <w:t>15</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422570" w:rsidRPr="004D6DE3" w14:paraId="2CFC50AA" w14:textId="77777777" w:rsidTr="005A6A3F">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188E71E" w14:textId="77777777" w:rsidR="00422570" w:rsidRPr="004D6DE3" w:rsidRDefault="00422570" w:rsidP="005A6A3F">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C172DB5"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041615A"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740A969" w14:textId="77777777" w:rsidR="00422570" w:rsidRPr="004D6DE3" w:rsidRDefault="00422570" w:rsidP="005A6A3F">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06B01AAF"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422570" w:rsidRPr="004D6DE3" w14:paraId="73F15200" w14:textId="77777777" w:rsidTr="005A6A3F">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6AF6039" w14:textId="77777777" w:rsidR="00422570" w:rsidRPr="004D6DE3" w:rsidRDefault="00422570" w:rsidP="005A6A3F">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10B5C12"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BD817EC"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C1A9C78" w14:textId="77777777" w:rsidR="00422570" w:rsidRPr="004D6DE3" w:rsidRDefault="00422570" w:rsidP="005A6A3F">
            <w:pPr>
              <w:spacing w:after="0"/>
              <w:rPr>
                <w:rFonts w:ascii="Arial" w:eastAsia="Calibri" w:hAnsi="Arial" w:cs="Arial"/>
                <w:b/>
                <w:bCs/>
                <w:sz w:val="18"/>
                <w:szCs w:val="18"/>
                <w:lang w:val="en-US" w:eastAsia="zh-CN"/>
              </w:rPr>
            </w:pPr>
          </w:p>
        </w:tc>
      </w:tr>
      <w:tr w:rsidR="00422570" w:rsidRPr="004D6DE3" w14:paraId="35E12D32" w14:textId="77777777" w:rsidTr="005A6A3F">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BE3C2DD" w14:textId="77777777" w:rsidR="00422570" w:rsidRPr="004D6DE3" w:rsidRDefault="00422570" w:rsidP="005A6A3F">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BB74B50"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01D10A4B"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B8484A3" w14:textId="77777777" w:rsidR="00422570" w:rsidRPr="004D6DE3" w:rsidRDefault="00422570" w:rsidP="005A6A3F">
            <w:pPr>
              <w:spacing w:after="0"/>
              <w:rPr>
                <w:rFonts w:ascii="Arial" w:eastAsia="Calibri" w:hAnsi="Arial" w:cs="Arial"/>
                <w:b/>
                <w:bCs/>
                <w:sz w:val="18"/>
                <w:szCs w:val="18"/>
                <w:lang w:val="en-US" w:eastAsia="zh-CN"/>
              </w:rPr>
            </w:pPr>
          </w:p>
        </w:tc>
      </w:tr>
      <w:tr w:rsidR="00422570" w:rsidRPr="004D6DE3" w14:paraId="78BDD58D"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1A8FA8B0" w14:textId="77777777" w:rsidR="00422570" w:rsidRPr="00A1115A" w:rsidRDefault="00422570" w:rsidP="005A6A3F">
            <w:pPr>
              <w:pStyle w:val="TAC"/>
            </w:pPr>
            <w:r w:rsidRPr="00A1115A">
              <w:t>n</w:t>
            </w:r>
            <w:r>
              <w:t>1</w:t>
            </w:r>
          </w:p>
        </w:tc>
        <w:tc>
          <w:tcPr>
            <w:tcW w:w="3536" w:type="dxa"/>
            <w:tcBorders>
              <w:top w:val="single" w:sz="4" w:space="0" w:color="auto"/>
              <w:left w:val="single" w:sz="4" w:space="0" w:color="auto"/>
              <w:bottom w:val="single" w:sz="4" w:space="0" w:color="auto"/>
              <w:right w:val="single" w:sz="4" w:space="0" w:color="auto"/>
            </w:tcBorders>
          </w:tcPr>
          <w:p w14:paraId="14473365" w14:textId="77777777" w:rsidR="00422570" w:rsidRPr="00A1115A" w:rsidRDefault="00422570" w:rsidP="005A6A3F">
            <w:pPr>
              <w:pStyle w:val="TAC"/>
            </w:pPr>
            <w:r w:rsidRPr="00E2242E">
              <w:t>1920</w:t>
            </w:r>
            <w:r w:rsidRPr="00A1115A">
              <w:t xml:space="preserve"> MHz –</w:t>
            </w:r>
            <w:r w:rsidRPr="00E2242E">
              <w:t>1980</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0A8B59CD" w14:textId="77777777" w:rsidR="00422570" w:rsidRPr="00A1115A" w:rsidRDefault="00422570" w:rsidP="005A6A3F">
            <w:pPr>
              <w:pStyle w:val="TAC"/>
            </w:pPr>
            <w:r w:rsidRPr="00E2242E">
              <w:t>2110</w:t>
            </w:r>
            <w:r w:rsidRPr="00A1115A">
              <w:t xml:space="preserve"> MHz –</w:t>
            </w:r>
            <w:r w:rsidRPr="00E2242E">
              <w:t>2170</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1F00B21D" w14:textId="77777777" w:rsidR="00422570" w:rsidRPr="00A1115A" w:rsidRDefault="00422570" w:rsidP="005A6A3F">
            <w:pPr>
              <w:pStyle w:val="TAC"/>
            </w:pPr>
            <w:r w:rsidRPr="00A1115A">
              <w:t>FDD</w:t>
            </w:r>
          </w:p>
        </w:tc>
      </w:tr>
      <w:tr w:rsidR="00422570" w:rsidRPr="004D6DE3" w14:paraId="032A01AD"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5B68C51" w14:textId="77777777" w:rsidR="00422570" w:rsidRPr="004D6DE3" w:rsidRDefault="00422570" w:rsidP="005A6A3F">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6731D045" w14:textId="77777777" w:rsidR="00422570" w:rsidRPr="00A1115A" w:rsidRDefault="00422570" w:rsidP="005A6A3F">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7D0FE6E4" w14:textId="77777777" w:rsidR="00422570" w:rsidRPr="00A1115A" w:rsidRDefault="00422570" w:rsidP="005A6A3F">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6619B462" w14:textId="77777777" w:rsidR="00422570" w:rsidRPr="00A1115A" w:rsidRDefault="00422570" w:rsidP="005A6A3F">
            <w:pPr>
              <w:pStyle w:val="TAC"/>
            </w:pPr>
            <w:r w:rsidRPr="00A1115A">
              <w:t>SDL</w:t>
            </w:r>
            <w:r>
              <w:rPr>
                <w:vertAlign w:val="superscript"/>
              </w:rPr>
              <w:t>19</w:t>
            </w:r>
          </w:p>
        </w:tc>
      </w:tr>
      <w:tr w:rsidR="00422570" w:rsidRPr="004D6DE3" w14:paraId="43A82FA9"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D8EF6CD" w14:textId="77777777" w:rsidR="00422570" w:rsidRPr="004D6DE3" w:rsidRDefault="00422570" w:rsidP="005A6A3F">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36" w:type="dxa"/>
            <w:tcBorders>
              <w:top w:val="single" w:sz="4" w:space="0" w:color="auto"/>
              <w:left w:val="single" w:sz="4" w:space="0" w:color="auto"/>
              <w:bottom w:val="single" w:sz="4" w:space="0" w:color="auto"/>
              <w:right w:val="single" w:sz="4" w:space="0" w:color="auto"/>
            </w:tcBorders>
          </w:tcPr>
          <w:p w14:paraId="709F1613" w14:textId="77777777" w:rsidR="00422570" w:rsidRPr="00A1115A" w:rsidRDefault="00422570" w:rsidP="005A6A3F">
            <w:pPr>
              <w:pStyle w:val="TAC"/>
            </w:pPr>
            <w:r w:rsidRPr="00A1115A">
              <w:t>3300 MHz – 3800 MHz</w:t>
            </w:r>
          </w:p>
        </w:tc>
        <w:tc>
          <w:tcPr>
            <w:tcW w:w="3116" w:type="dxa"/>
            <w:tcBorders>
              <w:top w:val="single" w:sz="4" w:space="0" w:color="auto"/>
              <w:left w:val="single" w:sz="4" w:space="0" w:color="auto"/>
              <w:bottom w:val="single" w:sz="4" w:space="0" w:color="auto"/>
              <w:right w:val="single" w:sz="4" w:space="0" w:color="auto"/>
            </w:tcBorders>
          </w:tcPr>
          <w:p w14:paraId="221ED48F" w14:textId="77777777" w:rsidR="00422570" w:rsidRPr="00A1115A" w:rsidRDefault="00422570" w:rsidP="005A6A3F">
            <w:pPr>
              <w:pStyle w:val="TAC"/>
            </w:pPr>
            <w:r w:rsidRPr="00A1115A">
              <w:t>3300 MHz – 3800 MHz</w:t>
            </w:r>
          </w:p>
        </w:tc>
        <w:tc>
          <w:tcPr>
            <w:tcW w:w="1043" w:type="dxa"/>
            <w:tcBorders>
              <w:top w:val="single" w:sz="4" w:space="0" w:color="auto"/>
              <w:left w:val="single" w:sz="4" w:space="0" w:color="auto"/>
              <w:bottom w:val="single" w:sz="4" w:space="0" w:color="auto"/>
              <w:right w:val="single" w:sz="4" w:space="0" w:color="auto"/>
            </w:tcBorders>
          </w:tcPr>
          <w:p w14:paraId="13CD3CF5" w14:textId="77777777" w:rsidR="00422570" w:rsidRPr="00A1115A" w:rsidRDefault="00422570" w:rsidP="005A6A3F">
            <w:pPr>
              <w:pStyle w:val="TAC"/>
            </w:pPr>
            <w:r w:rsidRPr="00A1115A">
              <w:t>TDD</w:t>
            </w:r>
          </w:p>
        </w:tc>
      </w:tr>
    </w:tbl>
    <w:p w14:paraId="26394A20" w14:textId="77777777" w:rsidR="00422570" w:rsidRDefault="00422570" w:rsidP="00422570">
      <w:pPr>
        <w:rPr>
          <w:lang w:eastAsia="zh-CN"/>
        </w:rPr>
      </w:pPr>
    </w:p>
    <w:p w14:paraId="7EDD7E65" w14:textId="79E659D6" w:rsidR="00422570" w:rsidRPr="005D2633" w:rsidRDefault="00422570" w:rsidP="00422570">
      <w:pPr>
        <w:pStyle w:val="Heading4"/>
        <w:rPr>
          <w:rFonts w:cs="Arial"/>
        </w:rPr>
      </w:pPr>
      <w:bookmarkStart w:id="261" w:name="_Toc183507801"/>
      <w:r>
        <w:rPr>
          <w:rFonts w:cs="Arial"/>
        </w:rPr>
        <w:t>5.15</w:t>
      </w:r>
      <w:r w:rsidRPr="005D2633">
        <w:rPr>
          <w:rFonts w:cs="Arial"/>
        </w:rPr>
        <w:t>.1.2</w:t>
      </w:r>
      <w:r w:rsidRPr="005D2633">
        <w:rPr>
          <w:rFonts w:cs="Arial"/>
        </w:rPr>
        <w:tab/>
      </w:r>
      <w:r>
        <w:rPr>
          <w:rFonts w:cs="Arial"/>
        </w:rPr>
        <w:t>Channel bandwidths per operating band for CA</w:t>
      </w:r>
      <w:bookmarkEnd w:id="261"/>
    </w:p>
    <w:p w14:paraId="1246E18E" w14:textId="406C4010" w:rsidR="00422570" w:rsidRDefault="00422570" w:rsidP="00422570">
      <w:pPr>
        <w:pStyle w:val="TH"/>
        <w:rPr>
          <w:lang w:val="en-US" w:eastAsia="en-GB"/>
        </w:rPr>
      </w:pPr>
      <w:r>
        <w:rPr>
          <w:rFonts w:cs="Arial"/>
        </w:rPr>
        <w:t xml:space="preserve">Table </w:t>
      </w:r>
      <w:r>
        <w:rPr>
          <w:rFonts w:cs="Arial" w:hint="eastAsia"/>
          <w:lang w:val="en-US" w:eastAsia="zh-CN"/>
        </w:rPr>
        <w:t>5.</w:t>
      </w:r>
      <w:r>
        <w:rPr>
          <w:rFonts w:cs="Arial"/>
          <w:lang w:val="en-US" w:eastAsia="zh-CN"/>
        </w:rPr>
        <w:t>15.1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4346" w:type="pct"/>
        <w:tblLook w:val="04A0" w:firstRow="1" w:lastRow="0" w:firstColumn="1" w:lastColumn="0" w:noHBand="0" w:noVBand="1"/>
      </w:tblPr>
      <w:tblGrid>
        <w:gridCol w:w="1414"/>
        <w:gridCol w:w="1417"/>
        <w:gridCol w:w="718"/>
        <w:gridCol w:w="3536"/>
        <w:gridCol w:w="1286"/>
      </w:tblGrid>
      <w:tr w:rsidR="00422570" w:rsidRPr="004D6DE3" w14:paraId="0E5BD043" w14:textId="77777777" w:rsidTr="005A6A3F">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47B79D" w14:textId="77777777" w:rsidR="00422570" w:rsidRPr="004D6DE3" w:rsidRDefault="00422570" w:rsidP="005A6A3F">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422570" w:rsidRPr="004D6DE3" w14:paraId="71D9C995" w14:textId="77777777" w:rsidTr="005A6A3F">
        <w:trPr>
          <w:trHeight w:val="49"/>
        </w:trPr>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14:paraId="73516617" w14:textId="77777777" w:rsidR="00422570" w:rsidRPr="004D6DE3" w:rsidRDefault="00422570" w:rsidP="005A6A3F">
            <w:pPr>
              <w:pStyle w:val="TAH"/>
              <w:rPr>
                <w:rFonts w:cs="Arial"/>
                <w:b w:val="0"/>
                <w:bCs/>
                <w:szCs w:val="18"/>
              </w:rPr>
            </w:pPr>
            <w:r w:rsidRPr="004D6DE3">
              <w:rPr>
                <w:rFonts w:cs="Arial"/>
                <w:bCs/>
                <w:szCs w:val="18"/>
              </w:rPr>
              <w:t>NR CA configuration</w:t>
            </w:r>
          </w:p>
        </w:tc>
        <w:tc>
          <w:tcPr>
            <w:tcW w:w="901" w:type="pct"/>
            <w:tcBorders>
              <w:top w:val="single" w:sz="4" w:space="0" w:color="auto"/>
              <w:left w:val="nil"/>
              <w:bottom w:val="single" w:sz="4" w:space="0" w:color="auto"/>
              <w:right w:val="single" w:sz="4" w:space="0" w:color="auto"/>
            </w:tcBorders>
            <w:shd w:val="clear" w:color="auto" w:fill="auto"/>
            <w:vAlign w:val="center"/>
          </w:tcPr>
          <w:p w14:paraId="14C672B3" w14:textId="77777777" w:rsidR="00422570" w:rsidRPr="004D6DE3" w:rsidRDefault="00422570" w:rsidP="005A6A3F">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483" w:type="pct"/>
            <w:tcBorders>
              <w:top w:val="single" w:sz="4" w:space="0" w:color="auto"/>
              <w:left w:val="nil"/>
              <w:bottom w:val="single" w:sz="4" w:space="0" w:color="auto"/>
              <w:right w:val="single" w:sz="4" w:space="0" w:color="auto"/>
            </w:tcBorders>
            <w:shd w:val="clear" w:color="auto" w:fill="auto"/>
            <w:vAlign w:val="center"/>
          </w:tcPr>
          <w:p w14:paraId="1C2AF7B3" w14:textId="77777777" w:rsidR="00422570" w:rsidRPr="004D6DE3" w:rsidRDefault="00422570" w:rsidP="005A6A3F">
            <w:pPr>
              <w:spacing w:after="0"/>
              <w:jc w:val="center"/>
              <w:rPr>
                <w:rFonts w:ascii="Arial" w:hAnsi="Arial" w:cs="Arial"/>
                <w:b/>
                <w:bCs/>
                <w:sz w:val="18"/>
                <w:szCs w:val="18"/>
              </w:rPr>
            </w:pPr>
            <w:r w:rsidRPr="004D6DE3">
              <w:rPr>
                <w:rFonts w:ascii="Arial" w:hAnsi="Arial" w:cs="Arial"/>
                <w:b/>
                <w:bCs/>
                <w:sz w:val="18"/>
                <w:szCs w:val="18"/>
              </w:rPr>
              <w:t>NR Band</w:t>
            </w:r>
          </w:p>
        </w:tc>
        <w:tc>
          <w:tcPr>
            <w:tcW w:w="2166" w:type="pct"/>
            <w:tcBorders>
              <w:top w:val="single" w:sz="4" w:space="0" w:color="auto"/>
              <w:left w:val="nil"/>
              <w:bottom w:val="single" w:sz="4" w:space="0" w:color="auto"/>
              <w:right w:val="single" w:sz="4" w:space="0" w:color="auto"/>
            </w:tcBorders>
            <w:shd w:val="clear" w:color="auto" w:fill="auto"/>
            <w:vAlign w:val="center"/>
          </w:tcPr>
          <w:p w14:paraId="376D4A1F" w14:textId="77777777" w:rsidR="00422570" w:rsidRPr="004D6DE3" w:rsidRDefault="00422570" w:rsidP="005A6A3F">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552" w:type="pct"/>
            <w:tcBorders>
              <w:top w:val="single" w:sz="4" w:space="0" w:color="auto"/>
              <w:left w:val="nil"/>
              <w:bottom w:val="single" w:sz="4" w:space="0" w:color="auto"/>
              <w:right w:val="single" w:sz="4" w:space="0" w:color="auto"/>
            </w:tcBorders>
            <w:shd w:val="clear" w:color="auto" w:fill="auto"/>
            <w:vAlign w:val="center"/>
          </w:tcPr>
          <w:p w14:paraId="76C154A9" w14:textId="77777777" w:rsidR="00422570" w:rsidRPr="004D6DE3" w:rsidRDefault="00422570" w:rsidP="005A6A3F">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422570" w:rsidRPr="004D6DE3" w14:paraId="563AE0AC" w14:textId="77777777" w:rsidTr="005A6A3F">
        <w:trPr>
          <w:trHeight w:val="57"/>
        </w:trPr>
        <w:tc>
          <w:tcPr>
            <w:tcW w:w="899" w:type="pct"/>
            <w:tcBorders>
              <w:top w:val="single" w:sz="4" w:space="0" w:color="auto"/>
              <w:left w:val="single" w:sz="4" w:space="0" w:color="auto"/>
              <w:right w:val="single" w:sz="4" w:space="0" w:color="auto"/>
            </w:tcBorders>
            <w:shd w:val="clear" w:color="auto" w:fill="auto"/>
            <w:vAlign w:val="center"/>
          </w:tcPr>
          <w:p w14:paraId="4B175270" w14:textId="77777777" w:rsidR="00422570" w:rsidRPr="004D6DE3" w:rsidRDefault="00422570" w:rsidP="005A6A3F">
            <w:pPr>
              <w:spacing w:after="0"/>
              <w:rPr>
                <w:rFonts w:ascii="Arial" w:hAnsi="Arial" w:cs="Arial"/>
                <w:color w:val="000000"/>
                <w:sz w:val="18"/>
                <w:szCs w:val="18"/>
              </w:rPr>
            </w:pPr>
            <w:r w:rsidRPr="00EA606E">
              <w:rPr>
                <w:rFonts w:ascii="Arial" w:hAnsi="Arial" w:cs="Arial"/>
                <w:color w:val="000000"/>
                <w:sz w:val="18"/>
                <w:szCs w:val="18"/>
              </w:rPr>
              <w:t>CA_n1A-n75A-n78A</w:t>
            </w:r>
          </w:p>
        </w:tc>
        <w:tc>
          <w:tcPr>
            <w:tcW w:w="901" w:type="pct"/>
            <w:tcBorders>
              <w:top w:val="single" w:sz="4" w:space="0" w:color="auto"/>
              <w:left w:val="nil"/>
              <w:right w:val="single" w:sz="4" w:space="0" w:color="auto"/>
            </w:tcBorders>
            <w:shd w:val="clear" w:color="auto" w:fill="auto"/>
          </w:tcPr>
          <w:p w14:paraId="58C26F86" w14:textId="77777777" w:rsidR="00422570" w:rsidRDefault="00422570" w:rsidP="005A6A3F">
            <w:pPr>
              <w:spacing w:after="0"/>
            </w:pPr>
            <w:r w:rsidRPr="00EA606E">
              <w:rPr>
                <w:rFonts w:ascii="Arial" w:hAnsi="Arial" w:cs="Arial"/>
                <w:color w:val="000000"/>
                <w:sz w:val="18"/>
                <w:szCs w:val="18"/>
              </w:rPr>
              <w:t>CA_n1A-n78A</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363D438B" w14:textId="77777777" w:rsidR="00422570" w:rsidRPr="004D6DE3" w:rsidRDefault="00422570" w:rsidP="005A6A3F">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2166" w:type="pct"/>
            <w:tcBorders>
              <w:top w:val="single" w:sz="4" w:space="0" w:color="auto"/>
              <w:left w:val="single" w:sz="4" w:space="0" w:color="auto"/>
              <w:bottom w:val="single" w:sz="4" w:space="0" w:color="auto"/>
              <w:right w:val="single" w:sz="4" w:space="0" w:color="auto"/>
            </w:tcBorders>
            <w:shd w:val="clear" w:color="auto" w:fill="auto"/>
            <w:vAlign w:val="center"/>
          </w:tcPr>
          <w:p w14:paraId="6754F97F" w14:textId="77777777" w:rsidR="00422570" w:rsidRPr="004D6DE3" w:rsidRDefault="00422570" w:rsidP="005A6A3F">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552" w:type="pct"/>
            <w:tcBorders>
              <w:top w:val="single" w:sz="4" w:space="0" w:color="auto"/>
              <w:left w:val="single" w:sz="4" w:space="0" w:color="auto"/>
              <w:right w:val="single" w:sz="4" w:space="0" w:color="auto"/>
            </w:tcBorders>
            <w:shd w:val="clear" w:color="auto" w:fill="auto"/>
            <w:vAlign w:val="center"/>
          </w:tcPr>
          <w:p w14:paraId="41F45A59" w14:textId="77777777" w:rsidR="00422570" w:rsidRPr="004D6DE3" w:rsidRDefault="00422570" w:rsidP="005A6A3F">
            <w:pPr>
              <w:spacing w:after="0"/>
              <w:jc w:val="center"/>
              <w:rPr>
                <w:rFonts w:ascii="Arial" w:hAnsi="Arial" w:cs="Arial"/>
                <w:sz w:val="18"/>
                <w:szCs w:val="18"/>
              </w:rPr>
            </w:pPr>
            <w:r w:rsidRPr="003A114E">
              <w:rPr>
                <w:rFonts w:ascii="Arial" w:hAnsi="Arial" w:cs="Arial"/>
                <w:sz w:val="18"/>
                <w:szCs w:val="18"/>
              </w:rPr>
              <w:t xml:space="preserve">4 </w:t>
            </w:r>
            <w:r w:rsidRPr="00726116">
              <w:rPr>
                <w:rFonts w:ascii="Arial" w:eastAsia="DengXian" w:hAnsi="Arial" w:cs="Arial"/>
                <w:sz w:val="18"/>
                <w:szCs w:val="18"/>
                <w:lang w:eastAsia="zh-CN"/>
              </w:rPr>
              <w:t>and</w:t>
            </w:r>
            <w:r w:rsidRPr="003A114E">
              <w:rPr>
                <w:rFonts w:ascii="Arial" w:hAnsi="Arial" w:cs="Arial"/>
                <w:sz w:val="18"/>
                <w:szCs w:val="18"/>
              </w:rPr>
              <w:t xml:space="preserve"> 5</w:t>
            </w:r>
          </w:p>
        </w:tc>
      </w:tr>
      <w:tr w:rsidR="00422570" w:rsidRPr="004D6DE3" w14:paraId="64BBC29F" w14:textId="77777777" w:rsidTr="005A6A3F">
        <w:trPr>
          <w:trHeight w:val="57"/>
        </w:trPr>
        <w:tc>
          <w:tcPr>
            <w:tcW w:w="899" w:type="pct"/>
            <w:tcBorders>
              <w:left w:val="single" w:sz="4" w:space="0" w:color="auto"/>
              <w:right w:val="single" w:sz="4" w:space="0" w:color="auto"/>
            </w:tcBorders>
            <w:shd w:val="clear" w:color="auto" w:fill="auto"/>
            <w:vAlign w:val="center"/>
          </w:tcPr>
          <w:p w14:paraId="2BCA063F" w14:textId="77777777" w:rsidR="00422570" w:rsidRPr="004D6DE3" w:rsidRDefault="00422570" w:rsidP="005A6A3F">
            <w:pPr>
              <w:spacing w:after="0"/>
              <w:rPr>
                <w:rFonts w:ascii="Arial" w:hAnsi="Arial" w:cs="Arial"/>
                <w:color w:val="000000"/>
                <w:sz w:val="18"/>
                <w:szCs w:val="18"/>
              </w:rPr>
            </w:pPr>
          </w:p>
        </w:tc>
        <w:tc>
          <w:tcPr>
            <w:tcW w:w="901" w:type="pct"/>
            <w:tcBorders>
              <w:left w:val="nil"/>
              <w:right w:val="single" w:sz="4" w:space="0" w:color="auto"/>
            </w:tcBorders>
            <w:shd w:val="clear" w:color="auto" w:fill="auto"/>
          </w:tcPr>
          <w:p w14:paraId="005E579D" w14:textId="77777777" w:rsidR="00422570" w:rsidRDefault="00422570" w:rsidP="005A6A3F"/>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3E53C268" w14:textId="77777777" w:rsidR="00422570" w:rsidRPr="004D6DE3" w:rsidRDefault="00422570" w:rsidP="005A6A3F">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2166" w:type="pct"/>
            <w:tcBorders>
              <w:top w:val="single" w:sz="4" w:space="0" w:color="auto"/>
              <w:left w:val="single" w:sz="4" w:space="0" w:color="auto"/>
              <w:bottom w:val="single" w:sz="4" w:space="0" w:color="auto"/>
              <w:right w:val="single" w:sz="4" w:space="0" w:color="auto"/>
            </w:tcBorders>
            <w:shd w:val="clear" w:color="auto" w:fill="auto"/>
            <w:vAlign w:val="center"/>
          </w:tcPr>
          <w:p w14:paraId="2E55D53E" w14:textId="77777777" w:rsidR="00422570" w:rsidRPr="004D6DE3" w:rsidRDefault="00422570" w:rsidP="005A6A3F">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552" w:type="pct"/>
            <w:tcBorders>
              <w:left w:val="single" w:sz="4" w:space="0" w:color="auto"/>
              <w:right w:val="single" w:sz="4" w:space="0" w:color="auto"/>
            </w:tcBorders>
            <w:vAlign w:val="center"/>
          </w:tcPr>
          <w:p w14:paraId="2DE27BFF" w14:textId="77777777" w:rsidR="00422570" w:rsidRPr="004D6DE3" w:rsidRDefault="00422570" w:rsidP="005A6A3F">
            <w:pPr>
              <w:spacing w:after="0"/>
              <w:rPr>
                <w:rFonts w:ascii="Arial" w:hAnsi="Arial" w:cs="Arial"/>
                <w:sz w:val="18"/>
                <w:szCs w:val="18"/>
              </w:rPr>
            </w:pPr>
          </w:p>
        </w:tc>
      </w:tr>
      <w:tr w:rsidR="00422570" w:rsidRPr="004D6DE3" w14:paraId="718561A5" w14:textId="77777777" w:rsidTr="005A6A3F">
        <w:trPr>
          <w:trHeight w:val="57"/>
        </w:trPr>
        <w:tc>
          <w:tcPr>
            <w:tcW w:w="899" w:type="pct"/>
            <w:tcBorders>
              <w:left w:val="single" w:sz="4" w:space="0" w:color="auto"/>
              <w:bottom w:val="single" w:sz="4" w:space="0" w:color="auto"/>
              <w:right w:val="single" w:sz="4" w:space="0" w:color="auto"/>
            </w:tcBorders>
            <w:shd w:val="clear" w:color="auto" w:fill="auto"/>
            <w:vAlign w:val="center"/>
          </w:tcPr>
          <w:p w14:paraId="12263790" w14:textId="77777777" w:rsidR="00422570" w:rsidRPr="004D6DE3" w:rsidRDefault="00422570" w:rsidP="005A6A3F">
            <w:pPr>
              <w:spacing w:after="0"/>
              <w:rPr>
                <w:rFonts w:ascii="Arial" w:hAnsi="Arial" w:cs="Arial"/>
                <w:color w:val="000000"/>
                <w:sz w:val="18"/>
                <w:szCs w:val="18"/>
              </w:rPr>
            </w:pPr>
          </w:p>
        </w:tc>
        <w:tc>
          <w:tcPr>
            <w:tcW w:w="901" w:type="pct"/>
            <w:tcBorders>
              <w:left w:val="nil"/>
              <w:bottom w:val="single" w:sz="4" w:space="0" w:color="auto"/>
              <w:right w:val="single" w:sz="4" w:space="0" w:color="auto"/>
            </w:tcBorders>
            <w:shd w:val="clear" w:color="auto" w:fill="auto"/>
          </w:tcPr>
          <w:p w14:paraId="5F2E5512" w14:textId="77777777" w:rsidR="00422570" w:rsidRDefault="00422570" w:rsidP="005A6A3F"/>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0F827181" w14:textId="77777777" w:rsidR="00422570" w:rsidRPr="004D6DE3" w:rsidRDefault="00422570" w:rsidP="005A6A3F">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2166" w:type="pct"/>
            <w:tcBorders>
              <w:top w:val="single" w:sz="4" w:space="0" w:color="auto"/>
              <w:left w:val="single" w:sz="4" w:space="0" w:color="auto"/>
              <w:bottom w:val="single" w:sz="4" w:space="0" w:color="auto"/>
              <w:right w:val="single" w:sz="4" w:space="0" w:color="auto"/>
            </w:tcBorders>
            <w:shd w:val="clear" w:color="auto" w:fill="auto"/>
            <w:vAlign w:val="center"/>
          </w:tcPr>
          <w:p w14:paraId="1A490CCD" w14:textId="77777777" w:rsidR="00422570" w:rsidRPr="004D6DE3" w:rsidRDefault="00422570" w:rsidP="005A6A3F">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552" w:type="pct"/>
            <w:tcBorders>
              <w:left w:val="single" w:sz="4" w:space="0" w:color="auto"/>
              <w:bottom w:val="single" w:sz="4" w:space="0" w:color="auto"/>
              <w:right w:val="single" w:sz="4" w:space="0" w:color="auto"/>
            </w:tcBorders>
            <w:vAlign w:val="center"/>
          </w:tcPr>
          <w:p w14:paraId="7F7CCB04" w14:textId="77777777" w:rsidR="00422570" w:rsidRPr="004D6DE3" w:rsidRDefault="00422570" w:rsidP="005A6A3F">
            <w:pPr>
              <w:spacing w:after="0"/>
              <w:rPr>
                <w:rFonts w:ascii="Arial" w:hAnsi="Arial" w:cs="Arial"/>
                <w:sz w:val="18"/>
                <w:szCs w:val="18"/>
              </w:rPr>
            </w:pPr>
          </w:p>
        </w:tc>
      </w:tr>
    </w:tbl>
    <w:p w14:paraId="24FFE743" w14:textId="77777777" w:rsidR="00422570" w:rsidRDefault="00422570" w:rsidP="00422570">
      <w:pPr>
        <w:spacing w:after="0"/>
        <w:rPr>
          <w:rFonts w:eastAsia="Calibri"/>
          <w:lang w:eastAsia="ko-KR"/>
        </w:rPr>
      </w:pPr>
    </w:p>
    <w:p w14:paraId="0857B39C" w14:textId="0F24FFB1" w:rsidR="00422570" w:rsidRDefault="00422570" w:rsidP="00422570">
      <w:pPr>
        <w:pStyle w:val="Heading4"/>
        <w:rPr>
          <w:rFonts w:cs="Arial"/>
          <w:szCs w:val="22"/>
        </w:rPr>
      </w:pPr>
      <w:bookmarkStart w:id="262" w:name="_Toc183507802"/>
      <w:r>
        <w:rPr>
          <w:rFonts w:cs="Arial"/>
        </w:rPr>
        <w:t>5.15</w:t>
      </w:r>
      <w:r w:rsidRPr="005D2633">
        <w:rPr>
          <w:rFonts w:cs="Arial"/>
        </w:rPr>
        <w:t>.1.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bookmarkEnd w:id="262"/>
    </w:p>
    <w:p w14:paraId="279218FA" w14:textId="77777777" w:rsidR="00422570" w:rsidRDefault="00422570" w:rsidP="00422570">
      <w:r>
        <w:t xml:space="preserve">For </w:t>
      </w:r>
      <w:r>
        <w:rPr>
          <w:lang w:val="en-US" w:eastAsia="zh-CN"/>
        </w:rPr>
        <w:t>CA</w:t>
      </w:r>
      <w:r>
        <w:rPr>
          <w:lang w:eastAsia="zh-CN"/>
        </w:rPr>
        <w:t>_</w:t>
      </w:r>
      <w:r>
        <w:rPr>
          <w:lang w:val="en-US" w:eastAsia="zh-CN"/>
        </w:rPr>
        <w:t>n1</w:t>
      </w:r>
      <w:r>
        <w:rPr>
          <w:lang w:eastAsia="ja-JP"/>
        </w:rPr>
        <w:t>-n</w:t>
      </w:r>
      <w:r>
        <w:rPr>
          <w:lang w:val="en-US" w:eastAsia="zh-CN"/>
        </w:rPr>
        <w:t>75-</w:t>
      </w:r>
      <w:r>
        <w:rPr>
          <w:rFonts w:hint="eastAsia"/>
          <w:lang w:val="en-US" w:eastAsia="zh-CN"/>
        </w:rPr>
        <w:t>n</w:t>
      </w:r>
      <w:r>
        <w:rPr>
          <w:lang w:val="en-US"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2AD4F63B" w14:textId="16873B66" w:rsidR="00422570" w:rsidRPr="005D2633" w:rsidRDefault="00422570" w:rsidP="00422570">
      <w:pPr>
        <w:pStyle w:val="Heading3"/>
        <w:rPr>
          <w:rFonts w:cs="Arial"/>
          <w:szCs w:val="28"/>
        </w:rPr>
      </w:pPr>
      <w:bookmarkStart w:id="263" w:name="_Toc183507803"/>
      <w:r>
        <w:rPr>
          <w:rFonts w:cs="Arial"/>
          <w:szCs w:val="28"/>
        </w:rPr>
        <w:t>5.15</w:t>
      </w:r>
      <w:r w:rsidRPr="005D2633">
        <w:rPr>
          <w:rFonts w:cs="Arial"/>
          <w:szCs w:val="28"/>
        </w:rPr>
        <w:t>.2</w:t>
      </w:r>
      <w:r w:rsidRPr="005D2633">
        <w:rPr>
          <w:rFonts w:cs="Arial"/>
          <w:szCs w:val="28"/>
        </w:rPr>
        <w:tab/>
        <w:t>Specific for 2 bands UL CA</w:t>
      </w:r>
      <w:bookmarkEnd w:id="263"/>
    </w:p>
    <w:p w14:paraId="46F6ECE1" w14:textId="30E24CB3" w:rsidR="00422570" w:rsidRPr="00140BB6" w:rsidRDefault="00422570" w:rsidP="00422570">
      <w:pPr>
        <w:pStyle w:val="Heading4"/>
        <w:overflowPunct w:val="0"/>
        <w:autoSpaceDE w:val="0"/>
        <w:autoSpaceDN w:val="0"/>
        <w:adjustRightInd w:val="0"/>
        <w:textAlignment w:val="baseline"/>
        <w:rPr>
          <w:rFonts w:eastAsia="Times New Roman"/>
          <w:lang w:eastAsia="en-GB"/>
        </w:rPr>
      </w:pPr>
      <w:bookmarkStart w:id="264" w:name="_Toc183507804"/>
      <w:r>
        <w:rPr>
          <w:rFonts w:eastAsia="Times New Roman"/>
          <w:lang w:eastAsia="en-GB"/>
        </w:rPr>
        <w:t>5.15</w:t>
      </w:r>
      <w:r w:rsidRPr="00140BB6">
        <w:rPr>
          <w:rFonts w:eastAsia="Times New Roman"/>
          <w:lang w:eastAsia="en-GB"/>
        </w:rPr>
        <w:t>.2.1</w:t>
      </w:r>
      <w:r w:rsidRPr="00140BB6">
        <w:rPr>
          <w:rFonts w:eastAsia="Times New Roman"/>
          <w:lang w:eastAsia="en-GB"/>
        </w:rPr>
        <w:tab/>
        <w:t>UE co-existence studies</w:t>
      </w:r>
      <w:bookmarkEnd w:id="264"/>
    </w:p>
    <w:p w14:paraId="09EA5D77" w14:textId="77777777" w:rsidR="00422570" w:rsidRDefault="00422570" w:rsidP="00422570">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7F105D04" w14:textId="32DF8DB4" w:rsidR="00422570" w:rsidRPr="00242348" w:rsidRDefault="00422570" w:rsidP="00422570">
      <w:pPr>
        <w:pStyle w:val="Heading5"/>
        <w:overflowPunct w:val="0"/>
        <w:autoSpaceDE w:val="0"/>
        <w:autoSpaceDN w:val="0"/>
        <w:adjustRightInd w:val="0"/>
        <w:textAlignment w:val="baseline"/>
        <w:rPr>
          <w:snapToGrid w:val="0"/>
          <w:lang w:eastAsia="en-GB"/>
        </w:rPr>
      </w:pPr>
      <w:bookmarkStart w:id="265" w:name="_Toc183507805"/>
      <w:r w:rsidRPr="00242348">
        <w:rPr>
          <w:rFonts w:hint="eastAsia"/>
          <w:snapToGrid w:val="0"/>
          <w:lang w:eastAsia="en-GB"/>
        </w:rPr>
        <w:t>5.</w:t>
      </w:r>
      <w:r>
        <w:rPr>
          <w:snapToGrid w:val="0"/>
          <w:lang w:eastAsia="en-GB"/>
        </w:rPr>
        <w:t>15</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265"/>
    </w:p>
    <w:p w14:paraId="31CD6AE6" w14:textId="7B382711" w:rsidR="00422570" w:rsidRPr="00A76C0A" w:rsidRDefault="00422570" w:rsidP="00422570">
      <w:pPr>
        <w:rPr>
          <w:rFonts w:eastAsia="MS Mincho"/>
        </w:rPr>
      </w:pPr>
      <w:r w:rsidRPr="00A76C0A">
        <w:rPr>
          <w:rFonts w:eastAsia="MS Mincho"/>
        </w:rPr>
        <w:t xml:space="preserve">Table </w:t>
      </w:r>
      <w:r w:rsidRPr="00A76C0A">
        <w:rPr>
          <w:rFonts w:eastAsia="MS Mincho" w:hint="eastAsia"/>
        </w:rPr>
        <w:t>5.</w:t>
      </w:r>
      <w:r>
        <w:rPr>
          <w:rFonts w:eastAsia="MS Mincho"/>
        </w:rPr>
        <w:t>15.2.1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1</w:t>
      </w:r>
      <w:r w:rsidRPr="009D535B">
        <w:rPr>
          <w:rFonts w:eastAsia="MS Mincho"/>
        </w:rPr>
        <w:t>A-n</w:t>
      </w:r>
      <w:r>
        <w:rPr>
          <w:rFonts w:eastAsia="MS Mincho"/>
        </w:rPr>
        <w:t>75</w:t>
      </w:r>
      <w:r w:rsidRPr="009D535B">
        <w:rPr>
          <w:rFonts w:eastAsia="MS Mincho"/>
        </w:rPr>
        <w:t>A-n7</w:t>
      </w:r>
      <w:r>
        <w:rPr>
          <w:rFonts w:eastAsia="MS Mincho"/>
        </w:rPr>
        <w:t>8</w:t>
      </w:r>
      <w:r w:rsidRPr="009D535B">
        <w:rPr>
          <w:rFonts w:eastAsia="MS Mincho"/>
        </w:rPr>
        <w:t>A</w:t>
      </w:r>
      <w:r w:rsidRPr="00A76C0A">
        <w:rPr>
          <w:rFonts w:eastAsia="MS Mincho"/>
        </w:rPr>
        <w:t xml:space="preserve"> with UL </w:t>
      </w:r>
      <w:r w:rsidRPr="009D535B">
        <w:rPr>
          <w:rFonts w:eastAsia="MS Mincho"/>
        </w:rPr>
        <w:t>CA_n</w:t>
      </w:r>
      <w:r>
        <w:rPr>
          <w:rFonts w:eastAsia="MS Mincho"/>
        </w:rPr>
        <w:t>1</w:t>
      </w:r>
      <w:r w:rsidRPr="009D535B">
        <w:rPr>
          <w:rFonts w:eastAsia="MS Mincho"/>
        </w:rPr>
        <w:t>A-n</w:t>
      </w:r>
      <w:r>
        <w:rPr>
          <w:rFonts w:eastAsia="MS Mincho"/>
        </w:rPr>
        <w:t>78</w:t>
      </w:r>
      <w:r w:rsidRPr="009D535B">
        <w:rPr>
          <w:rFonts w:eastAsia="MS Mincho"/>
        </w:rPr>
        <w:t>A</w:t>
      </w:r>
      <w:r w:rsidRPr="00A76C0A">
        <w:rPr>
          <w:rFonts w:eastAsia="MS Mincho"/>
        </w:rPr>
        <w:t>.</w:t>
      </w:r>
    </w:p>
    <w:p w14:paraId="308ACA8E" w14:textId="3C73A877" w:rsidR="00422570" w:rsidRDefault="00422570" w:rsidP="00422570">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15</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22570" w14:paraId="490C2AE2" w14:textId="77777777" w:rsidTr="005A6A3F">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896A9F" w14:textId="77777777" w:rsidR="00422570" w:rsidRDefault="00422570" w:rsidP="005A6A3F">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C4913" w14:textId="77777777" w:rsidR="00422570" w:rsidRDefault="00422570" w:rsidP="005A6A3F">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C4CA6" w14:textId="77777777" w:rsidR="00422570" w:rsidRDefault="00422570" w:rsidP="005A6A3F">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B5419E" w14:textId="77777777" w:rsidR="00422570" w:rsidRDefault="00422570" w:rsidP="005A6A3F">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A2FE8D" w14:textId="77777777" w:rsidR="00422570" w:rsidRDefault="00422570" w:rsidP="005A6A3F">
            <w:pPr>
              <w:pStyle w:val="TAH"/>
            </w:pPr>
            <w:r>
              <w:t>f</w:t>
            </w:r>
            <w:r>
              <w:rPr>
                <w:vertAlign w:val="subscript"/>
              </w:rPr>
              <w:t>y_high</w:t>
            </w:r>
          </w:p>
        </w:tc>
      </w:tr>
      <w:tr w:rsidR="00422570" w14:paraId="0380854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D5FAC3" w14:textId="77777777" w:rsidR="00422570" w:rsidRDefault="00422570" w:rsidP="005A6A3F">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0202CE" w14:textId="77777777" w:rsidR="00422570" w:rsidRDefault="00422570" w:rsidP="005A6A3F">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3244F7" w14:textId="77777777" w:rsidR="00422570" w:rsidRDefault="00422570" w:rsidP="005A6A3F">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CB769" w14:textId="77777777" w:rsidR="00422570" w:rsidRDefault="00422570" w:rsidP="005A6A3F">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64FE66" w14:textId="77777777" w:rsidR="00422570" w:rsidRDefault="00422570" w:rsidP="005A6A3F">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422570" w14:paraId="043B4DA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8659FF"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61377DFA" w14:textId="77777777" w:rsidR="00422570" w:rsidRPr="00273823" w:rsidRDefault="00422570" w:rsidP="005A6A3F">
            <w:pPr>
              <w:keepNext/>
              <w:keepLines/>
              <w:spacing w:after="0"/>
              <w:jc w:val="center"/>
              <w:rPr>
                <w:sz w:val="18"/>
                <w:lang w:val="en-US"/>
              </w:rPr>
            </w:pPr>
            <w:r w:rsidRPr="008852F8">
              <w:rPr>
                <w:sz w:val="18"/>
                <w:szCs w:val="18"/>
              </w:rPr>
              <w:t>1320</w:t>
            </w:r>
            <w:r w:rsidRPr="008852F8">
              <w:rPr>
                <w:sz w:val="18"/>
                <w:lang w:val="en-US"/>
              </w:rPr>
              <w:t>–</w:t>
            </w:r>
            <w:r w:rsidRPr="008852F8">
              <w:rPr>
                <w:sz w:val="18"/>
                <w:szCs w:val="18"/>
              </w:rPr>
              <w:t>1880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E8C0DB" w14:textId="77777777" w:rsidR="00422570" w:rsidRDefault="00422570" w:rsidP="005A6A3F">
            <w:pPr>
              <w:keepNext/>
              <w:keepLines/>
              <w:spacing w:after="0"/>
              <w:jc w:val="center"/>
              <w:rPr>
                <w:sz w:val="18"/>
                <w:lang w:val="en-US"/>
              </w:rPr>
            </w:pPr>
            <w:r w:rsidRPr="00075699">
              <w:rPr>
                <w:sz w:val="18"/>
                <w:szCs w:val="18"/>
              </w:rPr>
              <w:t>5</w:t>
            </w:r>
            <w:r>
              <w:rPr>
                <w:sz w:val="18"/>
                <w:szCs w:val="18"/>
              </w:rPr>
              <w:t>22</w:t>
            </w:r>
            <w:r w:rsidRPr="00075699">
              <w:rPr>
                <w:sz w:val="18"/>
                <w:szCs w:val="18"/>
              </w:rPr>
              <w:t>0</w:t>
            </w:r>
            <w:r>
              <w:rPr>
                <w:sz w:val="18"/>
                <w:lang w:val="en-US"/>
              </w:rPr>
              <w:t>–</w:t>
            </w:r>
            <w:r>
              <w:rPr>
                <w:sz w:val="18"/>
                <w:szCs w:val="18"/>
              </w:rPr>
              <w:t>578</w:t>
            </w:r>
            <w:r w:rsidRPr="00075699">
              <w:rPr>
                <w:sz w:val="18"/>
                <w:szCs w:val="18"/>
              </w:rPr>
              <w:t>0</w:t>
            </w:r>
          </w:p>
        </w:tc>
      </w:tr>
      <w:tr w:rsidR="00422570" w14:paraId="11B367E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ECD11" w14:textId="77777777" w:rsidR="00422570" w:rsidRDefault="00422570" w:rsidP="005A6A3F">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ADF75E" w14:textId="77777777" w:rsidR="00422570" w:rsidRDefault="00422570" w:rsidP="005A6A3F">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6F7A419" w14:textId="77777777" w:rsidR="00422570" w:rsidRDefault="00422570" w:rsidP="005A6A3F">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55F097A" w14:textId="77777777" w:rsidR="00422570" w:rsidRDefault="00422570" w:rsidP="005A6A3F">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9FB8895" w14:textId="77777777" w:rsidR="00422570" w:rsidRDefault="00422570" w:rsidP="005A6A3F">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422570" w14:paraId="63E3223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A54C4D"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6D01D6" w14:textId="77777777" w:rsidR="00422570" w:rsidRPr="00EA606E" w:rsidRDefault="00422570" w:rsidP="005A6A3F">
            <w:pPr>
              <w:keepNext/>
              <w:keepLines/>
              <w:spacing w:after="0"/>
              <w:jc w:val="center"/>
              <w:rPr>
                <w:sz w:val="18"/>
                <w:lang w:val="en-US"/>
              </w:rPr>
            </w:pPr>
            <w:r>
              <w:rPr>
                <w:sz w:val="18"/>
                <w:szCs w:val="18"/>
              </w:rPr>
              <w:t>4</w:t>
            </w:r>
            <w:r w:rsidRPr="006E2E6A">
              <w:rPr>
                <w:sz w:val="18"/>
                <w:szCs w:val="18"/>
              </w:rPr>
              <w:t>0</w:t>
            </w:r>
            <w:r w:rsidRPr="006E2E6A">
              <w:rPr>
                <w:sz w:val="18"/>
                <w:lang w:val="en-US"/>
              </w:rPr>
              <w:t>–</w:t>
            </w:r>
            <w:r>
              <w:rPr>
                <w:sz w:val="18"/>
                <w:szCs w:val="18"/>
              </w:rPr>
              <w:t>66</w:t>
            </w:r>
            <w:r w:rsidRPr="006E2E6A">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EC3CBE" w14:textId="77777777" w:rsidR="00422570" w:rsidRPr="00273823" w:rsidRDefault="00422570" w:rsidP="005A6A3F">
            <w:pPr>
              <w:keepNext/>
              <w:keepLines/>
              <w:spacing w:after="0"/>
              <w:jc w:val="center"/>
              <w:rPr>
                <w:sz w:val="18"/>
                <w:lang w:val="en-US"/>
              </w:rPr>
            </w:pPr>
            <w:r w:rsidRPr="00075699">
              <w:rPr>
                <w:sz w:val="18"/>
                <w:szCs w:val="18"/>
              </w:rPr>
              <w:t>4</w:t>
            </w:r>
            <w:r>
              <w:rPr>
                <w:sz w:val="18"/>
                <w:szCs w:val="18"/>
              </w:rPr>
              <w:t>62</w:t>
            </w:r>
            <w:r w:rsidRPr="00075699">
              <w:rPr>
                <w:sz w:val="18"/>
                <w:szCs w:val="18"/>
              </w:rPr>
              <w:t>0</w:t>
            </w:r>
            <w:r>
              <w:rPr>
                <w:sz w:val="18"/>
                <w:lang w:val="en-US"/>
              </w:rPr>
              <w:t>–</w:t>
            </w:r>
            <w:r w:rsidRPr="00075699">
              <w:rPr>
                <w:sz w:val="18"/>
                <w:szCs w:val="18"/>
              </w:rPr>
              <w:t>5</w:t>
            </w:r>
            <w:r>
              <w:rPr>
                <w:sz w:val="18"/>
                <w:szCs w:val="18"/>
              </w:rPr>
              <w:t>68</w:t>
            </w:r>
            <w:r w:rsidRPr="00075699">
              <w:rPr>
                <w:sz w:val="18"/>
                <w:szCs w:val="18"/>
              </w:rPr>
              <w:t>0</w:t>
            </w:r>
          </w:p>
        </w:tc>
      </w:tr>
      <w:tr w:rsidR="00422570" w14:paraId="3D8B62C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A53024" w14:textId="77777777" w:rsidR="00422570" w:rsidRDefault="00422570" w:rsidP="005A6A3F">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348E7A" w14:textId="77777777" w:rsidR="00422570" w:rsidRPr="00EA606E" w:rsidRDefault="00422570" w:rsidP="005A6A3F">
            <w:pPr>
              <w:pStyle w:val="TAL"/>
              <w:jc w:val="center"/>
              <w:rPr>
                <w:lang w:val="en-US"/>
              </w:rPr>
            </w:pPr>
            <w:r w:rsidRPr="00EA606E">
              <w:rPr>
                <w:lang w:val="en-US"/>
              </w:rPr>
              <w:t>|2*f</w:t>
            </w:r>
            <w:r w:rsidRPr="00EA606E">
              <w:rPr>
                <w:vertAlign w:val="subscript"/>
                <w:lang w:val="en-US"/>
              </w:rPr>
              <w:t>x_low</w:t>
            </w:r>
            <w:r w:rsidRPr="00EA606E">
              <w:rPr>
                <w:lang w:val="en-US"/>
              </w:rPr>
              <w:t xml:space="preserve"> + f</w:t>
            </w:r>
            <w:r w:rsidRPr="00EA606E">
              <w:rPr>
                <w:vertAlign w:val="subscript"/>
                <w:lang w:val="en-US"/>
              </w:rPr>
              <w:t>y_low</w:t>
            </w:r>
            <w:r w:rsidRPr="00EA606E">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A4A970B" w14:textId="77777777" w:rsidR="00422570" w:rsidRPr="00450036" w:rsidRDefault="00422570" w:rsidP="005A6A3F">
            <w:pPr>
              <w:pStyle w:val="TAL"/>
              <w:jc w:val="center"/>
              <w:rPr>
                <w:lang w:val="en-US"/>
              </w:rPr>
            </w:pPr>
            <w:r w:rsidRPr="00450036">
              <w:rPr>
                <w:lang w:val="en-US"/>
              </w:rPr>
              <w:t>|2*f</w:t>
            </w:r>
            <w:r w:rsidRPr="00450036">
              <w:rPr>
                <w:vertAlign w:val="subscript"/>
                <w:lang w:val="en-US"/>
              </w:rPr>
              <w:t>x_high</w:t>
            </w:r>
            <w:r w:rsidRPr="00450036">
              <w:rPr>
                <w:lang w:val="en-US"/>
              </w:rPr>
              <w:t xml:space="preserve"> + f</w:t>
            </w:r>
            <w:r w:rsidRPr="00450036">
              <w:rPr>
                <w:vertAlign w:val="subscript"/>
                <w:lang w:val="en-US"/>
              </w:rPr>
              <w:t>y_high</w:t>
            </w:r>
            <w:r w:rsidRPr="00450036">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A9147BB" w14:textId="77777777" w:rsidR="00422570" w:rsidRDefault="00422570" w:rsidP="005A6A3F">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2799664" w14:textId="77777777" w:rsidR="00422570" w:rsidRDefault="00422570" w:rsidP="005A6A3F">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422570" w14:paraId="23EE002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594E3A"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1ACA0F" w14:textId="77777777" w:rsidR="00422570" w:rsidRPr="00EA606E" w:rsidRDefault="00422570" w:rsidP="005A6A3F">
            <w:pPr>
              <w:keepNext/>
              <w:keepLines/>
              <w:spacing w:after="0"/>
              <w:jc w:val="center"/>
              <w:rPr>
                <w:sz w:val="18"/>
                <w:lang w:val="en-US"/>
              </w:rPr>
            </w:pPr>
            <w:r>
              <w:rPr>
                <w:sz w:val="18"/>
                <w:szCs w:val="18"/>
              </w:rPr>
              <w:t>714</w:t>
            </w:r>
            <w:r w:rsidRPr="00EA606E">
              <w:rPr>
                <w:sz w:val="18"/>
                <w:szCs w:val="18"/>
              </w:rPr>
              <w:t>0</w:t>
            </w:r>
            <w:r w:rsidRPr="00EA606E">
              <w:rPr>
                <w:sz w:val="18"/>
                <w:lang w:val="en-US"/>
              </w:rPr>
              <w:t>–</w:t>
            </w:r>
            <w:r>
              <w:rPr>
                <w:sz w:val="18"/>
                <w:szCs w:val="18"/>
              </w:rPr>
              <w:t>776</w:t>
            </w:r>
            <w:r w:rsidRPr="00EA606E">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C663C3" w14:textId="77777777" w:rsidR="00422570" w:rsidRDefault="00422570" w:rsidP="005A6A3F">
            <w:pPr>
              <w:keepNext/>
              <w:keepLines/>
              <w:spacing w:after="0"/>
              <w:jc w:val="center"/>
              <w:rPr>
                <w:sz w:val="18"/>
                <w:lang w:val="en-US"/>
              </w:rPr>
            </w:pPr>
            <w:r>
              <w:rPr>
                <w:sz w:val="18"/>
                <w:szCs w:val="18"/>
              </w:rPr>
              <w:t>852</w:t>
            </w:r>
            <w:r w:rsidRPr="00075699">
              <w:rPr>
                <w:sz w:val="18"/>
                <w:szCs w:val="18"/>
              </w:rPr>
              <w:t>0</w:t>
            </w:r>
            <w:r>
              <w:rPr>
                <w:sz w:val="18"/>
                <w:lang w:val="en-US"/>
              </w:rPr>
              <w:t>–</w:t>
            </w:r>
            <w:r>
              <w:rPr>
                <w:sz w:val="18"/>
                <w:szCs w:val="18"/>
              </w:rPr>
              <w:t>958</w:t>
            </w:r>
            <w:r w:rsidRPr="00075699">
              <w:rPr>
                <w:sz w:val="18"/>
                <w:szCs w:val="18"/>
              </w:rPr>
              <w:t>0</w:t>
            </w:r>
          </w:p>
        </w:tc>
      </w:tr>
      <w:tr w:rsidR="00422570" w14:paraId="3CA2B27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891A4E" w14:textId="77777777" w:rsidR="00422570" w:rsidRDefault="00422570" w:rsidP="005A6A3F">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C31461" w14:textId="77777777" w:rsidR="00422570" w:rsidRPr="00EA606E" w:rsidRDefault="00422570" w:rsidP="005A6A3F">
            <w:pPr>
              <w:pStyle w:val="TAL"/>
              <w:jc w:val="center"/>
              <w:rPr>
                <w:lang w:val="en-US"/>
              </w:rPr>
            </w:pPr>
            <w:r w:rsidRPr="00EA606E">
              <w:rPr>
                <w:lang w:val="en-US"/>
              </w:rPr>
              <w:t>|3*f</w:t>
            </w:r>
            <w:r w:rsidRPr="00EA606E">
              <w:rPr>
                <w:vertAlign w:val="subscript"/>
                <w:lang w:val="en-US"/>
              </w:rPr>
              <w:t>x_low</w:t>
            </w:r>
            <w:r w:rsidRPr="00EA606E">
              <w:rPr>
                <w:lang w:val="en-US"/>
              </w:rPr>
              <w:t xml:space="preserve"> –1* f</w:t>
            </w:r>
            <w:r w:rsidRPr="00EA606E">
              <w:rPr>
                <w:vertAlign w:val="subscript"/>
                <w:lang w:val="en-US"/>
              </w:rPr>
              <w:t>y_high</w:t>
            </w:r>
            <w:r w:rsidRPr="00EA606E">
              <w:rPr>
                <w:lang w:val="en-US"/>
              </w:rPr>
              <w:t>|</w:t>
            </w:r>
          </w:p>
        </w:tc>
        <w:tc>
          <w:tcPr>
            <w:tcW w:w="1749" w:type="dxa"/>
            <w:tcBorders>
              <w:top w:val="single" w:sz="4" w:space="0" w:color="auto"/>
              <w:left w:val="single" w:sz="4" w:space="0" w:color="auto"/>
              <w:bottom w:val="single" w:sz="4" w:space="0" w:color="auto"/>
              <w:right w:val="single" w:sz="4" w:space="0" w:color="auto"/>
            </w:tcBorders>
          </w:tcPr>
          <w:p w14:paraId="00F19267" w14:textId="77777777" w:rsidR="00422570" w:rsidRPr="00450036" w:rsidRDefault="00422570" w:rsidP="005A6A3F">
            <w:pPr>
              <w:pStyle w:val="TAL"/>
              <w:jc w:val="center"/>
              <w:rPr>
                <w:lang w:val="en-US"/>
              </w:rPr>
            </w:pPr>
            <w:r w:rsidRPr="00450036">
              <w:rPr>
                <w:lang w:val="en-US"/>
              </w:rPr>
              <w:t>|3*f</w:t>
            </w:r>
            <w:r w:rsidRPr="00450036">
              <w:rPr>
                <w:vertAlign w:val="subscript"/>
                <w:lang w:val="en-US"/>
              </w:rPr>
              <w:t>x_high</w:t>
            </w:r>
            <w:r w:rsidRPr="00450036">
              <w:rPr>
                <w:lang w:val="en-US"/>
              </w:rPr>
              <w:t xml:space="preserve"> – 1*f</w:t>
            </w:r>
            <w:r w:rsidRPr="00450036">
              <w:rPr>
                <w:vertAlign w:val="subscript"/>
                <w:lang w:val="en-US"/>
              </w:rPr>
              <w:t>y_low</w:t>
            </w:r>
            <w:r w:rsidRPr="00450036">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8A1FA1" w14:textId="77777777" w:rsidR="00422570" w:rsidRDefault="00422570" w:rsidP="005A6A3F">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3EC55C2" w14:textId="77777777" w:rsidR="00422570" w:rsidRDefault="00422570" w:rsidP="005A6A3F">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422570" w14:paraId="478C56B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A65C65" w14:textId="77777777" w:rsidR="00422570" w:rsidRDefault="00422570" w:rsidP="005A6A3F">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33799E" w14:textId="77777777" w:rsidR="00422570" w:rsidRPr="00EA606E" w:rsidRDefault="00422570" w:rsidP="005A6A3F">
            <w:pPr>
              <w:keepNext/>
              <w:keepLines/>
              <w:spacing w:after="0"/>
              <w:jc w:val="center"/>
              <w:rPr>
                <w:color w:val="FF0000"/>
                <w:sz w:val="18"/>
                <w:lang w:eastAsia="ja-JP"/>
              </w:rPr>
            </w:pPr>
            <w:r>
              <w:rPr>
                <w:sz w:val="18"/>
                <w:szCs w:val="18"/>
              </w:rPr>
              <w:t>196</w:t>
            </w:r>
            <w:r w:rsidRPr="00EA606E">
              <w:rPr>
                <w:sz w:val="18"/>
                <w:szCs w:val="18"/>
              </w:rPr>
              <w:t>0</w:t>
            </w:r>
            <w:r w:rsidRPr="00EA606E">
              <w:rPr>
                <w:sz w:val="18"/>
                <w:lang w:val="en-US"/>
              </w:rPr>
              <w:t>–</w:t>
            </w:r>
            <w:r>
              <w:rPr>
                <w:sz w:val="18"/>
                <w:szCs w:val="18"/>
              </w:rPr>
              <w:t>264</w:t>
            </w:r>
            <w:r w:rsidRPr="00EA606E">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CD5D98" w14:textId="77777777" w:rsidR="00422570" w:rsidRDefault="00422570" w:rsidP="005A6A3F">
            <w:pPr>
              <w:keepNext/>
              <w:keepLines/>
              <w:spacing w:after="0"/>
              <w:jc w:val="center"/>
              <w:rPr>
                <w:sz w:val="18"/>
                <w:lang w:eastAsia="ja-JP"/>
              </w:rPr>
            </w:pPr>
            <w:r w:rsidRPr="00075699">
              <w:rPr>
                <w:sz w:val="18"/>
                <w:szCs w:val="18"/>
              </w:rPr>
              <w:t>7</w:t>
            </w:r>
            <w:r>
              <w:rPr>
                <w:sz w:val="18"/>
                <w:szCs w:val="18"/>
              </w:rPr>
              <w:t>92</w:t>
            </w:r>
            <w:r w:rsidRPr="00075699">
              <w:rPr>
                <w:sz w:val="18"/>
                <w:szCs w:val="18"/>
              </w:rPr>
              <w:t>0</w:t>
            </w:r>
            <w:r>
              <w:rPr>
                <w:sz w:val="18"/>
                <w:lang w:val="en-US"/>
              </w:rPr>
              <w:t>–</w:t>
            </w:r>
            <w:r>
              <w:rPr>
                <w:sz w:val="18"/>
                <w:szCs w:val="18"/>
              </w:rPr>
              <w:t>948</w:t>
            </w:r>
            <w:r w:rsidRPr="00075699">
              <w:rPr>
                <w:sz w:val="18"/>
                <w:szCs w:val="18"/>
              </w:rPr>
              <w:t>0</w:t>
            </w:r>
          </w:p>
        </w:tc>
      </w:tr>
      <w:tr w:rsidR="00422570" w14:paraId="3329A5F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E7F47C" w14:textId="77777777" w:rsidR="00422570" w:rsidRDefault="00422570" w:rsidP="005A6A3F">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9B2DDB" w14:textId="77777777" w:rsidR="00422570" w:rsidRPr="00EA606E" w:rsidRDefault="00422570" w:rsidP="005A6A3F">
            <w:pPr>
              <w:pStyle w:val="TAL"/>
              <w:jc w:val="center"/>
              <w:rPr>
                <w:lang w:val="en-US"/>
              </w:rPr>
            </w:pPr>
            <w:r w:rsidRPr="00EA606E">
              <w:rPr>
                <w:lang w:val="en-US"/>
              </w:rPr>
              <w:t>|2*f</w:t>
            </w:r>
            <w:r w:rsidRPr="00EA606E">
              <w:rPr>
                <w:vertAlign w:val="subscript"/>
                <w:lang w:val="en-US"/>
              </w:rPr>
              <w:t>x_low</w:t>
            </w:r>
            <w:r w:rsidRPr="00EA606E">
              <w:rPr>
                <w:lang w:val="en-US"/>
              </w:rPr>
              <w:t xml:space="preserve"> –2* f</w:t>
            </w:r>
            <w:r w:rsidRPr="00EA606E">
              <w:rPr>
                <w:vertAlign w:val="subscript"/>
                <w:lang w:val="en-US"/>
              </w:rPr>
              <w:t>y_high</w:t>
            </w:r>
            <w:r w:rsidRPr="00EA606E">
              <w:rPr>
                <w:lang w:val="en-US"/>
              </w:rPr>
              <w:t>|</w:t>
            </w:r>
          </w:p>
        </w:tc>
        <w:tc>
          <w:tcPr>
            <w:tcW w:w="1749" w:type="dxa"/>
            <w:tcBorders>
              <w:top w:val="single" w:sz="4" w:space="0" w:color="auto"/>
              <w:left w:val="single" w:sz="4" w:space="0" w:color="auto"/>
              <w:bottom w:val="single" w:sz="4" w:space="0" w:color="auto"/>
              <w:right w:val="single" w:sz="4" w:space="0" w:color="auto"/>
            </w:tcBorders>
          </w:tcPr>
          <w:p w14:paraId="3A3B31A8" w14:textId="77777777" w:rsidR="00422570" w:rsidRPr="00450036" w:rsidRDefault="00422570" w:rsidP="005A6A3F">
            <w:pPr>
              <w:pStyle w:val="TAL"/>
              <w:jc w:val="center"/>
              <w:rPr>
                <w:lang w:val="en-US"/>
              </w:rPr>
            </w:pPr>
            <w:r w:rsidRPr="00450036">
              <w:rPr>
                <w:lang w:val="en-US"/>
              </w:rPr>
              <w:t>|2*f</w:t>
            </w:r>
            <w:r w:rsidRPr="00450036">
              <w:rPr>
                <w:vertAlign w:val="subscript"/>
                <w:lang w:val="en-US"/>
              </w:rPr>
              <w:t>x_high</w:t>
            </w:r>
            <w:r w:rsidRPr="00450036">
              <w:rPr>
                <w:lang w:val="en-US"/>
              </w:rPr>
              <w:t xml:space="preserve"> –2* f</w:t>
            </w:r>
            <w:r w:rsidRPr="00450036">
              <w:rPr>
                <w:vertAlign w:val="subscript"/>
                <w:lang w:val="en-US"/>
              </w:rPr>
              <w:t>y_low</w:t>
            </w:r>
            <w:r w:rsidRPr="00450036">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ECC0B1" w14:textId="77777777" w:rsidR="00422570" w:rsidRDefault="00422570" w:rsidP="005A6A3F">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14A904CB" w14:textId="77777777" w:rsidR="00422570" w:rsidRDefault="00422570" w:rsidP="005A6A3F">
            <w:pPr>
              <w:pStyle w:val="TAL"/>
              <w:jc w:val="center"/>
              <w:rPr>
                <w:lang w:val="en-US"/>
              </w:rPr>
            </w:pPr>
          </w:p>
        </w:tc>
      </w:tr>
      <w:tr w:rsidR="00422570" w14:paraId="7433C17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D0630C"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74A24B" w14:textId="77777777" w:rsidR="00422570" w:rsidRPr="00EA606E" w:rsidRDefault="00422570" w:rsidP="005A6A3F">
            <w:pPr>
              <w:keepNext/>
              <w:keepLines/>
              <w:spacing w:after="0"/>
              <w:jc w:val="center"/>
              <w:rPr>
                <w:sz w:val="18"/>
                <w:lang w:eastAsia="ja-JP"/>
              </w:rPr>
            </w:pPr>
            <w:r>
              <w:rPr>
                <w:sz w:val="18"/>
                <w:szCs w:val="18"/>
              </w:rPr>
              <w:t>264</w:t>
            </w:r>
            <w:r w:rsidRPr="006E2E6A">
              <w:rPr>
                <w:sz w:val="18"/>
                <w:szCs w:val="18"/>
              </w:rPr>
              <w:t>0</w:t>
            </w:r>
            <w:r w:rsidRPr="006E2E6A">
              <w:rPr>
                <w:sz w:val="18"/>
                <w:lang w:val="en-US"/>
              </w:rPr>
              <w:t>–</w:t>
            </w:r>
            <w:r>
              <w:rPr>
                <w:sz w:val="18"/>
                <w:szCs w:val="18"/>
              </w:rPr>
              <w:t>376</w:t>
            </w:r>
            <w:r w:rsidRPr="006E2E6A">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2F669" w14:textId="77777777" w:rsidR="00422570" w:rsidRDefault="00422570" w:rsidP="005A6A3F">
            <w:pPr>
              <w:keepNext/>
              <w:keepLines/>
              <w:spacing w:after="0"/>
              <w:jc w:val="center"/>
              <w:rPr>
                <w:sz w:val="18"/>
                <w:lang w:eastAsia="ja-JP"/>
              </w:rPr>
            </w:pPr>
          </w:p>
        </w:tc>
      </w:tr>
      <w:tr w:rsidR="00422570" w14:paraId="5FA981C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927363" w14:textId="77777777" w:rsidR="00422570" w:rsidRDefault="00422570" w:rsidP="005A6A3F">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615F6E" w14:textId="77777777" w:rsidR="00422570" w:rsidRDefault="00422570" w:rsidP="005A6A3F">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B96B6DB" w14:textId="77777777" w:rsidR="00422570" w:rsidRDefault="00422570" w:rsidP="005A6A3F">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F1E83C" w14:textId="77777777" w:rsidR="00422570" w:rsidRDefault="00422570" w:rsidP="005A6A3F">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E66FA9F" w14:textId="77777777" w:rsidR="00422570" w:rsidRDefault="00422570" w:rsidP="005A6A3F">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422570" w14:paraId="5C84D720"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E464DF"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FE6D9E" w14:textId="77777777" w:rsidR="00422570" w:rsidRDefault="00422570" w:rsidP="005A6A3F">
            <w:pPr>
              <w:keepNext/>
              <w:keepLines/>
              <w:spacing w:after="0"/>
              <w:jc w:val="center"/>
              <w:rPr>
                <w:sz w:val="18"/>
                <w:lang w:eastAsia="ja-JP"/>
              </w:rPr>
            </w:pPr>
            <w:r>
              <w:rPr>
                <w:sz w:val="18"/>
                <w:szCs w:val="18"/>
              </w:rPr>
              <w:t>906</w:t>
            </w:r>
            <w:r w:rsidRPr="00075699">
              <w:rPr>
                <w:sz w:val="18"/>
                <w:szCs w:val="18"/>
              </w:rPr>
              <w:t>0</w:t>
            </w:r>
            <w:r>
              <w:rPr>
                <w:sz w:val="18"/>
                <w:lang w:val="en-US"/>
              </w:rPr>
              <w:t>–</w:t>
            </w:r>
            <w:r>
              <w:rPr>
                <w:sz w:val="18"/>
                <w:szCs w:val="18"/>
              </w:rPr>
              <w:t>974</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1F7C" w14:textId="77777777" w:rsidR="00422570" w:rsidRDefault="00422570" w:rsidP="005A6A3F">
            <w:pPr>
              <w:keepNext/>
              <w:keepLines/>
              <w:spacing w:after="0"/>
              <w:jc w:val="center"/>
              <w:rPr>
                <w:sz w:val="18"/>
                <w:lang w:eastAsia="ja-JP"/>
              </w:rPr>
            </w:pPr>
            <w:r w:rsidRPr="00075699">
              <w:rPr>
                <w:sz w:val="18"/>
                <w:szCs w:val="18"/>
              </w:rPr>
              <w:t>1</w:t>
            </w:r>
            <w:r>
              <w:rPr>
                <w:sz w:val="18"/>
                <w:szCs w:val="18"/>
              </w:rPr>
              <w:t>182</w:t>
            </w:r>
            <w:r w:rsidRPr="00075699">
              <w:rPr>
                <w:sz w:val="18"/>
                <w:szCs w:val="18"/>
              </w:rPr>
              <w:t>0</w:t>
            </w:r>
            <w:r>
              <w:rPr>
                <w:sz w:val="18"/>
                <w:lang w:val="en-US"/>
              </w:rPr>
              <w:t>–</w:t>
            </w:r>
            <w:r w:rsidRPr="00075699">
              <w:rPr>
                <w:sz w:val="18"/>
                <w:szCs w:val="18"/>
              </w:rPr>
              <w:t>13</w:t>
            </w:r>
            <w:r>
              <w:rPr>
                <w:sz w:val="18"/>
                <w:szCs w:val="18"/>
              </w:rPr>
              <w:t>38</w:t>
            </w:r>
            <w:r w:rsidRPr="00075699">
              <w:rPr>
                <w:sz w:val="18"/>
                <w:szCs w:val="18"/>
              </w:rPr>
              <w:t>0</w:t>
            </w:r>
          </w:p>
        </w:tc>
      </w:tr>
      <w:tr w:rsidR="00422570" w14:paraId="4E274453"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3DC2DC" w14:textId="77777777" w:rsidR="00422570" w:rsidRDefault="00422570" w:rsidP="005A6A3F">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6962C4" w14:textId="77777777" w:rsidR="00422570" w:rsidRDefault="00422570" w:rsidP="005A6A3F">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8FEC1F5" w14:textId="77777777" w:rsidR="00422570" w:rsidRDefault="00422570" w:rsidP="005A6A3F">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63BC27" w14:textId="77777777" w:rsidR="00422570" w:rsidRDefault="00422570" w:rsidP="005A6A3F">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6D361096" w14:textId="77777777" w:rsidR="00422570" w:rsidRDefault="00422570" w:rsidP="005A6A3F">
            <w:pPr>
              <w:pStyle w:val="TAL"/>
              <w:jc w:val="center"/>
              <w:rPr>
                <w:lang w:val="en-US"/>
              </w:rPr>
            </w:pPr>
          </w:p>
        </w:tc>
      </w:tr>
      <w:tr w:rsidR="00422570" w14:paraId="6FE7060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750B7A"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4633AB" w14:textId="77777777" w:rsidR="00422570" w:rsidRDefault="00422570" w:rsidP="005A6A3F">
            <w:pPr>
              <w:keepNext/>
              <w:keepLines/>
              <w:spacing w:after="0"/>
              <w:jc w:val="center"/>
              <w:rPr>
                <w:sz w:val="18"/>
                <w:lang w:eastAsia="ja-JP"/>
              </w:rPr>
            </w:pPr>
            <w:r w:rsidRPr="00075699">
              <w:rPr>
                <w:sz w:val="18"/>
                <w:szCs w:val="18"/>
              </w:rPr>
              <w:t>1</w:t>
            </w:r>
            <w:r>
              <w:rPr>
                <w:sz w:val="18"/>
                <w:szCs w:val="18"/>
              </w:rPr>
              <w:t>044</w:t>
            </w:r>
            <w:r w:rsidRPr="00075699">
              <w:rPr>
                <w:sz w:val="18"/>
                <w:szCs w:val="18"/>
              </w:rPr>
              <w:t>0</w:t>
            </w:r>
            <w:r>
              <w:rPr>
                <w:sz w:val="18"/>
                <w:lang w:val="en-US"/>
              </w:rPr>
              <w:t>–</w:t>
            </w:r>
            <w:r w:rsidRPr="00075699">
              <w:rPr>
                <w:sz w:val="18"/>
                <w:szCs w:val="18"/>
              </w:rPr>
              <w:t>1</w:t>
            </w:r>
            <w:r>
              <w:rPr>
                <w:sz w:val="18"/>
                <w:szCs w:val="18"/>
              </w:rPr>
              <w:t>156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38F3A0" w14:textId="77777777" w:rsidR="00422570" w:rsidRDefault="00422570" w:rsidP="005A6A3F">
            <w:pPr>
              <w:keepNext/>
              <w:keepLines/>
              <w:spacing w:after="0"/>
              <w:jc w:val="center"/>
              <w:rPr>
                <w:sz w:val="18"/>
                <w:lang w:eastAsia="ja-JP"/>
              </w:rPr>
            </w:pPr>
          </w:p>
        </w:tc>
      </w:tr>
      <w:tr w:rsidR="00422570" w14:paraId="18A3C6A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E04B7D" w14:textId="77777777" w:rsidR="00422570" w:rsidRDefault="00422570" w:rsidP="005A6A3F">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BCAC64" w14:textId="77777777" w:rsidR="00422570" w:rsidRDefault="00422570" w:rsidP="005A6A3F">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82E31B9" w14:textId="77777777" w:rsidR="00422570" w:rsidRDefault="00422570" w:rsidP="005A6A3F">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36654B" w14:textId="77777777" w:rsidR="00422570" w:rsidRDefault="00422570" w:rsidP="005A6A3F">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D8B4FA" w14:textId="77777777" w:rsidR="00422570" w:rsidRDefault="00422570" w:rsidP="005A6A3F">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422570" w14:paraId="1414B43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086A07" w14:textId="77777777" w:rsidR="00422570" w:rsidRDefault="00422570" w:rsidP="005A6A3F">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D87054" w14:textId="77777777" w:rsidR="00422570" w:rsidRDefault="00422570" w:rsidP="005A6A3F">
            <w:pPr>
              <w:keepNext/>
              <w:keepLines/>
              <w:spacing w:after="0"/>
              <w:jc w:val="center"/>
              <w:rPr>
                <w:sz w:val="18"/>
                <w:lang w:eastAsia="ja-JP"/>
              </w:rPr>
            </w:pPr>
            <w:r>
              <w:rPr>
                <w:sz w:val="18"/>
                <w:szCs w:val="18"/>
              </w:rPr>
              <w:t>1122</w:t>
            </w:r>
            <w:r w:rsidRPr="00075699">
              <w:rPr>
                <w:sz w:val="18"/>
                <w:szCs w:val="18"/>
              </w:rPr>
              <w:t>0</w:t>
            </w:r>
            <w:r>
              <w:rPr>
                <w:sz w:val="18"/>
                <w:lang w:val="en-US"/>
              </w:rPr>
              <w:t>–</w:t>
            </w:r>
            <w:r>
              <w:rPr>
                <w:sz w:val="18"/>
                <w:szCs w:val="18"/>
              </w:rPr>
              <w:t>1328</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9FB91" w14:textId="77777777" w:rsidR="00422570" w:rsidRDefault="00422570" w:rsidP="005A6A3F">
            <w:pPr>
              <w:keepNext/>
              <w:keepLines/>
              <w:spacing w:after="0"/>
              <w:jc w:val="center"/>
              <w:rPr>
                <w:sz w:val="18"/>
                <w:lang w:eastAsia="ja-JP"/>
              </w:rPr>
            </w:pPr>
            <w:r>
              <w:rPr>
                <w:sz w:val="18"/>
                <w:szCs w:val="18"/>
              </w:rPr>
              <w:t>388</w:t>
            </w:r>
            <w:r w:rsidRPr="00075699">
              <w:rPr>
                <w:sz w:val="18"/>
                <w:szCs w:val="18"/>
              </w:rPr>
              <w:t>0</w:t>
            </w:r>
            <w:r>
              <w:rPr>
                <w:sz w:val="18"/>
                <w:lang w:val="en-US"/>
              </w:rPr>
              <w:t>–</w:t>
            </w:r>
            <w:r>
              <w:rPr>
                <w:sz w:val="18"/>
                <w:szCs w:val="18"/>
              </w:rPr>
              <w:t>462</w:t>
            </w:r>
            <w:r w:rsidRPr="00075699">
              <w:rPr>
                <w:sz w:val="18"/>
                <w:szCs w:val="18"/>
              </w:rPr>
              <w:t>0</w:t>
            </w:r>
          </w:p>
        </w:tc>
      </w:tr>
      <w:tr w:rsidR="00422570" w14:paraId="367F0921"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530B01" w14:textId="77777777" w:rsidR="00422570" w:rsidRDefault="00422570" w:rsidP="005A6A3F">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DA21D3" w14:textId="77777777" w:rsidR="00422570" w:rsidRDefault="00422570" w:rsidP="005A6A3F">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85043E4" w14:textId="77777777" w:rsidR="00422570" w:rsidRDefault="00422570" w:rsidP="005A6A3F">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494A10" w14:textId="77777777" w:rsidR="00422570" w:rsidRDefault="00422570" w:rsidP="005A6A3F">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8AB1630" w14:textId="77777777" w:rsidR="00422570" w:rsidRDefault="00422570" w:rsidP="005A6A3F">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422570" w14:paraId="21E4C3E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8DFAB9" w14:textId="77777777" w:rsidR="00422570" w:rsidRDefault="00422570" w:rsidP="005A6A3F">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D86CD6" w14:textId="77777777" w:rsidR="00422570" w:rsidRDefault="00422570" w:rsidP="005A6A3F">
            <w:pPr>
              <w:keepNext/>
              <w:keepLines/>
              <w:spacing w:after="0"/>
              <w:jc w:val="center"/>
              <w:rPr>
                <w:sz w:val="18"/>
                <w:lang w:eastAsia="ja-JP"/>
              </w:rPr>
            </w:pPr>
            <w:r>
              <w:rPr>
                <w:sz w:val="18"/>
                <w:szCs w:val="18"/>
              </w:rPr>
              <w:t>594</w:t>
            </w:r>
            <w:r w:rsidRPr="00075699">
              <w:rPr>
                <w:sz w:val="18"/>
                <w:szCs w:val="18"/>
              </w:rPr>
              <w:t>0</w:t>
            </w:r>
            <w:r>
              <w:rPr>
                <w:sz w:val="18"/>
                <w:lang w:val="en-US"/>
              </w:rPr>
              <w:t>–</w:t>
            </w:r>
            <w:r>
              <w:rPr>
                <w:sz w:val="18"/>
                <w:szCs w:val="18"/>
              </w:rPr>
              <w:t>756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FFFF00"/>
            <w:tcMar>
              <w:left w:w="57" w:type="dxa"/>
              <w:right w:w="57" w:type="dxa"/>
            </w:tcMar>
            <w:vAlign w:val="bottom"/>
          </w:tcPr>
          <w:p w14:paraId="18D44196" w14:textId="77777777" w:rsidR="00422570" w:rsidRDefault="00422570" w:rsidP="005A6A3F">
            <w:pPr>
              <w:keepNext/>
              <w:keepLines/>
              <w:spacing w:after="0"/>
              <w:jc w:val="center"/>
              <w:rPr>
                <w:sz w:val="18"/>
                <w:lang w:eastAsia="ja-JP"/>
              </w:rPr>
            </w:pPr>
            <w:r w:rsidRPr="008852F8">
              <w:rPr>
                <w:sz w:val="18"/>
                <w:szCs w:val="18"/>
              </w:rPr>
              <w:t>660</w:t>
            </w:r>
            <w:r w:rsidRPr="008852F8">
              <w:rPr>
                <w:sz w:val="18"/>
                <w:lang w:val="en-US"/>
              </w:rPr>
              <w:t>–</w:t>
            </w:r>
            <w:r w:rsidRPr="008852F8">
              <w:rPr>
                <w:sz w:val="18"/>
                <w:szCs w:val="18"/>
              </w:rPr>
              <w:t>1840</w:t>
            </w:r>
          </w:p>
        </w:tc>
      </w:tr>
      <w:tr w:rsidR="00422570" w14:paraId="4150ABD1"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3D29EC" w14:textId="77777777" w:rsidR="00422570" w:rsidRDefault="00422570" w:rsidP="005A6A3F">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7E1FDF" w14:textId="77777777" w:rsidR="00422570" w:rsidRDefault="00422570" w:rsidP="005A6A3F">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2997F62" w14:textId="77777777" w:rsidR="00422570" w:rsidRDefault="00422570" w:rsidP="005A6A3F">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B8B67C" w14:textId="77777777" w:rsidR="00422570" w:rsidRDefault="00422570" w:rsidP="005A6A3F">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3D6B78" w14:textId="77777777" w:rsidR="00422570" w:rsidRDefault="00422570" w:rsidP="005A6A3F">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422570" w14:paraId="1EEF86F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C46DE" w14:textId="77777777" w:rsidR="00422570" w:rsidRDefault="00422570" w:rsidP="005A6A3F">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979999" w14:textId="77777777" w:rsidR="00422570" w:rsidRDefault="00422570" w:rsidP="005A6A3F">
            <w:pPr>
              <w:keepNext/>
              <w:keepLines/>
              <w:spacing w:after="0"/>
              <w:jc w:val="center"/>
              <w:rPr>
                <w:sz w:val="18"/>
                <w:lang w:eastAsia="ja-JP"/>
              </w:rPr>
            </w:pPr>
            <w:r w:rsidRPr="00075699">
              <w:rPr>
                <w:sz w:val="18"/>
                <w:szCs w:val="18"/>
              </w:rPr>
              <w:t>15</w:t>
            </w:r>
            <w:r>
              <w:rPr>
                <w:sz w:val="18"/>
                <w:szCs w:val="18"/>
              </w:rPr>
              <w:t>12</w:t>
            </w:r>
            <w:r w:rsidRPr="00075699">
              <w:rPr>
                <w:sz w:val="18"/>
                <w:szCs w:val="18"/>
              </w:rPr>
              <w:t>0</w:t>
            </w:r>
            <w:r>
              <w:rPr>
                <w:sz w:val="18"/>
                <w:lang w:val="en-US"/>
              </w:rPr>
              <w:t>–</w:t>
            </w:r>
            <w:r w:rsidRPr="00075699">
              <w:rPr>
                <w:sz w:val="18"/>
                <w:szCs w:val="18"/>
              </w:rPr>
              <w:t>17</w:t>
            </w:r>
            <w:r>
              <w:rPr>
                <w:sz w:val="18"/>
                <w:szCs w:val="18"/>
              </w:rPr>
              <w:t>18</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EC7274" w14:textId="77777777" w:rsidR="00422570" w:rsidRDefault="00422570" w:rsidP="005A6A3F">
            <w:pPr>
              <w:keepNext/>
              <w:keepLines/>
              <w:spacing w:after="0"/>
              <w:jc w:val="center"/>
              <w:rPr>
                <w:sz w:val="18"/>
                <w:lang w:eastAsia="ja-JP"/>
              </w:rPr>
            </w:pPr>
            <w:r w:rsidRPr="00075699">
              <w:rPr>
                <w:sz w:val="18"/>
                <w:szCs w:val="18"/>
              </w:rPr>
              <w:t>1</w:t>
            </w:r>
            <w:r>
              <w:rPr>
                <w:sz w:val="18"/>
                <w:szCs w:val="18"/>
              </w:rPr>
              <w:t>098</w:t>
            </w:r>
            <w:r w:rsidRPr="00075699">
              <w:rPr>
                <w:sz w:val="18"/>
                <w:szCs w:val="18"/>
              </w:rPr>
              <w:t>0</w:t>
            </w:r>
            <w:r>
              <w:rPr>
                <w:sz w:val="18"/>
                <w:lang w:val="en-US"/>
              </w:rPr>
              <w:t>–</w:t>
            </w:r>
            <w:r w:rsidRPr="00075699">
              <w:rPr>
                <w:sz w:val="18"/>
                <w:szCs w:val="18"/>
              </w:rPr>
              <w:t>1</w:t>
            </w:r>
            <w:r>
              <w:rPr>
                <w:sz w:val="18"/>
                <w:szCs w:val="18"/>
              </w:rPr>
              <w:t>172</w:t>
            </w:r>
            <w:r w:rsidRPr="00075699">
              <w:rPr>
                <w:sz w:val="18"/>
                <w:szCs w:val="18"/>
              </w:rPr>
              <w:t>0</w:t>
            </w:r>
          </w:p>
        </w:tc>
      </w:tr>
      <w:tr w:rsidR="00422570" w14:paraId="787B419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195565" w14:textId="77777777" w:rsidR="00422570" w:rsidRDefault="00422570" w:rsidP="005A6A3F">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EDEF36" w14:textId="77777777" w:rsidR="00422570" w:rsidRDefault="00422570" w:rsidP="005A6A3F">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FEDD8E" w14:textId="77777777" w:rsidR="00422570" w:rsidRDefault="00422570" w:rsidP="005A6A3F">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A868300" w14:textId="77777777" w:rsidR="00422570" w:rsidRDefault="00422570" w:rsidP="005A6A3F">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55C7ED9" w14:textId="77777777" w:rsidR="00422570" w:rsidRDefault="00422570" w:rsidP="005A6A3F">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422570" w14:paraId="0435E9A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03A50" w14:textId="77777777" w:rsidR="00422570" w:rsidRDefault="00422570" w:rsidP="005A6A3F">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19DDA9" w14:textId="77777777" w:rsidR="00422570" w:rsidRDefault="00422570" w:rsidP="005A6A3F">
            <w:pPr>
              <w:keepNext/>
              <w:keepLines/>
              <w:spacing w:after="0"/>
              <w:jc w:val="center"/>
              <w:rPr>
                <w:sz w:val="18"/>
                <w:lang w:eastAsia="ja-JP"/>
              </w:rPr>
            </w:pPr>
            <w:r w:rsidRPr="00075699">
              <w:rPr>
                <w:sz w:val="18"/>
                <w:szCs w:val="18"/>
              </w:rPr>
              <w:t>1</w:t>
            </w:r>
            <w:r>
              <w:rPr>
                <w:sz w:val="18"/>
                <w:szCs w:val="18"/>
              </w:rPr>
              <w:t>374</w:t>
            </w:r>
            <w:r w:rsidRPr="00075699">
              <w:rPr>
                <w:sz w:val="18"/>
                <w:szCs w:val="18"/>
              </w:rPr>
              <w:t>0</w:t>
            </w:r>
            <w:r>
              <w:rPr>
                <w:sz w:val="18"/>
                <w:lang w:val="en-US"/>
              </w:rPr>
              <w:t>–</w:t>
            </w:r>
            <w:r w:rsidRPr="00075699">
              <w:rPr>
                <w:sz w:val="18"/>
                <w:szCs w:val="18"/>
              </w:rPr>
              <w:t>1</w:t>
            </w:r>
            <w:r>
              <w:rPr>
                <w:sz w:val="18"/>
                <w:szCs w:val="18"/>
              </w:rPr>
              <w:t>536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598AFE" w14:textId="77777777" w:rsidR="00422570" w:rsidRDefault="00422570" w:rsidP="005A6A3F">
            <w:pPr>
              <w:keepNext/>
              <w:keepLines/>
              <w:spacing w:after="0"/>
              <w:jc w:val="center"/>
              <w:rPr>
                <w:sz w:val="18"/>
                <w:lang w:eastAsia="ja-JP"/>
              </w:rPr>
            </w:pPr>
            <w:r w:rsidRPr="00075699">
              <w:rPr>
                <w:sz w:val="18"/>
                <w:szCs w:val="18"/>
              </w:rPr>
              <w:t>1</w:t>
            </w:r>
            <w:r>
              <w:rPr>
                <w:sz w:val="18"/>
                <w:szCs w:val="18"/>
              </w:rPr>
              <w:t>236</w:t>
            </w:r>
            <w:r w:rsidRPr="00075699">
              <w:rPr>
                <w:sz w:val="18"/>
                <w:szCs w:val="18"/>
              </w:rPr>
              <w:t>0</w:t>
            </w:r>
            <w:r>
              <w:rPr>
                <w:sz w:val="18"/>
                <w:lang w:val="en-US"/>
              </w:rPr>
              <w:t>–</w:t>
            </w:r>
            <w:r w:rsidRPr="00075699">
              <w:rPr>
                <w:sz w:val="18"/>
                <w:szCs w:val="18"/>
              </w:rPr>
              <w:t>1</w:t>
            </w:r>
            <w:r>
              <w:rPr>
                <w:sz w:val="18"/>
                <w:szCs w:val="18"/>
              </w:rPr>
              <w:t>354</w:t>
            </w:r>
            <w:r w:rsidRPr="00075699">
              <w:rPr>
                <w:sz w:val="18"/>
                <w:szCs w:val="18"/>
              </w:rPr>
              <w:t>0</w:t>
            </w:r>
          </w:p>
        </w:tc>
      </w:tr>
      <w:tr w:rsidR="00422570" w14:paraId="7F5232EF" w14:textId="77777777" w:rsidTr="005A6A3F">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5141B3" w14:textId="77777777" w:rsidR="00422570" w:rsidRDefault="00422570" w:rsidP="005A6A3F">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0F7902E6" w14:textId="77777777" w:rsidR="00422570" w:rsidRDefault="00422570" w:rsidP="00422570">
      <w:pPr>
        <w:rPr>
          <w:rFonts w:ascii="Arial" w:hAnsi="Arial" w:cs="Arial"/>
          <w:b/>
        </w:rPr>
      </w:pPr>
    </w:p>
    <w:p w14:paraId="3070DFA3" w14:textId="77777777" w:rsidR="00422570" w:rsidRPr="000B4D61" w:rsidRDefault="00422570" w:rsidP="00422570">
      <w:pPr>
        <w:rPr>
          <w:rFonts w:eastAsia="MS Mincho"/>
        </w:rPr>
      </w:pPr>
      <w:r>
        <w:rPr>
          <w:rFonts w:eastAsia="MS Mincho"/>
        </w:rPr>
        <w:t xml:space="preserve">Based on the above table, the </w:t>
      </w:r>
      <w:r>
        <w:rPr>
          <w:rFonts w:cs="DengXian"/>
          <w:szCs w:val="21"/>
          <w:lang w:eastAsia="ko-KR"/>
        </w:rPr>
        <w:t>2</w:t>
      </w:r>
      <w:r>
        <w:rPr>
          <w:rFonts w:cs="DengXian"/>
          <w:szCs w:val="21"/>
          <w:vertAlign w:val="superscript"/>
          <w:lang w:eastAsia="ko-KR"/>
        </w:rPr>
        <w:t>nd</w:t>
      </w:r>
      <w:r>
        <w:rPr>
          <w:rFonts w:cs="DengXian"/>
          <w:szCs w:val="21"/>
          <w:lang w:eastAsia="ko-KR"/>
        </w:rPr>
        <w:t xml:space="preserve"> and 5</w:t>
      </w:r>
      <w:r w:rsidRPr="00634198">
        <w:rPr>
          <w:rFonts w:cs="DengXian"/>
          <w:szCs w:val="21"/>
          <w:vertAlign w:val="superscript"/>
          <w:lang w:eastAsia="ko-KR"/>
        </w:rPr>
        <w:t>th</w:t>
      </w:r>
      <w:r w:rsidRPr="00634198">
        <w:rPr>
          <w:rFonts w:cs="DengXian"/>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78</w:t>
      </w:r>
      <w:r w:rsidRPr="005A43BB">
        <w:rPr>
          <w:rFonts w:eastAsia="MS Mincho"/>
        </w:rPr>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75</w:t>
      </w:r>
    </w:p>
    <w:p w14:paraId="75403EE3" w14:textId="77777777" w:rsidR="00422570" w:rsidRPr="00D315DA" w:rsidRDefault="00422570" w:rsidP="00422570">
      <w:pPr>
        <w:rPr>
          <w:rFonts w:eastAsia="MS Mincho"/>
        </w:rPr>
      </w:pPr>
    </w:p>
    <w:p w14:paraId="3CB98007" w14:textId="063B1134" w:rsidR="00422570" w:rsidRPr="00AB69C8" w:rsidRDefault="00422570" w:rsidP="00422570">
      <w:pPr>
        <w:pStyle w:val="Heading4"/>
        <w:overflowPunct w:val="0"/>
        <w:autoSpaceDE w:val="0"/>
        <w:autoSpaceDN w:val="0"/>
        <w:adjustRightInd w:val="0"/>
        <w:textAlignment w:val="baseline"/>
        <w:rPr>
          <w:rFonts w:eastAsia="Times New Roman"/>
          <w:lang w:eastAsia="en-GB"/>
        </w:rPr>
      </w:pPr>
      <w:bookmarkStart w:id="266" w:name="_Toc183507806"/>
      <w:r>
        <w:rPr>
          <w:rFonts w:eastAsia="Times New Roman"/>
          <w:lang w:eastAsia="en-GB"/>
        </w:rPr>
        <w:t>5.15</w:t>
      </w:r>
      <w:r w:rsidRPr="00AB69C8">
        <w:rPr>
          <w:rFonts w:eastAsia="Times New Roman"/>
          <w:lang w:eastAsia="en-GB"/>
        </w:rPr>
        <w:t>.2.</w:t>
      </w:r>
      <w:r>
        <w:rPr>
          <w:rFonts w:eastAsia="Times New Roman"/>
          <w:lang w:eastAsia="en-GB"/>
        </w:rPr>
        <w:t>2</w:t>
      </w:r>
      <w:r w:rsidRPr="00AB69C8">
        <w:rPr>
          <w:rFonts w:eastAsia="Times New Roman"/>
          <w:lang w:eastAsia="en-GB"/>
        </w:rPr>
        <w:tab/>
        <w:t>REFSENS requirements</w:t>
      </w:r>
      <w:bookmarkEnd w:id="266"/>
    </w:p>
    <w:p w14:paraId="3371663C" w14:textId="77777777" w:rsidR="00422570" w:rsidRPr="00A22BD2" w:rsidRDefault="00422570" w:rsidP="00422570">
      <w:pPr>
        <w:rPr>
          <w:rFonts w:eastAsia="Yu Mincho" w:cs="Arial"/>
          <w:lang w:eastAsia="ja-JP"/>
        </w:rPr>
      </w:pPr>
      <w:r w:rsidRPr="006E2E6A">
        <w:rPr>
          <w:rFonts w:cs="DengXian" w:hint="eastAsia"/>
          <w:szCs w:val="21"/>
          <w:lang w:eastAsia="ko-KR"/>
        </w:rPr>
        <w:t>IMD</w:t>
      </w:r>
      <w:r w:rsidRPr="006E2E6A">
        <w:rPr>
          <w:rFonts w:cs="DengXian"/>
          <w:szCs w:val="21"/>
          <w:lang w:eastAsia="ko-KR"/>
        </w:rPr>
        <w:t>5</w:t>
      </w:r>
      <w:r w:rsidRPr="00634198">
        <w:rPr>
          <w:rFonts w:cs="DengXian"/>
          <w:szCs w:val="21"/>
          <w:lang w:eastAsia="ko-KR"/>
        </w:rPr>
        <w:t xml:space="preserve"> generated by </w:t>
      </w:r>
      <w:r w:rsidRPr="006E2E6A">
        <w:rPr>
          <w:rFonts w:cs="DengXian"/>
          <w:szCs w:val="21"/>
          <w:lang w:eastAsia="ko-KR"/>
        </w:rPr>
        <w:t>UL CA_n1A-n78A</w:t>
      </w:r>
      <w:r w:rsidRPr="00634198">
        <w:rPr>
          <w:rFonts w:cs="DengXian"/>
          <w:szCs w:val="21"/>
          <w:lang w:eastAsia="ko-KR"/>
        </w:rPr>
        <w:t xml:space="preserve"> fall into own Rx of </w:t>
      </w:r>
      <w:r w:rsidRPr="006E2E6A">
        <w:rPr>
          <w:rFonts w:cs="DengXian"/>
          <w:szCs w:val="21"/>
          <w:lang w:eastAsia="ko-KR"/>
        </w:rPr>
        <w:t>B</w:t>
      </w:r>
      <w:r w:rsidRPr="00634198">
        <w:rPr>
          <w:rFonts w:cs="DengXian"/>
          <w:szCs w:val="21"/>
          <w:lang w:eastAsia="ko-KR"/>
        </w:rPr>
        <w:t xml:space="preserve">and </w:t>
      </w:r>
      <w:r w:rsidRPr="006E2E6A">
        <w:rPr>
          <w:rFonts w:cs="DengXian"/>
          <w:szCs w:val="21"/>
          <w:lang w:eastAsia="ko-KR"/>
        </w:rPr>
        <w:t>n75</w:t>
      </w:r>
      <w:r w:rsidRPr="00244624">
        <w:rPr>
          <w:rFonts w:cs="DengXian" w:hint="eastAsia"/>
          <w:szCs w:val="21"/>
          <w:lang w:eastAsia="ko-KR"/>
        </w:rPr>
        <w:t>.</w:t>
      </w:r>
      <w:r w:rsidRPr="00244624">
        <w:rPr>
          <w:rFonts w:cs="DengXian"/>
          <w:szCs w:val="21"/>
          <w:lang w:eastAsia="ko-KR"/>
        </w:rPr>
        <w:t>H</w:t>
      </w:r>
      <w:r w:rsidRPr="006E2E6A">
        <w:rPr>
          <w:rFonts w:cs="DengXian" w:hint="eastAsia"/>
          <w:szCs w:val="21"/>
          <w:lang w:eastAsia="ko-KR"/>
        </w:rPr>
        <w:t>owever,</w:t>
      </w:r>
      <w:r w:rsidRPr="006E2E6A">
        <w:rPr>
          <w:rFonts w:cs="DengXian"/>
          <w:szCs w:val="21"/>
          <w:lang w:eastAsia="ko-KR"/>
        </w:rPr>
        <w:t xml:space="preserve"> </w:t>
      </w:r>
      <w:r>
        <w:rPr>
          <w:rFonts w:cs="DengXian"/>
          <w:szCs w:val="21"/>
          <w:lang w:eastAsia="ko-KR"/>
        </w:rPr>
        <w:t xml:space="preserve">since </w:t>
      </w:r>
      <w:r w:rsidRPr="006E2E6A">
        <w:rPr>
          <w:rFonts w:cs="DengXian"/>
          <w:szCs w:val="21"/>
          <w:lang w:eastAsia="ko-KR"/>
        </w:rPr>
        <w:t>the MSD value is 0</w:t>
      </w:r>
      <w:r>
        <w:rPr>
          <w:rFonts w:cs="DengXian"/>
          <w:szCs w:val="21"/>
          <w:lang w:eastAsia="ko-KR"/>
        </w:rPr>
        <w:t xml:space="preserve"> dB</w:t>
      </w:r>
      <w:r w:rsidRPr="006E2E6A">
        <w:rPr>
          <w:rFonts w:cs="DengXian"/>
          <w:szCs w:val="21"/>
          <w:lang w:eastAsia="ko-KR"/>
        </w:rPr>
        <w:t xml:space="preserve">, </w:t>
      </w:r>
      <w:r>
        <w:rPr>
          <w:rFonts w:cs="DengXian"/>
          <w:szCs w:val="21"/>
          <w:lang w:eastAsia="ko-KR"/>
        </w:rPr>
        <w:t>there is</w:t>
      </w:r>
      <w:r w:rsidRPr="006E2E6A">
        <w:rPr>
          <w:rFonts w:cs="DengXian"/>
          <w:szCs w:val="21"/>
          <w:lang w:eastAsia="ko-KR"/>
        </w:rPr>
        <w:t xml:space="preserve"> no need to define MSD of IMD5.</w:t>
      </w:r>
      <w:r w:rsidRPr="009F3BB7">
        <w:rPr>
          <w:rFonts w:cs="Arial"/>
          <w:lang w:eastAsia="ja-JP"/>
        </w:rPr>
        <w:t xml:space="preserve"> Referring to </w:t>
      </w:r>
      <w:r w:rsidRPr="00EF5447">
        <w:rPr>
          <w:rFonts w:eastAsia="Malgun Gothic"/>
          <w:szCs w:val="18"/>
          <w:lang w:eastAsia="ko-KR"/>
        </w:rPr>
        <w:t>DC_1A_n75A-n78A</w:t>
      </w:r>
      <w:r w:rsidRPr="009F3BB7">
        <w:rPr>
          <w:rFonts w:cs="Arial"/>
          <w:lang w:eastAsia="ja-JP"/>
        </w:rPr>
        <w:t>, the MSD requirements can be specified as below:</w:t>
      </w:r>
    </w:p>
    <w:p w14:paraId="206BCF89" w14:textId="780B16E7" w:rsidR="00422570" w:rsidRPr="00A20126" w:rsidRDefault="00422570" w:rsidP="00422570">
      <w:pPr>
        <w:pStyle w:val="TH"/>
        <w:rPr>
          <w:rFonts w:cs="Arial"/>
        </w:rPr>
      </w:pPr>
      <w:r w:rsidRPr="000469EC">
        <w:rPr>
          <w:rFonts w:cs="Arial"/>
        </w:rPr>
        <w:t xml:space="preserve">Table </w:t>
      </w:r>
      <w:r w:rsidRPr="00A20126">
        <w:rPr>
          <w:rFonts w:cs="Arial"/>
        </w:rPr>
        <w:t>5.</w:t>
      </w:r>
      <w:r>
        <w:rPr>
          <w:rFonts w:cs="Arial"/>
        </w:rPr>
        <w:t>15</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2570" w14:paraId="6018A3F7" w14:textId="77777777" w:rsidTr="005A6A3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3057609" w14:textId="77777777" w:rsidR="00422570" w:rsidRDefault="00422570" w:rsidP="005A6A3F">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38E2B1B" w14:textId="77777777" w:rsidR="00422570" w:rsidRDefault="00422570" w:rsidP="005A6A3F">
            <w:pPr>
              <w:pStyle w:val="TAH"/>
            </w:pPr>
            <w:r>
              <w:t>Source of IMD</w:t>
            </w:r>
          </w:p>
        </w:tc>
      </w:tr>
      <w:tr w:rsidR="00422570" w14:paraId="7B02997D" w14:textId="77777777" w:rsidTr="005A6A3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572FEB" w14:textId="77777777" w:rsidR="00422570" w:rsidRDefault="00422570" w:rsidP="005A6A3F">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D62782" w14:textId="77777777" w:rsidR="00422570" w:rsidRDefault="00422570" w:rsidP="005A6A3F">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5DB67799" w14:textId="77777777" w:rsidR="00422570" w:rsidRDefault="00422570" w:rsidP="005A6A3F">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C170C76" w14:textId="77777777" w:rsidR="00422570" w:rsidRDefault="00422570" w:rsidP="005A6A3F">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B45E993" w14:textId="77777777" w:rsidR="00422570" w:rsidRDefault="00422570" w:rsidP="005A6A3F">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41E9D06" w14:textId="77777777" w:rsidR="00422570" w:rsidRDefault="00422570" w:rsidP="005A6A3F">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57AA2E1" w14:textId="77777777" w:rsidR="00422570" w:rsidRDefault="00422570" w:rsidP="005A6A3F">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CC77852" w14:textId="77777777" w:rsidR="00422570" w:rsidRDefault="00422570" w:rsidP="005A6A3F">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B5F8873" w14:textId="77777777" w:rsidR="00422570" w:rsidRDefault="00422570" w:rsidP="005A6A3F">
            <w:pPr>
              <w:pStyle w:val="TAH"/>
            </w:pPr>
          </w:p>
        </w:tc>
      </w:tr>
      <w:tr w:rsidR="00422570" w14:paraId="25732F6E" w14:textId="77777777" w:rsidTr="005A6A3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C737F6" w14:textId="77777777" w:rsidR="00422570" w:rsidRDefault="00422570" w:rsidP="005A6A3F">
            <w:pPr>
              <w:pStyle w:val="TAC"/>
              <w:rPr>
                <w:lang w:eastAsia="zh-CN"/>
              </w:rPr>
            </w:pPr>
            <w:r>
              <w:rPr>
                <w:color w:val="000000"/>
                <w:lang w:eastAsia="zh-CN"/>
              </w:rPr>
              <w:t>CA_n1-n75-n78</w:t>
            </w:r>
          </w:p>
        </w:tc>
        <w:tc>
          <w:tcPr>
            <w:tcW w:w="1146" w:type="dxa"/>
            <w:tcBorders>
              <w:top w:val="single" w:sz="4" w:space="0" w:color="auto"/>
              <w:left w:val="single" w:sz="4" w:space="0" w:color="auto"/>
              <w:right w:val="single" w:sz="4" w:space="0" w:color="auto"/>
            </w:tcBorders>
            <w:vAlign w:val="center"/>
          </w:tcPr>
          <w:p w14:paraId="4EBAB368" w14:textId="77777777" w:rsidR="00422570" w:rsidRDefault="00422570" w:rsidP="005A6A3F">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6B816ADB" w14:textId="77777777" w:rsidR="00422570" w:rsidRPr="00C6438D" w:rsidRDefault="00422570" w:rsidP="005A6A3F">
            <w:pPr>
              <w:pStyle w:val="TAC"/>
              <w:rPr>
                <w:lang w:eastAsia="zh-CN"/>
              </w:rPr>
            </w:pPr>
            <w:r>
              <w:t>1930</w:t>
            </w:r>
          </w:p>
        </w:tc>
        <w:tc>
          <w:tcPr>
            <w:tcW w:w="964" w:type="dxa"/>
            <w:tcBorders>
              <w:top w:val="single" w:sz="4" w:space="0" w:color="auto"/>
              <w:left w:val="single" w:sz="4" w:space="0" w:color="auto"/>
              <w:right w:val="single" w:sz="4" w:space="0" w:color="auto"/>
            </w:tcBorders>
          </w:tcPr>
          <w:p w14:paraId="5EED37BC" w14:textId="77777777" w:rsidR="00422570" w:rsidRPr="00C6438D" w:rsidRDefault="00422570" w:rsidP="005A6A3F">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4D8021F4" w14:textId="77777777" w:rsidR="00422570" w:rsidRPr="00C6438D" w:rsidRDefault="00422570" w:rsidP="005A6A3F">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47A374BE" w14:textId="77777777" w:rsidR="00422570" w:rsidRPr="00C6438D" w:rsidRDefault="00422570" w:rsidP="005A6A3F">
            <w:pPr>
              <w:pStyle w:val="TAC"/>
              <w:rPr>
                <w:lang w:eastAsia="zh-CN"/>
              </w:rPr>
            </w:pPr>
            <w:r w:rsidRPr="00EF5447">
              <w:rPr>
                <w:color w:val="000000"/>
              </w:rPr>
              <w:t>2120</w:t>
            </w:r>
          </w:p>
        </w:tc>
        <w:tc>
          <w:tcPr>
            <w:tcW w:w="977" w:type="dxa"/>
            <w:tcBorders>
              <w:top w:val="single" w:sz="4" w:space="0" w:color="auto"/>
              <w:left w:val="single" w:sz="4" w:space="0" w:color="auto"/>
              <w:bottom w:val="single" w:sz="4" w:space="0" w:color="auto"/>
              <w:right w:val="single" w:sz="4" w:space="0" w:color="auto"/>
            </w:tcBorders>
          </w:tcPr>
          <w:p w14:paraId="64C27476" w14:textId="77777777" w:rsidR="00422570" w:rsidRPr="00C6438D" w:rsidRDefault="00422570" w:rsidP="005A6A3F">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12FAD219" w14:textId="77777777" w:rsidR="00422570" w:rsidRPr="00A1115A" w:rsidRDefault="00422570" w:rsidP="005A6A3F">
            <w:pPr>
              <w:pStyle w:val="TAC"/>
            </w:pPr>
            <w:r w:rsidRPr="00A1115A">
              <w:t>FDD</w:t>
            </w:r>
          </w:p>
        </w:tc>
        <w:tc>
          <w:tcPr>
            <w:tcW w:w="1057" w:type="dxa"/>
            <w:tcBorders>
              <w:top w:val="single" w:sz="4" w:space="0" w:color="auto"/>
              <w:left w:val="single" w:sz="4" w:space="0" w:color="auto"/>
              <w:right w:val="single" w:sz="4" w:space="0" w:color="auto"/>
            </w:tcBorders>
          </w:tcPr>
          <w:p w14:paraId="3B5ACCE5" w14:textId="77777777" w:rsidR="00422570" w:rsidRDefault="00422570" w:rsidP="005A6A3F">
            <w:pPr>
              <w:pStyle w:val="TAC"/>
              <w:rPr>
                <w:lang w:eastAsia="zh-CN"/>
              </w:rPr>
            </w:pPr>
            <w:r>
              <w:t>N/A</w:t>
            </w:r>
          </w:p>
        </w:tc>
      </w:tr>
      <w:tr w:rsidR="00422570" w14:paraId="5487E067"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EF5851" w14:textId="77777777" w:rsidR="00422570" w:rsidRDefault="00422570" w:rsidP="005A6A3F">
            <w:pPr>
              <w:pStyle w:val="TAC"/>
              <w:rPr>
                <w:lang w:eastAsia="zh-CN"/>
              </w:rPr>
            </w:pPr>
          </w:p>
        </w:tc>
        <w:tc>
          <w:tcPr>
            <w:tcW w:w="1146" w:type="dxa"/>
            <w:tcBorders>
              <w:top w:val="single" w:sz="4" w:space="0" w:color="auto"/>
              <w:left w:val="single" w:sz="4" w:space="0" w:color="auto"/>
              <w:right w:val="single" w:sz="4" w:space="0" w:color="auto"/>
            </w:tcBorders>
            <w:vAlign w:val="center"/>
          </w:tcPr>
          <w:p w14:paraId="4F1BEE98" w14:textId="77777777" w:rsidR="00422570" w:rsidRDefault="00422570" w:rsidP="005A6A3F">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7D9D2EE2" w14:textId="77777777" w:rsidR="00422570" w:rsidRPr="00C6438D" w:rsidRDefault="00422570" w:rsidP="005A6A3F">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121C8300" w14:textId="77777777" w:rsidR="00422570" w:rsidRPr="00C6438D" w:rsidRDefault="00422570" w:rsidP="005A6A3F">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6ADA43E1" w14:textId="77777777" w:rsidR="00422570" w:rsidRPr="00C6438D" w:rsidRDefault="00422570" w:rsidP="005A6A3F">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526B075F" w14:textId="77777777" w:rsidR="00422570" w:rsidRPr="00C6438D" w:rsidRDefault="00422570" w:rsidP="005A6A3F">
            <w:pPr>
              <w:pStyle w:val="TAC"/>
              <w:rPr>
                <w:lang w:eastAsia="zh-CN"/>
              </w:rPr>
            </w:pPr>
            <w:r w:rsidRPr="00EF5447">
              <w:rPr>
                <w:color w:val="000000"/>
              </w:rPr>
              <w:t>1470</w:t>
            </w:r>
          </w:p>
        </w:tc>
        <w:tc>
          <w:tcPr>
            <w:tcW w:w="977" w:type="dxa"/>
            <w:tcBorders>
              <w:top w:val="single" w:sz="4" w:space="0" w:color="auto"/>
              <w:left w:val="single" w:sz="4" w:space="0" w:color="auto"/>
              <w:bottom w:val="single" w:sz="4" w:space="0" w:color="auto"/>
              <w:right w:val="single" w:sz="4" w:space="0" w:color="auto"/>
            </w:tcBorders>
          </w:tcPr>
          <w:p w14:paraId="6F06B26F" w14:textId="77777777" w:rsidR="00422570" w:rsidRPr="00794D7C" w:rsidRDefault="00422570" w:rsidP="005A6A3F">
            <w:pPr>
              <w:pStyle w:val="TAC"/>
              <w:rPr>
                <w:rFonts w:eastAsia="DengXian"/>
                <w:lang w:eastAsia="zh-CN"/>
              </w:rPr>
            </w:pPr>
            <w:r w:rsidRPr="00EF5447">
              <w:rPr>
                <w:lang w:eastAsia="zh-CN"/>
              </w:rPr>
              <w:t>30.4</w:t>
            </w:r>
          </w:p>
        </w:tc>
        <w:tc>
          <w:tcPr>
            <w:tcW w:w="828" w:type="dxa"/>
            <w:tcBorders>
              <w:top w:val="single" w:sz="4" w:space="0" w:color="auto"/>
              <w:left w:val="single" w:sz="4" w:space="0" w:color="auto"/>
              <w:right w:val="single" w:sz="4" w:space="0" w:color="auto"/>
            </w:tcBorders>
          </w:tcPr>
          <w:p w14:paraId="6EF82DE1" w14:textId="77777777" w:rsidR="00422570" w:rsidRPr="00A1115A" w:rsidRDefault="00422570" w:rsidP="005A6A3F">
            <w:pPr>
              <w:pStyle w:val="TAC"/>
            </w:pPr>
            <w:r w:rsidRPr="00A1115A">
              <w:t>SDL</w:t>
            </w:r>
          </w:p>
        </w:tc>
        <w:tc>
          <w:tcPr>
            <w:tcW w:w="1057" w:type="dxa"/>
            <w:tcBorders>
              <w:top w:val="single" w:sz="4" w:space="0" w:color="auto"/>
              <w:left w:val="single" w:sz="4" w:space="0" w:color="auto"/>
              <w:right w:val="single" w:sz="4" w:space="0" w:color="auto"/>
            </w:tcBorders>
          </w:tcPr>
          <w:p w14:paraId="4204FDC2" w14:textId="77777777" w:rsidR="00422570" w:rsidRDefault="00422570" w:rsidP="005A6A3F">
            <w:pPr>
              <w:pStyle w:val="TAC"/>
              <w:rPr>
                <w:lang w:eastAsia="zh-CN"/>
              </w:rPr>
            </w:pPr>
            <w:r>
              <w:t>IMD2</w:t>
            </w:r>
          </w:p>
        </w:tc>
      </w:tr>
      <w:tr w:rsidR="00422570" w14:paraId="76C18E0B" w14:textId="77777777" w:rsidTr="005A6A3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B8C2F4" w14:textId="77777777" w:rsidR="00422570" w:rsidRDefault="00422570" w:rsidP="005A6A3F">
            <w:pPr>
              <w:pStyle w:val="TAC"/>
              <w:rPr>
                <w:lang w:eastAsia="zh-CN"/>
              </w:rPr>
            </w:pPr>
          </w:p>
        </w:tc>
        <w:tc>
          <w:tcPr>
            <w:tcW w:w="1146" w:type="dxa"/>
            <w:tcBorders>
              <w:top w:val="single" w:sz="4" w:space="0" w:color="auto"/>
              <w:left w:val="single" w:sz="4" w:space="0" w:color="auto"/>
              <w:right w:val="single" w:sz="4" w:space="0" w:color="auto"/>
            </w:tcBorders>
            <w:vAlign w:val="center"/>
          </w:tcPr>
          <w:p w14:paraId="7A1C0E49" w14:textId="77777777" w:rsidR="00422570" w:rsidRDefault="00422570" w:rsidP="005A6A3F">
            <w:pPr>
              <w:pStyle w:val="TAC"/>
              <w:rPr>
                <w:lang w:eastAsia="zh-CN"/>
              </w:rPr>
            </w:pPr>
            <w:r>
              <w:rPr>
                <w:color w:val="000000"/>
                <w:lang w:eastAsia="zh-CN"/>
              </w:rPr>
              <w:t>n78</w:t>
            </w:r>
          </w:p>
        </w:tc>
        <w:tc>
          <w:tcPr>
            <w:tcW w:w="960" w:type="dxa"/>
            <w:tcBorders>
              <w:top w:val="single" w:sz="4" w:space="0" w:color="auto"/>
              <w:left w:val="single" w:sz="4" w:space="0" w:color="auto"/>
              <w:right w:val="single" w:sz="4" w:space="0" w:color="auto"/>
            </w:tcBorders>
          </w:tcPr>
          <w:p w14:paraId="215D0C45" w14:textId="77777777" w:rsidR="00422570" w:rsidRPr="00C6438D" w:rsidRDefault="00422570" w:rsidP="005A6A3F">
            <w:pPr>
              <w:pStyle w:val="TAC"/>
              <w:rPr>
                <w:lang w:eastAsia="zh-CN"/>
              </w:rPr>
            </w:pPr>
            <w:r>
              <w:t>3400</w:t>
            </w:r>
          </w:p>
        </w:tc>
        <w:tc>
          <w:tcPr>
            <w:tcW w:w="964" w:type="dxa"/>
            <w:tcBorders>
              <w:top w:val="single" w:sz="4" w:space="0" w:color="auto"/>
              <w:left w:val="single" w:sz="4" w:space="0" w:color="auto"/>
              <w:right w:val="single" w:sz="4" w:space="0" w:color="auto"/>
            </w:tcBorders>
          </w:tcPr>
          <w:p w14:paraId="09AC6F63" w14:textId="77777777" w:rsidR="00422570" w:rsidRPr="00C6438D" w:rsidRDefault="00422570" w:rsidP="005A6A3F">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739E4E9" w14:textId="77777777" w:rsidR="00422570" w:rsidRPr="00C6438D" w:rsidRDefault="00422570" w:rsidP="005A6A3F">
            <w:pPr>
              <w:pStyle w:val="TAC"/>
              <w:rPr>
                <w:lang w:eastAsia="zh-CN"/>
              </w:rPr>
            </w:pPr>
            <w:r>
              <w:rPr>
                <w:rFonts w:eastAsia="Malgun Gothic"/>
                <w:lang w:eastAsia="ko-KR"/>
              </w:rPr>
              <w:t>52</w:t>
            </w:r>
          </w:p>
        </w:tc>
        <w:tc>
          <w:tcPr>
            <w:tcW w:w="960" w:type="dxa"/>
            <w:tcBorders>
              <w:top w:val="single" w:sz="4" w:space="0" w:color="auto"/>
              <w:left w:val="single" w:sz="4" w:space="0" w:color="auto"/>
              <w:right w:val="single" w:sz="4" w:space="0" w:color="auto"/>
            </w:tcBorders>
          </w:tcPr>
          <w:p w14:paraId="430F7E1C" w14:textId="77777777" w:rsidR="00422570" w:rsidRPr="00C6438D" w:rsidRDefault="00422570" w:rsidP="005A6A3F">
            <w:pPr>
              <w:pStyle w:val="TAC"/>
              <w:rPr>
                <w:lang w:eastAsia="zh-CN"/>
              </w:rPr>
            </w:pPr>
            <w:r w:rsidRPr="00EF5447">
              <w:rPr>
                <w:color w:val="000000"/>
              </w:rPr>
              <w:t>3400</w:t>
            </w:r>
          </w:p>
        </w:tc>
        <w:tc>
          <w:tcPr>
            <w:tcW w:w="977" w:type="dxa"/>
            <w:tcBorders>
              <w:top w:val="single" w:sz="4" w:space="0" w:color="auto"/>
              <w:left w:val="single" w:sz="4" w:space="0" w:color="auto"/>
              <w:bottom w:val="single" w:sz="4" w:space="0" w:color="auto"/>
              <w:right w:val="single" w:sz="4" w:space="0" w:color="auto"/>
            </w:tcBorders>
          </w:tcPr>
          <w:p w14:paraId="4465CC3E" w14:textId="77777777" w:rsidR="00422570" w:rsidRPr="00C6438D" w:rsidRDefault="00422570" w:rsidP="005A6A3F">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105938B9" w14:textId="77777777" w:rsidR="00422570" w:rsidRPr="00A1115A" w:rsidRDefault="00422570" w:rsidP="005A6A3F">
            <w:pPr>
              <w:pStyle w:val="TAC"/>
            </w:pPr>
            <w:r>
              <w:t>T</w:t>
            </w:r>
            <w:r w:rsidRPr="00A1115A">
              <w:t>DD</w:t>
            </w:r>
          </w:p>
        </w:tc>
        <w:tc>
          <w:tcPr>
            <w:tcW w:w="1057" w:type="dxa"/>
            <w:tcBorders>
              <w:top w:val="single" w:sz="4" w:space="0" w:color="auto"/>
              <w:left w:val="single" w:sz="4" w:space="0" w:color="auto"/>
              <w:right w:val="single" w:sz="4" w:space="0" w:color="auto"/>
            </w:tcBorders>
          </w:tcPr>
          <w:p w14:paraId="49E1CEA6" w14:textId="77777777" w:rsidR="00422570" w:rsidRDefault="00422570" w:rsidP="005A6A3F">
            <w:pPr>
              <w:pStyle w:val="TAC"/>
              <w:rPr>
                <w:lang w:eastAsia="zh-CN"/>
              </w:rPr>
            </w:pPr>
            <w:r>
              <w:t>N/A</w:t>
            </w:r>
          </w:p>
        </w:tc>
      </w:tr>
    </w:tbl>
    <w:p w14:paraId="364621AC" w14:textId="77777777" w:rsidR="00C97F3E" w:rsidRDefault="00C97F3E" w:rsidP="00126CBF">
      <w:pPr>
        <w:pStyle w:val="B1"/>
        <w:ind w:left="0" w:firstLine="0"/>
        <w:jc w:val="both"/>
        <w:rPr>
          <w:rFonts w:ascii="Arial" w:hAnsi="Arial" w:cs="Arial"/>
          <w:b/>
          <w:color w:val="FF0000"/>
          <w:sz w:val="24"/>
          <w:lang w:eastAsia="zh-CN"/>
        </w:rPr>
      </w:pPr>
    </w:p>
    <w:p w14:paraId="52357CB3" w14:textId="772F1FBF" w:rsidR="00CA67F5" w:rsidRDefault="00CA67F5" w:rsidP="00CA67F5">
      <w:pPr>
        <w:pStyle w:val="Heading2"/>
      </w:pPr>
      <w:bookmarkStart w:id="267" w:name="_Toc183507807"/>
      <w:r>
        <w:t>5.</w:t>
      </w:r>
      <w:r>
        <w:rPr>
          <w:lang w:eastAsia="zh-CN"/>
        </w:rPr>
        <w:t>16</w:t>
      </w:r>
      <w:r>
        <w:tab/>
        <w:t>CA_n1-n28-n40</w:t>
      </w:r>
      <w:bookmarkEnd w:id="267"/>
    </w:p>
    <w:p w14:paraId="68FDC7A0" w14:textId="3279FA69" w:rsidR="00CA67F5" w:rsidRDefault="00CA67F5" w:rsidP="00CA67F5">
      <w:pPr>
        <w:pStyle w:val="Heading3"/>
        <w:rPr>
          <w:rFonts w:cs="Arial"/>
          <w:szCs w:val="28"/>
          <w:lang w:val="en-US" w:eastAsia="zh-CN"/>
        </w:rPr>
      </w:pPr>
      <w:bookmarkStart w:id="268" w:name="_Toc183507808"/>
      <w:r>
        <w:t>5.16.1</w:t>
      </w:r>
      <w:r>
        <w:tab/>
      </w:r>
      <w:r>
        <w:rPr>
          <w:rFonts w:cs="Arial"/>
          <w:szCs w:val="28"/>
          <w:lang w:val="en-US" w:eastAsia="zh-CN"/>
        </w:rPr>
        <w:t>Common for 1 band UL and 2 bands UL CA</w:t>
      </w:r>
      <w:bookmarkEnd w:id="268"/>
    </w:p>
    <w:p w14:paraId="6AE034D7" w14:textId="1B8B0254" w:rsidR="00CA67F5" w:rsidRDefault="00CA67F5" w:rsidP="00CA67F5">
      <w:pPr>
        <w:pStyle w:val="Heading4"/>
      </w:pPr>
      <w:bookmarkStart w:id="269" w:name="_Toc183507809"/>
      <w:r>
        <w:t>5.16.1.1</w:t>
      </w:r>
      <w:r>
        <w:tab/>
      </w:r>
      <w:r>
        <w:rPr>
          <w:rFonts w:cs="Arial"/>
          <w:lang w:eastAsia="zh-CN"/>
        </w:rPr>
        <w:t>Operating bands for CA</w:t>
      </w:r>
      <w:bookmarkEnd w:id="269"/>
    </w:p>
    <w:p w14:paraId="365815A4" w14:textId="3AAFC89D" w:rsidR="00CA67F5" w:rsidRDefault="00CA67F5" w:rsidP="00CA67F5">
      <w:pPr>
        <w:pStyle w:val="TH"/>
        <w:rPr>
          <w:lang w:val="en-US"/>
        </w:rPr>
      </w:pPr>
      <w:r>
        <w:rPr>
          <w:rFonts w:cs="Arial"/>
        </w:rPr>
        <w:t xml:space="preserve">Table </w:t>
      </w:r>
      <w:r>
        <w:rPr>
          <w:rFonts w:cs="Arial" w:hint="eastAsia"/>
          <w:lang w:val="en-US" w:eastAsia="zh-CN"/>
        </w:rPr>
        <w:t>5.</w:t>
      </w:r>
      <w:r>
        <w:rPr>
          <w:rFonts w:cs="Arial"/>
          <w:lang w:val="en-US" w:eastAsia="zh-CN"/>
        </w:rPr>
        <w:t>16</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CA67F5" w14:paraId="6CAB6E23" w14:textId="77777777" w:rsidTr="005A6A3F">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430007" w14:textId="77777777" w:rsidR="00CA67F5" w:rsidRDefault="00CA67F5" w:rsidP="00CA67F5">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6165095F"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7C257306"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43BAB480"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CA67F5" w14:paraId="65F00BB5" w14:textId="77777777" w:rsidTr="005A6A3F">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7AD142D" w14:textId="77777777" w:rsidR="00CA67F5" w:rsidRDefault="00CA67F5" w:rsidP="00CF42FD">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15EBC5B6"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110C95E9"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2ADFC75D"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CA67F5" w14:paraId="08FB7344" w14:textId="77777777" w:rsidTr="005A6A3F">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4FDFF30" w14:textId="77777777" w:rsidR="00CA67F5" w:rsidRDefault="00CA67F5" w:rsidP="00CF42FD">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5F33A582"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5B615A98"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40DD686A" w14:textId="77777777" w:rsidR="00CA67F5" w:rsidRDefault="00CA67F5" w:rsidP="00CF42FD">
            <w:pPr>
              <w:spacing w:after="0"/>
              <w:rPr>
                <w:rFonts w:ascii="Aptos Narrow" w:hAnsi="Aptos Narrow"/>
                <w:color w:val="000000"/>
                <w:sz w:val="22"/>
                <w:szCs w:val="22"/>
              </w:rPr>
            </w:pPr>
            <w:r>
              <w:rPr>
                <w:rFonts w:ascii="Aptos Narrow" w:hAnsi="Aptos Narrow"/>
                <w:color w:val="000000"/>
                <w:sz w:val="22"/>
                <w:szCs w:val="22"/>
              </w:rPr>
              <w:t> </w:t>
            </w:r>
          </w:p>
        </w:tc>
      </w:tr>
      <w:tr w:rsidR="00CA67F5" w14:paraId="75D140BA" w14:textId="77777777" w:rsidTr="005A6A3F">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181B97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58B5DCA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53DFEB1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504B5A3A"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FDD</w:t>
            </w:r>
          </w:p>
        </w:tc>
      </w:tr>
      <w:tr w:rsidR="00CA67F5" w14:paraId="061C830A" w14:textId="77777777" w:rsidTr="005A6A3F">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7AD21B8"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n28</w:t>
            </w:r>
          </w:p>
        </w:tc>
        <w:tc>
          <w:tcPr>
            <w:tcW w:w="2900" w:type="dxa"/>
            <w:tcBorders>
              <w:top w:val="nil"/>
              <w:left w:val="nil"/>
              <w:bottom w:val="single" w:sz="4" w:space="0" w:color="auto"/>
              <w:right w:val="single" w:sz="4" w:space="0" w:color="auto"/>
            </w:tcBorders>
            <w:shd w:val="clear" w:color="auto" w:fill="auto"/>
            <w:vAlign w:val="center"/>
            <w:hideMark/>
          </w:tcPr>
          <w:p w14:paraId="47F37D50"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703-748</w:t>
            </w:r>
          </w:p>
        </w:tc>
        <w:tc>
          <w:tcPr>
            <w:tcW w:w="3000" w:type="dxa"/>
            <w:tcBorders>
              <w:top w:val="nil"/>
              <w:left w:val="nil"/>
              <w:bottom w:val="single" w:sz="4" w:space="0" w:color="auto"/>
              <w:right w:val="single" w:sz="4" w:space="0" w:color="auto"/>
            </w:tcBorders>
            <w:shd w:val="clear" w:color="auto" w:fill="auto"/>
            <w:vAlign w:val="center"/>
            <w:hideMark/>
          </w:tcPr>
          <w:p w14:paraId="631B4E70"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758-803</w:t>
            </w:r>
          </w:p>
        </w:tc>
        <w:tc>
          <w:tcPr>
            <w:tcW w:w="1160" w:type="dxa"/>
            <w:tcBorders>
              <w:top w:val="nil"/>
              <w:left w:val="nil"/>
              <w:bottom w:val="single" w:sz="4" w:space="0" w:color="auto"/>
              <w:right w:val="single" w:sz="4" w:space="0" w:color="auto"/>
            </w:tcBorders>
            <w:shd w:val="clear" w:color="auto" w:fill="auto"/>
            <w:vAlign w:val="center"/>
            <w:hideMark/>
          </w:tcPr>
          <w:p w14:paraId="299CF981"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FDD</w:t>
            </w:r>
          </w:p>
        </w:tc>
      </w:tr>
      <w:tr w:rsidR="00CA67F5" w14:paraId="3845BF70" w14:textId="77777777" w:rsidTr="005A6A3F">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DBBA74"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n40</w:t>
            </w:r>
          </w:p>
        </w:tc>
        <w:tc>
          <w:tcPr>
            <w:tcW w:w="2900" w:type="dxa"/>
            <w:tcBorders>
              <w:top w:val="nil"/>
              <w:left w:val="nil"/>
              <w:bottom w:val="single" w:sz="4" w:space="0" w:color="auto"/>
              <w:right w:val="single" w:sz="4" w:space="0" w:color="auto"/>
            </w:tcBorders>
            <w:shd w:val="clear" w:color="auto" w:fill="auto"/>
            <w:vAlign w:val="center"/>
            <w:hideMark/>
          </w:tcPr>
          <w:p w14:paraId="1E8CA0E0"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2300-2400</w:t>
            </w:r>
          </w:p>
        </w:tc>
        <w:tc>
          <w:tcPr>
            <w:tcW w:w="3000" w:type="dxa"/>
            <w:tcBorders>
              <w:top w:val="nil"/>
              <w:left w:val="nil"/>
              <w:bottom w:val="single" w:sz="4" w:space="0" w:color="auto"/>
              <w:right w:val="single" w:sz="4" w:space="0" w:color="auto"/>
            </w:tcBorders>
            <w:shd w:val="clear" w:color="auto" w:fill="auto"/>
            <w:vAlign w:val="center"/>
            <w:hideMark/>
          </w:tcPr>
          <w:p w14:paraId="140475B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2300-2400</w:t>
            </w:r>
          </w:p>
        </w:tc>
        <w:tc>
          <w:tcPr>
            <w:tcW w:w="1160" w:type="dxa"/>
            <w:tcBorders>
              <w:top w:val="nil"/>
              <w:left w:val="nil"/>
              <w:bottom w:val="single" w:sz="4" w:space="0" w:color="auto"/>
              <w:right w:val="single" w:sz="4" w:space="0" w:color="auto"/>
            </w:tcBorders>
            <w:shd w:val="clear" w:color="auto" w:fill="auto"/>
            <w:vAlign w:val="center"/>
            <w:hideMark/>
          </w:tcPr>
          <w:p w14:paraId="0A2493C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TDD</w:t>
            </w:r>
          </w:p>
        </w:tc>
      </w:tr>
    </w:tbl>
    <w:p w14:paraId="66CE017A" w14:textId="77777777" w:rsidR="00CA67F5" w:rsidRDefault="00CA67F5" w:rsidP="00CA67F5">
      <w:pPr>
        <w:pStyle w:val="TH"/>
      </w:pPr>
    </w:p>
    <w:p w14:paraId="081BA4B4" w14:textId="2611EDAC" w:rsidR="00CA67F5" w:rsidRPr="005D2633" w:rsidRDefault="00CA67F5" w:rsidP="00CA67F5">
      <w:pPr>
        <w:pStyle w:val="Heading4"/>
        <w:rPr>
          <w:rFonts w:cs="Arial"/>
          <w:lang w:eastAsia="zh-CN"/>
        </w:rPr>
      </w:pPr>
      <w:bookmarkStart w:id="270" w:name="_Toc173744045"/>
      <w:bookmarkStart w:id="271" w:name="_Toc183507810"/>
      <w:r>
        <w:rPr>
          <w:rFonts w:cs="Arial"/>
          <w:lang w:eastAsia="zh-CN"/>
        </w:rPr>
        <w:t>5.16</w:t>
      </w:r>
      <w:r w:rsidRPr="005D2633">
        <w:rPr>
          <w:rFonts w:cs="Arial"/>
          <w:lang w:eastAsia="zh-CN"/>
        </w:rPr>
        <w:t>.1.2</w:t>
      </w:r>
      <w:r w:rsidRPr="005D2633">
        <w:rPr>
          <w:rFonts w:cs="Arial"/>
          <w:lang w:eastAsia="zh-CN"/>
        </w:rPr>
        <w:tab/>
      </w:r>
      <w:r>
        <w:rPr>
          <w:rFonts w:cs="Arial"/>
          <w:lang w:eastAsia="zh-CN"/>
        </w:rPr>
        <w:t>Channel bandwidths per operating band for CA</w:t>
      </w:r>
      <w:bookmarkEnd w:id="270"/>
      <w:bookmarkEnd w:id="271"/>
    </w:p>
    <w:p w14:paraId="278A38C7" w14:textId="3EAB4E8E" w:rsidR="00CA67F5" w:rsidRDefault="00CA67F5" w:rsidP="00CA67F5">
      <w:pPr>
        <w:pStyle w:val="TH"/>
        <w:rPr>
          <w:rFonts w:cs="Arial"/>
          <w:lang w:val="en-US" w:eastAsia="zh-CN"/>
        </w:rPr>
      </w:pPr>
      <w:r>
        <w:rPr>
          <w:rFonts w:cs="Arial"/>
        </w:rPr>
        <w:t xml:space="preserve">Table </w:t>
      </w:r>
      <w:r>
        <w:rPr>
          <w:rFonts w:cs="Arial" w:hint="eastAsia"/>
          <w:lang w:val="en-US" w:eastAsia="zh-CN"/>
        </w:rPr>
        <w:t>5.</w:t>
      </w:r>
      <w:r>
        <w:rPr>
          <w:rFonts w:cs="Arial"/>
          <w:lang w:val="en-US" w:eastAsia="zh-CN"/>
        </w:rPr>
        <w:t>16.1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27"/>
        <w:gridCol w:w="1344"/>
      </w:tblGrid>
      <w:tr w:rsidR="00CA67F5" w14:paraId="2932B4FD" w14:textId="77777777" w:rsidTr="005A6A3F">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7CB0E449" w14:textId="77777777" w:rsidR="00CA67F5" w:rsidRDefault="00CA67F5" w:rsidP="005A6A3F">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CA67F5" w14:paraId="631C30C8" w14:textId="77777777" w:rsidTr="005A6A3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9561A1D" w14:textId="77777777" w:rsidR="00CA67F5" w:rsidRDefault="00CA67F5" w:rsidP="005A6A3F">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173499F6" w14:textId="77777777" w:rsidR="00CA67F5" w:rsidRDefault="00CA67F5" w:rsidP="005A6A3F">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8033A86" w14:textId="77777777" w:rsidR="00CA67F5" w:rsidRDefault="00CA67F5" w:rsidP="005A6A3F">
            <w:pPr>
              <w:pStyle w:val="TAH"/>
              <w:rPr>
                <w:szCs w:val="18"/>
                <w:lang w:val="en-US" w:eastAsia="zh-CN"/>
              </w:rPr>
            </w:pPr>
            <w:r>
              <w:t>NR Band</w:t>
            </w:r>
          </w:p>
        </w:tc>
        <w:tc>
          <w:tcPr>
            <w:tcW w:w="3827" w:type="dxa"/>
            <w:tcBorders>
              <w:top w:val="single" w:sz="4" w:space="0" w:color="auto"/>
              <w:left w:val="single" w:sz="4" w:space="0" w:color="auto"/>
              <w:bottom w:val="single" w:sz="4" w:space="0" w:color="auto"/>
              <w:right w:val="single" w:sz="4" w:space="0" w:color="auto"/>
            </w:tcBorders>
            <w:vAlign w:val="center"/>
          </w:tcPr>
          <w:p w14:paraId="0EE8FD73" w14:textId="77777777" w:rsidR="00CA67F5" w:rsidRDefault="00CA67F5" w:rsidP="005A6A3F">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sz="4" w:space="0" w:color="auto"/>
              <w:bottom w:val="nil"/>
              <w:right w:val="single" w:sz="4" w:space="0" w:color="auto"/>
            </w:tcBorders>
            <w:shd w:val="clear" w:color="auto" w:fill="auto"/>
            <w:vAlign w:val="center"/>
          </w:tcPr>
          <w:p w14:paraId="1B4FE54B" w14:textId="77777777" w:rsidR="00CA67F5" w:rsidRDefault="00CA67F5" w:rsidP="005A6A3F">
            <w:pPr>
              <w:pStyle w:val="TAH"/>
              <w:rPr>
                <w:szCs w:val="18"/>
                <w:lang w:val="en-US" w:eastAsia="zh-CN"/>
              </w:rPr>
            </w:pPr>
            <w:r>
              <w:t>Bandwidth combination set</w:t>
            </w:r>
          </w:p>
        </w:tc>
      </w:tr>
      <w:tr w:rsidR="00CA67F5" w14:paraId="2EB7E907" w14:textId="77777777" w:rsidTr="005A6A3F">
        <w:trPr>
          <w:trHeight w:val="187"/>
        </w:trPr>
        <w:tc>
          <w:tcPr>
            <w:tcW w:w="1983" w:type="dxa"/>
            <w:tcBorders>
              <w:top w:val="single" w:sz="4" w:space="0" w:color="auto"/>
              <w:left w:val="single" w:sz="4" w:space="0" w:color="auto"/>
              <w:bottom w:val="nil"/>
              <w:right w:val="single" w:sz="4" w:space="0" w:color="auto"/>
            </w:tcBorders>
            <w:shd w:val="clear" w:color="auto" w:fill="auto"/>
          </w:tcPr>
          <w:p w14:paraId="4B884DE2" w14:textId="77777777" w:rsidR="00CA67F5" w:rsidRPr="00B00CBD" w:rsidRDefault="00CA67F5" w:rsidP="005A6A3F">
            <w:pPr>
              <w:pStyle w:val="TAC"/>
              <w:rPr>
                <w:rFonts w:eastAsia="SimSun" w:cs="Arial"/>
                <w:szCs w:val="18"/>
                <w:lang w:val="en-US" w:eastAsia="zh-CN"/>
              </w:rPr>
            </w:pPr>
            <w:r w:rsidRPr="001625B7">
              <w:rPr>
                <w:rFonts w:eastAsia="SimSun" w:cs="Arial"/>
                <w:szCs w:val="18"/>
                <w:lang w:val="en-US" w:eastAsia="zh-CN"/>
              </w:rPr>
              <w:t>CA_n1A-n28A-n40A</w:t>
            </w:r>
          </w:p>
        </w:tc>
        <w:tc>
          <w:tcPr>
            <w:tcW w:w="1981" w:type="dxa"/>
            <w:tcBorders>
              <w:top w:val="single" w:sz="4" w:space="0" w:color="auto"/>
              <w:left w:val="single" w:sz="4" w:space="0" w:color="auto"/>
              <w:bottom w:val="nil"/>
              <w:right w:val="single" w:sz="4" w:space="0" w:color="auto"/>
            </w:tcBorders>
            <w:shd w:val="clear" w:color="auto" w:fill="auto"/>
            <w:vAlign w:val="center"/>
          </w:tcPr>
          <w:p w14:paraId="4720C027" w14:textId="77777777" w:rsidR="00CA67F5" w:rsidRPr="001625B7" w:rsidRDefault="00CA67F5" w:rsidP="005A6A3F">
            <w:pPr>
              <w:pStyle w:val="TAC"/>
              <w:rPr>
                <w:rFonts w:eastAsia="SimSun" w:cs="Arial"/>
                <w:szCs w:val="18"/>
                <w:lang w:val="en-US" w:eastAsia="zh-CN"/>
              </w:rPr>
            </w:pPr>
            <w:r w:rsidRPr="001625B7">
              <w:rPr>
                <w:rFonts w:eastAsia="SimSun" w:cs="Arial"/>
                <w:szCs w:val="18"/>
                <w:lang w:val="en-US" w:eastAsia="zh-CN"/>
              </w:rPr>
              <w:t>CA_n1A-n28A</w:t>
            </w:r>
          </w:p>
          <w:p w14:paraId="4E7864F8" w14:textId="77777777" w:rsidR="00CA67F5" w:rsidRPr="001625B7" w:rsidRDefault="00CA67F5" w:rsidP="005A6A3F">
            <w:pPr>
              <w:pStyle w:val="TAC"/>
              <w:rPr>
                <w:rFonts w:eastAsia="SimSun" w:cs="Arial"/>
                <w:szCs w:val="18"/>
                <w:lang w:val="en-US" w:eastAsia="zh-CN"/>
              </w:rPr>
            </w:pPr>
            <w:r w:rsidRPr="001625B7">
              <w:rPr>
                <w:rFonts w:eastAsia="SimSun" w:cs="Arial"/>
                <w:szCs w:val="18"/>
                <w:lang w:val="en-US" w:eastAsia="zh-CN"/>
              </w:rPr>
              <w:t>CA_n1A-n40A</w:t>
            </w:r>
          </w:p>
          <w:p w14:paraId="7BC65EE6" w14:textId="77777777" w:rsidR="00CA67F5" w:rsidRPr="00B00CBD" w:rsidRDefault="00CA67F5" w:rsidP="005A6A3F">
            <w:pPr>
              <w:pStyle w:val="TAC"/>
              <w:rPr>
                <w:rFonts w:eastAsia="SimSun" w:cs="Arial"/>
                <w:szCs w:val="18"/>
                <w:lang w:val="en-US" w:eastAsia="zh-CN"/>
              </w:rPr>
            </w:pPr>
            <w:r w:rsidRPr="001625B7">
              <w:rPr>
                <w:rFonts w:eastAsia="SimSun" w:cs="Arial"/>
                <w:szCs w:val="18"/>
                <w:lang w:val="en-US" w:eastAsia="zh-CN"/>
              </w:rPr>
              <w:t>CA_n28A-n40A</w:t>
            </w:r>
          </w:p>
        </w:tc>
        <w:tc>
          <w:tcPr>
            <w:tcW w:w="709" w:type="dxa"/>
            <w:tcBorders>
              <w:left w:val="single" w:sz="4" w:space="0" w:color="auto"/>
              <w:right w:val="single" w:sz="4" w:space="0" w:color="auto"/>
            </w:tcBorders>
          </w:tcPr>
          <w:p w14:paraId="04339179" w14:textId="77777777" w:rsidR="00CA67F5" w:rsidRPr="00B00CBD" w:rsidRDefault="00CA67F5" w:rsidP="005A6A3F">
            <w:pPr>
              <w:pStyle w:val="TAC"/>
              <w:rPr>
                <w:rFonts w:cs="Arial"/>
                <w:szCs w:val="18"/>
                <w:lang w:val="en-US" w:eastAsia="zh-CN"/>
              </w:rPr>
            </w:pPr>
            <w:r w:rsidRPr="00096D6A">
              <w:t>n1</w:t>
            </w:r>
          </w:p>
        </w:tc>
        <w:tc>
          <w:tcPr>
            <w:tcW w:w="3827" w:type="dxa"/>
            <w:tcBorders>
              <w:top w:val="single" w:sz="4" w:space="0" w:color="auto"/>
              <w:left w:val="single" w:sz="4" w:space="0" w:color="auto"/>
              <w:bottom w:val="single" w:sz="4" w:space="0" w:color="auto"/>
              <w:right w:val="single" w:sz="4" w:space="0" w:color="auto"/>
            </w:tcBorders>
          </w:tcPr>
          <w:p w14:paraId="4960826F" w14:textId="77777777" w:rsidR="00CA67F5" w:rsidRPr="0023456E" w:rsidRDefault="00CA67F5" w:rsidP="005A6A3F">
            <w:pPr>
              <w:keepNext/>
              <w:keepLines/>
              <w:spacing w:after="0"/>
              <w:jc w:val="center"/>
              <w:textAlignment w:val="bottom"/>
              <w:rPr>
                <w:rFonts w:ascii="Arial" w:hAnsi="Arial" w:cs="Arial"/>
                <w:sz w:val="18"/>
                <w:szCs w:val="18"/>
                <w:lang w:val="en-US" w:eastAsia="zh-CN"/>
              </w:rPr>
            </w:pPr>
            <w:r w:rsidRPr="0023456E">
              <w:rPr>
                <w:rFonts w:ascii="Arial" w:hAnsi="Arial" w:cs="Arial"/>
                <w:sz w:val="18"/>
                <w:szCs w:val="18"/>
              </w:rPr>
              <w:t>5, 10, 15, 20</w:t>
            </w:r>
          </w:p>
        </w:tc>
        <w:tc>
          <w:tcPr>
            <w:tcW w:w="1344" w:type="dxa"/>
            <w:tcBorders>
              <w:left w:val="single" w:sz="4" w:space="0" w:color="auto"/>
              <w:bottom w:val="nil"/>
              <w:right w:val="single" w:sz="4" w:space="0" w:color="auto"/>
            </w:tcBorders>
            <w:shd w:val="clear" w:color="auto" w:fill="auto"/>
            <w:vAlign w:val="center"/>
          </w:tcPr>
          <w:p w14:paraId="1678AE00" w14:textId="77777777" w:rsidR="00CA67F5" w:rsidRPr="00B00CBD" w:rsidRDefault="00CA67F5" w:rsidP="005A6A3F">
            <w:pPr>
              <w:pStyle w:val="TAC"/>
              <w:rPr>
                <w:rFonts w:cs="Arial"/>
                <w:szCs w:val="18"/>
                <w:lang w:val="en-US" w:eastAsia="zh-CN"/>
              </w:rPr>
            </w:pPr>
            <w:r>
              <w:rPr>
                <w:rFonts w:cs="Arial"/>
                <w:szCs w:val="18"/>
                <w:lang w:val="en-US" w:eastAsia="zh-CN"/>
              </w:rPr>
              <w:t>0</w:t>
            </w:r>
          </w:p>
        </w:tc>
      </w:tr>
      <w:tr w:rsidR="00CA67F5" w14:paraId="4B618B4F" w14:textId="77777777" w:rsidTr="005A6A3F">
        <w:trPr>
          <w:trHeight w:val="187"/>
        </w:trPr>
        <w:tc>
          <w:tcPr>
            <w:tcW w:w="1983" w:type="dxa"/>
            <w:tcBorders>
              <w:top w:val="nil"/>
              <w:left w:val="single" w:sz="4" w:space="0" w:color="auto"/>
              <w:bottom w:val="nil"/>
              <w:right w:val="single" w:sz="4" w:space="0" w:color="auto"/>
            </w:tcBorders>
            <w:shd w:val="clear" w:color="auto" w:fill="auto"/>
          </w:tcPr>
          <w:p w14:paraId="60737FC4" w14:textId="77777777" w:rsidR="00CA67F5" w:rsidRPr="00B00CBD" w:rsidRDefault="00CA67F5" w:rsidP="005A6A3F">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9F97452" w14:textId="77777777" w:rsidR="00CA67F5" w:rsidRPr="00B00CBD" w:rsidRDefault="00CA67F5" w:rsidP="005A6A3F">
            <w:pPr>
              <w:pStyle w:val="TAC"/>
              <w:rPr>
                <w:rFonts w:cs="Arial"/>
                <w:szCs w:val="18"/>
                <w:lang w:val="en-US" w:eastAsia="zh-CN"/>
              </w:rPr>
            </w:pPr>
          </w:p>
        </w:tc>
        <w:tc>
          <w:tcPr>
            <w:tcW w:w="709" w:type="dxa"/>
            <w:tcBorders>
              <w:left w:val="single" w:sz="4" w:space="0" w:color="auto"/>
              <w:right w:val="single" w:sz="4" w:space="0" w:color="auto"/>
            </w:tcBorders>
          </w:tcPr>
          <w:p w14:paraId="01F039C5" w14:textId="77777777" w:rsidR="00CA67F5" w:rsidRPr="00B00CBD" w:rsidRDefault="00CA67F5" w:rsidP="005A6A3F">
            <w:pPr>
              <w:pStyle w:val="TAC"/>
              <w:rPr>
                <w:rFonts w:cs="Arial"/>
                <w:szCs w:val="18"/>
                <w:lang w:val="en-US" w:eastAsia="zh-CN"/>
              </w:rPr>
            </w:pPr>
            <w:r w:rsidRPr="00096D6A">
              <w:t>n28</w:t>
            </w:r>
          </w:p>
        </w:tc>
        <w:tc>
          <w:tcPr>
            <w:tcW w:w="3827" w:type="dxa"/>
            <w:tcBorders>
              <w:top w:val="single" w:sz="4" w:space="0" w:color="auto"/>
              <w:left w:val="single" w:sz="4" w:space="0" w:color="auto"/>
              <w:bottom w:val="single" w:sz="4" w:space="0" w:color="auto"/>
              <w:right w:val="single" w:sz="4" w:space="0" w:color="auto"/>
            </w:tcBorders>
          </w:tcPr>
          <w:p w14:paraId="77E4F515" w14:textId="77777777" w:rsidR="00CA67F5" w:rsidRPr="0023456E" w:rsidRDefault="00CA67F5" w:rsidP="005A6A3F">
            <w:pPr>
              <w:keepNext/>
              <w:keepLines/>
              <w:spacing w:after="0"/>
              <w:jc w:val="center"/>
              <w:textAlignment w:val="bottom"/>
              <w:rPr>
                <w:rFonts w:ascii="Arial" w:eastAsia="SimSun" w:hAnsi="Arial" w:cs="Arial"/>
                <w:sz w:val="18"/>
                <w:szCs w:val="18"/>
                <w:lang w:val="en-US" w:eastAsia="zh-CN" w:bidi="ar"/>
              </w:rPr>
            </w:pPr>
            <w:r w:rsidRPr="0023456E">
              <w:rPr>
                <w:rFonts w:ascii="Arial" w:hAnsi="Arial" w:cs="Arial"/>
                <w:sz w:val="18"/>
                <w:szCs w:val="18"/>
              </w:rPr>
              <w:t>5, 10, 15, 20</w:t>
            </w:r>
            <w:r>
              <w:rPr>
                <w:rFonts w:ascii="Arial" w:hAnsi="Arial" w:cs="Arial"/>
                <w:sz w:val="18"/>
                <w:szCs w:val="18"/>
              </w:rPr>
              <w:t>, 25, 30</w:t>
            </w:r>
          </w:p>
        </w:tc>
        <w:tc>
          <w:tcPr>
            <w:tcW w:w="1344" w:type="dxa"/>
            <w:tcBorders>
              <w:top w:val="nil"/>
              <w:left w:val="single" w:sz="4" w:space="0" w:color="auto"/>
              <w:bottom w:val="nil"/>
              <w:right w:val="single" w:sz="4" w:space="0" w:color="auto"/>
            </w:tcBorders>
            <w:shd w:val="clear" w:color="auto" w:fill="auto"/>
            <w:vAlign w:val="center"/>
          </w:tcPr>
          <w:p w14:paraId="259B2184" w14:textId="77777777" w:rsidR="00CA67F5" w:rsidRPr="00B00CBD" w:rsidRDefault="00CA67F5" w:rsidP="005A6A3F">
            <w:pPr>
              <w:pStyle w:val="TAC"/>
              <w:rPr>
                <w:rFonts w:cs="Arial"/>
                <w:szCs w:val="18"/>
                <w:lang w:val="en-US" w:eastAsia="zh-CN"/>
              </w:rPr>
            </w:pPr>
          </w:p>
        </w:tc>
      </w:tr>
      <w:tr w:rsidR="00CA67F5" w14:paraId="1F10A231" w14:textId="77777777" w:rsidTr="005A6A3F">
        <w:trPr>
          <w:trHeight w:val="187"/>
        </w:trPr>
        <w:tc>
          <w:tcPr>
            <w:tcW w:w="1983" w:type="dxa"/>
            <w:tcBorders>
              <w:top w:val="nil"/>
              <w:left w:val="single" w:sz="4" w:space="0" w:color="auto"/>
              <w:bottom w:val="single" w:sz="4" w:space="0" w:color="auto"/>
              <w:right w:val="single" w:sz="4" w:space="0" w:color="auto"/>
            </w:tcBorders>
            <w:shd w:val="clear" w:color="auto" w:fill="auto"/>
          </w:tcPr>
          <w:p w14:paraId="782A450A" w14:textId="77777777" w:rsidR="00CA67F5" w:rsidRPr="00B00CBD" w:rsidRDefault="00CA67F5" w:rsidP="005A6A3F">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8A78DB1" w14:textId="77777777" w:rsidR="00CA67F5" w:rsidRPr="00B00CBD" w:rsidRDefault="00CA67F5" w:rsidP="005A6A3F">
            <w:pPr>
              <w:pStyle w:val="TAC"/>
              <w:rPr>
                <w:rFonts w:cs="Arial"/>
                <w:szCs w:val="18"/>
                <w:lang w:val="en-US" w:eastAsia="zh-CN"/>
              </w:rPr>
            </w:pPr>
          </w:p>
        </w:tc>
        <w:tc>
          <w:tcPr>
            <w:tcW w:w="709" w:type="dxa"/>
            <w:tcBorders>
              <w:left w:val="single" w:sz="4" w:space="0" w:color="auto"/>
              <w:right w:val="single" w:sz="4" w:space="0" w:color="auto"/>
            </w:tcBorders>
          </w:tcPr>
          <w:p w14:paraId="1EF378EC" w14:textId="77777777" w:rsidR="00CA67F5" w:rsidRDefault="00CA67F5" w:rsidP="005A6A3F">
            <w:pPr>
              <w:pStyle w:val="TAC"/>
              <w:rPr>
                <w:rFonts w:cs="Arial"/>
                <w:szCs w:val="18"/>
                <w:lang w:val="en-US" w:eastAsia="zh-CN"/>
              </w:rPr>
            </w:pPr>
            <w:r w:rsidRPr="00096D6A">
              <w:t>n40</w:t>
            </w:r>
          </w:p>
        </w:tc>
        <w:tc>
          <w:tcPr>
            <w:tcW w:w="3827" w:type="dxa"/>
            <w:tcBorders>
              <w:top w:val="single" w:sz="4" w:space="0" w:color="auto"/>
              <w:left w:val="single" w:sz="4" w:space="0" w:color="auto"/>
              <w:bottom w:val="single" w:sz="4" w:space="0" w:color="auto"/>
              <w:right w:val="single" w:sz="4" w:space="0" w:color="auto"/>
            </w:tcBorders>
          </w:tcPr>
          <w:p w14:paraId="7D72C35B" w14:textId="77777777" w:rsidR="00CA67F5" w:rsidRPr="0023456E" w:rsidRDefault="00CA67F5" w:rsidP="005A6A3F">
            <w:pPr>
              <w:keepNext/>
              <w:keepLines/>
              <w:spacing w:after="0"/>
              <w:jc w:val="center"/>
              <w:textAlignment w:val="bottom"/>
              <w:rPr>
                <w:rFonts w:ascii="Arial" w:eastAsia="SimSun" w:hAnsi="Arial" w:cs="Arial"/>
                <w:sz w:val="18"/>
                <w:szCs w:val="18"/>
                <w:lang w:val="en-US" w:eastAsia="zh-CN" w:bidi="ar"/>
              </w:rPr>
            </w:pPr>
            <w:r w:rsidRPr="0023456E">
              <w:rPr>
                <w:rFonts w:ascii="Arial" w:hAnsi="Arial" w:cs="Arial"/>
                <w:sz w:val="18"/>
                <w:szCs w:val="18"/>
              </w:rPr>
              <w:t xml:space="preserve">5, 10, 15, 20, 25, 30, 40, 50, 60, </w:t>
            </w:r>
            <w:r>
              <w:rPr>
                <w:rFonts w:ascii="Arial" w:hAnsi="Arial" w:cs="Arial"/>
                <w:sz w:val="18"/>
                <w:szCs w:val="18"/>
              </w:rPr>
              <w:t>70, 80, 90, 100</w:t>
            </w:r>
          </w:p>
        </w:tc>
        <w:tc>
          <w:tcPr>
            <w:tcW w:w="1344" w:type="dxa"/>
            <w:tcBorders>
              <w:top w:val="nil"/>
              <w:left w:val="single" w:sz="4" w:space="0" w:color="auto"/>
              <w:bottom w:val="single" w:sz="4" w:space="0" w:color="auto"/>
              <w:right w:val="single" w:sz="4" w:space="0" w:color="auto"/>
            </w:tcBorders>
            <w:shd w:val="clear" w:color="auto" w:fill="auto"/>
            <w:vAlign w:val="center"/>
          </w:tcPr>
          <w:p w14:paraId="36BD8128" w14:textId="77777777" w:rsidR="00CA67F5" w:rsidRPr="00B00CBD" w:rsidRDefault="00CA67F5" w:rsidP="005A6A3F">
            <w:pPr>
              <w:pStyle w:val="TAC"/>
              <w:rPr>
                <w:rFonts w:cs="Arial"/>
                <w:szCs w:val="18"/>
                <w:lang w:val="en-US" w:eastAsia="zh-CN"/>
              </w:rPr>
            </w:pPr>
          </w:p>
        </w:tc>
      </w:tr>
    </w:tbl>
    <w:p w14:paraId="5C2AF04A" w14:textId="796278AC" w:rsidR="00CA67F5" w:rsidRDefault="00CA67F5" w:rsidP="00CA67F5">
      <w:pPr>
        <w:pStyle w:val="Heading4"/>
        <w:rPr>
          <w:rFonts w:cs="Arial"/>
          <w:szCs w:val="22"/>
          <w:lang w:val="en-US" w:eastAsia="zh-CN"/>
        </w:rPr>
      </w:pPr>
      <w:bookmarkStart w:id="272" w:name="_Toc173744046"/>
      <w:bookmarkStart w:id="273" w:name="_Toc183507811"/>
      <w:bookmarkStart w:id="274" w:name="_Toc173744047"/>
      <w:r>
        <w:rPr>
          <w:rFonts w:cs="Arial"/>
          <w:lang w:eastAsia="zh-CN"/>
        </w:rPr>
        <w:t>5.16</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72"/>
      <w:bookmarkEnd w:id="273"/>
    </w:p>
    <w:p w14:paraId="76513373" w14:textId="77777777" w:rsidR="00CA67F5" w:rsidRPr="00061042" w:rsidRDefault="00CA67F5" w:rsidP="00CA67F5">
      <w:pPr>
        <w:keepNext/>
        <w:keepLines/>
      </w:pPr>
      <w:r w:rsidRPr="00061042">
        <w:t xml:space="preserve">For </w:t>
      </w:r>
      <w:r w:rsidRPr="00061042">
        <w:rPr>
          <w:lang w:val="en-US"/>
        </w:rPr>
        <w:t>CA</w:t>
      </w:r>
      <w:r w:rsidRPr="00061042">
        <w:t>_</w:t>
      </w:r>
      <w:r w:rsidRPr="00061042">
        <w:rPr>
          <w:lang w:val="en-US"/>
        </w:rPr>
        <w:t>n1</w:t>
      </w:r>
      <w:r w:rsidRPr="00061042">
        <w:t>-n2</w:t>
      </w:r>
      <w:r>
        <w:t>8</w:t>
      </w:r>
      <w:r w:rsidRPr="00061042">
        <w:rPr>
          <w:lang w:val="en-US"/>
        </w:rPr>
        <w:t>-n</w:t>
      </w:r>
      <w:r>
        <w:rPr>
          <w:lang w:val="en-US"/>
        </w:rPr>
        <w:t>40</w:t>
      </w:r>
      <w:r w:rsidRPr="00061042">
        <w:t xml:space="preserve">, the </w:t>
      </w:r>
      <w:r w:rsidRPr="00061042">
        <w:sym w:font="Symbol" w:char="F044"/>
      </w:r>
      <w:r w:rsidRPr="00061042">
        <w:t>T</w:t>
      </w:r>
      <w:r w:rsidRPr="00061042">
        <w:rPr>
          <w:vertAlign w:val="subscript"/>
        </w:rPr>
        <w:t>IB,c</w:t>
      </w:r>
      <w:r w:rsidRPr="00061042">
        <w:t xml:space="preserve"> and </w:t>
      </w:r>
      <w:r w:rsidRPr="00061042">
        <w:sym w:font="Symbol" w:char="F044"/>
      </w:r>
      <w:r w:rsidRPr="00061042">
        <w:t>R</w:t>
      </w:r>
      <w:r w:rsidRPr="00061042">
        <w:rPr>
          <w:vertAlign w:val="subscript"/>
        </w:rPr>
        <w:t>IB,c</w:t>
      </w:r>
      <w:r w:rsidRPr="00061042">
        <w:t xml:space="preserve"> values are already captured in the specification.</w:t>
      </w:r>
    </w:p>
    <w:p w14:paraId="242FCA8D" w14:textId="77777777" w:rsidR="00CA67F5" w:rsidRDefault="00CA67F5" w:rsidP="00CA67F5">
      <w:pPr>
        <w:keepNext/>
        <w:keepLines/>
      </w:pPr>
    </w:p>
    <w:p w14:paraId="587A3BCB" w14:textId="3823595B" w:rsidR="00CA67F5" w:rsidRPr="005D2633" w:rsidRDefault="00CA67F5" w:rsidP="00CA67F5">
      <w:pPr>
        <w:pStyle w:val="Heading3"/>
        <w:rPr>
          <w:rFonts w:cs="Arial"/>
          <w:szCs w:val="28"/>
          <w:lang w:val="en-US" w:eastAsia="zh-CN"/>
        </w:rPr>
      </w:pPr>
      <w:bookmarkStart w:id="275" w:name="_Toc183507812"/>
      <w:r>
        <w:rPr>
          <w:rFonts w:cs="Arial"/>
          <w:szCs w:val="28"/>
          <w:lang w:val="en-US" w:eastAsia="zh-CN"/>
        </w:rPr>
        <w:t>5.16</w:t>
      </w:r>
      <w:r w:rsidRPr="005D2633">
        <w:rPr>
          <w:rFonts w:cs="Arial"/>
          <w:szCs w:val="28"/>
          <w:lang w:val="en-US" w:eastAsia="zh-CN"/>
        </w:rPr>
        <w:t>.2</w:t>
      </w:r>
      <w:r w:rsidRPr="005D2633">
        <w:rPr>
          <w:rFonts w:cs="Arial"/>
          <w:szCs w:val="28"/>
          <w:lang w:val="en-US" w:eastAsia="zh-CN"/>
        </w:rPr>
        <w:tab/>
        <w:t>Specific for 2 bands UL CA</w:t>
      </w:r>
      <w:bookmarkEnd w:id="274"/>
      <w:bookmarkEnd w:id="275"/>
    </w:p>
    <w:p w14:paraId="6454B9E7" w14:textId="679B555E" w:rsidR="00CA67F5" w:rsidRPr="00140BB6" w:rsidRDefault="00CA67F5" w:rsidP="00CA67F5">
      <w:pPr>
        <w:pStyle w:val="Heading4"/>
      </w:pPr>
      <w:bookmarkStart w:id="276" w:name="_Toc173744048"/>
      <w:bookmarkStart w:id="277" w:name="_Toc183507813"/>
      <w:bookmarkStart w:id="278" w:name="_Toc109047247"/>
      <w:bookmarkStart w:id="279" w:name="_Toc2338"/>
      <w:r>
        <w:t>5.16</w:t>
      </w:r>
      <w:r w:rsidRPr="00140BB6">
        <w:t>.2.1</w:t>
      </w:r>
      <w:r w:rsidRPr="00140BB6">
        <w:tab/>
        <w:t>UE co-existence studies</w:t>
      </w:r>
      <w:bookmarkEnd w:id="276"/>
      <w:bookmarkEnd w:id="277"/>
    </w:p>
    <w:p w14:paraId="216CC6FC" w14:textId="19CF9776" w:rsidR="00CA67F5" w:rsidRPr="00242348" w:rsidRDefault="00CA67F5" w:rsidP="00CA67F5">
      <w:pPr>
        <w:pStyle w:val="Heading5"/>
        <w:rPr>
          <w:snapToGrid w:val="0"/>
        </w:rPr>
      </w:pPr>
      <w:bookmarkStart w:id="280" w:name="_Toc173744049"/>
      <w:bookmarkStart w:id="281" w:name="_Toc183507814"/>
      <w:bookmarkEnd w:id="278"/>
      <w:bookmarkEnd w:id="279"/>
      <w:r w:rsidRPr="00242348">
        <w:rPr>
          <w:rFonts w:hint="eastAsia"/>
          <w:snapToGrid w:val="0"/>
        </w:rPr>
        <w:t>5.</w:t>
      </w:r>
      <w:r>
        <w:rPr>
          <w:snapToGrid w:val="0"/>
        </w:rPr>
        <w:t>16</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280"/>
      <w:bookmarkEnd w:id="281"/>
    </w:p>
    <w:p w14:paraId="651A72E2" w14:textId="27474889" w:rsidR="00CA67F5" w:rsidRPr="00A76C0A" w:rsidRDefault="00CA67F5" w:rsidP="00CA67F5">
      <w:pPr>
        <w:rPr>
          <w:rFonts w:eastAsia="MS Mincho"/>
        </w:rPr>
      </w:pP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n28</w:t>
      </w:r>
      <w:r w:rsidRPr="00A76C0A">
        <w:rPr>
          <w:rFonts w:eastAsia="MS Mincho"/>
        </w:rPr>
        <w:t>A-</w:t>
      </w:r>
      <w:r>
        <w:rPr>
          <w:rFonts w:eastAsia="MS Mincho"/>
        </w:rPr>
        <w:t>n40</w:t>
      </w:r>
      <w:r w:rsidRPr="00A76C0A">
        <w:rPr>
          <w:rFonts w:eastAsia="MS Mincho"/>
        </w:rPr>
        <w:t>A with UL CA_</w:t>
      </w:r>
      <w:r>
        <w:rPr>
          <w:rFonts w:eastAsia="MS Mincho"/>
        </w:rPr>
        <w:t>n1</w:t>
      </w:r>
      <w:r w:rsidRPr="00A76C0A">
        <w:rPr>
          <w:rFonts w:eastAsia="MS Mincho"/>
        </w:rPr>
        <w:t>A-</w:t>
      </w:r>
      <w:r>
        <w:rPr>
          <w:rFonts w:eastAsia="MS Mincho"/>
        </w:rPr>
        <w:t>n28</w:t>
      </w:r>
      <w:r w:rsidRPr="00A76C0A">
        <w:rPr>
          <w:rFonts w:eastAsia="MS Mincho"/>
        </w:rPr>
        <w:t>A.</w:t>
      </w:r>
    </w:p>
    <w:p w14:paraId="42B630ED" w14:textId="7035DF32" w:rsidR="00CA67F5" w:rsidRDefault="00CA67F5" w:rsidP="00CA67F5">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CA67F5" w14:paraId="019B47AD" w14:textId="77777777" w:rsidTr="005A6A3F">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FD25B" w14:textId="77777777" w:rsidR="00CA67F5" w:rsidRDefault="00CA67F5"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CB5DA3A"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781D5DC"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AF63D40"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398A268"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CA67F5" w14:paraId="6BEF9385"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D196DCC"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395FC90"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C06C9E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7C4F21"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AF45F0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2BD8A8D5"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0FB43AF"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2607FD8"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1277 - 1172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B155131"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2623 - 2728</w:t>
            </w:r>
          </w:p>
        </w:tc>
      </w:tr>
      <w:tr w:rsidR="00CA67F5" w14:paraId="3B801E2D"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1D1B9BD"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5CF50A4"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557A4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4088FA"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DD3A579"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622DBDD1"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D126AB5"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6946ABD"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3092 - 3257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6CF84FE"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574 - 424</w:t>
            </w:r>
          </w:p>
        </w:tc>
      </w:tr>
      <w:tr w:rsidR="00CA67F5" w14:paraId="4FE6C682"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FD7E7F3"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8EA13C4"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0532C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79B75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17B3D2D"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480E1215"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35A36ED"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6FA09CD"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4543 - 4708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156BFF0"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3326 - 3476</w:t>
            </w:r>
          </w:p>
        </w:tc>
      </w:tr>
      <w:tr w:rsidR="00CA67F5" w14:paraId="0F66C6F7"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D89CCC"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70430E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6D4CBE2"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9E7F43"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784DEDF"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6D2A86AA"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4EB9CD0"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DEBC26A"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5012 - 5237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88E10E2"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129 - 324</w:t>
            </w:r>
          </w:p>
        </w:tc>
      </w:tr>
      <w:tr w:rsidR="00CA67F5" w14:paraId="74E0A9E9"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37D1C6D"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1B82E08"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CAB7B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8F75E11"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 </w:t>
            </w:r>
          </w:p>
        </w:tc>
      </w:tr>
      <w:tr w:rsidR="00CA67F5" w14:paraId="09725016"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9E33386"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C3C7A77"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2344 - 2554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732F874" w14:textId="77777777" w:rsidR="00CA67F5" w:rsidRDefault="00CA67F5" w:rsidP="005A6A3F">
            <w:pPr>
              <w:rPr>
                <w:rFonts w:ascii="Arial" w:hAnsi="Arial" w:cs="Arial"/>
                <w:color w:val="000000"/>
                <w:sz w:val="18"/>
                <w:szCs w:val="18"/>
              </w:rPr>
            </w:pPr>
          </w:p>
        </w:tc>
      </w:tr>
      <w:tr w:rsidR="00CA67F5" w14:paraId="097E6D01"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771C96"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19049A2"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65ACF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A927E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E6C3D7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19C3EF80"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2286C05"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3C4DF8B"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6463 - 6688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2C0CEA1"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4029 - 4224</w:t>
            </w:r>
          </w:p>
        </w:tc>
      </w:tr>
      <w:tr w:rsidR="00CA67F5" w14:paraId="17E63BDA"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CC7C264"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679355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00419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BE128C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 </w:t>
            </w:r>
          </w:p>
        </w:tc>
      </w:tr>
      <w:tr w:rsidR="00CA67F5" w14:paraId="3235338A"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92E0B3"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BC3304E"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5246 - 5456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A211527" w14:textId="77777777" w:rsidR="00CA67F5" w:rsidRDefault="00CA67F5" w:rsidP="005A6A3F">
            <w:pPr>
              <w:rPr>
                <w:rFonts w:ascii="Arial" w:hAnsi="Arial" w:cs="Arial"/>
                <w:color w:val="000000"/>
                <w:sz w:val="18"/>
                <w:szCs w:val="18"/>
              </w:rPr>
            </w:pPr>
          </w:p>
        </w:tc>
      </w:tr>
      <w:tr w:rsidR="00CA67F5" w14:paraId="30788292"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E06FBB7"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CF3795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383D57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3A18A5A"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745812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793F3613"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A35E6DE"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0E6A599"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1072 - 832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B6B94FB"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7217 - 6932</w:t>
            </w:r>
          </w:p>
        </w:tc>
      </w:tr>
      <w:tr w:rsidR="00CA67F5" w14:paraId="7645F56A"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90A6F64"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06005CC"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CB655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FB6264"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5FA817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4D18A012"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4E4EA60"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D006348"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1596 - 1851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2ED851D"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4534 - 4264</w:t>
            </w:r>
          </w:p>
        </w:tc>
      </w:tr>
      <w:tr w:rsidR="00CA67F5" w14:paraId="02E157DB"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4C1BA04"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709FF5F"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96CA23"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D5666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9C62E0C"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114AC63C"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9F429B4"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6F09A43"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4732 - 4972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75ACBD7"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8383 - 8668</w:t>
            </w:r>
          </w:p>
        </w:tc>
      </w:tr>
      <w:tr w:rsidR="00CA67F5" w14:paraId="51A15A45"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CA39813"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B0E1E8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B5937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E7B43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2FA913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3D6A2D6F"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610F5DD"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3B4EF3C"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5949 - 6204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F4AA35F"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7166 - 7436</w:t>
            </w:r>
          </w:p>
        </w:tc>
      </w:tr>
      <w:tr w:rsidR="00CA67F5" w14:paraId="0060851F" w14:textId="77777777" w:rsidTr="005A6A3F">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D5DBE76"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9D647FC" w14:textId="77777777" w:rsidR="00CA67F5" w:rsidRDefault="00CA67F5" w:rsidP="00CA67F5">
      <w:pPr>
        <w:pStyle w:val="TH"/>
        <w:rPr>
          <w:rFonts w:eastAsia="MS Mincho"/>
        </w:rPr>
      </w:pPr>
    </w:p>
    <w:p w14:paraId="3C94618D" w14:textId="23F62607" w:rsidR="00CA67F5" w:rsidRPr="00A76C0A" w:rsidRDefault="00CA67F5" w:rsidP="00CA67F5">
      <w:pPr>
        <w:rPr>
          <w:rFonts w:eastAsia="MS Mincho"/>
        </w:rPr>
      </w:pP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n28</w:t>
      </w:r>
      <w:r w:rsidRPr="00A76C0A">
        <w:rPr>
          <w:rFonts w:eastAsia="MS Mincho"/>
        </w:rPr>
        <w:t>A-</w:t>
      </w:r>
      <w:r>
        <w:rPr>
          <w:rFonts w:eastAsia="MS Mincho"/>
        </w:rPr>
        <w:t>n40</w:t>
      </w:r>
      <w:r w:rsidRPr="00A76C0A">
        <w:rPr>
          <w:rFonts w:eastAsia="MS Mincho"/>
        </w:rPr>
        <w:t>A with UL CA_</w:t>
      </w:r>
      <w:r>
        <w:rPr>
          <w:rFonts w:eastAsia="MS Mincho"/>
        </w:rPr>
        <w:t>n1</w:t>
      </w:r>
      <w:r w:rsidRPr="00A76C0A">
        <w:rPr>
          <w:rFonts w:eastAsia="MS Mincho"/>
        </w:rPr>
        <w:t>A-</w:t>
      </w:r>
      <w:r>
        <w:rPr>
          <w:rFonts w:eastAsia="MS Mincho"/>
        </w:rPr>
        <w:t>n40</w:t>
      </w:r>
      <w:r w:rsidRPr="00A76C0A">
        <w:rPr>
          <w:rFonts w:eastAsia="MS Mincho"/>
        </w:rPr>
        <w:t>A.</w:t>
      </w:r>
    </w:p>
    <w:p w14:paraId="236F2375" w14:textId="71FB15D7" w:rsidR="00CA67F5" w:rsidRDefault="00CA67F5" w:rsidP="00CA67F5">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CA67F5" w14:paraId="1D2121A2" w14:textId="77777777" w:rsidTr="005A6A3F">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0130C" w14:textId="77777777" w:rsidR="00CA67F5" w:rsidRDefault="00CA67F5"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72D7A180"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55BAC4D"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8EDE91B"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1A147033"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CA67F5" w14:paraId="3CCB552B"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B13F3CF" w14:textId="77777777" w:rsidR="00CA67F5" w:rsidRDefault="00CA67F5" w:rsidP="005A6A3F">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77D0944"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2D950F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03F6B6"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11C7BF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680EB79E"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8F2830"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205AF61"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320 - 480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F25CBF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4220 - 4380</w:t>
            </w:r>
          </w:p>
        </w:tc>
      </w:tr>
      <w:tr w:rsidR="00CA67F5" w14:paraId="62DA5427"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A71007"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F1E9808"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BB73A6"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50942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3515945"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3EDE5886"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DB3CD3"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1B967A2"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1440 - 1660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0C98ACB"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2620 - 2880</w:t>
            </w:r>
          </w:p>
        </w:tc>
      </w:tr>
      <w:tr w:rsidR="00CA67F5" w14:paraId="395826D9"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F6F128"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68E7BA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32978C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0B20FF"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FD7AA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35EE472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D7312C"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B860C6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6140 - 6360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0966D5C"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6520 - 6780</w:t>
            </w:r>
          </w:p>
        </w:tc>
      </w:tr>
      <w:tr w:rsidR="00CA67F5" w14:paraId="6A9D312F"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12B7543"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B3E4EA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05B2E5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50C72E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9A0D87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7F6B0534"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74BDC1"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8A05B3F"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3360 - 3640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AD95A52"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4920 - 5280</w:t>
            </w:r>
          </w:p>
        </w:tc>
      </w:tr>
      <w:tr w:rsidR="00CA67F5" w14:paraId="02C9EBAA"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7B3A130"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13B8DA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4B6D42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4F5BFC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 </w:t>
            </w:r>
          </w:p>
        </w:tc>
      </w:tr>
      <w:tr w:rsidR="00CA67F5" w14:paraId="0BDC365D"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62941B"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BD87DE4"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960 - 640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7B627981" w14:textId="77777777" w:rsidR="00CA67F5" w:rsidRDefault="00CA67F5" w:rsidP="005A6A3F">
            <w:pPr>
              <w:rPr>
                <w:rFonts w:ascii="Arial" w:hAnsi="Arial" w:cs="Arial"/>
                <w:color w:val="000000"/>
                <w:sz w:val="18"/>
                <w:szCs w:val="18"/>
              </w:rPr>
            </w:pPr>
          </w:p>
        </w:tc>
      </w:tr>
      <w:tr w:rsidR="00CA67F5" w14:paraId="6507AB4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1E41DD"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5D177F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FF4909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5C5B89"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6304659"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2FA35E32"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42D90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98C9C4A"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8060 - 8340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25485F1"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8820 - 9180</w:t>
            </w:r>
          </w:p>
        </w:tc>
      </w:tr>
      <w:tr w:rsidR="00CA67F5" w14:paraId="5227261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9617085"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A26555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A3C45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4B0151F"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 </w:t>
            </w:r>
          </w:p>
        </w:tc>
      </w:tr>
      <w:tr w:rsidR="00CA67F5" w14:paraId="02B34773"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2ED4CC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4A70A8B"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8440 - 8760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74C3C55" w14:textId="77777777" w:rsidR="00CA67F5" w:rsidRDefault="00CA67F5" w:rsidP="005A6A3F">
            <w:pPr>
              <w:rPr>
                <w:rFonts w:ascii="Arial" w:hAnsi="Arial" w:cs="Arial"/>
                <w:color w:val="000000"/>
                <w:sz w:val="18"/>
                <w:szCs w:val="18"/>
              </w:rPr>
            </w:pPr>
          </w:p>
        </w:tc>
      </w:tr>
      <w:tr w:rsidR="00CA67F5" w14:paraId="0C28223F"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C8AD97"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7B85724"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5F3F664"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402CE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80753D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2AFB0135"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B674C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4AA9803"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7680 - 7220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F967B09"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5620 - 5280</w:t>
            </w:r>
          </w:p>
        </w:tc>
      </w:tr>
      <w:tr w:rsidR="00CA67F5" w14:paraId="05395D15"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6A082C"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0C8697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3838A4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5D4DB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E7A4F1A"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7307E5DE"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B4B0CB"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2EF1E22"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3360 - 2940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A63D5A5"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1340 - 960</w:t>
            </w:r>
          </w:p>
        </w:tc>
      </w:tr>
      <w:tr w:rsidR="00CA67F5" w14:paraId="43E3E869"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10A6811"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74715B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D19CB06"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8E9D7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73ABFF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06733E72"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957D106"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8FA949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11120 - 11580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02354A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9980 - 10320</w:t>
            </w:r>
          </w:p>
        </w:tc>
      </w:tr>
      <w:tr w:rsidR="00CA67F5" w14:paraId="211E35FB"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2F6299"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AE6507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0AA9B23"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0E4B62"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B6EB4E3"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16C19648"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09A152"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F7E9709"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10740 - 11160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67522B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10360 - 10740</w:t>
            </w:r>
          </w:p>
        </w:tc>
      </w:tr>
      <w:tr w:rsidR="00CA67F5" w14:paraId="258A89E9" w14:textId="77777777" w:rsidTr="005A6A3F">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AF0CCB" w14:textId="77777777" w:rsidR="00CA67F5" w:rsidRDefault="00CA67F5" w:rsidP="005A6A3F">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6F87434" w14:textId="77777777" w:rsidR="00CA67F5" w:rsidRDefault="00CA67F5" w:rsidP="00CA67F5">
      <w:pPr>
        <w:pStyle w:val="TH"/>
        <w:rPr>
          <w:rFonts w:eastAsia="MS Mincho"/>
        </w:rPr>
      </w:pPr>
    </w:p>
    <w:p w14:paraId="048E9376" w14:textId="07E377BE" w:rsidR="00CA67F5" w:rsidRPr="00A76C0A" w:rsidRDefault="00CA67F5" w:rsidP="00CA67F5">
      <w:pPr>
        <w:rPr>
          <w:rFonts w:eastAsia="MS Mincho"/>
        </w:rPr>
      </w:pP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n28</w:t>
      </w:r>
      <w:r w:rsidRPr="00A76C0A">
        <w:rPr>
          <w:rFonts w:eastAsia="MS Mincho"/>
        </w:rPr>
        <w:t>A-</w:t>
      </w:r>
      <w:r>
        <w:rPr>
          <w:rFonts w:eastAsia="MS Mincho"/>
        </w:rPr>
        <w:t>n40</w:t>
      </w:r>
      <w:r w:rsidRPr="00A76C0A">
        <w:rPr>
          <w:rFonts w:eastAsia="MS Mincho"/>
        </w:rPr>
        <w:t>A with UL CA_</w:t>
      </w:r>
      <w:r>
        <w:rPr>
          <w:rFonts w:eastAsia="MS Mincho"/>
        </w:rPr>
        <w:t>n28</w:t>
      </w:r>
      <w:r w:rsidRPr="00A76C0A">
        <w:rPr>
          <w:rFonts w:eastAsia="MS Mincho"/>
        </w:rPr>
        <w:t>A-</w:t>
      </w:r>
      <w:r>
        <w:rPr>
          <w:rFonts w:eastAsia="MS Mincho"/>
        </w:rPr>
        <w:t>n40</w:t>
      </w:r>
      <w:r w:rsidRPr="00A76C0A">
        <w:rPr>
          <w:rFonts w:eastAsia="MS Mincho"/>
        </w:rPr>
        <w:t>A.</w:t>
      </w:r>
    </w:p>
    <w:p w14:paraId="6CBBBB8E" w14:textId="60E1F0E9" w:rsidR="00CA67F5" w:rsidRDefault="00CA67F5" w:rsidP="00CA67F5">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CA67F5" w14:paraId="321D145C" w14:textId="77777777" w:rsidTr="005A6A3F">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71E6F" w14:textId="77777777" w:rsidR="00CA67F5" w:rsidRDefault="00CA67F5" w:rsidP="005A6A3F">
            <w:pPr>
              <w:spacing w:after="0"/>
              <w:jc w:val="center"/>
              <w:rPr>
                <w:rFonts w:ascii="Arial" w:hAnsi="Arial" w:cs="Arial"/>
                <w:b/>
                <w:bCs/>
                <w:color w:val="000000"/>
                <w:sz w:val="18"/>
                <w:szCs w:val="18"/>
              </w:rPr>
            </w:pPr>
            <w:bookmarkStart w:id="282" w:name="_Toc173744050"/>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06F77F3D"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FD904D3"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39AFF4D"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0C40EEFD"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CA67F5" w14:paraId="66E71EFF"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0A2ECF5" w14:textId="77777777" w:rsidR="00CA67F5" w:rsidRDefault="00CA67F5" w:rsidP="005A6A3F">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5693D2F"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5D072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8E8E75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FF0172"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4FFB93E4"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9CF966"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01892F2"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1552 - 1697</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9CA466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3003 - 3148</w:t>
            </w:r>
          </w:p>
        </w:tc>
      </w:tr>
      <w:tr w:rsidR="00CA67F5" w14:paraId="7E8DC300"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656DB2"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B2DED4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BF5803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4436EE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A02F56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546D6CA9"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7ED73E"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0142789"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994 - 804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03D8D9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3852 - 4097</w:t>
            </w:r>
          </w:p>
        </w:tc>
      </w:tr>
      <w:tr w:rsidR="00CA67F5" w14:paraId="6FD108EB"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EE7FF1"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CAEFBA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F9B505"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A2823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A6A6C7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6117610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5015D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8626CF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3706 - 3896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2FAF861"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5303 - 5548</w:t>
            </w:r>
          </w:p>
        </w:tc>
      </w:tr>
      <w:tr w:rsidR="00CA67F5" w14:paraId="4C4FF751"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8F12CF1"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75601A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9893C6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E0119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F10A32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579206CF"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CFCAB3"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89FFA8F"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291 - 56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C5C2F5E"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6152 - 6497</w:t>
            </w:r>
          </w:p>
        </w:tc>
      </w:tr>
      <w:tr w:rsidR="00CA67F5" w14:paraId="5B0FD974"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81C0EFD"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777C6F2"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17ECE3"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5E7721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 </w:t>
            </w:r>
          </w:p>
        </w:tc>
      </w:tr>
      <w:tr w:rsidR="00CA67F5" w14:paraId="7A98BE74"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A162AD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F75F23E"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3394 - 3104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3ADAE53A" w14:textId="77777777" w:rsidR="00CA67F5" w:rsidRDefault="00CA67F5" w:rsidP="005A6A3F">
            <w:pPr>
              <w:rPr>
                <w:rFonts w:ascii="Arial" w:hAnsi="Arial" w:cs="Arial"/>
                <w:color w:val="000000"/>
                <w:sz w:val="18"/>
                <w:szCs w:val="18"/>
              </w:rPr>
            </w:pPr>
          </w:p>
        </w:tc>
      </w:tr>
      <w:tr w:rsidR="00CA67F5" w14:paraId="6239374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CF66EB"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FAC2C19"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24960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9D117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5B3EA89"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75D05A9C"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80975E8"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DFD0F1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4409 - 4644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038959C"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7603 - 7948</w:t>
            </w:r>
          </w:p>
        </w:tc>
      </w:tr>
      <w:tr w:rsidR="00CA67F5" w14:paraId="0A4C5ED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3103D0"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46C273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4285A7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B23750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 </w:t>
            </w:r>
          </w:p>
        </w:tc>
      </w:tr>
      <w:tr w:rsidR="00CA67F5" w14:paraId="0EE38FC9"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EDE14ED"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8D586E4"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6006 - 6296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52A4948C" w14:textId="77777777" w:rsidR="00CA67F5" w:rsidRDefault="00CA67F5" w:rsidP="005A6A3F">
            <w:pPr>
              <w:rPr>
                <w:rFonts w:ascii="Arial" w:hAnsi="Arial" w:cs="Arial"/>
                <w:color w:val="000000"/>
                <w:sz w:val="18"/>
                <w:szCs w:val="18"/>
              </w:rPr>
            </w:pPr>
          </w:p>
        </w:tc>
      </w:tr>
      <w:tr w:rsidR="00CA67F5" w14:paraId="4E780F6C"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0FCC17"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8155F6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6FAC6F8"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DAFE0E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F54ACDA"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6EFC2CC3"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EF46F1C"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2576CF3"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8897 - 8452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EFB6FC8"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692 - 412</w:t>
            </w:r>
          </w:p>
        </w:tc>
      </w:tr>
      <w:tr w:rsidR="00CA67F5" w14:paraId="3962880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4E1E43"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EEBE00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FF729F"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DD091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5B199B4"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3C2C2886"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4083A59"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AB333B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5794 - 5404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7D39C9D"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2356 - 2691</w:t>
            </w:r>
          </w:p>
        </w:tc>
      </w:tr>
      <w:tr w:rsidR="00CA67F5" w14:paraId="6FDF431D"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1B6F54"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88AAA68"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AB816C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4F60B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73ED0D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0F36E7DF"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1E9C67"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86318C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9903 - 10348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CBA3958"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5112 - 5392</w:t>
            </w:r>
          </w:p>
        </w:tc>
      </w:tr>
      <w:tr w:rsidR="00CA67F5" w14:paraId="79907215"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86A1613"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8DDBC5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D8FC6A6"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C4B51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864AEB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461209E1"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5757F46"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7A06CC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8306 - 8696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07A1204"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6709 - 7044</w:t>
            </w:r>
          </w:p>
        </w:tc>
      </w:tr>
      <w:tr w:rsidR="00CA67F5" w14:paraId="721F4964" w14:textId="77777777" w:rsidTr="005A6A3F">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D11E231" w14:textId="77777777" w:rsidR="00CA67F5" w:rsidRDefault="00CA67F5" w:rsidP="005A6A3F">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54F6821" w14:textId="77777777" w:rsidR="00CA67F5" w:rsidRDefault="00CA67F5" w:rsidP="00CA67F5">
      <w:pPr>
        <w:rPr>
          <w:snapToGrid w:val="0"/>
        </w:rPr>
      </w:pPr>
    </w:p>
    <w:p w14:paraId="425A9BEB" w14:textId="3FE11811" w:rsidR="00CA67F5" w:rsidRDefault="00CA67F5" w:rsidP="00CF42FD">
      <w:pPr>
        <w:spacing w:after="0"/>
        <w:rPr>
          <w:snapToGrid w:val="0"/>
        </w:rPr>
      </w:pPr>
      <w:r>
        <w:rPr>
          <w:snapToGrid w:val="0"/>
        </w:rPr>
        <w:t xml:space="preserve">Based on the analysis in </w:t>
      </w: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w:t>
      </w:r>
      <w:r>
        <w:rPr>
          <w:rFonts w:eastAsia="MS Mincho"/>
        </w:rPr>
        <w:t xml:space="preserve">1 </w:t>
      </w:r>
      <w:r>
        <w:rPr>
          <w:snapToGrid w:val="0"/>
        </w:rPr>
        <w:t>there is IMD4 from n1 and n28 into RX band n40.</w:t>
      </w:r>
    </w:p>
    <w:p w14:paraId="291C6FB9" w14:textId="656D5B64" w:rsidR="00CA67F5" w:rsidRDefault="00CA67F5" w:rsidP="00CF42FD">
      <w:pPr>
        <w:spacing w:after="0"/>
        <w:rPr>
          <w:snapToGrid w:val="0"/>
        </w:rPr>
      </w:pPr>
      <w:r>
        <w:rPr>
          <w:snapToGrid w:val="0"/>
        </w:rPr>
        <w:t xml:space="preserve">Based on the analysis in </w:t>
      </w: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w:t>
      </w:r>
      <w:r>
        <w:rPr>
          <w:rFonts w:eastAsia="MS Mincho"/>
        </w:rPr>
        <w:t xml:space="preserve">2 </w:t>
      </w:r>
      <w:r>
        <w:rPr>
          <w:snapToGrid w:val="0"/>
        </w:rPr>
        <w:t>there is IMD4 from n1 and n40 into RX band n28.</w:t>
      </w:r>
    </w:p>
    <w:p w14:paraId="42F6CE85" w14:textId="77777777" w:rsidR="00CA67F5" w:rsidRDefault="00CA67F5" w:rsidP="00CA67F5">
      <w:pPr>
        <w:rPr>
          <w:snapToGrid w:val="0"/>
        </w:rPr>
      </w:pPr>
    </w:p>
    <w:p w14:paraId="115D94A5" w14:textId="417F6AB6" w:rsidR="00CA67F5" w:rsidRPr="00AB69C8" w:rsidRDefault="00CA67F5" w:rsidP="00CA67F5">
      <w:pPr>
        <w:pStyle w:val="Heading4"/>
      </w:pPr>
      <w:bookmarkStart w:id="283" w:name="_Toc173744051"/>
      <w:bookmarkStart w:id="284" w:name="_Toc183507815"/>
      <w:bookmarkEnd w:id="282"/>
      <w:r>
        <w:t>5.16</w:t>
      </w:r>
      <w:r w:rsidRPr="00AB69C8">
        <w:t>.2.</w:t>
      </w:r>
      <w:r>
        <w:t>2</w:t>
      </w:r>
      <w:r w:rsidRPr="00AB69C8">
        <w:tab/>
        <w:t>REFSENS requirements</w:t>
      </w:r>
      <w:bookmarkEnd w:id="283"/>
      <w:bookmarkEnd w:id="284"/>
    </w:p>
    <w:p w14:paraId="4E1C26A0" w14:textId="77777777" w:rsidR="00CA67F5" w:rsidRDefault="00CA67F5" w:rsidP="00CA67F5">
      <w:pPr>
        <w:rPr>
          <w:b/>
          <w:lang w:val="en-US"/>
        </w:rPr>
      </w:pPr>
      <w:r>
        <w:t xml:space="preserve">The </w:t>
      </w:r>
      <w:r w:rsidRPr="00B75DD1">
        <w:t>MSD value ha</w:t>
      </w:r>
      <w:r>
        <w:t>s</w:t>
      </w:r>
      <w:r w:rsidRPr="00B75DD1">
        <w:t xml:space="preserve"> been taken from </w:t>
      </w:r>
      <w:r w:rsidRPr="00B75DD1">
        <w:rPr>
          <w:rFonts w:cs="Arial"/>
          <w:lang w:eastAsia="zh-CN"/>
        </w:rPr>
        <w:t>CA_n</w:t>
      </w:r>
      <w:r>
        <w:rPr>
          <w:rFonts w:cs="Arial"/>
          <w:lang w:eastAsia="zh-CN"/>
        </w:rPr>
        <w:t>1</w:t>
      </w:r>
      <w:r w:rsidRPr="00B75DD1">
        <w:rPr>
          <w:rFonts w:cs="Arial"/>
          <w:lang w:eastAsia="zh-CN"/>
        </w:rPr>
        <w:t>-n</w:t>
      </w:r>
      <w:r>
        <w:rPr>
          <w:rFonts w:cs="Arial"/>
          <w:lang w:eastAsia="zh-CN"/>
        </w:rPr>
        <w:t>5</w:t>
      </w:r>
      <w:r w:rsidRPr="00B75DD1">
        <w:rPr>
          <w:rFonts w:cs="Arial"/>
          <w:lang w:eastAsia="zh-CN"/>
        </w:rPr>
        <w:t>-n</w:t>
      </w:r>
      <w:r>
        <w:rPr>
          <w:rFonts w:cs="Arial"/>
          <w:lang w:eastAsia="zh-CN"/>
        </w:rPr>
        <w:t>40.</w:t>
      </w:r>
    </w:p>
    <w:p w14:paraId="2902BA2B" w14:textId="3488F790" w:rsidR="00CA67F5" w:rsidRDefault="00CA67F5" w:rsidP="00CA67F5">
      <w:pPr>
        <w:keepNext/>
        <w:keepLines/>
        <w:spacing w:before="240" w:after="120"/>
        <w:jc w:val="center"/>
        <w:rPr>
          <w:rFonts w:ascii="Arial" w:hAnsi="Arial" w:cs="Arial"/>
          <w:b/>
          <w:lang w:val="en-US" w:eastAsia="ja-JP"/>
        </w:rPr>
      </w:pPr>
      <w:r>
        <w:rPr>
          <w:b/>
          <w:lang w:val="en-US"/>
        </w:rPr>
        <w:t>T</w:t>
      </w:r>
      <w:r>
        <w:rPr>
          <w:rFonts w:ascii="Arial" w:hAnsi="Arial" w:cs="Arial"/>
          <w:b/>
          <w:lang w:val="en-US"/>
        </w:rPr>
        <w:t xml:space="preserve">able </w:t>
      </w:r>
      <w:r>
        <w:rPr>
          <w:rFonts w:ascii="Arial" w:eastAsia="SimSun" w:hAnsi="Arial" w:cs="Arial" w:hint="eastAsia"/>
          <w:b/>
          <w:lang w:val="en-US" w:eastAsia="zh-CN"/>
        </w:rPr>
        <w:t>5.</w:t>
      </w:r>
      <w:r>
        <w:rPr>
          <w:rFonts w:ascii="Arial" w:eastAsia="SimSun" w:hAnsi="Arial" w:cs="Arial"/>
          <w:b/>
          <w:lang w:val="en-US" w:eastAsia="zh-CN"/>
        </w:rPr>
        <w:t>16.2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CA67F5" w:rsidRPr="006E069C" w14:paraId="6DA18EEA" w14:textId="77777777" w:rsidTr="005A6A3F">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8ACC8A1" w14:textId="77777777" w:rsidR="00CA67F5" w:rsidRPr="006E069C" w:rsidRDefault="00CA67F5" w:rsidP="005A6A3F">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799AD7E" w14:textId="77777777" w:rsidR="00CA67F5" w:rsidRPr="006E069C" w:rsidRDefault="00CA67F5" w:rsidP="005A6A3F">
            <w:pPr>
              <w:pStyle w:val="TAH"/>
            </w:pPr>
            <w:r w:rsidRPr="006E069C">
              <w:t>Source of IMD</w:t>
            </w:r>
          </w:p>
        </w:tc>
      </w:tr>
      <w:tr w:rsidR="00CA67F5" w:rsidRPr="006E069C" w14:paraId="2B433F53" w14:textId="77777777" w:rsidTr="005A6A3F">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9F4A689" w14:textId="77777777" w:rsidR="00CA67F5" w:rsidRPr="006E069C" w:rsidRDefault="00CA67F5" w:rsidP="005A6A3F">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9A5B59A" w14:textId="77777777" w:rsidR="00CA67F5" w:rsidRPr="006E069C" w:rsidRDefault="00CA67F5" w:rsidP="005A6A3F">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1534BB00" w14:textId="77777777" w:rsidR="00CA67F5" w:rsidRPr="006E069C" w:rsidRDefault="00CA67F5" w:rsidP="005A6A3F">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2F6B19D" w14:textId="77777777" w:rsidR="00CA67F5" w:rsidRPr="006E069C" w:rsidRDefault="00CA67F5" w:rsidP="005A6A3F">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D0899DE" w14:textId="77777777" w:rsidR="00CA67F5" w:rsidRPr="006E069C" w:rsidRDefault="00CA67F5" w:rsidP="005A6A3F">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E03BE93" w14:textId="77777777" w:rsidR="00CA67F5" w:rsidRPr="006E069C" w:rsidRDefault="00CA67F5" w:rsidP="005A6A3F">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0B30104" w14:textId="77777777" w:rsidR="00CA67F5" w:rsidRPr="006E069C" w:rsidRDefault="00CA67F5" w:rsidP="005A6A3F">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1E3ADAC9" w14:textId="77777777" w:rsidR="00CA67F5" w:rsidRPr="006E069C" w:rsidRDefault="00CA67F5" w:rsidP="005A6A3F">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52E80CE3" w14:textId="77777777" w:rsidR="00CA67F5" w:rsidRPr="006E069C" w:rsidRDefault="00CA67F5" w:rsidP="005A6A3F">
            <w:pPr>
              <w:pStyle w:val="TAH"/>
            </w:pPr>
          </w:p>
        </w:tc>
      </w:tr>
      <w:tr w:rsidR="00CA67F5" w:rsidRPr="006E069C" w14:paraId="14F2417C" w14:textId="77777777" w:rsidTr="005A6A3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E12B58" w14:textId="77777777" w:rsidR="00CA67F5" w:rsidRPr="006E069C" w:rsidRDefault="00CA67F5" w:rsidP="005A6A3F">
            <w:pPr>
              <w:pStyle w:val="TAC"/>
              <w:rPr>
                <w:lang w:val="en-US" w:eastAsia="zh-CN"/>
              </w:rPr>
            </w:pPr>
            <w:r w:rsidRPr="001625B7">
              <w:rPr>
                <w:rFonts w:eastAsia="SimSun" w:cs="Arial"/>
                <w:szCs w:val="18"/>
                <w:lang w:val="en-US" w:eastAsia="zh-CN"/>
              </w:rPr>
              <w:t>CA_n1-n28-n40</w:t>
            </w:r>
          </w:p>
        </w:tc>
        <w:tc>
          <w:tcPr>
            <w:tcW w:w="923" w:type="dxa"/>
            <w:tcBorders>
              <w:top w:val="single" w:sz="4" w:space="0" w:color="auto"/>
              <w:left w:val="single" w:sz="4" w:space="0" w:color="auto"/>
              <w:right w:val="single" w:sz="4" w:space="0" w:color="auto"/>
            </w:tcBorders>
          </w:tcPr>
          <w:p w14:paraId="5248A0CA" w14:textId="77777777" w:rsidR="00CA67F5" w:rsidRPr="006E069C" w:rsidRDefault="00CA67F5" w:rsidP="005A6A3F">
            <w:pPr>
              <w:pStyle w:val="TAC"/>
              <w:rPr>
                <w:lang w:val="en-US" w:eastAsia="zh-CN"/>
              </w:rPr>
            </w:pPr>
            <w:r>
              <w:rPr>
                <w:rFonts w:eastAsia="Malgun Gothic"/>
                <w:szCs w:val="18"/>
                <w:lang w:eastAsia="ko-KR"/>
              </w:rPr>
              <w:t>n</w:t>
            </w:r>
            <w:r w:rsidRPr="009F41A3">
              <w:rPr>
                <w:rFonts w:eastAsia="Malgun Gothic"/>
                <w:szCs w:val="18"/>
                <w:lang w:eastAsia="ko-KR"/>
              </w:rPr>
              <w:t>1</w:t>
            </w:r>
          </w:p>
        </w:tc>
        <w:tc>
          <w:tcPr>
            <w:tcW w:w="975" w:type="dxa"/>
            <w:tcBorders>
              <w:top w:val="single" w:sz="4" w:space="0" w:color="auto"/>
              <w:left w:val="single" w:sz="4" w:space="0" w:color="auto"/>
              <w:right w:val="single" w:sz="4" w:space="0" w:color="auto"/>
            </w:tcBorders>
          </w:tcPr>
          <w:p w14:paraId="474D4CB5" w14:textId="77777777" w:rsidR="00CA67F5" w:rsidRPr="006E069C" w:rsidRDefault="00CA67F5" w:rsidP="005A6A3F">
            <w:pPr>
              <w:pStyle w:val="TAC"/>
              <w:rPr>
                <w:lang w:val="en-US" w:eastAsia="zh-CN"/>
              </w:rPr>
            </w:pPr>
            <w:r w:rsidRPr="003C4CEC">
              <w:rPr>
                <w:rFonts w:hint="eastAsia"/>
                <w:lang w:eastAsia="zh-CN"/>
              </w:rPr>
              <w:t>1</w:t>
            </w:r>
            <w:r w:rsidRPr="003C4CEC">
              <w:rPr>
                <w:lang w:eastAsia="zh-CN"/>
              </w:rPr>
              <w:t>9</w:t>
            </w:r>
            <w:r>
              <w:rPr>
                <w:lang w:eastAsia="zh-CN"/>
              </w:rPr>
              <w:t>50</w:t>
            </w:r>
          </w:p>
        </w:tc>
        <w:tc>
          <w:tcPr>
            <w:tcW w:w="1012" w:type="dxa"/>
            <w:tcBorders>
              <w:top w:val="single" w:sz="4" w:space="0" w:color="auto"/>
              <w:left w:val="single" w:sz="4" w:space="0" w:color="auto"/>
              <w:right w:val="single" w:sz="4" w:space="0" w:color="auto"/>
            </w:tcBorders>
          </w:tcPr>
          <w:p w14:paraId="7B84A819"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right w:val="single" w:sz="4" w:space="0" w:color="auto"/>
            </w:tcBorders>
          </w:tcPr>
          <w:p w14:paraId="2B31B9F3" w14:textId="77777777" w:rsidR="00CA67F5" w:rsidRPr="006E069C" w:rsidRDefault="00CA67F5" w:rsidP="005A6A3F">
            <w:pPr>
              <w:pStyle w:val="TAC"/>
              <w:rPr>
                <w:lang w:val="en-US" w:eastAsia="zh-CN"/>
              </w:rPr>
            </w:pPr>
            <w:r w:rsidRPr="003C4CEC">
              <w:rPr>
                <w:rFonts w:hint="eastAsia"/>
                <w:lang w:eastAsia="zh-CN"/>
              </w:rPr>
              <w:t>2</w:t>
            </w:r>
            <w:r w:rsidRPr="003C4CEC">
              <w:rPr>
                <w:lang w:eastAsia="zh-CN"/>
              </w:rPr>
              <w:t>5</w:t>
            </w:r>
          </w:p>
        </w:tc>
        <w:tc>
          <w:tcPr>
            <w:tcW w:w="881" w:type="dxa"/>
            <w:tcBorders>
              <w:top w:val="single" w:sz="4" w:space="0" w:color="auto"/>
              <w:left w:val="single" w:sz="4" w:space="0" w:color="auto"/>
              <w:right w:val="single" w:sz="4" w:space="0" w:color="auto"/>
            </w:tcBorders>
          </w:tcPr>
          <w:p w14:paraId="2DB7644A" w14:textId="77777777" w:rsidR="00CA67F5" w:rsidRPr="006E069C" w:rsidRDefault="00CA67F5" w:rsidP="005A6A3F">
            <w:pPr>
              <w:pStyle w:val="TAC"/>
              <w:rPr>
                <w:lang w:val="en-US" w:eastAsia="zh-CN"/>
              </w:rPr>
            </w:pPr>
            <w:r>
              <w:rPr>
                <w:rFonts w:hint="eastAsia"/>
                <w:lang w:eastAsia="zh-CN"/>
              </w:rPr>
              <w:t>2</w:t>
            </w:r>
            <w:r>
              <w:rPr>
                <w:lang w:eastAsia="zh-CN"/>
              </w:rPr>
              <w:t>140</w:t>
            </w:r>
          </w:p>
        </w:tc>
        <w:tc>
          <w:tcPr>
            <w:tcW w:w="797" w:type="dxa"/>
            <w:tcBorders>
              <w:top w:val="single" w:sz="4" w:space="0" w:color="auto"/>
              <w:left w:val="single" w:sz="4" w:space="0" w:color="auto"/>
              <w:bottom w:val="single" w:sz="4" w:space="0" w:color="auto"/>
              <w:right w:val="single" w:sz="4" w:space="0" w:color="auto"/>
            </w:tcBorders>
          </w:tcPr>
          <w:p w14:paraId="6F8F2985" w14:textId="77777777" w:rsidR="00CA67F5" w:rsidRPr="006E069C" w:rsidRDefault="00CA67F5" w:rsidP="005A6A3F">
            <w:pPr>
              <w:pStyle w:val="TAC"/>
              <w:rPr>
                <w:lang w:val="en-US" w:eastAsia="zh-CN"/>
              </w:rPr>
            </w:pPr>
            <w:r w:rsidRPr="009F41A3">
              <w:rPr>
                <w:rFonts w:eastAsia="Malgun Gothic"/>
              </w:rPr>
              <w:t>N/A</w:t>
            </w:r>
          </w:p>
        </w:tc>
        <w:tc>
          <w:tcPr>
            <w:tcW w:w="828" w:type="dxa"/>
            <w:tcBorders>
              <w:top w:val="single" w:sz="4" w:space="0" w:color="auto"/>
              <w:left w:val="single" w:sz="4" w:space="0" w:color="auto"/>
              <w:right w:val="single" w:sz="4" w:space="0" w:color="auto"/>
            </w:tcBorders>
          </w:tcPr>
          <w:p w14:paraId="6238CDD3" w14:textId="77777777" w:rsidR="00CA67F5" w:rsidRPr="006E069C" w:rsidRDefault="00CA67F5" w:rsidP="005A6A3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83CF0E5" w14:textId="77777777" w:rsidR="00CA67F5" w:rsidRPr="006E069C" w:rsidRDefault="00CA67F5" w:rsidP="005A6A3F">
            <w:pPr>
              <w:pStyle w:val="TAC"/>
            </w:pPr>
            <w:r w:rsidRPr="009F41A3">
              <w:rPr>
                <w:rFonts w:eastAsia="Malgun Gothic"/>
                <w:szCs w:val="18"/>
                <w:lang w:eastAsia="ko-KR"/>
              </w:rPr>
              <w:t>N/A</w:t>
            </w:r>
          </w:p>
        </w:tc>
      </w:tr>
      <w:tr w:rsidR="00CA67F5" w:rsidRPr="006E069C" w14:paraId="0DCDAA07"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2CC6DFAE"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47FE170" w14:textId="77777777" w:rsidR="00CA67F5" w:rsidRPr="006E069C" w:rsidRDefault="00CA67F5" w:rsidP="005A6A3F">
            <w:pPr>
              <w:pStyle w:val="TAC"/>
              <w:rPr>
                <w:lang w:val="en-US" w:eastAsia="zh-CN"/>
              </w:rPr>
            </w:pPr>
            <w:r>
              <w:rPr>
                <w:rFonts w:eastAsia="Malgun Gothic"/>
                <w:szCs w:val="18"/>
                <w:lang w:eastAsia="ko-KR"/>
              </w:rPr>
              <w:t>n28</w:t>
            </w:r>
          </w:p>
        </w:tc>
        <w:tc>
          <w:tcPr>
            <w:tcW w:w="975" w:type="dxa"/>
            <w:tcBorders>
              <w:top w:val="single" w:sz="4" w:space="0" w:color="auto"/>
              <w:left w:val="single" w:sz="4" w:space="0" w:color="auto"/>
              <w:bottom w:val="single" w:sz="4" w:space="0" w:color="auto"/>
              <w:right w:val="single" w:sz="4" w:space="0" w:color="auto"/>
            </w:tcBorders>
          </w:tcPr>
          <w:p w14:paraId="18F86D9E" w14:textId="77777777" w:rsidR="00CA67F5" w:rsidRPr="006E069C" w:rsidRDefault="00CA67F5" w:rsidP="005A6A3F">
            <w:pPr>
              <w:pStyle w:val="TAC"/>
              <w:rPr>
                <w:lang w:val="en-US" w:eastAsia="zh-CN"/>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D91F768"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3CCFC51" w14:textId="77777777" w:rsidR="00CA67F5" w:rsidRPr="006E069C" w:rsidRDefault="00CA67F5" w:rsidP="005A6A3F">
            <w:pPr>
              <w:pStyle w:val="TAC"/>
              <w:rPr>
                <w:lang w:val="en-US" w:eastAsia="zh-CN"/>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9F8775B" w14:textId="77777777" w:rsidR="00CA67F5" w:rsidRPr="006E069C" w:rsidRDefault="00CA67F5" w:rsidP="005A6A3F">
            <w:pPr>
              <w:pStyle w:val="TAC"/>
              <w:rPr>
                <w:lang w:val="en-US" w:eastAsia="zh-CN"/>
              </w:rPr>
            </w:pPr>
            <w:r>
              <w:rPr>
                <w:lang w:eastAsia="zh-CN"/>
              </w:rPr>
              <w:t>780</w:t>
            </w:r>
          </w:p>
        </w:tc>
        <w:tc>
          <w:tcPr>
            <w:tcW w:w="797" w:type="dxa"/>
            <w:tcBorders>
              <w:top w:val="single" w:sz="4" w:space="0" w:color="auto"/>
              <w:left w:val="single" w:sz="4" w:space="0" w:color="auto"/>
              <w:bottom w:val="single" w:sz="4" w:space="0" w:color="auto"/>
              <w:right w:val="single" w:sz="4" w:space="0" w:color="auto"/>
            </w:tcBorders>
          </w:tcPr>
          <w:p w14:paraId="2C07C649" w14:textId="77777777" w:rsidR="00CA67F5" w:rsidRPr="006E069C" w:rsidRDefault="00CA67F5" w:rsidP="005A6A3F">
            <w:pPr>
              <w:pStyle w:val="TAC"/>
              <w:rPr>
                <w:lang w:val="en-US" w:eastAsia="zh-CN"/>
              </w:rPr>
            </w:pP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414EAB65" w14:textId="77777777" w:rsidR="00CA67F5" w:rsidRPr="006E069C" w:rsidRDefault="00CA67F5"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122979" w14:textId="77777777" w:rsidR="00CA67F5" w:rsidRPr="006E069C" w:rsidRDefault="00CA67F5" w:rsidP="005A6A3F">
            <w:pPr>
              <w:pStyle w:val="TAC"/>
            </w:pPr>
            <w:r w:rsidRPr="009F41A3">
              <w:rPr>
                <w:rFonts w:eastAsia="Malgun Gothic"/>
                <w:szCs w:val="18"/>
                <w:lang w:eastAsia="ko-KR"/>
              </w:rPr>
              <w:t>IMD</w:t>
            </w:r>
            <w:r>
              <w:rPr>
                <w:rFonts w:eastAsia="Malgun Gothic"/>
                <w:szCs w:val="18"/>
                <w:lang w:eastAsia="ko-KR"/>
              </w:rPr>
              <w:t>4</w:t>
            </w:r>
          </w:p>
        </w:tc>
      </w:tr>
      <w:tr w:rsidR="00CA67F5" w:rsidRPr="006E069C" w14:paraId="075E8EF5"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26008253"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9461F8" w14:textId="77777777" w:rsidR="00CA67F5" w:rsidRPr="006E069C" w:rsidRDefault="00CA67F5" w:rsidP="005A6A3F">
            <w:pPr>
              <w:pStyle w:val="TAC"/>
              <w:rPr>
                <w:lang w:val="en-US" w:eastAsia="zh-CN"/>
              </w:rPr>
            </w:pPr>
            <w:r>
              <w:rPr>
                <w:rFonts w:eastAsia="Malgun Gothic"/>
                <w:szCs w:val="18"/>
                <w:lang w:eastAsia="ko-KR"/>
              </w:rPr>
              <w:t>n40</w:t>
            </w:r>
          </w:p>
        </w:tc>
        <w:tc>
          <w:tcPr>
            <w:tcW w:w="975" w:type="dxa"/>
            <w:tcBorders>
              <w:top w:val="single" w:sz="4" w:space="0" w:color="auto"/>
              <w:left w:val="single" w:sz="4" w:space="0" w:color="auto"/>
              <w:bottom w:val="single" w:sz="4" w:space="0" w:color="auto"/>
              <w:right w:val="single" w:sz="4" w:space="0" w:color="auto"/>
            </w:tcBorders>
          </w:tcPr>
          <w:p w14:paraId="637F73A8" w14:textId="77777777" w:rsidR="00CA67F5" w:rsidRPr="006E069C" w:rsidRDefault="00CA67F5" w:rsidP="005A6A3F">
            <w:pPr>
              <w:pStyle w:val="TAC"/>
              <w:rPr>
                <w:lang w:val="en-US" w:eastAsia="zh-CN"/>
              </w:rPr>
            </w:pPr>
            <w:r w:rsidRPr="003C4CEC">
              <w:rPr>
                <w:rFonts w:hint="eastAsia"/>
                <w:lang w:eastAsia="zh-CN"/>
              </w:rPr>
              <w:t>2</w:t>
            </w:r>
            <w:r w:rsidRPr="003C4CEC">
              <w:rPr>
                <w:lang w:eastAsia="zh-CN"/>
              </w:rPr>
              <w:t>3</w:t>
            </w:r>
            <w:r>
              <w:rPr>
                <w:lang w:eastAsia="zh-CN"/>
              </w:rPr>
              <w:t>40</w:t>
            </w:r>
          </w:p>
        </w:tc>
        <w:tc>
          <w:tcPr>
            <w:tcW w:w="1012" w:type="dxa"/>
            <w:tcBorders>
              <w:top w:val="single" w:sz="4" w:space="0" w:color="auto"/>
              <w:left w:val="single" w:sz="4" w:space="0" w:color="auto"/>
              <w:bottom w:val="single" w:sz="4" w:space="0" w:color="auto"/>
              <w:right w:val="single" w:sz="4" w:space="0" w:color="auto"/>
            </w:tcBorders>
          </w:tcPr>
          <w:p w14:paraId="2B84EAF2"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5360382" w14:textId="77777777" w:rsidR="00CA67F5" w:rsidRPr="006E069C" w:rsidRDefault="00CA67F5" w:rsidP="005A6A3F">
            <w:pPr>
              <w:pStyle w:val="TAC"/>
              <w:rPr>
                <w:lang w:val="en-US" w:eastAsia="zh-CN"/>
              </w:rPr>
            </w:pPr>
            <w:r w:rsidRPr="003C4CEC">
              <w:rPr>
                <w:lang w:eastAsia="zh-CN"/>
              </w:rPr>
              <w:t>2</w:t>
            </w:r>
            <w:r w:rsidRPr="003C4CEC">
              <w:rPr>
                <w:rFonts w:hint="eastAsia"/>
                <w:lang w:eastAsia="zh-CN"/>
              </w:rPr>
              <w:t>5</w:t>
            </w:r>
          </w:p>
        </w:tc>
        <w:tc>
          <w:tcPr>
            <w:tcW w:w="881" w:type="dxa"/>
            <w:tcBorders>
              <w:top w:val="single" w:sz="4" w:space="0" w:color="auto"/>
              <w:left w:val="single" w:sz="4" w:space="0" w:color="auto"/>
              <w:bottom w:val="single" w:sz="4" w:space="0" w:color="auto"/>
              <w:right w:val="single" w:sz="4" w:space="0" w:color="auto"/>
            </w:tcBorders>
          </w:tcPr>
          <w:p w14:paraId="2431518B" w14:textId="77777777" w:rsidR="00CA67F5" w:rsidRPr="006E069C" w:rsidRDefault="00CA67F5" w:rsidP="005A6A3F">
            <w:pPr>
              <w:pStyle w:val="TAC"/>
              <w:rPr>
                <w:lang w:val="en-US" w:eastAsia="zh-CN"/>
              </w:rPr>
            </w:pPr>
            <w:r>
              <w:rPr>
                <w:rFonts w:hint="eastAsia"/>
                <w:lang w:eastAsia="zh-CN"/>
              </w:rPr>
              <w:t>2</w:t>
            </w:r>
            <w:r>
              <w:rPr>
                <w:lang w:eastAsia="zh-CN"/>
              </w:rPr>
              <w:t>340</w:t>
            </w:r>
          </w:p>
        </w:tc>
        <w:tc>
          <w:tcPr>
            <w:tcW w:w="797" w:type="dxa"/>
            <w:tcBorders>
              <w:top w:val="single" w:sz="4" w:space="0" w:color="auto"/>
              <w:left w:val="single" w:sz="4" w:space="0" w:color="auto"/>
              <w:bottom w:val="single" w:sz="4" w:space="0" w:color="auto"/>
              <w:right w:val="single" w:sz="4" w:space="0" w:color="auto"/>
            </w:tcBorders>
          </w:tcPr>
          <w:p w14:paraId="131207A2" w14:textId="77777777" w:rsidR="00CA67F5" w:rsidRPr="006E069C" w:rsidRDefault="00CA67F5" w:rsidP="005A6A3F">
            <w:pPr>
              <w:pStyle w:val="TAC"/>
              <w:rPr>
                <w:lang w:val="en-US" w:eastAsia="zh-CN"/>
              </w:rPr>
            </w:pPr>
            <w:r w:rsidRPr="009F41A3">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5BB85ED" w14:textId="77777777" w:rsidR="00CA67F5" w:rsidRPr="006E069C" w:rsidRDefault="00CA67F5" w:rsidP="005A6A3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0DB826" w14:textId="77777777" w:rsidR="00CA67F5" w:rsidRPr="006E069C" w:rsidRDefault="00CA67F5" w:rsidP="005A6A3F">
            <w:pPr>
              <w:pStyle w:val="TAC"/>
            </w:pPr>
            <w:r w:rsidRPr="009F41A3">
              <w:rPr>
                <w:rFonts w:eastAsia="Malgun Gothic"/>
                <w:szCs w:val="18"/>
                <w:lang w:eastAsia="ko-KR"/>
              </w:rPr>
              <w:t>N/A</w:t>
            </w:r>
          </w:p>
        </w:tc>
      </w:tr>
      <w:tr w:rsidR="00CA67F5" w:rsidRPr="006E069C" w14:paraId="51F188A6"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519EF7F0"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9A8F19" w14:textId="77777777" w:rsidR="00CA67F5" w:rsidRPr="006E069C" w:rsidRDefault="00CA67F5" w:rsidP="005A6A3F">
            <w:pPr>
              <w:pStyle w:val="TAC"/>
              <w:rPr>
                <w:lang w:val="en-US" w:eastAsia="zh-CN"/>
              </w:rPr>
            </w:pPr>
            <w:r>
              <w:rPr>
                <w:rFonts w:eastAsia="Malgun Gothic"/>
                <w:color w:val="000000"/>
              </w:rPr>
              <w:t>n</w:t>
            </w:r>
            <w:r w:rsidRPr="009F41A3">
              <w:rPr>
                <w:rFonts w:eastAsia="Malgun Gothic"/>
                <w:color w:val="000000"/>
              </w:rPr>
              <w:t>1</w:t>
            </w:r>
          </w:p>
        </w:tc>
        <w:tc>
          <w:tcPr>
            <w:tcW w:w="975" w:type="dxa"/>
            <w:tcBorders>
              <w:top w:val="single" w:sz="4" w:space="0" w:color="auto"/>
              <w:left w:val="single" w:sz="4" w:space="0" w:color="auto"/>
              <w:bottom w:val="single" w:sz="4" w:space="0" w:color="auto"/>
              <w:right w:val="single" w:sz="4" w:space="0" w:color="auto"/>
            </w:tcBorders>
          </w:tcPr>
          <w:p w14:paraId="767094E9" w14:textId="77777777" w:rsidR="00CA67F5" w:rsidRPr="006E069C" w:rsidRDefault="00CA67F5" w:rsidP="005A6A3F">
            <w:pPr>
              <w:pStyle w:val="TAC"/>
              <w:rPr>
                <w:lang w:val="en-US" w:eastAsia="zh-CN"/>
              </w:rPr>
            </w:pPr>
            <w:r w:rsidRPr="003C4CEC">
              <w:rPr>
                <w:rFonts w:eastAsia="Malgun Gothic"/>
              </w:rPr>
              <w:t>19</w:t>
            </w:r>
            <w:r>
              <w:rPr>
                <w:rFonts w:eastAsia="Malgun Gothic"/>
              </w:rPr>
              <w:t>30</w:t>
            </w:r>
          </w:p>
        </w:tc>
        <w:tc>
          <w:tcPr>
            <w:tcW w:w="1012" w:type="dxa"/>
            <w:tcBorders>
              <w:top w:val="single" w:sz="4" w:space="0" w:color="auto"/>
              <w:left w:val="single" w:sz="4" w:space="0" w:color="auto"/>
              <w:bottom w:val="single" w:sz="4" w:space="0" w:color="auto"/>
              <w:right w:val="single" w:sz="4" w:space="0" w:color="auto"/>
            </w:tcBorders>
          </w:tcPr>
          <w:p w14:paraId="580D9EE3"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D954834" w14:textId="77777777" w:rsidR="00CA67F5" w:rsidRPr="006E069C" w:rsidRDefault="00CA67F5" w:rsidP="005A6A3F">
            <w:pPr>
              <w:pStyle w:val="TAC"/>
              <w:rPr>
                <w:lang w:val="en-US" w:eastAsia="zh-CN"/>
              </w:rPr>
            </w:pPr>
            <w:r w:rsidRPr="003C4CEC">
              <w:rPr>
                <w:rFonts w:hint="eastAsia"/>
                <w:lang w:eastAsia="zh-CN"/>
              </w:rPr>
              <w:t>2</w:t>
            </w:r>
            <w:r w:rsidRPr="003C4CEC">
              <w:rPr>
                <w:lang w:eastAsia="zh-CN"/>
              </w:rPr>
              <w:t>5</w:t>
            </w:r>
          </w:p>
        </w:tc>
        <w:tc>
          <w:tcPr>
            <w:tcW w:w="881" w:type="dxa"/>
            <w:tcBorders>
              <w:top w:val="single" w:sz="4" w:space="0" w:color="auto"/>
              <w:left w:val="single" w:sz="4" w:space="0" w:color="auto"/>
              <w:bottom w:val="single" w:sz="4" w:space="0" w:color="auto"/>
              <w:right w:val="single" w:sz="4" w:space="0" w:color="auto"/>
            </w:tcBorders>
          </w:tcPr>
          <w:p w14:paraId="02FFAF49" w14:textId="77777777" w:rsidR="00CA67F5" w:rsidRPr="006E069C" w:rsidRDefault="00CA67F5" w:rsidP="005A6A3F">
            <w:pPr>
              <w:pStyle w:val="TAC"/>
              <w:rPr>
                <w:lang w:val="en-US" w:eastAsia="zh-CN"/>
              </w:rPr>
            </w:pPr>
            <w:r>
              <w:rPr>
                <w:lang w:eastAsia="zh-CN"/>
              </w:rPr>
              <w:t>2120</w:t>
            </w:r>
          </w:p>
        </w:tc>
        <w:tc>
          <w:tcPr>
            <w:tcW w:w="797" w:type="dxa"/>
            <w:tcBorders>
              <w:top w:val="single" w:sz="4" w:space="0" w:color="auto"/>
              <w:left w:val="single" w:sz="4" w:space="0" w:color="auto"/>
              <w:bottom w:val="single" w:sz="4" w:space="0" w:color="auto"/>
              <w:right w:val="single" w:sz="4" w:space="0" w:color="auto"/>
            </w:tcBorders>
          </w:tcPr>
          <w:p w14:paraId="25F4466F" w14:textId="77777777" w:rsidR="00CA67F5" w:rsidRPr="006E069C" w:rsidRDefault="00CA67F5" w:rsidP="005A6A3F">
            <w:pPr>
              <w:pStyle w:val="TAC"/>
              <w:rPr>
                <w:lang w:val="en-US" w:eastAsia="zh-CN"/>
              </w:rPr>
            </w:pPr>
            <w:r w:rsidRPr="009F41A3">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73ECBAC" w14:textId="77777777" w:rsidR="00CA67F5" w:rsidRPr="006E069C" w:rsidRDefault="00CA67F5"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184A92" w14:textId="77777777" w:rsidR="00CA67F5" w:rsidRPr="006E069C" w:rsidRDefault="00CA67F5" w:rsidP="005A6A3F">
            <w:pPr>
              <w:pStyle w:val="TAC"/>
            </w:pPr>
            <w:r w:rsidRPr="009F41A3">
              <w:rPr>
                <w:rFonts w:eastAsia="Malgun Gothic"/>
              </w:rPr>
              <w:t>N/A</w:t>
            </w:r>
          </w:p>
        </w:tc>
      </w:tr>
      <w:tr w:rsidR="00CA67F5" w:rsidRPr="006E069C" w14:paraId="51A60A1D"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3A141854"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FF6280E" w14:textId="77777777" w:rsidR="00CA67F5" w:rsidRPr="006E069C" w:rsidRDefault="00CA67F5" w:rsidP="005A6A3F">
            <w:pPr>
              <w:pStyle w:val="TAC"/>
              <w:rPr>
                <w:lang w:val="en-US" w:eastAsia="zh-CN"/>
              </w:rPr>
            </w:pPr>
            <w:r>
              <w:rPr>
                <w:rFonts w:eastAsia="Malgun Gothic"/>
                <w:color w:val="000000"/>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16B7D40" w14:textId="77777777" w:rsidR="00CA67F5" w:rsidRPr="006E069C" w:rsidRDefault="00CA67F5" w:rsidP="005A6A3F">
            <w:pPr>
              <w:pStyle w:val="TAC"/>
              <w:rPr>
                <w:lang w:val="en-US" w:eastAsia="zh-CN"/>
              </w:rPr>
            </w:pPr>
            <w:r>
              <w:rPr>
                <w:rFonts w:eastAsia="Malgun Gothic"/>
              </w:rPr>
              <w:t>735</w:t>
            </w:r>
          </w:p>
        </w:tc>
        <w:tc>
          <w:tcPr>
            <w:tcW w:w="1012" w:type="dxa"/>
            <w:tcBorders>
              <w:top w:val="single" w:sz="4" w:space="0" w:color="auto"/>
              <w:left w:val="single" w:sz="4" w:space="0" w:color="auto"/>
              <w:bottom w:val="single" w:sz="4" w:space="0" w:color="auto"/>
              <w:right w:val="single" w:sz="4" w:space="0" w:color="auto"/>
            </w:tcBorders>
          </w:tcPr>
          <w:p w14:paraId="63B0C3C2"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F52DC92" w14:textId="77777777" w:rsidR="00CA67F5" w:rsidRPr="006E069C" w:rsidRDefault="00CA67F5" w:rsidP="005A6A3F">
            <w:pPr>
              <w:pStyle w:val="TAC"/>
              <w:rPr>
                <w:lang w:val="en-US" w:eastAsia="zh-CN"/>
              </w:rPr>
            </w:pPr>
            <w:r w:rsidRPr="003C4CEC">
              <w:rPr>
                <w:rFonts w:hint="eastAsia"/>
                <w:lang w:eastAsia="zh-CN"/>
              </w:rPr>
              <w:t>2</w:t>
            </w:r>
            <w:r w:rsidRPr="003C4CEC">
              <w:rPr>
                <w:lang w:eastAsia="zh-CN"/>
              </w:rPr>
              <w:t>5</w:t>
            </w:r>
          </w:p>
        </w:tc>
        <w:tc>
          <w:tcPr>
            <w:tcW w:w="881" w:type="dxa"/>
            <w:tcBorders>
              <w:top w:val="single" w:sz="4" w:space="0" w:color="auto"/>
              <w:left w:val="single" w:sz="4" w:space="0" w:color="auto"/>
              <w:bottom w:val="single" w:sz="4" w:space="0" w:color="auto"/>
              <w:right w:val="single" w:sz="4" w:space="0" w:color="auto"/>
            </w:tcBorders>
          </w:tcPr>
          <w:p w14:paraId="78E48083" w14:textId="77777777" w:rsidR="00CA67F5" w:rsidRPr="006E069C" w:rsidRDefault="00CA67F5" w:rsidP="005A6A3F">
            <w:pPr>
              <w:pStyle w:val="TAC"/>
              <w:rPr>
                <w:lang w:val="en-US" w:eastAsia="zh-CN"/>
              </w:rPr>
            </w:pPr>
            <w:r>
              <w:rPr>
                <w:lang w:eastAsia="zh-CN"/>
              </w:rPr>
              <w:t>790</w:t>
            </w:r>
          </w:p>
        </w:tc>
        <w:tc>
          <w:tcPr>
            <w:tcW w:w="797" w:type="dxa"/>
            <w:tcBorders>
              <w:top w:val="single" w:sz="4" w:space="0" w:color="auto"/>
              <w:left w:val="single" w:sz="4" w:space="0" w:color="auto"/>
              <w:bottom w:val="single" w:sz="4" w:space="0" w:color="auto"/>
              <w:right w:val="single" w:sz="4" w:space="0" w:color="auto"/>
            </w:tcBorders>
          </w:tcPr>
          <w:p w14:paraId="7123199F" w14:textId="77777777" w:rsidR="00CA67F5" w:rsidRPr="006E069C" w:rsidRDefault="00CA67F5" w:rsidP="005A6A3F">
            <w:pPr>
              <w:pStyle w:val="TAC"/>
              <w:rPr>
                <w:lang w:val="en-US" w:eastAsia="zh-CN"/>
              </w:rPr>
            </w:pPr>
            <w:r w:rsidRPr="009F41A3">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A9AE8A9" w14:textId="77777777" w:rsidR="00CA67F5" w:rsidRPr="006E069C" w:rsidRDefault="00CA67F5"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DC9DFE" w14:textId="77777777" w:rsidR="00CA67F5" w:rsidRPr="006E069C" w:rsidRDefault="00CA67F5" w:rsidP="005A6A3F">
            <w:pPr>
              <w:pStyle w:val="TAC"/>
            </w:pPr>
            <w:r w:rsidRPr="009F41A3">
              <w:rPr>
                <w:rFonts w:eastAsia="Malgun Gothic"/>
              </w:rPr>
              <w:t>N/A</w:t>
            </w:r>
          </w:p>
        </w:tc>
      </w:tr>
      <w:tr w:rsidR="00CA67F5" w:rsidRPr="006E069C" w14:paraId="648D8F60" w14:textId="77777777" w:rsidTr="005A6A3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DEE980"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right w:val="single" w:sz="4" w:space="0" w:color="auto"/>
            </w:tcBorders>
          </w:tcPr>
          <w:p w14:paraId="27B0D414" w14:textId="77777777" w:rsidR="00CA67F5" w:rsidRPr="006E069C" w:rsidRDefault="00CA67F5" w:rsidP="005A6A3F">
            <w:pPr>
              <w:pStyle w:val="TAC"/>
              <w:rPr>
                <w:lang w:val="en-US" w:eastAsia="zh-CN"/>
              </w:rPr>
            </w:pPr>
            <w:r>
              <w:rPr>
                <w:rFonts w:eastAsia="Malgun Gothic"/>
                <w:color w:val="000000"/>
              </w:rPr>
              <w:t>n40</w:t>
            </w:r>
          </w:p>
        </w:tc>
        <w:tc>
          <w:tcPr>
            <w:tcW w:w="975" w:type="dxa"/>
            <w:tcBorders>
              <w:top w:val="single" w:sz="4" w:space="0" w:color="auto"/>
              <w:left w:val="single" w:sz="4" w:space="0" w:color="auto"/>
              <w:right w:val="single" w:sz="4" w:space="0" w:color="auto"/>
            </w:tcBorders>
          </w:tcPr>
          <w:p w14:paraId="45C4D16A" w14:textId="77777777" w:rsidR="00CA67F5" w:rsidRPr="006E069C" w:rsidRDefault="00CA67F5" w:rsidP="005A6A3F">
            <w:pPr>
              <w:pStyle w:val="TAC"/>
              <w:rPr>
                <w:lang w:val="en-US" w:eastAsia="zh-CN"/>
              </w:rPr>
            </w:pPr>
            <w:r>
              <w:rPr>
                <w:rFonts w:eastAsia="Malgun Gothic"/>
              </w:rPr>
              <w:t>N/A</w:t>
            </w:r>
          </w:p>
        </w:tc>
        <w:tc>
          <w:tcPr>
            <w:tcW w:w="1012" w:type="dxa"/>
            <w:tcBorders>
              <w:top w:val="single" w:sz="4" w:space="0" w:color="auto"/>
              <w:left w:val="single" w:sz="4" w:space="0" w:color="auto"/>
              <w:right w:val="single" w:sz="4" w:space="0" w:color="auto"/>
            </w:tcBorders>
          </w:tcPr>
          <w:p w14:paraId="2AA2BAA8" w14:textId="77777777" w:rsidR="00CA67F5" w:rsidRPr="006E069C" w:rsidRDefault="00CA67F5" w:rsidP="005A6A3F">
            <w:pPr>
              <w:pStyle w:val="TAC"/>
              <w:rPr>
                <w:lang w:val="en-US" w:eastAsia="zh-CN"/>
              </w:rPr>
            </w:pPr>
            <w:r>
              <w:rPr>
                <w:lang w:eastAsia="zh-CN"/>
              </w:rPr>
              <w:t>5</w:t>
            </w:r>
          </w:p>
        </w:tc>
        <w:tc>
          <w:tcPr>
            <w:tcW w:w="1379" w:type="dxa"/>
            <w:tcBorders>
              <w:top w:val="single" w:sz="4" w:space="0" w:color="auto"/>
              <w:left w:val="single" w:sz="4" w:space="0" w:color="auto"/>
              <w:right w:val="single" w:sz="4" w:space="0" w:color="auto"/>
            </w:tcBorders>
          </w:tcPr>
          <w:p w14:paraId="3FDF8F21" w14:textId="77777777" w:rsidR="00CA67F5" w:rsidRPr="006E069C" w:rsidRDefault="00CA67F5" w:rsidP="005A6A3F">
            <w:pPr>
              <w:pStyle w:val="TAC"/>
              <w:rPr>
                <w:lang w:val="en-US" w:eastAsia="zh-CN"/>
              </w:rPr>
            </w:pPr>
            <w:r>
              <w:rPr>
                <w:lang w:eastAsia="zh-CN"/>
              </w:rPr>
              <w:t>N/A</w:t>
            </w:r>
          </w:p>
        </w:tc>
        <w:tc>
          <w:tcPr>
            <w:tcW w:w="881" w:type="dxa"/>
            <w:tcBorders>
              <w:top w:val="single" w:sz="4" w:space="0" w:color="auto"/>
              <w:left w:val="single" w:sz="4" w:space="0" w:color="auto"/>
              <w:right w:val="single" w:sz="4" w:space="0" w:color="auto"/>
            </w:tcBorders>
          </w:tcPr>
          <w:p w14:paraId="7E82C57E" w14:textId="77777777" w:rsidR="00CA67F5" w:rsidRPr="006E069C" w:rsidRDefault="00CA67F5" w:rsidP="005A6A3F">
            <w:pPr>
              <w:pStyle w:val="TAC"/>
              <w:rPr>
                <w:lang w:val="en-US" w:eastAsia="zh-CN"/>
              </w:rPr>
            </w:pPr>
            <w:r>
              <w:rPr>
                <w:lang w:eastAsia="zh-CN"/>
              </w:rPr>
              <w:t>2390</w:t>
            </w:r>
          </w:p>
        </w:tc>
        <w:tc>
          <w:tcPr>
            <w:tcW w:w="797" w:type="dxa"/>
            <w:tcBorders>
              <w:top w:val="single" w:sz="4" w:space="0" w:color="auto"/>
              <w:left w:val="single" w:sz="4" w:space="0" w:color="auto"/>
              <w:bottom w:val="single" w:sz="4" w:space="0" w:color="auto"/>
              <w:right w:val="single" w:sz="4" w:space="0" w:color="auto"/>
            </w:tcBorders>
          </w:tcPr>
          <w:p w14:paraId="79DF712D" w14:textId="77777777" w:rsidR="00CA67F5" w:rsidRPr="006E069C" w:rsidRDefault="00CA67F5" w:rsidP="005A6A3F">
            <w:pPr>
              <w:pStyle w:val="TAC"/>
              <w:rPr>
                <w:lang w:val="en-US" w:eastAsia="zh-CN"/>
              </w:rPr>
            </w:pPr>
            <w:r>
              <w:rPr>
                <w:rFonts w:hint="eastAsia"/>
                <w:lang w:eastAsia="zh-CN"/>
              </w:rPr>
              <w:t>9</w:t>
            </w:r>
            <w:r>
              <w:rPr>
                <w:lang w:eastAsia="zh-CN"/>
              </w:rPr>
              <w:t>.0</w:t>
            </w:r>
          </w:p>
        </w:tc>
        <w:tc>
          <w:tcPr>
            <w:tcW w:w="828" w:type="dxa"/>
            <w:tcBorders>
              <w:top w:val="single" w:sz="4" w:space="0" w:color="auto"/>
              <w:left w:val="single" w:sz="4" w:space="0" w:color="auto"/>
              <w:right w:val="single" w:sz="4" w:space="0" w:color="auto"/>
            </w:tcBorders>
          </w:tcPr>
          <w:p w14:paraId="0C05B5AD" w14:textId="77777777" w:rsidR="00CA67F5" w:rsidRPr="006E069C" w:rsidRDefault="00CA67F5" w:rsidP="005A6A3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21757BB" w14:textId="77777777" w:rsidR="00CA67F5" w:rsidRPr="006E069C" w:rsidRDefault="00CA67F5" w:rsidP="005A6A3F">
            <w:pPr>
              <w:pStyle w:val="TAC"/>
            </w:pPr>
            <w:r w:rsidRPr="009F41A3">
              <w:rPr>
                <w:rFonts w:eastAsia="Malgun Gothic"/>
              </w:rPr>
              <w:t>IMD</w:t>
            </w:r>
            <w:r>
              <w:rPr>
                <w:rFonts w:eastAsia="Malgun Gothic"/>
              </w:rPr>
              <w:t>4</w:t>
            </w:r>
          </w:p>
        </w:tc>
      </w:tr>
    </w:tbl>
    <w:p w14:paraId="25C24C0A" w14:textId="77777777" w:rsidR="00CA67F5" w:rsidRDefault="00CA67F5" w:rsidP="00CA67F5">
      <w:pPr>
        <w:rPr>
          <w:color w:val="0070C0"/>
        </w:rPr>
      </w:pPr>
    </w:p>
    <w:p w14:paraId="286192F1" w14:textId="0B3CF017" w:rsidR="005A6A3F" w:rsidRDefault="005A6A3F" w:rsidP="005A6A3F">
      <w:pPr>
        <w:pStyle w:val="Heading2"/>
      </w:pPr>
      <w:bookmarkStart w:id="285" w:name="_Toc183507816"/>
      <w:r>
        <w:t>5.</w:t>
      </w:r>
      <w:r>
        <w:rPr>
          <w:lang w:eastAsia="zh-CN"/>
        </w:rPr>
        <w:t>17</w:t>
      </w:r>
      <w:r>
        <w:tab/>
        <w:t>CA_n1-n20-n71</w:t>
      </w:r>
      <w:bookmarkEnd w:id="285"/>
    </w:p>
    <w:p w14:paraId="424EEDE9" w14:textId="0A44AB87" w:rsidR="005A6A3F" w:rsidRDefault="005A6A3F" w:rsidP="005A6A3F">
      <w:pPr>
        <w:pStyle w:val="Heading3"/>
        <w:rPr>
          <w:rFonts w:cs="Arial"/>
          <w:szCs w:val="28"/>
          <w:lang w:val="en-US" w:eastAsia="zh-CN"/>
        </w:rPr>
      </w:pPr>
      <w:bookmarkStart w:id="286" w:name="_Toc183507817"/>
      <w:r>
        <w:t>5.17.1</w:t>
      </w:r>
      <w:r>
        <w:tab/>
      </w:r>
      <w:r>
        <w:rPr>
          <w:rFonts w:cs="Arial"/>
          <w:szCs w:val="28"/>
          <w:lang w:val="en-US" w:eastAsia="zh-CN"/>
        </w:rPr>
        <w:t>Common for 1 band UL and 2 bands UL CA</w:t>
      </w:r>
      <w:bookmarkEnd w:id="286"/>
    </w:p>
    <w:p w14:paraId="6909CC9F" w14:textId="35581CBB" w:rsidR="005A6A3F" w:rsidRDefault="005A6A3F" w:rsidP="005A6A3F">
      <w:pPr>
        <w:pStyle w:val="Heading4"/>
      </w:pPr>
      <w:bookmarkStart w:id="287" w:name="_Toc183507818"/>
      <w:r>
        <w:t>5.17.1.1</w:t>
      </w:r>
      <w:r>
        <w:tab/>
      </w:r>
      <w:r>
        <w:rPr>
          <w:rFonts w:cs="Arial"/>
          <w:lang w:eastAsia="zh-CN"/>
        </w:rPr>
        <w:t>Operating bands for CA</w:t>
      </w:r>
      <w:bookmarkEnd w:id="287"/>
    </w:p>
    <w:p w14:paraId="37FBECD1" w14:textId="0D60A805" w:rsidR="005A6A3F" w:rsidRDefault="005A6A3F" w:rsidP="005A6A3F">
      <w:pPr>
        <w:pStyle w:val="TH"/>
        <w:rPr>
          <w:lang w:val="en-US"/>
        </w:rPr>
      </w:pPr>
      <w:r>
        <w:rPr>
          <w:rFonts w:cs="Arial"/>
        </w:rPr>
        <w:t xml:space="preserve">Table </w:t>
      </w:r>
      <w:r>
        <w:rPr>
          <w:rFonts w:cs="Arial" w:hint="eastAsia"/>
          <w:lang w:val="en-US" w:eastAsia="zh-CN"/>
        </w:rPr>
        <w:t>5.</w:t>
      </w:r>
      <w:r>
        <w:rPr>
          <w:rFonts w:cs="Arial"/>
          <w:lang w:val="en-US" w:eastAsia="zh-CN"/>
        </w:rPr>
        <w:t>17</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5A6A3F" w14:paraId="25ED869B" w14:textId="77777777" w:rsidTr="005A6A3F">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B8EDD5"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0F88F167"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13A1BAE9"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3E8C42DA"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Duplex</w:t>
            </w:r>
          </w:p>
        </w:tc>
      </w:tr>
      <w:tr w:rsidR="005A6A3F" w14:paraId="14FB91E4" w14:textId="77777777" w:rsidTr="005A6A3F">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51A0E2" w14:textId="77777777" w:rsidR="005A6A3F" w:rsidRDefault="005A6A3F" w:rsidP="005A6A3F">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6A95B6E5"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0C966342"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006A9C5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mode</w:t>
            </w:r>
          </w:p>
        </w:tc>
      </w:tr>
      <w:tr w:rsidR="005A6A3F" w14:paraId="687CB556" w14:textId="77777777" w:rsidTr="005A6A3F">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2188FBB" w14:textId="77777777" w:rsidR="005A6A3F" w:rsidRDefault="005A6A3F" w:rsidP="005A6A3F">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534EA4E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0B1826D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3895DE44" w14:textId="77777777" w:rsidR="005A6A3F" w:rsidRDefault="005A6A3F" w:rsidP="005A6A3F">
            <w:pPr>
              <w:rPr>
                <w:rFonts w:ascii="Aptos Narrow" w:hAnsi="Aptos Narrow"/>
                <w:color w:val="000000"/>
                <w:sz w:val="22"/>
                <w:szCs w:val="22"/>
              </w:rPr>
            </w:pPr>
            <w:r>
              <w:rPr>
                <w:rFonts w:ascii="Aptos Narrow" w:hAnsi="Aptos Narrow"/>
                <w:color w:val="000000"/>
                <w:sz w:val="22"/>
                <w:szCs w:val="22"/>
              </w:rPr>
              <w:t> </w:t>
            </w:r>
          </w:p>
        </w:tc>
      </w:tr>
      <w:tr w:rsidR="005A6A3F" w14:paraId="0D7C33B4" w14:textId="77777777" w:rsidTr="005A6A3F">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458DE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6E61420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242E534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203E34C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FDD</w:t>
            </w:r>
          </w:p>
        </w:tc>
      </w:tr>
      <w:tr w:rsidR="005A6A3F" w14:paraId="0FB9E53F" w14:textId="77777777" w:rsidTr="005A6A3F">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0D83FB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3310C8E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25F786E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23FF2EF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FDD</w:t>
            </w:r>
          </w:p>
        </w:tc>
      </w:tr>
      <w:tr w:rsidR="005A6A3F" w14:paraId="572DAB30" w14:textId="77777777" w:rsidTr="005A6A3F">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99C4CB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n71</w:t>
            </w:r>
          </w:p>
        </w:tc>
        <w:tc>
          <w:tcPr>
            <w:tcW w:w="2900" w:type="dxa"/>
            <w:tcBorders>
              <w:top w:val="nil"/>
              <w:left w:val="nil"/>
              <w:bottom w:val="single" w:sz="4" w:space="0" w:color="auto"/>
              <w:right w:val="single" w:sz="4" w:space="0" w:color="auto"/>
            </w:tcBorders>
            <w:shd w:val="clear" w:color="auto" w:fill="auto"/>
            <w:vAlign w:val="center"/>
            <w:hideMark/>
          </w:tcPr>
          <w:p w14:paraId="2C39115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663-698</w:t>
            </w:r>
          </w:p>
        </w:tc>
        <w:tc>
          <w:tcPr>
            <w:tcW w:w="3000" w:type="dxa"/>
            <w:tcBorders>
              <w:top w:val="nil"/>
              <w:left w:val="nil"/>
              <w:bottom w:val="single" w:sz="4" w:space="0" w:color="auto"/>
              <w:right w:val="single" w:sz="4" w:space="0" w:color="auto"/>
            </w:tcBorders>
            <w:shd w:val="clear" w:color="auto" w:fill="auto"/>
            <w:vAlign w:val="center"/>
            <w:hideMark/>
          </w:tcPr>
          <w:p w14:paraId="245AAA7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617-652</w:t>
            </w:r>
          </w:p>
        </w:tc>
        <w:tc>
          <w:tcPr>
            <w:tcW w:w="1160" w:type="dxa"/>
            <w:tcBorders>
              <w:top w:val="nil"/>
              <w:left w:val="nil"/>
              <w:bottom w:val="single" w:sz="4" w:space="0" w:color="auto"/>
              <w:right w:val="single" w:sz="4" w:space="0" w:color="auto"/>
            </w:tcBorders>
            <w:shd w:val="clear" w:color="auto" w:fill="auto"/>
            <w:vAlign w:val="center"/>
            <w:hideMark/>
          </w:tcPr>
          <w:p w14:paraId="454A871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FDD</w:t>
            </w:r>
          </w:p>
        </w:tc>
      </w:tr>
    </w:tbl>
    <w:p w14:paraId="0E0D39DD" w14:textId="77777777" w:rsidR="005A6A3F" w:rsidRDefault="005A6A3F" w:rsidP="005A6A3F">
      <w:pPr>
        <w:pStyle w:val="TH"/>
      </w:pPr>
    </w:p>
    <w:p w14:paraId="2C719C91" w14:textId="1B863256" w:rsidR="005A6A3F" w:rsidRPr="005D2633" w:rsidRDefault="005A6A3F" w:rsidP="005A6A3F">
      <w:pPr>
        <w:pStyle w:val="Heading4"/>
        <w:rPr>
          <w:rFonts w:cs="Arial"/>
          <w:lang w:eastAsia="zh-CN"/>
        </w:rPr>
      </w:pPr>
      <w:bookmarkStart w:id="288" w:name="_Toc183507819"/>
      <w:r>
        <w:rPr>
          <w:rFonts w:cs="Arial"/>
          <w:lang w:eastAsia="zh-CN"/>
        </w:rPr>
        <w:t>5.17</w:t>
      </w:r>
      <w:r w:rsidRPr="005D2633">
        <w:rPr>
          <w:rFonts w:cs="Arial"/>
          <w:lang w:eastAsia="zh-CN"/>
        </w:rPr>
        <w:t>.1.2</w:t>
      </w:r>
      <w:r w:rsidRPr="005D2633">
        <w:rPr>
          <w:rFonts w:cs="Arial"/>
          <w:lang w:eastAsia="zh-CN"/>
        </w:rPr>
        <w:tab/>
      </w:r>
      <w:r>
        <w:rPr>
          <w:rFonts w:cs="Arial"/>
          <w:lang w:eastAsia="zh-CN"/>
        </w:rPr>
        <w:t>Channel bandwidths per operating band for CA</w:t>
      </w:r>
      <w:bookmarkEnd w:id="288"/>
    </w:p>
    <w:p w14:paraId="1D9032E1" w14:textId="2DB80340" w:rsidR="005A6A3F" w:rsidRDefault="005A6A3F" w:rsidP="005A6A3F">
      <w:pPr>
        <w:pStyle w:val="TH"/>
        <w:rPr>
          <w:rFonts w:cs="Arial"/>
          <w:lang w:val="en-US" w:eastAsia="zh-CN"/>
        </w:rPr>
      </w:pPr>
      <w:r>
        <w:rPr>
          <w:rFonts w:cs="Arial"/>
        </w:rPr>
        <w:t xml:space="preserve">Table </w:t>
      </w:r>
      <w:r>
        <w:rPr>
          <w:rFonts w:cs="Arial" w:hint="eastAsia"/>
          <w:lang w:val="en-US" w:eastAsia="zh-CN"/>
        </w:rPr>
        <w:t>5.</w:t>
      </w:r>
      <w:r>
        <w:rPr>
          <w:rFonts w:cs="Arial"/>
          <w:lang w:val="en-US" w:eastAsia="zh-CN"/>
        </w:rPr>
        <w:t>17.1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5A6A3F" w14:paraId="5C25606A" w14:textId="77777777" w:rsidTr="005A6A3F">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FFCB12A" w14:textId="77777777" w:rsidR="005A6A3F" w:rsidRDefault="005A6A3F" w:rsidP="005A6A3F">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5A6A3F" w14:paraId="540B5862" w14:textId="77777777" w:rsidTr="005A6A3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F09947" w14:textId="77777777" w:rsidR="005A6A3F" w:rsidRDefault="005A6A3F" w:rsidP="005A6A3F">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4934F94E" w14:textId="77777777" w:rsidR="005A6A3F" w:rsidRDefault="005A6A3F" w:rsidP="005A6A3F">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104D0E3D" w14:textId="77777777" w:rsidR="005A6A3F" w:rsidRDefault="005A6A3F" w:rsidP="005A6A3F">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7727F906" w14:textId="77777777" w:rsidR="005A6A3F" w:rsidRDefault="005A6A3F" w:rsidP="005A6A3F">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389443A" w14:textId="77777777" w:rsidR="005A6A3F" w:rsidRDefault="005A6A3F" w:rsidP="005A6A3F">
            <w:pPr>
              <w:pStyle w:val="TAH"/>
              <w:rPr>
                <w:szCs w:val="18"/>
                <w:lang w:val="en-US" w:eastAsia="zh-CN"/>
              </w:rPr>
            </w:pPr>
            <w:r>
              <w:t>Bandwidth combination set</w:t>
            </w:r>
          </w:p>
        </w:tc>
      </w:tr>
      <w:tr w:rsidR="005A6A3F" w14:paraId="50FD99AB" w14:textId="77777777" w:rsidTr="005A6A3F">
        <w:trPr>
          <w:trHeight w:val="187"/>
        </w:trPr>
        <w:tc>
          <w:tcPr>
            <w:tcW w:w="1983" w:type="dxa"/>
            <w:tcBorders>
              <w:top w:val="single" w:sz="4" w:space="0" w:color="auto"/>
              <w:left w:val="single" w:sz="4" w:space="0" w:color="auto"/>
              <w:bottom w:val="nil"/>
              <w:right w:val="single" w:sz="4" w:space="0" w:color="auto"/>
            </w:tcBorders>
            <w:shd w:val="clear" w:color="auto" w:fill="auto"/>
          </w:tcPr>
          <w:p w14:paraId="524A9658" w14:textId="77777777" w:rsidR="005A6A3F" w:rsidRPr="00B00CBD" w:rsidRDefault="005A6A3F" w:rsidP="005A6A3F">
            <w:pPr>
              <w:pStyle w:val="TAC"/>
              <w:rPr>
                <w:rFonts w:eastAsia="SimSun" w:cs="Arial"/>
                <w:szCs w:val="18"/>
                <w:lang w:val="en-US" w:eastAsia="zh-CN"/>
              </w:rPr>
            </w:pPr>
            <w:r>
              <w:rPr>
                <w:rFonts w:eastAsia="SimSun" w:cs="Arial"/>
                <w:szCs w:val="18"/>
                <w:lang w:val="en-US" w:eastAsia="zh-CN"/>
              </w:rPr>
              <w:t>CA_n1A-n20A-n71A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27699A5" w14:textId="77777777" w:rsidR="005A6A3F" w:rsidRPr="007A1BBC" w:rsidRDefault="005A6A3F" w:rsidP="005A6A3F">
            <w:pPr>
              <w:pStyle w:val="TAC"/>
              <w:rPr>
                <w:rFonts w:eastAsia="SimSun" w:cs="Arial"/>
                <w:szCs w:val="18"/>
                <w:lang w:eastAsia="zh-CN"/>
              </w:rPr>
            </w:pPr>
            <w:r w:rsidRPr="007A1BBC">
              <w:rPr>
                <w:rFonts w:eastAsia="SimSun" w:cs="Arial"/>
                <w:szCs w:val="18"/>
                <w:lang w:eastAsia="zh-CN"/>
              </w:rPr>
              <w:t>CA_n1A-n20A</w:t>
            </w:r>
          </w:p>
          <w:p w14:paraId="6AF10317" w14:textId="77777777" w:rsidR="005A6A3F" w:rsidRPr="007A1BBC" w:rsidRDefault="005A6A3F" w:rsidP="005A6A3F">
            <w:pPr>
              <w:pStyle w:val="TAC"/>
              <w:rPr>
                <w:rFonts w:eastAsia="SimSun" w:cs="Arial"/>
                <w:szCs w:val="18"/>
                <w:lang w:eastAsia="zh-CN"/>
              </w:rPr>
            </w:pPr>
            <w:r w:rsidRPr="007A1BBC">
              <w:rPr>
                <w:rFonts w:eastAsia="SimSun" w:cs="Arial"/>
                <w:szCs w:val="18"/>
                <w:lang w:eastAsia="zh-CN"/>
              </w:rPr>
              <w:t>CA_n1A-n71A</w:t>
            </w:r>
          </w:p>
          <w:p w14:paraId="3B107361" w14:textId="77777777" w:rsidR="005A6A3F" w:rsidRPr="007A1BBC" w:rsidRDefault="005A6A3F" w:rsidP="005A6A3F">
            <w:pPr>
              <w:pStyle w:val="TAC"/>
              <w:rPr>
                <w:rFonts w:eastAsia="SimSun" w:cs="Arial"/>
                <w:szCs w:val="18"/>
                <w:lang w:eastAsia="zh-CN"/>
              </w:rPr>
            </w:pPr>
            <w:r w:rsidRPr="007A1BBC">
              <w:rPr>
                <w:rFonts w:eastAsia="SimSun" w:cs="Arial"/>
                <w:szCs w:val="18"/>
                <w:lang w:eastAsia="zh-CN"/>
              </w:rPr>
              <w:t>CA_n20A-n71A</w:t>
            </w:r>
          </w:p>
          <w:p w14:paraId="01272AFB" w14:textId="77777777" w:rsidR="005A6A3F" w:rsidRPr="00B00CBD" w:rsidRDefault="005A6A3F" w:rsidP="005A6A3F">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56A89162" w14:textId="77777777" w:rsidR="005A6A3F" w:rsidRPr="007A1BBC" w:rsidRDefault="005A6A3F" w:rsidP="005A6A3F">
            <w:pPr>
              <w:pStyle w:val="TAC"/>
              <w:rPr>
                <w:rFonts w:cs="Arial"/>
                <w:szCs w:val="18"/>
                <w:lang w:val="en-US" w:eastAsia="zh-CN"/>
              </w:rPr>
            </w:pPr>
            <w:r w:rsidRPr="007A1BBC">
              <w:rPr>
                <w:rFonts w:eastAsia="SimSun"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1BDE5145" w14:textId="77777777" w:rsidR="005A6A3F" w:rsidRPr="007A1BBC" w:rsidRDefault="005A6A3F" w:rsidP="005A6A3F">
            <w:pPr>
              <w:keepNext/>
              <w:keepLines/>
              <w:spacing w:after="0"/>
              <w:jc w:val="center"/>
              <w:textAlignment w:val="bottom"/>
              <w:rPr>
                <w:rFonts w:ascii="Arial" w:hAnsi="Arial" w:cs="Arial"/>
                <w:sz w:val="18"/>
                <w:szCs w:val="18"/>
                <w:lang w:val="en-US" w:eastAsia="zh-CN"/>
              </w:rPr>
            </w:pPr>
            <w:r w:rsidRPr="007A1BBC">
              <w:rPr>
                <w:rFonts w:ascii="Arial" w:hAnsi="Arial" w:cs="Arial"/>
                <w:sz w:val="18"/>
                <w:szCs w:val="18"/>
                <w:lang w:val="en-US" w:eastAsia="zh-CN" w:bidi="ar"/>
              </w:rPr>
              <w:t>5, 10, 15, 20, 25, 30, 40,</w:t>
            </w:r>
            <w:r>
              <w:rPr>
                <w:rFonts w:ascii="Arial" w:hAnsi="Arial" w:cs="Arial"/>
                <w:sz w:val="18"/>
                <w:szCs w:val="18"/>
                <w:lang w:val="en-US" w:eastAsia="zh-CN" w:bidi="ar"/>
              </w:rPr>
              <w:t xml:space="preserve"> 45, </w:t>
            </w:r>
            <w:r w:rsidRPr="007A1BBC">
              <w:rPr>
                <w:rFonts w:ascii="Arial" w:hAnsi="Arial" w:cs="Arial"/>
                <w:sz w:val="18"/>
                <w:szCs w:val="18"/>
                <w:lang w:val="en-US" w:eastAsia="zh-CN" w:bidi="ar"/>
              </w:rPr>
              <w:t>50</w:t>
            </w:r>
          </w:p>
        </w:tc>
        <w:tc>
          <w:tcPr>
            <w:tcW w:w="1360" w:type="dxa"/>
            <w:tcBorders>
              <w:left w:val="single" w:sz="4" w:space="0" w:color="auto"/>
              <w:bottom w:val="nil"/>
              <w:right w:val="single" w:sz="4" w:space="0" w:color="auto"/>
            </w:tcBorders>
            <w:shd w:val="clear" w:color="auto" w:fill="auto"/>
            <w:vAlign w:val="center"/>
          </w:tcPr>
          <w:p w14:paraId="3AE07BE3" w14:textId="77777777" w:rsidR="005A6A3F" w:rsidRPr="00B00CBD" w:rsidRDefault="005A6A3F" w:rsidP="005A6A3F">
            <w:pPr>
              <w:pStyle w:val="TAC"/>
              <w:rPr>
                <w:rFonts w:cs="Arial"/>
                <w:szCs w:val="18"/>
                <w:lang w:val="en-US" w:eastAsia="zh-CN"/>
              </w:rPr>
            </w:pPr>
            <w:r>
              <w:rPr>
                <w:rFonts w:cs="Arial"/>
                <w:szCs w:val="18"/>
                <w:lang w:val="en-US" w:eastAsia="zh-CN"/>
              </w:rPr>
              <w:t>0</w:t>
            </w:r>
          </w:p>
        </w:tc>
      </w:tr>
      <w:tr w:rsidR="005A6A3F" w14:paraId="7D4B0E58" w14:textId="77777777" w:rsidTr="005A6A3F">
        <w:trPr>
          <w:trHeight w:val="187"/>
        </w:trPr>
        <w:tc>
          <w:tcPr>
            <w:tcW w:w="1983" w:type="dxa"/>
            <w:tcBorders>
              <w:top w:val="nil"/>
              <w:left w:val="single" w:sz="4" w:space="0" w:color="auto"/>
              <w:bottom w:val="nil"/>
              <w:right w:val="single" w:sz="4" w:space="0" w:color="auto"/>
            </w:tcBorders>
            <w:shd w:val="clear" w:color="auto" w:fill="auto"/>
          </w:tcPr>
          <w:p w14:paraId="2BFD05AC" w14:textId="77777777" w:rsidR="005A6A3F" w:rsidRPr="00B00CBD" w:rsidRDefault="005A6A3F" w:rsidP="005A6A3F">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4CF5514" w14:textId="77777777" w:rsidR="005A6A3F" w:rsidRPr="00B00CBD" w:rsidRDefault="005A6A3F" w:rsidP="005A6A3F">
            <w:pPr>
              <w:pStyle w:val="TAC"/>
              <w:rPr>
                <w:rFonts w:cs="Arial"/>
                <w:szCs w:val="18"/>
                <w:lang w:val="en-US" w:eastAsia="zh-CN"/>
              </w:rPr>
            </w:pPr>
          </w:p>
        </w:tc>
        <w:tc>
          <w:tcPr>
            <w:tcW w:w="709" w:type="dxa"/>
            <w:tcBorders>
              <w:left w:val="single" w:sz="4" w:space="0" w:color="auto"/>
              <w:right w:val="single" w:sz="4" w:space="0" w:color="auto"/>
            </w:tcBorders>
            <w:vAlign w:val="center"/>
          </w:tcPr>
          <w:p w14:paraId="40FF9F95" w14:textId="77777777" w:rsidR="005A6A3F" w:rsidRPr="007A1BBC" w:rsidRDefault="005A6A3F" w:rsidP="005A6A3F">
            <w:pPr>
              <w:pStyle w:val="TAC"/>
              <w:rPr>
                <w:rFonts w:cs="Arial"/>
                <w:szCs w:val="18"/>
                <w:lang w:val="en-US" w:eastAsia="zh-CN"/>
              </w:rPr>
            </w:pPr>
            <w:r w:rsidRPr="007A1BBC">
              <w:rPr>
                <w:rFonts w:eastAsia="SimSun"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2999DD43" w14:textId="77777777" w:rsidR="005A6A3F" w:rsidRPr="007A1BBC" w:rsidRDefault="005A6A3F" w:rsidP="005A6A3F">
            <w:pPr>
              <w:keepNext/>
              <w:keepLines/>
              <w:spacing w:after="0"/>
              <w:jc w:val="center"/>
              <w:textAlignment w:val="bottom"/>
              <w:rPr>
                <w:rFonts w:ascii="Arial" w:eastAsia="SimSun" w:hAnsi="Arial" w:cs="Arial"/>
                <w:sz w:val="18"/>
                <w:szCs w:val="18"/>
                <w:lang w:val="en-US" w:eastAsia="zh-CN" w:bidi="ar"/>
              </w:rPr>
            </w:pPr>
            <w:r w:rsidRPr="007A1BBC">
              <w:rPr>
                <w:rFonts w:ascii="Arial"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ECA2DC8" w14:textId="77777777" w:rsidR="005A6A3F" w:rsidRPr="00B00CBD" w:rsidRDefault="005A6A3F" w:rsidP="005A6A3F">
            <w:pPr>
              <w:pStyle w:val="TAC"/>
              <w:rPr>
                <w:rFonts w:cs="Arial"/>
                <w:szCs w:val="18"/>
                <w:lang w:val="en-US" w:eastAsia="zh-CN"/>
              </w:rPr>
            </w:pPr>
          </w:p>
        </w:tc>
      </w:tr>
      <w:tr w:rsidR="005A6A3F" w14:paraId="489552EF" w14:textId="77777777" w:rsidTr="005A6A3F">
        <w:trPr>
          <w:trHeight w:val="187"/>
        </w:trPr>
        <w:tc>
          <w:tcPr>
            <w:tcW w:w="1983" w:type="dxa"/>
            <w:tcBorders>
              <w:top w:val="nil"/>
              <w:left w:val="single" w:sz="4" w:space="0" w:color="auto"/>
              <w:bottom w:val="single" w:sz="4" w:space="0" w:color="auto"/>
              <w:right w:val="single" w:sz="4" w:space="0" w:color="auto"/>
            </w:tcBorders>
            <w:shd w:val="clear" w:color="auto" w:fill="auto"/>
          </w:tcPr>
          <w:p w14:paraId="43724B1E" w14:textId="77777777" w:rsidR="005A6A3F" w:rsidRPr="00B00CBD" w:rsidRDefault="005A6A3F" w:rsidP="005A6A3F">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2B88F33" w14:textId="77777777" w:rsidR="005A6A3F" w:rsidRPr="00B00CBD" w:rsidRDefault="005A6A3F" w:rsidP="005A6A3F">
            <w:pPr>
              <w:pStyle w:val="TAC"/>
              <w:rPr>
                <w:rFonts w:cs="Arial"/>
                <w:szCs w:val="18"/>
                <w:lang w:val="en-US" w:eastAsia="zh-CN"/>
              </w:rPr>
            </w:pPr>
          </w:p>
        </w:tc>
        <w:tc>
          <w:tcPr>
            <w:tcW w:w="709" w:type="dxa"/>
            <w:tcBorders>
              <w:left w:val="single" w:sz="4" w:space="0" w:color="auto"/>
              <w:right w:val="single" w:sz="4" w:space="0" w:color="auto"/>
            </w:tcBorders>
            <w:vAlign w:val="center"/>
          </w:tcPr>
          <w:p w14:paraId="4D5A4E13" w14:textId="77777777" w:rsidR="005A6A3F" w:rsidRDefault="005A6A3F" w:rsidP="005A6A3F">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C7211BC" w14:textId="77777777" w:rsidR="005A6A3F" w:rsidRPr="00B00CBD" w:rsidRDefault="005A6A3F" w:rsidP="005A6A3F">
            <w:pPr>
              <w:keepNext/>
              <w:keepLines/>
              <w:spacing w:after="0"/>
              <w:jc w:val="center"/>
              <w:textAlignment w:val="bottom"/>
              <w:rPr>
                <w:rFonts w:ascii="Arial" w:eastAsia="SimSun" w:hAnsi="Arial" w:cs="Arial"/>
                <w:sz w:val="18"/>
                <w:szCs w:val="18"/>
                <w:lang w:val="en-US" w:eastAsia="zh-CN" w:bidi="ar"/>
              </w:rPr>
            </w:pPr>
            <w:r w:rsidRPr="00463F82">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F232D" w14:textId="77777777" w:rsidR="005A6A3F" w:rsidRPr="00B00CBD" w:rsidRDefault="005A6A3F" w:rsidP="005A6A3F">
            <w:pPr>
              <w:pStyle w:val="TAC"/>
              <w:rPr>
                <w:rFonts w:cs="Arial"/>
                <w:szCs w:val="18"/>
                <w:lang w:val="en-US" w:eastAsia="zh-CN"/>
              </w:rPr>
            </w:pPr>
          </w:p>
        </w:tc>
      </w:tr>
    </w:tbl>
    <w:p w14:paraId="239B6FA5" w14:textId="155B46F7" w:rsidR="005A6A3F" w:rsidRDefault="005A6A3F" w:rsidP="005A6A3F">
      <w:pPr>
        <w:pStyle w:val="Heading4"/>
        <w:rPr>
          <w:rFonts w:cs="Arial"/>
          <w:szCs w:val="22"/>
          <w:lang w:val="en-US" w:eastAsia="zh-CN"/>
        </w:rPr>
      </w:pPr>
      <w:bookmarkStart w:id="289" w:name="_Toc183507820"/>
      <w:r>
        <w:rPr>
          <w:rFonts w:cs="Arial"/>
          <w:lang w:eastAsia="zh-CN"/>
        </w:rPr>
        <w:t>5.17</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89"/>
    </w:p>
    <w:p w14:paraId="1D16D819" w14:textId="77777777" w:rsidR="005A6A3F" w:rsidRDefault="005A6A3F" w:rsidP="005A6A3F">
      <w:pPr>
        <w:keepNext/>
        <w:keepLines/>
      </w:pPr>
      <w:r>
        <w:t xml:space="preserve">For </w:t>
      </w:r>
      <w:r>
        <w:rPr>
          <w:lang w:val="en-US" w:eastAsia="zh-CN"/>
        </w:rPr>
        <w:t>CA</w:t>
      </w:r>
      <w:r>
        <w:rPr>
          <w:lang w:eastAsia="zh-CN"/>
        </w:rPr>
        <w:t>_</w:t>
      </w:r>
      <w:r>
        <w:rPr>
          <w:lang w:val="en-US" w:eastAsia="zh-CN"/>
        </w:rPr>
        <w:t>n1</w:t>
      </w:r>
      <w:r>
        <w:rPr>
          <w:lang w:eastAsia="ja-JP"/>
        </w:rPr>
        <w:t>-n20</w:t>
      </w:r>
      <w:r>
        <w:rPr>
          <w:lang w:val="en-US" w:eastAsia="zh-CN"/>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CA_n1-n5-n105 as given in the tables below.</w:t>
      </w:r>
    </w:p>
    <w:p w14:paraId="106CF1AE" w14:textId="2A70F26E" w:rsidR="005A6A3F" w:rsidRDefault="005A6A3F" w:rsidP="005A6A3F">
      <w:pPr>
        <w:pStyle w:val="TH"/>
      </w:pPr>
      <w:r>
        <w:t xml:space="preserve">Table </w:t>
      </w:r>
      <w:r>
        <w:rPr>
          <w:rFonts w:hint="eastAsia"/>
          <w:lang w:val="en-US" w:eastAsia="zh-CN"/>
        </w:rPr>
        <w:t>5.1</w:t>
      </w:r>
      <w:r>
        <w:rPr>
          <w:lang w:val="en-US" w:eastAsia="zh-CN"/>
        </w:rPr>
        <w:t>7</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5A6A3F" w14:paraId="00BC4BA9" w14:textId="77777777" w:rsidTr="005A6A3F">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805556"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5C5695C3"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5A6A3F" w14:paraId="42087A59" w14:textId="77777777" w:rsidTr="005A6A3F">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2AF427F" w14:textId="77777777" w:rsidR="005A6A3F" w:rsidRDefault="005A6A3F" w:rsidP="005A6A3F">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896F382"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5A6A3F" w14:paraId="72C310A8" w14:textId="77777777" w:rsidTr="005A6A3F">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A4A840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CA_n1-n20-n71</w:t>
            </w:r>
          </w:p>
        </w:tc>
        <w:tc>
          <w:tcPr>
            <w:tcW w:w="2040" w:type="dxa"/>
            <w:tcBorders>
              <w:top w:val="nil"/>
              <w:left w:val="nil"/>
              <w:bottom w:val="single" w:sz="4" w:space="0" w:color="auto"/>
              <w:right w:val="single" w:sz="4" w:space="0" w:color="auto"/>
            </w:tcBorders>
            <w:shd w:val="clear" w:color="auto" w:fill="auto"/>
            <w:vAlign w:val="center"/>
            <w:hideMark/>
          </w:tcPr>
          <w:p w14:paraId="77B8806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c>
          <w:tcPr>
            <w:tcW w:w="1900" w:type="dxa"/>
            <w:tcBorders>
              <w:top w:val="nil"/>
              <w:left w:val="nil"/>
              <w:bottom w:val="single" w:sz="4" w:space="0" w:color="auto"/>
              <w:right w:val="single" w:sz="4" w:space="0" w:color="auto"/>
            </w:tcBorders>
            <w:shd w:val="clear" w:color="auto" w:fill="auto"/>
            <w:vAlign w:val="center"/>
            <w:hideMark/>
          </w:tcPr>
          <w:p w14:paraId="7C2394A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0.2</w:t>
            </w:r>
          </w:p>
        </w:tc>
        <w:tc>
          <w:tcPr>
            <w:tcW w:w="2180" w:type="dxa"/>
            <w:tcBorders>
              <w:top w:val="nil"/>
              <w:left w:val="nil"/>
              <w:bottom w:val="single" w:sz="4" w:space="0" w:color="auto"/>
              <w:right w:val="single" w:sz="4" w:space="0" w:color="auto"/>
            </w:tcBorders>
            <w:shd w:val="clear" w:color="auto" w:fill="auto"/>
            <w:vAlign w:val="center"/>
            <w:hideMark/>
          </w:tcPr>
          <w:p w14:paraId="7C0BFBA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0.3</w:t>
            </w:r>
          </w:p>
        </w:tc>
      </w:tr>
      <w:tr w:rsidR="005A6A3F" w14:paraId="31A22CA6" w14:textId="77777777" w:rsidTr="005A6A3F">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0630421" w14:textId="77777777" w:rsidR="005A6A3F" w:rsidRDefault="005A6A3F" w:rsidP="005A6A3F">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35979ACC" w14:textId="77777777" w:rsidR="005A6A3F" w:rsidRDefault="005A6A3F" w:rsidP="005A6A3F">
      <w:pPr>
        <w:pStyle w:val="TH"/>
        <w:spacing w:before="120" w:after="120"/>
      </w:pPr>
    </w:p>
    <w:p w14:paraId="141A4A52" w14:textId="297D5E77" w:rsidR="005A6A3F" w:rsidRDefault="005A6A3F" w:rsidP="005A6A3F">
      <w:pPr>
        <w:pStyle w:val="TH"/>
        <w:spacing w:before="120" w:after="120"/>
        <w:rPr>
          <w:lang w:eastAsia="zh-CN"/>
        </w:rPr>
      </w:pPr>
      <w:r>
        <w:t xml:space="preserve">Table </w:t>
      </w:r>
      <w:r>
        <w:rPr>
          <w:lang w:val="en-US" w:eastAsia="zh-CN"/>
        </w:rPr>
        <w:t>5</w:t>
      </w:r>
      <w:r>
        <w:t>.</w:t>
      </w:r>
      <w:r>
        <w:rPr>
          <w:lang w:val="en-US" w:eastAsia="zh-CN"/>
        </w:rPr>
        <w:t>17.1.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5A6A3F" w14:paraId="4745D439" w14:textId="77777777" w:rsidTr="005A6A3F">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A1E6D5"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1121585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5A6A3F" w14:paraId="0ABDFC83" w14:textId="77777777" w:rsidTr="005A6A3F">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5CEB5C68" w14:textId="77777777" w:rsidR="005A6A3F" w:rsidRDefault="005A6A3F" w:rsidP="005A6A3F">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4C44E97B"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5A6A3F" w14:paraId="50978759" w14:textId="77777777" w:rsidTr="005A6A3F">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358CE57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CA_n1-n20-n71</w:t>
            </w:r>
          </w:p>
        </w:tc>
        <w:tc>
          <w:tcPr>
            <w:tcW w:w="2140" w:type="dxa"/>
            <w:tcBorders>
              <w:top w:val="nil"/>
              <w:left w:val="nil"/>
              <w:bottom w:val="single" w:sz="4" w:space="0" w:color="auto"/>
              <w:right w:val="single" w:sz="4" w:space="0" w:color="auto"/>
            </w:tcBorders>
            <w:shd w:val="clear" w:color="auto" w:fill="auto"/>
            <w:vAlign w:val="center"/>
            <w:hideMark/>
          </w:tcPr>
          <w:p w14:paraId="794CB33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0.3</w:t>
            </w:r>
          </w:p>
        </w:tc>
        <w:tc>
          <w:tcPr>
            <w:tcW w:w="2180" w:type="dxa"/>
            <w:tcBorders>
              <w:top w:val="nil"/>
              <w:left w:val="nil"/>
              <w:bottom w:val="single" w:sz="4" w:space="0" w:color="auto"/>
              <w:right w:val="single" w:sz="4" w:space="0" w:color="auto"/>
            </w:tcBorders>
            <w:shd w:val="clear" w:color="auto" w:fill="auto"/>
            <w:vAlign w:val="center"/>
            <w:hideMark/>
          </w:tcPr>
          <w:p w14:paraId="0E8437C6"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0.6</w:t>
            </w:r>
          </w:p>
        </w:tc>
        <w:tc>
          <w:tcPr>
            <w:tcW w:w="2200" w:type="dxa"/>
            <w:tcBorders>
              <w:top w:val="nil"/>
              <w:left w:val="nil"/>
              <w:bottom w:val="single" w:sz="4" w:space="0" w:color="auto"/>
              <w:right w:val="single" w:sz="4" w:space="0" w:color="auto"/>
            </w:tcBorders>
            <w:shd w:val="clear" w:color="auto" w:fill="auto"/>
            <w:vAlign w:val="center"/>
            <w:hideMark/>
          </w:tcPr>
          <w:p w14:paraId="015C64E6"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0.6</w:t>
            </w:r>
          </w:p>
        </w:tc>
      </w:tr>
      <w:tr w:rsidR="005A6A3F" w14:paraId="3510277C" w14:textId="77777777" w:rsidTr="005A6A3F">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0303939" w14:textId="77777777" w:rsidR="005A6A3F" w:rsidRDefault="005A6A3F" w:rsidP="005A6A3F">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47C7897A" w14:textId="6712734A" w:rsidR="005A6A3F" w:rsidRPr="005D2633" w:rsidRDefault="005A6A3F" w:rsidP="005A6A3F">
      <w:pPr>
        <w:pStyle w:val="Heading3"/>
        <w:rPr>
          <w:rFonts w:cs="Arial"/>
          <w:szCs w:val="28"/>
          <w:lang w:val="en-US" w:eastAsia="zh-CN"/>
        </w:rPr>
      </w:pPr>
      <w:bookmarkStart w:id="290" w:name="_Toc183507821"/>
      <w:r>
        <w:rPr>
          <w:rFonts w:cs="Arial"/>
          <w:szCs w:val="28"/>
          <w:lang w:val="en-US" w:eastAsia="zh-CN"/>
        </w:rPr>
        <w:t>5.17</w:t>
      </w:r>
      <w:r w:rsidRPr="005D2633">
        <w:rPr>
          <w:rFonts w:cs="Arial"/>
          <w:szCs w:val="28"/>
          <w:lang w:val="en-US" w:eastAsia="zh-CN"/>
        </w:rPr>
        <w:t>.2</w:t>
      </w:r>
      <w:r w:rsidRPr="005D2633">
        <w:rPr>
          <w:rFonts w:cs="Arial"/>
          <w:szCs w:val="28"/>
          <w:lang w:val="en-US" w:eastAsia="zh-CN"/>
        </w:rPr>
        <w:tab/>
        <w:t>Specific for 2 bands UL CA</w:t>
      </w:r>
      <w:bookmarkEnd w:id="290"/>
    </w:p>
    <w:p w14:paraId="4CF1E775" w14:textId="5E11B50D" w:rsidR="005A6A3F" w:rsidRPr="00140BB6" w:rsidRDefault="005A6A3F" w:rsidP="005A6A3F">
      <w:pPr>
        <w:pStyle w:val="Heading4"/>
      </w:pPr>
      <w:bookmarkStart w:id="291" w:name="_Toc183507822"/>
      <w:r>
        <w:t>5.17</w:t>
      </w:r>
      <w:r w:rsidRPr="00140BB6">
        <w:t>.2.1</w:t>
      </w:r>
      <w:r w:rsidRPr="00140BB6">
        <w:tab/>
        <w:t>UE co-existence studies</w:t>
      </w:r>
      <w:bookmarkEnd w:id="291"/>
    </w:p>
    <w:p w14:paraId="7749610C" w14:textId="4B2D8E82" w:rsidR="005A6A3F" w:rsidRPr="00242348" w:rsidRDefault="005A6A3F" w:rsidP="005A6A3F">
      <w:pPr>
        <w:pStyle w:val="Heading5"/>
        <w:rPr>
          <w:snapToGrid w:val="0"/>
        </w:rPr>
      </w:pPr>
      <w:bookmarkStart w:id="292" w:name="_Toc183507823"/>
      <w:r w:rsidRPr="00242348">
        <w:rPr>
          <w:rFonts w:hint="eastAsia"/>
          <w:snapToGrid w:val="0"/>
        </w:rPr>
        <w:t>5.</w:t>
      </w:r>
      <w:r>
        <w:rPr>
          <w:snapToGrid w:val="0"/>
        </w:rPr>
        <w:t>17</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292"/>
    </w:p>
    <w:p w14:paraId="551CF8A0" w14:textId="05CFB6FF" w:rsidR="005A6A3F" w:rsidRPr="00A76C0A" w:rsidRDefault="005A6A3F" w:rsidP="005A6A3F">
      <w:pPr>
        <w:rPr>
          <w:rFonts w:eastAsia="MS Mincho"/>
        </w:rPr>
      </w:pPr>
      <w:r w:rsidRPr="00A76C0A">
        <w:rPr>
          <w:rFonts w:eastAsia="MS Mincho"/>
        </w:rPr>
        <w:t xml:space="preserve">Table </w:t>
      </w:r>
      <w:r w:rsidRPr="00A76C0A">
        <w:rPr>
          <w:rFonts w:eastAsia="MS Mincho" w:hint="eastAsia"/>
        </w:rPr>
        <w:t>5.</w:t>
      </w:r>
      <w:r>
        <w:rPr>
          <w:rFonts w:eastAsia="MS Mincho"/>
        </w:rPr>
        <w:t>17.2.1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n20</w:t>
      </w:r>
      <w:r w:rsidRPr="00A76C0A">
        <w:rPr>
          <w:rFonts w:eastAsia="MS Mincho"/>
        </w:rPr>
        <w:t>A.</w:t>
      </w:r>
    </w:p>
    <w:p w14:paraId="537B0849" w14:textId="3479AF6C" w:rsidR="005A6A3F" w:rsidRDefault="005A6A3F" w:rsidP="005A6A3F">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5A6A3F" w14:paraId="5A865D9F" w14:textId="77777777" w:rsidTr="005A6A3F">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9C385"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5CE877A"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6F303C1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87D55D5"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B52976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5A6A3F" w14:paraId="357C10A2"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FC2807D" w14:textId="77777777" w:rsidR="005A6A3F" w:rsidRDefault="005A6A3F" w:rsidP="005A6A3F">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3C8328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247F78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EEF71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38AF8E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1644CCB4"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396F8C8"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1D2FA02"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1148 - 1058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CDE131"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2752 - 2842</w:t>
            </w:r>
          </w:p>
        </w:tc>
      </w:tr>
      <w:tr w:rsidR="005A6A3F" w14:paraId="0C91CC93"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86DCCD6"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758177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989156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0632A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7D3347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7D888E44"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61CE1C"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32CF68A"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2978 - 3128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EFAFB5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316 - 196</w:t>
            </w:r>
          </w:p>
        </w:tc>
      </w:tr>
      <w:tr w:rsidR="005A6A3F" w14:paraId="71C3CF64"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AC6D54A"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8F16B3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AA4BF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31CED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1D84B0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3FCE6BCB"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FF82CD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EDCCAC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4672 - 4822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75D428A"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3584 - 3704</w:t>
            </w:r>
          </w:p>
        </w:tc>
      </w:tr>
      <w:tr w:rsidR="005A6A3F" w14:paraId="56432C0B"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D0A2568"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949FEB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6BE918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E174A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F44321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303EB812"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9FD93F6"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02228C5"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4898 - 5108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982F6B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516 - 666</w:t>
            </w:r>
          </w:p>
        </w:tc>
      </w:tr>
      <w:tr w:rsidR="005A6A3F" w14:paraId="7CFFC36D"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128675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612A9B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50685D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648415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168D0586"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AF93377"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5385AA2"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2116 - 2296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DF9E32D" w14:textId="77777777" w:rsidR="005A6A3F" w:rsidRDefault="005A6A3F" w:rsidP="005A6A3F">
            <w:pPr>
              <w:rPr>
                <w:rFonts w:ascii="Arial" w:hAnsi="Arial" w:cs="Arial"/>
                <w:color w:val="000000"/>
                <w:sz w:val="18"/>
                <w:szCs w:val="18"/>
              </w:rPr>
            </w:pPr>
          </w:p>
        </w:tc>
      </w:tr>
      <w:tr w:rsidR="005A6A3F" w14:paraId="1A6BB016"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B19A6CB"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2208DA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5E79D6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8D7E4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C328D8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1C2A131A"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04EF923"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0B86F95"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6592 - 6802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E9D85F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4416 - 4566</w:t>
            </w:r>
          </w:p>
        </w:tc>
      </w:tr>
      <w:tr w:rsidR="005A6A3F" w14:paraId="79446ACF"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52B9E45"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5637E0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E6BEE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335FD5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789F4DDB"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C28B99"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27244E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5504 - 5684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4CAF17F" w14:textId="77777777" w:rsidR="005A6A3F" w:rsidRDefault="005A6A3F" w:rsidP="005A6A3F">
            <w:pPr>
              <w:rPr>
                <w:rFonts w:ascii="Arial" w:hAnsi="Arial" w:cs="Arial"/>
                <w:color w:val="000000"/>
                <w:sz w:val="18"/>
                <w:szCs w:val="18"/>
              </w:rPr>
            </w:pPr>
          </w:p>
        </w:tc>
      </w:tr>
      <w:tr w:rsidR="005A6A3F" w14:paraId="5B9E3A63"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27AB7A8"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8E46D7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E493CD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B0A5B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5D1C5C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182770AA"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032DDE6"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A77BD0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1528 - 1348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E9AEA9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7088 - 6818</w:t>
            </w:r>
          </w:p>
        </w:tc>
      </w:tr>
      <w:tr w:rsidR="005A6A3F" w14:paraId="25B20F73"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C19E554"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87F8A8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F1392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2B43A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CFEC8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4D693E51"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B0773C9"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7F1CB06"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1254 - 1464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206795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4276 - 4036</w:t>
            </w:r>
          </w:p>
        </w:tc>
      </w:tr>
      <w:tr w:rsidR="005A6A3F" w14:paraId="7F6613F0"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988891C"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600E64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8F8D0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22582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99DA23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2F8F81AD"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A17E237"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14E0D8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5248 - 5428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A6AD58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8512 - 8782</w:t>
            </w:r>
          </w:p>
        </w:tc>
      </w:tr>
      <w:tr w:rsidR="005A6A3F" w14:paraId="3AA0D359"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F6EA290"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25F4A8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CBBCDB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CF3AF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1722D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6B03C67B"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6D8C21E"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49BC90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6336 - 6546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77ABF2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7424 - 7664</w:t>
            </w:r>
          </w:p>
        </w:tc>
      </w:tr>
      <w:tr w:rsidR="005A6A3F" w14:paraId="25C8082E" w14:textId="77777777" w:rsidTr="005A6A3F">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E246EF" w14:textId="77777777" w:rsidR="005A6A3F" w:rsidRDefault="005A6A3F" w:rsidP="005A6A3F">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E786C68" w14:textId="77777777" w:rsidR="005A6A3F" w:rsidRDefault="005A6A3F" w:rsidP="005A6A3F">
      <w:pPr>
        <w:pStyle w:val="TH"/>
        <w:rPr>
          <w:rFonts w:eastAsia="MS Mincho"/>
        </w:rPr>
      </w:pPr>
    </w:p>
    <w:p w14:paraId="5CE39A4F" w14:textId="46868FA7" w:rsidR="005A6A3F" w:rsidRPr="00A76C0A" w:rsidRDefault="005A6A3F" w:rsidP="005A6A3F">
      <w:pPr>
        <w:rPr>
          <w:rFonts w:eastAsia="MS Mincho"/>
        </w:rPr>
      </w:pPr>
      <w:r w:rsidRPr="00A76C0A">
        <w:rPr>
          <w:rFonts w:eastAsia="MS Mincho"/>
        </w:rPr>
        <w:t xml:space="preserve">Table </w:t>
      </w:r>
      <w:r w:rsidRPr="00A76C0A">
        <w:rPr>
          <w:rFonts w:eastAsia="MS Mincho" w:hint="eastAsia"/>
        </w:rPr>
        <w:t>5.</w:t>
      </w:r>
      <w:r>
        <w:rPr>
          <w:rFonts w:eastAsia="MS Mincho"/>
        </w:rPr>
        <w:t>17.2.1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22A3C24F" w14:textId="7BA9AF32" w:rsidR="005A6A3F" w:rsidRDefault="005A6A3F" w:rsidP="005A6A3F">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5A6A3F" w14:paraId="3781034E" w14:textId="77777777" w:rsidTr="005A6A3F">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222F8"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72E46EDD"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07E0E58"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EF91BC3"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5AAE0DA"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5A6A3F" w14:paraId="06F19795"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B68A7C4" w14:textId="77777777" w:rsidR="005A6A3F" w:rsidRDefault="005A6A3F" w:rsidP="005A6A3F">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8F901A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3C0B8B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37BDB1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18FDBD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2D4AD74C"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D50E5C0"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38AEC0D"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1317 - 1222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38E832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2583 - 2678</w:t>
            </w:r>
          </w:p>
        </w:tc>
      </w:tr>
      <w:tr w:rsidR="005A6A3F" w14:paraId="7C62EE91"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324DC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3DFD7D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D6729B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B7510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8AD535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787A7227"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673931"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50A0B3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3142 - 3297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D5CB437"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654 - 524</w:t>
            </w:r>
          </w:p>
        </w:tc>
      </w:tr>
      <w:tr w:rsidR="005A6A3F" w14:paraId="21A9C359"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C7A29A6"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59C72F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F22C6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9EC66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C2F67B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11D724B7"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B8033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65F9B8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4503 - 4658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CDDBE37"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3246 - 3376</w:t>
            </w:r>
          </w:p>
        </w:tc>
      </w:tr>
      <w:tr w:rsidR="005A6A3F" w14:paraId="0C04E2F3"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A84724"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3BDEE9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8761D3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4CDB4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D85AB2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7619CCA7"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8332A9"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E3B419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5062 - 5277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24FAFD7"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9 - 174</w:t>
            </w:r>
          </w:p>
        </w:tc>
      </w:tr>
      <w:tr w:rsidR="005A6A3F" w14:paraId="045B0D0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CD251E"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715D2E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47D98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E71F1E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60F37587"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0FB00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8E0679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2444 - 2634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3F1DE8C" w14:textId="77777777" w:rsidR="005A6A3F" w:rsidRDefault="005A6A3F" w:rsidP="005A6A3F">
            <w:pPr>
              <w:rPr>
                <w:rFonts w:ascii="Arial" w:hAnsi="Arial" w:cs="Arial"/>
                <w:color w:val="000000"/>
                <w:sz w:val="18"/>
                <w:szCs w:val="18"/>
              </w:rPr>
            </w:pPr>
          </w:p>
        </w:tc>
      </w:tr>
      <w:tr w:rsidR="005A6A3F" w14:paraId="2DB2A925"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F09F9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8287FF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C1DB1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FF735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1F9F82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030A6134"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0FBF4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92970D8"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6423 - 6638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DAB97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3909 - 4074</w:t>
            </w:r>
          </w:p>
        </w:tc>
      </w:tr>
      <w:tr w:rsidR="005A6A3F" w14:paraId="10C6C3DD"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3FC03D"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8BEAE6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36099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21A29E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6B5DB2D1"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549E32"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D45C4C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5166 - 5356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899B265" w14:textId="77777777" w:rsidR="005A6A3F" w:rsidRDefault="005A6A3F" w:rsidP="005A6A3F">
            <w:pPr>
              <w:rPr>
                <w:rFonts w:ascii="Arial" w:hAnsi="Arial" w:cs="Arial"/>
                <w:color w:val="000000"/>
                <w:sz w:val="18"/>
                <w:szCs w:val="18"/>
              </w:rPr>
            </w:pPr>
          </w:p>
        </w:tc>
      </w:tr>
      <w:tr w:rsidR="005A6A3F" w14:paraId="0A7B9399"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A1EBD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2E28BD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81CDD4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60C806"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9E67DF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317E8139"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DA1BC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767F71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872 - 672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A7FBCE6"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7257 - 6982</w:t>
            </w:r>
          </w:p>
        </w:tc>
      </w:tr>
      <w:tr w:rsidR="005A6A3F" w14:paraId="5C113D0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302DFD"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C612B4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6C66A5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EA1E6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49D92A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6FD24E27"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5F46AE"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E2754D6"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1746 - 1971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EE3E22"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4614 - 4364</w:t>
            </w:r>
          </w:p>
        </w:tc>
      </w:tr>
      <w:tr w:rsidR="005A6A3F" w14:paraId="56380FD7"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0D2A06"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E120BC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559FAC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F5798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F4431D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5D20605D"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C4A10B"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562F916"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4572 - 4772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0FAB5E1"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8343 - 8618</w:t>
            </w:r>
          </w:p>
        </w:tc>
      </w:tr>
      <w:tr w:rsidR="005A6A3F" w14:paraId="1D47B81A"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E1DB1B8"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437A2D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6E87B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C58619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5A6062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688C4283"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6E896C"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29AD51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5829 - 6054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8EEB46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7086 - 7336</w:t>
            </w:r>
          </w:p>
        </w:tc>
      </w:tr>
      <w:tr w:rsidR="005A6A3F" w14:paraId="2C8F45E6" w14:textId="77777777" w:rsidTr="005A6A3F">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E08D07" w14:textId="77777777" w:rsidR="005A6A3F" w:rsidRDefault="005A6A3F" w:rsidP="005A6A3F">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9DE269F" w14:textId="77777777" w:rsidR="005A6A3F" w:rsidRDefault="005A6A3F" w:rsidP="005A6A3F">
      <w:pPr>
        <w:pStyle w:val="TH"/>
        <w:rPr>
          <w:rFonts w:eastAsia="MS Mincho"/>
        </w:rPr>
      </w:pPr>
    </w:p>
    <w:p w14:paraId="1A7C70BD" w14:textId="10C1CFDC" w:rsidR="005A6A3F" w:rsidRPr="00A76C0A" w:rsidRDefault="005A6A3F" w:rsidP="005A6A3F">
      <w:pPr>
        <w:rPr>
          <w:rFonts w:eastAsia="MS Mincho"/>
        </w:rPr>
      </w:pPr>
      <w:r w:rsidRPr="00A76C0A">
        <w:rPr>
          <w:rFonts w:eastAsia="MS Mincho"/>
        </w:rPr>
        <w:t xml:space="preserve">Table </w:t>
      </w:r>
      <w:r w:rsidRPr="00A76C0A">
        <w:rPr>
          <w:rFonts w:eastAsia="MS Mincho" w:hint="eastAsia"/>
        </w:rPr>
        <w:t>5.</w:t>
      </w:r>
      <w:r>
        <w:rPr>
          <w:rFonts w:eastAsia="MS Mincho"/>
        </w:rPr>
        <w:t>17.2.1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n20</w:t>
      </w:r>
      <w:r w:rsidRPr="00A76C0A">
        <w:rPr>
          <w:rFonts w:eastAsia="MS Mincho"/>
        </w:rPr>
        <w:t>A-</w:t>
      </w:r>
      <w:r>
        <w:rPr>
          <w:rFonts w:eastAsia="MS Mincho"/>
        </w:rPr>
        <w:t>n71</w:t>
      </w:r>
      <w:r w:rsidRPr="00A76C0A">
        <w:rPr>
          <w:rFonts w:eastAsia="MS Mincho"/>
        </w:rPr>
        <w:t>A.</w:t>
      </w:r>
    </w:p>
    <w:p w14:paraId="32FDC75F" w14:textId="5ADC05D5" w:rsidR="005A6A3F" w:rsidRDefault="005A6A3F" w:rsidP="005A6A3F">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5A6A3F" w14:paraId="6369E530" w14:textId="77777777" w:rsidTr="005A6A3F">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650A4"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4E08835"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4D630EC"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81F9524"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1EA963E4"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5A6A3F" w14:paraId="4879ADE3"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8A4797" w14:textId="77777777" w:rsidR="005A6A3F" w:rsidRDefault="005A6A3F" w:rsidP="005A6A3F">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3E94DF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5FC13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830F7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AF5884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490DEB4B"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10A9B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D4CB46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199 - 134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2B230F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1495 - 1560</w:t>
            </w:r>
          </w:p>
        </w:tc>
      </w:tr>
      <w:tr w:rsidR="005A6A3F" w14:paraId="3DE6AA87"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087B7B"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E75F25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DF4A4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3148B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FBF031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30B54FCE"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28CBB7"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91C210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966 - 1061</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72C7C9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464 - 564</w:t>
            </w:r>
          </w:p>
        </w:tc>
      </w:tr>
      <w:tr w:rsidR="005A6A3F" w14:paraId="5AED6E31"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C3513A"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E0FEB2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3BDCD4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79E66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688D8A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6892AC54"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1A9259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114F3B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2327 - 2422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BD79598"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2158 - 2258</w:t>
            </w:r>
          </w:p>
        </w:tc>
      </w:tr>
      <w:tr w:rsidR="005A6A3F" w14:paraId="54AD3292"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E9F0A0"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2C1095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90E31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64CD16"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51C95D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57560F6C"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79E03C"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59C256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1798 - 1923</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254B951"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1127 - 1262</w:t>
            </w:r>
          </w:p>
        </w:tc>
      </w:tr>
      <w:tr w:rsidR="005A6A3F" w14:paraId="718AE676"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B9A8884"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273E11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28FA8A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C4581A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41884ED3"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8B84010"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F7EA81D"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268 - 398</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49043594" w14:textId="77777777" w:rsidR="005A6A3F" w:rsidRDefault="005A6A3F" w:rsidP="005A6A3F">
            <w:pPr>
              <w:rPr>
                <w:rFonts w:ascii="Arial" w:hAnsi="Arial" w:cs="Arial"/>
                <w:color w:val="000000"/>
                <w:sz w:val="18"/>
                <w:szCs w:val="18"/>
              </w:rPr>
            </w:pPr>
          </w:p>
        </w:tc>
      </w:tr>
      <w:tr w:rsidR="005A6A3F" w14:paraId="71615C33"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544C940"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AE9527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40EBF7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D3C5D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B5AB1B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276878D0"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1B07B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B04B73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3159 - 3284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EF4FBB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2821 - 2956</w:t>
            </w:r>
          </w:p>
        </w:tc>
      </w:tr>
      <w:tr w:rsidR="005A6A3F" w14:paraId="37FB711B"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EF9049"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A7F40B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EE2CAF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D90D2F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473AA3F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42EE503"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614738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2990 - 3120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69A0571B" w14:textId="77777777" w:rsidR="005A6A3F" w:rsidRDefault="005A6A3F" w:rsidP="005A6A3F">
            <w:pPr>
              <w:rPr>
                <w:rFonts w:ascii="Arial" w:hAnsi="Arial" w:cs="Arial"/>
                <w:color w:val="000000"/>
                <w:sz w:val="18"/>
                <w:szCs w:val="18"/>
              </w:rPr>
            </w:pPr>
          </w:p>
        </w:tc>
      </w:tr>
      <w:tr w:rsidR="005A6A3F" w14:paraId="3A7C014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B01511"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124EFB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0CFE5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865F0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FF80F9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4E693A2F"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249FBA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B48F17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1960 - 1790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86539DA"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2785 - 2630</w:t>
            </w:r>
          </w:p>
        </w:tc>
      </w:tr>
      <w:tr w:rsidR="005A6A3F" w14:paraId="78A45736"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5E9FCA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C8F96B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B96062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77FDE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75590E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10CAD5DA"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B2B165"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94C566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430 - 265</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09C21D5"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1260 - 1100</w:t>
            </w:r>
          </w:p>
        </w:tc>
      </w:tr>
      <w:tr w:rsidR="005A6A3F" w14:paraId="0BC2283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7ACE22"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242C23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620DBD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9DD11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26B5C5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2DF5336A"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8C5DDB"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DF958A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3484 - 3654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1CBAE9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3991 - 4146</w:t>
            </w:r>
          </w:p>
        </w:tc>
      </w:tr>
      <w:tr w:rsidR="005A6A3F" w14:paraId="55BB2A4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C246A5"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21CF95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C9555F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0EDD4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D4B1D9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3150340D"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51F2B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AD9E35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3653 - 3818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3F2B681"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3822 - 3982</w:t>
            </w:r>
          </w:p>
        </w:tc>
      </w:tr>
      <w:tr w:rsidR="005A6A3F" w14:paraId="5C4F942C" w14:textId="77777777" w:rsidTr="005A6A3F">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CE9B19C" w14:textId="77777777" w:rsidR="005A6A3F" w:rsidRDefault="005A6A3F" w:rsidP="005A6A3F">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3F44867" w14:textId="77777777" w:rsidR="005A6A3F" w:rsidRDefault="005A6A3F" w:rsidP="005A6A3F"/>
    <w:p w14:paraId="7D8A913F" w14:textId="4522097A" w:rsidR="005A6A3F" w:rsidRDefault="005A6A3F" w:rsidP="005A6A3F">
      <w:r w:rsidRPr="001E3776">
        <w:t>Ba</w:t>
      </w:r>
      <w:r>
        <w:t>sed on the analysis in Table 5.17</w:t>
      </w:r>
      <w:r w:rsidRPr="001E3776">
        <w:t>.2.1.1-</w:t>
      </w:r>
      <w:r>
        <w:t>1</w:t>
      </w:r>
      <w:r w:rsidRPr="001E3776">
        <w:t xml:space="preserve"> there is IMD</w:t>
      </w:r>
      <w:r>
        <w:t>4</w:t>
      </w:r>
      <w:r w:rsidRPr="001E3776">
        <w:t xml:space="preserve"> from n1 and n</w:t>
      </w:r>
      <w:r>
        <w:t>20</w:t>
      </w:r>
      <w:r w:rsidRPr="001E3776">
        <w:t xml:space="preserve"> into RX band n</w:t>
      </w:r>
      <w:r>
        <w:t>71</w:t>
      </w:r>
      <w:r w:rsidRPr="001E3776">
        <w:t>.</w:t>
      </w:r>
    </w:p>
    <w:p w14:paraId="47F32B93" w14:textId="3CB1BA76" w:rsidR="005A6A3F" w:rsidRPr="001E3776" w:rsidRDefault="005A6A3F" w:rsidP="005A6A3F">
      <w:r w:rsidRPr="001E3776">
        <w:t>Ba</w:t>
      </w:r>
      <w:r>
        <w:t>sed on the analysis in Table 5.17</w:t>
      </w:r>
      <w:r w:rsidRPr="001E3776">
        <w:t>.2.1.1-2 there is IMD5 from n1 and n71 into RX band n</w:t>
      </w:r>
      <w:r>
        <w:t>20</w:t>
      </w:r>
      <w:r w:rsidRPr="001E3776">
        <w:t>.</w:t>
      </w:r>
    </w:p>
    <w:p w14:paraId="56DB92D3" w14:textId="3749C98B" w:rsidR="005A6A3F" w:rsidRPr="001E3776" w:rsidRDefault="005A6A3F" w:rsidP="005A6A3F">
      <w:r w:rsidRPr="001E3776">
        <w:t>Ba</w:t>
      </w:r>
      <w:r>
        <w:t>sed on the analysis in Table 5.17</w:t>
      </w:r>
      <w:r w:rsidRPr="001E3776">
        <w:t>.2.1.1-3 there is IMD</w:t>
      </w:r>
      <w:r>
        <w:t>3</w:t>
      </w:r>
      <w:r w:rsidRPr="001E3776">
        <w:t xml:space="preserve"> from n</w:t>
      </w:r>
      <w:r>
        <w:t>20</w:t>
      </w:r>
      <w:r w:rsidRPr="001E3776">
        <w:t xml:space="preserve"> and n71 into RX band n1.</w:t>
      </w:r>
    </w:p>
    <w:p w14:paraId="409C7C1F" w14:textId="37F6931A" w:rsidR="005A6A3F" w:rsidRDefault="005A6A3F" w:rsidP="005A6A3F">
      <w:pPr>
        <w:pStyle w:val="Heading4"/>
      </w:pPr>
      <w:bookmarkStart w:id="293" w:name="_Toc183507824"/>
      <w:r>
        <w:t>5.17</w:t>
      </w:r>
      <w:r w:rsidRPr="00AB69C8">
        <w:t>.2.</w:t>
      </w:r>
      <w:r>
        <w:t>2</w:t>
      </w:r>
      <w:r w:rsidRPr="00AB69C8">
        <w:tab/>
        <w:t>REFSENS requirements</w:t>
      </w:r>
      <w:bookmarkEnd w:id="293"/>
    </w:p>
    <w:p w14:paraId="4E529870" w14:textId="77777777" w:rsidR="005A6A3F" w:rsidRPr="008E35B7" w:rsidRDefault="005A6A3F" w:rsidP="005A6A3F">
      <w:r w:rsidRPr="008E35B7">
        <w:t>The MSD requirements are re-used from CA_n1-n</w:t>
      </w:r>
      <w:r>
        <w:t>5</w:t>
      </w:r>
      <w:r w:rsidRPr="008E35B7">
        <w:t>-n105</w:t>
      </w:r>
      <w:r>
        <w:t>.</w:t>
      </w:r>
    </w:p>
    <w:p w14:paraId="51AEDF19" w14:textId="223AF126" w:rsidR="005A6A3F" w:rsidRDefault="005A6A3F" w:rsidP="005A6A3F">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w:t>
      </w:r>
      <w:r>
        <w:rPr>
          <w:rFonts w:ascii="Arial" w:eastAsia="SimSun" w:hAnsi="Arial" w:cs="Arial"/>
          <w:b/>
          <w:lang w:val="en-US" w:eastAsia="zh-CN"/>
        </w:rPr>
        <w:t>17.2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5A6A3F" w:rsidRPr="006E069C" w14:paraId="43C5149B" w14:textId="77777777" w:rsidTr="005A6A3F">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CB196D4" w14:textId="77777777" w:rsidR="005A6A3F" w:rsidRPr="006E069C" w:rsidRDefault="005A6A3F" w:rsidP="005A6A3F">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F40734" w14:textId="77777777" w:rsidR="005A6A3F" w:rsidRPr="006E069C" w:rsidRDefault="005A6A3F" w:rsidP="005A6A3F">
            <w:pPr>
              <w:pStyle w:val="TAH"/>
            </w:pPr>
            <w:r w:rsidRPr="006E069C">
              <w:t>Source of IMD</w:t>
            </w:r>
          </w:p>
        </w:tc>
      </w:tr>
      <w:tr w:rsidR="005A6A3F" w:rsidRPr="006E069C" w14:paraId="3065D043" w14:textId="77777777" w:rsidTr="005A6A3F">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AB4596B" w14:textId="77777777" w:rsidR="005A6A3F" w:rsidRPr="006E069C" w:rsidRDefault="005A6A3F" w:rsidP="005A6A3F">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3D75946" w14:textId="77777777" w:rsidR="005A6A3F" w:rsidRPr="006E069C" w:rsidRDefault="005A6A3F" w:rsidP="005A6A3F">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788D8EE" w14:textId="77777777" w:rsidR="005A6A3F" w:rsidRPr="006E069C" w:rsidRDefault="005A6A3F" w:rsidP="005A6A3F">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47F6D7BC" w14:textId="77777777" w:rsidR="005A6A3F" w:rsidRPr="006E069C" w:rsidRDefault="005A6A3F" w:rsidP="005A6A3F">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3BF26C1" w14:textId="77777777" w:rsidR="005A6A3F" w:rsidRPr="006E069C" w:rsidRDefault="005A6A3F" w:rsidP="005A6A3F">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73EA3B0" w14:textId="77777777" w:rsidR="005A6A3F" w:rsidRPr="006E069C" w:rsidRDefault="005A6A3F" w:rsidP="005A6A3F">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91A6E27" w14:textId="77777777" w:rsidR="005A6A3F" w:rsidRPr="006E069C" w:rsidRDefault="005A6A3F" w:rsidP="005A6A3F">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0600B87F" w14:textId="77777777" w:rsidR="005A6A3F" w:rsidRPr="006E069C" w:rsidRDefault="005A6A3F" w:rsidP="005A6A3F">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64B28A05" w14:textId="77777777" w:rsidR="005A6A3F" w:rsidRPr="006E069C" w:rsidRDefault="005A6A3F" w:rsidP="005A6A3F">
            <w:pPr>
              <w:pStyle w:val="TAH"/>
            </w:pPr>
          </w:p>
        </w:tc>
      </w:tr>
      <w:tr w:rsidR="005A6A3F" w:rsidRPr="006E069C" w14:paraId="67665781" w14:textId="77777777" w:rsidTr="005A6A3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F36A23" w14:textId="77777777" w:rsidR="005A6A3F" w:rsidRPr="006E069C" w:rsidRDefault="005A6A3F" w:rsidP="005A6A3F">
            <w:pPr>
              <w:pStyle w:val="TAC"/>
              <w:rPr>
                <w:lang w:val="en-US" w:eastAsia="zh-CN"/>
              </w:rPr>
            </w:pPr>
            <w:r>
              <w:rPr>
                <w:lang w:val="en-US" w:eastAsia="zh-CN"/>
              </w:rPr>
              <w:t>CA_n1-n20-n71</w:t>
            </w:r>
          </w:p>
        </w:tc>
        <w:tc>
          <w:tcPr>
            <w:tcW w:w="923" w:type="dxa"/>
            <w:tcBorders>
              <w:top w:val="single" w:sz="4" w:space="0" w:color="auto"/>
              <w:left w:val="single" w:sz="4" w:space="0" w:color="auto"/>
              <w:right w:val="single" w:sz="4" w:space="0" w:color="auto"/>
            </w:tcBorders>
          </w:tcPr>
          <w:p w14:paraId="313BABB7" w14:textId="77777777" w:rsidR="005A6A3F" w:rsidRPr="006E069C" w:rsidRDefault="005A6A3F" w:rsidP="005A6A3F">
            <w:pPr>
              <w:pStyle w:val="TAC"/>
              <w:rPr>
                <w:lang w:val="en-US" w:eastAsia="zh-CN"/>
              </w:rPr>
            </w:pPr>
            <w:r>
              <w:rPr>
                <w:lang w:val="en-US" w:eastAsia="zh-CN"/>
              </w:rPr>
              <w:t>n1</w:t>
            </w:r>
          </w:p>
        </w:tc>
        <w:tc>
          <w:tcPr>
            <w:tcW w:w="975" w:type="dxa"/>
            <w:tcBorders>
              <w:top w:val="single" w:sz="4" w:space="0" w:color="auto"/>
              <w:left w:val="single" w:sz="4" w:space="0" w:color="auto"/>
              <w:right w:val="single" w:sz="4" w:space="0" w:color="auto"/>
            </w:tcBorders>
          </w:tcPr>
          <w:p w14:paraId="59374DA4" w14:textId="77777777" w:rsidR="005A6A3F" w:rsidRPr="006E069C" w:rsidRDefault="005A6A3F" w:rsidP="005A6A3F">
            <w:pPr>
              <w:pStyle w:val="TAC"/>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39AA7554"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right w:val="single" w:sz="4" w:space="0" w:color="auto"/>
            </w:tcBorders>
          </w:tcPr>
          <w:p w14:paraId="5B63EECE"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right w:val="single" w:sz="4" w:space="0" w:color="auto"/>
            </w:tcBorders>
          </w:tcPr>
          <w:p w14:paraId="23CD4621" w14:textId="77777777" w:rsidR="005A6A3F" w:rsidRPr="006E069C" w:rsidRDefault="005A6A3F" w:rsidP="005A6A3F">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15082C0B"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right w:val="single" w:sz="4" w:space="0" w:color="auto"/>
            </w:tcBorders>
          </w:tcPr>
          <w:p w14:paraId="758E637B"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28B5C71" w14:textId="77777777" w:rsidR="005A6A3F" w:rsidRPr="006E069C" w:rsidRDefault="005A6A3F" w:rsidP="005A6A3F">
            <w:pPr>
              <w:pStyle w:val="TAC"/>
            </w:pPr>
            <w:r w:rsidRPr="003071D9">
              <w:t>N/A</w:t>
            </w:r>
          </w:p>
        </w:tc>
      </w:tr>
      <w:tr w:rsidR="005A6A3F" w:rsidRPr="006E069C" w14:paraId="0FA9D5BE"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5C37E4D3"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752613F" w14:textId="77777777" w:rsidR="005A6A3F" w:rsidRPr="006E069C" w:rsidRDefault="005A6A3F" w:rsidP="005A6A3F">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E698B9F" w14:textId="77777777" w:rsidR="005A6A3F" w:rsidRPr="006E069C" w:rsidRDefault="005A6A3F" w:rsidP="005A6A3F">
            <w:pPr>
              <w:pStyle w:val="TAC"/>
              <w:rPr>
                <w:lang w:val="en-US" w:eastAsia="zh-CN"/>
              </w:rPr>
            </w:pPr>
            <w:r>
              <w:rPr>
                <w:lang w:val="en-US" w:eastAsia="zh-CN"/>
              </w:rPr>
              <w:t>859</w:t>
            </w:r>
          </w:p>
        </w:tc>
        <w:tc>
          <w:tcPr>
            <w:tcW w:w="1012" w:type="dxa"/>
            <w:tcBorders>
              <w:top w:val="single" w:sz="4" w:space="0" w:color="auto"/>
              <w:left w:val="single" w:sz="4" w:space="0" w:color="auto"/>
              <w:bottom w:val="single" w:sz="4" w:space="0" w:color="auto"/>
              <w:right w:val="single" w:sz="4" w:space="0" w:color="auto"/>
            </w:tcBorders>
          </w:tcPr>
          <w:p w14:paraId="121E3585"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F7F23B"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2147CC6" w14:textId="77777777" w:rsidR="005A6A3F" w:rsidRPr="006E069C" w:rsidRDefault="005A6A3F" w:rsidP="005A6A3F">
            <w:pPr>
              <w:pStyle w:val="TAC"/>
              <w:rPr>
                <w:lang w:val="en-US" w:eastAsia="zh-CN"/>
              </w:rPr>
            </w:pPr>
            <w:r>
              <w:rPr>
                <w:lang w:val="en-US" w:eastAsia="zh-CN"/>
              </w:rPr>
              <w:t>818</w:t>
            </w:r>
          </w:p>
        </w:tc>
        <w:tc>
          <w:tcPr>
            <w:tcW w:w="797" w:type="dxa"/>
            <w:tcBorders>
              <w:top w:val="single" w:sz="4" w:space="0" w:color="auto"/>
              <w:left w:val="single" w:sz="4" w:space="0" w:color="auto"/>
              <w:bottom w:val="single" w:sz="4" w:space="0" w:color="auto"/>
              <w:right w:val="single" w:sz="4" w:space="0" w:color="auto"/>
            </w:tcBorders>
          </w:tcPr>
          <w:p w14:paraId="4703B2BD"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bottom w:val="single" w:sz="4" w:space="0" w:color="auto"/>
              <w:right w:val="single" w:sz="4" w:space="0" w:color="auto"/>
            </w:tcBorders>
          </w:tcPr>
          <w:p w14:paraId="73ECCB55"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417171" w14:textId="77777777" w:rsidR="005A6A3F" w:rsidRPr="006E069C" w:rsidRDefault="005A6A3F" w:rsidP="005A6A3F">
            <w:pPr>
              <w:pStyle w:val="TAC"/>
            </w:pPr>
            <w:r w:rsidRPr="003071D9">
              <w:t>N/A</w:t>
            </w:r>
          </w:p>
        </w:tc>
      </w:tr>
      <w:tr w:rsidR="005A6A3F" w:rsidRPr="006E069C" w14:paraId="1D711881"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01799DC3"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1A5FD1C" w14:textId="77777777" w:rsidR="005A6A3F" w:rsidRPr="006E069C" w:rsidRDefault="005A6A3F" w:rsidP="005A6A3F">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47EBE8A6" w14:textId="77777777" w:rsidR="005A6A3F" w:rsidRPr="006E069C" w:rsidRDefault="005A6A3F" w:rsidP="005A6A3F">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049069A"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8F1F75" w14:textId="77777777" w:rsidR="005A6A3F" w:rsidRPr="006E069C" w:rsidRDefault="005A6A3F" w:rsidP="005A6A3F">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9B6995B" w14:textId="77777777" w:rsidR="005A6A3F" w:rsidRPr="006E069C" w:rsidRDefault="005A6A3F" w:rsidP="005A6A3F">
            <w:pPr>
              <w:pStyle w:val="TAC"/>
              <w:rPr>
                <w:lang w:val="en-US" w:eastAsia="zh-CN"/>
              </w:rPr>
            </w:pPr>
            <w:r>
              <w:rPr>
                <w:lang w:val="en-US" w:eastAsia="zh-CN"/>
              </w:rPr>
              <w:t>627</w:t>
            </w:r>
          </w:p>
        </w:tc>
        <w:tc>
          <w:tcPr>
            <w:tcW w:w="797" w:type="dxa"/>
            <w:tcBorders>
              <w:top w:val="single" w:sz="4" w:space="0" w:color="auto"/>
              <w:left w:val="single" w:sz="4" w:space="0" w:color="auto"/>
              <w:bottom w:val="single" w:sz="4" w:space="0" w:color="auto"/>
              <w:right w:val="single" w:sz="4" w:space="0" w:color="auto"/>
            </w:tcBorders>
          </w:tcPr>
          <w:p w14:paraId="5D260755" w14:textId="77777777" w:rsidR="005A6A3F" w:rsidRPr="006E069C" w:rsidRDefault="005A6A3F" w:rsidP="005A6A3F">
            <w:pPr>
              <w:pStyle w:val="TAC"/>
              <w:rPr>
                <w:lang w:val="en-US" w:eastAsia="zh-CN"/>
              </w:rPr>
            </w:pPr>
            <w:r>
              <w:t>9.4</w:t>
            </w:r>
          </w:p>
        </w:tc>
        <w:tc>
          <w:tcPr>
            <w:tcW w:w="828" w:type="dxa"/>
            <w:tcBorders>
              <w:top w:val="single" w:sz="4" w:space="0" w:color="auto"/>
              <w:left w:val="single" w:sz="4" w:space="0" w:color="auto"/>
              <w:bottom w:val="single" w:sz="4" w:space="0" w:color="auto"/>
              <w:right w:val="single" w:sz="4" w:space="0" w:color="auto"/>
            </w:tcBorders>
          </w:tcPr>
          <w:p w14:paraId="16F42877"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C115E1" w14:textId="77777777" w:rsidR="005A6A3F" w:rsidRPr="006E069C" w:rsidRDefault="005A6A3F" w:rsidP="005A6A3F">
            <w:pPr>
              <w:pStyle w:val="TAC"/>
            </w:pPr>
            <w:r>
              <w:t>IMD4</w:t>
            </w:r>
          </w:p>
        </w:tc>
      </w:tr>
      <w:tr w:rsidR="005A6A3F" w:rsidRPr="006E069C" w14:paraId="23D33434"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16C5D672"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C09520" w14:textId="77777777" w:rsidR="005A6A3F" w:rsidRDefault="005A6A3F" w:rsidP="005A6A3F">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7D25D1ED" w14:textId="77777777" w:rsidR="005A6A3F" w:rsidRPr="006E069C" w:rsidRDefault="005A6A3F" w:rsidP="005A6A3F">
            <w:pPr>
              <w:pStyle w:val="TAC"/>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tcPr>
          <w:p w14:paraId="2EF3611E"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9E184A7"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BAAE2D1" w14:textId="77777777" w:rsidR="005A6A3F" w:rsidRPr="006E069C" w:rsidRDefault="005A6A3F" w:rsidP="005A6A3F">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15CC5833"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bottom w:val="single" w:sz="4" w:space="0" w:color="auto"/>
              <w:right w:val="single" w:sz="4" w:space="0" w:color="auto"/>
            </w:tcBorders>
          </w:tcPr>
          <w:p w14:paraId="5B606222"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A1A8BE" w14:textId="77777777" w:rsidR="005A6A3F" w:rsidRPr="006E069C" w:rsidRDefault="005A6A3F" w:rsidP="005A6A3F">
            <w:pPr>
              <w:pStyle w:val="TAC"/>
            </w:pPr>
            <w:r w:rsidRPr="003071D9">
              <w:t>N/A</w:t>
            </w:r>
          </w:p>
        </w:tc>
      </w:tr>
      <w:tr w:rsidR="005A6A3F" w:rsidRPr="006E069C" w14:paraId="635B9C3C"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788664B0"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D19DCF" w14:textId="77777777" w:rsidR="005A6A3F" w:rsidRDefault="005A6A3F" w:rsidP="005A6A3F">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42A0015D" w14:textId="77777777" w:rsidR="005A6A3F" w:rsidRPr="006E069C" w:rsidRDefault="005A6A3F" w:rsidP="005A6A3F">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F612D99"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1EEDC6" w14:textId="77777777" w:rsidR="005A6A3F" w:rsidRPr="006E069C" w:rsidRDefault="005A6A3F" w:rsidP="005A6A3F">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3947855" w14:textId="77777777" w:rsidR="005A6A3F" w:rsidRPr="006E069C" w:rsidRDefault="005A6A3F" w:rsidP="005A6A3F">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1D91F96" w14:textId="77777777" w:rsidR="005A6A3F" w:rsidRPr="006E069C" w:rsidRDefault="005A6A3F" w:rsidP="005A6A3F">
            <w:pPr>
              <w:pStyle w:val="TAC"/>
              <w:rPr>
                <w:lang w:val="en-US" w:eastAsia="zh-CN"/>
              </w:rPr>
            </w:pPr>
            <w:r>
              <w:t>4.6</w:t>
            </w:r>
          </w:p>
        </w:tc>
        <w:tc>
          <w:tcPr>
            <w:tcW w:w="828" w:type="dxa"/>
            <w:tcBorders>
              <w:top w:val="single" w:sz="4" w:space="0" w:color="auto"/>
              <w:left w:val="single" w:sz="4" w:space="0" w:color="auto"/>
              <w:bottom w:val="single" w:sz="4" w:space="0" w:color="auto"/>
              <w:right w:val="single" w:sz="4" w:space="0" w:color="auto"/>
            </w:tcBorders>
          </w:tcPr>
          <w:p w14:paraId="519D74A3"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90856E" w14:textId="77777777" w:rsidR="005A6A3F" w:rsidRPr="006E069C" w:rsidRDefault="005A6A3F" w:rsidP="005A6A3F">
            <w:pPr>
              <w:pStyle w:val="TAC"/>
            </w:pPr>
            <w:r>
              <w:t>IMD5</w:t>
            </w:r>
          </w:p>
        </w:tc>
      </w:tr>
      <w:tr w:rsidR="005A6A3F" w:rsidRPr="006E069C" w14:paraId="20A01D6C"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4C858A61"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1A8A3F" w14:textId="77777777" w:rsidR="005A6A3F" w:rsidRDefault="005A6A3F" w:rsidP="005A6A3F">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27367904" w14:textId="77777777" w:rsidR="005A6A3F" w:rsidRPr="006E069C" w:rsidRDefault="005A6A3F" w:rsidP="005A6A3F">
            <w:pPr>
              <w:pStyle w:val="TAC"/>
              <w:rPr>
                <w:lang w:val="en-US" w:eastAsia="zh-CN"/>
              </w:rPr>
            </w:pPr>
            <w:r>
              <w:rPr>
                <w:lang w:val="en-US" w:eastAsia="zh-CN"/>
              </w:rPr>
              <w:t>689</w:t>
            </w:r>
          </w:p>
        </w:tc>
        <w:tc>
          <w:tcPr>
            <w:tcW w:w="1012" w:type="dxa"/>
            <w:tcBorders>
              <w:top w:val="single" w:sz="4" w:space="0" w:color="auto"/>
              <w:left w:val="single" w:sz="4" w:space="0" w:color="auto"/>
              <w:bottom w:val="single" w:sz="4" w:space="0" w:color="auto"/>
              <w:right w:val="single" w:sz="4" w:space="0" w:color="auto"/>
            </w:tcBorders>
          </w:tcPr>
          <w:p w14:paraId="6FCD5808"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3B712FC"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600C91" w14:textId="77777777" w:rsidR="005A6A3F" w:rsidRPr="006E069C" w:rsidRDefault="005A6A3F" w:rsidP="005A6A3F">
            <w:pPr>
              <w:pStyle w:val="TAC"/>
              <w:rPr>
                <w:lang w:val="en-US" w:eastAsia="zh-CN"/>
              </w:rPr>
            </w:pPr>
            <w:r>
              <w:rPr>
                <w:lang w:val="en-US" w:eastAsia="zh-CN"/>
              </w:rPr>
              <w:t>643</w:t>
            </w:r>
          </w:p>
        </w:tc>
        <w:tc>
          <w:tcPr>
            <w:tcW w:w="797" w:type="dxa"/>
            <w:tcBorders>
              <w:top w:val="single" w:sz="4" w:space="0" w:color="auto"/>
              <w:left w:val="single" w:sz="4" w:space="0" w:color="auto"/>
              <w:bottom w:val="single" w:sz="4" w:space="0" w:color="auto"/>
              <w:right w:val="single" w:sz="4" w:space="0" w:color="auto"/>
            </w:tcBorders>
          </w:tcPr>
          <w:p w14:paraId="2CCEC0F0"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bottom w:val="single" w:sz="4" w:space="0" w:color="auto"/>
              <w:right w:val="single" w:sz="4" w:space="0" w:color="auto"/>
            </w:tcBorders>
          </w:tcPr>
          <w:p w14:paraId="12CC7BC0"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B42FF1" w14:textId="77777777" w:rsidR="005A6A3F" w:rsidRPr="006E069C" w:rsidRDefault="005A6A3F" w:rsidP="005A6A3F">
            <w:pPr>
              <w:pStyle w:val="TAC"/>
            </w:pPr>
            <w:r w:rsidRPr="003071D9">
              <w:t>N/A</w:t>
            </w:r>
          </w:p>
        </w:tc>
      </w:tr>
      <w:tr w:rsidR="005A6A3F" w:rsidRPr="006E069C" w14:paraId="3476C96A"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39958F27"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A1999E" w14:textId="77777777" w:rsidR="005A6A3F" w:rsidRDefault="005A6A3F" w:rsidP="005A6A3F">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078F230F" w14:textId="77777777" w:rsidR="005A6A3F" w:rsidRPr="006E069C" w:rsidRDefault="005A6A3F" w:rsidP="005A6A3F">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940B611"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29565D1" w14:textId="77777777" w:rsidR="005A6A3F" w:rsidRPr="006E069C" w:rsidRDefault="005A6A3F" w:rsidP="005A6A3F">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86FF33F" w14:textId="77777777" w:rsidR="005A6A3F" w:rsidRPr="006E069C" w:rsidRDefault="005A6A3F" w:rsidP="005A6A3F">
            <w:pPr>
              <w:pStyle w:val="TAC"/>
              <w:rPr>
                <w:lang w:val="en-US" w:eastAsia="zh-CN"/>
              </w:rPr>
            </w:pPr>
            <w:r>
              <w:rPr>
                <w:lang w:val="en-US" w:eastAsia="zh-CN"/>
              </w:rPr>
              <w:t>2167</w:t>
            </w:r>
          </w:p>
        </w:tc>
        <w:tc>
          <w:tcPr>
            <w:tcW w:w="797" w:type="dxa"/>
            <w:tcBorders>
              <w:top w:val="single" w:sz="4" w:space="0" w:color="auto"/>
              <w:left w:val="single" w:sz="4" w:space="0" w:color="auto"/>
              <w:bottom w:val="single" w:sz="4" w:space="0" w:color="auto"/>
              <w:right w:val="single" w:sz="4" w:space="0" w:color="auto"/>
            </w:tcBorders>
          </w:tcPr>
          <w:p w14:paraId="19D37614" w14:textId="77777777" w:rsidR="005A6A3F" w:rsidRPr="006E069C" w:rsidRDefault="005A6A3F" w:rsidP="005A6A3F">
            <w:pPr>
              <w:pStyle w:val="TAC"/>
              <w:rPr>
                <w:lang w:val="en-US" w:eastAsia="zh-CN"/>
              </w:rPr>
            </w:pPr>
            <w:r>
              <w:t>16</w:t>
            </w:r>
          </w:p>
        </w:tc>
        <w:tc>
          <w:tcPr>
            <w:tcW w:w="828" w:type="dxa"/>
            <w:tcBorders>
              <w:top w:val="single" w:sz="4" w:space="0" w:color="auto"/>
              <w:left w:val="single" w:sz="4" w:space="0" w:color="auto"/>
              <w:bottom w:val="single" w:sz="4" w:space="0" w:color="auto"/>
              <w:right w:val="single" w:sz="4" w:space="0" w:color="auto"/>
            </w:tcBorders>
          </w:tcPr>
          <w:p w14:paraId="6065ADF6"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CFA842" w14:textId="77777777" w:rsidR="005A6A3F" w:rsidRPr="006E069C" w:rsidRDefault="005A6A3F" w:rsidP="005A6A3F">
            <w:pPr>
              <w:pStyle w:val="TAC"/>
            </w:pPr>
            <w:r>
              <w:t>IMD3</w:t>
            </w:r>
          </w:p>
        </w:tc>
      </w:tr>
      <w:tr w:rsidR="005A6A3F" w:rsidRPr="006E069C" w14:paraId="53D880DA"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4C19AE64"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4405BA" w14:textId="77777777" w:rsidR="005A6A3F" w:rsidRDefault="005A6A3F" w:rsidP="005A6A3F">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C9C6A6B" w14:textId="77777777" w:rsidR="005A6A3F" w:rsidRPr="006E069C" w:rsidRDefault="005A6A3F" w:rsidP="005A6A3F">
            <w:pPr>
              <w:pStyle w:val="TAC"/>
              <w:rPr>
                <w:lang w:val="en-US" w:eastAsia="zh-CN"/>
              </w:rPr>
            </w:pPr>
            <w:r>
              <w:rPr>
                <w:lang w:val="en-US" w:eastAsia="zh-CN"/>
              </w:rPr>
              <w:t>835</w:t>
            </w:r>
          </w:p>
        </w:tc>
        <w:tc>
          <w:tcPr>
            <w:tcW w:w="1012" w:type="dxa"/>
            <w:tcBorders>
              <w:top w:val="single" w:sz="4" w:space="0" w:color="auto"/>
              <w:left w:val="single" w:sz="4" w:space="0" w:color="auto"/>
              <w:bottom w:val="single" w:sz="4" w:space="0" w:color="auto"/>
              <w:right w:val="single" w:sz="4" w:space="0" w:color="auto"/>
            </w:tcBorders>
          </w:tcPr>
          <w:p w14:paraId="37AB470A"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0D11F01"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19F3112" w14:textId="77777777" w:rsidR="005A6A3F" w:rsidRPr="006E069C" w:rsidRDefault="005A6A3F" w:rsidP="005A6A3F">
            <w:pPr>
              <w:pStyle w:val="TAC"/>
              <w:rPr>
                <w:lang w:val="en-US" w:eastAsia="zh-CN"/>
              </w:rPr>
            </w:pPr>
            <w:r>
              <w:rPr>
                <w:lang w:val="en-US" w:eastAsia="zh-CN"/>
              </w:rPr>
              <w:t>794</w:t>
            </w:r>
          </w:p>
        </w:tc>
        <w:tc>
          <w:tcPr>
            <w:tcW w:w="797" w:type="dxa"/>
            <w:tcBorders>
              <w:top w:val="single" w:sz="4" w:space="0" w:color="auto"/>
              <w:left w:val="single" w:sz="4" w:space="0" w:color="auto"/>
              <w:bottom w:val="single" w:sz="4" w:space="0" w:color="auto"/>
              <w:right w:val="single" w:sz="4" w:space="0" w:color="auto"/>
            </w:tcBorders>
          </w:tcPr>
          <w:p w14:paraId="432A52DC"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bottom w:val="single" w:sz="4" w:space="0" w:color="auto"/>
              <w:right w:val="single" w:sz="4" w:space="0" w:color="auto"/>
            </w:tcBorders>
          </w:tcPr>
          <w:p w14:paraId="49B99B29"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825A8B" w14:textId="77777777" w:rsidR="005A6A3F" w:rsidRPr="006E069C" w:rsidRDefault="005A6A3F" w:rsidP="005A6A3F">
            <w:pPr>
              <w:pStyle w:val="TAC"/>
            </w:pPr>
            <w:r w:rsidRPr="003071D9">
              <w:t>N/A</w:t>
            </w:r>
          </w:p>
        </w:tc>
      </w:tr>
      <w:tr w:rsidR="005A6A3F" w:rsidRPr="006E069C" w14:paraId="33E0C4B8" w14:textId="77777777" w:rsidTr="005A6A3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D41CDD"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right w:val="single" w:sz="4" w:space="0" w:color="auto"/>
            </w:tcBorders>
          </w:tcPr>
          <w:p w14:paraId="6B6412D0" w14:textId="77777777" w:rsidR="005A6A3F" w:rsidRDefault="005A6A3F" w:rsidP="005A6A3F">
            <w:pPr>
              <w:pStyle w:val="TAC"/>
              <w:rPr>
                <w:lang w:val="en-US" w:eastAsia="zh-CN"/>
              </w:rPr>
            </w:pPr>
            <w:r>
              <w:rPr>
                <w:lang w:val="en-US" w:eastAsia="zh-CN"/>
              </w:rPr>
              <w:t>n71</w:t>
            </w:r>
          </w:p>
        </w:tc>
        <w:tc>
          <w:tcPr>
            <w:tcW w:w="975" w:type="dxa"/>
            <w:tcBorders>
              <w:top w:val="single" w:sz="4" w:space="0" w:color="auto"/>
              <w:left w:val="single" w:sz="4" w:space="0" w:color="auto"/>
              <w:right w:val="single" w:sz="4" w:space="0" w:color="auto"/>
            </w:tcBorders>
          </w:tcPr>
          <w:p w14:paraId="7932AF2B" w14:textId="77777777" w:rsidR="005A6A3F" w:rsidRPr="006E069C" w:rsidRDefault="005A6A3F" w:rsidP="005A6A3F">
            <w:pPr>
              <w:pStyle w:val="TAC"/>
              <w:rPr>
                <w:lang w:val="en-US" w:eastAsia="zh-CN"/>
              </w:rPr>
            </w:pPr>
            <w:r>
              <w:rPr>
                <w:lang w:val="en-US" w:eastAsia="zh-CN"/>
              </w:rPr>
              <w:t>666</w:t>
            </w:r>
          </w:p>
        </w:tc>
        <w:tc>
          <w:tcPr>
            <w:tcW w:w="1012" w:type="dxa"/>
            <w:tcBorders>
              <w:top w:val="single" w:sz="4" w:space="0" w:color="auto"/>
              <w:left w:val="single" w:sz="4" w:space="0" w:color="auto"/>
              <w:right w:val="single" w:sz="4" w:space="0" w:color="auto"/>
            </w:tcBorders>
          </w:tcPr>
          <w:p w14:paraId="2876FD55"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right w:val="single" w:sz="4" w:space="0" w:color="auto"/>
            </w:tcBorders>
          </w:tcPr>
          <w:p w14:paraId="77E17154"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right w:val="single" w:sz="4" w:space="0" w:color="auto"/>
            </w:tcBorders>
          </w:tcPr>
          <w:p w14:paraId="1EC5A059" w14:textId="77777777" w:rsidR="005A6A3F" w:rsidRPr="006E069C" w:rsidRDefault="005A6A3F" w:rsidP="005A6A3F">
            <w:pPr>
              <w:pStyle w:val="TAC"/>
              <w:rPr>
                <w:lang w:val="en-US" w:eastAsia="zh-CN"/>
              </w:rPr>
            </w:pPr>
            <w:r>
              <w:rPr>
                <w:lang w:val="en-US" w:eastAsia="zh-CN"/>
              </w:rPr>
              <w:t>620</w:t>
            </w:r>
          </w:p>
        </w:tc>
        <w:tc>
          <w:tcPr>
            <w:tcW w:w="797" w:type="dxa"/>
            <w:tcBorders>
              <w:top w:val="single" w:sz="4" w:space="0" w:color="auto"/>
              <w:left w:val="single" w:sz="4" w:space="0" w:color="auto"/>
              <w:bottom w:val="single" w:sz="4" w:space="0" w:color="auto"/>
              <w:right w:val="single" w:sz="4" w:space="0" w:color="auto"/>
            </w:tcBorders>
          </w:tcPr>
          <w:p w14:paraId="1EA5417D"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right w:val="single" w:sz="4" w:space="0" w:color="auto"/>
            </w:tcBorders>
          </w:tcPr>
          <w:p w14:paraId="44CE1301"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0BBE8DA" w14:textId="77777777" w:rsidR="005A6A3F" w:rsidRPr="006E069C" w:rsidRDefault="005A6A3F" w:rsidP="005A6A3F">
            <w:pPr>
              <w:pStyle w:val="TAC"/>
            </w:pPr>
            <w:r w:rsidRPr="003071D9">
              <w:t>N/A</w:t>
            </w:r>
          </w:p>
        </w:tc>
      </w:tr>
    </w:tbl>
    <w:p w14:paraId="50E7924C" w14:textId="77777777" w:rsidR="005A6A3F" w:rsidRDefault="005A6A3F" w:rsidP="005A6A3F">
      <w:pPr>
        <w:rPr>
          <w:color w:val="0070C0"/>
        </w:rPr>
      </w:pPr>
    </w:p>
    <w:p w14:paraId="78F86C87" w14:textId="77777777" w:rsidR="008F4D94" w:rsidRDefault="008F4D94" w:rsidP="008F4D94">
      <w:pPr>
        <w:pStyle w:val="Heading2"/>
      </w:pPr>
      <w:bookmarkStart w:id="294" w:name="_Toc183507825"/>
      <w:r>
        <w:t>5.18</w:t>
      </w:r>
      <w:r>
        <w:tab/>
        <w:t>CA_n1-n20-n78</w:t>
      </w:r>
      <w:bookmarkEnd w:id="294"/>
    </w:p>
    <w:p w14:paraId="6D686EC7" w14:textId="77777777" w:rsidR="008F4D94" w:rsidRDefault="008F4D94" w:rsidP="008F4D94">
      <w:pPr>
        <w:pStyle w:val="Heading3"/>
        <w:rPr>
          <w:rFonts w:cs="Arial"/>
          <w:szCs w:val="28"/>
          <w:lang w:val="en-US" w:eastAsia="zh-CN"/>
        </w:rPr>
      </w:pPr>
      <w:bookmarkStart w:id="295" w:name="_Toc183507826"/>
      <w:r>
        <w:t>5.18.1</w:t>
      </w:r>
      <w:r>
        <w:tab/>
      </w:r>
      <w:r>
        <w:rPr>
          <w:rFonts w:cs="Arial"/>
          <w:szCs w:val="28"/>
          <w:lang w:val="en-US" w:eastAsia="zh-CN"/>
        </w:rPr>
        <w:t>Common for 1 band UL and 2 bands UL CA</w:t>
      </w:r>
      <w:bookmarkEnd w:id="295"/>
    </w:p>
    <w:p w14:paraId="5A6EAC52" w14:textId="77777777" w:rsidR="008F4D94" w:rsidRDefault="008F4D94" w:rsidP="008F4D94">
      <w:pPr>
        <w:pStyle w:val="Heading4"/>
      </w:pPr>
      <w:bookmarkStart w:id="296" w:name="_Toc183507827"/>
      <w:r>
        <w:t>5.18.1.1</w:t>
      </w:r>
      <w:r>
        <w:tab/>
      </w:r>
      <w:r>
        <w:rPr>
          <w:rFonts w:cs="Arial"/>
          <w:lang w:eastAsia="zh-CN"/>
        </w:rPr>
        <w:t>Operating bands for CA</w:t>
      </w:r>
      <w:bookmarkEnd w:id="296"/>
    </w:p>
    <w:p w14:paraId="62D5B282" w14:textId="77777777" w:rsidR="008F4D94" w:rsidRDefault="008F4D94" w:rsidP="008F4D94">
      <w:pPr>
        <w:pStyle w:val="TH"/>
        <w:rPr>
          <w:lang w:val="en-US"/>
        </w:rPr>
      </w:pPr>
      <w:r>
        <w:rPr>
          <w:rFonts w:cs="Arial"/>
        </w:rPr>
        <w:t xml:space="preserve">Table </w:t>
      </w:r>
      <w:r>
        <w:rPr>
          <w:rFonts w:cs="Arial" w:hint="eastAsia"/>
          <w:lang w:val="en-US" w:eastAsia="zh-CN"/>
        </w:rPr>
        <w:t>5.18</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6372D57A"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2E149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1D7FBB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05E114D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26E9692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21EB346C"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77495E4"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5EA72D3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4E7F35B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013D261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5870B29E"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746D492"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5355D95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1F80B1B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272F30D2"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319AA3B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68138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565EB6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0A88F4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4315AD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695A9EF2"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4870D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1C2D24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0AE868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110AE0B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7EFC7EC7"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49090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n78</w:t>
            </w:r>
          </w:p>
        </w:tc>
        <w:tc>
          <w:tcPr>
            <w:tcW w:w="2900" w:type="dxa"/>
            <w:tcBorders>
              <w:top w:val="nil"/>
              <w:left w:val="nil"/>
              <w:bottom w:val="single" w:sz="4" w:space="0" w:color="auto"/>
              <w:right w:val="single" w:sz="4" w:space="0" w:color="auto"/>
            </w:tcBorders>
            <w:shd w:val="clear" w:color="auto" w:fill="auto"/>
            <w:vAlign w:val="center"/>
            <w:hideMark/>
          </w:tcPr>
          <w:p w14:paraId="48F2BF9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3000" w:type="dxa"/>
            <w:tcBorders>
              <w:top w:val="nil"/>
              <w:left w:val="nil"/>
              <w:bottom w:val="single" w:sz="4" w:space="0" w:color="auto"/>
              <w:right w:val="single" w:sz="4" w:space="0" w:color="auto"/>
            </w:tcBorders>
            <w:shd w:val="clear" w:color="auto" w:fill="auto"/>
            <w:vAlign w:val="center"/>
            <w:hideMark/>
          </w:tcPr>
          <w:p w14:paraId="23AC52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1160" w:type="dxa"/>
            <w:tcBorders>
              <w:top w:val="nil"/>
              <w:left w:val="nil"/>
              <w:bottom w:val="single" w:sz="4" w:space="0" w:color="auto"/>
              <w:right w:val="single" w:sz="4" w:space="0" w:color="auto"/>
            </w:tcBorders>
            <w:shd w:val="clear" w:color="auto" w:fill="auto"/>
            <w:vAlign w:val="center"/>
            <w:hideMark/>
          </w:tcPr>
          <w:p w14:paraId="24E4F7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37988756" w14:textId="77777777" w:rsidR="008F4D94" w:rsidRDefault="008F4D94" w:rsidP="008F4D94">
      <w:pPr>
        <w:pStyle w:val="TH"/>
      </w:pPr>
    </w:p>
    <w:p w14:paraId="718CCF92" w14:textId="77777777" w:rsidR="008F4D94" w:rsidRPr="005D2633" w:rsidRDefault="008F4D94" w:rsidP="008F4D94">
      <w:pPr>
        <w:pStyle w:val="Heading4"/>
        <w:rPr>
          <w:rFonts w:cs="Arial"/>
          <w:lang w:eastAsia="zh-CN"/>
        </w:rPr>
      </w:pPr>
      <w:bookmarkStart w:id="297" w:name="_Toc183507828"/>
      <w:r>
        <w:rPr>
          <w:rFonts w:cs="Arial"/>
          <w:lang w:eastAsia="zh-CN"/>
        </w:rPr>
        <w:t>5.18</w:t>
      </w:r>
      <w:r w:rsidRPr="005D2633">
        <w:rPr>
          <w:rFonts w:cs="Arial"/>
          <w:lang w:eastAsia="zh-CN"/>
        </w:rPr>
        <w:t>.1.2</w:t>
      </w:r>
      <w:r w:rsidRPr="005D2633">
        <w:rPr>
          <w:rFonts w:cs="Arial"/>
          <w:lang w:eastAsia="zh-CN"/>
        </w:rPr>
        <w:tab/>
      </w:r>
      <w:r>
        <w:rPr>
          <w:rFonts w:cs="Arial"/>
          <w:lang w:eastAsia="zh-CN"/>
        </w:rPr>
        <w:t>Channel bandwidths per operating band for CA</w:t>
      </w:r>
      <w:bookmarkEnd w:id="297"/>
    </w:p>
    <w:p w14:paraId="4204125E"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5.18</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3961A007"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1418394"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6056467"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1450F85"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1715F80"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569607A"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66A72440"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3526A143" w14:textId="77777777" w:rsidR="008F4D94" w:rsidRDefault="008F4D94" w:rsidP="006A46EC">
            <w:pPr>
              <w:pStyle w:val="TAH"/>
              <w:rPr>
                <w:szCs w:val="18"/>
                <w:lang w:val="en-US" w:eastAsia="zh-CN"/>
              </w:rPr>
            </w:pPr>
            <w:r>
              <w:t>Bandwidth combination set</w:t>
            </w:r>
          </w:p>
        </w:tc>
      </w:tr>
      <w:tr w:rsidR="008F4D94" w14:paraId="4723C0C8"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37E98DD3"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CA_n1A-n20A-n78A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5F2994B" w14:textId="77777777" w:rsidR="008F4D94" w:rsidRPr="006E0634" w:rsidRDefault="008F4D94" w:rsidP="006A46EC">
            <w:pPr>
              <w:pStyle w:val="TAC"/>
              <w:rPr>
                <w:rFonts w:eastAsia="SimSun" w:cs="Arial"/>
                <w:szCs w:val="18"/>
                <w:lang w:eastAsia="zh-CN"/>
              </w:rPr>
            </w:pPr>
            <w:r w:rsidRPr="006E0634">
              <w:rPr>
                <w:rFonts w:eastAsia="SimSun" w:cs="Arial"/>
                <w:szCs w:val="18"/>
                <w:lang w:eastAsia="zh-CN"/>
              </w:rPr>
              <w:t>CA_n1A-n20A</w:t>
            </w:r>
          </w:p>
          <w:p w14:paraId="16EF8A38" w14:textId="77777777" w:rsidR="008F4D94" w:rsidRPr="006E0634" w:rsidRDefault="008F4D94" w:rsidP="006A46EC">
            <w:pPr>
              <w:pStyle w:val="TAC"/>
              <w:rPr>
                <w:rFonts w:eastAsia="SimSun" w:cs="Arial"/>
                <w:szCs w:val="18"/>
                <w:lang w:eastAsia="zh-CN"/>
              </w:rPr>
            </w:pPr>
            <w:r w:rsidRPr="006E0634">
              <w:rPr>
                <w:rFonts w:eastAsia="SimSun" w:cs="Arial"/>
                <w:szCs w:val="18"/>
                <w:lang w:eastAsia="zh-CN"/>
              </w:rPr>
              <w:t>CA_n1A-n78A</w:t>
            </w:r>
          </w:p>
          <w:p w14:paraId="7E96541E" w14:textId="77777777" w:rsidR="008F4D94" w:rsidRPr="006E0634" w:rsidRDefault="008F4D94" w:rsidP="006A46EC">
            <w:pPr>
              <w:pStyle w:val="TAC"/>
              <w:rPr>
                <w:rFonts w:eastAsia="SimSun" w:cs="Arial"/>
                <w:szCs w:val="18"/>
                <w:lang w:eastAsia="zh-CN"/>
              </w:rPr>
            </w:pPr>
            <w:r w:rsidRPr="006E0634">
              <w:rPr>
                <w:rFonts w:eastAsia="SimSun" w:cs="Arial"/>
                <w:szCs w:val="18"/>
                <w:lang w:eastAsia="zh-CN"/>
              </w:rPr>
              <w:t>CA_n20A-n78A</w:t>
            </w:r>
          </w:p>
          <w:p w14:paraId="6825F191" w14:textId="77777777" w:rsidR="008F4D94" w:rsidRPr="00B00CBD" w:rsidRDefault="008F4D94" w:rsidP="006A46EC">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12B12C75" w14:textId="77777777" w:rsidR="008F4D94" w:rsidRPr="006E0634" w:rsidRDefault="008F4D94" w:rsidP="006A46EC">
            <w:pPr>
              <w:pStyle w:val="TAC"/>
              <w:rPr>
                <w:rFonts w:cs="Arial"/>
                <w:szCs w:val="18"/>
                <w:lang w:val="en-US" w:eastAsia="zh-CN"/>
              </w:rPr>
            </w:pPr>
            <w:r w:rsidRPr="006E0634">
              <w:rPr>
                <w:rFonts w:eastAsia="SimSun" w:cs="Arial"/>
                <w:kern w:val="2"/>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320343BF" w14:textId="77777777" w:rsidR="008F4D94" w:rsidRPr="006E0634" w:rsidRDefault="008F4D94" w:rsidP="006A46EC">
            <w:pPr>
              <w:keepNext/>
              <w:keepLines/>
              <w:spacing w:after="0"/>
              <w:jc w:val="center"/>
              <w:textAlignment w:val="bottom"/>
              <w:rPr>
                <w:rFonts w:ascii="Arial" w:hAnsi="Arial" w:cs="Arial"/>
                <w:sz w:val="18"/>
                <w:szCs w:val="18"/>
                <w:lang w:val="en-US" w:eastAsia="zh-CN"/>
              </w:rPr>
            </w:pPr>
            <w:r w:rsidRPr="006E0634">
              <w:rPr>
                <w:rFonts w:ascii="Arial" w:eastAsia="SimSun" w:hAnsi="Arial" w:cs="Arial"/>
                <w:color w:val="000000"/>
                <w:sz w:val="18"/>
                <w:szCs w:val="18"/>
                <w:lang w:val="en-US" w:eastAsia="zh-CN" w:bidi="ar"/>
              </w:rPr>
              <w:t xml:space="preserve">5, 10, 15, 20, 25, 30, 40, </w:t>
            </w:r>
            <w:r>
              <w:rPr>
                <w:rFonts w:ascii="Arial" w:eastAsia="SimSun" w:hAnsi="Arial" w:cs="Arial"/>
                <w:color w:val="000000"/>
                <w:sz w:val="18"/>
                <w:szCs w:val="18"/>
                <w:lang w:val="en-US" w:eastAsia="zh-CN" w:bidi="ar"/>
              </w:rPr>
              <w:t xml:space="preserve">45, </w:t>
            </w:r>
            <w:r w:rsidRPr="006E0634">
              <w:rPr>
                <w:rFonts w:ascii="Arial" w:eastAsia="SimSun" w:hAnsi="Arial" w:cs="Arial"/>
                <w:color w:val="000000"/>
                <w:sz w:val="18"/>
                <w:szCs w:val="18"/>
                <w:lang w:val="en-US" w:eastAsia="zh-CN" w:bidi="ar"/>
              </w:rPr>
              <w:t>50</w:t>
            </w:r>
          </w:p>
        </w:tc>
        <w:tc>
          <w:tcPr>
            <w:tcW w:w="1202" w:type="dxa"/>
            <w:tcBorders>
              <w:left w:val="single" w:sz="4" w:space="0" w:color="auto"/>
              <w:bottom w:val="nil"/>
              <w:right w:val="single" w:sz="4" w:space="0" w:color="auto"/>
            </w:tcBorders>
            <w:shd w:val="clear" w:color="auto" w:fill="auto"/>
            <w:vAlign w:val="center"/>
          </w:tcPr>
          <w:p w14:paraId="424AB58D"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6588AF89"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1A79B56"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5FF148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35C424B0" w14:textId="77777777" w:rsidR="008F4D94" w:rsidRPr="006E0634" w:rsidRDefault="008F4D94" w:rsidP="006A46EC">
            <w:pPr>
              <w:pStyle w:val="TAC"/>
              <w:rPr>
                <w:rFonts w:cs="Arial"/>
                <w:szCs w:val="18"/>
                <w:lang w:val="en-US" w:eastAsia="zh-CN"/>
              </w:rPr>
            </w:pPr>
            <w:r w:rsidRPr="006E0634">
              <w:rPr>
                <w:rFonts w:eastAsia="SimSun" w:cs="Arial"/>
                <w:kern w:val="2"/>
                <w:szCs w:val="18"/>
                <w:lang w:val="sv-SE" w:eastAsia="zh-CN"/>
              </w:rPr>
              <w:t>n20</w:t>
            </w:r>
          </w:p>
        </w:tc>
        <w:tc>
          <w:tcPr>
            <w:tcW w:w="3969" w:type="dxa"/>
            <w:tcBorders>
              <w:top w:val="single" w:sz="4" w:space="0" w:color="auto"/>
              <w:left w:val="single" w:sz="4" w:space="0" w:color="auto"/>
              <w:bottom w:val="single" w:sz="4" w:space="0" w:color="auto"/>
              <w:right w:val="single" w:sz="4" w:space="0" w:color="auto"/>
            </w:tcBorders>
            <w:vAlign w:val="center"/>
          </w:tcPr>
          <w:p w14:paraId="40C04802" w14:textId="77777777" w:rsidR="008F4D94" w:rsidRPr="006E0634" w:rsidRDefault="008F4D94" w:rsidP="006A46EC">
            <w:pPr>
              <w:keepNext/>
              <w:keepLines/>
              <w:spacing w:after="0"/>
              <w:jc w:val="center"/>
              <w:textAlignment w:val="bottom"/>
              <w:rPr>
                <w:rFonts w:ascii="Arial" w:eastAsia="SimSun" w:hAnsi="Arial" w:cs="Arial"/>
                <w:sz w:val="18"/>
                <w:szCs w:val="18"/>
                <w:lang w:val="en-US" w:eastAsia="zh-CN" w:bidi="ar"/>
              </w:rPr>
            </w:pPr>
            <w:r w:rsidRPr="006E0634">
              <w:rPr>
                <w:rFonts w:ascii="Arial" w:eastAsia="SimSun" w:hAnsi="Arial" w:cs="Arial"/>
                <w:color w:val="000000"/>
                <w:sz w:val="18"/>
                <w:szCs w:val="18"/>
                <w:lang w:val="en-US" w:eastAsia="zh-CN" w:bidi="ar"/>
              </w:rPr>
              <w:t>5, 10, 15, 20</w:t>
            </w:r>
          </w:p>
        </w:tc>
        <w:tc>
          <w:tcPr>
            <w:tcW w:w="1202" w:type="dxa"/>
            <w:tcBorders>
              <w:top w:val="nil"/>
              <w:left w:val="single" w:sz="4" w:space="0" w:color="auto"/>
              <w:bottom w:val="nil"/>
              <w:right w:val="single" w:sz="4" w:space="0" w:color="auto"/>
            </w:tcBorders>
            <w:shd w:val="clear" w:color="auto" w:fill="auto"/>
            <w:vAlign w:val="center"/>
          </w:tcPr>
          <w:p w14:paraId="2B9746ED" w14:textId="77777777" w:rsidR="008F4D94" w:rsidRPr="00B00CBD" w:rsidRDefault="008F4D94" w:rsidP="006A46EC">
            <w:pPr>
              <w:pStyle w:val="TAC"/>
              <w:rPr>
                <w:rFonts w:cs="Arial"/>
                <w:szCs w:val="18"/>
                <w:lang w:val="en-US" w:eastAsia="zh-CN"/>
              </w:rPr>
            </w:pPr>
          </w:p>
        </w:tc>
      </w:tr>
      <w:tr w:rsidR="008F4D94" w14:paraId="37D97825"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47C318E0"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29E17C1"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601FA71" w14:textId="77777777" w:rsidR="008F4D94" w:rsidRPr="006E0634" w:rsidRDefault="008F4D94" w:rsidP="006A46EC">
            <w:pPr>
              <w:pStyle w:val="TAC"/>
              <w:rPr>
                <w:rFonts w:cs="Arial"/>
                <w:szCs w:val="18"/>
                <w:lang w:val="en-US" w:eastAsia="zh-CN"/>
              </w:rPr>
            </w:pPr>
            <w:r w:rsidRPr="006E0634">
              <w:rPr>
                <w:rFonts w:eastAsia="SimSun" w:cs="Arial"/>
                <w:kern w:val="2"/>
                <w:szCs w:val="18"/>
                <w:lang w:val="sv-SE"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34F184C9" w14:textId="77777777" w:rsidR="008F4D94" w:rsidRPr="006E0634" w:rsidRDefault="008F4D94" w:rsidP="006A46EC">
            <w:pPr>
              <w:keepNext/>
              <w:keepLines/>
              <w:spacing w:after="0"/>
              <w:jc w:val="center"/>
              <w:textAlignment w:val="bottom"/>
              <w:rPr>
                <w:rFonts w:ascii="Arial" w:eastAsia="SimSun" w:hAnsi="Arial" w:cs="Arial"/>
                <w:sz w:val="18"/>
                <w:szCs w:val="18"/>
                <w:lang w:val="en-US" w:eastAsia="zh-CN" w:bidi="ar"/>
              </w:rPr>
            </w:pPr>
            <w:r w:rsidRPr="006E0634">
              <w:rPr>
                <w:rFonts w:ascii="Arial" w:eastAsia="SimSun" w:hAnsi="Arial" w:cs="Arial"/>
                <w:color w:val="000000"/>
                <w:sz w:val="18"/>
                <w:szCs w:val="18"/>
                <w:lang w:val="en-US" w:eastAsia="zh-CN" w:bidi="ar"/>
              </w:rPr>
              <w:t>10, 15, 20, 25, 30, 40, 50, 60, 70, 80, 90, 100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307FF4A7" w14:textId="77777777" w:rsidR="008F4D94" w:rsidRPr="00B00CBD" w:rsidRDefault="008F4D94" w:rsidP="006A46EC">
            <w:pPr>
              <w:pStyle w:val="TAC"/>
              <w:rPr>
                <w:rFonts w:cs="Arial"/>
                <w:szCs w:val="18"/>
                <w:lang w:val="en-US" w:eastAsia="zh-CN"/>
              </w:rPr>
            </w:pPr>
          </w:p>
        </w:tc>
      </w:tr>
    </w:tbl>
    <w:p w14:paraId="2CE2F63D" w14:textId="77777777" w:rsidR="008F4D94" w:rsidRDefault="008F4D94" w:rsidP="008F4D94">
      <w:pPr>
        <w:pStyle w:val="Heading4"/>
        <w:rPr>
          <w:rFonts w:cs="Arial"/>
          <w:szCs w:val="22"/>
          <w:lang w:val="en-US" w:eastAsia="zh-CN"/>
        </w:rPr>
      </w:pPr>
      <w:bookmarkStart w:id="298" w:name="_Toc183507829"/>
      <w:r>
        <w:rPr>
          <w:rFonts w:cs="Arial"/>
          <w:lang w:eastAsia="zh-CN"/>
        </w:rPr>
        <w:t>5.18</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98"/>
    </w:p>
    <w:p w14:paraId="1A0D50FD" w14:textId="77777777" w:rsidR="008F4D94" w:rsidRDefault="008F4D94" w:rsidP="008F4D94">
      <w:pPr>
        <w:keepNext/>
        <w:keepLines/>
      </w:pPr>
      <w:bookmarkStart w:id="299" w:name="_Hlk177485147"/>
      <w:r>
        <w:t xml:space="preserve">For </w:t>
      </w:r>
      <w:r>
        <w:rPr>
          <w:lang w:val="en-US" w:eastAsia="zh-CN"/>
        </w:rPr>
        <w:t>CA</w:t>
      </w:r>
      <w:r>
        <w:rPr>
          <w:lang w:eastAsia="zh-CN"/>
        </w:rPr>
        <w:t>_</w:t>
      </w:r>
      <w:r>
        <w:rPr>
          <w:lang w:val="en-US" w:eastAsia="zh-CN"/>
        </w:rPr>
        <w:t>n1</w:t>
      </w:r>
      <w:r>
        <w:rPr>
          <w:lang w:eastAsia="ja-JP"/>
        </w:rPr>
        <w:t>-n20</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already captured in the specification.</w:t>
      </w:r>
    </w:p>
    <w:p w14:paraId="0BE8B0B0" w14:textId="77777777" w:rsidR="008F4D94" w:rsidRPr="005D2633" w:rsidRDefault="008F4D94" w:rsidP="008F4D94">
      <w:pPr>
        <w:pStyle w:val="Heading3"/>
        <w:rPr>
          <w:rFonts w:cs="Arial"/>
          <w:szCs w:val="28"/>
          <w:lang w:val="en-US" w:eastAsia="zh-CN"/>
        </w:rPr>
      </w:pPr>
      <w:bookmarkStart w:id="300" w:name="_Toc183507830"/>
      <w:bookmarkEnd w:id="299"/>
      <w:r>
        <w:rPr>
          <w:rFonts w:cs="Arial"/>
          <w:szCs w:val="28"/>
          <w:lang w:val="en-US" w:eastAsia="zh-CN"/>
        </w:rPr>
        <w:t>5.18</w:t>
      </w:r>
      <w:r w:rsidRPr="005D2633">
        <w:rPr>
          <w:rFonts w:cs="Arial"/>
          <w:szCs w:val="28"/>
          <w:lang w:val="en-US" w:eastAsia="zh-CN"/>
        </w:rPr>
        <w:t>.2</w:t>
      </w:r>
      <w:r w:rsidRPr="005D2633">
        <w:rPr>
          <w:rFonts w:cs="Arial"/>
          <w:szCs w:val="28"/>
          <w:lang w:val="en-US" w:eastAsia="zh-CN"/>
        </w:rPr>
        <w:tab/>
        <w:t>Specific for 2 bands UL CA</w:t>
      </w:r>
      <w:bookmarkEnd w:id="300"/>
    </w:p>
    <w:p w14:paraId="78CEFAF1" w14:textId="77777777" w:rsidR="008F4D94" w:rsidRPr="00140BB6" w:rsidRDefault="008F4D94" w:rsidP="008F4D94">
      <w:pPr>
        <w:pStyle w:val="Heading4"/>
      </w:pPr>
      <w:bookmarkStart w:id="301" w:name="_Toc183507831"/>
      <w:r>
        <w:t>5.18</w:t>
      </w:r>
      <w:r w:rsidRPr="00140BB6">
        <w:t>.2.1</w:t>
      </w:r>
      <w:r w:rsidRPr="00140BB6">
        <w:tab/>
        <w:t>UE co-existence studies</w:t>
      </w:r>
      <w:bookmarkEnd w:id="301"/>
    </w:p>
    <w:p w14:paraId="377DF9CB" w14:textId="77777777" w:rsidR="008F4D94" w:rsidRPr="00242348" w:rsidRDefault="008F4D94" w:rsidP="008F4D94">
      <w:pPr>
        <w:pStyle w:val="Heading5"/>
        <w:rPr>
          <w:snapToGrid w:val="0"/>
        </w:rPr>
      </w:pPr>
      <w:bookmarkStart w:id="302" w:name="_Toc183507832"/>
      <w:r>
        <w:rPr>
          <w:rFonts w:hint="eastAsia"/>
          <w:snapToGrid w:val="0"/>
        </w:rPr>
        <w:t>5.18</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02"/>
    </w:p>
    <w:p w14:paraId="76E4BF8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5.18</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n78</w:t>
      </w:r>
      <w:r w:rsidRPr="00A76C0A">
        <w:rPr>
          <w:rFonts w:eastAsia="MS Mincho"/>
        </w:rPr>
        <w:t>A with UL CA_</w:t>
      </w:r>
      <w:r>
        <w:rPr>
          <w:rFonts w:eastAsia="MS Mincho"/>
        </w:rPr>
        <w:t>n1</w:t>
      </w:r>
      <w:r w:rsidRPr="00A76C0A">
        <w:rPr>
          <w:rFonts w:eastAsia="MS Mincho"/>
        </w:rPr>
        <w:t>A-</w:t>
      </w:r>
      <w:r>
        <w:rPr>
          <w:rFonts w:eastAsia="MS Mincho"/>
        </w:rPr>
        <w:t>n20</w:t>
      </w:r>
      <w:r w:rsidRPr="00A76C0A">
        <w:rPr>
          <w:rFonts w:eastAsia="MS Mincho"/>
        </w:rPr>
        <w:t>A.</w:t>
      </w:r>
    </w:p>
    <w:p w14:paraId="409495A1"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5B525AB5"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D176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5B8BDE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B5A838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A7419B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30AAB1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056EC4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6ECB4B"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279A1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2976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C5E6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735A7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1E5942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1B4177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4F62E9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1148 - 1058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3662D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2752 - 2842</w:t>
            </w:r>
          </w:p>
        </w:tc>
      </w:tr>
      <w:tr w:rsidR="008F4D94" w14:paraId="4BFDF760"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7195A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38605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9A3C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084F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0D37A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0947DB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907EF9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080929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2978 - 3128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F84469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316 - 196</w:t>
            </w:r>
          </w:p>
        </w:tc>
      </w:tr>
      <w:tr w:rsidR="008F4D94" w14:paraId="44288510"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BA6FF0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091FE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E775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948B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2A8E3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DB351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1859BD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DB7751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4672 - 4822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2130CB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3584 - 3704</w:t>
            </w:r>
          </w:p>
        </w:tc>
      </w:tr>
      <w:tr w:rsidR="008F4D94" w14:paraId="5C94210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78FF20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84474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53CAF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2839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63865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50BC985"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9C4F24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38E44C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4898 - 5108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F0B99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516 - 666</w:t>
            </w:r>
          </w:p>
        </w:tc>
      </w:tr>
      <w:tr w:rsidR="008F4D94" w14:paraId="7F225B60"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03E9EA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D5839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CA34B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F87FD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F2AB20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418612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653983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2116 - 2296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20044729" w14:textId="77777777" w:rsidR="008F4D94" w:rsidRDefault="008F4D94" w:rsidP="006A46EC">
            <w:pPr>
              <w:rPr>
                <w:rFonts w:ascii="Arial" w:hAnsi="Arial" w:cs="Arial"/>
                <w:color w:val="000000"/>
                <w:sz w:val="18"/>
                <w:szCs w:val="18"/>
              </w:rPr>
            </w:pPr>
          </w:p>
        </w:tc>
      </w:tr>
      <w:tr w:rsidR="008F4D94" w14:paraId="6BF84AC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3FDABD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5B608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35F0C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63CC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FAC31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AEB9F01"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F5A4A2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5DA9B8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6592 - 6802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E8E0F3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4416 - 4566</w:t>
            </w:r>
          </w:p>
        </w:tc>
      </w:tr>
      <w:tr w:rsidR="008F4D94" w14:paraId="13940A90"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C3FCF4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6FF3E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916CD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AC71C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A58ED9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165F01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EB8313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5504 - 5684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B43FD4A" w14:textId="77777777" w:rsidR="008F4D94" w:rsidRDefault="008F4D94" w:rsidP="006A46EC">
            <w:pPr>
              <w:rPr>
                <w:rFonts w:ascii="Arial" w:hAnsi="Arial" w:cs="Arial"/>
                <w:color w:val="000000"/>
                <w:sz w:val="18"/>
                <w:szCs w:val="18"/>
              </w:rPr>
            </w:pPr>
          </w:p>
        </w:tc>
      </w:tr>
      <w:tr w:rsidR="008F4D94" w14:paraId="70FE843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09F1D9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33FB1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7C09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966E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81AA3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9079F1B"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F24213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81AAA4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1528 - 1348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20305F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7088 - 6818</w:t>
            </w:r>
          </w:p>
        </w:tc>
      </w:tr>
      <w:tr w:rsidR="008F4D94" w14:paraId="52B144E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46F9D4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8F0CD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0DA5D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9F98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497E8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BE6D578"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5AD48F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3D590B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1254 - 1464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31D738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4276 - 4036</w:t>
            </w:r>
          </w:p>
        </w:tc>
      </w:tr>
      <w:tr w:rsidR="008F4D94" w14:paraId="564EF37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982FF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675F41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62322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F81A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51309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86062EC"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DDE06F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9BE5EE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5248 - 5428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74B21E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8512 - 8782</w:t>
            </w:r>
          </w:p>
        </w:tc>
      </w:tr>
      <w:tr w:rsidR="008F4D94" w14:paraId="7C283E3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4BFE6E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10B013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3A83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5C575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33610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236CF59"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EE77C1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190CD3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6336 - 6546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B1E3DD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7424 - 7664</w:t>
            </w:r>
          </w:p>
        </w:tc>
      </w:tr>
      <w:tr w:rsidR="008F4D94" w14:paraId="3D03C000"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BBD6CCD"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3E99D6F" w14:textId="77777777" w:rsidR="008F4D94" w:rsidRDefault="008F4D94" w:rsidP="008F4D94">
      <w:pPr>
        <w:pStyle w:val="TH"/>
        <w:rPr>
          <w:rFonts w:eastAsia="MS Mincho"/>
        </w:rPr>
      </w:pPr>
    </w:p>
    <w:p w14:paraId="44499892"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5.18</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n78</w:t>
      </w:r>
      <w:r w:rsidRPr="00A76C0A">
        <w:rPr>
          <w:rFonts w:eastAsia="MS Mincho"/>
        </w:rPr>
        <w:t>A with UL CA_</w:t>
      </w:r>
      <w:r>
        <w:rPr>
          <w:rFonts w:eastAsia="MS Mincho"/>
        </w:rPr>
        <w:t>n1</w:t>
      </w:r>
      <w:r w:rsidRPr="00A76C0A">
        <w:rPr>
          <w:rFonts w:eastAsia="MS Mincho"/>
        </w:rPr>
        <w:t>A-</w:t>
      </w:r>
      <w:r>
        <w:rPr>
          <w:rFonts w:eastAsia="MS Mincho"/>
        </w:rPr>
        <w:t>n78</w:t>
      </w:r>
      <w:r w:rsidRPr="00A76C0A">
        <w:rPr>
          <w:rFonts w:eastAsia="MS Mincho"/>
        </w:rPr>
        <w:t>A.</w:t>
      </w:r>
    </w:p>
    <w:p w14:paraId="566EEC6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67385336"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13E8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2B78C9F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3E7D0A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F3BA58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E49FB3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C828C3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DD28B6"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D6FD6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675E41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BBF9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D6952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0627C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74A348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4CF21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1320 - 1880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93D482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5220 - 5780</w:t>
            </w:r>
          </w:p>
        </w:tc>
      </w:tr>
      <w:tr w:rsidR="008F4D94" w14:paraId="510062F8"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310A2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65F8CF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AAF40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3E39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E25F3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06C2CF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E1AB1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A6E94B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40 - 660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F4CCD4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4620 - 5680</w:t>
            </w:r>
          </w:p>
        </w:tc>
      </w:tr>
      <w:tr w:rsidR="008F4D94" w14:paraId="6AAFEE0C"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0578C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9F6AE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9CBF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375C5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25BC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6A24AB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4C1FF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5725BB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7140 - 7760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F36067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8520 - 9580</w:t>
            </w:r>
          </w:p>
        </w:tc>
      </w:tr>
      <w:tr w:rsidR="008F4D94" w14:paraId="550628B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19E9C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C2A95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8BAA0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B86A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FDFBA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79AEE06"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854E9F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CA0A1B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1960 - 2640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969B6E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7920 - 9480</w:t>
            </w:r>
          </w:p>
        </w:tc>
      </w:tr>
      <w:tr w:rsidR="008F4D94" w14:paraId="5FDEF16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AA2CC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859F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40C7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28A8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1C58C6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DF7E2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6F70BB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3760 - 2640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E8A1147" w14:textId="77777777" w:rsidR="008F4D94" w:rsidRDefault="008F4D94" w:rsidP="006A46EC">
            <w:pPr>
              <w:rPr>
                <w:rFonts w:ascii="Arial" w:hAnsi="Arial" w:cs="Arial"/>
                <w:color w:val="000000"/>
                <w:sz w:val="18"/>
                <w:szCs w:val="18"/>
              </w:rPr>
            </w:pPr>
          </w:p>
        </w:tc>
      </w:tr>
      <w:tr w:rsidR="008F4D94" w14:paraId="55DC743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A96EA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9066E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6BBDF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6E80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5765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62849A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63A16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A34899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9060 - 9740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C8F727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11820 - 13380</w:t>
            </w:r>
          </w:p>
        </w:tc>
      </w:tr>
      <w:tr w:rsidR="008F4D94" w14:paraId="51FFC95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9E6B8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28EF3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12251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C91D7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E881B0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DC4ED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ACA9E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10440 - 11560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A27A8EC" w14:textId="77777777" w:rsidR="008F4D94" w:rsidRDefault="008F4D94" w:rsidP="006A46EC">
            <w:pPr>
              <w:rPr>
                <w:rFonts w:ascii="Arial" w:hAnsi="Arial" w:cs="Arial"/>
                <w:color w:val="000000"/>
                <w:sz w:val="18"/>
                <w:szCs w:val="18"/>
              </w:rPr>
            </w:pPr>
          </w:p>
        </w:tc>
      </w:tr>
      <w:tr w:rsidR="008F4D94" w14:paraId="53DB10F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680FB2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D3123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372E4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F6A2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CC1DA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1FE07B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26A4C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38D3AD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13280 - 11220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C1739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4620 - 3880</w:t>
            </w:r>
          </w:p>
        </w:tc>
      </w:tr>
      <w:tr w:rsidR="008F4D94" w14:paraId="3761517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97B52B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B21491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FEC9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8270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21E16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E6F517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8023B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DE8091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7560 - 5940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9B2763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660 - 1840</w:t>
            </w:r>
          </w:p>
        </w:tc>
      </w:tr>
      <w:tr w:rsidR="008F4D94" w14:paraId="5AE5B95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95F2F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696BD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E92F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CD5D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48845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14C7CF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0420F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B72505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15120 - 17180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B810FE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10980 - 11720</w:t>
            </w:r>
          </w:p>
        </w:tc>
      </w:tr>
      <w:tr w:rsidR="008F4D94" w14:paraId="3DB5885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6209F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225D9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11A70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E64FE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38057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DD7A657"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83CAA9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A69C1D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13740 - 15360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63E448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12360 - 13540</w:t>
            </w:r>
          </w:p>
        </w:tc>
      </w:tr>
      <w:tr w:rsidR="008F4D94" w14:paraId="596170B9"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153365"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A2E4A8B" w14:textId="77777777" w:rsidR="008F4D94" w:rsidRDefault="008F4D94" w:rsidP="008F4D94">
      <w:pPr>
        <w:pStyle w:val="TH"/>
        <w:rPr>
          <w:rFonts w:eastAsia="MS Mincho"/>
        </w:rPr>
      </w:pPr>
    </w:p>
    <w:p w14:paraId="2CEE681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5.18</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n78</w:t>
      </w:r>
      <w:r w:rsidRPr="00A76C0A">
        <w:rPr>
          <w:rFonts w:eastAsia="MS Mincho"/>
        </w:rPr>
        <w:t>A.</w:t>
      </w:r>
    </w:p>
    <w:p w14:paraId="511C6A5C"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252AD2C2"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93F1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B67006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2986F9C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A2863D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3A8BEDB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75825B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E41113"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66FF3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FD86B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AFBE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D2389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2A610C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BAAF0C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7E32D4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2438 - 2968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14BC3D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4132 - 4662</w:t>
            </w:r>
          </w:p>
        </w:tc>
      </w:tr>
      <w:tr w:rsidR="008F4D94" w14:paraId="6A31786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DDDF0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5C125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C378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F612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13DC8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8FB4C2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E5499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543BEA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2136 - 1576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2F4EB8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5738 - 6768</w:t>
            </w:r>
          </w:p>
        </w:tc>
      </w:tr>
      <w:tr w:rsidR="008F4D94" w14:paraId="44BE2F0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A4D53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D94C4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F545E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BCB4A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C6BF5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E0DF31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1F905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8F211A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4964 - 5524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99D2E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7432 - 8462</w:t>
            </w:r>
          </w:p>
        </w:tc>
      </w:tr>
      <w:tr w:rsidR="008F4D94" w14:paraId="0614C6F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833863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BB16D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0B77A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D1F8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7370D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74248E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622698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138510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1304 - 714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889530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9038 - 10568</w:t>
            </w:r>
          </w:p>
        </w:tc>
      </w:tr>
      <w:tr w:rsidR="008F4D94" w14:paraId="0E1EE36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4F44D7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B4BBB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36004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5A320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EF4FD14"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20724C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71C08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5936 - 4876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96F53F8" w14:textId="77777777" w:rsidR="008F4D94" w:rsidRDefault="008F4D94" w:rsidP="006A46EC">
            <w:pPr>
              <w:rPr>
                <w:rFonts w:ascii="Arial" w:hAnsi="Arial" w:cs="Arial"/>
                <w:color w:val="000000"/>
                <w:sz w:val="18"/>
                <w:szCs w:val="18"/>
              </w:rPr>
            </w:pPr>
          </w:p>
        </w:tc>
      </w:tr>
      <w:tr w:rsidR="008F4D94" w14:paraId="59360B0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9DB3A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801907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0F0E2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9FA6F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AD645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719FC1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530F1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276107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5796 - 6386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662606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10732 - 12262</w:t>
            </w:r>
          </w:p>
        </w:tc>
      </w:tr>
      <w:tr w:rsidR="008F4D94" w14:paraId="1AE311D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E96EB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849A4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C26347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0B7EB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94E4BB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42FE25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C0ABB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8264 - 9324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12C56206" w14:textId="77777777" w:rsidR="008F4D94" w:rsidRDefault="008F4D94" w:rsidP="006A46EC">
            <w:pPr>
              <w:rPr>
                <w:rFonts w:ascii="Arial" w:hAnsi="Arial" w:cs="Arial"/>
                <w:color w:val="000000"/>
                <w:sz w:val="18"/>
                <w:szCs w:val="18"/>
              </w:rPr>
            </w:pPr>
          </w:p>
        </w:tc>
      </w:tr>
      <w:tr w:rsidR="008F4D94" w14:paraId="59BB853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BBB3C3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900EA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3380E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8A320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51B0C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3E18DB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F3168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DB326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14368 - 12338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CCCB25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148 - 472</w:t>
            </w:r>
          </w:p>
        </w:tc>
      </w:tr>
      <w:tr w:rsidR="008F4D94" w14:paraId="1FD8CF7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06799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674C84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9349EB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B9B88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E922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8C7D56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9ABA4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9E81CC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9736 - 8176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8A54EA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4014 - 5104</w:t>
            </w:r>
          </w:p>
        </w:tc>
      </w:tr>
      <w:tr w:rsidR="008F4D94" w14:paraId="3C07028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553B89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7DDA5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D115A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BE7A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F6D37E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2B27A2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F975F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42FA56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14032 - 16062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2E83E7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6628 - 7248</w:t>
            </w:r>
          </w:p>
        </w:tc>
      </w:tr>
      <w:tr w:rsidR="008F4D94" w14:paraId="561B3B0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406343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D0E05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DEF888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55D6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D2100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06753D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B37F8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A30935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11564 - 13124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4926CD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9096 - 10186</w:t>
            </w:r>
          </w:p>
        </w:tc>
      </w:tr>
      <w:tr w:rsidR="008F4D94" w14:paraId="229111C0"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076A97"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262C5FF" w14:textId="77777777" w:rsidR="008F4D94" w:rsidRDefault="008F4D94" w:rsidP="008F4D94"/>
    <w:p w14:paraId="125299E9" w14:textId="77777777" w:rsidR="008F4D94" w:rsidRDefault="008F4D94" w:rsidP="008F4D94">
      <w:r w:rsidRPr="006E0634">
        <w:t xml:space="preserve">Based on the analysis in Table </w:t>
      </w:r>
      <w:r>
        <w:t>5.18</w:t>
      </w:r>
      <w:r w:rsidRPr="006E0634">
        <w:t>.2.1.1-</w:t>
      </w:r>
      <w:r>
        <w:t>1</w:t>
      </w:r>
      <w:r w:rsidRPr="006E0634">
        <w:t xml:space="preserve"> there is IMD</w:t>
      </w:r>
      <w:r>
        <w:t>3</w:t>
      </w:r>
      <w:r w:rsidRPr="006E0634">
        <w:t xml:space="preserve"> from n1 and n</w:t>
      </w:r>
      <w:r>
        <w:t>20</w:t>
      </w:r>
      <w:r w:rsidRPr="006E0634">
        <w:t xml:space="preserve"> into RX band n</w:t>
      </w:r>
      <w:r>
        <w:t>78</w:t>
      </w:r>
      <w:r w:rsidRPr="006E0634">
        <w:t>.</w:t>
      </w:r>
    </w:p>
    <w:p w14:paraId="05E7440F" w14:textId="77777777" w:rsidR="008F4D94" w:rsidRPr="006E0634" w:rsidRDefault="008F4D94" w:rsidP="008F4D94">
      <w:r w:rsidRPr="006E0634">
        <w:t xml:space="preserve">Based on the analysis in Table </w:t>
      </w:r>
      <w:r>
        <w:t>5.18</w:t>
      </w:r>
      <w:r w:rsidRPr="006E0634">
        <w:t>.2.1.1-</w:t>
      </w:r>
      <w:r>
        <w:t>2</w:t>
      </w:r>
      <w:r w:rsidRPr="006E0634">
        <w:t xml:space="preserve"> there is IMD5 from n1 and n</w:t>
      </w:r>
      <w:r>
        <w:t>78</w:t>
      </w:r>
      <w:r w:rsidRPr="006E0634">
        <w:t xml:space="preserve"> into RX band n</w:t>
      </w:r>
      <w:r>
        <w:t>20</w:t>
      </w:r>
      <w:r w:rsidRPr="006E0634">
        <w:t>.</w:t>
      </w:r>
    </w:p>
    <w:p w14:paraId="142AA0B5" w14:textId="77777777" w:rsidR="008F4D94" w:rsidRPr="006E0634" w:rsidRDefault="008F4D94" w:rsidP="008F4D94">
      <w:r w:rsidRPr="006E0634">
        <w:t xml:space="preserve">Based on the analysis in Table </w:t>
      </w:r>
      <w:r>
        <w:t>5.18</w:t>
      </w:r>
      <w:r w:rsidRPr="006E0634">
        <w:t>.2.1.1-</w:t>
      </w:r>
      <w:r>
        <w:t>3</w:t>
      </w:r>
      <w:r w:rsidRPr="006E0634">
        <w:t xml:space="preserve"> there is IMD</w:t>
      </w:r>
      <w:r>
        <w:t>3</w:t>
      </w:r>
      <w:r w:rsidRPr="006E0634">
        <w:t xml:space="preserve"> from n</w:t>
      </w:r>
      <w:r>
        <w:t>20</w:t>
      </w:r>
      <w:r w:rsidRPr="006E0634">
        <w:t xml:space="preserve"> and n</w:t>
      </w:r>
      <w:r>
        <w:t>78</w:t>
      </w:r>
      <w:r w:rsidRPr="006E0634">
        <w:t xml:space="preserve"> into RX band n</w:t>
      </w:r>
      <w:r>
        <w:t>1</w:t>
      </w:r>
      <w:r w:rsidRPr="006E0634">
        <w:t>.</w:t>
      </w:r>
    </w:p>
    <w:p w14:paraId="42640E81" w14:textId="77777777" w:rsidR="008F4D94" w:rsidRPr="006E0634" w:rsidRDefault="008F4D94" w:rsidP="008F4D94"/>
    <w:p w14:paraId="138D4109" w14:textId="77777777" w:rsidR="008F4D94" w:rsidRDefault="008F4D94" w:rsidP="008F4D94">
      <w:pPr>
        <w:pStyle w:val="Heading4"/>
      </w:pPr>
      <w:bookmarkStart w:id="303" w:name="_Toc183507833"/>
      <w:r>
        <w:t>5.18</w:t>
      </w:r>
      <w:r w:rsidRPr="00AB69C8">
        <w:t>.2.</w:t>
      </w:r>
      <w:r>
        <w:t>2</w:t>
      </w:r>
      <w:r w:rsidRPr="00AB69C8">
        <w:tab/>
        <w:t>REFSENS requirements</w:t>
      </w:r>
      <w:bookmarkEnd w:id="303"/>
    </w:p>
    <w:p w14:paraId="2D04A567" w14:textId="77777777" w:rsidR="008F4D94" w:rsidRPr="006E0634" w:rsidRDefault="008F4D94" w:rsidP="008F4D94">
      <w:r w:rsidRPr="003C3A20">
        <w:t>The MSD value has been taken from CA_n1-n</w:t>
      </w:r>
      <w:r>
        <w:t>26</w:t>
      </w:r>
      <w:r w:rsidRPr="003C3A20">
        <w:t>-n</w:t>
      </w:r>
      <w:r>
        <w:t>78.</w:t>
      </w:r>
    </w:p>
    <w:p w14:paraId="264A1D90"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5.18</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05DF13B"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45CD92F"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049891" w14:textId="77777777" w:rsidR="008F4D94" w:rsidRPr="006E069C" w:rsidRDefault="008F4D94" w:rsidP="006A46EC">
            <w:pPr>
              <w:pStyle w:val="TAH"/>
            </w:pPr>
            <w:r w:rsidRPr="006E069C">
              <w:t>Source of IMD</w:t>
            </w:r>
          </w:p>
        </w:tc>
      </w:tr>
      <w:tr w:rsidR="008F4D94" w:rsidRPr="006E069C" w14:paraId="31080C5B"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EFC3654"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CBD22CF"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5EED476C"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4FD9ED79"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767822BB"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9D94FB9"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0D46CB6"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105B4961"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191AB7C0" w14:textId="77777777" w:rsidR="008F4D94" w:rsidRPr="006E069C" w:rsidRDefault="008F4D94" w:rsidP="006A46EC">
            <w:pPr>
              <w:pStyle w:val="TAH"/>
            </w:pPr>
          </w:p>
        </w:tc>
      </w:tr>
      <w:tr w:rsidR="008F4D94" w:rsidRPr="006E069C" w14:paraId="4CBF789A"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CEBD1A" w14:textId="77777777" w:rsidR="008F4D94" w:rsidRPr="006E069C" w:rsidRDefault="008F4D94" w:rsidP="006A46EC">
            <w:pPr>
              <w:pStyle w:val="TAC"/>
              <w:rPr>
                <w:lang w:val="en-US" w:eastAsia="zh-CN"/>
              </w:rPr>
            </w:pPr>
            <w:r>
              <w:rPr>
                <w:lang w:val="en-US" w:eastAsia="zh-CN"/>
              </w:rPr>
              <w:t>CA_n1-n20-n78</w:t>
            </w:r>
          </w:p>
        </w:tc>
        <w:tc>
          <w:tcPr>
            <w:tcW w:w="923" w:type="dxa"/>
            <w:tcBorders>
              <w:top w:val="single" w:sz="4" w:space="0" w:color="auto"/>
              <w:left w:val="single" w:sz="4" w:space="0" w:color="auto"/>
              <w:right w:val="single" w:sz="4" w:space="0" w:color="auto"/>
            </w:tcBorders>
          </w:tcPr>
          <w:p w14:paraId="42395135" w14:textId="77777777" w:rsidR="008F4D94" w:rsidRPr="006E069C"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right w:val="single" w:sz="4" w:space="0" w:color="auto"/>
            </w:tcBorders>
          </w:tcPr>
          <w:p w14:paraId="2BED3206" w14:textId="77777777" w:rsidR="008F4D94" w:rsidRPr="006E069C" w:rsidRDefault="008F4D94" w:rsidP="006A46EC">
            <w:pPr>
              <w:pStyle w:val="TAC"/>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45A4ECDE"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631FCE92"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5644B3A5" w14:textId="77777777" w:rsidR="008F4D94" w:rsidRPr="006E069C" w:rsidRDefault="008F4D94" w:rsidP="006A46EC">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24AC9D68"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0D1F57CE" w14:textId="77777777" w:rsidR="008F4D94" w:rsidRPr="006E069C" w:rsidRDefault="008F4D94" w:rsidP="006A46EC">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6783615" w14:textId="77777777" w:rsidR="008F4D94" w:rsidRPr="006E069C" w:rsidRDefault="008F4D94" w:rsidP="006A46EC">
            <w:pPr>
              <w:pStyle w:val="TAC"/>
            </w:pPr>
            <w:r>
              <w:t>N/A</w:t>
            </w:r>
          </w:p>
        </w:tc>
      </w:tr>
      <w:tr w:rsidR="008F4D94" w:rsidRPr="006E069C" w14:paraId="2D910A3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88295E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4BD45E2"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C2EEB2F"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4F013C1F"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D6C4720"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DF19CF9"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791FCA28"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9B483B" w14:textId="77777777" w:rsidR="008F4D94" w:rsidRPr="006E069C" w:rsidRDefault="008F4D94" w:rsidP="006A46E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72EE843" w14:textId="77777777" w:rsidR="008F4D94" w:rsidRPr="006E069C" w:rsidRDefault="008F4D94" w:rsidP="006A46EC">
            <w:pPr>
              <w:pStyle w:val="TAC"/>
            </w:pPr>
            <w:r>
              <w:t>N/A</w:t>
            </w:r>
          </w:p>
        </w:tc>
      </w:tr>
      <w:tr w:rsidR="008F4D94" w:rsidRPr="006E069C" w14:paraId="20326B4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0428CF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26D286" w14:textId="77777777" w:rsidR="008F4D94" w:rsidRPr="006E069C"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60671CA5"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EC2C818"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1833EF9"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6313B2D8" w14:textId="77777777" w:rsidR="008F4D94" w:rsidRPr="006E069C" w:rsidRDefault="008F4D94" w:rsidP="006A46EC">
            <w:pPr>
              <w:pStyle w:val="TAC"/>
              <w:rPr>
                <w:lang w:val="en-US" w:eastAsia="zh-CN"/>
              </w:rPr>
            </w:pPr>
            <w:r>
              <w:rPr>
                <w:lang w:val="en-US" w:eastAsia="zh-CN"/>
              </w:rPr>
              <w:t>3644</w:t>
            </w:r>
          </w:p>
        </w:tc>
        <w:tc>
          <w:tcPr>
            <w:tcW w:w="797" w:type="dxa"/>
            <w:tcBorders>
              <w:top w:val="single" w:sz="4" w:space="0" w:color="auto"/>
              <w:left w:val="single" w:sz="4" w:space="0" w:color="auto"/>
              <w:bottom w:val="single" w:sz="4" w:space="0" w:color="auto"/>
              <w:right w:val="single" w:sz="4" w:space="0" w:color="auto"/>
            </w:tcBorders>
          </w:tcPr>
          <w:p w14:paraId="05C0E0E3" w14:textId="77777777" w:rsidR="008F4D94" w:rsidRPr="006E069C" w:rsidRDefault="008F4D94" w:rsidP="006A46EC">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538024D4" w14:textId="77777777" w:rsidR="008F4D94" w:rsidRPr="006E069C" w:rsidRDefault="008F4D94" w:rsidP="006A46E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611B3FA" w14:textId="77777777" w:rsidR="008F4D94" w:rsidRPr="006E069C" w:rsidRDefault="008F4D94" w:rsidP="006A46EC">
            <w:pPr>
              <w:pStyle w:val="TAC"/>
            </w:pPr>
            <w:r>
              <w:t>IMD3</w:t>
            </w:r>
          </w:p>
        </w:tc>
      </w:tr>
      <w:tr w:rsidR="008F4D94" w:rsidRPr="006E069C" w14:paraId="783F8E3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94ADE4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83D64CA" w14:textId="77777777" w:rsidR="008F4D94"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465078EB" w14:textId="77777777" w:rsidR="008F4D94" w:rsidRPr="006E069C" w:rsidRDefault="008F4D94" w:rsidP="006A46EC">
            <w:pPr>
              <w:pStyle w:val="TAC"/>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tcPr>
          <w:p w14:paraId="183B998E"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17E8952"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E66D320" w14:textId="77777777" w:rsidR="008F4D94" w:rsidRPr="006E069C" w:rsidRDefault="008F4D94" w:rsidP="006A46EC">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39BE3F47"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8E59AA" w14:textId="77777777" w:rsidR="008F4D94" w:rsidRPr="006E069C" w:rsidRDefault="008F4D94" w:rsidP="006A46E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A12A48D" w14:textId="77777777" w:rsidR="008F4D94" w:rsidRPr="006E069C" w:rsidRDefault="008F4D94" w:rsidP="006A46EC">
            <w:pPr>
              <w:pStyle w:val="TAC"/>
            </w:pPr>
            <w:r>
              <w:t>N/A</w:t>
            </w:r>
          </w:p>
        </w:tc>
      </w:tr>
      <w:tr w:rsidR="008F4D94" w:rsidRPr="006E069C" w14:paraId="519475A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9408BE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4423B6"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D1AF48D"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E24B3BD"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11056CB"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ADE6A69"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01A50E9F" w14:textId="77777777" w:rsidR="008F4D94" w:rsidRPr="006E069C" w:rsidRDefault="008F4D94" w:rsidP="006A46EC">
            <w:pPr>
              <w:pStyle w:val="TAC"/>
              <w:rPr>
                <w:lang w:val="en-US" w:eastAsia="zh-CN"/>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342EA063" w14:textId="77777777" w:rsidR="008F4D94" w:rsidRPr="006E069C" w:rsidRDefault="008F4D94" w:rsidP="006A46E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BCBB966" w14:textId="77777777" w:rsidR="008F4D94" w:rsidRPr="006E069C" w:rsidRDefault="008F4D94" w:rsidP="006A46EC">
            <w:pPr>
              <w:pStyle w:val="TAC"/>
            </w:pPr>
            <w:r>
              <w:t>IMD5</w:t>
            </w:r>
          </w:p>
        </w:tc>
      </w:tr>
      <w:tr w:rsidR="008F4D94" w:rsidRPr="006E069C" w14:paraId="58E61D6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7735A9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F665C05"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4E50283" w14:textId="77777777" w:rsidR="008F4D94" w:rsidRPr="006E069C" w:rsidRDefault="008F4D94" w:rsidP="006A46EC">
            <w:pPr>
              <w:pStyle w:val="TAC"/>
              <w:rPr>
                <w:lang w:val="en-US" w:eastAsia="zh-CN"/>
              </w:rPr>
            </w:pPr>
            <w:r>
              <w:rPr>
                <w:lang w:val="en-US" w:eastAsia="zh-CN"/>
              </w:rPr>
              <w:t>3328</w:t>
            </w:r>
          </w:p>
        </w:tc>
        <w:tc>
          <w:tcPr>
            <w:tcW w:w="1012" w:type="dxa"/>
            <w:tcBorders>
              <w:top w:val="single" w:sz="4" w:space="0" w:color="auto"/>
              <w:left w:val="single" w:sz="4" w:space="0" w:color="auto"/>
              <w:bottom w:val="single" w:sz="4" w:space="0" w:color="auto"/>
              <w:right w:val="single" w:sz="4" w:space="0" w:color="auto"/>
            </w:tcBorders>
          </w:tcPr>
          <w:p w14:paraId="609E1522"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B9DA660"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A046F5D" w14:textId="77777777" w:rsidR="008F4D94" w:rsidRPr="006E069C" w:rsidRDefault="008F4D94" w:rsidP="006A46EC">
            <w:pPr>
              <w:pStyle w:val="TAC"/>
              <w:rPr>
                <w:lang w:val="en-US" w:eastAsia="zh-CN"/>
              </w:rPr>
            </w:pPr>
            <w:r>
              <w:rPr>
                <w:lang w:val="en-US" w:eastAsia="zh-CN"/>
              </w:rPr>
              <w:t>3328</w:t>
            </w:r>
          </w:p>
        </w:tc>
        <w:tc>
          <w:tcPr>
            <w:tcW w:w="797" w:type="dxa"/>
            <w:tcBorders>
              <w:top w:val="single" w:sz="4" w:space="0" w:color="auto"/>
              <w:left w:val="single" w:sz="4" w:space="0" w:color="auto"/>
              <w:bottom w:val="single" w:sz="4" w:space="0" w:color="auto"/>
              <w:right w:val="single" w:sz="4" w:space="0" w:color="auto"/>
            </w:tcBorders>
          </w:tcPr>
          <w:p w14:paraId="77312F5A"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F29777" w14:textId="77777777" w:rsidR="008F4D94" w:rsidRPr="006E069C" w:rsidRDefault="008F4D94" w:rsidP="006A46E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9A98F2A" w14:textId="77777777" w:rsidR="008F4D94" w:rsidRPr="006E069C" w:rsidRDefault="008F4D94" w:rsidP="006A46EC">
            <w:pPr>
              <w:pStyle w:val="TAC"/>
            </w:pPr>
            <w:r>
              <w:t>N/A</w:t>
            </w:r>
          </w:p>
        </w:tc>
      </w:tr>
      <w:tr w:rsidR="008F4D94" w:rsidRPr="006E069C" w14:paraId="48F8978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F035F9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F764BBE" w14:textId="77777777" w:rsidR="008F4D94"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48447A7C"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61BC54F"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6D2E81"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619DFDA7" w14:textId="77777777" w:rsidR="008F4D94" w:rsidRPr="006E069C" w:rsidRDefault="008F4D94" w:rsidP="006A46EC">
            <w:pPr>
              <w:pStyle w:val="TAC"/>
              <w:rPr>
                <w:lang w:val="en-US" w:eastAsia="zh-CN"/>
              </w:rPr>
            </w:pPr>
            <w:r>
              <w:rPr>
                <w:lang w:val="en-US" w:eastAsia="zh-CN"/>
              </w:rPr>
              <w:t>2120</w:t>
            </w:r>
          </w:p>
        </w:tc>
        <w:tc>
          <w:tcPr>
            <w:tcW w:w="797" w:type="dxa"/>
            <w:tcBorders>
              <w:top w:val="single" w:sz="4" w:space="0" w:color="auto"/>
              <w:left w:val="single" w:sz="4" w:space="0" w:color="auto"/>
              <w:bottom w:val="single" w:sz="4" w:space="0" w:color="auto"/>
              <w:right w:val="single" w:sz="4" w:space="0" w:color="auto"/>
            </w:tcBorders>
          </w:tcPr>
          <w:p w14:paraId="0518D400" w14:textId="77777777" w:rsidR="008F4D94" w:rsidRPr="006E069C" w:rsidRDefault="008F4D94" w:rsidP="006A46EC">
            <w:pPr>
              <w:pStyle w:val="TAC"/>
              <w:rPr>
                <w:lang w:val="en-US" w:eastAsia="zh-CN"/>
              </w:rPr>
            </w:pPr>
            <w:r>
              <w:rPr>
                <w:lang w:val="en-US" w:eastAsia="zh-CN"/>
              </w:rPr>
              <w:t>18.1</w:t>
            </w:r>
          </w:p>
        </w:tc>
        <w:tc>
          <w:tcPr>
            <w:tcW w:w="828" w:type="dxa"/>
            <w:tcBorders>
              <w:top w:val="single" w:sz="4" w:space="0" w:color="auto"/>
              <w:left w:val="single" w:sz="4" w:space="0" w:color="auto"/>
              <w:bottom w:val="single" w:sz="4" w:space="0" w:color="auto"/>
              <w:right w:val="single" w:sz="4" w:space="0" w:color="auto"/>
            </w:tcBorders>
          </w:tcPr>
          <w:p w14:paraId="2489BFCB" w14:textId="77777777" w:rsidR="008F4D94" w:rsidRPr="006E069C" w:rsidRDefault="008F4D94" w:rsidP="006A46E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38FA6A3" w14:textId="77777777" w:rsidR="008F4D94" w:rsidRPr="006E069C" w:rsidRDefault="008F4D94" w:rsidP="006A46EC">
            <w:pPr>
              <w:pStyle w:val="TAC"/>
            </w:pPr>
            <w:r>
              <w:t>IMD3</w:t>
            </w:r>
          </w:p>
        </w:tc>
      </w:tr>
      <w:tr w:rsidR="008F4D94" w:rsidRPr="006E069C" w14:paraId="500330C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3D9E77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929142"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66DB6B90" w14:textId="77777777" w:rsidR="008F4D94" w:rsidRPr="006E069C" w:rsidRDefault="008F4D94" w:rsidP="006A46EC">
            <w:pPr>
              <w:pStyle w:val="TAC"/>
              <w:rPr>
                <w:lang w:val="en-US" w:eastAsia="zh-CN"/>
              </w:rPr>
            </w:pPr>
            <w:r>
              <w:rPr>
                <w:lang w:val="en-US" w:eastAsia="zh-CN"/>
              </w:rPr>
              <w:t>835</w:t>
            </w:r>
          </w:p>
        </w:tc>
        <w:tc>
          <w:tcPr>
            <w:tcW w:w="1012" w:type="dxa"/>
            <w:tcBorders>
              <w:top w:val="single" w:sz="4" w:space="0" w:color="auto"/>
              <w:left w:val="single" w:sz="4" w:space="0" w:color="auto"/>
              <w:bottom w:val="single" w:sz="4" w:space="0" w:color="auto"/>
              <w:right w:val="single" w:sz="4" w:space="0" w:color="auto"/>
            </w:tcBorders>
          </w:tcPr>
          <w:p w14:paraId="0ABA644F"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A6DAE1"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B27BBB6" w14:textId="77777777" w:rsidR="008F4D94" w:rsidRPr="006E069C" w:rsidRDefault="008F4D94" w:rsidP="006A46EC">
            <w:pPr>
              <w:pStyle w:val="TAC"/>
              <w:rPr>
                <w:lang w:val="en-US" w:eastAsia="zh-CN"/>
              </w:rPr>
            </w:pPr>
            <w:r>
              <w:rPr>
                <w:lang w:val="en-US" w:eastAsia="zh-CN"/>
              </w:rPr>
              <w:t>794</w:t>
            </w:r>
          </w:p>
        </w:tc>
        <w:tc>
          <w:tcPr>
            <w:tcW w:w="797" w:type="dxa"/>
            <w:tcBorders>
              <w:top w:val="single" w:sz="4" w:space="0" w:color="auto"/>
              <w:left w:val="single" w:sz="4" w:space="0" w:color="auto"/>
              <w:bottom w:val="single" w:sz="4" w:space="0" w:color="auto"/>
              <w:right w:val="single" w:sz="4" w:space="0" w:color="auto"/>
            </w:tcBorders>
          </w:tcPr>
          <w:p w14:paraId="7E590403"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FBF18F" w14:textId="77777777" w:rsidR="008F4D94" w:rsidRPr="006E069C" w:rsidRDefault="008F4D94" w:rsidP="006A46E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76EC833" w14:textId="77777777" w:rsidR="008F4D94" w:rsidRPr="006E069C" w:rsidRDefault="008F4D94" w:rsidP="006A46EC">
            <w:pPr>
              <w:pStyle w:val="TAC"/>
            </w:pPr>
            <w:r>
              <w:t>N/A</w:t>
            </w:r>
          </w:p>
        </w:tc>
      </w:tr>
      <w:tr w:rsidR="008F4D94" w:rsidRPr="006E069C" w14:paraId="2C7B91AE"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7343D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tcPr>
          <w:p w14:paraId="51FE917B"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right w:val="single" w:sz="4" w:space="0" w:color="auto"/>
            </w:tcBorders>
          </w:tcPr>
          <w:p w14:paraId="2E1FF79F" w14:textId="77777777" w:rsidR="008F4D94" w:rsidRPr="006E069C" w:rsidRDefault="008F4D94" w:rsidP="006A46EC">
            <w:pPr>
              <w:pStyle w:val="TAC"/>
              <w:rPr>
                <w:lang w:val="en-US" w:eastAsia="zh-CN"/>
              </w:rPr>
            </w:pPr>
            <w:r>
              <w:rPr>
                <w:lang w:val="en-US" w:eastAsia="zh-CN"/>
              </w:rPr>
              <w:t>3790</w:t>
            </w:r>
          </w:p>
        </w:tc>
        <w:tc>
          <w:tcPr>
            <w:tcW w:w="1012" w:type="dxa"/>
            <w:tcBorders>
              <w:top w:val="single" w:sz="4" w:space="0" w:color="auto"/>
              <w:left w:val="single" w:sz="4" w:space="0" w:color="auto"/>
              <w:right w:val="single" w:sz="4" w:space="0" w:color="auto"/>
            </w:tcBorders>
          </w:tcPr>
          <w:p w14:paraId="1B6B63BC"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01DDD607"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right w:val="single" w:sz="4" w:space="0" w:color="auto"/>
            </w:tcBorders>
          </w:tcPr>
          <w:p w14:paraId="36687CE5" w14:textId="77777777" w:rsidR="008F4D94" w:rsidRPr="006E069C" w:rsidRDefault="008F4D94" w:rsidP="006A46EC">
            <w:pPr>
              <w:pStyle w:val="TAC"/>
              <w:rPr>
                <w:lang w:val="en-US" w:eastAsia="zh-CN"/>
              </w:rPr>
            </w:pPr>
            <w:r>
              <w:rPr>
                <w:lang w:val="en-US" w:eastAsia="zh-CN"/>
              </w:rPr>
              <w:t>3790</w:t>
            </w:r>
          </w:p>
        </w:tc>
        <w:tc>
          <w:tcPr>
            <w:tcW w:w="797" w:type="dxa"/>
            <w:tcBorders>
              <w:top w:val="single" w:sz="4" w:space="0" w:color="auto"/>
              <w:left w:val="single" w:sz="4" w:space="0" w:color="auto"/>
              <w:bottom w:val="single" w:sz="4" w:space="0" w:color="auto"/>
              <w:right w:val="single" w:sz="4" w:space="0" w:color="auto"/>
            </w:tcBorders>
          </w:tcPr>
          <w:p w14:paraId="618C396E"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5B841271" w14:textId="77777777" w:rsidR="008F4D94" w:rsidRPr="006E069C" w:rsidRDefault="008F4D94" w:rsidP="006A46EC">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4C45EF3" w14:textId="77777777" w:rsidR="008F4D94" w:rsidRPr="006E069C" w:rsidRDefault="008F4D94" w:rsidP="006A46EC">
            <w:pPr>
              <w:pStyle w:val="TAC"/>
            </w:pPr>
            <w:r>
              <w:t>N/A</w:t>
            </w:r>
          </w:p>
        </w:tc>
      </w:tr>
    </w:tbl>
    <w:p w14:paraId="1B908E5D" w14:textId="77777777" w:rsidR="008F4D94" w:rsidRDefault="008F4D94" w:rsidP="008F4D94">
      <w:pPr>
        <w:rPr>
          <w:color w:val="0070C0"/>
        </w:rPr>
      </w:pPr>
    </w:p>
    <w:p w14:paraId="13B24A93" w14:textId="77777777" w:rsidR="008F4D94" w:rsidRDefault="008F4D94" w:rsidP="008F4D94">
      <w:pPr>
        <w:pStyle w:val="Heading2"/>
      </w:pPr>
      <w:bookmarkStart w:id="304" w:name="_Toc183507834"/>
      <w:r>
        <w:t>5.19</w:t>
      </w:r>
      <w:r>
        <w:tab/>
        <w:t>CA_n20-n41-n71</w:t>
      </w:r>
      <w:bookmarkEnd w:id="304"/>
    </w:p>
    <w:p w14:paraId="39E39323" w14:textId="77777777" w:rsidR="008F4D94" w:rsidRDefault="008F4D94" w:rsidP="008F4D94">
      <w:pPr>
        <w:pStyle w:val="Heading3"/>
        <w:rPr>
          <w:rFonts w:cs="Arial"/>
          <w:szCs w:val="28"/>
          <w:lang w:val="en-US" w:eastAsia="zh-CN"/>
        </w:rPr>
      </w:pPr>
      <w:bookmarkStart w:id="305" w:name="_Toc183507835"/>
      <w:r>
        <w:t>5.19.1</w:t>
      </w:r>
      <w:r>
        <w:tab/>
      </w:r>
      <w:r>
        <w:rPr>
          <w:rFonts w:cs="Arial"/>
          <w:szCs w:val="28"/>
          <w:lang w:val="en-US" w:eastAsia="zh-CN"/>
        </w:rPr>
        <w:t>Common for 1 band UL and 2 bands UL CA</w:t>
      </w:r>
      <w:bookmarkEnd w:id="305"/>
    </w:p>
    <w:p w14:paraId="6A908638" w14:textId="77777777" w:rsidR="008F4D94" w:rsidRDefault="008F4D94" w:rsidP="008F4D94">
      <w:pPr>
        <w:pStyle w:val="Heading4"/>
      </w:pPr>
      <w:bookmarkStart w:id="306" w:name="_Toc183507836"/>
      <w:r>
        <w:t>5.19.1.1</w:t>
      </w:r>
      <w:r>
        <w:tab/>
      </w:r>
      <w:r>
        <w:rPr>
          <w:rFonts w:cs="Arial"/>
          <w:lang w:eastAsia="zh-CN"/>
        </w:rPr>
        <w:t>Operating bands for CA</w:t>
      </w:r>
      <w:bookmarkEnd w:id="306"/>
    </w:p>
    <w:p w14:paraId="457A10BF" w14:textId="77777777" w:rsidR="008F4D94" w:rsidRDefault="008F4D94" w:rsidP="008F4D94">
      <w:pPr>
        <w:pStyle w:val="TH"/>
        <w:rPr>
          <w:lang w:val="en-US"/>
        </w:rPr>
      </w:pPr>
      <w:r>
        <w:rPr>
          <w:rFonts w:cs="Arial"/>
        </w:rPr>
        <w:t xml:space="preserve">Table </w:t>
      </w:r>
      <w:r>
        <w:rPr>
          <w:rFonts w:cs="Arial" w:hint="eastAsia"/>
          <w:lang w:val="en-US" w:eastAsia="zh-CN"/>
        </w:rPr>
        <w:t>5.19</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20D614C1"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E159A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3E388B6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1A49738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0EE2760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70AF1F08"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E6E46A"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67D5881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05D3463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153A17C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6E7836D6"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9466BC6"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6DA133C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5C4BBFD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610A980E"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37079CBE"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4DCA3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6F6DFEA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69CEEA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4200E2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15A50AD2"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A14F9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51AD7F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080235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57CAAE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r w:rsidR="008F4D94" w14:paraId="60AE4D4B"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79CDC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900" w:type="dxa"/>
            <w:tcBorders>
              <w:top w:val="nil"/>
              <w:left w:val="nil"/>
              <w:bottom w:val="single" w:sz="4" w:space="0" w:color="auto"/>
              <w:right w:val="single" w:sz="4" w:space="0" w:color="auto"/>
            </w:tcBorders>
            <w:shd w:val="clear" w:color="auto" w:fill="auto"/>
            <w:vAlign w:val="center"/>
            <w:hideMark/>
          </w:tcPr>
          <w:p w14:paraId="57C4F0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3000" w:type="dxa"/>
            <w:tcBorders>
              <w:top w:val="nil"/>
              <w:left w:val="nil"/>
              <w:bottom w:val="single" w:sz="4" w:space="0" w:color="auto"/>
              <w:right w:val="single" w:sz="4" w:space="0" w:color="auto"/>
            </w:tcBorders>
            <w:shd w:val="clear" w:color="auto" w:fill="auto"/>
            <w:vAlign w:val="center"/>
            <w:hideMark/>
          </w:tcPr>
          <w:p w14:paraId="39474C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60" w:type="dxa"/>
            <w:tcBorders>
              <w:top w:val="nil"/>
              <w:left w:val="nil"/>
              <w:bottom w:val="single" w:sz="4" w:space="0" w:color="auto"/>
              <w:right w:val="single" w:sz="4" w:space="0" w:color="auto"/>
            </w:tcBorders>
            <w:shd w:val="clear" w:color="auto" w:fill="auto"/>
            <w:vAlign w:val="center"/>
            <w:hideMark/>
          </w:tcPr>
          <w:p w14:paraId="7F46F83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bl>
    <w:p w14:paraId="19D8304F" w14:textId="77777777" w:rsidR="008F4D94" w:rsidRDefault="008F4D94" w:rsidP="008F4D94">
      <w:pPr>
        <w:pStyle w:val="TH"/>
      </w:pPr>
    </w:p>
    <w:p w14:paraId="15C1F60F" w14:textId="77777777" w:rsidR="008F4D94" w:rsidRPr="005D2633" w:rsidRDefault="008F4D94" w:rsidP="008F4D94">
      <w:pPr>
        <w:pStyle w:val="Heading4"/>
        <w:rPr>
          <w:rFonts w:cs="Arial"/>
          <w:lang w:eastAsia="zh-CN"/>
        </w:rPr>
      </w:pPr>
      <w:bookmarkStart w:id="307" w:name="_Toc183507837"/>
      <w:r>
        <w:rPr>
          <w:rFonts w:cs="Arial"/>
          <w:lang w:eastAsia="zh-CN"/>
        </w:rPr>
        <w:t>5.19</w:t>
      </w:r>
      <w:r w:rsidRPr="005D2633">
        <w:rPr>
          <w:rFonts w:cs="Arial"/>
          <w:lang w:eastAsia="zh-CN"/>
        </w:rPr>
        <w:t>.1.2</w:t>
      </w:r>
      <w:r w:rsidRPr="005D2633">
        <w:rPr>
          <w:rFonts w:cs="Arial"/>
          <w:lang w:eastAsia="zh-CN"/>
        </w:rPr>
        <w:tab/>
      </w:r>
      <w:r>
        <w:rPr>
          <w:rFonts w:cs="Arial"/>
          <w:lang w:eastAsia="zh-CN"/>
        </w:rPr>
        <w:t>Channel bandwidths per operating band for CA</w:t>
      </w:r>
      <w:bookmarkEnd w:id="307"/>
    </w:p>
    <w:p w14:paraId="4D09492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5.19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681C0B53"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78477337"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753C8968"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6EB6338"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F4A1CAE"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393B2809"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2D7BBF88"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F6F8B36" w14:textId="77777777" w:rsidR="008F4D94" w:rsidRDefault="008F4D94" w:rsidP="006A46EC">
            <w:pPr>
              <w:pStyle w:val="TAH"/>
              <w:rPr>
                <w:szCs w:val="18"/>
                <w:lang w:val="en-US" w:eastAsia="zh-CN"/>
              </w:rPr>
            </w:pPr>
            <w:r>
              <w:t>Bandwidth combination set</w:t>
            </w:r>
          </w:p>
        </w:tc>
      </w:tr>
      <w:tr w:rsidR="008F4D94" w14:paraId="79265D0A"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2E703F1D"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CA_n20A-n41A-n71A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2331F768" w14:textId="77777777" w:rsidR="008F4D94" w:rsidRPr="00A70598" w:rsidRDefault="008F4D94" w:rsidP="006A46EC">
            <w:pPr>
              <w:pStyle w:val="TAC"/>
              <w:rPr>
                <w:rFonts w:eastAsia="SimSun" w:cs="Arial"/>
                <w:szCs w:val="18"/>
                <w:lang w:eastAsia="zh-CN"/>
              </w:rPr>
            </w:pPr>
            <w:r w:rsidRPr="00A70598">
              <w:rPr>
                <w:rFonts w:eastAsia="SimSun" w:cs="Arial"/>
                <w:szCs w:val="18"/>
                <w:lang w:eastAsia="zh-CN"/>
              </w:rPr>
              <w:t>CA_n20A-n41A</w:t>
            </w:r>
          </w:p>
          <w:p w14:paraId="4EED0947" w14:textId="77777777" w:rsidR="008F4D94" w:rsidRPr="00A70598" w:rsidRDefault="008F4D94" w:rsidP="006A46EC">
            <w:pPr>
              <w:pStyle w:val="TAC"/>
              <w:rPr>
                <w:rFonts w:eastAsia="SimSun" w:cs="Arial"/>
                <w:szCs w:val="18"/>
                <w:lang w:eastAsia="zh-CN"/>
              </w:rPr>
            </w:pPr>
            <w:r w:rsidRPr="00A70598">
              <w:rPr>
                <w:rFonts w:eastAsia="SimSun" w:cs="Arial"/>
                <w:szCs w:val="18"/>
                <w:lang w:eastAsia="zh-CN"/>
              </w:rPr>
              <w:t>CA_n20A-n71A</w:t>
            </w:r>
          </w:p>
          <w:p w14:paraId="7689C0FB" w14:textId="77777777" w:rsidR="008F4D94" w:rsidRPr="00A70598" w:rsidRDefault="008F4D94" w:rsidP="006A46EC">
            <w:pPr>
              <w:pStyle w:val="TAC"/>
              <w:rPr>
                <w:rFonts w:eastAsia="SimSun" w:cs="Arial"/>
                <w:szCs w:val="18"/>
                <w:lang w:eastAsia="zh-CN"/>
              </w:rPr>
            </w:pPr>
            <w:r w:rsidRPr="00A70598">
              <w:rPr>
                <w:rFonts w:eastAsia="SimSun" w:cs="Arial"/>
                <w:szCs w:val="18"/>
                <w:lang w:eastAsia="zh-CN"/>
              </w:rPr>
              <w:t>CA_n41A-n71A</w:t>
            </w:r>
          </w:p>
          <w:p w14:paraId="1DBD555F" w14:textId="77777777" w:rsidR="008F4D94" w:rsidRPr="00B00CBD" w:rsidRDefault="008F4D94" w:rsidP="006A46EC">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0380DE7B"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01E3B44F"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Pr>
                <w:rFonts w:ascii="Arial" w:hAnsi="Arial" w:cs="Arial"/>
                <w:sz w:val="18"/>
                <w:szCs w:val="16"/>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88E0D7"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042948CE"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FCC3DAC"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6966BED5"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5B3D8EF"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7F95FD58"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10, 15, 20, 25, 30, 35, 40, 45, 50, 60, 70, 80, 90, 100</w:t>
            </w:r>
          </w:p>
        </w:tc>
        <w:tc>
          <w:tcPr>
            <w:tcW w:w="1360" w:type="dxa"/>
            <w:tcBorders>
              <w:top w:val="nil"/>
              <w:left w:val="single" w:sz="4" w:space="0" w:color="auto"/>
              <w:bottom w:val="nil"/>
              <w:right w:val="single" w:sz="4" w:space="0" w:color="auto"/>
            </w:tcBorders>
            <w:shd w:val="clear" w:color="auto" w:fill="auto"/>
            <w:vAlign w:val="center"/>
          </w:tcPr>
          <w:p w14:paraId="382525D6" w14:textId="77777777" w:rsidR="008F4D94" w:rsidRPr="00B00CBD" w:rsidRDefault="008F4D94" w:rsidP="006A46EC">
            <w:pPr>
              <w:pStyle w:val="TAC"/>
              <w:rPr>
                <w:rFonts w:cs="Arial"/>
                <w:szCs w:val="18"/>
                <w:lang w:val="en-US" w:eastAsia="zh-CN"/>
              </w:rPr>
            </w:pPr>
          </w:p>
        </w:tc>
      </w:tr>
      <w:tr w:rsidR="008F4D94" w14:paraId="1718FA06"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3EDAB3F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67360BBA"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1F6CBCFB"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299ABDEE"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A70598">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517A6" w14:textId="77777777" w:rsidR="008F4D94" w:rsidRPr="00B00CBD" w:rsidRDefault="008F4D94" w:rsidP="006A46EC">
            <w:pPr>
              <w:pStyle w:val="TAC"/>
              <w:rPr>
                <w:rFonts w:cs="Arial"/>
                <w:szCs w:val="18"/>
                <w:lang w:val="en-US" w:eastAsia="zh-CN"/>
              </w:rPr>
            </w:pPr>
          </w:p>
        </w:tc>
      </w:tr>
    </w:tbl>
    <w:p w14:paraId="343C6CEE" w14:textId="77777777" w:rsidR="008F4D94" w:rsidRDefault="008F4D94" w:rsidP="008F4D94">
      <w:pPr>
        <w:pStyle w:val="Heading4"/>
        <w:rPr>
          <w:rFonts w:cs="Arial"/>
          <w:szCs w:val="22"/>
          <w:lang w:val="en-US" w:eastAsia="zh-CN"/>
        </w:rPr>
      </w:pPr>
      <w:bookmarkStart w:id="308" w:name="_Toc183507838"/>
      <w:r>
        <w:rPr>
          <w:rFonts w:cs="Arial"/>
          <w:lang w:eastAsia="zh-CN"/>
        </w:rPr>
        <w:t>5.19</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08"/>
    </w:p>
    <w:p w14:paraId="0D2BBB82" w14:textId="77777777" w:rsidR="008F4D94" w:rsidRDefault="008F4D94" w:rsidP="008F4D94">
      <w:pPr>
        <w:keepNext/>
        <w:keepLines/>
      </w:pPr>
      <w:r>
        <w:t xml:space="preserve">For </w:t>
      </w:r>
      <w:r>
        <w:rPr>
          <w:lang w:val="en-US" w:eastAsia="zh-CN"/>
        </w:rPr>
        <w:t>CA</w:t>
      </w:r>
      <w:r>
        <w:rPr>
          <w:lang w:eastAsia="zh-CN"/>
        </w:rPr>
        <w:t>_</w:t>
      </w:r>
      <w:r>
        <w:rPr>
          <w:lang w:val="en-US" w:eastAsia="zh-CN"/>
        </w:rPr>
        <w:t>n20</w:t>
      </w:r>
      <w:r>
        <w:rPr>
          <w:lang w:eastAsia="ja-JP"/>
        </w:rPr>
        <w:t>-n41</w:t>
      </w:r>
      <w:r>
        <w:rPr>
          <w:lang w:val="en-US" w:eastAsia="zh-CN"/>
        </w:rPr>
        <w:t>-n71</w:t>
      </w:r>
      <w:r>
        <w:t>, the</w:t>
      </w:r>
      <w:r>
        <w:rPr>
          <w:lang w:eastAsia="zh-CN"/>
        </w:rPr>
        <w:t xml:space="preserve"> </w:t>
      </w:r>
      <w:r>
        <w:sym w:font="Symbol" w:char="F044"/>
      </w:r>
      <w:r>
        <w:t>T</w:t>
      </w:r>
      <w:r>
        <w:rPr>
          <w:vertAlign w:val="subscript"/>
        </w:rPr>
        <w:t>IB,c</w:t>
      </w:r>
      <w:r>
        <w:t xml:space="preserve"> values are taken from </w:t>
      </w:r>
      <w:r w:rsidRPr="00BE1A13">
        <w:t>CA_n5</w:t>
      </w:r>
      <w:r w:rsidRPr="00BE1A13">
        <w:rPr>
          <w:lang w:val="sv-SE"/>
        </w:rPr>
        <w:t>-</w:t>
      </w:r>
      <w:r w:rsidRPr="00BE1A13">
        <w:rPr>
          <w:lang w:val="en-US"/>
        </w:rPr>
        <w:t>n7</w:t>
      </w:r>
      <w:r w:rsidRPr="00BE1A13">
        <w:rPr>
          <w:lang w:val="sv-SE"/>
        </w:rPr>
        <w:t>-n105</w:t>
      </w:r>
      <w:r>
        <w:rPr>
          <w:lang w:val="sv-SE"/>
        </w:rPr>
        <w:t xml:space="preserve"> as</w:t>
      </w:r>
      <w:r>
        <w:t xml:space="preserve"> given in the tables below.</w:t>
      </w:r>
    </w:p>
    <w:p w14:paraId="61C523EB" w14:textId="77777777" w:rsidR="008F4D94" w:rsidRDefault="008F4D94" w:rsidP="008F4D94">
      <w:pPr>
        <w:pStyle w:val="TH"/>
      </w:pPr>
      <w:r>
        <w:t xml:space="preserve">Table </w:t>
      </w:r>
      <w:r>
        <w:rPr>
          <w:rFonts w:hint="eastAsia"/>
          <w:lang w:val="en-US" w:eastAsia="zh-CN"/>
        </w:rPr>
        <w:t>5.19</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CellMar>
          <w:left w:w="0" w:type="dxa"/>
          <w:right w:w="0" w:type="dxa"/>
        </w:tblCellMar>
        <w:tblLook w:val="04A0" w:firstRow="1" w:lastRow="0" w:firstColumn="1" w:lastColumn="0" w:noHBand="0" w:noVBand="1"/>
      </w:tblPr>
      <w:tblGrid>
        <w:gridCol w:w="1820"/>
        <w:gridCol w:w="2040"/>
        <w:gridCol w:w="1900"/>
        <w:gridCol w:w="2180"/>
      </w:tblGrid>
      <w:tr w:rsidR="008F4D94" w14:paraId="3B5570F2"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FFE95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EA7182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6737BA5" w14:textId="77777777" w:rsidTr="006A46EC">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ACE47" w14:textId="77777777" w:rsidR="008F4D94" w:rsidRDefault="008F4D94" w:rsidP="006A46EC">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02855E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48B7EA1"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375B39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CA_n20-n41-n71</w:t>
            </w:r>
          </w:p>
        </w:tc>
        <w:tc>
          <w:tcPr>
            <w:tcW w:w="2040" w:type="dxa"/>
            <w:tcBorders>
              <w:top w:val="nil"/>
              <w:left w:val="nil"/>
              <w:bottom w:val="single" w:sz="4" w:space="0" w:color="auto"/>
              <w:right w:val="single" w:sz="4" w:space="0" w:color="auto"/>
            </w:tcBorders>
            <w:shd w:val="clear" w:color="auto" w:fill="auto"/>
            <w:hideMark/>
          </w:tcPr>
          <w:p w14:paraId="41C4E23C" w14:textId="77777777" w:rsidR="008F4D94" w:rsidRDefault="008F4D94" w:rsidP="006A46EC">
            <w:pPr>
              <w:jc w:val="center"/>
              <w:rPr>
                <w:rFonts w:ascii="Arial" w:hAnsi="Arial" w:cs="Arial"/>
                <w:color w:val="000000"/>
                <w:sz w:val="18"/>
                <w:szCs w:val="18"/>
              </w:rPr>
            </w:pPr>
            <w:r>
              <w:rPr>
                <w:rFonts w:ascii="Arial" w:hAnsi="Arial" w:cs="Arial"/>
                <w:sz w:val="18"/>
                <w:szCs w:val="18"/>
              </w:rPr>
              <w:t>0.5</w:t>
            </w:r>
          </w:p>
        </w:tc>
        <w:tc>
          <w:tcPr>
            <w:tcW w:w="1900" w:type="dxa"/>
            <w:tcBorders>
              <w:top w:val="nil"/>
              <w:left w:val="nil"/>
              <w:bottom w:val="single" w:sz="4" w:space="0" w:color="auto"/>
              <w:right w:val="single" w:sz="4" w:space="0" w:color="auto"/>
            </w:tcBorders>
            <w:shd w:val="clear" w:color="auto" w:fill="auto"/>
            <w:hideMark/>
          </w:tcPr>
          <w:p w14:paraId="3927E832" w14:textId="77777777" w:rsidR="008F4D94" w:rsidRDefault="008F4D94" w:rsidP="006A46EC">
            <w:pPr>
              <w:jc w:val="center"/>
              <w:rPr>
                <w:rFonts w:ascii="Arial" w:hAnsi="Arial" w:cs="Arial"/>
                <w:color w:val="000000"/>
                <w:sz w:val="18"/>
                <w:szCs w:val="18"/>
              </w:rPr>
            </w:pPr>
            <w:r>
              <w:rPr>
                <w:rFonts w:ascii="Arial" w:hAnsi="Arial" w:cs="Arial"/>
                <w:sz w:val="18"/>
                <w:szCs w:val="18"/>
              </w:rPr>
              <w:t>0.3</w:t>
            </w:r>
          </w:p>
        </w:tc>
        <w:tc>
          <w:tcPr>
            <w:tcW w:w="2180" w:type="dxa"/>
            <w:tcBorders>
              <w:top w:val="nil"/>
              <w:left w:val="nil"/>
              <w:bottom w:val="single" w:sz="4" w:space="0" w:color="auto"/>
              <w:right w:val="single" w:sz="4" w:space="0" w:color="auto"/>
            </w:tcBorders>
            <w:shd w:val="clear" w:color="auto" w:fill="auto"/>
            <w:hideMark/>
          </w:tcPr>
          <w:p w14:paraId="4B039C2E" w14:textId="77777777" w:rsidR="008F4D94" w:rsidRDefault="008F4D94" w:rsidP="006A46EC">
            <w:pPr>
              <w:jc w:val="center"/>
              <w:rPr>
                <w:rFonts w:ascii="Arial" w:hAnsi="Arial" w:cs="Arial"/>
                <w:color w:val="000000"/>
                <w:sz w:val="18"/>
                <w:szCs w:val="18"/>
              </w:rPr>
            </w:pPr>
            <w:r>
              <w:rPr>
                <w:rFonts w:ascii="Arial" w:hAnsi="Arial" w:cs="Arial"/>
                <w:sz w:val="18"/>
                <w:szCs w:val="18"/>
              </w:rPr>
              <w:t>0.6</w:t>
            </w:r>
          </w:p>
        </w:tc>
      </w:tr>
      <w:tr w:rsidR="008F4D94" w14:paraId="66DF2947"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0" w:type="dxa"/>
              <w:bottom w:w="0" w:type="dxa"/>
              <w:right w:w="0" w:type="dxa"/>
            </w:tcMar>
            <w:vAlign w:val="center"/>
            <w:hideMark/>
          </w:tcPr>
          <w:p w14:paraId="5685D23C"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1A3F6EB3" w14:textId="77777777" w:rsidR="008F4D94" w:rsidRDefault="008F4D94" w:rsidP="008F4D94"/>
    <w:p w14:paraId="0E867DB5" w14:textId="77777777" w:rsidR="008F4D94" w:rsidRDefault="008F4D94" w:rsidP="008F4D94">
      <w:r>
        <w:sym w:font="Symbol" w:char="F044"/>
      </w:r>
      <w:r>
        <w:t>R</w:t>
      </w:r>
      <w:r>
        <w:rPr>
          <w:vertAlign w:val="subscript"/>
        </w:rPr>
        <w:t>IB</w:t>
      </w:r>
      <w:r>
        <w:rPr>
          <w:vertAlign w:val="subscript"/>
          <w:lang w:eastAsia="zh-CN"/>
        </w:rPr>
        <w:t>,c</w:t>
      </w:r>
      <w:r>
        <w:t xml:space="preserve"> values are taken from </w:t>
      </w:r>
      <w:r w:rsidRPr="00BE1A13">
        <w:t>DC_5-7_n71</w:t>
      </w:r>
      <w:r>
        <w:t xml:space="preserve"> as given in the tables below </w:t>
      </w:r>
    </w:p>
    <w:p w14:paraId="58913077" w14:textId="77777777" w:rsidR="008F4D94" w:rsidRDefault="008F4D94" w:rsidP="008F4D94">
      <w:pPr>
        <w:pStyle w:val="TH"/>
        <w:spacing w:before="120" w:after="120"/>
        <w:rPr>
          <w:lang w:eastAsia="zh-CN"/>
        </w:rPr>
      </w:pPr>
      <w:r>
        <w:t xml:space="preserve">Table </w:t>
      </w:r>
      <w:r>
        <w:rPr>
          <w:lang w:val="en-US" w:eastAsia="zh-CN"/>
        </w:rPr>
        <w:t>5.19.1.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CellMar>
          <w:left w:w="0" w:type="dxa"/>
          <w:right w:w="0" w:type="dxa"/>
        </w:tblCellMar>
        <w:tblLook w:val="04A0" w:firstRow="1" w:lastRow="0" w:firstColumn="1" w:lastColumn="0" w:noHBand="0" w:noVBand="1"/>
      </w:tblPr>
      <w:tblGrid>
        <w:gridCol w:w="1900"/>
        <w:gridCol w:w="2140"/>
        <w:gridCol w:w="2180"/>
        <w:gridCol w:w="2200"/>
      </w:tblGrid>
      <w:tr w:rsidR="008F4D94" w14:paraId="6AE550EA"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FD296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F2A755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5E4C193" w14:textId="77777777" w:rsidTr="006A46EC">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E22EE" w14:textId="77777777" w:rsidR="008F4D94" w:rsidRDefault="008F4D94" w:rsidP="006A46EC">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86F037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DE0DD49"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53E2F9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CA_n20-n41-n71</w:t>
            </w:r>
          </w:p>
        </w:tc>
        <w:tc>
          <w:tcPr>
            <w:tcW w:w="2140" w:type="dxa"/>
            <w:tcBorders>
              <w:top w:val="nil"/>
              <w:left w:val="nil"/>
              <w:bottom w:val="single" w:sz="4" w:space="0" w:color="auto"/>
              <w:right w:val="single" w:sz="4" w:space="0" w:color="auto"/>
            </w:tcBorders>
            <w:shd w:val="clear" w:color="auto" w:fill="auto"/>
            <w:hideMark/>
          </w:tcPr>
          <w:p w14:paraId="459C8991" w14:textId="77777777" w:rsidR="008F4D94" w:rsidRDefault="008F4D94" w:rsidP="006A46EC">
            <w:pPr>
              <w:jc w:val="center"/>
              <w:rPr>
                <w:rFonts w:ascii="Arial" w:hAnsi="Arial" w:cs="Arial"/>
                <w:color w:val="000000"/>
                <w:sz w:val="18"/>
                <w:szCs w:val="18"/>
              </w:rPr>
            </w:pPr>
            <w:r>
              <w:rPr>
                <w:rFonts w:ascii="Arial" w:hAnsi="Arial" w:cs="Arial"/>
                <w:sz w:val="18"/>
                <w:szCs w:val="18"/>
              </w:rPr>
              <w:t>-</w:t>
            </w:r>
          </w:p>
        </w:tc>
        <w:tc>
          <w:tcPr>
            <w:tcW w:w="2180" w:type="dxa"/>
            <w:tcBorders>
              <w:top w:val="nil"/>
              <w:left w:val="nil"/>
              <w:bottom w:val="single" w:sz="4" w:space="0" w:color="auto"/>
              <w:right w:val="single" w:sz="4" w:space="0" w:color="auto"/>
            </w:tcBorders>
            <w:shd w:val="clear" w:color="auto" w:fill="auto"/>
            <w:hideMark/>
          </w:tcPr>
          <w:p w14:paraId="21565DCA" w14:textId="77777777" w:rsidR="008F4D94" w:rsidRDefault="008F4D94" w:rsidP="006A46EC">
            <w:pPr>
              <w:jc w:val="center"/>
              <w:rPr>
                <w:rFonts w:ascii="Arial" w:hAnsi="Arial" w:cs="Arial"/>
                <w:color w:val="000000"/>
                <w:sz w:val="18"/>
                <w:szCs w:val="18"/>
              </w:rPr>
            </w:pPr>
            <w:r>
              <w:rPr>
                <w:rFonts w:ascii="Arial" w:hAnsi="Arial" w:cs="Arial"/>
                <w:sz w:val="18"/>
                <w:szCs w:val="18"/>
              </w:rPr>
              <w:t>-</w:t>
            </w:r>
          </w:p>
        </w:tc>
        <w:tc>
          <w:tcPr>
            <w:tcW w:w="2200" w:type="dxa"/>
            <w:tcBorders>
              <w:top w:val="nil"/>
              <w:left w:val="nil"/>
              <w:bottom w:val="single" w:sz="4" w:space="0" w:color="auto"/>
              <w:right w:val="single" w:sz="4" w:space="0" w:color="auto"/>
            </w:tcBorders>
            <w:shd w:val="clear" w:color="auto" w:fill="auto"/>
            <w:hideMark/>
          </w:tcPr>
          <w:p w14:paraId="0958C742" w14:textId="77777777" w:rsidR="008F4D94" w:rsidRDefault="008F4D94" w:rsidP="006A46EC">
            <w:pPr>
              <w:jc w:val="center"/>
              <w:rPr>
                <w:rFonts w:ascii="Arial" w:hAnsi="Arial" w:cs="Arial"/>
                <w:color w:val="000000"/>
                <w:sz w:val="18"/>
                <w:szCs w:val="18"/>
              </w:rPr>
            </w:pPr>
            <w:r>
              <w:rPr>
                <w:rFonts w:ascii="Arial" w:hAnsi="Arial" w:cs="Arial"/>
                <w:sz w:val="18"/>
                <w:szCs w:val="18"/>
              </w:rPr>
              <w:t>0.2</w:t>
            </w:r>
          </w:p>
        </w:tc>
      </w:tr>
      <w:tr w:rsidR="008F4D94" w14:paraId="6227737F"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0" w:type="dxa"/>
              <w:bottom w:w="0" w:type="dxa"/>
              <w:right w:w="0" w:type="dxa"/>
            </w:tcMar>
            <w:vAlign w:val="center"/>
            <w:hideMark/>
          </w:tcPr>
          <w:p w14:paraId="2695F6BD"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1E86A9E1" w14:textId="77777777" w:rsidR="008F4D94" w:rsidRPr="005D2633" w:rsidRDefault="008F4D94" w:rsidP="008F4D94">
      <w:pPr>
        <w:pStyle w:val="Heading3"/>
        <w:rPr>
          <w:rFonts w:cs="Arial"/>
          <w:szCs w:val="28"/>
          <w:lang w:val="en-US" w:eastAsia="zh-CN"/>
        </w:rPr>
      </w:pPr>
      <w:r w:rsidRPr="005D2633">
        <w:rPr>
          <w:rFonts w:cs="Arial"/>
          <w:szCs w:val="28"/>
          <w:lang w:val="en-US" w:eastAsia="zh-CN"/>
        </w:rPr>
        <w:t xml:space="preserve"> </w:t>
      </w:r>
      <w:bookmarkStart w:id="309" w:name="_Toc183507839"/>
      <w:r>
        <w:rPr>
          <w:rFonts w:cs="Arial"/>
          <w:szCs w:val="28"/>
          <w:lang w:val="en-US" w:eastAsia="zh-CN"/>
        </w:rPr>
        <w:t>5.19</w:t>
      </w:r>
      <w:r w:rsidRPr="005D2633">
        <w:rPr>
          <w:rFonts w:cs="Arial"/>
          <w:szCs w:val="28"/>
          <w:lang w:val="en-US" w:eastAsia="zh-CN"/>
        </w:rPr>
        <w:t>.2</w:t>
      </w:r>
      <w:r w:rsidRPr="005D2633">
        <w:rPr>
          <w:rFonts w:cs="Arial"/>
          <w:szCs w:val="28"/>
          <w:lang w:val="en-US" w:eastAsia="zh-CN"/>
        </w:rPr>
        <w:tab/>
        <w:t>Specific for 2 bands UL CA</w:t>
      </w:r>
      <w:bookmarkEnd w:id="309"/>
    </w:p>
    <w:p w14:paraId="2F2FCEF1" w14:textId="77777777" w:rsidR="008F4D94" w:rsidRPr="00140BB6" w:rsidRDefault="008F4D94" w:rsidP="008F4D94">
      <w:pPr>
        <w:pStyle w:val="Heading4"/>
      </w:pPr>
      <w:bookmarkStart w:id="310" w:name="_Toc183507840"/>
      <w:r>
        <w:t>5.19</w:t>
      </w:r>
      <w:r w:rsidRPr="00140BB6">
        <w:t>.2.1</w:t>
      </w:r>
      <w:r w:rsidRPr="00140BB6">
        <w:tab/>
        <w:t>UE co-existence studies</w:t>
      </w:r>
      <w:bookmarkEnd w:id="310"/>
    </w:p>
    <w:p w14:paraId="5822C1DA" w14:textId="77777777" w:rsidR="008F4D94" w:rsidRPr="00242348" w:rsidRDefault="008F4D94" w:rsidP="008F4D94">
      <w:pPr>
        <w:pStyle w:val="Heading5"/>
        <w:rPr>
          <w:snapToGrid w:val="0"/>
        </w:rPr>
      </w:pPr>
      <w:bookmarkStart w:id="311" w:name="_Toc183507841"/>
      <w:r>
        <w:rPr>
          <w:rFonts w:hint="eastAsia"/>
          <w:snapToGrid w:val="0"/>
        </w:rPr>
        <w:t>5.19</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11"/>
    </w:p>
    <w:p w14:paraId="48739AE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5.19</w:t>
      </w:r>
      <w:r>
        <w:rPr>
          <w:rFonts w:eastAsia="MS Mincho"/>
        </w:rPr>
        <w:t>.2.1</w:t>
      </w:r>
      <w:r w:rsidRPr="00A76C0A">
        <w:rPr>
          <w:rFonts w:eastAsia="MS Mincho"/>
        </w:rPr>
        <w:t>.1-1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160AF13B"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151EF353"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51F5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71FAA8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4DD4AF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892BF3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0BEDC8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455A219"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F69672E"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9A83A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CA1B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86AF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B0470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6BECF87"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4388EC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8CAE95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1634 - 1858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B67C35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3328 - 3552</w:t>
            </w:r>
          </w:p>
        </w:tc>
      </w:tr>
      <w:tr w:rsidR="008F4D94" w14:paraId="3B36DB78"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12C5AE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DA899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825E7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30C6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73C9B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1B67EC9"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28E548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94E636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1026 - 772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F48AA3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4130 - 4548</w:t>
            </w:r>
          </w:p>
        </w:tc>
      </w:tr>
      <w:tr w:rsidR="008F4D94" w14:paraId="68DF927E"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12A9C1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AB30B9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D0E6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2737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98B1C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80E35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403D2C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1BAD2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4160 - 4414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73B6AE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5824 - 6242</w:t>
            </w:r>
          </w:p>
        </w:tc>
      </w:tr>
      <w:tr w:rsidR="008F4D94" w14:paraId="2BEF1D3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49EF6E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1728B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24D66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5237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31C9E3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EDE8F67"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F3FC00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BB6EDF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194 - 90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3D2F3C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6626 - 7238</w:t>
            </w:r>
          </w:p>
        </w:tc>
      </w:tr>
      <w:tr w:rsidR="008F4D94" w14:paraId="63BE270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B303D2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4A700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BB8D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72BBB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2D16FB5"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0EB591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FC46C6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3716 - 3268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D8001CA" w14:textId="77777777" w:rsidR="008F4D94" w:rsidRDefault="008F4D94" w:rsidP="006A46EC">
            <w:pPr>
              <w:rPr>
                <w:rFonts w:ascii="Arial" w:hAnsi="Arial" w:cs="Arial"/>
                <w:color w:val="000000"/>
                <w:sz w:val="18"/>
                <w:szCs w:val="18"/>
              </w:rPr>
            </w:pPr>
          </w:p>
        </w:tc>
      </w:tr>
      <w:tr w:rsidR="008F4D94" w14:paraId="224A200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7B75DF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09D16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583DED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0929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D8E2C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BD24944"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0BB26E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D1140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4992 - 5276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DFA711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8320 - 8932</w:t>
            </w:r>
          </w:p>
        </w:tc>
      </w:tr>
      <w:tr w:rsidR="008F4D94" w14:paraId="3BCEEA4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D51867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BA0C8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244D3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56B98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B58B85D"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BFF071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1C051B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6656 - 7104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A0B3763" w14:textId="77777777" w:rsidR="008F4D94" w:rsidRDefault="008F4D94" w:rsidP="006A46EC">
            <w:pPr>
              <w:rPr>
                <w:rFonts w:ascii="Arial" w:hAnsi="Arial" w:cs="Arial"/>
                <w:color w:val="000000"/>
                <w:sz w:val="18"/>
                <w:szCs w:val="18"/>
              </w:rPr>
            </w:pPr>
          </w:p>
        </w:tc>
      </w:tr>
      <w:tr w:rsidR="008F4D94" w14:paraId="3395C9B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5A5BB1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2079C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91B16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2F52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57EFBF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A1DB73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467484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94D398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9928 - 9122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2A54A3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952 - 638</w:t>
            </w:r>
          </w:p>
        </w:tc>
      </w:tr>
      <w:tr w:rsidR="008F4D94" w14:paraId="64BEE8C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0B780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0087F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0AA5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7F8D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873924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18CB1B0"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AF535B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C19BCD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6406 - 5764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26F43E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2406 - 2884</w:t>
            </w:r>
          </w:p>
        </w:tc>
      </w:tr>
      <w:tr w:rsidR="008F4D94" w14:paraId="2C2A885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D896C5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C0DB6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52385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C645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76B58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98CB8C6"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BD11D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E61A98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10816 - 11622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B1DD8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5824 - 6138</w:t>
            </w:r>
          </w:p>
        </w:tc>
      </w:tr>
      <w:tr w:rsidR="008F4D94" w14:paraId="568C4EA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6993BE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F9BDA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921A6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0F5C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767DC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ED00F0F"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FB2FAA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04758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9152 - 9794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C1438B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7488 - 7966</w:t>
            </w:r>
          </w:p>
        </w:tc>
      </w:tr>
      <w:tr w:rsidR="008F4D94" w14:paraId="37CD662E"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EDE78CE"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DD5C98D" w14:textId="77777777" w:rsidR="008F4D94" w:rsidRDefault="008F4D94" w:rsidP="008F4D94">
      <w:pPr>
        <w:pStyle w:val="TH"/>
        <w:rPr>
          <w:rFonts w:eastAsia="MS Mincho"/>
        </w:rPr>
      </w:pPr>
    </w:p>
    <w:p w14:paraId="6DA2141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5.19</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n20</w:t>
      </w:r>
      <w:r w:rsidRPr="00A76C0A">
        <w:rPr>
          <w:rFonts w:eastAsia="MS Mincho"/>
        </w:rPr>
        <w:t>A-</w:t>
      </w:r>
      <w:r>
        <w:rPr>
          <w:rFonts w:eastAsia="MS Mincho"/>
        </w:rPr>
        <w:t>n71</w:t>
      </w:r>
      <w:r w:rsidRPr="00A76C0A">
        <w:rPr>
          <w:rFonts w:eastAsia="MS Mincho"/>
        </w:rPr>
        <w:t>A.</w:t>
      </w:r>
    </w:p>
    <w:p w14:paraId="7DE8B4F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069F9377"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2DA5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482E41F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1A6B50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37C45E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1939A9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42F7254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E8FD92"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F548C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99EE8C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5447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4D77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6D8EC4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E5D5D9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EDB88E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199 - 134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71FB7B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1495 - 1560</w:t>
            </w:r>
          </w:p>
        </w:tc>
      </w:tr>
      <w:tr w:rsidR="008F4D94" w14:paraId="6448C1D0"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AED747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29948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D6C1B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60BA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4EB5C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A502E6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40398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8ECD32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966 - 1061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06C6A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464 - 564</w:t>
            </w:r>
          </w:p>
        </w:tc>
      </w:tr>
      <w:tr w:rsidR="008F4D94" w14:paraId="743A8654"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118A8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8FD08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E31A4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17E3C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2DD70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9258D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4040E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0067F1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2327 - 2422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44740E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2158 - 2258</w:t>
            </w:r>
          </w:p>
        </w:tc>
      </w:tr>
      <w:tr w:rsidR="008F4D94" w14:paraId="3D7DBE7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67891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0035F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C64F6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4B25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5E782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945F68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0027C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D01F9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1798 - 1923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FBEE43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1127 - 1262</w:t>
            </w:r>
          </w:p>
        </w:tc>
      </w:tr>
      <w:tr w:rsidR="008F4D94" w14:paraId="4820DE0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C0FB67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1D7E5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27DB3B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B63A0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294623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F305D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933EB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268 - 398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77E3A095" w14:textId="77777777" w:rsidR="008F4D94" w:rsidRDefault="008F4D94" w:rsidP="006A46EC">
            <w:pPr>
              <w:rPr>
                <w:rFonts w:ascii="Arial" w:hAnsi="Arial" w:cs="Arial"/>
                <w:color w:val="000000"/>
                <w:sz w:val="18"/>
                <w:szCs w:val="18"/>
              </w:rPr>
            </w:pPr>
          </w:p>
        </w:tc>
      </w:tr>
      <w:tr w:rsidR="008F4D94" w14:paraId="1C69E97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8811E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C246B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C2A61F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FC9DE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41FB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91A3F7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2D7F0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A6FD7E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3159 - 3284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FB9E1D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2821 - 2956</w:t>
            </w:r>
          </w:p>
        </w:tc>
      </w:tr>
      <w:tr w:rsidR="008F4D94" w14:paraId="6753A7E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02696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A92DA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ED650C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EE58C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A74A8D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5C88C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BF827E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2990 - 3120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2A200BE2" w14:textId="77777777" w:rsidR="008F4D94" w:rsidRDefault="008F4D94" w:rsidP="006A46EC">
            <w:pPr>
              <w:rPr>
                <w:rFonts w:ascii="Arial" w:hAnsi="Arial" w:cs="Arial"/>
                <w:color w:val="000000"/>
                <w:sz w:val="18"/>
                <w:szCs w:val="18"/>
              </w:rPr>
            </w:pPr>
          </w:p>
        </w:tc>
      </w:tr>
      <w:tr w:rsidR="008F4D94" w14:paraId="59D4AFB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87EA58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DA159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1F930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BA77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F772B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F6DFFD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6708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ECE646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1960 - 1790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EEFC53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2785 - 2630</w:t>
            </w:r>
          </w:p>
        </w:tc>
      </w:tr>
      <w:tr w:rsidR="008F4D94" w14:paraId="14E8981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FB9BD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955E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63531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785B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65CE5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A6B8719"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1F105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4C34B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430 - 265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33EC72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1260 - 1100</w:t>
            </w:r>
          </w:p>
        </w:tc>
      </w:tr>
      <w:tr w:rsidR="008F4D94" w14:paraId="34E5917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A2AB90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0A02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FC02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ED92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911A4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A30F2F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60AB8D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461901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3484 - 3654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DE235A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3991 - 4146</w:t>
            </w:r>
          </w:p>
        </w:tc>
      </w:tr>
      <w:tr w:rsidR="008F4D94" w14:paraId="25D953D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E63A5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559B79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DE4B9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9A28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700D4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F11F4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72122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C2E709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3653 - 3818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CA1A98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3822 - 3982</w:t>
            </w:r>
          </w:p>
        </w:tc>
      </w:tr>
      <w:tr w:rsidR="008F4D94" w14:paraId="297D0382"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4A6120"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BFC67DF" w14:textId="77777777" w:rsidR="008F4D94" w:rsidRDefault="008F4D94" w:rsidP="008F4D94">
      <w:pPr>
        <w:pStyle w:val="TH"/>
        <w:rPr>
          <w:rFonts w:eastAsia="MS Mincho"/>
        </w:rPr>
      </w:pPr>
    </w:p>
    <w:p w14:paraId="5D29A11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5.19</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n41</w:t>
      </w:r>
      <w:r w:rsidRPr="00A76C0A">
        <w:rPr>
          <w:rFonts w:eastAsia="MS Mincho"/>
        </w:rPr>
        <w:t>A-</w:t>
      </w:r>
      <w:r>
        <w:rPr>
          <w:rFonts w:eastAsia="MS Mincho"/>
        </w:rPr>
        <w:t>n71</w:t>
      </w:r>
      <w:r w:rsidRPr="00A76C0A">
        <w:rPr>
          <w:rFonts w:eastAsia="MS Mincho"/>
        </w:rPr>
        <w:t>A.</w:t>
      </w:r>
    </w:p>
    <w:p w14:paraId="2115C959"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CellMar>
          <w:left w:w="0" w:type="dxa"/>
          <w:right w:w="0" w:type="dxa"/>
        </w:tblCellMar>
        <w:tblLook w:val="04A0" w:firstRow="1" w:lastRow="0" w:firstColumn="1" w:lastColumn="0" w:noHBand="0" w:noVBand="1"/>
      </w:tblPr>
      <w:tblGrid>
        <w:gridCol w:w="2860"/>
        <w:gridCol w:w="1840"/>
        <w:gridCol w:w="1740"/>
        <w:gridCol w:w="1760"/>
        <w:gridCol w:w="1880"/>
      </w:tblGrid>
      <w:tr w:rsidR="008F4D94" w14:paraId="6F8FCE6F"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A149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85442E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397D9F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3925D4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0110761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8CBF8C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EF765A"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F9C54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4F87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028B6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DAA49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3A23E3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414AFD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8AB472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2027 - 1798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DD5F19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3159 - 3388</w:t>
            </w:r>
          </w:p>
        </w:tc>
      </w:tr>
      <w:tr w:rsidR="008F4D94" w14:paraId="04A487D1"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3AAB3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FC622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F1A45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E67D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E66B1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1D550E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FB02D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6A8C87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4294 - 4717</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4209A8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1364 - 1100</w:t>
            </w:r>
          </w:p>
        </w:tc>
      </w:tr>
      <w:tr w:rsidR="008F4D94" w14:paraId="2EB7ED12"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8DDE0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08A7A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B8276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030B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AE783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E28D45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10E9BB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8787C9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5655 - 6078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150A72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3822 - 4086</w:t>
            </w:r>
          </w:p>
        </w:tc>
      </w:tr>
      <w:tr w:rsidR="008F4D94" w14:paraId="6F9FA3B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66D34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6C494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E902A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C68A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AB3D2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8392B75"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A5858D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A54A37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6790 - 7407</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C0F0B8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701 - 402</w:t>
            </w:r>
          </w:p>
        </w:tc>
      </w:tr>
      <w:tr w:rsidR="008F4D94" w14:paraId="16D874D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444E80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285CA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1B0C3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5591D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B83751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067D1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8F9F5A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3596 - 4054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51219F" w14:textId="77777777" w:rsidR="008F4D94" w:rsidRDefault="008F4D94" w:rsidP="006A46EC">
            <w:pPr>
              <w:rPr>
                <w:rFonts w:ascii="Arial" w:hAnsi="Arial" w:cs="Arial"/>
                <w:color w:val="000000"/>
                <w:sz w:val="18"/>
                <w:szCs w:val="18"/>
              </w:rPr>
            </w:pPr>
          </w:p>
        </w:tc>
      </w:tr>
      <w:tr w:rsidR="008F4D94" w14:paraId="6A009D1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3043F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FABDB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F1E2F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420BE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748AC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2F2A0B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978E8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5432DE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8151 - 8768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D44C97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4485 - 4784</w:t>
            </w:r>
          </w:p>
        </w:tc>
      </w:tr>
      <w:tr w:rsidR="008F4D94" w14:paraId="7028100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10B8FE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39B5B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A15B1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D3B1F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746161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FB16E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AABB28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6318 - 6776</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EDC25C" w14:textId="77777777" w:rsidR="008F4D94" w:rsidRDefault="008F4D94" w:rsidP="006A46EC">
            <w:pPr>
              <w:rPr>
                <w:rFonts w:ascii="Arial" w:hAnsi="Arial" w:cs="Arial"/>
                <w:color w:val="000000"/>
                <w:sz w:val="18"/>
                <w:szCs w:val="18"/>
              </w:rPr>
            </w:pPr>
          </w:p>
        </w:tc>
      </w:tr>
      <w:tr w:rsidR="008F4D94" w14:paraId="297944F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C9716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91147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0312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E763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6F329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7B283B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C57684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04886F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296 - 38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96EB8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10097 - 9286</w:t>
            </w:r>
          </w:p>
        </w:tc>
      </w:tr>
      <w:tr w:rsidR="008F4D94" w14:paraId="194C4F3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74589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876EFB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D74A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50DB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C0650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890ACB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87DAB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9DE108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2898 - 3391</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72D869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6744 - 6092</w:t>
            </w:r>
          </w:p>
        </w:tc>
      </w:tr>
      <w:tr w:rsidR="008F4D94" w14:paraId="02FD026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13DBC5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87059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92997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AB92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00FA3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E1B5AD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52350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FC876C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5148 - 5482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881941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10647 - 11458</w:t>
            </w:r>
          </w:p>
        </w:tc>
      </w:tr>
      <w:tr w:rsidR="008F4D94" w14:paraId="172D1FB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781F0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D4B29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7F665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8644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308E4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B78026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27AE1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24D87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6981 - 7474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347FB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8814 - 9466</w:t>
            </w:r>
          </w:p>
        </w:tc>
      </w:tr>
      <w:tr w:rsidR="008F4D94" w14:paraId="2B4C6989"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6014F4E"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D796C89" w14:textId="77777777" w:rsidR="008F4D94" w:rsidRDefault="008F4D94" w:rsidP="008F4D94">
      <w:pPr>
        <w:rPr>
          <w:snapToGrid w:val="0"/>
        </w:rPr>
      </w:pPr>
    </w:p>
    <w:p w14:paraId="26458D5A"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5.19</w:t>
      </w:r>
      <w:r>
        <w:rPr>
          <w:rFonts w:eastAsia="MS Mincho"/>
        </w:rPr>
        <w:t>.2.1</w:t>
      </w:r>
      <w:r w:rsidRPr="00A76C0A">
        <w:rPr>
          <w:rFonts w:eastAsia="MS Mincho"/>
        </w:rPr>
        <w:t>.1-</w:t>
      </w:r>
      <w:r>
        <w:rPr>
          <w:rFonts w:eastAsia="MS Mincho"/>
        </w:rPr>
        <w:t xml:space="preserve">1 </w:t>
      </w:r>
      <w:r>
        <w:rPr>
          <w:snapToGrid w:val="0"/>
        </w:rPr>
        <w:t>there is IMD5 from n20 and n41 into RX band n71.</w:t>
      </w:r>
    </w:p>
    <w:p w14:paraId="554C7768"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5.19</w:t>
      </w:r>
      <w:r>
        <w:rPr>
          <w:rFonts w:eastAsia="MS Mincho"/>
        </w:rPr>
        <w:t>.2.1</w:t>
      </w:r>
      <w:r w:rsidRPr="00A76C0A">
        <w:rPr>
          <w:rFonts w:eastAsia="MS Mincho"/>
        </w:rPr>
        <w:t>.1-</w:t>
      </w:r>
      <w:r>
        <w:rPr>
          <w:rFonts w:eastAsia="MS Mincho"/>
        </w:rPr>
        <w:t xml:space="preserve">2 </w:t>
      </w:r>
      <w:r>
        <w:rPr>
          <w:snapToGrid w:val="0"/>
        </w:rPr>
        <w:t>there is IMD5 from n20 and n71 into RX band n41.</w:t>
      </w:r>
    </w:p>
    <w:p w14:paraId="718DB615" w14:textId="77777777" w:rsidR="008F4D94" w:rsidRDefault="008F4D94" w:rsidP="008F4D94">
      <w:pPr>
        <w:rPr>
          <w:snapToGrid w:val="0"/>
        </w:rPr>
      </w:pPr>
    </w:p>
    <w:p w14:paraId="648F33A5" w14:textId="77777777" w:rsidR="008F4D94" w:rsidRDefault="008F4D94" w:rsidP="008F4D94">
      <w:pPr>
        <w:pStyle w:val="Heading5"/>
      </w:pPr>
      <w:r w:rsidRPr="00242348">
        <w:rPr>
          <w:rFonts w:hint="eastAsia"/>
          <w:snapToGrid w:val="0"/>
        </w:rPr>
        <w:t xml:space="preserve"> </w:t>
      </w:r>
      <w:bookmarkStart w:id="312" w:name="_Toc183507842"/>
      <w:r>
        <w:t>5.19</w:t>
      </w:r>
      <w:r w:rsidRPr="00AB69C8">
        <w:t>.2.</w:t>
      </w:r>
      <w:r>
        <w:t>2</w:t>
      </w:r>
      <w:r w:rsidRPr="00AB69C8">
        <w:tab/>
        <w:t>REFSENS requirements</w:t>
      </w:r>
      <w:bookmarkEnd w:id="312"/>
    </w:p>
    <w:p w14:paraId="64BD300F" w14:textId="77777777" w:rsidR="008F4D94" w:rsidRPr="00A70598" w:rsidRDefault="008F4D94" w:rsidP="008F4D94">
      <w:r>
        <w:t xml:space="preserve">The MSD requirements are based on </w:t>
      </w:r>
      <w:r w:rsidRPr="00FB6D9B">
        <w:t>CA_n18-n28-n41</w:t>
      </w:r>
      <w:r>
        <w:t>.</w:t>
      </w:r>
    </w:p>
    <w:p w14:paraId="48E99799"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5.19</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BEC90C6"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469B4DA"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64BFB18" w14:textId="77777777" w:rsidR="008F4D94" w:rsidRPr="006E069C" w:rsidRDefault="008F4D94" w:rsidP="006A46EC">
            <w:pPr>
              <w:pStyle w:val="TAH"/>
            </w:pPr>
            <w:r w:rsidRPr="006E069C">
              <w:t>Source of IMD</w:t>
            </w:r>
          </w:p>
        </w:tc>
      </w:tr>
      <w:tr w:rsidR="008F4D94" w:rsidRPr="006E069C" w14:paraId="77066A1C"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4D7AD997"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CFA51A4"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A1AEDFA"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6284AC9"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32C9FF5A"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0A55DC9E"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1AFD405D"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009AF4A6"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53A83502" w14:textId="77777777" w:rsidR="008F4D94" w:rsidRPr="006E069C" w:rsidRDefault="008F4D94" w:rsidP="006A46EC">
            <w:pPr>
              <w:pStyle w:val="TAH"/>
            </w:pPr>
          </w:p>
        </w:tc>
      </w:tr>
      <w:tr w:rsidR="008F4D94" w:rsidRPr="006E069C" w14:paraId="0D04D794"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21BE6A" w14:textId="77777777" w:rsidR="008F4D94" w:rsidRPr="006E069C" w:rsidRDefault="008F4D94" w:rsidP="006A46EC">
            <w:pPr>
              <w:pStyle w:val="TAC"/>
              <w:rPr>
                <w:lang w:val="en-US" w:eastAsia="zh-CN"/>
              </w:rPr>
            </w:pPr>
            <w:r>
              <w:rPr>
                <w:rFonts w:cs="Arial"/>
                <w:color w:val="000000"/>
                <w:szCs w:val="18"/>
              </w:rPr>
              <w:t>CA_n20-n41-n71</w:t>
            </w:r>
          </w:p>
        </w:tc>
        <w:tc>
          <w:tcPr>
            <w:tcW w:w="923" w:type="dxa"/>
            <w:tcBorders>
              <w:top w:val="single" w:sz="4" w:space="0" w:color="auto"/>
              <w:left w:val="single" w:sz="4" w:space="0" w:color="auto"/>
              <w:right w:val="single" w:sz="4" w:space="0" w:color="auto"/>
            </w:tcBorders>
          </w:tcPr>
          <w:p w14:paraId="4592C74B"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right w:val="single" w:sz="4" w:space="0" w:color="auto"/>
            </w:tcBorders>
          </w:tcPr>
          <w:p w14:paraId="2AF45978" w14:textId="77777777" w:rsidR="008F4D94" w:rsidRPr="006E069C" w:rsidRDefault="008F4D94" w:rsidP="006A46EC">
            <w:pPr>
              <w:pStyle w:val="TAC"/>
              <w:rPr>
                <w:lang w:val="en-US" w:eastAsia="zh-CN"/>
              </w:rPr>
            </w:pPr>
            <w:r>
              <w:rPr>
                <w:lang w:val="en-US" w:eastAsia="zh-CN"/>
              </w:rPr>
              <w:t>834</w:t>
            </w:r>
          </w:p>
        </w:tc>
        <w:tc>
          <w:tcPr>
            <w:tcW w:w="1012" w:type="dxa"/>
            <w:tcBorders>
              <w:top w:val="single" w:sz="4" w:space="0" w:color="auto"/>
              <w:left w:val="single" w:sz="4" w:space="0" w:color="auto"/>
              <w:right w:val="single" w:sz="4" w:space="0" w:color="auto"/>
            </w:tcBorders>
          </w:tcPr>
          <w:p w14:paraId="7B192689"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0EE83CB9"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7E6E4EDC" w14:textId="77777777" w:rsidR="008F4D94" w:rsidRPr="006E069C" w:rsidRDefault="008F4D94" w:rsidP="006A46EC">
            <w:pPr>
              <w:pStyle w:val="TAC"/>
              <w:rPr>
                <w:lang w:val="en-US" w:eastAsia="zh-CN"/>
              </w:rPr>
            </w:pPr>
            <w:r>
              <w:rPr>
                <w:lang w:val="en-US" w:eastAsia="zh-CN"/>
              </w:rPr>
              <w:t>793</w:t>
            </w:r>
          </w:p>
        </w:tc>
        <w:tc>
          <w:tcPr>
            <w:tcW w:w="797" w:type="dxa"/>
            <w:tcBorders>
              <w:top w:val="single" w:sz="4" w:space="0" w:color="auto"/>
              <w:left w:val="single" w:sz="4" w:space="0" w:color="auto"/>
              <w:bottom w:val="single" w:sz="4" w:space="0" w:color="auto"/>
              <w:right w:val="single" w:sz="4" w:space="0" w:color="auto"/>
            </w:tcBorders>
          </w:tcPr>
          <w:p w14:paraId="68D43CF7"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3133B110"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tcPr>
          <w:p w14:paraId="271C8AC8" w14:textId="77777777" w:rsidR="008F4D94" w:rsidRPr="006E069C" w:rsidRDefault="008F4D94" w:rsidP="006A46EC">
            <w:pPr>
              <w:pStyle w:val="TAC"/>
            </w:pPr>
            <w:r w:rsidRPr="00D55676">
              <w:rPr>
                <w:lang w:val="en-US" w:eastAsia="zh-CN"/>
              </w:rPr>
              <w:t>N/A</w:t>
            </w:r>
          </w:p>
        </w:tc>
      </w:tr>
      <w:tr w:rsidR="008F4D94" w:rsidRPr="006E069C" w14:paraId="0FC305D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DCEEFBB"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CF9DCB"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5E54BCF" w14:textId="77777777" w:rsidR="008F4D94" w:rsidRPr="006E069C" w:rsidRDefault="008F4D94" w:rsidP="006A46EC">
            <w:pPr>
              <w:pStyle w:val="TAC"/>
              <w:rPr>
                <w:lang w:val="en-US" w:eastAsia="zh-CN"/>
              </w:rPr>
            </w:pPr>
            <w:r>
              <w:rPr>
                <w:lang w:val="en-US" w:eastAsia="zh-CN"/>
              </w:rPr>
              <w:t>2686</w:t>
            </w:r>
          </w:p>
        </w:tc>
        <w:tc>
          <w:tcPr>
            <w:tcW w:w="1012" w:type="dxa"/>
            <w:tcBorders>
              <w:top w:val="single" w:sz="4" w:space="0" w:color="auto"/>
              <w:left w:val="single" w:sz="4" w:space="0" w:color="auto"/>
              <w:bottom w:val="single" w:sz="4" w:space="0" w:color="auto"/>
              <w:right w:val="single" w:sz="4" w:space="0" w:color="auto"/>
            </w:tcBorders>
          </w:tcPr>
          <w:p w14:paraId="789A46F2"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1A0B0C4"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CAA3CFA" w14:textId="77777777" w:rsidR="008F4D94" w:rsidRPr="006E069C" w:rsidRDefault="008F4D94" w:rsidP="006A46EC">
            <w:pPr>
              <w:pStyle w:val="TAC"/>
              <w:rPr>
                <w:lang w:val="en-US" w:eastAsia="zh-CN"/>
              </w:rPr>
            </w:pPr>
            <w:r>
              <w:rPr>
                <w:lang w:val="en-US" w:eastAsia="zh-CN"/>
              </w:rPr>
              <w:t>2686</w:t>
            </w:r>
          </w:p>
        </w:tc>
        <w:tc>
          <w:tcPr>
            <w:tcW w:w="797" w:type="dxa"/>
            <w:tcBorders>
              <w:top w:val="single" w:sz="4" w:space="0" w:color="auto"/>
              <w:left w:val="single" w:sz="4" w:space="0" w:color="auto"/>
              <w:bottom w:val="single" w:sz="4" w:space="0" w:color="auto"/>
              <w:right w:val="single" w:sz="4" w:space="0" w:color="auto"/>
            </w:tcBorders>
          </w:tcPr>
          <w:p w14:paraId="49F1FA44"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1AEC6D"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AECF6C1" w14:textId="77777777" w:rsidR="008F4D94" w:rsidRPr="006E069C" w:rsidRDefault="008F4D94" w:rsidP="006A46EC">
            <w:pPr>
              <w:pStyle w:val="TAC"/>
            </w:pPr>
            <w:r w:rsidRPr="00D55676">
              <w:rPr>
                <w:lang w:val="en-US" w:eastAsia="zh-CN"/>
              </w:rPr>
              <w:t>N/A</w:t>
            </w:r>
          </w:p>
        </w:tc>
      </w:tr>
      <w:tr w:rsidR="008F4D94" w:rsidRPr="006E069C" w14:paraId="175F4BE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7C38D4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10A368" w14:textId="77777777" w:rsidR="008F4D94" w:rsidRPr="006E069C" w:rsidRDefault="008F4D94" w:rsidP="006A46EC">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7D599DDA"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209A290"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6AE5D94"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A48ECEE" w14:textId="77777777" w:rsidR="008F4D94" w:rsidRPr="006E069C" w:rsidRDefault="008F4D94" w:rsidP="006A46EC">
            <w:pPr>
              <w:pStyle w:val="TAC"/>
              <w:rPr>
                <w:lang w:val="en-US" w:eastAsia="zh-CN"/>
              </w:rPr>
            </w:pPr>
            <w:r>
              <w:rPr>
                <w:lang w:val="en-US" w:eastAsia="zh-CN"/>
              </w:rPr>
              <w:t>650</w:t>
            </w:r>
          </w:p>
        </w:tc>
        <w:tc>
          <w:tcPr>
            <w:tcW w:w="797" w:type="dxa"/>
            <w:tcBorders>
              <w:top w:val="single" w:sz="4" w:space="0" w:color="auto"/>
              <w:left w:val="single" w:sz="4" w:space="0" w:color="auto"/>
              <w:bottom w:val="single" w:sz="4" w:space="0" w:color="auto"/>
              <w:right w:val="single" w:sz="4" w:space="0" w:color="auto"/>
            </w:tcBorders>
          </w:tcPr>
          <w:p w14:paraId="7AB62B2B" w14:textId="77777777" w:rsidR="008F4D94" w:rsidRPr="006E069C" w:rsidRDefault="008F4D94" w:rsidP="006A46EC">
            <w:pPr>
              <w:pStyle w:val="TAC"/>
              <w:rPr>
                <w:lang w:val="en-US" w:eastAsia="zh-CN"/>
              </w:rPr>
            </w:pPr>
            <w:r>
              <w:rPr>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39A3001D"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D483D2A" w14:textId="77777777" w:rsidR="008F4D94" w:rsidRPr="006E069C" w:rsidRDefault="008F4D94" w:rsidP="006A46EC">
            <w:pPr>
              <w:pStyle w:val="TAC"/>
            </w:pPr>
            <w:r>
              <w:t>IMD5</w:t>
            </w:r>
          </w:p>
        </w:tc>
      </w:tr>
      <w:tr w:rsidR="008F4D94" w:rsidRPr="006E069C" w14:paraId="2ADD2A0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DF08A8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FE54AC"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6B033435" w14:textId="77777777" w:rsidR="008F4D94" w:rsidRPr="006E069C" w:rsidRDefault="008F4D94" w:rsidP="006A46EC">
            <w:pPr>
              <w:pStyle w:val="TAC"/>
              <w:rPr>
                <w:lang w:val="en-US" w:eastAsia="zh-CN"/>
              </w:rPr>
            </w:pPr>
            <w:r>
              <w:rPr>
                <w:lang w:val="en-US" w:eastAsia="zh-CN"/>
              </w:rPr>
              <w:t>835</w:t>
            </w:r>
          </w:p>
        </w:tc>
        <w:tc>
          <w:tcPr>
            <w:tcW w:w="1012" w:type="dxa"/>
            <w:tcBorders>
              <w:top w:val="single" w:sz="4" w:space="0" w:color="auto"/>
              <w:left w:val="single" w:sz="4" w:space="0" w:color="auto"/>
              <w:bottom w:val="single" w:sz="4" w:space="0" w:color="auto"/>
              <w:right w:val="single" w:sz="4" w:space="0" w:color="auto"/>
            </w:tcBorders>
          </w:tcPr>
          <w:p w14:paraId="74F6BA67"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85A0A03"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13EF405" w14:textId="77777777" w:rsidR="008F4D94" w:rsidRPr="006E069C" w:rsidRDefault="008F4D94" w:rsidP="006A46EC">
            <w:pPr>
              <w:pStyle w:val="TAC"/>
              <w:rPr>
                <w:lang w:val="en-US" w:eastAsia="zh-CN"/>
              </w:rPr>
            </w:pPr>
            <w:r>
              <w:rPr>
                <w:lang w:val="en-US" w:eastAsia="zh-CN"/>
              </w:rPr>
              <w:t>794</w:t>
            </w:r>
          </w:p>
        </w:tc>
        <w:tc>
          <w:tcPr>
            <w:tcW w:w="797" w:type="dxa"/>
            <w:tcBorders>
              <w:top w:val="single" w:sz="4" w:space="0" w:color="auto"/>
              <w:left w:val="single" w:sz="4" w:space="0" w:color="auto"/>
              <w:bottom w:val="single" w:sz="4" w:space="0" w:color="auto"/>
              <w:right w:val="single" w:sz="4" w:space="0" w:color="auto"/>
            </w:tcBorders>
          </w:tcPr>
          <w:p w14:paraId="17246957"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E9FC74"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D86E3C8" w14:textId="77777777" w:rsidR="008F4D94" w:rsidRPr="006E069C" w:rsidRDefault="008F4D94" w:rsidP="006A46EC">
            <w:pPr>
              <w:pStyle w:val="TAC"/>
            </w:pPr>
            <w:r w:rsidRPr="008F795D">
              <w:rPr>
                <w:lang w:val="en-US" w:eastAsia="zh-CN"/>
              </w:rPr>
              <w:t>N/A</w:t>
            </w:r>
          </w:p>
        </w:tc>
      </w:tr>
      <w:tr w:rsidR="008F4D94" w:rsidRPr="006E069C" w14:paraId="30536E6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1A2152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2114A83"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C644DEC"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F0E1CDF"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B764B15"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42B6E0D" w14:textId="77777777" w:rsidR="008F4D94" w:rsidRPr="006E069C" w:rsidRDefault="008F4D94" w:rsidP="006A46EC">
            <w:pPr>
              <w:pStyle w:val="TAC"/>
              <w:rPr>
                <w:lang w:val="en-US" w:eastAsia="zh-CN"/>
              </w:rPr>
            </w:pPr>
            <w:r>
              <w:rPr>
                <w:lang w:val="en-US" w:eastAsia="zh-CN"/>
              </w:rPr>
              <w:t>2660</w:t>
            </w:r>
          </w:p>
        </w:tc>
        <w:tc>
          <w:tcPr>
            <w:tcW w:w="797" w:type="dxa"/>
            <w:tcBorders>
              <w:top w:val="single" w:sz="4" w:space="0" w:color="auto"/>
              <w:left w:val="single" w:sz="4" w:space="0" w:color="auto"/>
              <w:bottom w:val="single" w:sz="4" w:space="0" w:color="auto"/>
              <w:right w:val="single" w:sz="4" w:space="0" w:color="auto"/>
            </w:tcBorders>
          </w:tcPr>
          <w:p w14:paraId="1129A14C" w14:textId="77777777" w:rsidR="008F4D94" w:rsidRPr="006E069C" w:rsidRDefault="008F4D94" w:rsidP="006A46EC">
            <w:pPr>
              <w:pStyle w:val="TAC"/>
              <w:rPr>
                <w:lang w:val="en-US" w:eastAsia="zh-CN"/>
              </w:rPr>
            </w:pPr>
            <w:r>
              <w:rPr>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051D9969"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B92F87B" w14:textId="77777777" w:rsidR="008F4D94" w:rsidRPr="006E069C" w:rsidRDefault="008F4D94" w:rsidP="006A46EC">
            <w:pPr>
              <w:pStyle w:val="TAC"/>
            </w:pPr>
            <w:r>
              <w:t>IMD5</w:t>
            </w:r>
          </w:p>
        </w:tc>
      </w:tr>
      <w:tr w:rsidR="008F4D94" w:rsidRPr="006E069C" w14:paraId="4492B03E"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BE8E6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tcPr>
          <w:p w14:paraId="286AC9DC" w14:textId="77777777" w:rsidR="008F4D94" w:rsidRDefault="008F4D94" w:rsidP="006A46EC">
            <w:pPr>
              <w:pStyle w:val="TAC"/>
              <w:rPr>
                <w:lang w:val="en-US" w:eastAsia="zh-CN"/>
              </w:rPr>
            </w:pPr>
            <w:r>
              <w:rPr>
                <w:lang w:val="en-US" w:eastAsia="zh-CN"/>
              </w:rPr>
              <w:t>n71</w:t>
            </w:r>
          </w:p>
        </w:tc>
        <w:tc>
          <w:tcPr>
            <w:tcW w:w="975" w:type="dxa"/>
            <w:tcBorders>
              <w:top w:val="single" w:sz="4" w:space="0" w:color="auto"/>
              <w:left w:val="single" w:sz="4" w:space="0" w:color="auto"/>
              <w:right w:val="single" w:sz="4" w:space="0" w:color="auto"/>
            </w:tcBorders>
          </w:tcPr>
          <w:p w14:paraId="23CEC3BB" w14:textId="77777777" w:rsidR="008F4D94" w:rsidRPr="006E069C" w:rsidRDefault="008F4D94" w:rsidP="006A46EC">
            <w:pPr>
              <w:pStyle w:val="TAC"/>
              <w:rPr>
                <w:lang w:val="en-US" w:eastAsia="zh-CN"/>
              </w:rPr>
            </w:pPr>
            <w:r>
              <w:rPr>
                <w:lang w:val="en-US" w:eastAsia="zh-CN"/>
              </w:rPr>
              <w:t>680</w:t>
            </w:r>
          </w:p>
        </w:tc>
        <w:tc>
          <w:tcPr>
            <w:tcW w:w="1012" w:type="dxa"/>
            <w:tcBorders>
              <w:top w:val="single" w:sz="4" w:space="0" w:color="auto"/>
              <w:left w:val="single" w:sz="4" w:space="0" w:color="auto"/>
              <w:right w:val="single" w:sz="4" w:space="0" w:color="auto"/>
            </w:tcBorders>
          </w:tcPr>
          <w:p w14:paraId="4E37A95C"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486912C0"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020131E9" w14:textId="77777777" w:rsidR="008F4D94" w:rsidRPr="006E069C" w:rsidRDefault="008F4D94" w:rsidP="006A46EC">
            <w:pPr>
              <w:pStyle w:val="TAC"/>
              <w:rPr>
                <w:lang w:val="en-US" w:eastAsia="zh-CN"/>
              </w:rPr>
            </w:pPr>
            <w:r>
              <w:rPr>
                <w:lang w:val="en-US" w:eastAsia="zh-CN"/>
              </w:rPr>
              <w:t>634</w:t>
            </w:r>
          </w:p>
        </w:tc>
        <w:tc>
          <w:tcPr>
            <w:tcW w:w="797" w:type="dxa"/>
            <w:tcBorders>
              <w:top w:val="single" w:sz="4" w:space="0" w:color="auto"/>
              <w:left w:val="single" w:sz="4" w:space="0" w:color="auto"/>
              <w:bottom w:val="single" w:sz="4" w:space="0" w:color="auto"/>
              <w:right w:val="single" w:sz="4" w:space="0" w:color="auto"/>
            </w:tcBorders>
          </w:tcPr>
          <w:p w14:paraId="02E4692D"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0FA3994D"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tcPr>
          <w:p w14:paraId="123CE10F" w14:textId="77777777" w:rsidR="008F4D94" w:rsidRPr="006E069C" w:rsidRDefault="008F4D94" w:rsidP="006A46EC">
            <w:pPr>
              <w:pStyle w:val="TAC"/>
            </w:pPr>
            <w:r>
              <w:t>N/A</w:t>
            </w:r>
          </w:p>
        </w:tc>
      </w:tr>
    </w:tbl>
    <w:p w14:paraId="4A802038" w14:textId="77777777" w:rsidR="008F4D94" w:rsidRDefault="008F4D94" w:rsidP="008F4D94">
      <w:pPr>
        <w:rPr>
          <w:color w:val="0070C0"/>
        </w:rPr>
      </w:pPr>
    </w:p>
    <w:p w14:paraId="3060E8F9" w14:textId="77777777" w:rsidR="008F4D94" w:rsidRDefault="008F4D94" w:rsidP="008F4D94">
      <w:pPr>
        <w:pStyle w:val="Heading2"/>
      </w:pPr>
      <w:bookmarkStart w:id="313" w:name="_Toc183507843"/>
      <w:r>
        <w:t>5.20</w:t>
      </w:r>
      <w:r>
        <w:tab/>
        <w:t>CA_n20-n41-n77</w:t>
      </w:r>
      <w:bookmarkEnd w:id="313"/>
    </w:p>
    <w:p w14:paraId="10D67020" w14:textId="77777777" w:rsidR="008F4D94" w:rsidRDefault="008F4D94" w:rsidP="008F4D94">
      <w:pPr>
        <w:pStyle w:val="Heading3"/>
        <w:rPr>
          <w:rFonts w:cs="Arial"/>
          <w:szCs w:val="28"/>
          <w:lang w:val="en-US" w:eastAsia="zh-CN"/>
        </w:rPr>
      </w:pPr>
      <w:bookmarkStart w:id="314" w:name="_Toc183507844"/>
      <w:r>
        <w:t>5.20.1</w:t>
      </w:r>
      <w:r>
        <w:tab/>
      </w:r>
      <w:r>
        <w:rPr>
          <w:rFonts w:cs="Arial"/>
          <w:szCs w:val="28"/>
          <w:lang w:val="en-US" w:eastAsia="zh-CN"/>
        </w:rPr>
        <w:t>Common for 1 band UL and 2 bands UL CA</w:t>
      </w:r>
      <w:bookmarkEnd w:id="314"/>
    </w:p>
    <w:p w14:paraId="0D984309" w14:textId="77777777" w:rsidR="008F4D94" w:rsidRDefault="008F4D94" w:rsidP="008F4D94">
      <w:pPr>
        <w:pStyle w:val="Heading4"/>
      </w:pPr>
      <w:bookmarkStart w:id="315" w:name="_Toc183507845"/>
      <w:r>
        <w:t>5.20.1.1</w:t>
      </w:r>
      <w:r>
        <w:tab/>
      </w:r>
      <w:r>
        <w:rPr>
          <w:rFonts w:cs="Arial"/>
          <w:lang w:eastAsia="zh-CN"/>
        </w:rPr>
        <w:t>Operating bands for CA</w:t>
      </w:r>
      <w:bookmarkEnd w:id="315"/>
    </w:p>
    <w:p w14:paraId="255067B8" w14:textId="77777777" w:rsidR="008F4D94" w:rsidRDefault="008F4D94" w:rsidP="008F4D94">
      <w:pPr>
        <w:pStyle w:val="TH"/>
        <w:rPr>
          <w:lang w:val="en-US"/>
        </w:rPr>
      </w:pPr>
      <w:r>
        <w:rPr>
          <w:rFonts w:cs="Arial"/>
        </w:rPr>
        <w:t xml:space="preserve">Table </w:t>
      </w:r>
      <w:r>
        <w:rPr>
          <w:rFonts w:cs="Arial" w:hint="eastAsia"/>
          <w:lang w:val="en-US" w:eastAsia="zh-CN"/>
        </w:rPr>
        <w:t>5.20</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3A094ABE"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A7C13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6ABCD0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37E6011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0DC42D4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5468AEA8"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8527FA"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3C5B6A3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1A06123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75F5090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62C1B20E"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013DC5"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7DAB872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386BF1A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20226677"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1314D6E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D8A0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00877C1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68AFEF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40763D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27E6ADE0"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18494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76423B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65EFD7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3D2AA4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r w:rsidR="008F4D94" w14:paraId="0250A57A"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7A92C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n77</w:t>
            </w:r>
          </w:p>
        </w:tc>
        <w:tc>
          <w:tcPr>
            <w:tcW w:w="2900" w:type="dxa"/>
            <w:tcBorders>
              <w:top w:val="nil"/>
              <w:left w:val="nil"/>
              <w:bottom w:val="single" w:sz="4" w:space="0" w:color="auto"/>
              <w:right w:val="single" w:sz="4" w:space="0" w:color="auto"/>
            </w:tcBorders>
            <w:shd w:val="clear" w:color="auto" w:fill="auto"/>
            <w:vAlign w:val="center"/>
            <w:hideMark/>
          </w:tcPr>
          <w:p w14:paraId="1029EC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3000" w:type="dxa"/>
            <w:tcBorders>
              <w:top w:val="nil"/>
              <w:left w:val="nil"/>
              <w:bottom w:val="single" w:sz="4" w:space="0" w:color="auto"/>
              <w:right w:val="single" w:sz="4" w:space="0" w:color="auto"/>
            </w:tcBorders>
            <w:shd w:val="clear" w:color="auto" w:fill="auto"/>
            <w:vAlign w:val="center"/>
            <w:hideMark/>
          </w:tcPr>
          <w:p w14:paraId="334FA92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1160" w:type="dxa"/>
            <w:tcBorders>
              <w:top w:val="nil"/>
              <w:left w:val="nil"/>
              <w:bottom w:val="single" w:sz="4" w:space="0" w:color="auto"/>
              <w:right w:val="single" w:sz="4" w:space="0" w:color="auto"/>
            </w:tcBorders>
            <w:shd w:val="clear" w:color="auto" w:fill="auto"/>
            <w:vAlign w:val="center"/>
            <w:hideMark/>
          </w:tcPr>
          <w:p w14:paraId="1219C9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6AE8F51C" w14:textId="77777777" w:rsidR="008F4D94" w:rsidRDefault="008F4D94" w:rsidP="008F4D94">
      <w:pPr>
        <w:pStyle w:val="TH"/>
      </w:pPr>
    </w:p>
    <w:p w14:paraId="0610316F" w14:textId="77777777" w:rsidR="008F4D94" w:rsidRPr="005D2633" w:rsidRDefault="008F4D94" w:rsidP="008F4D94">
      <w:pPr>
        <w:pStyle w:val="Heading4"/>
        <w:rPr>
          <w:rFonts w:cs="Arial"/>
          <w:lang w:eastAsia="zh-CN"/>
        </w:rPr>
      </w:pPr>
      <w:bookmarkStart w:id="316" w:name="_Toc183507846"/>
      <w:r>
        <w:rPr>
          <w:rFonts w:cs="Arial"/>
          <w:lang w:eastAsia="zh-CN"/>
        </w:rPr>
        <w:t>5.20</w:t>
      </w:r>
      <w:r w:rsidRPr="005D2633">
        <w:rPr>
          <w:rFonts w:cs="Arial"/>
          <w:lang w:eastAsia="zh-CN"/>
        </w:rPr>
        <w:t>.1.2</w:t>
      </w:r>
      <w:r w:rsidRPr="005D2633">
        <w:rPr>
          <w:rFonts w:cs="Arial"/>
          <w:lang w:eastAsia="zh-CN"/>
        </w:rPr>
        <w:tab/>
      </w:r>
      <w:r>
        <w:rPr>
          <w:rFonts w:cs="Arial"/>
          <w:lang w:eastAsia="zh-CN"/>
        </w:rPr>
        <w:t>Channel bandwidths per operating band for CA</w:t>
      </w:r>
      <w:bookmarkEnd w:id="316"/>
    </w:p>
    <w:p w14:paraId="364515E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701"/>
        <w:gridCol w:w="709"/>
        <w:gridCol w:w="3827"/>
        <w:gridCol w:w="1344"/>
      </w:tblGrid>
      <w:tr w:rsidR="008F4D94" w14:paraId="5D7213A3"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3667A64"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760F4A11" w14:textId="77777777" w:rsidTr="006A46EC">
        <w:trPr>
          <w:trHeight w:val="187"/>
        </w:trPr>
        <w:tc>
          <w:tcPr>
            <w:tcW w:w="2263" w:type="dxa"/>
            <w:tcBorders>
              <w:left w:val="single" w:sz="4" w:space="0" w:color="auto"/>
              <w:bottom w:val="single" w:sz="4" w:space="0" w:color="auto"/>
              <w:right w:val="single" w:sz="4" w:space="0" w:color="auto"/>
            </w:tcBorders>
            <w:shd w:val="clear" w:color="auto" w:fill="auto"/>
            <w:vAlign w:val="center"/>
          </w:tcPr>
          <w:p w14:paraId="7C682EBA" w14:textId="77777777" w:rsidR="008F4D94" w:rsidRDefault="008F4D94" w:rsidP="006A46EC">
            <w:pPr>
              <w:pStyle w:val="TAH"/>
              <w:rPr>
                <w:szCs w:val="18"/>
                <w:lang w:eastAsia="zh-CN"/>
              </w:rPr>
            </w:pPr>
            <w:r>
              <w:t>NR CA configuration</w:t>
            </w:r>
          </w:p>
        </w:tc>
        <w:tc>
          <w:tcPr>
            <w:tcW w:w="1701" w:type="dxa"/>
            <w:tcBorders>
              <w:left w:val="single" w:sz="4" w:space="0" w:color="auto"/>
              <w:bottom w:val="single" w:sz="4" w:space="0" w:color="auto"/>
              <w:right w:val="single" w:sz="4" w:space="0" w:color="auto"/>
            </w:tcBorders>
            <w:shd w:val="clear" w:color="auto" w:fill="auto"/>
            <w:vAlign w:val="center"/>
          </w:tcPr>
          <w:p w14:paraId="43D57F98"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08CC4F4" w14:textId="77777777" w:rsidR="008F4D94" w:rsidRDefault="008F4D94" w:rsidP="006A46EC">
            <w:pPr>
              <w:pStyle w:val="TAH"/>
              <w:rPr>
                <w:szCs w:val="18"/>
                <w:lang w:val="en-US" w:eastAsia="zh-CN"/>
              </w:rPr>
            </w:pPr>
            <w:r>
              <w:t>NR Band</w:t>
            </w:r>
          </w:p>
        </w:tc>
        <w:tc>
          <w:tcPr>
            <w:tcW w:w="3827" w:type="dxa"/>
            <w:tcBorders>
              <w:top w:val="single" w:sz="4" w:space="0" w:color="auto"/>
              <w:left w:val="single" w:sz="4" w:space="0" w:color="auto"/>
              <w:bottom w:val="single" w:sz="4" w:space="0" w:color="auto"/>
              <w:right w:val="single" w:sz="4" w:space="0" w:color="auto"/>
            </w:tcBorders>
            <w:vAlign w:val="center"/>
          </w:tcPr>
          <w:p w14:paraId="636CC391"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sz="4" w:space="0" w:color="auto"/>
              <w:bottom w:val="nil"/>
              <w:right w:val="single" w:sz="4" w:space="0" w:color="auto"/>
            </w:tcBorders>
            <w:shd w:val="clear" w:color="auto" w:fill="auto"/>
            <w:vAlign w:val="center"/>
          </w:tcPr>
          <w:p w14:paraId="5E97867D" w14:textId="77777777" w:rsidR="008F4D94" w:rsidRDefault="008F4D94" w:rsidP="006A46EC">
            <w:pPr>
              <w:pStyle w:val="TAH"/>
              <w:rPr>
                <w:szCs w:val="18"/>
                <w:lang w:val="en-US" w:eastAsia="zh-CN"/>
              </w:rPr>
            </w:pPr>
            <w:r>
              <w:t>Bandwidth combination set</w:t>
            </w:r>
          </w:p>
        </w:tc>
      </w:tr>
      <w:tr w:rsidR="008F4D94" w14:paraId="30495337" w14:textId="77777777" w:rsidTr="006A46EC">
        <w:trPr>
          <w:trHeight w:val="187"/>
        </w:trPr>
        <w:tc>
          <w:tcPr>
            <w:tcW w:w="2263" w:type="dxa"/>
            <w:tcBorders>
              <w:top w:val="single" w:sz="4" w:space="0" w:color="auto"/>
              <w:left w:val="single" w:sz="4" w:space="0" w:color="auto"/>
              <w:bottom w:val="nil"/>
              <w:right w:val="single" w:sz="4" w:space="0" w:color="auto"/>
            </w:tcBorders>
            <w:shd w:val="clear" w:color="auto" w:fill="auto"/>
          </w:tcPr>
          <w:p w14:paraId="43995427" w14:textId="77777777" w:rsidR="008F4D94" w:rsidRPr="00E50F3B" w:rsidRDefault="008F4D94" w:rsidP="006A46EC">
            <w:pPr>
              <w:spacing w:after="0"/>
              <w:jc w:val="center"/>
              <w:rPr>
                <w:rFonts w:ascii="Arial" w:hAnsi="Arial" w:cs="Arial"/>
                <w:color w:val="000000"/>
                <w:sz w:val="18"/>
                <w:szCs w:val="18"/>
              </w:rPr>
            </w:pPr>
            <w:r w:rsidRPr="00E50F3B">
              <w:rPr>
                <w:rFonts w:ascii="Arial" w:hAnsi="Arial" w:cs="Arial"/>
                <w:color w:val="000000"/>
                <w:sz w:val="18"/>
                <w:szCs w:val="18"/>
              </w:rPr>
              <w:t>CA_n20A-n41A-n77A</w:t>
            </w:r>
          </w:p>
        </w:tc>
        <w:tc>
          <w:tcPr>
            <w:tcW w:w="1701" w:type="dxa"/>
            <w:tcBorders>
              <w:top w:val="single" w:sz="4" w:space="0" w:color="auto"/>
              <w:left w:val="single" w:sz="4" w:space="0" w:color="auto"/>
              <w:bottom w:val="nil"/>
              <w:right w:val="single" w:sz="4" w:space="0" w:color="auto"/>
            </w:tcBorders>
            <w:shd w:val="clear" w:color="auto" w:fill="auto"/>
            <w:vAlign w:val="center"/>
          </w:tcPr>
          <w:p w14:paraId="6C3E3E3F" w14:textId="77777777" w:rsidR="008F4D94" w:rsidRPr="00E50F3B" w:rsidRDefault="008F4D94" w:rsidP="006A46EC">
            <w:pPr>
              <w:pStyle w:val="TAC"/>
              <w:rPr>
                <w:rFonts w:eastAsia="SimSun" w:cs="Arial"/>
                <w:szCs w:val="18"/>
                <w:lang w:eastAsia="zh-CN"/>
              </w:rPr>
            </w:pPr>
            <w:r w:rsidRPr="00E50F3B">
              <w:rPr>
                <w:rFonts w:eastAsia="SimSun" w:cs="Arial"/>
                <w:szCs w:val="18"/>
                <w:lang w:eastAsia="zh-CN"/>
              </w:rPr>
              <w:t>CA_n20A-n41A</w:t>
            </w:r>
          </w:p>
          <w:p w14:paraId="2AE6EE2D" w14:textId="77777777" w:rsidR="008F4D94" w:rsidRPr="00E50F3B" w:rsidRDefault="008F4D94" w:rsidP="006A46EC">
            <w:pPr>
              <w:pStyle w:val="TAC"/>
              <w:rPr>
                <w:rFonts w:eastAsia="SimSun" w:cs="Arial"/>
                <w:szCs w:val="18"/>
                <w:lang w:eastAsia="zh-CN"/>
              </w:rPr>
            </w:pPr>
            <w:r w:rsidRPr="00E50F3B">
              <w:rPr>
                <w:rFonts w:eastAsia="SimSun" w:cs="Arial"/>
                <w:szCs w:val="18"/>
                <w:lang w:eastAsia="zh-CN"/>
              </w:rPr>
              <w:t>CA_n20A-n77A</w:t>
            </w:r>
          </w:p>
          <w:p w14:paraId="784BEE6A" w14:textId="77777777" w:rsidR="008F4D94" w:rsidRPr="00E50F3B" w:rsidRDefault="008F4D94" w:rsidP="006A46EC">
            <w:pPr>
              <w:pStyle w:val="TAC"/>
              <w:rPr>
                <w:rFonts w:eastAsia="SimSun" w:cs="Arial"/>
                <w:szCs w:val="18"/>
                <w:lang w:eastAsia="zh-CN"/>
              </w:rPr>
            </w:pPr>
            <w:r w:rsidRPr="00E50F3B">
              <w:rPr>
                <w:rFonts w:eastAsia="SimSun" w:cs="Arial"/>
                <w:szCs w:val="18"/>
                <w:lang w:eastAsia="zh-CN"/>
              </w:rPr>
              <w:t>CA_n41A-n77A</w:t>
            </w:r>
          </w:p>
        </w:tc>
        <w:tc>
          <w:tcPr>
            <w:tcW w:w="709" w:type="dxa"/>
            <w:tcBorders>
              <w:left w:val="single" w:sz="4" w:space="0" w:color="auto"/>
              <w:right w:val="single" w:sz="4" w:space="0" w:color="auto"/>
            </w:tcBorders>
            <w:vAlign w:val="center"/>
          </w:tcPr>
          <w:p w14:paraId="14064FF2"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5135BF12"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5,10,15,20</w:t>
            </w:r>
          </w:p>
        </w:tc>
        <w:tc>
          <w:tcPr>
            <w:tcW w:w="1344" w:type="dxa"/>
            <w:tcBorders>
              <w:left w:val="single" w:sz="4" w:space="0" w:color="auto"/>
              <w:bottom w:val="nil"/>
              <w:right w:val="single" w:sz="4" w:space="0" w:color="auto"/>
            </w:tcBorders>
            <w:shd w:val="clear" w:color="auto" w:fill="auto"/>
            <w:vAlign w:val="center"/>
          </w:tcPr>
          <w:p w14:paraId="15EFEC4F"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657B0D83" w14:textId="77777777" w:rsidTr="006A46EC">
        <w:trPr>
          <w:trHeight w:val="187"/>
        </w:trPr>
        <w:tc>
          <w:tcPr>
            <w:tcW w:w="2263" w:type="dxa"/>
            <w:tcBorders>
              <w:top w:val="nil"/>
              <w:left w:val="single" w:sz="4" w:space="0" w:color="auto"/>
              <w:bottom w:val="nil"/>
              <w:right w:val="single" w:sz="4" w:space="0" w:color="auto"/>
            </w:tcBorders>
            <w:shd w:val="clear" w:color="auto" w:fill="auto"/>
          </w:tcPr>
          <w:p w14:paraId="080A2785" w14:textId="77777777" w:rsidR="008F4D94" w:rsidRPr="00B00CBD" w:rsidRDefault="008F4D94" w:rsidP="006A46EC">
            <w:pPr>
              <w:pStyle w:val="TAC"/>
              <w:rPr>
                <w:rFonts w:cs="Arial"/>
                <w:szCs w:val="18"/>
                <w:lang w:val="en-US" w:eastAsia="zh-CN"/>
              </w:rPr>
            </w:pPr>
          </w:p>
        </w:tc>
        <w:tc>
          <w:tcPr>
            <w:tcW w:w="1701" w:type="dxa"/>
            <w:tcBorders>
              <w:top w:val="nil"/>
              <w:left w:val="single" w:sz="4" w:space="0" w:color="auto"/>
              <w:bottom w:val="nil"/>
              <w:right w:val="single" w:sz="4" w:space="0" w:color="auto"/>
            </w:tcBorders>
            <w:shd w:val="clear" w:color="auto" w:fill="auto"/>
            <w:vAlign w:val="center"/>
          </w:tcPr>
          <w:p w14:paraId="089AD82F"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376445C3"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827" w:type="dxa"/>
            <w:tcBorders>
              <w:top w:val="single" w:sz="4" w:space="0" w:color="auto"/>
              <w:left w:val="single" w:sz="4" w:space="0" w:color="auto"/>
              <w:bottom w:val="single" w:sz="4" w:space="0" w:color="auto"/>
              <w:right w:val="single" w:sz="4" w:space="0" w:color="auto"/>
            </w:tcBorders>
            <w:vAlign w:val="center"/>
          </w:tcPr>
          <w:p w14:paraId="1CD516A5"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EF0E56">
              <w:rPr>
                <w:rFonts w:ascii="Arial" w:eastAsia="SimSun" w:hAnsi="Arial" w:cs="Arial"/>
                <w:sz w:val="18"/>
                <w:szCs w:val="18"/>
                <w:lang w:val="en-US" w:eastAsia="zh-CN" w:bidi="ar"/>
              </w:rPr>
              <w:t xml:space="preserve">10, 15, 20, </w:t>
            </w:r>
            <w:r>
              <w:rPr>
                <w:rFonts w:ascii="Arial" w:eastAsia="SimSun" w:hAnsi="Arial" w:cs="Arial"/>
                <w:sz w:val="18"/>
                <w:szCs w:val="18"/>
                <w:lang w:val="en-US" w:eastAsia="zh-CN" w:bidi="ar"/>
              </w:rPr>
              <w:t xml:space="preserve">25, 30, 35, </w:t>
            </w:r>
            <w:r w:rsidRPr="00EF0E56">
              <w:rPr>
                <w:rFonts w:ascii="Arial" w:eastAsia="SimSun" w:hAnsi="Arial" w:cs="Arial"/>
                <w:sz w:val="18"/>
                <w:szCs w:val="18"/>
                <w:lang w:val="en-US" w:eastAsia="zh-CN" w:bidi="ar"/>
              </w:rPr>
              <w:t>40,</w:t>
            </w:r>
            <w:r>
              <w:rPr>
                <w:rFonts w:ascii="Arial" w:eastAsia="SimSun" w:hAnsi="Arial" w:cs="Arial"/>
                <w:sz w:val="18"/>
                <w:szCs w:val="18"/>
                <w:lang w:val="en-US" w:eastAsia="zh-CN" w:bidi="ar"/>
              </w:rPr>
              <w:t xml:space="preserve"> 45,</w:t>
            </w:r>
            <w:r w:rsidRPr="00EF0E56">
              <w:rPr>
                <w:rFonts w:ascii="Arial" w:eastAsia="SimSun" w:hAnsi="Arial" w:cs="Arial"/>
                <w:sz w:val="18"/>
                <w:szCs w:val="18"/>
                <w:lang w:val="en-US" w:eastAsia="zh-CN" w:bidi="ar"/>
              </w:rPr>
              <w:t xml:space="preserve"> 50, 60, </w:t>
            </w:r>
            <w:r>
              <w:rPr>
                <w:rFonts w:ascii="Arial" w:eastAsia="SimSun" w:hAnsi="Arial" w:cs="Arial"/>
                <w:sz w:val="18"/>
                <w:szCs w:val="18"/>
                <w:lang w:val="en-US" w:eastAsia="zh-CN" w:bidi="ar"/>
              </w:rPr>
              <w:t xml:space="preserve">70, </w:t>
            </w:r>
            <w:r w:rsidRPr="00EF0E56">
              <w:rPr>
                <w:rFonts w:ascii="Arial" w:eastAsia="SimSun" w:hAnsi="Arial" w:cs="Arial"/>
                <w:sz w:val="18"/>
                <w:szCs w:val="18"/>
                <w:lang w:val="en-US" w:eastAsia="zh-CN" w:bidi="ar"/>
              </w:rPr>
              <w:t>80, 90, 100</w:t>
            </w:r>
          </w:p>
        </w:tc>
        <w:tc>
          <w:tcPr>
            <w:tcW w:w="1344" w:type="dxa"/>
            <w:tcBorders>
              <w:top w:val="nil"/>
              <w:left w:val="single" w:sz="4" w:space="0" w:color="auto"/>
              <w:bottom w:val="nil"/>
              <w:right w:val="single" w:sz="4" w:space="0" w:color="auto"/>
            </w:tcBorders>
            <w:shd w:val="clear" w:color="auto" w:fill="auto"/>
            <w:vAlign w:val="center"/>
          </w:tcPr>
          <w:p w14:paraId="35D27263" w14:textId="77777777" w:rsidR="008F4D94" w:rsidRPr="00B00CBD" w:rsidRDefault="008F4D94" w:rsidP="006A46EC">
            <w:pPr>
              <w:pStyle w:val="TAC"/>
              <w:rPr>
                <w:rFonts w:cs="Arial"/>
                <w:szCs w:val="18"/>
                <w:lang w:val="en-US" w:eastAsia="zh-CN"/>
              </w:rPr>
            </w:pPr>
          </w:p>
        </w:tc>
      </w:tr>
      <w:tr w:rsidR="008F4D94" w14:paraId="508AD408" w14:textId="77777777" w:rsidTr="006A46EC">
        <w:trPr>
          <w:trHeight w:val="187"/>
        </w:trPr>
        <w:tc>
          <w:tcPr>
            <w:tcW w:w="2263" w:type="dxa"/>
            <w:tcBorders>
              <w:top w:val="nil"/>
              <w:left w:val="single" w:sz="4" w:space="0" w:color="auto"/>
              <w:bottom w:val="single" w:sz="4" w:space="0" w:color="auto"/>
              <w:right w:val="single" w:sz="4" w:space="0" w:color="auto"/>
            </w:tcBorders>
            <w:shd w:val="clear" w:color="auto" w:fill="auto"/>
          </w:tcPr>
          <w:p w14:paraId="3CC25AB8" w14:textId="77777777" w:rsidR="008F4D94" w:rsidRPr="00B00CBD" w:rsidRDefault="008F4D94" w:rsidP="006A46EC">
            <w:pPr>
              <w:pStyle w:val="TAC"/>
              <w:rPr>
                <w:rFonts w:cs="Arial"/>
                <w:szCs w:val="18"/>
                <w:lang w:val="en-US"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71F0F8D"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4DA44B5F" w14:textId="77777777" w:rsidR="008F4D94" w:rsidRDefault="008F4D94" w:rsidP="006A46EC">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32EC495D"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44" w:type="dxa"/>
            <w:tcBorders>
              <w:top w:val="nil"/>
              <w:left w:val="single" w:sz="4" w:space="0" w:color="auto"/>
              <w:bottom w:val="single" w:sz="4" w:space="0" w:color="auto"/>
              <w:right w:val="single" w:sz="4" w:space="0" w:color="auto"/>
            </w:tcBorders>
            <w:shd w:val="clear" w:color="auto" w:fill="auto"/>
            <w:vAlign w:val="center"/>
          </w:tcPr>
          <w:p w14:paraId="2DC74410" w14:textId="77777777" w:rsidR="008F4D94" w:rsidRPr="00B00CBD" w:rsidRDefault="008F4D94" w:rsidP="006A46EC">
            <w:pPr>
              <w:pStyle w:val="TAC"/>
              <w:rPr>
                <w:rFonts w:cs="Arial"/>
                <w:szCs w:val="18"/>
                <w:lang w:val="en-US" w:eastAsia="zh-CN"/>
              </w:rPr>
            </w:pPr>
          </w:p>
        </w:tc>
      </w:tr>
      <w:tr w:rsidR="008F4D94" w14:paraId="66F6340B" w14:textId="77777777" w:rsidTr="006A46EC">
        <w:trPr>
          <w:trHeight w:val="187"/>
        </w:trPr>
        <w:tc>
          <w:tcPr>
            <w:tcW w:w="2263" w:type="dxa"/>
            <w:tcBorders>
              <w:top w:val="single" w:sz="4" w:space="0" w:color="auto"/>
              <w:left w:val="single" w:sz="4" w:space="0" w:color="auto"/>
              <w:bottom w:val="nil"/>
              <w:right w:val="single" w:sz="4" w:space="0" w:color="auto"/>
            </w:tcBorders>
            <w:shd w:val="clear" w:color="auto" w:fill="auto"/>
          </w:tcPr>
          <w:p w14:paraId="78F515EA" w14:textId="77777777" w:rsidR="008F4D94" w:rsidRPr="00B00CBD" w:rsidRDefault="008F4D94" w:rsidP="006A46EC">
            <w:pPr>
              <w:pStyle w:val="TAC"/>
              <w:rPr>
                <w:rFonts w:cs="Arial"/>
                <w:szCs w:val="18"/>
                <w:lang w:val="en-US" w:eastAsia="zh-CN"/>
              </w:rPr>
            </w:pPr>
            <w:r w:rsidRPr="00E50F3B">
              <w:rPr>
                <w:rFonts w:cs="Arial"/>
                <w:color w:val="000000"/>
                <w:szCs w:val="18"/>
              </w:rPr>
              <w:t>CA_n20A-n41A-n77</w:t>
            </w:r>
            <w:r>
              <w:rPr>
                <w:rFonts w:cs="Arial"/>
                <w:color w:val="000000"/>
                <w:szCs w:val="18"/>
              </w:rPr>
              <w:t>(2</w:t>
            </w:r>
            <w:r w:rsidRPr="00E50F3B">
              <w:rPr>
                <w:rFonts w:cs="Arial"/>
                <w:color w:val="000000"/>
                <w:szCs w:val="18"/>
              </w:rPr>
              <w:t>A</w:t>
            </w:r>
            <w:r>
              <w:rPr>
                <w:rFonts w:cs="Arial"/>
                <w:color w:val="000000"/>
                <w:szCs w:val="18"/>
              </w:rPr>
              <w:t>)</w:t>
            </w:r>
          </w:p>
        </w:tc>
        <w:tc>
          <w:tcPr>
            <w:tcW w:w="1701" w:type="dxa"/>
            <w:tcBorders>
              <w:top w:val="single" w:sz="4" w:space="0" w:color="auto"/>
              <w:left w:val="single" w:sz="4" w:space="0" w:color="auto"/>
              <w:bottom w:val="nil"/>
              <w:right w:val="single" w:sz="4" w:space="0" w:color="auto"/>
            </w:tcBorders>
            <w:shd w:val="clear" w:color="auto" w:fill="auto"/>
            <w:vAlign w:val="center"/>
          </w:tcPr>
          <w:p w14:paraId="6D569822" w14:textId="77777777" w:rsidR="008F4D94" w:rsidRPr="00E50F3B" w:rsidRDefault="008F4D94" w:rsidP="006A46EC">
            <w:pPr>
              <w:pStyle w:val="TAC"/>
              <w:rPr>
                <w:rFonts w:eastAsia="SimSun" w:cs="Arial"/>
                <w:szCs w:val="18"/>
                <w:lang w:eastAsia="zh-CN"/>
              </w:rPr>
            </w:pPr>
            <w:r w:rsidRPr="00E50F3B">
              <w:rPr>
                <w:rFonts w:eastAsia="SimSun" w:cs="Arial"/>
                <w:szCs w:val="18"/>
                <w:lang w:eastAsia="zh-CN"/>
              </w:rPr>
              <w:t>CA_n20A-n41A</w:t>
            </w:r>
          </w:p>
          <w:p w14:paraId="2E17405F" w14:textId="77777777" w:rsidR="008F4D94" w:rsidRPr="00E50F3B" w:rsidRDefault="008F4D94" w:rsidP="006A46EC">
            <w:pPr>
              <w:pStyle w:val="TAC"/>
              <w:rPr>
                <w:rFonts w:eastAsia="SimSun" w:cs="Arial"/>
                <w:szCs w:val="18"/>
                <w:lang w:eastAsia="zh-CN"/>
              </w:rPr>
            </w:pPr>
            <w:r w:rsidRPr="00E50F3B">
              <w:rPr>
                <w:rFonts w:eastAsia="SimSun" w:cs="Arial"/>
                <w:szCs w:val="18"/>
                <w:lang w:eastAsia="zh-CN"/>
              </w:rPr>
              <w:t>CA_n20A-n77A</w:t>
            </w:r>
          </w:p>
          <w:p w14:paraId="4D0D4544" w14:textId="77777777" w:rsidR="008F4D94" w:rsidRPr="00B00CBD" w:rsidRDefault="008F4D94" w:rsidP="006A46EC">
            <w:pPr>
              <w:pStyle w:val="TAC"/>
              <w:rPr>
                <w:rFonts w:cs="Arial"/>
                <w:szCs w:val="18"/>
                <w:lang w:val="en-US" w:eastAsia="zh-CN"/>
              </w:rPr>
            </w:pPr>
            <w:r w:rsidRPr="00E50F3B">
              <w:rPr>
                <w:rFonts w:eastAsia="SimSun" w:cs="Arial"/>
                <w:szCs w:val="18"/>
                <w:lang w:eastAsia="zh-CN"/>
              </w:rPr>
              <w:t>CA_n41A-n77A</w:t>
            </w:r>
          </w:p>
        </w:tc>
        <w:tc>
          <w:tcPr>
            <w:tcW w:w="709" w:type="dxa"/>
            <w:tcBorders>
              <w:top w:val="single" w:sz="4" w:space="0" w:color="auto"/>
              <w:left w:val="single" w:sz="4" w:space="0" w:color="auto"/>
              <w:right w:val="single" w:sz="4" w:space="0" w:color="auto"/>
            </w:tcBorders>
            <w:vAlign w:val="center"/>
          </w:tcPr>
          <w:p w14:paraId="112729DB" w14:textId="77777777" w:rsidR="008F4D94" w:rsidRDefault="008F4D94" w:rsidP="006A46EC">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267D7C78"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44" w:type="dxa"/>
            <w:tcBorders>
              <w:top w:val="single" w:sz="4" w:space="0" w:color="auto"/>
              <w:left w:val="single" w:sz="4" w:space="0" w:color="auto"/>
              <w:bottom w:val="nil"/>
              <w:right w:val="single" w:sz="4" w:space="0" w:color="auto"/>
            </w:tcBorders>
            <w:shd w:val="clear" w:color="auto" w:fill="auto"/>
            <w:vAlign w:val="center"/>
          </w:tcPr>
          <w:p w14:paraId="371CCD21"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51C7DE59" w14:textId="77777777" w:rsidTr="006A46EC">
        <w:trPr>
          <w:trHeight w:val="187"/>
        </w:trPr>
        <w:tc>
          <w:tcPr>
            <w:tcW w:w="2263" w:type="dxa"/>
            <w:tcBorders>
              <w:top w:val="nil"/>
              <w:left w:val="single" w:sz="4" w:space="0" w:color="auto"/>
              <w:bottom w:val="nil"/>
              <w:right w:val="single" w:sz="4" w:space="0" w:color="auto"/>
            </w:tcBorders>
            <w:shd w:val="clear" w:color="auto" w:fill="auto"/>
          </w:tcPr>
          <w:p w14:paraId="0E3767A9" w14:textId="77777777" w:rsidR="008F4D94" w:rsidRPr="00B00CBD" w:rsidRDefault="008F4D94" w:rsidP="006A46EC">
            <w:pPr>
              <w:pStyle w:val="TAC"/>
              <w:rPr>
                <w:rFonts w:cs="Arial"/>
                <w:szCs w:val="18"/>
                <w:lang w:val="en-US" w:eastAsia="zh-CN"/>
              </w:rPr>
            </w:pPr>
          </w:p>
        </w:tc>
        <w:tc>
          <w:tcPr>
            <w:tcW w:w="1701" w:type="dxa"/>
            <w:tcBorders>
              <w:top w:val="nil"/>
              <w:left w:val="single" w:sz="4" w:space="0" w:color="auto"/>
              <w:bottom w:val="nil"/>
              <w:right w:val="single" w:sz="4" w:space="0" w:color="auto"/>
            </w:tcBorders>
            <w:shd w:val="clear" w:color="auto" w:fill="auto"/>
            <w:vAlign w:val="center"/>
          </w:tcPr>
          <w:p w14:paraId="7E9073D1"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6B80653" w14:textId="77777777" w:rsidR="008F4D94" w:rsidRDefault="008F4D94" w:rsidP="006A46EC">
            <w:pPr>
              <w:pStyle w:val="TAC"/>
              <w:rPr>
                <w:rFonts w:cs="Arial"/>
                <w:szCs w:val="18"/>
                <w:lang w:val="en-US" w:eastAsia="zh-CN"/>
              </w:rPr>
            </w:pPr>
            <w:r>
              <w:rPr>
                <w:rFonts w:cs="Arial"/>
                <w:szCs w:val="18"/>
                <w:lang w:val="en-US" w:eastAsia="zh-CN"/>
              </w:rPr>
              <w:t>n41</w:t>
            </w:r>
          </w:p>
        </w:tc>
        <w:tc>
          <w:tcPr>
            <w:tcW w:w="3827" w:type="dxa"/>
            <w:tcBorders>
              <w:top w:val="single" w:sz="4" w:space="0" w:color="auto"/>
              <w:left w:val="single" w:sz="4" w:space="0" w:color="auto"/>
              <w:bottom w:val="single" w:sz="4" w:space="0" w:color="auto"/>
              <w:right w:val="single" w:sz="4" w:space="0" w:color="auto"/>
            </w:tcBorders>
            <w:vAlign w:val="center"/>
          </w:tcPr>
          <w:p w14:paraId="5CD7591F"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EF0E56">
              <w:rPr>
                <w:rFonts w:ascii="Arial" w:eastAsia="SimSun" w:hAnsi="Arial" w:cs="Arial"/>
                <w:sz w:val="18"/>
                <w:szCs w:val="18"/>
                <w:lang w:val="en-US" w:eastAsia="zh-CN" w:bidi="ar"/>
              </w:rPr>
              <w:t xml:space="preserve">10, 15, 20, </w:t>
            </w:r>
            <w:r>
              <w:rPr>
                <w:rFonts w:ascii="Arial" w:eastAsia="SimSun" w:hAnsi="Arial" w:cs="Arial"/>
                <w:sz w:val="18"/>
                <w:szCs w:val="18"/>
                <w:lang w:val="en-US" w:eastAsia="zh-CN" w:bidi="ar"/>
              </w:rPr>
              <w:t xml:space="preserve">25, 30, 35, </w:t>
            </w:r>
            <w:r w:rsidRPr="00EF0E56">
              <w:rPr>
                <w:rFonts w:ascii="Arial" w:eastAsia="SimSun" w:hAnsi="Arial" w:cs="Arial"/>
                <w:sz w:val="18"/>
                <w:szCs w:val="18"/>
                <w:lang w:val="en-US" w:eastAsia="zh-CN" w:bidi="ar"/>
              </w:rPr>
              <w:t>40,</w:t>
            </w:r>
            <w:r>
              <w:rPr>
                <w:rFonts w:ascii="Arial" w:eastAsia="SimSun" w:hAnsi="Arial" w:cs="Arial"/>
                <w:sz w:val="18"/>
                <w:szCs w:val="18"/>
                <w:lang w:val="en-US" w:eastAsia="zh-CN" w:bidi="ar"/>
              </w:rPr>
              <w:t xml:space="preserve"> 45,</w:t>
            </w:r>
            <w:r w:rsidRPr="00EF0E56">
              <w:rPr>
                <w:rFonts w:ascii="Arial" w:eastAsia="SimSun" w:hAnsi="Arial" w:cs="Arial"/>
                <w:sz w:val="18"/>
                <w:szCs w:val="18"/>
                <w:lang w:val="en-US" w:eastAsia="zh-CN" w:bidi="ar"/>
              </w:rPr>
              <w:t xml:space="preserve"> 50, 60, </w:t>
            </w:r>
            <w:r>
              <w:rPr>
                <w:rFonts w:ascii="Arial" w:eastAsia="SimSun" w:hAnsi="Arial" w:cs="Arial"/>
                <w:sz w:val="18"/>
                <w:szCs w:val="18"/>
                <w:lang w:val="en-US" w:eastAsia="zh-CN" w:bidi="ar"/>
              </w:rPr>
              <w:t xml:space="preserve">70, </w:t>
            </w:r>
            <w:r w:rsidRPr="00EF0E56">
              <w:rPr>
                <w:rFonts w:ascii="Arial" w:eastAsia="SimSun" w:hAnsi="Arial" w:cs="Arial"/>
                <w:sz w:val="18"/>
                <w:szCs w:val="18"/>
                <w:lang w:val="en-US" w:eastAsia="zh-CN" w:bidi="ar"/>
              </w:rPr>
              <w:t>80, 90, 100</w:t>
            </w:r>
          </w:p>
        </w:tc>
        <w:tc>
          <w:tcPr>
            <w:tcW w:w="1344" w:type="dxa"/>
            <w:tcBorders>
              <w:top w:val="nil"/>
              <w:left w:val="single" w:sz="4" w:space="0" w:color="auto"/>
              <w:bottom w:val="nil"/>
              <w:right w:val="single" w:sz="4" w:space="0" w:color="auto"/>
            </w:tcBorders>
            <w:shd w:val="clear" w:color="auto" w:fill="auto"/>
            <w:vAlign w:val="center"/>
          </w:tcPr>
          <w:p w14:paraId="4C82D23A" w14:textId="77777777" w:rsidR="008F4D94" w:rsidRPr="00B00CBD" w:rsidRDefault="008F4D94" w:rsidP="006A46EC">
            <w:pPr>
              <w:pStyle w:val="TAC"/>
              <w:rPr>
                <w:rFonts w:cs="Arial"/>
                <w:szCs w:val="18"/>
                <w:lang w:val="en-US" w:eastAsia="zh-CN"/>
              </w:rPr>
            </w:pPr>
          </w:p>
        </w:tc>
      </w:tr>
      <w:tr w:rsidR="008F4D94" w14:paraId="65E406BD" w14:textId="77777777" w:rsidTr="006A46EC">
        <w:trPr>
          <w:trHeight w:val="187"/>
        </w:trPr>
        <w:tc>
          <w:tcPr>
            <w:tcW w:w="2263" w:type="dxa"/>
            <w:tcBorders>
              <w:top w:val="nil"/>
              <w:left w:val="single" w:sz="4" w:space="0" w:color="auto"/>
              <w:bottom w:val="single" w:sz="4" w:space="0" w:color="auto"/>
              <w:right w:val="single" w:sz="4" w:space="0" w:color="auto"/>
            </w:tcBorders>
            <w:shd w:val="clear" w:color="auto" w:fill="auto"/>
          </w:tcPr>
          <w:p w14:paraId="7BA9F005" w14:textId="77777777" w:rsidR="008F4D94" w:rsidRPr="00B00CBD" w:rsidRDefault="008F4D94" w:rsidP="006A46EC">
            <w:pPr>
              <w:pStyle w:val="TAC"/>
              <w:rPr>
                <w:rFonts w:cs="Arial"/>
                <w:szCs w:val="18"/>
                <w:lang w:val="en-US"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169DB0A"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1504E5C7" w14:textId="77777777" w:rsidR="008F4D94" w:rsidRDefault="008F4D94" w:rsidP="006A46EC">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77EFC048"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E50F3B">
              <w:rPr>
                <w:rFonts w:ascii="Arial" w:eastAsia="SimSun" w:hAnsi="Arial" w:cs="Arial"/>
                <w:sz w:val="18"/>
                <w:szCs w:val="18"/>
                <w:lang w:val="en-US" w:eastAsia="zh-CN" w:bidi="ar"/>
              </w:rPr>
              <w:t>CA_n77(2A)_BCS4 and 5</w:t>
            </w:r>
          </w:p>
        </w:tc>
        <w:tc>
          <w:tcPr>
            <w:tcW w:w="1344" w:type="dxa"/>
            <w:tcBorders>
              <w:top w:val="nil"/>
              <w:left w:val="single" w:sz="4" w:space="0" w:color="auto"/>
              <w:bottom w:val="single" w:sz="4" w:space="0" w:color="auto"/>
              <w:right w:val="single" w:sz="4" w:space="0" w:color="auto"/>
            </w:tcBorders>
            <w:shd w:val="clear" w:color="auto" w:fill="auto"/>
            <w:vAlign w:val="center"/>
          </w:tcPr>
          <w:p w14:paraId="43B084D0" w14:textId="77777777" w:rsidR="008F4D94" w:rsidRPr="00B00CBD" w:rsidRDefault="008F4D94" w:rsidP="006A46EC">
            <w:pPr>
              <w:pStyle w:val="TAC"/>
              <w:rPr>
                <w:rFonts w:cs="Arial"/>
                <w:szCs w:val="18"/>
                <w:lang w:val="en-US" w:eastAsia="zh-CN"/>
              </w:rPr>
            </w:pPr>
          </w:p>
        </w:tc>
      </w:tr>
    </w:tbl>
    <w:p w14:paraId="77E35F11" w14:textId="77777777" w:rsidR="008F4D94" w:rsidRDefault="008F4D94" w:rsidP="008F4D94">
      <w:pPr>
        <w:pStyle w:val="Heading4"/>
        <w:rPr>
          <w:rFonts w:cs="Arial"/>
          <w:szCs w:val="22"/>
          <w:lang w:val="en-US" w:eastAsia="zh-CN"/>
        </w:rPr>
      </w:pPr>
      <w:bookmarkStart w:id="317" w:name="_Toc183507847"/>
      <w:r>
        <w:rPr>
          <w:rFonts w:cs="Arial"/>
          <w:lang w:eastAsia="zh-CN"/>
        </w:rPr>
        <w:t>5.20</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17"/>
    </w:p>
    <w:p w14:paraId="68C30A48" w14:textId="77777777" w:rsidR="008F4D94" w:rsidRDefault="008F4D94" w:rsidP="008F4D94">
      <w:pPr>
        <w:keepNext/>
        <w:keepLines/>
      </w:pPr>
      <w:r>
        <w:t xml:space="preserve">For </w:t>
      </w:r>
      <w:r>
        <w:rPr>
          <w:lang w:val="en-US" w:eastAsia="zh-CN"/>
        </w:rPr>
        <w:t>CA</w:t>
      </w:r>
      <w:r>
        <w:rPr>
          <w:lang w:eastAsia="zh-CN"/>
        </w:rPr>
        <w:t>_</w:t>
      </w:r>
      <w:r>
        <w:rPr>
          <w:lang w:val="en-US" w:eastAsia="zh-CN"/>
        </w:rPr>
        <w:t>n20</w:t>
      </w:r>
      <w:r>
        <w:rPr>
          <w:lang w:eastAsia="ja-JP"/>
        </w:rPr>
        <w:t>-n41</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CA_n5-n41-n77 as given in the tables below.</w:t>
      </w:r>
    </w:p>
    <w:p w14:paraId="1D6E56C8" w14:textId="77777777" w:rsidR="008F4D94" w:rsidRDefault="008F4D94" w:rsidP="008F4D94">
      <w:pPr>
        <w:pStyle w:val="TH"/>
      </w:pPr>
      <w:r>
        <w:t xml:space="preserve">Table </w:t>
      </w:r>
      <w:r>
        <w:rPr>
          <w:rFonts w:hint="eastAsia"/>
          <w:lang w:val="en-US" w:eastAsia="zh-CN"/>
        </w:rPr>
        <w:t>5.20</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17F6FF01"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03FC5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CF46C9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681A30E5"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79A17F89" w14:textId="77777777" w:rsidR="008F4D94" w:rsidRDefault="008F4D94" w:rsidP="006A46EC">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43A6911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3369B17"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4FD2AA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CA_n20-n41-n77</w:t>
            </w:r>
          </w:p>
        </w:tc>
        <w:tc>
          <w:tcPr>
            <w:tcW w:w="2040" w:type="dxa"/>
            <w:tcBorders>
              <w:top w:val="nil"/>
              <w:left w:val="nil"/>
              <w:bottom w:val="single" w:sz="4" w:space="0" w:color="auto"/>
              <w:right w:val="single" w:sz="4" w:space="0" w:color="auto"/>
            </w:tcBorders>
            <w:shd w:val="clear" w:color="auto" w:fill="auto"/>
            <w:vAlign w:val="center"/>
            <w:hideMark/>
          </w:tcPr>
          <w:p w14:paraId="5FF0D84A" w14:textId="77777777" w:rsidR="008F4D94" w:rsidRPr="00E50F3B" w:rsidRDefault="008F4D94" w:rsidP="006A46EC">
            <w:pPr>
              <w:jc w:val="center"/>
              <w:rPr>
                <w:rFonts w:ascii="Arial" w:hAnsi="Arial" w:cs="Arial"/>
                <w:color w:val="000000"/>
                <w:sz w:val="18"/>
                <w:szCs w:val="16"/>
              </w:rPr>
            </w:pPr>
            <w:r w:rsidRPr="00E50F3B">
              <w:rPr>
                <w:rFonts w:ascii="Arial" w:hAnsi="Arial" w:cs="Arial"/>
                <w:sz w:val="18"/>
                <w:szCs w:val="16"/>
                <w:lang w:eastAsia="zh-CN"/>
              </w:rPr>
              <w:t>0.6</w:t>
            </w:r>
          </w:p>
        </w:tc>
        <w:tc>
          <w:tcPr>
            <w:tcW w:w="1900" w:type="dxa"/>
            <w:tcBorders>
              <w:top w:val="nil"/>
              <w:left w:val="nil"/>
              <w:bottom w:val="single" w:sz="4" w:space="0" w:color="auto"/>
              <w:right w:val="single" w:sz="4" w:space="0" w:color="auto"/>
            </w:tcBorders>
            <w:shd w:val="clear" w:color="auto" w:fill="auto"/>
            <w:vAlign w:val="center"/>
            <w:hideMark/>
          </w:tcPr>
          <w:p w14:paraId="35A67516" w14:textId="77777777" w:rsidR="008F4D94" w:rsidRPr="00E50F3B" w:rsidRDefault="008F4D94" w:rsidP="006A46EC">
            <w:pPr>
              <w:jc w:val="center"/>
              <w:rPr>
                <w:rFonts w:ascii="Arial" w:hAnsi="Arial" w:cs="Arial"/>
                <w:color w:val="000000"/>
                <w:sz w:val="18"/>
                <w:szCs w:val="16"/>
              </w:rPr>
            </w:pPr>
            <w:r w:rsidRPr="00E50F3B">
              <w:rPr>
                <w:rFonts w:ascii="Arial" w:hAnsi="Arial" w:cs="Arial"/>
                <w:sz w:val="18"/>
                <w:szCs w:val="16"/>
                <w:lang w:val="en-US" w:eastAsia="zh-CN"/>
              </w:rPr>
              <w:t>0.3</w:t>
            </w:r>
          </w:p>
        </w:tc>
        <w:tc>
          <w:tcPr>
            <w:tcW w:w="2180" w:type="dxa"/>
            <w:tcBorders>
              <w:top w:val="nil"/>
              <w:left w:val="nil"/>
              <w:bottom w:val="single" w:sz="4" w:space="0" w:color="auto"/>
              <w:right w:val="single" w:sz="4" w:space="0" w:color="auto"/>
            </w:tcBorders>
            <w:shd w:val="clear" w:color="auto" w:fill="auto"/>
            <w:vAlign w:val="center"/>
            <w:hideMark/>
          </w:tcPr>
          <w:p w14:paraId="4DE69D8A" w14:textId="77777777" w:rsidR="008F4D94" w:rsidRPr="00E50F3B" w:rsidRDefault="008F4D94" w:rsidP="006A46EC">
            <w:pPr>
              <w:jc w:val="center"/>
              <w:rPr>
                <w:rFonts w:ascii="Arial" w:hAnsi="Arial" w:cs="Arial"/>
                <w:color w:val="000000"/>
                <w:sz w:val="18"/>
                <w:szCs w:val="16"/>
              </w:rPr>
            </w:pPr>
            <w:r w:rsidRPr="00E50F3B">
              <w:rPr>
                <w:rFonts w:ascii="Arial" w:hAnsi="Arial" w:cs="Arial"/>
                <w:sz w:val="18"/>
                <w:szCs w:val="16"/>
                <w:lang w:eastAsia="zh-CN"/>
              </w:rPr>
              <w:t>0.8</w:t>
            </w:r>
          </w:p>
        </w:tc>
      </w:tr>
      <w:tr w:rsidR="008F4D94" w14:paraId="729D0C9D"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0E880AD"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DF9E3D7" w14:textId="77777777" w:rsidR="008F4D94" w:rsidRDefault="008F4D94" w:rsidP="008F4D94">
      <w:pPr>
        <w:pStyle w:val="TH"/>
        <w:spacing w:before="120" w:after="120"/>
        <w:rPr>
          <w:lang w:eastAsia="zh-CN"/>
        </w:rPr>
      </w:pPr>
      <w:r>
        <w:t xml:space="preserve">Table </w:t>
      </w:r>
      <w:r>
        <w:rPr>
          <w:lang w:val="en-US" w:eastAsia="zh-CN"/>
        </w:rPr>
        <w:t>5.20.1.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5BE1F277"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A6776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7B3FDBD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963B6D3"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061FA8F5" w14:textId="77777777" w:rsidR="008F4D94" w:rsidRDefault="008F4D94" w:rsidP="006A46EC">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7A17DC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EBF7D95"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6169B3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CA_n20-n41-n77</w:t>
            </w:r>
          </w:p>
        </w:tc>
        <w:tc>
          <w:tcPr>
            <w:tcW w:w="2140" w:type="dxa"/>
            <w:tcBorders>
              <w:top w:val="nil"/>
              <w:left w:val="nil"/>
              <w:bottom w:val="single" w:sz="4" w:space="0" w:color="auto"/>
              <w:right w:val="single" w:sz="4" w:space="0" w:color="auto"/>
            </w:tcBorders>
            <w:shd w:val="clear" w:color="auto" w:fill="auto"/>
            <w:vAlign w:val="center"/>
            <w:hideMark/>
          </w:tcPr>
          <w:p w14:paraId="2F28DE9F" w14:textId="77777777" w:rsidR="008F4D94" w:rsidRPr="00E50F3B" w:rsidRDefault="008F4D94" w:rsidP="006A46EC">
            <w:pPr>
              <w:jc w:val="center"/>
              <w:rPr>
                <w:rFonts w:ascii="Arial" w:hAnsi="Arial" w:cs="Arial"/>
                <w:color w:val="000000"/>
                <w:sz w:val="18"/>
                <w:szCs w:val="18"/>
              </w:rPr>
            </w:pPr>
            <w:r w:rsidRPr="00E50F3B">
              <w:rPr>
                <w:rFonts w:ascii="Arial" w:hAnsi="Arial" w:cs="Arial"/>
                <w:sz w:val="18"/>
                <w:szCs w:val="18"/>
                <w:lang w:eastAsia="zh-CN"/>
              </w:rPr>
              <w:t>0.2</w:t>
            </w:r>
          </w:p>
        </w:tc>
        <w:tc>
          <w:tcPr>
            <w:tcW w:w="2180" w:type="dxa"/>
            <w:tcBorders>
              <w:top w:val="nil"/>
              <w:left w:val="nil"/>
              <w:bottom w:val="single" w:sz="4" w:space="0" w:color="auto"/>
              <w:right w:val="single" w:sz="4" w:space="0" w:color="auto"/>
            </w:tcBorders>
            <w:shd w:val="clear" w:color="auto" w:fill="auto"/>
            <w:vAlign w:val="center"/>
            <w:hideMark/>
          </w:tcPr>
          <w:p w14:paraId="4DF14AD5" w14:textId="77777777" w:rsidR="008F4D94" w:rsidRPr="00E50F3B" w:rsidRDefault="008F4D94" w:rsidP="006A46EC">
            <w:pPr>
              <w:jc w:val="center"/>
              <w:rPr>
                <w:rFonts w:ascii="Arial" w:hAnsi="Arial" w:cs="Arial"/>
                <w:color w:val="000000"/>
                <w:sz w:val="18"/>
                <w:szCs w:val="18"/>
              </w:rPr>
            </w:pPr>
            <w:r w:rsidRPr="00E50F3B">
              <w:rPr>
                <w:rFonts w:ascii="Arial" w:hAnsi="Arial" w:cs="Arial"/>
                <w:sz w:val="18"/>
                <w:szCs w:val="18"/>
                <w:lang w:val="en-US" w:eastAsia="zh-CN"/>
              </w:rPr>
              <w:t>-</w:t>
            </w:r>
          </w:p>
        </w:tc>
        <w:tc>
          <w:tcPr>
            <w:tcW w:w="2200" w:type="dxa"/>
            <w:tcBorders>
              <w:top w:val="nil"/>
              <w:left w:val="nil"/>
              <w:bottom w:val="single" w:sz="4" w:space="0" w:color="auto"/>
              <w:right w:val="single" w:sz="4" w:space="0" w:color="auto"/>
            </w:tcBorders>
            <w:shd w:val="clear" w:color="auto" w:fill="auto"/>
            <w:vAlign w:val="center"/>
            <w:hideMark/>
          </w:tcPr>
          <w:p w14:paraId="3CD0BBC0" w14:textId="77777777" w:rsidR="008F4D94" w:rsidRPr="00E50F3B" w:rsidRDefault="008F4D94" w:rsidP="006A46EC">
            <w:pPr>
              <w:jc w:val="center"/>
              <w:rPr>
                <w:rFonts w:ascii="Arial" w:hAnsi="Arial" w:cs="Arial"/>
                <w:color w:val="000000"/>
                <w:sz w:val="18"/>
                <w:szCs w:val="18"/>
              </w:rPr>
            </w:pPr>
            <w:r w:rsidRPr="00E50F3B">
              <w:rPr>
                <w:rFonts w:ascii="Arial" w:hAnsi="Arial" w:cs="Arial"/>
                <w:sz w:val="18"/>
                <w:szCs w:val="18"/>
                <w:lang w:eastAsia="zh-CN"/>
              </w:rPr>
              <w:t>0.5</w:t>
            </w:r>
          </w:p>
        </w:tc>
      </w:tr>
      <w:tr w:rsidR="008F4D94" w14:paraId="03BA1742"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34185E3"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151ADE87" w14:textId="77777777" w:rsidR="008F4D94" w:rsidRPr="005D2633" w:rsidRDefault="008F4D94" w:rsidP="008F4D94">
      <w:pPr>
        <w:pStyle w:val="Heading3"/>
        <w:rPr>
          <w:rFonts w:cs="Arial"/>
          <w:szCs w:val="28"/>
          <w:lang w:val="en-US" w:eastAsia="zh-CN"/>
        </w:rPr>
      </w:pPr>
      <w:bookmarkStart w:id="318" w:name="_Toc183507848"/>
      <w:r>
        <w:rPr>
          <w:rFonts w:cs="Arial"/>
          <w:szCs w:val="28"/>
          <w:lang w:val="en-US" w:eastAsia="zh-CN"/>
        </w:rPr>
        <w:t>5.20</w:t>
      </w:r>
      <w:r w:rsidRPr="005D2633">
        <w:rPr>
          <w:rFonts w:cs="Arial"/>
          <w:szCs w:val="28"/>
          <w:lang w:val="en-US" w:eastAsia="zh-CN"/>
        </w:rPr>
        <w:t>.2</w:t>
      </w:r>
      <w:r w:rsidRPr="005D2633">
        <w:rPr>
          <w:rFonts w:cs="Arial"/>
          <w:szCs w:val="28"/>
          <w:lang w:val="en-US" w:eastAsia="zh-CN"/>
        </w:rPr>
        <w:tab/>
        <w:t>Specific for 2 bands UL CA</w:t>
      </w:r>
      <w:bookmarkEnd w:id="318"/>
    </w:p>
    <w:p w14:paraId="42D79735" w14:textId="77777777" w:rsidR="008F4D94" w:rsidRPr="00140BB6" w:rsidRDefault="008F4D94" w:rsidP="008F4D94">
      <w:pPr>
        <w:pStyle w:val="Heading4"/>
      </w:pPr>
      <w:bookmarkStart w:id="319" w:name="_Toc183507849"/>
      <w:r>
        <w:t>5.20</w:t>
      </w:r>
      <w:r w:rsidRPr="00140BB6">
        <w:t>.2.1</w:t>
      </w:r>
      <w:r w:rsidRPr="00140BB6">
        <w:tab/>
        <w:t>UE co-existence studies</w:t>
      </w:r>
      <w:bookmarkEnd w:id="319"/>
    </w:p>
    <w:p w14:paraId="63D0A35B" w14:textId="77777777" w:rsidR="008F4D94" w:rsidRPr="00242348" w:rsidRDefault="008F4D94" w:rsidP="008F4D94">
      <w:pPr>
        <w:pStyle w:val="Heading5"/>
        <w:rPr>
          <w:snapToGrid w:val="0"/>
        </w:rPr>
      </w:pPr>
      <w:bookmarkStart w:id="320" w:name="_Toc183507850"/>
      <w:r>
        <w:rPr>
          <w:rFonts w:hint="eastAsia"/>
          <w:snapToGrid w:val="0"/>
        </w:rPr>
        <w:t>5.20</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20"/>
    </w:p>
    <w:p w14:paraId="5617CD26"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5.20</w:t>
      </w:r>
      <w:r>
        <w:rPr>
          <w:rFonts w:eastAsia="MS Mincho"/>
        </w:rPr>
        <w:t>.2.1</w:t>
      </w:r>
      <w:r w:rsidRPr="00A76C0A">
        <w:rPr>
          <w:rFonts w:eastAsia="MS Mincho"/>
        </w:rPr>
        <w:t>.1-1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n77</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6A2604A4"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53088C82"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CFF9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F37036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2C8B3AD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45C7C6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1B1D6DC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AD6EBF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A0339B0"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8C8BB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E031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DD80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28DF4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4073CA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227F4A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1E220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1634 - 1858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B1732D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3328 - 3552</w:t>
            </w:r>
          </w:p>
        </w:tc>
      </w:tr>
      <w:tr w:rsidR="008F4D94" w14:paraId="51F756F4"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4AE899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6E145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B2737E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A982B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CF68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4D18AB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8CFB8F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3F7ABE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1026 - 772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F8AA46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4130 - 4548</w:t>
            </w:r>
          </w:p>
        </w:tc>
      </w:tr>
      <w:tr w:rsidR="008F4D94" w14:paraId="28745C76"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5C24D3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A1A0C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4D48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DCB7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56B179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7AC803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30BF0A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C1C5C6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4160 - 4414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711F9E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5824 - 6242</w:t>
            </w:r>
          </w:p>
        </w:tc>
      </w:tr>
      <w:tr w:rsidR="008F4D94" w14:paraId="73CF649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FBE7BB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9C0F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30649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3F01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32B6B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422AF50"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53591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8D859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194 - 90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E4BFC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6626 - 7238</w:t>
            </w:r>
          </w:p>
        </w:tc>
      </w:tr>
      <w:tr w:rsidR="008F4D94" w14:paraId="403F43D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1AC70B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F6D28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9C3E2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ACD47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828F662"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61B6C5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185DD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3716 - 3268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2D59E5C" w14:textId="77777777" w:rsidR="008F4D94" w:rsidRDefault="008F4D94" w:rsidP="006A46EC">
            <w:pPr>
              <w:rPr>
                <w:rFonts w:ascii="Arial" w:hAnsi="Arial" w:cs="Arial"/>
                <w:color w:val="000000"/>
                <w:sz w:val="18"/>
                <w:szCs w:val="18"/>
              </w:rPr>
            </w:pPr>
          </w:p>
        </w:tc>
      </w:tr>
      <w:tr w:rsidR="008F4D94" w14:paraId="6E09891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80C19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4900D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550CE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1DB2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64D49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D80974"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EDC3BA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1E92D7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4992 - 5276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982FAB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8320 - 8932</w:t>
            </w:r>
          </w:p>
        </w:tc>
      </w:tr>
      <w:tr w:rsidR="008F4D94" w14:paraId="51E4E62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AEF86F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219E4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6038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58E8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CC97A1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55D99E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2E59D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6656 - 7104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DC940D8" w14:textId="77777777" w:rsidR="008F4D94" w:rsidRDefault="008F4D94" w:rsidP="006A46EC">
            <w:pPr>
              <w:rPr>
                <w:rFonts w:ascii="Arial" w:hAnsi="Arial" w:cs="Arial"/>
                <w:color w:val="000000"/>
                <w:sz w:val="18"/>
                <w:szCs w:val="18"/>
              </w:rPr>
            </w:pPr>
          </w:p>
        </w:tc>
      </w:tr>
      <w:tr w:rsidR="008F4D94" w14:paraId="55800F50"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85E544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5D3BB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6D2AE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B7619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CB136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241423"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CD8555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24FC0C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9928 - 9122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8A4678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952 - 638</w:t>
            </w:r>
          </w:p>
        </w:tc>
      </w:tr>
      <w:tr w:rsidR="008F4D94" w14:paraId="49C8037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12563C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27078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FD8C3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DF0D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D22C4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15783BA"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93A80F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4716FA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6406 - 5764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ED5F6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2406 - 2884</w:t>
            </w:r>
          </w:p>
        </w:tc>
      </w:tr>
      <w:tr w:rsidR="008F4D94" w14:paraId="319B857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5654B8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A0FC63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A3451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2478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2E84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0AB3C9"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65B283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22218C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10816 - 11622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11E360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5824 - 6138</w:t>
            </w:r>
          </w:p>
        </w:tc>
      </w:tr>
      <w:tr w:rsidR="008F4D94" w14:paraId="5CC5C7AD"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89FDD5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7FA483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B12D0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18AD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4C1E0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933EED8"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A8A276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116F91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9152 - 9794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95F545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7488 - 7966</w:t>
            </w:r>
          </w:p>
        </w:tc>
      </w:tr>
      <w:tr w:rsidR="008F4D94" w14:paraId="5DA35FCF"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85E8864"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F9F6F39" w14:textId="77777777" w:rsidR="008F4D94" w:rsidRDefault="008F4D94" w:rsidP="008F4D94">
      <w:pPr>
        <w:pStyle w:val="TH"/>
        <w:rPr>
          <w:rFonts w:eastAsia="MS Mincho"/>
        </w:rPr>
      </w:pPr>
    </w:p>
    <w:p w14:paraId="027AD48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5.20</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n77</w:t>
      </w:r>
      <w:r w:rsidRPr="00A76C0A">
        <w:rPr>
          <w:rFonts w:eastAsia="MS Mincho"/>
        </w:rPr>
        <w:t>A with UL CA_</w:t>
      </w:r>
      <w:r>
        <w:rPr>
          <w:rFonts w:eastAsia="MS Mincho"/>
        </w:rPr>
        <w:t>n20</w:t>
      </w:r>
      <w:r w:rsidRPr="00A76C0A">
        <w:rPr>
          <w:rFonts w:eastAsia="MS Mincho"/>
        </w:rPr>
        <w:t>A-</w:t>
      </w:r>
      <w:r>
        <w:rPr>
          <w:rFonts w:eastAsia="MS Mincho"/>
        </w:rPr>
        <w:t>n77</w:t>
      </w:r>
      <w:r w:rsidRPr="00A76C0A">
        <w:rPr>
          <w:rFonts w:eastAsia="MS Mincho"/>
        </w:rPr>
        <w:t>A.</w:t>
      </w:r>
    </w:p>
    <w:p w14:paraId="3D38B57C"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0A3A1F6B"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7197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16B986D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6675881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5F2D2D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0F8F5EF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3856B2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D3F381"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8319F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2BE64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1040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37FA9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A29A80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6DAF8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AF3DCD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2438 - 3368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86C9F5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4132 - 5062</w:t>
            </w:r>
          </w:p>
        </w:tc>
      </w:tr>
      <w:tr w:rsidR="008F4D94" w14:paraId="2B0EACA0"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B1F92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53F16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3F20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BEBA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00641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99D12B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01322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1ED7BD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2536 - 1576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EB610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5738 - 7568</w:t>
            </w:r>
          </w:p>
        </w:tc>
      </w:tr>
      <w:tr w:rsidR="008F4D94" w14:paraId="6EC7494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E423A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0381B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3899D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1787E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696B5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03A90F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E535AB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ECD3A8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4964 - 5924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24A876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7432 - 9262</w:t>
            </w:r>
          </w:p>
        </w:tc>
      </w:tr>
      <w:tr w:rsidR="008F4D94" w14:paraId="300E8D9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D8B72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1F69E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D228D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A563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0EFF17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BE83D00"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599D6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DF8A5A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1704 - 714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6F7CFB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9038 - 11768</w:t>
            </w:r>
          </w:p>
        </w:tc>
      </w:tr>
      <w:tr w:rsidR="008F4D94" w14:paraId="1E246A7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779189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BB05E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82056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BB086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595F401"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141C4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C8DEEF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6736 - 4876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C1465E5" w14:textId="77777777" w:rsidR="008F4D94" w:rsidRDefault="008F4D94" w:rsidP="006A46EC">
            <w:pPr>
              <w:rPr>
                <w:rFonts w:ascii="Arial" w:hAnsi="Arial" w:cs="Arial"/>
                <w:color w:val="000000"/>
                <w:sz w:val="18"/>
                <w:szCs w:val="18"/>
              </w:rPr>
            </w:pPr>
          </w:p>
        </w:tc>
      </w:tr>
      <w:tr w:rsidR="008F4D94" w14:paraId="2CBA797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4BEC74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5EF74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43728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C8DAF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29301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E6207E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D1797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72E3B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5796 - 6786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3B052B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10732 - 13462</w:t>
            </w:r>
          </w:p>
        </w:tc>
      </w:tr>
      <w:tr w:rsidR="008F4D94" w14:paraId="35C0DAC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1D6FA0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F4273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350F0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322B6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8EA6D4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29571D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A3DEAE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8264 - 10124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4695B90" w14:textId="77777777" w:rsidR="008F4D94" w:rsidRDefault="008F4D94" w:rsidP="006A46EC">
            <w:pPr>
              <w:rPr>
                <w:rFonts w:ascii="Arial" w:hAnsi="Arial" w:cs="Arial"/>
                <w:color w:val="000000"/>
                <w:sz w:val="18"/>
                <w:szCs w:val="18"/>
              </w:rPr>
            </w:pPr>
          </w:p>
        </w:tc>
      </w:tr>
      <w:tr w:rsidR="008F4D94" w14:paraId="7C7CD04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46EAE4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51FEA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47ABA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4CD2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52D0D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33EEF89"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5046E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1BD14D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15968 - 12338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DD443E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148 - 872</w:t>
            </w:r>
          </w:p>
        </w:tc>
      </w:tr>
      <w:tr w:rsidR="008F4D94" w14:paraId="3D54FCA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7807B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7CD43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AF42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A7590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D1081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F84EC8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6E265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CC1482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10936 - 8176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DFA89C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4014 - 5904</w:t>
            </w:r>
          </w:p>
        </w:tc>
      </w:tr>
      <w:tr w:rsidR="008F4D94" w14:paraId="631D514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71D20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E94179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5AA22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0C5E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78E8F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1C14923"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C4AAE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1DD0EA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14032 - 17662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888C38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6628 - 7648</w:t>
            </w:r>
          </w:p>
        </w:tc>
      </w:tr>
      <w:tr w:rsidR="008F4D94" w14:paraId="07C661D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1FA7A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C7030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0CEE9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2A8A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919A4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C9D6731"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A41FF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36B1CA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11564 - 14324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F37D9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9096 - 10986</w:t>
            </w:r>
          </w:p>
        </w:tc>
      </w:tr>
      <w:tr w:rsidR="008F4D94" w14:paraId="4778E4B5"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D8CA3E8"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3EABD1D" w14:textId="77777777" w:rsidR="008F4D94" w:rsidRDefault="008F4D94" w:rsidP="008F4D94">
      <w:pPr>
        <w:pStyle w:val="TH"/>
        <w:rPr>
          <w:rFonts w:eastAsia="MS Mincho"/>
        </w:rPr>
      </w:pPr>
    </w:p>
    <w:p w14:paraId="5F65AE5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5.20</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n77</w:t>
      </w:r>
      <w:r w:rsidRPr="00A76C0A">
        <w:rPr>
          <w:rFonts w:eastAsia="MS Mincho"/>
        </w:rPr>
        <w:t>A with UL CA_</w:t>
      </w:r>
      <w:r>
        <w:rPr>
          <w:rFonts w:eastAsia="MS Mincho"/>
        </w:rPr>
        <w:t>n41</w:t>
      </w:r>
      <w:r w:rsidRPr="00A76C0A">
        <w:rPr>
          <w:rFonts w:eastAsia="MS Mincho"/>
        </w:rPr>
        <w:t>A-</w:t>
      </w:r>
      <w:r>
        <w:rPr>
          <w:rFonts w:eastAsia="MS Mincho"/>
        </w:rPr>
        <w:t>n77</w:t>
      </w:r>
      <w:r w:rsidRPr="00A76C0A">
        <w:rPr>
          <w:rFonts w:eastAsia="MS Mincho"/>
        </w:rPr>
        <w:t>A.</w:t>
      </w:r>
    </w:p>
    <w:p w14:paraId="5ADE3145"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7430D57E"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512F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8853A9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0A266B4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EEF7A1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442C57C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6436EC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07B3F4F"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33868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2030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BE854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AF7FA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FB00E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FD70E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CE138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610 - 1704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754317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5796 - 6890</w:t>
            </w:r>
          </w:p>
        </w:tc>
      </w:tr>
      <w:tr w:rsidR="008F4D94" w14:paraId="502897D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5F0AE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C32A12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5D2F7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F2709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1D76A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974B41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56898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2E7834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792 - 2080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6A4C05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3910 - 5904</w:t>
            </w:r>
          </w:p>
        </w:tc>
      </w:tr>
      <w:tr w:rsidR="008F4D94" w14:paraId="231C1073"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2E677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84443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DE8E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150C8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88F0E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5CCBFF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AFD6E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2D5496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8292 - 9580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B6E695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9096 - 11090</w:t>
            </w:r>
          </w:p>
        </w:tc>
      </w:tr>
      <w:tr w:rsidR="008F4D94" w14:paraId="1E9F1F8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EC72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BEC56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4C3B6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3960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B386C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8522FCA"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899DA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F71726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3288 - 4770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E3D7F8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7210 - 10104</w:t>
            </w:r>
          </w:p>
        </w:tc>
      </w:tr>
      <w:tr w:rsidR="008F4D94" w14:paraId="24FB6F5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0038B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78D9B2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E850D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5500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0ED8AA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EB0CA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0508D4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3408 - 1220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6D47A764" w14:textId="77777777" w:rsidR="008F4D94" w:rsidRDefault="008F4D94" w:rsidP="006A46EC">
            <w:pPr>
              <w:rPr>
                <w:rFonts w:ascii="Arial" w:hAnsi="Arial" w:cs="Arial"/>
                <w:color w:val="000000"/>
                <w:sz w:val="18"/>
                <w:szCs w:val="18"/>
              </w:rPr>
            </w:pPr>
          </w:p>
        </w:tc>
      </w:tr>
      <w:tr w:rsidR="008F4D94" w14:paraId="3207463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EE300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3B4FE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96D6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BCF1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59B4DE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0BEBD0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1E976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CA262C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10788 - 12270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CB4D79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12396 - 15290</w:t>
            </w:r>
          </w:p>
        </w:tc>
      </w:tr>
      <w:tr w:rsidR="008F4D94" w14:paraId="2E686D5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065955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41F43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E7A2D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03723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BA82DB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73887E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EC3E56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11592 - 13780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4C441A0C" w14:textId="77777777" w:rsidR="008F4D94" w:rsidRDefault="008F4D94" w:rsidP="006A46EC">
            <w:pPr>
              <w:rPr>
                <w:rFonts w:ascii="Arial" w:hAnsi="Arial" w:cs="Arial"/>
                <w:color w:val="000000"/>
                <w:sz w:val="18"/>
                <w:szCs w:val="18"/>
              </w:rPr>
            </w:pPr>
          </w:p>
        </w:tc>
      </w:tr>
      <w:tr w:rsidR="008F4D94" w14:paraId="7C4A18E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DEE291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4AAEA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F756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C472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D5B229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1C34F5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AB066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92264A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14304 - 10510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77B56F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7460 - 5784</w:t>
            </w:r>
          </w:p>
        </w:tc>
      </w:tr>
      <w:tr w:rsidR="008F4D94" w14:paraId="2D9084A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C6A24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B4B6A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743CC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1416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0BEAA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70941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3DF96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0949C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7608 - 4520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04F1F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1470 - 912</w:t>
            </w:r>
          </w:p>
        </w:tc>
      </w:tr>
      <w:tr w:rsidR="008F4D94" w14:paraId="1B49E19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7EF1B8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AFEE2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F4443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CB7C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185F6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D69FA0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C6075C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B946E2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15696 - 19490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851991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13284 - 14960</w:t>
            </w:r>
          </w:p>
        </w:tc>
      </w:tr>
      <w:tr w:rsidR="008F4D94" w14:paraId="402609B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5AA3BC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EC536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EC630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2DE9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056E1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5C55DC4"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4F189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B6FC07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14892 - 17980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93733A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14088 - 16470</w:t>
            </w:r>
          </w:p>
        </w:tc>
      </w:tr>
      <w:tr w:rsidR="008F4D94" w14:paraId="0F7A0629"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FAB08B5"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74B16DA" w14:textId="77777777" w:rsidR="008F4D94" w:rsidRDefault="008F4D94" w:rsidP="008F4D94"/>
    <w:p w14:paraId="76B89FBB" w14:textId="77777777" w:rsidR="008F4D94" w:rsidRPr="00E50F3B" w:rsidRDefault="008F4D94" w:rsidP="008F4D94">
      <w:r w:rsidRPr="00E50F3B">
        <w:t xml:space="preserve">Based on the analysis in Table </w:t>
      </w:r>
      <w:r>
        <w:t>5.20</w:t>
      </w:r>
      <w:r w:rsidRPr="00E50F3B">
        <w:t xml:space="preserve">.2.1.1-1 there are </w:t>
      </w:r>
      <w:r>
        <w:t xml:space="preserve">IMD2, </w:t>
      </w:r>
      <w:r w:rsidRPr="00E50F3B">
        <w:t>IMD3 and IMD</w:t>
      </w:r>
      <w:r>
        <w:t>4</w:t>
      </w:r>
      <w:r w:rsidRPr="00E50F3B">
        <w:t xml:space="preserve"> from n</w:t>
      </w:r>
      <w:r>
        <w:t>20</w:t>
      </w:r>
      <w:r w:rsidRPr="00E50F3B">
        <w:t xml:space="preserve"> and n</w:t>
      </w:r>
      <w:r>
        <w:t>41</w:t>
      </w:r>
      <w:r w:rsidRPr="00E50F3B">
        <w:t xml:space="preserve"> into RX band n77.</w:t>
      </w:r>
    </w:p>
    <w:p w14:paraId="23D4B069" w14:textId="77777777" w:rsidR="008F4D94" w:rsidRPr="00E50F3B" w:rsidRDefault="008F4D94" w:rsidP="008F4D94">
      <w:r w:rsidRPr="00E50F3B">
        <w:t xml:space="preserve">Based on the analysis in Table </w:t>
      </w:r>
      <w:r>
        <w:t>5.20</w:t>
      </w:r>
      <w:r w:rsidRPr="00E50F3B">
        <w:t xml:space="preserve">.2.1.1-2 there </w:t>
      </w:r>
      <w:r>
        <w:t>are</w:t>
      </w:r>
      <w:r w:rsidRPr="00E50F3B">
        <w:t xml:space="preserve"> IMD</w:t>
      </w:r>
      <w:r>
        <w:t>2 and IMD3</w:t>
      </w:r>
      <w:r w:rsidRPr="00E50F3B">
        <w:t xml:space="preserve"> from n</w:t>
      </w:r>
      <w:r>
        <w:t>20</w:t>
      </w:r>
      <w:r w:rsidRPr="00E50F3B">
        <w:t xml:space="preserve"> and n77 into RX band n</w:t>
      </w:r>
      <w:r>
        <w:t>41</w:t>
      </w:r>
      <w:r w:rsidRPr="00E50F3B">
        <w:t>.</w:t>
      </w:r>
    </w:p>
    <w:p w14:paraId="31808024" w14:textId="77777777" w:rsidR="008F4D94" w:rsidRPr="00E50F3B" w:rsidRDefault="008F4D94" w:rsidP="008F4D94">
      <w:r w:rsidRPr="00E50F3B">
        <w:t xml:space="preserve">Based on the analysis in Table </w:t>
      </w:r>
      <w:r>
        <w:t>5.20</w:t>
      </w:r>
      <w:r w:rsidRPr="00E50F3B">
        <w:t xml:space="preserve">.2.1.1-3 there </w:t>
      </w:r>
      <w:r>
        <w:t>are</w:t>
      </w:r>
      <w:r w:rsidRPr="00E50F3B">
        <w:t xml:space="preserve"> IMD</w:t>
      </w:r>
      <w:r>
        <w:t>2 and IMD3</w:t>
      </w:r>
      <w:r w:rsidRPr="00E50F3B">
        <w:t xml:space="preserve"> from n</w:t>
      </w:r>
      <w:r>
        <w:t>41</w:t>
      </w:r>
      <w:r w:rsidRPr="00E50F3B">
        <w:t xml:space="preserve"> and n77 into RX band n</w:t>
      </w:r>
      <w:r>
        <w:t>20</w:t>
      </w:r>
      <w:r w:rsidRPr="00E50F3B">
        <w:t>.</w:t>
      </w:r>
    </w:p>
    <w:p w14:paraId="29C0B04F" w14:textId="77777777" w:rsidR="008F4D94" w:rsidRDefault="008F4D94" w:rsidP="008F4D94">
      <w:pPr>
        <w:pStyle w:val="Heading4"/>
      </w:pPr>
      <w:bookmarkStart w:id="321" w:name="_Toc183507851"/>
      <w:r>
        <w:t>5.20</w:t>
      </w:r>
      <w:r w:rsidRPr="00AB69C8">
        <w:t>.2.</w:t>
      </w:r>
      <w:r>
        <w:t>2</w:t>
      </w:r>
      <w:r w:rsidRPr="00AB69C8">
        <w:tab/>
        <w:t>REFSENS requirements</w:t>
      </w:r>
      <w:bookmarkEnd w:id="321"/>
    </w:p>
    <w:p w14:paraId="60388843" w14:textId="77777777" w:rsidR="008F4D94" w:rsidRPr="00B725CD" w:rsidRDefault="008F4D94" w:rsidP="008F4D94">
      <w:r>
        <w:t>The MSD requirements are re-used from CA_n5-n41-n77.</w:t>
      </w:r>
    </w:p>
    <w:p w14:paraId="73D049B4"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5.20</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9D931AD"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18A876A7"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1DCACAD" w14:textId="77777777" w:rsidR="008F4D94" w:rsidRPr="006E069C" w:rsidRDefault="008F4D94" w:rsidP="006A46EC">
            <w:pPr>
              <w:pStyle w:val="TAH"/>
            </w:pPr>
            <w:r w:rsidRPr="006E069C">
              <w:t>Source of IMD</w:t>
            </w:r>
          </w:p>
        </w:tc>
      </w:tr>
      <w:tr w:rsidR="008F4D94" w:rsidRPr="006E069C" w14:paraId="2D24227A"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C53A8F7"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085F3E2"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1DE9EB29"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31EF575E"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45F771F6"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40DBC8C7"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4AB24F09"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358EF6D2"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489F9501" w14:textId="77777777" w:rsidR="008F4D94" w:rsidRPr="006E069C" w:rsidRDefault="008F4D94" w:rsidP="006A46EC">
            <w:pPr>
              <w:pStyle w:val="TAH"/>
            </w:pPr>
          </w:p>
        </w:tc>
      </w:tr>
      <w:tr w:rsidR="008F4D94" w:rsidRPr="006E069C" w14:paraId="29422E45"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4B775D" w14:textId="77777777" w:rsidR="008F4D94" w:rsidRPr="006E069C" w:rsidRDefault="008F4D94" w:rsidP="006A46EC">
            <w:pPr>
              <w:pStyle w:val="TAC"/>
              <w:rPr>
                <w:lang w:val="en-US" w:eastAsia="zh-CN"/>
              </w:rPr>
            </w:pPr>
            <w:r>
              <w:rPr>
                <w:rFonts w:cs="Arial"/>
                <w:color w:val="000000"/>
                <w:szCs w:val="18"/>
              </w:rPr>
              <w:t>CA_n20-n41-n77</w:t>
            </w:r>
          </w:p>
        </w:tc>
        <w:tc>
          <w:tcPr>
            <w:tcW w:w="923" w:type="dxa"/>
            <w:tcBorders>
              <w:top w:val="single" w:sz="4" w:space="0" w:color="auto"/>
              <w:left w:val="single" w:sz="4" w:space="0" w:color="auto"/>
              <w:right w:val="single" w:sz="4" w:space="0" w:color="auto"/>
            </w:tcBorders>
          </w:tcPr>
          <w:p w14:paraId="102F0AD9"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right w:val="single" w:sz="4" w:space="0" w:color="auto"/>
            </w:tcBorders>
          </w:tcPr>
          <w:p w14:paraId="77BFD50F"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right w:val="single" w:sz="4" w:space="0" w:color="auto"/>
            </w:tcBorders>
          </w:tcPr>
          <w:p w14:paraId="155DA36D"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4453538E"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4BB948F3"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E306E5E"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4306C8B1"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64DFF25" w14:textId="77777777" w:rsidR="008F4D94" w:rsidRPr="006E069C" w:rsidRDefault="008F4D94" w:rsidP="006A46EC">
            <w:pPr>
              <w:pStyle w:val="TAC"/>
            </w:pPr>
            <w:r w:rsidRPr="00DA2502">
              <w:rPr>
                <w:lang w:val="en-US" w:eastAsia="zh-CN"/>
              </w:rPr>
              <w:t>N/A</w:t>
            </w:r>
          </w:p>
        </w:tc>
      </w:tr>
      <w:tr w:rsidR="008F4D94" w:rsidRPr="006E069C" w14:paraId="6236901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AF5E26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5FBABB6"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52F74FBD" w14:textId="77777777" w:rsidR="008F4D94" w:rsidRPr="006E069C" w:rsidRDefault="008F4D94" w:rsidP="006A46EC">
            <w:pPr>
              <w:pStyle w:val="TAC"/>
              <w:rPr>
                <w:lang w:val="en-US" w:eastAsia="zh-CN"/>
              </w:rPr>
            </w:pPr>
            <w:r>
              <w:rPr>
                <w:lang w:val="en-US" w:eastAsia="zh-CN"/>
              </w:rPr>
              <w:t>2593</w:t>
            </w:r>
          </w:p>
        </w:tc>
        <w:tc>
          <w:tcPr>
            <w:tcW w:w="1012" w:type="dxa"/>
            <w:tcBorders>
              <w:top w:val="single" w:sz="4" w:space="0" w:color="auto"/>
              <w:left w:val="single" w:sz="4" w:space="0" w:color="auto"/>
              <w:bottom w:val="single" w:sz="4" w:space="0" w:color="auto"/>
              <w:right w:val="single" w:sz="4" w:space="0" w:color="auto"/>
            </w:tcBorders>
          </w:tcPr>
          <w:p w14:paraId="74BAF1C7"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2DA639E"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F2C75D8" w14:textId="77777777" w:rsidR="008F4D94" w:rsidRPr="006E069C" w:rsidRDefault="008F4D94" w:rsidP="006A46EC">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77B1CA50"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AB6003"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8F4429" w14:textId="77777777" w:rsidR="008F4D94" w:rsidRPr="006E069C" w:rsidRDefault="008F4D94" w:rsidP="006A46EC">
            <w:pPr>
              <w:pStyle w:val="TAC"/>
            </w:pPr>
            <w:r w:rsidRPr="00DA2502">
              <w:rPr>
                <w:lang w:val="en-US" w:eastAsia="zh-CN"/>
              </w:rPr>
              <w:t>N/A</w:t>
            </w:r>
          </w:p>
        </w:tc>
      </w:tr>
      <w:tr w:rsidR="008F4D94" w:rsidRPr="006E069C" w14:paraId="55B06D1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243A3B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7EC94FF"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A1CDB98"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302131B5"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47CBE48"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409C753F" w14:textId="77777777" w:rsidR="008F4D94" w:rsidRPr="006E069C" w:rsidRDefault="008F4D94" w:rsidP="006A46EC">
            <w:pPr>
              <w:pStyle w:val="TAC"/>
              <w:rPr>
                <w:lang w:val="en-US" w:eastAsia="zh-CN"/>
              </w:rPr>
            </w:pPr>
            <w:r>
              <w:rPr>
                <w:lang w:val="en-US" w:eastAsia="zh-CN"/>
              </w:rPr>
              <w:t>3440</w:t>
            </w:r>
          </w:p>
        </w:tc>
        <w:tc>
          <w:tcPr>
            <w:tcW w:w="797" w:type="dxa"/>
            <w:tcBorders>
              <w:top w:val="single" w:sz="4" w:space="0" w:color="auto"/>
              <w:left w:val="single" w:sz="4" w:space="0" w:color="auto"/>
              <w:bottom w:val="single" w:sz="4" w:space="0" w:color="auto"/>
              <w:right w:val="single" w:sz="4" w:space="0" w:color="auto"/>
            </w:tcBorders>
          </w:tcPr>
          <w:p w14:paraId="4D4AC85A" w14:textId="77777777" w:rsidR="008F4D94" w:rsidRPr="006E069C" w:rsidRDefault="008F4D94" w:rsidP="006A46EC">
            <w:pPr>
              <w:pStyle w:val="TAC"/>
              <w:rPr>
                <w:lang w:val="en-US" w:eastAsia="zh-CN"/>
              </w:rPr>
            </w:pPr>
            <w:r>
              <w:rPr>
                <w:lang w:val="en-US" w:eastAsia="zh-CN"/>
              </w:rPr>
              <w:t>29.7</w:t>
            </w:r>
          </w:p>
        </w:tc>
        <w:tc>
          <w:tcPr>
            <w:tcW w:w="828" w:type="dxa"/>
            <w:tcBorders>
              <w:top w:val="single" w:sz="4" w:space="0" w:color="auto"/>
              <w:left w:val="single" w:sz="4" w:space="0" w:color="auto"/>
              <w:bottom w:val="single" w:sz="4" w:space="0" w:color="auto"/>
              <w:right w:val="single" w:sz="4" w:space="0" w:color="auto"/>
            </w:tcBorders>
          </w:tcPr>
          <w:p w14:paraId="48F51610"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5C36D4" w14:textId="77777777" w:rsidR="008F4D94" w:rsidRPr="006E069C" w:rsidRDefault="008F4D94" w:rsidP="006A46EC">
            <w:pPr>
              <w:pStyle w:val="TAC"/>
            </w:pPr>
            <w:r>
              <w:t>IMD2</w:t>
            </w:r>
            <w:r w:rsidRPr="002373B5">
              <w:rPr>
                <w:vertAlign w:val="superscript"/>
              </w:rPr>
              <w:t>2</w:t>
            </w:r>
          </w:p>
        </w:tc>
      </w:tr>
      <w:tr w:rsidR="008F4D94" w:rsidRPr="006E069C" w14:paraId="51DF2FF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C569C0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1AC4548"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8EAB080"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3E81F412"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A7D1AA7"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C74306A"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207231BE"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EB1AB1"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6BDBE1" w14:textId="77777777" w:rsidR="008F4D94" w:rsidRPr="006E069C" w:rsidRDefault="008F4D94" w:rsidP="006A46EC">
            <w:pPr>
              <w:pStyle w:val="TAC"/>
            </w:pPr>
            <w:r w:rsidRPr="001A430E">
              <w:rPr>
                <w:lang w:val="en-US" w:eastAsia="zh-CN"/>
              </w:rPr>
              <w:t>N/A</w:t>
            </w:r>
          </w:p>
        </w:tc>
      </w:tr>
      <w:tr w:rsidR="008F4D94" w:rsidRPr="006E069C" w14:paraId="5B31C3A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A3EE4E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E130A9"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F14B836" w14:textId="77777777" w:rsidR="008F4D94" w:rsidRPr="006E069C" w:rsidRDefault="008F4D94" w:rsidP="006A46EC">
            <w:pPr>
              <w:pStyle w:val="TAC"/>
              <w:rPr>
                <w:lang w:val="en-US" w:eastAsia="zh-CN"/>
              </w:rPr>
            </w:pPr>
            <w:r>
              <w:rPr>
                <w:lang w:val="en-US" w:eastAsia="zh-CN"/>
              </w:rPr>
              <w:t>2506</w:t>
            </w:r>
          </w:p>
        </w:tc>
        <w:tc>
          <w:tcPr>
            <w:tcW w:w="1012" w:type="dxa"/>
            <w:tcBorders>
              <w:top w:val="single" w:sz="4" w:space="0" w:color="auto"/>
              <w:left w:val="single" w:sz="4" w:space="0" w:color="auto"/>
              <w:bottom w:val="single" w:sz="4" w:space="0" w:color="auto"/>
              <w:right w:val="single" w:sz="4" w:space="0" w:color="auto"/>
            </w:tcBorders>
          </w:tcPr>
          <w:p w14:paraId="48EBA9E9"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3E235A0"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82FF6C4" w14:textId="77777777" w:rsidR="008F4D94" w:rsidRPr="006E069C" w:rsidRDefault="008F4D94" w:rsidP="006A46EC">
            <w:pPr>
              <w:pStyle w:val="TAC"/>
              <w:rPr>
                <w:lang w:val="en-US" w:eastAsia="zh-CN"/>
              </w:rPr>
            </w:pPr>
            <w:r>
              <w:rPr>
                <w:lang w:val="en-US" w:eastAsia="zh-CN"/>
              </w:rPr>
              <w:t>2506</w:t>
            </w:r>
          </w:p>
        </w:tc>
        <w:tc>
          <w:tcPr>
            <w:tcW w:w="797" w:type="dxa"/>
            <w:tcBorders>
              <w:top w:val="single" w:sz="4" w:space="0" w:color="auto"/>
              <w:left w:val="single" w:sz="4" w:space="0" w:color="auto"/>
              <w:bottom w:val="single" w:sz="4" w:space="0" w:color="auto"/>
              <w:right w:val="single" w:sz="4" w:space="0" w:color="auto"/>
            </w:tcBorders>
          </w:tcPr>
          <w:p w14:paraId="131AAD86"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17FABE0"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F15AB6" w14:textId="77777777" w:rsidR="008F4D94" w:rsidRPr="006E069C" w:rsidRDefault="008F4D94" w:rsidP="006A46EC">
            <w:pPr>
              <w:pStyle w:val="TAC"/>
            </w:pPr>
            <w:r w:rsidRPr="001A430E">
              <w:rPr>
                <w:lang w:val="en-US" w:eastAsia="zh-CN"/>
              </w:rPr>
              <w:t>N/A</w:t>
            </w:r>
          </w:p>
        </w:tc>
      </w:tr>
      <w:tr w:rsidR="008F4D94" w:rsidRPr="006E069C" w14:paraId="2CA23A1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F2B79E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1EF824E"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C66D4CF"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FFEE74F"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0FCA0F0"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6B6C57D" w14:textId="77777777" w:rsidR="008F4D94" w:rsidRPr="006E069C" w:rsidRDefault="008F4D94" w:rsidP="006A46EC">
            <w:pPr>
              <w:pStyle w:val="TAC"/>
              <w:rPr>
                <w:lang w:val="en-US" w:eastAsia="zh-CN"/>
              </w:rPr>
            </w:pPr>
            <w:r>
              <w:rPr>
                <w:lang w:val="en-US" w:eastAsia="zh-CN"/>
              </w:rPr>
              <w:t>4165</w:t>
            </w:r>
          </w:p>
        </w:tc>
        <w:tc>
          <w:tcPr>
            <w:tcW w:w="797" w:type="dxa"/>
            <w:tcBorders>
              <w:top w:val="single" w:sz="4" w:space="0" w:color="auto"/>
              <w:left w:val="single" w:sz="4" w:space="0" w:color="auto"/>
              <w:bottom w:val="single" w:sz="4" w:space="0" w:color="auto"/>
              <w:right w:val="single" w:sz="4" w:space="0" w:color="auto"/>
            </w:tcBorders>
          </w:tcPr>
          <w:p w14:paraId="5CC3565A" w14:textId="77777777" w:rsidR="008F4D94" w:rsidRPr="006E069C" w:rsidRDefault="008F4D94" w:rsidP="006A46EC">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4CD4AF82"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5DEEE3" w14:textId="77777777" w:rsidR="008F4D94" w:rsidRPr="006E069C" w:rsidRDefault="008F4D94" w:rsidP="006A46EC">
            <w:pPr>
              <w:pStyle w:val="TAC"/>
            </w:pPr>
            <w:r>
              <w:t>IMD3</w:t>
            </w:r>
          </w:p>
        </w:tc>
      </w:tr>
      <w:tr w:rsidR="008F4D94" w:rsidRPr="006E069C" w14:paraId="795A38A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69AF34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1738E62"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292A2A28"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51A0113A"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4C1CFF7"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A53EDCE"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20D6BEB8"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95F6C3D"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C8405F" w14:textId="77777777" w:rsidR="008F4D94" w:rsidRPr="006E069C" w:rsidRDefault="008F4D94" w:rsidP="006A46EC">
            <w:pPr>
              <w:pStyle w:val="TAC"/>
            </w:pPr>
            <w:r>
              <w:rPr>
                <w:lang w:val="en-US" w:eastAsia="zh-CN"/>
              </w:rPr>
              <w:t>N/A</w:t>
            </w:r>
          </w:p>
        </w:tc>
      </w:tr>
      <w:tr w:rsidR="008F4D94" w:rsidRPr="006E069C" w14:paraId="0B6440E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53D3F9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9BCFEFC"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128EEACF"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FD2B1D6"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0FD1FC8"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9B9089C" w14:textId="77777777" w:rsidR="008F4D94" w:rsidRPr="006E069C" w:rsidRDefault="008F4D94" w:rsidP="006A46EC">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3A8C110E" w14:textId="77777777" w:rsidR="008F4D94" w:rsidRPr="006E069C" w:rsidRDefault="008F4D94" w:rsidP="006A46EC">
            <w:pPr>
              <w:pStyle w:val="TAC"/>
              <w:rPr>
                <w:lang w:val="en-US" w:eastAsia="zh-CN"/>
              </w:rPr>
            </w:pPr>
            <w:r>
              <w:rPr>
                <w:lang w:val="en-US" w:eastAsia="zh-CN"/>
              </w:rPr>
              <w:t>30.1</w:t>
            </w:r>
          </w:p>
        </w:tc>
        <w:tc>
          <w:tcPr>
            <w:tcW w:w="828" w:type="dxa"/>
            <w:tcBorders>
              <w:top w:val="single" w:sz="4" w:space="0" w:color="auto"/>
              <w:left w:val="single" w:sz="4" w:space="0" w:color="auto"/>
              <w:bottom w:val="single" w:sz="4" w:space="0" w:color="auto"/>
              <w:right w:val="single" w:sz="4" w:space="0" w:color="auto"/>
            </w:tcBorders>
          </w:tcPr>
          <w:p w14:paraId="2A770B65"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FCFC35" w14:textId="77777777" w:rsidR="008F4D94" w:rsidRPr="006E069C" w:rsidRDefault="008F4D94" w:rsidP="006A46EC">
            <w:pPr>
              <w:pStyle w:val="TAC"/>
            </w:pPr>
            <w:r>
              <w:t>IMD2</w:t>
            </w:r>
          </w:p>
        </w:tc>
      </w:tr>
      <w:tr w:rsidR="008F4D94" w:rsidRPr="006E069C" w14:paraId="5257E1D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01B2BA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D673715"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BB8F30E" w14:textId="77777777" w:rsidR="008F4D94" w:rsidRPr="006E069C" w:rsidRDefault="008F4D94" w:rsidP="006A46EC">
            <w:pPr>
              <w:pStyle w:val="TAC"/>
              <w:rPr>
                <w:lang w:val="en-US" w:eastAsia="zh-CN"/>
              </w:rPr>
            </w:pPr>
            <w:r>
              <w:rPr>
                <w:lang w:val="en-US" w:eastAsia="zh-CN"/>
              </w:rPr>
              <w:t>3440</w:t>
            </w:r>
          </w:p>
        </w:tc>
        <w:tc>
          <w:tcPr>
            <w:tcW w:w="1012" w:type="dxa"/>
            <w:tcBorders>
              <w:top w:val="single" w:sz="4" w:space="0" w:color="auto"/>
              <w:left w:val="single" w:sz="4" w:space="0" w:color="auto"/>
              <w:bottom w:val="single" w:sz="4" w:space="0" w:color="auto"/>
              <w:right w:val="single" w:sz="4" w:space="0" w:color="auto"/>
            </w:tcBorders>
          </w:tcPr>
          <w:p w14:paraId="51510C11"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D48D9EB"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EDCDBDE" w14:textId="77777777" w:rsidR="008F4D94" w:rsidRPr="006E069C" w:rsidRDefault="008F4D94" w:rsidP="006A46EC">
            <w:pPr>
              <w:pStyle w:val="TAC"/>
              <w:rPr>
                <w:lang w:val="en-US" w:eastAsia="zh-CN"/>
              </w:rPr>
            </w:pPr>
            <w:r>
              <w:rPr>
                <w:lang w:val="en-US" w:eastAsia="zh-CN"/>
              </w:rPr>
              <w:t>3440</w:t>
            </w:r>
          </w:p>
        </w:tc>
        <w:tc>
          <w:tcPr>
            <w:tcW w:w="797" w:type="dxa"/>
            <w:tcBorders>
              <w:top w:val="single" w:sz="4" w:space="0" w:color="auto"/>
              <w:left w:val="single" w:sz="4" w:space="0" w:color="auto"/>
              <w:bottom w:val="single" w:sz="4" w:space="0" w:color="auto"/>
              <w:right w:val="single" w:sz="4" w:space="0" w:color="auto"/>
            </w:tcBorders>
          </w:tcPr>
          <w:p w14:paraId="59EBC922"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90165C"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B6AEAC" w14:textId="77777777" w:rsidR="008F4D94" w:rsidRPr="006E069C" w:rsidRDefault="008F4D94" w:rsidP="006A46EC">
            <w:pPr>
              <w:pStyle w:val="TAC"/>
            </w:pPr>
            <w:r w:rsidRPr="005B7CA7">
              <w:rPr>
                <w:lang w:val="en-US" w:eastAsia="zh-CN"/>
              </w:rPr>
              <w:t>N/A</w:t>
            </w:r>
          </w:p>
        </w:tc>
      </w:tr>
      <w:tr w:rsidR="008F4D94" w:rsidRPr="006E069C" w14:paraId="2E4686D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080ABE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4FCE34"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7A68273" w14:textId="77777777" w:rsidR="008F4D94" w:rsidRPr="006E069C" w:rsidRDefault="008F4D94" w:rsidP="006A46EC">
            <w:pPr>
              <w:pStyle w:val="TAC"/>
              <w:rPr>
                <w:lang w:val="en-US" w:eastAsia="zh-CN"/>
              </w:rPr>
            </w:pPr>
            <w:r>
              <w:rPr>
                <w:lang w:val="en-US" w:eastAsia="zh-CN"/>
              </w:rPr>
              <w:t>837</w:t>
            </w:r>
          </w:p>
        </w:tc>
        <w:tc>
          <w:tcPr>
            <w:tcW w:w="1012" w:type="dxa"/>
            <w:tcBorders>
              <w:top w:val="single" w:sz="4" w:space="0" w:color="auto"/>
              <w:left w:val="single" w:sz="4" w:space="0" w:color="auto"/>
              <w:bottom w:val="single" w:sz="4" w:space="0" w:color="auto"/>
              <w:right w:val="single" w:sz="4" w:space="0" w:color="auto"/>
            </w:tcBorders>
          </w:tcPr>
          <w:p w14:paraId="69E73C4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700936F"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C24FE24" w14:textId="77777777" w:rsidR="008F4D94" w:rsidRPr="006E069C" w:rsidRDefault="008F4D94" w:rsidP="006A46EC">
            <w:pPr>
              <w:pStyle w:val="TAC"/>
              <w:rPr>
                <w:lang w:val="en-US" w:eastAsia="zh-CN"/>
              </w:rPr>
            </w:pPr>
            <w:r>
              <w:rPr>
                <w:lang w:val="en-US" w:eastAsia="zh-CN"/>
              </w:rPr>
              <w:t>796</w:t>
            </w:r>
          </w:p>
        </w:tc>
        <w:tc>
          <w:tcPr>
            <w:tcW w:w="797" w:type="dxa"/>
            <w:tcBorders>
              <w:top w:val="single" w:sz="4" w:space="0" w:color="auto"/>
              <w:left w:val="single" w:sz="4" w:space="0" w:color="auto"/>
              <w:bottom w:val="single" w:sz="4" w:space="0" w:color="auto"/>
              <w:right w:val="single" w:sz="4" w:space="0" w:color="auto"/>
            </w:tcBorders>
          </w:tcPr>
          <w:p w14:paraId="5236655F"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DBD37E"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4D446B" w14:textId="77777777" w:rsidR="008F4D94" w:rsidRPr="006E069C" w:rsidRDefault="008F4D94" w:rsidP="006A46EC">
            <w:pPr>
              <w:pStyle w:val="TAC"/>
            </w:pPr>
            <w:r w:rsidRPr="005B7CA7">
              <w:rPr>
                <w:lang w:val="en-US" w:eastAsia="zh-CN"/>
              </w:rPr>
              <w:t>N/A</w:t>
            </w:r>
          </w:p>
        </w:tc>
      </w:tr>
      <w:tr w:rsidR="008F4D94" w:rsidRPr="006E069C" w14:paraId="7830282E"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2AF313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5FF8EF3"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681BF22B"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326390F"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C67BB55"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28A7F45" w14:textId="77777777" w:rsidR="008F4D94" w:rsidRPr="006E069C" w:rsidRDefault="008F4D94" w:rsidP="006A46EC">
            <w:pPr>
              <w:pStyle w:val="TAC"/>
              <w:rPr>
                <w:lang w:val="en-US" w:eastAsia="zh-CN"/>
              </w:rPr>
            </w:pPr>
            <w:r>
              <w:rPr>
                <w:lang w:val="en-US" w:eastAsia="zh-CN"/>
              </w:rPr>
              <w:t>2516</w:t>
            </w:r>
          </w:p>
        </w:tc>
        <w:tc>
          <w:tcPr>
            <w:tcW w:w="797" w:type="dxa"/>
            <w:tcBorders>
              <w:top w:val="single" w:sz="4" w:space="0" w:color="auto"/>
              <w:left w:val="single" w:sz="4" w:space="0" w:color="auto"/>
              <w:bottom w:val="single" w:sz="4" w:space="0" w:color="auto"/>
              <w:right w:val="single" w:sz="4" w:space="0" w:color="auto"/>
            </w:tcBorders>
          </w:tcPr>
          <w:p w14:paraId="464180A3" w14:textId="77777777" w:rsidR="008F4D94" w:rsidRPr="006E069C" w:rsidRDefault="008F4D94" w:rsidP="006A46EC">
            <w:pPr>
              <w:pStyle w:val="TAC"/>
              <w:rPr>
                <w:lang w:val="en-US" w:eastAsia="zh-CN"/>
              </w:rPr>
            </w:pPr>
            <w:r>
              <w:rPr>
                <w:lang w:val="en-US" w:eastAsia="zh-CN"/>
              </w:rPr>
              <w:t>13.2</w:t>
            </w:r>
          </w:p>
        </w:tc>
        <w:tc>
          <w:tcPr>
            <w:tcW w:w="828" w:type="dxa"/>
            <w:tcBorders>
              <w:top w:val="single" w:sz="4" w:space="0" w:color="auto"/>
              <w:left w:val="single" w:sz="4" w:space="0" w:color="auto"/>
              <w:bottom w:val="single" w:sz="4" w:space="0" w:color="auto"/>
              <w:right w:val="single" w:sz="4" w:space="0" w:color="auto"/>
            </w:tcBorders>
          </w:tcPr>
          <w:p w14:paraId="59F0CFBF"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5EA6C3" w14:textId="77777777" w:rsidR="008F4D94" w:rsidRPr="006E069C" w:rsidRDefault="008F4D94" w:rsidP="006A46EC">
            <w:pPr>
              <w:pStyle w:val="TAC"/>
            </w:pPr>
            <w:r>
              <w:t>IMD3</w:t>
            </w:r>
          </w:p>
        </w:tc>
      </w:tr>
      <w:tr w:rsidR="008F4D94" w:rsidRPr="006E069C" w14:paraId="6853F59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A82666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9F09EF"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B4CD61E" w14:textId="77777777" w:rsidR="008F4D94" w:rsidRPr="006E069C" w:rsidRDefault="008F4D94" w:rsidP="006A46EC">
            <w:pPr>
              <w:pStyle w:val="TAC"/>
              <w:rPr>
                <w:lang w:val="en-US" w:eastAsia="zh-CN"/>
              </w:rPr>
            </w:pPr>
            <w:r>
              <w:rPr>
                <w:lang w:val="en-US" w:eastAsia="zh-CN"/>
              </w:rPr>
              <w:t>4190</w:t>
            </w:r>
          </w:p>
        </w:tc>
        <w:tc>
          <w:tcPr>
            <w:tcW w:w="1012" w:type="dxa"/>
            <w:tcBorders>
              <w:top w:val="single" w:sz="4" w:space="0" w:color="auto"/>
              <w:left w:val="single" w:sz="4" w:space="0" w:color="auto"/>
              <w:bottom w:val="single" w:sz="4" w:space="0" w:color="auto"/>
              <w:right w:val="single" w:sz="4" w:space="0" w:color="auto"/>
            </w:tcBorders>
          </w:tcPr>
          <w:p w14:paraId="6DBEEA87"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0382EA2"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661E4C8" w14:textId="77777777" w:rsidR="008F4D94" w:rsidRPr="006E069C" w:rsidRDefault="008F4D94" w:rsidP="006A46EC">
            <w:pPr>
              <w:pStyle w:val="TAC"/>
              <w:rPr>
                <w:lang w:val="en-US" w:eastAsia="zh-CN"/>
              </w:rPr>
            </w:pPr>
            <w:r>
              <w:rPr>
                <w:lang w:val="en-US" w:eastAsia="zh-CN"/>
              </w:rPr>
              <w:t>4190</w:t>
            </w:r>
          </w:p>
        </w:tc>
        <w:tc>
          <w:tcPr>
            <w:tcW w:w="797" w:type="dxa"/>
            <w:tcBorders>
              <w:top w:val="single" w:sz="4" w:space="0" w:color="auto"/>
              <w:left w:val="single" w:sz="4" w:space="0" w:color="auto"/>
              <w:bottom w:val="single" w:sz="4" w:space="0" w:color="auto"/>
              <w:right w:val="single" w:sz="4" w:space="0" w:color="auto"/>
            </w:tcBorders>
          </w:tcPr>
          <w:p w14:paraId="44927DA9"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EB8E4B"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BE9B2D" w14:textId="77777777" w:rsidR="008F4D94" w:rsidRPr="006E069C" w:rsidRDefault="008F4D94" w:rsidP="006A46EC">
            <w:pPr>
              <w:pStyle w:val="TAC"/>
            </w:pPr>
            <w:r>
              <w:rPr>
                <w:lang w:val="en-US" w:eastAsia="zh-CN"/>
              </w:rPr>
              <w:t>N/A</w:t>
            </w:r>
          </w:p>
        </w:tc>
      </w:tr>
      <w:tr w:rsidR="008F4D94" w:rsidRPr="006E069C" w14:paraId="11921BA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800D54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302EC91"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323A668B"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57CC39B"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68D45F"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6A809CB"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678C7CF2" w14:textId="77777777" w:rsidR="008F4D94" w:rsidRPr="006E069C" w:rsidRDefault="008F4D94" w:rsidP="006A46EC">
            <w:pPr>
              <w:pStyle w:val="TAC"/>
              <w:rPr>
                <w:lang w:val="en-US" w:eastAsia="zh-CN"/>
              </w:rPr>
            </w:pPr>
            <w:r>
              <w:rPr>
                <w:lang w:val="en-US" w:eastAsia="zh-CN"/>
              </w:rPr>
              <w:t>30.2</w:t>
            </w:r>
          </w:p>
        </w:tc>
        <w:tc>
          <w:tcPr>
            <w:tcW w:w="828" w:type="dxa"/>
            <w:tcBorders>
              <w:top w:val="single" w:sz="4" w:space="0" w:color="auto"/>
              <w:left w:val="single" w:sz="4" w:space="0" w:color="auto"/>
              <w:bottom w:val="single" w:sz="4" w:space="0" w:color="auto"/>
              <w:right w:val="single" w:sz="4" w:space="0" w:color="auto"/>
            </w:tcBorders>
          </w:tcPr>
          <w:p w14:paraId="13A245B4"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58D28C" w14:textId="77777777" w:rsidR="008F4D94" w:rsidRPr="006E069C" w:rsidRDefault="008F4D94" w:rsidP="006A46EC">
            <w:pPr>
              <w:pStyle w:val="TAC"/>
            </w:pPr>
            <w:r>
              <w:t>IMD2</w:t>
            </w:r>
          </w:p>
        </w:tc>
      </w:tr>
      <w:tr w:rsidR="008F4D94" w:rsidRPr="006E069C" w14:paraId="13AC7AE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D3AB00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F7ED8E6"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053D4C9" w14:textId="77777777" w:rsidR="008F4D94" w:rsidRPr="006E069C" w:rsidRDefault="008F4D94" w:rsidP="006A46EC">
            <w:pPr>
              <w:pStyle w:val="TAC"/>
              <w:rPr>
                <w:lang w:val="en-US" w:eastAsia="zh-CN"/>
              </w:rPr>
            </w:pPr>
            <w:r>
              <w:rPr>
                <w:lang w:val="en-US" w:eastAsia="zh-CN"/>
              </w:rPr>
              <w:t>2594</w:t>
            </w:r>
          </w:p>
        </w:tc>
        <w:tc>
          <w:tcPr>
            <w:tcW w:w="1012" w:type="dxa"/>
            <w:tcBorders>
              <w:top w:val="single" w:sz="4" w:space="0" w:color="auto"/>
              <w:left w:val="single" w:sz="4" w:space="0" w:color="auto"/>
              <w:bottom w:val="single" w:sz="4" w:space="0" w:color="auto"/>
              <w:right w:val="single" w:sz="4" w:space="0" w:color="auto"/>
            </w:tcBorders>
          </w:tcPr>
          <w:p w14:paraId="2B16E5B5"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8771D8F"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CB5BFC7" w14:textId="77777777" w:rsidR="008F4D94" w:rsidRPr="006E069C" w:rsidRDefault="008F4D94" w:rsidP="006A46EC">
            <w:pPr>
              <w:pStyle w:val="TAC"/>
              <w:rPr>
                <w:lang w:val="en-US" w:eastAsia="zh-CN"/>
              </w:rPr>
            </w:pPr>
            <w:r>
              <w:rPr>
                <w:lang w:val="en-US" w:eastAsia="zh-CN"/>
              </w:rPr>
              <w:t>2594</w:t>
            </w:r>
          </w:p>
        </w:tc>
        <w:tc>
          <w:tcPr>
            <w:tcW w:w="797" w:type="dxa"/>
            <w:tcBorders>
              <w:top w:val="single" w:sz="4" w:space="0" w:color="auto"/>
              <w:left w:val="single" w:sz="4" w:space="0" w:color="auto"/>
              <w:bottom w:val="single" w:sz="4" w:space="0" w:color="auto"/>
              <w:right w:val="single" w:sz="4" w:space="0" w:color="auto"/>
            </w:tcBorders>
          </w:tcPr>
          <w:p w14:paraId="638B2469"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00B85E"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ADE163" w14:textId="77777777" w:rsidR="008F4D94" w:rsidRPr="006E069C" w:rsidRDefault="008F4D94" w:rsidP="006A46EC">
            <w:pPr>
              <w:pStyle w:val="TAC"/>
            </w:pPr>
            <w:r w:rsidRPr="00FB62CE">
              <w:rPr>
                <w:lang w:val="en-US" w:eastAsia="zh-CN"/>
              </w:rPr>
              <w:t>N/A</w:t>
            </w:r>
          </w:p>
        </w:tc>
      </w:tr>
      <w:tr w:rsidR="008F4D94" w:rsidRPr="006E069C" w14:paraId="63849EF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AF3544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3F4B3EE"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DA79BA3" w14:textId="77777777" w:rsidR="008F4D94" w:rsidRPr="006E069C" w:rsidRDefault="008F4D94" w:rsidP="006A46EC">
            <w:pPr>
              <w:pStyle w:val="TAC"/>
              <w:rPr>
                <w:lang w:val="en-US" w:eastAsia="zh-CN"/>
              </w:rPr>
            </w:pPr>
            <w:r>
              <w:rPr>
                <w:lang w:val="en-US" w:eastAsia="zh-CN"/>
              </w:rPr>
              <w:t>3400</w:t>
            </w:r>
          </w:p>
        </w:tc>
        <w:tc>
          <w:tcPr>
            <w:tcW w:w="1012" w:type="dxa"/>
            <w:tcBorders>
              <w:top w:val="single" w:sz="4" w:space="0" w:color="auto"/>
              <w:left w:val="single" w:sz="4" w:space="0" w:color="auto"/>
              <w:bottom w:val="single" w:sz="4" w:space="0" w:color="auto"/>
              <w:right w:val="single" w:sz="4" w:space="0" w:color="auto"/>
            </w:tcBorders>
          </w:tcPr>
          <w:p w14:paraId="420A7E74"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7A1F17F"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ABA6850" w14:textId="77777777" w:rsidR="008F4D94" w:rsidRPr="006E069C" w:rsidRDefault="008F4D94" w:rsidP="006A46EC">
            <w:pPr>
              <w:pStyle w:val="TAC"/>
              <w:rPr>
                <w:lang w:val="en-US" w:eastAsia="zh-CN"/>
              </w:rPr>
            </w:pPr>
            <w:r>
              <w:rPr>
                <w:lang w:val="en-US" w:eastAsia="zh-CN"/>
              </w:rPr>
              <w:t>3400</w:t>
            </w:r>
          </w:p>
        </w:tc>
        <w:tc>
          <w:tcPr>
            <w:tcW w:w="797" w:type="dxa"/>
            <w:tcBorders>
              <w:top w:val="single" w:sz="4" w:space="0" w:color="auto"/>
              <w:left w:val="single" w:sz="4" w:space="0" w:color="auto"/>
              <w:bottom w:val="single" w:sz="4" w:space="0" w:color="auto"/>
              <w:right w:val="single" w:sz="4" w:space="0" w:color="auto"/>
            </w:tcBorders>
          </w:tcPr>
          <w:p w14:paraId="2C406A01"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2F70E5"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0AD470" w14:textId="77777777" w:rsidR="008F4D94" w:rsidRPr="006E069C" w:rsidRDefault="008F4D94" w:rsidP="006A46EC">
            <w:pPr>
              <w:pStyle w:val="TAC"/>
            </w:pPr>
            <w:r w:rsidRPr="00FB62CE">
              <w:rPr>
                <w:lang w:val="en-US" w:eastAsia="zh-CN"/>
              </w:rPr>
              <w:t>N/A</w:t>
            </w:r>
          </w:p>
        </w:tc>
      </w:tr>
      <w:tr w:rsidR="008F4D94" w:rsidRPr="006E069C" w14:paraId="02039F9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1D307C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7DE30EA"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32074FC2"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D8B9BA5"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FDEDE6F"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4082BD4" w14:textId="77777777" w:rsidR="008F4D94" w:rsidRPr="006E069C" w:rsidRDefault="008F4D94" w:rsidP="006A46EC">
            <w:pPr>
              <w:pStyle w:val="TAC"/>
              <w:rPr>
                <w:lang w:val="en-US" w:eastAsia="zh-CN"/>
              </w:rPr>
            </w:pPr>
            <w:r>
              <w:rPr>
                <w:lang w:val="en-US" w:eastAsia="zh-CN"/>
              </w:rPr>
              <w:t>817</w:t>
            </w:r>
          </w:p>
        </w:tc>
        <w:tc>
          <w:tcPr>
            <w:tcW w:w="797" w:type="dxa"/>
            <w:tcBorders>
              <w:top w:val="single" w:sz="4" w:space="0" w:color="auto"/>
              <w:left w:val="single" w:sz="4" w:space="0" w:color="auto"/>
              <w:bottom w:val="single" w:sz="4" w:space="0" w:color="auto"/>
              <w:right w:val="single" w:sz="4" w:space="0" w:color="auto"/>
            </w:tcBorders>
          </w:tcPr>
          <w:p w14:paraId="3886463F" w14:textId="77777777" w:rsidR="008F4D94" w:rsidRPr="006E069C" w:rsidRDefault="008F4D94" w:rsidP="006A46EC">
            <w:pPr>
              <w:pStyle w:val="TAC"/>
              <w:rPr>
                <w:lang w:val="en-US" w:eastAsia="zh-CN"/>
              </w:rPr>
            </w:pPr>
            <w:r>
              <w:rPr>
                <w:lang w:val="en-US" w:eastAsia="zh-CN"/>
              </w:rPr>
              <w:t>15.2</w:t>
            </w:r>
          </w:p>
        </w:tc>
        <w:tc>
          <w:tcPr>
            <w:tcW w:w="828" w:type="dxa"/>
            <w:tcBorders>
              <w:top w:val="single" w:sz="4" w:space="0" w:color="auto"/>
              <w:left w:val="single" w:sz="4" w:space="0" w:color="auto"/>
              <w:bottom w:val="single" w:sz="4" w:space="0" w:color="auto"/>
              <w:right w:val="single" w:sz="4" w:space="0" w:color="auto"/>
            </w:tcBorders>
          </w:tcPr>
          <w:p w14:paraId="1241BDC0"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192093" w14:textId="77777777" w:rsidR="008F4D94" w:rsidRPr="006E069C" w:rsidRDefault="008F4D94" w:rsidP="006A46EC">
            <w:pPr>
              <w:pStyle w:val="TAC"/>
            </w:pPr>
            <w:r>
              <w:t>IMD3</w:t>
            </w:r>
          </w:p>
        </w:tc>
      </w:tr>
      <w:tr w:rsidR="008F4D94" w:rsidRPr="006E069C" w14:paraId="1A99564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00E24D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A75247"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430C2AEF" w14:textId="77777777" w:rsidR="008F4D94" w:rsidRPr="006E069C" w:rsidRDefault="008F4D94" w:rsidP="006A46EC">
            <w:pPr>
              <w:pStyle w:val="TAC"/>
              <w:rPr>
                <w:lang w:val="en-US" w:eastAsia="zh-CN"/>
              </w:rPr>
            </w:pPr>
            <w:r>
              <w:rPr>
                <w:lang w:val="en-US" w:eastAsia="zh-CN"/>
              </w:rPr>
              <w:t>2501</w:t>
            </w:r>
          </w:p>
        </w:tc>
        <w:tc>
          <w:tcPr>
            <w:tcW w:w="1012" w:type="dxa"/>
            <w:tcBorders>
              <w:top w:val="single" w:sz="4" w:space="0" w:color="auto"/>
              <w:left w:val="single" w:sz="4" w:space="0" w:color="auto"/>
              <w:bottom w:val="single" w:sz="4" w:space="0" w:color="auto"/>
              <w:right w:val="single" w:sz="4" w:space="0" w:color="auto"/>
            </w:tcBorders>
          </w:tcPr>
          <w:p w14:paraId="44D7F50E"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E0F8F2"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0BB341A" w14:textId="77777777" w:rsidR="008F4D94" w:rsidRPr="006E069C" w:rsidRDefault="008F4D94" w:rsidP="006A46EC">
            <w:pPr>
              <w:pStyle w:val="TAC"/>
              <w:rPr>
                <w:lang w:val="en-US" w:eastAsia="zh-CN"/>
              </w:rPr>
            </w:pPr>
            <w:r>
              <w:rPr>
                <w:lang w:val="en-US" w:eastAsia="zh-CN"/>
              </w:rPr>
              <w:t>2501</w:t>
            </w:r>
          </w:p>
        </w:tc>
        <w:tc>
          <w:tcPr>
            <w:tcW w:w="797" w:type="dxa"/>
            <w:tcBorders>
              <w:top w:val="single" w:sz="4" w:space="0" w:color="auto"/>
              <w:left w:val="single" w:sz="4" w:space="0" w:color="auto"/>
              <w:bottom w:val="single" w:sz="4" w:space="0" w:color="auto"/>
              <w:right w:val="single" w:sz="4" w:space="0" w:color="auto"/>
            </w:tcBorders>
          </w:tcPr>
          <w:p w14:paraId="58CAC1A1"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7324D0"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582BE8" w14:textId="77777777" w:rsidR="008F4D94" w:rsidRPr="006E069C" w:rsidRDefault="008F4D94" w:rsidP="006A46EC">
            <w:pPr>
              <w:pStyle w:val="TAC"/>
            </w:pPr>
            <w:r w:rsidRPr="00D4479C">
              <w:rPr>
                <w:lang w:val="en-US" w:eastAsia="zh-CN"/>
              </w:rPr>
              <w:t>N/A</w:t>
            </w:r>
          </w:p>
        </w:tc>
      </w:tr>
      <w:tr w:rsidR="008F4D94" w:rsidRPr="006E069C" w14:paraId="249AEBE5"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90747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D1687A"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BA1E956" w14:textId="77777777" w:rsidR="008F4D94" w:rsidRPr="006E069C" w:rsidRDefault="008F4D94" w:rsidP="006A46EC">
            <w:pPr>
              <w:pStyle w:val="TAC"/>
              <w:rPr>
                <w:lang w:val="en-US" w:eastAsia="zh-CN"/>
              </w:rPr>
            </w:pPr>
            <w:r>
              <w:rPr>
                <w:lang w:val="en-US" w:eastAsia="zh-CN"/>
              </w:rPr>
              <w:t>4185</w:t>
            </w:r>
          </w:p>
        </w:tc>
        <w:tc>
          <w:tcPr>
            <w:tcW w:w="1012" w:type="dxa"/>
            <w:tcBorders>
              <w:top w:val="single" w:sz="4" w:space="0" w:color="auto"/>
              <w:left w:val="single" w:sz="4" w:space="0" w:color="auto"/>
              <w:bottom w:val="single" w:sz="4" w:space="0" w:color="auto"/>
              <w:right w:val="single" w:sz="4" w:space="0" w:color="auto"/>
            </w:tcBorders>
          </w:tcPr>
          <w:p w14:paraId="4D8159FD"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6661F44"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6CA642C" w14:textId="77777777" w:rsidR="008F4D94" w:rsidRPr="006E069C" w:rsidRDefault="008F4D94" w:rsidP="006A46EC">
            <w:pPr>
              <w:pStyle w:val="TAC"/>
              <w:rPr>
                <w:lang w:val="en-US" w:eastAsia="zh-CN"/>
              </w:rPr>
            </w:pPr>
            <w:r>
              <w:rPr>
                <w:lang w:val="en-US" w:eastAsia="zh-CN"/>
              </w:rPr>
              <w:t>4185</w:t>
            </w:r>
          </w:p>
        </w:tc>
        <w:tc>
          <w:tcPr>
            <w:tcW w:w="797" w:type="dxa"/>
            <w:tcBorders>
              <w:top w:val="single" w:sz="4" w:space="0" w:color="auto"/>
              <w:left w:val="single" w:sz="4" w:space="0" w:color="auto"/>
              <w:bottom w:val="single" w:sz="4" w:space="0" w:color="auto"/>
              <w:right w:val="single" w:sz="4" w:space="0" w:color="auto"/>
            </w:tcBorders>
          </w:tcPr>
          <w:p w14:paraId="5D71B82F"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B3D8DC"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935E72" w14:textId="77777777" w:rsidR="008F4D94" w:rsidRPr="006E069C" w:rsidRDefault="008F4D94" w:rsidP="006A46EC">
            <w:pPr>
              <w:pStyle w:val="TAC"/>
            </w:pPr>
            <w:r w:rsidRPr="00D4479C">
              <w:rPr>
                <w:lang w:val="en-US" w:eastAsia="zh-CN"/>
              </w:rPr>
              <w:t>N/A</w:t>
            </w:r>
          </w:p>
        </w:tc>
      </w:tr>
      <w:tr w:rsidR="008F4D94" w:rsidRPr="006E069C" w14:paraId="6AF3E643"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65877AC" w14:textId="77777777" w:rsidR="008F4D94" w:rsidRPr="007C4E7C" w:rsidRDefault="008F4D94" w:rsidP="006A46EC">
            <w:pPr>
              <w:pStyle w:val="TAN"/>
              <w:rPr>
                <w:lang w:eastAsia="ja-JP"/>
              </w:rPr>
            </w:pPr>
            <w:r w:rsidRPr="000B4D6A">
              <w:t xml:space="preserve">NOTE </w:t>
            </w:r>
            <w:r w:rsidRPr="000B4D6A">
              <w:rPr>
                <w:rFonts w:hint="eastAsia"/>
                <w:lang w:val="en-US" w:eastAsia="zh-CN"/>
              </w:rPr>
              <w:t>2</w:t>
            </w:r>
            <w:r w:rsidRPr="000B4D6A">
              <w:t>:</w:t>
            </w:r>
            <w:r w:rsidRPr="000B4D6A">
              <w:tab/>
            </w:r>
            <w:r w:rsidRPr="000B4D6A">
              <w:rPr>
                <w:lang w:eastAsia="ja-JP"/>
              </w:rPr>
              <w:t>This band is subject to IMD4 also which MSD is not specified.</w:t>
            </w:r>
          </w:p>
        </w:tc>
      </w:tr>
    </w:tbl>
    <w:p w14:paraId="29D57DF2" w14:textId="77777777" w:rsidR="008F4D94" w:rsidRDefault="008F4D94" w:rsidP="008F4D94">
      <w:pPr>
        <w:rPr>
          <w:color w:val="0070C0"/>
        </w:rPr>
      </w:pPr>
    </w:p>
    <w:p w14:paraId="7E4D6C13" w14:textId="77777777" w:rsidR="008F4D94" w:rsidRDefault="008F4D94" w:rsidP="008F4D94">
      <w:pPr>
        <w:pStyle w:val="Heading2"/>
      </w:pPr>
      <w:bookmarkStart w:id="322" w:name="_Toc183507852"/>
      <w:r>
        <w:t>5.21</w:t>
      </w:r>
      <w:r>
        <w:tab/>
        <w:t>CA_n20-n41-n78</w:t>
      </w:r>
      <w:bookmarkEnd w:id="322"/>
    </w:p>
    <w:p w14:paraId="7B3819D2" w14:textId="77777777" w:rsidR="008F4D94" w:rsidRDefault="008F4D94" w:rsidP="008F4D94">
      <w:pPr>
        <w:pStyle w:val="Heading3"/>
        <w:rPr>
          <w:rFonts w:cs="Arial"/>
          <w:szCs w:val="28"/>
          <w:lang w:val="en-US" w:eastAsia="zh-CN"/>
        </w:rPr>
      </w:pPr>
      <w:bookmarkStart w:id="323" w:name="_Toc183507853"/>
      <w:r>
        <w:t>5.21.1</w:t>
      </w:r>
      <w:r>
        <w:tab/>
      </w:r>
      <w:r>
        <w:rPr>
          <w:rFonts w:cs="Arial"/>
          <w:szCs w:val="28"/>
          <w:lang w:val="en-US" w:eastAsia="zh-CN"/>
        </w:rPr>
        <w:t>Common for 1 band UL and 2 bands UL CA</w:t>
      </w:r>
      <w:bookmarkEnd w:id="323"/>
    </w:p>
    <w:p w14:paraId="3243967C" w14:textId="77777777" w:rsidR="008F4D94" w:rsidRDefault="008F4D94" w:rsidP="008F4D94">
      <w:pPr>
        <w:pStyle w:val="Heading4"/>
      </w:pPr>
      <w:bookmarkStart w:id="324" w:name="_Toc183507854"/>
      <w:r>
        <w:t>5.21.1.1</w:t>
      </w:r>
      <w:r>
        <w:tab/>
      </w:r>
      <w:r>
        <w:rPr>
          <w:rFonts w:cs="Arial"/>
          <w:lang w:eastAsia="zh-CN"/>
        </w:rPr>
        <w:t>Operating bands for CA</w:t>
      </w:r>
      <w:bookmarkEnd w:id="324"/>
    </w:p>
    <w:p w14:paraId="65F0DD00" w14:textId="77777777" w:rsidR="008F4D94" w:rsidRDefault="008F4D94" w:rsidP="008F4D94">
      <w:pPr>
        <w:pStyle w:val="TH"/>
        <w:rPr>
          <w:lang w:val="en-US"/>
        </w:rPr>
      </w:pPr>
      <w:r>
        <w:rPr>
          <w:rFonts w:cs="Arial"/>
        </w:rPr>
        <w:t xml:space="preserve">Table </w:t>
      </w:r>
      <w:r>
        <w:rPr>
          <w:rFonts w:cs="Arial" w:hint="eastAsia"/>
          <w:lang w:val="en-US" w:eastAsia="zh-CN"/>
        </w:rPr>
        <w:t>5.21</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5BF88EFD"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5B2D8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8EF714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34D9C90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2202AEC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529237CA"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9279AB"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3352755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7D6BFA0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326472B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47ACEFC3"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E7321A4"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31DE619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3B522BC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5A674AC9"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2E19ED72"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076F7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7F02371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1308CA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534C38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40F2A3F0"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3B6FC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0E09CB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28C551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34DDEDA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r w:rsidR="008F4D94" w14:paraId="0DBBB305"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78815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n78</w:t>
            </w:r>
          </w:p>
        </w:tc>
        <w:tc>
          <w:tcPr>
            <w:tcW w:w="2900" w:type="dxa"/>
            <w:tcBorders>
              <w:top w:val="nil"/>
              <w:left w:val="nil"/>
              <w:bottom w:val="single" w:sz="4" w:space="0" w:color="auto"/>
              <w:right w:val="single" w:sz="4" w:space="0" w:color="auto"/>
            </w:tcBorders>
            <w:shd w:val="clear" w:color="auto" w:fill="auto"/>
            <w:vAlign w:val="center"/>
            <w:hideMark/>
          </w:tcPr>
          <w:p w14:paraId="7AB10E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3000" w:type="dxa"/>
            <w:tcBorders>
              <w:top w:val="nil"/>
              <w:left w:val="nil"/>
              <w:bottom w:val="single" w:sz="4" w:space="0" w:color="auto"/>
              <w:right w:val="single" w:sz="4" w:space="0" w:color="auto"/>
            </w:tcBorders>
            <w:shd w:val="clear" w:color="auto" w:fill="auto"/>
            <w:vAlign w:val="center"/>
            <w:hideMark/>
          </w:tcPr>
          <w:p w14:paraId="7591E3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1160" w:type="dxa"/>
            <w:tcBorders>
              <w:top w:val="nil"/>
              <w:left w:val="nil"/>
              <w:bottom w:val="single" w:sz="4" w:space="0" w:color="auto"/>
              <w:right w:val="single" w:sz="4" w:space="0" w:color="auto"/>
            </w:tcBorders>
            <w:shd w:val="clear" w:color="auto" w:fill="auto"/>
            <w:vAlign w:val="center"/>
            <w:hideMark/>
          </w:tcPr>
          <w:p w14:paraId="78D4909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74CF8946" w14:textId="77777777" w:rsidR="008F4D94" w:rsidRDefault="008F4D94" w:rsidP="008F4D94">
      <w:pPr>
        <w:pStyle w:val="TH"/>
      </w:pPr>
    </w:p>
    <w:p w14:paraId="58D2470D" w14:textId="77777777" w:rsidR="008F4D94" w:rsidRPr="005D2633" w:rsidRDefault="008F4D94" w:rsidP="008F4D94">
      <w:pPr>
        <w:pStyle w:val="Heading4"/>
        <w:rPr>
          <w:rFonts w:cs="Arial"/>
          <w:lang w:eastAsia="zh-CN"/>
        </w:rPr>
      </w:pPr>
      <w:bookmarkStart w:id="325" w:name="_Toc183507855"/>
      <w:r>
        <w:rPr>
          <w:rFonts w:cs="Arial"/>
          <w:lang w:eastAsia="zh-CN"/>
        </w:rPr>
        <w:t>5.21</w:t>
      </w:r>
      <w:r w:rsidRPr="005D2633">
        <w:rPr>
          <w:rFonts w:cs="Arial"/>
          <w:lang w:eastAsia="zh-CN"/>
        </w:rPr>
        <w:t>.1.2</w:t>
      </w:r>
      <w:r w:rsidRPr="005D2633">
        <w:rPr>
          <w:rFonts w:cs="Arial"/>
          <w:lang w:eastAsia="zh-CN"/>
        </w:rPr>
        <w:tab/>
      </w:r>
      <w:r>
        <w:rPr>
          <w:rFonts w:cs="Arial"/>
          <w:lang w:eastAsia="zh-CN"/>
        </w:rPr>
        <w:t>Channel bandwidths per operating band for CA</w:t>
      </w:r>
      <w:bookmarkEnd w:id="325"/>
    </w:p>
    <w:p w14:paraId="15FCAB0C"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79006881"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93A9F5D"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4130F96C"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FB62622"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29E1B733"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33DF8FE"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0B85FD78"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E59AC3A" w14:textId="77777777" w:rsidR="008F4D94" w:rsidRDefault="008F4D94" w:rsidP="006A46EC">
            <w:pPr>
              <w:pStyle w:val="TAH"/>
              <w:rPr>
                <w:szCs w:val="18"/>
                <w:lang w:val="en-US" w:eastAsia="zh-CN"/>
              </w:rPr>
            </w:pPr>
            <w:r>
              <w:t>Bandwidth combination set</w:t>
            </w:r>
          </w:p>
        </w:tc>
      </w:tr>
      <w:tr w:rsidR="008F4D94" w14:paraId="446046DF"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0EDD8199"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CA_n20A-n41A-n78A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62C18A7E" w14:textId="77777777" w:rsidR="008F4D94" w:rsidRPr="00EE7BD3" w:rsidRDefault="008F4D94" w:rsidP="006A46EC">
            <w:pPr>
              <w:pStyle w:val="TAC"/>
              <w:rPr>
                <w:rFonts w:eastAsia="SimSun" w:cs="Arial"/>
                <w:szCs w:val="18"/>
                <w:lang w:eastAsia="zh-CN"/>
              </w:rPr>
            </w:pPr>
            <w:r w:rsidRPr="00EE7BD3">
              <w:rPr>
                <w:rFonts w:eastAsia="SimSun" w:cs="Arial"/>
                <w:szCs w:val="18"/>
                <w:lang w:eastAsia="zh-CN"/>
              </w:rPr>
              <w:t>CA_n20A-n41A</w:t>
            </w:r>
          </w:p>
          <w:p w14:paraId="35EB01A7" w14:textId="77777777" w:rsidR="008F4D94" w:rsidRPr="00EE7BD3" w:rsidRDefault="008F4D94" w:rsidP="006A46EC">
            <w:pPr>
              <w:pStyle w:val="TAC"/>
              <w:rPr>
                <w:rFonts w:eastAsia="SimSun" w:cs="Arial"/>
                <w:szCs w:val="18"/>
                <w:lang w:eastAsia="zh-CN"/>
              </w:rPr>
            </w:pPr>
            <w:r w:rsidRPr="00EE7BD3">
              <w:rPr>
                <w:rFonts w:eastAsia="SimSun" w:cs="Arial"/>
                <w:szCs w:val="18"/>
                <w:lang w:eastAsia="zh-CN"/>
              </w:rPr>
              <w:t>CA_n20A-n78A</w:t>
            </w:r>
          </w:p>
          <w:p w14:paraId="13AB4381" w14:textId="77777777" w:rsidR="008F4D94" w:rsidRPr="00EE7BD3" w:rsidRDefault="008F4D94" w:rsidP="006A46EC">
            <w:pPr>
              <w:pStyle w:val="TAC"/>
              <w:rPr>
                <w:rFonts w:eastAsia="SimSun" w:cs="Arial"/>
                <w:szCs w:val="18"/>
                <w:lang w:eastAsia="zh-CN"/>
              </w:rPr>
            </w:pPr>
            <w:r w:rsidRPr="00EE7BD3">
              <w:rPr>
                <w:rFonts w:eastAsia="SimSun" w:cs="Arial"/>
                <w:szCs w:val="18"/>
                <w:lang w:eastAsia="zh-CN"/>
              </w:rPr>
              <w:t>CA_n41A-n78A</w:t>
            </w:r>
          </w:p>
          <w:p w14:paraId="2C496B8E" w14:textId="77777777" w:rsidR="008F4D94" w:rsidRPr="00B00CBD" w:rsidRDefault="008F4D94" w:rsidP="006A46EC">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17AFE933"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52920F5C" w14:textId="77777777" w:rsidR="008F4D94" w:rsidRPr="00EE7BD3" w:rsidRDefault="008F4D94" w:rsidP="006A46EC">
            <w:pPr>
              <w:keepNext/>
              <w:keepLines/>
              <w:spacing w:after="0"/>
              <w:jc w:val="center"/>
              <w:textAlignment w:val="bottom"/>
              <w:rPr>
                <w:rFonts w:ascii="Arial" w:hAnsi="Arial" w:cs="Arial"/>
                <w:sz w:val="18"/>
                <w:szCs w:val="16"/>
                <w:lang w:val="en-US" w:eastAsia="zh-CN"/>
              </w:rPr>
            </w:pPr>
            <w:r w:rsidRPr="00EE7BD3">
              <w:rPr>
                <w:rFonts w:ascii="Arial" w:hAnsi="Arial" w:cs="Arial"/>
                <w:sz w:val="18"/>
                <w:szCs w:val="16"/>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64215A"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6E94A685"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3C8BB64C"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6DD60EB"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5DBF303"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6206732F" w14:textId="77777777" w:rsidR="008F4D94" w:rsidRPr="00EE7BD3" w:rsidRDefault="008F4D94" w:rsidP="006A46EC">
            <w:pPr>
              <w:keepNext/>
              <w:keepLines/>
              <w:spacing w:after="0"/>
              <w:jc w:val="center"/>
              <w:textAlignment w:val="bottom"/>
              <w:rPr>
                <w:rFonts w:ascii="Arial" w:eastAsia="SimSun" w:hAnsi="Arial" w:cs="Arial"/>
                <w:sz w:val="18"/>
                <w:szCs w:val="16"/>
                <w:lang w:val="en-US" w:eastAsia="zh-CN" w:bidi="ar"/>
              </w:rPr>
            </w:pPr>
            <w:r w:rsidRPr="00EF0E56">
              <w:rPr>
                <w:rFonts w:ascii="Arial" w:eastAsia="SimSun" w:hAnsi="Arial" w:cs="Arial"/>
                <w:sz w:val="18"/>
                <w:szCs w:val="18"/>
                <w:lang w:val="en-US" w:eastAsia="zh-CN" w:bidi="ar"/>
              </w:rPr>
              <w:t xml:space="preserve">10, 15, 20, </w:t>
            </w:r>
            <w:r>
              <w:rPr>
                <w:rFonts w:ascii="Arial" w:eastAsia="SimSun" w:hAnsi="Arial" w:cs="Arial"/>
                <w:sz w:val="18"/>
                <w:szCs w:val="18"/>
                <w:lang w:val="en-US" w:eastAsia="zh-CN" w:bidi="ar"/>
              </w:rPr>
              <w:t xml:space="preserve">25, 30, 35, </w:t>
            </w:r>
            <w:r w:rsidRPr="00EF0E56">
              <w:rPr>
                <w:rFonts w:ascii="Arial" w:eastAsia="SimSun" w:hAnsi="Arial" w:cs="Arial"/>
                <w:sz w:val="18"/>
                <w:szCs w:val="18"/>
                <w:lang w:val="en-US" w:eastAsia="zh-CN" w:bidi="ar"/>
              </w:rPr>
              <w:t>40,</w:t>
            </w:r>
            <w:r>
              <w:rPr>
                <w:rFonts w:ascii="Arial" w:eastAsia="SimSun" w:hAnsi="Arial" w:cs="Arial"/>
                <w:sz w:val="18"/>
                <w:szCs w:val="18"/>
                <w:lang w:val="en-US" w:eastAsia="zh-CN" w:bidi="ar"/>
              </w:rPr>
              <w:t xml:space="preserve"> 45,</w:t>
            </w:r>
            <w:r w:rsidRPr="00EF0E56">
              <w:rPr>
                <w:rFonts w:ascii="Arial" w:eastAsia="SimSun" w:hAnsi="Arial" w:cs="Arial"/>
                <w:sz w:val="18"/>
                <w:szCs w:val="18"/>
                <w:lang w:val="en-US" w:eastAsia="zh-CN" w:bidi="ar"/>
              </w:rPr>
              <w:t xml:space="preserve"> 50, 60, </w:t>
            </w:r>
            <w:r>
              <w:rPr>
                <w:rFonts w:ascii="Arial" w:eastAsia="SimSun" w:hAnsi="Arial" w:cs="Arial"/>
                <w:sz w:val="18"/>
                <w:szCs w:val="18"/>
                <w:lang w:val="en-US" w:eastAsia="zh-CN" w:bidi="ar"/>
              </w:rPr>
              <w:t xml:space="preserve">70, </w:t>
            </w:r>
            <w:r w:rsidRPr="00EF0E56">
              <w:rPr>
                <w:rFonts w:ascii="Arial" w:eastAsia="SimSun" w:hAnsi="Arial" w:cs="Arial"/>
                <w:sz w:val="18"/>
                <w:szCs w:val="18"/>
                <w:lang w:val="en-US" w:eastAsia="zh-CN" w:bidi="ar"/>
              </w:rPr>
              <w:t>80, 90, 100</w:t>
            </w:r>
          </w:p>
        </w:tc>
        <w:tc>
          <w:tcPr>
            <w:tcW w:w="1360" w:type="dxa"/>
            <w:tcBorders>
              <w:top w:val="nil"/>
              <w:left w:val="single" w:sz="4" w:space="0" w:color="auto"/>
              <w:bottom w:val="nil"/>
              <w:right w:val="single" w:sz="4" w:space="0" w:color="auto"/>
            </w:tcBorders>
            <w:shd w:val="clear" w:color="auto" w:fill="auto"/>
            <w:vAlign w:val="center"/>
          </w:tcPr>
          <w:p w14:paraId="2C7DBBA6" w14:textId="77777777" w:rsidR="008F4D94" w:rsidRPr="00B00CBD" w:rsidRDefault="008F4D94" w:rsidP="006A46EC">
            <w:pPr>
              <w:pStyle w:val="TAC"/>
              <w:rPr>
                <w:rFonts w:cs="Arial"/>
                <w:szCs w:val="18"/>
                <w:lang w:val="en-US" w:eastAsia="zh-CN"/>
              </w:rPr>
            </w:pPr>
          </w:p>
        </w:tc>
      </w:tr>
      <w:tr w:rsidR="008F4D94" w14:paraId="50C92ED2"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57C526A3"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16831D4"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554C5A18"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6D2940E1" w14:textId="77777777" w:rsidR="008F4D94" w:rsidRPr="00EE7BD3" w:rsidRDefault="008F4D94" w:rsidP="006A46EC">
            <w:pPr>
              <w:keepNext/>
              <w:keepLines/>
              <w:spacing w:after="0"/>
              <w:jc w:val="center"/>
              <w:textAlignment w:val="bottom"/>
              <w:rPr>
                <w:rFonts w:ascii="Arial" w:eastAsia="SimSun" w:hAnsi="Arial" w:cs="Arial"/>
                <w:sz w:val="18"/>
                <w:szCs w:val="16"/>
                <w:lang w:val="en-US" w:eastAsia="zh-CN" w:bidi="ar"/>
              </w:rPr>
            </w:pPr>
            <w:r w:rsidRPr="00EE7BD3">
              <w:rPr>
                <w:rFonts w:ascii="Arial" w:eastAsia="SimSun" w:hAnsi="Arial" w:cs="Arial"/>
                <w:sz w:val="18"/>
                <w:szCs w:val="16"/>
                <w:lang w:val="en-US" w:eastAsia="zh-CN" w:bidi="ar"/>
              </w:rPr>
              <w:t xml:space="preserve">10, 15, 20, </w:t>
            </w:r>
            <w:r>
              <w:rPr>
                <w:rFonts w:ascii="Arial" w:eastAsia="SimSun" w:hAnsi="Arial" w:cs="Arial"/>
                <w:sz w:val="18"/>
                <w:szCs w:val="16"/>
                <w:lang w:val="en-US" w:eastAsia="zh-CN" w:bidi="ar"/>
              </w:rPr>
              <w:t xml:space="preserve">25, 30, </w:t>
            </w:r>
            <w:r w:rsidRPr="00EE7BD3">
              <w:rPr>
                <w:rFonts w:ascii="Arial" w:eastAsia="SimSun" w:hAnsi="Arial" w:cs="Arial"/>
                <w:sz w:val="18"/>
                <w:szCs w:val="16"/>
                <w:lang w:val="en-US" w:eastAsia="zh-CN" w:bidi="ar"/>
              </w:rPr>
              <w:t xml:space="preserve">40, 50, 60, </w:t>
            </w:r>
            <w:r>
              <w:rPr>
                <w:rFonts w:ascii="Arial" w:eastAsia="SimSun" w:hAnsi="Arial" w:cs="Arial"/>
                <w:sz w:val="18"/>
                <w:szCs w:val="16"/>
                <w:lang w:val="en-US" w:eastAsia="zh-CN" w:bidi="ar"/>
              </w:rPr>
              <w:t xml:space="preserve">70, </w:t>
            </w:r>
            <w:r w:rsidRPr="00EE7BD3">
              <w:rPr>
                <w:rFonts w:ascii="Arial" w:eastAsia="SimSun" w:hAnsi="Arial" w:cs="Arial"/>
                <w:sz w:val="18"/>
                <w:szCs w:val="16"/>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AE2BC" w14:textId="77777777" w:rsidR="008F4D94" w:rsidRPr="00B00CBD" w:rsidRDefault="008F4D94" w:rsidP="006A46EC">
            <w:pPr>
              <w:pStyle w:val="TAC"/>
              <w:rPr>
                <w:rFonts w:cs="Arial"/>
                <w:szCs w:val="18"/>
                <w:lang w:val="en-US" w:eastAsia="zh-CN"/>
              </w:rPr>
            </w:pPr>
          </w:p>
        </w:tc>
      </w:tr>
    </w:tbl>
    <w:p w14:paraId="5116170A" w14:textId="77777777" w:rsidR="008F4D94" w:rsidRDefault="008F4D94" w:rsidP="008F4D94">
      <w:pPr>
        <w:pStyle w:val="Heading4"/>
        <w:rPr>
          <w:rFonts w:cs="Arial"/>
          <w:szCs w:val="22"/>
          <w:lang w:val="en-US" w:eastAsia="zh-CN"/>
        </w:rPr>
      </w:pPr>
      <w:bookmarkStart w:id="326" w:name="_Toc183507856"/>
      <w:r>
        <w:rPr>
          <w:rFonts w:cs="Arial"/>
          <w:lang w:eastAsia="zh-CN"/>
        </w:rPr>
        <w:t>5.21</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26"/>
    </w:p>
    <w:p w14:paraId="577EB1EC" w14:textId="77777777" w:rsidR="008F4D94" w:rsidRDefault="008F4D94" w:rsidP="008F4D94">
      <w:pPr>
        <w:keepNext/>
        <w:keepLines/>
      </w:pPr>
      <w:r>
        <w:t xml:space="preserve">For </w:t>
      </w:r>
      <w:r>
        <w:rPr>
          <w:lang w:val="en-US" w:eastAsia="zh-CN"/>
        </w:rPr>
        <w:t>CA</w:t>
      </w:r>
      <w:r>
        <w:rPr>
          <w:lang w:eastAsia="zh-CN"/>
        </w:rPr>
        <w:t>_</w:t>
      </w:r>
      <w:r>
        <w:rPr>
          <w:lang w:val="en-US" w:eastAsia="zh-CN"/>
        </w:rPr>
        <w:t>n20</w:t>
      </w:r>
      <w:r>
        <w:rPr>
          <w:lang w:eastAsia="ja-JP"/>
        </w:rPr>
        <w:t>-n41</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26241F">
        <w:t>DC_20_n41-n78</w:t>
      </w:r>
      <w:r>
        <w:t xml:space="preserve"> as given in the tables below.</w:t>
      </w:r>
    </w:p>
    <w:p w14:paraId="327C9C07" w14:textId="77777777" w:rsidR="008F4D94" w:rsidRDefault="008F4D94" w:rsidP="008F4D94">
      <w:pPr>
        <w:pStyle w:val="TH"/>
      </w:pPr>
      <w:r>
        <w:t xml:space="preserve">Table </w:t>
      </w:r>
      <w:r>
        <w:rPr>
          <w:rFonts w:hint="eastAsia"/>
          <w:lang w:val="en-US" w:eastAsia="zh-CN"/>
        </w:rPr>
        <w:t>5.21</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4BA5BA16"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7A849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43DA31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4D09FB5A"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2FE0C1F3" w14:textId="77777777" w:rsidR="008F4D94" w:rsidRDefault="008F4D94" w:rsidP="006A46EC">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5C7D469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CE10D72"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12FC86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CA_n20-n41-n78</w:t>
            </w:r>
          </w:p>
        </w:tc>
        <w:tc>
          <w:tcPr>
            <w:tcW w:w="2040" w:type="dxa"/>
            <w:tcBorders>
              <w:top w:val="nil"/>
              <w:left w:val="nil"/>
              <w:bottom w:val="single" w:sz="4" w:space="0" w:color="auto"/>
              <w:right w:val="single" w:sz="4" w:space="0" w:color="auto"/>
            </w:tcBorders>
            <w:shd w:val="clear" w:color="auto" w:fill="auto"/>
            <w:hideMark/>
          </w:tcPr>
          <w:p w14:paraId="7CB2A967" w14:textId="77777777" w:rsidR="008F4D94" w:rsidRDefault="008F4D94" w:rsidP="006A46EC">
            <w:pPr>
              <w:jc w:val="center"/>
              <w:rPr>
                <w:rFonts w:ascii="Arial" w:hAnsi="Arial" w:cs="Arial"/>
                <w:color w:val="000000"/>
                <w:sz w:val="18"/>
                <w:szCs w:val="18"/>
              </w:rPr>
            </w:pPr>
            <w:r>
              <w:rPr>
                <w:rFonts w:ascii="Arial" w:hAnsi="Arial" w:cs="Arial"/>
                <w:sz w:val="18"/>
                <w:szCs w:val="18"/>
              </w:rPr>
              <w:t>0.5</w:t>
            </w:r>
          </w:p>
        </w:tc>
        <w:tc>
          <w:tcPr>
            <w:tcW w:w="1900" w:type="dxa"/>
            <w:tcBorders>
              <w:top w:val="nil"/>
              <w:left w:val="nil"/>
              <w:bottom w:val="single" w:sz="4" w:space="0" w:color="auto"/>
              <w:right w:val="single" w:sz="4" w:space="0" w:color="auto"/>
            </w:tcBorders>
            <w:shd w:val="clear" w:color="auto" w:fill="auto"/>
            <w:hideMark/>
          </w:tcPr>
          <w:p w14:paraId="6D19D990" w14:textId="77777777" w:rsidR="008F4D94" w:rsidRDefault="008F4D94" w:rsidP="006A46EC">
            <w:pPr>
              <w:jc w:val="center"/>
              <w:rPr>
                <w:rFonts w:ascii="Arial" w:hAnsi="Arial" w:cs="Arial"/>
                <w:color w:val="000000"/>
                <w:sz w:val="18"/>
                <w:szCs w:val="18"/>
              </w:rPr>
            </w:pPr>
            <w:r>
              <w:rPr>
                <w:rFonts w:ascii="Arial" w:hAnsi="Arial" w:cs="Arial"/>
                <w:sz w:val="18"/>
                <w:szCs w:val="18"/>
              </w:rPr>
              <w:t>0.3</w:t>
            </w:r>
          </w:p>
        </w:tc>
        <w:tc>
          <w:tcPr>
            <w:tcW w:w="2180" w:type="dxa"/>
            <w:tcBorders>
              <w:top w:val="nil"/>
              <w:left w:val="nil"/>
              <w:bottom w:val="single" w:sz="4" w:space="0" w:color="auto"/>
              <w:right w:val="single" w:sz="4" w:space="0" w:color="auto"/>
            </w:tcBorders>
            <w:shd w:val="clear" w:color="auto" w:fill="auto"/>
            <w:hideMark/>
          </w:tcPr>
          <w:p w14:paraId="13BC60FA" w14:textId="77777777" w:rsidR="008F4D94" w:rsidRDefault="008F4D94" w:rsidP="006A46EC">
            <w:pPr>
              <w:jc w:val="center"/>
              <w:rPr>
                <w:rFonts w:ascii="Arial" w:hAnsi="Arial" w:cs="Arial"/>
                <w:color w:val="000000"/>
                <w:sz w:val="18"/>
                <w:szCs w:val="18"/>
              </w:rPr>
            </w:pPr>
            <w:r>
              <w:rPr>
                <w:rFonts w:ascii="Arial" w:hAnsi="Arial" w:cs="Arial"/>
                <w:sz w:val="18"/>
                <w:szCs w:val="18"/>
              </w:rPr>
              <w:t>0.8</w:t>
            </w:r>
          </w:p>
        </w:tc>
      </w:tr>
      <w:tr w:rsidR="008F4D94" w14:paraId="09611DF5"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0CD91DA"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6DC6F799" w14:textId="77777777" w:rsidR="008F4D94" w:rsidRDefault="008F4D94" w:rsidP="008F4D94">
      <w:pPr>
        <w:pStyle w:val="TH"/>
        <w:spacing w:before="120" w:after="120"/>
        <w:rPr>
          <w:lang w:eastAsia="zh-CN"/>
        </w:rPr>
      </w:pPr>
      <w:r>
        <w:t xml:space="preserve">Table </w:t>
      </w:r>
      <w:r>
        <w:rPr>
          <w:lang w:val="en-US" w:eastAsia="zh-CN"/>
        </w:rPr>
        <w:t>5.21.1.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11113007"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15A03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29B1478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511DF20"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5B6C424D" w14:textId="77777777" w:rsidR="008F4D94" w:rsidRDefault="008F4D94" w:rsidP="006A46EC">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633861E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17127A0E"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19A985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CA_n20-n41-n78</w:t>
            </w:r>
          </w:p>
        </w:tc>
        <w:tc>
          <w:tcPr>
            <w:tcW w:w="2140" w:type="dxa"/>
            <w:tcBorders>
              <w:top w:val="nil"/>
              <w:left w:val="nil"/>
              <w:bottom w:val="single" w:sz="4" w:space="0" w:color="auto"/>
              <w:right w:val="single" w:sz="4" w:space="0" w:color="auto"/>
            </w:tcBorders>
            <w:shd w:val="clear" w:color="auto" w:fill="auto"/>
            <w:hideMark/>
          </w:tcPr>
          <w:p w14:paraId="1766CBD1" w14:textId="77777777" w:rsidR="008F4D94" w:rsidRDefault="008F4D94" w:rsidP="006A46EC">
            <w:pPr>
              <w:jc w:val="center"/>
              <w:rPr>
                <w:rFonts w:ascii="Arial" w:hAnsi="Arial" w:cs="Arial"/>
                <w:color w:val="000000"/>
                <w:sz w:val="18"/>
                <w:szCs w:val="18"/>
              </w:rPr>
            </w:pPr>
            <w:r>
              <w:rPr>
                <w:rFonts w:ascii="Arial" w:hAnsi="Arial" w:cs="Arial"/>
                <w:sz w:val="18"/>
                <w:szCs w:val="18"/>
              </w:rPr>
              <w:t>-</w:t>
            </w:r>
          </w:p>
        </w:tc>
        <w:tc>
          <w:tcPr>
            <w:tcW w:w="2180" w:type="dxa"/>
            <w:tcBorders>
              <w:top w:val="nil"/>
              <w:left w:val="nil"/>
              <w:bottom w:val="single" w:sz="4" w:space="0" w:color="auto"/>
              <w:right w:val="single" w:sz="4" w:space="0" w:color="auto"/>
            </w:tcBorders>
            <w:shd w:val="clear" w:color="auto" w:fill="auto"/>
            <w:hideMark/>
          </w:tcPr>
          <w:p w14:paraId="5DA5DACE" w14:textId="77777777" w:rsidR="008F4D94" w:rsidRDefault="008F4D94" w:rsidP="006A46EC">
            <w:pPr>
              <w:jc w:val="center"/>
              <w:rPr>
                <w:rFonts w:ascii="Arial" w:hAnsi="Arial" w:cs="Arial"/>
                <w:color w:val="000000"/>
                <w:sz w:val="18"/>
                <w:szCs w:val="18"/>
              </w:rPr>
            </w:pPr>
            <w:r>
              <w:rPr>
                <w:rFonts w:ascii="Arial" w:hAnsi="Arial" w:cs="Arial"/>
                <w:sz w:val="18"/>
                <w:szCs w:val="18"/>
              </w:rPr>
              <w:t>-</w:t>
            </w:r>
          </w:p>
        </w:tc>
        <w:tc>
          <w:tcPr>
            <w:tcW w:w="2200" w:type="dxa"/>
            <w:tcBorders>
              <w:top w:val="nil"/>
              <w:left w:val="nil"/>
              <w:bottom w:val="single" w:sz="4" w:space="0" w:color="auto"/>
              <w:right w:val="single" w:sz="4" w:space="0" w:color="auto"/>
            </w:tcBorders>
            <w:shd w:val="clear" w:color="auto" w:fill="auto"/>
            <w:hideMark/>
          </w:tcPr>
          <w:p w14:paraId="3EC7EE6C" w14:textId="77777777" w:rsidR="008F4D94" w:rsidRDefault="008F4D94" w:rsidP="006A46EC">
            <w:pPr>
              <w:jc w:val="center"/>
              <w:rPr>
                <w:rFonts w:ascii="Arial" w:hAnsi="Arial" w:cs="Arial"/>
                <w:color w:val="000000"/>
                <w:sz w:val="18"/>
                <w:szCs w:val="18"/>
              </w:rPr>
            </w:pPr>
            <w:r>
              <w:rPr>
                <w:rFonts w:ascii="Arial" w:hAnsi="Arial" w:cs="Arial"/>
                <w:sz w:val="18"/>
                <w:szCs w:val="18"/>
              </w:rPr>
              <w:t>0.5</w:t>
            </w:r>
          </w:p>
        </w:tc>
      </w:tr>
      <w:tr w:rsidR="008F4D94" w14:paraId="6CEAA31D"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AE1363D"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00809164" w14:textId="77777777" w:rsidR="008F4D94" w:rsidRPr="005D2633" w:rsidRDefault="008F4D94" w:rsidP="008F4D94">
      <w:pPr>
        <w:pStyle w:val="Heading3"/>
        <w:rPr>
          <w:rFonts w:cs="Arial"/>
          <w:szCs w:val="28"/>
          <w:lang w:val="en-US" w:eastAsia="zh-CN"/>
        </w:rPr>
      </w:pPr>
      <w:bookmarkStart w:id="327" w:name="_Toc183507857"/>
      <w:r>
        <w:rPr>
          <w:rFonts w:cs="Arial"/>
          <w:szCs w:val="28"/>
          <w:lang w:val="en-US" w:eastAsia="zh-CN"/>
        </w:rPr>
        <w:t>5.21</w:t>
      </w:r>
      <w:r w:rsidRPr="005D2633">
        <w:rPr>
          <w:rFonts w:cs="Arial"/>
          <w:szCs w:val="28"/>
          <w:lang w:val="en-US" w:eastAsia="zh-CN"/>
        </w:rPr>
        <w:t>.2</w:t>
      </w:r>
      <w:r w:rsidRPr="005D2633">
        <w:rPr>
          <w:rFonts w:cs="Arial"/>
          <w:szCs w:val="28"/>
          <w:lang w:val="en-US" w:eastAsia="zh-CN"/>
        </w:rPr>
        <w:tab/>
        <w:t>Specific for 2 bands UL CA</w:t>
      </w:r>
      <w:bookmarkEnd w:id="327"/>
    </w:p>
    <w:p w14:paraId="5F56548F" w14:textId="77777777" w:rsidR="008F4D94" w:rsidRPr="00140BB6" w:rsidRDefault="008F4D94" w:rsidP="008F4D94">
      <w:pPr>
        <w:pStyle w:val="Heading4"/>
      </w:pPr>
      <w:bookmarkStart w:id="328" w:name="_Toc183507858"/>
      <w:r>
        <w:t>5.21</w:t>
      </w:r>
      <w:r w:rsidRPr="00140BB6">
        <w:t>.2.1</w:t>
      </w:r>
      <w:r w:rsidRPr="00140BB6">
        <w:tab/>
        <w:t>UE co-existence studies</w:t>
      </w:r>
      <w:bookmarkEnd w:id="328"/>
    </w:p>
    <w:p w14:paraId="0DF6EABD" w14:textId="77777777" w:rsidR="008F4D94" w:rsidRPr="00242348" w:rsidRDefault="008F4D94" w:rsidP="008F4D94">
      <w:pPr>
        <w:pStyle w:val="Heading5"/>
        <w:rPr>
          <w:snapToGrid w:val="0"/>
        </w:rPr>
      </w:pPr>
      <w:bookmarkStart w:id="329" w:name="_Toc183507859"/>
      <w:r>
        <w:rPr>
          <w:rFonts w:hint="eastAsia"/>
          <w:snapToGrid w:val="0"/>
        </w:rPr>
        <w:t>5.21</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29"/>
    </w:p>
    <w:p w14:paraId="54980C1B"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5.21</w:t>
      </w:r>
      <w:r>
        <w:rPr>
          <w:rFonts w:eastAsia="MS Mincho"/>
        </w:rPr>
        <w:t>.2.1</w:t>
      </w:r>
      <w:r w:rsidRPr="00A76C0A">
        <w:rPr>
          <w:rFonts w:eastAsia="MS Mincho"/>
        </w:rPr>
        <w:t>.1-1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68155188"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6BAA7233"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5B39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4B26570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8E59ED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C0B0B7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0EC30BD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EB06C2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4EBFDBA"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C716A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62147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C17F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B40595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B3F83EF"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31A5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8B750E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1634 - 1858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BA6DB7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3328 - 3552</w:t>
            </w:r>
          </w:p>
        </w:tc>
      </w:tr>
      <w:tr w:rsidR="008F4D94" w14:paraId="7E3417BC"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EB537C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2979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2703C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C8F9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F0B43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85B4FD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F7F7D7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FCDC9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1026 - 772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7A6E2E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4130 - 4548</w:t>
            </w:r>
          </w:p>
        </w:tc>
      </w:tr>
      <w:tr w:rsidR="008F4D94" w14:paraId="60F3AC78"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21202F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80838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68F2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19E7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BC8C9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FE95113"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F2C6B8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62533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4160 - 4414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C48622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5824 - 6242</w:t>
            </w:r>
          </w:p>
        </w:tc>
      </w:tr>
      <w:tr w:rsidR="008F4D94" w14:paraId="360A4F2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4D80B8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F3E70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973109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4FB3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2A885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656FC17"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48BD81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3EE08C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194 - 90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DD2AD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6626 - 7238</w:t>
            </w:r>
          </w:p>
        </w:tc>
      </w:tr>
      <w:tr w:rsidR="008F4D94" w14:paraId="3003C42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211CA1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F8360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0C72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E989E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CD729E0"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B88B0E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5F6A8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3716 - 3268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29B59F7" w14:textId="77777777" w:rsidR="008F4D94" w:rsidRDefault="008F4D94" w:rsidP="006A46EC">
            <w:pPr>
              <w:rPr>
                <w:rFonts w:ascii="Arial" w:hAnsi="Arial" w:cs="Arial"/>
                <w:color w:val="000000"/>
                <w:sz w:val="18"/>
                <w:szCs w:val="18"/>
              </w:rPr>
            </w:pPr>
          </w:p>
        </w:tc>
      </w:tr>
      <w:tr w:rsidR="008F4D94" w14:paraId="6E60869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56E6BB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82710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DA4F0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BBBF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9EAD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E6041A"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818066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CB981A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4992 - 5276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AF589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8320 - 8932</w:t>
            </w:r>
          </w:p>
        </w:tc>
      </w:tr>
      <w:tr w:rsidR="008F4D94" w14:paraId="505119E3"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B38273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4457E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001D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483D3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09D17E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25AF7A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6DB818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6656 - 7104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2E0428C7" w14:textId="77777777" w:rsidR="008F4D94" w:rsidRDefault="008F4D94" w:rsidP="006A46EC">
            <w:pPr>
              <w:rPr>
                <w:rFonts w:ascii="Arial" w:hAnsi="Arial" w:cs="Arial"/>
                <w:color w:val="000000"/>
                <w:sz w:val="18"/>
                <w:szCs w:val="18"/>
              </w:rPr>
            </w:pPr>
          </w:p>
        </w:tc>
      </w:tr>
      <w:tr w:rsidR="008F4D94" w14:paraId="58449CB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5AA1EC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A6BA4D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A093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4ECC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6FDF8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588C543"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B3C8D1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CFD942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9928 - 9122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72A86F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952 - 638</w:t>
            </w:r>
          </w:p>
        </w:tc>
      </w:tr>
      <w:tr w:rsidR="008F4D94" w14:paraId="16D34070"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B048E2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8CD6C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C141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FDC9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615A1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341D673"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15BCD2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9DAEB9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6406 - 5764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E8C310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2406 - 2884</w:t>
            </w:r>
          </w:p>
        </w:tc>
      </w:tr>
      <w:tr w:rsidR="008F4D94" w14:paraId="6AD954F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CCCBC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EB153A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3E2EB6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6DE8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794F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9747B4"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E9DAC5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E9AEB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10816 - 11622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CE0A14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5824 - 6138</w:t>
            </w:r>
          </w:p>
        </w:tc>
      </w:tr>
      <w:tr w:rsidR="008F4D94" w14:paraId="26E7B13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6A69F5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13C2D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C9D8C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261D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851D8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59AC8D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186C55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A4CF76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9152 - 9794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5BB82E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7488 - 7966</w:t>
            </w:r>
          </w:p>
        </w:tc>
      </w:tr>
      <w:tr w:rsidR="008F4D94" w14:paraId="340E22EA"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E18AF69"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D5E47B2" w14:textId="77777777" w:rsidR="008F4D94" w:rsidRDefault="008F4D94" w:rsidP="008F4D94">
      <w:pPr>
        <w:pStyle w:val="TH"/>
      </w:pPr>
    </w:p>
    <w:p w14:paraId="44F14597" w14:textId="77777777" w:rsidR="008F4D94" w:rsidRDefault="008F4D94" w:rsidP="008F4D94">
      <w:pPr>
        <w:pStyle w:val="TH"/>
        <w:rPr>
          <w:rFonts w:eastAsia="MS Mincho"/>
        </w:rPr>
      </w:pPr>
    </w:p>
    <w:p w14:paraId="77078818"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n78</w:t>
      </w:r>
      <w:r w:rsidRPr="00A76C0A">
        <w:rPr>
          <w:rFonts w:eastAsia="MS Mincho"/>
        </w:rPr>
        <w:t>A.</w:t>
      </w:r>
    </w:p>
    <w:p w14:paraId="76FD038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2DB73589"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DCB0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6BE2BC2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4594AF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09D7FB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53A03F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888506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88D8695"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870FC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9BB2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D121CD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E830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E7060C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81EFB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3D606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2438 - 2968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4D5F0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4132 - 4662</w:t>
            </w:r>
          </w:p>
        </w:tc>
      </w:tr>
      <w:tr w:rsidR="008F4D94" w14:paraId="3DC74E60"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83DDC4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8397BA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04944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D8C13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77991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10695F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167CD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3BFEDE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2136 - 1576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517117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5738 - 6768</w:t>
            </w:r>
          </w:p>
        </w:tc>
      </w:tr>
      <w:tr w:rsidR="008F4D94" w14:paraId="69A870B6"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4B40F5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ABDDB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0A3DF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AF71E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B054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0F175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DF8E33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0317A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4964 - 5524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33033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7432 - 8462</w:t>
            </w:r>
          </w:p>
        </w:tc>
      </w:tr>
      <w:tr w:rsidR="008F4D94" w14:paraId="195D942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B00487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4E7E1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ED5263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28B3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E8397A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C4AA583"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0A1FF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D78571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1304 - 714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CB1CE7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9038 - 10568</w:t>
            </w:r>
          </w:p>
        </w:tc>
      </w:tr>
      <w:tr w:rsidR="008F4D94" w14:paraId="0148691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BC7D3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81C6C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818C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60177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C4DBEC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F4F3A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D33DBA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5936 - 4876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97F863E" w14:textId="77777777" w:rsidR="008F4D94" w:rsidRDefault="008F4D94" w:rsidP="006A46EC">
            <w:pPr>
              <w:rPr>
                <w:rFonts w:ascii="Arial" w:hAnsi="Arial" w:cs="Arial"/>
                <w:color w:val="000000"/>
                <w:sz w:val="18"/>
                <w:szCs w:val="18"/>
              </w:rPr>
            </w:pPr>
          </w:p>
        </w:tc>
      </w:tr>
      <w:tr w:rsidR="008F4D94" w14:paraId="7B24F24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9DCD3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9D66B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1E71A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EB4E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3241A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124ADF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6E81E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17A501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5796 - 6386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C60302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10732 - 12262</w:t>
            </w:r>
          </w:p>
        </w:tc>
      </w:tr>
      <w:tr w:rsidR="008F4D94" w14:paraId="14F37E5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3306D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B9966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F870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3F339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FEEDEC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417D5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772F20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8264 - 9324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FBC2546" w14:textId="77777777" w:rsidR="008F4D94" w:rsidRDefault="008F4D94" w:rsidP="006A46EC">
            <w:pPr>
              <w:rPr>
                <w:rFonts w:ascii="Arial" w:hAnsi="Arial" w:cs="Arial"/>
                <w:color w:val="000000"/>
                <w:sz w:val="18"/>
                <w:szCs w:val="18"/>
              </w:rPr>
            </w:pPr>
          </w:p>
        </w:tc>
      </w:tr>
      <w:tr w:rsidR="008F4D94" w14:paraId="596D183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9E42A0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12CB31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AE073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C244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DB48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DAD0874"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9474B2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F1AE8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14368 - 12338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6469AC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148 - 472</w:t>
            </w:r>
          </w:p>
        </w:tc>
      </w:tr>
      <w:tr w:rsidR="008F4D94" w14:paraId="247A0C1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2A388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8C6C2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C2051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EF148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9887E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6B88E2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2F68F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ADB6B1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9736 - 8176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EA7CEE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4014 - 5104</w:t>
            </w:r>
          </w:p>
        </w:tc>
      </w:tr>
      <w:tr w:rsidR="008F4D94" w14:paraId="429FF53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132C7D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42929C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A3439E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9EAD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27521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95F3FE1"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D90436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276DE9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14032 - 16062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5466A0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6628 - 7248</w:t>
            </w:r>
          </w:p>
        </w:tc>
      </w:tr>
      <w:tr w:rsidR="008F4D94" w14:paraId="5AE675E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22555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E3079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4ACDCA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9A7D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FDE36B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E3519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46142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9810CD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11564 - 13124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6D57B2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9096 - 10186</w:t>
            </w:r>
          </w:p>
        </w:tc>
      </w:tr>
      <w:tr w:rsidR="008F4D94" w14:paraId="76E1605C"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BE5C22"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F3AABB9" w14:textId="77777777" w:rsidR="008F4D94" w:rsidRPr="00954DB3" w:rsidRDefault="008F4D94" w:rsidP="008F4D94">
      <w:pPr>
        <w:pStyle w:val="TH"/>
        <w:rPr>
          <w:rFonts w:eastAsia="MS Mincho"/>
        </w:rPr>
      </w:pPr>
    </w:p>
    <w:p w14:paraId="48DAAD4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n41</w:t>
      </w:r>
      <w:r w:rsidRPr="00A76C0A">
        <w:rPr>
          <w:rFonts w:eastAsia="MS Mincho"/>
        </w:rPr>
        <w:t>A-</w:t>
      </w:r>
      <w:r>
        <w:rPr>
          <w:rFonts w:eastAsia="MS Mincho"/>
        </w:rPr>
        <w:t>n78</w:t>
      </w:r>
      <w:r w:rsidRPr="00A76C0A">
        <w:rPr>
          <w:rFonts w:eastAsia="MS Mincho"/>
        </w:rPr>
        <w:t>A.</w:t>
      </w:r>
    </w:p>
    <w:p w14:paraId="0835505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1825C9D1"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6BB4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1A5C08D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7CCA6E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12AEE7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470B50C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D49E45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CBC1843"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6FBAB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FE248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07BCF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EEA4A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7E3934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C9503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416545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610 - 1304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7AFA1E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5796 - 6490</w:t>
            </w:r>
          </w:p>
        </w:tc>
      </w:tr>
      <w:tr w:rsidR="008F4D94" w14:paraId="0028D607"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096F68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A7B33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38080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CC57E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1540A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ED16C9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A7709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797CEA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1192 - 2080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5DF33C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3910 - 5104</w:t>
            </w:r>
          </w:p>
        </w:tc>
      </w:tr>
      <w:tr w:rsidR="008F4D94" w14:paraId="0BC28D42"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3F07B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418AA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4A91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CD53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40DAD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80C2F8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B1D6F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E90D88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8292 - 9180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5D0D8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9096 - 10290</w:t>
            </w:r>
          </w:p>
        </w:tc>
      </w:tr>
      <w:tr w:rsidR="008F4D94" w14:paraId="713D360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875A9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1AABD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265A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7A27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47C4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8663634"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44EA24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7B461D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3688 - 4770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E19A1F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7210 - 8904</w:t>
            </w:r>
          </w:p>
        </w:tc>
      </w:tr>
      <w:tr w:rsidR="008F4D94" w14:paraId="261A395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43A1D5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48472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81B994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5D34C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08C6E6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71585A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FB659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2608 - 1220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418D9B52" w14:textId="77777777" w:rsidR="008F4D94" w:rsidRDefault="008F4D94" w:rsidP="006A46EC">
            <w:pPr>
              <w:rPr>
                <w:rFonts w:ascii="Arial" w:hAnsi="Arial" w:cs="Arial"/>
                <w:color w:val="000000"/>
                <w:sz w:val="18"/>
                <w:szCs w:val="18"/>
              </w:rPr>
            </w:pPr>
          </w:p>
        </w:tc>
      </w:tr>
      <w:tr w:rsidR="008F4D94" w14:paraId="1D9683D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75636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07340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080752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1A62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E3E0D7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14CF56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4C962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F289E0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10788 - 11870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4440A5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12396 - 14090</w:t>
            </w:r>
          </w:p>
        </w:tc>
      </w:tr>
      <w:tr w:rsidR="008F4D94" w14:paraId="65D9E55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7070A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49E7B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F5C1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4FE2B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36AC35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41078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0CA078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11592 - 12980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19099D9" w14:textId="77777777" w:rsidR="008F4D94" w:rsidRDefault="008F4D94" w:rsidP="006A46EC">
            <w:pPr>
              <w:rPr>
                <w:rFonts w:ascii="Arial" w:hAnsi="Arial" w:cs="Arial"/>
                <w:color w:val="000000"/>
                <w:sz w:val="18"/>
                <w:szCs w:val="18"/>
              </w:rPr>
            </w:pPr>
          </w:p>
        </w:tc>
      </w:tr>
      <w:tr w:rsidR="008F4D94" w14:paraId="28AC3F3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D4D29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C9F1AF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D9874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27DF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6B7EA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2E6931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02E1F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0A3EC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12704 - 10510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BC7968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7460 - 6184</w:t>
            </w:r>
          </w:p>
        </w:tc>
      </w:tr>
      <w:tr w:rsidR="008F4D94" w14:paraId="1AF8182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2A6596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2BFF8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99C7A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31417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4CB012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CC9008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C3419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FB9461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6408 - 4520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1C34F6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1470 - 112</w:t>
            </w:r>
          </w:p>
        </w:tc>
      </w:tr>
      <w:tr w:rsidR="008F4D94" w14:paraId="5E7243B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24F42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2B8861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FC0F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EF16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248D0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92E336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9C9F3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394013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15696 - 17890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FFFF38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13284 - 14560</w:t>
            </w:r>
          </w:p>
        </w:tc>
      </w:tr>
      <w:tr w:rsidR="008F4D94" w14:paraId="52D114F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C77849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0272E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A2A69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1EF4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6A7EA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2D7322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1D875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9DEF9D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14892 - 16780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A246F8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14088 - 15670</w:t>
            </w:r>
          </w:p>
        </w:tc>
      </w:tr>
      <w:tr w:rsidR="008F4D94" w14:paraId="290E63B8"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AC1781"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81448A3" w14:textId="77777777" w:rsidR="008F4D94" w:rsidRDefault="008F4D94" w:rsidP="008F4D94"/>
    <w:p w14:paraId="2D3350EF"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 xml:space="preserve">2 </w:t>
      </w:r>
      <w:r>
        <w:rPr>
          <w:snapToGrid w:val="0"/>
        </w:rPr>
        <w:t>there are IMD2 and IMD4 from n20 and n41 into RX band n78.</w:t>
      </w:r>
    </w:p>
    <w:p w14:paraId="24B4B1C0"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 xml:space="preserve">2 </w:t>
      </w:r>
      <w:r>
        <w:rPr>
          <w:snapToGrid w:val="0"/>
        </w:rPr>
        <w:t>there is IMD2 from n20 and n78 into RX band n41.</w:t>
      </w:r>
    </w:p>
    <w:p w14:paraId="4313CCD2" w14:textId="77777777" w:rsidR="008F4D94" w:rsidRPr="009C71FA"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are IMD2 and IMD5 from n41 and n78 into RX band n20.</w:t>
      </w:r>
    </w:p>
    <w:p w14:paraId="69A5655C" w14:textId="77777777" w:rsidR="008F4D94" w:rsidRDefault="008F4D94" w:rsidP="008F4D94">
      <w:pPr>
        <w:pStyle w:val="Heading4"/>
      </w:pPr>
      <w:bookmarkStart w:id="330" w:name="_Toc183507860"/>
      <w:r>
        <w:t>5.21</w:t>
      </w:r>
      <w:r w:rsidRPr="00AB69C8">
        <w:t>.2.</w:t>
      </w:r>
      <w:r>
        <w:t>2</w:t>
      </w:r>
      <w:r w:rsidRPr="00AB69C8">
        <w:tab/>
        <w:t>REFSENS requirements</w:t>
      </w:r>
      <w:bookmarkEnd w:id="330"/>
    </w:p>
    <w:p w14:paraId="092E68CB" w14:textId="77777777" w:rsidR="008F4D94" w:rsidRDefault="008F4D94" w:rsidP="008F4D94">
      <w:r>
        <w:t>The MSD requirements for IMD2 components are re-used from DC_20A-n41A-n78A.</w:t>
      </w:r>
    </w:p>
    <w:p w14:paraId="5476FC93" w14:textId="77777777" w:rsidR="008F4D94" w:rsidRDefault="008F4D94" w:rsidP="008F4D94">
      <w:r>
        <w:t xml:space="preserve">The MSD requirements for IMD4 on Rx n78 and IMD5 on Rx n20 are reuse from </w:t>
      </w:r>
      <w:r w:rsidRPr="00907B1F">
        <w:t>CA_n5-n7-n78</w:t>
      </w:r>
      <w:r>
        <w:t>.</w:t>
      </w:r>
    </w:p>
    <w:p w14:paraId="73C48285"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5.21</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29248724"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4D01077"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D1491A7" w14:textId="77777777" w:rsidR="008F4D94" w:rsidRPr="006E069C" w:rsidRDefault="008F4D94" w:rsidP="006A46EC">
            <w:pPr>
              <w:pStyle w:val="TAH"/>
            </w:pPr>
            <w:r w:rsidRPr="006E069C">
              <w:t>Source of IMD</w:t>
            </w:r>
          </w:p>
        </w:tc>
      </w:tr>
      <w:tr w:rsidR="008F4D94" w:rsidRPr="006E069C" w14:paraId="5E172DB5"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96130E3"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209D793D"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5440EDE7"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59F3A177"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7286374E"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2204ACD0"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8667C9C"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7EC7265D"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3917B8BE" w14:textId="77777777" w:rsidR="008F4D94" w:rsidRPr="006E069C" w:rsidRDefault="008F4D94" w:rsidP="006A46EC">
            <w:pPr>
              <w:pStyle w:val="TAH"/>
            </w:pPr>
          </w:p>
        </w:tc>
      </w:tr>
      <w:tr w:rsidR="008F4D94" w:rsidRPr="006E069C" w14:paraId="76D34068"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416D0B" w14:textId="77777777" w:rsidR="008F4D94" w:rsidRPr="006E069C" w:rsidRDefault="008F4D94" w:rsidP="006A46EC">
            <w:pPr>
              <w:pStyle w:val="TAC"/>
              <w:rPr>
                <w:lang w:val="en-US" w:eastAsia="zh-CN"/>
              </w:rPr>
            </w:pPr>
            <w:r>
              <w:rPr>
                <w:rFonts w:cs="Arial"/>
                <w:color w:val="000000"/>
                <w:szCs w:val="18"/>
              </w:rPr>
              <w:t>CA_n20-n41-n78</w:t>
            </w:r>
          </w:p>
        </w:tc>
        <w:tc>
          <w:tcPr>
            <w:tcW w:w="923" w:type="dxa"/>
            <w:tcBorders>
              <w:top w:val="single" w:sz="4" w:space="0" w:color="auto"/>
              <w:left w:val="single" w:sz="4" w:space="0" w:color="auto"/>
              <w:right w:val="single" w:sz="4" w:space="0" w:color="auto"/>
            </w:tcBorders>
          </w:tcPr>
          <w:p w14:paraId="7B01153C"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right w:val="single" w:sz="4" w:space="0" w:color="auto"/>
            </w:tcBorders>
          </w:tcPr>
          <w:p w14:paraId="7398A19E"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right w:val="single" w:sz="4" w:space="0" w:color="auto"/>
            </w:tcBorders>
          </w:tcPr>
          <w:p w14:paraId="417D304C"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7AB29DDC"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315F015A"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24C39A10"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7EFA0C69"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tcPr>
          <w:p w14:paraId="59BB059D" w14:textId="77777777" w:rsidR="008F4D94" w:rsidRPr="006E069C" w:rsidRDefault="008F4D94" w:rsidP="006A46EC">
            <w:pPr>
              <w:pStyle w:val="TAC"/>
            </w:pPr>
            <w:r w:rsidRPr="00000350">
              <w:rPr>
                <w:lang w:val="en-US" w:eastAsia="zh-CN"/>
              </w:rPr>
              <w:t>N/A</w:t>
            </w:r>
          </w:p>
        </w:tc>
      </w:tr>
      <w:tr w:rsidR="008F4D94" w:rsidRPr="006E069C" w14:paraId="0386B2C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15AD6F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F5548A"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42B8FC50" w14:textId="77777777" w:rsidR="008F4D94" w:rsidRPr="006E069C" w:rsidRDefault="008F4D94" w:rsidP="006A46EC">
            <w:pPr>
              <w:pStyle w:val="TAC"/>
              <w:rPr>
                <w:lang w:val="en-US" w:eastAsia="zh-CN"/>
              </w:rPr>
            </w:pPr>
            <w:r>
              <w:rPr>
                <w:lang w:val="en-US" w:eastAsia="zh-CN"/>
              </w:rPr>
              <w:t>2593</w:t>
            </w:r>
          </w:p>
        </w:tc>
        <w:tc>
          <w:tcPr>
            <w:tcW w:w="1012" w:type="dxa"/>
            <w:tcBorders>
              <w:top w:val="single" w:sz="4" w:space="0" w:color="auto"/>
              <w:left w:val="single" w:sz="4" w:space="0" w:color="auto"/>
              <w:bottom w:val="single" w:sz="4" w:space="0" w:color="auto"/>
              <w:right w:val="single" w:sz="4" w:space="0" w:color="auto"/>
            </w:tcBorders>
          </w:tcPr>
          <w:p w14:paraId="4DB45C28"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B40553B"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E128517" w14:textId="77777777" w:rsidR="008F4D94" w:rsidRPr="006E069C" w:rsidRDefault="008F4D94" w:rsidP="006A46EC">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77886FDC"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384714"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20BA35B" w14:textId="77777777" w:rsidR="008F4D94" w:rsidRPr="006E069C" w:rsidRDefault="008F4D94" w:rsidP="006A46EC">
            <w:pPr>
              <w:pStyle w:val="TAC"/>
            </w:pPr>
            <w:r w:rsidRPr="00000350">
              <w:rPr>
                <w:lang w:val="en-US" w:eastAsia="zh-CN"/>
              </w:rPr>
              <w:t>N/A</w:t>
            </w:r>
          </w:p>
        </w:tc>
      </w:tr>
      <w:tr w:rsidR="008F4D94" w:rsidRPr="006E069C" w14:paraId="01E7A0A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185322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DE26619" w14:textId="77777777" w:rsidR="008F4D94" w:rsidRPr="006E069C"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173BC0E"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00218F0"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B837D56"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E6C42DA" w14:textId="77777777" w:rsidR="008F4D94" w:rsidRPr="006E069C" w:rsidRDefault="008F4D94" w:rsidP="006A46EC">
            <w:pPr>
              <w:pStyle w:val="TAC"/>
              <w:rPr>
                <w:lang w:val="en-US" w:eastAsia="zh-CN"/>
              </w:rPr>
            </w:pPr>
            <w:r>
              <w:rPr>
                <w:lang w:val="en-US" w:eastAsia="zh-CN"/>
              </w:rPr>
              <w:t>3440</w:t>
            </w:r>
          </w:p>
        </w:tc>
        <w:tc>
          <w:tcPr>
            <w:tcW w:w="797" w:type="dxa"/>
            <w:tcBorders>
              <w:top w:val="single" w:sz="4" w:space="0" w:color="auto"/>
              <w:left w:val="single" w:sz="4" w:space="0" w:color="auto"/>
              <w:bottom w:val="single" w:sz="4" w:space="0" w:color="auto"/>
              <w:right w:val="single" w:sz="4" w:space="0" w:color="auto"/>
            </w:tcBorders>
          </w:tcPr>
          <w:p w14:paraId="1A4D93B8" w14:textId="77777777" w:rsidR="008F4D94" w:rsidRPr="006E069C" w:rsidRDefault="008F4D94" w:rsidP="006A46EC">
            <w:pPr>
              <w:pStyle w:val="TAC"/>
              <w:rPr>
                <w:lang w:val="en-US" w:eastAsia="zh-CN"/>
              </w:rPr>
            </w:pPr>
            <w:r>
              <w:rPr>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2D28AA53"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C1AF9A3" w14:textId="77777777" w:rsidR="008F4D94" w:rsidRPr="006E069C" w:rsidRDefault="008F4D94" w:rsidP="006A46EC">
            <w:pPr>
              <w:pStyle w:val="TAC"/>
            </w:pPr>
            <w:r>
              <w:t>IMD2</w:t>
            </w:r>
          </w:p>
        </w:tc>
      </w:tr>
      <w:tr w:rsidR="008F4D94" w:rsidRPr="006E069C" w14:paraId="2D2D1F7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E0A261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6425E2"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B0E44AA"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4D6D075F"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AC0AAA4"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C5F3B54"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6C73F8FA"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238B94"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6AE70E0" w14:textId="77777777" w:rsidR="008F4D94" w:rsidRPr="006E069C" w:rsidRDefault="008F4D94" w:rsidP="006A46EC">
            <w:pPr>
              <w:pStyle w:val="TAC"/>
            </w:pPr>
            <w:r w:rsidRPr="000700F4">
              <w:rPr>
                <w:lang w:val="en-US" w:eastAsia="zh-CN"/>
              </w:rPr>
              <w:t>N/A</w:t>
            </w:r>
          </w:p>
        </w:tc>
      </w:tr>
      <w:tr w:rsidR="008F4D94" w:rsidRPr="006E069C" w14:paraId="690F7AD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71DB74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A0D19D4"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33A4973C" w14:textId="77777777" w:rsidR="008F4D94" w:rsidRPr="006E069C" w:rsidRDefault="008F4D94" w:rsidP="006A46EC">
            <w:pPr>
              <w:pStyle w:val="TAC"/>
              <w:rPr>
                <w:lang w:val="en-US" w:eastAsia="zh-CN"/>
              </w:rPr>
            </w:pPr>
            <w:r>
              <w:rPr>
                <w:lang w:val="en-US" w:eastAsia="zh-CN"/>
              </w:rPr>
              <w:t>2601</w:t>
            </w:r>
          </w:p>
        </w:tc>
        <w:tc>
          <w:tcPr>
            <w:tcW w:w="1012" w:type="dxa"/>
            <w:tcBorders>
              <w:top w:val="single" w:sz="4" w:space="0" w:color="auto"/>
              <w:left w:val="single" w:sz="4" w:space="0" w:color="auto"/>
              <w:bottom w:val="single" w:sz="4" w:space="0" w:color="auto"/>
              <w:right w:val="single" w:sz="4" w:space="0" w:color="auto"/>
            </w:tcBorders>
          </w:tcPr>
          <w:p w14:paraId="4C4A9BA2"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5417096"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A89296C" w14:textId="77777777" w:rsidR="008F4D94" w:rsidRPr="006E069C" w:rsidRDefault="008F4D94" w:rsidP="006A46EC">
            <w:pPr>
              <w:pStyle w:val="TAC"/>
              <w:rPr>
                <w:lang w:val="en-US" w:eastAsia="zh-CN"/>
              </w:rPr>
            </w:pPr>
            <w:r>
              <w:rPr>
                <w:lang w:val="en-US" w:eastAsia="zh-CN"/>
              </w:rPr>
              <w:t>2601</w:t>
            </w:r>
          </w:p>
        </w:tc>
        <w:tc>
          <w:tcPr>
            <w:tcW w:w="797" w:type="dxa"/>
            <w:tcBorders>
              <w:top w:val="single" w:sz="4" w:space="0" w:color="auto"/>
              <w:left w:val="single" w:sz="4" w:space="0" w:color="auto"/>
              <w:bottom w:val="single" w:sz="4" w:space="0" w:color="auto"/>
              <w:right w:val="single" w:sz="4" w:space="0" w:color="auto"/>
            </w:tcBorders>
          </w:tcPr>
          <w:p w14:paraId="1B06E289"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2D747D"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4DACDA1" w14:textId="77777777" w:rsidR="008F4D94" w:rsidRPr="006E069C" w:rsidRDefault="008F4D94" w:rsidP="006A46EC">
            <w:pPr>
              <w:pStyle w:val="TAC"/>
            </w:pPr>
            <w:r w:rsidRPr="000700F4">
              <w:rPr>
                <w:lang w:val="en-US" w:eastAsia="zh-CN"/>
              </w:rPr>
              <w:t>N/A</w:t>
            </w:r>
          </w:p>
        </w:tc>
      </w:tr>
      <w:tr w:rsidR="008F4D94" w:rsidRPr="006E069C" w14:paraId="65F3D2F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1E7A24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487AE4"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D9F7085"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8AC632D"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8658C69"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6AC89AE4" w14:textId="77777777" w:rsidR="008F4D94" w:rsidRPr="006E069C" w:rsidRDefault="008F4D94" w:rsidP="006A46EC">
            <w:pPr>
              <w:pStyle w:val="TAC"/>
              <w:rPr>
                <w:lang w:val="en-US" w:eastAsia="zh-CN"/>
              </w:rPr>
            </w:pPr>
            <w:r>
              <w:rPr>
                <w:lang w:val="en-US" w:eastAsia="zh-CN"/>
              </w:rPr>
              <w:t>3508</w:t>
            </w:r>
          </w:p>
        </w:tc>
        <w:tc>
          <w:tcPr>
            <w:tcW w:w="797" w:type="dxa"/>
            <w:tcBorders>
              <w:top w:val="single" w:sz="4" w:space="0" w:color="auto"/>
              <w:left w:val="single" w:sz="4" w:space="0" w:color="auto"/>
              <w:bottom w:val="single" w:sz="4" w:space="0" w:color="auto"/>
              <w:right w:val="single" w:sz="4" w:space="0" w:color="auto"/>
            </w:tcBorders>
          </w:tcPr>
          <w:p w14:paraId="2CEB1BAF" w14:textId="77777777" w:rsidR="008F4D94" w:rsidRPr="006E069C" w:rsidRDefault="008F4D94" w:rsidP="006A46EC">
            <w:pPr>
              <w:pStyle w:val="TAC"/>
              <w:rPr>
                <w:lang w:val="en-US" w:eastAsia="zh-CN"/>
              </w:rPr>
            </w:pPr>
            <w:r>
              <w:rPr>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5291CFFB"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EE4ADFF" w14:textId="77777777" w:rsidR="008F4D94" w:rsidRPr="006E069C" w:rsidRDefault="008F4D94" w:rsidP="006A46EC">
            <w:pPr>
              <w:pStyle w:val="TAC"/>
            </w:pPr>
            <w:r>
              <w:t>IMD4</w:t>
            </w:r>
          </w:p>
        </w:tc>
      </w:tr>
      <w:tr w:rsidR="008F4D94" w:rsidRPr="006E069C" w14:paraId="1A908E09"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5F265C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37D877"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2C781E28"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17299E9A"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2B64B05"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668C6D3"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4CA0557B"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FC3ECD"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10226A0" w14:textId="77777777" w:rsidR="008F4D94" w:rsidRPr="006E069C" w:rsidRDefault="008F4D94" w:rsidP="006A46EC">
            <w:pPr>
              <w:pStyle w:val="TAC"/>
            </w:pPr>
            <w:r>
              <w:rPr>
                <w:lang w:val="en-US" w:eastAsia="zh-CN"/>
              </w:rPr>
              <w:t>N/A</w:t>
            </w:r>
          </w:p>
        </w:tc>
      </w:tr>
      <w:tr w:rsidR="008F4D94" w:rsidRPr="006E069C" w14:paraId="4D02E47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6A5B4C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E160BE5"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ED3077C"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0D32234"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ED3C5A2"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D51C027" w14:textId="77777777" w:rsidR="008F4D94" w:rsidRPr="006E069C" w:rsidRDefault="008F4D94" w:rsidP="006A46EC">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2445777B" w14:textId="77777777" w:rsidR="008F4D94" w:rsidRPr="006E069C" w:rsidRDefault="008F4D94" w:rsidP="006A46EC">
            <w:pPr>
              <w:pStyle w:val="TAC"/>
              <w:rPr>
                <w:lang w:val="en-US" w:eastAsia="zh-CN"/>
              </w:rPr>
            </w:pPr>
            <w:r>
              <w:rPr>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18055EF6"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118BC77" w14:textId="77777777" w:rsidR="008F4D94" w:rsidRPr="006E069C" w:rsidRDefault="008F4D94" w:rsidP="006A46EC">
            <w:pPr>
              <w:pStyle w:val="TAC"/>
            </w:pPr>
            <w:r>
              <w:t>IMD2</w:t>
            </w:r>
          </w:p>
        </w:tc>
      </w:tr>
      <w:tr w:rsidR="008F4D94" w:rsidRPr="006E069C" w14:paraId="765B761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3029A4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E50D07"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F3195B9" w14:textId="77777777" w:rsidR="008F4D94" w:rsidRPr="006E069C" w:rsidRDefault="008F4D94" w:rsidP="006A46EC">
            <w:pPr>
              <w:pStyle w:val="TAC"/>
              <w:rPr>
                <w:lang w:val="en-US" w:eastAsia="zh-CN"/>
              </w:rPr>
            </w:pPr>
            <w:r>
              <w:rPr>
                <w:lang w:val="en-US" w:eastAsia="zh-CN"/>
              </w:rPr>
              <w:t>3440</w:t>
            </w:r>
          </w:p>
        </w:tc>
        <w:tc>
          <w:tcPr>
            <w:tcW w:w="1012" w:type="dxa"/>
            <w:tcBorders>
              <w:top w:val="single" w:sz="4" w:space="0" w:color="auto"/>
              <w:left w:val="single" w:sz="4" w:space="0" w:color="auto"/>
              <w:bottom w:val="single" w:sz="4" w:space="0" w:color="auto"/>
              <w:right w:val="single" w:sz="4" w:space="0" w:color="auto"/>
            </w:tcBorders>
          </w:tcPr>
          <w:p w14:paraId="7C498BF5"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C8B2739"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16C7ADD" w14:textId="77777777" w:rsidR="008F4D94" w:rsidRPr="006E069C" w:rsidRDefault="008F4D94" w:rsidP="006A46EC">
            <w:pPr>
              <w:pStyle w:val="TAC"/>
              <w:rPr>
                <w:lang w:val="en-US" w:eastAsia="zh-CN"/>
              </w:rPr>
            </w:pPr>
            <w:r>
              <w:rPr>
                <w:lang w:val="en-US" w:eastAsia="zh-CN"/>
              </w:rPr>
              <w:t>3440</w:t>
            </w:r>
          </w:p>
        </w:tc>
        <w:tc>
          <w:tcPr>
            <w:tcW w:w="797" w:type="dxa"/>
            <w:tcBorders>
              <w:top w:val="single" w:sz="4" w:space="0" w:color="auto"/>
              <w:left w:val="single" w:sz="4" w:space="0" w:color="auto"/>
              <w:bottom w:val="single" w:sz="4" w:space="0" w:color="auto"/>
              <w:right w:val="single" w:sz="4" w:space="0" w:color="auto"/>
            </w:tcBorders>
          </w:tcPr>
          <w:p w14:paraId="69B26339"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95741F"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F94B11D" w14:textId="77777777" w:rsidR="008F4D94" w:rsidRPr="006E069C" w:rsidRDefault="008F4D94" w:rsidP="006A46EC">
            <w:pPr>
              <w:pStyle w:val="TAC"/>
            </w:pPr>
            <w:r>
              <w:rPr>
                <w:lang w:val="en-US" w:eastAsia="zh-CN"/>
              </w:rPr>
              <w:t>N/A</w:t>
            </w:r>
          </w:p>
        </w:tc>
      </w:tr>
      <w:tr w:rsidR="008F4D94" w:rsidRPr="006E069C" w14:paraId="36ED580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DCDE79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3A24F5"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4A89F14"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3EB6E19"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9EB98E4"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E551435"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0F503A2" w14:textId="77777777" w:rsidR="008F4D94" w:rsidRPr="006E069C" w:rsidRDefault="008F4D94" w:rsidP="006A46EC">
            <w:pPr>
              <w:pStyle w:val="TAC"/>
              <w:rPr>
                <w:lang w:val="en-US" w:eastAsia="zh-CN"/>
              </w:rPr>
            </w:pPr>
            <w:r>
              <w:rPr>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2299112E"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534D572" w14:textId="77777777" w:rsidR="008F4D94" w:rsidRPr="006E069C" w:rsidRDefault="008F4D94" w:rsidP="006A46EC">
            <w:pPr>
              <w:pStyle w:val="TAC"/>
            </w:pPr>
            <w:r>
              <w:t>IMD2</w:t>
            </w:r>
          </w:p>
        </w:tc>
      </w:tr>
      <w:tr w:rsidR="008F4D94" w:rsidRPr="006E069C" w14:paraId="34E7615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A5791D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82918A"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581629F5" w14:textId="77777777" w:rsidR="008F4D94" w:rsidRPr="006E069C" w:rsidRDefault="008F4D94" w:rsidP="006A46EC">
            <w:pPr>
              <w:pStyle w:val="TAC"/>
              <w:rPr>
                <w:lang w:val="en-US" w:eastAsia="zh-CN"/>
              </w:rPr>
            </w:pPr>
            <w:r>
              <w:rPr>
                <w:lang w:val="en-US" w:eastAsia="zh-CN"/>
              </w:rPr>
              <w:t>2593</w:t>
            </w:r>
          </w:p>
        </w:tc>
        <w:tc>
          <w:tcPr>
            <w:tcW w:w="1012" w:type="dxa"/>
            <w:tcBorders>
              <w:top w:val="single" w:sz="4" w:space="0" w:color="auto"/>
              <w:left w:val="single" w:sz="4" w:space="0" w:color="auto"/>
              <w:bottom w:val="single" w:sz="4" w:space="0" w:color="auto"/>
              <w:right w:val="single" w:sz="4" w:space="0" w:color="auto"/>
            </w:tcBorders>
          </w:tcPr>
          <w:p w14:paraId="65547923"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4B82B73"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867BEA8" w14:textId="77777777" w:rsidR="008F4D94" w:rsidRPr="006E069C" w:rsidRDefault="008F4D94" w:rsidP="006A46EC">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1F0A11D1"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5A5025"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3C197C0" w14:textId="77777777" w:rsidR="008F4D94" w:rsidRPr="006E069C" w:rsidRDefault="008F4D94" w:rsidP="006A46EC">
            <w:pPr>
              <w:pStyle w:val="TAC"/>
            </w:pPr>
            <w:r w:rsidRPr="00973D0A">
              <w:rPr>
                <w:lang w:val="en-US" w:eastAsia="zh-CN"/>
              </w:rPr>
              <w:t>N/A</w:t>
            </w:r>
          </w:p>
        </w:tc>
      </w:tr>
      <w:tr w:rsidR="008F4D94" w:rsidRPr="006E069C" w14:paraId="730A697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B8E101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0CE348"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7D780437" w14:textId="77777777" w:rsidR="008F4D94" w:rsidRPr="006E069C" w:rsidRDefault="008F4D94" w:rsidP="006A46EC">
            <w:pPr>
              <w:pStyle w:val="TAC"/>
              <w:rPr>
                <w:lang w:val="en-US" w:eastAsia="zh-CN"/>
              </w:rPr>
            </w:pPr>
            <w:r>
              <w:rPr>
                <w:lang w:val="en-US" w:eastAsia="zh-CN"/>
              </w:rPr>
              <w:t>3399</w:t>
            </w:r>
          </w:p>
        </w:tc>
        <w:tc>
          <w:tcPr>
            <w:tcW w:w="1012" w:type="dxa"/>
            <w:tcBorders>
              <w:top w:val="single" w:sz="4" w:space="0" w:color="auto"/>
              <w:left w:val="single" w:sz="4" w:space="0" w:color="auto"/>
              <w:bottom w:val="single" w:sz="4" w:space="0" w:color="auto"/>
              <w:right w:val="single" w:sz="4" w:space="0" w:color="auto"/>
            </w:tcBorders>
          </w:tcPr>
          <w:p w14:paraId="0046A1A1"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0B3437A"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8307CAE" w14:textId="77777777" w:rsidR="008F4D94" w:rsidRPr="006E069C" w:rsidRDefault="008F4D94" w:rsidP="006A46EC">
            <w:pPr>
              <w:pStyle w:val="TAC"/>
              <w:rPr>
                <w:lang w:val="en-US" w:eastAsia="zh-CN"/>
              </w:rPr>
            </w:pPr>
            <w:r>
              <w:rPr>
                <w:lang w:val="en-US" w:eastAsia="zh-CN"/>
              </w:rPr>
              <w:t>3399</w:t>
            </w:r>
          </w:p>
        </w:tc>
        <w:tc>
          <w:tcPr>
            <w:tcW w:w="797" w:type="dxa"/>
            <w:tcBorders>
              <w:top w:val="single" w:sz="4" w:space="0" w:color="auto"/>
              <w:left w:val="single" w:sz="4" w:space="0" w:color="auto"/>
              <w:bottom w:val="single" w:sz="4" w:space="0" w:color="auto"/>
              <w:right w:val="single" w:sz="4" w:space="0" w:color="auto"/>
            </w:tcBorders>
          </w:tcPr>
          <w:p w14:paraId="272C13E0"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034B18"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664C5F0" w14:textId="77777777" w:rsidR="008F4D94" w:rsidRPr="006E069C" w:rsidRDefault="008F4D94" w:rsidP="006A46EC">
            <w:pPr>
              <w:pStyle w:val="TAC"/>
            </w:pPr>
            <w:r w:rsidRPr="00973D0A">
              <w:rPr>
                <w:lang w:val="en-US" w:eastAsia="zh-CN"/>
              </w:rPr>
              <w:t>N/A</w:t>
            </w:r>
          </w:p>
        </w:tc>
      </w:tr>
      <w:tr w:rsidR="008F4D94" w:rsidRPr="006E069C" w14:paraId="16AB6CC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17C0B6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CEA29F"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84181C2"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41BBAB5"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6D67351"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C12C1CA"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76A15AA4" w14:textId="77777777" w:rsidR="008F4D94" w:rsidRPr="006E069C" w:rsidRDefault="008F4D94" w:rsidP="006A46EC">
            <w:pPr>
              <w:pStyle w:val="TAC"/>
              <w:rPr>
                <w:lang w:val="en-US" w:eastAsia="zh-CN"/>
              </w:rPr>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271F33F3"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318BA2E" w14:textId="77777777" w:rsidR="008F4D94" w:rsidRPr="006E069C" w:rsidRDefault="008F4D94" w:rsidP="006A46EC">
            <w:pPr>
              <w:pStyle w:val="TAC"/>
            </w:pPr>
            <w:r>
              <w:t>IMD5</w:t>
            </w:r>
          </w:p>
        </w:tc>
      </w:tr>
      <w:tr w:rsidR="008F4D94" w:rsidRPr="006E069C" w14:paraId="1FB33EF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979B22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CB3D55C"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A0D12CB" w14:textId="77777777" w:rsidR="008F4D94" w:rsidRPr="006E069C" w:rsidRDefault="008F4D94" w:rsidP="006A46EC">
            <w:pPr>
              <w:pStyle w:val="TAC"/>
              <w:rPr>
                <w:lang w:val="en-US" w:eastAsia="zh-CN"/>
              </w:rPr>
            </w:pPr>
            <w:r>
              <w:rPr>
                <w:lang w:val="en-US" w:eastAsia="zh-CN"/>
              </w:rPr>
              <w:t>2635</w:t>
            </w:r>
          </w:p>
        </w:tc>
        <w:tc>
          <w:tcPr>
            <w:tcW w:w="1012" w:type="dxa"/>
            <w:tcBorders>
              <w:top w:val="single" w:sz="4" w:space="0" w:color="auto"/>
              <w:left w:val="single" w:sz="4" w:space="0" w:color="auto"/>
              <w:bottom w:val="single" w:sz="4" w:space="0" w:color="auto"/>
              <w:right w:val="single" w:sz="4" w:space="0" w:color="auto"/>
            </w:tcBorders>
          </w:tcPr>
          <w:p w14:paraId="6296F6EC"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48B9B44"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AD07040" w14:textId="77777777" w:rsidR="008F4D94" w:rsidRPr="006E069C" w:rsidRDefault="008F4D94" w:rsidP="006A46EC">
            <w:pPr>
              <w:pStyle w:val="TAC"/>
              <w:rPr>
                <w:lang w:val="en-US" w:eastAsia="zh-CN"/>
              </w:rPr>
            </w:pPr>
            <w:r>
              <w:rPr>
                <w:lang w:val="en-US" w:eastAsia="zh-CN"/>
              </w:rPr>
              <w:t>2635</w:t>
            </w:r>
          </w:p>
        </w:tc>
        <w:tc>
          <w:tcPr>
            <w:tcW w:w="797" w:type="dxa"/>
            <w:tcBorders>
              <w:top w:val="single" w:sz="4" w:space="0" w:color="auto"/>
              <w:left w:val="single" w:sz="4" w:space="0" w:color="auto"/>
              <w:bottom w:val="single" w:sz="4" w:space="0" w:color="auto"/>
              <w:right w:val="single" w:sz="4" w:space="0" w:color="auto"/>
            </w:tcBorders>
          </w:tcPr>
          <w:p w14:paraId="796EF3FB"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92CEE2"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B1780C2" w14:textId="77777777" w:rsidR="008F4D94" w:rsidRPr="006E069C" w:rsidRDefault="008F4D94" w:rsidP="006A46EC">
            <w:pPr>
              <w:pStyle w:val="TAC"/>
            </w:pPr>
            <w:r w:rsidRPr="00005BE6">
              <w:rPr>
                <w:lang w:val="en-US" w:eastAsia="zh-CN"/>
              </w:rPr>
              <w:t>N/A</w:t>
            </w:r>
          </w:p>
        </w:tc>
      </w:tr>
      <w:tr w:rsidR="008F4D94" w:rsidRPr="006E069C" w14:paraId="3ADF0280"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841F5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tcPr>
          <w:p w14:paraId="79B3259E"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right w:val="single" w:sz="4" w:space="0" w:color="auto"/>
            </w:tcBorders>
          </w:tcPr>
          <w:p w14:paraId="68B71682" w14:textId="77777777" w:rsidR="008F4D94" w:rsidRPr="006E069C" w:rsidRDefault="008F4D94" w:rsidP="006A46EC">
            <w:pPr>
              <w:pStyle w:val="TAC"/>
              <w:rPr>
                <w:lang w:val="en-US" w:eastAsia="zh-CN"/>
              </w:rPr>
            </w:pPr>
            <w:r>
              <w:rPr>
                <w:lang w:val="en-US" w:eastAsia="zh-CN"/>
              </w:rPr>
              <w:t>3549.5</w:t>
            </w:r>
          </w:p>
        </w:tc>
        <w:tc>
          <w:tcPr>
            <w:tcW w:w="1012" w:type="dxa"/>
            <w:tcBorders>
              <w:top w:val="single" w:sz="4" w:space="0" w:color="auto"/>
              <w:left w:val="single" w:sz="4" w:space="0" w:color="auto"/>
              <w:right w:val="single" w:sz="4" w:space="0" w:color="auto"/>
            </w:tcBorders>
          </w:tcPr>
          <w:p w14:paraId="52E759A9"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10677978"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right w:val="single" w:sz="4" w:space="0" w:color="auto"/>
            </w:tcBorders>
          </w:tcPr>
          <w:p w14:paraId="6CABB899" w14:textId="77777777" w:rsidR="008F4D94" w:rsidRPr="006E069C" w:rsidRDefault="008F4D94" w:rsidP="006A46EC">
            <w:pPr>
              <w:pStyle w:val="TAC"/>
              <w:rPr>
                <w:lang w:val="en-US" w:eastAsia="zh-CN"/>
              </w:rPr>
            </w:pPr>
            <w:r>
              <w:rPr>
                <w:lang w:val="en-US" w:eastAsia="zh-CN"/>
              </w:rPr>
              <w:t>3549.5</w:t>
            </w:r>
          </w:p>
        </w:tc>
        <w:tc>
          <w:tcPr>
            <w:tcW w:w="797" w:type="dxa"/>
            <w:tcBorders>
              <w:top w:val="single" w:sz="4" w:space="0" w:color="auto"/>
              <w:left w:val="single" w:sz="4" w:space="0" w:color="auto"/>
              <w:bottom w:val="single" w:sz="4" w:space="0" w:color="auto"/>
              <w:right w:val="single" w:sz="4" w:space="0" w:color="auto"/>
            </w:tcBorders>
          </w:tcPr>
          <w:p w14:paraId="12D5B4C7"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right w:val="single" w:sz="4" w:space="0" w:color="auto"/>
            </w:tcBorders>
            <w:vAlign w:val="center"/>
          </w:tcPr>
          <w:p w14:paraId="2B84FF0D"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right w:val="single" w:sz="4" w:space="0" w:color="auto"/>
            </w:tcBorders>
          </w:tcPr>
          <w:p w14:paraId="28395783" w14:textId="77777777" w:rsidR="008F4D94" w:rsidRPr="006E069C" w:rsidRDefault="008F4D94" w:rsidP="006A46EC">
            <w:pPr>
              <w:pStyle w:val="TAC"/>
            </w:pPr>
            <w:r w:rsidRPr="00005BE6">
              <w:rPr>
                <w:lang w:val="en-US" w:eastAsia="zh-CN"/>
              </w:rPr>
              <w:t>N/A</w:t>
            </w:r>
          </w:p>
        </w:tc>
      </w:tr>
    </w:tbl>
    <w:p w14:paraId="186FAE09" w14:textId="77777777" w:rsidR="008F4D94" w:rsidRDefault="008F4D94" w:rsidP="008F4D94">
      <w:pPr>
        <w:rPr>
          <w:color w:val="0070C0"/>
        </w:rPr>
      </w:pPr>
    </w:p>
    <w:p w14:paraId="0F745854" w14:textId="77777777" w:rsidR="008F4D94" w:rsidRDefault="008F4D94" w:rsidP="008F4D94">
      <w:pPr>
        <w:pStyle w:val="Heading2"/>
      </w:pPr>
      <w:bookmarkStart w:id="331" w:name="_Toc183507861"/>
      <w:r>
        <w:t>5.22</w:t>
      </w:r>
      <w:r>
        <w:tab/>
        <w:t>CA_n20-n71-n78</w:t>
      </w:r>
      <w:bookmarkEnd w:id="331"/>
    </w:p>
    <w:p w14:paraId="7D6D45CF" w14:textId="77777777" w:rsidR="008F4D94" w:rsidRDefault="008F4D94" w:rsidP="008F4D94">
      <w:pPr>
        <w:pStyle w:val="Heading3"/>
        <w:rPr>
          <w:rFonts w:cs="Arial"/>
          <w:szCs w:val="28"/>
          <w:lang w:val="en-US" w:eastAsia="zh-CN"/>
        </w:rPr>
      </w:pPr>
      <w:bookmarkStart w:id="332" w:name="_Toc183507862"/>
      <w:r>
        <w:t>5.22.1</w:t>
      </w:r>
      <w:r>
        <w:tab/>
      </w:r>
      <w:r>
        <w:rPr>
          <w:rFonts w:cs="Arial"/>
          <w:szCs w:val="28"/>
          <w:lang w:val="en-US" w:eastAsia="zh-CN"/>
        </w:rPr>
        <w:t>Common for 1 band UL and 2 bands UL CA</w:t>
      </w:r>
      <w:bookmarkEnd w:id="332"/>
    </w:p>
    <w:p w14:paraId="641C1859" w14:textId="77777777" w:rsidR="008F4D94" w:rsidRDefault="008F4D94" w:rsidP="008F4D94">
      <w:pPr>
        <w:pStyle w:val="Heading4"/>
      </w:pPr>
      <w:bookmarkStart w:id="333" w:name="_Toc183507863"/>
      <w:r>
        <w:t>5.22.1.1</w:t>
      </w:r>
      <w:r>
        <w:tab/>
      </w:r>
      <w:r>
        <w:rPr>
          <w:rFonts w:cs="Arial"/>
          <w:lang w:eastAsia="zh-CN"/>
        </w:rPr>
        <w:t>Operating bands for CA</w:t>
      </w:r>
      <w:bookmarkEnd w:id="333"/>
    </w:p>
    <w:p w14:paraId="24DEFBCE" w14:textId="77777777" w:rsidR="008F4D94" w:rsidRDefault="008F4D94" w:rsidP="008F4D94">
      <w:pPr>
        <w:pStyle w:val="TH"/>
        <w:rPr>
          <w:lang w:val="en-US"/>
        </w:rPr>
      </w:pPr>
      <w:r>
        <w:rPr>
          <w:rFonts w:cs="Arial"/>
        </w:rPr>
        <w:t xml:space="preserve">Table </w:t>
      </w:r>
      <w:r>
        <w:rPr>
          <w:rFonts w:cs="Arial" w:hint="eastAsia"/>
          <w:lang w:val="en-US" w:eastAsia="zh-CN"/>
        </w:rPr>
        <w:t>5.22</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44C9AF3A"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6ECFC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B25B2C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0048399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6DD5F94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77C0E756"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8542B66"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011AE0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614E822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1BE33DA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06DAAD6E"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77CCDF"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14FB5FF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0A9CDE6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3F0D935A"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2749D7F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3BFE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2E9593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3B599B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77B64A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611D2A13"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6EE79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900" w:type="dxa"/>
            <w:tcBorders>
              <w:top w:val="nil"/>
              <w:left w:val="nil"/>
              <w:bottom w:val="single" w:sz="4" w:space="0" w:color="auto"/>
              <w:right w:val="single" w:sz="4" w:space="0" w:color="auto"/>
            </w:tcBorders>
            <w:shd w:val="clear" w:color="auto" w:fill="auto"/>
            <w:vAlign w:val="center"/>
            <w:hideMark/>
          </w:tcPr>
          <w:p w14:paraId="15B7A6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3000" w:type="dxa"/>
            <w:tcBorders>
              <w:top w:val="nil"/>
              <w:left w:val="nil"/>
              <w:bottom w:val="single" w:sz="4" w:space="0" w:color="auto"/>
              <w:right w:val="single" w:sz="4" w:space="0" w:color="auto"/>
            </w:tcBorders>
            <w:shd w:val="clear" w:color="auto" w:fill="auto"/>
            <w:vAlign w:val="center"/>
            <w:hideMark/>
          </w:tcPr>
          <w:p w14:paraId="4169FAF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60" w:type="dxa"/>
            <w:tcBorders>
              <w:top w:val="nil"/>
              <w:left w:val="nil"/>
              <w:bottom w:val="single" w:sz="4" w:space="0" w:color="auto"/>
              <w:right w:val="single" w:sz="4" w:space="0" w:color="auto"/>
            </w:tcBorders>
            <w:shd w:val="clear" w:color="auto" w:fill="auto"/>
            <w:vAlign w:val="center"/>
            <w:hideMark/>
          </w:tcPr>
          <w:p w14:paraId="19CCCE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11FFBDAC"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6E40A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n78</w:t>
            </w:r>
          </w:p>
        </w:tc>
        <w:tc>
          <w:tcPr>
            <w:tcW w:w="2900" w:type="dxa"/>
            <w:tcBorders>
              <w:top w:val="nil"/>
              <w:left w:val="nil"/>
              <w:bottom w:val="single" w:sz="4" w:space="0" w:color="auto"/>
              <w:right w:val="single" w:sz="4" w:space="0" w:color="auto"/>
            </w:tcBorders>
            <w:shd w:val="clear" w:color="auto" w:fill="auto"/>
            <w:vAlign w:val="center"/>
            <w:hideMark/>
          </w:tcPr>
          <w:p w14:paraId="6580E88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3000" w:type="dxa"/>
            <w:tcBorders>
              <w:top w:val="nil"/>
              <w:left w:val="nil"/>
              <w:bottom w:val="single" w:sz="4" w:space="0" w:color="auto"/>
              <w:right w:val="single" w:sz="4" w:space="0" w:color="auto"/>
            </w:tcBorders>
            <w:shd w:val="clear" w:color="auto" w:fill="auto"/>
            <w:vAlign w:val="center"/>
            <w:hideMark/>
          </w:tcPr>
          <w:p w14:paraId="1D6601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1160" w:type="dxa"/>
            <w:tcBorders>
              <w:top w:val="nil"/>
              <w:left w:val="nil"/>
              <w:bottom w:val="single" w:sz="4" w:space="0" w:color="auto"/>
              <w:right w:val="single" w:sz="4" w:space="0" w:color="auto"/>
            </w:tcBorders>
            <w:shd w:val="clear" w:color="auto" w:fill="auto"/>
            <w:vAlign w:val="center"/>
            <w:hideMark/>
          </w:tcPr>
          <w:p w14:paraId="6D5FDF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1B1C2A75" w14:textId="77777777" w:rsidR="008F4D94" w:rsidRDefault="008F4D94" w:rsidP="008F4D94">
      <w:pPr>
        <w:pStyle w:val="TH"/>
      </w:pPr>
    </w:p>
    <w:p w14:paraId="22957C1C" w14:textId="77777777" w:rsidR="008F4D94" w:rsidRPr="005D2633" w:rsidRDefault="008F4D94" w:rsidP="008F4D94">
      <w:pPr>
        <w:pStyle w:val="Heading4"/>
        <w:rPr>
          <w:rFonts w:cs="Arial"/>
          <w:lang w:eastAsia="zh-CN"/>
        </w:rPr>
      </w:pPr>
      <w:bookmarkStart w:id="334" w:name="_Toc183507864"/>
      <w:r>
        <w:rPr>
          <w:rFonts w:cs="Arial"/>
          <w:lang w:eastAsia="zh-CN"/>
        </w:rPr>
        <w:t>5.22</w:t>
      </w:r>
      <w:r w:rsidRPr="005D2633">
        <w:rPr>
          <w:rFonts w:cs="Arial"/>
          <w:lang w:eastAsia="zh-CN"/>
        </w:rPr>
        <w:t>.1.2</w:t>
      </w:r>
      <w:r w:rsidRPr="005D2633">
        <w:rPr>
          <w:rFonts w:cs="Arial"/>
          <w:lang w:eastAsia="zh-CN"/>
        </w:rPr>
        <w:tab/>
      </w:r>
      <w:r>
        <w:rPr>
          <w:rFonts w:cs="Arial"/>
          <w:lang w:eastAsia="zh-CN"/>
        </w:rPr>
        <w:t>Channel bandwidths per operating band for CA</w:t>
      </w:r>
      <w:bookmarkEnd w:id="334"/>
    </w:p>
    <w:p w14:paraId="5BC6FB16"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14F1F470"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7B9B6EAE"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53289525"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13B1D78"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3E64195"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636EEBC9"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31586532"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272F0D93" w14:textId="77777777" w:rsidR="008F4D94" w:rsidRDefault="008F4D94" w:rsidP="006A46EC">
            <w:pPr>
              <w:pStyle w:val="TAH"/>
              <w:rPr>
                <w:szCs w:val="18"/>
                <w:lang w:val="en-US" w:eastAsia="zh-CN"/>
              </w:rPr>
            </w:pPr>
            <w:r>
              <w:t>Bandwidth combination set</w:t>
            </w:r>
          </w:p>
        </w:tc>
      </w:tr>
      <w:tr w:rsidR="008F4D94" w14:paraId="7B4E249E"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56EE96FD"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CA_n20A-n71A-n78A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A234CFE" w14:textId="77777777" w:rsidR="008F4D94" w:rsidRPr="00ED0466" w:rsidRDefault="008F4D94" w:rsidP="006A46EC">
            <w:pPr>
              <w:pStyle w:val="TAC"/>
              <w:rPr>
                <w:rFonts w:eastAsia="SimSun" w:cs="Arial"/>
                <w:szCs w:val="18"/>
                <w:lang w:eastAsia="zh-CN"/>
              </w:rPr>
            </w:pPr>
            <w:r w:rsidRPr="00ED0466">
              <w:rPr>
                <w:rFonts w:eastAsia="SimSun" w:cs="Arial"/>
                <w:szCs w:val="18"/>
                <w:lang w:eastAsia="zh-CN"/>
              </w:rPr>
              <w:t>CA_n20A-n71A</w:t>
            </w:r>
          </w:p>
          <w:p w14:paraId="574D6106" w14:textId="77777777" w:rsidR="008F4D94" w:rsidRPr="00ED0466" w:rsidRDefault="008F4D94" w:rsidP="006A46EC">
            <w:pPr>
              <w:pStyle w:val="TAC"/>
              <w:rPr>
                <w:rFonts w:eastAsia="SimSun" w:cs="Arial"/>
                <w:szCs w:val="18"/>
                <w:lang w:eastAsia="zh-CN"/>
              </w:rPr>
            </w:pPr>
            <w:r w:rsidRPr="00ED0466">
              <w:rPr>
                <w:rFonts w:eastAsia="SimSun" w:cs="Arial"/>
                <w:szCs w:val="18"/>
                <w:lang w:eastAsia="zh-CN"/>
              </w:rPr>
              <w:t>CA_n20A-n78A</w:t>
            </w:r>
          </w:p>
          <w:p w14:paraId="4E8FF839" w14:textId="77777777" w:rsidR="008F4D94" w:rsidRPr="00ED0466" w:rsidRDefault="008F4D94" w:rsidP="006A46EC">
            <w:pPr>
              <w:pStyle w:val="TAC"/>
              <w:rPr>
                <w:rFonts w:eastAsia="SimSun" w:cs="Arial"/>
                <w:szCs w:val="18"/>
                <w:lang w:eastAsia="zh-CN"/>
              </w:rPr>
            </w:pPr>
            <w:r w:rsidRPr="00ED0466">
              <w:rPr>
                <w:rFonts w:eastAsia="SimSun" w:cs="Arial"/>
                <w:szCs w:val="18"/>
                <w:lang w:eastAsia="zh-CN"/>
              </w:rPr>
              <w:t>CA_n71A-n78A</w:t>
            </w:r>
          </w:p>
          <w:p w14:paraId="043282C5" w14:textId="77777777" w:rsidR="008F4D94" w:rsidRPr="00B00CBD" w:rsidRDefault="008F4D94" w:rsidP="006A46EC">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20CF6DCD"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969" w:type="dxa"/>
            <w:tcBorders>
              <w:top w:val="single" w:sz="4" w:space="0" w:color="auto"/>
              <w:left w:val="single" w:sz="4" w:space="0" w:color="auto"/>
              <w:bottom w:val="single" w:sz="4" w:space="0" w:color="auto"/>
              <w:right w:val="single" w:sz="4" w:space="0" w:color="auto"/>
            </w:tcBorders>
            <w:vAlign w:val="center"/>
          </w:tcPr>
          <w:p w14:paraId="50B407B8"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bidi="ar"/>
              </w:rPr>
              <w:t>5, 10, 15, 20</w:t>
            </w:r>
          </w:p>
        </w:tc>
        <w:tc>
          <w:tcPr>
            <w:tcW w:w="1202" w:type="dxa"/>
            <w:tcBorders>
              <w:left w:val="single" w:sz="4" w:space="0" w:color="auto"/>
              <w:bottom w:val="nil"/>
              <w:right w:val="single" w:sz="4" w:space="0" w:color="auto"/>
            </w:tcBorders>
            <w:shd w:val="clear" w:color="auto" w:fill="auto"/>
            <w:vAlign w:val="center"/>
          </w:tcPr>
          <w:p w14:paraId="25990B2B"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48444757"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7FDFC3D8"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6693ED0"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E9B8974" w14:textId="77777777" w:rsidR="008F4D94" w:rsidRPr="00B00CBD" w:rsidRDefault="008F4D94" w:rsidP="006A46EC">
            <w:pPr>
              <w:pStyle w:val="TAC"/>
              <w:rPr>
                <w:rFonts w:cs="Arial"/>
                <w:szCs w:val="18"/>
                <w:lang w:val="en-US" w:eastAsia="zh-CN"/>
              </w:rPr>
            </w:pPr>
            <w:r>
              <w:rPr>
                <w:rFonts w:cs="Arial"/>
                <w:szCs w:val="18"/>
                <w:lang w:val="en-US" w:eastAsia="zh-CN"/>
              </w:rPr>
              <w:t>n71</w:t>
            </w:r>
          </w:p>
        </w:tc>
        <w:tc>
          <w:tcPr>
            <w:tcW w:w="3969" w:type="dxa"/>
            <w:tcBorders>
              <w:top w:val="single" w:sz="4" w:space="0" w:color="auto"/>
              <w:left w:val="single" w:sz="4" w:space="0" w:color="auto"/>
              <w:bottom w:val="single" w:sz="4" w:space="0" w:color="auto"/>
              <w:right w:val="single" w:sz="4" w:space="0" w:color="auto"/>
            </w:tcBorders>
            <w:vAlign w:val="center"/>
          </w:tcPr>
          <w:p w14:paraId="3FF50374"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202" w:type="dxa"/>
            <w:tcBorders>
              <w:top w:val="nil"/>
              <w:left w:val="single" w:sz="4" w:space="0" w:color="auto"/>
              <w:bottom w:val="nil"/>
              <w:right w:val="single" w:sz="4" w:space="0" w:color="auto"/>
            </w:tcBorders>
            <w:shd w:val="clear" w:color="auto" w:fill="auto"/>
            <w:vAlign w:val="center"/>
          </w:tcPr>
          <w:p w14:paraId="35924A97" w14:textId="77777777" w:rsidR="008F4D94" w:rsidRPr="00B00CBD" w:rsidRDefault="008F4D94" w:rsidP="006A46EC">
            <w:pPr>
              <w:pStyle w:val="TAC"/>
              <w:rPr>
                <w:rFonts w:cs="Arial"/>
                <w:szCs w:val="18"/>
                <w:lang w:val="en-US" w:eastAsia="zh-CN"/>
              </w:rPr>
            </w:pPr>
          </w:p>
        </w:tc>
      </w:tr>
      <w:tr w:rsidR="008F4D94" w14:paraId="4030C99C"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7E71AF3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6A5ADBCA"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3AAED14A"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5F9FD5DA"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ED0466">
              <w:rPr>
                <w:rFonts w:ascii="Arial" w:eastAsia="SimSun" w:hAnsi="Arial" w:cs="Arial"/>
                <w:sz w:val="18"/>
                <w:szCs w:val="18"/>
                <w:lang w:val="en-US" w:eastAsia="zh-CN" w:bidi="ar"/>
              </w:rPr>
              <w:t>10, 15, 20, 25, 30, 40, 50, 60, 70, 80, 90, 100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11DC0176" w14:textId="77777777" w:rsidR="008F4D94" w:rsidRPr="00B00CBD" w:rsidRDefault="008F4D94" w:rsidP="006A46EC">
            <w:pPr>
              <w:pStyle w:val="TAC"/>
              <w:rPr>
                <w:rFonts w:cs="Arial"/>
                <w:szCs w:val="18"/>
                <w:lang w:val="en-US" w:eastAsia="zh-CN"/>
              </w:rPr>
            </w:pPr>
          </w:p>
        </w:tc>
      </w:tr>
    </w:tbl>
    <w:p w14:paraId="2AB332ED" w14:textId="77777777" w:rsidR="008F4D94" w:rsidRDefault="008F4D94" w:rsidP="008F4D94">
      <w:pPr>
        <w:pStyle w:val="Heading4"/>
        <w:rPr>
          <w:rFonts w:cs="Arial"/>
          <w:szCs w:val="22"/>
          <w:lang w:val="en-US" w:eastAsia="zh-CN"/>
        </w:rPr>
      </w:pPr>
      <w:bookmarkStart w:id="335" w:name="_Toc183507865"/>
      <w:r>
        <w:rPr>
          <w:rFonts w:cs="Arial"/>
          <w:lang w:eastAsia="zh-CN"/>
        </w:rPr>
        <w:t>5.22</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35"/>
    </w:p>
    <w:p w14:paraId="37B56BFD" w14:textId="77777777" w:rsidR="008F4D94" w:rsidRDefault="008F4D94" w:rsidP="008F4D94">
      <w:pPr>
        <w:keepNext/>
        <w:keepLines/>
      </w:pPr>
      <w:r>
        <w:t xml:space="preserve">For </w:t>
      </w:r>
      <w:r>
        <w:rPr>
          <w:lang w:val="en-US" w:eastAsia="zh-CN"/>
        </w:rPr>
        <w:t>CA</w:t>
      </w:r>
      <w:r>
        <w:rPr>
          <w:lang w:eastAsia="zh-CN"/>
        </w:rPr>
        <w:t>_</w:t>
      </w:r>
      <w:r>
        <w:rPr>
          <w:lang w:val="en-US" w:eastAsia="zh-CN"/>
        </w:rPr>
        <w:t>n20</w:t>
      </w:r>
      <w:r>
        <w:rPr>
          <w:lang w:eastAsia="ja-JP"/>
        </w:rPr>
        <w:t>-n71</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CA_n5-n78-n105 as given in the tables below.</w:t>
      </w:r>
    </w:p>
    <w:p w14:paraId="45FCA419" w14:textId="77777777" w:rsidR="008F4D94" w:rsidRDefault="008F4D94" w:rsidP="008F4D94">
      <w:pPr>
        <w:pStyle w:val="TH"/>
      </w:pPr>
      <w:r>
        <w:t xml:space="preserve">Table </w:t>
      </w:r>
      <w:r>
        <w:rPr>
          <w:rFonts w:hint="eastAsia"/>
          <w:lang w:val="en-US" w:eastAsia="zh-CN"/>
        </w:rPr>
        <w:t>5.22</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72E00CFF"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302F1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3B8B87A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7AF34FA5"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185F9218" w14:textId="77777777" w:rsidR="008F4D94" w:rsidRDefault="008F4D94" w:rsidP="006A46EC">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574552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425BE12B"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634359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CA_n20-n71-n78</w:t>
            </w:r>
          </w:p>
        </w:tc>
        <w:tc>
          <w:tcPr>
            <w:tcW w:w="2040" w:type="dxa"/>
            <w:tcBorders>
              <w:top w:val="nil"/>
              <w:left w:val="nil"/>
              <w:bottom w:val="single" w:sz="4" w:space="0" w:color="auto"/>
              <w:right w:val="single" w:sz="4" w:space="0" w:color="auto"/>
            </w:tcBorders>
            <w:shd w:val="clear" w:color="auto" w:fill="auto"/>
            <w:vAlign w:val="center"/>
            <w:hideMark/>
          </w:tcPr>
          <w:p w14:paraId="29D397D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0.7</w:t>
            </w:r>
          </w:p>
        </w:tc>
        <w:tc>
          <w:tcPr>
            <w:tcW w:w="1900" w:type="dxa"/>
            <w:tcBorders>
              <w:top w:val="nil"/>
              <w:left w:val="nil"/>
              <w:bottom w:val="single" w:sz="4" w:space="0" w:color="auto"/>
              <w:right w:val="single" w:sz="4" w:space="0" w:color="auto"/>
            </w:tcBorders>
            <w:shd w:val="clear" w:color="auto" w:fill="auto"/>
            <w:vAlign w:val="center"/>
            <w:hideMark/>
          </w:tcPr>
          <w:p w14:paraId="3573E4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0.7 </w:t>
            </w:r>
          </w:p>
        </w:tc>
        <w:tc>
          <w:tcPr>
            <w:tcW w:w="2180" w:type="dxa"/>
            <w:tcBorders>
              <w:top w:val="nil"/>
              <w:left w:val="nil"/>
              <w:bottom w:val="single" w:sz="4" w:space="0" w:color="auto"/>
              <w:right w:val="single" w:sz="4" w:space="0" w:color="auto"/>
            </w:tcBorders>
            <w:shd w:val="clear" w:color="auto" w:fill="auto"/>
            <w:vAlign w:val="center"/>
            <w:hideMark/>
          </w:tcPr>
          <w:p w14:paraId="3A073A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0.8</w:t>
            </w:r>
          </w:p>
        </w:tc>
      </w:tr>
      <w:tr w:rsidR="008F4D94" w14:paraId="1DA2DB9C"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9DA0FF4"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BCFAC98" w14:textId="77777777" w:rsidR="008F4D94" w:rsidRDefault="008F4D94" w:rsidP="008F4D94">
      <w:pPr>
        <w:pStyle w:val="TH"/>
        <w:spacing w:before="120" w:after="120"/>
        <w:rPr>
          <w:lang w:eastAsia="zh-CN"/>
        </w:rPr>
      </w:pPr>
      <w:r>
        <w:t xml:space="preserve">Table </w:t>
      </w:r>
      <w:r>
        <w:rPr>
          <w:lang w:val="en-US" w:eastAsia="zh-CN"/>
        </w:rPr>
        <w:t>5.22.1.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289294E5"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1CEA2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2550D1E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69D6A6C"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1A66CB38" w14:textId="77777777" w:rsidR="008F4D94" w:rsidRDefault="008F4D94" w:rsidP="006A46EC">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748ED56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758C5FA6"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000865E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CA_n20-n71-n78</w:t>
            </w:r>
          </w:p>
        </w:tc>
        <w:tc>
          <w:tcPr>
            <w:tcW w:w="2140" w:type="dxa"/>
            <w:tcBorders>
              <w:top w:val="nil"/>
              <w:left w:val="nil"/>
              <w:bottom w:val="single" w:sz="4" w:space="0" w:color="auto"/>
              <w:right w:val="single" w:sz="4" w:space="0" w:color="auto"/>
            </w:tcBorders>
            <w:shd w:val="clear" w:color="auto" w:fill="auto"/>
            <w:vAlign w:val="center"/>
            <w:hideMark/>
          </w:tcPr>
          <w:p w14:paraId="5D3A69B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0.2 </w:t>
            </w:r>
          </w:p>
        </w:tc>
        <w:tc>
          <w:tcPr>
            <w:tcW w:w="2180" w:type="dxa"/>
            <w:tcBorders>
              <w:top w:val="nil"/>
              <w:left w:val="nil"/>
              <w:bottom w:val="single" w:sz="4" w:space="0" w:color="auto"/>
              <w:right w:val="single" w:sz="4" w:space="0" w:color="auto"/>
            </w:tcBorders>
            <w:shd w:val="clear" w:color="auto" w:fill="auto"/>
            <w:vAlign w:val="center"/>
            <w:hideMark/>
          </w:tcPr>
          <w:p w14:paraId="24F69C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0.2</w:t>
            </w:r>
          </w:p>
        </w:tc>
        <w:tc>
          <w:tcPr>
            <w:tcW w:w="2200" w:type="dxa"/>
            <w:tcBorders>
              <w:top w:val="nil"/>
              <w:left w:val="nil"/>
              <w:bottom w:val="single" w:sz="4" w:space="0" w:color="auto"/>
              <w:right w:val="single" w:sz="4" w:space="0" w:color="auto"/>
            </w:tcBorders>
            <w:shd w:val="clear" w:color="auto" w:fill="auto"/>
            <w:vAlign w:val="center"/>
            <w:hideMark/>
          </w:tcPr>
          <w:p w14:paraId="23CC74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0.5</w:t>
            </w:r>
          </w:p>
        </w:tc>
      </w:tr>
      <w:tr w:rsidR="008F4D94" w14:paraId="6293C564"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53E501A"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5A088643" w14:textId="77777777" w:rsidR="008F4D94" w:rsidRPr="005D2633" w:rsidRDefault="008F4D94" w:rsidP="008F4D94">
      <w:pPr>
        <w:pStyle w:val="Heading3"/>
        <w:rPr>
          <w:rFonts w:cs="Arial"/>
          <w:szCs w:val="28"/>
          <w:lang w:val="en-US" w:eastAsia="zh-CN"/>
        </w:rPr>
      </w:pPr>
      <w:bookmarkStart w:id="336" w:name="_Toc183507866"/>
      <w:r>
        <w:rPr>
          <w:rFonts w:cs="Arial"/>
          <w:szCs w:val="28"/>
          <w:lang w:val="en-US" w:eastAsia="zh-CN"/>
        </w:rPr>
        <w:t>5.22</w:t>
      </w:r>
      <w:r w:rsidRPr="005D2633">
        <w:rPr>
          <w:rFonts w:cs="Arial"/>
          <w:szCs w:val="28"/>
          <w:lang w:val="en-US" w:eastAsia="zh-CN"/>
        </w:rPr>
        <w:t>.2</w:t>
      </w:r>
      <w:r w:rsidRPr="005D2633">
        <w:rPr>
          <w:rFonts w:cs="Arial"/>
          <w:szCs w:val="28"/>
          <w:lang w:val="en-US" w:eastAsia="zh-CN"/>
        </w:rPr>
        <w:tab/>
        <w:t>Specific for 2 bands UL CA</w:t>
      </w:r>
      <w:bookmarkEnd w:id="336"/>
    </w:p>
    <w:p w14:paraId="141398A0" w14:textId="77777777" w:rsidR="008F4D94" w:rsidRPr="00140BB6" w:rsidRDefault="008F4D94" w:rsidP="008F4D94">
      <w:pPr>
        <w:pStyle w:val="Heading4"/>
      </w:pPr>
      <w:bookmarkStart w:id="337" w:name="_Toc183507867"/>
      <w:r>
        <w:t>5.22</w:t>
      </w:r>
      <w:r w:rsidRPr="00140BB6">
        <w:t>.2.1</w:t>
      </w:r>
      <w:r w:rsidRPr="00140BB6">
        <w:tab/>
        <w:t>UE co-existence studies</w:t>
      </w:r>
      <w:bookmarkEnd w:id="337"/>
    </w:p>
    <w:p w14:paraId="4ED2F543" w14:textId="77777777" w:rsidR="008F4D94" w:rsidRPr="00242348" w:rsidRDefault="008F4D94" w:rsidP="008F4D94">
      <w:pPr>
        <w:pStyle w:val="Heading5"/>
        <w:rPr>
          <w:snapToGrid w:val="0"/>
        </w:rPr>
      </w:pPr>
      <w:bookmarkStart w:id="338" w:name="_Toc183507868"/>
      <w:r>
        <w:rPr>
          <w:rFonts w:hint="eastAsia"/>
          <w:snapToGrid w:val="0"/>
        </w:rPr>
        <w:t>5.22</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38"/>
    </w:p>
    <w:p w14:paraId="0E17DB9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5.22</w:t>
      </w:r>
      <w:r>
        <w:rPr>
          <w:rFonts w:eastAsia="MS Mincho"/>
        </w:rPr>
        <w:t>.2.1</w:t>
      </w:r>
      <w:r w:rsidRPr="00A76C0A">
        <w:rPr>
          <w:rFonts w:eastAsia="MS Mincho"/>
        </w:rPr>
        <w:t>.1-1 provides the two UL bands with one CC per band IMD interference analysis for CA_</w:t>
      </w:r>
      <w:r>
        <w:rPr>
          <w:rFonts w:eastAsia="MS Mincho"/>
        </w:rPr>
        <w:t>n20</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n71</w:t>
      </w:r>
      <w:r w:rsidRPr="00A76C0A">
        <w:rPr>
          <w:rFonts w:eastAsia="MS Mincho"/>
        </w:rPr>
        <w:t>A.</w:t>
      </w:r>
    </w:p>
    <w:p w14:paraId="444FF7F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4ECE75C3"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781F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E728B8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B603C0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5EB749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4E3B61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A996EB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188A403"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208EF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E022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9E5A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5F748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7A3E047"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B3875E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0103DE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199 - 134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A2424C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1495 - 1560</w:t>
            </w:r>
          </w:p>
        </w:tc>
      </w:tr>
      <w:tr w:rsidR="008F4D94" w14:paraId="68F50E3B"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4DFD28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9CF4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562F3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2081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A14BF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788E05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C2FE4F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46EE6E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966 - 1061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D9C7D8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464 - 564</w:t>
            </w:r>
          </w:p>
        </w:tc>
      </w:tr>
      <w:tr w:rsidR="008F4D94" w14:paraId="5D5E1E24"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9132ED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FF8C1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29EB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3A75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1A9E2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D474F4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EB73DC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6CA721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2327 - 2422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F885C3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2158 - 2258</w:t>
            </w:r>
          </w:p>
        </w:tc>
      </w:tr>
      <w:tr w:rsidR="008F4D94" w14:paraId="7C022AD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3B821D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9F71B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F675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FB81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FB5C9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39F159F"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A328DC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07658D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1798 - 1923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73A536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1127 - 1262</w:t>
            </w:r>
          </w:p>
        </w:tc>
      </w:tr>
      <w:tr w:rsidR="008F4D94" w14:paraId="76AA807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90D73B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41C1B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561756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6E1FC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34B3CF1"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60FDF0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9EAE7A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268 - 398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3C4E328" w14:textId="77777777" w:rsidR="008F4D94" w:rsidRDefault="008F4D94" w:rsidP="006A46EC">
            <w:pPr>
              <w:rPr>
                <w:rFonts w:ascii="Arial" w:hAnsi="Arial" w:cs="Arial"/>
                <w:color w:val="000000"/>
                <w:sz w:val="18"/>
                <w:szCs w:val="18"/>
              </w:rPr>
            </w:pPr>
          </w:p>
        </w:tc>
      </w:tr>
      <w:tr w:rsidR="008F4D94" w14:paraId="7915528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86DA10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0C640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09FEE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905F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7ABE8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D7B5213"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20BD61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B22050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3159 - 3284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328C0D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2821 - 2956</w:t>
            </w:r>
          </w:p>
        </w:tc>
      </w:tr>
      <w:tr w:rsidR="008F4D94" w14:paraId="49CCF42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08657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0285EE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CE20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B0AC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975342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6BE90D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7C890A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2990 - 3120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462481D" w14:textId="77777777" w:rsidR="008F4D94" w:rsidRDefault="008F4D94" w:rsidP="006A46EC">
            <w:pPr>
              <w:rPr>
                <w:rFonts w:ascii="Arial" w:hAnsi="Arial" w:cs="Arial"/>
                <w:color w:val="000000"/>
                <w:sz w:val="18"/>
                <w:szCs w:val="18"/>
              </w:rPr>
            </w:pPr>
          </w:p>
        </w:tc>
      </w:tr>
      <w:tr w:rsidR="008F4D94" w14:paraId="4242ECB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05EE88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40A6E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2B38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12A8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EE5D5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BA96E10"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C80226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AB41E1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1960 - 1790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AF3F27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2785 - 2630</w:t>
            </w:r>
          </w:p>
        </w:tc>
      </w:tr>
      <w:tr w:rsidR="008F4D94" w14:paraId="69FB0540"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DF0238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08F78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13DE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49EE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35AB5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0E9642B"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05502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CE1A5B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430 - 265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79F2F6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1260 - 1100</w:t>
            </w:r>
          </w:p>
        </w:tc>
      </w:tr>
      <w:tr w:rsidR="008F4D94" w14:paraId="12946B49"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4B4ADD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27E2A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D3949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C6AF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6547E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6699CA5"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2E4986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B85D5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3484 - 3654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9E0F6D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3991 - 4146</w:t>
            </w:r>
          </w:p>
        </w:tc>
      </w:tr>
      <w:tr w:rsidR="008F4D94" w14:paraId="5A9E3383"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CAB554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3F3A8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588FF9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3C284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64B5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5AD39B3"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22B067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7A440A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3653 - 3818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351015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3822 - 3982</w:t>
            </w:r>
          </w:p>
        </w:tc>
      </w:tr>
      <w:tr w:rsidR="008F4D94" w14:paraId="0DBD2D3A"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8B72BA"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D7CD407" w14:textId="77777777" w:rsidR="008F4D94" w:rsidRDefault="008F4D94" w:rsidP="008F4D94">
      <w:pPr>
        <w:pStyle w:val="TH"/>
        <w:rPr>
          <w:rFonts w:eastAsia="MS Mincho"/>
        </w:rPr>
      </w:pPr>
    </w:p>
    <w:p w14:paraId="28DECEB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5.22</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n78</w:t>
      </w:r>
      <w:r w:rsidRPr="00A76C0A">
        <w:rPr>
          <w:rFonts w:eastAsia="MS Mincho"/>
        </w:rPr>
        <w:t>A.</w:t>
      </w:r>
    </w:p>
    <w:p w14:paraId="06ADD30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2FF564D2"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44C2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4F6AC4B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E08A78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D10794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C0892D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5C5835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429A0A8"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C053B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B927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3A436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F38168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B206C2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4CD7A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FFA183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2438 - 2968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87F6A5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4132 - 4662</w:t>
            </w:r>
          </w:p>
        </w:tc>
      </w:tr>
      <w:tr w:rsidR="008F4D94" w14:paraId="76067E1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5E192A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9C4920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23AD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4CF6A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42F4F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A110AE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20C18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DAD2B4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2136 - 1576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762883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5738 - 6768</w:t>
            </w:r>
          </w:p>
        </w:tc>
      </w:tr>
      <w:tr w:rsidR="008F4D94" w14:paraId="25D5426D"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ADB7CE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154A7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B743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9394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4A194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DB164D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6228E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DC8604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4964 - 5524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B21E0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7432 - 8462</w:t>
            </w:r>
          </w:p>
        </w:tc>
      </w:tr>
      <w:tr w:rsidR="008F4D94" w14:paraId="1C457EF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778BC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A3B8B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95E89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BD04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0684C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AD32C8E"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125CAD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1E44C0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1304 - 714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E45E79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9038 - 10568</w:t>
            </w:r>
          </w:p>
        </w:tc>
      </w:tr>
      <w:tr w:rsidR="008F4D94" w14:paraId="60994BD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61182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1E979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4E02C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709088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273480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FFF37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D2BED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5936 - 4876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932F1CE" w14:textId="77777777" w:rsidR="008F4D94" w:rsidRDefault="008F4D94" w:rsidP="006A46EC">
            <w:pPr>
              <w:rPr>
                <w:rFonts w:ascii="Arial" w:hAnsi="Arial" w:cs="Arial"/>
                <w:color w:val="000000"/>
                <w:sz w:val="18"/>
                <w:szCs w:val="18"/>
              </w:rPr>
            </w:pPr>
          </w:p>
        </w:tc>
      </w:tr>
      <w:tr w:rsidR="008F4D94" w14:paraId="1815AAE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B9DEB8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60CD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0B176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12E0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6369C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1FDDCF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24B383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AB861F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5796 - 6386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E92D4E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10732 - 12262</w:t>
            </w:r>
          </w:p>
        </w:tc>
      </w:tr>
      <w:tr w:rsidR="008F4D94" w14:paraId="523F30D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313853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EE973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0F58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0CBB7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8A4BF3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4236F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043BA2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8264 - 9324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14895B9" w14:textId="77777777" w:rsidR="008F4D94" w:rsidRDefault="008F4D94" w:rsidP="006A46EC">
            <w:pPr>
              <w:rPr>
                <w:rFonts w:ascii="Arial" w:hAnsi="Arial" w:cs="Arial"/>
                <w:color w:val="000000"/>
                <w:sz w:val="18"/>
                <w:szCs w:val="18"/>
              </w:rPr>
            </w:pPr>
          </w:p>
        </w:tc>
      </w:tr>
      <w:tr w:rsidR="008F4D94" w14:paraId="7382346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484EC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80268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5CCE0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597A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1BC65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961BF9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5224B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FC7DFE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14368 - 12338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1E6413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148 - 472</w:t>
            </w:r>
          </w:p>
        </w:tc>
      </w:tr>
      <w:tr w:rsidR="008F4D94" w14:paraId="5AD9769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5FEE19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E201A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0A625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FB65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77BFE5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DAE88D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A886E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34B4CC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9736 - 8176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ACCCBA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4014 - 5104</w:t>
            </w:r>
          </w:p>
        </w:tc>
      </w:tr>
      <w:tr w:rsidR="008F4D94" w14:paraId="14549CE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C43D2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26BD3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D9C80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FC98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081F3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434889"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D14D39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307171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14032 - 16062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20EE3B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6628 - 7248</w:t>
            </w:r>
          </w:p>
        </w:tc>
      </w:tr>
      <w:tr w:rsidR="008F4D94" w14:paraId="74CAC6E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42943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53E24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C1D80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E4487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ABBE19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02810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3CA23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B2726C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11564 - 13124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806F56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9096 - 10186</w:t>
            </w:r>
          </w:p>
        </w:tc>
      </w:tr>
      <w:tr w:rsidR="008F4D94" w14:paraId="76D73708"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11DFF49"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96731DB" w14:textId="77777777" w:rsidR="008F4D94" w:rsidRDefault="008F4D94" w:rsidP="008F4D94">
      <w:pPr>
        <w:pStyle w:val="TH"/>
        <w:rPr>
          <w:rFonts w:eastAsia="MS Mincho"/>
        </w:rPr>
      </w:pPr>
    </w:p>
    <w:p w14:paraId="46F07EFE"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5.22</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n71</w:t>
      </w:r>
      <w:r w:rsidRPr="00A76C0A">
        <w:rPr>
          <w:rFonts w:eastAsia="MS Mincho"/>
        </w:rPr>
        <w:t>A-</w:t>
      </w:r>
      <w:r>
        <w:rPr>
          <w:rFonts w:eastAsia="MS Mincho"/>
        </w:rPr>
        <w:t>n78</w:t>
      </w:r>
      <w:r w:rsidRPr="00A76C0A">
        <w:rPr>
          <w:rFonts w:eastAsia="MS Mincho"/>
        </w:rPr>
        <w:t>A.</w:t>
      </w:r>
    </w:p>
    <w:p w14:paraId="1344A759"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3734F902"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4C95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D3CD77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6221AC7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0E1533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1F41B7C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A6AEB3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418AC9"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B75F8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7C4173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BB60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75F34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52D780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2CDE6C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01C608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2602 - 3137</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BAFDFE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3963 - 4498</w:t>
            </w:r>
          </w:p>
        </w:tc>
      </w:tr>
      <w:tr w:rsidR="008F4D94" w14:paraId="31745E63"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63BAC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90245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28A9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0AFF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6F6B4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8FF1BE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855DCE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109253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2474 - 1904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6E5CD3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5902 - 6937</w:t>
            </w:r>
          </w:p>
        </w:tc>
      </w:tr>
      <w:tr w:rsidR="008F4D94" w14:paraId="7DE7CB4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DDDA9E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BCD00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A598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C675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98351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625FF2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6EF7C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C25618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4626 - 5196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11BE4D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7263 - 8298</w:t>
            </w:r>
          </w:p>
        </w:tc>
      </w:tr>
      <w:tr w:rsidR="008F4D94" w14:paraId="3D86412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ABAD4E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C86C2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8E5D8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BB3E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E6396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2C5762E"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7E3D1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FFAD04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1811 - 1206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41633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9202 - 10737</w:t>
            </w:r>
          </w:p>
        </w:tc>
      </w:tr>
      <w:tr w:rsidR="008F4D94" w14:paraId="6FBF523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C538C3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C36FB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4B64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B58263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24D2DF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9C2DFD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411909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6274 - 5204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10E5FDFB" w14:textId="77777777" w:rsidR="008F4D94" w:rsidRDefault="008F4D94" w:rsidP="006A46EC">
            <w:pPr>
              <w:rPr>
                <w:rFonts w:ascii="Arial" w:hAnsi="Arial" w:cs="Arial"/>
                <w:color w:val="000000"/>
                <w:sz w:val="18"/>
                <w:szCs w:val="18"/>
              </w:rPr>
            </w:pPr>
          </w:p>
        </w:tc>
      </w:tr>
      <w:tr w:rsidR="008F4D94" w14:paraId="245EE1A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5E96E3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73710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8584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3023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0BFAD0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4191F3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03AF4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367974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5289 - 5894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8223A0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10563 - 12098</w:t>
            </w:r>
          </w:p>
        </w:tc>
      </w:tr>
      <w:tr w:rsidR="008F4D94" w14:paraId="40B28B0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CE964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A682F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9E6EE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B5D2D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2532E4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8C741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34D98E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7926 - 8996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62F09363" w14:textId="77777777" w:rsidR="008F4D94" w:rsidRDefault="008F4D94" w:rsidP="006A46EC">
            <w:pPr>
              <w:rPr>
                <w:rFonts w:ascii="Arial" w:hAnsi="Arial" w:cs="Arial"/>
                <w:color w:val="000000"/>
                <w:sz w:val="18"/>
                <w:szCs w:val="18"/>
              </w:rPr>
            </w:pPr>
          </w:p>
        </w:tc>
      </w:tr>
      <w:tr w:rsidR="008F4D94" w14:paraId="25DC92B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C22660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EB102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B5AD1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BE21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C1327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9750241"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9F50B3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8BCE2B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14537 - 12502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151C81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508 - 1148</w:t>
            </w:r>
          </w:p>
        </w:tc>
      </w:tr>
      <w:tr w:rsidR="008F4D94" w14:paraId="4FFECE6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E4356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5E291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FE871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6447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905D6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DDC004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D4082C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EE706A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10074 - 8504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FF8262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4506 - 5611</w:t>
            </w:r>
          </w:p>
        </w:tc>
      </w:tr>
      <w:tr w:rsidR="008F4D94" w14:paraId="2AFFE6E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029B0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B03089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6DF5B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77DA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00A02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B817F24"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4A19F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3D3D23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13863 - 15898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034FAA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5952 - 6592</w:t>
            </w:r>
          </w:p>
        </w:tc>
      </w:tr>
      <w:tr w:rsidR="008F4D94" w14:paraId="00CB97E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F735B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3D460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58F6D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589A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4252A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A5671C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8F6EE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29F7D8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11226 - 12796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B9F539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8589 - 9694</w:t>
            </w:r>
          </w:p>
        </w:tc>
      </w:tr>
      <w:tr w:rsidR="008F4D94" w14:paraId="0E20F69F"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157BE01"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1A1E577" w14:textId="77777777" w:rsidR="008F4D94" w:rsidRDefault="008F4D94" w:rsidP="008F4D94">
      <w:pPr>
        <w:rPr>
          <w:snapToGrid w:val="0"/>
        </w:rPr>
      </w:pPr>
    </w:p>
    <w:p w14:paraId="5AECC671"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5.22</w:t>
      </w:r>
      <w:r>
        <w:rPr>
          <w:rFonts w:eastAsia="MS Mincho"/>
        </w:rPr>
        <w:t>.2.1</w:t>
      </w:r>
      <w:r w:rsidRPr="00A76C0A">
        <w:rPr>
          <w:rFonts w:eastAsia="MS Mincho"/>
        </w:rPr>
        <w:t>.1-</w:t>
      </w:r>
      <w:r>
        <w:rPr>
          <w:rFonts w:eastAsia="MS Mincho"/>
        </w:rPr>
        <w:t xml:space="preserve">1 </w:t>
      </w:r>
      <w:r>
        <w:rPr>
          <w:snapToGrid w:val="0"/>
        </w:rPr>
        <w:t>there is IMD5 from 20 and n71 into RX band n78.</w:t>
      </w:r>
    </w:p>
    <w:p w14:paraId="4885D071"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5.22</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IMD5 from n71 and n78 into RX band n20.</w:t>
      </w:r>
    </w:p>
    <w:p w14:paraId="509A4E66" w14:textId="77777777" w:rsidR="008F4D94" w:rsidRDefault="008F4D94" w:rsidP="008F4D94">
      <w:pPr>
        <w:pStyle w:val="Heading4"/>
      </w:pPr>
      <w:bookmarkStart w:id="339" w:name="_Toc183507869"/>
      <w:r>
        <w:t>5.22</w:t>
      </w:r>
      <w:r w:rsidRPr="00AB69C8">
        <w:t>.2.</w:t>
      </w:r>
      <w:r>
        <w:t>2</w:t>
      </w:r>
      <w:r w:rsidRPr="00AB69C8">
        <w:tab/>
        <w:t>REFSENS requirements</w:t>
      </w:r>
      <w:bookmarkEnd w:id="339"/>
    </w:p>
    <w:p w14:paraId="4ABE869B" w14:textId="77777777" w:rsidR="008F4D94" w:rsidRDefault="008F4D94" w:rsidP="008F4D94">
      <w:r>
        <w:t>The MSD requirements are re-used from CA_n5-n78-n105.</w:t>
      </w:r>
    </w:p>
    <w:p w14:paraId="0A3EC333"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5.22</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0C93192F"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4D33BAB"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A4D52E" w14:textId="77777777" w:rsidR="008F4D94" w:rsidRPr="006E069C" w:rsidRDefault="008F4D94" w:rsidP="006A46EC">
            <w:pPr>
              <w:pStyle w:val="TAH"/>
            </w:pPr>
            <w:r w:rsidRPr="006E069C">
              <w:t>Source of IMD</w:t>
            </w:r>
          </w:p>
        </w:tc>
      </w:tr>
      <w:tr w:rsidR="008F4D94" w:rsidRPr="006E069C" w14:paraId="4DA82497"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239E0E4"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17542E1"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0A936020"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52DB6071"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450FBE4D"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08046791"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C05E61E"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7959C877"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046C6695" w14:textId="77777777" w:rsidR="008F4D94" w:rsidRPr="006E069C" w:rsidRDefault="008F4D94" w:rsidP="006A46EC">
            <w:pPr>
              <w:pStyle w:val="TAH"/>
            </w:pPr>
          </w:p>
        </w:tc>
      </w:tr>
      <w:tr w:rsidR="008F4D94" w:rsidRPr="006E069C" w14:paraId="043BD1A5"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90931D" w14:textId="77777777" w:rsidR="008F4D94" w:rsidRPr="006E069C" w:rsidRDefault="008F4D94" w:rsidP="006A46EC">
            <w:pPr>
              <w:pStyle w:val="TAC"/>
              <w:rPr>
                <w:lang w:val="en-US" w:eastAsia="zh-CN"/>
              </w:rPr>
            </w:pPr>
            <w:r>
              <w:rPr>
                <w:lang w:val="en-US" w:eastAsia="zh-CN"/>
              </w:rPr>
              <w:t>CA_n20-n71-n78</w:t>
            </w:r>
          </w:p>
        </w:tc>
        <w:tc>
          <w:tcPr>
            <w:tcW w:w="923" w:type="dxa"/>
            <w:tcBorders>
              <w:top w:val="single" w:sz="4" w:space="0" w:color="auto"/>
              <w:left w:val="single" w:sz="4" w:space="0" w:color="auto"/>
              <w:right w:val="single" w:sz="4" w:space="0" w:color="auto"/>
            </w:tcBorders>
          </w:tcPr>
          <w:p w14:paraId="3368ACB5"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right w:val="single" w:sz="4" w:space="0" w:color="auto"/>
            </w:tcBorders>
          </w:tcPr>
          <w:p w14:paraId="51B6682E"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right w:val="single" w:sz="4" w:space="0" w:color="auto"/>
            </w:tcBorders>
          </w:tcPr>
          <w:p w14:paraId="5DC7910A"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4C140ECA"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38883346"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C23E0BD" w14:textId="77777777" w:rsidR="008F4D94" w:rsidRPr="006E069C" w:rsidRDefault="008F4D94" w:rsidP="006A46EC">
            <w:pPr>
              <w:pStyle w:val="TAC"/>
              <w:rPr>
                <w:lang w:val="en-US" w:eastAsia="zh-CN"/>
              </w:rPr>
            </w:pPr>
            <w:r w:rsidRPr="007224E2">
              <w:rPr>
                <w:lang w:val="en-US" w:eastAsia="zh-CN"/>
              </w:rPr>
              <w:t>N/A</w:t>
            </w:r>
          </w:p>
        </w:tc>
        <w:tc>
          <w:tcPr>
            <w:tcW w:w="828" w:type="dxa"/>
            <w:tcBorders>
              <w:top w:val="single" w:sz="4" w:space="0" w:color="auto"/>
              <w:left w:val="single" w:sz="4" w:space="0" w:color="auto"/>
              <w:right w:val="single" w:sz="4" w:space="0" w:color="auto"/>
            </w:tcBorders>
          </w:tcPr>
          <w:p w14:paraId="6771AA78"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EA5A872" w14:textId="77777777" w:rsidR="008F4D94" w:rsidRPr="006E069C" w:rsidRDefault="008F4D94" w:rsidP="006A46EC">
            <w:pPr>
              <w:pStyle w:val="TAC"/>
            </w:pPr>
            <w:r w:rsidRPr="000062AB">
              <w:rPr>
                <w:lang w:val="en-US" w:eastAsia="zh-CN"/>
              </w:rPr>
              <w:t>N/A</w:t>
            </w:r>
          </w:p>
        </w:tc>
      </w:tr>
      <w:tr w:rsidR="008F4D94" w:rsidRPr="006E069C" w14:paraId="61FF5EB9"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5E64B3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E006CB" w14:textId="77777777" w:rsidR="008F4D94" w:rsidRPr="006E069C" w:rsidRDefault="008F4D94" w:rsidP="006A46EC">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23719215" w14:textId="77777777" w:rsidR="008F4D94" w:rsidRPr="006E069C" w:rsidRDefault="008F4D94" w:rsidP="006A46EC">
            <w:pPr>
              <w:pStyle w:val="TAC"/>
              <w:rPr>
                <w:lang w:val="en-US" w:eastAsia="zh-CN"/>
              </w:rPr>
            </w:pPr>
            <w:r>
              <w:rPr>
                <w:lang w:val="en-US" w:eastAsia="zh-CN"/>
              </w:rPr>
              <w:t>680</w:t>
            </w:r>
          </w:p>
        </w:tc>
        <w:tc>
          <w:tcPr>
            <w:tcW w:w="1012" w:type="dxa"/>
            <w:tcBorders>
              <w:top w:val="single" w:sz="4" w:space="0" w:color="auto"/>
              <w:left w:val="single" w:sz="4" w:space="0" w:color="auto"/>
              <w:bottom w:val="single" w:sz="4" w:space="0" w:color="auto"/>
              <w:right w:val="single" w:sz="4" w:space="0" w:color="auto"/>
            </w:tcBorders>
          </w:tcPr>
          <w:p w14:paraId="56FDFEAD"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92024E3"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3403D7" w14:textId="77777777" w:rsidR="008F4D94" w:rsidRPr="006E069C" w:rsidRDefault="008F4D94" w:rsidP="006A46EC">
            <w:pPr>
              <w:pStyle w:val="TAC"/>
              <w:rPr>
                <w:lang w:val="en-US" w:eastAsia="zh-CN"/>
              </w:rPr>
            </w:pPr>
            <w:r>
              <w:rPr>
                <w:lang w:val="en-US" w:eastAsia="zh-CN"/>
              </w:rPr>
              <w:t>634</w:t>
            </w:r>
          </w:p>
        </w:tc>
        <w:tc>
          <w:tcPr>
            <w:tcW w:w="797" w:type="dxa"/>
            <w:tcBorders>
              <w:top w:val="single" w:sz="4" w:space="0" w:color="auto"/>
              <w:left w:val="single" w:sz="4" w:space="0" w:color="auto"/>
              <w:bottom w:val="single" w:sz="4" w:space="0" w:color="auto"/>
              <w:right w:val="single" w:sz="4" w:space="0" w:color="auto"/>
            </w:tcBorders>
          </w:tcPr>
          <w:p w14:paraId="13840DC0" w14:textId="77777777" w:rsidR="008F4D94" w:rsidRPr="006E069C" w:rsidRDefault="008F4D94" w:rsidP="006A46EC">
            <w:pPr>
              <w:pStyle w:val="TAC"/>
              <w:rPr>
                <w:lang w:val="en-US" w:eastAsia="zh-CN"/>
              </w:rPr>
            </w:pPr>
            <w:r w:rsidRPr="007224E2">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C102C88"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893693" w14:textId="77777777" w:rsidR="008F4D94" w:rsidRPr="006E069C" w:rsidRDefault="008F4D94" w:rsidP="006A46EC">
            <w:pPr>
              <w:pStyle w:val="TAC"/>
            </w:pPr>
            <w:r w:rsidRPr="000062AB">
              <w:rPr>
                <w:lang w:val="en-US" w:eastAsia="zh-CN"/>
              </w:rPr>
              <w:t>N/A</w:t>
            </w:r>
          </w:p>
        </w:tc>
      </w:tr>
      <w:tr w:rsidR="008F4D94" w:rsidRPr="006E069C" w14:paraId="7DF97099"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CE1B75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A42B602" w14:textId="77777777" w:rsidR="008F4D94" w:rsidRPr="006E069C"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C4D2FD0"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830042D"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51CDC02"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F311244" w14:textId="77777777" w:rsidR="008F4D94" w:rsidRPr="006E069C" w:rsidRDefault="008F4D94" w:rsidP="006A46EC">
            <w:pPr>
              <w:pStyle w:val="TAC"/>
              <w:rPr>
                <w:lang w:val="en-US" w:eastAsia="zh-CN"/>
              </w:rPr>
            </w:pPr>
            <w:r>
              <w:rPr>
                <w:lang w:val="en-US" w:eastAsia="zh-CN"/>
              </w:rPr>
              <w:t>3567</w:t>
            </w:r>
          </w:p>
        </w:tc>
        <w:tc>
          <w:tcPr>
            <w:tcW w:w="797" w:type="dxa"/>
            <w:tcBorders>
              <w:top w:val="single" w:sz="4" w:space="0" w:color="auto"/>
              <w:left w:val="single" w:sz="4" w:space="0" w:color="auto"/>
              <w:bottom w:val="single" w:sz="4" w:space="0" w:color="auto"/>
              <w:right w:val="single" w:sz="4" w:space="0" w:color="auto"/>
            </w:tcBorders>
          </w:tcPr>
          <w:p w14:paraId="089696DE" w14:textId="77777777" w:rsidR="008F4D94" w:rsidRPr="006E069C" w:rsidRDefault="008F4D94" w:rsidP="006A46EC">
            <w:pPr>
              <w:pStyle w:val="TAC"/>
              <w:rPr>
                <w:lang w:val="en-US" w:eastAsia="zh-CN"/>
              </w:rPr>
            </w:pPr>
            <w:r>
              <w:rPr>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14268629"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F59FA0" w14:textId="77777777" w:rsidR="008F4D94" w:rsidRPr="006E069C" w:rsidRDefault="008F4D94" w:rsidP="006A46EC">
            <w:pPr>
              <w:pStyle w:val="TAC"/>
            </w:pPr>
            <w:r>
              <w:t>IMD5</w:t>
            </w:r>
          </w:p>
        </w:tc>
      </w:tr>
      <w:tr w:rsidR="008F4D94" w:rsidRPr="006E069C" w14:paraId="5AAC223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561959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B5A7EF"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32F87E5A"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214065C"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544ABB9"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467CA9CE" w14:textId="77777777" w:rsidR="008F4D94" w:rsidRPr="006E069C" w:rsidRDefault="008F4D94" w:rsidP="006A46EC">
            <w:pPr>
              <w:pStyle w:val="TAC"/>
              <w:rPr>
                <w:lang w:val="en-US" w:eastAsia="zh-CN"/>
              </w:rPr>
            </w:pPr>
            <w:r>
              <w:rPr>
                <w:lang w:val="en-US" w:eastAsia="zh-CN"/>
              </w:rPr>
              <w:t>808</w:t>
            </w:r>
          </w:p>
        </w:tc>
        <w:tc>
          <w:tcPr>
            <w:tcW w:w="797" w:type="dxa"/>
            <w:tcBorders>
              <w:top w:val="single" w:sz="4" w:space="0" w:color="auto"/>
              <w:left w:val="single" w:sz="4" w:space="0" w:color="auto"/>
              <w:bottom w:val="single" w:sz="4" w:space="0" w:color="auto"/>
              <w:right w:val="single" w:sz="4" w:space="0" w:color="auto"/>
            </w:tcBorders>
          </w:tcPr>
          <w:p w14:paraId="378B2D43" w14:textId="77777777" w:rsidR="008F4D94" w:rsidRPr="006E069C" w:rsidRDefault="008F4D94" w:rsidP="006A46EC">
            <w:pPr>
              <w:pStyle w:val="TAC"/>
              <w:rPr>
                <w:lang w:val="en-US" w:eastAsia="zh-CN"/>
              </w:rPr>
            </w:pPr>
            <w:r>
              <w:rPr>
                <w:lang w:val="en-US" w:eastAsia="zh-CN"/>
              </w:rPr>
              <w:t>3.8</w:t>
            </w:r>
          </w:p>
        </w:tc>
        <w:tc>
          <w:tcPr>
            <w:tcW w:w="828" w:type="dxa"/>
            <w:tcBorders>
              <w:top w:val="single" w:sz="4" w:space="0" w:color="auto"/>
              <w:left w:val="single" w:sz="4" w:space="0" w:color="auto"/>
              <w:bottom w:val="single" w:sz="4" w:space="0" w:color="auto"/>
              <w:right w:val="single" w:sz="4" w:space="0" w:color="auto"/>
            </w:tcBorders>
          </w:tcPr>
          <w:p w14:paraId="71542C9E"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409BF7" w14:textId="77777777" w:rsidR="008F4D94" w:rsidRPr="006E069C" w:rsidRDefault="008F4D94" w:rsidP="006A46EC">
            <w:pPr>
              <w:pStyle w:val="TAC"/>
            </w:pPr>
            <w:r>
              <w:t>IMD5</w:t>
            </w:r>
          </w:p>
        </w:tc>
      </w:tr>
      <w:tr w:rsidR="008F4D94" w:rsidRPr="006E069C" w14:paraId="76F870C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8AA009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E44098" w14:textId="77777777" w:rsidR="008F4D94" w:rsidRDefault="008F4D94" w:rsidP="006A46EC">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6B8EEE78" w14:textId="77777777" w:rsidR="008F4D94" w:rsidRPr="006E069C" w:rsidRDefault="008F4D94" w:rsidP="006A46EC">
            <w:pPr>
              <w:pStyle w:val="TAC"/>
              <w:rPr>
                <w:lang w:val="en-US" w:eastAsia="zh-CN"/>
              </w:rPr>
            </w:pPr>
            <w:r>
              <w:rPr>
                <w:lang w:val="en-US" w:eastAsia="zh-CN"/>
              </w:rPr>
              <w:t>680</w:t>
            </w:r>
          </w:p>
        </w:tc>
        <w:tc>
          <w:tcPr>
            <w:tcW w:w="1012" w:type="dxa"/>
            <w:tcBorders>
              <w:top w:val="single" w:sz="4" w:space="0" w:color="auto"/>
              <w:left w:val="single" w:sz="4" w:space="0" w:color="auto"/>
              <w:bottom w:val="single" w:sz="4" w:space="0" w:color="auto"/>
              <w:right w:val="single" w:sz="4" w:space="0" w:color="auto"/>
            </w:tcBorders>
          </w:tcPr>
          <w:p w14:paraId="655F56F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5985F28"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874D10" w14:textId="77777777" w:rsidR="008F4D94" w:rsidRPr="006E069C" w:rsidRDefault="008F4D94" w:rsidP="006A46EC">
            <w:pPr>
              <w:pStyle w:val="TAC"/>
              <w:rPr>
                <w:lang w:val="en-US" w:eastAsia="zh-CN"/>
              </w:rPr>
            </w:pPr>
            <w:r>
              <w:rPr>
                <w:lang w:val="en-US" w:eastAsia="zh-CN"/>
              </w:rPr>
              <w:t>634</w:t>
            </w:r>
          </w:p>
        </w:tc>
        <w:tc>
          <w:tcPr>
            <w:tcW w:w="797" w:type="dxa"/>
            <w:tcBorders>
              <w:top w:val="single" w:sz="4" w:space="0" w:color="auto"/>
              <w:left w:val="single" w:sz="4" w:space="0" w:color="auto"/>
              <w:bottom w:val="single" w:sz="4" w:space="0" w:color="auto"/>
              <w:right w:val="single" w:sz="4" w:space="0" w:color="auto"/>
            </w:tcBorders>
          </w:tcPr>
          <w:p w14:paraId="0EA415E3" w14:textId="77777777" w:rsidR="008F4D94" w:rsidRPr="006E069C" w:rsidRDefault="008F4D94" w:rsidP="006A46EC">
            <w:pPr>
              <w:pStyle w:val="TAC"/>
              <w:rPr>
                <w:lang w:val="en-US" w:eastAsia="zh-CN"/>
              </w:rPr>
            </w:pPr>
            <w:r w:rsidRPr="009F3A47">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E86C59"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9165BA" w14:textId="77777777" w:rsidR="008F4D94" w:rsidRPr="006E069C" w:rsidRDefault="008F4D94" w:rsidP="006A46EC">
            <w:pPr>
              <w:pStyle w:val="TAC"/>
            </w:pPr>
            <w:r w:rsidRPr="00D04EB3">
              <w:rPr>
                <w:lang w:val="en-US" w:eastAsia="zh-CN"/>
              </w:rPr>
              <w:t>N/A</w:t>
            </w:r>
          </w:p>
        </w:tc>
      </w:tr>
      <w:tr w:rsidR="008F4D94" w:rsidRPr="006E069C" w14:paraId="05F99AE5"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0B64D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tcPr>
          <w:p w14:paraId="3427C719"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right w:val="single" w:sz="4" w:space="0" w:color="auto"/>
            </w:tcBorders>
          </w:tcPr>
          <w:p w14:paraId="750DD8C1" w14:textId="77777777" w:rsidR="008F4D94" w:rsidRPr="006E069C" w:rsidRDefault="008F4D94" w:rsidP="006A46EC">
            <w:pPr>
              <w:pStyle w:val="TAC"/>
              <w:rPr>
                <w:lang w:val="en-US" w:eastAsia="zh-CN"/>
              </w:rPr>
            </w:pPr>
            <w:r>
              <w:rPr>
                <w:lang w:val="en-US" w:eastAsia="zh-CN"/>
              </w:rPr>
              <w:t>3528</w:t>
            </w:r>
          </w:p>
        </w:tc>
        <w:tc>
          <w:tcPr>
            <w:tcW w:w="1012" w:type="dxa"/>
            <w:tcBorders>
              <w:top w:val="single" w:sz="4" w:space="0" w:color="auto"/>
              <w:left w:val="single" w:sz="4" w:space="0" w:color="auto"/>
              <w:right w:val="single" w:sz="4" w:space="0" w:color="auto"/>
            </w:tcBorders>
          </w:tcPr>
          <w:p w14:paraId="2F4159AD"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791A1B89"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right w:val="single" w:sz="4" w:space="0" w:color="auto"/>
            </w:tcBorders>
          </w:tcPr>
          <w:p w14:paraId="799F40DD" w14:textId="77777777" w:rsidR="008F4D94" w:rsidRPr="006E069C" w:rsidRDefault="008F4D94" w:rsidP="006A46EC">
            <w:pPr>
              <w:pStyle w:val="TAC"/>
              <w:rPr>
                <w:lang w:val="en-US" w:eastAsia="zh-CN"/>
              </w:rPr>
            </w:pPr>
            <w:r>
              <w:rPr>
                <w:lang w:val="en-US" w:eastAsia="zh-CN"/>
              </w:rPr>
              <w:t>3528</w:t>
            </w:r>
          </w:p>
        </w:tc>
        <w:tc>
          <w:tcPr>
            <w:tcW w:w="797" w:type="dxa"/>
            <w:tcBorders>
              <w:top w:val="single" w:sz="4" w:space="0" w:color="auto"/>
              <w:left w:val="single" w:sz="4" w:space="0" w:color="auto"/>
              <w:bottom w:val="single" w:sz="4" w:space="0" w:color="auto"/>
              <w:right w:val="single" w:sz="4" w:space="0" w:color="auto"/>
            </w:tcBorders>
          </w:tcPr>
          <w:p w14:paraId="6D886647" w14:textId="77777777" w:rsidR="008F4D94" w:rsidRPr="006E069C" w:rsidRDefault="008F4D94" w:rsidP="006A46EC">
            <w:pPr>
              <w:pStyle w:val="TAC"/>
              <w:rPr>
                <w:lang w:val="en-US" w:eastAsia="zh-CN"/>
              </w:rPr>
            </w:pPr>
            <w:r w:rsidRPr="009F3A47">
              <w:rPr>
                <w:lang w:val="en-US" w:eastAsia="zh-CN"/>
              </w:rPr>
              <w:t>N/A</w:t>
            </w:r>
          </w:p>
        </w:tc>
        <w:tc>
          <w:tcPr>
            <w:tcW w:w="828" w:type="dxa"/>
            <w:tcBorders>
              <w:top w:val="single" w:sz="4" w:space="0" w:color="auto"/>
              <w:left w:val="single" w:sz="4" w:space="0" w:color="auto"/>
              <w:right w:val="single" w:sz="4" w:space="0" w:color="auto"/>
            </w:tcBorders>
          </w:tcPr>
          <w:p w14:paraId="24C8A5B6"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089EA98" w14:textId="77777777" w:rsidR="008F4D94" w:rsidRPr="006E069C" w:rsidRDefault="008F4D94" w:rsidP="006A46EC">
            <w:pPr>
              <w:pStyle w:val="TAC"/>
            </w:pPr>
            <w:r w:rsidRPr="00D04EB3">
              <w:rPr>
                <w:lang w:val="en-US" w:eastAsia="zh-CN"/>
              </w:rPr>
              <w:t>N/A</w:t>
            </w:r>
          </w:p>
        </w:tc>
      </w:tr>
    </w:tbl>
    <w:p w14:paraId="53B7F637" w14:textId="77777777" w:rsidR="008F4D94" w:rsidRDefault="008F4D94" w:rsidP="008F4D94">
      <w:pPr>
        <w:rPr>
          <w:color w:val="0070C0"/>
        </w:rPr>
      </w:pPr>
    </w:p>
    <w:p w14:paraId="536D9091" w14:textId="77777777" w:rsidR="008F4D94" w:rsidRDefault="008F4D94" w:rsidP="008F4D94">
      <w:pPr>
        <w:pStyle w:val="Heading2"/>
      </w:pPr>
      <w:bookmarkStart w:id="340" w:name="_Toc183507870"/>
      <w:r>
        <w:t>5.23</w:t>
      </w:r>
      <w:r>
        <w:tab/>
        <w:t>CA_n3-n20-n71</w:t>
      </w:r>
      <w:bookmarkEnd w:id="340"/>
    </w:p>
    <w:p w14:paraId="2D4FFCCB" w14:textId="77777777" w:rsidR="008F4D94" w:rsidRDefault="008F4D94" w:rsidP="008F4D94">
      <w:pPr>
        <w:pStyle w:val="Heading3"/>
        <w:rPr>
          <w:rFonts w:cs="Arial"/>
          <w:szCs w:val="28"/>
          <w:lang w:val="en-US" w:eastAsia="zh-CN"/>
        </w:rPr>
      </w:pPr>
      <w:bookmarkStart w:id="341" w:name="_Toc183507871"/>
      <w:r>
        <w:t>5.23.1</w:t>
      </w:r>
      <w:r>
        <w:tab/>
      </w:r>
      <w:r>
        <w:rPr>
          <w:rFonts w:cs="Arial"/>
          <w:szCs w:val="28"/>
          <w:lang w:val="en-US" w:eastAsia="zh-CN"/>
        </w:rPr>
        <w:t>Common for 1 band UL and 2 bands UL CA</w:t>
      </w:r>
      <w:bookmarkEnd w:id="341"/>
    </w:p>
    <w:p w14:paraId="70A1C3B9" w14:textId="77777777" w:rsidR="008F4D94" w:rsidRDefault="008F4D94" w:rsidP="008F4D94">
      <w:pPr>
        <w:pStyle w:val="Heading4"/>
      </w:pPr>
      <w:bookmarkStart w:id="342" w:name="_Toc183507872"/>
      <w:r>
        <w:t>5.23.1.1</w:t>
      </w:r>
      <w:r>
        <w:tab/>
      </w:r>
      <w:r>
        <w:rPr>
          <w:rFonts w:cs="Arial"/>
          <w:lang w:eastAsia="zh-CN"/>
        </w:rPr>
        <w:t>Operating bands for CA</w:t>
      </w:r>
      <w:bookmarkEnd w:id="342"/>
    </w:p>
    <w:p w14:paraId="08DE7118" w14:textId="77777777" w:rsidR="008F4D94" w:rsidRDefault="008F4D94" w:rsidP="008F4D94">
      <w:pPr>
        <w:pStyle w:val="TH"/>
        <w:rPr>
          <w:lang w:val="en-US"/>
        </w:rPr>
      </w:pPr>
      <w:r>
        <w:rPr>
          <w:rFonts w:cs="Arial"/>
        </w:rPr>
        <w:t xml:space="preserve">Table </w:t>
      </w:r>
      <w:r>
        <w:rPr>
          <w:rFonts w:cs="Arial" w:hint="eastAsia"/>
          <w:lang w:val="en-US" w:eastAsia="zh-CN"/>
        </w:rPr>
        <w:t>5.23</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257A5AB1"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553F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9926DE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618E8AC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346F1B6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325CA8D0"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1F5F4D7"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33BED35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3ABDA3E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1845370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3FE1425E"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7C4FFEB"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4B9A915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03C7A96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1DBB921E"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726C426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FBBF6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n3</w:t>
            </w:r>
          </w:p>
        </w:tc>
        <w:tc>
          <w:tcPr>
            <w:tcW w:w="2900" w:type="dxa"/>
            <w:tcBorders>
              <w:top w:val="nil"/>
              <w:left w:val="nil"/>
              <w:bottom w:val="single" w:sz="4" w:space="0" w:color="auto"/>
              <w:right w:val="single" w:sz="4" w:space="0" w:color="auto"/>
            </w:tcBorders>
            <w:shd w:val="clear" w:color="auto" w:fill="auto"/>
            <w:vAlign w:val="center"/>
            <w:hideMark/>
          </w:tcPr>
          <w:p w14:paraId="28E0EB8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1710-1785</w:t>
            </w:r>
          </w:p>
        </w:tc>
        <w:tc>
          <w:tcPr>
            <w:tcW w:w="3000" w:type="dxa"/>
            <w:tcBorders>
              <w:top w:val="nil"/>
              <w:left w:val="nil"/>
              <w:bottom w:val="single" w:sz="4" w:space="0" w:color="auto"/>
              <w:right w:val="single" w:sz="4" w:space="0" w:color="auto"/>
            </w:tcBorders>
            <w:shd w:val="clear" w:color="auto" w:fill="auto"/>
            <w:vAlign w:val="center"/>
            <w:hideMark/>
          </w:tcPr>
          <w:p w14:paraId="57B779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1805-1880</w:t>
            </w:r>
          </w:p>
        </w:tc>
        <w:tc>
          <w:tcPr>
            <w:tcW w:w="1160" w:type="dxa"/>
            <w:tcBorders>
              <w:top w:val="nil"/>
              <w:left w:val="nil"/>
              <w:bottom w:val="single" w:sz="4" w:space="0" w:color="auto"/>
              <w:right w:val="single" w:sz="4" w:space="0" w:color="auto"/>
            </w:tcBorders>
            <w:shd w:val="clear" w:color="auto" w:fill="auto"/>
            <w:vAlign w:val="center"/>
            <w:hideMark/>
          </w:tcPr>
          <w:p w14:paraId="34C486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18AC4EE9"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E3BF9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1DF1CB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600D6C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7E081F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08BBC77E"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55BEE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900" w:type="dxa"/>
            <w:tcBorders>
              <w:top w:val="nil"/>
              <w:left w:val="nil"/>
              <w:bottom w:val="single" w:sz="4" w:space="0" w:color="auto"/>
              <w:right w:val="single" w:sz="4" w:space="0" w:color="auto"/>
            </w:tcBorders>
            <w:shd w:val="clear" w:color="auto" w:fill="auto"/>
            <w:vAlign w:val="center"/>
            <w:hideMark/>
          </w:tcPr>
          <w:p w14:paraId="52CB25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3000" w:type="dxa"/>
            <w:tcBorders>
              <w:top w:val="nil"/>
              <w:left w:val="nil"/>
              <w:bottom w:val="single" w:sz="4" w:space="0" w:color="auto"/>
              <w:right w:val="single" w:sz="4" w:space="0" w:color="auto"/>
            </w:tcBorders>
            <w:shd w:val="clear" w:color="auto" w:fill="auto"/>
            <w:vAlign w:val="center"/>
            <w:hideMark/>
          </w:tcPr>
          <w:p w14:paraId="566204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60" w:type="dxa"/>
            <w:tcBorders>
              <w:top w:val="nil"/>
              <w:left w:val="nil"/>
              <w:bottom w:val="single" w:sz="4" w:space="0" w:color="auto"/>
              <w:right w:val="single" w:sz="4" w:space="0" w:color="auto"/>
            </w:tcBorders>
            <w:shd w:val="clear" w:color="auto" w:fill="auto"/>
            <w:vAlign w:val="center"/>
            <w:hideMark/>
          </w:tcPr>
          <w:p w14:paraId="096527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bl>
    <w:p w14:paraId="26E0D131" w14:textId="77777777" w:rsidR="008F4D94" w:rsidRDefault="008F4D94" w:rsidP="008F4D94">
      <w:pPr>
        <w:pStyle w:val="TH"/>
      </w:pPr>
    </w:p>
    <w:p w14:paraId="19C602EB" w14:textId="77777777" w:rsidR="008F4D94" w:rsidRPr="005D2633" w:rsidRDefault="008F4D94" w:rsidP="008F4D94">
      <w:pPr>
        <w:pStyle w:val="Heading4"/>
        <w:rPr>
          <w:rFonts w:cs="Arial"/>
          <w:lang w:eastAsia="zh-CN"/>
        </w:rPr>
      </w:pPr>
      <w:bookmarkStart w:id="343" w:name="_Toc183507873"/>
      <w:r>
        <w:rPr>
          <w:rFonts w:cs="Arial"/>
          <w:lang w:eastAsia="zh-CN"/>
        </w:rPr>
        <w:t>5.23</w:t>
      </w:r>
      <w:r w:rsidRPr="005D2633">
        <w:rPr>
          <w:rFonts w:cs="Arial"/>
          <w:lang w:eastAsia="zh-CN"/>
        </w:rPr>
        <w:t>.1.2</w:t>
      </w:r>
      <w:r w:rsidRPr="005D2633">
        <w:rPr>
          <w:rFonts w:cs="Arial"/>
          <w:lang w:eastAsia="zh-CN"/>
        </w:rPr>
        <w:tab/>
      </w:r>
      <w:r>
        <w:rPr>
          <w:rFonts w:cs="Arial"/>
          <w:lang w:eastAsia="zh-CN"/>
        </w:rPr>
        <w:t>Channel bandwidths per operating band for CA</w:t>
      </w:r>
      <w:bookmarkEnd w:id="343"/>
    </w:p>
    <w:p w14:paraId="5C6ABB19"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4BDC09C7"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598A419"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626B22DA"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370080F"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BF20F74"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60478D1C"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33FD5F50"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A3E485F" w14:textId="77777777" w:rsidR="008F4D94" w:rsidRDefault="008F4D94" w:rsidP="006A46EC">
            <w:pPr>
              <w:pStyle w:val="TAH"/>
              <w:rPr>
                <w:szCs w:val="18"/>
                <w:lang w:val="en-US" w:eastAsia="zh-CN"/>
              </w:rPr>
            </w:pPr>
            <w:r>
              <w:t>Bandwidth combination set</w:t>
            </w:r>
          </w:p>
        </w:tc>
      </w:tr>
      <w:tr w:rsidR="008F4D94" w14:paraId="4BCC4580"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4324E3D4"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CA_n3A-n20A-n71A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794525A9" w14:textId="77777777" w:rsidR="008F4D94" w:rsidRPr="002B1B80" w:rsidRDefault="008F4D94" w:rsidP="006A46EC">
            <w:pPr>
              <w:pStyle w:val="TAC"/>
              <w:rPr>
                <w:rFonts w:eastAsia="SimSun" w:cs="Arial"/>
                <w:szCs w:val="18"/>
                <w:lang w:eastAsia="zh-CN"/>
              </w:rPr>
            </w:pPr>
            <w:r w:rsidRPr="002B1B80">
              <w:rPr>
                <w:rFonts w:eastAsia="SimSun" w:cs="Arial"/>
                <w:szCs w:val="18"/>
                <w:lang w:eastAsia="zh-CN"/>
              </w:rPr>
              <w:t>CA_n3A-n20A</w:t>
            </w:r>
          </w:p>
          <w:p w14:paraId="6CC2C8F1" w14:textId="77777777" w:rsidR="008F4D94" w:rsidRPr="002B1B80" w:rsidRDefault="008F4D94" w:rsidP="006A46EC">
            <w:pPr>
              <w:pStyle w:val="TAC"/>
              <w:rPr>
                <w:rFonts w:eastAsia="SimSun" w:cs="Arial"/>
                <w:szCs w:val="18"/>
                <w:lang w:eastAsia="zh-CN"/>
              </w:rPr>
            </w:pPr>
            <w:r w:rsidRPr="002B1B80">
              <w:rPr>
                <w:rFonts w:eastAsia="SimSun" w:cs="Arial"/>
                <w:szCs w:val="18"/>
                <w:lang w:eastAsia="zh-CN"/>
              </w:rPr>
              <w:t>CA_n3A-n71A</w:t>
            </w:r>
          </w:p>
          <w:p w14:paraId="07A3ABD5" w14:textId="77777777" w:rsidR="008F4D94" w:rsidRPr="002B1B80" w:rsidRDefault="008F4D94" w:rsidP="006A46EC">
            <w:pPr>
              <w:pStyle w:val="TAC"/>
              <w:rPr>
                <w:rFonts w:eastAsia="SimSun" w:cs="Arial"/>
                <w:szCs w:val="18"/>
                <w:lang w:eastAsia="zh-CN"/>
              </w:rPr>
            </w:pPr>
            <w:r w:rsidRPr="002B1B80">
              <w:rPr>
                <w:rFonts w:eastAsia="SimSun" w:cs="Arial"/>
                <w:szCs w:val="18"/>
                <w:lang w:eastAsia="zh-CN"/>
              </w:rPr>
              <w:t>CA_n20A-n71A</w:t>
            </w:r>
          </w:p>
          <w:p w14:paraId="2D03BB9C" w14:textId="77777777" w:rsidR="008F4D94" w:rsidRPr="00B00CBD" w:rsidRDefault="008F4D94" w:rsidP="006A46EC">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0341101D"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7213E41A"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903362">
              <w:rPr>
                <w:rFonts w:ascii="Arial" w:hAnsi="Arial" w:cs="Arial"/>
                <w:sz w:val="18"/>
                <w:szCs w:val="16"/>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022A2CD"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23BE1B66"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76930DB9"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28272B7"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177775F"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3F2B6DC0"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903362">
              <w:rPr>
                <w:rFonts w:ascii="Arial" w:hAnsi="Arial" w:cs="Arial"/>
                <w:sz w:val="18"/>
                <w:szCs w:val="16"/>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01E415C" w14:textId="77777777" w:rsidR="008F4D94" w:rsidRPr="00B00CBD" w:rsidRDefault="008F4D94" w:rsidP="006A46EC">
            <w:pPr>
              <w:pStyle w:val="TAC"/>
              <w:rPr>
                <w:rFonts w:cs="Arial"/>
                <w:szCs w:val="18"/>
                <w:lang w:val="en-US" w:eastAsia="zh-CN"/>
              </w:rPr>
            </w:pPr>
          </w:p>
        </w:tc>
      </w:tr>
      <w:tr w:rsidR="008F4D94" w14:paraId="712FD983"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4F2DDBA4"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D5004A9"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71CF9850"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44133BDC"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463F82">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C3812" w14:textId="77777777" w:rsidR="008F4D94" w:rsidRPr="00B00CBD" w:rsidRDefault="008F4D94" w:rsidP="006A46EC">
            <w:pPr>
              <w:pStyle w:val="TAC"/>
              <w:rPr>
                <w:rFonts w:cs="Arial"/>
                <w:szCs w:val="18"/>
                <w:lang w:val="en-US" w:eastAsia="zh-CN"/>
              </w:rPr>
            </w:pPr>
          </w:p>
        </w:tc>
      </w:tr>
    </w:tbl>
    <w:p w14:paraId="53B861A9" w14:textId="77777777" w:rsidR="008F4D94" w:rsidRDefault="008F4D94" w:rsidP="008F4D94">
      <w:pPr>
        <w:pStyle w:val="Heading4"/>
        <w:rPr>
          <w:rFonts w:cs="Arial"/>
          <w:szCs w:val="22"/>
          <w:lang w:val="en-US" w:eastAsia="zh-CN"/>
        </w:rPr>
      </w:pPr>
      <w:bookmarkStart w:id="344" w:name="_Toc183507874"/>
      <w:r>
        <w:rPr>
          <w:rFonts w:cs="Arial"/>
          <w:lang w:eastAsia="zh-CN"/>
        </w:rPr>
        <w:t>5.23</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44"/>
    </w:p>
    <w:p w14:paraId="63877FF6"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-n20</w:t>
      </w:r>
      <w:r>
        <w:rPr>
          <w:lang w:val="en-US" w:eastAsia="zh-CN"/>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DC_3_n5-n105 as given in the tables below.</w:t>
      </w:r>
    </w:p>
    <w:p w14:paraId="6044EBF6" w14:textId="77777777" w:rsidR="008F4D94" w:rsidRDefault="008F4D94" w:rsidP="008F4D94">
      <w:pPr>
        <w:pStyle w:val="TH"/>
      </w:pPr>
      <w:r>
        <w:t xml:space="preserve">Table </w:t>
      </w:r>
      <w:r>
        <w:rPr>
          <w:rFonts w:hint="eastAsia"/>
          <w:lang w:val="en-US" w:eastAsia="zh-CN"/>
        </w:rPr>
        <w:t>5.23</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655426B0"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1D364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EB8099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F964C08"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685D296B" w14:textId="77777777" w:rsidR="008F4D94" w:rsidRDefault="008F4D94" w:rsidP="006A46EC">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590AD4E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7F68435"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13EF85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CA_n3-n20-n71</w:t>
            </w:r>
          </w:p>
        </w:tc>
        <w:tc>
          <w:tcPr>
            <w:tcW w:w="2040" w:type="dxa"/>
            <w:tcBorders>
              <w:top w:val="nil"/>
              <w:left w:val="nil"/>
              <w:bottom w:val="single" w:sz="4" w:space="0" w:color="auto"/>
              <w:right w:val="single" w:sz="4" w:space="0" w:color="auto"/>
            </w:tcBorders>
            <w:shd w:val="clear" w:color="auto" w:fill="auto"/>
            <w:hideMark/>
          </w:tcPr>
          <w:p w14:paraId="66E275D7" w14:textId="77777777" w:rsidR="008F4D94" w:rsidRDefault="008F4D94" w:rsidP="006A46EC">
            <w:pPr>
              <w:jc w:val="center"/>
              <w:rPr>
                <w:rFonts w:ascii="Arial" w:hAnsi="Arial" w:cs="Arial"/>
                <w:color w:val="000000"/>
                <w:sz w:val="18"/>
                <w:szCs w:val="18"/>
              </w:rPr>
            </w:pPr>
            <w:r>
              <w:rPr>
                <w:rFonts w:ascii="Arial" w:hAnsi="Arial" w:cs="Arial"/>
                <w:sz w:val="18"/>
                <w:szCs w:val="18"/>
              </w:rPr>
              <w:t>0.3</w:t>
            </w:r>
          </w:p>
        </w:tc>
        <w:tc>
          <w:tcPr>
            <w:tcW w:w="1900" w:type="dxa"/>
            <w:tcBorders>
              <w:top w:val="nil"/>
              <w:left w:val="nil"/>
              <w:bottom w:val="single" w:sz="4" w:space="0" w:color="auto"/>
              <w:right w:val="single" w:sz="4" w:space="0" w:color="auto"/>
            </w:tcBorders>
            <w:shd w:val="clear" w:color="auto" w:fill="auto"/>
            <w:hideMark/>
          </w:tcPr>
          <w:p w14:paraId="18CFA53B" w14:textId="77777777" w:rsidR="008F4D94" w:rsidRDefault="008F4D94" w:rsidP="006A46EC">
            <w:pPr>
              <w:jc w:val="center"/>
              <w:rPr>
                <w:rFonts w:ascii="Arial" w:hAnsi="Arial" w:cs="Arial"/>
                <w:color w:val="000000"/>
                <w:sz w:val="18"/>
                <w:szCs w:val="18"/>
              </w:rPr>
            </w:pPr>
            <w:r>
              <w:rPr>
                <w:rFonts w:ascii="Arial" w:hAnsi="Arial" w:cs="Arial"/>
                <w:sz w:val="18"/>
                <w:szCs w:val="18"/>
              </w:rPr>
              <w:t>0.3</w:t>
            </w:r>
          </w:p>
        </w:tc>
        <w:tc>
          <w:tcPr>
            <w:tcW w:w="2180" w:type="dxa"/>
            <w:tcBorders>
              <w:top w:val="nil"/>
              <w:left w:val="nil"/>
              <w:bottom w:val="single" w:sz="4" w:space="0" w:color="auto"/>
              <w:right w:val="single" w:sz="4" w:space="0" w:color="auto"/>
            </w:tcBorders>
            <w:shd w:val="clear" w:color="auto" w:fill="auto"/>
            <w:hideMark/>
          </w:tcPr>
          <w:p w14:paraId="71028007" w14:textId="77777777" w:rsidR="008F4D94" w:rsidRDefault="008F4D94" w:rsidP="006A46EC">
            <w:pPr>
              <w:jc w:val="center"/>
              <w:rPr>
                <w:rFonts w:ascii="Arial" w:hAnsi="Arial" w:cs="Arial"/>
                <w:color w:val="000000"/>
                <w:sz w:val="18"/>
                <w:szCs w:val="18"/>
              </w:rPr>
            </w:pPr>
            <w:r>
              <w:rPr>
                <w:rFonts w:ascii="Arial" w:hAnsi="Arial" w:cs="Arial"/>
                <w:sz w:val="18"/>
                <w:szCs w:val="18"/>
              </w:rPr>
              <w:t>0.6</w:t>
            </w:r>
          </w:p>
        </w:tc>
      </w:tr>
      <w:tr w:rsidR="008F4D94" w14:paraId="3E7ACA2D"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73A9BE1" w14:textId="77777777" w:rsidR="008F4D94" w:rsidRDefault="008F4D94" w:rsidP="006A46EC">
            <w:pPr>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7AAE61C" w14:textId="77777777" w:rsidR="008F4D94" w:rsidRDefault="008F4D94" w:rsidP="008F4D94">
      <w:pPr>
        <w:pStyle w:val="TH"/>
        <w:spacing w:before="120" w:after="120"/>
        <w:rPr>
          <w:lang w:eastAsia="zh-CN"/>
        </w:rPr>
      </w:pPr>
      <w:r>
        <w:t xml:space="preserve">Table </w:t>
      </w:r>
      <w:r>
        <w:rPr>
          <w:lang w:val="en-US" w:eastAsia="zh-CN"/>
        </w:rPr>
        <w:t>5.23.1.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11A5A833"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4A77C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3DE191D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8034D8A"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1B3268FF" w14:textId="77777777" w:rsidR="008F4D94" w:rsidRDefault="008F4D94" w:rsidP="006A46EC">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77F2C88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02C42A2"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71C27C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CA_n3-n20-n71</w:t>
            </w:r>
          </w:p>
        </w:tc>
        <w:tc>
          <w:tcPr>
            <w:tcW w:w="2140" w:type="dxa"/>
            <w:tcBorders>
              <w:top w:val="nil"/>
              <w:left w:val="nil"/>
              <w:bottom w:val="single" w:sz="4" w:space="0" w:color="auto"/>
              <w:right w:val="single" w:sz="4" w:space="0" w:color="auto"/>
            </w:tcBorders>
            <w:shd w:val="clear" w:color="auto" w:fill="auto"/>
            <w:hideMark/>
          </w:tcPr>
          <w:p w14:paraId="4D1CEAAA" w14:textId="77777777" w:rsidR="008F4D94" w:rsidRDefault="008F4D94" w:rsidP="006A46EC">
            <w:pPr>
              <w:jc w:val="center"/>
              <w:rPr>
                <w:rFonts w:ascii="Arial" w:hAnsi="Arial" w:cs="Arial"/>
                <w:color w:val="000000"/>
                <w:sz w:val="18"/>
                <w:szCs w:val="18"/>
              </w:rPr>
            </w:pPr>
            <w:r>
              <w:rPr>
                <w:rFonts w:ascii="Arial" w:hAnsi="Arial" w:cs="Arial"/>
                <w:sz w:val="18"/>
                <w:szCs w:val="18"/>
              </w:rPr>
              <w:t>-</w:t>
            </w:r>
          </w:p>
        </w:tc>
        <w:tc>
          <w:tcPr>
            <w:tcW w:w="2180" w:type="dxa"/>
            <w:tcBorders>
              <w:top w:val="nil"/>
              <w:left w:val="nil"/>
              <w:bottom w:val="single" w:sz="4" w:space="0" w:color="auto"/>
              <w:right w:val="single" w:sz="4" w:space="0" w:color="auto"/>
            </w:tcBorders>
            <w:shd w:val="clear" w:color="auto" w:fill="auto"/>
            <w:hideMark/>
          </w:tcPr>
          <w:p w14:paraId="69635897" w14:textId="77777777" w:rsidR="008F4D94" w:rsidRDefault="008F4D94" w:rsidP="006A46EC">
            <w:pPr>
              <w:jc w:val="center"/>
              <w:rPr>
                <w:rFonts w:ascii="Arial" w:hAnsi="Arial" w:cs="Arial"/>
                <w:color w:val="000000"/>
                <w:sz w:val="18"/>
                <w:szCs w:val="18"/>
              </w:rPr>
            </w:pPr>
            <w:r>
              <w:rPr>
                <w:rFonts w:ascii="Arial" w:hAnsi="Arial" w:cs="Arial"/>
                <w:sz w:val="18"/>
                <w:szCs w:val="18"/>
              </w:rPr>
              <w:t>-</w:t>
            </w:r>
          </w:p>
        </w:tc>
        <w:tc>
          <w:tcPr>
            <w:tcW w:w="2200" w:type="dxa"/>
            <w:tcBorders>
              <w:top w:val="nil"/>
              <w:left w:val="nil"/>
              <w:bottom w:val="single" w:sz="4" w:space="0" w:color="auto"/>
              <w:right w:val="single" w:sz="4" w:space="0" w:color="auto"/>
            </w:tcBorders>
            <w:shd w:val="clear" w:color="auto" w:fill="auto"/>
            <w:hideMark/>
          </w:tcPr>
          <w:p w14:paraId="234A9B15" w14:textId="77777777" w:rsidR="008F4D94" w:rsidRDefault="008F4D94" w:rsidP="006A46EC">
            <w:pPr>
              <w:jc w:val="center"/>
              <w:rPr>
                <w:rFonts w:ascii="Arial" w:hAnsi="Arial" w:cs="Arial"/>
                <w:color w:val="000000"/>
                <w:sz w:val="18"/>
                <w:szCs w:val="18"/>
              </w:rPr>
            </w:pPr>
            <w:r>
              <w:rPr>
                <w:rFonts w:ascii="Arial" w:hAnsi="Arial" w:cs="Arial"/>
                <w:sz w:val="18"/>
                <w:szCs w:val="18"/>
              </w:rPr>
              <w:t>0.3</w:t>
            </w:r>
          </w:p>
        </w:tc>
      </w:tr>
      <w:tr w:rsidR="008F4D94" w14:paraId="029F6660"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D04F7B3" w14:textId="77777777" w:rsidR="008F4D94" w:rsidRDefault="008F4D94" w:rsidP="006A46EC">
            <w:pPr>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3827124B" w14:textId="77777777" w:rsidR="008F4D94" w:rsidRPr="005D2633" w:rsidRDefault="008F4D94" w:rsidP="008F4D94">
      <w:pPr>
        <w:pStyle w:val="Heading3"/>
        <w:rPr>
          <w:rFonts w:cs="Arial"/>
          <w:szCs w:val="28"/>
          <w:lang w:val="en-US" w:eastAsia="zh-CN"/>
        </w:rPr>
      </w:pPr>
      <w:bookmarkStart w:id="345" w:name="_Toc183507875"/>
      <w:r>
        <w:rPr>
          <w:rFonts w:cs="Arial"/>
          <w:szCs w:val="28"/>
          <w:lang w:val="en-US" w:eastAsia="zh-CN"/>
        </w:rPr>
        <w:t>5.23</w:t>
      </w:r>
      <w:r w:rsidRPr="005D2633">
        <w:rPr>
          <w:rFonts w:cs="Arial"/>
          <w:szCs w:val="28"/>
          <w:lang w:val="en-US" w:eastAsia="zh-CN"/>
        </w:rPr>
        <w:t>.2</w:t>
      </w:r>
      <w:r w:rsidRPr="005D2633">
        <w:rPr>
          <w:rFonts w:cs="Arial"/>
          <w:szCs w:val="28"/>
          <w:lang w:val="en-US" w:eastAsia="zh-CN"/>
        </w:rPr>
        <w:tab/>
        <w:t>Specific for 2 bands UL CA</w:t>
      </w:r>
      <w:bookmarkEnd w:id="345"/>
    </w:p>
    <w:p w14:paraId="4DF5A189" w14:textId="77777777" w:rsidR="008F4D94" w:rsidRPr="00140BB6" w:rsidRDefault="008F4D94" w:rsidP="008F4D94">
      <w:pPr>
        <w:pStyle w:val="Heading4"/>
      </w:pPr>
      <w:bookmarkStart w:id="346" w:name="_Toc183507876"/>
      <w:r>
        <w:t>5.23</w:t>
      </w:r>
      <w:r w:rsidRPr="00140BB6">
        <w:t>.2.1</w:t>
      </w:r>
      <w:r w:rsidRPr="00140BB6">
        <w:tab/>
        <w:t>UE co-existence studies</w:t>
      </w:r>
      <w:bookmarkEnd w:id="346"/>
    </w:p>
    <w:p w14:paraId="6342F0E4" w14:textId="77777777" w:rsidR="008F4D94" w:rsidRPr="00242348" w:rsidRDefault="008F4D94" w:rsidP="008F4D94">
      <w:pPr>
        <w:pStyle w:val="Heading5"/>
        <w:rPr>
          <w:snapToGrid w:val="0"/>
        </w:rPr>
      </w:pPr>
      <w:bookmarkStart w:id="347" w:name="_Toc183507877"/>
      <w:r>
        <w:rPr>
          <w:rFonts w:hint="eastAsia"/>
          <w:snapToGrid w:val="0"/>
        </w:rPr>
        <w:t>5.23</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47"/>
    </w:p>
    <w:p w14:paraId="1A2038C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5.23</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n20</w:t>
      </w:r>
      <w:r w:rsidRPr="00A76C0A">
        <w:rPr>
          <w:rFonts w:eastAsia="MS Mincho"/>
        </w:rPr>
        <w:t>A.</w:t>
      </w:r>
    </w:p>
    <w:p w14:paraId="612F6EAE"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5.23</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4AFFBB7B"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5E61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44A161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93E60A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90F8B0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455CF5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5E49DD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C84216"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09C2F1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2C865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F12D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B772C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12AA02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E892A1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F21538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953 - 848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C8F513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2542 - 2647</w:t>
            </w:r>
          </w:p>
        </w:tc>
      </w:tr>
      <w:tr w:rsidR="008F4D94" w14:paraId="11B3ACAA"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B4E48B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54955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95B22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56B1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0F428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312228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4F3BE3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5D5104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2558 - 2738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9DD8A5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121 - 14</w:t>
            </w:r>
          </w:p>
        </w:tc>
      </w:tr>
      <w:tr w:rsidR="008F4D94" w14:paraId="7C8F3C16"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9C42C0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5D8DF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FD7A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4BB5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18A2A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4F212D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E01022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7BCEDE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4252 - 4432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600BA2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3374 - 3509</w:t>
            </w:r>
          </w:p>
        </w:tc>
      </w:tr>
      <w:tr w:rsidR="008F4D94" w14:paraId="369AE71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5CA273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75014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6229A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892C0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0E6F0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E404AE6"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FA1420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86E69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4268 - 4523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EDC8DF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711 - 876</w:t>
            </w:r>
          </w:p>
        </w:tc>
      </w:tr>
      <w:tr w:rsidR="008F4D94" w14:paraId="4F588A2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3863C8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FCD2B9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0DEE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A905D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630D26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2B9981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0CAF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1696 - 1906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2C6F850" w14:textId="77777777" w:rsidR="008F4D94" w:rsidRDefault="008F4D94" w:rsidP="006A46EC">
            <w:pPr>
              <w:rPr>
                <w:rFonts w:ascii="Arial" w:hAnsi="Arial" w:cs="Arial"/>
                <w:color w:val="000000"/>
                <w:sz w:val="18"/>
                <w:szCs w:val="18"/>
              </w:rPr>
            </w:pPr>
          </w:p>
        </w:tc>
      </w:tr>
      <w:tr w:rsidR="008F4D94" w14:paraId="1ACE186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A0596B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37493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A56C9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7796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CD5A2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D7C1EC"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F8A9CD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3B03FF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5962 - 6217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B91FE5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4206 - 4371</w:t>
            </w:r>
          </w:p>
        </w:tc>
      </w:tr>
      <w:tr w:rsidR="008F4D94" w14:paraId="3EAB365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23764E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22700F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5C87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C070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07959B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951061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4629F2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5084 - 5294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6817BDC" w14:textId="77777777" w:rsidR="008F4D94" w:rsidRDefault="008F4D94" w:rsidP="006A46EC">
            <w:pPr>
              <w:rPr>
                <w:rFonts w:ascii="Arial" w:hAnsi="Arial" w:cs="Arial"/>
                <w:color w:val="000000"/>
                <w:sz w:val="18"/>
                <w:szCs w:val="18"/>
              </w:rPr>
            </w:pPr>
          </w:p>
        </w:tc>
      </w:tr>
      <w:tr w:rsidR="008F4D94" w14:paraId="34FEE9D7"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A73EDE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C7A1B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8EE93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965F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FE87C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15868DA"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25DB4E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FF297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1738 - 1543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89AAFD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6308 - 5978</w:t>
            </w:r>
          </w:p>
        </w:tc>
      </w:tr>
      <w:tr w:rsidR="008F4D94" w14:paraId="72C49BC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7BB514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82AFC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42841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6DA0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3B285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3903158"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B99475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252758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834 - 1074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0727F7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3691 - 3406</w:t>
            </w:r>
          </w:p>
        </w:tc>
      </w:tr>
      <w:tr w:rsidR="008F4D94" w14:paraId="6CE18DD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DC203C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71747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31916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8A691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CED76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EB37FD4"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40A7D5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1775A8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5038 - 5233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AD8EA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7672 - 8002</w:t>
            </w:r>
          </w:p>
        </w:tc>
      </w:tr>
      <w:tr w:rsidR="008F4D94" w14:paraId="086CCA1D"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73BAFF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7D9BF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8694F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0D3C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3D39E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2DB1EF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9281B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F8738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5916 - 6156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198ED7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6794 - 7079</w:t>
            </w:r>
          </w:p>
        </w:tc>
      </w:tr>
      <w:tr w:rsidR="008F4D94" w14:paraId="67CEBE2D"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09632"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162B62B" w14:textId="77777777" w:rsidR="008F4D94" w:rsidRDefault="008F4D94" w:rsidP="008F4D94">
      <w:pPr>
        <w:pStyle w:val="TH"/>
        <w:rPr>
          <w:rFonts w:eastAsia="MS Mincho"/>
        </w:rPr>
      </w:pPr>
    </w:p>
    <w:p w14:paraId="42F33FB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5.23</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08E08D94"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5.23</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0A75FC9B"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41EE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1841C62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2E5C92C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0779B6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790D63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7DF2A6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B6881E0"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34B57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C713D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3F3A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7A74A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2B380C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769FC4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800AB6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1122 - 1012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CBC667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2373 - 2483</w:t>
            </w:r>
          </w:p>
        </w:tc>
      </w:tr>
      <w:tr w:rsidR="008F4D94" w14:paraId="215F4C8F"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5F355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E8D50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43C9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9EAC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749B2D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C21CB6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08CAF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C6018D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2722 - 2907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DA69EA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459 - 314</w:t>
            </w:r>
          </w:p>
        </w:tc>
      </w:tr>
      <w:tr w:rsidR="008F4D94" w14:paraId="17B4FCD2"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786157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DF2AC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1E2F3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B19D6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AF157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59FA7F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553CB8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AB489B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4083 - 4268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B14BCE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3036 - 3181</w:t>
            </w:r>
          </w:p>
        </w:tc>
      </w:tr>
      <w:tr w:rsidR="008F4D94" w14:paraId="1278B6C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8FB4B2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B7E04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C8963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AE104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9B291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6D67E4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C08D00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92261C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4432 - 4692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70F08E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204 - 384</w:t>
            </w:r>
          </w:p>
        </w:tc>
      </w:tr>
      <w:tr w:rsidR="008F4D94" w14:paraId="093C553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DB778A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29D93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2421B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2BED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19A862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A9D93B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A39B06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2024 - 2244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231F540" w14:textId="77777777" w:rsidR="008F4D94" w:rsidRDefault="008F4D94" w:rsidP="006A46EC">
            <w:pPr>
              <w:rPr>
                <w:rFonts w:ascii="Arial" w:hAnsi="Arial" w:cs="Arial"/>
                <w:color w:val="000000"/>
                <w:sz w:val="18"/>
                <w:szCs w:val="18"/>
              </w:rPr>
            </w:pPr>
          </w:p>
        </w:tc>
      </w:tr>
      <w:tr w:rsidR="008F4D94" w14:paraId="47DFD72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1A0B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232F6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82C646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1439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4F7F7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E84EB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14DB63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D54BEB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5793 - 6053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7253ED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3699 - 3879</w:t>
            </w:r>
          </w:p>
        </w:tc>
      </w:tr>
      <w:tr w:rsidR="008F4D94" w14:paraId="63C950B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D218EF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B7564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1A80D1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70B33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2A75DA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D2ADF3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0C20D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4746 - 4966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F809380" w14:textId="77777777" w:rsidR="008F4D94" w:rsidRDefault="008F4D94" w:rsidP="006A46EC">
            <w:pPr>
              <w:rPr>
                <w:rFonts w:ascii="Arial" w:hAnsi="Arial" w:cs="Arial"/>
                <w:color w:val="000000"/>
                <w:sz w:val="18"/>
                <w:szCs w:val="18"/>
              </w:rPr>
            </w:pPr>
          </w:p>
        </w:tc>
      </w:tr>
      <w:tr w:rsidR="008F4D94" w14:paraId="4DB5737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C0CCC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47D94F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C9707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EBAA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DFE3E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BDF7C03"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51A7E8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4740D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1082 - 867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36E44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6477 - 6142</w:t>
            </w:r>
          </w:p>
        </w:tc>
      </w:tr>
      <w:tr w:rsidR="008F4D94" w14:paraId="7E67129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7A5563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CE9F8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6FA31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50A1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B3E41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1AE3B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41622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E5E713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1326 - 1581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82A340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4029 - 3734</w:t>
            </w:r>
          </w:p>
        </w:tc>
      </w:tr>
      <w:tr w:rsidR="008F4D94" w14:paraId="2730200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09E779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A5D9C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457A4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13D51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869A0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5B9B6F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C49557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46023B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4362 - 4577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7474F4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7503 - 7838</w:t>
            </w:r>
          </w:p>
        </w:tc>
      </w:tr>
      <w:tr w:rsidR="008F4D94" w14:paraId="2932A6E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AD80A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B2CFC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CD7A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DA9D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DDE6E1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6A9277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399C0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8235D3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5409 - 5664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FBAA71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6456 - 6751</w:t>
            </w:r>
          </w:p>
        </w:tc>
      </w:tr>
      <w:tr w:rsidR="008F4D94" w14:paraId="706EEEB7"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25B378D"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AC8E228" w14:textId="77777777" w:rsidR="008F4D94" w:rsidRDefault="008F4D94" w:rsidP="008F4D94">
      <w:pPr>
        <w:pStyle w:val="TH"/>
        <w:rPr>
          <w:rFonts w:eastAsia="MS Mincho"/>
        </w:rPr>
      </w:pPr>
    </w:p>
    <w:p w14:paraId="3799062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5.23</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n20</w:t>
      </w:r>
      <w:r w:rsidRPr="00A76C0A">
        <w:rPr>
          <w:rFonts w:eastAsia="MS Mincho"/>
        </w:rPr>
        <w:t>A-</w:t>
      </w:r>
      <w:r>
        <w:rPr>
          <w:rFonts w:eastAsia="MS Mincho"/>
        </w:rPr>
        <w:t>n71</w:t>
      </w:r>
      <w:r w:rsidRPr="00A76C0A">
        <w:rPr>
          <w:rFonts w:eastAsia="MS Mincho"/>
        </w:rPr>
        <w:t>A.</w:t>
      </w:r>
    </w:p>
    <w:p w14:paraId="048DD61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5.23</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6606740D"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C0F7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6CA4EE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A40D0E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399F1A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33D74F3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E8443E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09F01B9"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F11D8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AA676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2C2C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CC14BC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3A9840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2D69C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03EE87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199 - 134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869889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1495 - 1560</w:t>
            </w:r>
          </w:p>
        </w:tc>
      </w:tr>
      <w:tr w:rsidR="008F4D94" w14:paraId="595328B2"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3C1BA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1FE88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CD009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FB34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72248E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7C7FCC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64D14A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61DF1E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966 - 1061</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5D7183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464 - 564</w:t>
            </w:r>
          </w:p>
        </w:tc>
      </w:tr>
      <w:tr w:rsidR="008F4D94" w14:paraId="0653EAB1"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E38094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6C88C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CCCF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4190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05B36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A44E28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5F433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DA1A62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2327 - 2422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D705A4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2158 - 2258</w:t>
            </w:r>
          </w:p>
        </w:tc>
      </w:tr>
      <w:tr w:rsidR="008F4D94" w14:paraId="597C7A0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FB476B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93A4F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D1ADE0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C53D1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BC46C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3204A07"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6147A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A0618C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1798 - 1923</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6F2291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1127 - 1262</w:t>
            </w:r>
          </w:p>
        </w:tc>
      </w:tr>
      <w:tr w:rsidR="008F4D94" w14:paraId="22CB2F8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8C4B81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DD865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1B479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3AA99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747701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EB093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ECE2FA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268 - 398</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7078A0B" w14:textId="77777777" w:rsidR="008F4D94" w:rsidRDefault="008F4D94" w:rsidP="006A46EC">
            <w:pPr>
              <w:rPr>
                <w:rFonts w:ascii="Arial" w:hAnsi="Arial" w:cs="Arial"/>
                <w:color w:val="000000"/>
                <w:sz w:val="18"/>
                <w:szCs w:val="18"/>
              </w:rPr>
            </w:pPr>
          </w:p>
        </w:tc>
      </w:tr>
      <w:tr w:rsidR="008F4D94" w14:paraId="33AB4F9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A3B64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594F4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748E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7DEB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1BC66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9F4EDF7"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E18F90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F16294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3159 - 3284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03986C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2821 - 2956</w:t>
            </w:r>
          </w:p>
        </w:tc>
      </w:tr>
      <w:tr w:rsidR="008F4D94" w14:paraId="513E2BD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59FCD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B4694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DB195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0C0D8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3A91E8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23ED2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24DF78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2990 - 3120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141D5095" w14:textId="77777777" w:rsidR="008F4D94" w:rsidRDefault="008F4D94" w:rsidP="006A46EC">
            <w:pPr>
              <w:rPr>
                <w:rFonts w:ascii="Arial" w:hAnsi="Arial" w:cs="Arial"/>
                <w:color w:val="000000"/>
                <w:sz w:val="18"/>
                <w:szCs w:val="18"/>
              </w:rPr>
            </w:pPr>
          </w:p>
        </w:tc>
      </w:tr>
      <w:tr w:rsidR="008F4D94" w14:paraId="2D80549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A03DB1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0F892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199C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8D57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56AEE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5E216F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3A170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292FA4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1960 - 1790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B995F1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2785 - 2630</w:t>
            </w:r>
          </w:p>
        </w:tc>
      </w:tr>
      <w:tr w:rsidR="008F4D94" w14:paraId="4BD9F81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9846F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5E6686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3F79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53188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83BDEA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3C4D03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0FB6D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9E6353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430 - 265</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F935F8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1260 - 1100</w:t>
            </w:r>
          </w:p>
        </w:tc>
      </w:tr>
      <w:tr w:rsidR="008F4D94" w14:paraId="0205DFC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75298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9C6B5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71E5B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A8ED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5A04F0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4F115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6662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0EE208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3484 - 3654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A6394C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3991 - 4146</w:t>
            </w:r>
          </w:p>
        </w:tc>
      </w:tr>
      <w:tr w:rsidR="008F4D94" w14:paraId="3E74CF6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9595D9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46971F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C458B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0AB8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D5770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3E0E6C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460F4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4C483E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3653 - 3818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205642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3822 - 3982</w:t>
            </w:r>
          </w:p>
        </w:tc>
      </w:tr>
      <w:tr w:rsidR="008F4D94" w14:paraId="23CFA670"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602C86C"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030C9F0" w14:textId="77777777" w:rsidR="008F4D94" w:rsidRDefault="008F4D94" w:rsidP="008F4D94">
      <w:r>
        <w:rPr>
          <w:snapToGrid w:val="0"/>
        </w:rPr>
        <w:br/>
        <w:t xml:space="preserve">Based on the analysis in </w:t>
      </w:r>
      <w:r w:rsidRPr="00A76C0A">
        <w:rPr>
          <w:rFonts w:eastAsia="MS Mincho"/>
        </w:rPr>
        <w:t xml:space="preserve">Table </w:t>
      </w:r>
      <w:r>
        <w:rPr>
          <w:rFonts w:eastAsia="MS Mincho" w:hint="eastAsia"/>
        </w:rPr>
        <w:t>5.23</w:t>
      </w:r>
      <w:r>
        <w:rPr>
          <w:rFonts w:eastAsia="MS Mincho"/>
        </w:rPr>
        <w:t>.2.1</w:t>
      </w:r>
      <w:r w:rsidRPr="00A76C0A">
        <w:rPr>
          <w:rFonts w:eastAsia="MS Mincho"/>
        </w:rPr>
        <w:t>.1-</w:t>
      </w:r>
      <w:r>
        <w:rPr>
          <w:rFonts w:eastAsia="MS Mincho"/>
        </w:rPr>
        <w:t xml:space="preserve">3 </w:t>
      </w:r>
      <w:r>
        <w:rPr>
          <w:snapToGrid w:val="0"/>
        </w:rPr>
        <w:t>there are IMD4 and IMD5 from n20 and n71 into RX band n3.</w:t>
      </w:r>
    </w:p>
    <w:p w14:paraId="1ABFDF52" w14:textId="77777777" w:rsidR="008F4D94" w:rsidRDefault="008F4D94" w:rsidP="008F4D94">
      <w:pPr>
        <w:pStyle w:val="Heading4"/>
      </w:pPr>
      <w:bookmarkStart w:id="348" w:name="_Toc183507878"/>
      <w:r>
        <w:t>5.23</w:t>
      </w:r>
      <w:r w:rsidRPr="00AB69C8">
        <w:t>.2.</w:t>
      </w:r>
      <w:r>
        <w:t>2</w:t>
      </w:r>
      <w:r w:rsidRPr="00AB69C8">
        <w:tab/>
        <w:t>REFSENS requirements</w:t>
      </w:r>
      <w:bookmarkEnd w:id="348"/>
    </w:p>
    <w:p w14:paraId="4DE70C41" w14:textId="77777777" w:rsidR="008F4D94" w:rsidRPr="00D26F9B" w:rsidRDefault="008F4D94" w:rsidP="008F4D94">
      <w:r>
        <w:t>The MSD requirements are re-used from CA_n3-n20-n28 for IMD4 component and DC_2A-5A_n12A for IMD5 component.</w:t>
      </w:r>
    </w:p>
    <w:p w14:paraId="33CDEDAF"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5.23</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A0D7D40"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E2424C4"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BA37D5F" w14:textId="77777777" w:rsidR="008F4D94" w:rsidRPr="006E069C" w:rsidRDefault="008F4D94" w:rsidP="006A46EC">
            <w:pPr>
              <w:pStyle w:val="TAH"/>
            </w:pPr>
            <w:r w:rsidRPr="006E069C">
              <w:t>Source of IMD</w:t>
            </w:r>
          </w:p>
        </w:tc>
      </w:tr>
      <w:tr w:rsidR="008F4D94" w:rsidRPr="006E069C" w14:paraId="0E477B90"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28AF4FD"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7E5679A"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76C442AD"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23EEED7"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235DA206"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5A1D7394"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36E7E5D5"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7968F9E3"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4B476DAE" w14:textId="77777777" w:rsidR="008F4D94" w:rsidRPr="006E069C" w:rsidRDefault="008F4D94" w:rsidP="006A46EC">
            <w:pPr>
              <w:pStyle w:val="TAH"/>
            </w:pPr>
          </w:p>
        </w:tc>
      </w:tr>
      <w:tr w:rsidR="008F4D94" w:rsidRPr="006E069C" w14:paraId="1F68EF54"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5C047F" w14:textId="77777777" w:rsidR="008F4D94" w:rsidRPr="006E069C" w:rsidRDefault="008F4D94" w:rsidP="006A46EC">
            <w:pPr>
              <w:pStyle w:val="TAC"/>
              <w:rPr>
                <w:lang w:val="en-US" w:eastAsia="zh-CN"/>
              </w:rPr>
            </w:pPr>
            <w:r>
              <w:rPr>
                <w:rFonts w:cs="Arial"/>
                <w:color w:val="000000"/>
                <w:szCs w:val="18"/>
              </w:rPr>
              <w:t>CA_n3-n20-n71</w:t>
            </w:r>
          </w:p>
        </w:tc>
        <w:tc>
          <w:tcPr>
            <w:tcW w:w="923" w:type="dxa"/>
            <w:tcBorders>
              <w:top w:val="single" w:sz="4" w:space="0" w:color="auto"/>
              <w:left w:val="single" w:sz="4" w:space="0" w:color="auto"/>
              <w:right w:val="single" w:sz="4" w:space="0" w:color="auto"/>
            </w:tcBorders>
          </w:tcPr>
          <w:p w14:paraId="50257D63" w14:textId="77777777" w:rsidR="008F4D94" w:rsidRPr="006E069C"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right w:val="single" w:sz="4" w:space="0" w:color="auto"/>
            </w:tcBorders>
          </w:tcPr>
          <w:p w14:paraId="49482577"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right w:val="single" w:sz="4" w:space="0" w:color="auto"/>
            </w:tcBorders>
          </w:tcPr>
          <w:p w14:paraId="6FD232A6"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6DEE0423"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right w:val="single" w:sz="4" w:space="0" w:color="auto"/>
            </w:tcBorders>
          </w:tcPr>
          <w:p w14:paraId="5F219A0A" w14:textId="77777777" w:rsidR="008F4D94" w:rsidRPr="006E069C" w:rsidRDefault="008F4D94" w:rsidP="006A46EC">
            <w:pPr>
              <w:pStyle w:val="TAC"/>
              <w:rPr>
                <w:lang w:val="en-US" w:eastAsia="zh-CN"/>
              </w:rPr>
            </w:pPr>
            <w:r>
              <w:rPr>
                <w:lang w:val="en-US" w:eastAsia="zh-CN"/>
              </w:rPr>
              <w:t>1843</w:t>
            </w:r>
          </w:p>
        </w:tc>
        <w:tc>
          <w:tcPr>
            <w:tcW w:w="797" w:type="dxa"/>
            <w:tcBorders>
              <w:top w:val="single" w:sz="4" w:space="0" w:color="auto"/>
              <w:left w:val="single" w:sz="4" w:space="0" w:color="auto"/>
              <w:bottom w:val="single" w:sz="4" w:space="0" w:color="auto"/>
              <w:right w:val="single" w:sz="4" w:space="0" w:color="auto"/>
            </w:tcBorders>
          </w:tcPr>
          <w:p w14:paraId="271F5E0E" w14:textId="77777777" w:rsidR="008F4D94" w:rsidRPr="006E069C" w:rsidRDefault="008F4D94" w:rsidP="006A46EC">
            <w:pPr>
              <w:pStyle w:val="TAC"/>
              <w:rPr>
                <w:lang w:val="en-US" w:eastAsia="zh-CN"/>
              </w:rPr>
            </w:pPr>
            <w:r>
              <w:rPr>
                <w:lang w:val="en-US" w:eastAsia="zh-CN"/>
              </w:rPr>
              <w:t>9.4</w:t>
            </w:r>
          </w:p>
        </w:tc>
        <w:tc>
          <w:tcPr>
            <w:tcW w:w="828" w:type="dxa"/>
            <w:tcBorders>
              <w:top w:val="single" w:sz="4" w:space="0" w:color="auto"/>
              <w:left w:val="single" w:sz="4" w:space="0" w:color="auto"/>
              <w:right w:val="single" w:sz="4" w:space="0" w:color="auto"/>
            </w:tcBorders>
          </w:tcPr>
          <w:p w14:paraId="7968128E"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89CB8C4" w14:textId="77777777" w:rsidR="008F4D94" w:rsidRPr="006E069C" w:rsidRDefault="008F4D94" w:rsidP="006A46EC">
            <w:pPr>
              <w:pStyle w:val="TAC"/>
            </w:pPr>
            <w:r>
              <w:t>IMD4</w:t>
            </w:r>
          </w:p>
        </w:tc>
      </w:tr>
      <w:tr w:rsidR="008F4D94" w:rsidRPr="006E069C" w14:paraId="0D2E449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7B21ED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56EAB7"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4C772D92" w14:textId="77777777" w:rsidR="008F4D94" w:rsidRPr="006E069C" w:rsidRDefault="008F4D94" w:rsidP="006A46EC">
            <w:pPr>
              <w:pStyle w:val="TAC"/>
              <w:rPr>
                <w:lang w:val="en-US" w:eastAsia="zh-CN"/>
              </w:rPr>
            </w:pPr>
            <w:r>
              <w:rPr>
                <w:lang w:val="en-US" w:eastAsia="zh-CN"/>
              </w:rPr>
              <w:t>841</w:t>
            </w:r>
          </w:p>
        </w:tc>
        <w:tc>
          <w:tcPr>
            <w:tcW w:w="1012" w:type="dxa"/>
            <w:tcBorders>
              <w:top w:val="single" w:sz="4" w:space="0" w:color="auto"/>
              <w:left w:val="single" w:sz="4" w:space="0" w:color="auto"/>
              <w:bottom w:val="single" w:sz="4" w:space="0" w:color="auto"/>
              <w:right w:val="single" w:sz="4" w:space="0" w:color="auto"/>
            </w:tcBorders>
          </w:tcPr>
          <w:p w14:paraId="131C11A2"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6DD344A"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F2BDCD0" w14:textId="77777777" w:rsidR="008F4D94" w:rsidRPr="006E069C" w:rsidRDefault="008F4D94" w:rsidP="006A46EC">
            <w:pPr>
              <w:pStyle w:val="TAC"/>
              <w:rPr>
                <w:lang w:val="en-US" w:eastAsia="zh-CN"/>
              </w:rPr>
            </w:pPr>
            <w:r>
              <w:rPr>
                <w:lang w:val="en-US" w:eastAsia="zh-CN"/>
              </w:rPr>
              <w:t>800</w:t>
            </w:r>
          </w:p>
        </w:tc>
        <w:tc>
          <w:tcPr>
            <w:tcW w:w="797" w:type="dxa"/>
            <w:tcBorders>
              <w:top w:val="single" w:sz="4" w:space="0" w:color="auto"/>
              <w:left w:val="single" w:sz="4" w:space="0" w:color="auto"/>
              <w:bottom w:val="single" w:sz="4" w:space="0" w:color="auto"/>
              <w:right w:val="single" w:sz="4" w:space="0" w:color="auto"/>
            </w:tcBorders>
          </w:tcPr>
          <w:p w14:paraId="30C300EA" w14:textId="77777777" w:rsidR="008F4D94" w:rsidRPr="006E069C" w:rsidRDefault="008F4D94" w:rsidP="006A46EC">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406D352"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E5C11C" w14:textId="77777777" w:rsidR="008F4D94" w:rsidRPr="006E069C" w:rsidRDefault="008F4D94" w:rsidP="006A46EC">
            <w:pPr>
              <w:pStyle w:val="TAC"/>
            </w:pPr>
            <w:r>
              <w:t>N/A</w:t>
            </w:r>
          </w:p>
        </w:tc>
      </w:tr>
      <w:tr w:rsidR="008F4D94" w:rsidRPr="006E069C" w14:paraId="6E17E85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309FA2B"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0CF2EFE" w14:textId="77777777" w:rsidR="008F4D94" w:rsidRPr="006E069C" w:rsidRDefault="008F4D94" w:rsidP="006A46EC">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574AAB47" w14:textId="77777777" w:rsidR="008F4D94" w:rsidRPr="006E069C" w:rsidRDefault="008F4D94" w:rsidP="006A46EC">
            <w:pPr>
              <w:pStyle w:val="TAC"/>
              <w:rPr>
                <w:lang w:val="en-US" w:eastAsia="zh-CN"/>
              </w:rPr>
            </w:pPr>
            <w:r>
              <w:rPr>
                <w:lang w:val="en-US" w:eastAsia="zh-CN"/>
              </w:rPr>
              <w:t>680</w:t>
            </w:r>
          </w:p>
        </w:tc>
        <w:tc>
          <w:tcPr>
            <w:tcW w:w="1012" w:type="dxa"/>
            <w:tcBorders>
              <w:top w:val="single" w:sz="4" w:space="0" w:color="auto"/>
              <w:left w:val="single" w:sz="4" w:space="0" w:color="auto"/>
              <w:bottom w:val="single" w:sz="4" w:space="0" w:color="auto"/>
              <w:right w:val="single" w:sz="4" w:space="0" w:color="auto"/>
            </w:tcBorders>
          </w:tcPr>
          <w:p w14:paraId="669996EF"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D404E5B"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70AB262" w14:textId="77777777" w:rsidR="008F4D94" w:rsidRPr="006E069C" w:rsidRDefault="008F4D94" w:rsidP="006A46EC">
            <w:pPr>
              <w:pStyle w:val="TAC"/>
              <w:rPr>
                <w:lang w:val="en-US" w:eastAsia="zh-CN"/>
              </w:rPr>
            </w:pPr>
            <w:r>
              <w:rPr>
                <w:lang w:val="en-US" w:eastAsia="zh-CN"/>
              </w:rPr>
              <w:t>634</w:t>
            </w:r>
          </w:p>
        </w:tc>
        <w:tc>
          <w:tcPr>
            <w:tcW w:w="797" w:type="dxa"/>
            <w:tcBorders>
              <w:top w:val="single" w:sz="4" w:space="0" w:color="auto"/>
              <w:left w:val="single" w:sz="4" w:space="0" w:color="auto"/>
              <w:bottom w:val="single" w:sz="4" w:space="0" w:color="auto"/>
              <w:right w:val="single" w:sz="4" w:space="0" w:color="auto"/>
            </w:tcBorders>
          </w:tcPr>
          <w:p w14:paraId="106A0B5B" w14:textId="77777777" w:rsidR="008F4D94" w:rsidRPr="006E069C" w:rsidRDefault="008F4D94" w:rsidP="006A46EC">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F426CE9"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591218" w14:textId="77777777" w:rsidR="008F4D94" w:rsidRPr="006E069C" w:rsidRDefault="008F4D94" w:rsidP="006A46EC">
            <w:pPr>
              <w:pStyle w:val="TAC"/>
            </w:pPr>
            <w:r>
              <w:t>N/A</w:t>
            </w:r>
          </w:p>
        </w:tc>
      </w:tr>
      <w:tr w:rsidR="008F4D94" w:rsidRPr="006E069C" w14:paraId="1EF5BED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638AE8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78CBDAC" w14:textId="77777777" w:rsidR="008F4D94"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D554BA6"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C43E2D0"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36138A8"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43C73882" w14:textId="77777777" w:rsidR="008F4D94" w:rsidRPr="006E069C" w:rsidRDefault="008F4D94" w:rsidP="006A46EC">
            <w:pPr>
              <w:pStyle w:val="TAC"/>
              <w:rPr>
                <w:lang w:val="en-US" w:eastAsia="zh-CN"/>
              </w:rPr>
            </w:pPr>
            <w:r>
              <w:rPr>
                <w:lang w:val="en-US" w:eastAsia="zh-CN"/>
              </w:rPr>
              <w:t>1841</w:t>
            </w:r>
          </w:p>
        </w:tc>
        <w:tc>
          <w:tcPr>
            <w:tcW w:w="797" w:type="dxa"/>
            <w:tcBorders>
              <w:top w:val="single" w:sz="4" w:space="0" w:color="auto"/>
              <w:left w:val="single" w:sz="4" w:space="0" w:color="auto"/>
              <w:bottom w:val="single" w:sz="4" w:space="0" w:color="auto"/>
              <w:right w:val="single" w:sz="4" w:space="0" w:color="auto"/>
            </w:tcBorders>
          </w:tcPr>
          <w:p w14:paraId="4CCFA4E6" w14:textId="77777777" w:rsidR="008F4D94" w:rsidRPr="006E069C" w:rsidRDefault="008F4D94" w:rsidP="006A46EC">
            <w:pPr>
              <w:pStyle w:val="TAC"/>
              <w:rPr>
                <w:lang w:val="en-US" w:eastAsia="zh-CN"/>
              </w:rPr>
            </w:pPr>
            <w:r>
              <w:rPr>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54F5E4F1"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5CE623" w14:textId="77777777" w:rsidR="008F4D94" w:rsidRPr="006E069C" w:rsidRDefault="008F4D94" w:rsidP="006A46EC">
            <w:pPr>
              <w:pStyle w:val="TAC"/>
            </w:pPr>
            <w:r>
              <w:t>IMD5</w:t>
            </w:r>
          </w:p>
        </w:tc>
      </w:tr>
      <w:tr w:rsidR="008F4D94" w:rsidRPr="006E069C" w14:paraId="63A5D78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4A6BD6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BBE0CD0"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64FE57F5"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0C814E63"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A8F385"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7932111"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3268444C" w14:textId="77777777" w:rsidR="008F4D94" w:rsidRPr="006E069C" w:rsidRDefault="008F4D94" w:rsidP="006A46EC">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510D726"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1AA7D7" w14:textId="77777777" w:rsidR="008F4D94" w:rsidRPr="006E069C" w:rsidRDefault="008F4D94" w:rsidP="006A46EC">
            <w:pPr>
              <w:pStyle w:val="TAC"/>
            </w:pPr>
            <w:r>
              <w:t>N/A</w:t>
            </w:r>
          </w:p>
        </w:tc>
      </w:tr>
      <w:tr w:rsidR="008F4D94" w:rsidRPr="006E069C" w14:paraId="17E1AD05"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4AD3A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tcPr>
          <w:p w14:paraId="0DA76812" w14:textId="77777777" w:rsidR="008F4D94" w:rsidRDefault="008F4D94" w:rsidP="006A46EC">
            <w:pPr>
              <w:pStyle w:val="TAC"/>
              <w:rPr>
                <w:lang w:val="en-US" w:eastAsia="zh-CN"/>
              </w:rPr>
            </w:pPr>
            <w:r>
              <w:rPr>
                <w:lang w:val="en-US" w:eastAsia="zh-CN"/>
              </w:rPr>
              <w:t>n71</w:t>
            </w:r>
          </w:p>
        </w:tc>
        <w:tc>
          <w:tcPr>
            <w:tcW w:w="975" w:type="dxa"/>
            <w:tcBorders>
              <w:top w:val="single" w:sz="4" w:space="0" w:color="auto"/>
              <w:left w:val="single" w:sz="4" w:space="0" w:color="auto"/>
              <w:right w:val="single" w:sz="4" w:space="0" w:color="auto"/>
            </w:tcBorders>
          </w:tcPr>
          <w:p w14:paraId="6A50344E" w14:textId="77777777" w:rsidR="008F4D94" w:rsidRPr="006E069C" w:rsidRDefault="008F4D94" w:rsidP="006A46EC">
            <w:pPr>
              <w:pStyle w:val="TAC"/>
              <w:rPr>
                <w:lang w:val="en-US" w:eastAsia="zh-CN"/>
              </w:rPr>
            </w:pPr>
            <w:r>
              <w:rPr>
                <w:lang w:val="en-US" w:eastAsia="zh-CN"/>
              </w:rPr>
              <w:t>672</w:t>
            </w:r>
          </w:p>
        </w:tc>
        <w:tc>
          <w:tcPr>
            <w:tcW w:w="1012" w:type="dxa"/>
            <w:tcBorders>
              <w:top w:val="single" w:sz="4" w:space="0" w:color="auto"/>
              <w:left w:val="single" w:sz="4" w:space="0" w:color="auto"/>
              <w:right w:val="single" w:sz="4" w:space="0" w:color="auto"/>
            </w:tcBorders>
          </w:tcPr>
          <w:p w14:paraId="21F39644"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18D860D5"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400792B6" w14:textId="77777777" w:rsidR="008F4D94" w:rsidRPr="006E069C" w:rsidRDefault="008F4D94" w:rsidP="006A46EC">
            <w:pPr>
              <w:pStyle w:val="TAC"/>
              <w:rPr>
                <w:lang w:val="en-US" w:eastAsia="zh-CN"/>
              </w:rPr>
            </w:pPr>
            <w:r>
              <w:rPr>
                <w:lang w:val="en-US" w:eastAsia="zh-CN"/>
              </w:rPr>
              <w:t>626</w:t>
            </w:r>
          </w:p>
        </w:tc>
        <w:tc>
          <w:tcPr>
            <w:tcW w:w="797" w:type="dxa"/>
            <w:tcBorders>
              <w:top w:val="single" w:sz="4" w:space="0" w:color="auto"/>
              <w:left w:val="single" w:sz="4" w:space="0" w:color="auto"/>
              <w:bottom w:val="single" w:sz="4" w:space="0" w:color="auto"/>
              <w:right w:val="single" w:sz="4" w:space="0" w:color="auto"/>
            </w:tcBorders>
          </w:tcPr>
          <w:p w14:paraId="7D9426F5" w14:textId="77777777" w:rsidR="008F4D94" w:rsidRPr="006E069C" w:rsidRDefault="008F4D94" w:rsidP="006A46EC">
            <w:pPr>
              <w:pStyle w:val="TAC"/>
              <w:rPr>
                <w:lang w:val="en-US" w:eastAsia="zh-CN"/>
              </w:rPr>
            </w:pPr>
            <w:r>
              <w:t>N/A</w:t>
            </w:r>
          </w:p>
        </w:tc>
        <w:tc>
          <w:tcPr>
            <w:tcW w:w="828" w:type="dxa"/>
            <w:tcBorders>
              <w:top w:val="single" w:sz="4" w:space="0" w:color="auto"/>
              <w:left w:val="single" w:sz="4" w:space="0" w:color="auto"/>
              <w:right w:val="single" w:sz="4" w:space="0" w:color="auto"/>
            </w:tcBorders>
          </w:tcPr>
          <w:p w14:paraId="37A772DA"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DEDD3C3" w14:textId="77777777" w:rsidR="008F4D94" w:rsidRPr="006E069C" w:rsidRDefault="008F4D94" w:rsidP="006A46EC">
            <w:pPr>
              <w:pStyle w:val="TAC"/>
            </w:pPr>
            <w:r>
              <w:t>N/A</w:t>
            </w:r>
          </w:p>
        </w:tc>
      </w:tr>
    </w:tbl>
    <w:p w14:paraId="47B74FBD" w14:textId="77777777" w:rsidR="008F4D94" w:rsidRDefault="008F4D94" w:rsidP="008F4D94">
      <w:pPr>
        <w:rPr>
          <w:color w:val="0070C0"/>
        </w:rPr>
      </w:pPr>
    </w:p>
    <w:p w14:paraId="5E7AE4F8" w14:textId="77777777" w:rsidR="008F4D94" w:rsidRDefault="008F4D94" w:rsidP="008F4D94">
      <w:pPr>
        <w:pStyle w:val="Heading2"/>
      </w:pPr>
      <w:bookmarkStart w:id="349" w:name="_Toc183507879"/>
      <w:r>
        <w:t>5.24</w:t>
      </w:r>
      <w:r>
        <w:tab/>
        <w:t>CA_n3-n20-n77</w:t>
      </w:r>
      <w:bookmarkEnd w:id="349"/>
    </w:p>
    <w:p w14:paraId="2BAED9BC" w14:textId="77777777" w:rsidR="008F4D94" w:rsidRDefault="008F4D94" w:rsidP="008F4D94">
      <w:pPr>
        <w:pStyle w:val="Heading3"/>
        <w:rPr>
          <w:rFonts w:cs="Arial"/>
          <w:szCs w:val="28"/>
          <w:lang w:val="en-US" w:eastAsia="zh-CN"/>
        </w:rPr>
      </w:pPr>
      <w:bookmarkStart w:id="350" w:name="_Toc183507880"/>
      <w:r>
        <w:t>5.24.1</w:t>
      </w:r>
      <w:r>
        <w:tab/>
      </w:r>
      <w:r>
        <w:rPr>
          <w:rFonts w:cs="Arial"/>
          <w:szCs w:val="28"/>
          <w:lang w:val="en-US" w:eastAsia="zh-CN"/>
        </w:rPr>
        <w:t>Common for 1 band UL and 2 bands UL CA</w:t>
      </w:r>
      <w:bookmarkEnd w:id="350"/>
    </w:p>
    <w:p w14:paraId="6DE3BA64" w14:textId="77777777" w:rsidR="008F4D94" w:rsidRDefault="008F4D94" w:rsidP="008F4D94">
      <w:pPr>
        <w:pStyle w:val="Heading4"/>
      </w:pPr>
      <w:bookmarkStart w:id="351" w:name="_Toc183507881"/>
      <w:r>
        <w:t>5.24.1.1</w:t>
      </w:r>
      <w:r>
        <w:tab/>
      </w:r>
      <w:r>
        <w:rPr>
          <w:rFonts w:cs="Arial"/>
          <w:lang w:eastAsia="zh-CN"/>
        </w:rPr>
        <w:t>Operating bands for CA</w:t>
      </w:r>
      <w:bookmarkEnd w:id="351"/>
    </w:p>
    <w:p w14:paraId="547277E7" w14:textId="77777777" w:rsidR="008F4D94" w:rsidRDefault="008F4D94" w:rsidP="008F4D94">
      <w:pPr>
        <w:pStyle w:val="TH"/>
        <w:rPr>
          <w:lang w:val="en-US"/>
        </w:rPr>
      </w:pPr>
      <w:r>
        <w:rPr>
          <w:rFonts w:cs="Arial"/>
        </w:rPr>
        <w:t xml:space="preserve">Table </w:t>
      </w:r>
      <w:r>
        <w:rPr>
          <w:rFonts w:cs="Arial" w:hint="eastAsia"/>
          <w:lang w:val="en-US" w:eastAsia="zh-CN"/>
        </w:rPr>
        <w:t>5.24</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3283B289"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6EB03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F6AD28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601C10E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2FC1A27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7CACE16C"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16507CB"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1BE897F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4519BDF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079866D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1BB48CF8"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F50DE5A"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C6EEEC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36C9FD3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7E04DD8E"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4153D791"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890CD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n3</w:t>
            </w:r>
          </w:p>
        </w:tc>
        <w:tc>
          <w:tcPr>
            <w:tcW w:w="2900" w:type="dxa"/>
            <w:tcBorders>
              <w:top w:val="nil"/>
              <w:left w:val="nil"/>
              <w:bottom w:val="single" w:sz="4" w:space="0" w:color="auto"/>
              <w:right w:val="single" w:sz="4" w:space="0" w:color="auto"/>
            </w:tcBorders>
            <w:shd w:val="clear" w:color="auto" w:fill="auto"/>
            <w:vAlign w:val="center"/>
            <w:hideMark/>
          </w:tcPr>
          <w:p w14:paraId="662E45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1710-1785</w:t>
            </w:r>
          </w:p>
        </w:tc>
        <w:tc>
          <w:tcPr>
            <w:tcW w:w="3000" w:type="dxa"/>
            <w:tcBorders>
              <w:top w:val="nil"/>
              <w:left w:val="nil"/>
              <w:bottom w:val="single" w:sz="4" w:space="0" w:color="auto"/>
              <w:right w:val="single" w:sz="4" w:space="0" w:color="auto"/>
            </w:tcBorders>
            <w:shd w:val="clear" w:color="auto" w:fill="auto"/>
            <w:vAlign w:val="center"/>
            <w:hideMark/>
          </w:tcPr>
          <w:p w14:paraId="181BE5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1805-1880</w:t>
            </w:r>
          </w:p>
        </w:tc>
        <w:tc>
          <w:tcPr>
            <w:tcW w:w="1160" w:type="dxa"/>
            <w:tcBorders>
              <w:top w:val="nil"/>
              <w:left w:val="nil"/>
              <w:bottom w:val="single" w:sz="4" w:space="0" w:color="auto"/>
              <w:right w:val="single" w:sz="4" w:space="0" w:color="auto"/>
            </w:tcBorders>
            <w:shd w:val="clear" w:color="auto" w:fill="auto"/>
            <w:vAlign w:val="center"/>
            <w:hideMark/>
          </w:tcPr>
          <w:p w14:paraId="013AA18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3C92F93F"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881A4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3090AB1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3900CD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6EE404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26432CAF"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D70AE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n77</w:t>
            </w:r>
          </w:p>
        </w:tc>
        <w:tc>
          <w:tcPr>
            <w:tcW w:w="2900" w:type="dxa"/>
            <w:tcBorders>
              <w:top w:val="nil"/>
              <w:left w:val="nil"/>
              <w:bottom w:val="single" w:sz="4" w:space="0" w:color="auto"/>
              <w:right w:val="single" w:sz="4" w:space="0" w:color="auto"/>
            </w:tcBorders>
            <w:shd w:val="clear" w:color="auto" w:fill="auto"/>
            <w:vAlign w:val="center"/>
            <w:hideMark/>
          </w:tcPr>
          <w:p w14:paraId="16E2F1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3000" w:type="dxa"/>
            <w:tcBorders>
              <w:top w:val="nil"/>
              <w:left w:val="nil"/>
              <w:bottom w:val="single" w:sz="4" w:space="0" w:color="auto"/>
              <w:right w:val="single" w:sz="4" w:space="0" w:color="auto"/>
            </w:tcBorders>
            <w:shd w:val="clear" w:color="auto" w:fill="auto"/>
            <w:vAlign w:val="center"/>
            <w:hideMark/>
          </w:tcPr>
          <w:p w14:paraId="1B6A45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1160" w:type="dxa"/>
            <w:tcBorders>
              <w:top w:val="nil"/>
              <w:left w:val="nil"/>
              <w:bottom w:val="single" w:sz="4" w:space="0" w:color="auto"/>
              <w:right w:val="single" w:sz="4" w:space="0" w:color="auto"/>
            </w:tcBorders>
            <w:shd w:val="clear" w:color="auto" w:fill="auto"/>
            <w:vAlign w:val="center"/>
            <w:hideMark/>
          </w:tcPr>
          <w:p w14:paraId="56E83B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7A15EFB7" w14:textId="77777777" w:rsidR="008F4D94" w:rsidRDefault="008F4D94" w:rsidP="008F4D94">
      <w:pPr>
        <w:pStyle w:val="TH"/>
      </w:pPr>
    </w:p>
    <w:p w14:paraId="369A3DE3" w14:textId="77777777" w:rsidR="008F4D94" w:rsidRPr="005D2633" w:rsidRDefault="008F4D94" w:rsidP="008F4D94">
      <w:pPr>
        <w:pStyle w:val="Heading4"/>
        <w:rPr>
          <w:rFonts w:cs="Arial"/>
          <w:lang w:eastAsia="zh-CN"/>
        </w:rPr>
      </w:pPr>
      <w:bookmarkStart w:id="352" w:name="_Toc183507882"/>
      <w:r>
        <w:rPr>
          <w:rFonts w:cs="Arial"/>
          <w:lang w:eastAsia="zh-CN"/>
        </w:rPr>
        <w:t>5.24</w:t>
      </w:r>
      <w:r w:rsidRPr="005D2633">
        <w:rPr>
          <w:rFonts w:cs="Arial"/>
          <w:lang w:eastAsia="zh-CN"/>
        </w:rPr>
        <w:t>.1.2</w:t>
      </w:r>
      <w:r w:rsidRPr="005D2633">
        <w:rPr>
          <w:rFonts w:cs="Arial"/>
          <w:lang w:eastAsia="zh-CN"/>
        </w:rPr>
        <w:tab/>
      </w:r>
      <w:r>
        <w:rPr>
          <w:rFonts w:cs="Arial"/>
          <w:lang w:eastAsia="zh-CN"/>
        </w:rPr>
        <w:t>Channel bandwidths per operating band for CA</w:t>
      </w:r>
      <w:bookmarkEnd w:id="352"/>
    </w:p>
    <w:p w14:paraId="5644F16C"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709"/>
        <w:gridCol w:w="3827"/>
        <w:gridCol w:w="1344"/>
      </w:tblGrid>
      <w:tr w:rsidR="008F4D94" w14:paraId="394D170B"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2DEEB2C6"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FC60F84" w14:textId="77777777" w:rsidTr="006A46EC">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5D79D4EA" w14:textId="77777777" w:rsidR="008F4D94" w:rsidRDefault="008F4D94" w:rsidP="006A46EC">
            <w:pPr>
              <w:pStyle w:val="TAH"/>
              <w:rPr>
                <w:szCs w:val="18"/>
                <w:lang w:eastAsia="zh-CN"/>
              </w:rPr>
            </w:pP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25E9FFA2"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1D00AF8A" w14:textId="77777777" w:rsidR="008F4D94" w:rsidRDefault="008F4D94" w:rsidP="006A46EC">
            <w:pPr>
              <w:pStyle w:val="TAH"/>
              <w:rPr>
                <w:szCs w:val="18"/>
                <w:lang w:val="en-US" w:eastAsia="zh-CN"/>
              </w:rPr>
            </w:pPr>
            <w:r>
              <w:t>NR Band</w:t>
            </w:r>
          </w:p>
        </w:tc>
        <w:tc>
          <w:tcPr>
            <w:tcW w:w="3827" w:type="dxa"/>
            <w:tcBorders>
              <w:top w:val="single" w:sz="4" w:space="0" w:color="auto"/>
              <w:left w:val="single" w:sz="4" w:space="0" w:color="auto"/>
              <w:bottom w:val="single" w:sz="4" w:space="0" w:color="auto"/>
              <w:right w:val="single" w:sz="4" w:space="0" w:color="auto"/>
            </w:tcBorders>
            <w:vAlign w:val="center"/>
          </w:tcPr>
          <w:p w14:paraId="3E5AF1C3"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sz="4" w:space="0" w:color="auto"/>
              <w:bottom w:val="nil"/>
              <w:right w:val="single" w:sz="4" w:space="0" w:color="auto"/>
            </w:tcBorders>
            <w:shd w:val="clear" w:color="auto" w:fill="auto"/>
            <w:vAlign w:val="center"/>
          </w:tcPr>
          <w:p w14:paraId="41F99B42" w14:textId="77777777" w:rsidR="008F4D94" w:rsidRDefault="008F4D94" w:rsidP="006A46EC">
            <w:pPr>
              <w:pStyle w:val="TAH"/>
              <w:rPr>
                <w:szCs w:val="18"/>
                <w:lang w:val="en-US" w:eastAsia="zh-CN"/>
              </w:rPr>
            </w:pPr>
            <w:r>
              <w:t>Bandwidth combination set</w:t>
            </w:r>
          </w:p>
        </w:tc>
      </w:tr>
      <w:tr w:rsidR="008F4D94" w14:paraId="73937905"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0C4DFAF2"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CA_n3A-n20A-n77A</w:t>
            </w:r>
          </w:p>
        </w:tc>
        <w:tc>
          <w:tcPr>
            <w:tcW w:w="1842" w:type="dxa"/>
            <w:tcBorders>
              <w:top w:val="single" w:sz="4" w:space="0" w:color="auto"/>
              <w:left w:val="single" w:sz="4" w:space="0" w:color="auto"/>
              <w:bottom w:val="nil"/>
              <w:right w:val="single" w:sz="4" w:space="0" w:color="auto"/>
            </w:tcBorders>
            <w:shd w:val="clear" w:color="auto" w:fill="auto"/>
            <w:vAlign w:val="center"/>
          </w:tcPr>
          <w:p w14:paraId="26A0CE0A" w14:textId="77777777" w:rsidR="008F4D94" w:rsidRPr="00590623" w:rsidRDefault="008F4D94" w:rsidP="006A46EC">
            <w:pPr>
              <w:pStyle w:val="TAC"/>
              <w:rPr>
                <w:rFonts w:eastAsia="SimSun" w:cs="Arial"/>
                <w:szCs w:val="18"/>
                <w:lang w:val="en-US" w:eastAsia="zh-CN"/>
              </w:rPr>
            </w:pPr>
            <w:r w:rsidRPr="00590623">
              <w:rPr>
                <w:rFonts w:eastAsia="SimSun" w:cs="Arial"/>
                <w:szCs w:val="18"/>
                <w:lang w:val="en-US" w:eastAsia="zh-CN"/>
              </w:rPr>
              <w:t>CA_n3A-n20A</w:t>
            </w:r>
          </w:p>
          <w:p w14:paraId="020D0AFC" w14:textId="77777777" w:rsidR="008F4D94" w:rsidRPr="00590623" w:rsidRDefault="008F4D94" w:rsidP="006A46EC">
            <w:pPr>
              <w:pStyle w:val="TAC"/>
              <w:rPr>
                <w:rFonts w:eastAsia="SimSun" w:cs="Arial"/>
                <w:szCs w:val="18"/>
                <w:lang w:val="en-US" w:eastAsia="zh-CN"/>
              </w:rPr>
            </w:pPr>
            <w:r w:rsidRPr="00590623">
              <w:rPr>
                <w:rFonts w:eastAsia="SimSun" w:cs="Arial"/>
                <w:szCs w:val="18"/>
                <w:lang w:val="en-US" w:eastAsia="zh-CN"/>
              </w:rPr>
              <w:t>CA_n3A-n77A</w:t>
            </w:r>
          </w:p>
          <w:p w14:paraId="496B259C" w14:textId="77777777" w:rsidR="008F4D94" w:rsidRPr="00B00CBD" w:rsidRDefault="008F4D94" w:rsidP="006A46EC">
            <w:pPr>
              <w:pStyle w:val="TAC"/>
              <w:rPr>
                <w:rFonts w:eastAsia="SimSun" w:cs="Arial"/>
                <w:szCs w:val="18"/>
                <w:lang w:val="en-US" w:eastAsia="zh-CN"/>
              </w:rPr>
            </w:pPr>
            <w:r w:rsidRPr="00590623">
              <w:rPr>
                <w:rFonts w:eastAsia="SimSun" w:cs="Arial"/>
                <w:szCs w:val="18"/>
                <w:lang w:val="en-US" w:eastAsia="zh-CN"/>
              </w:rPr>
              <w:t>CA_n20A-n77A</w:t>
            </w:r>
          </w:p>
        </w:tc>
        <w:tc>
          <w:tcPr>
            <w:tcW w:w="709" w:type="dxa"/>
            <w:tcBorders>
              <w:left w:val="single" w:sz="4" w:space="0" w:color="auto"/>
              <w:right w:val="single" w:sz="4" w:space="0" w:color="auto"/>
            </w:tcBorders>
            <w:vAlign w:val="center"/>
          </w:tcPr>
          <w:p w14:paraId="2E8EB721"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27" w:type="dxa"/>
            <w:tcBorders>
              <w:top w:val="single" w:sz="4" w:space="0" w:color="auto"/>
              <w:left w:val="single" w:sz="4" w:space="0" w:color="auto"/>
              <w:bottom w:val="single" w:sz="4" w:space="0" w:color="auto"/>
              <w:right w:val="single" w:sz="4" w:space="0" w:color="auto"/>
            </w:tcBorders>
            <w:vAlign w:val="center"/>
          </w:tcPr>
          <w:p w14:paraId="34143538"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590623">
              <w:rPr>
                <w:rFonts w:ascii="Arial" w:hAnsi="Arial" w:cs="Arial"/>
                <w:sz w:val="18"/>
                <w:szCs w:val="18"/>
                <w:lang w:val="en-US" w:eastAsia="zh-CN"/>
              </w:rPr>
              <w:t>5,10,15,20,25,30,35,40,45,50</w:t>
            </w:r>
          </w:p>
        </w:tc>
        <w:tc>
          <w:tcPr>
            <w:tcW w:w="1344" w:type="dxa"/>
            <w:tcBorders>
              <w:left w:val="single" w:sz="4" w:space="0" w:color="auto"/>
              <w:bottom w:val="nil"/>
              <w:right w:val="single" w:sz="4" w:space="0" w:color="auto"/>
            </w:tcBorders>
            <w:shd w:val="clear" w:color="auto" w:fill="auto"/>
            <w:vAlign w:val="center"/>
          </w:tcPr>
          <w:p w14:paraId="064A8315"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42E864D6"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7B969E16"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5C3BBA23"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7A60AC33"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69BB1869"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44" w:type="dxa"/>
            <w:tcBorders>
              <w:top w:val="nil"/>
              <w:left w:val="single" w:sz="4" w:space="0" w:color="auto"/>
              <w:bottom w:val="nil"/>
              <w:right w:val="single" w:sz="4" w:space="0" w:color="auto"/>
            </w:tcBorders>
            <w:shd w:val="clear" w:color="auto" w:fill="auto"/>
            <w:vAlign w:val="center"/>
          </w:tcPr>
          <w:p w14:paraId="49A465F6" w14:textId="77777777" w:rsidR="008F4D94" w:rsidRPr="00B00CBD" w:rsidRDefault="008F4D94" w:rsidP="006A46EC">
            <w:pPr>
              <w:pStyle w:val="TAC"/>
              <w:rPr>
                <w:rFonts w:cs="Arial"/>
                <w:szCs w:val="18"/>
                <w:lang w:val="en-US" w:eastAsia="zh-CN"/>
              </w:rPr>
            </w:pPr>
          </w:p>
        </w:tc>
      </w:tr>
      <w:tr w:rsidR="008F4D94" w14:paraId="461389F9"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687130BE"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5967E268"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01659384" w14:textId="77777777" w:rsidR="008F4D94" w:rsidRDefault="008F4D94" w:rsidP="006A46EC">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30D8D95D"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44" w:type="dxa"/>
            <w:tcBorders>
              <w:top w:val="nil"/>
              <w:left w:val="single" w:sz="4" w:space="0" w:color="auto"/>
              <w:bottom w:val="single" w:sz="4" w:space="0" w:color="auto"/>
              <w:right w:val="single" w:sz="4" w:space="0" w:color="auto"/>
            </w:tcBorders>
            <w:shd w:val="clear" w:color="auto" w:fill="auto"/>
            <w:vAlign w:val="center"/>
          </w:tcPr>
          <w:p w14:paraId="0A179749" w14:textId="77777777" w:rsidR="008F4D94" w:rsidRPr="00B00CBD" w:rsidRDefault="008F4D94" w:rsidP="006A46EC">
            <w:pPr>
              <w:pStyle w:val="TAC"/>
              <w:rPr>
                <w:rFonts w:cs="Arial"/>
                <w:szCs w:val="18"/>
                <w:lang w:val="en-US" w:eastAsia="zh-CN"/>
              </w:rPr>
            </w:pPr>
          </w:p>
        </w:tc>
      </w:tr>
      <w:tr w:rsidR="008F4D94" w14:paraId="18161626"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76A0EB5C" w14:textId="77777777" w:rsidR="008F4D94" w:rsidRPr="00B00CBD" w:rsidRDefault="008F4D94" w:rsidP="006A46EC">
            <w:pPr>
              <w:pStyle w:val="TAC"/>
              <w:rPr>
                <w:rFonts w:cs="Arial"/>
                <w:szCs w:val="18"/>
                <w:lang w:val="en-US" w:eastAsia="zh-CN"/>
              </w:rPr>
            </w:pPr>
            <w:r w:rsidRPr="00590623">
              <w:rPr>
                <w:rFonts w:cs="Arial"/>
                <w:szCs w:val="18"/>
                <w:lang w:eastAsia="zh-CN"/>
              </w:rPr>
              <w:t>CA_n3A-n20A-n77(2A)</w:t>
            </w:r>
          </w:p>
        </w:tc>
        <w:tc>
          <w:tcPr>
            <w:tcW w:w="1842" w:type="dxa"/>
            <w:tcBorders>
              <w:top w:val="single" w:sz="4" w:space="0" w:color="auto"/>
              <w:left w:val="single" w:sz="4" w:space="0" w:color="auto"/>
              <w:bottom w:val="nil"/>
              <w:right w:val="single" w:sz="4" w:space="0" w:color="auto"/>
            </w:tcBorders>
            <w:shd w:val="clear" w:color="auto" w:fill="auto"/>
            <w:vAlign w:val="center"/>
          </w:tcPr>
          <w:p w14:paraId="16721F1C" w14:textId="77777777" w:rsidR="008F4D94" w:rsidRPr="00590623" w:rsidRDefault="008F4D94" w:rsidP="006A46EC">
            <w:pPr>
              <w:pStyle w:val="TAC"/>
              <w:rPr>
                <w:rFonts w:eastAsia="SimSun" w:cs="Arial"/>
                <w:szCs w:val="18"/>
                <w:lang w:val="en-US" w:eastAsia="zh-CN"/>
              </w:rPr>
            </w:pPr>
            <w:r w:rsidRPr="00590623">
              <w:rPr>
                <w:rFonts w:eastAsia="SimSun" w:cs="Arial"/>
                <w:szCs w:val="18"/>
                <w:lang w:val="en-US" w:eastAsia="zh-CN"/>
              </w:rPr>
              <w:t>CA_n3A-n20A</w:t>
            </w:r>
          </w:p>
          <w:p w14:paraId="33204439" w14:textId="77777777" w:rsidR="008F4D94" w:rsidRPr="00590623" w:rsidRDefault="008F4D94" w:rsidP="006A46EC">
            <w:pPr>
              <w:pStyle w:val="TAC"/>
              <w:rPr>
                <w:rFonts w:eastAsia="SimSun" w:cs="Arial"/>
                <w:szCs w:val="18"/>
                <w:lang w:val="en-US" w:eastAsia="zh-CN"/>
              </w:rPr>
            </w:pPr>
            <w:r w:rsidRPr="00590623">
              <w:rPr>
                <w:rFonts w:eastAsia="SimSun" w:cs="Arial"/>
                <w:szCs w:val="18"/>
                <w:lang w:val="en-US" w:eastAsia="zh-CN"/>
              </w:rPr>
              <w:t>CA_n3A-n77A</w:t>
            </w:r>
          </w:p>
          <w:p w14:paraId="77E60A62" w14:textId="77777777" w:rsidR="008F4D94" w:rsidRPr="00B00CBD" w:rsidRDefault="008F4D94" w:rsidP="006A46EC">
            <w:pPr>
              <w:pStyle w:val="TAC"/>
              <w:rPr>
                <w:rFonts w:cs="Arial"/>
                <w:szCs w:val="18"/>
                <w:lang w:val="en-US" w:eastAsia="zh-CN"/>
              </w:rPr>
            </w:pPr>
            <w:r w:rsidRPr="00590623">
              <w:rPr>
                <w:rFonts w:eastAsia="SimSun" w:cs="Arial"/>
                <w:szCs w:val="18"/>
                <w:lang w:val="en-US" w:eastAsia="zh-CN"/>
              </w:rPr>
              <w:t>CA_n20A-n77A</w:t>
            </w:r>
          </w:p>
        </w:tc>
        <w:tc>
          <w:tcPr>
            <w:tcW w:w="709" w:type="dxa"/>
            <w:tcBorders>
              <w:top w:val="single" w:sz="4" w:space="0" w:color="auto"/>
              <w:left w:val="single" w:sz="4" w:space="0" w:color="auto"/>
              <w:right w:val="single" w:sz="4" w:space="0" w:color="auto"/>
            </w:tcBorders>
            <w:vAlign w:val="center"/>
          </w:tcPr>
          <w:p w14:paraId="4F293CF9" w14:textId="77777777" w:rsidR="008F4D94" w:rsidRDefault="008F4D94" w:rsidP="006A46EC">
            <w:pPr>
              <w:pStyle w:val="TAC"/>
              <w:rPr>
                <w:rFonts w:cs="Arial"/>
                <w:szCs w:val="18"/>
                <w:lang w:val="en-US" w:eastAsia="zh-CN"/>
              </w:rPr>
            </w:pPr>
            <w:r>
              <w:rPr>
                <w:rFonts w:cs="Arial"/>
                <w:szCs w:val="18"/>
                <w:lang w:val="en-US" w:eastAsia="zh-CN"/>
              </w:rPr>
              <w:t>n3</w:t>
            </w:r>
          </w:p>
        </w:tc>
        <w:tc>
          <w:tcPr>
            <w:tcW w:w="3827" w:type="dxa"/>
            <w:tcBorders>
              <w:top w:val="single" w:sz="4" w:space="0" w:color="auto"/>
              <w:left w:val="single" w:sz="4" w:space="0" w:color="auto"/>
              <w:bottom w:val="single" w:sz="4" w:space="0" w:color="auto"/>
              <w:right w:val="single" w:sz="4" w:space="0" w:color="auto"/>
            </w:tcBorders>
            <w:vAlign w:val="center"/>
          </w:tcPr>
          <w:p w14:paraId="7C150188"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590623">
              <w:rPr>
                <w:rFonts w:ascii="Arial" w:hAnsi="Arial" w:cs="Arial"/>
                <w:sz w:val="18"/>
                <w:szCs w:val="18"/>
                <w:lang w:val="en-US" w:eastAsia="zh-CN"/>
              </w:rPr>
              <w:t>5,10,15,20,25,30,35,40,45,50</w:t>
            </w:r>
          </w:p>
        </w:tc>
        <w:tc>
          <w:tcPr>
            <w:tcW w:w="1344" w:type="dxa"/>
            <w:tcBorders>
              <w:top w:val="single" w:sz="4" w:space="0" w:color="auto"/>
              <w:left w:val="single" w:sz="4" w:space="0" w:color="auto"/>
              <w:bottom w:val="nil"/>
              <w:right w:val="single" w:sz="4" w:space="0" w:color="auto"/>
            </w:tcBorders>
            <w:shd w:val="clear" w:color="auto" w:fill="auto"/>
            <w:vAlign w:val="center"/>
          </w:tcPr>
          <w:p w14:paraId="4CE8BFE2"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41E4700C"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225C6980"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4E482818"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136FD55" w14:textId="77777777" w:rsidR="008F4D94" w:rsidRDefault="008F4D94" w:rsidP="006A46EC">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75A16CD5"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44" w:type="dxa"/>
            <w:tcBorders>
              <w:top w:val="nil"/>
              <w:left w:val="single" w:sz="4" w:space="0" w:color="auto"/>
              <w:bottom w:val="nil"/>
              <w:right w:val="single" w:sz="4" w:space="0" w:color="auto"/>
            </w:tcBorders>
            <w:shd w:val="clear" w:color="auto" w:fill="auto"/>
            <w:vAlign w:val="center"/>
          </w:tcPr>
          <w:p w14:paraId="4CD9281B" w14:textId="77777777" w:rsidR="008F4D94" w:rsidRPr="00B00CBD" w:rsidRDefault="008F4D94" w:rsidP="006A46EC">
            <w:pPr>
              <w:pStyle w:val="TAC"/>
              <w:rPr>
                <w:rFonts w:cs="Arial"/>
                <w:szCs w:val="18"/>
                <w:lang w:val="en-US" w:eastAsia="zh-CN"/>
              </w:rPr>
            </w:pPr>
          </w:p>
        </w:tc>
      </w:tr>
      <w:tr w:rsidR="008F4D94" w14:paraId="595AF29A"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73AB46D6"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0CC96EB7"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6A91668" w14:textId="77777777" w:rsidR="008F4D94" w:rsidRDefault="008F4D94" w:rsidP="006A46EC">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3FCD68E6"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590623">
              <w:rPr>
                <w:rFonts w:ascii="Arial" w:eastAsia="SimSun" w:hAnsi="Arial" w:cs="Arial"/>
                <w:sz w:val="18"/>
                <w:szCs w:val="18"/>
                <w:lang w:val="en-US" w:eastAsia="zh-CN" w:bidi="ar"/>
              </w:rPr>
              <w:t>CA_n77(2A)_BCS4 and 5</w:t>
            </w:r>
          </w:p>
        </w:tc>
        <w:tc>
          <w:tcPr>
            <w:tcW w:w="1344" w:type="dxa"/>
            <w:tcBorders>
              <w:top w:val="nil"/>
              <w:left w:val="single" w:sz="4" w:space="0" w:color="auto"/>
              <w:bottom w:val="single" w:sz="4" w:space="0" w:color="auto"/>
              <w:right w:val="single" w:sz="4" w:space="0" w:color="auto"/>
            </w:tcBorders>
            <w:shd w:val="clear" w:color="auto" w:fill="auto"/>
            <w:vAlign w:val="center"/>
          </w:tcPr>
          <w:p w14:paraId="463E2695" w14:textId="77777777" w:rsidR="008F4D94" w:rsidRPr="00B00CBD" w:rsidRDefault="008F4D94" w:rsidP="006A46EC">
            <w:pPr>
              <w:pStyle w:val="TAC"/>
              <w:rPr>
                <w:rFonts w:cs="Arial"/>
                <w:szCs w:val="18"/>
                <w:lang w:val="en-US" w:eastAsia="zh-CN"/>
              </w:rPr>
            </w:pPr>
          </w:p>
        </w:tc>
      </w:tr>
    </w:tbl>
    <w:p w14:paraId="1119DAEF" w14:textId="77777777" w:rsidR="008F4D94" w:rsidRDefault="008F4D94" w:rsidP="008F4D94">
      <w:pPr>
        <w:pStyle w:val="Heading4"/>
        <w:rPr>
          <w:rFonts w:cs="Arial"/>
          <w:szCs w:val="22"/>
          <w:lang w:val="en-US" w:eastAsia="zh-CN"/>
        </w:rPr>
      </w:pPr>
      <w:bookmarkStart w:id="353" w:name="_Toc183507883"/>
      <w:r>
        <w:rPr>
          <w:rFonts w:cs="Arial"/>
          <w:lang w:eastAsia="zh-CN"/>
        </w:rPr>
        <w:t>5.24</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53"/>
    </w:p>
    <w:p w14:paraId="27F0C643"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-n20</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CA_n3-n20-n78 as given in the tables below.</w:t>
      </w:r>
    </w:p>
    <w:p w14:paraId="5AF2BE19" w14:textId="77777777" w:rsidR="008F4D94" w:rsidRDefault="008F4D94" w:rsidP="008F4D94">
      <w:pPr>
        <w:pStyle w:val="TH"/>
      </w:pPr>
      <w:r>
        <w:t xml:space="preserve">Table </w:t>
      </w:r>
      <w:r>
        <w:rPr>
          <w:rFonts w:hint="eastAsia"/>
          <w:lang w:val="en-US" w:eastAsia="zh-CN"/>
        </w:rPr>
        <w:t>5.24</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41255028"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73A30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4842AE4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87BC558"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4F80F15C" w14:textId="77777777" w:rsidR="008F4D94" w:rsidRDefault="008F4D94" w:rsidP="006A46EC">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0B846A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D119CF9"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1F4E95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CA_n3-n20-n77</w:t>
            </w:r>
          </w:p>
        </w:tc>
        <w:tc>
          <w:tcPr>
            <w:tcW w:w="2040" w:type="dxa"/>
            <w:tcBorders>
              <w:top w:val="nil"/>
              <w:left w:val="nil"/>
              <w:bottom w:val="single" w:sz="4" w:space="0" w:color="auto"/>
              <w:right w:val="single" w:sz="4" w:space="0" w:color="auto"/>
            </w:tcBorders>
            <w:shd w:val="clear" w:color="auto" w:fill="auto"/>
            <w:vAlign w:val="center"/>
            <w:hideMark/>
          </w:tcPr>
          <w:p w14:paraId="24D5318A" w14:textId="77777777" w:rsidR="008F4D94" w:rsidRPr="00590623" w:rsidRDefault="008F4D94" w:rsidP="006A46EC">
            <w:pPr>
              <w:jc w:val="center"/>
              <w:rPr>
                <w:rFonts w:ascii="Arial" w:hAnsi="Arial" w:cs="Arial"/>
                <w:color w:val="000000"/>
                <w:sz w:val="18"/>
              </w:rPr>
            </w:pPr>
            <w:r w:rsidRPr="00590623">
              <w:rPr>
                <w:rFonts w:ascii="Arial" w:hAnsi="Arial" w:cs="Arial"/>
                <w:sz w:val="18"/>
                <w:lang w:val="en-US" w:eastAsia="zh-CN"/>
              </w:rPr>
              <w:t>0.5</w:t>
            </w:r>
          </w:p>
        </w:tc>
        <w:tc>
          <w:tcPr>
            <w:tcW w:w="1900" w:type="dxa"/>
            <w:tcBorders>
              <w:top w:val="nil"/>
              <w:left w:val="nil"/>
              <w:bottom w:val="single" w:sz="4" w:space="0" w:color="auto"/>
              <w:right w:val="single" w:sz="4" w:space="0" w:color="auto"/>
            </w:tcBorders>
            <w:shd w:val="clear" w:color="auto" w:fill="auto"/>
            <w:vAlign w:val="center"/>
            <w:hideMark/>
          </w:tcPr>
          <w:p w14:paraId="21DA35BB" w14:textId="77777777" w:rsidR="008F4D94" w:rsidRPr="00590623" w:rsidRDefault="008F4D94" w:rsidP="006A46EC">
            <w:pPr>
              <w:jc w:val="center"/>
              <w:rPr>
                <w:rFonts w:ascii="Arial" w:hAnsi="Arial" w:cs="Arial"/>
                <w:color w:val="000000"/>
                <w:sz w:val="18"/>
              </w:rPr>
            </w:pPr>
            <w:r w:rsidRPr="00590623">
              <w:rPr>
                <w:rFonts w:ascii="Arial" w:eastAsia="DengXian" w:hAnsi="Arial" w:cs="Arial"/>
                <w:color w:val="000000"/>
                <w:sz w:val="18"/>
                <w:lang w:val="en-US"/>
              </w:rPr>
              <w:t>0.3</w:t>
            </w:r>
          </w:p>
        </w:tc>
        <w:tc>
          <w:tcPr>
            <w:tcW w:w="2180" w:type="dxa"/>
            <w:tcBorders>
              <w:top w:val="nil"/>
              <w:left w:val="nil"/>
              <w:bottom w:val="single" w:sz="4" w:space="0" w:color="auto"/>
              <w:right w:val="single" w:sz="4" w:space="0" w:color="auto"/>
            </w:tcBorders>
            <w:shd w:val="clear" w:color="auto" w:fill="auto"/>
            <w:vAlign w:val="center"/>
            <w:hideMark/>
          </w:tcPr>
          <w:p w14:paraId="4B4BFC0F" w14:textId="77777777" w:rsidR="008F4D94" w:rsidRPr="00590623" w:rsidRDefault="008F4D94" w:rsidP="006A46EC">
            <w:pPr>
              <w:jc w:val="center"/>
              <w:rPr>
                <w:rFonts w:ascii="Arial" w:hAnsi="Arial" w:cs="Arial"/>
                <w:color w:val="000000"/>
                <w:sz w:val="18"/>
              </w:rPr>
            </w:pPr>
            <w:r w:rsidRPr="00590623">
              <w:rPr>
                <w:rFonts w:ascii="Arial" w:eastAsia="DengXian" w:hAnsi="Arial" w:cs="Arial"/>
                <w:color w:val="000000"/>
                <w:sz w:val="18"/>
                <w:lang w:val="en-US" w:eastAsia="zh-CN"/>
              </w:rPr>
              <w:t>0.8</w:t>
            </w:r>
          </w:p>
        </w:tc>
      </w:tr>
      <w:tr w:rsidR="008F4D94" w14:paraId="43650C1D"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7BFC7E8"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168E7F8B" w14:textId="77777777" w:rsidR="008F4D94" w:rsidRDefault="008F4D94" w:rsidP="008F4D94">
      <w:pPr>
        <w:pStyle w:val="TH"/>
        <w:spacing w:before="120" w:after="120"/>
        <w:rPr>
          <w:lang w:eastAsia="zh-CN"/>
        </w:rPr>
      </w:pPr>
      <w:r>
        <w:t xml:space="preserve">Table </w:t>
      </w:r>
      <w:r>
        <w:rPr>
          <w:lang w:val="en-US" w:eastAsia="zh-CN"/>
        </w:rPr>
        <w:t>5.24.1.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724AFB66"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BFA42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1A094FE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7C9260FB"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419B77E2" w14:textId="77777777" w:rsidR="008F4D94" w:rsidRDefault="008F4D94" w:rsidP="006A46EC">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452EE7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AF4D8B7"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169F67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CA_n3-n20-n77</w:t>
            </w:r>
          </w:p>
        </w:tc>
        <w:tc>
          <w:tcPr>
            <w:tcW w:w="2140" w:type="dxa"/>
            <w:tcBorders>
              <w:top w:val="nil"/>
              <w:left w:val="nil"/>
              <w:bottom w:val="single" w:sz="4" w:space="0" w:color="auto"/>
              <w:right w:val="single" w:sz="4" w:space="0" w:color="auto"/>
            </w:tcBorders>
            <w:shd w:val="clear" w:color="auto" w:fill="auto"/>
            <w:vAlign w:val="center"/>
            <w:hideMark/>
          </w:tcPr>
          <w:p w14:paraId="7C587636" w14:textId="77777777" w:rsidR="008F4D94" w:rsidRPr="00590623" w:rsidRDefault="008F4D94" w:rsidP="006A46EC">
            <w:pPr>
              <w:jc w:val="center"/>
              <w:rPr>
                <w:rFonts w:ascii="Arial" w:hAnsi="Arial" w:cs="Arial"/>
                <w:color w:val="000000"/>
                <w:sz w:val="18"/>
                <w:szCs w:val="18"/>
              </w:rPr>
            </w:pPr>
            <w:r w:rsidRPr="00590623">
              <w:rPr>
                <w:rFonts w:ascii="Arial" w:eastAsia="DengXian" w:hAnsi="Arial" w:cs="Arial"/>
                <w:sz w:val="18"/>
                <w:szCs w:val="18"/>
                <w:lang w:eastAsia="zh-CN"/>
              </w:rPr>
              <w:t>0.2</w:t>
            </w:r>
          </w:p>
        </w:tc>
        <w:tc>
          <w:tcPr>
            <w:tcW w:w="2180" w:type="dxa"/>
            <w:tcBorders>
              <w:top w:val="nil"/>
              <w:left w:val="nil"/>
              <w:bottom w:val="single" w:sz="4" w:space="0" w:color="auto"/>
              <w:right w:val="single" w:sz="4" w:space="0" w:color="auto"/>
            </w:tcBorders>
            <w:shd w:val="clear" w:color="auto" w:fill="auto"/>
            <w:vAlign w:val="center"/>
            <w:hideMark/>
          </w:tcPr>
          <w:p w14:paraId="68BC022E" w14:textId="77777777" w:rsidR="008F4D94" w:rsidRPr="00590623" w:rsidRDefault="008F4D94" w:rsidP="006A46EC">
            <w:pPr>
              <w:jc w:val="center"/>
              <w:rPr>
                <w:rFonts w:ascii="Arial" w:hAnsi="Arial" w:cs="Arial"/>
                <w:color w:val="000000"/>
                <w:sz w:val="18"/>
                <w:szCs w:val="18"/>
              </w:rPr>
            </w:pPr>
            <w:r w:rsidRPr="00590623">
              <w:rPr>
                <w:rFonts w:ascii="Arial" w:eastAsia="DengXian" w:hAnsi="Arial" w:cs="Arial"/>
                <w:sz w:val="18"/>
                <w:szCs w:val="18"/>
                <w:lang w:eastAsia="zh-CN"/>
              </w:rPr>
              <w:t>-</w:t>
            </w:r>
          </w:p>
        </w:tc>
        <w:tc>
          <w:tcPr>
            <w:tcW w:w="2200" w:type="dxa"/>
            <w:tcBorders>
              <w:top w:val="nil"/>
              <w:left w:val="nil"/>
              <w:bottom w:val="single" w:sz="4" w:space="0" w:color="auto"/>
              <w:right w:val="single" w:sz="4" w:space="0" w:color="auto"/>
            </w:tcBorders>
            <w:shd w:val="clear" w:color="auto" w:fill="auto"/>
            <w:vAlign w:val="center"/>
            <w:hideMark/>
          </w:tcPr>
          <w:p w14:paraId="0FAC95A0" w14:textId="77777777" w:rsidR="008F4D94" w:rsidRPr="00590623" w:rsidRDefault="008F4D94" w:rsidP="006A46EC">
            <w:pPr>
              <w:jc w:val="center"/>
              <w:rPr>
                <w:rFonts w:ascii="Arial" w:hAnsi="Arial" w:cs="Arial"/>
                <w:color w:val="000000"/>
                <w:sz w:val="18"/>
                <w:szCs w:val="18"/>
              </w:rPr>
            </w:pPr>
            <w:r w:rsidRPr="00590623">
              <w:rPr>
                <w:rFonts w:ascii="Arial" w:eastAsia="DengXian" w:hAnsi="Arial" w:cs="Arial"/>
                <w:sz w:val="18"/>
                <w:szCs w:val="18"/>
                <w:lang w:eastAsia="zh-CN"/>
              </w:rPr>
              <w:t>0.5</w:t>
            </w:r>
          </w:p>
        </w:tc>
      </w:tr>
      <w:tr w:rsidR="008F4D94" w14:paraId="5A9A4D1A"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E2ACA28"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6C8CBFDA" w14:textId="77777777" w:rsidR="008F4D94" w:rsidRPr="005D2633" w:rsidRDefault="008F4D94" w:rsidP="008F4D94">
      <w:pPr>
        <w:pStyle w:val="Heading3"/>
        <w:rPr>
          <w:rFonts w:cs="Arial"/>
          <w:szCs w:val="28"/>
          <w:lang w:val="en-US" w:eastAsia="zh-CN"/>
        </w:rPr>
      </w:pPr>
      <w:bookmarkStart w:id="354" w:name="_Toc183507884"/>
      <w:r>
        <w:rPr>
          <w:rFonts w:cs="Arial"/>
          <w:szCs w:val="28"/>
          <w:lang w:val="en-US" w:eastAsia="zh-CN"/>
        </w:rPr>
        <w:t>5.24</w:t>
      </w:r>
      <w:r w:rsidRPr="005D2633">
        <w:rPr>
          <w:rFonts w:cs="Arial"/>
          <w:szCs w:val="28"/>
          <w:lang w:val="en-US" w:eastAsia="zh-CN"/>
        </w:rPr>
        <w:t>.2</w:t>
      </w:r>
      <w:r w:rsidRPr="005D2633">
        <w:rPr>
          <w:rFonts w:cs="Arial"/>
          <w:szCs w:val="28"/>
          <w:lang w:val="en-US" w:eastAsia="zh-CN"/>
        </w:rPr>
        <w:tab/>
        <w:t>Specific for 2 bands UL CA</w:t>
      </w:r>
      <w:bookmarkEnd w:id="354"/>
    </w:p>
    <w:p w14:paraId="6EA8ED20" w14:textId="77777777" w:rsidR="008F4D94" w:rsidRPr="00140BB6" w:rsidRDefault="008F4D94" w:rsidP="008F4D94">
      <w:pPr>
        <w:pStyle w:val="Heading4"/>
      </w:pPr>
      <w:bookmarkStart w:id="355" w:name="_Toc183507885"/>
      <w:r>
        <w:t>5.24</w:t>
      </w:r>
      <w:r w:rsidRPr="00140BB6">
        <w:t>.2.1</w:t>
      </w:r>
      <w:r w:rsidRPr="00140BB6">
        <w:tab/>
        <w:t>UE co-existence studies</w:t>
      </w:r>
      <w:bookmarkEnd w:id="355"/>
    </w:p>
    <w:p w14:paraId="619DEA38" w14:textId="77777777" w:rsidR="008F4D94" w:rsidRPr="00242348" w:rsidRDefault="008F4D94" w:rsidP="008F4D94">
      <w:pPr>
        <w:pStyle w:val="Heading5"/>
        <w:rPr>
          <w:snapToGrid w:val="0"/>
        </w:rPr>
      </w:pPr>
      <w:bookmarkStart w:id="356" w:name="_Toc183507886"/>
      <w:r>
        <w:rPr>
          <w:rFonts w:hint="eastAsia"/>
          <w:snapToGrid w:val="0"/>
        </w:rPr>
        <w:t>5.24</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56"/>
    </w:p>
    <w:p w14:paraId="022F6174"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5.24</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n20</w:t>
      </w:r>
      <w:r w:rsidRPr="00A76C0A">
        <w:rPr>
          <w:rFonts w:eastAsia="MS Mincho"/>
        </w:rPr>
        <w:t>A.</w:t>
      </w:r>
    </w:p>
    <w:p w14:paraId="6EBA635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6083326B"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14C3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1E56658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3829E4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4FECB4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DC959B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F653DE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4321F98"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1F2D3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9D22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369E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861EA4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8C9E15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A054CF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8659A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953 - 848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CF687F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2542 - 2647</w:t>
            </w:r>
          </w:p>
        </w:tc>
      </w:tr>
      <w:tr w:rsidR="008F4D94" w14:paraId="0AA0A779"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3D6E10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583D7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DF61E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ECC6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78313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B1B70DD"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4572C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351CB8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2558 - 2738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3FA0EE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121 - 14</w:t>
            </w:r>
          </w:p>
        </w:tc>
      </w:tr>
      <w:tr w:rsidR="008F4D94" w14:paraId="3BB26BDF"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6C5B52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9C3CE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E406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E771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6F6233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ED7FB8F"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6E110E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351F49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4252 - 4432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A20FEB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3374 - 3509</w:t>
            </w:r>
          </w:p>
        </w:tc>
      </w:tr>
      <w:tr w:rsidR="008F4D94" w14:paraId="7EFB31D7"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DA715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D3A1E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9B0C1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FA7E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0DD25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7D2F69B"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5B3F6B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40BF29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4268 - 4523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966623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711 - 876</w:t>
            </w:r>
          </w:p>
        </w:tc>
      </w:tr>
      <w:tr w:rsidR="008F4D94" w14:paraId="4370B89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34B603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DB7EC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3F45E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0E745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1FF3549"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666F36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6951E6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1696 - 1906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1BBF051" w14:textId="77777777" w:rsidR="008F4D94" w:rsidRDefault="008F4D94" w:rsidP="006A46EC">
            <w:pPr>
              <w:rPr>
                <w:rFonts w:ascii="Arial" w:hAnsi="Arial" w:cs="Arial"/>
                <w:color w:val="000000"/>
                <w:sz w:val="18"/>
                <w:szCs w:val="18"/>
              </w:rPr>
            </w:pPr>
          </w:p>
        </w:tc>
      </w:tr>
      <w:tr w:rsidR="008F4D94" w14:paraId="2997067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6ABED8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CC48D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B77DA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0B1C2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54380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F107B16"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1DF0D7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513939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5962 - 6217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B113AF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4206 - 4371</w:t>
            </w:r>
          </w:p>
        </w:tc>
      </w:tr>
      <w:tr w:rsidR="008F4D94" w14:paraId="605904D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4ED4E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4AA0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F0C53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6DBFB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5B0FC5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21BFD4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6D178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5084 - 5294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7D0B4DB4" w14:textId="77777777" w:rsidR="008F4D94" w:rsidRDefault="008F4D94" w:rsidP="006A46EC">
            <w:pPr>
              <w:rPr>
                <w:rFonts w:ascii="Arial" w:hAnsi="Arial" w:cs="Arial"/>
                <w:color w:val="000000"/>
                <w:sz w:val="18"/>
                <w:szCs w:val="18"/>
              </w:rPr>
            </w:pPr>
          </w:p>
        </w:tc>
      </w:tr>
      <w:tr w:rsidR="008F4D94" w14:paraId="211E101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1CD322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809E3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77DC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5F32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32FC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6AC1275"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95B8C0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817F4A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1738 - 1543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A11C47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6308 - 5978</w:t>
            </w:r>
          </w:p>
        </w:tc>
      </w:tr>
      <w:tr w:rsidR="008F4D94" w14:paraId="3E8F0667"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24CCF9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7C3EF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C03F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624B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9F59C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2174517"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FF5618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3AB562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834 - 1074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F14F56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3691 - 3406</w:t>
            </w:r>
          </w:p>
        </w:tc>
      </w:tr>
      <w:tr w:rsidR="008F4D94" w14:paraId="6CEDA3D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1C240B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439C9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0674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B710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01D24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49FEB9A"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3B3879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965518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5038 - 5233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EF6296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7672 - 8002</w:t>
            </w:r>
          </w:p>
        </w:tc>
      </w:tr>
      <w:tr w:rsidR="008F4D94" w14:paraId="5712F30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61E44D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243DA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1E63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D38E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6FCB0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3E1806D"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D01478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520E70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5916 - 6156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A4C804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6794 - 7079</w:t>
            </w:r>
          </w:p>
        </w:tc>
      </w:tr>
      <w:tr w:rsidR="008F4D94" w14:paraId="12C61BC6"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D08B9A1"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5243CF1" w14:textId="77777777" w:rsidR="008F4D94" w:rsidRDefault="008F4D94" w:rsidP="008F4D94">
      <w:pPr>
        <w:pStyle w:val="TH"/>
        <w:rPr>
          <w:rFonts w:eastAsia="MS Mincho"/>
        </w:rPr>
      </w:pPr>
    </w:p>
    <w:p w14:paraId="6A42C45D"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5.24</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n77</w:t>
      </w:r>
      <w:r w:rsidRPr="00A76C0A">
        <w:rPr>
          <w:rFonts w:eastAsia="MS Mincho"/>
        </w:rPr>
        <w:t>A.</w:t>
      </w:r>
    </w:p>
    <w:p w14:paraId="1E740352"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3181D89C"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02AF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786D3F3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21DFF2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3D1AE5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E1B1F0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1B18C5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5FB1AF"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B307E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78DF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339D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D3E7F9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991CD9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60A56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DB6B0D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1515 - 2490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4AC1AE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5010 - 5985</w:t>
            </w:r>
          </w:p>
        </w:tc>
      </w:tr>
      <w:tr w:rsidR="008F4D94" w14:paraId="3ACE720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89DFD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95E2D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D0C15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944CF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B5870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9F1D2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F9DE2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8CC1C9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780 - 270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9719CF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4815 - 6690</w:t>
            </w:r>
          </w:p>
        </w:tc>
      </w:tr>
      <w:tr w:rsidR="008F4D94" w14:paraId="57D34146"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2E12D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F95D2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C1A6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0C11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30527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C830D7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E7C07A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73F4B3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6720 - 7770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23669B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8310 - 10185</w:t>
            </w:r>
          </w:p>
        </w:tc>
      </w:tr>
      <w:tr w:rsidR="008F4D94" w14:paraId="5152707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A8629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8DB75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431A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76828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1F223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A85FF47"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B063E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3F5B8B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930 - 2055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4BBFA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8115 - 10890</w:t>
            </w:r>
          </w:p>
        </w:tc>
      </w:tr>
      <w:tr w:rsidR="008F4D94" w14:paraId="62AFD46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19F2D8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2A222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09EB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49351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B635F8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7516E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CFBF2A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4980 - 3030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28980778" w14:textId="77777777" w:rsidR="008F4D94" w:rsidRDefault="008F4D94" w:rsidP="006A46EC">
            <w:pPr>
              <w:rPr>
                <w:rFonts w:ascii="Arial" w:hAnsi="Arial" w:cs="Arial"/>
                <w:color w:val="000000"/>
                <w:sz w:val="18"/>
                <w:szCs w:val="18"/>
              </w:rPr>
            </w:pPr>
          </w:p>
        </w:tc>
      </w:tr>
      <w:tr w:rsidR="008F4D94" w14:paraId="196223C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E54D58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79140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A63D3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A56D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F72FD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CD6837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50279A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B01F40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8430 - 9555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4FA994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11610 - 14385</w:t>
            </w:r>
          </w:p>
        </w:tc>
      </w:tr>
      <w:tr w:rsidR="008F4D94" w14:paraId="37728E8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7D79A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B153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CA75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F07C0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70EBD9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D3B34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492896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10020 - 11970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4AD4A78" w14:textId="77777777" w:rsidR="008F4D94" w:rsidRDefault="008F4D94" w:rsidP="006A46EC">
            <w:pPr>
              <w:rPr>
                <w:rFonts w:ascii="Arial" w:hAnsi="Arial" w:cs="Arial"/>
                <w:color w:val="000000"/>
                <w:sz w:val="18"/>
                <w:szCs w:val="18"/>
              </w:rPr>
            </w:pPr>
          </w:p>
        </w:tc>
      </w:tr>
      <w:tr w:rsidR="008F4D94" w14:paraId="0E9DAEC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8BA46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72E71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B439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C0AB5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1E4B9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B2566D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245DE3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D6A64A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15090 - 11415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5A44CD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3840 - 2640</w:t>
            </w:r>
          </w:p>
        </w:tc>
      </w:tr>
      <w:tr w:rsidR="008F4D94" w14:paraId="6A83221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E82F6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A6FA4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F4E5C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1EF9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467BB2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816C4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3BF367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999BEA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9180 - 6330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A34392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1245 - 3270</w:t>
            </w:r>
          </w:p>
        </w:tc>
      </w:tr>
      <w:tr w:rsidR="008F4D94" w14:paraId="314649D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22C05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039DB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6B1C8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D5F41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54C6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6FE248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8A6BC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954B7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14910 - 18585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223158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10140 - 11340</w:t>
            </w:r>
          </w:p>
        </w:tc>
      </w:tr>
      <w:tr w:rsidR="008F4D94" w14:paraId="13840F7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ECD11C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C2F25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7CB148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DE4E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F6B540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5C8F0A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C51865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E9CAA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13320 - 16170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B570E3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11730 - 13755</w:t>
            </w:r>
          </w:p>
        </w:tc>
      </w:tr>
      <w:tr w:rsidR="008F4D94" w14:paraId="50DA09FA"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60C7E"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7BD8B3E" w14:textId="77777777" w:rsidR="008F4D94" w:rsidRDefault="008F4D94" w:rsidP="008F4D94">
      <w:pPr>
        <w:pStyle w:val="TH"/>
        <w:rPr>
          <w:rFonts w:eastAsia="MS Mincho"/>
        </w:rPr>
      </w:pPr>
    </w:p>
    <w:p w14:paraId="1D93B80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5.24</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n20</w:t>
      </w:r>
      <w:r w:rsidRPr="00A76C0A">
        <w:rPr>
          <w:rFonts w:eastAsia="MS Mincho"/>
        </w:rPr>
        <w:t>A-</w:t>
      </w:r>
      <w:r>
        <w:rPr>
          <w:rFonts w:eastAsia="MS Mincho"/>
        </w:rPr>
        <w:t>n77</w:t>
      </w:r>
      <w:r w:rsidRPr="00A76C0A">
        <w:rPr>
          <w:rFonts w:eastAsia="MS Mincho"/>
        </w:rPr>
        <w:t>A.</w:t>
      </w:r>
    </w:p>
    <w:p w14:paraId="470854C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56DCB5CF"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8A3B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19D8C6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241F4A7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F78A04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31A9B6F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8CA0A1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37BA1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0EBC4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D688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4BF2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09395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24B8D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9F2ADB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DFEFB4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2438 - 3368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9FABCA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4132 - 5062</w:t>
            </w:r>
          </w:p>
        </w:tc>
      </w:tr>
      <w:tr w:rsidR="008F4D94" w14:paraId="0D65107E"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D436A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24236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248C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23F254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B8521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A6665E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36655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6D9F9C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2536 - 1576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350B61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5738 - 7568</w:t>
            </w:r>
          </w:p>
        </w:tc>
      </w:tr>
      <w:tr w:rsidR="008F4D94" w14:paraId="22773E54"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560F93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44544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05C83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81B2B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56017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8B37DF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9ED0E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EC0936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4964 - 5924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CE357F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7432 - 9262</w:t>
            </w:r>
          </w:p>
        </w:tc>
      </w:tr>
      <w:tr w:rsidR="008F4D94" w14:paraId="78E0496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8F5677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9902E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B42B9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9E2BA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A12A8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C0FCD0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6CE01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EDDACF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1704 - 714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9408A8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9038 - 11768</w:t>
            </w:r>
          </w:p>
        </w:tc>
      </w:tr>
      <w:tr w:rsidR="008F4D94" w14:paraId="5A781D2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39CA9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51E6B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0974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4B7CE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C14539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02E89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3A19BA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6736 - 4876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69DD5BB6" w14:textId="77777777" w:rsidR="008F4D94" w:rsidRDefault="008F4D94" w:rsidP="006A46EC">
            <w:pPr>
              <w:rPr>
                <w:rFonts w:ascii="Arial" w:hAnsi="Arial" w:cs="Arial"/>
                <w:color w:val="000000"/>
                <w:sz w:val="18"/>
                <w:szCs w:val="18"/>
              </w:rPr>
            </w:pPr>
          </w:p>
        </w:tc>
      </w:tr>
      <w:tr w:rsidR="008F4D94" w14:paraId="627F911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D7DF6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EA390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3F8A1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5505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CAF77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767062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2ED34C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10FB7C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5796 - 6786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30AFBB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10732 - 13462</w:t>
            </w:r>
          </w:p>
        </w:tc>
      </w:tr>
      <w:tr w:rsidR="008F4D94" w14:paraId="15C01F0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62DC6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9AD75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8221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14F99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C44ABE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727E6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167CD6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8264 - 10124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363F7A54" w14:textId="77777777" w:rsidR="008F4D94" w:rsidRDefault="008F4D94" w:rsidP="006A46EC">
            <w:pPr>
              <w:rPr>
                <w:rFonts w:ascii="Arial" w:hAnsi="Arial" w:cs="Arial"/>
                <w:color w:val="000000"/>
                <w:sz w:val="18"/>
                <w:szCs w:val="18"/>
              </w:rPr>
            </w:pPr>
          </w:p>
        </w:tc>
      </w:tr>
      <w:tr w:rsidR="008F4D94" w14:paraId="2D69C4C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182958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9AF3E1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2EF22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0D35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4C24F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C2F1551"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AF8EF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30B7C4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15968 - 12338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AACA47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148 - 872</w:t>
            </w:r>
          </w:p>
        </w:tc>
      </w:tr>
      <w:tr w:rsidR="008F4D94" w14:paraId="652F3A3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551B05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9E629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C7B3E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4DF3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6945F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8F1FAC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D8428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67C9E3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10936 - 8176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5CD884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4014 - 5904</w:t>
            </w:r>
          </w:p>
        </w:tc>
      </w:tr>
      <w:tr w:rsidR="008F4D94" w14:paraId="3872038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2DE52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9BBF8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2A0A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EE84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7530E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D6F187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FE3E2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CA3AF3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14032 - 17662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E85C8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6628 - 7648</w:t>
            </w:r>
          </w:p>
        </w:tc>
      </w:tr>
      <w:tr w:rsidR="008F4D94" w14:paraId="4E9DAD6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A0B563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FF852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480F6E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28BC0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654646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4A5CBC6"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211E8F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422129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11564 - 14324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A2FBE5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9096 - 10986</w:t>
            </w:r>
          </w:p>
        </w:tc>
      </w:tr>
      <w:tr w:rsidR="008F4D94" w14:paraId="1A9434AF"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873F4C"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2B5CA9B" w14:textId="77777777" w:rsidR="008F4D94" w:rsidRDefault="008F4D94" w:rsidP="008F4D94"/>
    <w:p w14:paraId="532A7C84" w14:textId="77777777" w:rsidR="008F4D94" w:rsidRPr="00590623" w:rsidRDefault="008F4D94" w:rsidP="008F4D94">
      <w:r w:rsidRPr="00590623">
        <w:t xml:space="preserve">Based on the analysis in Table </w:t>
      </w:r>
      <w:r>
        <w:t>5.24</w:t>
      </w:r>
      <w:r w:rsidRPr="00590623">
        <w:t>.2.1.1-1 there are IMD3 and IMD5 from n</w:t>
      </w:r>
      <w:r>
        <w:t>3</w:t>
      </w:r>
      <w:r w:rsidRPr="00590623">
        <w:t xml:space="preserve"> and n20 into RX band n77.</w:t>
      </w:r>
    </w:p>
    <w:p w14:paraId="1FF7B67C" w14:textId="77777777" w:rsidR="008F4D94" w:rsidRPr="00590623" w:rsidRDefault="008F4D94" w:rsidP="008F4D94">
      <w:r w:rsidRPr="00590623">
        <w:t xml:space="preserve">Based on the analysis in Table </w:t>
      </w:r>
      <w:r>
        <w:t>5.24</w:t>
      </w:r>
      <w:r w:rsidRPr="00590623">
        <w:t>.2.1.1-3 there is IMD3 from n20 and n77 into RX band n</w:t>
      </w:r>
      <w:r>
        <w:t>3</w:t>
      </w:r>
      <w:r w:rsidRPr="00590623">
        <w:t>.</w:t>
      </w:r>
    </w:p>
    <w:p w14:paraId="7D20876A" w14:textId="77777777" w:rsidR="008F4D94" w:rsidRDefault="008F4D94" w:rsidP="008F4D94"/>
    <w:p w14:paraId="63F7DB93" w14:textId="77777777" w:rsidR="008F4D94" w:rsidRDefault="008F4D94" w:rsidP="008F4D94">
      <w:pPr>
        <w:pStyle w:val="Heading4"/>
      </w:pPr>
      <w:bookmarkStart w:id="357" w:name="_Toc183507887"/>
      <w:r>
        <w:t>5.24</w:t>
      </w:r>
      <w:r w:rsidRPr="00AB69C8">
        <w:t>.2.</w:t>
      </w:r>
      <w:r>
        <w:t>2</w:t>
      </w:r>
      <w:r w:rsidRPr="00AB69C8">
        <w:tab/>
        <w:t>REFSENS requirements</w:t>
      </w:r>
      <w:bookmarkEnd w:id="357"/>
    </w:p>
    <w:p w14:paraId="36AF9029" w14:textId="77777777" w:rsidR="008F4D94" w:rsidRPr="00747686" w:rsidRDefault="008F4D94" w:rsidP="008F4D94">
      <w:r>
        <w:t>The MSD requirements are re-used from CA_n3-n18-n77.</w:t>
      </w:r>
    </w:p>
    <w:p w14:paraId="083A551B"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5.24</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A1E4682"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0DFA8FA"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F625330" w14:textId="77777777" w:rsidR="008F4D94" w:rsidRPr="006E069C" w:rsidRDefault="008F4D94" w:rsidP="006A46EC">
            <w:pPr>
              <w:pStyle w:val="TAH"/>
            </w:pPr>
            <w:r w:rsidRPr="006E069C">
              <w:t>Source of IMD</w:t>
            </w:r>
          </w:p>
        </w:tc>
      </w:tr>
      <w:tr w:rsidR="008F4D94" w:rsidRPr="006E069C" w14:paraId="3F1648E4"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683BC8C"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6E5201A"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6F0D45BB"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B39114A"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0759358E"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04682AD5"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B3FE13B"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4CB06295"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25C2D947" w14:textId="77777777" w:rsidR="008F4D94" w:rsidRPr="006E069C" w:rsidRDefault="008F4D94" w:rsidP="006A46EC">
            <w:pPr>
              <w:pStyle w:val="TAH"/>
            </w:pPr>
          </w:p>
        </w:tc>
      </w:tr>
      <w:tr w:rsidR="008F4D94" w:rsidRPr="006E069C" w14:paraId="3FE49644"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F73356" w14:textId="77777777" w:rsidR="008F4D94" w:rsidRPr="006E069C" w:rsidRDefault="008F4D94" w:rsidP="006A46EC">
            <w:pPr>
              <w:pStyle w:val="TAC"/>
              <w:rPr>
                <w:lang w:val="en-US" w:eastAsia="zh-CN"/>
              </w:rPr>
            </w:pPr>
            <w:r>
              <w:rPr>
                <w:rFonts w:cs="Arial"/>
                <w:color w:val="000000"/>
                <w:szCs w:val="18"/>
              </w:rPr>
              <w:t>CA_n3-n20-n77</w:t>
            </w:r>
          </w:p>
        </w:tc>
        <w:tc>
          <w:tcPr>
            <w:tcW w:w="923" w:type="dxa"/>
            <w:tcBorders>
              <w:top w:val="single" w:sz="4" w:space="0" w:color="auto"/>
              <w:left w:val="single" w:sz="4" w:space="0" w:color="auto"/>
              <w:right w:val="single" w:sz="4" w:space="0" w:color="auto"/>
            </w:tcBorders>
          </w:tcPr>
          <w:p w14:paraId="2A794249" w14:textId="77777777" w:rsidR="008F4D94" w:rsidRPr="006E069C"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right w:val="single" w:sz="4" w:space="0" w:color="auto"/>
            </w:tcBorders>
          </w:tcPr>
          <w:p w14:paraId="08F0AE69" w14:textId="77777777" w:rsidR="008F4D94" w:rsidRPr="006E069C" w:rsidRDefault="008F4D94" w:rsidP="006A46EC">
            <w:pPr>
              <w:pStyle w:val="TAC"/>
              <w:rPr>
                <w:lang w:val="en-US" w:eastAsia="zh-CN"/>
              </w:rPr>
            </w:pPr>
            <w:r>
              <w:rPr>
                <w:lang w:val="en-US" w:eastAsia="zh-CN"/>
              </w:rPr>
              <w:t>1747</w:t>
            </w:r>
          </w:p>
        </w:tc>
        <w:tc>
          <w:tcPr>
            <w:tcW w:w="1012" w:type="dxa"/>
            <w:tcBorders>
              <w:top w:val="single" w:sz="4" w:space="0" w:color="auto"/>
              <w:left w:val="single" w:sz="4" w:space="0" w:color="auto"/>
              <w:right w:val="single" w:sz="4" w:space="0" w:color="auto"/>
            </w:tcBorders>
          </w:tcPr>
          <w:p w14:paraId="145F94FD"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31E37325"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7DC525FC" w14:textId="77777777" w:rsidR="008F4D94" w:rsidRPr="006E069C" w:rsidRDefault="008F4D94" w:rsidP="006A46EC">
            <w:pPr>
              <w:pStyle w:val="TAC"/>
              <w:rPr>
                <w:lang w:val="en-US" w:eastAsia="zh-CN"/>
              </w:rPr>
            </w:pPr>
            <w:r>
              <w:rPr>
                <w:lang w:val="en-US" w:eastAsia="zh-CN"/>
              </w:rPr>
              <w:t>1842</w:t>
            </w:r>
          </w:p>
        </w:tc>
        <w:tc>
          <w:tcPr>
            <w:tcW w:w="797" w:type="dxa"/>
            <w:tcBorders>
              <w:top w:val="single" w:sz="4" w:space="0" w:color="auto"/>
              <w:left w:val="single" w:sz="4" w:space="0" w:color="auto"/>
              <w:bottom w:val="single" w:sz="4" w:space="0" w:color="auto"/>
              <w:right w:val="single" w:sz="4" w:space="0" w:color="auto"/>
            </w:tcBorders>
          </w:tcPr>
          <w:p w14:paraId="0F4F22B2" w14:textId="77777777" w:rsidR="008F4D94" w:rsidRPr="006E069C" w:rsidRDefault="008F4D94" w:rsidP="006A46EC">
            <w:pPr>
              <w:pStyle w:val="TAC"/>
              <w:rPr>
                <w:lang w:val="en-US" w:eastAsia="zh-CN"/>
              </w:rPr>
            </w:pPr>
            <w:r w:rsidRPr="005D0EDC">
              <w:t>N/A</w:t>
            </w:r>
          </w:p>
        </w:tc>
        <w:tc>
          <w:tcPr>
            <w:tcW w:w="828" w:type="dxa"/>
            <w:tcBorders>
              <w:top w:val="single" w:sz="4" w:space="0" w:color="auto"/>
              <w:left w:val="single" w:sz="4" w:space="0" w:color="auto"/>
              <w:right w:val="single" w:sz="4" w:space="0" w:color="auto"/>
            </w:tcBorders>
          </w:tcPr>
          <w:p w14:paraId="69F2BABD"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FF2C7B8" w14:textId="77777777" w:rsidR="008F4D94" w:rsidRPr="006E069C" w:rsidRDefault="008F4D94" w:rsidP="006A46EC">
            <w:pPr>
              <w:pStyle w:val="TAC"/>
            </w:pPr>
            <w:r>
              <w:t>N/A</w:t>
            </w:r>
          </w:p>
        </w:tc>
      </w:tr>
      <w:tr w:rsidR="008F4D94" w:rsidRPr="006E069C" w14:paraId="0940ADE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F657FE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E97D0B"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F6ECF96"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791E76FE"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0C7F5BF"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22B6373"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4592FC0F" w14:textId="77777777" w:rsidR="008F4D94" w:rsidRPr="006E069C" w:rsidRDefault="008F4D94" w:rsidP="006A46EC">
            <w:pPr>
              <w:pStyle w:val="TAC"/>
              <w:rPr>
                <w:lang w:val="en-US" w:eastAsia="zh-CN"/>
              </w:rPr>
            </w:pPr>
            <w:r w:rsidRPr="005D0EDC">
              <w:t>N/A</w:t>
            </w:r>
          </w:p>
        </w:tc>
        <w:tc>
          <w:tcPr>
            <w:tcW w:w="828" w:type="dxa"/>
            <w:tcBorders>
              <w:top w:val="single" w:sz="4" w:space="0" w:color="auto"/>
              <w:left w:val="single" w:sz="4" w:space="0" w:color="auto"/>
              <w:bottom w:val="single" w:sz="4" w:space="0" w:color="auto"/>
              <w:right w:val="single" w:sz="4" w:space="0" w:color="auto"/>
            </w:tcBorders>
          </w:tcPr>
          <w:p w14:paraId="32DC97A7"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B2B117" w14:textId="77777777" w:rsidR="008F4D94" w:rsidRPr="006E069C" w:rsidRDefault="008F4D94" w:rsidP="006A46EC">
            <w:pPr>
              <w:pStyle w:val="TAC"/>
            </w:pPr>
            <w:r>
              <w:t>N/A</w:t>
            </w:r>
          </w:p>
        </w:tc>
      </w:tr>
      <w:tr w:rsidR="008F4D94" w:rsidRPr="006E069C" w14:paraId="70988C09"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15B412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4DEE8F4"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69BC18B"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05CB05C"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EE6A279"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0F3C8C3" w14:textId="77777777" w:rsidR="008F4D94" w:rsidRPr="006E069C" w:rsidRDefault="008F4D94" w:rsidP="006A46EC">
            <w:pPr>
              <w:pStyle w:val="TAC"/>
              <w:rPr>
                <w:lang w:val="en-US" w:eastAsia="zh-CN"/>
              </w:rPr>
            </w:pPr>
            <w:r>
              <w:rPr>
                <w:lang w:val="en-US" w:eastAsia="zh-CN"/>
              </w:rPr>
              <w:t>3441</w:t>
            </w:r>
          </w:p>
        </w:tc>
        <w:tc>
          <w:tcPr>
            <w:tcW w:w="797" w:type="dxa"/>
            <w:tcBorders>
              <w:top w:val="single" w:sz="4" w:space="0" w:color="auto"/>
              <w:left w:val="single" w:sz="4" w:space="0" w:color="auto"/>
              <w:bottom w:val="single" w:sz="4" w:space="0" w:color="auto"/>
              <w:right w:val="single" w:sz="4" w:space="0" w:color="auto"/>
            </w:tcBorders>
          </w:tcPr>
          <w:p w14:paraId="13699B49" w14:textId="77777777" w:rsidR="008F4D94" w:rsidRPr="006E069C" w:rsidRDefault="008F4D94" w:rsidP="006A46EC">
            <w:pPr>
              <w:pStyle w:val="TAC"/>
              <w:rPr>
                <w:lang w:val="en-US" w:eastAsia="zh-CN"/>
              </w:rPr>
            </w:pPr>
            <w:r>
              <w:rPr>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55770D12"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3D454D" w14:textId="77777777" w:rsidR="008F4D94" w:rsidRPr="006E069C" w:rsidRDefault="008F4D94" w:rsidP="006A46EC">
            <w:pPr>
              <w:pStyle w:val="TAC"/>
            </w:pPr>
            <w:r>
              <w:t>IMD3</w:t>
            </w:r>
            <w:r w:rsidRPr="00747686">
              <w:rPr>
                <w:vertAlign w:val="superscript"/>
              </w:rPr>
              <w:t>1</w:t>
            </w:r>
          </w:p>
        </w:tc>
      </w:tr>
      <w:tr w:rsidR="008F4D94" w:rsidRPr="006E069C" w14:paraId="4906BC4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741392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C3A0E4C" w14:textId="77777777" w:rsidR="008F4D94"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2A432286"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C9028E6"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17DDE90"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4D02072" w14:textId="77777777" w:rsidR="008F4D94" w:rsidRPr="006E069C" w:rsidRDefault="008F4D94" w:rsidP="006A46EC">
            <w:pPr>
              <w:pStyle w:val="TAC"/>
              <w:rPr>
                <w:lang w:val="en-US" w:eastAsia="zh-CN"/>
              </w:rPr>
            </w:pPr>
            <w:r>
              <w:rPr>
                <w:lang w:val="en-US" w:eastAsia="zh-CN"/>
              </w:rPr>
              <w:t>1842</w:t>
            </w:r>
          </w:p>
        </w:tc>
        <w:tc>
          <w:tcPr>
            <w:tcW w:w="797" w:type="dxa"/>
            <w:tcBorders>
              <w:top w:val="single" w:sz="4" w:space="0" w:color="auto"/>
              <w:left w:val="single" w:sz="4" w:space="0" w:color="auto"/>
              <w:bottom w:val="single" w:sz="4" w:space="0" w:color="auto"/>
              <w:right w:val="single" w:sz="4" w:space="0" w:color="auto"/>
            </w:tcBorders>
          </w:tcPr>
          <w:p w14:paraId="3F7958B5" w14:textId="77777777" w:rsidR="008F4D94" w:rsidRPr="006E069C" w:rsidRDefault="008F4D94" w:rsidP="006A46EC">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2D4CE070"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4AE381" w14:textId="77777777" w:rsidR="008F4D94" w:rsidRPr="006E069C" w:rsidRDefault="008F4D94" w:rsidP="006A46EC">
            <w:pPr>
              <w:pStyle w:val="TAC"/>
            </w:pPr>
            <w:r>
              <w:t>IMD3</w:t>
            </w:r>
          </w:p>
        </w:tc>
      </w:tr>
      <w:tr w:rsidR="008F4D94" w:rsidRPr="006E069C" w14:paraId="342D2E6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270F52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2790C4A"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8D96526"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270A3CB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EC8377C"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056550"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40CA306" w14:textId="77777777" w:rsidR="008F4D94" w:rsidRPr="006E069C" w:rsidRDefault="008F4D94" w:rsidP="006A46EC">
            <w:pPr>
              <w:pStyle w:val="TAC"/>
              <w:rPr>
                <w:lang w:val="en-US" w:eastAsia="zh-CN"/>
              </w:rPr>
            </w:pPr>
            <w:r w:rsidRPr="005D0EDC">
              <w:t>N/A</w:t>
            </w:r>
          </w:p>
        </w:tc>
        <w:tc>
          <w:tcPr>
            <w:tcW w:w="828" w:type="dxa"/>
            <w:tcBorders>
              <w:top w:val="single" w:sz="4" w:space="0" w:color="auto"/>
              <w:left w:val="single" w:sz="4" w:space="0" w:color="auto"/>
              <w:bottom w:val="single" w:sz="4" w:space="0" w:color="auto"/>
              <w:right w:val="single" w:sz="4" w:space="0" w:color="auto"/>
            </w:tcBorders>
          </w:tcPr>
          <w:p w14:paraId="03D70BDA"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EE6889" w14:textId="77777777" w:rsidR="008F4D94" w:rsidRPr="006E069C" w:rsidRDefault="008F4D94" w:rsidP="006A46EC">
            <w:pPr>
              <w:pStyle w:val="TAC"/>
            </w:pPr>
            <w:r w:rsidRPr="0033608A">
              <w:t>N/A</w:t>
            </w:r>
          </w:p>
        </w:tc>
      </w:tr>
      <w:tr w:rsidR="008F4D94" w:rsidRPr="006E069C" w14:paraId="02C577BC"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5A0F2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03BD3B" w14:textId="77777777" w:rsidR="008F4D94"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07F6285" w14:textId="77777777" w:rsidR="008F4D94" w:rsidRPr="006E069C" w:rsidRDefault="008F4D94" w:rsidP="006A46EC">
            <w:pPr>
              <w:pStyle w:val="TAC"/>
              <w:rPr>
                <w:lang w:val="en-US" w:eastAsia="zh-CN"/>
              </w:rPr>
            </w:pPr>
            <w:r>
              <w:rPr>
                <w:lang w:val="en-US" w:eastAsia="zh-CN"/>
              </w:rPr>
              <w:t>3536</w:t>
            </w:r>
          </w:p>
        </w:tc>
        <w:tc>
          <w:tcPr>
            <w:tcW w:w="1012" w:type="dxa"/>
            <w:tcBorders>
              <w:top w:val="single" w:sz="4" w:space="0" w:color="auto"/>
              <w:left w:val="single" w:sz="4" w:space="0" w:color="auto"/>
              <w:bottom w:val="single" w:sz="4" w:space="0" w:color="auto"/>
              <w:right w:val="single" w:sz="4" w:space="0" w:color="auto"/>
            </w:tcBorders>
          </w:tcPr>
          <w:p w14:paraId="31F332E0"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9F39BCF"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1AD30C5" w14:textId="77777777" w:rsidR="008F4D94" w:rsidRPr="006E069C" w:rsidRDefault="008F4D94" w:rsidP="006A46EC">
            <w:pPr>
              <w:pStyle w:val="TAC"/>
              <w:rPr>
                <w:lang w:val="en-US" w:eastAsia="zh-CN"/>
              </w:rPr>
            </w:pPr>
            <w:r>
              <w:rPr>
                <w:lang w:val="en-US" w:eastAsia="zh-CN"/>
              </w:rPr>
              <w:t>3536</w:t>
            </w:r>
          </w:p>
        </w:tc>
        <w:tc>
          <w:tcPr>
            <w:tcW w:w="797" w:type="dxa"/>
            <w:tcBorders>
              <w:top w:val="single" w:sz="4" w:space="0" w:color="auto"/>
              <w:left w:val="single" w:sz="4" w:space="0" w:color="auto"/>
              <w:bottom w:val="single" w:sz="4" w:space="0" w:color="auto"/>
              <w:right w:val="single" w:sz="4" w:space="0" w:color="auto"/>
            </w:tcBorders>
          </w:tcPr>
          <w:p w14:paraId="1C34F28D" w14:textId="77777777" w:rsidR="008F4D94" w:rsidRPr="006E069C" w:rsidRDefault="008F4D94" w:rsidP="006A46EC">
            <w:pPr>
              <w:pStyle w:val="TAC"/>
              <w:rPr>
                <w:lang w:val="en-US" w:eastAsia="zh-CN"/>
              </w:rPr>
            </w:pPr>
            <w:r w:rsidRPr="005D0EDC">
              <w:t>N/A</w:t>
            </w:r>
          </w:p>
        </w:tc>
        <w:tc>
          <w:tcPr>
            <w:tcW w:w="828" w:type="dxa"/>
            <w:tcBorders>
              <w:top w:val="single" w:sz="4" w:space="0" w:color="auto"/>
              <w:left w:val="single" w:sz="4" w:space="0" w:color="auto"/>
              <w:bottom w:val="single" w:sz="4" w:space="0" w:color="auto"/>
              <w:right w:val="single" w:sz="4" w:space="0" w:color="auto"/>
            </w:tcBorders>
          </w:tcPr>
          <w:p w14:paraId="3649BDCD"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032C40" w14:textId="77777777" w:rsidR="008F4D94" w:rsidRPr="006E069C" w:rsidRDefault="008F4D94" w:rsidP="006A46EC">
            <w:pPr>
              <w:pStyle w:val="TAC"/>
            </w:pPr>
            <w:r w:rsidRPr="0033608A">
              <w:t>N/A</w:t>
            </w:r>
          </w:p>
        </w:tc>
      </w:tr>
      <w:tr w:rsidR="008F4D94" w:rsidRPr="006E069C" w14:paraId="4698EB69"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C8F0AA9" w14:textId="77777777" w:rsidR="008F4D94" w:rsidRPr="006E069C" w:rsidRDefault="008F4D94" w:rsidP="006A46EC">
            <w:pPr>
              <w:pStyle w:val="TAN"/>
              <w:spacing w:line="256" w:lineRule="auto"/>
            </w:pPr>
            <w:r>
              <w:t xml:space="preserve">NOTE </w:t>
            </w:r>
            <w:r>
              <w:rPr>
                <w:lang w:val="en-US" w:eastAsia="zh-CN"/>
              </w:rPr>
              <w:t>1</w:t>
            </w:r>
            <w:r>
              <w:t>:</w:t>
            </w:r>
            <w:r>
              <w:tab/>
            </w:r>
            <w:r>
              <w:rPr>
                <w:lang w:eastAsia="ja-JP"/>
              </w:rPr>
              <w:t>This band is subject to IMD5 also which MSD is not specified.</w:t>
            </w:r>
          </w:p>
        </w:tc>
      </w:tr>
    </w:tbl>
    <w:p w14:paraId="738BE8D8" w14:textId="77777777" w:rsidR="008F4D94" w:rsidRDefault="008F4D94" w:rsidP="008F4D94">
      <w:pPr>
        <w:rPr>
          <w:color w:val="0070C0"/>
        </w:rPr>
      </w:pPr>
    </w:p>
    <w:p w14:paraId="59708E2B" w14:textId="77777777" w:rsidR="008F4D94" w:rsidRDefault="008F4D94" w:rsidP="008F4D94">
      <w:pPr>
        <w:pStyle w:val="Heading2"/>
      </w:pPr>
      <w:bookmarkStart w:id="358" w:name="_Toc183507888"/>
      <w:r>
        <w:t>5.25</w:t>
      </w:r>
      <w:r>
        <w:tab/>
        <w:t>CA_n1-n3-n71</w:t>
      </w:r>
      <w:bookmarkEnd w:id="358"/>
    </w:p>
    <w:p w14:paraId="4E0AF072" w14:textId="77777777" w:rsidR="008F4D94" w:rsidRDefault="008F4D94" w:rsidP="008F4D94">
      <w:pPr>
        <w:pStyle w:val="Heading3"/>
        <w:rPr>
          <w:rFonts w:cs="Arial"/>
          <w:szCs w:val="28"/>
          <w:lang w:val="en-US" w:eastAsia="zh-CN"/>
        </w:rPr>
      </w:pPr>
      <w:bookmarkStart w:id="359" w:name="_Toc183507889"/>
      <w:r>
        <w:t>5.25.1</w:t>
      </w:r>
      <w:r>
        <w:tab/>
      </w:r>
      <w:r>
        <w:rPr>
          <w:rFonts w:cs="Arial"/>
          <w:szCs w:val="28"/>
          <w:lang w:val="en-US" w:eastAsia="zh-CN"/>
        </w:rPr>
        <w:t>Common for 1 band UL and 2 bands UL CA</w:t>
      </w:r>
      <w:bookmarkEnd w:id="359"/>
    </w:p>
    <w:p w14:paraId="14B723AD" w14:textId="77777777" w:rsidR="008F4D94" w:rsidRDefault="008F4D94" w:rsidP="008F4D94">
      <w:pPr>
        <w:pStyle w:val="Heading4"/>
      </w:pPr>
      <w:bookmarkStart w:id="360" w:name="_Toc183507890"/>
      <w:r>
        <w:t>5.25.1.1</w:t>
      </w:r>
      <w:r>
        <w:tab/>
      </w:r>
      <w:r>
        <w:rPr>
          <w:rFonts w:cs="Arial"/>
          <w:lang w:eastAsia="zh-CN"/>
        </w:rPr>
        <w:t>Operating bands for CA</w:t>
      </w:r>
      <w:bookmarkEnd w:id="360"/>
    </w:p>
    <w:p w14:paraId="50E06AA7" w14:textId="77777777" w:rsidR="008F4D94" w:rsidRDefault="008F4D94" w:rsidP="008F4D94">
      <w:pPr>
        <w:pStyle w:val="TH"/>
        <w:rPr>
          <w:lang w:val="en-US"/>
        </w:rPr>
      </w:pPr>
      <w:r>
        <w:rPr>
          <w:rFonts w:cs="Arial"/>
        </w:rPr>
        <w:t xml:space="preserve">Table </w:t>
      </w:r>
      <w:r>
        <w:rPr>
          <w:rFonts w:cs="Arial" w:hint="eastAsia"/>
          <w:lang w:val="en-US" w:eastAsia="zh-CN"/>
        </w:rPr>
        <w:t>5.25</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61A72EB4"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87B75"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5F551BD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F199C8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74970BA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2B929877"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5B7A733"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1963A6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0B4A4F7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3CD752D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4E6FDCA6"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1EFDF34"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A529CC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2E55D57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2DEBE9AA"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0993FA8D"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470A7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60D668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1C7EC2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460A05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2D90CD4D"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CFFA5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467FD4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310D620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6977A2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42FD06F2"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720D1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31037D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6DEEF53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03432C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bl>
    <w:p w14:paraId="00005C2B" w14:textId="77777777" w:rsidR="008F4D94" w:rsidRDefault="008F4D94" w:rsidP="008F4D94">
      <w:pPr>
        <w:pStyle w:val="TH"/>
      </w:pPr>
    </w:p>
    <w:p w14:paraId="28DC9778" w14:textId="77777777" w:rsidR="008F4D94" w:rsidRPr="005D2633" w:rsidRDefault="008F4D94" w:rsidP="008F4D94">
      <w:pPr>
        <w:pStyle w:val="Heading4"/>
        <w:rPr>
          <w:rFonts w:cs="Arial"/>
          <w:lang w:eastAsia="zh-CN"/>
        </w:rPr>
      </w:pPr>
      <w:bookmarkStart w:id="361" w:name="_Toc183507891"/>
      <w:r>
        <w:rPr>
          <w:rFonts w:cs="Arial"/>
          <w:lang w:eastAsia="zh-CN"/>
        </w:rPr>
        <w:t>5.25</w:t>
      </w:r>
      <w:r w:rsidRPr="005D2633">
        <w:rPr>
          <w:rFonts w:cs="Arial"/>
          <w:lang w:eastAsia="zh-CN"/>
        </w:rPr>
        <w:t>.1.2</w:t>
      </w:r>
      <w:r w:rsidRPr="005D2633">
        <w:rPr>
          <w:rFonts w:cs="Arial"/>
          <w:lang w:eastAsia="zh-CN"/>
        </w:rPr>
        <w:tab/>
      </w:r>
      <w:r>
        <w:rPr>
          <w:rFonts w:cs="Arial"/>
          <w:lang w:eastAsia="zh-CN"/>
        </w:rPr>
        <w:t>Channel bandwidths per operating band for CA</w:t>
      </w:r>
      <w:bookmarkEnd w:id="361"/>
    </w:p>
    <w:p w14:paraId="31AB92C4"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5.25</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51DA2287"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E2A2500"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30A3426"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86B715B"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CE88182"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4EBD1CB6"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48034CB5"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1A28662" w14:textId="77777777" w:rsidR="008F4D94" w:rsidRDefault="008F4D94" w:rsidP="006A46EC">
            <w:pPr>
              <w:pStyle w:val="TAH"/>
              <w:rPr>
                <w:szCs w:val="18"/>
                <w:lang w:val="en-US" w:eastAsia="zh-CN"/>
              </w:rPr>
            </w:pPr>
            <w:r>
              <w:t>Bandwidth combination set</w:t>
            </w:r>
          </w:p>
        </w:tc>
      </w:tr>
      <w:tr w:rsidR="008F4D94" w14:paraId="4B935B42"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097F416B"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CA_n1A-n3A-n71A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71FD4E68" w14:textId="77777777" w:rsidR="008F4D94" w:rsidRPr="00AA3760" w:rsidRDefault="008F4D94" w:rsidP="006A46EC">
            <w:pPr>
              <w:pStyle w:val="TAC"/>
              <w:rPr>
                <w:rFonts w:eastAsia="SimSun" w:cs="Arial"/>
                <w:szCs w:val="18"/>
                <w:lang w:val="en-US" w:eastAsia="zh-CN"/>
              </w:rPr>
            </w:pPr>
            <w:r w:rsidRPr="00AA3760">
              <w:rPr>
                <w:rFonts w:eastAsia="SimSun" w:cs="Arial"/>
                <w:szCs w:val="18"/>
                <w:lang w:val="en-US" w:eastAsia="zh-CN"/>
              </w:rPr>
              <w:t>CA_n1A-n3A</w:t>
            </w:r>
          </w:p>
          <w:p w14:paraId="1DB5CFE3" w14:textId="77777777" w:rsidR="008F4D94" w:rsidRPr="00AA3760" w:rsidRDefault="008F4D94" w:rsidP="006A46EC">
            <w:pPr>
              <w:pStyle w:val="TAC"/>
              <w:rPr>
                <w:rFonts w:eastAsia="SimSun" w:cs="Arial"/>
                <w:szCs w:val="18"/>
                <w:lang w:val="en-US" w:eastAsia="zh-CN"/>
              </w:rPr>
            </w:pPr>
            <w:r w:rsidRPr="00AA3760">
              <w:rPr>
                <w:rFonts w:eastAsia="SimSun" w:cs="Arial"/>
                <w:szCs w:val="18"/>
                <w:lang w:val="en-US" w:eastAsia="zh-CN"/>
              </w:rPr>
              <w:t>CA_n1A-n71A</w:t>
            </w:r>
          </w:p>
          <w:p w14:paraId="62F504B7" w14:textId="77777777" w:rsidR="008F4D94" w:rsidRPr="00B00CBD" w:rsidRDefault="008F4D94" w:rsidP="006A46EC">
            <w:pPr>
              <w:pStyle w:val="TAC"/>
              <w:rPr>
                <w:rFonts w:eastAsia="SimSun" w:cs="Arial"/>
                <w:szCs w:val="18"/>
                <w:lang w:val="en-US" w:eastAsia="zh-CN"/>
              </w:rPr>
            </w:pPr>
            <w:r w:rsidRPr="00AA3760">
              <w:rPr>
                <w:rFonts w:eastAsia="SimSun" w:cs="Arial"/>
                <w:szCs w:val="18"/>
                <w:lang w:val="en-US" w:eastAsia="zh-CN"/>
              </w:rPr>
              <w:t>CA_n3A-n71A</w:t>
            </w:r>
          </w:p>
        </w:tc>
        <w:tc>
          <w:tcPr>
            <w:tcW w:w="709" w:type="dxa"/>
            <w:tcBorders>
              <w:left w:val="single" w:sz="4" w:space="0" w:color="auto"/>
              <w:right w:val="single" w:sz="4" w:space="0" w:color="auto"/>
            </w:tcBorders>
            <w:vAlign w:val="center"/>
          </w:tcPr>
          <w:p w14:paraId="6CC2C4BB"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07023B7D" w14:textId="77777777" w:rsidR="008F4D94" w:rsidRPr="00AA3760" w:rsidRDefault="008F4D94" w:rsidP="006A46EC">
            <w:pPr>
              <w:keepNext/>
              <w:keepLines/>
              <w:spacing w:after="0"/>
              <w:jc w:val="center"/>
              <w:textAlignment w:val="bottom"/>
              <w:rPr>
                <w:rFonts w:ascii="Arial" w:hAnsi="Arial" w:cs="Arial"/>
                <w:color w:val="000000" w:themeColor="text1"/>
                <w:sz w:val="18"/>
                <w:szCs w:val="18"/>
                <w:lang w:val="en-US" w:eastAsia="zh-CN"/>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left w:val="single" w:sz="4" w:space="0" w:color="auto"/>
              <w:bottom w:val="nil"/>
              <w:right w:val="single" w:sz="4" w:space="0" w:color="auto"/>
            </w:tcBorders>
            <w:shd w:val="clear" w:color="auto" w:fill="auto"/>
            <w:vAlign w:val="center"/>
          </w:tcPr>
          <w:p w14:paraId="7BB0E021"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32DA6921"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6F20C3D2"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7054F1E"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1B9073F"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3257AB18" w14:textId="77777777" w:rsidR="008F4D94" w:rsidRPr="00AA3760" w:rsidRDefault="008F4D94" w:rsidP="006A46EC">
            <w:pPr>
              <w:keepNext/>
              <w:keepLines/>
              <w:spacing w:after="0"/>
              <w:jc w:val="center"/>
              <w:textAlignment w:val="bottom"/>
              <w:rPr>
                <w:rFonts w:ascii="Arial" w:eastAsia="SimSun" w:hAnsi="Arial" w:cs="Arial"/>
                <w:color w:val="000000" w:themeColor="text1"/>
                <w:sz w:val="18"/>
                <w:szCs w:val="18"/>
                <w:lang w:val="en-US" w:eastAsia="zh-CN" w:bidi="ar"/>
              </w:rPr>
            </w:pPr>
            <w:r w:rsidRPr="00AA3760">
              <w:rPr>
                <w:rStyle w:val="normaltextrun"/>
                <w:rFonts w:ascii="Arial" w:hAnsi="Arial" w:cs="Arial"/>
                <w:color w:val="000000" w:themeColor="text1"/>
                <w:sz w:val="18"/>
                <w:szCs w:val="18"/>
                <w:lang w:val="en-US"/>
              </w:rPr>
              <w:t>5,10,15,20,25,30,35,40,45,50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top w:val="nil"/>
              <w:left w:val="single" w:sz="4" w:space="0" w:color="auto"/>
              <w:bottom w:val="nil"/>
              <w:right w:val="single" w:sz="4" w:space="0" w:color="auto"/>
            </w:tcBorders>
            <w:shd w:val="clear" w:color="auto" w:fill="auto"/>
            <w:vAlign w:val="center"/>
          </w:tcPr>
          <w:p w14:paraId="684B7BD4" w14:textId="77777777" w:rsidR="008F4D94" w:rsidRPr="00B00CBD" w:rsidRDefault="008F4D94" w:rsidP="006A46EC">
            <w:pPr>
              <w:pStyle w:val="TAC"/>
              <w:rPr>
                <w:rFonts w:cs="Arial"/>
                <w:szCs w:val="18"/>
                <w:lang w:val="en-US" w:eastAsia="zh-CN"/>
              </w:rPr>
            </w:pPr>
          </w:p>
        </w:tc>
      </w:tr>
      <w:tr w:rsidR="008F4D94" w14:paraId="7DFB268E"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7FFFED27"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839ED07"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0146E2C3"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77615AE"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A6897" w14:textId="77777777" w:rsidR="008F4D94" w:rsidRPr="00B00CBD" w:rsidRDefault="008F4D94" w:rsidP="006A46EC">
            <w:pPr>
              <w:pStyle w:val="TAC"/>
              <w:rPr>
                <w:rFonts w:cs="Arial"/>
                <w:szCs w:val="18"/>
                <w:lang w:val="en-US" w:eastAsia="zh-CN"/>
              </w:rPr>
            </w:pPr>
          </w:p>
        </w:tc>
      </w:tr>
      <w:tr w:rsidR="008F4D94" w14:paraId="6393F584"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270318E6" w14:textId="77777777" w:rsidR="008F4D94" w:rsidRPr="00B00CBD" w:rsidRDefault="008F4D94" w:rsidP="006A46EC">
            <w:pPr>
              <w:pStyle w:val="TAC"/>
              <w:rPr>
                <w:rFonts w:cs="Arial"/>
                <w:szCs w:val="18"/>
                <w:lang w:val="en-US" w:eastAsia="zh-CN"/>
              </w:rPr>
            </w:pPr>
            <w:r>
              <w:rPr>
                <w:rFonts w:eastAsia="SimSun" w:cs="Arial"/>
                <w:szCs w:val="18"/>
                <w:lang w:val="en-US" w:eastAsia="zh-CN"/>
              </w:rPr>
              <w:t>CA_n1A-n3(2A)-n71A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3CDF02CD" w14:textId="77777777" w:rsidR="008F4D94" w:rsidRPr="00AA3760" w:rsidRDefault="008F4D94" w:rsidP="006A46EC">
            <w:pPr>
              <w:pStyle w:val="TAC"/>
              <w:rPr>
                <w:rFonts w:eastAsia="SimSun" w:cs="Arial"/>
                <w:szCs w:val="18"/>
                <w:lang w:val="en-US" w:eastAsia="zh-CN"/>
              </w:rPr>
            </w:pPr>
            <w:r w:rsidRPr="00AA3760">
              <w:rPr>
                <w:rFonts w:eastAsia="SimSun" w:cs="Arial"/>
                <w:szCs w:val="18"/>
                <w:lang w:val="en-US" w:eastAsia="zh-CN"/>
              </w:rPr>
              <w:t>CA_n1A-n3A</w:t>
            </w:r>
          </w:p>
          <w:p w14:paraId="527B44BE" w14:textId="77777777" w:rsidR="008F4D94" w:rsidRPr="00AA3760" w:rsidRDefault="008F4D94" w:rsidP="006A46EC">
            <w:pPr>
              <w:pStyle w:val="TAC"/>
              <w:rPr>
                <w:rFonts w:eastAsia="SimSun" w:cs="Arial"/>
                <w:szCs w:val="18"/>
                <w:lang w:val="en-US" w:eastAsia="zh-CN"/>
              </w:rPr>
            </w:pPr>
            <w:r w:rsidRPr="00AA3760">
              <w:rPr>
                <w:rFonts w:eastAsia="SimSun" w:cs="Arial"/>
                <w:szCs w:val="18"/>
                <w:lang w:val="en-US" w:eastAsia="zh-CN"/>
              </w:rPr>
              <w:t>CA_n1A-n71A</w:t>
            </w:r>
          </w:p>
          <w:p w14:paraId="5E0917CB" w14:textId="77777777" w:rsidR="008F4D94" w:rsidRPr="00B00CBD" w:rsidRDefault="008F4D94" w:rsidP="006A46EC">
            <w:pPr>
              <w:pStyle w:val="TAC"/>
              <w:rPr>
                <w:rFonts w:cs="Arial"/>
                <w:szCs w:val="18"/>
                <w:lang w:val="en-US" w:eastAsia="zh-CN"/>
              </w:rPr>
            </w:pPr>
            <w:r w:rsidRPr="00AA3760">
              <w:rPr>
                <w:rFonts w:eastAsia="SimSun" w:cs="Arial"/>
                <w:szCs w:val="18"/>
                <w:lang w:val="en-US" w:eastAsia="zh-CN"/>
              </w:rPr>
              <w:t>CA_n3A-n71A</w:t>
            </w:r>
          </w:p>
        </w:tc>
        <w:tc>
          <w:tcPr>
            <w:tcW w:w="709" w:type="dxa"/>
            <w:tcBorders>
              <w:top w:val="single" w:sz="4" w:space="0" w:color="auto"/>
              <w:left w:val="single" w:sz="4" w:space="0" w:color="auto"/>
              <w:right w:val="single" w:sz="4" w:space="0" w:color="auto"/>
            </w:tcBorders>
            <w:vAlign w:val="center"/>
          </w:tcPr>
          <w:p w14:paraId="1DE2C0BB" w14:textId="77777777" w:rsidR="008F4D94"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1F0894B0" w14:textId="77777777" w:rsidR="008F4D94" w:rsidRDefault="008F4D94" w:rsidP="006A46EC">
            <w:pPr>
              <w:keepNext/>
              <w:keepLines/>
              <w:spacing w:after="0"/>
              <w:jc w:val="center"/>
              <w:textAlignment w:val="bottom"/>
              <w:rPr>
                <w:rFonts w:ascii="Arial" w:eastAsia="SimSun" w:hAnsi="Arial" w:cs="Arial"/>
                <w:sz w:val="18"/>
                <w:szCs w:val="18"/>
                <w:lang w:val="en-US" w:eastAsia="zh-CN" w:bidi="ar"/>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CD3BE"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296A55BE"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3E3EAC75"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56AE6BD"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71229927" w14:textId="77777777" w:rsidR="008F4D94"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575A6BB9" w14:textId="77777777" w:rsidR="008F4D94" w:rsidRDefault="008F4D94" w:rsidP="006A46EC">
            <w:pPr>
              <w:keepNext/>
              <w:keepLines/>
              <w:spacing w:after="0"/>
              <w:jc w:val="center"/>
              <w:textAlignment w:val="bottom"/>
              <w:rPr>
                <w:rFonts w:ascii="Arial" w:eastAsia="SimSun" w:hAnsi="Arial" w:cs="Arial"/>
                <w:sz w:val="18"/>
                <w:szCs w:val="18"/>
                <w:lang w:val="en-US" w:eastAsia="zh-CN" w:bidi="ar"/>
              </w:rPr>
            </w:pPr>
            <w:r>
              <w:rPr>
                <w:rStyle w:val="normaltextrun"/>
                <w:rFonts w:ascii="Arial" w:hAnsi="Arial" w:cs="Arial"/>
                <w:color w:val="000000" w:themeColor="text1"/>
                <w:sz w:val="18"/>
                <w:szCs w:val="18"/>
                <w:lang w:val="en-US"/>
              </w:rPr>
              <w:t>CA_n3(2A)</w:t>
            </w:r>
            <w:r>
              <w:rPr>
                <w:rStyle w:val="eop"/>
                <w:rFonts w:ascii="Arial" w:hAnsi="Arial" w:cs="Arial"/>
                <w:color w:val="000000" w:themeColor="text1"/>
                <w:sz w:val="18"/>
                <w:szCs w:val="18"/>
              </w:rPr>
              <w:softHyphen/>
              <w:t xml:space="preserve">_BCS 4 and 5 </w:t>
            </w:r>
          </w:p>
        </w:tc>
        <w:tc>
          <w:tcPr>
            <w:tcW w:w="1360" w:type="dxa"/>
            <w:tcBorders>
              <w:top w:val="nil"/>
              <w:left w:val="single" w:sz="4" w:space="0" w:color="auto"/>
              <w:bottom w:val="nil"/>
              <w:right w:val="single" w:sz="4" w:space="0" w:color="auto"/>
            </w:tcBorders>
            <w:shd w:val="clear" w:color="auto" w:fill="auto"/>
            <w:vAlign w:val="center"/>
          </w:tcPr>
          <w:p w14:paraId="42E36A1B" w14:textId="77777777" w:rsidR="008F4D94" w:rsidRPr="00B00CBD" w:rsidRDefault="008F4D94" w:rsidP="006A46EC">
            <w:pPr>
              <w:pStyle w:val="TAC"/>
              <w:rPr>
                <w:rFonts w:cs="Arial"/>
                <w:szCs w:val="18"/>
                <w:lang w:val="en-US" w:eastAsia="zh-CN"/>
              </w:rPr>
            </w:pPr>
          </w:p>
        </w:tc>
      </w:tr>
      <w:tr w:rsidR="008F4D94" w14:paraId="6AE542F2"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F681BE2"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802A058"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7CE1187"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678365C5" w14:textId="77777777" w:rsidR="008F4D94"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42ED4" w14:textId="77777777" w:rsidR="008F4D94" w:rsidRPr="00B00CBD" w:rsidRDefault="008F4D94" w:rsidP="006A46EC">
            <w:pPr>
              <w:pStyle w:val="TAC"/>
              <w:rPr>
                <w:rFonts w:cs="Arial"/>
                <w:szCs w:val="18"/>
                <w:lang w:val="en-US" w:eastAsia="zh-CN"/>
              </w:rPr>
            </w:pPr>
          </w:p>
        </w:tc>
      </w:tr>
    </w:tbl>
    <w:p w14:paraId="78462623" w14:textId="77777777" w:rsidR="008F4D94" w:rsidRDefault="008F4D94" w:rsidP="008F4D94">
      <w:pPr>
        <w:pStyle w:val="Heading4"/>
        <w:rPr>
          <w:rFonts w:cs="Arial"/>
          <w:szCs w:val="22"/>
          <w:lang w:val="en-US" w:eastAsia="zh-CN"/>
        </w:rPr>
      </w:pPr>
      <w:bookmarkStart w:id="362" w:name="_Toc183507892"/>
      <w:r>
        <w:rPr>
          <w:rFonts w:cs="Arial"/>
          <w:lang w:eastAsia="zh-CN"/>
        </w:rPr>
        <w:t>5.25</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62"/>
    </w:p>
    <w:p w14:paraId="36320008"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-n3</w:t>
      </w:r>
      <w:r>
        <w:rPr>
          <w:lang w:val="en-US" w:eastAsia="zh-CN"/>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CA_n1-n3-n105 and are given in the tables below.</w:t>
      </w:r>
    </w:p>
    <w:p w14:paraId="3737FB5D" w14:textId="77777777" w:rsidR="008F4D94" w:rsidRDefault="008F4D94" w:rsidP="008F4D94">
      <w:pPr>
        <w:pStyle w:val="TH"/>
      </w:pPr>
      <w:r>
        <w:t xml:space="preserve">Table </w:t>
      </w:r>
      <w:r>
        <w:rPr>
          <w:rFonts w:hint="eastAsia"/>
          <w:lang w:val="en-US" w:eastAsia="zh-CN"/>
        </w:rPr>
        <w:t>5.25</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2C7F045E"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B2EB0F"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5FF09B3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6660A344"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1FD741E6"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2007CD6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91A1C27"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4644B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CA_n1-n3-n71</w:t>
            </w:r>
          </w:p>
        </w:tc>
        <w:tc>
          <w:tcPr>
            <w:tcW w:w="1940" w:type="dxa"/>
            <w:tcBorders>
              <w:top w:val="nil"/>
              <w:left w:val="nil"/>
              <w:bottom w:val="single" w:sz="4" w:space="0" w:color="auto"/>
              <w:right w:val="single" w:sz="4" w:space="0" w:color="auto"/>
            </w:tcBorders>
            <w:shd w:val="clear" w:color="auto" w:fill="auto"/>
            <w:vAlign w:val="center"/>
            <w:hideMark/>
          </w:tcPr>
          <w:p w14:paraId="36A8F25B" w14:textId="77777777" w:rsidR="008F4D94" w:rsidRPr="00AA3760" w:rsidRDefault="008F4D94" w:rsidP="006A46EC">
            <w:pPr>
              <w:jc w:val="center"/>
              <w:rPr>
                <w:rFonts w:ascii="Arial" w:hAnsi="Arial" w:cs="Arial"/>
                <w:color w:val="000000"/>
                <w:sz w:val="18"/>
                <w:szCs w:val="18"/>
              </w:rPr>
            </w:pPr>
            <w:r w:rsidRPr="00AA3760">
              <w:rPr>
                <w:rFonts w:ascii="Arial" w:hAnsi="Arial" w:cs="Arial"/>
                <w:color w:val="000000" w:themeColor="text1"/>
                <w:sz w:val="18"/>
                <w:szCs w:val="18"/>
                <w:lang w:val="en-US" w:eastAsia="zh-CN"/>
              </w:rPr>
              <w:t>0.3</w:t>
            </w:r>
          </w:p>
        </w:tc>
        <w:tc>
          <w:tcPr>
            <w:tcW w:w="1820" w:type="dxa"/>
            <w:tcBorders>
              <w:top w:val="nil"/>
              <w:left w:val="nil"/>
              <w:bottom w:val="single" w:sz="4" w:space="0" w:color="auto"/>
              <w:right w:val="single" w:sz="4" w:space="0" w:color="auto"/>
            </w:tcBorders>
            <w:shd w:val="clear" w:color="auto" w:fill="auto"/>
            <w:vAlign w:val="center"/>
            <w:hideMark/>
          </w:tcPr>
          <w:p w14:paraId="0A6667CD" w14:textId="77777777" w:rsidR="008F4D94" w:rsidRPr="00AA3760" w:rsidRDefault="008F4D94" w:rsidP="006A46EC">
            <w:pPr>
              <w:jc w:val="center"/>
              <w:rPr>
                <w:rFonts w:ascii="Arial" w:hAnsi="Arial" w:cs="Arial"/>
                <w:color w:val="000000"/>
                <w:sz w:val="18"/>
                <w:szCs w:val="18"/>
              </w:rPr>
            </w:pPr>
            <w:r w:rsidRPr="00AA3760">
              <w:rPr>
                <w:rFonts w:ascii="Arial" w:hAnsi="Arial" w:cs="Arial"/>
                <w:color w:val="000000" w:themeColor="text1"/>
                <w:sz w:val="18"/>
                <w:szCs w:val="18"/>
                <w:lang w:val="en-US" w:eastAsia="zh-CN"/>
              </w:rPr>
              <w:t>0.3</w:t>
            </w:r>
          </w:p>
        </w:tc>
        <w:tc>
          <w:tcPr>
            <w:tcW w:w="2080" w:type="dxa"/>
            <w:tcBorders>
              <w:top w:val="nil"/>
              <w:left w:val="nil"/>
              <w:bottom w:val="single" w:sz="4" w:space="0" w:color="auto"/>
              <w:right w:val="single" w:sz="4" w:space="0" w:color="auto"/>
            </w:tcBorders>
            <w:shd w:val="clear" w:color="auto" w:fill="auto"/>
            <w:vAlign w:val="center"/>
            <w:hideMark/>
          </w:tcPr>
          <w:p w14:paraId="15A8D5AD" w14:textId="77777777" w:rsidR="008F4D94" w:rsidRPr="00AA3760" w:rsidRDefault="008F4D94" w:rsidP="006A46EC">
            <w:pPr>
              <w:jc w:val="center"/>
              <w:rPr>
                <w:rFonts w:ascii="Arial" w:hAnsi="Arial" w:cs="Arial"/>
                <w:color w:val="000000"/>
                <w:sz w:val="18"/>
                <w:szCs w:val="18"/>
              </w:rPr>
            </w:pPr>
            <w:r w:rsidRPr="00AA3760">
              <w:rPr>
                <w:rFonts w:ascii="Arial" w:hAnsi="Arial" w:cs="Arial"/>
                <w:color w:val="000000" w:themeColor="text1"/>
                <w:sz w:val="18"/>
                <w:szCs w:val="18"/>
                <w:lang w:val="en-US" w:eastAsia="zh-CN"/>
              </w:rPr>
              <w:t>0.6</w:t>
            </w:r>
          </w:p>
        </w:tc>
      </w:tr>
      <w:tr w:rsidR="008F4D94" w14:paraId="009EF2E7"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9B6B086"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6CD942CF" w14:textId="77777777" w:rsidR="008F4D94" w:rsidRDefault="008F4D94" w:rsidP="008F4D94">
      <w:pPr>
        <w:pStyle w:val="TH"/>
        <w:spacing w:before="120" w:after="120"/>
        <w:rPr>
          <w:lang w:eastAsia="zh-CN"/>
        </w:rPr>
      </w:pPr>
      <w:r>
        <w:t xml:space="preserve">Table </w:t>
      </w:r>
      <w:r>
        <w:rPr>
          <w:lang w:val="en-US" w:eastAsia="zh-CN"/>
        </w:rPr>
        <w:t>5.25.1.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2551DC9A"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E4F68F"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1BD3BEF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412D9A98"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088D5BD"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C7C8CA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7090980B"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0D9099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CA_n1-n3-n71</w:t>
            </w:r>
          </w:p>
        </w:tc>
        <w:tc>
          <w:tcPr>
            <w:tcW w:w="2040" w:type="dxa"/>
            <w:tcBorders>
              <w:top w:val="nil"/>
              <w:left w:val="nil"/>
              <w:bottom w:val="single" w:sz="4" w:space="0" w:color="auto"/>
              <w:right w:val="single" w:sz="4" w:space="0" w:color="auto"/>
            </w:tcBorders>
            <w:shd w:val="clear" w:color="auto" w:fill="auto"/>
            <w:vAlign w:val="center"/>
            <w:hideMark/>
          </w:tcPr>
          <w:p w14:paraId="7F608CDE" w14:textId="77777777" w:rsidR="008F4D94" w:rsidRPr="00AA3760" w:rsidRDefault="008F4D94" w:rsidP="006A46EC">
            <w:pPr>
              <w:jc w:val="center"/>
              <w:rPr>
                <w:rFonts w:ascii="Arial" w:hAnsi="Arial" w:cs="Arial"/>
                <w:color w:val="000000"/>
                <w:sz w:val="18"/>
                <w:szCs w:val="18"/>
              </w:rPr>
            </w:pPr>
            <w:r w:rsidRPr="00AA3760">
              <w:rPr>
                <w:rFonts w:ascii="Arial" w:eastAsia="SimSun" w:hAnsi="Arial" w:cs="Arial"/>
                <w:color w:val="000000" w:themeColor="text1"/>
                <w:sz w:val="18"/>
                <w:szCs w:val="18"/>
                <w:lang w:val="en-US" w:eastAsia="zh-CN"/>
              </w:rPr>
              <w:t>0.3</w:t>
            </w:r>
          </w:p>
        </w:tc>
        <w:tc>
          <w:tcPr>
            <w:tcW w:w="2080" w:type="dxa"/>
            <w:tcBorders>
              <w:top w:val="nil"/>
              <w:left w:val="nil"/>
              <w:bottom w:val="single" w:sz="4" w:space="0" w:color="auto"/>
              <w:right w:val="single" w:sz="4" w:space="0" w:color="auto"/>
            </w:tcBorders>
            <w:shd w:val="clear" w:color="auto" w:fill="auto"/>
            <w:vAlign w:val="center"/>
            <w:hideMark/>
          </w:tcPr>
          <w:p w14:paraId="36091324" w14:textId="77777777" w:rsidR="008F4D94" w:rsidRPr="00AA3760" w:rsidRDefault="008F4D94" w:rsidP="006A46EC">
            <w:pPr>
              <w:jc w:val="center"/>
              <w:rPr>
                <w:rFonts w:ascii="Arial" w:hAnsi="Arial" w:cs="Arial"/>
                <w:color w:val="000000"/>
                <w:sz w:val="18"/>
                <w:szCs w:val="18"/>
              </w:rPr>
            </w:pPr>
            <w:r w:rsidRPr="00AA3760">
              <w:rPr>
                <w:rFonts w:ascii="Arial" w:eastAsia="SimSun" w:hAnsi="Arial" w:cs="Arial"/>
                <w:color w:val="000000" w:themeColor="text1"/>
                <w:sz w:val="18"/>
                <w:szCs w:val="18"/>
                <w:lang w:val="en-US" w:eastAsia="zh-CN"/>
              </w:rPr>
              <w:t>0.3</w:t>
            </w:r>
          </w:p>
        </w:tc>
        <w:tc>
          <w:tcPr>
            <w:tcW w:w="2100" w:type="dxa"/>
            <w:tcBorders>
              <w:top w:val="nil"/>
              <w:left w:val="nil"/>
              <w:bottom w:val="single" w:sz="4" w:space="0" w:color="auto"/>
              <w:right w:val="single" w:sz="4" w:space="0" w:color="auto"/>
            </w:tcBorders>
            <w:shd w:val="clear" w:color="auto" w:fill="auto"/>
            <w:vAlign w:val="center"/>
            <w:hideMark/>
          </w:tcPr>
          <w:p w14:paraId="15301489" w14:textId="77777777" w:rsidR="008F4D94" w:rsidRPr="00AA3760" w:rsidRDefault="008F4D94" w:rsidP="006A46EC">
            <w:pPr>
              <w:jc w:val="center"/>
              <w:rPr>
                <w:rFonts w:ascii="Arial" w:hAnsi="Arial" w:cs="Arial"/>
                <w:color w:val="000000"/>
                <w:sz w:val="18"/>
                <w:szCs w:val="18"/>
              </w:rPr>
            </w:pPr>
            <w:r w:rsidRPr="00AA3760">
              <w:rPr>
                <w:rFonts w:ascii="Arial" w:eastAsia="SimSun" w:hAnsi="Arial" w:cs="Arial"/>
                <w:color w:val="000000" w:themeColor="text1"/>
                <w:sz w:val="18"/>
                <w:szCs w:val="18"/>
                <w:lang w:val="en-US" w:eastAsia="zh-CN"/>
              </w:rPr>
              <w:t>0.3</w:t>
            </w:r>
          </w:p>
        </w:tc>
      </w:tr>
      <w:tr w:rsidR="008F4D94" w14:paraId="2545E23A"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25DAC0"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050482E5" w14:textId="77777777" w:rsidR="008F4D94" w:rsidRPr="005D2633" w:rsidRDefault="008F4D94" w:rsidP="008F4D94">
      <w:pPr>
        <w:pStyle w:val="Heading3"/>
        <w:rPr>
          <w:rFonts w:cs="Arial"/>
          <w:szCs w:val="28"/>
          <w:lang w:val="en-US" w:eastAsia="zh-CN"/>
        </w:rPr>
      </w:pPr>
      <w:bookmarkStart w:id="363" w:name="_Toc183507893"/>
      <w:r>
        <w:rPr>
          <w:rFonts w:cs="Arial"/>
          <w:szCs w:val="28"/>
          <w:lang w:val="en-US" w:eastAsia="zh-CN"/>
        </w:rPr>
        <w:t>5.25</w:t>
      </w:r>
      <w:r w:rsidRPr="005D2633">
        <w:rPr>
          <w:rFonts w:cs="Arial"/>
          <w:szCs w:val="28"/>
          <w:lang w:val="en-US" w:eastAsia="zh-CN"/>
        </w:rPr>
        <w:t>.2</w:t>
      </w:r>
      <w:r w:rsidRPr="005D2633">
        <w:rPr>
          <w:rFonts w:cs="Arial"/>
          <w:szCs w:val="28"/>
          <w:lang w:val="en-US" w:eastAsia="zh-CN"/>
        </w:rPr>
        <w:tab/>
        <w:t>Specific for 2 bands UL CA</w:t>
      </w:r>
      <w:bookmarkEnd w:id="363"/>
    </w:p>
    <w:p w14:paraId="191E4B08" w14:textId="77777777" w:rsidR="008F4D94" w:rsidRPr="00140BB6" w:rsidRDefault="008F4D94" w:rsidP="008F4D94">
      <w:pPr>
        <w:pStyle w:val="Heading4"/>
      </w:pPr>
      <w:bookmarkStart w:id="364" w:name="_Toc183507894"/>
      <w:r>
        <w:t>5.25</w:t>
      </w:r>
      <w:r w:rsidRPr="00140BB6">
        <w:t>.2.1</w:t>
      </w:r>
      <w:r w:rsidRPr="00140BB6">
        <w:tab/>
        <w:t>UE co-existence studies</w:t>
      </w:r>
      <w:bookmarkEnd w:id="364"/>
    </w:p>
    <w:p w14:paraId="3A314274" w14:textId="77777777" w:rsidR="008F4D94" w:rsidRPr="00242348" w:rsidRDefault="008F4D94" w:rsidP="008F4D94">
      <w:pPr>
        <w:pStyle w:val="Heading5"/>
        <w:rPr>
          <w:snapToGrid w:val="0"/>
        </w:rPr>
      </w:pPr>
      <w:bookmarkStart w:id="365" w:name="_Toc183507895"/>
      <w:r>
        <w:rPr>
          <w:rFonts w:hint="eastAsia"/>
          <w:snapToGrid w:val="0"/>
        </w:rPr>
        <w:t>5.25</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65"/>
    </w:p>
    <w:p w14:paraId="0ECF4019"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5.25</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n3</w:t>
      </w:r>
      <w:r w:rsidRPr="00A76C0A">
        <w:rPr>
          <w:rFonts w:eastAsia="MS Mincho"/>
        </w:rPr>
        <w:t>A.</w:t>
      </w:r>
    </w:p>
    <w:p w14:paraId="3FDABE6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5.25</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4A140CD4"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71530"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184ACE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9E8F06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85C8AB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1439E1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34F1AA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3CF741"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3E67B7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C1A57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90EF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4FAA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268DCA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BE1EF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4B66FE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270 - 135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5EEBA2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3630 - 3765</w:t>
            </w:r>
          </w:p>
        </w:tc>
      </w:tr>
      <w:tr w:rsidR="008F4D94" w14:paraId="7BDC6361"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BE52AF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ADFF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B384C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9E254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E2DA4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4FDB70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DD832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CFCBC2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2055 - 2250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6CA968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1440 - 1650</w:t>
            </w:r>
          </w:p>
        </w:tc>
      </w:tr>
      <w:tr w:rsidR="008F4D94" w14:paraId="5469CAC3"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4623B7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78F199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7D6AB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87A7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C20E1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DF1845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9948CE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2ED7F1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5550 - 5745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C323A3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5340 - 5550</w:t>
            </w:r>
          </w:p>
        </w:tc>
      </w:tr>
      <w:tr w:rsidR="008F4D94" w14:paraId="7E3F481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6FB8D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A127D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25516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54CE2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A3A6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9D3EA6E"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BE82F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3B3EC1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3975 - 4230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8741EF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3150 - 3435</w:t>
            </w:r>
          </w:p>
        </w:tc>
      </w:tr>
      <w:tr w:rsidR="008F4D94" w14:paraId="772FABA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D5409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D1B0D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D79B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77DFB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0158EE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D9C4C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F5F7B6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270 - 540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D0D3E22" w14:textId="77777777" w:rsidR="008F4D94" w:rsidRDefault="008F4D94" w:rsidP="006A46EC">
            <w:pPr>
              <w:rPr>
                <w:rFonts w:ascii="Arial" w:hAnsi="Arial" w:cs="Arial"/>
                <w:color w:val="000000"/>
                <w:sz w:val="18"/>
                <w:szCs w:val="18"/>
              </w:rPr>
            </w:pPr>
          </w:p>
        </w:tc>
      </w:tr>
      <w:tr w:rsidR="008F4D94" w14:paraId="2A9803D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617BA4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526D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034C9F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4360E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D767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06672CB"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D7D42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6F1AF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7470 - 7725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0F920A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7050 - 7335</w:t>
            </w:r>
          </w:p>
        </w:tc>
      </w:tr>
      <w:tr w:rsidR="008F4D94" w14:paraId="4B1720E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4EC49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9D7C6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5E984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A9FAF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5ECCC5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1563ED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4B6BBA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7260 - 7530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149591F" w14:textId="77777777" w:rsidR="008F4D94" w:rsidRDefault="008F4D94" w:rsidP="006A46EC">
            <w:pPr>
              <w:rPr>
                <w:rFonts w:ascii="Arial" w:hAnsi="Arial" w:cs="Arial"/>
                <w:color w:val="000000"/>
                <w:sz w:val="18"/>
                <w:szCs w:val="18"/>
              </w:rPr>
            </w:pPr>
          </w:p>
        </w:tc>
      </w:tr>
      <w:tr w:rsidR="008F4D94" w14:paraId="255FAE9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66C89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A2942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BEF1B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EC6F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803A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FADB22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B9C39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B90CD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5220 - 4860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31EF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6210 - 5895</w:t>
            </w:r>
          </w:p>
        </w:tc>
      </w:tr>
      <w:tr w:rsidR="008F4D94" w14:paraId="2F36937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5992F0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0AD1E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C6D10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F20D2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3D49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02483C8"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BC4374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188E8E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1515 - 1170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C5C689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2520 - 2190</w:t>
            </w:r>
          </w:p>
        </w:tc>
      </w:tr>
      <w:tr w:rsidR="008F4D94" w14:paraId="7998A212"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3E041D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D4B63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02A546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F5C7D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FF7E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DB9812"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8E73F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702B1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8760 - 9120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606A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9390 - 9705</w:t>
            </w:r>
          </w:p>
        </w:tc>
      </w:tr>
      <w:tr w:rsidR="008F4D94" w14:paraId="20D2290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1659A9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1E797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9B8B0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63208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7738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23C1ED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7C2F8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C384D4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8970 - 9315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6F93A3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9180 - 9510</w:t>
            </w:r>
          </w:p>
        </w:tc>
      </w:tr>
      <w:tr w:rsidR="008F4D94" w14:paraId="0943033B"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777C811"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ADF93BF" w14:textId="77777777" w:rsidR="008F4D94" w:rsidRDefault="008F4D94" w:rsidP="008F4D94">
      <w:pPr>
        <w:pStyle w:val="TH"/>
        <w:rPr>
          <w:rFonts w:eastAsia="MS Mincho"/>
        </w:rPr>
      </w:pPr>
    </w:p>
    <w:p w14:paraId="1E33F1C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5.25</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49CE848E"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5.25</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31591C1B"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016B4"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6E33A61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E76E09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193225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498B4B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4B8A51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29812E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F1ABC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FC8FE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D297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02CE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31416D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A2641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2E655B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1317 - 1222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973306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2583 - 2678</w:t>
            </w:r>
          </w:p>
        </w:tc>
      </w:tr>
      <w:tr w:rsidR="008F4D94" w14:paraId="559CFD7F"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4BC031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BCFD89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FB59C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53583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111094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5AA0E2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B5C6C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297B1B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3142 - 3297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8A534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654 - 524</w:t>
            </w:r>
          </w:p>
        </w:tc>
      </w:tr>
      <w:tr w:rsidR="008F4D94" w14:paraId="5172958A"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7ECF66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B6D0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5B204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AF16C8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DC53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171FE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3DFC06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9E5E1A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4503 - 4658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0E852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3246 - 3376</w:t>
            </w:r>
          </w:p>
        </w:tc>
      </w:tr>
      <w:tr w:rsidR="008F4D94" w14:paraId="5D3DF1F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530C38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ACAED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5F732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7649D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0CEF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B666D80"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C78870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6E1839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5062 - 5277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48131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9 - 174</w:t>
            </w:r>
          </w:p>
        </w:tc>
      </w:tr>
      <w:tr w:rsidR="008F4D94" w14:paraId="645AF54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83BE1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02126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2D34B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EF8A8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7F2996A"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80FC8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F64054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2444 - 2634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B2A7C61" w14:textId="77777777" w:rsidR="008F4D94" w:rsidRDefault="008F4D94" w:rsidP="006A46EC">
            <w:pPr>
              <w:rPr>
                <w:rFonts w:ascii="Arial" w:hAnsi="Arial" w:cs="Arial"/>
                <w:color w:val="000000"/>
                <w:sz w:val="18"/>
                <w:szCs w:val="18"/>
              </w:rPr>
            </w:pPr>
          </w:p>
        </w:tc>
      </w:tr>
      <w:tr w:rsidR="008F4D94" w14:paraId="56F0387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0F43AD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4833B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99A09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56D5D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A924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2B6468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8B31B9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A36AB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6423 - 6638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68BA0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3909 - 4074</w:t>
            </w:r>
          </w:p>
        </w:tc>
      </w:tr>
      <w:tr w:rsidR="008F4D94" w14:paraId="7B495B5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5BBD57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1FA55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B9D03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19564D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EE49C6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4252B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36C8AE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5166 - 5356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61997E2" w14:textId="77777777" w:rsidR="008F4D94" w:rsidRDefault="008F4D94" w:rsidP="006A46EC">
            <w:pPr>
              <w:rPr>
                <w:rFonts w:ascii="Arial" w:hAnsi="Arial" w:cs="Arial"/>
                <w:color w:val="000000"/>
                <w:sz w:val="18"/>
                <w:szCs w:val="18"/>
              </w:rPr>
            </w:pPr>
          </w:p>
        </w:tc>
      </w:tr>
      <w:tr w:rsidR="008F4D94" w14:paraId="3EF7A51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35028E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53EF7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BA2DB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1D93C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03E8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9A2645C"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86206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D94F0B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872 - 672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5E3A7A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7257 - 6982</w:t>
            </w:r>
          </w:p>
        </w:tc>
      </w:tr>
      <w:tr w:rsidR="008F4D94" w14:paraId="139452B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5F1295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FCAC0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04F56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AF19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6E2B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8141C47"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C34E85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4C2AA4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1746 - 1971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B0C0B2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4614 - 4364</w:t>
            </w:r>
          </w:p>
        </w:tc>
      </w:tr>
      <w:tr w:rsidR="008F4D94" w14:paraId="17CDFED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68D8C1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F44F0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2CA5E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88AAB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F0829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2FA58B"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4B67C3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7C7F1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4572 - 4772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C9B76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8343 - 8618</w:t>
            </w:r>
          </w:p>
        </w:tc>
      </w:tr>
      <w:tr w:rsidR="008F4D94" w14:paraId="296C7A5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EE87B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ADA00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57F0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0BF50B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87F9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5C6F76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19E4D4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073EF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5829 - 6054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E07369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7086 - 7336</w:t>
            </w:r>
          </w:p>
        </w:tc>
      </w:tr>
      <w:tr w:rsidR="008F4D94" w14:paraId="6EDCADAE"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D0D35FB"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2FFE1B3" w14:textId="77777777" w:rsidR="008F4D94" w:rsidRDefault="008F4D94" w:rsidP="008F4D94">
      <w:pPr>
        <w:pStyle w:val="TH"/>
      </w:pPr>
    </w:p>
    <w:p w14:paraId="4D8262A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5.25</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1E1047BD"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5.25</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4B6D8600"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CDCAC"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9CAA97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ED44B8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1161E88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421B01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B37E15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3BA7C73"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44528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2D10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D73B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724D62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003938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CCC4A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FA068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1122 - 1012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7E0395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2373 - 2483</w:t>
            </w:r>
          </w:p>
        </w:tc>
      </w:tr>
      <w:tr w:rsidR="008F4D94" w14:paraId="67AEA549"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440216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B4E21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5863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F947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22886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022FF4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207C0A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E77B7E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2722 - 2907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1D76AA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459 - 314</w:t>
            </w:r>
          </w:p>
        </w:tc>
      </w:tr>
      <w:tr w:rsidR="008F4D94" w14:paraId="58718089"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A9122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6294E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9BD63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1B128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473C5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1CB52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55CF9D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AE865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4083 - 4268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08D770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3036 - 3181</w:t>
            </w:r>
          </w:p>
        </w:tc>
      </w:tr>
      <w:tr w:rsidR="008F4D94" w14:paraId="26C06B9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E5DFF3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715CD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6E427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F7E1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A88A2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CA64F11"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EED0C2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6F8DF4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4432 - 4692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9AAB3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204 - 384</w:t>
            </w:r>
          </w:p>
        </w:tc>
      </w:tr>
      <w:tr w:rsidR="008F4D94" w14:paraId="5D13CE9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3417F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08841F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6565A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DC8C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621253D"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E9ECB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82A411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2024 - 2244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80F82FE" w14:textId="77777777" w:rsidR="008F4D94" w:rsidRDefault="008F4D94" w:rsidP="006A46EC">
            <w:pPr>
              <w:rPr>
                <w:rFonts w:ascii="Arial" w:hAnsi="Arial" w:cs="Arial"/>
                <w:color w:val="000000"/>
                <w:sz w:val="18"/>
                <w:szCs w:val="18"/>
              </w:rPr>
            </w:pPr>
          </w:p>
        </w:tc>
      </w:tr>
      <w:tr w:rsidR="008F4D94" w14:paraId="57B5212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9E5C4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64685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A694B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7713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7439B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E895EA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C50C6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47A0A0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5793 - 6053</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DFD8B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3699 - 3879</w:t>
            </w:r>
          </w:p>
        </w:tc>
      </w:tr>
      <w:tr w:rsidR="008F4D94" w14:paraId="6591EF9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700669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56D4EF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D7AD0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B8FC5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90BA48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A1906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32CC43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4746 - 4966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7711A53" w14:textId="77777777" w:rsidR="008F4D94" w:rsidRDefault="008F4D94" w:rsidP="006A46EC">
            <w:pPr>
              <w:rPr>
                <w:rFonts w:ascii="Arial" w:hAnsi="Arial" w:cs="Arial"/>
                <w:color w:val="000000"/>
                <w:sz w:val="18"/>
                <w:szCs w:val="18"/>
              </w:rPr>
            </w:pPr>
          </w:p>
        </w:tc>
      </w:tr>
      <w:tr w:rsidR="008F4D94" w14:paraId="1B944BF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EB4196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E4035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05248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FA4A8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AE699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CA3F418"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333C5A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339AD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1082 - 867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AC758B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6477 - 6142</w:t>
            </w:r>
          </w:p>
        </w:tc>
      </w:tr>
      <w:tr w:rsidR="008F4D94" w14:paraId="05A894E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8D827B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77880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4D38F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32622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912EA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A1043A5"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F65995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7B8919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1326 - 1581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EB753A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4029 - 3734</w:t>
            </w:r>
          </w:p>
        </w:tc>
      </w:tr>
      <w:tr w:rsidR="008F4D94" w14:paraId="798AA06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CFFE9F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0BF2D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4AFF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52C7F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7169C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F705EB"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6380B7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F1BFC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4362 - 4577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FB7EC7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7503 - 7838</w:t>
            </w:r>
          </w:p>
        </w:tc>
      </w:tr>
      <w:tr w:rsidR="008F4D94" w14:paraId="28E7CC7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AAD1C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C3F7F9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B0F71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773A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B0278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CF53D2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F9C9DC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65D578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5409 - 5664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5F46C8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6456 - 6751</w:t>
            </w:r>
          </w:p>
        </w:tc>
      </w:tr>
      <w:tr w:rsidR="008F4D94" w14:paraId="253B1995"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370802"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7512F56" w14:textId="77777777" w:rsidR="008F4D94" w:rsidRDefault="008F4D94" w:rsidP="008F4D94">
      <w:pPr>
        <w:rPr>
          <w:snapToGrid w:val="0"/>
        </w:rPr>
      </w:pPr>
    </w:p>
    <w:p w14:paraId="3091D7A6"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5.25</w:t>
      </w:r>
      <w:r>
        <w:rPr>
          <w:rFonts w:eastAsia="MS Mincho"/>
        </w:rPr>
        <w:t>.2.1</w:t>
      </w:r>
      <w:r w:rsidRPr="00A76C0A">
        <w:rPr>
          <w:rFonts w:eastAsia="MS Mincho"/>
        </w:rPr>
        <w:t>.1-</w:t>
      </w:r>
      <w:r>
        <w:rPr>
          <w:rFonts w:eastAsia="MS Mincho"/>
        </w:rPr>
        <w:t xml:space="preserve">2 </w:t>
      </w:r>
      <w:r>
        <w:rPr>
          <w:snapToGrid w:val="0"/>
        </w:rPr>
        <w:t>there is IMD5 from n1 and n71 into RX band n3.</w:t>
      </w:r>
    </w:p>
    <w:p w14:paraId="660ADA3D"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5.25</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IMD4 from n3 and n71 into RX band n1.</w:t>
      </w:r>
    </w:p>
    <w:p w14:paraId="49633552" w14:textId="77777777" w:rsidR="008F4D94" w:rsidRDefault="008F4D94" w:rsidP="008F4D94">
      <w:pPr>
        <w:pStyle w:val="Heading4"/>
      </w:pPr>
      <w:bookmarkStart w:id="366" w:name="_Toc183507896"/>
      <w:r>
        <w:t>5.25</w:t>
      </w:r>
      <w:r w:rsidRPr="00AB69C8">
        <w:t>.2.</w:t>
      </w:r>
      <w:r>
        <w:t>2</w:t>
      </w:r>
      <w:r w:rsidRPr="00AB69C8">
        <w:tab/>
        <w:t>REFSENS requirements</w:t>
      </w:r>
      <w:bookmarkEnd w:id="366"/>
    </w:p>
    <w:p w14:paraId="7E01587C" w14:textId="77777777" w:rsidR="008F4D94" w:rsidRPr="00AA3760" w:rsidRDefault="008F4D94" w:rsidP="008F4D94">
      <w:r>
        <w:t>The MSD requirements are re-used from CA_n1-n3-n105.</w:t>
      </w:r>
    </w:p>
    <w:p w14:paraId="14AC9B1D"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5.25</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9CBF35C"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CC769FF"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93A39E5" w14:textId="77777777" w:rsidR="008F4D94" w:rsidRPr="006E069C" w:rsidRDefault="008F4D94" w:rsidP="006A46EC">
            <w:pPr>
              <w:pStyle w:val="TAH"/>
            </w:pPr>
            <w:r w:rsidRPr="006E069C">
              <w:t>Source of IMD</w:t>
            </w:r>
          </w:p>
        </w:tc>
      </w:tr>
      <w:tr w:rsidR="008F4D94" w:rsidRPr="006E069C" w14:paraId="4845E790"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0440337"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4C3C12F2"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37AFB013"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A0288D0"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7E479170"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1AA37BE3"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0CD4733B"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4D556803"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6084232A" w14:textId="77777777" w:rsidR="008F4D94" w:rsidRPr="006E069C" w:rsidRDefault="008F4D94" w:rsidP="006A46EC">
            <w:pPr>
              <w:pStyle w:val="TAH"/>
            </w:pPr>
          </w:p>
        </w:tc>
      </w:tr>
      <w:tr w:rsidR="008F4D94" w:rsidRPr="006E069C" w14:paraId="4CBE7E1B"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D148F8" w14:textId="77777777" w:rsidR="008F4D94" w:rsidRPr="006E069C" w:rsidRDefault="008F4D94" w:rsidP="006A46EC">
            <w:pPr>
              <w:pStyle w:val="TAC"/>
              <w:rPr>
                <w:lang w:val="en-US" w:eastAsia="zh-CN"/>
              </w:rPr>
            </w:pPr>
            <w:r>
              <w:rPr>
                <w:lang w:val="en-US" w:eastAsia="zh-CN"/>
              </w:rPr>
              <w:t>CA_n1-n3-n71</w:t>
            </w:r>
          </w:p>
        </w:tc>
        <w:tc>
          <w:tcPr>
            <w:tcW w:w="923" w:type="dxa"/>
            <w:tcBorders>
              <w:top w:val="single" w:sz="4" w:space="0" w:color="auto"/>
              <w:left w:val="single" w:sz="4" w:space="0" w:color="auto"/>
              <w:right w:val="single" w:sz="4" w:space="0" w:color="auto"/>
            </w:tcBorders>
            <w:vAlign w:val="center"/>
          </w:tcPr>
          <w:p w14:paraId="43E91AC6" w14:textId="77777777" w:rsidR="008F4D94" w:rsidRPr="006E069C" w:rsidRDefault="008F4D94" w:rsidP="006A46EC">
            <w:pPr>
              <w:pStyle w:val="TAC"/>
              <w:rPr>
                <w:lang w:val="en-US" w:eastAsia="zh-CN"/>
              </w:rPr>
            </w:pPr>
            <w:r w:rsidRPr="00D462F1">
              <w:rPr>
                <w:rFonts w:cs="Arial"/>
                <w:color w:val="000000"/>
              </w:rPr>
              <w:t>n1</w:t>
            </w:r>
          </w:p>
        </w:tc>
        <w:tc>
          <w:tcPr>
            <w:tcW w:w="975" w:type="dxa"/>
            <w:tcBorders>
              <w:top w:val="single" w:sz="4" w:space="0" w:color="auto"/>
              <w:left w:val="single" w:sz="4" w:space="0" w:color="auto"/>
              <w:right w:val="single" w:sz="4" w:space="0" w:color="auto"/>
            </w:tcBorders>
            <w:vAlign w:val="center"/>
          </w:tcPr>
          <w:p w14:paraId="60B4FF1C" w14:textId="77777777" w:rsidR="008F4D94" w:rsidRPr="006E069C" w:rsidRDefault="008F4D94" w:rsidP="006A46EC">
            <w:pPr>
              <w:pStyle w:val="TAC"/>
              <w:rPr>
                <w:lang w:val="en-US" w:eastAsia="zh-CN"/>
              </w:rPr>
            </w:pPr>
            <w:r w:rsidRPr="00D462F1">
              <w:rPr>
                <w:rFonts w:cs="Arial"/>
                <w:color w:val="000000"/>
                <w:szCs w:val="18"/>
              </w:rPr>
              <w:t>1970</w:t>
            </w:r>
          </w:p>
        </w:tc>
        <w:tc>
          <w:tcPr>
            <w:tcW w:w="1012" w:type="dxa"/>
            <w:tcBorders>
              <w:top w:val="single" w:sz="4" w:space="0" w:color="auto"/>
              <w:left w:val="single" w:sz="4" w:space="0" w:color="auto"/>
              <w:right w:val="single" w:sz="4" w:space="0" w:color="auto"/>
            </w:tcBorders>
          </w:tcPr>
          <w:p w14:paraId="1AABC591"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4AC710D6"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51DDAE51" w14:textId="77777777" w:rsidR="008F4D94" w:rsidRPr="006E069C" w:rsidRDefault="008F4D94" w:rsidP="006A46EC">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40754BB1"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EE59F36"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A19D99E" w14:textId="77777777" w:rsidR="008F4D94" w:rsidRPr="006E069C" w:rsidRDefault="008F4D94" w:rsidP="006A46EC">
            <w:pPr>
              <w:pStyle w:val="TAC"/>
            </w:pPr>
            <w:r w:rsidRPr="00D462F1">
              <w:rPr>
                <w:lang w:val="en-US" w:eastAsia="zh-CN"/>
              </w:rPr>
              <w:t>N/A</w:t>
            </w:r>
          </w:p>
        </w:tc>
      </w:tr>
      <w:tr w:rsidR="008F4D94" w:rsidRPr="006E069C" w14:paraId="252FA54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2F8A77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83CD838" w14:textId="77777777" w:rsidR="008F4D94" w:rsidRPr="006E069C" w:rsidRDefault="008F4D94" w:rsidP="006A46EC">
            <w:pPr>
              <w:pStyle w:val="TAC"/>
              <w:rPr>
                <w:lang w:val="en-US" w:eastAsia="zh-CN"/>
              </w:rPr>
            </w:pPr>
            <w:r w:rsidRPr="00D462F1">
              <w:rPr>
                <w:rFonts w:eastAsia="SimSun" w:cs="Arial"/>
                <w:color w:val="000000"/>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313FB655" w14:textId="77777777" w:rsidR="008F4D94" w:rsidRPr="006E069C" w:rsidRDefault="008F4D94" w:rsidP="006A46EC">
            <w:pPr>
              <w:pStyle w:val="TAC"/>
              <w:rPr>
                <w:lang w:val="en-US" w:eastAsia="zh-CN"/>
              </w:rPr>
            </w:pPr>
            <w:r>
              <w:t>N/A</w:t>
            </w:r>
          </w:p>
        </w:tc>
        <w:tc>
          <w:tcPr>
            <w:tcW w:w="1012" w:type="dxa"/>
            <w:tcBorders>
              <w:top w:val="single" w:sz="4" w:space="0" w:color="auto"/>
              <w:left w:val="single" w:sz="4" w:space="0" w:color="auto"/>
              <w:bottom w:val="single" w:sz="4" w:space="0" w:color="auto"/>
              <w:right w:val="single" w:sz="4" w:space="0" w:color="auto"/>
            </w:tcBorders>
          </w:tcPr>
          <w:p w14:paraId="7442BA7C"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EF91E8F"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761622FF" w14:textId="77777777" w:rsidR="008F4D94" w:rsidRPr="006E069C" w:rsidRDefault="008F4D94" w:rsidP="006A46EC">
            <w:pPr>
              <w:pStyle w:val="TAC"/>
              <w:rPr>
                <w:lang w:val="en-US" w:eastAsia="zh-CN"/>
              </w:rPr>
            </w:pPr>
            <w:r w:rsidRPr="00D462F1">
              <w:rPr>
                <w:rFonts w:cs="Arial"/>
                <w:color w:val="000000"/>
                <w:szCs w:val="18"/>
              </w:rPr>
              <w:t>1855</w:t>
            </w:r>
          </w:p>
        </w:tc>
        <w:tc>
          <w:tcPr>
            <w:tcW w:w="797" w:type="dxa"/>
            <w:tcBorders>
              <w:top w:val="single" w:sz="4" w:space="0" w:color="auto"/>
              <w:left w:val="single" w:sz="4" w:space="0" w:color="auto"/>
              <w:bottom w:val="single" w:sz="4" w:space="0" w:color="auto"/>
              <w:right w:val="single" w:sz="4" w:space="0" w:color="auto"/>
            </w:tcBorders>
          </w:tcPr>
          <w:p w14:paraId="4A4982AD" w14:textId="77777777" w:rsidR="008F4D94" w:rsidRPr="006E069C" w:rsidRDefault="008F4D94" w:rsidP="006A46EC">
            <w:pPr>
              <w:pStyle w:val="TAC"/>
              <w:rPr>
                <w:lang w:val="en-US" w:eastAsia="zh-CN"/>
              </w:rPr>
            </w:pPr>
            <w:r w:rsidRPr="00D462F1">
              <w:rPr>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01271260"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F89316" w14:textId="77777777" w:rsidR="008F4D94" w:rsidRPr="006E069C" w:rsidRDefault="008F4D94" w:rsidP="006A46EC">
            <w:pPr>
              <w:pStyle w:val="TAC"/>
            </w:pPr>
            <w:r w:rsidRPr="00D462F1">
              <w:rPr>
                <w:lang w:val="en-US" w:eastAsia="zh-CN"/>
              </w:rPr>
              <w:t>IMD5</w:t>
            </w:r>
          </w:p>
        </w:tc>
      </w:tr>
      <w:tr w:rsidR="008F4D94" w:rsidRPr="006E069C" w14:paraId="7B0AC9F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FE3BA5B"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E7105AE" w14:textId="77777777" w:rsidR="008F4D94" w:rsidRPr="006E069C" w:rsidRDefault="008F4D94" w:rsidP="006A46EC">
            <w:pPr>
              <w:pStyle w:val="TAC"/>
              <w:rPr>
                <w:lang w:val="en-US" w:eastAsia="zh-CN"/>
              </w:rPr>
            </w:pPr>
            <w:r>
              <w:rPr>
                <w:rFonts w:cs="Arial"/>
                <w:szCs w:val="18"/>
                <w:lang w:val="en-US" w:eastAsia="zh-CN"/>
              </w:rPr>
              <w:t>n71</w:t>
            </w:r>
          </w:p>
        </w:tc>
        <w:tc>
          <w:tcPr>
            <w:tcW w:w="975" w:type="dxa"/>
            <w:tcBorders>
              <w:top w:val="single" w:sz="4" w:space="0" w:color="auto"/>
              <w:left w:val="single" w:sz="4" w:space="0" w:color="auto"/>
              <w:bottom w:val="single" w:sz="4" w:space="0" w:color="auto"/>
              <w:right w:val="single" w:sz="4" w:space="0" w:color="auto"/>
            </w:tcBorders>
            <w:vAlign w:val="center"/>
          </w:tcPr>
          <w:p w14:paraId="60F3CF22" w14:textId="77777777" w:rsidR="008F4D94" w:rsidRPr="006E069C" w:rsidRDefault="008F4D94" w:rsidP="006A46EC">
            <w:pPr>
              <w:pStyle w:val="TAC"/>
              <w:rPr>
                <w:lang w:val="en-US" w:eastAsia="zh-CN"/>
              </w:rPr>
            </w:pPr>
            <w:r w:rsidRPr="00D462F1">
              <w:rPr>
                <w:rFonts w:cs="Arial"/>
                <w:color w:val="000000"/>
                <w:szCs w:val="18"/>
              </w:rPr>
              <w:t>695</w:t>
            </w:r>
          </w:p>
        </w:tc>
        <w:tc>
          <w:tcPr>
            <w:tcW w:w="1012" w:type="dxa"/>
            <w:tcBorders>
              <w:top w:val="single" w:sz="4" w:space="0" w:color="auto"/>
              <w:left w:val="single" w:sz="4" w:space="0" w:color="auto"/>
              <w:bottom w:val="single" w:sz="4" w:space="0" w:color="auto"/>
              <w:right w:val="single" w:sz="4" w:space="0" w:color="auto"/>
            </w:tcBorders>
          </w:tcPr>
          <w:p w14:paraId="045E2CEA"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EDAD27"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8188815" w14:textId="77777777" w:rsidR="008F4D94" w:rsidRPr="006E069C" w:rsidRDefault="008F4D94" w:rsidP="006A46EC">
            <w:pPr>
              <w:pStyle w:val="TAC"/>
              <w:rPr>
                <w:lang w:val="en-US" w:eastAsia="zh-CN"/>
              </w:rPr>
            </w:pPr>
            <w:r w:rsidRPr="00D462F1">
              <w:rPr>
                <w:rFonts w:cs="Arial"/>
                <w:color w:val="000000"/>
                <w:szCs w:val="18"/>
              </w:rPr>
              <w:t>64</w:t>
            </w:r>
            <w:r>
              <w:rPr>
                <w:rFonts w:cs="Arial"/>
                <w:color w:val="000000"/>
                <w:szCs w:val="18"/>
              </w:rPr>
              <w:t>9</w:t>
            </w:r>
          </w:p>
        </w:tc>
        <w:tc>
          <w:tcPr>
            <w:tcW w:w="797" w:type="dxa"/>
            <w:tcBorders>
              <w:top w:val="single" w:sz="4" w:space="0" w:color="auto"/>
              <w:left w:val="single" w:sz="4" w:space="0" w:color="auto"/>
              <w:bottom w:val="single" w:sz="4" w:space="0" w:color="auto"/>
              <w:right w:val="single" w:sz="4" w:space="0" w:color="auto"/>
            </w:tcBorders>
          </w:tcPr>
          <w:p w14:paraId="40298271"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7E09B6"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474ABB" w14:textId="77777777" w:rsidR="008F4D94" w:rsidRPr="006E069C" w:rsidRDefault="008F4D94" w:rsidP="006A46EC">
            <w:pPr>
              <w:pStyle w:val="TAC"/>
            </w:pPr>
            <w:r w:rsidRPr="00D462F1">
              <w:rPr>
                <w:lang w:val="en-US" w:eastAsia="zh-CN"/>
              </w:rPr>
              <w:t>N/A</w:t>
            </w:r>
          </w:p>
        </w:tc>
      </w:tr>
      <w:tr w:rsidR="008F4D94" w:rsidRPr="006E069C" w14:paraId="6E11D2B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7F1EC8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0AF57E" w14:textId="77777777" w:rsidR="008F4D94" w:rsidRPr="006E069C" w:rsidRDefault="008F4D94" w:rsidP="006A46EC">
            <w:pPr>
              <w:pStyle w:val="TAC"/>
              <w:rPr>
                <w:lang w:val="en-US" w:eastAsia="zh-CN"/>
              </w:rPr>
            </w:pPr>
            <w:r w:rsidRPr="00D462F1">
              <w:rPr>
                <w:rFonts w:cs="Arial"/>
                <w:color w:val="000000"/>
              </w:rPr>
              <w:t>n1</w:t>
            </w:r>
          </w:p>
        </w:tc>
        <w:tc>
          <w:tcPr>
            <w:tcW w:w="975" w:type="dxa"/>
            <w:tcBorders>
              <w:top w:val="single" w:sz="4" w:space="0" w:color="auto"/>
              <w:left w:val="single" w:sz="4" w:space="0" w:color="auto"/>
              <w:bottom w:val="single" w:sz="4" w:space="0" w:color="auto"/>
              <w:right w:val="single" w:sz="4" w:space="0" w:color="auto"/>
            </w:tcBorders>
          </w:tcPr>
          <w:p w14:paraId="0A78BA71" w14:textId="77777777" w:rsidR="008F4D94" w:rsidRPr="006E069C" w:rsidRDefault="008F4D94" w:rsidP="006A46EC">
            <w:pPr>
              <w:pStyle w:val="TAC"/>
              <w:rPr>
                <w:lang w:val="en-US" w:eastAsia="zh-CN"/>
              </w:rPr>
            </w:pPr>
            <w:r>
              <w:t>N/A</w:t>
            </w:r>
          </w:p>
        </w:tc>
        <w:tc>
          <w:tcPr>
            <w:tcW w:w="1012" w:type="dxa"/>
            <w:tcBorders>
              <w:top w:val="single" w:sz="4" w:space="0" w:color="auto"/>
              <w:left w:val="single" w:sz="4" w:space="0" w:color="auto"/>
              <w:bottom w:val="single" w:sz="4" w:space="0" w:color="auto"/>
              <w:right w:val="single" w:sz="4" w:space="0" w:color="auto"/>
            </w:tcBorders>
          </w:tcPr>
          <w:p w14:paraId="54954875"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E098E50"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4FA57CC9" w14:textId="77777777" w:rsidR="008F4D94" w:rsidRPr="006E069C" w:rsidRDefault="008F4D94" w:rsidP="006A46EC">
            <w:pPr>
              <w:pStyle w:val="TAC"/>
              <w:rPr>
                <w:lang w:val="en-US" w:eastAsia="zh-CN"/>
              </w:rPr>
            </w:pPr>
            <w:r w:rsidRPr="00D462F1">
              <w:rPr>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1AB11040" w14:textId="77777777" w:rsidR="008F4D94" w:rsidRPr="006E069C" w:rsidRDefault="008F4D94" w:rsidP="006A46EC">
            <w:pPr>
              <w:pStyle w:val="TAC"/>
              <w:rPr>
                <w:lang w:val="en-US" w:eastAsia="zh-CN"/>
              </w:rPr>
            </w:pPr>
            <w:r w:rsidRPr="00D462F1">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5C929F0"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5AA8FD" w14:textId="77777777" w:rsidR="008F4D94" w:rsidRPr="006E069C" w:rsidRDefault="008F4D94" w:rsidP="006A46EC">
            <w:pPr>
              <w:pStyle w:val="TAC"/>
            </w:pPr>
            <w:r w:rsidRPr="00D462F1">
              <w:rPr>
                <w:lang w:val="en-US" w:eastAsia="zh-CN"/>
              </w:rPr>
              <w:t>IMD4</w:t>
            </w:r>
          </w:p>
        </w:tc>
      </w:tr>
      <w:tr w:rsidR="008F4D94" w:rsidRPr="006E069C" w14:paraId="52E82BB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CCDAA6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0EBE88" w14:textId="77777777" w:rsidR="008F4D94" w:rsidRPr="006E069C" w:rsidRDefault="008F4D94" w:rsidP="006A46EC">
            <w:pPr>
              <w:pStyle w:val="TAC"/>
              <w:rPr>
                <w:lang w:val="en-US" w:eastAsia="zh-CN"/>
              </w:rPr>
            </w:pPr>
            <w:r w:rsidRPr="00D462F1">
              <w:rPr>
                <w:rFonts w:eastAsia="SimSun" w:cs="Arial"/>
                <w:color w:val="000000"/>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5B03915" w14:textId="77777777" w:rsidR="008F4D94" w:rsidRPr="006E069C" w:rsidRDefault="008F4D94" w:rsidP="006A46EC">
            <w:pPr>
              <w:pStyle w:val="TAC"/>
              <w:rPr>
                <w:lang w:val="en-US" w:eastAsia="zh-CN"/>
              </w:rPr>
            </w:pPr>
            <w:r w:rsidRPr="00D462F1">
              <w:rPr>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548A8DA7"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2693441"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90693BA" w14:textId="77777777" w:rsidR="008F4D94" w:rsidRPr="006E069C" w:rsidRDefault="008F4D94" w:rsidP="006A46EC">
            <w:pPr>
              <w:pStyle w:val="TAC"/>
              <w:rPr>
                <w:lang w:val="en-US" w:eastAsia="zh-CN"/>
              </w:rPr>
            </w:pPr>
            <w:r w:rsidRPr="00D462F1">
              <w:rPr>
                <w:lang w:val="en-US" w:eastAsia="zh-CN"/>
              </w:rPr>
              <w:t>1870</w:t>
            </w:r>
          </w:p>
        </w:tc>
        <w:tc>
          <w:tcPr>
            <w:tcW w:w="797" w:type="dxa"/>
            <w:tcBorders>
              <w:top w:val="single" w:sz="4" w:space="0" w:color="auto"/>
              <w:left w:val="single" w:sz="4" w:space="0" w:color="auto"/>
              <w:bottom w:val="single" w:sz="4" w:space="0" w:color="auto"/>
              <w:right w:val="single" w:sz="4" w:space="0" w:color="auto"/>
            </w:tcBorders>
          </w:tcPr>
          <w:p w14:paraId="0C5E38EA"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BA23AE"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F7864E" w14:textId="77777777" w:rsidR="008F4D94" w:rsidRPr="006E069C" w:rsidRDefault="008F4D94" w:rsidP="006A46EC">
            <w:pPr>
              <w:pStyle w:val="TAC"/>
            </w:pPr>
            <w:r w:rsidRPr="00D462F1">
              <w:rPr>
                <w:lang w:val="en-US" w:eastAsia="zh-CN"/>
              </w:rPr>
              <w:t>N/A</w:t>
            </w:r>
          </w:p>
        </w:tc>
      </w:tr>
      <w:tr w:rsidR="008F4D94" w:rsidRPr="006E069C" w14:paraId="65A43525"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E2BD7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288C375C" w14:textId="77777777" w:rsidR="008F4D94" w:rsidRPr="006E069C" w:rsidRDefault="008F4D94" w:rsidP="006A46EC">
            <w:pPr>
              <w:pStyle w:val="TAC"/>
              <w:rPr>
                <w:lang w:val="en-US" w:eastAsia="zh-CN"/>
              </w:rPr>
            </w:pPr>
            <w:r>
              <w:rPr>
                <w:rFonts w:cs="Arial"/>
                <w:szCs w:val="18"/>
                <w:lang w:val="en-US" w:eastAsia="zh-CN"/>
              </w:rPr>
              <w:t>n71</w:t>
            </w:r>
          </w:p>
        </w:tc>
        <w:tc>
          <w:tcPr>
            <w:tcW w:w="975" w:type="dxa"/>
            <w:tcBorders>
              <w:top w:val="single" w:sz="4" w:space="0" w:color="auto"/>
              <w:left w:val="single" w:sz="4" w:space="0" w:color="auto"/>
              <w:right w:val="single" w:sz="4" w:space="0" w:color="auto"/>
            </w:tcBorders>
          </w:tcPr>
          <w:p w14:paraId="26347AD2" w14:textId="77777777" w:rsidR="008F4D94" w:rsidRPr="006E069C" w:rsidRDefault="008F4D94" w:rsidP="006A46EC">
            <w:pPr>
              <w:pStyle w:val="TAC"/>
              <w:rPr>
                <w:lang w:val="en-US" w:eastAsia="zh-CN"/>
              </w:rPr>
            </w:pPr>
            <w:r w:rsidRPr="00D462F1">
              <w:rPr>
                <w:lang w:val="en-US" w:eastAsia="zh-CN"/>
              </w:rPr>
              <w:t>695</w:t>
            </w:r>
          </w:p>
        </w:tc>
        <w:tc>
          <w:tcPr>
            <w:tcW w:w="1012" w:type="dxa"/>
            <w:tcBorders>
              <w:top w:val="single" w:sz="4" w:space="0" w:color="auto"/>
              <w:left w:val="single" w:sz="4" w:space="0" w:color="auto"/>
              <w:right w:val="single" w:sz="4" w:space="0" w:color="auto"/>
            </w:tcBorders>
          </w:tcPr>
          <w:p w14:paraId="46589F2F"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50DFA032"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tcPr>
          <w:p w14:paraId="2E117B00" w14:textId="77777777" w:rsidR="008F4D94" w:rsidRPr="006E069C" w:rsidRDefault="008F4D94" w:rsidP="006A46EC">
            <w:pPr>
              <w:pStyle w:val="TAC"/>
              <w:rPr>
                <w:lang w:val="en-US" w:eastAsia="zh-CN"/>
              </w:rPr>
            </w:pPr>
            <w:r w:rsidRPr="00D462F1">
              <w:rPr>
                <w:lang w:val="en-US" w:eastAsia="zh-CN"/>
              </w:rPr>
              <w:t>64</w:t>
            </w:r>
            <w:r>
              <w:rPr>
                <w:lang w:val="en-US" w:eastAsia="zh-CN"/>
              </w:rPr>
              <w:t>9</w:t>
            </w:r>
          </w:p>
        </w:tc>
        <w:tc>
          <w:tcPr>
            <w:tcW w:w="797" w:type="dxa"/>
            <w:tcBorders>
              <w:top w:val="single" w:sz="4" w:space="0" w:color="auto"/>
              <w:left w:val="single" w:sz="4" w:space="0" w:color="auto"/>
              <w:bottom w:val="single" w:sz="4" w:space="0" w:color="auto"/>
              <w:right w:val="single" w:sz="4" w:space="0" w:color="auto"/>
            </w:tcBorders>
          </w:tcPr>
          <w:p w14:paraId="6FA88ADC"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FE40E49"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B04E3CE" w14:textId="77777777" w:rsidR="008F4D94" w:rsidRPr="006E069C" w:rsidRDefault="008F4D94" w:rsidP="006A46EC">
            <w:pPr>
              <w:pStyle w:val="TAC"/>
            </w:pPr>
            <w:r w:rsidRPr="00D462F1">
              <w:rPr>
                <w:lang w:val="en-US" w:eastAsia="zh-CN"/>
              </w:rPr>
              <w:t>N/A</w:t>
            </w:r>
          </w:p>
        </w:tc>
      </w:tr>
    </w:tbl>
    <w:p w14:paraId="6797A814" w14:textId="77777777" w:rsidR="008F4D94" w:rsidRDefault="008F4D94" w:rsidP="008F4D94">
      <w:pPr>
        <w:rPr>
          <w:color w:val="0070C0"/>
        </w:rPr>
      </w:pPr>
    </w:p>
    <w:p w14:paraId="4017E6B9" w14:textId="77777777" w:rsidR="008F4D94" w:rsidRDefault="008F4D94" w:rsidP="008F4D94">
      <w:pPr>
        <w:pStyle w:val="Heading2"/>
      </w:pPr>
      <w:bookmarkStart w:id="367" w:name="_Toc183507897"/>
      <w:r>
        <w:t>5.26</w:t>
      </w:r>
      <w:r>
        <w:tab/>
        <w:t>CA_n1-n3-n8</w:t>
      </w:r>
      <w:bookmarkEnd w:id="367"/>
    </w:p>
    <w:p w14:paraId="6FFB30C7" w14:textId="77777777" w:rsidR="008F4D94" w:rsidRDefault="008F4D94" w:rsidP="008F4D94">
      <w:pPr>
        <w:pStyle w:val="Heading3"/>
        <w:rPr>
          <w:rFonts w:cs="Arial"/>
          <w:szCs w:val="28"/>
          <w:lang w:val="en-US" w:eastAsia="zh-CN"/>
        </w:rPr>
      </w:pPr>
      <w:bookmarkStart w:id="368" w:name="_Toc183507898"/>
      <w:r>
        <w:t>5.26.1</w:t>
      </w:r>
      <w:r>
        <w:tab/>
      </w:r>
      <w:r>
        <w:rPr>
          <w:rFonts w:cs="Arial"/>
          <w:szCs w:val="28"/>
          <w:lang w:val="en-US" w:eastAsia="zh-CN"/>
        </w:rPr>
        <w:t>Common for 1 band UL and 2 bands UL CA</w:t>
      </w:r>
      <w:bookmarkEnd w:id="368"/>
    </w:p>
    <w:p w14:paraId="128B3FE0" w14:textId="77777777" w:rsidR="008F4D94" w:rsidRDefault="008F4D94" w:rsidP="008F4D94">
      <w:pPr>
        <w:pStyle w:val="Heading4"/>
      </w:pPr>
      <w:bookmarkStart w:id="369" w:name="_Toc183507899"/>
      <w:r>
        <w:t>5.26.1.1</w:t>
      </w:r>
      <w:r>
        <w:tab/>
      </w:r>
      <w:r>
        <w:rPr>
          <w:rFonts w:cs="Arial"/>
          <w:lang w:eastAsia="zh-CN"/>
        </w:rPr>
        <w:t>Operating bands for CA</w:t>
      </w:r>
      <w:bookmarkEnd w:id="369"/>
    </w:p>
    <w:p w14:paraId="031E3857" w14:textId="77777777" w:rsidR="008F4D94" w:rsidRDefault="008F4D94" w:rsidP="008F4D94">
      <w:pPr>
        <w:pStyle w:val="TH"/>
        <w:rPr>
          <w:lang w:val="en-US"/>
        </w:rPr>
      </w:pPr>
      <w:r>
        <w:rPr>
          <w:rFonts w:cs="Arial"/>
        </w:rPr>
        <w:t xml:space="preserve">Table </w:t>
      </w:r>
      <w:r>
        <w:rPr>
          <w:rFonts w:cs="Arial" w:hint="eastAsia"/>
          <w:lang w:val="en-US" w:eastAsia="zh-CN"/>
        </w:rPr>
        <w:t>5.26</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4C096DAD"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640B6B"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4E16C8F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B29567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5BE71B2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77326DFE"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0C15CC4"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51099A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58E37C5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2A25622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1ABAB747"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B29997"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2BB1A7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4EF3DEB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7CB3D9E2"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62111641"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815E22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4A91D7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57FE46D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50F1A9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615B4D27"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48FB3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57D4C1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1818EB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0F1986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1417AE1B"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6ABBD7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n8</w:t>
            </w:r>
          </w:p>
        </w:tc>
        <w:tc>
          <w:tcPr>
            <w:tcW w:w="2760" w:type="dxa"/>
            <w:tcBorders>
              <w:top w:val="nil"/>
              <w:left w:val="nil"/>
              <w:bottom w:val="single" w:sz="4" w:space="0" w:color="auto"/>
              <w:right w:val="single" w:sz="4" w:space="0" w:color="auto"/>
            </w:tcBorders>
            <w:shd w:val="clear" w:color="auto" w:fill="auto"/>
            <w:vAlign w:val="center"/>
            <w:hideMark/>
          </w:tcPr>
          <w:p w14:paraId="058F5D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68060C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4B1C34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bl>
    <w:p w14:paraId="6B7F08D7" w14:textId="77777777" w:rsidR="008F4D94" w:rsidRDefault="008F4D94" w:rsidP="008F4D94">
      <w:pPr>
        <w:pStyle w:val="TH"/>
      </w:pPr>
    </w:p>
    <w:p w14:paraId="03830171" w14:textId="77777777" w:rsidR="008F4D94" w:rsidRPr="005D2633" w:rsidRDefault="008F4D94" w:rsidP="008F4D94">
      <w:pPr>
        <w:pStyle w:val="Heading4"/>
        <w:rPr>
          <w:rFonts w:cs="Arial"/>
          <w:lang w:eastAsia="zh-CN"/>
        </w:rPr>
      </w:pPr>
      <w:bookmarkStart w:id="370" w:name="_Toc183507900"/>
      <w:r>
        <w:rPr>
          <w:rFonts w:cs="Arial"/>
          <w:lang w:eastAsia="zh-CN"/>
        </w:rPr>
        <w:t>5.26</w:t>
      </w:r>
      <w:r w:rsidRPr="005D2633">
        <w:rPr>
          <w:rFonts w:cs="Arial"/>
          <w:lang w:eastAsia="zh-CN"/>
        </w:rPr>
        <w:t>.1.2</w:t>
      </w:r>
      <w:r w:rsidRPr="005D2633">
        <w:rPr>
          <w:rFonts w:cs="Arial"/>
          <w:lang w:eastAsia="zh-CN"/>
        </w:rPr>
        <w:tab/>
      </w:r>
      <w:r>
        <w:rPr>
          <w:rFonts w:cs="Arial"/>
          <w:lang w:eastAsia="zh-CN"/>
        </w:rPr>
        <w:t>Channel bandwidths per operating band for CA</w:t>
      </w:r>
      <w:bookmarkEnd w:id="370"/>
    </w:p>
    <w:p w14:paraId="53DAFDB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4D8CEB7E"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344B2D2"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352888D5"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332C5F"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03A0C0E"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DED633A"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1704A8E0"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8CF5625" w14:textId="77777777" w:rsidR="008F4D94" w:rsidRDefault="008F4D94" w:rsidP="006A46EC">
            <w:pPr>
              <w:pStyle w:val="TAH"/>
              <w:rPr>
                <w:szCs w:val="18"/>
                <w:lang w:val="en-US" w:eastAsia="zh-CN"/>
              </w:rPr>
            </w:pPr>
            <w:r>
              <w:t>Bandwidth combination set</w:t>
            </w:r>
          </w:p>
        </w:tc>
      </w:tr>
      <w:tr w:rsidR="008F4D94" w14:paraId="0A4D5613"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6F16207A"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CA_n1A-n3A-n8A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3EE8E500" w14:textId="77777777" w:rsidR="008F4D94" w:rsidRPr="000205E1" w:rsidRDefault="008F4D94" w:rsidP="006A46EC">
            <w:pPr>
              <w:pStyle w:val="TAC"/>
              <w:rPr>
                <w:rFonts w:eastAsia="SimSun" w:cs="Arial"/>
                <w:szCs w:val="18"/>
                <w:lang w:val="en-US" w:eastAsia="zh-CN"/>
              </w:rPr>
            </w:pPr>
            <w:r w:rsidRPr="000205E1">
              <w:rPr>
                <w:rFonts w:eastAsia="SimSun" w:cs="Arial"/>
                <w:szCs w:val="18"/>
                <w:lang w:val="en-US" w:eastAsia="zh-CN"/>
              </w:rPr>
              <w:t>CA_n1A-n3A</w:t>
            </w:r>
          </w:p>
          <w:p w14:paraId="07A6146F" w14:textId="77777777" w:rsidR="008F4D94" w:rsidRPr="000205E1" w:rsidRDefault="008F4D94" w:rsidP="006A46EC">
            <w:pPr>
              <w:pStyle w:val="TAC"/>
              <w:rPr>
                <w:rFonts w:eastAsia="SimSun" w:cs="Arial"/>
                <w:szCs w:val="18"/>
                <w:lang w:val="en-US" w:eastAsia="zh-CN"/>
              </w:rPr>
            </w:pPr>
            <w:r w:rsidRPr="000205E1">
              <w:rPr>
                <w:rFonts w:eastAsia="SimSun" w:cs="Arial"/>
                <w:szCs w:val="18"/>
                <w:lang w:val="en-US" w:eastAsia="zh-CN"/>
              </w:rPr>
              <w:t>CA_n1A-n8A</w:t>
            </w:r>
          </w:p>
          <w:p w14:paraId="096A9B3A" w14:textId="77777777" w:rsidR="008F4D94" w:rsidRPr="00B00CBD" w:rsidRDefault="008F4D94" w:rsidP="006A46EC">
            <w:pPr>
              <w:pStyle w:val="TAC"/>
              <w:rPr>
                <w:rFonts w:eastAsia="SimSun" w:cs="Arial"/>
                <w:szCs w:val="18"/>
                <w:lang w:val="en-US" w:eastAsia="zh-CN"/>
              </w:rPr>
            </w:pPr>
            <w:r w:rsidRPr="000205E1">
              <w:rPr>
                <w:rFonts w:eastAsia="SimSun" w:cs="Arial"/>
                <w:szCs w:val="18"/>
                <w:lang w:val="en-US" w:eastAsia="zh-CN"/>
              </w:rPr>
              <w:t>CA_n3A-n8A</w:t>
            </w:r>
          </w:p>
        </w:tc>
        <w:tc>
          <w:tcPr>
            <w:tcW w:w="709" w:type="dxa"/>
            <w:tcBorders>
              <w:left w:val="single" w:sz="4" w:space="0" w:color="auto"/>
              <w:right w:val="single" w:sz="4" w:space="0" w:color="auto"/>
            </w:tcBorders>
            <w:vAlign w:val="center"/>
          </w:tcPr>
          <w:p w14:paraId="59D1BCB0"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5E4083C0" w14:textId="77777777" w:rsidR="008F4D94" w:rsidRPr="000205E1" w:rsidRDefault="008F4D94" w:rsidP="006A46EC">
            <w:pPr>
              <w:keepNext/>
              <w:keepLines/>
              <w:spacing w:after="0"/>
              <w:jc w:val="center"/>
              <w:textAlignment w:val="bottom"/>
              <w:rPr>
                <w:rFonts w:ascii="Arial" w:hAnsi="Arial" w:cs="Arial"/>
                <w:sz w:val="18"/>
                <w:szCs w:val="18"/>
                <w:lang w:val="en-US" w:eastAsia="zh-CN"/>
              </w:rPr>
            </w:pPr>
            <w:r w:rsidRPr="000205E1">
              <w:rPr>
                <w:rFonts w:ascii="Arial" w:hAnsi="Arial" w:cs="Arial"/>
                <w:sz w:val="18"/>
                <w:szCs w:val="18"/>
                <w:lang w:val="en-US" w:eastAsia="zh-CN"/>
              </w:rPr>
              <w:t>5,10,15,20,25,30,40,45,50</w:t>
            </w:r>
            <w:r w:rsidRPr="000205E1">
              <w:rPr>
                <w:rFonts w:ascii="Arial" w:hAnsi="Arial" w:cs="Arial"/>
                <w:sz w:val="18"/>
                <w:szCs w:val="18"/>
                <w:lang w:eastAsia="zh-CN"/>
              </w:rPr>
              <w:t> </w:t>
            </w:r>
          </w:p>
        </w:tc>
        <w:tc>
          <w:tcPr>
            <w:tcW w:w="1360" w:type="dxa"/>
            <w:tcBorders>
              <w:left w:val="single" w:sz="4" w:space="0" w:color="auto"/>
              <w:bottom w:val="nil"/>
              <w:right w:val="single" w:sz="4" w:space="0" w:color="auto"/>
            </w:tcBorders>
            <w:shd w:val="clear" w:color="auto" w:fill="auto"/>
            <w:vAlign w:val="center"/>
          </w:tcPr>
          <w:p w14:paraId="6C0B5874"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3FAE17EC"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53EBDB29"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1A439FF2"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F5BB78B"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6C9D24E9"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0205E1">
              <w:rPr>
                <w:rFonts w:ascii="Arial" w:eastAsia="SimSun" w:hAnsi="Arial" w:cs="Arial"/>
                <w:sz w:val="18"/>
                <w:szCs w:val="18"/>
                <w:u w:val="single"/>
                <w:lang w:val="en-US" w:eastAsia="zh-CN" w:bidi="ar"/>
              </w:rPr>
              <w:t>5,10,15,20,25,30,35,40,45,50</w:t>
            </w:r>
            <w:r w:rsidRPr="000205E1">
              <w:rPr>
                <w:rFonts w:ascii="Arial" w:eastAsia="SimSun" w:hAnsi="Arial" w:cs="Arial"/>
                <w:sz w:val="18"/>
                <w:szCs w:val="18"/>
                <w:lang w:eastAsia="zh-CN" w:bidi="ar"/>
              </w:rPr>
              <w:t> </w:t>
            </w:r>
          </w:p>
        </w:tc>
        <w:tc>
          <w:tcPr>
            <w:tcW w:w="1360" w:type="dxa"/>
            <w:tcBorders>
              <w:top w:val="nil"/>
              <w:left w:val="single" w:sz="4" w:space="0" w:color="auto"/>
              <w:bottom w:val="nil"/>
              <w:right w:val="single" w:sz="4" w:space="0" w:color="auto"/>
            </w:tcBorders>
            <w:shd w:val="clear" w:color="auto" w:fill="auto"/>
            <w:vAlign w:val="center"/>
          </w:tcPr>
          <w:p w14:paraId="639E018B" w14:textId="77777777" w:rsidR="008F4D94" w:rsidRPr="00B00CBD" w:rsidRDefault="008F4D94" w:rsidP="006A46EC">
            <w:pPr>
              <w:pStyle w:val="TAC"/>
              <w:rPr>
                <w:rFonts w:cs="Arial"/>
                <w:szCs w:val="18"/>
                <w:lang w:val="en-US" w:eastAsia="zh-CN"/>
              </w:rPr>
            </w:pPr>
          </w:p>
        </w:tc>
      </w:tr>
      <w:tr w:rsidR="008F4D94" w14:paraId="7E541D97"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14D89E3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55396F07"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17654659" w14:textId="77777777" w:rsidR="008F4D94" w:rsidRDefault="008F4D94" w:rsidP="006A46EC">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vAlign w:val="center"/>
          </w:tcPr>
          <w:p w14:paraId="23487FE7" w14:textId="77777777" w:rsidR="008F4D94" w:rsidRPr="00B00CBD" w:rsidRDefault="008F4D94" w:rsidP="006A46EC">
            <w:pPr>
              <w:keepNext/>
              <w:keepLines/>
              <w:spacing w:after="0"/>
              <w:jc w:val="center"/>
              <w:textAlignment w:val="bottom"/>
              <w:rPr>
                <w:rFonts w:ascii="Arial" w:hAnsi="Arial" w:cs="Arial"/>
                <w:sz w:val="18"/>
                <w:szCs w:val="18"/>
                <w:lang w:val="en-US" w:eastAsia="zh-CN"/>
              </w:rPr>
            </w:pPr>
            <w:r w:rsidRPr="0AA6D6E8">
              <w:rPr>
                <w:rFonts w:ascii="Arial" w:hAnsi="Arial" w:cs="Arial"/>
                <w:sz w:val="18"/>
                <w:szCs w:val="18"/>
                <w:lang w:val="en-US" w:eastAsia="zh-CN"/>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F83E8" w14:textId="77777777" w:rsidR="008F4D94" w:rsidRPr="00B00CBD" w:rsidRDefault="008F4D94" w:rsidP="006A46EC">
            <w:pPr>
              <w:pStyle w:val="TAC"/>
              <w:rPr>
                <w:rFonts w:cs="Arial"/>
                <w:szCs w:val="18"/>
                <w:lang w:val="en-US" w:eastAsia="zh-CN"/>
              </w:rPr>
            </w:pPr>
          </w:p>
        </w:tc>
      </w:tr>
      <w:tr w:rsidR="008F4D94" w14:paraId="0D0DBB50"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7C00208A" w14:textId="77777777" w:rsidR="008F4D94" w:rsidRPr="00B00CBD" w:rsidRDefault="008F4D94" w:rsidP="006A46EC">
            <w:pPr>
              <w:pStyle w:val="TAC"/>
              <w:rPr>
                <w:rFonts w:cs="Arial"/>
                <w:szCs w:val="18"/>
                <w:lang w:val="en-US" w:eastAsia="zh-CN"/>
              </w:rPr>
            </w:pPr>
            <w:r>
              <w:rPr>
                <w:rFonts w:eastAsia="SimSun" w:cs="Arial"/>
                <w:szCs w:val="18"/>
                <w:lang w:val="en-US" w:eastAsia="zh-CN"/>
              </w:rPr>
              <w:t>CA_n1A-n3(2A)-n8A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2BED438C" w14:textId="77777777" w:rsidR="008F4D94" w:rsidRPr="000205E1" w:rsidRDefault="008F4D94" w:rsidP="006A46EC">
            <w:pPr>
              <w:pStyle w:val="TAC"/>
              <w:rPr>
                <w:rFonts w:eastAsia="SimSun" w:cs="Arial"/>
                <w:szCs w:val="18"/>
                <w:lang w:val="en-US" w:eastAsia="zh-CN"/>
              </w:rPr>
            </w:pPr>
            <w:r w:rsidRPr="000205E1">
              <w:rPr>
                <w:rFonts w:eastAsia="SimSun" w:cs="Arial"/>
                <w:szCs w:val="18"/>
                <w:lang w:val="en-US" w:eastAsia="zh-CN"/>
              </w:rPr>
              <w:t>CA_n1A-n3A</w:t>
            </w:r>
          </w:p>
          <w:p w14:paraId="48451D9D" w14:textId="77777777" w:rsidR="008F4D94" w:rsidRPr="000205E1" w:rsidRDefault="008F4D94" w:rsidP="006A46EC">
            <w:pPr>
              <w:pStyle w:val="TAC"/>
              <w:rPr>
                <w:rFonts w:eastAsia="SimSun" w:cs="Arial"/>
                <w:szCs w:val="18"/>
                <w:lang w:val="en-US" w:eastAsia="zh-CN"/>
              </w:rPr>
            </w:pPr>
            <w:r w:rsidRPr="000205E1">
              <w:rPr>
                <w:rFonts w:eastAsia="SimSun" w:cs="Arial"/>
                <w:szCs w:val="18"/>
                <w:lang w:val="en-US" w:eastAsia="zh-CN"/>
              </w:rPr>
              <w:t>CA_n1A-n8A</w:t>
            </w:r>
          </w:p>
          <w:p w14:paraId="1E8DDC04" w14:textId="77777777" w:rsidR="008F4D94" w:rsidRPr="00B00CBD" w:rsidRDefault="008F4D94" w:rsidP="006A46EC">
            <w:pPr>
              <w:pStyle w:val="TAC"/>
              <w:rPr>
                <w:rFonts w:cs="Arial"/>
                <w:szCs w:val="18"/>
                <w:lang w:val="en-US" w:eastAsia="zh-CN"/>
              </w:rPr>
            </w:pPr>
            <w:r w:rsidRPr="000205E1">
              <w:rPr>
                <w:rFonts w:eastAsia="SimSun" w:cs="Arial"/>
                <w:szCs w:val="18"/>
                <w:lang w:val="en-US" w:eastAsia="zh-CN"/>
              </w:rPr>
              <w:t>CA_n3A-n8A</w:t>
            </w:r>
          </w:p>
        </w:tc>
        <w:tc>
          <w:tcPr>
            <w:tcW w:w="709" w:type="dxa"/>
            <w:tcBorders>
              <w:top w:val="single" w:sz="4" w:space="0" w:color="auto"/>
              <w:left w:val="single" w:sz="4" w:space="0" w:color="auto"/>
              <w:right w:val="single" w:sz="4" w:space="0" w:color="auto"/>
            </w:tcBorders>
            <w:vAlign w:val="center"/>
          </w:tcPr>
          <w:p w14:paraId="433E3FF9" w14:textId="77777777" w:rsidR="008F4D94"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462907FA" w14:textId="77777777" w:rsidR="008F4D94" w:rsidRPr="0AA6D6E8" w:rsidRDefault="008F4D94" w:rsidP="006A46EC">
            <w:pPr>
              <w:keepNext/>
              <w:keepLines/>
              <w:spacing w:after="0"/>
              <w:jc w:val="center"/>
              <w:textAlignment w:val="bottom"/>
              <w:rPr>
                <w:rFonts w:ascii="Arial" w:hAnsi="Arial" w:cs="Arial"/>
                <w:sz w:val="18"/>
                <w:szCs w:val="18"/>
                <w:lang w:val="en-US" w:eastAsia="zh-CN"/>
              </w:rPr>
            </w:pPr>
            <w:r w:rsidRPr="000205E1">
              <w:rPr>
                <w:rFonts w:ascii="Arial" w:hAnsi="Arial" w:cs="Arial"/>
                <w:sz w:val="18"/>
                <w:szCs w:val="18"/>
                <w:lang w:val="en-US" w:eastAsia="zh-CN"/>
              </w:rPr>
              <w:t>5,10,15,20,25,30,40,45,50</w:t>
            </w:r>
            <w:r w:rsidRPr="000205E1">
              <w:rPr>
                <w:rFonts w:ascii="Arial" w:hAnsi="Arial" w:cs="Arial"/>
                <w:sz w:val="18"/>
                <w:szCs w:val="18"/>
                <w:lang w:eastAsia="zh-CN"/>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3D777"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42BC8593"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62D79FB0"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516028D"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386C8602" w14:textId="77777777" w:rsidR="008F4D94"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365DC9B4" w14:textId="77777777" w:rsidR="008F4D94" w:rsidRPr="0AA6D6E8" w:rsidRDefault="008F4D94" w:rsidP="006A46EC">
            <w:pPr>
              <w:keepNext/>
              <w:keepLines/>
              <w:spacing w:after="0"/>
              <w:jc w:val="center"/>
              <w:textAlignment w:val="bottom"/>
              <w:rPr>
                <w:rFonts w:ascii="Arial" w:hAnsi="Arial" w:cs="Arial"/>
                <w:sz w:val="18"/>
                <w:szCs w:val="18"/>
                <w:lang w:val="en-US" w:eastAsia="zh-CN"/>
              </w:rPr>
            </w:pPr>
            <w:r>
              <w:rPr>
                <w:rFonts w:ascii="Arial" w:eastAsia="SimSun" w:hAnsi="Arial" w:cs="Arial"/>
                <w:sz w:val="18"/>
                <w:szCs w:val="18"/>
                <w:u w:val="single"/>
                <w:lang w:val="en-US" w:eastAsia="zh-CN" w:bidi="ar"/>
              </w:rPr>
              <w:t>CA_n3(2A) BCS 4 &amp; 5</w:t>
            </w:r>
            <w:r w:rsidRPr="000205E1">
              <w:rPr>
                <w:rFonts w:ascii="Arial" w:eastAsia="SimSun" w:hAnsi="Arial" w:cs="Arial"/>
                <w:sz w:val="18"/>
                <w:szCs w:val="18"/>
                <w:lang w:eastAsia="zh-CN" w:bidi="ar"/>
              </w:rPr>
              <w:t> </w:t>
            </w:r>
          </w:p>
        </w:tc>
        <w:tc>
          <w:tcPr>
            <w:tcW w:w="1360" w:type="dxa"/>
            <w:tcBorders>
              <w:top w:val="nil"/>
              <w:left w:val="single" w:sz="4" w:space="0" w:color="auto"/>
              <w:bottom w:val="nil"/>
              <w:right w:val="single" w:sz="4" w:space="0" w:color="auto"/>
            </w:tcBorders>
            <w:shd w:val="clear" w:color="auto" w:fill="auto"/>
            <w:vAlign w:val="center"/>
          </w:tcPr>
          <w:p w14:paraId="470FC31A" w14:textId="77777777" w:rsidR="008F4D94" w:rsidRPr="00B00CBD" w:rsidRDefault="008F4D94" w:rsidP="006A46EC">
            <w:pPr>
              <w:pStyle w:val="TAC"/>
              <w:rPr>
                <w:rFonts w:cs="Arial"/>
                <w:szCs w:val="18"/>
                <w:lang w:val="en-US" w:eastAsia="zh-CN"/>
              </w:rPr>
            </w:pPr>
          </w:p>
        </w:tc>
      </w:tr>
      <w:tr w:rsidR="008F4D94" w14:paraId="61790CD2"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555D3D08"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74FB3392"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3F655CF" w14:textId="77777777" w:rsidR="008F4D94" w:rsidRDefault="008F4D94" w:rsidP="006A46EC">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vAlign w:val="center"/>
          </w:tcPr>
          <w:p w14:paraId="7C46C415" w14:textId="77777777" w:rsidR="008F4D94" w:rsidRPr="0AA6D6E8" w:rsidRDefault="008F4D94" w:rsidP="006A46EC">
            <w:pPr>
              <w:keepNext/>
              <w:keepLines/>
              <w:spacing w:after="0"/>
              <w:jc w:val="center"/>
              <w:textAlignment w:val="bottom"/>
              <w:rPr>
                <w:rFonts w:ascii="Arial" w:hAnsi="Arial" w:cs="Arial"/>
                <w:sz w:val="18"/>
                <w:szCs w:val="18"/>
                <w:lang w:val="en-US" w:eastAsia="zh-CN"/>
              </w:rPr>
            </w:pPr>
            <w:r w:rsidRPr="0AA6D6E8">
              <w:rPr>
                <w:rFonts w:ascii="Arial" w:hAnsi="Arial" w:cs="Arial"/>
                <w:sz w:val="18"/>
                <w:szCs w:val="18"/>
                <w:lang w:val="en-US" w:eastAsia="zh-CN"/>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D4A52" w14:textId="77777777" w:rsidR="008F4D94" w:rsidRPr="00B00CBD" w:rsidRDefault="008F4D94" w:rsidP="006A46EC">
            <w:pPr>
              <w:pStyle w:val="TAC"/>
              <w:rPr>
                <w:rFonts w:cs="Arial"/>
                <w:szCs w:val="18"/>
                <w:lang w:val="en-US" w:eastAsia="zh-CN"/>
              </w:rPr>
            </w:pPr>
          </w:p>
        </w:tc>
      </w:tr>
    </w:tbl>
    <w:p w14:paraId="7BEDB6BE" w14:textId="77777777" w:rsidR="008F4D94" w:rsidRDefault="008F4D94" w:rsidP="008F4D94">
      <w:pPr>
        <w:pStyle w:val="Heading4"/>
        <w:rPr>
          <w:rFonts w:cs="Arial"/>
          <w:szCs w:val="22"/>
          <w:lang w:val="en-US" w:eastAsia="zh-CN"/>
        </w:rPr>
      </w:pPr>
      <w:bookmarkStart w:id="371" w:name="_Toc183507901"/>
      <w:r>
        <w:rPr>
          <w:rFonts w:cs="Arial"/>
          <w:lang w:eastAsia="zh-CN"/>
        </w:rPr>
        <w:t>5.26</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71"/>
    </w:p>
    <w:p w14:paraId="69888AC9"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-n3</w:t>
      </w:r>
      <w:r>
        <w:rPr>
          <w:lang w:val="en-US" w:eastAsia="zh-CN"/>
        </w:rPr>
        <w:t>-n8</w:t>
      </w:r>
      <w:r>
        <w:t>, the</w:t>
      </w:r>
      <w:r>
        <w:rPr>
          <w:lang w:eastAsia="zh-CN"/>
        </w:rPr>
        <w:t xml:space="preserve"> </w:t>
      </w:r>
      <w:r>
        <w:rPr>
          <w:rFonts w:ascii="Symbol" w:eastAsia="Symbol" w:hAnsi="Symbol" w:cs="Symbol"/>
        </w:rPr>
        <w:t></w:t>
      </w:r>
      <w:r>
        <w:t>T</w:t>
      </w:r>
      <w:r>
        <w:rPr>
          <w:vertAlign w:val="subscript"/>
        </w:rPr>
        <w:t>IB,c</w:t>
      </w:r>
      <w:r>
        <w:t xml:space="preserve"> and</w:t>
      </w:r>
      <w:r>
        <w:rPr>
          <w:lang w:eastAsia="zh-CN"/>
        </w:rPr>
        <w:t xml:space="preserve"> </w:t>
      </w:r>
      <w:r>
        <w:rPr>
          <w:rFonts w:ascii="Symbol" w:eastAsia="Symbol" w:hAnsi="Symbol" w:cs="Symbol"/>
        </w:rPr>
        <w:t></w:t>
      </w:r>
      <w:r>
        <w:t>R</w:t>
      </w:r>
      <w:r>
        <w:rPr>
          <w:vertAlign w:val="subscript"/>
        </w:rPr>
        <w:t>IB</w:t>
      </w:r>
      <w:r>
        <w:rPr>
          <w:vertAlign w:val="subscript"/>
          <w:lang w:eastAsia="zh-CN"/>
        </w:rPr>
        <w:t>,c</w:t>
      </w:r>
      <w:r>
        <w:t xml:space="preserve"> values have already been specified.</w:t>
      </w:r>
    </w:p>
    <w:p w14:paraId="36413349" w14:textId="77777777" w:rsidR="008F4D94" w:rsidRPr="005D2633" w:rsidRDefault="008F4D94" w:rsidP="008F4D94">
      <w:pPr>
        <w:pStyle w:val="Heading3"/>
        <w:rPr>
          <w:rFonts w:cs="Arial"/>
          <w:szCs w:val="28"/>
          <w:lang w:val="en-US" w:eastAsia="zh-CN"/>
        </w:rPr>
      </w:pPr>
      <w:bookmarkStart w:id="372" w:name="_Toc183507902"/>
      <w:r>
        <w:rPr>
          <w:rFonts w:cs="Arial"/>
          <w:szCs w:val="28"/>
          <w:lang w:val="en-US" w:eastAsia="zh-CN"/>
        </w:rPr>
        <w:t>5.26</w:t>
      </w:r>
      <w:r w:rsidRPr="005D2633">
        <w:rPr>
          <w:rFonts w:cs="Arial"/>
          <w:szCs w:val="28"/>
          <w:lang w:val="en-US" w:eastAsia="zh-CN"/>
        </w:rPr>
        <w:t>.2</w:t>
      </w:r>
      <w:r w:rsidRPr="005D2633">
        <w:rPr>
          <w:rFonts w:cs="Arial"/>
          <w:szCs w:val="28"/>
          <w:lang w:val="en-US" w:eastAsia="zh-CN"/>
        </w:rPr>
        <w:tab/>
        <w:t>Specific for 2 bands UL CA</w:t>
      </w:r>
      <w:bookmarkEnd w:id="372"/>
    </w:p>
    <w:p w14:paraId="7E59516E" w14:textId="77777777" w:rsidR="008F4D94" w:rsidRPr="00140BB6" w:rsidRDefault="008F4D94" w:rsidP="008F4D94">
      <w:pPr>
        <w:pStyle w:val="Heading4"/>
      </w:pPr>
      <w:bookmarkStart w:id="373" w:name="_Toc183507903"/>
      <w:r>
        <w:t>5.26</w:t>
      </w:r>
      <w:r w:rsidRPr="00140BB6">
        <w:t>.2.1</w:t>
      </w:r>
      <w:r w:rsidRPr="00140BB6">
        <w:tab/>
        <w:t>UE co-existence studies</w:t>
      </w:r>
      <w:bookmarkEnd w:id="373"/>
    </w:p>
    <w:p w14:paraId="4395E7F7" w14:textId="77777777" w:rsidR="008F4D94" w:rsidRPr="00242348" w:rsidRDefault="008F4D94" w:rsidP="008F4D94">
      <w:pPr>
        <w:pStyle w:val="Heading5"/>
        <w:rPr>
          <w:snapToGrid w:val="0"/>
        </w:rPr>
      </w:pPr>
      <w:bookmarkStart w:id="374" w:name="_Toc183507904"/>
      <w:r>
        <w:rPr>
          <w:rFonts w:hint="eastAsia"/>
          <w:snapToGrid w:val="0"/>
        </w:rPr>
        <w:t>5.26</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74"/>
    </w:p>
    <w:p w14:paraId="68F0C412"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5.26</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n8</w:t>
      </w:r>
      <w:r w:rsidRPr="00A76C0A">
        <w:rPr>
          <w:rFonts w:eastAsia="MS Mincho"/>
        </w:rPr>
        <w:t>A with UL CA_</w:t>
      </w:r>
      <w:r>
        <w:rPr>
          <w:rFonts w:eastAsia="MS Mincho"/>
        </w:rPr>
        <w:t>n1</w:t>
      </w:r>
      <w:r w:rsidRPr="00A76C0A">
        <w:rPr>
          <w:rFonts w:eastAsia="MS Mincho"/>
        </w:rPr>
        <w:t>A-</w:t>
      </w:r>
      <w:r>
        <w:rPr>
          <w:rFonts w:eastAsia="MS Mincho"/>
        </w:rPr>
        <w:t>n3</w:t>
      </w:r>
      <w:r w:rsidRPr="00A76C0A">
        <w:rPr>
          <w:rFonts w:eastAsia="MS Mincho"/>
        </w:rPr>
        <w:t>A.</w:t>
      </w:r>
    </w:p>
    <w:p w14:paraId="779EE278"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5D89FF5D"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30012"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066A5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2B2B31A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31B97A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496857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41B18D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167F49"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41DC7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57EF5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2945D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C8D8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3C714F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E948A5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38BA88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270 - 135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CD587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3630 - 3765</w:t>
            </w:r>
          </w:p>
        </w:tc>
      </w:tr>
      <w:tr w:rsidR="008F4D94" w14:paraId="2E5B4BD0"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7BEB6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8026D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24A3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8A370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12D35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4AFCD1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F783FD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3359CF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2055 - 2250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AD4117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1440 - 1650</w:t>
            </w:r>
          </w:p>
        </w:tc>
      </w:tr>
      <w:tr w:rsidR="008F4D94" w14:paraId="40D1D6E4"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5CB02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9DF4B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57744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413A1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25AFB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D018C0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D2DCE8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15825B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5550 - 5745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DACE60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5340 - 5550</w:t>
            </w:r>
          </w:p>
        </w:tc>
      </w:tr>
      <w:tr w:rsidR="008F4D94" w14:paraId="5C0E369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66FC6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CEDFD4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1A11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02199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0342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F46EB1F"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526B2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CE54E2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3975 - 4230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F4BEC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3150 - 3435</w:t>
            </w:r>
          </w:p>
        </w:tc>
      </w:tr>
      <w:tr w:rsidR="008F4D94" w14:paraId="49B2AEF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B6EB8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A75E5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8042B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30DF66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EE20D0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EF735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B284B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270 - 540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3E2CD13" w14:textId="77777777" w:rsidR="008F4D94" w:rsidRDefault="008F4D94" w:rsidP="006A46EC">
            <w:pPr>
              <w:rPr>
                <w:rFonts w:ascii="Arial" w:hAnsi="Arial" w:cs="Arial"/>
                <w:color w:val="000000"/>
                <w:sz w:val="18"/>
                <w:szCs w:val="18"/>
              </w:rPr>
            </w:pPr>
          </w:p>
        </w:tc>
      </w:tr>
      <w:tr w:rsidR="008F4D94" w14:paraId="027AC242"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11A5EB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BB093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02613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FBA89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40940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7359566"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7B13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EB8538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7470 - 7725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069D5A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7050 - 7335</w:t>
            </w:r>
          </w:p>
        </w:tc>
      </w:tr>
      <w:tr w:rsidR="008F4D94" w14:paraId="1D7FBE4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B132F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1FCD71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BD4716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00EA9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F69D122"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B2EB2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2F416B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7260 - 7530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917C192" w14:textId="77777777" w:rsidR="008F4D94" w:rsidRDefault="008F4D94" w:rsidP="006A46EC">
            <w:pPr>
              <w:rPr>
                <w:rFonts w:ascii="Arial" w:hAnsi="Arial" w:cs="Arial"/>
                <w:color w:val="000000"/>
                <w:sz w:val="18"/>
                <w:szCs w:val="18"/>
              </w:rPr>
            </w:pPr>
          </w:p>
        </w:tc>
      </w:tr>
      <w:tr w:rsidR="008F4D94" w14:paraId="2E75AF8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988F00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6DEF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58508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BB03D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322F0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E978B3B"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DB5E2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1B7DA0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5220 - 4860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534330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6210 - 5895</w:t>
            </w:r>
          </w:p>
        </w:tc>
      </w:tr>
      <w:tr w:rsidR="008F4D94" w14:paraId="6629BB7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6C54CE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A23CD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A9A03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195F4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CA910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8EA7A42"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089CF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77B85E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1515 - 1170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8CDC42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2520 - 2190</w:t>
            </w:r>
          </w:p>
        </w:tc>
      </w:tr>
      <w:tr w:rsidR="008F4D94" w14:paraId="6E1FC05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66126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809CF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B70C6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06B1F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AC89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69E649A"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322522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6B64A8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8760 - 9120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A56FF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9390 - 9705</w:t>
            </w:r>
          </w:p>
        </w:tc>
      </w:tr>
      <w:tr w:rsidR="008F4D94" w14:paraId="5D1B35B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58671E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CBFA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5F06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D8418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B064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1441B6"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E8763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C0CC3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8970 - 9315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0C6075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9180 - 9510</w:t>
            </w:r>
          </w:p>
        </w:tc>
      </w:tr>
      <w:tr w:rsidR="008F4D94" w14:paraId="7A42891E"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29CA4B"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59336FC" w14:textId="77777777" w:rsidR="008F4D94" w:rsidRDefault="008F4D94" w:rsidP="008F4D94">
      <w:pPr>
        <w:pStyle w:val="TH"/>
        <w:rPr>
          <w:rFonts w:eastAsia="MS Mincho"/>
        </w:rPr>
      </w:pPr>
    </w:p>
    <w:p w14:paraId="5BB161BF"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5.26</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n8</w:t>
      </w:r>
      <w:r w:rsidRPr="00A76C0A">
        <w:rPr>
          <w:rFonts w:eastAsia="MS Mincho"/>
        </w:rPr>
        <w:t>A with UL CA_</w:t>
      </w:r>
      <w:r>
        <w:rPr>
          <w:rFonts w:eastAsia="MS Mincho"/>
        </w:rPr>
        <w:t>n1</w:t>
      </w:r>
      <w:r w:rsidRPr="00A76C0A">
        <w:rPr>
          <w:rFonts w:eastAsia="MS Mincho"/>
        </w:rPr>
        <w:t>A-</w:t>
      </w:r>
      <w:r>
        <w:rPr>
          <w:rFonts w:eastAsia="MS Mincho"/>
        </w:rPr>
        <w:t>n8</w:t>
      </w:r>
      <w:r w:rsidRPr="00A76C0A">
        <w:rPr>
          <w:rFonts w:eastAsia="MS Mincho"/>
        </w:rPr>
        <w:t>A.</w:t>
      </w:r>
    </w:p>
    <w:p w14:paraId="3EFFD46C"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830"/>
        <w:gridCol w:w="1770"/>
        <w:gridCol w:w="1774"/>
        <w:gridCol w:w="1701"/>
        <w:gridCol w:w="1625"/>
      </w:tblGrid>
      <w:tr w:rsidR="008F4D94" w14:paraId="3CAD31E6" w14:textId="77777777" w:rsidTr="006A46EC">
        <w:trPr>
          <w:trHeight w:val="315"/>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50C9F"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70" w:type="dxa"/>
            <w:tcBorders>
              <w:top w:val="single" w:sz="4" w:space="0" w:color="auto"/>
              <w:left w:val="nil"/>
              <w:bottom w:val="single" w:sz="4" w:space="0" w:color="auto"/>
              <w:right w:val="single" w:sz="4" w:space="0" w:color="auto"/>
            </w:tcBorders>
            <w:shd w:val="clear" w:color="auto" w:fill="auto"/>
            <w:vAlign w:val="center"/>
            <w:hideMark/>
          </w:tcPr>
          <w:p w14:paraId="4642245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74" w:type="dxa"/>
            <w:tcBorders>
              <w:top w:val="single" w:sz="4" w:space="0" w:color="auto"/>
              <w:left w:val="nil"/>
              <w:bottom w:val="single" w:sz="4" w:space="0" w:color="auto"/>
              <w:right w:val="single" w:sz="4" w:space="0" w:color="auto"/>
            </w:tcBorders>
            <w:shd w:val="clear" w:color="auto" w:fill="auto"/>
            <w:vAlign w:val="center"/>
            <w:hideMark/>
          </w:tcPr>
          <w:p w14:paraId="72795C7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4DC73C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625" w:type="dxa"/>
            <w:tcBorders>
              <w:top w:val="single" w:sz="4" w:space="0" w:color="auto"/>
              <w:left w:val="nil"/>
              <w:bottom w:val="single" w:sz="4" w:space="0" w:color="auto"/>
              <w:right w:val="single" w:sz="4" w:space="0" w:color="auto"/>
            </w:tcBorders>
            <w:shd w:val="clear" w:color="auto" w:fill="auto"/>
            <w:vAlign w:val="center"/>
            <w:hideMark/>
          </w:tcPr>
          <w:p w14:paraId="0851942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700E20A"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B6011F4"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F9DAF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2F6F51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5C8FB9E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10DC1A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4A98D13"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7EC767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3589B57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1100 - 1005</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7F03178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2800 - 2895</w:t>
            </w:r>
          </w:p>
        </w:tc>
      </w:tr>
      <w:tr w:rsidR="008F4D94" w14:paraId="1BB3EBAB"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795EA3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7D482C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54D7A5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6FEB02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25C543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1DE071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064BAE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13637AE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2925 - 3080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6A6EA5D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220 - 90</w:t>
            </w:r>
          </w:p>
        </w:tc>
      </w:tr>
      <w:tr w:rsidR="008F4D94" w14:paraId="45F7EA06"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DC30E9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2F12AB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7A411A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2E9C05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3288D2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929E53"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2D9C82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07E0C0E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4720 - 4875</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54547ED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3680 - 3810</w:t>
            </w:r>
          </w:p>
        </w:tc>
      </w:tr>
      <w:tr w:rsidR="008F4D94" w14:paraId="6103881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BD0B40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5097AD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65F997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333206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21309CF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84A355E"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F89206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2AAC79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4845 - 5060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35AE3C4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660 - 825</w:t>
            </w:r>
          </w:p>
        </w:tc>
      </w:tr>
      <w:tr w:rsidR="008F4D94" w14:paraId="7DBCCC22"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1EE5A5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400CE44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499E00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326"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D7432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AC7A2E7"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EF036F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7078F93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2010 - 2200</w:t>
            </w:r>
          </w:p>
        </w:tc>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6BFCC2BC" w14:textId="77777777" w:rsidR="008F4D94" w:rsidRDefault="008F4D94" w:rsidP="006A46EC">
            <w:pPr>
              <w:rPr>
                <w:rFonts w:ascii="Arial" w:hAnsi="Arial" w:cs="Arial"/>
                <w:color w:val="000000"/>
                <w:sz w:val="18"/>
                <w:szCs w:val="18"/>
              </w:rPr>
            </w:pPr>
          </w:p>
        </w:tc>
      </w:tr>
      <w:tr w:rsidR="008F4D94" w14:paraId="759C863C"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7C1547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ED1CC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219EDC4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6674AB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24EB65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0139B69"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0D6A9C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163B11A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6640 - 6855</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7320100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4560 - 4725</w:t>
            </w:r>
          </w:p>
        </w:tc>
      </w:tr>
      <w:tr w:rsidR="008F4D94" w14:paraId="45875A90"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B3DCDE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D1111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62C7FC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326"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30D5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F304D5B"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4AA238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3E21A40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5600 - 5790</w:t>
            </w:r>
          </w:p>
        </w:tc>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2B9E33A7" w14:textId="77777777" w:rsidR="008F4D94" w:rsidRDefault="008F4D94" w:rsidP="006A46EC">
            <w:pPr>
              <w:rPr>
                <w:rFonts w:ascii="Arial" w:hAnsi="Arial" w:cs="Arial"/>
                <w:color w:val="000000"/>
                <w:sz w:val="18"/>
                <w:szCs w:val="18"/>
              </w:rPr>
            </w:pPr>
          </w:p>
        </w:tc>
      </w:tr>
      <w:tr w:rsidR="008F4D94" w14:paraId="7587A567"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B14850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4D4070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3C1C5A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26BEEB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056E5A3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44D93AE"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FE14DD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317305E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1740 - 1540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24B5FA3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7040 - 6765</w:t>
            </w:r>
          </w:p>
        </w:tc>
      </w:tr>
      <w:tr w:rsidR="008F4D94" w14:paraId="4ECFD33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F2769C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611E2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773CF83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790C4C8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67E171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FEAB8F8"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5E706F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5B03736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1095 - 1320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2E6FBE7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4180 - 3930</w:t>
            </w:r>
          </w:p>
        </w:tc>
      </w:tr>
      <w:tr w:rsidR="008F4D94" w14:paraId="576E5F0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AC6BE7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758684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448F1F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41B81F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4FA065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4E5B98B"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040B5E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0D8E823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5440 - 5640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2F26F73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8560 - 8835</w:t>
            </w:r>
          </w:p>
        </w:tc>
      </w:tr>
      <w:tr w:rsidR="008F4D94" w14:paraId="35C4D697"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C0BB97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68D654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016950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40459A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4950A4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E564C72"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B6928E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6C52519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6480 - 6705</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2D1233B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7520 - 7770</w:t>
            </w:r>
          </w:p>
        </w:tc>
      </w:tr>
      <w:tr w:rsidR="008F4D94" w14:paraId="2EA7D851"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FBF72E7"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8227171" w14:textId="77777777" w:rsidR="008F4D94" w:rsidRDefault="008F4D94" w:rsidP="008F4D94">
      <w:pPr>
        <w:pStyle w:val="TH"/>
      </w:pPr>
    </w:p>
    <w:p w14:paraId="5C66E9F8"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5.26</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n8</w:t>
      </w:r>
      <w:r w:rsidRPr="00A76C0A">
        <w:rPr>
          <w:rFonts w:eastAsia="MS Mincho"/>
        </w:rPr>
        <w:t>A with UL CA_</w:t>
      </w:r>
      <w:r>
        <w:rPr>
          <w:rFonts w:eastAsia="MS Mincho"/>
        </w:rPr>
        <w:t>n3</w:t>
      </w:r>
      <w:r w:rsidRPr="00A76C0A">
        <w:rPr>
          <w:rFonts w:eastAsia="MS Mincho"/>
        </w:rPr>
        <w:t>A-</w:t>
      </w:r>
      <w:r>
        <w:rPr>
          <w:rFonts w:eastAsia="MS Mincho"/>
        </w:rPr>
        <w:t>n8</w:t>
      </w:r>
      <w:r w:rsidRPr="00A76C0A">
        <w:rPr>
          <w:rFonts w:eastAsia="MS Mincho"/>
        </w:rPr>
        <w:t>A.</w:t>
      </w:r>
    </w:p>
    <w:p w14:paraId="732ABAE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830"/>
        <w:gridCol w:w="1670"/>
        <w:gridCol w:w="1732"/>
        <w:gridCol w:w="1608"/>
        <w:gridCol w:w="1780"/>
      </w:tblGrid>
      <w:tr w:rsidR="008F4D94" w14:paraId="3D236B44" w14:textId="77777777" w:rsidTr="006A46EC">
        <w:trPr>
          <w:trHeight w:val="315"/>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18B75"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670" w:type="dxa"/>
            <w:tcBorders>
              <w:top w:val="single" w:sz="4" w:space="0" w:color="auto"/>
              <w:left w:val="nil"/>
              <w:bottom w:val="single" w:sz="4" w:space="0" w:color="auto"/>
              <w:right w:val="single" w:sz="4" w:space="0" w:color="auto"/>
            </w:tcBorders>
            <w:shd w:val="clear" w:color="auto" w:fill="auto"/>
            <w:vAlign w:val="center"/>
            <w:hideMark/>
          </w:tcPr>
          <w:p w14:paraId="585FE96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32" w:type="dxa"/>
            <w:tcBorders>
              <w:top w:val="single" w:sz="4" w:space="0" w:color="auto"/>
              <w:left w:val="nil"/>
              <w:bottom w:val="single" w:sz="4" w:space="0" w:color="auto"/>
              <w:right w:val="single" w:sz="4" w:space="0" w:color="auto"/>
            </w:tcBorders>
            <w:shd w:val="clear" w:color="auto" w:fill="auto"/>
            <w:vAlign w:val="center"/>
            <w:hideMark/>
          </w:tcPr>
          <w:p w14:paraId="728B30A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14:paraId="60D71F2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37D3384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7D67998"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2D6D743"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570CEA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5959CB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77A8F1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752A0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13D8EA"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A03810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2378D37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905 - 795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6D55365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2590 - 2700</w:t>
            </w:r>
          </w:p>
        </w:tc>
      </w:tr>
      <w:tr w:rsidR="008F4D94" w14:paraId="372CFE78"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975735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79D654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E663E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236808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91A75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19D8F55"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42B04B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11614A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2505 - 2690</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5C67B52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25 - 120</w:t>
            </w:r>
          </w:p>
        </w:tc>
      </w:tr>
      <w:tr w:rsidR="008F4D94" w14:paraId="66557DB2"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490748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14D2AE1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716E77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35E302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0EFB0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BCFCBA0"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8C3F96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1143687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4300 - 4485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620B6FE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3470 - 3615</w:t>
            </w:r>
          </w:p>
        </w:tc>
      </w:tr>
      <w:tr w:rsidR="008F4D94" w14:paraId="3A5F7EA2"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DC39E8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74A48B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678ADE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5593BB8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F8E8A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955862B"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C89ED0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52583AF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4215 - 4475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1DDB83A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855 - 1035</w:t>
            </w:r>
          </w:p>
        </w:tc>
      </w:tr>
      <w:tr w:rsidR="008F4D94" w14:paraId="4FE03EB6"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108C87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38FF0A1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B3404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388"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58B66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DDE2802"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8D2A26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73AE5F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1590 - 1810</w:t>
            </w:r>
          </w:p>
        </w:tc>
        <w:tc>
          <w:tcPr>
            <w:tcW w:w="3388" w:type="dxa"/>
            <w:gridSpan w:val="2"/>
            <w:vMerge/>
            <w:tcBorders>
              <w:top w:val="single" w:sz="4" w:space="0" w:color="auto"/>
              <w:left w:val="single" w:sz="4" w:space="0" w:color="auto"/>
              <w:bottom w:val="single" w:sz="4" w:space="0" w:color="auto"/>
              <w:right w:val="single" w:sz="4" w:space="0" w:color="auto"/>
            </w:tcBorders>
            <w:vAlign w:val="center"/>
            <w:hideMark/>
          </w:tcPr>
          <w:p w14:paraId="039C4A61" w14:textId="77777777" w:rsidR="008F4D94" w:rsidRDefault="008F4D94" w:rsidP="006A46EC">
            <w:pPr>
              <w:rPr>
                <w:rFonts w:ascii="Arial" w:hAnsi="Arial" w:cs="Arial"/>
                <w:color w:val="000000"/>
                <w:sz w:val="18"/>
                <w:szCs w:val="18"/>
              </w:rPr>
            </w:pPr>
          </w:p>
        </w:tc>
      </w:tr>
      <w:tr w:rsidR="008F4D94" w14:paraId="79E51B8B"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EB1941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2D8C10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714EA66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715234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9BD9AB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1AFF431"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55EA53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7AF459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6010 - 6270</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0B0E611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4350 - 4530</w:t>
            </w:r>
          </w:p>
        </w:tc>
      </w:tr>
      <w:tr w:rsidR="008F4D94" w14:paraId="6207E6B0"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637DC2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7805DAF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13AF5B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388"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947C9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D0098F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429EAB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371D72B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5180 - 5400</w:t>
            </w:r>
          </w:p>
        </w:tc>
        <w:tc>
          <w:tcPr>
            <w:tcW w:w="3388" w:type="dxa"/>
            <w:gridSpan w:val="2"/>
            <w:vMerge/>
            <w:tcBorders>
              <w:top w:val="single" w:sz="4" w:space="0" w:color="auto"/>
              <w:left w:val="single" w:sz="4" w:space="0" w:color="auto"/>
              <w:bottom w:val="single" w:sz="4" w:space="0" w:color="auto"/>
              <w:right w:val="single" w:sz="4" w:space="0" w:color="auto"/>
            </w:tcBorders>
            <w:vAlign w:val="center"/>
            <w:hideMark/>
          </w:tcPr>
          <w:p w14:paraId="7FC6142A" w14:textId="77777777" w:rsidR="008F4D94" w:rsidRDefault="008F4D94" w:rsidP="006A46EC">
            <w:pPr>
              <w:rPr>
                <w:rFonts w:ascii="Arial" w:hAnsi="Arial" w:cs="Arial"/>
                <w:color w:val="000000"/>
                <w:sz w:val="18"/>
                <w:szCs w:val="18"/>
              </w:rPr>
            </w:pPr>
          </w:p>
        </w:tc>
      </w:tr>
      <w:tr w:rsidR="008F4D94" w14:paraId="7C779B90"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AF9834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612D967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CF1B6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4FEBCA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3B89D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1359E8B"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397E88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45C0A81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1950 - 1735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0AFE19E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6260 - 5925</w:t>
            </w:r>
          </w:p>
        </w:tc>
      </w:tr>
      <w:tr w:rsidR="008F4D94" w14:paraId="4F4B1B94"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110279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33CBB7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95250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55DF556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DBB8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831E90D"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F6DCC6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0247DB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675 - 930</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19BF3A7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3595 - 3300</w:t>
            </w:r>
          </w:p>
        </w:tc>
      </w:tr>
      <w:tr w:rsidR="008F4D94" w14:paraId="63F2C1FB"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DC68D1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151E63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49DCD4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37DCED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19CB5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BE4A56"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30897F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2BBBD50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5230 - 5445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5FE71FD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7720 - 8055</w:t>
            </w:r>
          </w:p>
        </w:tc>
      </w:tr>
      <w:tr w:rsidR="008F4D94" w14:paraId="5F852DB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F36920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4B8D90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10F8FC6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3AF73B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9BB3F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D807F36"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338066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675B2C8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6060 - 6315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2FC757C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6890 - 7185</w:t>
            </w:r>
          </w:p>
        </w:tc>
      </w:tr>
      <w:tr w:rsidR="008F4D94" w14:paraId="423E4B2E"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59CFA62"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AD70BC9" w14:textId="77777777" w:rsidR="008F4D94" w:rsidRDefault="008F4D94" w:rsidP="008F4D94"/>
    <w:p w14:paraId="56EC0352" w14:textId="77777777" w:rsidR="008F4D94" w:rsidRPr="000205E1" w:rsidRDefault="008F4D94" w:rsidP="008F4D94">
      <w:r w:rsidRPr="000205E1">
        <w:t xml:space="preserve">The </w:t>
      </w:r>
      <w:r>
        <w:t>analysis of the intermodulation products show that the added uplink CA combinations create no intermodulation products inside the third receiver band.</w:t>
      </w:r>
    </w:p>
    <w:p w14:paraId="374850CF" w14:textId="77777777" w:rsidR="008F4D94" w:rsidRPr="00AB69C8" w:rsidRDefault="008F4D94" w:rsidP="008F4D94">
      <w:pPr>
        <w:pStyle w:val="Heading4"/>
      </w:pPr>
      <w:bookmarkStart w:id="375" w:name="_Toc183507905"/>
      <w:r>
        <w:t>5.26</w:t>
      </w:r>
      <w:r w:rsidRPr="00AB69C8">
        <w:t>.2.</w:t>
      </w:r>
      <w:r>
        <w:t>2</w:t>
      </w:r>
      <w:r w:rsidRPr="00AB69C8">
        <w:tab/>
        <w:t>REFSENS requirements</w:t>
      </w:r>
      <w:bookmarkEnd w:id="375"/>
    </w:p>
    <w:p w14:paraId="6C50DDE1" w14:textId="77777777" w:rsidR="008F4D94" w:rsidRPr="000205E1" w:rsidRDefault="008F4D94" w:rsidP="008F4D94">
      <w:r w:rsidRPr="000205E1">
        <w:t>No new requirements needed</w:t>
      </w:r>
    </w:p>
    <w:p w14:paraId="755CE1EB" w14:textId="77777777" w:rsidR="008F4D94" w:rsidRPr="006E5BC3" w:rsidRDefault="008F4D94" w:rsidP="008F4D94">
      <w:pPr>
        <w:rPr>
          <w:color w:val="0070C0"/>
        </w:rPr>
      </w:pPr>
    </w:p>
    <w:p w14:paraId="0753E4D8" w14:textId="77777777" w:rsidR="008F4D94" w:rsidRDefault="008F4D94" w:rsidP="008F4D94">
      <w:pPr>
        <w:pStyle w:val="Heading2"/>
      </w:pPr>
      <w:bookmarkStart w:id="376" w:name="_Toc183507906"/>
      <w:r>
        <w:t>5.27</w:t>
      </w:r>
      <w:r>
        <w:tab/>
        <w:t>CA_n1-n41-n71</w:t>
      </w:r>
      <w:bookmarkEnd w:id="376"/>
    </w:p>
    <w:p w14:paraId="387ED84F" w14:textId="77777777" w:rsidR="008F4D94" w:rsidRDefault="008F4D94" w:rsidP="008F4D94">
      <w:pPr>
        <w:pStyle w:val="Heading3"/>
        <w:rPr>
          <w:rFonts w:cs="Arial"/>
          <w:szCs w:val="28"/>
          <w:lang w:val="en-US" w:eastAsia="zh-CN"/>
        </w:rPr>
      </w:pPr>
      <w:bookmarkStart w:id="377" w:name="_Toc183507907"/>
      <w:r>
        <w:t>5.27.1</w:t>
      </w:r>
      <w:r>
        <w:tab/>
      </w:r>
      <w:r>
        <w:rPr>
          <w:rFonts w:cs="Arial"/>
          <w:szCs w:val="28"/>
          <w:lang w:val="en-US" w:eastAsia="zh-CN"/>
        </w:rPr>
        <w:t>Common for 1 band UL and 2 bands UL CA</w:t>
      </w:r>
      <w:bookmarkEnd w:id="377"/>
    </w:p>
    <w:p w14:paraId="753D1E1F" w14:textId="77777777" w:rsidR="008F4D94" w:rsidRDefault="008F4D94" w:rsidP="008F4D94">
      <w:pPr>
        <w:pStyle w:val="Heading4"/>
      </w:pPr>
      <w:bookmarkStart w:id="378" w:name="_Toc183507908"/>
      <w:r>
        <w:t>5.27.1.1</w:t>
      </w:r>
      <w:r>
        <w:tab/>
      </w:r>
      <w:r>
        <w:rPr>
          <w:rFonts w:cs="Arial"/>
          <w:lang w:eastAsia="zh-CN"/>
        </w:rPr>
        <w:t>Operating bands for CA</w:t>
      </w:r>
      <w:bookmarkEnd w:id="378"/>
    </w:p>
    <w:p w14:paraId="44B979C8" w14:textId="77777777" w:rsidR="008F4D94" w:rsidRDefault="008F4D94" w:rsidP="008F4D94">
      <w:pPr>
        <w:pStyle w:val="TH"/>
        <w:rPr>
          <w:lang w:val="en-US"/>
        </w:rPr>
      </w:pPr>
      <w:r>
        <w:rPr>
          <w:rFonts w:cs="Arial"/>
        </w:rPr>
        <w:t xml:space="preserve">Table </w:t>
      </w:r>
      <w:r>
        <w:rPr>
          <w:rFonts w:cs="Arial" w:hint="eastAsia"/>
          <w:lang w:val="en-US" w:eastAsia="zh-CN"/>
        </w:rPr>
        <w:t>5.27</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09CD7F7F"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81C480"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7F5C29F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0DC366F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1C51D10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0761F2D4"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BA0DF37"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59FFDA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75D38E4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5005BE4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1A35A324"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3AD6F9A"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F9F56D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5ED24AA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44876B8C"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276FE358"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6C068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6E6D61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754559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007F1C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63ECBC25"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716C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3C56A5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631ED2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307A6E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r w:rsidR="008F4D94" w14:paraId="07EE7DDB"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BFACD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2FA5D8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0869036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3FB46E0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bl>
    <w:p w14:paraId="635EF693" w14:textId="77777777" w:rsidR="008F4D94" w:rsidRDefault="008F4D94" w:rsidP="008F4D94">
      <w:pPr>
        <w:pStyle w:val="TH"/>
      </w:pPr>
    </w:p>
    <w:p w14:paraId="4D265233" w14:textId="77777777" w:rsidR="008F4D94" w:rsidRPr="005D2633" w:rsidRDefault="008F4D94" w:rsidP="008F4D94">
      <w:pPr>
        <w:pStyle w:val="Heading4"/>
        <w:rPr>
          <w:rFonts w:cs="Arial"/>
          <w:lang w:eastAsia="zh-CN"/>
        </w:rPr>
      </w:pPr>
      <w:bookmarkStart w:id="379" w:name="_Toc183507909"/>
      <w:r>
        <w:rPr>
          <w:rFonts w:cs="Arial"/>
          <w:lang w:eastAsia="zh-CN"/>
        </w:rPr>
        <w:t>5.27</w:t>
      </w:r>
      <w:r w:rsidRPr="005D2633">
        <w:rPr>
          <w:rFonts w:cs="Arial"/>
          <w:lang w:eastAsia="zh-CN"/>
        </w:rPr>
        <w:t>.1.2</w:t>
      </w:r>
      <w:r w:rsidRPr="005D2633">
        <w:rPr>
          <w:rFonts w:cs="Arial"/>
          <w:lang w:eastAsia="zh-CN"/>
        </w:rPr>
        <w:tab/>
      </w:r>
      <w:r>
        <w:rPr>
          <w:rFonts w:cs="Arial"/>
          <w:lang w:eastAsia="zh-CN"/>
        </w:rPr>
        <w:t>Channel bandwidths per operating band for CA</w:t>
      </w:r>
      <w:bookmarkEnd w:id="379"/>
    </w:p>
    <w:p w14:paraId="522C3E7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03DA2B1D"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665A0E5"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73BB1A3A"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3B4BAAB"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276A28BC"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EA97C61"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3715650A"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4AD1F544" w14:textId="77777777" w:rsidR="008F4D94" w:rsidRDefault="008F4D94" w:rsidP="006A46EC">
            <w:pPr>
              <w:pStyle w:val="TAH"/>
              <w:rPr>
                <w:szCs w:val="18"/>
                <w:lang w:val="en-US" w:eastAsia="zh-CN"/>
              </w:rPr>
            </w:pPr>
            <w:r>
              <w:t>Bandwidth combination set</w:t>
            </w:r>
          </w:p>
        </w:tc>
      </w:tr>
      <w:tr w:rsidR="008F4D94" w14:paraId="466D026F"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6BEA0BD1"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CA_n1A-n41A-n71A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0CD44EBC" w14:textId="77777777" w:rsidR="008F4D94" w:rsidRPr="00233CD9" w:rsidRDefault="008F4D94" w:rsidP="006A46EC">
            <w:pPr>
              <w:pStyle w:val="TAC"/>
              <w:rPr>
                <w:rFonts w:eastAsia="SimSun" w:cs="Arial"/>
                <w:szCs w:val="18"/>
                <w:lang w:val="en-US" w:eastAsia="zh-CN"/>
              </w:rPr>
            </w:pPr>
            <w:r w:rsidRPr="00233CD9">
              <w:rPr>
                <w:rFonts w:eastAsia="SimSun" w:cs="Arial"/>
                <w:szCs w:val="18"/>
                <w:lang w:val="en-US" w:eastAsia="zh-CN"/>
              </w:rPr>
              <w:t>CA_n1A-n41A</w:t>
            </w:r>
          </w:p>
          <w:p w14:paraId="47DD34E0" w14:textId="77777777" w:rsidR="008F4D94" w:rsidRPr="00233CD9" w:rsidRDefault="008F4D94" w:rsidP="006A46EC">
            <w:pPr>
              <w:pStyle w:val="TAC"/>
              <w:rPr>
                <w:rFonts w:eastAsia="SimSun" w:cs="Arial"/>
                <w:szCs w:val="18"/>
                <w:lang w:val="en-US" w:eastAsia="zh-CN"/>
              </w:rPr>
            </w:pPr>
            <w:r w:rsidRPr="00233CD9">
              <w:rPr>
                <w:rFonts w:eastAsia="SimSun" w:cs="Arial"/>
                <w:szCs w:val="18"/>
                <w:lang w:val="en-US" w:eastAsia="zh-CN"/>
              </w:rPr>
              <w:t>CA_n1A-n71A</w:t>
            </w:r>
          </w:p>
          <w:p w14:paraId="0C424028" w14:textId="77777777" w:rsidR="008F4D94" w:rsidRPr="00B00CBD" w:rsidRDefault="008F4D94" w:rsidP="006A46EC">
            <w:pPr>
              <w:pStyle w:val="TAC"/>
              <w:rPr>
                <w:rFonts w:eastAsia="SimSun" w:cs="Arial"/>
                <w:szCs w:val="18"/>
                <w:lang w:val="en-US" w:eastAsia="zh-CN"/>
              </w:rPr>
            </w:pPr>
            <w:r w:rsidRPr="00233CD9">
              <w:rPr>
                <w:rFonts w:eastAsia="SimSun" w:cs="Arial"/>
                <w:szCs w:val="18"/>
                <w:lang w:val="en-US" w:eastAsia="zh-CN"/>
              </w:rPr>
              <w:t>CA_n41A-n71A</w:t>
            </w:r>
          </w:p>
        </w:tc>
        <w:tc>
          <w:tcPr>
            <w:tcW w:w="709" w:type="dxa"/>
            <w:tcBorders>
              <w:left w:val="single" w:sz="4" w:space="0" w:color="auto"/>
              <w:right w:val="single" w:sz="4" w:space="0" w:color="auto"/>
            </w:tcBorders>
            <w:vAlign w:val="center"/>
          </w:tcPr>
          <w:p w14:paraId="64A3FCA5"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0220360A"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202" w:type="dxa"/>
            <w:tcBorders>
              <w:left w:val="single" w:sz="4" w:space="0" w:color="auto"/>
              <w:bottom w:val="nil"/>
              <w:right w:val="single" w:sz="4" w:space="0" w:color="auto"/>
            </w:tcBorders>
            <w:shd w:val="clear" w:color="auto" w:fill="auto"/>
            <w:vAlign w:val="center"/>
          </w:tcPr>
          <w:p w14:paraId="28C5C6EC"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3A005770"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5F033DBB"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1A640DDF"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B74DCD0"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1D47BEE7"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233CD9">
              <w:rPr>
                <w:rFonts w:ascii="Arial" w:hAnsi="Arial" w:cs="Arial"/>
                <w:color w:val="000000" w:themeColor="text1"/>
                <w:sz w:val="18"/>
                <w:szCs w:val="18"/>
                <w:lang w:val="en-US"/>
              </w:rPr>
              <w:t>5,10,15,20,25,30,35,40,45,50,60,7</w:t>
            </w:r>
            <w:r>
              <w:rPr>
                <w:rFonts w:ascii="Arial" w:hAnsi="Arial" w:cs="Arial"/>
                <w:color w:val="000000" w:themeColor="text1"/>
                <w:sz w:val="18"/>
                <w:szCs w:val="18"/>
                <w:lang w:val="en-US"/>
              </w:rPr>
              <w:t>0,80,90,100</w:t>
            </w:r>
          </w:p>
        </w:tc>
        <w:tc>
          <w:tcPr>
            <w:tcW w:w="1202" w:type="dxa"/>
            <w:tcBorders>
              <w:top w:val="nil"/>
              <w:left w:val="single" w:sz="4" w:space="0" w:color="auto"/>
              <w:bottom w:val="nil"/>
              <w:right w:val="single" w:sz="4" w:space="0" w:color="auto"/>
            </w:tcBorders>
            <w:shd w:val="clear" w:color="auto" w:fill="auto"/>
            <w:vAlign w:val="center"/>
          </w:tcPr>
          <w:p w14:paraId="64736541" w14:textId="77777777" w:rsidR="008F4D94" w:rsidRPr="00B00CBD" w:rsidRDefault="008F4D94" w:rsidP="006A46EC">
            <w:pPr>
              <w:pStyle w:val="TAC"/>
              <w:rPr>
                <w:rFonts w:cs="Arial"/>
                <w:szCs w:val="18"/>
                <w:lang w:val="en-US" w:eastAsia="zh-CN"/>
              </w:rPr>
            </w:pPr>
          </w:p>
        </w:tc>
      </w:tr>
      <w:tr w:rsidR="008F4D94" w14:paraId="4D355A69"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3A2741F3"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F19CE17"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C03EE6B" w14:textId="77777777" w:rsidR="008F4D94" w:rsidRDefault="008F4D94" w:rsidP="006A46EC">
            <w:pPr>
              <w:pStyle w:val="TAC"/>
              <w:rPr>
                <w:rFonts w:cs="Arial"/>
                <w:szCs w:val="18"/>
                <w:lang w:val="en-US" w:eastAsia="zh-CN"/>
              </w:rPr>
            </w:pPr>
            <w:r>
              <w:rPr>
                <w:rFonts w:cs="Arial"/>
                <w:szCs w:val="18"/>
                <w:lang w:val="en-US" w:eastAsia="zh-CN"/>
              </w:rPr>
              <w:t>n71</w:t>
            </w:r>
          </w:p>
        </w:tc>
        <w:tc>
          <w:tcPr>
            <w:tcW w:w="3969" w:type="dxa"/>
            <w:tcBorders>
              <w:top w:val="single" w:sz="4" w:space="0" w:color="auto"/>
              <w:left w:val="single" w:sz="4" w:space="0" w:color="auto"/>
              <w:bottom w:val="single" w:sz="4" w:space="0" w:color="auto"/>
              <w:right w:val="single" w:sz="4" w:space="0" w:color="auto"/>
            </w:tcBorders>
            <w:vAlign w:val="center"/>
          </w:tcPr>
          <w:p w14:paraId="6DDE6333"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202" w:type="dxa"/>
            <w:tcBorders>
              <w:top w:val="nil"/>
              <w:left w:val="single" w:sz="4" w:space="0" w:color="auto"/>
              <w:bottom w:val="single" w:sz="4" w:space="0" w:color="auto"/>
              <w:right w:val="single" w:sz="4" w:space="0" w:color="auto"/>
            </w:tcBorders>
            <w:shd w:val="clear" w:color="auto" w:fill="auto"/>
            <w:vAlign w:val="center"/>
          </w:tcPr>
          <w:p w14:paraId="07907DC3" w14:textId="77777777" w:rsidR="008F4D94" w:rsidRPr="00B00CBD" w:rsidRDefault="008F4D94" w:rsidP="006A46EC">
            <w:pPr>
              <w:pStyle w:val="TAC"/>
              <w:rPr>
                <w:rFonts w:cs="Arial"/>
                <w:szCs w:val="18"/>
                <w:lang w:val="en-US" w:eastAsia="zh-CN"/>
              </w:rPr>
            </w:pPr>
          </w:p>
        </w:tc>
      </w:tr>
    </w:tbl>
    <w:p w14:paraId="12DA4D4E" w14:textId="77777777" w:rsidR="008F4D94" w:rsidRDefault="008F4D94" w:rsidP="008F4D94">
      <w:pPr>
        <w:pStyle w:val="Heading4"/>
        <w:rPr>
          <w:rFonts w:cs="Arial"/>
          <w:szCs w:val="22"/>
          <w:lang w:val="en-US" w:eastAsia="zh-CN"/>
        </w:rPr>
      </w:pPr>
      <w:bookmarkStart w:id="380" w:name="_Toc183507910"/>
      <w:r>
        <w:rPr>
          <w:rFonts w:cs="Arial"/>
          <w:lang w:eastAsia="zh-CN"/>
        </w:rPr>
        <w:t>5.27</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80"/>
    </w:p>
    <w:p w14:paraId="5BD47709"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-n41</w:t>
      </w:r>
      <w:r>
        <w:rPr>
          <w:lang w:val="en-US" w:eastAsia="zh-CN"/>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CA_n1-n40-n105 and are given in the tables below.</w:t>
      </w:r>
    </w:p>
    <w:p w14:paraId="00E77BF9" w14:textId="77777777" w:rsidR="008F4D94" w:rsidRDefault="008F4D94" w:rsidP="008F4D94">
      <w:pPr>
        <w:pStyle w:val="TH"/>
      </w:pPr>
      <w:r>
        <w:t xml:space="preserve">Table </w:t>
      </w:r>
      <w:r>
        <w:rPr>
          <w:rFonts w:hint="eastAsia"/>
          <w:lang w:val="en-US" w:eastAsia="zh-CN"/>
        </w:rPr>
        <w:t>5.27</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1BF24320"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8BC1EB"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4B9B32A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B0A5494"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3805E709"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557D17E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A536C29"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165B87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CA_n1-n41-n71</w:t>
            </w:r>
          </w:p>
        </w:tc>
        <w:tc>
          <w:tcPr>
            <w:tcW w:w="1940" w:type="dxa"/>
            <w:tcBorders>
              <w:top w:val="nil"/>
              <w:left w:val="nil"/>
              <w:bottom w:val="single" w:sz="4" w:space="0" w:color="auto"/>
              <w:right w:val="single" w:sz="4" w:space="0" w:color="auto"/>
            </w:tcBorders>
            <w:shd w:val="clear" w:color="auto" w:fill="auto"/>
            <w:vAlign w:val="center"/>
            <w:hideMark/>
          </w:tcPr>
          <w:p w14:paraId="507AB151" w14:textId="77777777" w:rsidR="008F4D94" w:rsidRPr="00233CD9" w:rsidRDefault="008F4D94" w:rsidP="006A46EC">
            <w:pPr>
              <w:jc w:val="center"/>
              <w:rPr>
                <w:rFonts w:ascii="Arial" w:hAnsi="Arial" w:cs="Arial"/>
                <w:color w:val="000000"/>
                <w:sz w:val="18"/>
                <w:szCs w:val="18"/>
              </w:rPr>
            </w:pPr>
            <w:r w:rsidRPr="00233CD9">
              <w:rPr>
                <w:rFonts w:ascii="Arial" w:hAnsi="Arial" w:cs="Arial"/>
                <w:color w:val="000000" w:themeColor="text1"/>
                <w:sz w:val="18"/>
                <w:szCs w:val="18"/>
                <w:lang w:val="en-US" w:eastAsia="zh-CN"/>
              </w:rPr>
              <w:t>0.5</w:t>
            </w:r>
          </w:p>
        </w:tc>
        <w:tc>
          <w:tcPr>
            <w:tcW w:w="1820" w:type="dxa"/>
            <w:tcBorders>
              <w:top w:val="nil"/>
              <w:left w:val="nil"/>
              <w:bottom w:val="single" w:sz="4" w:space="0" w:color="auto"/>
              <w:right w:val="single" w:sz="4" w:space="0" w:color="auto"/>
            </w:tcBorders>
            <w:shd w:val="clear" w:color="auto" w:fill="auto"/>
            <w:vAlign w:val="center"/>
            <w:hideMark/>
          </w:tcPr>
          <w:p w14:paraId="0DF153EF" w14:textId="77777777" w:rsidR="008F4D94" w:rsidRPr="00233CD9" w:rsidRDefault="008F4D94" w:rsidP="006A46EC">
            <w:pPr>
              <w:jc w:val="center"/>
              <w:rPr>
                <w:rFonts w:ascii="Arial" w:hAnsi="Arial" w:cs="Arial"/>
                <w:color w:val="000000"/>
                <w:sz w:val="18"/>
                <w:szCs w:val="18"/>
              </w:rPr>
            </w:pPr>
            <w:r w:rsidRPr="00233CD9">
              <w:rPr>
                <w:rFonts w:ascii="Arial" w:hAnsi="Arial" w:cs="Arial"/>
                <w:color w:val="000000" w:themeColor="text1"/>
                <w:sz w:val="18"/>
                <w:szCs w:val="18"/>
                <w:lang w:val="en-US" w:eastAsia="zh-CN"/>
              </w:rPr>
              <w:t>0.5</w:t>
            </w:r>
          </w:p>
        </w:tc>
        <w:tc>
          <w:tcPr>
            <w:tcW w:w="2080" w:type="dxa"/>
            <w:tcBorders>
              <w:top w:val="nil"/>
              <w:left w:val="nil"/>
              <w:bottom w:val="single" w:sz="4" w:space="0" w:color="auto"/>
              <w:right w:val="single" w:sz="4" w:space="0" w:color="auto"/>
            </w:tcBorders>
            <w:shd w:val="clear" w:color="auto" w:fill="auto"/>
            <w:vAlign w:val="center"/>
            <w:hideMark/>
          </w:tcPr>
          <w:p w14:paraId="7E2DB3B0" w14:textId="77777777" w:rsidR="008F4D94" w:rsidRPr="00233CD9" w:rsidRDefault="008F4D94" w:rsidP="006A46EC">
            <w:pPr>
              <w:jc w:val="center"/>
              <w:rPr>
                <w:rFonts w:ascii="Arial" w:hAnsi="Arial" w:cs="Arial"/>
                <w:color w:val="000000"/>
                <w:sz w:val="18"/>
                <w:szCs w:val="18"/>
              </w:rPr>
            </w:pPr>
            <w:r w:rsidRPr="00233CD9">
              <w:rPr>
                <w:rFonts w:ascii="Arial" w:hAnsi="Arial" w:cs="Arial"/>
                <w:color w:val="000000" w:themeColor="text1"/>
                <w:sz w:val="18"/>
                <w:szCs w:val="18"/>
                <w:lang w:val="en-US" w:eastAsia="zh-CN"/>
              </w:rPr>
              <w:t>0.6</w:t>
            </w:r>
          </w:p>
        </w:tc>
      </w:tr>
      <w:tr w:rsidR="008F4D94" w14:paraId="38C5928E"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D69393D"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E9430AC" w14:textId="77777777" w:rsidR="008F4D94" w:rsidRDefault="008F4D94" w:rsidP="008F4D94">
      <w:pPr>
        <w:pStyle w:val="TH"/>
        <w:spacing w:before="120" w:after="120"/>
        <w:rPr>
          <w:lang w:eastAsia="zh-CN"/>
        </w:rPr>
      </w:pPr>
      <w:r>
        <w:t xml:space="preserve">Table </w:t>
      </w:r>
      <w:r>
        <w:rPr>
          <w:lang w:val="en-US" w:eastAsia="zh-CN"/>
        </w:rPr>
        <w:t>5.27.1.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2EB42AED"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1BFD37"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5ACE12C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EE160B5"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0DF8184"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978805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4A0D8734"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7747A8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CA_n1-n41-n71</w:t>
            </w:r>
          </w:p>
        </w:tc>
        <w:tc>
          <w:tcPr>
            <w:tcW w:w="2040" w:type="dxa"/>
            <w:tcBorders>
              <w:top w:val="nil"/>
              <w:left w:val="nil"/>
              <w:bottom w:val="single" w:sz="4" w:space="0" w:color="auto"/>
              <w:right w:val="single" w:sz="4" w:space="0" w:color="auto"/>
            </w:tcBorders>
            <w:shd w:val="clear" w:color="auto" w:fill="auto"/>
            <w:vAlign w:val="center"/>
            <w:hideMark/>
          </w:tcPr>
          <w:p w14:paraId="1329E1D3" w14:textId="77777777" w:rsidR="008F4D94" w:rsidRPr="00233CD9" w:rsidRDefault="008F4D94" w:rsidP="006A46EC">
            <w:pPr>
              <w:jc w:val="center"/>
              <w:rPr>
                <w:rFonts w:ascii="Arial" w:hAnsi="Arial" w:cs="Arial"/>
                <w:color w:val="000000"/>
                <w:sz w:val="18"/>
                <w:szCs w:val="18"/>
              </w:rPr>
            </w:pPr>
            <w:r w:rsidRPr="00233CD9">
              <w:rPr>
                <w:rFonts w:ascii="Arial" w:eastAsia="DengXian" w:hAnsi="Arial" w:cs="Arial"/>
                <w:color w:val="000000" w:themeColor="text1"/>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48C92A40" w14:textId="77777777" w:rsidR="008F4D94" w:rsidRPr="00233CD9" w:rsidRDefault="008F4D94" w:rsidP="006A46EC">
            <w:pPr>
              <w:jc w:val="center"/>
              <w:rPr>
                <w:rFonts w:ascii="Arial" w:hAnsi="Arial" w:cs="Arial"/>
                <w:color w:val="000000"/>
                <w:sz w:val="18"/>
                <w:szCs w:val="18"/>
              </w:rPr>
            </w:pPr>
            <w:r w:rsidRPr="00233CD9">
              <w:rPr>
                <w:rFonts w:ascii="Arial" w:eastAsia="DengXian" w:hAnsi="Arial" w:cs="Arial"/>
                <w:color w:val="000000" w:themeColor="text1"/>
                <w:sz w:val="18"/>
                <w:szCs w:val="18"/>
                <w:lang w:eastAsia="zh-CN"/>
              </w:rPr>
              <w:t>-</w:t>
            </w:r>
          </w:p>
        </w:tc>
        <w:tc>
          <w:tcPr>
            <w:tcW w:w="2100" w:type="dxa"/>
            <w:tcBorders>
              <w:top w:val="nil"/>
              <w:left w:val="nil"/>
              <w:bottom w:val="single" w:sz="4" w:space="0" w:color="auto"/>
              <w:right w:val="single" w:sz="4" w:space="0" w:color="auto"/>
            </w:tcBorders>
            <w:shd w:val="clear" w:color="auto" w:fill="auto"/>
            <w:vAlign w:val="center"/>
            <w:hideMark/>
          </w:tcPr>
          <w:p w14:paraId="6866C7D8" w14:textId="77777777" w:rsidR="008F4D94" w:rsidRPr="00233CD9" w:rsidRDefault="008F4D94" w:rsidP="006A46EC">
            <w:pPr>
              <w:jc w:val="center"/>
              <w:rPr>
                <w:rFonts w:ascii="Arial" w:hAnsi="Arial" w:cs="Arial"/>
                <w:color w:val="000000"/>
                <w:sz w:val="18"/>
                <w:szCs w:val="18"/>
              </w:rPr>
            </w:pPr>
            <w:r w:rsidRPr="00233CD9">
              <w:rPr>
                <w:rFonts w:ascii="Arial" w:eastAsia="DengXian" w:hAnsi="Arial" w:cs="Arial"/>
                <w:color w:val="000000" w:themeColor="text1"/>
                <w:sz w:val="18"/>
                <w:szCs w:val="18"/>
                <w:lang w:eastAsia="zh-CN"/>
              </w:rPr>
              <w:t>0.3</w:t>
            </w:r>
          </w:p>
        </w:tc>
      </w:tr>
      <w:tr w:rsidR="008F4D94" w14:paraId="5DA07B37"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408B8A6"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70A3CEAF" w14:textId="77777777" w:rsidR="008F4D94" w:rsidRPr="005D2633" w:rsidRDefault="008F4D94" w:rsidP="008F4D94">
      <w:pPr>
        <w:pStyle w:val="Heading3"/>
        <w:rPr>
          <w:rFonts w:cs="Arial"/>
          <w:szCs w:val="28"/>
          <w:lang w:val="en-US" w:eastAsia="zh-CN"/>
        </w:rPr>
      </w:pPr>
      <w:bookmarkStart w:id="381" w:name="_Toc183507911"/>
      <w:r>
        <w:rPr>
          <w:rFonts w:cs="Arial"/>
          <w:szCs w:val="28"/>
          <w:lang w:val="en-US" w:eastAsia="zh-CN"/>
        </w:rPr>
        <w:t>5.27</w:t>
      </w:r>
      <w:r w:rsidRPr="005D2633">
        <w:rPr>
          <w:rFonts w:cs="Arial"/>
          <w:szCs w:val="28"/>
          <w:lang w:val="en-US" w:eastAsia="zh-CN"/>
        </w:rPr>
        <w:t>.2</w:t>
      </w:r>
      <w:r w:rsidRPr="005D2633">
        <w:rPr>
          <w:rFonts w:cs="Arial"/>
          <w:szCs w:val="28"/>
          <w:lang w:val="en-US" w:eastAsia="zh-CN"/>
        </w:rPr>
        <w:tab/>
        <w:t>Specific for 2 bands UL CA</w:t>
      </w:r>
      <w:bookmarkEnd w:id="381"/>
    </w:p>
    <w:p w14:paraId="573D0A61" w14:textId="77777777" w:rsidR="008F4D94" w:rsidRPr="00140BB6" w:rsidRDefault="008F4D94" w:rsidP="008F4D94">
      <w:pPr>
        <w:pStyle w:val="Heading4"/>
      </w:pPr>
      <w:bookmarkStart w:id="382" w:name="_Toc183507912"/>
      <w:r>
        <w:t>5.27</w:t>
      </w:r>
      <w:r w:rsidRPr="00140BB6">
        <w:t>.2.1</w:t>
      </w:r>
      <w:r w:rsidRPr="00140BB6">
        <w:tab/>
        <w:t>UE co-existence studies</w:t>
      </w:r>
      <w:bookmarkEnd w:id="382"/>
    </w:p>
    <w:p w14:paraId="5BC4205A" w14:textId="77777777" w:rsidR="008F4D94" w:rsidRPr="00242348" w:rsidRDefault="008F4D94" w:rsidP="008F4D94">
      <w:pPr>
        <w:pStyle w:val="Heading5"/>
        <w:rPr>
          <w:snapToGrid w:val="0"/>
        </w:rPr>
      </w:pPr>
      <w:bookmarkStart w:id="383" w:name="_Toc183507913"/>
      <w:r>
        <w:rPr>
          <w:rFonts w:hint="eastAsia"/>
          <w:snapToGrid w:val="0"/>
        </w:rPr>
        <w:t>5.27</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83"/>
    </w:p>
    <w:p w14:paraId="0E19F2DE"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5.27</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n41</w:t>
      </w:r>
      <w:r w:rsidRPr="00A76C0A">
        <w:rPr>
          <w:rFonts w:eastAsia="MS Mincho"/>
        </w:rPr>
        <w:t>A.</w:t>
      </w:r>
    </w:p>
    <w:p w14:paraId="1486DDC8"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5CA59469"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6FECD"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99BA5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3E8E7A7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AFCFF6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6DFA40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555E13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3B6C7D"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DBDEA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9D16A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1F83F9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BACF5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6B97E5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ACF81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8B60AF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516 - 770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ACF1DD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4416 - 4670</w:t>
            </w:r>
          </w:p>
        </w:tc>
      </w:tr>
      <w:tr w:rsidR="008F4D94" w14:paraId="687ADEA7"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311F1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88241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80629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F7B792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E4541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4DEC3D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CBCA6E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C5AC30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1150 - 1464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F8D3B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3012 - 3460</w:t>
            </w:r>
          </w:p>
        </w:tc>
      </w:tr>
      <w:tr w:rsidR="008F4D94" w14:paraId="2F1CFFAF"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0ABC1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3DF44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7605D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6FDFA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7517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E8DA1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89BBB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CF3E8F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6336 - 6650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3E665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6912 - 7360</w:t>
            </w:r>
          </w:p>
        </w:tc>
      </w:tr>
      <w:tr w:rsidR="008F4D94" w14:paraId="55AF0C3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029C7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7383B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4F43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2DFCF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2DA8B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4790EAD"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7369C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1ACBC3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3070 - 3444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BCB50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5508 - 6150</w:t>
            </w:r>
          </w:p>
        </w:tc>
      </w:tr>
      <w:tr w:rsidR="008F4D94" w14:paraId="516B4B0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334F3D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7B55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9193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2CBD9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131D4D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29D1F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B69A23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1540 - 1032</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E80E082" w14:textId="77777777" w:rsidR="008F4D94" w:rsidRDefault="008F4D94" w:rsidP="006A46EC">
            <w:pPr>
              <w:rPr>
                <w:rFonts w:ascii="Arial" w:hAnsi="Arial" w:cs="Arial"/>
                <w:color w:val="000000"/>
                <w:sz w:val="18"/>
                <w:szCs w:val="18"/>
              </w:rPr>
            </w:pPr>
          </w:p>
        </w:tc>
      </w:tr>
      <w:tr w:rsidR="008F4D94" w14:paraId="4D650B4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BEE81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9DA85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494C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A13FD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E6B9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2E4E8E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6F6E5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5E943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8256 - 8630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0C8655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9408 - 10050</w:t>
            </w:r>
          </w:p>
        </w:tc>
      </w:tr>
      <w:tr w:rsidR="008F4D94" w14:paraId="1CCE480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C7395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FEF7A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14182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9368D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A0E018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0ADE44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A1B1FF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8832 - 9340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DA5BB45" w14:textId="77777777" w:rsidR="008F4D94" w:rsidRDefault="008F4D94" w:rsidP="006A46EC">
            <w:pPr>
              <w:rPr>
                <w:rFonts w:ascii="Arial" w:hAnsi="Arial" w:cs="Arial"/>
                <w:color w:val="000000"/>
                <w:sz w:val="18"/>
                <w:szCs w:val="18"/>
              </w:rPr>
            </w:pPr>
          </w:p>
        </w:tc>
      </w:tr>
      <w:tr w:rsidR="008F4D94" w14:paraId="53757EB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5EAD5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92C5C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5E118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78464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1255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298AF4E"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8B147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B9DC95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8840 - 8004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F42D95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5424 - 4990</w:t>
            </w:r>
          </w:p>
        </w:tc>
      </w:tr>
      <w:tr w:rsidR="008F4D94" w14:paraId="35F2F86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68A0ED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96911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D9AD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FD21E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F28C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FF8FFD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5307E0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05FC0F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4230 - 3528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47B79B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948 - 380</w:t>
            </w:r>
          </w:p>
        </w:tc>
      </w:tr>
      <w:tr w:rsidR="008F4D94" w14:paraId="49EC888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7B312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7193D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E48B3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6129F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7EFE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A75995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3FAF5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0366AD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11904 - 12740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2AD392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10176 - 10610</w:t>
            </w:r>
          </w:p>
        </w:tc>
      </w:tr>
      <w:tr w:rsidR="008F4D94" w14:paraId="6F9E4F8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C880C6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A5079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C54D2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0AE1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775F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35E62C"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75DEC8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9479B8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11328 - 12030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B269BD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10752 - 11320</w:t>
            </w:r>
          </w:p>
        </w:tc>
      </w:tr>
      <w:tr w:rsidR="008F4D94" w14:paraId="36E9C67C"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CBCFA5"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1704FD9" w14:textId="77777777" w:rsidR="008F4D94" w:rsidRDefault="008F4D94" w:rsidP="008F4D94">
      <w:pPr>
        <w:pStyle w:val="TH"/>
        <w:rPr>
          <w:rFonts w:eastAsia="MS Mincho"/>
        </w:rPr>
      </w:pPr>
    </w:p>
    <w:p w14:paraId="0CB418A5"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5.27</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7422192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2A1D351A"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AE0C0"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16FD16F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666ED2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5A5C35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342F0D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A40EEA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8B029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8EFDE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52B7D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085FB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06FD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5A9931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811A42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7D3AB0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1317 - 1222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545E1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2583 - 2678</w:t>
            </w:r>
          </w:p>
        </w:tc>
      </w:tr>
      <w:tr w:rsidR="008F4D94" w14:paraId="2AD78328"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57B7AF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D2951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5318A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8A44E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6A15E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250330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8CF648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74F93F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3142 - 3297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EB27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654 - 524</w:t>
            </w:r>
          </w:p>
        </w:tc>
      </w:tr>
      <w:tr w:rsidR="008F4D94" w14:paraId="60409368"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C377C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AD605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F9EBA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762ABC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F64FC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65FF8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863F83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E35297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4503 - 4658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885C1B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3246 - 3376</w:t>
            </w:r>
          </w:p>
        </w:tc>
      </w:tr>
      <w:tr w:rsidR="008F4D94" w14:paraId="06075D4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A0964D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56D80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4DF72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B4A77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C40B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D63C747"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39301C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9B9037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5062 - 5277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9C6DEF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9 - 174</w:t>
            </w:r>
          </w:p>
        </w:tc>
      </w:tr>
      <w:tr w:rsidR="008F4D94" w14:paraId="5F6E334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E0AEB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19B2D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248F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AB1509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C750C4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1B23D5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DE88AA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2444 - 2634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D1AE94C" w14:textId="77777777" w:rsidR="008F4D94" w:rsidRDefault="008F4D94" w:rsidP="006A46EC">
            <w:pPr>
              <w:rPr>
                <w:rFonts w:ascii="Arial" w:hAnsi="Arial" w:cs="Arial"/>
                <w:color w:val="000000"/>
                <w:sz w:val="18"/>
                <w:szCs w:val="18"/>
              </w:rPr>
            </w:pPr>
          </w:p>
        </w:tc>
      </w:tr>
      <w:tr w:rsidR="008F4D94" w14:paraId="64A06E4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641F5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913EF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CC5BA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89F33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8EBA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B63A8B8"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B4BCD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5BE674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6423 - 6638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48C74A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3909 - 4074</w:t>
            </w:r>
          </w:p>
        </w:tc>
      </w:tr>
      <w:tr w:rsidR="008F4D94" w14:paraId="6095C12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94C7F5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6BD5CF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9A3F9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2AC21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A01F2B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C20731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3EC762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5166 - 5356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17E6C00" w14:textId="77777777" w:rsidR="008F4D94" w:rsidRDefault="008F4D94" w:rsidP="006A46EC">
            <w:pPr>
              <w:rPr>
                <w:rFonts w:ascii="Arial" w:hAnsi="Arial" w:cs="Arial"/>
                <w:color w:val="000000"/>
                <w:sz w:val="18"/>
                <w:szCs w:val="18"/>
              </w:rPr>
            </w:pPr>
          </w:p>
        </w:tc>
      </w:tr>
      <w:tr w:rsidR="008F4D94" w14:paraId="3774D1E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7C8876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3006E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2ADB1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8714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1D7D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701C8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7A463F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89C535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872 - 672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365BE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7257 - 6982</w:t>
            </w:r>
          </w:p>
        </w:tc>
      </w:tr>
      <w:tr w:rsidR="008F4D94" w14:paraId="76C3654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802898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4630C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D939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6793C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01DE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C78E44D"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110DBB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EC8BDB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1746 - 1971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21DF1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4614 - 4364</w:t>
            </w:r>
          </w:p>
        </w:tc>
      </w:tr>
      <w:tr w:rsidR="008F4D94" w14:paraId="00BFEB4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4DB417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A6BC7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D34B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F43C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D3D5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DF6B16"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DB1EFE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E4CC34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4572 - 4772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1ECBB6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8343 - 8618</w:t>
            </w:r>
          </w:p>
        </w:tc>
      </w:tr>
      <w:tr w:rsidR="008F4D94" w14:paraId="59BA491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31C1C0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86D48F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94D3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F77DAB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0D9F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ED08437"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92912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3D68B6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5829 - 6054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8AF0E9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7086 - 7336</w:t>
            </w:r>
          </w:p>
        </w:tc>
      </w:tr>
      <w:tr w:rsidR="008F4D94" w14:paraId="1D5AE34A"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06CEA06"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2CE5225" w14:textId="77777777" w:rsidR="008F4D94" w:rsidRDefault="008F4D94" w:rsidP="008F4D94">
      <w:pPr>
        <w:pStyle w:val="TH"/>
        <w:rPr>
          <w:rFonts w:eastAsia="MS Mincho"/>
        </w:rPr>
      </w:pPr>
    </w:p>
    <w:p w14:paraId="00321B2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5.27</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n41</w:t>
      </w:r>
      <w:r w:rsidRPr="00A76C0A">
        <w:rPr>
          <w:rFonts w:eastAsia="MS Mincho"/>
        </w:rPr>
        <w:t>A-</w:t>
      </w:r>
      <w:r>
        <w:rPr>
          <w:rFonts w:eastAsia="MS Mincho"/>
        </w:rPr>
        <w:t>n71</w:t>
      </w:r>
      <w:r w:rsidRPr="00A76C0A">
        <w:rPr>
          <w:rFonts w:eastAsia="MS Mincho"/>
        </w:rPr>
        <w:t>A.</w:t>
      </w:r>
    </w:p>
    <w:p w14:paraId="1D47719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7C5AECC6"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E8FD1"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D402FD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278796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2D5B7F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C00236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764354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3A5746"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432EF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11217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2C2A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F6456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4F871E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5C76A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83FBAC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2027 - 1798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EE532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3159 - 3388</w:t>
            </w:r>
          </w:p>
        </w:tc>
      </w:tr>
      <w:tr w:rsidR="008F4D94" w14:paraId="61466F62"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36A56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D751F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533B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11D45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B02460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72B296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62BFCC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08E74D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4294 - 4717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25BF5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1364 - 1100</w:t>
            </w:r>
          </w:p>
        </w:tc>
      </w:tr>
      <w:tr w:rsidR="008F4D94" w14:paraId="15F01D3B"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E02D5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C38ED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EF0A20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083F0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0AC882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214853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79E2AD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9DE3BB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5655 - 6078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DA6C65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3822 - 4086</w:t>
            </w:r>
          </w:p>
        </w:tc>
      </w:tr>
      <w:tr w:rsidR="008F4D94" w14:paraId="4A6A54B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846BDF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CF338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D7CD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6E209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88F3E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22A1748"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C41849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8887BF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6790 - 7407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7083D7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701 - 402</w:t>
            </w:r>
          </w:p>
        </w:tc>
      </w:tr>
      <w:tr w:rsidR="008F4D94" w14:paraId="0820BF6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3CBE8F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0B534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A56A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EE952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0C0B27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B5B74A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E97519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3596 - 4054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7E229BD2" w14:textId="77777777" w:rsidR="008F4D94" w:rsidRDefault="008F4D94" w:rsidP="006A46EC">
            <w:pPr>
              <w:rPr>
                <w:rFonts w:ascii="Arial" w:hAnsi="Arial" w:cs="Arial"/>
                <w:color w:val="000000"/>
                <w:sz w:val="18"/>
                <w:szCs w:val="18"/>
              </w:rPr>
            </w:pPr>
          </w:p>
        </w:tc>
      </w:tr>
      <w:tr w:rsidR="008F4D94" w14:paraId="74387DF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B8A42E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236B9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6E5B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C718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CFB6A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C8307A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451DA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8FA76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8151 - 8768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615C71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4485 - 4784</w:t>
            </w:r>
          </w:p>
        </w:tc>
      </w:tr>
      <w:tr w:rsidR="008F4D94" w14:paraId="03B5EFD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C8A29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113A6C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F1BAE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9BA9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2F3731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BF432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57F270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6318 - 6776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A08E985" w14:textId="77777777" w:rsidR="008F4D94" w:rsidRDefault="008F4D94" w:rsidP="006A46EC">
            <w:pPr>
              <w:rPr>
                <w:rFonts w:ascii="Arial" w:hAnsi="Arial" w:cs="Arial"/>
                <w:color w:val="000000"/>
                <w:sz w:val="18"/>
                <w:szCs w:val="18"/>
              </w:rPr>
            </w:pPr>
          </w:p>
        </w:tc>
      </w:tr>
      <w:tr w:rsidR="008F4D94" w14:paraId="43FF8B7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927EF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F1E76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BA74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1072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C1105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4675046"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969DC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630196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296 - 38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E4ABD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10097 - 9286</w:t>
            </w:r>
          </w:p>
        </w:tc>
      </w:tr>
      <w:tr w:rsidR="008F4D94" w14:paraId="4F3B6C4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A7F849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90D812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6214E4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6C5A73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7AD52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C5D577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5B6AA7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BB5EDD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2898 - 3391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D7353A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6744 - 6092</w:t>
            </w:r>
          </w:p>
        </w:tc>
      </w:tr>
      <w:tr w:rsidR="008F4D94" w14:paraId="450948D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F0EDE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E3C5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91439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EE64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F943D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9C0961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3B85E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68C615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5148 - 5482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27FBE9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10647 - 11458</w:t>
            </w:r>
          </w:p>
        </w:tc>
      </w:tr>
      <w:tr w:rsidR="008F4D94" w14:paraId="1AA3F56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4A5F9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C4149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FBB9DB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B9E6E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7F059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B91269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F0B4B5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F55FBE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6981 - 7474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0AEC38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8814 - 9466</w:t>
            </w:r>
          </w:p>
        </w:tc>
      </w:tr>
      <w:tr w:rsidR="008F4D94" w14:paraId="35D4C00D"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81EFAF"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DD88465" w14:textId="77777777" w:rsidR="008F4D94" w:rsidRDefault="008F4D94" w:rsidP="008F4D94">
      <w:pPr>
        <w:rPr>
          <w:snapToGrid w:val="0"/>
        </w:rPr>
      </w:pPr>
    </w:p>
    <w:p w14:paraId="365BF015"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5.27</w:t>
      </w:r>
      <w:r>
        <w:rPr>
          <w:rFonts w:eastAsia="MS Mincho"/>
        </w:rPr>
        <w:t>.2.1</w:t>
      </w:r>
      <w:r w:rsidRPr="00A76C0A">
        <w:rPr>
          <w:rFonts w:eastAsia="MS Mincho"/>
        </w:rPr>
        <w:t>.1-</w:t>
      </w:r>
      <w:r>
        <w:rPr>
          <w:rFonts w:eastAsia="MS Mincho"/>
        </w:rPr>
        <w:t xml:space="preserve">1 </w:t>
      </w:r>
      <w:r>
        <w:rPr>
          <w:snapToGrid w:val="0"/>
        </w:rPr>
        <w:t>there is IMD2 and IMD5 from n1 and n41 into RX band n71.</w:t>
      </w:r>
    </w:p>
    <w:p w14:paraId="001623DC"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5.27</w:t>
      </w:r>
      <w:r>
        <w:rPr>
          <w:rFonts w:eastAsia="MS Mincho"/>
        </w:rPr>
        <w:t>.2.1</w:t>
      </w:r>
      <w:r w:rsidRPr="00A76C0A">
        <w:rPr>
          <w:rFonts w:eastAsia="MS Mincho"/>
        </w:rPr>
        <w:t>.1-</w:t>
      </w:r>
      <w:r>
        <w:rPr>
          <w:rFonts w:eastAsia="MS Mincho"/>
        </w:rPr>
        <w:t>2</w:t>
      </w:r>
      <w:r w:rsidRPr="00A76C0A">
        <w:rPr>
          <w:rFonts w:eastAsia="MS Mincho"/>
        </w:rPr>
        <w:t xml:space="preserve"> </w:t>
      </w:r>
      <w:r>
        <w:rPr>
          <w:snapToGrid w:val="0"/>
        </w:rPr>
        <w:t>there is IMD2 and IMD4 from n1 and n71 into RX band n41.</w:t>
      </w:r>
    </w:p>
    <w:p w14:paraId="6C6A544F" w14:textId="77777777" w:rsidR="008F4D94" w:rsidRDefault="008F4D94" w:rsidP="008F4D94">
      <w:pPr>
        <w:pStyle w:val="Heading4"/>
      </w:pPr>
      <w:bookmarkStart w:id="384" w:name="_Toc183507914"/>
      <w:r>
        <w:t>5.27</w:t>
      </w:r>
      <w:r w:rsidRPr="00AB69C8">
        <w:t>.2.</w:t>
      </w:r>
      <w:r>
        <w:t>2</w:t>
      </w:r>
      <w:r w:rsidRPr="00AB69C8">
        <w:tab/>
        <w:t>REFSENS requirements</w:t>
      </w:r>
      <w:bookmarkEnd w:id="384"/>
    </w:p>
    <w:p w14:paraId="46314D0B" w14:textId="77777777" w:rsidR="008F4D94" w:rsidRPr="00233CD9" w:rsidRDefault="008F4D94" w:rsidP="008F4D94">
      <w:r>
        <w:t>The MSD requirements are re-used from CA_n1-n7-n105.</w:t>
      </w:r>
    </w:p>
    <w:p w14:paraId="6C65674D"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5.27</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7307855"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938D9AE"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503A07B" w14:textId="77777777" w:rsidR="008F4D94" w:rsidRPr="006E069C" w:rsidRDefault="008F4D94" w:rsidP="006A46EC">
            <w:pPr>
              <w:pStyle w:val="TAH"/>
            </w:pPr>
            <w:r w:rsidRPr="006E069C">
              <w:t>Source of IMD</w:t>
            </w:r>
          </w:p>
        </w:tc>
      </w:tr>
      <w:tr w:rsidR="008F4D94" w:rsidRPr="006E069C" w14:paraId="2E79FE60"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9853310"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604D305"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02201101"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33910F5"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5F4C4652"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0C3294EE"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0B881979"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7F45F478"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39C0A4AB" w14:textId="77777777" w:rsidR="008F4D94" w:rsidRPr="006E069C" w:rsidRDefault="008F4D94" w:rsidP="006A46EC">
            <w:pPr>
              <w:pStyle w:val="TAH"/>
            </w:pPr>
          </w:p>
        </w:tc>
      </w:tr>
      <w:tr w:rsidR="008F4D94" w:rsidRPr="006E069C" w14:paraId="5AB1785D"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2082F1" w14:textId="77777777" w:rsidR="008F4D94" w:rsidRPr="006E069C" w:rsidRDefault="008F4D94" w:rsidP="006A46EC">
            <w:pPr>
              <w:pStyle w:val="TAC"/>
              <w:rPr>
                <w:lang w:val="en-US" w:eastAsia="zh-CN"/>
              </w:rPr>
            </w:pPr>
            <w:r>
              <w:rPr>
                <w:lang w:val="en-US" w:eastAsia="zh-CN"/>
              </w:rPr>
              <w:t>CA_n1-n41-n71</w:t>
            </w:r>
          </w:p>
        </w:tc>
        <w:tc>
          <w:tcPr>
            <w:tcW w:w="923" w:type="dxa"/>
            <w:tcBorders>
              <w:top w:val="single" w:sz="4" w:space="0" w:color="auto"/>
              <w:left w:val="single" w:sz="4" w:space="0" w:color="auto"/>
              <w:right w:val="single" w:sz="4" w:space="0" w:color="auto"/>
            </w:tcBorders>
            <w:vAlign w:val="center"/>
          </w:tcPr>
          <w:p w14:paraId="0F4C17C5" w14:textId="77777777" w:rsidR="008F4D94" w:rsidRPr="006E069C" w:rsidRDefault="008F4D94" w:rsidP="006A46EC">
            <w:pPr>
              <w:pStyle w:val="TAC"/>
              <w:rPr>
                <w:lang w:val="en-US" w:eastAsia="zh-CN"/>
              </w:rPr>
            </w:pPr>
            <w:r w:rsidRPr="008523D2">
              <w:rPr>
                <w:rFonts w:cs="Arial"/>
                <w:szCs w:val="18"/>
              </w:rPr>
              <w:t>n1</w:t>
            </w:r>
          </w:p>
        </w:tc>
        <w:tc>
          <w:tcPr>
            <w:tcW w:w="975" w:type="dxa"/>
            <w:tcBorders>
              <w:top w:val="single" w:sz="4" w:space="0" w:color="auto"/>
              <w:left w:val="single" w:sz="4" w:space="0" w:color="auto"/>
              <w:right w:val="single" w:sz="4" w:space="0" w:color="auto"/>
            </w:tcBorders>
            <w:vAlign w:val="center"/>
          </w:tcPr>
          <w:p w14:paraId="7538873A" w14:textId="77777777" w:rsidR="008F4D94" w:rsidRPr="006E069C" w:rsidRDefault="008F4D94" w:rsidP="006A46EC">
            <w:pPr>
              <w:pStyle w:val="TAC"/>
              <w:rPr>
                <w:lang w:val="en-US" w:eastAsia="zh-CN"/>
              </w:rPr>
            </w:pPr>
            <w:r w:rsidRPr="008523D2">
              <w:rPr>
                <w:rFonts w:cs="Arial"/>
                <w:szCs w:val="18"/>
              </w:rPr>
              <w:t>1935</w:t>
            </w:r>
          </w:p>
        </w:tc>
        <w:tc>
          <w:tcPr>
            <w:tcW w:w="1012" w:type="dxa"/>
            <w:tcBorders>
              <w:top w:val="single" w:sz="4" w:space="0" w:color="auto"/>
              <w:left w:val="single" w:sz="4" w:space="0" w:color="auto"/>
              <w:right w:val="single" w:sz="4" w:space="0" w:color="auto"/>
            </w:tcBorders>
          </w:tcPr>
          <w:p w14:paraId="14A8B1C9" w14:textId="77777777" w:rsidR="008F4D94" w:rsidRPr="006E069C"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right w:val="single" w:sz="4" w:space="0" w:color="auto"/>
            </w:tcBorders>
          </w:tcPr>
          <w:p w14:paraId="26B92D49" w14:textId="77777777" w:rsidR="008F4D94" w:rsidRPr="006E069C" w:rsidRDefault="008F4D94" w:rsidP="006A46EC">
            <w:pPr>
              <w:pStyle w:val="TAC"/>
              <w:rPr>
                <w:lang w:val="en-US" w:eastAsia="zh-CN"/>
              </w:rPr>
            </w:pPr>
            <w:r w:rsidRPr="008523D2">
              <w:rPr>
                <w:lang w:val="en-US" w:eastAsia="zh-CN"/>
              </w:rPr>
              <w:t>25</w:t>
            </w:r>
          </w:p>
        </w:tc>
        <w:tc>
          <w:tcPr>
            <w:tcW w:w="881" w:type="dxa"/>
            <w:tcBorders>
              <w:top w:val="single" w:sz="4" w:space="0" w:color="auto"/>
              <w:left w:val="single" w:sz="4" w:space="0" w:color="auto"/>
              <w:right w:val="single" w:sz="4" w:space="0" w:color="auto"/>
            </w:tcBorders>
            <w:vAlign w:val="center"/>
          </w:tcPr>
          <w:p w14:paraId="290B0504" w14:textId="77777777" w:rsidR="008F4D94" w:rsidRPr="006E069C" w:rsidRDefault="008F4D94" w:rsidP="006A46EC">
            <w:pPr>
              <w:pStyle w:val="TAC"/>
              <w:rPr>
                <w:lang w:val="en-US" w:eastAsia="zh-CN"/>
              </w:rPr>
            </w:pPr>
            <w:r w:rsidRPr="008523D2">
              <w:rPr>
                <w:rFonts w:cs="Arial"/>
                <w:szCs w:val="18"/>
              </w:rPr>
              <w:t>2125</w:t>
            </w:r>
          </w:p>
        </w:tc>
        <w:tc>
          <w:tcPr>
            <w:tcW w:w="797" w:type="dxa"/>
            <w:tcBorders>
              <w:top w:val="single" w:sz="4" w:space="0" w:color="auto"/>
              <w:left w:val="single" w:sz="4" w:space="0" w:color="auto"/>
              <w:bottom w:val="single" w:sz="4" w:space="0" w:color="auto"/>
              <w:right w:val="single" w:sz="4" w:space="0" w:color="auto"/>
            </w:tcBorders>
          </w:tcPr>
          <w:p w14:paraId="26CC2679" w14:textId="77777777" w:rsidR="008F4D94" w:rsidRPr="006E069C"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00ECB665" w14:textId="77777777" w:rsidR="008F4D94" w:rsidRPr="006E069C"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141DEA48" w14:textId="77777777" w:rsidR="008F4D94" w:rsidRPr="006E069C" w:rsidRDefault="008F4D94" w:rsidP="006A46EC">
            <w:pPr>
              <w:pStyle w:val="TAC"/>
            </w:pPr>
            <w:r w:rsidRPr="008523D2">
              <w:rPr>
                <w:lang w:val="en-US" w:eastAsia="zh-CN"/>
              </w:rPr>
              <w:t>N/A</w:t>
            </w:r>
          </w:p>
        </w:tc>
      </w:tr>
      <w:tr w:rsidR="008F4D94" w:rsidRPr="006E069C" w14:paraId="07C66FA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563739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5579DD" w14:textId="77777777" w:rsidR="008F4D94" w:rsidRPr="006E069C" w:rsidRDefault="008F4D94" w:rsidP="006A46EC">
            <w:pPr>
              <w:pStyle w:val="TAC"/>
              <w:rPr>
                <w:lang w:val="en-US"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7130D43F" w14:textId="77777777" w:rsidR="008F4D94" w:rsidRPr="006E069C" w:rsidRDefault="008F4D94" w:rsidP="006A46EC">
            <w:pPr>
              <w:pStyle w:val="TAC"/>
              <w:rPr>
                <w:lang w:val="en-US" w:eastAsia="zh-CN"/>
              </w:rPr>
            </w:pPr>
            <w:r w:rsidRPr="008523D2">
              <w:rPr>
                <w:rFonts w:cs="Arial"/>
                <w:szCs w:val="18"/>
              </w:rPr>
              <w:t>2565</w:t>
            </w:r>
          </w:p>
        </w:tc>
        <w:tc>
          <w:tcPr>
            <w:tcW w:w="1012" w:type="dxa"/>
            <w:tcBorders>
              <w:top w:val="single" w:sz="4" w:space="0" w:color="auto"/>
              <w:left w:val="single" w:sz="4" w:space="0" w:color="auto"/>
              <w:bottom w:val="single" w:sz="4" w:space="0" w:color="auto"/>
              <w:right w:val="single" w:sz="4" w:space="0" w:color="auto"/>
            </w:tcBorders>
          </w:tcPr>
          <w:p w14:paraId="794B613B" w14:textId="77777777" w:rsidR="008F4D94" w:rsidRPr="006E069C" w:rsidRDefault="008F4D94" w:rsidP="006A46EC">
            <w:pPr>
              <w:pStyle w:val="TAC"/>
              <w:rPr>
                <w:lang w:val="en-US" w:eastAsia="zh-CN"/>
              </w:rPr>
            </w:pPr>
            <w:r w:rsidRPr="008523D2">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BDE0772" w14:textId="77777777" w:rsidR="008F4D94" w:rsidRPr="006E069C" w:rsidRDefault="008F4D94" w:rsidP="006A46EC">
            <w:pPr>
              <w:pStyle w:val="TAC"/>
              <w:rPr>
                <w:lang w:val="en-US" w:eastAsia="zh-CN"/>
              </w:rPr>
            </w:pPr>
            <w:r w:rsidRPr="008523D2">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6FD099B8" w14:textId="77777777" w:rsidR="008F4D94" w:rsidRPr="006E069C" w:rsidRDefault="008F4D94" w:rsidP="006A46EC">
            <w:pPr>
              <w:pStyle w:val="TAC"/>
              <w:rPr>
                <w:lang w:val="en-US" w:eastAsia="zh-CN"/>
              </w:rPr>
            </w:pPr>
            <w:r>
              <w:rPr>
                <w:rFonts w:cs="Arial"/>
                <w:szCs w:val="18"/>
              </w:rPr>
              <w:t>2565</w:t>
            </w:r>
          </w:p>
        </w:tc>
        <w:tc>
          <w:tcPr>
            <w:tcW w:w="797" w:type="dxa"/>
            <w:tcBorders>
              <w:top w:val="single" w:sz="4" w:space="0" w:color="auto"/>
              <w:left w:val="single" w:sz="4" w:space="0" w:color="auto"/>
              <w:bottom w:val="single" w:sz="4" w:space="0" w:color="auto"/>
              <w:right w:val="single" w:sz="4" w:space="0" w:color="auto"/>
            </w:tcBorders>
          </w:tcPr>
          <w:p w14:paraId="30A62AF8" w14:textId="77777777" w:rsidR="008F4D94" w:rsidRPr="006E069C"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CB4122" w14:textId="77777777" w:rsidR="008F4D94" w:rsidRPr="006E069C" w:rsidRDefault="008F4D94" w:rsidP="006A46EC">
            <w:pPr>
              <w:pStyle w:val="TAC"/>
              <w:rPr>
                <w:lang w:val="en-US" w:eastAsia="zh-CN"/>
              </w:rPr>
            </w:pPr>
            <w:r>
              <w:rPr>
                <w:lang w:val="en-US" w:eastAsia="zh-CN"/>
              </w:rPr>
              <w:t>T</w:t>
            </w:r>
            <w:r w:rsidRPr="008523D2">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D8EBBC6" w14:textId="77777777" w:rsidR="008F4D94" w:rsidRPr="006E069C" w:rsidRDefault="008F4D94" w:rsidP="006A46EC">
            <w:pPr>
              <w:pStyle w:val="TAC"/>
            </w:pPr>
            <w:r w:rsidRPr="008523D2">
              <w:rPr>
                <w:lang w:val="en-US" w:eastAsia="zh-CN"/>
              </w:rPr>
              <w:t>N/A</w:t>
            </w:r>
          </w:p>
        </w:tc>
      </w:tr>
      <w:tr w:rsidR="008F4D94" w:rsidRPr="006E069C" w14:paraId="20B8B879"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2B7040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228BFD" w14:textId="77777777" w:rsidR="008F4D94" w:rsidRPr="006E069C" w:rsidRDefault="008F4D94" w:rsidP="006A46EC">
            <w:pPr>
              <w:pStyle w:val="TAC"/>
              <w:rPr>
                <w:lang w:val="en-US" w:eastAsia="zh-CN"/>
              </w:rPr>
            </w:pPr>
            <w:r>
              <w:rPr>
                <w:rFonts w:cs="Arial"/>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22611DA9" w14:textId="77777777" w:rsidR="008F4D94" w:rsidRPr="006E069C" w:rsidRDefault="008F4D94" w:rsidP="006A46EC">
            <w:pPr>
              <w:pStyle w:val="TAC"/>
              <w:rPr>
                <w:lang w:val="en-US" w:eastAsia="zh-CN"/>
              </w:rPr>
            </w:pPr>
            <w:r w:rsidRPr="008523D2">
              <w:rPr>
                <w:rFonts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02BBB171" w14:textId="77777777" w:rsidR="008F4D94" w:rsidRPr="006E069C"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592F5BE" w14:textId="77777777" w:rsidR="008F4D94" w:rsidRPr="006E069C" w:rsidRDefault="008F4D94" w:rsidP="006A46EC">
            <w:pPr>
              <w:pStyle w:val="TAC"/>
              <w:rPr>
                <w:lang w:val="en-US" w:eastAsia="zh-CN"/>
              </w:rPr>
            </w:pPr>
            <w:r w:rsidRPr="008523D2">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1EA74FC" w14:textId="77777777" w:rsidR="008F4D94" w:rsidRPr="006E069C" w:rsidRDefault="008F4D94" w:rsidP="006A46EC">
            <w:pPr>
              <w:pStyle w:val="TAC"/>
              <w:rPr>
                <w:lang w:val="en-US" w:eastAsia="zh-CN"/>
              </w:rPr>
            </w:pPr>
            <w:r w:rsidRPr="008523D2">
              <w:rPr>
                <w:rFonts w:cs="Arial"/>
                <w:szCs w:val="18"/>
              </w:rPr>
              <w:t>630</w:t>
            </w:r>
          </w:p>
        </w:tc>
        <w:tc>
          <w:tcPr>
            <w:tcW w:w="797" w:type="dxa"/>
            <w:tcBorders>
              <w:top w:val="single" w:sz="4" w:space="0" w:color="auto"/>
              <w:left w:val="single" w:sz="4" w:space="0" w:color="auto"/>
              <w:bottom w:val="single" w:sz="4" w:space="0" w:color="auto"/>
              <w:right w:val="single" w:sz="4" w:space="0" w:color="auto"/>
            </w:tcBorders>
          </w:tcPr>
          <w:p w14:paraId="3A96B4CC" w14:textId="77777777" w:rsidR="008F4D94" w:rsidRPr="006E069C" w:rsidRDefault="008F4D94" w:rsidP="006A46EC">
            <w:pPr>
              <w:pStyle w:val="TAC"/>
              <w:rPr>
                <w:lang w:val="en-US" w:eastAsia="zh-CN"/>
              </w:rPr>
            </w:pPr>
            <w:r w:rsidRPr="008523D2">
              <w:rPr>
                <w:lang w:val="en-US" w:eastAsia="zh-CN"/>
              </w:rPr>
              <w:t>28.7</w:t>
            </w:r>
          </w:p>
        </w:tc>
        <w:tc>
          <w:tcPr>
            <w:tcW w:w="828" w:type="dxa"/>
            <w:tcBorders>
              <w:top w:val="single" w:sz="4" w:space="0" w:color="auto"/>
              <w:left w:val="single" w:sz="4" w:space="0" w:color="auto"/>
              <w:bottom w:val="single" w:sz="4" w:space="0" w:color="auto"/>
              <w:right w:val="single" w:sz="4" w:space="0" w:color="auto"/>
            </w:tcBorders>
            <w:vAlign w:val="center"/>
          </w:tcPr>
          <w:p w14:paraId="42A2DA5D" w14:textId="77777777" w:rsidR="008F4D94" w:rsidRPr="006E069C"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9FFCF8" w14:textId="77777777" w:rsidR="008F4D94" w:rsidRPr="006E069C" w:rsidRDefault="008F4D94" w:rsidP="006A46EC">
            <w:pPr>
              <w:pStyle w:val="TAC"/>
            </w:pPr>
            <w:r w:rsidRPr="008523D2">
              <w:rPr>
                <w:lang w:val="en-US" w:eastAsia="zh-CN"/>
              </w:rPr>
              <w:t>IMD2</w:t>
            </w:r>
          </w:p>
        </w:tc>
      </w:tr>
      <w:tr w:rsidR="008F4D94" w:rsidRPr="006E069C" w14:paraId="2602208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989AF8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21FC960" w14:textId="77777777" w:rsidR="008F4D94" w:rsidRDefault="008F4D94" w:rsidP="006A46EC">
            <w:pPr>
              <w:pStyle w:val="TAC"/>
              <w:rPr>
                <w:rFonts w:cs="Arial"/>
                <w:szCs w:val="18"/>
              </w:rPr>
            </w:pPr>
            <w:r w:rsidRPr="008523D2">
              <w:rPr>
                <w:rFonts w:cs="Arial"/>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787D40F6" w14:textId="77777777" w:rsidR="008F4D94" w:rsidRPr="008523D2" w:rsidRDefault="008F4D94" w:rsidP="006A46EC">
            <w:pPr>
              <w:pStyle w:val="TAC"/>
              <w:rPr>
                <w:rFonts w:cs="Arial"/>
                <w:szCs w:val="18"/>
              </w:rPr>
            </w:pPr>
            <w:r w:rsidRPr="008523D2">
              <w:rPr>
                <w:rFonts w:cs="Arial"/>
                <w:szCs w:val="18"/>
              </w:rPr>
              <w:t>1925</w:t>
            </w:r>
          </w:p>
        </w:tc>
        <w:tc>
          <w:tcPr>
            <w:tcW w:w="1012" w:type="dxa"/>
            <w:tcBorders>
              <w:top w:val="single" w:sz="4" w:space="0" w:color="auto"/>
              <w:left w:val="single" w:sz="4" w:space="0" w:color="auto"/>
              <w:bottom w:val="single" w:sz="4" w:space="0" w:color="auto"/>
              <w:right w:val="single" w:sz="4" w:space="0" w:color="auto"/>
            </w:tcBorders>
          </w:tcPr>
          <w:p w14:paraId="78321C71" w14:textId="77777777" w:rsidR="008F4D94" w:rsidRPr="008523D2"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57A1DA7" w14:textId="77777777" w:rsidR="008F4D94" w:rsidRPr="008523D2" w:rsidRDefault="008F4D94" w:rsidP="006A46EC">
            <w:pPr>
              <w:pStyle w:val="TAC"/>
              <w:rPr>
                <w:lang w:val="en-US" w:eastAsia="zh-CN"/>
              </w:rPr>
            </w:pPr>
            <w:r w:rsidRPr="008523D2">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8D05A39" w14:textId="77777777" w:rsidR="008F4D94" w:rsidRPr="008523D2" w:rsidRDefault="008F4D94" w:rsidP="006A46EC">
            <w:pPr>
              <w:pStyle w:val="TAC"/>
              <w:rPr>
                <w:rFonts w:cs="Arial"/>
                <w:szCs w:val="18"/>
              </w:rPr>
            </w:pPr>
            <w:r w:rsidRPr="008523D2">
              <w:rPr>
                <w:rFonts w:cs="Arial"/>
                <w:szCs w:val="18"/>
              </w:rPr>
              <w:t>2115</w:t>
            </w:r>
          </w:p>
        </w:tc>
        <w:tc>
          <w:tcPr>
            <w:tcW w:w="797" w:type="dxa"/>
            <w:tcBorders>
              <w:top w:val="single" w:sz="4" w:space="0" w:color="auto"/>
              <w:left w:val="single" w:sz="4" w:space="0" w:color="auto"/>
              <w:bottom w:val="single" w:sz="4" w:space="0" w:color="auto"/>
              <w:right w:val="single" w:sz="4" w:space="0" w:color="auto"/>
            </w:tcBorders>
          </w:tcPr>
          <w:p w14:paraId="5C220C48" w14:textId="77777777" w:rsidR="008F4D94" w:rsidRPr="008523D2"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3DFC40" w14:textId="77777777" w:rsidR="008F4D94" w:rsidRPr="008523D2"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02F1C6" w14:textId="77777777" w:rsidR="008F4D94" w:rsidRPr="008523D2" w:rsidRDefault="008F4D94" w:rsidP="006A46EC">
            <w:pPr>
              <w:pStyle w:val="TAC"/>
              <w:rPr>
                <w:lang w:val="en-US" w:eastAsia="zh-CN"/>
              </w:rPr>
            </w:pPr>
            <w:r w:rsidRPr="008523D2">
              <w:rPr>
                <w:lang w:val="en-US" w:eastAsia="zh-CN"/>
              </w:rPr>
              <w:t>N/A</w:t>
            </w:r>
          </w:p>
        </w:tc>
      </w:tr>
      <w:tr w:rsidR="008F4D94" w:rsidRPr="006E069C" w14:paraId="1D72846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AA7C97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E7D66E" w14:textId="77777777" w:rsidR="008F4D94" w:rsidRDefault="008F4D94" w:rsidP="006A46EC">
            <w:pPr>
              <w:pStyle w:val="TAC"/>
              <w:rPr>
                <w:rFonts w:cs="Arial"/>
                <w:szCs w:val="18"/>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461A26C2" w14:textId="77777777" w:rsidR="008F4D94" w:rsidRPr="008523D2" w:rsidRDefault="008F4D94" w:rsidP="006A46EC">
            <w:pPr>
              <w:pStyle w:val="TAC"/>
              <w:rPr>
                <w:rFonts w:cs="Arial"/>
                <w:szCs w:val="18"/>
              </w:rPr>
            </w:pPr>
            <w:r w:rsidRPr="008523D2">
              <w:rPr>
                <w:rFonts w:cs="Arial"/>
                <w:szCs w:val="18"/>
              </w:rPr>
              <w:t>2565</w:t>
            </w:r>
          </w:p>
        </w:tc>
        <w:tc>
          <w:tcPr>
            <w:tcW w:w="1012" w:type="dxa"/>
            <w:tcBorders>
              <w:top w:val="single" w:sz="4" w:space="0" w:color="auto"/>
              <w:left w:val="single" w:sz="4" w:space="0" w:color="auto"/>
              <w:bottom w:val="single" w:sz="4" w:space="0" w:color="auto"/>
              <w:right w:val="single" w:sz="4" w:space="0" w:color="auto"/>
            </w:tcBorders>
          </w:tcPr>
          <w:p w14:paraId="744DB06C" w14:textId="77777777" w:rsidR="008F4D94" w:rsidRPr="008523D2" w:rsidRDefault="008F4D94" w:rsidP="006A46EC">
            <w:pPr>
              <w:pStyle w:val="TAC"/>
              <w:rPr>
                <w:lang w:val="en-US" w:eastAsia="zh-CN"/>
              </w:rPr>
            </w:pPr>
            <w:r w:rsidRPr="008523D2">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376182B" w14:textId="77777777" w:rsidR="008F4D94" w:rsidRPr="008523D2" w:rsidRDefault="008F4D94" w:rsidP="006A46EC">
            <w:pPr>
              <w:pStyle w:val="TAC"/>
              <w:rPr>
                <w:lang w:val="en-US" w:eastAsia="zh-CN"/>
              </w:rPr>
            </w:pPr>
            <w:r w:rsidRPr="008523D2">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448A0A0E" w14:textId="77777777" w:rsidR="008F4D94" w:rsidRPr="008523D2" w:rsidRDefault="008F4D94" w:rsidP="006A46EC">
            <w:pPr>
              <w:pStyle w:val="TAC"/>
              <w:rPr>
                <w:rFonts w:cs="Arial"/>
                <w:szCs w:val="18"/>
              </w:rPr>
            </w:pPr>
            <w:r w:rsidRPr="008523D2">
              <w:rPr>
                <w:rFonts w:cs="Arial"/>
                <w:szCs w:val="18"/>
              </w:rPr>
              <w:t>2565</w:t>
            </w:r>
          </w:p>
        </w:tc>
        <w:tc>
          <w:tcPr>
            <w:tcW w:w="797" w:type="dxa"/>
            <w:tcBorders>
              <w:top w:val="single" w:sz="4" w:space="0" w:color="auto"/>
              <w:left w:val="single" w:sz="4" w:space="0" w:color="auto"/>
              <w:bottom w:val="single" w:sz="4" w:space="0" w:color="auto"/>
              <w:right w:val="single" w:sz="4" w:space="0" w:color="auto"/>
            </w:tcBorders>
          </w:tcPr>
          <w:p w14:paraId="7EB08C28" w14:textId="77777777" w:rsidR="008F4D94" w:rsidRPr="008523D2"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FDC8E6" w14:textId="77777777" w:rsidR="008F4D94" w:rsidRPr="008523D2"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110ED4" w14:textId="77777777" w:rsidR="008F4D94" w:rsidRPr="008523D2" w:rsidRDefault="008F4D94" w:rsidP="006A46EC">
            <w:pPr>
              <w:pStyle w:val="TAC"/>
              <w:rPr>
                <w:lang w:val="en-US" w:eastAsia="zh-CN"/>
              </w:rPr>
            </w:pPr>
            <w:r w:rsidRPr="008523D2">
              <w:rPr>
                <w:lang w:val="en-US" w:eastAsia="zh-CN"/>
              </w:rPr>
              <w:t>N/A</w:t>
            </w:r>
          </w:p>
        </w:tc>
      </w:tr>
      <w:tr w:rsidR="008F4D94" w:rsidRPr="006E069C" w14:paraId="353BC6D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D4D3AE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D99C91" w14:textId="77777777" w:rsidR="008F4D94" w:rsidRDefault="008F4D94" w:rsidP="006A46EC">
            <w:pPr>
              <w:pStyle w:val="TAC"/>
              <w:rPr>
                <w:rFonts w:cs="Arial"/>
                <w:szCs w:val="18"/>
              </w:rPr>
            </w:pPr>
            <w:r>
              <w:rPr>
                <w:rFonts w:cs="Arial"/>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55828B1" w14:textId="77777777" w:rsidR="008F4D94" w:rsidRPr="008523D2" w:rsidRDefault="008F4D94" w:rsidP="006A46EC">
            <w:pPr>
              <w:pStyle w:val="TAC"/>
              <w:rPr>
                <w:rFonts w:cs="Arial"/>
                <w:szCs w:val="18"/>
              </w:rPr>
            </w:pPr>
            <w:r w:rsidRPr="008523D2">
              <w:rPr>
                <w:rFonts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221DC2C1" w14:textId="77777777" w:rsidR="008F4D94" w:rsidRPr="008523D2"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AC51F48" w14:textId="77777777" w:rsidR="008F4D94" w:rsidRPr="008523D2" w:rsidRDefault="008F4D94" w:rsidP="006A46EC">
            <w:pPr>
              <w:pStyle w:val="TAC"/>
              <w:rPr>
                <w:lang w:val="en-US" w:eastAsia="zh-CN"/>
              </w:rPr>
            </w:pPr>
            <w:r w:rsidRPr="008523D2">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74DFDB3" w14:textId="77777777" w:rsidR="008F4D94" w:rsidRPr="008523D2" w:rsidRDefault="008F4D94" w:rsidP="006A46EC">
            <w:pPr>
              <w:pStyle w:val="TAC"/>
              <w:rPr>
                <w:rFonts w:cs="Arial"/>
                <w:szCs w:val="18"/>
              </w:rPr>
            </w:pPr>
            <w:r w:rsidRPr="008523D2">
              <w:rPr>
                <w:rFonts w:cs="Arial"/>
                <w:szCs w:val="18"/>
              </w:rPr>
              <w:t>645</w:t>
            </w:r>
          </w:p>
        </w:tc>
        <w:tc>
          <w:tcPr>
            <w:tcW w:w="797" w:type="dxa"/>
            <w:tcBorders>
              <w:top w:val="single" w:sz="4" w:space="0" w:color="auto"/>
              <w:left w:val="single" w:sz="4" w:space="0" w:color="auto"/>
              <w:bottom w:val="single" w:sz="4" w:space="0" w:color="auto"/>
              <w:right w:val="single" w:sz="4" w:space="0" w:color="auto"/>
            </w:tcBorders>
          </w:tcPr>
          <w:p w14:paraId="760A8F45" w14:textId="77777777" w:rsidR="008F4D94" w:rsidRPr="008523D2" w:rsidRDefault="008F4D94" w:rsidP="006A46EC">
            <w:pPr>
              <w:pStyle w:val="TAC"/>
              <w:rPr>
                <w:lang w:val="en-US" w:eastAsia="zh-CN"/>
              </w:rPr>
            </w:pPr>
            <w:r w:rsidRPr="008523D2">
              <w:rPr>
                <w:lang w:val="en-US" w:eastAsia="zh-CN"/>
              </w:rPr>
              <w:t>1</w:t>
            </w:r>
          </w:p>
        </w:tc>
        <w:tc>
          <w:tcPr>
            <w:tcW w:w="828" w:type="dxa"/>
            <w:tcBorders>
              <w:top w:val="single" w:sz="4" w:space="0" w:color="auto"/>
              <w:left w:val="single" w:sz="4" w:space="0" w:color="auto"/>
              <w:bottom w:val="single" w:sz="4" w:space="0" w:color="auto"/>
              <w:right w:val="single" w:sz="4" w:space="0" w:color="auto"/>
            </w:tcBorders>
            <w:vAlign w:val="center"/>
          </w:tcPr>
          <w:p w14:paraId="0E2742B4" w14:textId="77777777" w:rsidR="008F4D94" w:rsidRPr="008523D2"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36B7F4" w14:textId="77777777" w:rsidR="008F4D94" w:rsidRPr="008523D2" w:rsidRDefault="008F4D94" w:rsidP="006A46EC">
            <w:pPr>
              <w:pStyle w:val="TAC"/>
              <w:rPr>
                <w:lang w:val="en-US" w:eastAsia="zh-CN"/>
              </w:rPr>
            </w:pPr>
            <w:r w:rsidRPr="008523D2">
              <w:rPr>
                <w:lang w:val="en-US" w:eastAsia="zh-CN"/>
              </w:rPr>
              <w:t>IMD5</w:t>
            </w:r>
          </w:p>
        </w:tc>
      </w:tr>
      <w:tr w:rsidR="008F4D94" w:rsidRPr="006E069C" w14:paraId="1A06F7C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147C64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98D5C2B" w14:textId="77777777" w:rsidR="008F4D94" w:rsidRDefault="008F4D94" w:rsidP="006A46EC">
            <w:pPr>
              <w:pStyle w:val="TAC"/>
              <w:rPr>
                <w:rFonts w:cs="Arial"/>
                <w:szCs w:val="18"/>
              </w:rPr>
            </w:pPr>
            <w:r w:rsidRPr="008523D2">
              <w:rPr>
                <w:rFonts w:cs="Arial"/>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4F15AC12" w14:textId="77777777" w:rsidR="008F4D94" w:rsidRPr="008523D2" w:rsidRDefault="008F4D94" w:rsidP="006A46EC">
            <w:pPr>
              <w:pStyle w:val="TAC"/>
              <w:rPr>
                <w:rFonts w:cs="Arial"/>
                <w:szCs w:val="18"/>
              </w:rPr>
            </w:pPr>
            <w:r w:rsidRPr="008523D2">
              <w:rPr>
                <w:rFonts w:cs="Arial"/>
                <w:szCs w:val="18"/>
              </w:rPr>
              <w:t>1968.5</w:t>
            </w:r>
          </w:p>
        </w:tc>
        <w:tc>
          <w:tcPr>
            <w:tcW w:w="1012" w:type="dxa"/>
            <w:tcBorders>
              <w:top w:val="single" w:sz="4" w:space="0" w:color="auto"/>
              <w:left w:val="single" w:sz="4" w:space="0" w:color="auto"/>
              <w:bottom w:val="single" w:sz="4" w:space="0" w:color="auto"/>
              <w:right w:val="single" w:sz="4" w:space="0" w:color="auto"/>
            </w:tcBorders>
          </w:tcPr>
          <w:p w14:paraId="0D770F33" w14:textId="77777777" w:rsidR="008F4D94" w:rsidRPr="008523D2"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8ED725" w14:textId="77777777" w:rsidR="008F4D94" w:rsidRPr="008523D2" w:rsidRDefault="008F4D94" w:rsidP="006A46EC">
            <w:pPr>
              <w:pStyle w:val="TAC"/>
              <w:rPr>
                <w:lang w:val="en-US" w:eastAsia="zh-CN"/>
              </w:rPr>
            </w:pPr>
            <w:r w:rsidRPr="008523D2">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1E06216" w14:textId="77777777" w:rsidR="008F4D94" w:rsidRPr="008523D2" w:rsidRDefault="008F4D94" w:rsidP="006A46EC">
            <w:pPr>
              <w:pStyle w:val="TAC"/>
              <w:rPr>
                <w:rFonts w:cs="Arial"/>
                <w:szCs w:val="18"/>
              </w:rPr>
            </w:pPr>
            <w:r w:rsidRPr="008523D2">
              <w:rPr>
                <w:rFonts w:cs="Arial"/>
                <w:szCs w:val="18"/>
              </w:rPr>
              <w:t>2158.5</w:t>
            </w:r>
          </w:p>
        </w:tc>
        <w:tc>
          <w:tcPr>
            <w:tcW w:w="797" w:type="dxa"/>
            <w:tcBorders>
              <w:top w:val="single" w:sz="4" w:space="0" w:color="auto"/>
              <w:left w:val="single" w:sz="4" w:space="0" w:color="auto"/>
              <w:bottom w:val="single" w:sz="4" w:space="0" w:color="auto"/>
              <w:right w:val="single" w:sz="4" w:space="0" w:color="auto"/>
            </w:tcBorders>
          </w:tcPr>
          <w:p w14:paraId="381FAFF2" w14:textId="77777777" w:rsidR="008F4D94" w:rsidRPr="008523D2"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ADBB78" w14:textId="77777777" w:rsidR="008F4D94" w:rsidRPr="008523D2"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FDBB4A" w14:textId="77777777" w:rsidR="008F4D94" w:rsidRPr="008523D2" w:rsidRDefault="008F4D94" w:rsidP="006A46EC">
            <w:pPr>
              <w:pStyle w:val="TAC"/>
              <w:rPr>
                <w:lang w:val="en-US" w:eastAsia="zh-CN"/>
              </w:rPr>
            </w:pPr>
            <w:r w:rsidRPr="008523D2">
              <w:rPr>
                <w:lang w:val="en-US" w:eastAsia="zh-CN"/>
              </w:rPr>
              <w:t>N/A</w:t>
            </w:r>
          </w:p>
        </w:tc>
      </w:tr>
      <w:tr w:rsidR="008F4D94" w:rsidRPr="006E069C" w14:paraId="4C0C43B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85C445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B79108" w14:textId="77777777" w:rsidR="008F4D94" w:rsidRDefault="008F4D94" w:rsidP="006A46EC">
            <w:pPr>
              <w:pStyle w:val="TAC"/>
              <w:rPr>
                <w:rFonts w:cs="Arial"/>
                <w:szCs w:val="18"/>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6B43B34D" w14:textId="77777777" w:rsidR="008F4D94" w:rsidRPr="008523D2" w:rsidRDefault="008F4D94" w:rsidP="006A46EC">
            <w:pPr>
              <w:pStyle w:val="TAC"/>
              <w:rPr>
                <w:rFonts w:cs="Arial"/>
                <w:szCs w:val="18"/>
              </w:rPr>
            </w:pPr>
            <w:r w:rsidRPr="008523D2">
              <w:rPr>
                <w:rFonts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1F42712F" w14:textId="77777777" w:rsidR="008F4D94" w:rsidRPr="008523D2"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2FCD43E" w14:textId="77777777" w:rsidR="008F4D94" w:rsidRPr="008523D2" w:rsidRDefault="008F4D94" w:rsidP="006A46EC">
            <w:pPr>
              <w:pStyle w:val="TAC"/>
              <w:rPr>
                <w:lang w:val="en-US" w:eastAsia="zh-CN"/>
              </w:rPr>
            </w:pPr>
            <w:r w:rsidRPr="008523D2">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86722E4" w14:textId="77777777" w:rsidR="008F4D94" w:rsidRPr="008523D2" w:rsidRDefault="008F4D94" w:rsidP="006A46EC">
            <w:pPr>
              <w:pStyle w:val="TAC"/>
              <w:rPr>
                <w:rFonts w:cs="Arial"/>
                <w:szCs w:val="18"/>
              </w:rPr>
            </w:pPr>
            <w:r w:rsidRPr="008523D2">
              <w:rPr>
                <w:rFonts w:cs="Arial"/>
                <w:szCs w:val="18"/>
              </w:rPr>
              <w:t>2634.5</w:t>
            </w:r>
          </w:p>
        </w:tc>
        <w:tc>
          <w:tcPr>
            <w:tcW w:w="797" w:type="dxa"/>
            <w:tcBorders>
              <w:top w:val="single" w:sz="4" w:space="0" w:color="auto"/>
              <w:left w:val="single" w:sz="4" w:space="0" w:color="auto"/>
              <w:bottom w:val="single" w:sz="4" w:space="0" w:color="auto"/>
              <w:right w:val="single" w:sz="4" w:space="0" w:color="auto"/>
            </w:tcBorders>
          </w:tcPr>
          <w:p w14:paraId="37B272E6" w14:textId="77777777" w:rsidR="008F4D94" w:rsidRPr="008523D2" w:rsidRDefault="008F4D94" w:rsidP="006A46EC">
            <w:pPr>
              <w:pStyle w:val="TAC"/>
              <w:rPr>
                <w:lang w:val="en-US" w:eastAsia="zh-CN"/>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53EEB4E0" w14:textId="77777777" w:rsidR="008F4D94" w:rsidRPr="008523D2"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9DCE9E" w14:textId="77777777" w:rsidR="008F4D94" w:rsidRPr="008523D2" w:rsidRDefault="008F4D94" w:rsidP="006A46EC">
            <w:pPr>
              <w:pStyle w:val="TAC"/>
              <w:rPr>
                <w:lang w:val="en-US" w:eastAsia="zh-CN"/>
              </w:rPr>
            </w:pPr>
            <w:r w:rsidRPr="008523D2">
              <w:rPr>
                <w:lang w:val="en-US" w:eastAsia="zh-CN"/>
              </w:rPr>
              <w:t>IMD2</w:t>
            </w:r>
            <w:r w:rsidRPr="008523D2">
              <w:rPr>
                <w:vertAlign w:val="superscript"/>
                <w:lang w:val="en-US" w:eastAsia="zh-CN"/>
              </w:rPr>
              <w:t>2</w:t>
            </w:r>
          </w:p>
        </w:tc>
      </w:tr>
      <w:tr w:rsidR="008F4D94" w:rsidRPr="006E069C" w14:paraId="0A08E0C4"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8D8AEF"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A17BE0E" w14:textId="77777777" w:rsidR="008F4D94" w:rsidRDefault="008F4D94" w:rsidP="006A46EC">
            <w:pPr>
              <w:pStyle w:val="TAC"/>
              <w:rPr>
                <w:rFonts w:cs="Arial"/>
                <w:szCs w:val="18"/>
              </w:rPr>
            </w:pPr>
            <w:r>
              <w:rPr>
                <w:rFonts w:cs="Arial"/>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4BE2E0A6" w14:textId="77777777" w:rsidR="008F4D94" w:rsidRPr="008523D2" w:rsidRDefault="008F4D94" w:rsidP="006A46EC">
            <w:pPr>
              <w:pStyle w:val="TAC"/>
              <w:rPr>
                <w:rFonts w:cs="Arial"/>
                <w:szCs w:val="18"/>
              </w:rPr>
            </w:pPr>
            <w:r w:rsidRPr="008523D2">
              <w:rPr>
                <w:rFonts w:cs="Arial"/>
                <w:szCs w:val="18"/>
              </w:rPr>
              <w:t>666</w:t>
            </w:r>
          </w:p>
        </w:tc>
        <w:tc>
          <w:tcPr>
            <w:tcW w:w="1012" w:type="dxa"/>
            <w:tcBorders>
              <w:top w:val="single" w:sz="4" w:space="0" w:color="auto"/>
              <w:left w:val="single" w:sz="4" w:space="0" w:color="auto"/>
              <w:bottom w:val="single" w:sz="4" w:space="0" w:color="auto"/>
              <w:right w:val="single" w:sz="4" w:space="0" w:color="auto"/>
            </w:tcBorders>
          </w:tcPr>
          <w:p w14:paraId="59D117AB" w14:textId="77777777" w:rsidR="008F4D94" w:rsidRPr="008523D2"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585F362" w14:textId="77777777" w:rsidR="008F4D94" w:rsidRPr="008523D2" w:rsidRDefault="008F4D94" w:rsidP="006A46EC">
            <w:pPr>
              <w:pStyle w:val="TAC"/>
              <w:rPr>
                <w:lang w:val="en-US" w:eastAsia="zh-CN"/>
              </w:rPr>
            </w:pPr>
            <w:r w:rsidRPr="008523D2">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ED6BE88" w14:textId="77777777" w:rsidR="008F4D94" w:rsidRPr="008523D2" w:rsidRDefault="008F4D94" w:rsidP="006A46EC">
            <w:pPr>
              <w:pStyle w:val="TAC"/>
              <w:rPr>
                <w:rFonts w:cs="Arial"/>
                <w:szCs w:val="18"/>
              </w:rPr>
            </w:pPr>
            <w:r w:rsidRPr="008523D2">
              <w:rPr>
                <w:rFonts w:cs="Arial"/>
                <w:szCs w:val="18"/>
              </w:rPr>
              <w:t>6</w:t>
            </w:r>
            <w:r>
              <w:rPr>
                <w:rFonts w:cs="Arial"/>
                <w:szCs w:val="18"/>
              </w:rPr>
              <w:t>20</w:t>
            </w:r>
          </w:p>
        </w:tc>
        <w:tc>
          <w:tcPr>
            <w:tcW w:w="797" w:type="dxa"/>
            <w:tcBorders>
              <w:top w:val="single" w:sz="4" w:space="0" w:color="auto"/>
              <w:left w:val="single" w:sz="4" w:space="0" w:color="auto"/>
              <w:bottom w:val="single" w:sz="4" w:space="0" w:color="auto"/>
              <w:right w:val="single" w:sz="4" w:space="0" w:color="auto"/>
            </w:tcBorders>
          </w:tcPr>
          <w:p w14:paraId="4F584FA2" w14:textId="77777777" w:rsidR="008F4D94" w:rsidRPr="008523D2" w:rsidRDefault="008F4D94" w:rsidP="006A46EC">
            <w:pPr>
              <w:pStyle w:val="TAC"/>
              <w:rPr>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09F3C6BB" w14:textId="77777777" w:rsidR="008F4D94" w:rsidRPr="008523D2"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1BB558" w14:textId="77777777" w:rsidR="008F4D94" w:rsidRPr="008523D2" w:rsidRDefault="008F4D94" w:rsidP="006A46EC">
            <w:pPr>
              <w:pStyle w:val="TAC"/>
              <w:rPr>
                <w:lang w:val="en-US" w:eastAsia="zh-CN"/>
              </w:rPr>
            </w:pPr>
            <w:r w:rsidRPr="008523D2">
              <w:rPr>
                <w:lang w:val="en-US" w:eastAsia="zh-CN"/>
              </w:rPr>
              <w:t>N</w:t>
            </w:r>
            <w:r>
              <w:rPr>
                <w:lang w:val="en-US" w:eastAsia="zh-CN"/>
              </w:rPr>
              <w:t>/</w:t>
            </w:r>
            <w:r w:rsidRPr="008523D2">
              <w:rPr>
                <w:lang w:val="en-US" w:eastAsia="zh-CN"/>
              </w:rPr>
              <w:t>A</w:t>
            </w:r>
          </w:p>
        </w:tc>
      </w:tr>
      <w:tr w:rsidR="008F4D94" w:rsidRPr="006E069C" w14:paraId="467ECE5E"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1A372FB" w14:textId="77777777" w:rsidR="008F4D94" w:rsidRPr="004440D1" w:rsidRDefault="008F4D94" w:rsidP="006A46EC">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tc>
      </w:tr>
    </w:tbl>
    <w:p w14:paraId="09BFB50F" w14:textId="77777777" w:rsidR="008F4D94" w:rsidRDefault="008F4D94" w:rsidP="008F4D94">
      <w:pPr>
        <w:rPr>
          <w:color w:val="0070C0"/>
        </w:rPr>
      </w:pPr>
    </w:p>
    <w:p w14:paraId="1A91A9D0" w14:textId="77777777" w:rsidR="008F4D94" w:rsidRDefault="008F4D94" w:rsidP="008F4D94">
      <w:pPr>
        <w:pStyle w:val="Heading2"/>
      </w:pPr>
      <w:bookmarkStart w:id="385" w:name="_Toc183507915"/>
      <w:r>
        <w:t>5.28</w:t>
      </w:r>
      <w:r>
        <w:tab/>
        <w:t>CA_n1-n8-n41</w:t>
      </w:r>
      <w:bookmarkEnd w:id="385"/>
    </w:p>
    <w:p w14:paraId="612C4E3A" w14:textId="77777777" w:rsidR="008F4D94" w:rsidRDefault="008F4D94" w:rsidP="008F4D94">
      <w:pPr>
        <w:pStyle w:val="Heading3"/>
        <w:rPr>
          <w:rFonts w:cs="Arial"/>
          <w:szCs w:val="28"/>
          <w:lang w:val="en-US" w:eastAsia="zh-CN"/>
        </w:rPr>
      </w:pPr>
      <w:bookmarkStart w:id="386" w:name="_Toc183507916"/>
      <w:r>
        <w:t>5.28.1</w:t>
      </w:r>
      <w:r>
        <w:tab/>
      </w:r>
      <w:r>
        <w:rPr>
          <w:rFonts w:cs="Arial"/>
          <w:szCs w:val="28"/>
          <w:lang w:val="en-US" w:eastAsia="zh-CN"/>
        </w:rPr>
        <w:t>Common for 1 band UL and 2 bands UL CA</w:t>
      </w:r>
      <w:bookmarkEnd w:id="386"/>
    </w:p>
    <w:p w14:paraId="7BC1F3B7" w14:textId="77777777" w:rsidR="008F4D94" w:rsidRDefault="008F4D94" w:rsidP="008F4D94">
      <w:pPr>
        <w:pStyle w:val="Heading4"/>
      </w:pPr>
      <w:bookmarkStart w:id="387" w:name="_Toc183507917"/>
      <w:r>
        <w:t>5.28.1.1</w:t>
      </w:r>
      <w:r>
        <w:tab/>
      </w:r>
      <w:r>
        <w:rPr>
          <w:rFonts w:cs="Arial"/>
          <w:lang w:eastAsia="zh-CN"/>
        </w:rPr>
        <w:t>Operating bands for CA</w:t>
      </w:r>
      <w:bookmarkEnd w:id="387"/>
    </w:p>
    <w:p w14:paraId="5AAF9BDB" w14:textId="77777777" w:rsidR="008F4D94" w:rsidRDefault="008F4D94" w:rsidP="008F4D94">
      <w:pPr>
        <w:pStyle w:val="TH"/>
        <w:rPr>
          <w:lang w:val="en-US"/>
        </w:rPr>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01858D25"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FAFB73"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408D2AE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02B43F6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57F2326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5A7C5094"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B846D20"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225B56A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2518AEA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3EF1BA1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796AD602"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E2C2A42"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2F5E26C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4A02836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5D78ABFC"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0E6C72AA"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2A107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46A604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69FC66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1303A8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552A4453"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17792B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n8</w:t>
            </w:r>
          </w:p>
        </w:tc>
        <w:tc>
          <w:tcPr>
            <w:tcW w:w="2760" w:type="dxa"/>
            <w:tcBorders>
              <w:top w:val="nil"/>
              <w:left w:val="nil"/>
              <w:bottom w:val="single" w:sz="4" w:space="0" w:color="auto"/>
              <w:right w:val="single" w:sz="4" w:space="0" w:color="auto"/>
            </w:tcBorders>
            <w:shd w:val="clear" w:color="auto" w:fill="auto"/>
            <w:vAlign w:val="center"/>
            <w:hideMark/>
          </w:tcPr>
          <w:p w14:paraId="1345323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60A4C5B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2C41035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0E7E514D"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18BF9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01F232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438B17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4A1B259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1F01ADF9" w14:textId="77777777" w:rsidR="008F4D94" w:rsidRDefault="008F4D94" w:rsidP="008F4D94">
      <w:pPr>
        <w:pStyle w:val="TH"/>
      </w:pPr>
    </w:p>
    <w:p w14:paraId="1E7BE960" w14:textId="77777777" w:rsidR="008F4D94" w:rsidRPr="005D2633" w:rsidRDefault="008F4D94" w:rsidP="008F4D94">
      <w:pPr>
        <w:pStyle w:val="Heading4"/>
        <w:rPr>
          <w:rFonts w:cs="Arial"/>
          <w:lang w:eastAsia="zh-CN"/>
        </w:rPr>
      </w:pPr>
      <w:bookmarkStart w:id="388" w:name="_Toc183507918"/>
      <w:r>
        <w:rPr>
          <w:rFonts w:cs="Arial"/>
          <w:lang w:eastAsia="zh-CN"/>
        </w:rPr>
        <w:t>5.28</w:t>
      </w:r>
      <w:r w:rsidRPr="005D2633">
        <w:rPr>
          <w:rFonts w:cs="Arial"/>
          <w:lang w:eastAsia="zh-CN"/>
        </w:rPr>
        <w:t>.1.2</w:t>
      </w:r>
      <w:r w:rsidRPr="005D2633">
        <w:rPr>
          <w:rFonts w:cs="Arial"/>
          <w:lang w:eastAsia="zh-CN"/>
        </w:rPr>
        <w:tab/>
      </w:r>
      <w:r>
        <w:rPr>
          <w:rFonts w:cs="Arial"/>
          <w:lang w:eastAsia="zh-CN"/>
        </w:rPr>
        <w:t>Channel bandwidths per operating band for CA</w:t>
      </w:r>
      <w:bookmarkEnd w:id="388"/>
    </w:p>
    <w:p w14:paraId="12B4B908"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5.28</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23AC45EE"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A2B2160"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44D2B45E"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3037E13"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80864BC"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50D6539"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7DF12F3E"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8AE612D" w14:textId="77777777" w:rsidR="008F4D94" w:rsidRDefault="008F4D94" w:rsidP="006A46EC">
            <w:pPr>
              <w:pStyle w:val="TAH"/>
              <w:rPr>
                <w:szCs w:val="18"/>
                <w:lang w:val="en-US" w:eastAsia="zh-CN"/>
              </w:rPr>
            </w:pPr>
            <w:r>
              <w:t>Bandwidth combination set</w:t>
            </w:r>
          </w:p>
        </w:tc>
      </w:tr>
      <w:tr w:rsidR="008F4D94" w14:paraId="59422C29"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625E5CC1"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CA_n1A-n8A-n41A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59193373" w14:textId="77777777" w:rsidR="008F4D94" w:rsidRPr="00B00CBD" w:rsidRDefault="008F4D94" w:rsidP="006A46EC">
            <w:pPr>
              <w:pStyle w:val="TAC"/>
              <w:rPr>
                <w:rFonts w:cs="Arial"/>
                <w:szCs w:val="18"/>
                <w:lang w:val="es-US" w:eastAsia="zh-CN"/>
              </w:rPr>
            </w:pPr>
            <w:r w:rsidRPr="00B00CBD">
              <w:rPr>
                <w:rFonts w:cs="Arial"/>
                <w:szCs w:val="18"/>
                <w:lang w:val="es-US" w:eastAsia="zh-CN"/>
              </w:rPr>
              <w:t>CA_n1A-n</w:t>
            </w:r>
            <w:r>
              <w:rPr>
                <w:rFonts w:cs="Arial"/>
                <w:szCs w:val="18"/>
                <w:lang w:val="es-US" w:eastAsia="zh-CN"/>
              </w:rPr>
              <w:t>8</w:t>
            </w:r>
            <w:r w:rsidRPr="00B00CBD">
              <w:rPr>
                <w:rFonts w:cs="Arial"/>
                <w:szCs w:val="18"/>
                <w:lang w:val="es-US" w:eastAsia="zh-CN"/>
              </w:rPr>
              <w:t>A</w:t>
            </w:r>
          </w:p>
          <w:p w14:paraId="36D7ACBA" w14:textId="77777777" w:rsidR="008F4D94" w:rsidRPr="00B00CBD" w:rsidRDefault="008F4D94" w:rsidP="006A46EC">
            <w:pPr>
              <w:pStyle w:val="TAC"/>
              <w:rPr>
                <w:rFonts w:cs="Arial"/>
                <w:szCs w:val="18"/>
                <w:lang w:val="es-US" w:eastAsia="zh-CN"/>
              </w:rPr>
            </w:pPr>
            <w:r w:rsidRPr="00B00CBD">
              <w:rPr>
                <w:rFonts w:cs="Arial"/>
                <w:szCs w:val="18"/>
                <w:lang w:val="es-US" w:eastAsia="zh-CN"/>
              </w:rPr>
              <w:t>CA_n1A-n</w:t>
            </w:r>
            <w:r>
              <w:rPr>
                <w:rFonts w:cs="Arial"/>
                <w:szCs w:val="18"/>
                <w:lang w:val="es-US" w:eastAsia="zh-CN"/>
              </w:rPr>
              <w:t>41</w:t>
            </w:r>
            <w:r w:rsidRPr="00B00CBD">
              <w:rPr>
                <w:rFonts w:cs="Arial"/>
                <w:szCs w:val="18"/>
                <w:lang w:val="es-US" w:eastAsia="zh-CN"/>
              </w:rPr>
              <w:t>A</w:t>
            </w:r>
          </w:p>
          <w:p w14:paraId="0B0A2F45" w14:textId="77777777" w:rsidR="008F4D94" w:rsidRPr="00854F46" w:rsidRDefault="008F4D94" w:rsidP="006A46EC">
            <w:pPr>
              <w:pStyle w:val="TAC"/>
              <w:rPr>
                <w:rFonts w:cs="Arial"/>
                <w:szCs w:val="18"/>
                <w:lang w:val="en-US" w:eastAsia="zh-CN"/>
              </w:rPr>
            </w:pPr>
            <w:r w:rsidRPr="00B00CBD">
              <w:rPr>
                <w:rFonts w:cs="Arial"/>
                <w:szCs w:val="18"/>
                <w:lang w:val="en-US" w:eastAsia="zh-CN"/>
              </w:rPr>
              <w:t>CA_n</w:t>
            </w:r>
            <w:r>
              <w:rPr>
                <w:rFonts w:cs="Arial"/>
                <w:szCs w:val="18"/>
                <w:lang w:val="en-US" w:eastAsia="zh-CN"/>
              </w:rPr>
              <w:t>8</w:t>
            </w:r>
            <w:r w:rsidRPr="00B00CBD">
              <w:rPr>
                <w:rFonts w:cs="Arial"/>
                <w:szCs w:val="18"/>
                <w:lang w:val="en-US" w:eastAsia="zh-CN"/>
              </w:rPr>
              <w:t>A-n</w:t>
            </w:r>
            <w:r>
              <w:rPr>
                <w:rFonts w:cs="Arial"/>
                <w:szCs w:val="18"/>
                <w:lang w:val="en-US" w:eastAsia="zh-CN"/>
              </w:rPr>
              <w:t>41</w:t>
            </w:r>
            <w:r w:rsidRPr="00B00CBD">
              <w:rPr>
                <w:rFonts w:cs="Arial"/>
                <w:szCs w:val="18"/>
                <w:lang w:val="en-US" w:eastAsia="zh-CN"/>
              </w:rPr>
              <w:t>A</w:t>
            </w:r>
          </w:p>
        </w:tc>
        <w:tc>
          <w:tcPr>
            <w:tcW w:w="709" w:type="dxa"/>
            <w:tcBorders>
              <w:left w:val="single" w:sz="4" w:space="0" w:color="auto"/>
              <w:right w:val="single" w:sz="4" w:space="0" w:color="auto"/>
            </w:tcBorders>
            <w:vAlign w:val="center"/>
          </w:tcPr>
          <w:p w14:paraId="20C4196C"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1E101649"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360" w:type="dxa"/>
            <w:tcBorders>
              <w:left w:val="single" w:sz="4" w:space="0" w:color="auto"/>
              <w:bottom w:val="nil"/>
              <w:right w:val="single" w:sz="4" w:space="0" w:color="auto"/>
            </w:tcBorders>
            <w:shd w:val="clear" w:color="auto" w:fill="auto"/>
            <w:vAlign w:val="center"/>
          </w:tcPr>
          <w:p w14:paraId="6A339E06"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4B6B5B66"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5AA514E2"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A1F02D6"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2BC9253" w14:textId="77777777" w:rsidR="008F4D94" w:rsidRPr="00B00CBD" w:rsidRDefault="008F4D94" w:rsidP="006A46EC">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vAlign w:val="center"/>
          </w:tcPr>
          <w:p w14:paraId="77465809"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hAnsi="Arial" w:cs="Arial"/>
                <w:sz w:val="18"/>
                <w:szCs w:val="18"/>
                <w:lang w:val="en-US" w:eastAsia="zh-CN"/>
              </w:rPr>
              <w:t>5, 10, 15, 20</w:t>
            </w:r>
          </w:p>
        </w:tc>
        <w:tc>
          <w:tcPr>
            <w:tcW w:w="1360" w:type="dxa"/>
            <w:tcBorders>
              <w:top w:val="nil"/>
              <w:left w:val="single" w:sz="4" w:space="0" w:color="auto"/>
              <w:bottom w:val="nil"/>
              <w:right w:val="single" w:sz="4" w:space="0" w:color="auto"/>
            </w:tcBorders>
            <w:shd w:val="clear" w:color="auto" w:fill="auto"/>
            <w:vAlign w:val="center"/>
          </w:tcPr>
          <w:p w14:paraId="60AC41F6" w14:textId="77777777" w:rsidR="008F4D94" w:rsidRPr="00B00CBD" w:rsidRDefault="008F4D94" w:rsidP="006A46EC">
            <w:pPr>
              <w:pStyle w:val="TAC"/>
              <w:rPr>
                <w:rFonts w:cs="Arial"/>
                <w:szCs w:val="18"/>
                <w:lang w:val="en-US" w:eastAsia="zh-CN"/>
              </w:rPr>
            </w:pPr>
          </w:p>
        </w:tc>
      </w:tr>
      <w:tr w:rsidR="008F4D94" w14:paraId="660E7CAA"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709E3A82"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13780FF"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95C5C2D" w14:textId="77777777" w:rsidR="008F4D94" w:rsidRDefault="008F4D94" w:rsidP="006A46EC">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77490442"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C964A0">
              <w:rPr>
                <w:rFonts w:ascii="Arial" w:hAnsi="Arial" w:cs="Arial"/>
                <w:sz w:val="18"/>
                <w:szCs w:val="18"/>
              </w:rPr>
              <w:t>10, 15, 20, 40, 50, 60, 80, 100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56272" w14:textId="77777777" w:rsidR="008F4D94" w:rsidRPr="00B00CBD" w:rsidRDefault="008F4D94" w:rsidP="006A46EC">
            <w:pPr>
              <w:pStyle w:val="TAC"/>
              <w:rPr>
                <w:rFonts w:cs="Arial"/>
                <w:szCs w:val="18"/>
                <w:lang w:val="en-US" w:eastAsia="zh-CN"/>
              </w:rPr>
            </w:pPr>
          </w:p>
        </w:tc>
      </w:tr>
    </w:tbl>
    <w:p w14:paraId="54D16A03" w14:textId="77777777" w:rsidR="008F4D94" w:rsidRDefault="008F4D94" w:rsidP="008F4D94">
      <w:pPr>
        <w:pStyle w:val="Heading4"/>
        <w:rPr>
          <w:rFonts w:cs="Arial"/>
          <w:szCs w:val="22"/>
          <w:lang w:val="en-US" w:eastAsia="zh-CN"/>
        </w:rPr>
      </w:pPr>
      <w:bookmarkStart w:id="389" w:name="_Toc183507919"/>
      <w:r>
        <w:rPr>
          <w:rFonts w:cs="Arial"/>
          <w:lang w:eastAsia="zh-CN"/>
        </w:rPr>
        <w:t>5.28</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89"/>
    </w:p>
    <w:p w14:paraId="00DCD048"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-n8</w:t>
      </w:r>
      <w:r>
        <w:rPr>
          <w:lang w:val="en-US" w:eastAsia="zh-CN"/>
        </w:rPr>
        <w:t>-n41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w:t>
      </w:r>
      <w:r w:rsidRPr="00B75DD1">
        <w:t>values are given in the tables below</w:t>
      </w:r>
      <w:r>
        <w:t xml:space="preserve"> following CA_n1-n8-n40.</w:t>
      </w:r>
    </w:p>
    <w:p w14:paraId="322F0FCE" w14:textId="77777777" w:rsidR="008F4D94" w:rsidRDefault="008F4D94" w:rsidP="008F4D94">
      <w:pPr>
        <w:pStyle w:val="TH"/>
      </w:pPr>
      <w:r>
        <w:t xml:space="preserve">Table </w:t>
      </w:r>
      <w:r>
        <w:rPr>
          <w:rFonts w:hint="eastAsia"/>
          <w:lang w:val="en-US" w:eastAsia="zh-CN"/>
        </w:rPr>
        <w:t>5.28</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49A361C1"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7E2DC6"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4DAEE56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3CDBC96"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1BEA11F1"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7DBF027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13EE874A"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6C892F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CA_n1-n8-n41</w:t>
            </w:r>
          </w:p>
        </w:tc>
        <w:tc>
          <w:tcPr>
            <w:tcW w:w="1940" w:type="dxa"/>
            <w:tcBorders>
              <w:top w:val="nil"/>
              <w:left w:val="nil"/>
              <w:bottom w:val="single" w:sz="4" w:space="0" w:color="auto"/>
              <w:right w:val="single" w:sz="4" w:space="0" w:color="auto"/>
            </w:tcBorders>
            <w:shd w:val="clear" w:color="auto" w:fill="auto"/>
            <w:vAlign w:val="center"/>
            <w:hideMark/>
          </w:tcPr>
          <w:p w14:paraId="77BC0591" w14:textId="77777777" w:rsidR="008F4D94" w:rsidRPr="00854F46" w:rsidRDefault="008F4D94" w:rsidP="006A46EC">
            <w:pPr>
              <w:jc w:val="center"/>
              <w:rPr>
                <w:rFonts w:ascii="Arial" w:hAnsi="Arial" w:cs="Arial"/>
                <w:color w:val="000000"/>
                <w:sz w:val="18"/>
                <w:szCs w:val="18"/>
              </w:rPr>
            </w:pPr>
            <w:r w:rsidRPr="00854F46">
              <w:rPr>
                <w:rFonts w:ascii="Arial" w:hAnsi="Arial" w:cs="Arial"/>
                <w:sz w:val="18"/>
                <w:szCs w:val="18"/>
                <w:lang w:eastAsia="zh-CN"/>
              </w:rPr>
              <w:t>0.3</w:t>
            </w:r>
          </w:p>
        </w:tc>
        <w:tc>
          <w:tcPr>
            <w:tcW w:w="1820" w:type="dxa"/>
            <w:tcBorders>
              <w:top w:val="nil"/>
              <w:left w:val="nil"/>
              <w:bottom w:val="single" w:sz="4" w:space="0" w:color="auto"/>
              <w:right w:val="single" w:sz="4" w:space="0" w:color="auto"/>
            </w:tcBorders>
            <w:shd w:val="clear" w:color="auto" w:fill="auto"/>
            <w:vAlign w:val="center"/>
            <w:hideMark/>
          </w:tcPr>
          <w:p w14:paraId="032E9014" w14:textId="77777777" w:rsidR="008F4D94" w:rsidRPr="00854F46" w:rsidRDefault="008F4D94" w:rsidP="006A46EC">
            <w:pPr>
              <w:jc w:val="center"/>
              <w:rPr>
                <w:rFonts w:ascii="Arial" w:hAnsi="Arial" w:cs="Arial"/>
                <w:color w:val="000000"/>
                <w:sz w:val="18"/>
                <w:szCs w:val="18"/>
              </w:rPr>
            </w:pPr>
            <w:r w:rsidRPr="00854F46">
              <w:rPr>
                <w:rFonts w:ascii="Arial" w:hAnsi="Arial" w:cs="Arial"/>
                <w:sz w:val="18"/>
                <w:szCs w:val="18"/>
                <w:lang w:eastAsia="zh-CN"/>
              </w:rPr>
              <w:t>0.3</w:t>
            </w:r>
          </w:p>
        </w:tc>
        <w:tc>
          <w:tcPr>
            <w:tcW w:w="2080" w:type="dxa"/>
            <w:tcBorders>
              <w:top w:val="nil"/>
              <w:left w:val="nil"/>
              <w:bottom w:val="single" w:sz="4" w:space="0" w:color="auto"/>
              <w:right w:val="single" w:sz="4" w:space="0" w:color="auto"/>
            </w:tcBorders>
            <w:shd w:val="clear" w:color="auto" w:fill="auto"/>
            <w:vAlign w:val="center"/>
            <w:hideMark/>
          </w:tcPr>
          <w:p w14:paraId="2C5A013F" w14:textId="77777777" w:rsidR="008F4D94" w:rsidRPr="00854F46" w:rsidRDefault="008F4D94" w:rsidP="006A46EC">
            <w:pPr>
              <w:jc w:val="center"/>
              <w:rPr>
                <w:rFonts w:ascii="Arial" w:hAnsi="Arial" w:cs="Arial"/>
                <w:color w:val="000000"/>
                <w:sz w:val="18"/>
                <w:szCs w:val="18"/>
              </w:rPr>
            </w:pPr>
            <w:r w:rsidRPr="00854F46">
              <w:rPr>
                <w:rFonts w:ascii="Arial" w:eastAsia="DengXian" w:hAnsi="Arial" w:cs="Arial"/>
                <w:sz w:val="18"/>
                <w:szCs w:val="18"/>
                <w:lang w:val="en-US" w:eastAsia="zh-CN"/>
              </w:rPr>
              <w:t>0.5</w:t>
            </w:r>
          </w:p>
        </w:tc>
      </w:tr>
      <w:tr w:rsidR="008F4D94" w14:paraId="7229ED8D"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0C8CB3E"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4D8B26DE" w14:textId="77777777" w:rsidR="008F4D94" w:rsidRDefault="008F4D94" w:rsidP="008F4D94">
      <w:pPr>
        <w:pStyle w:val="TH"/>
        <w:spacing w:before="120" w:after="120"/>
        <w:rPr>
          <w:lang w:eastAsia="zh-CN"/>
        </w:rPr>
      </w:pPr>
      <w:r>
        <w:t xml:space="preserve">Table </w:t>
      </w:r>
      <w:r>
        <w:rPr>
          <w:lang w:val="en-US" w:eastAsia="zh-CN"/>
        </w:rPr>
        <w:t>5.28.1.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632096BD"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5EFB2C"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4CD6AFB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FC28ADF"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7443A986"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62CB63D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7DBAE48D"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5565D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CA_n1-n8-n41</w:t>
            </w:r>
          </w:p>
        </w:tc>
        <w:tc>
          <w:tcPr>
            <w:tcW w:w="2040" w:type="dxa"/>
            <w:tcBorders>
              <w:top w:val="nil"/>
              <w:left w:val="nil"/>
              <w:bottom w:val="single" w:sz="4" w:space="0" w:color="auto"/>
              <w:right w:val="single" w:sz="4" w:space="0" w:color="auto"/>
            </w:tcBorders>
            <w:shd w:val="clear" w:color="auto" w:fill="auto"/>
            <w:vAlign w:val="center"/>
            <w:hideMark/>
          </w:tcPr>
          <w:p w14:paraId="6D477B4A" w14:textId="77777777" w:rsidR="008F4D94" w:rsidRPr="00854F46" w:rsidRDefault="008F4D94" w:rsidP="006A46EC">
            <w:pPr>
              <w:jc w:val="center"/>
              <w:rPr>
                <w:rFonts w:ascii="Arial" w:hAnsi="Arial" w:cs="Arial"/>
                <w:color w:val="000000"/>
                <w:sz w:val="18"/>
                <w:szCs w:val="18"/>
              </w:rPr>
            </w:pPr>
            <w:r w:rsidRPr="00854F46">
              <w:rPr>
                <w:rFonts w:ascii="Arial" w:eastAsia="DengXian" w:hAnsi="Arial" w:cs="Arial"/>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6A51B7EC" w14:textId="77777777" w:rsidR="008F4D94" w:rsidRPr="00854F46" w:rsidRDefault="008F4D94" w:rsidP="006A46EC">
            <w:pPr>
              <w:jc w:val="center"/>
              <w:rPr>
                <w:rFonts w:ascii="Arial" w:hAnsi="Arial" w:cs="Arial"/>
                <w:color w:val="000000"/>
                <w:sz w:val="18"/>
                <w:szCs w:val="18"/>
              </w:rPr>
            </w:pPr>
            <w:r w:rsidRPr="00854F46">
              <w:rPr>
                <w:rFonts w:ascii="Arial" w:eastAsia="DengXian" w:hAnsi="Arial" w:cs="Arial"/>
                <w:sz w:val="18"/>
                <w:szCs w:val="18"/>
                <w:lang w:eastAsia="zh-CN"/>
              </w:rPr>
              <w:t>0.2</w:t>
            </w:r>
          </w:p>
        </w:tc>
        <w:tc>
          <w:tcPr>
            <w:tcW w:w="2100" w:type="dxa"/>
            <w:tcBorders>
              <w:top w:val="nil"/>
              <w:left w:val="nil"/>
              <w:bottom w:val="single" w:sz="4" w:space="0" w:color="auto"/>
              <w:right w:val="single" w:sz="4" w:space="0" w:color="auto"/>
            </w:tcBorders>
            <w:shd w:val="clear" w:color="auto" w:fill="auto"/>
            <w:vAlign w:val="center"/>
            <w:hideMark/>
          </w:tcPr>
          <w:p w14:paraId="5C09C441" w14:textId="77777777" w:rsidR="008F4D94" w:rsidRPr="00854F46" w:rsidRDefault="008F4D94" w:rsidP="006A46EC">
            <w:pPr>
              <w:jc w:val="center"/>
              <w:rPr>
                <w:rFonts w:ascii="Arial" w:hAnsi="Arial" w:cs="Arial"/>
                <w:color w:val="000000"/>
                <w:sz w:val="18"/>
                <w:szCs w:val="18"/>
              </w:rPr>
            </w:pPr>
            <w:r w:rsidRPr="00854F46">
              <w:rPr>
                <w:rFonts w:ascii="Arial" w:eastAsia="DengXian" w:hAnsi="Arial" w:cs="Arial"/>
                <w:sz w:val="18"/>
                <w:szCs w:val="18"/>
                <w:lang w:eastAsia="zh-CN"/>
              </w:rPr>
              <w:t>0.5</w:t>
            </w:r>
          </w:p>
        </w:tc>
      </w:tr>
      <w:tr w:rsidR="008F4D94" w14:paraId="53638066"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DEE77E"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2B41A8AA" w14:textId="77777777" w:rsidR="008F4D94" w:rsidRPr="005D2633" w:rsidRDefault="008F4D94" w:rsidP="008F4D94">
      <w:pPr>
        <w:pStyle w:val="Heading3"/>
        <w:rPr>
          <w:rFonts w:cs="Arial"/>
          <w:szCs w:val="28"/>
          <w:lang w:val="en-US" w:eastAsia="zh-CN"/>
        </w:rPr>
      </w:pPr>
      <w:bookmarkStart w:id="390" w:name="_Toc183507920"/>
      <w:r>
        <w:rPr>
          <w:rFonts w:cs="Arial"/>
          <w:szCs w:val="28"/>
          <w:lang w:val="en-US" w:eastAsia="zh-CN"/>
        </w:rPr>
        <w:t>5.28</w:t>
      </w:r>
      <w:r w:rsidRPr="005D2633">
        <w:rPr>
          <w:rFonts w:cs="Arial"/>
          <w:szCs w:val="28"/>
          <w:lang w:val="en-US" w:eastAsia="zh-CN"/>
        </w:rPr>
        <w:t>.2</w:t>
      </w:r>
      <w:r w:rsidRPr="005D2633">
        <w:rPr>
          <w:rFonts w:cs="Arial"/>
          <w:szCs w:val="28"/>
          <w:lang w:val="en-US" w:eastAsia="zh-CN"/>
        </w:rPr>
        <w:tab/>
        <w:t>Specific for 2 bands UL CA</w:t>
      </w:r>
      <w:bookmarkEnd w:id="390"/>
    </w:p>
    <w:p w14:paraId="10F052E9" w14:textId="77777777" w:rsidR="008F4D94" w:rsidRPr="00140BB6" w:rsidRDefault="008F4D94" w:rsidP="008F4D94">
      <w:pPr>
        <w:pStyle w:val="Heading4"/>
      </w:pPr>
      <w:bookmarkStart w:id="391" w:name="_Toc183507921"/>
      <w:r>
        <w:t>5.28</w:t>
      </w:r>
      <w:r w:rsidRPr="00140BB6">
        <w:t>.2.1</w:t>
      </w:r>
      <w:r w:rsidRPr="00140BB6">
        <w:tab/>
        <w:t>UE co-existence studies</w:t>
      </w:r>
      <w:bookmarkEnd w:id="391"/>
    </w:p>
    <w:p w14:paraId="6EA95D41" w14:textId="77777777" w:rsidR="008F4D94" w:rsidRPr="00242348" w:rsidRDefault="008F4D94" w:rsidP="008F4D94">
      <w:pPr>
        <w:pStyle w:val="Heading5"/>
        <w:rPr>
          <w:snapToGrid w:val="0"/>
        </w:rPr>
      </w:pPr>
      <w:bookmarkStart w:id="392" w:name="_Toc183507922"/>
      <w:r>
        <w:rPr>
          <w:rFonts w:hint="eastAsia"/>
          <w:snapToGrid w:val="0"/>
        </w:rPr>
        <w:t>5.28</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92"/>
    </w:p>
    <w:p w14:paraId="726B71AF"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5.28</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n8</w:t>
      </w:r>
      <w:r w:rsidRPr="00A76C0A">
        <w:rPr>
          <w:rFonts w:eastAsia="MS Mincho"/>
        </w:rPr>
        <w:t>A-</w:t>
      </w:r>
      <w:r>
        <w:rPr>
          <w:rFonts w:eastAsia="MS Mincho"/>
        </w:rPr>
        <w:t>n41</w:t>
      </w:r>
      <w:r w:rsidRPr="00A76C0A">
        <w:rPr>
          <w:rFonts w:eastAsia="MS Mincho"/>
        </w:rPr>
        <w:t>A with UL CA_</w:t>
      </w:r>
      <w:r>
        <w:rPr>
          <w:rFonts w:eastAsia="MS Mincho"/>
        </w:rPr>
        <w:t>n1</w:t>
      </w:r>
      <w:r w:rsidRPr="00A76C0A">
        <w:rPr>
          <w:rFonts w:eastAsia="MS Mincho"/>
        </w:rPr>
        <w:t>A-</w:t>
      </w:r>
      <w:r>
        <w:rPr>
          <w:rFonts w:eastAsia="MS Mincho"/>
        </w:rPr>
        <w:t>n8</w:t>
      </w:r>
      <w:r w:rsidRPr="00A76C0A">
        <w:rPr>
          <w:rFonts w:eastAsia="MS Mincho"/>
        </w:rPr>
        <w:t>A.</w:t>
      </w:r>
    </w:p>
    <w:p w14:paraId="1EF53625"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6113424B"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AEEC0"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4A16164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C60F25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E3EB47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69D716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9A69BD3"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E32FF5"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8B395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C76A0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DE8D4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82FB7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FEA70B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B4D32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F166A4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1100 - 1005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F7BBB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2800 - 2895</w:t>
            </w:r>
          </w:p>
        </w:tc>
      </w:tr>
      <w:tr w:rsidR="008F4D94" w14:paraId="4751FEBB"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F21C2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62DF22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BAEDB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2836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C4E3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32E481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FA6376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6A7703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2925 - 3080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08897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220 - 90</w:t>
            </w:r>
          </w:p>
        </w:tc>
      </w:tr>
      <w:tr w:rsidR="008F4D94" w14:paraId="01F73855"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91831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65DC0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5A813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C0F95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F584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055A76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438B5C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EA23CC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4720 - 4875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1038D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3680 - 3810</w:t>
            </w:r>
          </w:p>
        </w:tc>
      </w:tr>
      <w:tr w:rsidR="008F4D94" w14:paraId="3DB559C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0465A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0BCF1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B8640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85FBC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D036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B8A1FBF"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40DED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0B27C0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4845 - 5060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4D1E2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660 - 825</w:t>
            </w:r>
          </w:p>
        </w:tc>
      </w:tr>
      <w:tr w:rsidR="008F4D94" w14:paraId="2E898DF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CF0C5F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BE77D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AD6EE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27CF3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4A2C0C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18124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C82D81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2010 - 2200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2A87BD1" w14:textId="77777777" w:rsidR="008F4D94" w:rsidRDefault="008F4D94" w:rsidP="006A46EC">
            <w:pPr>
              <w:rPr>
                <w:rFonts w:ascii="Arial" w:hAnsi="Arial" w:cs="Arial"/>
                <w:color w:val="000000"/>
                <w:sz w:val="18"/>
                <w:szCs w:val="18"/>
              </w:rPr>
            </w:pPr>
          </w:p>
        </w:tc>
      </w:tr>
      <w:tr w:rsidR="008F4D94" w14:paraId="7AC5D03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C9EFC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FF7C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F5FEB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DCF97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F08F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B432FD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D0E5E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610C3B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6640 - 6855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C31BD9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4560 - 4725</w:t>
            </w:r>
          </w:p>
        </w:tc>
      </w:tr>
      <w:tr w:rsidR="008F4D94" w14:paraId="4E6D0FA3"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B8EE06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342FFE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60BE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6895A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C55D79C"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FDBDA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961768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5600 - 5790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B0DD29E" w14:textId="77777777" w:rsidR="008F4D94" w:rsidRDefault="008F4D94" w:rsidP="006A46EC">
            <w:pPr>
              <w:rPr>
                <w:rFonts w:ascii="Arial" w:hAnsi="Arial" w:cs="Arial"/>
                <w:color w:val="000000"/>
                <w:sz w:val="18"/>
                <w:szCs w:val="18"/>
              </w:rPr>
            </w:pPr>
          </w:p>
        </w:tc>
      </w:tr>
      <w:tr w:rsidR="008F4D94" w14:paraId="58CAD46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3D37D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B9407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EF9B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B1B2ED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CE1AD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5B489E"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84374B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EE28A7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1740 - 1540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3E7EC2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7040 - 6765</w:t>
            </w:r>
          </w:p>
        </w:tc>
      </w:tr>
      <w:tr w:rsidR="008F4D94" w14:paraId="6398E3D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FDB4E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312FF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ACD9C9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FDDF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618E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B217A47"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B687F9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2F4E78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1095 - 1320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8630E1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4180 - 3930</w:t>
            </w:r>
          </w:p>
        </w:tc>
      </w:tr>
      <w:tr w:rsidR="008F4D94" w14:paraId="5ABD007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5CC66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834BB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074C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50F50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9C85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992A84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FC89C1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E181E2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5440 - 5640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E49A02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8560 - 8835</w:t>
            </w:r>
          </w:p>
        </w:tc>
      </w:tr>
      <w:tr w:rsidR="008F4D94" w14:paraId="248EE43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4F768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582E9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4DE9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05A3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6451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7ED016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8D4E5B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A7DAD5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6480 - 6705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6FD93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7520 - 7770</w:t>
            </w:r>
          </w:p>
        </w:tc>
      </w:tr>
      <w:tr w:rsidR="008F4D94" w14:paraId="4A035EB1"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A5C8265"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E548BD5" w14:textId="77777777" w:rsidR="008F4D94" w:rsidRDefault="008F4D94" w:rsidP="008F4D94">
      <w:pPr>
        <w:pStyle w:val="TH"/>
        <w:rPr>
          <w:rFonts w:eastAsia="MS Mincho"/>
        </w:rPr>
      </w:pPr>
    </w:p>
    <w:p w14:paraId="0C855AED"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5.28</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n8</w:t>
      </w:r>
      <w:r w:rsidRPr="00A76C0A">
        <w:rPr>
          <w:rFonts w:eastAsia="MS Mincho"/>
        </w:rPr>
        <w:t>A-</w:t>
      </w:r>
      <w:r>
        <w:rPr>
          <w:rFonts w:eastAsia="MS Mincho"/>
        </w:rPr>
        <w:t>n41</w:t>
      </w:r>
      <w:r w:rsidRPr="00A76C0A">
        <w:rPr>
          <w:rFonts w:eastAsia="MS Mincho"/>
        </w:rPr>
        <w:t>A with UL CA_</w:t>
      </w:r>
      <w:r>
        <w:rPr>
          <w:rFonts w:eastAsia="MS Mincho"/>
        </w:rPr>
        <w:t>n1</w:t>
      </w:r>
      <w:r w:rsidRPr="00A76C0A">
        <w:rPr>
          <w:rFonts w:eastAsia="MS Mincho"/>
        </w:rPr>
        <w:t>A-</w:t>
      </w:r>
      <w:r>
        <w:rPr>
          <w:rFonts w:eastAsia="MS Mincho"/>
        </w:rPr>
        <w:t>n41</w:t>
      </w:r>
      <w:r w:rsidRPr="00A76C0A">
        <w:rPr>
          <w:rFonts w:eastAsia="MS Mincho"/>
        </w:rPr>
        <w:t>A.</w:t>
      </w:r>
    </w:p>
    <w:p w14:paraId="72FDE2F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6FE4E8BF"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98975"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501B121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3990D15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3BCF00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250C6B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EEB55D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C1C80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4244B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F6011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3913A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7E72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85846F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548D42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5FF94B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516 - 770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8F9F5D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4416 - 4670</w:t>
            </w:r>
          </w:p>
        </w:tc>
      </w:tr>
      <w:tr w:rsidR="008F4D94" w14:paraId="69015D72"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A83F9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A9D2C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C0E2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4BA29D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E4CF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E2433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46AC09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E6A78E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1150 - 1464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5AE1ED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3012 - 3460</w:t>
            </w:r>
          </w:p>
        </w:tc>
      </w:tr>
      <w:tr w:rsidR="008F4D94" w14:paraId="4F893A1B"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3AAE9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84998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A58FF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33F97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94E1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CF11E5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E870DF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E30066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6336 - 6650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373CFA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6912 - 7360</w:t>
            </w:r>
          </w:p>
        </w:tc>
      </w:tr>
      <w:tr w:rsidR="008F4D94" w14:paraId="08A2969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25DB0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C516D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EA15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14EDA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2056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F581510"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76B8A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5979EB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3070 - 3444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AF979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5508 - 6150</w:t>
            </w:r>
          </w:p>
        </w:tc>
      </w:tr>
      <w:tr w:rsidR="008F4D94" w14:paraId="615881D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12CD50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FF5AC6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EE31D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A0087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BA0D2CA"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B7A111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4EF509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1540 - 1032</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BF47106" w14:textId="77777777" w:rsidR="008F4D94" w:rsidRDefault="008F4D94" w:rsidP="006A46EC">
            <w:pPr>
              <w:rPr>
                <w:rFonts w:ascii="Arial" w:hAnsi="Arial" w:cs="Arial"/>
                <w:color w:val="000000"/>
                <w:sz w:val="18"/>
                <w:szCs w:val="18"/>
              </w:rPr>
            </w:pPr>
          </w:p>
        </w:tc>
      </w:tr>
      <w:tr w:rsidR="008F4D94" w14:paraId="408A8A0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3C3608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95B10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590447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A9F39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97E62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2BC4048"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DDE3BA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A290D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8256 - 8630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49A690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9408 - 10050</w:t>
            </w:r>
          </w:p>
        </w:tc>
      </w:tr>
      <w:tr w:rsidR="008F4D94" w14:paraId="24B5649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FAE4F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62EDD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EF933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942DA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2A6BB7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DE0021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BC158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8832 - 9340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B929D3B" w14:textId="77777777" w:rsidR="008F4D94" w:rsidRDefault="008F4D94" w:rsidP="006A46EC">
            <w:pPr>
              <w:rPr>
                <w:rFonts w:ascii="Arial" w:hAnsi="Arial" w:cs="Arial"/>
                <w:color w:val="000000"/>
                <w:sz w:val="18"/>
                <w:szCs w:val="18"/>
              </w:rPr>
            </w:pPr>
          </w:p>
        </w:tc>
      </w:tr>
      <w:tr w:rsidR="008F4D94" w14:paraId="751E1B8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172DF0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EE31A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96C92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3201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79FE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C9BB3A6"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F13DDE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835573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8840 - 8004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15FA07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5424 - 4990</w:t>
            </w:r>
          </w:p>
        </w:tc>
      </w:tr>
      <w:tr w:rsidR="008F4D94" w14:paraId="03FB085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C47A68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3CD08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BB9AC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D24B1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B438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BC651E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7BE7E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C7CF4F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4230 - 3528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0CDA1D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948 - 380</w:t>
            </w:r>
          </w:p>
        </w:tc>
      </w:tr>
      <w:tr w:rsidR="008F4D94" w14:paraId="594C49E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23FF4F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AA655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A3DC1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24BA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17E2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10063F"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EBB612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58A1CC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11904 - 12740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E7E1C4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10176 - 10610</w:t>
            </w:r>
          </w:p>
        </w:tc>
      </w:tr>
      <w:tr w:rsidR="008F4D94" w14:paraId="42D4482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CCC5DA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73297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AFB56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730AD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8C6A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53E0CCB"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4E1D20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642E45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11328 - 12030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3E548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10752 - 11320</w:t>
            </w:r>
          </w:p>
        </w:tc>
      </w:tr>
      <w:tr w:rsidR="008F4D94" w14:paraId="2B30552D"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7DBFB6"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84071B1" w14:textId="77777777" w:rsidR="008F4D94" w:rsidRDefault="008F4D94" w:rsidP="008F4D94">
      <w:pPr>
        <w:pStyle w:val="TH"/>
        <w:rPr>
          <w:rFonts w:eastAsia="MS Mincho"/>
        </w:rPr>
      </w:pPr>
    </w:p>
    <w:p w14:paraId="5B56850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5.28</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n8</w:t>
      </w:r>
      <w:r w:rsidRPr="00A76C0A">
        <w:rPr>
          <w:rFonts w:eastAsia="MS Mincho"/>
        </w:rPr>
        <w:t>A-</w:t>
      </w:r>
      <w:r>
        <w:rPr>
          <w:rFonts w:eastAsia="MS Mincho"/>
        </w:rPr>
        <w:t>n41</w:t>
      </w:r>
      <w:r w:rsidRPr="00A76C0A">
        <w:rPr>
          <w:rFonts w:eastAsia="MS Mincho"/>
        </w:rPr>
        <w:t>A with UL CA_</w:t>
      </w:r>
      <w:r>
        <w:rPr>
          <w:rFonts w:eastAsia="MS Mincho"/>
        </w:rPr>
        <w:t>n8</w:t>
      </w:r>
      <w:r w:rsidRPr="00A76C0A">
        <w:rPr>
          <w:rFonts w:eastAsia="MS Mincho"/>
        </w:rPr>
        <w:t>A-</w:t>
      </w:r>
      <w:r>
        <w:rPr>
          <w:rFonts w:eastAsia="MS Mincho"/>
        </w:rPr>
        <w:t>n41</w:t>
      </w:r>
      <w:r w:rsidRPr="00A76C0A">
        <w:rPr>
          <w:rFonts w:eastAsia="MS Mincho"/>
        </w:rPr>
        <w:t>A.</w:t>
      </w:r>
    </w:p>
    <w:p w14:paraId="213AC6A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58673849"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38500"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17241C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751E43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BAC7D3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34CE7D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552D63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AE73B2A"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3D56A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D5B5C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5087A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150D6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5861CF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F0965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9C4F8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1581 - 1810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47E1F5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3376 - 3605</w:t>
            </w:r>
          </w:p>
        </w:tc>
      </w:tr>
      <w:tr w:rsidR="008F4D94" w14:paraId="4EFAC57D"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511CB9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6BCC2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284C6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D063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7901E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E5B3E1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577218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64E1F1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930 - 666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E0AC60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4077 - 4500</w:t>
            </w:r>
          </w:p>
        </w:tc>
      </w:tr>
      <w:tr w:rsidR="008F4D94" w14:paraId="59AAAFF9"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D6948B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B16E7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8AE7A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8A882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A345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A074AF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2DD3C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D22377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4256 - 4520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4B760B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5872 - 6295</w:t>
            </w:r>
          </w:p>
        </w:tc>
      </w:tr>
      <w:tr w:rsidR="008F4D94" w14:paraId="68C5419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4D4B05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E7CD6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631C3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1AA4F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F367F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EFEF27A"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2710DD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62D242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50 - 249</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CD1FDB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6573 - 7190</w:t>
            </w:r>
          </w:p>
        </w:tc>
      </w:tr>
      <w:tr w:rsidR="008F4D94" w14:paraId="7C040DB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A9177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2F65F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0A8D3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7CBAE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9C6681C"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28F63C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1F4710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3620 - 3162</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69A13DA2" w14:textId="77777777" w:rsidR="008F4D94" w:rsidRDefault="008F4D94" w:rsidP="006A46EC">
            <w:pPr>
              <w:rPr>
                <w:rFonts w:ascii="Arial" w:hAnsi="Arial" w:cs="Arial"/>
                <w:color w:val="000000"/>
                <w:sz w:val="18"/>
                <w:szCs w:val="18"/>
              </w:rPr>
            </w:pPr>
          </w:p>
        </w:tc>
      </w:tr>
      <w:tr w:rsidR="008F4D94" w14:paraId="273A198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B94E87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AA705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48926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C951E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FCEAFC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251417"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F1CDF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976937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5136 - 5435</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503C18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8368 - 8985</w:t>
            </w:r>
          </w:p>
        </w:tc>
      </w:tr>
      <w:tr w:rsidR="008F4D94" w14:paraId="371321C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80965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114553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41699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1FECD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AB61F2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403999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92949C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6752 - 7210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000D347" w14:textId="77777777" w:rsidR="008F4D94" w:rsidRDefault="008F4D94" w:rsidP="006A46EC">
            <w:pPr>
              <w:rPr>
                <w:rFonts w:ascii="Arial" w:hAnsi="Arial" w:cs="Arial"/>
                <w:color w:val="000000"/>
                <w:sz w:val="18"/>
                <w:szCs w:val="18"/>
              </w:rPr>
            </w:pPr>
          </w:p>
        </w:tc>
      </w:tr>
      <w:tr w:rsidR="008F4D94" w14:paraId="7CA5308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D655F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4ACB8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11DA3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927FB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DD5C2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5BCA589"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843B11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7ED978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9880 - 9069</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0DBA7A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1164 - 830</w:t>
            </w:r>
          </w:p>
        </w:tc>
      </w:tr>
      <w:tr w:rsidR="008F4D94" w14:paraId="1F6CDD8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27651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F5EFC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05C0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B3FA9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8A1BA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934413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E7B170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32E33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6310 - 5658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6BD0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2247 - 2740</w:t>
            </w:r>
          </w:p>
        </w:tc>
      </w:tr>
      <w:tr w:rsidR="008F4D94" w14:paraId="621B821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4B6072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63C99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DE2C1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F1A9D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B2052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26F3665"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45B1E5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6A9172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10864 - 11675</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FEAEC1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6016 - 6350</w:t>
            </w:r>
          </w:p>
        </w:tc>
      </w:tr>
      <w:tr w:rsidR="008F4D94" w14:paraId="2673A48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F86A1F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AFFB8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4D3C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12384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A9879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6D6DF0E"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7B58B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007022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9248 - 9900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7EA694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7632 - 8125</w:t>
            </w:r>
          </w:p>
        </w:tc>
      </w:tr>
      <w:tr w:rsidR="008F4D94" w14:paraId="290DA057"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C37F062"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ACD010D" w14:textId="77777777" w:rsidR="008F4D94" w:rsidRDefault="008F4D94" w:rsidP="008F4D94">
      <w:pPr>
        <w:tabs>
          <w:tab w:val="left" w:pos="2340"/>
        </w:tabs>
      </w:pPr>
    </w:p>
    <w:p w14:paraId="75AE0239" w14:textId="77777777" w:rsidR="008F4D94" w:rsidRPr="00B75DD1" w:rsidRDefault="008F4D94" w:rsidP="008F4D94">
      <w:pPr>
        <w:tabs>
          <w:tab w:val="left" w:pos="2340"/>
        </w:tabs>
      </w:pPr>
      <w:r w:rsidRPr="00B75DD1">
        <w:t xml:space="preserve">From the tables it is found that: </w:t>
      </w:r>
    </w:p>
    <w:p w14:paraId="2F982EE2" w14:textId="77777777" w:rsidR="008F4D94" w:rsidRDefault="008F4D94" w:rsidP="008F4D94">
      <w:pPr>
        <w:tabs>
          <w:tab w:val="left" w:pos="2340"/>
        </w:tabs>
        <w:ind w:firstLineChars="142" w:firstLine="284"/>
      </w:pPr>
      <w:r w:rsidRPr="00B75DD1">
        <w:rPr>
          <w:rFonts w:cs="Calibri"/>
          <w:szCs w:val="21"/>
          <w:lang w:eastAsia="zh-TW"/>
        </w:rPr>
        <w:t>-</w:t>
      </w:r>
      <w:r w:rsidRPr="00B75DD1">
        <w:rPr>
          <w:rFonts w:cs="Calibri"/>
          <w:szCs w:val="21"/>
          <w:lang w:eastAsia="ko-KR"/>
        </w:rPr>
        <w:t xml:space="preserve">  </w:t>
      </w:r>
      <w:r w:rsidRPr="00B75DD1">
        <w:t>Band n</w:t>
      </w:r>
      <w:r>
        <w:t>8</w:t>
      </w:r>
      <w:r w:rsidRPr="00B75DD1">
        <w:t xml:space="preserve"> may be subject to</w:t>
      </w:r>
      <w:r>
        <w:t xml:space="preserve"> </w:t>
      </w:r>
      <w:r w:rsidRPr="00B75DD1">
        <w:t>IMD5</w:t>
      </w:r>
      <w:r>
        <w:t xml:space="preserve"> from n1+n41</w:t>
      </w:r>
      <w:r w:rsidRPr="00B75DD1">
        <w:t>.</w:t>
      </w:r>
    </w:p>
    <w:p w14:paraId="7C4B5669" w14:textId="77777777" w:rsidR="008F4D94" w:rsidRDefault="008F4D94" w:rsidP="008F4D94">
      <w:pPr>
        <w:pStyle w:val="Heading4"/>
      </w:pPr>
    </w:p>
    <w:p w14:paraId="713EF0D4" w14:textId="77777777" w:rsidR="008F4D94" w:rsidRDefault="008F4D94" w:rsidP="008F4D94">
      <w:pPr>
        <w:pStyle w:val="Heading4"/>
      </w:pPr>
      <w:bookmarkStart w:id="393" w:name="_Toc183507923"/>
      <w:r>
        <w:t>5.28</w:t>
      </w:r>
      <w:r w:rsidRPr="00AB69C8">
        <w:t>.2.</w:t>
      </w:r>
      <w:r>
        <w:t>2</w:t>
      </w:r>
      <w:r w:rsidRPr="00AB69C8">
        <w:tab/>
        <w:t>REFSENS requirements</w:t>
      </w:r>
      <w:bookmarkEnd w:id="393"/>
    </w:p>
    <w:p w14:paraId="16A9EA6E" w14:textId="77777777" w:rsidR="008F4D94" w:rsidRPr="00B75DD1" w:rsidRDefault="008F4D94" w:rsidP="008F4D94">
      <w:pPr>
        <w:rPr>
          <w:rFonts w:eastAsia="Malgun Gothic" w:cs="Arial"/>
          <w:kern w:val="2"/>
          <w:szCs w:val="24"/>
          <w:lang w:eastAsia="ko-KR"/>
        </w:rPr>
      </w:pPr>
      <w:r>
        <w:t xml:space="preserve">The </w:t>
      </w:r>
      <w:r w:rsidRPr="00B75DD1">
        <w:t>MSD value ha</w:t>
      </w:r>
      <w:r>
        <w:t>s</w:t>
      </w:r>
      <w:r w:rsidRPr="00B75DD1">
        <w:t xml:space="preserve"> been taken from </w:t>
      </w:r>
      <w:r w:rsidRPr="00B75DD1">
        <w:rPr>
          <w:rFonts w:cs="Arial"/>
          <w:lang w:eastAsia="zh-CN"/>
        </w:rPr>
        <w:t>CA_n</w:t>
      </w:r>
      <w:r>
        <w:rPr>
          <w:rFonts w:cs="Arial"/>
          <w:lang w:eastAsia="zh-CN"/>
        </w:rPr>
        <w:t>1</w:t>
      </w:r>
      <w:r w:rsidRPr="00B75DD1">
        <w:rPr>
          <w:rFonts w:cs="Arial"/>
          <w:lang w:eastAsia="zh-CN"/>
        </w:rPr>
        <w:t>A-n</w:t>
      </w:r>
      <w:r>
        <w:rPr>
          <w:rFonts w:cs="Arial"/>
          <w:lang w:eastAsia="zh-CN"/>
        </w:rPr>
        <w:t>7</w:t>
      </w:r>
      <w:r w:rsidRPr="00B75DD1">
        <w:rPr>
          <w:rFonts w:cs="Arial"/>
          <w:lang w:eastAsia="zh-CN"/>
        </w:rPr>
        <w:t>A-n</w:t>
      </w:r>
      <w:r>
        <w:rPr>
          <w:rFonts w:cs="Arial"/>
          <w:lang w:eastAsia="zh-CN"/>
        </w:rPr>
        <w:t>8</w:t>
      </w:r>
      <w:r w:rsidRPr="00B75DD1">
        <w:rPr>
          <w:rFonts w:cs="Arial"/>
          <w:lang w:eastAsia="zh-CN"/>
        </w:rPr>
        <w:t>A</w:t>
      </w:r>
      <w:r>
        <w:rPr>
          <w:rFonts w:cs="Arial"/>
          <w:lang w:eastAsia="zh-CN"/>
        </w:rPr>
        <w:t>.</w:t>
      </w:r>
    </w:p>
    <w:p w14:paraId="0F9349B7"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5.28</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E92347C"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07FBD76"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F941262" w14:textId="77777777" w:rsidR="008F4D94" w:rsidRPr="006E069C" w:rsidRDefault="008F4D94" w:rsidP="006A46EC">
            <w:pPr>
              <w:pStyle w:val="TAH"/>
            </w:pPr>
            <w:r w:rsidRPr="006E069C">
              <w:t>Source of IMD</w:t>
            </w:r>
          </w:p>
        </w:tc>
      </w:tr>
      <w:tr w:rsidR="008F4D94" w:rsidRPr="006E069C" w14:paraId="37C7C90C"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9F44EB0"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C7BA762"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7ED10E39"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351BA6AE"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00D6325D"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456C266"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F6C87C3"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01A13ED7"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21F464B2" w14:textId="77777777" w:rsidR="008F4D94" w:rsidRPr="006E069C" w:rsidRDefault="008F4D94" w:rsidP="006A46EC">
            <w:pPr>
              <w:pStyle w:val="TAH"/>
            </w:pPr>
          </w:p>
        </w:tc>
      </w:tr>
      <w:tr w:rsidR="008F4D94" w:rsidRPr="006E069C" w14:paraId="0459E832"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78A22C" w14:textId="77777777" w:rsidR="008F4D94" w:rsidRPr="006E069C" w:rsidRDefault="008F4D94" w:rsidP="006A46EC">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w:t>
            </w:r>
            <w:r>
              <w:rPr>
                <w:lang w:eastAsia="ko-KR"/>
              </w:rPr>
              <w:t>8</w:t>
            </w:r>
            <w:r w:rsidRPr="00D462F1">
              <w:rPr>
                <w:lang w:eastAsia="ko-KR"/>
              </w:rPr>
              <w:t>-n</w:t>
            </w:r>
            <w:r>
              <w:rPr>
                <w:lang w:eastAsia="ko-KR"/>
              </w:rPr>
              <w:t>41</w:t>
            </w:r>
          </w:p>
        </w:tc>
        <w:tc>
          <w:tcPr>
            <w:tcW w:w="923" w:type="dxa"/>
            <w:tcBorders>
              <w:top w:val="single" w:sz="4" w:space="0" w:color="auto"/>
              <w:left w:val="single" w:sz="4" w:space="0" w:color="auto"/>
              <w:right w:val="single" w:sz="4" w:space="0" w:color="auto"/>
            </w:tcBorders>
            <w:vAlign w:val="center"/>
          </w:tcPr>
          <w:p w14:paraId="5CF234D2" w14:textId="77777777" w:rsidR="008F4D94" w:rsidRPr="006E069C" w:rsidRDefault="008F4D94" w:rsidP="006A46EC">
            <w:pPr>
              <w:pStyle w:val="TAC"/>
              <w:rPr>
                <w:lang w:val="en-US" w:eastAsia="zh-CN"/>
              </w:rPr>
            </w:pPr>
            <w:r w:rsidRPr="00D462F1">
              <w:rPr>
                <w:rFonts w:eastAsia="SimSun" w:hint="eastAsia"/>
              </w:rPr>
              <w:t>n</w:t>
            </w:r>
            <w:r w:rsidRPr="00D462F1">
              <w:rPr>
                <w:lang w:eastAsia="ko-KR"/>
              </w:rPr>
              <w:t>1</w:t>
            </w:r>
          </w:p>
        </w:tc>
        <w:tc>
          <w:tcPr>
            <w:tcW w:w="975" w:type="dxa"/>
            <w:tcBorders>
              <w:top w:val="single" w:sz="4" w:space="0" w:color="auto"/>
              <w:left w:val="single" w:sz="4" w:space="0" w:color="auto"/>
              <w:right w:val="single" w:sz="4" w:space="0" w:color="auto"/>
            </w:tcBorders>
            <w:vAlign w:val="center"/>
          </w:tcPr>
          <w:p w14:paraId="52E13707" w14:textId="77777777" w:rsidR="008F4D94" w:rsidRPr="006E069C" w:rsidRDefault="008F4D94" w:rsidP="006A46EC">
            <w:pPr>
              <w:pStyle w:val="TAC"/>
              <w:rPr>
                <w:lang w:val="en-US" w:eastAsia="zh-CN"/>
              </w:rPr>
            </w:pPr>
            <w:r w:rsidRPr="00D462F1">
              <w:rPr>
                <w:rFonts w:hint="eastAsia"/>
                <w:lang w:eastAsia="ja-JP"/>
              </w:rPr>
              <w:t>1</w:t>
            </w:r>
            <w:r w:rsidRPr="00D462F1">
              <w:rPr>
                <w:lang w:eastAsia="ja-JP"/>
              </w:rPr>
              <w:t>9</w:t>
            </w:r>
            <w:r>
              <w:rPr>
                <w:lang w:eastAsia="ja-JP"/>
              </w:rPr>
              <w:t>77.5</w:t>
            </w:r>
          </w:p>
        </w:tc>
        <w:tc>
          <w:tcPr>
            <w:tcW w:w="1012" w:type="dxa"/>
            <w:tcBorders>
              <w:top w:val="single" w:sz="4" w:space="0" w:color="auto"/>
              <w:left w:val="single" w:sz="4" w:space="0" w:color="auto"/>
              <w:right w:val="single" w:sz="4" w:space="0" w:color="auto"/>
            </w:tcBorders>
            <w:vAlign w:val="center"/>
          </w:tcPr>
          <w:p w14:paraId="2508E01C" w14:textId="77777777" w:rsidR="008F4D94" w:rsidRPr="006E069C" w:rsidRDefault="008F4D94" w:rsidP="006A46EC">
            <w:pPr>
              <w:pStyle w:val="TAC"/>
              <w:rPr>
                <w:lang w:val="en-US" w:eastAsia="zh-CN"/>
              </w:rPr>
            </w:pPr>
            <w:r w:rsidRPr="00D462F1">
              <w:rPr>
                <w:rFonts w:hint="eastAsia"/>
                <w:lang w:eastAsia="ja-JP"/>
              </w:rPr>
              <w:t>5</w:t>
            </w:r>
          </w:p>
        </w:tc>
        <w:tc>
          <w:tcPr>
            <w:tcW w:w="1379" w:type="dxa"/>
            <w:tcBorders>
              <w:top w:val="single" w:sz="4" w:space="0" w:color="auto"/>
              <w:left w:val="single" w:sz="4" w:space="0" w:color="auto"/>
              <w:right w:val="single" w:sz="4" w:space="0" w:color="auto"/>
            </w:tcBorders>
            <w:vAlign w:val="center"/>
          </w:tcPr>
          <w:p w14:paraId="608A6078" w14:textId="77777777" w:rsidR="008F4D94" w:rsidRPr="006E069C" w:rsidRDefault="008F4D94" w:rsidP="006A46EC">
            <w:pPr>
              <w:pStyle w:val="TAC"/>
              <w:rPr>
                <w:lang w:val="en-US" w:eastAsia="zh-CN"/>
              </w:rPr>
            </w:pPr>
            <w:r w:rsidRPr="00D462F1">
              <w:rPr>
                <w:lang w:eastAsia="ja-JP"/>
              </w:rPr>
              <w:t>25</w:t>
            </w:r>
          </w:p>
        </w:tc>
        <w:tc>
          <w:tcPr>
            <w:tcW w:w="881" w:type="dxa"/>
            <w:tcBorders>
              <w:top w:val="single" w:sz="4" w:space="0" w:color="auto"/>
              <w:left w:val="single" w:sz="4" w:space="0" w:color="auto"/>
              <w:right w:val="single" w:sz="4" w:space="0" w:color="auto"/>
            </w:tcBorders>
            <w:vAlign w:val="center"/>
          </w:tcPr>
          <w:p w14:paraId="37A3D4AE" w14:textId="77777777" w:rsidR="008F4D94" w:rsidRPr="006E069C" w:rsidRDefault="008F4D94" w:rsidP="006A46EC">
            <w:pPr>
              <w:pStyle w:val="TAC"/>
              <w:rPr>
                <w:lang w:val="en-US" w:eastAsia="zh-CN"/>
              </w:rPr>
            </w:pPr>
            <w:r>
              <w:rPr>
                <w:lang w:eastAsia="ja-JP"/>
              </w:rPr>
              <w:t>2167.5</w:t>
            </w:r>
          </w:p>
        </w:tc>
        <w:tc>
          <w:tcPr>
            <w:tcW w:w="797" w:type="dxa"/>
            <w:tcBorders>
              <w:top w:val="single" w:sz="4" w:space="0" w:color="auto"/>
              <w:left w:val="single" w:sz="4" w:space="0" w:color="auto"/>
              <w:bottom w:val="single" w:sz="4" w:space="0" w:color="auto"/>
              <w:right w:val="single" w:sz="4" w:space="0" w:color="auto"/>
            </w:tcBorders>
            <w:vAlign w:val="center"/>
          </w:tcPr>
          <w:p w14:paraId="2322DF12" w14:textId="77777777" w:rsidR="008F4D94" w:rsidRPr="006E069C" w:rsidRDefault="008F4D94" w:rsidP="006A46E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BD47070" w14:textId="77777777" w:rsidR="008F4D94" w:rsidRPr="006E069C" w:rsidRDefault="008F4D94" w:rsidP="006A46EC">
            <w:pPr>
              <w:pStyle w:val="TAC"/>
              <w:rPr>
                <w:lang w:val="en-US" w:eastAsia="zh-CN"/>
              </w:rPr>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6FEA2352" w14:textId="77777777" w:rsidR="008F4D94" w:rsidRPr="006E069C" w:rsidRDefault="008F4D94" w:rsidP="006A46EC">
            <w:pPr>
              <w:pStyle w:val="TAC"/>
            </w:pPr>
            <w:r w:rsidRPr="00D462F1">
              <w:rPr>
                <w:lang w:eastAsia="ko-KR"/>
              </w:rPr>
              <w:t>N/A</w:t>
            </w:r>
          </w:p>
        </w:tc>
      </w:tr>
      <w:tr w:rsidR="008F4D94" w:rsidRPr="006E069C" w14:paraId="0FA3F42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D6CC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B1F07E" w14:textId="77777777" w:rsidR="008F4D94" w:rsidRPr="006E069C" w:rsidRDefault="008F4D94" w:rsidP="006A46EC">
            <w:pPr>
              <w:pStyle w:val="TAC"/>
              <w:rPr>
                <w:lang w:val="en-US" w:eastAsia="zh-CN"/>
              </w:rPr>
            </w:pPr>
            <w:r w:rsidRPr="00D462F1">
              <w:rPr>
                <w:lang w:eastAsia="ko-KR"/>
              </w:rPr>
              <w:t>n</w:t>
            </w:r>
            <w:r>
              <w:rPr>
                <w:lang w:eastAsia="ko-KR"/>
              </w:rPr>
              <w:t>8</w:t>
            </w:r>
          </w:p>
        </w:tc>
        <w:tc>
          <w:tcPr>
            <w:tcW w:w="975" w:type="dxa"/>
            <w:tcBorders>
              <w:top w:val="single" w:sz="4" w:space="0" w:color="auto"/>
              <w:left w:val="single" w:sz="4" w:space="0" w:color="auto"/>
              <w:bottom w:val="single" w:sz="4" w:space="0" w:color="auto"/>
              <w:right w:val="single" w:sz="4" w:space="0" w:color="auto"/>
            </w:tcBorders>
            <w:vAlign w:val="center"/>
          </w:tcPr>
          <w:p w14:paraId="3263FD72" w14:textId="77777777" w:rsidR="008F4D94" w:rsidRPr="006E069C" w:rsidRDefault="008F4D94" w:rsidP="006A46EC">
            <w:pPr>
              <w:pStyle w:val="TAC"/>
              <w:rPr>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0FED8ED" w14:textId="77777777" w:rsidR="008F4D94" w:rsidRPr="006E069C" w:rsidRDefault="008F4D94" w:rsidP="006A46EC">
            <w:pPr>
              <w:pStyle w:val="TAC"/>
              <w:rPr>
                <w:lang w:val="en-US" w:eastAsia="zh-CN"/>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vAlign w:val="center"/>
          </w:tcPr>
          <w:p w14:paraId="0BD4E620" w14:textId="77777777" w:rsidR="008F4D94" w:rsidRPr="006E069C" w:rsidRDefault="008F4D94" w:rsidP="006A46EC">
            <w:pPr>
              <w:pStyle w:val="TAC"/>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vAlign w:val="center"/>
          </w:tcPr>
          <w:p w14:paraId="018D0DEE" w14:textId="77777777" w:rsidR="008F4D94" w:rsidRPr="006E069C" w:rsidRDefault="008F4D94" w:rsidP="006A46EC">
            <w:pPr>
              <w:pStyle w:val="TAC"/>
              <w:rPr>
                <w:lang w:val="en-US" w:eastAsia="zh-CN"/>
              </w:rPr>
            </w:pPr>
            <w:r>
              <w:rPr>
                <w:lang w:eastAsia="ja-JP"/>
              </w:rPr>
              <w:t>927.5</w:t>
            </w:r>
          </w:p>
        </w:tc>
        <w:tc>
          <w:tcPr>
            <w:tcW w:w="797" w:type="dxa"/>
            <w:tcBorders>
              <w:top w:val="single" w:sz="4" w:space="0" w:color="auto"/>
              <w:left w:val="single" w:sz="4" w:space="0" w:color="auto"/>
              <w:bottom w:val="single" w:sz="4" w:space="0" w:color="auto"/>
              <w:right w:val="single" w:sz="4" w:space="0" w:color="auto"/>
            </w:tcBorders>
            <w:vAlign w:val="center"/>
          </w:tcPr>
          <w:p w14:paraId="1B5C0EB2" w14:textId="77777777" w:rsidR="008F4D94" w:rsidRPr="006E069C" w:rsidRDefault="008F4D94" w:rsidP="006A46EC">
            <w:pPr>
              <w:pStyle w:val="TAC"/>
              <w:rPr>
                <w:lang w:val="en-US" w:eastAsia="zh-CN"/>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35AC9516" w14:textId="77777777" w:rsidR="008F4D94" w:rsidRPr="006E069C" w:rsidRDefault="008F4D94" w:rsidP="006A46EC">
            <w:pPr>
              <w:pStyle w:val="TAC"/>
              <w:rPr>
                <w:lang w:val="en-US" w:eastAsia="zh-CN"/>
              </w:rPr>
            </w:pPr>
            <w:r>
              <w:rPr>
                <w:lang w:eastAsia="zh-CN"/>
              </w:rPr>
              <w:t>F</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8E04AD7" w14:textId="77777777" w:rsidR="008F4D94" w:rsidRPr="006E069C" w:rsidRDefault="008F4D94" w:rsidP="006A46EC">
            <w:pPr>
              <w:pStyle w:val="TAC"/>
            </w:pPr>
            <w:r>
              <w:rPr>
                <w:lang w:eastAsia="ko-KR"/>
              </w:rPr>
              <w:t>IMD5</w:t>
            </w:r>
          </w:p>
        </w:tc>
      </w:tr>
      <w:tr w:rsidR="008F4D94" w:rsidRPr="006E069C" w14:paraId="21018402"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DAFC3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2F09FD8E" w14:textId="77777777" w:rsidR="008F4D94" w:rsidRPr="006E069C" w:rsidRDefault="008F4D94" w:rsidP="006A46EC">
            <w:pPr>
              <w:pStyle w:val="TAC"/>
              <w:rPr>
                <w:lang w:val="en-US" w:eastAsia="zh-CN"/>
              </w:rPr>
            </w:pPr>
            <w:r w:rsidRPr="00D462F1">
              <w:rPr>
                <w:rFonts w:eastAsia="SimSun" w:hint="eastAsia"/>
              </w:rPr>
              <w:t>n</w:t>
            </w:r>
            <w:r w:rsidRPr="00D462F1">
              <w:rPr>
                <w:rFonts w:eastAsia="SimSun"/>
              </w:rPr>
              <w:t>41</w:t>
            </w:r>
          </w:p>
        </w:tc>
        <w:tc>
          <w:tcPr>
            <w:tcW w:w="975" w:type="dxa"/>
            <w:tcBorders>
              <w:top w:val="single" w:sz="4" w:space="0" w:color="auto"/>
              <w:left w:val="single" w:sz="4" w:space="0" w:color="auto"/>
              <w:right w:val="single" w:sz="4" w:space="0" w:color="auto"/>
            </w:tcBorders>
            <w:vAlign w:val="center"/>
          </w:tcPr>
          <w:p w14:paraId="2D50FFF0" w14:textId="77777777" w:rsidR="008F4D94" w:rsidRPr="006E069C" w:rsidRDefault="008F4D94" w:rsidP="006A46EC">
            <w:pPr>
              <w:pStyle w:val="TAC"/>
              <w:rPr>
                <w:lang w:val="en-US" w:eastAsia="zh-CN"/>
              </w:rPr>
            </w:pPr>
            <w:r>
              <w:rPr>
                <w:rFonts w:cs="Arial"/>
                <w:color w:val="000000"/>
                <w:szCs w:val="18"/>
              </w:rPr>
              <w:t>2502.5</w:t>
            </w:r>
          </w:p>
        </w:tc>
        <w:tc>
          <w:tcPr>
            <w:tcW w:w="1012" w:type="dxa"/>
            <w:tcBorders>
              <w:top w:val="single" w:sz="4" w:space="0" w:color="auto"/>
              <w:left w:val="single" w:sz="4" w:space="0" w:color="auto"/>
              <w:right w:val="single" w:sz="4" w:space="0" w:color="auto"/>
            </w:tcBorders>
            <w:vAlign w:val="center"/>
          </w:tcPr>
          <w:p w14:paraId="17775B61" w14:textId="77777777" w:rsidR="008F4D94" w:rsidRPr="006E069C" w:rsidRDefault="008F4D94" w:rsidP="006A46EC">
            <w:pPr>
              <w:pStyle w:val="TAC"/>
              <w:rPr>
                <w:lang w:val="en-US" w:eastAsia="zh-CN"/>
              </w:rPr>
            </w:pPr>
            <w:r w:rsidRPr="00D462F1">
              <w:rPr>
                <w:rFonts w:hint="eastAsia"/>
                <w:lang w:eastAsia="ja-JP"/>
              </w:rPr>
              <w:t>1</w:t>
            </w:r>
            <w:r w:rsidRPr="00D462F1">
              <w:rPr>
                <w:lang w:eastAsia="ja-JP"/>
              </w:rPr>
              <w:t>0</w:t>
            </w:r>
          </w:p>
        </w:tc>
        <w:tc>
          <w:tcPr>
            <w:tcW w:w="1379" w:type="dxa"/>
            <w:tcBorders>
              <w:top w:val="single" w:sz="4" w:space="0" w:color="auto"/>
              <w:left w:val="single" w:sz="4" w:space="0" w:color="auto"/>
              <w:right w:val="single" w:sz="4" w:space="0" w:color="auto"/>
            </w:tcBorders>
            <w:vAlign w:val="center"/>
          </w:tcPr>
          <w:p w14:paraId="58F94CC3" w14:textId="77777777" w:rsidR="008F4D94" w:rsidRPr="006E069C" w:rsidRDefault="008F4D94" w:rsidP="006A46EC">
            <w:pPr>
              <w:pStyle w:val="TAC"/>
              <w:rPr>
                <w:lang w:val="en-US" w:eastAsia="zh-CN"/>
              </w:rPr>
            </w:pPr>
            <w:r>
              <w:t>50</w:t>
            </w:r>
          </w:p>
        </w:tc>
        <w:tc>
          <w:tcPr>
            <w:tcW w:w="881" w:type="dxa"/>
            <w:tcBorders>
              <w:top w:val="single" w:sz="4" w:space="0" w:color="auto"/>
              <w:left w:val="single" w:sz="4" w:space="0" w:color="auto"/>
              <w:right w:val="single" w:sz="4" w:space="0" w:color="auto"/>
            </w:tcBorders>
            <w:vAlign w:val="center"/>
          </w:tcPr>
          <w:p w14:paraId="6F02BB57" w14:textId="77777777" w:rsidR="008F4D94" w:rsidRPr="006E069C" w:rsidRDefault="008F4D94" w:rsidP="006A46EC">
            <w:pPr>
              <w:pStyle w:val="TAC"/>
              <w:rPr>
                <w:lang w:val="en-US" w:eastAsia="zh-CN"/>
              </w:rPr>
            </w:pPr>
            <w:r>
              <w:rPr>
                <w:rFonts w:cs="Arial"/>
                <w:color w:val="000000"/>
                <w:szCs w:val="18"/>
              </w:rPr>
              <w:t>2502.5</w:t>
            </w:r>
          </w:p>
        </w:tc>
        <w:tc>
          <w:tcPr>
            <w:tcW w:w="797" w:type="dxa"/>
            <w:tcBorders>
              <w:top w:val="single" w:sz="4" w:space="0" w:color="auto"/>
              <w:left w:val="single" w:sz="4" w:space="0" w:color="auto"/>
              <w:bottom w:val="single" w:sz="4" w:space="0" w:color="auto"/>
              <w:right w:val="single" w:sz="4" w:space="0" w:color="auto"/>
            </w:tcBorders>
            <w:vAlign w:val="center"/>
          </w:tcPr>
          <w:p w14:paraId="56D9E507" w14:textId="77777777" w:rsidR="008F4D94" w:rsidRPr="006E069C" w:rsidRDefault="008F4D94" w:rsidP="006A46EC">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00341118" w14:textId="77777777" w:rsidR="008F4D94" w:rsidRPr="006E069C" w:rsidRDefault="008F4D94" w:rsidP="006A46EC">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68806722" w14:textId="77777777" w:rsidR="008F4D94" w:rsidRPr="006E069C" w:rsidRDefault="008F4D94" w:rsidP="006A46EC">
            <w:pPr>
              <w:pStyle w:val="TAC"/>
            </w:pPr>
            <w:r>
              <w:rPr>
                <w:lang w:eastAsia="ko-KR"/>
              </w:rPr>
              <w:t>N/A</w:t>
            </w:r>
          </w:p>
        </w:tc>
      </w:tr>
    </w:tbl>
    <w:p w14:paraId="5231FDDE" w14:textId="77777777" w:rsidR="008F4D94" w:rsidRDefault="008F4D94" w:rsidP="008F4D94">
      <w:pPr>
        <w:rPr>
          <w:color w:val="0070C0"/>
        </w:rPr>
      </w:pPr>
    </w:p>
    <w:p w14:paraId="62E50FE1" w14:textId="77777777" w:rsidR="008F4D94" w:rsidRDefault="008F4D94" w:rsidP="008F4D94">
      <w:pPr>
        <w:pStyle w:val="Heading2"/>
      </w:pPr>
      <w:bookmarkStart w:id="394" w:name="_Toc183507924"/>
      <w:r>
        <w:t>5.29</w:t>
      </w:r>
      <w:r>
        <w:tab/>
        <w:t>CA_n3-n41-n71</w:t>
      </w:r>
      <w:bookmarkEnd w:id="394"/>
    </w:p>
    <w:p w14:paraId="089F099A" w14:textId="77777777" w:rsidR="008F4D94" w:rsidRDefault="008F4D94" w:rsidP="008F4D94">
      <w:pPr>
        <w:pStyle w:val="Heading3"/>
        <w:rPr>
          <w:rFonts w:cs="Arial"/>
          <w:szCs w:val="28"/>
          <w:lang w:val="en-US" w:eastAsia="zh-CN"/>
        </w:rPr>
      </w:pPr>
      <w:bookmarkStart w:id="395" w:name="_Toc183507925"/>
      <w:r>
        <w:t>5.29.1</w:t>
      </w:r>
      <w:r>
        <w:tab/>
      </w:r>
      <w:r>
        <w:rPr>
          <w:rFonts w:cs="Arial"/>
          <w:szCs w:val="28"/>
          <w:lang w:val="en-US" w:eastAsia="zh-CN"/>
        </w:rPr>
        <w:t>Common for 1 band UL and 2 bands UL CA</w:t>
      </w:r>
      <w:bookmarkEnd w:id="395"/>
    </w:p>
    <w:p w14:paraId="58400AC5" w14:textId="77777777" w:rsidR="008F4D94" w:rsidRDefault="008F4D94" w:rsidP="008F4D94">
      <w:pPr>
        <w:pStyle w:val="Heading4"/>
      </w:pPr>
      <w:bookmarkStart w:id="396" w:name="_Toc183507926"/>
      <w:r>
        <w:t>5.29.1.1</w:t>
      </w:r>
      <w:r>
        <w:tab/>
      </w:r>
      <w:r>
        <w:rPr>
          <w:rFonts w:cs="Arial"/>
          <w:lang w:eastAsia="zh-CN"/>
        </w:rPr>
        <w:t>Operating bands for CA</w:t>
      </w:r>
      <w:bookmarkEnd w:id="396"/>
    </w:p>
    <w:p w14:paraId="2BEA1FC1" w14:textId="77777777" w:rsidR="008F4D94" w:rsidRDefault="008F4D94" w:rsidP="008F4D94">
      <w:pPr>
        <w:pStyle w:val="TH"/>
        <w:rPr>
          <w:lang w:val="en-US"/>
        </w:rPr>
      </w:pPr>
      <w:r>
        <w:rPr>
          <w:rFonts w:cs="Arial"/>
        </w:rPr>
        <w:t xml:space="preserve">Table </w:t>
      </w:r>
      <w:r>
        <w:rPr>
          <w:rFonts w:cs="Arial" w:hint="eastAsia"/>
          <w:lang w:val="en-US" w:eastAsia="zh-CN"/>
        </w:rPr>
        <w:t>5.29</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447F7B65"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D0F013"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1D96F54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434B64C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3E65050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30EF65FB"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ADA9F4"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65DF4C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1D84F2F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1069410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4196EFF8"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B2824E0"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7E1B854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00D5082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07A78B48"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3F5BEF09"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680E5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29FFD6B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56DDB6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12B4DBA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4F283AEF"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4EE03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7A1415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6F9732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166F84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r w:rsidR="008F4D94" w14:paraId="251DF0E7"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69C67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55F026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790160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44CDC5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bl>
    <w:p w14:paraId="08AF9301" w14:textId="77777777" w:rsidR="008F4D94" w:rsidRDefault="008F4D94" w:rsidP="008F4D94">
      <w:pPr>
        <w:pStyle w:val="TH"/>
      </w:pPr>
    </w:p>
    <w:p w14:paraId="52A752F9" w14:textId="77777777" w:rsidR="008F4D94" w:rsidRPr="005D2633" w:rsidRDefault="008F4D94" w:rsidP="008F4D94">
      <w:pPr>
        <w:pStyle w:val="Heading4"/>
        <w:rPr>
          <w:rFonts w:cs="Arial"/>
          <w:lang w:eastAsia="zh-CN"/>
        </w:rPr>
      </w:pPr>
      <w:bookmarkStart w:id="397" w:name="_Toc183507927"/>
      <w:r>
        <w:rPr>
          <w:rFonts w:cs="Arial"/>
          <w:lang w:eastAsia="zh-CN"/>
        </w:rPr>
        <w:t>5.29</w:t>
      </w:r>
      <w:r w:rsidRPr="005D2633">
        <w:rPr>
          <w:rFonts w:cs="Arial"/>
          <w:lang w:eastAsia="zh-CN"/>
        </w:rPr>
        <w:t>.1.2</w:t>
      </w:r>
      <w:r w:rsidRPr="005D2633">
        <w:rPr>
          <w:rFonts w:cs="Arial"/>
          <w:lang w:eastAsia="zh-CN"/>
        </w:rPr>
        <w:tab/>
      </w:r>
      <w:r>
        <w:rPr>
          <w:rFonts w:cs="Arial"/>
          <w:lang w:eastAsia="zh-CN"/>
        </w:rPr>
        <w:t>Channel bandwidths per operating band for CA</w:t>
      </w:r>
      <w:bookmarkEnd w:id="397"/>
    </w:p>
    <w:p w14:paraId="7826EA7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417248F2"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7FE4A3A"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02A1B0DD"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8653664"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3DE4894C"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037402D4"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149D26CE"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6BE6719E" w14:textId="77777777" w:rsidR="008F4D94" w:rsidRDefault="008F4D94" w:rsidP="006A46EC">
            <w:pPr>
              <w:pStyle w:val="TAH"/>
              <w:rPr>
                <w:szCs w:val="18"/>
                <w:lang w:val="en-US" w:eastAsia="zh-CN"/>
              </w:rPr>
            </w:pPr>
            <w:r>
              <w:t>Bandwidth combination set</w:t>
            </w:r>
          </w:p>
        </w:tc>
      </w:tr>
      <w:tr w:rsidR="008F4D94" w14:paraId="4F425DC3"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100AC882"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CA_n3A-n41A-n71A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08BADBE1" w14:textId="77777777" w:rsidR="008F4D94" w:rsidRPr="00896712" w:rsidRDefault="008F4D94" w:rsidP="006A46EC">
            <w:pPr>
              <w:pStyle w:val="TAC"/>
              <w:rPr>
                <w:rFonts w:eastAsia="SimSun" w:cs="Arial"/>
                <w:szCs w:val="18"/>
                <w:lang w:val="en-US" w:eastAsia="zh-CN"/>
              </w:rPr>
            </w:pPr>
            <w:r w:rsidRPr="00896712">
              <w:rPr>
                <w:rFonts w:eastAsia="SimSun" w:cs="Arial"/>
                <w:szCs w:val="18"/>
                <w:lang w:val="en-US" w:eastAsia="zh-CN"/>
              </w:rPr>
              <w:t>CA_n3A-n41A</w:t>
            </w:r>
          </w:p>
          <w:p w14:paraId="0391F725" w14:textId="77777777" w:rsidR="008F4D94" w:rsidRPr="00896712" w:rsidRDefault="008F4D94" w:rsidP="006A46EC">
            <w:pPr>
              <w:pStyle w:val="TAC"/>
              <w:rPr>
                <w:rFonts w:eastAsia="SimSun" w:cs="Arial"/>
                <w:szCs w:val="18"/>
                <w:lang w:val="en-US" w:eastAsia="zh-CN"/>
              </w:rPr>
            </w:pPr>
            <w:r w:rsidRPr="00896712">
              <w:rPr>
                <w:rFonts w:eastAsia="SimSun" w:cs="Arial"/>
                <w:szCs w:val="18"/>
                <w:lang w:val="en-US" w:eastAsia="zh-CN"/>
              </w:rPr>
              <w:t>CA_n3A-n71A</w:t>
            </w:r>
          </w:p>
          <w:p w14:paraId="11C306F5" w14:textId="77777777" w:rsidR="008F4D94" w:rsidRPr="00B00CBD" w:rsidRDefault="008F4D94" w:rsidP="006A46EC">
            <w:pPr>
              <w:pStyle w:val="TAC"/>
              <w:rPr>
                <w:rFonts w:eastAsia="SimSun" w:cs="Arial"/>
                <w:szCs w:val="18"/>
                <w:lang w:val="en-US" w:eastAsia="zh-CN"/>
              </w:rPr>
            </w:pPr>
            <w:r w:rsidRPr="00896712">
              <w:rPr>
                <w:rFonts w:eastAsia="SimSun" w:cs="Arial"/>
                <w:szCs w:val="18"/>
                <w:lang w:val="en-US" w:eastAsia="zh-CN"/>
              </w:rPr>
              <w:t>CA_n41A-n71A</w:t>
            </w:r>
          </w:p>
        </w:tc>
        <w:tc>
          <w:tcPr>
            <w:tcW w:w="709" w:type="dxa"/>
            <w:tcBorders>
              <w:left w:val="single" w:sz="4" w:space="0" w:color="auto"/>
              <w:right w:val="single" w:sz="4" w:space="0" w:color="auto"/>
            </w:tcBorders>
            <w:vAlign w:val="center"/>
          </w:tcPr>
          <w:p w14:paraId="01EEA78B"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3B9E3E5D"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AA3760">
              <w:rPr>
                <w:rStyle w:val="normaltextrun"/>
                <w:rFonts w:ascii="Arial" w:hAnsi="Arial" w:cs="Arial"/>
                <w:color w:val="000000" w:themeColor="text1"/>
                <w:sz w:val="18"/>
                <w:szCs w:val="18"/>
                <w:lang w:val="en-US"/>
              </w:rPr>
              <w:t>5,10,15,20,25,30,35,40,45,50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202" w:type="dxa"/>
            <w:tcBorders>
              <w:left w:val="single" w:sz="4" w:space="0" w:color="auto"/>
              <w:bottom w:val="nil"/>
              <w:right w:val="single" w:sz="4" w:space="0" w:color="auto"/>
            </w:tcBorders>
            <w:shd w:val="clear" w:color="auto" w:fill="auto"/>
            <w:vAlign w:val="center"/>
          </w:tcPr>
          <w:p w14:paraId="40CB3879"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5826CBC9"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013D995"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48EF781"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BB9E98E"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7641B051"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233CD9">
              <w:rPr>
                <w:rFonts w:ascii="Arial" w:hAnsi="Arial" w:cs="Arial"/>
                <w:color w:val="000000" w:themeColor="text1"/>
                <w:sz w:val="18"/>
                <w:szCs w:val="18"/>
                <w:lang w:val="en-US"/>
              </w:rPr>
              <w:t>5,10,15,20,25,30,35,40,45,50,60,7</w:t>
            </w:r>
            <w:r>
              <w:rPr>
                <w:rFonts w:ascii="Arial" w:hAnsi="Arial" w:cs="Arial"/>
                <w:color w:val="000000" w:themeColor="text1"/>
                <w:sz w:val="18"/>
                <w:szCs w:val="18"/>
                <w:lang w:val="en-US"/>
              </w:rPr>
              <w:t>0,80,90,100</w:t>
            </w:r>
          </w:p>
        </w:tc>
        <w:tc>
          <w:tcPr>
            <w:tcW w:w="1202" w:type="dxa"/>
            <w:tcBorders>
              <w:top w:val="nil"/>
              <w:left w:val="single" w:sz="4" w:space="0" w:color="auto"/>
              <w:bottom w:val="nil"/>
              <w:right w:val="single" w:sz="4" w:space="0" w:color="auto"/>
            </w:tcBorders>
            <w:shd w:val="clear" w:color="auto" w:fill="auto"/>
            <w:vAlign w:val="center"/>
          </w:tcPr>
          <w:p w14:paraId="51161B6B" w14:textId="77777777" w:rsidR="008F4D94" w:rsidRPr="00B00CBD" w:rsidRDefault="008F4D94" w:rsidP="006A46EC">
            <w:pPr>
              <w:pStyle w:val="TAC"/>
              <w:rPr>
                <w:rFonts w:cs="Arial"/>
                <w:szCs w:val="18"/>
                <w:lang w:val="en-US" w:eastAsia="zh-CN"/>
              </w:rPr>
            </w:pPr>
          </w:p>
        </w:tc>
      </w:tr>
      <w:tr w:rsidR="008F4D94" w14:paraId="63C178C5"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364B7C8"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9EB64BA"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683EAB8" w14:textId="77777777" w:rsidR="008F4D94" w:rsidRDefault="008F4D94" w:rsidP="006A46EC">
            <w:pPr>
              <w:pStyle w:val="TAC"/>
              <w:rPr>
                <w:rFonts w:cs="Arial"/>
                <w:szCs w:val="18"/>
                <w:lang w:val="en-US" w:eastAsia="zh-CN"/>
              </w:rPr>
            </w:pPr>
            <w:r>
              <w:rPr>
                <w:rFonts w:cs="Arial"/>
                <w:szCs w:val="18"/>
                <w:lang w:val="en-US" w:eastAsia="zh-CN"/>
              </w:rPr>
              <w:t>n71</w:t>
            </w:r>
          </w:p>
        </w:tc>
        <w:tc>
          <w:tcPr>
            <w:tcW w:w="3969" w:type="dxa"/>
            <w:tcBorders>
              <w:top w:val="single" w:sz="4" w:space="0" w:color="auto"/>
              <w:left w:val="single" w:sz="4" w:space="0" w:color="auto"/>
              <w:bottom w:val="single" w:sz="4" w:space="0" w:color="auto"/>
              <w:right w:val="single" w:sz="4" w:space="0" w:color="auto"/>
            </w:tcBorders>
            <w:vAlign w:val="center"/>
          </w:tcPr>
          <w:p w14:paraId="4DD062B2"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202" w:type="dxa"/>
            <w:tcBorders>
              <w:top w:val="nil"/>
              <w:left w:val="single" w:sz="4" w:space="0" w:color="auto"/>
              <w:bottom w:val="single" w:sz="4" w:space="0" w:color="auto"/>
              <w:right w:val="single" w:sz="4" w:space="0" w:color="auto"/>
            </w:tcBorders>
            <w:shd w:val="clear" w:color="auto" w:fill="auto"/>
            <w:vAlign w:val="center"/>
          </w:tcPr>
          <w:p w14:paraId="4E6715F0" w14:textId="77777777" w:rsidR="008F4D94" w:rsidRPr="00B00CBD" w:rsidRDefault="008F4D94" w:rsidP="006A46EC">
            <w:pPr>
              <w:pStyle w:val="TAC"/>
              <w:rPr>
                <w:rFonts w:cs="Arial"/>
                <w:szCs w:val="18"/>
                <w:lang w:val="en-US" w:eastAsia="zh-CN"/>
              </w:rPr>
            </w:pPr>
          </w:p>
        </w:tc>
      </w:tr>
    </w:tbl>
    <w:p w14:paraId="1042FC94" w14:textId="77777777" w:rsidR="008F4D94" w:rsidRDefault="008F4D94" w:rsidP="008F4D94">
      <w:pPr>
        <w:pStyle w:val="Heading4"/>
        <w:rPr>
          <w:rFonts w:cs="Arial"/>
          <w:szCs w:val="22"/>
          <w:lang w:val="en-US" w:eastAsia="zh-CN"/>
        </w:rPr>
      </w:pPr>
      <w:bookmarkStart w:id="398" w:name="_Toc183507928"/>
      <w:r>
        <w:rPr>
          <w:rFonts w:cs="Arial"/>
          <w:lang w:eastAsia="zh-CN"/>
        </w:rPr>
        <w:t>5.29</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98"/>
    </w:p>
    <w:p w14:paraId="74E07987"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-n41</w:t>
      </w:r>
      <w:r>
        <w:rPr>
          <w:lang w:val="en-US" w:eastAsia="zh-CN"/>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CA_n3-n7-n105 and aregiven in the tables below.</w:t>
      </w:r>
    </w:p>
    <w:p w14:paraId="62A31FFC" w14:textId="77777777" w:rsidR="008F4D94" w:rsidRDefault="008F4D94" w:rsidP="008F4D94">
      <w:pPr>
        <w:pStyle w:val="TH"/>
      </w:pPr>
      <w:r>
        <w:t xml:space="preserve">Table </w:t>
      </w:r>
      <w:r>
        <w:rPr>
          <w:rFonts w:hint="eastAsia"/>
          <w:lang w:val="en-US" w:eastAsia="zh-CN"/>
        </w:rPr>
        <w:t>5.29</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09D83C9E"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0EEEC6"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02EAEEC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6958AEFA"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479A1C78"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7E42F25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D03432C"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0A3D9AE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CA_n3-n41-n71</w:t>
            </w:r>
          </w:p>
        </w:tc>
        <w:tc>
          <w:tcPr>
            <w:tcW w:w="1940" w:type="dxa"/>
            <w:tcBorders>
              <w:top w:val="nil"/>
              <w:left w:val="nil"/>
              <w:bottom w:val="single" w:sz="4" w:space="0" w:color="auto"/>
              <w:right w:val="single" w:sz="4" w:space="0" w:color="auto"/>
            </w:tcBorders>
            <w:shd w:val="clear" w:color="auto" w:fill="auto"/>
            <w:vAlign w:val="center"/>
            <w:hideMark/>
          </w:tcPr>
          <w:p w14:paraId="786BF025" w14:textId="77777777" w:rsidR="008F4D94" w:rsidRPr="00896712" w:rsidRDefault="008F4D94" w:rsidP="006A46EC">
            <w:pPr>
              <w:jc w:val="center"/>
              <w:rPr>
                <w:rFonts w:ascii="Arial" w:hAnsi="Arial" w:cs="Arial"/>
                <w:color w:val="000000"/>
                <w:sz w:val="18"/>
                <w:szCs w:val="18"/>
              </w:rPr>
            </w:pPr>
            <w:r w:rsidRPr="00896712">
              <w:rPr>
                <w:rFonts w:ascii="Arial" w:hAnsi="Arial" w:cs="Arial"/>
                <w:color w:val="000000" w:themeColor="text1"/>
                <w:sz w:val="18"/>
                <w:szCs w:val="18"/>
                <w:lang w:val="en-US" w:eastAsia="zh-CN"/>
              </w:rPr>
              <w:t>0.5</w:t>
            </w:r>
          </w:p>
        </w:tc>
        <w:tc>
          <w:tcPr>
            <w:tcW w:w="1820" w:type="dxa"/>
            <w:tcBorders>
              <w:top w:val="nil"/>
              <w:left w:val="nil"/>
              <w:bottom w:val="single" w:sz="4" w:space="0" w:color="auto"/>
              <w:right w:val="single" w:sz="4" w:space="0" w:color="auto"/>
            </w:tcBorders>
            <w:shd w:val="clear" w:color="auto" w:fill="auto"/>
            <w:vAlign w:val="center"/>
            <w:hideMark/>
          </w:tcPr>
          <w:p w14:paraId="5FE8BB0B" w14:textId="77777777" w:rsidR="008F4D94" w:rsidRPr="00896712" w:rsidRDefault="008F4D94" w:rsidP="006A46EC">
            <w:pPr>
              <w:jc w:val="center"/>
              <w:rPr>
                <w:rFonts w:ascii="Arial" w:hAnsi="Arial" w:cs="Arial"/>
                <w:color w:val="000000"/>
                <w:sz w:val="18"/>
                <w:szCs w:val="18"/>
              </w:rPr>
            </w:pPr>
            <w:r w:rsidRPr="00896712">
              <w:rPr>
                <w:rFonts w:ascii="Arial" w:hAnsi="Arial" w:cs="Arial"/>
                <w:color w:val="000000" w:themeColor="text1"/>
                <w:sz w:val="18"/>
                <w:szCs w:val="18"/>
                <w:lang w:val="en-US" w:eastAsia="zh-CN"/>
              </w:rPr>
              <w:t>0.5</w:t>
            </w:r>
          </w:p>
        </w:tc>
        <w:tc>
          <w:tcPr>
            <w:tcW w:w="2080" w:type="dxa"/>
            <w:tcBorders>
              <w:top w:val="nil"/>
              <w:left w:val="nil"/>
              <w:bottom w:val="single" w:sz="4" w:space="0" w:color="auto"/>
              <w:right w:val="single" w:sz="4" w:space="0" w:color="auto"/>
            </w:tcBorders>
            <w:shd w:val="clear" w:color="auto" w:fill="auto"/>
            <w:vAlign w:val="center"/>
            <w:hideMark/>
          </w:tcPr>
          <w:p w14:paraId="7E5C7BB8" w14:textId="77777777" w:rsidR="008F4D94" w:rsidRPr="00896712" w:rsidRDefault="008F4D94" w:rsidP="006A46EC">
            <w:pPr>
              <w:jc w:val="center"/>
              <w:rPr>
                <w:rFonts w:ascii="Arial" w:hAnsi="Arial" w:cs="Arial"/>
                <w:color w:val="000000"/>
                <w:sz w:val="18"/>
                <w:szCs w:val="18"/>
              </w:rPr>
            </w:pPr>
            <w:r w:rsidRPr="00896712">
              <w:rPr>
                <w:rFonts w:ascii="Arial" w:hAnsi="Arial" w:cs="Arial"/>
                <w:color w:val="000000" w:themeColor="text1"/>
                <w:sz w:val="18"/>
                <w:szCs w:val="18"/>
                <w:lang w:val="en-US" w:eastAsia="zh-CN"/>
              </w:rPr>
              <w:t>0.6</w:t>
            </w:r>
          </w:p>
        </w:tc>
      </w:tr>
      <w:tr w:rsidR="008F4D94" w14:paraId="1E403866"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134B63E"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20C06CA9" w14:textId="77777777" w:rsidR="008F4D94" w:rsidRDefault="008F4D94" w:rsidP="008F4D94">
      <w:pPr>
        <w:pStyle w:val="TH"/>
        <w:spacing w:before="120" w:after="120"/>
        <w:rPr>
          <w:lang w:eastAsia="zh-CN"/>
        </w:rPr>
      </w:pPr>
      <w:r>
        <w:t xml:space="preserve">Table </w:t>
      </w:r>
      <w:r>
        <w:rPr>
          <w:lang w:val="en-US" w:eastAsia="zh-CN"/>
        </w:rPr>
        <w:t>5.29.1.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6E0E038B"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54D70"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7948847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1A9B2EEB"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2AAAEEB2"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7A93FE9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5FFB33E8"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4E63A0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CA_n3-n41-n71</w:t>
            </w:r>
          </w:p>
        </w:tc>
        <w:tc>
          <w:tcPr>
            <w:tcW w:w="2040" w:type="dxa"/>
            <w:tcBorders>
              <w:top w:val="nil"/>
              <w:left w:val="nil"/>
              <w:bottom w:val="single" w:sz="4" w:space="0" w:color="auto"/>
              <w:right w:val="single" w:sz="4" w:space="0" w:color="auto"/>
            </w:tcBorders>
            <w:shd w:val="clear" w:color="auto" w:fill="auto"/>
            <w:vAlign w:val="center"/>
            <w:hideMark/>
          </w:tcPr>
          <w:p w14:paraId="5F077789" w14:textId="77777777" w:rsidR="008F4D94" w:rsidRPr="00896712" w:rsidRDefault="008F4D94" w:rsidP="006A46EC">
            <w:pPr>
              <w:jc w:val="center"/>
              <w:rPr>
                <w:rFonts w:ascii="Arial" w:hAnsi="Arial" w:cs="Arial"/>
                <w:color w:val="000000"/>
                <w:sz w:val="18"/>
                <w:szCs w:val="18"/>
              </w:rPr>
            </w:pPr>
            <w:r w:rsidRPr="00896712">
              <w:rPr>
                <w:rFonts w:ascii="Arial" w:eastAsia="DengXian" w:hAnsi="Arial" w:cs="Arial"/>
                <w:color w:val="000000" w:themeColor="text1"/>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3C81BD21" w14:textId="77777777" w:rsidR="008F4D94" w:rsidRPr="00896712" w:rsidRDefault="008F4D94" w:rsidP="006A46EC">
            <w:pPr>
              <w:jc w:val="center"/>
              <w:rPr>
                <w:rFonts w:ascii="Arial" w:hAnsi="Arial" w:cs="Arial"/>
                <w:color w:val="000000"/>
                <w:sz w:val="18"/>
                <w:szCs w:val="18"/>
              </w:rPr>
            </w:pPr>
            <w:r w:rsidRPr="00896712">
              <w:rPr>
                <w:rFonts w:ascii="Arial" w:eastAsia="DengXian" w:hAnsi="Arial" w:cs="Arial"/>
                <w:color w:val="000000" w:themeColor="text1"/>
                <w:sz w:val="18"/>
                <w:szCs w:val="18"/>
                <w:lang w:eastAsia="zh-CN"/>
              </w:rPr>
              <w:t>-</w:t>
            </w:r>
          </w:p>
        </w:tc>
        <w:tc>
          <w:tcPr>
            <w:tcW w:w="2100" w:type="dxa"/>
            <w:tcBorders>
              <w:top w:val="nil"/>
              <w:left w:val="nil"/>
              <w:bottom w:val="single" w:sz="4" w:space="0" w:color="auto"/>
              <w:right w:val="single" w:sz="4" w:space="0" w:color="auto"/>
            </w:tcBorders>
            <w:shd w:val="clear" w:color="auto" w:fill="auto"/>
            <w:vAlign w:val="center"/>
            <w:hideMark/>
          </w:tcPr>
          <w:p w14:paraId="58416637" w14:textId="77777777" w:rsidR="008F4D94" w:rsidRPr="00896712" w:rsidRDefault="008F4D94" w:rsidP="006A46EC">
            <w:pPr>
              <w:jc w:val="center"/>
              <w:rPr>
                <w:rFonts w:ascii="Arial" w:hAnsi="Arial" w:cs="Arial"/>
                <w:color w:val="000000"/>
                <w:sz w:val="18"/>
                <w:szCs w:val="18"/>
              </w:rPr>
            </w:pPr>
            <w:r w:rsidRPr="00896712">
              <w:rPr>
                <w:rFonts w:ascii="Arial" w:eastAsia="DengXian" w:hAnsi="Arial" w:cs="Arial"/>
                <w:color w:val="000000" w:themeColor="text1"/>
                <w:sz w:val="18"/>
                <w:szCs w:val="18"/>
                <w:lang w:eastAsia="zh-CN"/>
              </w:rPr>
              <w:t>0.3</w:t>
            </w:r>
          </w:p>
        </w:tc>
      </w:tr>
      <w:tr w:rsidR="008F4D94" w14:paraId="6A550C33"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30322A6"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5BC1EED2" w14:textId="77777777" w:rsidR="008F4D94" w:rsidRPr="005D2633" w:rsidRDefault="008F4D94" w:rsidP="008F4D94">
      <w:pPr>
        <w:pStyle w:val="Heading3"/>
        <w:rPr>
          <w:rFonts w:cs="Arial"/>
          <w:szCs w:val="28"/>
          <w:lang w:val="en-US" w:eastAsia="zh-CN"/>
        </w:rPr>
      </w:pPr>
      <w:bookmarkStart w:id="399" w:name="_Toc183507929"/>
      <w:r>
        <w:rPr>
          <w:rFonts w:cs="Arial"/>
          <w:szCs w:val="28"/>
          <w:lang w:val="en-US" w:eastAsia="zh-CN"/>
        </w:rPr>
        <w:t>5.29</w:t>
      </w:r>
      <w:r w:rsidRPr="005D2633">
        <w:rPr>
          <w:rFonts w:cs="Arial"/>
          <w:szCs w:val="28"/>
          <w:lang w:val="en-US" w:eastAsia="zh-CN"/>
        </w:rPr>
        <w:t>.2</w:t>
      </w:r>
      <w:r w:rsidRPr="005D2633">
        <w:rPr>
          <w:rFonts w:cs="Arial"/>
          <w:szCs w:val="28"/>
          <w:lang w:val="en-US" w:eastAsia="zh-CN"/>
        </w:rPr>
        <w:tab/>
        <w:t>Specific for 2 bands UL CA</w:t>
      </w:r>
      <w:bookmarkEnd w:id="399"/>
    </w:p>
    <w:p w14:paraId="39F3D684" w14:textId="77777777" w:rsidR="008F4D94" w:rsidRPr="00140BB6" w:rsidRDefault="008F4D94" w:rsidP="008F4D94">
      <w:pPr>
        <w:pStyle w:val="Heading4"/>
      </w:pPr>
      <w:bookmarkStart w:id="400" w:name="_Toc183507930"/>
      <w:r>
        <w:t>5.29</w:t>
      </w:r>
      <w:r w:rsidRPr="00140BB6">
        <w:t>.2.1</w:t>
      </w:r>
      <w:r w:rsidRPr="00140BB6">
        <w:tab/>
        <w:t>UE co-existence studies</w:t>
      </w:r>
      <w:bookmarkEnd w:id="400"/>
    </w:p>
    <w:p w14:paraId="5A7952D4" w14:textId="77777777" w:rsidR="008F4D94" w:rsidRPr="00242348" w:rsidRDefault="008F4D94" w:rsidP="008F4D94">
      <w:pPr>
        <w:pStyle w:val="Heading5"/>
        <w:rPr>
          <w:snapToGrid w:val="0"/>
        </w:rPr>
      </w:pPr>
      <w:bookmarkStart w:id="401" w:name="_Toc183507931"/>
      <w:r>
        <w:rPr>
          <w:rFonts w:hint="eastAsia"/>
          <w:snapToGrid w:val="0"/>
        </w:rPr>
        <w:t>5.29</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401"/>
    </w:p>
    <w:p w14:paraId="7B6B76C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5.29</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n41</w:t>
      </w:r>
      <w:r w:rsidRPr="00A76C0A">
        <w:rPr>
          <w:rFonts w:eastAsia="MS Mincho"/>
        </w:rPr>
        <w:t>A.</w:t>
      </w:r>
    </w:p>
    <w:p w14:paraId="64B9132D"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28FF0025"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17F7D"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F24A59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BF1811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AF3785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95CD25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DBACAB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9B5546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C7489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DDC290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1DF8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CEAC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BCD1D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FF898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34BB89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711 - 980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AF63E3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4206 - 4475</w:t>
            </w:r>
          </w:p>
        </w:tc>
      </w:tr>
      <w:tr w:rsidR="008F4D94" w14:paraId="056F303B"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CBF30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43876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51D02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FBFA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D6B8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8CAC5B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59A051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0C27CB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730 - 1074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37D3F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3207 - 3670</w:t>
            </w:r>
          </w:p>
        </w:tc>
      </w:tr>
      <w:tr w:rsidR="008F4D94" w14:paraId="0BCFD11B"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10501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ADDE5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DCCEE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9D387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F13D7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C4B61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95A83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E64052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5916 - 6260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E27611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6702 - 7165</w:t>
            </w:r>
          </w:p>
        </w:tc>
      </w:tr>
      <w:tr w:rsidR="008F4D94" w14:paraId="6A04AAA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89E7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7DF3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BF8A3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C935C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523D4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74F4906"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13797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626ED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2440 - 2859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E7C72D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5703 - 6360</w:t>
            </w:r>
          </w:p>
        </w:tc>
      </w:tr>
      <w:tr w:rsidR="008F4D94" w14:paraId="4E6492E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B1429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655A6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EE632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02A35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84EDA16"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6489C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306535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1960 - 1422</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4B6EA7E" w14:textId="77777777" w:rsidR="008F4D94" w:rsidRDefault="008F4D94" w:rsidP="006A46EC">
            <w:pPr>
              <w:rPr>
                <w:rFonts w:ascii="Arial" w:hAnsi="Arial" w:cs="Arial"/>
                <w:color w:val="000000"/>
                <w:sz w:val="18"/>
                <w:szCs w:val="18"/>
              </w:rPr>
            </w:pPr>
          </w:p>
        </w:tc>
      </w:tr>
      <w:tr w:rsidR="008F4D94" w14:paraId="16F1576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11509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74C84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D87A4B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C6F7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021B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09CE44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B39CC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C936B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7626 - 8045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E81476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9198 - 9855</w:t>
            </w:r>
          </w:p>
        </w:tc>
      </w:tr>
      <w:tr w:rsidR="008F4D94" w14:paraId="1F2353E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EF4C6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05374A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CAFAF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AE0DA4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A1048F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55901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2869D4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8412 - 8950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14C601F" w14:textId="77777777" w:rsidR="008F4D94" w:rsidRDefault="008F4D94" w:rsidP="006A46EC">
            <w:pPr>
              <w:rPr>
                <w:rFonts w:ascii="Arial" w:hAnsi="Arial" w:cs="Arial"/>
                <w:color w:val="000000"/>
                <w:sz w:val="18"/>
                <w:szCs w:val="18"/>
              </w:rPr>
            </w:pPr>
          </w:p>
        </w:tc>
      </w:tr>
      <w:tr w:rsidR="008F4D94" w14:paraId="704A043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DCD404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627648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048FB4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ADD3B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2FFE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DC373F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90BC5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597753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9050 - 8199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E7947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4644 - 4150</w:t>
            </w:r>
          </w:p>
        </w:tc>
      </w:tr>
      <w:tr w:rsidR="008F4D94" w14:paraId="6863C6B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E456A8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814B1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CD860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4003A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C414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C5025D0"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6CBA65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DB9FAA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4650 - 3918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2D0B8D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363 - 250</w:t>
            </w:r>
          </w:p>
        </w:tc>
      </w:tr>
      <w:tr w:rsidR="008F4D94" w14:paraId="26333C4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9C7734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39D64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262F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BF2DB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CC144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36DC100"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69CC1D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6C44E1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11694 - 12545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F46FB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9336 - 9830</w:t>
            </w:r>
          </w:p>
        </w:tc>
      </w:tr>
      <w:tr w:rsidR="008F4D94" w14:paraId="26C9A35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49205D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0F64D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417D0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0B2AE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D797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BC431C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8BFD9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58CAAE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10908 - 11640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0843A7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10122 - 10735</w:t>
            </w:r>
          </w:p>
        </w:tc>
      </w:tr>
      <w:tr w:rsidR="008F4D94" w14:paraId="6C30696F"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0B5DEC7"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849ABCE" w14:textId="77777777" w:rsidR="008F4D94" w:rsidRDefault="008F4D94" w:rsidP="008F4D94">
      <w:pPr>
        <w:pStyle w:val="TH"/>
        <w:rPr>
          <w:rFonts w:eastAsia="MS Mincho"/>
        </w:rPr>
      </w:pPr>
    </w:p>
    <w:p w14:paraId="5D50C7A4"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5.29</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7F07B531"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23B35F35"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F181A"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6F0C8EA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FC9D4D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CF7283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0CF170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9EEB67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3582ACE"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86EE8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E5FF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8270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2C20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AD564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DB95E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411A2B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1122 - 1012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39B44D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2373 - 2483</w:t>
            </w:r>
          </w:p>
        </w:tc>
      </w:tr>
      <w:tr w:rsidR="008F4D94" w14:paraId="4D161830"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D2ED8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0EE4B4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0CB8F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5AAF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F9A4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B734DB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3AACCC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A7F5C0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FAD2B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459 - 314</w:t>
            </w:r>
          </w:p>
        </w:tc>
      </w:tr>
      <w:tr w:rsidR="008F4D94" w14:paraId="772F89B3"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17A249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5DAF2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B9E87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BC834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9953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E69997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C28FC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4120FD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F7A46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3036 - 3181</w:t>
            </w:r>
          </w:p>
        </w:tc>
      </w:tr>
      <w:tr w:rsidR="008F4D94" w14:paraId="3A12E84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4324D7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8D2AE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56F61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D054E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F93F4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9FC745F"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65F11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BDEDE8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0B3BA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204 - 384</w:t>
            </w:r>
          </w:p>
        </w:tc>
      </w:tr>
      <w:tr w:rsidR="008F4D94" w14:paraId="27399E5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509404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EF376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D087C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AC6F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609512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87BB7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D4C273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D8A19B7" w14:textId="77777777" w:rsidR="008F4D94" w:rsidRDefault="008F4D94" w:rsidP="006A46EC">
            <w:pPr>
              <w:rPr>
                <w:rFonts w:ascii="Arial" w:hAnsi="Arial" w:cs="Arial"/>
                <w:color w:val="000000"/>
                <w:sz w:val="18"/>
                <w:szCs w:val="18"/>
              </w:rPr>
            </w:pPr>
          </w:p>
        </w:tc>
      </w:tr>
      <w:tr w:rsidR="008F4D94" w14:paraId="13837E4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E7A3C0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25E89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FBF78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8370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7E2C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B914CA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8F1B9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B224E7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E29FB0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3699 - 3879</w:t>
            </w:r>
          </w:p>
        </w:tc>
      </w:tr>
      <w:tr w:rsidR="008F4D94" w14:paraId="1769621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35C90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A6EEE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CC5A0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4B6E4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374E46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0E4C06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2B71F0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62DBB3C" w14:textId="77777777" w:rsidR="008F4D94" w:rsidRDefault="008F4D94" w:rsidP="006A46EC">
            <w:pPr>
              <w:rPr>
                <w:rFonts w:ascii="Arial" w:hAnsi="Arial" w:cs="Arial"/>
                <w:color w:val="000000"/>
                <w:sz w:val="18"/>
                <w:szCs w:val="18"/>
              </w:rPr>
            </w:pPr>
          </w:p>
        </w:tc>
      </w:tr>
      <w:tr w:rsidR="008F4D94" w14:paraId="597BDB7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6A598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8FA107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C55D5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E40C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EB74F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71CE446"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F9FF06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5D6566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1082 - 867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ABE06E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6477 - 6142</w:t>
            </w:r>
          </w:p>
        </w:tc>
      </w:tr>
      <w:tr w:rsidR="008F4D94" w14:paraId="4C5D2E9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6E4F8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4EE09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E1AA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E489E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E5939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7E00377"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DD19CB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D76F3D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775A8F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4029 - 3734</w:t>
            </w:r>
          </w:p>
        </w:tc>
      </w:tr>
      <w:tr w:rsidR="008F4D94" w14:paraId="00DAAD6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7F1D01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2C9A0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C2DC8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36C25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D913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03702E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3BB00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CDC9A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631D14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7503 - 7838</w:t>
            </w:r>
          </w:p>
        </w:tc>
      </w:tr>
      <w:tr w:rsidR="008F4D94" w14:paraId="7DF29C1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7693B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50E61E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3CE7C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398E8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C2120C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945609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F5C55C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454CC7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4353BD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6456 - 6751</w:t>
            </w:r>
          </w:p>
        </w:tc>
      </w:tr>
      <w:tr w:rsidR="008F4D94" w14:paraId="7557A3FC"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596CD88"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E3AE29F" w14:textId="77777777" w:rsidR="008F4D94" w:rsidRDefault="008F4D94" w:rsidP="008F4D94">
      <w:pPr>
        <w:pStyle w:val="TH"/>
        <w:rPr>
          <w:rFonts w:eastAsia="MS Mincho"/>
        </w:rPr>
      </w:pPr>
    </w:p>
    <w:p w14:paraId="7414D32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5.29</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n41</w:t>
      </w:r>
      <w:r w:rsidRPr="00A76C0A">
        <w:rPr>
          <w:rFonts w:eastAsia="MS Mincho"/>
        </w:rPr>
        <w:t>A-</w:t>
      </w:r>
      <w:r>
        <w:rPr>
          <w:rFonts w:eastAsia="MS Mincho"/>
        </w:rPr>
        <w:t>n71</w:t>
      </w:r>
      <w:r w:rsidRPr="00A76C0A">
        <w:rPr>
          <w:rFonts w:eastAsia="MS Mincho"/>
        </w:rPr>
        <w:t>A.</w:t>
      </w:r>
    </w:p>
    <w:p w14:paraId="5DF4DCB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67AB1932"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3A9F4"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E5BB0D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6E9BC83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95E162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9853E1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33BF1C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F27925"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61E3C1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F3E1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72FE5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382FD4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4188B2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B7165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3E1DB0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2027 - 1798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A9C95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3159 - 3388</w:t>
            </w:r>
          </w:p>
        </w:tc>
      </w:tr>
      <w:tr w:rsidR="008F4D94" w14:paraId="1601F543"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CA0463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BB38C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33D4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97938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A7E9AB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3BC546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42AC73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8291B1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4294 - 4717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C01FFB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1364 - 1100</w:t>
            </w:r>
          </w:p>
        </w:tc>
      </w:tr>
      <w:tr w:rsidR="008F4D94" w14:paraId="6F7477DC"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FE67A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CDB5E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6B28BF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AAFFB0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C3D871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3203D2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227327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C7459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5655 - 6078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BC657B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3822 - 4086</w:t>
            </w:r>
          </w:p>
        </w:tc>
      </w:tr>
      <w:tr w:rsidR="008F4D94" w14:paraId="79FCE69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D7F9E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69B1E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7E2CA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8AAB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CD031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CFD4516"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62831D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F0DA58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6790 - 7407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99324F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701 - 402</w:t>
            </w:r>
          </w:p>
        </w:tc>
      </w:tr>
      <w:tr w:rsidR="008F4D94" w14:paraId="3D8A2E8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B50296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D51D2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6F9D0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8C7A1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BDF0A5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285BF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C5C176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3596 - 4054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13FA7ECC" w14:textId="77777777" w:rsidR="008F4D94" w:rsidRDefault="008F4D94" w:rsidP="006A46EC">
            <w:pPr>
              <w:rPr>
                <w:rFonts w:ascii="Arial" w:hAnsi="Arial" w:cs="Arial"/>
                <w:color w:val="000000"/>
                <w:sz w:val="18"/>
                <w:szCs w:val="18"/>
              </w:rPr>
            </w:pPr>
          </w:p>
        </w:tc>
      </w:tr>
      <w:tr w:rsidR="008F4D94" w14:paraId="6E92475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69B6D5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3BF5B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F2652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C27D0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E85657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693B7E"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CC7CEE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858C5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8151 - 8768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08DC9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4485 - 4784</w:t>
            </w:r>
          </w:p>
        </w:tc>
      </w:tr>
      <w:tr w:rsidR="008F4D94" w14:paraId="09F37FF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21C486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213A7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7066B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C56D34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7AA3FE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D8008C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3DDBE6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6318 - 6776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CDDE516" w14:textId="77777777" w:rsidR="008F4D94" w:rsidRDefault="008F4D94" w:rsidP="006A46EC">
            <w:pPr>
              <w:rPr>
                <w:rFonts w:ascii="Arial" w:hAnsi="Arial" w:cs="Arial"/>
                <w:color w:val="000000"/>
                <w:sz w:val="18"/>
                <w:szCs w:val="18"/>
              </w:rPr>
            </w:pPr>
          </w:p>
        </w:tc>
      </w:tr>
      <w:tr w:rsidR="008F4D94" w14:paraId="2BDDE3C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96262A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E6E68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AE77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C3376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D5CCA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807934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78556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5716A3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296 - 38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B05C94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10097 - 9286</w:t>
            </w:r>
          </w:p>
        </w:tc>
      </w:tr>
      <w:tr w:rsidR="008F4D94" w14:paraId="00DB0C5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5A975D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1198B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C14E5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8BFE6E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508E2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72C6099"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E75D79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9DDE36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2898 - 3391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6AAAF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6744 - 6092</w:t>
            </w:r>
          </w:p>
        </w:tc>
      </w:tr>
      <w:tr w:rsidR="008F4D94" w14:paraId="5BB8EBF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C82BC4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E7CC7F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40FBA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69F9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E8552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A6409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41CCB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75805E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5148 - 5482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6E6BB2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10647 - 11458</w:t>
            </w:r>
          </w:p>
        </w:tc>
      </w:tr>
      <w:tr w:rsidR="008F4D94" w14:paraId="73A25AA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10821D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00718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B36BB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DCAD3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91E1F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A222DA5"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7CA88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75A70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6981 - 7474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3AC0AA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8814 - 9466</w:t>
            </w:r>
          </w:p>
        </w:tc>
      </w:tr>
      <w:tr w:rsidR="008F4D94" w14:paraId="0CB4BD39"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C3DDF85"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CCBE743" w14:textId="77777777" w:rsidR="008F4D94" w:rsidRDefault="008F4D94" w:rsidP="008F4D94">
      <w:pPr>
        <w:rPr>
          <w:snapToGrid w:val="0"/>
        </w:rPr>
      </w:pPr>
    </w:p>
    <w:p w14:paraId="0573A79F" w14:textId="77777777" w:rsidR="008F4D94" w:rsidRDefault="008F4D94" w:rsidP="008F4D94">
      <w:r>
        <w:rPr>
          <w:snapToGrid w:val="0"/>
        </w:rPr>
        <w:t xml:space="preserve">Based on the analysis in </w:t>
      </w:r>
      <w:r w:rsidRPr="00A76C0A">
        <w:rPr>
          <w:rFonts w:eastAsia="MS Mincho"/>
        </w:rPr>
        <w:t xml:space="preserve">Table </w:t>
      </w:r>
      <w:r>
        <w:rPr>
          <w:rFonts w:eastAsia="MS Mincho" w:hint="eastAsia"/>
        </w:rPr>
        <w:t>5.29</w:t>
      </w:r>
      <w:r>
        <w:rPr>
          <w:rFonts w:eastAsia="MS Mincho"/>
        </w:rPr>
        <w:t>.2.1</w:t>
      </w:r>
      <w:r w:rsidRPr="00A76C0A">
        <w:rPr>
          <w:rFonts w:eastAsia="MS Mincho"/>
        </w:rPr>
        <w:t>.1-</w:t>
      </w:r>
      <w:r>
        <w:rPr>
          <w:rFonts w:eastAsia="MS Mincho"/>
        </w:rPr>
        <w:t xml:space="preserve">1 </w:t>
      </w:r>
      <w:r>
        <w:rPr>
          <w:snapToGrid w:val="0"/>
        </w:rPr>
        <w:t>there is IMD2 from n41 and n71 into RX band n3.</w:t>
      </w:r>
    </w:p>
    <w:p w14:paraId="40F22DAB" w14:textId="77777777" w:rsidR="008F4D94" w:rsidRDefault="008F4D94" w:rsidP="008F4D94">
      <w:pPr>
        <w:pStyle w:val="Heading4"/>
      </w:pPr>
      <w:bookmarkStart w:id="402" w:name="_Toc183507932"/>
      <w:r>
        <w:t>5.29</w:t>
      </w:r>
      <w:r w:rsidRPr="00AB69C8">
        <w:t>.2.</w:t>
      </w:r>
      <w:r>
        <w:t>2</w:t>
      </w:r>
      <w:r w:rsidRPr="00AB69C8">
        <w:tab/>
        <w:t>REFSENS requirements</w:t>
      </w:r>
      <w:bookmarkEnd w:id="402"/>
    </w:p>
    <w:p w14:paraId="25CEC7B9" w14:textId="77777777" w:rsidR="008F4D94" w:rsidRPr="00233CD9" w:rsidRDefault="008F4D94" w:rsidP="008F4D94">
      <w:r>
        <w:t>The MSD requirements are re-used from CA_n3-n7-n105.</w:t>
      </w:r>
    </w:p>
    <w:p w14:paraId="08D0CC71"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5.29</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3C91522F"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D3FC26C"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128BFE" w14:textId="77777777" w:rsidR="008F4D94" w:rsidRPr="006E069C" w:rsidRDefault="008F4D94" w:rsidP="006A46EC">
            <w:pPr>
              <w:pStyle w:val="TAH"/>
            </w:pPr>
            <w:r w:rsidRPr="006E069C">
              <w:t>Source of IMD</w:t>
            </w:r>
          </w:p>
        </w:tc>
      </w:tr>
      <w:tr w:rsidR="008F4D94" w:rsidRPr="006E069C" w14:paraId="7D5B5B5C"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E0AB6C8"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C12EB19"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CD2131F"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12345B9D"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7DAB5738"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13E0099"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32A9ADCC"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327D3823"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08DF6611" w14:textId="77777777" w:rsidR="008F4D94" w:rsidRPr="006E069C" w:rsidRDefault="008F4D94" w:rsidP="006A46EC">
            <w:pPr>
              <w:pStyle w:val="TAH"/>
            </w:pPr>
          </w:p>
        </w:tc>
      </w:tr>
      <w:tr w:rsidR="008F4D94" w:rsidRPr="006E069C" w14:paraId="0F517F89"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CCD9AD" w14:textId="77777777" w:rsidR="008F4D94" w:rsidRPr="006E069C" w:rsidRDefault="008F4D94" w:rsidP="006A46EC">
            <w:pPr>
              <w:pStyle w:val="TAC"/>
              <w:rPr>
                <w:lang w:val="en-US" w:eastAsia="zh-CN"/>
              </w:rPr>
            </w:pPr>
            <w:r>
              <w:rPr>
                <w:lang w:val="en-US" w:eastAsia="zh-CN"/>
              </w:rPr>
              <w:t>CA_n3-n41-n71</w:t>
            </w:r>
          </w:p>
        </w:tc>
        <w:tc>
          <w:tcPr>
            <w:tcW w:w="923" w:type="dxa"/>
            <w:tcBorders>
              <w:top w:val="single" w:sz="4" w:space="0" w:color="auto"/>
              <w:left w:val="single" w:sz="4" w:space="0" w:color="auto"/>
              <w:right w:val="single" w:sz="4" w:space="0" w:color="auto"/>
            </w:tcBorders>
            <w:vAlign w:val="center"/>
          </w:tcPr>
          <w:p w14:paraId="31C78210" w14:textId="77777777" w:rsidR="008F4D94" w:rsidRPr="006E069C" w:rsidRDefault="008F4D94" w:rsidP="006A46EC">
            <w:pPr>
              <w:pStyle w:val="TAC"/>
              <w:rPr>
                <w:lang w:val="en-US" w:eastAsia="zh-CN"/>
              </w:rPr>
            </w:pPr>
            <w:r w:rsidRPr="008523D2">
              <w:rPr>
                <w:rFonts w:cs="Arial"/>
                <w:szCs w:val="18"/>
              </w:rPr>
              <w:t>n3</w:t>
            </w:r>
          </w:p>
        </w:tc>
        <w:tc>
          <w:tcPr>
            <w:tcW w:w="975" w:type="dxa"/>
            <w:tcBorders>
              <w:top w:val="single" w:sz="4" w:space="0" w:color="auto"/>
              <w:left w:val="single" w:sz="4" w:space="0" w:color="auto"/>
              <w:right w:val="single" w:sz="4" w:space="0" w:color="auto"/>
            </w:tcBorders>
            <w:vAlign w:val="center"/>
          </w:tcPr>
          <w:p w14:paraId="4DD56CD7" w14:textId="77777777" w:rsidR="008F4D94" w:rsidRPr="006E069C" w:rsidRDefault="008F4D94" w:rsidP="006A46EC">
            <w:pPr>
              <w:pStyle w:val="TAC"/>
              <w:rPr>
                <w:lang w:val="en-US" w:eastAsia="zh-CN"/>
              </w:rPr>
            </w:pPr>
            <w:r w:rsidRPr="008523D2">
              <w:rPr>
                <w:rFonts w:cs="Arial"/>
                <w:szCs w:val="18"/>
              </w:rPr>
              <w:t>N/A</w:t>
            </w:r>
          </w:p>
        </w:tc>
        <w:tc>
          <w:tcPr>
            <w:tcW w:w="1012" w:type="dxa"/>
            <w:tcBorders>
              <w:top w:val="single" w:sz="4" w:space="0" w:color="auto"/>
              <w:left w:val="single" w:sz="4" w:space="0" w:color="auto"/>
              <w:right w:val="single" w:sz="4" w:space="0" w:color="auto"/>
            </w:tcBorders>
          </w:tcPr>
          <w:p w14:paraId="0FBD4375" w14:textId="77777777" w:rsidR="008F4D94" w:rsidRPr="006E069C"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right w:val="single" w:sz="4" w:space="0" w:color="auto"/>
            </w:tcBorders>
          </w:tcPr>
          <w:p w14:paraId="6AD1A0B0" w14:textId="77777777" w:rsidR="008F4D94" w:rsidRPr="006E069C" w:rsidRDefault="008F4D94" w:rsidP="006A46EC">
            <w:pPr>
              <w:pStyle w:val="TAC"/>
              <w:rPr>
                <w:lang w:val="en-US" w:eastAsia="zh-CN"/>
              </w:rPr>
            </w:pPr>
            <w:r w:rsidRPr="008523D2">
              <w:rPr>
                <w:lang w:val="en-US" w:eastAsia="zh-CN"/>
              </w:rPr>
              <w:t>N/A</w:t>
            </w:r>
          </w:p>
        </w:tc>
        <w:tc>
          <w:tcPr>
            <w:tcW w:w="881" w:type="dxa"/>
            <w:tcBorders>
              <w:top w:val="single" w:sz="4" w:space="0" w:color="auto"/>
              <w:left w:val="single" w:sz="4" w:space="0" w:color="auto"/>
              <w:right w:val="single" w:sz="4" w:space="0" w:color="auto"/>
            </w:tcBorders>
            <w:vAlign w:val="center"/>
          </w:tcPr>
          <w:p w14:paraId="070E8131" w14:textId="77777777" w:rsidR="008F4D94" w:rsidRPr="006E069C" w:rsidRDefault="008F4D94" w:rsidP="006A46EC">
            <w:pPr>
              <w:pStyle w:val="TAC"/>
              <w:rPr>
                <w:lang w:val="en-US" w:eastAsia="zh-CN"/>
              </w:rPr>
            </w:pPr>
            <w:r w:rsidRPr="008523D2">
              <w:rPr>
                <w:rFonts w:cs="Arial"/>
                <w:szCs w:val="18"/>
              </w:rPr>
              <w:t>1875</w:t>
            </w:r>
          </w:p>
        </w:tc>
        <w:tc>
          <w:tcPr>
            <w:tcW w:w="797" w:type="dxa"/>
            <w:tcBorders>
              <w:top w:val="single" w:sz="4" w:space="0" w:color="auto"/>
              <w:left w:val="single" w:sz="4" w:space="0" w:color="auto"/>
              <w:bottom w:val="single" w:sz="4" w:space="0" w:color="auto"/>
              <w:right w:val="single" w:sz="4" w:space="0" w:color="auto"/>
            </w:tcBorders>
          </w:tcPr>
          <w:p w14:paraId="527EF503" w14:textId="77777777" w:rsidR="008F4D94" w:rsidRPr="006E069C" w:rsidRDefault="008F4D94" w:rsidP="006A46EC">
            <w:pPr>
              <w:pStyle w:val="TAC"/>
              <w:rPr>
                <w:lang w:val="en-US" w:eastAsia="zh-CN"/>
              </w:rPr>
            </w:pPr>
            <w:r w:rsidRPr="008523D2">
              <w:rPr>
                <w:lang w:val="en-US" w:eastAsia="zh-CN"/>
              </w:rPr>
              <w:t>16.5</w:t>
            </w:r>
          </w:p>
        </w:tc>
        <w:tc>
          <w:tcPr>
            <w:tcW w:w="828" w:type="dxa"/>
            <w:tcBorders>
              <w:top w:val="single" w:sz="4" w:space="0" w:color="auto"/>
              <w:left w:val="single" w:sz="4" w:space="0" w:color="auto"/>
              <w:right w:val="single" w:sz="4" w:space="0" w:color="auto"/>
            </w:tcBorders>
            <w:vAlign w:val="center"/>
          </w:tcPr>
          <w:p w14:paraId="6B8A677A" w14:textId="77777777" w:rsidR="008F4D94" w:rsidRPr="006E069C"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37B0A909" w14:textId="77777777" w:rsidR="008F4D94" w:rsidRPr="006E069C" w:rsidRDefault="008F4D94" w:rsidP="006A46EC">
            <w:pPr>
              <w:pStyle w:val="TAC"/>
            </w:pPr>
            <w:r w:rsidRPr="008523D2">
              <w:rPr>
                <w:lang w:val="en-US" w:eastAsia="zh-CN"/>
              </w:rPr>
              <w:t>IMD2</w:t>
            </w:r>
          </w:p>
        </w:tc>
      </w:tr>
      <w:tr w:rsidR="008F4D94" w:rsidRPr="006E069C" w14:paraId="3353387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496664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8DDFAB8" w14:textId="77777777" w:rsidR="008F4D94" w:rsidRPr="006E069C" w:rsidRDefault="008F4D94" w:rsidP="006A46EC">
            <w:pPr>
              <w:pStyle w:val="TAC"/>
              <w:rPr>
                <w:lang w:val="en-US"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56E851A3" w14:textId="77777777" w:rsidR="008F4D94" w:rsidRPr="006E069C" w:rsidRDefault="008F4D94" w:rsidP="006A46EC">
            <w:pPr>
              <w:pStyle w:val="TAC"/>
              <w:rPr>
                <w:lang w:val="en-US" w:eastAsia="zh-CN"/>
              </w:rPr>
            </w:pPr>
            <w:r w:rsidRPr="008523D2">
              <w:rPr>
                <w:rFonts w:cs="Arial"/>
                <w:szCs w:val="18"/>
              </w:rPr>
              <w:t>2550</w:t>
            </w:r>
          </w:p>
        </w:tc>
        <w:tc>
          <w:tcPr>
            <w:tcW w:w="1012" w:type="dxa"/>
            <w:tcBorders>
              <w:top w:val="single" w:sz="4" w:space="0" w:color="auto"/>
              <w:left w:val="single" w:sz="4" w:space="0" w:color="auto"/>
              <w:bottom w:val="single" w:sz="4" w:space="0" w:color="auto"/>
              <w:right w:val="single" w:sz="4" w:space="0" w:color="auto"/>
            </w:tcBorders>
          </w:tcPr>
          <w:p w14:paraId="2990D087"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39C9D9D"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1A577052" w14:textId="77777777" w:rsidR="008F4D94" w:rsidRPr="006E069C" w:rsidRDefault="008F4D94" w:rsidP="006A46EC">
            <w:pPr>
              <w:pStyle w:val="TAC"/>
              <w:rPr>
                <w:lang w:val="en-US" w:eastAsia="zh-CN"/>
              </w:rPr>
            </w:pPr>
            <w:r w:rsidRPr="008523D2">
              <w:rPr>
                <w:rFonts w:cs="Arial"/>
                <w:szCs w:val="18"/>
              </w:rPr>
              <w:t>2</w:t>
            </w:r>
            <w:r>
              <w:rPr>
                <w:rFonts w:cs="Arial"/>
                <w:szCs w:val="18"/>
              </w:rPr>
              <w:t>550</w:t>
            </w:r>
          </w:p>
        </w:tc>
        <w:tc>
          <w:tcPr>
            <w:tcW w:w="797" w:type="dxa"/>
            <w:tcBorders>
              <w:top w:val="single" w:sz="4" w:space="0" w:color="auto"/>
              <w:left w:val="single" w:sz="4" w:space="0" w:color="auto"/>
              <w:bottom w:val="single" w:sz="4" w:space="0" w:color="auto"/>
              <w:right w:val="single" w:sz="4" w:space="0" w:color="auto"/>
            </w:tcBorders>
          </w:tcPr>
          <w:p w14:paraId="277CBCED" w14:textId="77777777" w:rsidR="008F4D94" w:rsidRPr="006E069C"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68A058" w14:textId="77777777" w:rsidR="008F4D94" w:rsidRPr="006E069C"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DC3E6B" w14:textId="77777777" w:rsidR="008F4D94" w:rsidRPr="006E069C" w:rsidRDefault="008F4D94" w:rsidP="006A46EC">
            <w:pPr>
              <w:pStyle w:val="TAC"/>
            </w:pPr>
            <w:r w:rsidRPr="008523D2">
              <w:rPr>
                <w:lang w:val="en-US" w:eastAsia="zh-CN"/>
              </w:rPr>
              <w:t>N/A</w:t>
            </w:r>
          </w:p>
        </w:tc>
      </w:tr>
      <w:tr w:rsidR="008F4D94" w:rsidRPr="006E069C" w14:paraId="4C66A623"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A9B31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7B47C02F" w14:textId="77777777" w:rsidR="008F4D94" w:rsidRPr="006E069C" w:rsidRDefault="008F4D94" w:rsidP="006A46EC">
            <w:pPr>
              <w:pStyle w:val="TAC"/>
              <w:rPr>
                <w:lang w:val="en-US" w:eastAsia="zh-CN"/>
              </w:rPr>
            </w:pPr>
            <w:r>
              <w:rPr>
                <w:rFonts w:cs="Arial"/>
                <w:szCs w:val="18"/>
              </w:rPr>
              <w:t>n71</w:t>
            </w:r>
          </w:p>
        </w:tc>
        <w:tc>
          <w:tcPr>
            <w:tcW w:w="975" w:type="dxa"/>
            <w:tcBorders>
              <w:top w:val="single" w:sz="4" w:space="0" w:color="auto"/>
              <w:left w:val="single" w:sz="4" w:space="0" w:color="auto"/>
              <w:right w:val="single" w:sz="4" w:space="0" w:color="auto"/>
            </w:tcBorders>
            <w:vAlign w:val="center"/>
          </w:tcPr>
          <w:p w14:paraId="0AA4B494" w14:textId="77777777" w:rsidR="008F4D94" w:rsidRPr="006E069C" w:rsidRDefault="008F4D94" w:rsidP="006A46EC">
            <w:pPr>
              <w:pStyle w:val="TAC"/>
              <w:rPr>
                <w:lang w:val="en-US" w:eastAsia="zh-CN"/>
              </w:rPr>
            </w:pPr>
            <w:r w:rsidRPr="008523D2">
              <w:rPr>
                <w:rFonts w:cs="Arial"/>
                <w:szCs w:val="18"/>
              </w:rPr>
              <w:t>675</w:t>
            </w:r>
          </w:p>
        </w:tc>
        <w:tc>
          <w:tcPr>
            <w:tcW w:w="1012" w:type="dxa"/>
            <w:tcBorders>
              <w:top w:val="single" w:sz="4" w:space="0" w:color="auto"/>
              <w:left w:val="single" w:sz="4" w:space="0" w:color="auto"/>
              <w:right w:val="single" w:sz="4" w:space="0" w:color="auto"/>
            </w:tcBorders>
          </w:tcPr>
          <w:p w14:paraId="6BB03BA6" w14:textId="77777777" w:rsidR="008F4D94" w:rsidRPr="006E069C"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right w:val="single" w:sz="4" w:space="0" w:color="auto"/>
            </w:tcBorders>
          </w:tcPr>
          <w:p w14:paraId="62ED3DBF" w14:textId="77777777" w:rsidR="008F4D94" w:rsidRPr="006E069C" w:rsidRDefault="008F4D94" w:rsidP="006A46EC">
            <w:pPr>
              <w:pStyle w:val="TAC"/>
              <w:rPr>
                <w:lang w:val="en-US" w:eastAsia="zh-CN"/>
              </w:rPr>
            </w:pPr>
            <w:r w:rsidRPr="008523D2">
              <w:rPr>
                <w:lang w:val="en-US" w:eastAsia="zh-CN"/>
              </w:rPr>
              <w:t>25</w:t>
            </w:r>
          </w:p>
        </w:tc>
        <w:tc>
          <w:tcPr>
            <w:tcW w:w="881" w:type="dxa"/>
            <w:tcBorders>
              <w:top w:val="single" w:sz="4" w:space="0" w:color="auto"/>
              <w:left w:val="single" w:sz="4" w:space="0" w:color="auto"/>
              <w:right w:val="single" w:sz="4" w:space="0" w:color="auto"/>
            </w:tcBorders>
            <w:vAlign w:val="center"/>
          </w:tcPr>
          <w:p w14:paraId="4266BEB3" w14:textId="77777777" w:rsidR="008F4D94" w:rsidRPr="006E069C" w:rsidRDefault="008F4D94" w:rsidP="006A46EC">
            <w:pPr>
              <w:pStyle w:val="TAC"/>
              <w:rPr>
                <w:lang w:val="en-US" w:eastAsia="zh-CN"/>
              </w:rPr>
            </w:pPr>
            <w:r w:rsidRPr="008523D2">
              <w:rPr>
                <w:rFonts w:cs="Arial"/>
                <w:szCs w:val="18"/>
              </w:rPr>
              <w:t>62</w:t>
            </w:r>
            <w:r>
              <w:rPr>
                <w:rFonts w:cs="Arial"/>
                <w:szCs w:val="18"/>
              </w:rPr>
              <w:t>9</w:t>
            </w:r>
          </w:p>
        </w:tc>
        <w:tc>
          <w:tcPr>
            <w:tcW w:w="797" w:type="dxa"/>
            <w:tcBorders>
              <w:top w:val="single" w:sz="4" w:space="0" w:color="auto"/>
              <w:left w:val="single" w:sz="4" w:space="0" w:color="auto"/>
              <w:bottom w:val="single" w:sz="4" w:space="0" w:color="auto"/>
              <w:right w:val="single" w:sz="4" w:space="0" w:color="auto"/>
            </w:tcBorders>
          </w:tcPr>
          <w:p w14:paraId="7AAEAB98" w14:textId="77777777" w:rsidR="008F4D94" w:rsidRPr="006E069C"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19F9ECDE" w14:textId="77777777" w:rsidR="008F4D94" w:rsidRPr="006E069C"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2400C3DC" w14:textId="77777777" w:rsidR="008F4D94" w:rsidRPr="006E069C" w:rsidRDefault="008F4D94" w:rsidP="006A46EC">
            <w:pPr>
              <w:pStyle w:val="TAC"/>
            </w:pPr>
            <w:r w:rsidRPr="008523D2">
              <w:rPr>
                <w:lang w:val="en-US" w:eastAsia="zh-CN"/>
              </w:rPr>
              <w:t>N/A</w:t>
            </w:r>
          </w:p>
        </w:tc>
      </w:tr>
    </w:tbl>
    <w:p w14:paraId="1900770A" w14:textId="77777777" w:rsidR="008F4D94" w:rsidRDefault="008F4D94" w:rsidP="008F4D94">
      <w:pPr>
        <w:rPr>
          <w:color w:val="0070C0"/>
        </w:rPr>
      </w:pPr>
    </w:p>
    <w:p w14:paraId="41E38ACE" w14:textId="77777777" w:rsidR="008F4D94" w:rsidRDefault="008F4D94" w:rsidP="008F4D94">
      <w:pPr>
        <w:pStyle w:val="Heading2"/>
        <w:rPr>
          <w:lang w:eastAsia="zh-CN"/>
        </w:rPr>
      </w:pPr>
      <w:bookmarkStart w:id="403" w:name="_Toc183507933"/>
      <w:r>
        <w:t>5.30</w:t>
      </w:r>
      <w:r>
        <w:tab/>
        <w:t>CA_n1-n7-n20</w:t>
      </w:r>
      <w:bookmarkEnd w:id="403"/>
    </w:p>
    <w:p w14:paraId="5150E850" w14:textId="77777777" w:rsidR="008F4D94" w:rsidRDefault="008F4D94" w:rsidP="008F4D94">
      <w:pPr>
        <w:pStyle w:val="Heading3"/>
        <w:rPr>
          <w:rFonts w:cs="Arial"/>
          <w:szCs w:val="28"/>
          <w:lang w:val="en-US" w:eastAsia="zh-CN"/>
        </w:rPr>
      </w:pPr>
      <w:bookmarkStart w:id="404" w:name="_Toc183507934"/>
      <w:r>
        <w:t>5.30.1</w:t>
      </w:r>
      <w:r>
        <w:tab/>
      </w:r>
      <w:r>
        <w:rPr>
          <w:rFonts w:cs="Arial"/>
          <w:szCs w:val="28"/>
          <w:lang w:val="en-US" w:eastAsia="zh-CN"/>
        </w:rPr>
        <w:t>Common for 1 band UL and 2 bands UL CA</w:t>
      </w:r>
      <w:bookmarkEnd w:id="404"/>
    </w:p>
    <w:p w14:paraId="27ED18FC" w14:textId="77777777" w:rsidR="008F4D94" w:rsidRDefault="008F4D94" w:rsidP="008F4D94">
      <w:pPr>
        <w:pStyle w:val="Heading4"/>
        <w:rPr>
          <w:rFonts w:cs="Arial"/>
          <w:lang w:eastAsia="zh-CN"/>
        </w:rPr>
      </w:pPr>
      <w:bookmarkStart w:id="405" w:name="_Toc183507935"/>
      <w:r>
        <w:t>5.30.1.1</w:t>
      </w:r>
      <w:r>
        <w:tab/>
      </w:r>
      <w:r>
        <w:rPr>
          <w:rFonts w:cs="Arial"/>
          <w:lang w:eastAsia="zh-CN"/>
        </w:rPr>
        <w:t>Operating bands for CA</w:t>
      </w:r>
      <w:bookmarkEnd w:id="405"/>
    </w:p>
    <w:p w14:paraId="4DE43FCE" w14:textId="77777777" w:rsidR="008F4D94" w:rsidRPr="00FD399B" w:rsidRDefault="008F4D94" w:rsidP="008F4D94">
      <w:pPr>
        <w:spacing w:after="0"/>
        <w:rPr>
          <w:lang w:val="en-US" w:eastAsia="zh-CN"/>
        </w:rPr>
      </w:pPr>
      <w:r w:rsidRPr="004D6DE3">
        <w:rPr>
          <w:rFonts w:cs="Arial"/>
          <w:i/>
          <w:color w:val="FF0000"/>
          <w:kern w:val="2"/>
          <w:lang w:val="en-US" w:eastAsia="zh-CN"/>
        </w:rPr>
        <w:t>.</w:t>
      </w:r>
    </w:p>
    <w:p w14:paraId="4870ADE2" w14:textId="77777777" w:rsidR="008F4D94" w:rsidRDefault="008F4D94" w:rsidP="008F4D94">
      <w:pPr>
        <w:pStyle w:val="TH"/>
      </w:pPr>
      <w:r>
        <w:rPr>
          <w:rFonts w:cs="Arial"/>
        </w:rPr>
        <w:t xml:space="preserve">Table </w:t>
      </w:r>
      <w:r>
        <w:rPr>
          <w:rFonts w:cs="Arial" w:hint="eastAsia"/>
          <w:lang w:val="en-US" w:eastAsia="zh-CN"/>
        </w:rPr>
        <w:t>5.30</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4D6DE3" w14:paraId="4EE231AC"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5CB8E18" w14:textId="77777777" w:rsidR="008F4D94" w:rsidRPr="004D6DE3" w:rsidRDefault="008F4D94" w:rsidP="006A46EC">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D170424"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7068F40"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1B2709A" w14:textId="77777777" w:rsidR="008F4D94" w:rsidRPr="004D6DE3" w:rsidRDefault="008F4D94" w:rsidP="006A46EC">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596A26F"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F4D94" w:rsidRPr="004D6DE3" w14:paraId="1C2F4A74"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69879E9" w14:textId="77777777" w:rsidR="008F4D94" w:rsidRPr="004D6DE3"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289C519"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A5B27AC"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60DD849" w14:textId="77777777" w:rsidR="008F4D94" w:rsidRPr="004D6DE3" w:rsidRDefault="008F4D94" w:rsidP="006A46EC">
            <w:pPr>
              <w:spacing w:after="0"/>
              <w:rPr>
                <w:rFonts w:ascii="Arial" w:eastAsia="Calibri" w:hAnsi="Arial" w:cs="Arial"/>
                <w:b/>
                <w:bCs/>
                <w:sz w:val="18"/>
                <w:szCs w:val="18"/>
                <w:lang w:val="en-US" w:eastAsia="zh-CN"/>
              </w:rPr>
            </w:pPr>
          </w:p>
        </w:tc>
      </w:tr>
      <w:tr w:rsidR="008F4D94" w:rsidRPr="004D6DE3" w14:paraId="2B842E13"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D480720" w14:textId="77777777" w:rsidR="008F4D94" w:rsidRPr="004D6DE3"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F463F4D"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4F73D4C"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BF75BAA" w14:textId="77777777" w:rsidR="008F4D94" w:rsidRPr="004D6DE3" w:rsidRDefault="008F4D94" w:rsidP="006A46EC">
            <w:pPr>
              <w:spacing w:after="0"/>
              <w:rPr>
                <w:rFonts w:ascii="Arial" w:eastAsia="Calibri" w:hAnsi="Arial" w:cs="Arial"/>
                <w:b/>
                <w:bCs/>
                <w:sz w:val="18"/>
                <w:szCs w:val="18"/>
                <w:lang w:val="en-US" w:eastAsia="zh-CN"/>
              </w:rPr>
            </w:pPr>
          </w:p>
        </w:tc>
      </w:tr>
      <w:tr w:rsidR="008F4D94" w:rsidRPr="004D6DE3" w14:paraId="7C4C633B"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8E853EA" w14:textId="77777777" w:rsidR="008F4D94" w:rsidRPr="004D6DE3" w:rsidRDefault="008F4D94" w:rsidP="006A46EC">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3536" w:type="dxa"/>
            <w:tcBorders>
              <w:top w:val="single" w:sz="4" w:space="0" w:color="auto"/>
              <w:left w:val="single" w:sz="4" w:space="0" w:color="auto"/>
              <w:bottom w:val="single" w:sz="4" w:space="0" w:color="auto"/>
              <w:right w:val="single" w:sz="4" w:space="0" w:color="auto"/>
            </w:tcBorders>
            <w:vAlign w:val="center"/>
          </w:tcPr>
          <w:p w14:paraId="53E7F6A6"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 xml:space="preserve">1920 </w:t>
            </w:r>
            <w:r w:rsidRPr="004D6DE3">
              <w:rPr>
                <w:rFonts w:ascii="Arial" w:hAnsi="Arial" w:cs="Arial"/>
                <w:color w:val="000000"/>
                <w:sz w:val="18"/>
                <w:szCs w:val="18"/>
              </w:rPr>
              <w:t>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1980</w:t>
            </w:r>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4EE1274"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 xml:space="preserve">2110 </w:t>
            </w:r>
            <w:r w:rsidRPr="004D6DE3">
              <w:rPr>
                <w:rFonts w:ascii="Arial" w:hAnsi="Arial" w:cs="Arial"/>
                <w:color w:val="000000"/>
                <w:sz w:val="18"/>
                <w:szCs w:val="18"/>
              </w:rPr>
              <w:t>MHz</w:t>
            </w:r>
            <w:r w:rsidRPr="004D6DE3">
              <w:rPr>
                <w:rFonts w:ascii="Arial" w:hAnsi="Arial" w:cs="Arial"/>
                <w:sz w:val="18"/>
                <w:lang w:eastAsia="ko-KR"/>
              </w:rPr>
              <w:t xml:space="preserve"> </w:t>
            </w:r>
            <w:r w:rsidRPr="004D6DE3">
              <w:rPr>
                <w:rFonts w:ascii="Arial" w:hAnsi="Arial" w:cs="Arial"/>
                <w:color w:val="000000"/>
                <w:sz w:val="18"/>
                <w:szCs w:val="18"/>
              </w:rPr>
              <w:t>–</w:t>
            </w:r>
            <w:r>
              <w:rPr>
                <w:rFonts w:ascii="Arial" w:hAnsi="Arial" w:cs="Arial"/>
                <w:color w:val="000000"/>
                <w:sz w:val="18"/>
                <w:szCs w:val="18"/>
              </w:rPr>
              <w:t>2170</w:t>
            </w:r>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3C469EF1"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FDD</w:t>
            </w:r>
          </w:p>
        </w:tc>
      </w:tr>
      <w:tr w:rsidR="008F4D94" w:rsidRPr="004D6DE3" w14:paraId="71C43D48"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987CCEA" w14:textId="77777777" w:rsidR="008F4D94" w:rsidRPr="004D6DE3" w:rsidRDefault="008F4D94" w:rsidP="006A46EC">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vAlign w:val="center"/>
          </w:tcPr>
          <w:p w14:paraId="09CCF7DD" w14:textId="77777777" w:rsidR="008F4D94" w:rsidRPr="00FD399B" w:rsidRDefault="008F4D94" w:rsidP="006A46EC">
            <w:pPr>
              <w:keepNext/>
              <w:keepLines/>
              <w:spacing w:after="0"/>
              <w:jc w:val="center"/>
              <w:rPr>
                <w:rFonts w:ascii="Arial" w:eastAsia="Calibri" w:hAnsi="Arial" w:cs="Arial"/>
                <w:sz w:val="18"/>
                <w:lang w:val="sv-SE" w:eastAsia="ko-KR"/>
              </w:rPr>
            </w:pPr>
            <w:r>
              <w:rPr>
                <w:rFonts w:ascii="Arial" w:hAnsi="Arial" w:cs="Arial"/>
                <w:color w:val="000000"/>
                <w:sz w:val="18"/>
                <w:szCs w:val="18"/>
                <w:lang w:val="sv-SE"/>
              </w:rPr>
              <w:t>2500</w:t>
            </w:r>
            <w:r w:rsidRPr="00FD399B">
              <w:rPr>
                <w:rFonts w:ascii="Arial" w:hAnsi="Arial" w:cs="Arial"/>
                <w:color w:val="000000"/>
                <w:sz w:val="18"/>
                <w:szCs w:val="18"/>
                <w:lang w:val="sv-SE"/>
              </w:rPr>
              <w:t xml:space="preserve"> MHz</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w:t>
            </w:r>
            <w:r>
              <w:rPr>
                <w:rFonts w:ascii="Arial" w:hAnsi="Arial" w:cs="Arial"/>
                <w:color w:val="000000"/>
                <w:sz w:val="18"/>
                <w:szCs w:val="18"/>
                <w:lang w:val="sv-SE"/>
              </w:rPr>
              <w:t xml:space="preserve"> 2570</w:t>
            </w:r>
            <w:r w:rsidRPr="00FD399B">
              <w:rPr>
                <w:rFonts w:ascii="Arial" w:hAnsi="Arial" w:cs="Arial"/>
                <w:color w:val="000000"/>
                <w:sz w:val="18"/>
                <w:szCs w:val="18"/>
                <w:lang w:val="sv-SE"/>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174D9E5F" w14:textId="77777777" w:rsidR="008F4D94" w:rsidRPr="00FD399B" w:rsidRDefault="008F4D94" w:rsidP="006A46EC">
            <w:pPr>
              <w:keepNext/>
              <w:keepLines/>
              <w:spacing w:after="0"/>
              <w:jc w:val="center"/>
              <w:rPr>
                <w:rFonts w:ascii="Arial" w:hAnsi="Arial" w:cs="Arial"/>
                <w:sz w:val="18"/>
                <w:lang w:val="sv-SE" w:eastAsia="ko-KR"/>
              </w:rPr>
            </w:pPr>
            <w:r>
              <w:rPr>
                <w:rFonts w:ascii="Arial" w:hAnsi="Arial" w:cs="Arial"/>
                <w:color w:val="000000"/>
                <w:sz w:val="18"/>
                <w:szCs w:val="18"/>
                <w:lang w:val="sv-SE"/>
              </w:rPr>
              <w:t>2620</w:t>
            </w:r>
            <w:r w:rsidRPr="00FD399B">
              <w:rPr>
                <w:rFonts w:ascii="Arial" w:hAnsi="Arial" w:cs="Arial"/>
                <w:color w:val="000000"/>
                <w:sz w:val="18"/>
                <w:szCs w:val="18"/>
                <w:lang w:val="sv-SE"/>
              </w:rPr>
              <w:t xml:space="preserve"> MHz</w:t>
            </w:r>
            <w:r w:rsidRPr="00FD399B">
              <w:rPr>
                <w:rFonts w:ascii="Arial" w:hAnsi="Arial" w:cs="Arial"/>
                <w:sz w:val="18"/>
                <w:lang w:val="sv-SE" w:eastAsia="ko-KR"/>
              </w:rPr>
              <w:t xml:space="preserve"> </w:t>
            </w:r>
            <w:r w:rsidRPr="00FD399B">
              <w:rPr>
                <w:rFonts w:ascii="Arial" w:hAnsi="Arial" w:cs="Arial"/>
                <w:color w:val="000000"/>
                <w:sz w:val="18"/>
                <w:szCs w:val="18"/>
                <w:lang w:val="sv-SE"/>
              </w:rPr>
              <w:t>–</w:t>
            </w:r>
            <w:r w:rsidRPr="00FD399B">
              <w:rPr>
                <w:rFonts w:ascii="Arial" w:hAnsi="Arial" w:cs="Arial"/>
                <w:sz w:val="18"/>
                <w:lang w:val="sv-SE" w:eastAsia="ko-KR"/>
              </w:rPr>
              <w:t xml:space="preserve"> </w:t>
            </w:r>
            <w:r>
              <w:rPr>
                <w:rFonts w:ascii="Arial" w:hAnsi="Arial" w:cs="Arial"/>
                <w:sz w:val="18"/>
                <w:lang w:val="sv-SE" w:eastAsia="ko-KR"/>
              </w:rPr>
              <w:t>2690</w:t>
            </w:r>
            <w:r w:rsidRPr="00FD399B">
              <w:rPr>
                <w:rFonts w:ascii="Arial"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7C1681F" w14:textId="77777777" w:rsidR="008F4D94" w:rsidRPr="004D6DE3" w:rsidRDefault="008F4D94" w:rsidP="006A46EC">
            <w:pPr>
              <w:keepNext/>
              <w:keepLines/>
              <w:spacing w:after="0"/>
              <w:jc w:val="center"/>
              <w:rPr>
                <w:rFonts w:ascii="Arial" w:hAnsi="Arial" w:cs="Arial"/>
                <w:sz w:val="18"/>
                <w:lang w:eastAsia="ko-KR"/>
              </w:rPr>
            </w:pPr>
            <w:r>
              <w:rPr>
                <w:rFonts w:ascii="Arial" w:hAnsi="Arial" w:cs="Arial"/>
                <w:color w:val="000000"/>
                <w:sz w:val="18"/>
                <w:szCs w:val="18"/>
              </w:rPr>
              <w:t>FDD</w:t>
            </w:r>
          </w:p>
        </w:tc>
      </w:tr>
      <w:tr w:rsidR="008F4D94" w:rsidRPr="004D6DE3" w14:paraId="38ECF389"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06FF310"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n20</w:t>
            </w:r>
          </w:p>
        </w:tc>
        <w:tc>
          <w:tcPr>
            <w:tcW w:w="3536" w:type="dxa"/>
            <w:tcBorders>
              <w:top w:val="single" w:sz="4" w:space="0" w:color="auto"/>
              <w:left w:val="single" w:sz="4" w:space="0" w:color="auto"/>
              <w:bottom w:val="single" w:sz="4" w:space="0" w:color="auto"/>
              <w:right w:val="single" w:sz="4" w:space="0" w:color="auto"/>
            </w:tcBorders>
            <w:vAlign w:val="center"/>
          </w:tcPr>
          <w:p w14:paraId="31CC62B0"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832</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862</w:t>
            </w:r>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8F2C46B"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791</w:t>
            </w:r>
            <w:r w:rsidRPr="004D6DE3">
              <w:rPr>
                <w:rFonts w:ascii="Arial" w:hAnsi="Arial" w:cs="Arial"/>
                <w:color w:val="000000"/>
                <w:sz w:val="18"/>
                <w:szCs w:val="18"/>
              </w:rPr>
              <w:t xml:space="preserve">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Pr>
                <w:rFonts w:ascii="Arial" w:hAnsi="Arial" w:cs="Arial"/>
                <w:sz w:val="18"/>
                <w:lang w:eastAsia="ko-KR"/>
              </w:rPr>
              <w:t>821</w:t>
            </w:r>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6466057A"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FDD</w:t>
            </w:r>
          </w:p>
        </w:tc>
      </w:tr>
    </w:tbl>
    <w:p w14:paraId="75479CEB" w14:textId="77777777" w:rsidR="008F4D94" w:rsidRDefault="008F4D94" w:rsidP="008F4D94">
      <w:pPr>
        <w:rPr>
          <w:lang w:eastAsia="zh-CN"/>
        </w:rPr>
      </w:pPr>
    </w:p>
    <w:p w14:paraId="575BCE84" w14:textId="77777777" w:rsidR="008F4D94" w:rsidRDefault="008F4D94" w:rsidP="008F4D94">
      <w:pPr>
        <w:pStyle w:val="Heading4"/>
      </w:pPr>
      <w:bookmarkStart w:id="406" w:name="_Toc183507936"/>
      <w:r>
        <w:t>5.30.1.2</w:t>
      </w:r>
      <w:r>
        <w:tab/>
      </w:r>
      <w:r w:rsidRPr="00417E56">
        <w:t>Channel bandwidths per operating band for CA</w:t>
      </w:r>
      <w:bookmarkEnd w:id="406"/>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3460"/>
        <w:gridCol w:w="1501"/>
      </w:tblGrid>
      <w:tr w:rsidR="008F4D94" w14:paraId="39B0EC6B" w14:textId="77777777" w:rsidTr="006A46EC">
        <w:trPr>
          <w:trHeight w:val="187"/>
        </w:trPr>
        <w:tc>
          <w:tcPr>
            <w:tcW w:w="2127" w:type="dxa"/>
            <w:gridSpan w:val="2"/>
            <w:tcBorders>
              <w:left w:val="single" w:sz="4" w:space="0" w:color="auto"/>
              <w:bottom w:val="single" w:sz="4" w:space="0" w:color="auto"/>
              <w:right w:val="single" w:sz="4" w:space="0" w:color="auto"/>
            </w:tcBorders>
            <w:shd w:val="clear" w:color="auto" w:fill="auto"/>
            <w:vAlign w:val="center"/>
          </w:tcPr>
          <w:p w14:paraId="780E9490" w14:textId="77777777" w:rsidR="008F4D94" w:rsidRDefault="008F4D94" w:rsidP="006A46EC">
            <w:pPr>
              <w:pStyle w:val="TAH"/>
              <w:rPr>
                <w:szCs w:val="18"/>
                <w:lang w:eastAsia="zh-CN"/>
              </w:rPr>
            </w:pPr>
            <w:r>
              <w:rPr>
                <w:rFonts w:cs="Arial"/>
              </w:rPr>
              <w:t>Table 5.30</w:t>
            </w:r>
            <w:r w:rsidRPr="00417E56">
              <w:rPr>
                <w:rFonts w:cs="Arial"/>
              </w:rPr>
              <w:t>.1</w:t>
            </w:r>
            <w:r>
              <w:rPr>
                <w:rFonts w:cs="Arial"/>
              </w:rPr>
              <w:t xml:space="preserve">.2-1: Supported bandwidths per </w:t>
            </w:r>
            <w:r w:rsidRPr="00417E56">
              <w:rPr>
                <w:rFonts w:cs="Arial"/>
              </w:rPr>
              <w:t>CA</w:t>
            </w:r>
            <w:r>
              <w:rPr>
                <w:rFonts w:cs="Arial"/>
              </w:rPr>
              <w:t xml:space="preserve"> band combination of </w:t>
            </w:r>
            <w:r w:rsidRPr="00417E56">
              <w:rPr>
                <w:rFonts w:cs="Arial"/>
              </w:rPr>
              <w:t>band n25+n41+</w:t>
            </w:r>
            <w:r>
              <w:rPr>
                <w:rFonts w:cs="Arial"/>
              </w:rPr>
              <w:t>n77</w:t>
            </w: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626646C1"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851" w:type="dxa"/>
            <w:tcBorders>
              <w:left w:val="single" w:sz="4" w:space="0" w:color="auto"/>
              <w:right w:val="single" w:sz="4" w:space="0" w:color="auto"/>
            </w:tcBorders>
            <w:vAlign w:val="center"/>
          </w:tcPr>
          <w:p w14:paraId="08B5506E" w14:textId="77777777" w:rsidR="008F4D94" w:rsidRDefault="008F4D94" w:rsidP="006A46EC">
            <w:pPr>
              <w:pStyle w:val="TAH"/>
              <w:rPr>
                <w:szCs w:val="18"/>
                <w:lang w:val="en-US" w:eastAsia="zh-CN"/>
              </w:rPr>
            </w:pPr>
            <w:r>
              <w:t>NR Band</w:t>
            </w:r>
          </w:p>
        </w:tc>
        <w:tc>
          <w:tcPr>
            <w:tcW w:w="3460" w:type="dxa"/>
            <w:tcBorders>
              <w:top w:val="single" w:sz="4" w:space="0" w:color="auto"/>
              <w:left w:val="single" w:sz="4" w:space="0" w:color="auto"/>
              <w:bottom w:val="single" w:sz="4" w:space="0" w:color="auto"/>
              <w:right w:val="single" w:sz="4" w:space="0" w:color="auto"/>
            </w:tcBorders>
            <w:vAlign w:val="center"/>
          </w:tcPr>
          <w:p w14:paraId="2EDB382C"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501" w:type="dxa"/>
            <w:tcBorders>
              <w:left w:val="single" w:sz="4" w:space="0" w:color="auto"/>
              <w:bottom w:val="nil"/>
              <w:right w:val="single" w:sz="4" w:space="0" w:color="auto"/>
            </w:tcBorders>
            <w:shd w:val="clear" w:color="auto" w:fill="auto"/>
            <w:vAlign w:val="center"/>
          </w:tcPr>
          <w:p w14:paraId="2B06A9E8" w14:textId="77777777" w:rsidR="008F4D94" w:rsidRDefault="008F4D94" w:rsidP="006A46EC">
            <w:pPr>
              <w:pStyle w:val="TAH"/>
              <w:rPr>
                <w:szCs w:val="18"/>
                <w:lang w:val="en-US" w:eastAsia="zh-CN"/>
              </w:rPr>
            </w:pPr>
            <w:r>
              <w:t>Bandwidth combination set</w:t>
            </w:r>
          </w:p>
        </w:tc>
      </w:tr>
      <w:tr w:rsidR="008F4D94" w:rsidRPr="00480423" w14:paraId="00195013" w14:textId="77777777" w:rsidTr="006A46EC">
        <w:trPr>
          <w:trHeight w:val="29"/>
        </w:trPr>
        <w:tc>
          <w:tcPr>
            <w:tcW w:w="2116" w:type="dxa"/>
            <w:tcBorders>
              <w:top w:val="single" w:sz="4" w:space="0" w:color="auto"/>
              <w:left w:val="single" w:sz="4" w:space="0" w:color="auto"/>
              <w:bottom w:val="nil"/>
              <w:right w:val="single" w:sz="4" w:space="0" w:color="auto"/>
            </w:tcBorders>
            <w:vAlign w:val="center"/>
          </w:tcPr>
          <w:p w14:paraId="536A951E" w14:textId="77777777" w:rsidR="008F4D94" w:rsidRPr="00480423" w:rsidRDefault="008F4D94" w:rsidP="006A46EC">
            <w:pPr>
              <w:pStyle w:val="TAC"/>
              <w:rPr>
                <w:lang w:val="en-US" w:eastAsia="zh-CN"/>
              </w:rPr>
            </w:pPr>
            <w:r w:rsidRPr="00691EB8">
              <w:rPr>
                <w:szCs w:val="18"/>
                <w:lang w:val="en-US" w:eastAsia="zh-CN"/>
              </w:rPr>
              <w:t>CA_n1A-n7A-n20A</w:t>
            </w:r>
          </w:p>
        </w:tc>
        <w:tc>
          <w:tcPr>
            <w:tcW w:w="1853" w:type="dxa"/>
            <w:gridSpan w:val="2"/>
            <w:tcBorders>
              <w:top w:val="single" w:sz="4" w:space="0" w:color="auto"/>
              <w:left w:val="single" w:sz="4" w:space="0" w:color="auto"/>
              <w:bottom w:val="nil"/>
              <w:right w:val="single" w:sz="4" w:space="0" w:color="auto"/>
            </w:tcBorders>
            <w:vAlign w:val="center"/>
          </w:tcPr>
          <w:p w14:paraId="3AE78E58" w14:textId="77777777" w:rsidR="008F4D94" w:rsidRPr="00691EB8" w:rsidRDefault="008F4D94" w:rsidP="006A46EC">
            <w:pPr>
              <w:pStyle w:val="TAC"/>
              <w:rPr>
                <w:szCs w:val="18"/>
                <w:lang w:val="en-US" w:eastAsia="zh-CN"/>
              </w:rPr>
            </w:pPr>
            <w:r w:rsidRPr="00691EB8">
              <w:rPr>
                <w:szCs w:val="18"/>
                <w:lang w:val="en-US" w:eastAsia="zh-CN"/>
              </w:rPr>
              <w:t>CA_n1A-n7A</w:t>
            </w:r>
          </w:p>
          <w:p w14:paraId="604C95C4" w14:textId="77777777" w:rsidR="008F4D94" w:rsidRPr="00691EB8" w:rsidRDefault="008F4D94" w:rsidP="006A46EC">
            <w:pPr>
              <w:pStyle w:val="TAC"/>
              <w:rPr>
                <w:szCs w:val="18"/>
                <w:lang w:val="en-US" w:eastAsia="zh-CN"/>
              </w:rPr>
            </w:pPr>
            <w:r w:rsidRPr="00691EB8">
              <w:rPr>
                <w:szCs w:val="18"/>
                <w:lang w:val="en-US" w:eastAsia="zh-CN"/>
              </w:rPr>
              <w:t>CA_n1A-n20A</w:t>
            </w:r>
          </w:p>
          <w:p w14:paraId="751A6B33" w14:textId="77777777" w:rsidR="008F4D94" w:rsidRPr="00480423" w:rsidRDefault="008F4D94" w:rsidP="006A46EC">
            <w:pPr>
              <w:pStyle w:val="TAC"/>
              <w:rPr>
                <w:lang w:val="en-US" w:eastAsia="zh-CN"/>
              </w:rPr>
            </w:pPr>
            <w:r w:rsidRPr="00691EB8">
              <w:rPr>
                <w:szCs w:val="18"/>
                <w:lang w:val="en-US" w:eastAsia="zh-CN"/>
              </w:rPr>
              <w:t>CA_n7A-n20A</w:t>
            </w:r>
          </w:p>
        </w:tc>
        <w:tc>
          <w:tcPr>
            <w:tcW w:w="851" w:type="dxa"/>
            <w:tcBorders>
              <w:top w:val="single" w:sz="4" w:space="0" w:color="auto"/>
              <w:left w:val="single" w:sz="4" w:space="0" w:color="auto"/>
              <w:bottom w:val="single" w:sz="4" w:space="0" w:color="auto"/>
              <w:right w:val="single" w:sz="4" w:space="0" w:color="auto"/>
            </w:tcBorders>
            <w:vAlign w:val="center"/>
          </w:tcPr>
          <w:p w14:paraId="118F6C0E" w14:textId="77777777" w:rsidR="008F4D94" w:rsidRPr="00480423" w:rsidRDefault="008F4D94" w:rsidP="006A46EC">
            <w:pPr>
              <w:pStyle w:val="TAC"/>
              <w:rPr>
                <w:lang w:val="en-US" w:eastAsia="zh-CN"/>
              </w:rPr>
            </w:pPr>
            <w:r w:rsidRPr="00CE1ADE">
              <w:rPr>
                <w:szCs w:val="18"/>
                <w:lang w:val="en-US" w:eastAsia="zh-CN"/>
              </w:rPr>
              <w:t>n1</w:t>
            </w:r>
          </w:p>
        </w:tc>
        <w:tc>
          <w:tcPr>
            <w:tcW w:w="3460" w:type="dxa"/>
            <w:tcBorders>
              <w:top w:val="single" w:sz="4" w:space="0" w:color="auto"/>
              <w:left w:val="single" w:sz="4" w:space="0" w:color="auto"/>
              <w:bottom w:val="single" w:sz="4" w:space="0" w:color="auto"/>
              <w:right w:val="single" w:sz="4" w:space="0" w:color="auto"/>
            </w:tcBorders>
            <w:vAlign w:val="center"/>
          </w:tcPr>
          <w:p w14:paraId="4631178C" w14:textId="77777777" w:rsidR="008F4D94" w:rsidRPr="00480423" w:rsidRDefault="008F4D94" w:rsidP="006A46EC">
            <w:pPr>
              <w:pStyle w:val="TAC"/>
              <w:rPr>
                <w:lang w:val="en-US" w:eastAsia="zh-CN"/>
              </w:rPr>
            </w:pPr>
            <w:r w:rsidRPr="0007593A">
              <w:rPr>
                <w:lang w:val="en-US" w:eastAsia="zh-CN" w:bidi="ar"/>
              </w:rPr>
              <w:t>n</w:t>
            </w:r>
            <w:r>
              <w:rPr>
                <w:lang w:val="en-US" w:eastAsia="zh-CN" w:bidi="ar"/>
              </w:rPr>
              <w:t xml:space="preserve">1 </w:t>
            </w:r>
            <w:r w:rsidRPr="0007593A">
              <w:rPr>
                <w:lang w:val="en-US" w:eastAsia="zh-CN" w:bidi="ar"/>
              </w:rPr>
              <w:t>channel bandwidths in Table 5.3.5-</w:t>
            </w:r>
            <w:r>
              <w:rPr>
                <w:lang w:val="en-US" w:eastAsia="zh-CN" w:bidi="ar"/>
              </w:rPr>
              <w:t>1</w:t>
            </w:r>
          </w:p>
        </w:tc>
        <w:tc>
          <w:tcPr>
            <w:tcW w:w="1501" w:type="dxa"/>
            <w:tcBorders>
              <w:top w:val="single" w:sz="4" w:space="0" w:color="auto"/>
              <w:left w:val="single" w:sz="4" w:space="0" w:color="auto"/>
              <w:bottom w:val="nil"/>
              <w:right w:val="single" w:sz="4" w:space="0" w:color="auto"/>
            </w:tcBorders>
            <w:vAlign w:val="center"/>
          </w:tcPr>
          <w:p w14:paraId="6461341E" w14:textId="77777777" w:rsidR="008F4D94" w:rsidRPr="00480423" w:rsidRDefault="008F4D94" w:rsidP="006A46EC">
            <w:pPr>
              <w:pStyle w:val="TAC"/>
              <w:rPr>
                <w:lang w:val="en-US" w:eastAsia="zh-CN"/>
              </w:rPr>
            </w:pPr>
            <w:r w:rsidRPr="00CE1ADE">
              <w:rPr>
                <w:lang w:val="en-US" w:eastAsia="zh-CN"/>
              </w:rPr>
              <w:t>4 and 5</w:t>
            </w:r>
          </w:p>
        </w:tc>
      </w:tr>
      <w:tr w:rsidR="008F4D94" w:rsidRPr="00480423" w14:paraId="3CFF3375" w14:textId="77777777" w:rsidTr="006A46EC">
        <w:trPr>
          <w:trHeight w:val="29"/>
        </w:trPr>
        <w:tc>
          <w:tcPr>
            <w:tcW w:w="2116" w:type="dxa"/>
            <w:tcBorders>
              <w:top w:val="nil"/>
              <w:left w:val="single" w:sz="4" w:space="0" w:color="auto"/>
              <w:bottom w:val="nil"/>
              <w:right w:val="single" w:sz="4" w:space="0" w:color="auto"/>
            </w:tcBorders>
            <w:vAlign w:val="center"/>
          </w:tcPr>
          <w:p w14:paraId="66218EF7" w14:textId="77777777" w:rsidR="008F4D94" w:rsidRPr="00480423" w:rsidRDefault="008F4D94" w:rsidP="006A46EC">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30767E10" w14:textId="77777777" w:rsidR="008F4D94" w:rsidRPr="00480423" w:rsidRDefault="008F4D94" w:rsidP="006A46EC">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CCEF53E" w14:textId="77777777" w:rsidR="008F4D94" w:rsidRPr="00480423" w:rsidRDefault="008F4D94" w:rsidP="006A46EC">
            <w:pPr>
              <w:pStyle w:val="TAC"/>
              <w:rPr>
                <w:lang w:val="en-US" w:eastAsia="zh-CN"/>
              </w:rPr>
            </w:pPr>
            <w:r w:rsidRPr="00CE1ADE">
              <w:rPr>
                <w:szCs w:val="18"/>
                <w:lang w:val="en-US" w:eastAsia="zh-CN"/>
              </w:rPr>
              <w:t>n</w:t>
            </w:r>
            <w:r>
              <w:rPr>
                <w:szCs w:val="18"/>
                <w:lang w:val="en-US" w:eastAsia="zh-CN"/>
              </w:rPr>
              <w:t>7</w:t>
            </w:r>
          </w:p>
        </w:tc>
        <w:tc>
          <w:tcPr>
            <w:tcW w:w="3460" w:type="dxa"/>
            <w:tcBorders>
              <w:top w:val="single" w:sz="4" w:space="0" w:color="auto"/>
              <w:left w:val="single" w:sz="4" w:space="0" w:color="auto"/>
              <w:bottom w:val="single" w:sz="4" w:space="0" w:color="auto"/>
              <w:right w:val="single" w:sz="4" w:space="0" w:color="auto"/>
            </w:tcBorders>
            <w:vAlign w:val="center"/>
          </w:tcPr>
          <w:p w14:paraId="3AA325AA" w14:textId="77777777" w:rsidR="008F4D94" w:rsidRPr="00480423" w:rsidRDefault="008F4D94" w:rsidP="006A46EC">
            <w:pPr>
              <w:pStyle w:val="TAC"/>
              <w:rPr>
                <w:lang w:val="en-US" w:eastAsia="zh-CN"/>
              </w:rPr>
            </w:pPr>
            <w:r w:rsidRPr="0007593A">
              <w:rPr>
                <w:lang w:val="en-US" w:eastAsia="zh-CN" w:bidi="ar"/>
              </w:rPr>
              <w:t>n</w:t>
            </w:r>
            <w:r>
              <w:rPr>
                <w:lang w:val="en-US" w:eastAsia="zh-CN" w:bidi="ar"/>
              </w:rPr>
              <w:t>7</w:t>
            </w:r>
            <w:r w:rsidRPr="0007593A">
              <w:rPr>
                <w:lang w:val="en-US" w:eastAsia="zh-CN" w:bidi="ar"/>
              </w:rPr>
              <w:t xml:space="preserve"> channel bandwidths in Table 5.3.5-</w:t>
            </w:r>
            <w:r>
              <w:rPr>
                <w:lang w:val="en-US" w:eastAsia="zh-CN" w:bidi="ar"/>
              </w:rPr>
              <w:t>1</w:t>
            </w:r>
          </w:p>
        </w:tc>
        <w:tc>
          <w:tcPr>
            <w:tcW w:w="1501" w:type="dxa"/>
            <w:tcBorders>
              <w:top w:val="nil"/>
              <w:left w:val="single" w:sz="4" w:space="0" w:color="auto"/>
              <w:bottom w:val="nil"/>
              <w:right w:val="single" w:sz="4" w:space="0" w:color="auto"/>
            </w:tcBorders>
            <w:vAlign w:val="center"/>
          </w:tcPr>
          <w:p w14:paraId="1FE8B1F1" w14:textId="77777777" w:rsidR="008F4D94" w:rsidRPr="00480423" w:rsidRDefault="008F4D94" w:rsidP="006A46EC">
            <w:pPr>
              <w:pStyle w:val="TAC"/>
              <w:rPr>
                <w:lang w:val="en-US" w:eastAsia="zh-CN"/>
              </w:rPr>
            </w:pPr>
          </w:p>
        </w:tc>
      </w:tr>
      <w:tr w:rsidR="008F4D94" w:rsidRPr="00480423" w14:paraId="17F4531B" w14:textId="77777777" w:rsidTr="006A46EC">
        <w:trPr>
          <w:trHeight w:val="29"/>
        </w:trPr>
        <w:tc>
          <w:tcPr>
            <w:tcW w:w="2116" w:type="dxa"/>
            <w:tcBorders>
              <w:top w:val="nil"/>
              <w:left w:val="single" w:sz="4" w:space="0" w:color="auto"/>
              <w:bottom w:val="single" w:sz="4" w:space="0" w:color="auto"/>
              <w:right w:val="single" w:sz="4" w:space="0" w:color="auto"/>
            </w:tcBorders>
            <w:vAlign w:val="center"/>
          </w:tcPr>
          <w:p w14:paraId="2565DF3B" w14:textId="77777777" w:rsidR="008F4D94" w:rsidRPr="00480423" w:rsidRDefault="008F4D94" w:rsidP="006A46EC">
            <w:pPr>
              <w:pStyle w:val="TAC"/>
              <w:rPr>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50319819" w14:textId="77777777" w:rsidR="008F4D94" w:rsidRPr="00480423" w:rsidRDefault="008F4D94" w:rsidP="006A46EC">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9A4E3BB" w14:textId="77777777" w:rsidR="008F4D94" w:rsidRPr="00480423" w:rsidRDefault="008F4D94" w:rsidP="006A46EC">
            <w:pPr>
              <w:pStyle w:val="TAC"/>
              <w:rPr>
                <w:lang w:val="en-US" w:eastAsia="zh-CN"/>
              </w:rPr>
            </w:pPr>
            <w:r w:rsidRPr="00CE1ADE">
              <w:rPr>
                <w:szCs w:val="18"/>
                <w:lang w:val="en-US" w:eastAsia="zh-CN"/>
              </w:rPr>
              <w:t>n</w:t>
            </w:r>
            <w:r>
              <w:rPr>
                <w:szCs w:val="18"/>
                <w:lang w:val="en-US" w:eastAsia="zh-CN"/>
              </w:rPr>
              <w:t>20</w:t>
            </w:r>
          </w:p>
        </w:tc>
        <w:tc>
          <w:tcPr>
            <w:tcW w:w="3460" w:type="dxa"/>
            <w:tcBorders>
              <w:top w:val="single" w:sz="4" w:space="0" w:color="auto"/>
              <w:left w:val="single" w:sz="4" w:space="0" w:color="auto"/>
              <w:bottom w:val="single" w:sz="4" w:space="0" w:color="auto"/>
              <w:right w:val="single" w:sz="4" w:space="0" w:color="auto"/>
            </w:tcBorders>
            <w:vAlign w:val="center"/>
          </w:tcPr>
          <w:p w14:paraId="65C13EF2" w14:textId="77777777" w:rsidR="008F4D94" w:rsidRPr="00480423" w:rsidRDefault="008F4D94" w:rsidP="006A46EC">
            <w:pPr>
              <w:pStyle w:val="TAC"/>
              <w:rPr>
                <w:lang w:val="en-US" w:eastAsia="zh-CN"/>
              </w:rPr>
            </w:pPr>
            <w:r w:rsidRPr="0007593A">
              <w:rPr>
                <w:lang w:val="en-US" w:eastAsia="zh-CN" w:bidi="ar"/>
              </w:rPr>
              <w:t>n</w:t>
            </w:r>
            <w:r>
              <w:rPr>
                <w:lang w:val="en-US" w:eastAsia="zh-CN" w:bidi="ar"/>
              </w:rPr>
              <w:t>20</w:t>
            </w:r>
            <w:r w:rsidRPr="0007593A">
              <w:rPr>
                <w:lang w:val="en-US" w:eastAsia="zh-CN" w:bidi="ar"/>
              </w:rPr>
              <w:t xml:space="preserve"> channel bandwidths in Table 5.3.5-</w:t>
            </w:r>
            <w:r>
              <w:rPr>
                <w:lang w:val="en-US" w:eastAsia="zh-CN" w:bidi="ar"/>
              </w:rPr>
              <w:t>1</w:t>
            </w:r>
          </w:p>
        </w:tc>
        <w:tc>
          <w:tcPr>
            <w:tcW w:w="1501" w:type="dxa"/>
            <w:tcBorders>
              <w:top w:val="nil"/>
              <w:left w:val="single" w:sz="4" w:space="0" w:color="auto"/>
              <w:bottom w:val="single" w:sz="4" w:space="0" w:color="auto"/>
              <w:right w:val="single" w:sz="4" w:space="0" w:color="auto"/>
            </w:tcBorders>
            <w:vAlign w:val="center"/>
          </w:tcPr>
          <w:p w14:paraId="4198A4BA" w14:textId="77777777" w:rsidR="008F4D94" w:rsidRPr="00480423" w:rsidRDefault="008F4D94" w:rsidP="006A46EC">
            <w:pPr>
              <w:pStyle w:val="TAC"/>
              <w:rPr>
                <w:lang w:val="en-US" w:eastAsia="zh-CN"/>
              </w:rPr>
            </w:pPr>
          </w:p>
        </w:tc>
      </w:tr>
    </w:tbl>
    <w:p w14:paraId="1324FCFE" w14:textId="77777777" w:rsidR="008F4D94" w:rsidRDefault="008F4D94" w:rsidP="008F4D94"/>
    <w:p w14:paraId="0D0A4902" w14:textId="77777777" w:rsidR="008F4D94" w:rsidRDefault="008F4D94" w:rsidP="008F4D94"/>
    <w:p w14:paraId="5E9F960F" w14:textId="77777777" w:rsidR="008F4D94" w:rsidRDefault="008F4D94" w:rsidP="008F4D94">
      <w:pPr>
        <w:pStyle w:val="Heading4"/>
      </w:pPr>
      <w:bookmarkStart w:id="407" w:name="_Toc183507937"/>
      <w:r>
        <w:t>5.30.1.3</w:t>
      </w:r>
      <w:r>
        <w:tab/>
      </w:r>
      <w:r w:rsidRPr="006C68CC">
        <w:t>∆T</w:t>
      </w:r>
      <w:r w:rsidRPr="006C68CC">
        <w:rPr>
          <w:vertAlign w:val="subscript"/>
        </w:rPr>
        <w:t>IB,c</w:t>
      </w:r>
      <w:r w:rsidRPr="006C68CC">
        <w:t xml:space="preserve"> and ∆R</w:t>
      </w:r>
      <w:r w:rsidRPr="006C68CC">
        <w:rPr>
          <w:vertAlign w:val="subscript"/>
        </w:rPr>
        <w:t>IB,c</w:t>
      </w:r>
      <w:r w:rsidRPr="006C68CC">
        <w:t xml:space="preserve"> values</w:t>
      </w:r>
      <w:bookmarkEnd w:id="407"/>
    </w:p>
    <w:p w14:paraId="2B4CB077" w14:textId="77777777" w:rsidR="008F4D94" w:rsidRPr="00B75DD1" w:rsidRDefault="008F4D94" w:rsidP="008F4D94">
      <w:r>
        <w:t>Requirements for</w:t>
      </w:r>
      <w:r w:rsidRPr="00B75DD1">
        <w:t xml:space="preserve"> </w:t>
      </w:r>
      <w:r w:rsidRPr="00B75DD1">
        <w:rPr>
          <w:lang w:val="en-US" w:eastAsia="zh-CN"/>
        </w:rPr>
        <w:t>CA</w:t>
      </w:r>
      <w:r w:rsidRPr="00B75DD1">
        <w:rPr>
          <w:lang w:eastAsia="zh-CN"/>
        </w:rPr>
        <w:t>_</w:t>
      </w:r>
      <w:r w:rsidRPr="00B75DD1">
        <w:rPr>
          <w:lang w:val="en-US" w:eastAsia="zh-CN"/>
        </w:rPr>
        <w:t>n</w:t>
      </w:r>
      <w:r>
        <w:rPr>
          <w:lang w:val="en-US" w:eastAsia="zh-CN"/>
        </w:rPr>
        <w:t>1</w:t>
      </w:r>
      <w:r w:rsidRPr="00B75DD1">
        <w:rPr>
          <w:lang w:eastAsia="ja-JP"/>
        </w:rPr>
        <w:t>-n</w:t>
      </w:r>
      <w:r>
        <w:rPr>
          <w:lang w:val="en-US" w:eastAsia="zh-CN"/>
        </w:rPr>
        <w:t>7</w:t>
      </w:r>
      <w:r w:rsidRPr="00B75DD1">
        <w:rPr>
          <w:lang w:val="en-US" w:eastAsia="zh-CN"/>
        </w:rPr>
        <w:t>-n</w:t>
      </w:r>
      <w:r>
        <w:rPr>
          <w:lang w:val="en-US" w:eastAsia="zh-CN"/>
        </w:rPr>
        <w:t>20</w:t>
      </w:r>
      <w:r w:rsidRPr="00B75DD1">
        <w:t xml:space="preserve">, </w:t>
      </w:r>
      <w:r>
        <w:t xml:space="preserve">for </w:t>
      </w:r>
      <w:r w:rsidRPr="00B75DD1">
        <w:t>the</w:t>
      </w:r>
      <w:r w:rsidRPr="00B75DD1">
        <w:rPr>
          <w:lang w:eastAsia="zh-CN"/>
        </w:rPr>
        <w:t xml:space="preserve"> </w:t>
      </w:r>
      <w:r w:rsidRPr="00B75DD1">
        <w:rPr>
          <w:rFonts w:ascii="Symbol" w:eastAsia="Symbol" w:hAnsi="Symbol" w:cs="Symbol"/>
        </w:rPr>
        <w:t></w:t>
      </w:r>
      <w:r w:rsidRPr="00B75DD1">
        <w:t>T</w:t>
      </w:r>
      <w:r w:rsidRPr="00B75DD1">
        <w:rPr>
          <w:vertAlign w:val="subscript"/>
        </w:rPr>
        <w:t>IB,c</w:t>
      </w:r>
      <w:r w:rsidRPr="00B75DD1">
        <w:t xml:space="preserve"> and</w:t>
      </w:r>
      <w:r w:rsidRPr="00B75DD1">
        <w:rPr>
          <w:lang w:eastAsia="zh-CN"/>
        </w:rPr>
        <w:t xml:space="preserve"> </w:t>
      </w:r>
      <w:r w:rsidRPr="00B75DD1">
        <w:rPr>
          <w:rFonts w:ascii="Symbol" w:eastAsia="Symbol" w:hAnsi="Symbol" w:cs="Symbol"/>
        </w:rPr>
        <w:t></w:t>
      </w:r>
      <w:r w:rsidRPr="00B75DD1">
        <w:t>R</w:t>
      </w:r>
      <w:r w:rsidRPr="00B75DD1">
        <w:rPr>
          <w:vertAlign w:val="subscript"/>
        </w:rPr>
        <w:t>IB</w:t>
      </w:r>
      <w:r w:rsidRPr="00B75DD1">
        <w:rPr>
          <w:vertAlign w:val="subscript"/>
          <w:lang w:eastAsia="zh-CN"/>
        </w:rPr>
        <w:t>,c</w:t>
      </w:r>
      <w:r w:rsidRPr="00B75DD1">
        <w:t xml:space="preserve"> values are given in the tables below</w:t>
      </w:r>
      <w:r>
        <w:t xml:space="preserve"> following CA_n1-n7, CA_n1-n20 and Ca_n7-n20  values.</w:t>
      </w:r>
    </w:p>
    <w:p w14:paraId="381A981A" w14:textId="77777777" w:rsidR="008F4D94" w:rsidRPr="00B75DD1" w:rsidRDefault="008F4D94" w:rsidP="008F4D94">
      <w:pPr>
        <w:pStyle w:val="TH"/>
        <w:rPr>
          <w:rFonts w:cs="Arial"/>
        </w:rPr>
      </w:pPr>
      <w:r w:rsidRPr="00B75DD1">
        <w:rPr>
          <w:rFonts w:cs="Arial"/>
        </w:rPr>
        <w:t xml:space="preserve">Table </w:t>
      </w:r>
      <w:r>
        <w:rPr>
          <w:rFonts w:cs="Arial"/>
        </w:rPr>
        <w:t>5.30</w:t>
      </w:r>
      <w:r w:rsidRPr="00B75DD1">
        <w:rPr>
          <w:rFonts w:cs="Arial"/>
        </w:rPr>
        <w:t>.</w:t>
      </w:r>
      <w:r w:rsidRPr="006C68CC">
        <w:rPr>
          <w:rFonts w:cs="Arial"/>
        </w:rPr>
        <w:t>1.</w:t>
      </w:r>
      <w:r w:rsidRPr="00B75DD1">
        <w:rPr>
          <w:rFonts w:cs="Arial"/>
        </w:rPr>
        <w:t>3-1: ΔT</w:t>
      </w:r>
      <w:r w:rsidRPr="0066511E">
        <w:rPr>
          <w:rFonts w:cs="Arial"/>
          <w:vertAlign w:val="subscript"/>
        </w:rPr>
        <w:t>IB,c</w:t>
      </w:r>
      <w:r w:rsidRPr="0066511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rsidRPr="00B75DD1" w14:paraId="7C154417" w14:textId="77777777" w:rsidTr="006A46EC">
        <w:trPr>
          <w:jc w:val="center"/>
        </w:trPr>
        <w:tc>
          <w:tcPr>
            <w:tcW w:w="2336" w:type="dxa"/>
            <w:vMerge w:val="restart"/>
            <w:tcBorders>
              <w:top w:val="single" w:sz="4" w:space="0" w:color="auto"/>
              <w:left w:val="single" w:sz="4" w:space="0" w:color="auto"/>
              <w:right w:val="single" w:sz="4" w:space="0" w:color="auto"/>
            </w:tcBorders>
          </w:tcPr>
          <w:p w14:paraId="6F49F33C" w14:textId="77777777" w:rsidR="008F4D94" w:rsidRPr="000803F6" w:rsidRDefault="008F4D94" w:rsidP="006A46EC">
            <w:pPr>
              <w:keepNext/>
              <w:keepLines/>
              <w:spacing w:after="0"/>
              <w:jc w:val="center"/>
              <w:rPr>
                <w:rFonts w:ascii="Arial" w:eastAsia="SimSun" w:hAnsi="Arial"/>
                <w:b/>
                <w:sz w:val="18"/>
              </w:rPr>
            </w:pPr>
            <w:r w:rsidRPr="000803F6">
              <w:rPr>
                <w:rFonts w:ascii="Arial" w:eastAsia="SimSun" w:hAnsi="Arial"/>
                <w:b/>
                <w:sz w:val="18"/>
              </w:rPr>
              <w:t xml:space="preserve">Inter-band </w:t>
            </w:r>
            <w:r w:rsidRPr="000803F6">
              <w:rPr>
                <w:rFonts w:ascii="Arial" w:eastAsia="SimSun" w:hAnsi="Arial"/>
                <w:b/>
                <w:sz w:val="18"/>
                <w:lang w:eastAsia="zh-CN"/>
              </w:rPr>
              <w:t>CA</w:t>
            </w:r>
            <w:r w:rsidRPr="000803F6">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305442E" w14:textId="77777777" w:rsidR="008F4D94" w:rsidRPr="000803F6" w:rsidRDefault="008F4D94" w:rsidP="006A46EC">
            <w:pPr>
              <w:keepNext/>
              <w:keepLines/>
              <w:spacing w:after="0"/>
              <w:jc w:val="center"/>
              <w:rPr>
                <w:rFonts w:ascii="Arial" w:eastAsia="SimSun" w:hAnsi="Arial"/>
                <w:b/>
                <w:sz w:val="18"/>
              </w:rPr>
            </w:pPr>
            <w:r w:rsidRPr="000803F6">
              <w:rPr>
                <w:rFonts w:ascii="Arial" w:eastAsia="SimSun" w:hAnsi="Arial"/>
                <w:b/>
                <w:sz w:val="18"/>
              </w:rPr>
              <w:t>ΔT</w:t>
            </w:r>
            <w:r w:rsidRPr="000803F6">
              <w:rPr>
                <w:rFonts w:ascii="Arial" w:eastAsia="SimSun" w:hAnsi="Arial"/>
                <w:b/>
                <w:sz w:val="18"/>
                <w:vertAlign w:val="subscript"/>
              </w:rPr>
              <w:t>IB,c</w:t>
            </w:r>
            <w:r w:rsidRPr="000803F6">
              <w:rPr>
                <w:rFonts w:ascii="Arial" w:eastAsia="SimSun" w:hAnsi="Arial"/>
                <w:b/>
                <w:sz w:val="18"/>
              </w:rPr>
              <w:t xml:space="preserve"> for NR bands (dB)</w:t>
            </w:r>
            <w:r w:rsidRPr="000803F6">
              <w:rPr>
                <w:rFonts w:ascii="Arial" w:eastAsia="SimSun" w:hAnsi="Arial"/>
                <w:b/>
                <w:sz w:val="18"/>
                <w:vertAlign w:val="superscript"/>
              </w:rPr>
              <w:t>*</w:t>
            </w:r>
          </w:p>
        </w:tc>
      </w:tr>
      <w:tr w:rsidR="008F4D94" w:rsidRPr="00B75DD1" w14:paraId="10F0BACF" w14:textId="77777777" w:rsidTr="006A46EC">
        <w:trPr>
          <w:trHeight w:val="360"/>
          <w:jc w:val="center"/>
        </w:trPr>
        <w:tc>
          <w:tcPr>
            <w:tcW w:w="2336" w:type="dxa"/>
            <w:vMerge/>
          </w:tcPr>
          <w:p w14:paraId="56E22D14" w14:textId="77777777" w:rsidR="008F4D94" w:rsidRPr="000803F6" w:rsidRDefault="008F4D94" w:rsidP="006A46EC">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DE83973" w14:textId="77777777" w:rsidR="008F4D94" w:rsidRPr="000803F6" w:rsidRDefault="008F4D94" w:rsidP="006A46EC">
            <w:pPr>
              <w:keepNext/>
              <w:keepLines/>
              <w:spacing w:after="0"/>
              <w:jc w:val="center"/>
              <w:rPr>
                <w:rFonts w:ascii="Arial" w:eastAsia="SimSun" w:hAnsi="Arial"/>
                <w:b/>
                <w:sz w:val="18"/>
              </w:rPr>
            </w:pPr>
            <w:r w:rsidRPr="000803F6">
              <w:rPr>
                <w:rFonts w:ascii="Arial" w:eastAsia="SimSun" w:hAnsi="Arial"/>
                <w:b/>
                <w:sz w:val="18"/>
              </w:rPr>
              <w:t>Component band in order of bands in configuration</w:t>
            </w:r>
            <w:r w:rsidRPr="000803F6">
              <w:rPr>
                <w:rFonts w:ascii="Arial" w:eastAsia="SimSun" w:hAnsi="Arial"/>
                <w:b/>
                <w:sz w:val="18"/>
                <w:vertAlign w:val="superscript"/>
              </w:rPr>
              <w:t>**</w:t>
            </w:r>
          </w:p>
        </w:tc>
      </w:tr>
      <w:tr w:rsidR="008F4D94" w:rsidRPr="00B75DD1" w14:paraId="66BB3FF3" w14:textId="77777777" w:rsidTr="006A46E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3B5C5B" w14:textId="77777777" w:rsidR="008F4D94" w:rsidRPr="000803F6" w:rsidRDefault="008F4D94" w:rsidP="006A46EC">
            <w:pPr>
              <w:keepNext/>
              <w:keepLines/>
              <w:spacing w:after="0"/>
              <w:jc w:val="center"/>
              <w:rPr>
                <w:rFonts w:ascii="Arial" w:eastAsia="SimSun" w:hAnsi="Arial"/>
                <w:sz w:val="18"/>
                <w:lang w:val="en-US" w:eastAsia="zh-CN"/>
              </w:rPr>
            </w:pPr>
            <w:r w:rsidRPr="00C57B8A">
              <w:rPr>
                <w:rFonts w:ascii="Arial" w:eastAsia="DengXian" w:hAnsi="Arial"/>
                <w:sz w:val="18"/>
                <w:lang w:eastAsia="zh-CN"/>
              </w:rPr>
              <w:t>CA_n1-n7-n20</w:t>
            </w:r>
          </w:p>
        </w:tc>
        <w:tc>
          <w:tcPr>
            <w:tcW w:w="1968" w:type="dxa"/>
            <w:tcBorders>
              <w:top w:val="single" w:sz="4" w:space="0" w:color="auto"/>
              <w:left w:val="single" w:sz="4" w:space="0" w:color="auto"/>
              <w:bottom w:val="single" w:sz="4" w:space="0" w:color="auto"/>
              <w:right w:val="single" w:sz="4" w:space="0" w:color="auto"/>
            </w:tcBorders>
          </w:tcPr>
          <w:p w14:paraId="46530200" w14:textId="77777777" w:rsidR="008F4D94" w:rsidRPr="00C964A0" w:rsidRDefault="008F4D94" w:rsidP="006A46EC">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tcPr>
          <w:p w14:paraId="7980860D" w14:textId="77777777" w:rsidR="008F4D94" w:rsidRPr="00C964A0" w:rsidRDefault="008F4D94" w:rsidP="006A46EC">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Pr>
          <w:p w14:paraId="52A38893" w14:textId="77777777" w:rsidR="008F4D94" w:rsidRPr="00C964A0" w:rsidRDefault="008F4D94" w:rsidP="006A46EC">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0.3</w:t>
            </w:r>
          </w:p>
        </w:tc>
      </w:tr>
      <w:tr w:rsidR="008F4D94" w:rsidRPr="00B75DD1" w14:paraId="563140AB" w14:textId="77777777" w:rsidTr="006A46E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891313C" w14:textId="77777777" w:rsidR="008F4D94" w:rsidRPr="000803F6" w:rsidRDefault="008F4D94" w:rsidP="006A46EC">
            <w:pPr>
              <w:keepNext/>
              <w:keepLines/>
              <w:spacing w:after="0"/>
              <w:ind w:left="851" w:hanging="851"/>
              <w:rPr>
                <w:rFonts w:ascii="Arial" w:hAnsi="Arial"/>
                <w:sz w:val="18"/>
                <w:lang w:eastAsia="ja-JP"/>
              </w:rPr>
            </w:pPr>
            <w:r w:rsidRPr="000803F6">
              <w:rPr>
                <w:rFonts w:ascii="Arial" w:hAnsi="Arial"/>
                <w:sz w:val="18"/>
                <w:lang w:eastAsia="ja-JP"/>
              </w:rPr>
              <w:t>NOTE *:</w:t>
            </w:r>
            <w:r w:rsidRPr="000803F6">
              <w:rPr>
                <w:rFonts w:ascii="Arial" w:hAnsi="Arial"/>
                <w:sz w:val="18"/>
                <w:lang w:eastAsia="ja-JP"/>
              </w:rPr>
              <w:tab/>
              <w:t>“-” denotes ΔT</w:t>
            </w:r>
            <w:r w:rsidRPr="000803F6">
              <w:rPr>
                <w:rFonts w:ascii="Arial" w:hAnsi="Arial"/>
                <w:sz w:val="18"/>
                <w:vertAlign w:val="subscript"/>
                <w:lang w:eastAsia="ja-JP"/>
              </w:rPr>
              <w:t>IB,c</w:t>
            </w:r>
            <w:r w:rsidRPr="000803F6">
              <w:rPr>
                <w:rFonts w:ascii="Arial" w:hAnsi="Arial"/>
                <w:sz w:val="18"/>
                <w:lang w:eastAsia="ja-JP"/>
              </w:rPr>
              <w:t xml:space="preserve"> = 0.</w:t>
            </w:r>
          </w:p>
          <w:p w14:paraId="351A8A1D" w14:textId="77777777" w:rsidR="008F4D94" w:rsidRPr="000803F6" w:rsidRDefault="008F4D94" w:rsidP="006A46EC">
            <w:pPr>
              <w:keepNext/>
              <w:keepLines/>
              <w:spacing w:after="0"/>
              <w:ind w:left="851" w:hanging="851"/>
              <w:rPr>
                <w:rFonts w:ascii="Arial" w:eastAsia="SimSun" w:hAnsi="Arial" w:cs="Arial"/>
                <w:sz w:val="18"/>
                <w:szCs w:val="22"/>
                <w:lang w:val="en-US" w:eastAsia="zh-CN"/>
              </w:rPr>
            </w:pPr>
            <w:r w:rsidRPr="000803F6">
              <w:rPr>
                <w:rFonts w:ascii="Arial" w:eastAsia="DengXian" w:hAnsi="Arial"/>
                <w:sz w:val="18"/>
              </w:rPr>
              <w:t>NOTE **:</w:t>
            </w:r>
            <w:r w:rsidRPr="000803F6">
              <w:rPr>
                <w:rFonts w:ascii="Arial" w:eastAsia="DengXian" w:hAnsi="Arial"/>
                <w:sz w:val="18"/>
              </w:rPr>
              <w:tab/>
              <w:t>The component band order in the configuration should be listed by the order of NR bands, such as for CA_n1-n3-n5 the band order from left to right is n1, n3 and n5.</w:t>
            </w:r>
          </w:p>
        </w:tc>
      </w:tr>
    </w:tbl>
    <w:p w14:paraId="3A8ABA8F" w14:textId="77777777" w:rsidR="008F4D94" w:rsidRPr="00B75DD1" w:rsidRDefault="008F4D94" w:rsidP="008F4D94">
      <w:pPr>
        <w:keepNext/>
        <w:keepLines/>
        <w:rPr>
          <w:rFonts w:ascii="Arial" w:hAnsi="Arial" w:cs="Arial"/>
        </w:rPr>
      </w:pPr>
    </w:p>
    <w:p w14:paraId="7723E300" w14:textId="77777777" w:rsidR="008F4D94" w:rsidRPr="006C68CC" w:rsidRDefault="008F4D94" w:rsidP="008F4D94">
      <w:pPr>
        <w:pStyle w:val="TH"/>
        <w:rPr>
          <w:rFonts w:cs="Arial"/>
        </w:rPr>
      </w:pPr>
      <w:r w:rsidRPr="00B75DD1">
        <w:rPr>
          <w:rFonts w:cs="Arial"/>
        </w:rPr>
        <w:t xml:space="preserve">Table </w:t>
      </w:r>
      <w:r>
        <w:rPr>
          <w:rFonts w:cs="Arial"/>
        </w:rPr>
        <w:t>5.30</w:t>
      </w:r>
      <w:r w:rsidRPr="006C68CC">
        <w:rPr>
          <w:rFonts w:cs="Arial"/>
        </w:rPr>
        <w:t>.1.</w:t>
      </w:r>
      <w:r w:rsidRPr="00B75DD1">
        <w:rPr>
          <w:rFonts w:cs="Arial"/>
        </w:rPr>
        <w:t>3-2: ΔR</w:t>
      </w:r>
      <w:r w:rsidRPr="0066511E">
        <w:rPr>
          <w:rFonts w:cs="Arial"/>
          <w:vertAlign w:val="subscript"/>
        </w:rPr>
        <w:t>IB</w:t>
      </w:r>
      <w:r w:rsidRPr="006C68CC">
        <w:rPr>
          <w:rFonts w:cs="Arial"/>
          <w:vertAlign w:val="subscript"/>
        </w:rPr>
        <w:t>,c</w:t>
      </w:r>
      <w:r w:rsidRPr="0066511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F4D94" w:rsidRPr="00B75DD1" w14:paraId="3B31B55B" w14:textId="77777777" w:rsidTr="006A46EC">
        <w:trPr>
          <w:trHeight w:val="187"/>
          <w:jc w:val="center"/>
        </w:trPr>
        <w:tc>
          <w:tcPr>
            <w:tcW w:w="1594" w:type="dxa"/>
            <w:vMerge w:val="restart"/>
          </w:tcPr>
          <w:p w14:paraId="36C87C26" w14:textId="77777777" w:rsidR="008F4D94" w:rsidRPr="000803F6" w:rsidRDefault="008F4D94" w:rsidP="006A46EC">
            <w:pPr>
              <w:keepNext/>
              <w:keepLines/>
              <w:spacing w:after="0"/>
              <w:jc w:val="center"/>
              <w:rPr>
                <w:rFonts w:ascii="Arial" w:eastAsia="DengXian" w:hAnsi="Arial"/>
                <w:b/>
                <w:sz w:val="18"/>
              </w:rPr>
            </w:pPr>
            <w:r w:rsidRPr="000803F6">
              <w:rPr>
                <w:rFonts w:ascii="Arial" w:eastAsia="DengXian" w:hAnsi="Arial"/>
                <w:b/>
                <w:sz w:val="18"/>
              </w:rPr>
              <w:t>Inter-band CA combination</w:t>
            </w:r>
          </w:p>
        </w:tc>
        <w:tc>
          <w:tcPr>
            <w:tcW w:w="5845" w:type="dxa"/>
            <w:gridSpan w:val="3"/>
            <w:vAlign w:val="center"/>
          </w:tcPr>
          <w:p w14:paraId="444F8F1A" w14:textId="77777777" w:rsidR="008F4D94" w:rsidRPr="000803F6" w:rsidRDefault="008F4D94" w:rsidP="006A46EC">
            <w:pPr>
              <w:keepNext/>
              <w:keepLines/>
              <w:spacing w:after="0"/>
              <w:jc w:val="center"/>
              <w:rPr>
                <w:rFonts w:ascii="Arial" w:eastAsia="DengXian" w:hAnsi="Arial"/>
                <w:b/>
                <w:sz w:val="18"/>
              </w:rPr>
            </w:pPr>
            <w:r w:rsidRPr="000803F6">
              <w:rPr>
                <w:rFonts w:ascii="Arial" w:eastAsia="DengXian" w:hAnsi="Arial"/>
                <w:b/>
                <w:sz w:val="18"/>
              </w:rPr>
              <w:t>ΔR</w:t>
            </w:r>
            <w:r w:rsidRPr="000803F6">
              <w:rPr>
                <w:rFonts w:ascii="Arial" w:eastAsia="DengXian" w:hAnsi="Arial"/>
                <w:b/>
                <w:sz w:val="18"/>
                <w:vertAlign w:val="subscript"/>
              </w:rPr>
              <w:t>IB,c</w:t>
            </w:r>
            <w:r w:rsidRPr="000803F6">
              <w:rPr>
                <w:rFonts w:ascii="Arial" w:eastAsia="DengXian" w:hAnsi="Arial"/>
                <w:b/>
                <w:sz w:val="18"/>
              </w:rPr>
              <w:t xml:space="preserve"> for NR bands (dB)</w:t>
            </w:r>
            <w:r w:rsidRPr="000803F6">
              <w:rPr>
                <w:rFonts w:ascii="Arial" w:eastAsia="DengXian" w:hAnsi="Arial"/>
                <w:b/>
                <w:sz w:val="18"/>
                <w:vertAlign w:val="superscript"/>
              </w:rPr>
              <w:t>*</w:t>
            </w:r>
          </w:p>
        </w:tc>
      </w:tr>
      <w:tr w:rsidR="008F4D94" w:rsidRPr="00B75DD1" w14:paraId="36D2977D" w14:textId="77777777" w:rsidTr="006A46EC">
        <w:trPr>
          <w:trHeight w:val="187"/>
          <w:jc w:val="center"/>
        </w:trPr>
        <w:tc>
          <w:tcPr>
            <w:tcW w:w="1594" w:type="dxa"/>
            <w:vMerge/>
            <w:tcBorders>
              <w:bottom w:val="single" w:sz="4" w:space="0" w:color="auto"/>
            </w:tcBorders>
          </w:tcPr>
          <w:p w14:paraId="7D0746E3" w14:textId="77777777" w:rsidR="008F4D94" w:rsidRPr="000803F6" w:rsidRDefault="008F4D94" w:rsidP="006A46EC">
            <w:pPr>
              <w:keepNext/>
              <w:keepLines/>
              <w:spacing w:after="0"/>
              <w:jc w:val="center"/>
              <w:rPr>
                <w:rFonts w:ascii="Arial" w:eastAsia="DengXian" w:hAnsi="Arial"/>
                <w:b/>
                <w:sz w:val="18"/>
              </w:rPr>
            </w:pPr>
          </w:p>
        </w:tc>
        <w:tc>
          <w:tcPr>
            <w:tcW w:w="5845" w:type="dxa"/>
            <w:gridSpan w:val="3"/>
            <w:vAlign w:val="center"/>
          </w:tcPr>
          <w:p w14:paraId="1B3762B6" w14:textId="77777777" w:rsidR="008F4D94" w:rsidRPr="000803F6" w:rsidRDefault="008F4D94" w:rsidP="006A46EC">
            <w:pPr>
              <w:keepNext/>
              <w:keepLines/>
              <w:spacing w:after="0"/>
              <w:jc w:val="center"/>
              <w:rPr>
                <w:rFonts w:ascii="Arial" w:eastAsia="DengXian" w:hAnsi="Arial"/>
                <w:b/>
                <w:sz w:val="18"/>
              </w:rPr>
            </w:pPr>
            <w:r w:rsidRPr="000803F6">
              <w:rPr>
                <w:rFonts w:ascii="Arial" w:eastAsia="DengXian" w:hAnsi="Arial"/>
                <w:b/>
                <w:sz w:val="18"/>
              </w:rPr>
              <w:t>Component band in order of bands in configuration</w:t>
            </w:r>
            <w:r w:rsidRPr="000803F6">
              <w:rPr>
                <w:rFonts w:ascii="Arial" w:eastAsia="DengXian" w:hAnsi="Arial"/>
                <w:b/>
                <w:sz w:val="18"/>
                <w:vertAlign w:val="superscript"/>
              </w:rPr>
              <w:t>**</w:t>
            </w:r>
          </w:p>
        </w:tc>
      </w:tr>
      <w:tr w:rsidR="008F4D94" w:rsidRPr="00B75DD1" w14:paraId="60C7CFDB" w14:textId="77777777" w:rsidTr="006A46EC">
        <w:trPr>
          <w:trHeight w:val="187"/>
          <w:jc w:val="center"/>
        </w:trPr>
        <w:tc>
          <w:tcPr>
            <w:tcW w:w="1594" w:type="dxa"/>
            <w:tcBorders>
              <w:bottom w:val="single" w:sz="4" w:space="0" w:color="auto"/>
            </w:tcBorders>
            <w:shd w:val="clear" w:color="auto" w:fill="auto"/>
          </w:tcPr>
          <w:p w14:paraId="480A792A" w14:textId="77777777" w:rsidR="008F4D94" w:rsidRPr="000803F6" w:rsidRDefault="008F4D94" w:rsidP="006A46EC">
            <w:pPr>
              <w:keepNext/>
              <w:keepLines/>
              <w:spacing w:after="0"/>
              <w:jc w:val="center"/>
              <w:rPr>
                <w:rFonts w:ascii="Arial" w:eastAsia="DengXian" w:hAnsi="Arial"/>
                <w:sz w:val="18"/>
              </w:rPr>
            </w:pPr>
            <w:r w:rsidRPr="00C57B8A">
              <w:rPr>
                <w:rFonts w:ascii="Arial" w:eastAsia="DengXian" w:hAnsi="Arial"/>
                <w:sz w:val="18"/>
                <w:lang w:eastAsia="zh-CN"/>
              </w:rPr>
              <w:t>CA_n1-n7-n20</w:t>
            </w:r>
          </w:p>
        </w:tc>
        <w:tc>
          <w:tcPr>
            <w:tcW w:w="1948" w:type="dxa"/>
            <w:vAlign w:val="center"/>
          </w:tcPr>
          <w:p w14:paraId="54D72988" w14:textId="77777777" w:rsidR="008F4D94" w:rsidRPr="00C964A0" w:rsidRDefault="008F4D94" w:rsidP="006A46EC">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w:t>
            </w:r>
          </w:p>
        </w:tc>
        <w:tc>
          <w:tcPr>
            <w:tcW w:w="1948" w:type="dxa"/>
            <w:vAlign w:val="center"/>
          </w:tcPr>
          <w:p w14:paraId="5D61281C" w14:textId="77777777" w:rsidR="008F4D94" w:rsidRPr="00C964A0" w:rsidRDefault="008F4D94" w:rsidP="006A46EC">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0.5</w:t>
            </w:r>
          </w:p>
        </w:tc>
        <w:tc>
          <w:tcPr>
            <w:tcW w:w="1949" w:type="dxa"/>
            <w:vAlign w:val="center"/>
          </w:tcPr>
          <w:p w14:paraId="734CB4FA" w14:textId="77777777" w:rsidR="008F4D94" w:rsidRPr="00C964A0" w:rsidRDefault="008F4D94" w:rsidP="006A46EC">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w:t>
            </w:r>
          </w:p>
        </w:tc>
      </w:tr>
      <w:tr w:rsidR="008F4D94" w:rsidRPr="00B75DD1" w14:paraId="1C455870" w14:textId="77777777" w:rsidTr="006A46EC">
        <w:trPr>
          <w:trHeight w:val="187"/>
          <w:jc w:val="center"/>
        </w:trPr>
        <w:tc>
          <w:tcPr>
            <w:tcW w:w="7439" w:type="dxa"/>
            <w:gridSpan w:val="4"/>
            <w:tcBorders>
              <w:top w:val="single" w:sz="4" w:space="0" w:color="auto"/>
            </w:tcBorders>
            <w:shd w:val="clear" w:color="auto" w:fill="auto"/>
          </w:tcPr>
          <w:p w14:paraId="6C7DFA45" w14:textId="77777777" w:rsidR="008F4D94" w:rsidRPr="000803F6" w:rsidRDefault="008F4D94" w:rsidP="006A46EC">
            <w:pPr>
              <w:keepLines/>
              <w:spacing w:after="0"/>
              <w:ind w:left="870" w:hanging="870"/>
              <w:rPr>
                <w:rFonts w:eastAsia="DengXian" w:cs="Arial"/>
                <w:lang w:eastAsia="ja-JP"/>
              </w:rPr>
            </w:pPr>
            <w:r w:rsidRPr="000803F6">
              <w:rPr>
                <w:rFonts w:ascii="Arial" w:eastAsia="DengXian" w:hAnsi="Arial" w:cs="Arial"/>
                <w:sz w:val="18"/>
                <w:lang w:eastAsia="ja-JP"/>
              </w:rPr>
              <w:t>NOTE *:</w:t>
            </w:r>
            <w:r w:rsidRPr="000803F6">
              <w:rPr>
                <w:rFonts w:ascii="Arial" w:eastAsia="DengXian" w:hAnsi="Arial" w:cs="Arial"/>
                <w:sz w:val="18"/>
                <w:lang w:eastAsia="ja-JP"/>
              </w:rPr>
              <w:tab/>
              <w:t xml:space="preserve"> “-” denotes ΔR</w:t>
            </w:r>
            <w:r w:rsidRPr="000803F6">
              <w:rPr>
                <w:rFonts w:ascii="Arial" w:eastAsia="DengXian" w:hAnsi="Arial" w:cs="Arial"/>
                <w:sz w:val="18"/>
                <w:vertAlign w:val="subscript"/>
                <w:lang w:eastAsia="ja-JP"/>
              </w:rPr>
              <w:t>IB,c</w:t>
            </w:r>
            <w:r w:rsidRPr="000803F6">
              <w:rPr>
                <w:rFonts w:ascii="Arial" w:eastAsia="DengXian" w:hAnsi="Arial" w:cs="Arial"/>
                <w:sz w:val="18"/>
                <w:lang w:eastAsia="ja-JP"/>
              </w:rPr>
              <w:t xml:space="preserve"> = 0.</w:t>
            </w:r>
          </w:p>
          <w:p w14:paraId="37F7109E" w14:textId="77777777" w:rsidR="008F4D94" w:rsidRPr="000803F6" w:rsidRDefault="008F4D94" w:rsidP="006A46EC">
            <w:pPr>
              <w:keepLines/>
              <w:spacing w:after="0"/>
              <w:ind w:left="870" w:hanging="870"/>
              <w:rPr>
                <w:rFonts w:ascii="Arial" w:eastAsia="DengXian" w:hAnsi="Arial"/>
                <w:sz w:val="18"/>
                <w:lang w:val="en-US"/>
              </w:rPr>
            </w:pPr>
            <w:r w:rsidRPr="000803F6">
              <w:rPr>
                <w:rFonts w:ascii="Arial" w:eastAsia="DengXian" w:hAnsi="Arial" w:cs="Arial"/>
                <w:sz w:val="18"/>
                <w:lang w:eastAsia="ja-JP"/>
              </w:rPr>
              <w:t>NOTE **:</w:t>
            </w:r>
            <w:r w:rsidRPr="000803F6">
              <w:rPr>
                <w:rFonts w:ascii="Arial" w:eastAsia="DengXian" w:hAnsi="Arial" w:cs="Arial"/>
                <w:sz w:val="18"/>
                <w:lang w:eastAsia="ja-JP"/>
              </w:rPr>
              <w:tab/>
              <w:t>The component band order in the configuration should be listed by the order of NR bands, such as for CA_n1-n3-n8 the band order from left to right is n1, n3 and n8.</w:t>
            </w:r>
          </w:p>
        </w:tc>
      </w:tr>
    </w:tbl>
    <w:p w14:paraId="2B5E8EC4" w14:textId="77777777" w:rsidR="008F4D94" w:rsidRPr="007338E6" w:rsidRDefault="008F4D94" w:rsidP="008F4D94"/>
    <w:p w14:paraId="6597B304" w14:textId="77777777" w:rsidR="008F4D94" w:rsidRPr="006C68CC" w:rsidRDefault="008F4D94" w:rsidP="008F4D94">
      <w:pPr>
        <w:pStyle w:val="Heading3"/>
        <w:rPr>
          <w:rFonts w:cs="Arial"/>
          <w:szCs w:val="28"/>
          <w:lang w:val="en-US" w:eastAsia="zh-CN"/>
        </w:rPr>
      </w:pPr>
      <w:bookmarkStart w:id="408" w:name="_Toc183507938"/>
      <w:r>
        <w:rPr>
          <w:rFonts w:cs="Arial"/>
          <w:szCs w:val="28"/>
          <w:lang w:val="en-US" w:eastAsia="zh-CN"/>
        </w:rPr>
        <w:t>5.30</w:t>
      </w:r>
      <w:r w:rsidRPr="006C68CC">
        <w:rPr>
          <w:rFonts w:cs="Arial"/>
          <w:szCs w:val="28"/>
          <w:lang w:val="en-US" w:eastAsia="zh-CN"/>
        </w:rPr>
        <w:t>.2</w:t>
      </w:r>
      <w:r w:rsidRPr="006C68CC">
        <w:rPr>
          <w:rFonts w:cs="Arial"/>
          <w:szCs w:val="28"/>
          <w:lang w:val="en-US" w:eastAsia="zh-CN"/>
        </w:rPr>
        <w:tab/>
        <w:t>Specific for 2 bands UL CA</w:t>
      </w:r>
      <w:bookmarkEnd w:id="408"/>
    </w:p>
    <w:p w14:paraId="07BB9B0A" w14:textId="77777777" w:rsidR="008F4D94" w:rsidRDefault="008F4D94" w:rsidP="008F4D94">
      <w:pPr>
        <w:pStyle w:val="Heading4"/>
      </w:pPr>
      <w:bookmarkStart w:id="409" w:name="_Toc183507939"/>
      <w:r>
        <w:t>5.30.2.1</w:t>
      </w:r>
      <w:r>
        <w:tab/>
      </w:r>
      <w:r w:rsidRPr="006C68CC">
        <w:t>UE co-existence studies</w:t>
      </w:r>
      <w:bookmarkEnd w:id="409"/>
    </w:p>
    <w:p w14:paraId="43378867" w14:textId="77777777" w:rsidR="008F4D94" w:rsidRDefault="008F4D94" w:rsidP="008F4D94">
      <w:pPr>
        <w:pStyle w:val="Heading5"/>
        <w:overflowPunct w:val="0"/>
        <w:autoSpaceDE w:val="0"/>
        <w:autoSpaceDN w:val="0"/>
        <w:adjustRightInd w:val="0"/>
        <w:textAlignment w:val="baseline"/>
        <w:rPr>
          <w:snapToGrid w:val="0"/>
          <w:lang w:eastAsia="en-GB"/>
        </w:rPr>
      </w:pPr>
      <w:bookmarkStart w:id="410" w:name="_Toc183507940"/>
      <w:r>
        <w:rPr>
          <w:rFonts w:hint="eastAsia"/>
          <w:snapToGrid w:val="0"/>
          <w:lang w:eastAsia="en-GB"/>
        </w:rPr>
        <w:t>5.30</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410"/>
    </w:p>
    <w:p w14:paraId="4478B2FB" w14:textId="77777777" w:rsidR="008F4D94" w:rsidRPr="00A76C0A" w:rsidRDefault="008F4D94" w:rsidP="008F4D94">
      <w:r w:rsidRPr="00A76C0A">
        <w:t xml:space="preserve">Table </w:t>
      </w:r>
      <w:r>
        <w:rPr>
          <w:rFonts w:hint="eastAsia"/>
        </w:rPr>
        <w:t>5.30</w:t>
      </w:r>
      <w:r>
        <w:t>.2.1</w:t>
      </w:r>
      <w:r w:rsidRPr="00A76C0A">
        <w:t>.1-1 provides the two UL bands with one CC per band IMD interference analysis for CA_n</w:t>
      </w:r>
      <w:r>
        <w:t>1</w:t>
      </w:r>
      <w:r w:rsidRPr="00A76C0A">
        <w:t>A-n</w:t>
      </w:r>
      <w:r>
        <w:t>7</w:t>
      </w:r>
      <w:r w:rsidRPr="00A76C0A">
        <w:t>A-n</w:t>
      </w:r>
      <w:r>
        <w:t>20</w:t>
      </w:r>
      <w:r w:rsidRPr="00A76C0A">
        <w:t>A with UL CA_n</w:t>
      </w:r>
      <w:r>
        <w:t>1</w:t>
      </w:r>
      <w:r w:rsidRPr="00A76C0A">
        <w:t>A-n</w:t>
      </w:r>
      <w:r>
        <w:t>7</w:t>
      </w:r>
      <w:r w:rsidRPr="00A76C0A">
        <w:t>A.</w:t>
      </w:r>
    </w:p>
    <w:p w14:paraId="65771FAC" w14:textId="77777777" w:rsidR="008F4D94" w:rsidRPr="006C68CC" w:rsidRDefault="008F4D94" w:rsidP="008F4D94">
      <w:pPr>
        <w:pStyle w:val="TH"/>
        <w:rPr>
          <w:rFonts w:cs="Arial"/>
          <w:b w:val="0"/>
        </w:rPr>
      </w:pPr>
      <w:r w:rsidRPr="004D6DE3">
        <w:rPr>
          <w:rFonts w:cs="Arial"/>
        </w:rPr>
        <w:t xml:space="preserve">Table </w:t>
      </w:r>
      <w:r>
        <w:rPr>
          <w:rFonts w:cs="Arial" w:hint="eastAsia"/>
        </w:rPr>
        <w:t>5.30</w:t>
      </w:r>
      <w:r w:rsidRPr="004D6DE3">
        <w:rPr>
          <w:rFonts w:cs="Arial"/>
        </w:rPr>
        <w:t>.2.</w:t>
      </w:r>
      <w:r>
        <w:rPr>
          <w:rFonts w:cs="Arial"/>
        </w:rPr>
        <w:t>1</w:t>
      </w:r>
      <w:r w:rsidRPr="004D6DE3">
        <w:rPr>
          <w:rFonts w:cs="Arial"/>
        </w:rPr>
        <w:t xml:space="preserve">.1-1: </w:t>
      </w:r>
      <w:r>
        <w:rPr>
          <w:rFonts w:cs="Arial"/>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047F72D6"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06F72E"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45768D"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E1ED12"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508A1B"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CEFAFD" w14:textId="77777777" w:rsidR="008F4D94" w:rsidRDefault="008F4D94" w:rsidP="006A46EC">
            <w:pPr>
              <w:pStyle w:val="TAH"/>
            </w:pPr>
            <w:r>
              <w:t>f</w:t>
            </w:r>
            <w:r>
              <w:rPr>
                <w:vertAlign w:val="subscript"/>
              </w:rPr>
              <w:t>y_high</w:t>
            </w:r>
          </w:p>
        </w:tc>
      </w:tr>
      <w:tr w:rsidR="008F4D94" w14:paraId="06EEE00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534B1"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A31F93"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FF29DD"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5C67F"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CCCD5A"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21F141E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14F011"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4A8441" w14:textId="77777777" w:rsidR="008F4D94" w:rsidRPr="001166C1" w:rsidRDefault="008F4D94" w:rsidP="006A46EC">
            <w:pPr>
              <w:pStyle w:val="TAL"/>
              <w:jc w:val="center"/>
              <w:rPr>
                <w:lang w:val="en-US"/>
              </w:rPr>
            </w:pPr>
            <w:r>
              <w:rPr>
                <w:rFonts w:cs="Arial"/>
                <w:color w:val="000000"/>
                <w:sz w:val="16"/>
                <w:szCs w:val="16"/>
                <w:lang w:val="en-US"/>
              </w:rPr>
              <w:t>650</w:t>
            </w:r>
            <w:r w:rsidRPr="00192608">
              <w:rPr>
                <w:rFonts w:cs="Arial"/>
                <w:color w:val="000000"/>
                <w:sz w:val="16"/>
                <w:szCs w:val="16"/>
              </w:rPr>
              <w:t xml:space="preserve"> </w:t>
            </w:r>
            <w:r>
              <w:rPr>
                <w:rFonts w:cs="Arial"/>
                <w:color w:val="000000"/>
                <w:sz w:val="16"/>
                <w:szCs w:val="16"/>
              </w:rPr>
              <w:t>–</w:t>
            </w:r>
            <w:r w:rsidRPr="00192608">
              <w:rPr>
                <w:rFonts w:cs="Arial"/>
                <w:color w:val="000000"/>
                <w:sz w:val="16"/>
                <w:szCs w:val="16"/>
              </w:rPr>
              <w:t xml:space="preserve"> </w:t>
            </w:r>
            <w:r>
              <w:rPr>
                <w:rFonts w:cs="Arial"/>
                <w:color w:val="000000"/>
                <w:sz w:val="16"/>
                <w:szCs w:val="16"/>
                <w:lang w:val="en-US"/>
              </w:rPr>
              <w:t>520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C0A7C6" w14:textId="77777777" w:rsidR="008F4D94" w:rsidRPr="001166C1" w:rsidRDefault="008F4D94" w:rsidP="006A46EC">
            <w:pPr>
              <w:keepNext/>
              <w:keepLines/>
              <w:spacing w:after="0"/>
              <w:jc w:val="center"/>
              <w:rPr>
                <w:sz w:val="18"/>
                <w:lang w:val="en-US"/>
              </w:rPr>
            </w:pPr>
            <w:r w:rsidRPr="00192608">
              <w:rPr>
                <w:rFonts w:ascii="Arial" w:hAnsi="Arial" w:cs="Arial"/>
                <w:color w:val="000000"/>
                <w:sz w:val="16"/>
                <w:szCs w:val="16"/>
              </w:rPr>
              <w:t>44</w:t>
            </w:r>
            <w:r>
              <w:rPr>
                <w:rFonts w:ascii="Arial" w:hAnsi="Arial" w:cs="Arial"/>
                <w:color w:val="000000"/>
                <w:sz w:val="16"/>
                <w:szCs w:val="16"/>
                <w:lang w:val="en-US"/>
              </w:rPr>
              <w:t>20</w:t>
            </w:r>
            <w:r w:rsidRPr="00192608">
              <w:rPr>
                <w:rFonts w:ascii="Arial" w:hAnsi="Arial" w:cs="Arial"/>
                <w:color w:val="000000"/>
                <w:sz w:val="16"/>
                <w:szCs w:val="16"/>
              </w:rPr>
              <w:t xml:space="preserve"> - 4</w:t>
            </w:r>
            <w:r>
              <w:rPr>
                <w:rFonts w:ascii="Arial" w:hAnsi="Arial" w:cs="Arial"/>
                <w:color w:val="000000"/>
                <w:sz w:val="16"/>
                <w:szCs w:val="16"/>
                <w:lang w:val="en-US"/>
              </w:rPr>
              <w:t>550</w:t>
            </w:r>
          </w:p>
        </w:tc>
      </w:tr>
      <w:tr w:rsidR="008F4D94" w14:paraId="4E3028B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7B099F"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2D0182"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F9FD5E1"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1DD0A1B"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7D980D4"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0DD6A93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97F829"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80F63" w14:textId="77777777" w:rsidR="008F4D94" w:rsidRPr="001166C1" w:rsidRDefault="008F4D94" w:rsidP="006A46EC">
            <w:pPr>
              <w:keepNext/>
              <w:keepLines/>
              <w:spacing w:after="0"/>
              <w:jc w:val="center"/>
              <w:rPr>
                <w:sz w:val="18"/>
                <w:lang w:eastAsia="ja-JP"/>
              </w:rPr>
            </w:pPr>
            <w:r w:rsidRPr="00192608">
              <w:rPr>
                <w:rFonts w:ascii="Arial" w:hAnsi="Arial" w:cs="Arial"/>
                <w:color w:val="000000"/>
                <w:sz w:val="16"/>
                <w:szCs w:val="16"/>
              </w:rPr>
              <w:t>1</w:t>
            </w:r>
            <w:r>
              <w:rPr>
                <w:rFonts w:ascii="Arial" w:hAnsi="Arial" w:cs="Arial"/>
                <w:color w:val="000000"/>
                <w:sz w:val="16"/>
                <w:szCs w:val="16"/>
                <w:lang w:val="en-US"/>
              </w:rPr>
              <w:t>270</w:t>
            </w:r>
            <w:r w:rsidRPr="00192608">
              <w:rPr>
                <w:rFonts w:ascii="Arial" w:hAnsi="Arial" w:cs="Arial"/>
                <w:color w:val="000000"/>
                <w:sz w:val="16"/>
                <w:szCs w:val="16"/>
              </w:rPr>
              <w:t>- 146</w:t>
            </w:r>
            <w:r>
              <w:rPr>
                <w:rFonts w:ascii="Arial" w:hAnsi="Arial" w:cs="Arial"/>
                <w:color w:val="000000"/>
                <w:sz w:val="16"/>
                <w:szCs w:val="16"/>
                <w:lang w:val="en-US"/>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1348A4" w14:textId="77777777" w:rsidR="008F4D94" w:rsidRPr="008A5F69" w:rsidRDefault="008F4D94" w:rsidP="006A46EC">
            <w:pPr>
              <w:keepNext/>
              <w:keepLines/>
              <w:spacing w:after="0"/>
              <w:jc w:val="center"/>
              <w:rPr>
                <w:sz w:val="18"/>
                <w:lang w:eastAsia="ja-JP"/>
              </w:rPr>
            </w:pPr>
            <w:r w:rsidRPr="00192608">
              <w:rPr>
                <w:rFonts w:ascii="Arial" w:hAnsi="Arial" w:cs="Arial"/>
                <w:color w:val="000000"/>
                <w:sz w:val="16"/>
                <w:szCs w:val="16"/>
              </w:rPr>
              <w:t>30</w:t>
            </w:r>
            <w:r>
              <w:rPr>
                <w:rFonts w:ascii="Arial" w:hAnsi="Arial" w:cs="Arial"/>
                <w:color w:val="000000"/>
                <w:sz w:val="16"/>
                <w:szCs w:val="16"/>
                <w:lang w:val="en-US"/>
              </w:rPr>
              <w:t>20</w:t>
            </w:r>
            <w:r w:rsidRPr="00192608">
              <w:rPr>
                <w:rFonts w:ascii="Arial" w:hAnsi="Arial" w:cs="Arial"/>
                <w:color w:val="000000"/>
                <w:sz w:val="16"/>
                <w:szCs w:val="16"/>
              </w:rPr>
              <w:t xml:space="preserve"> - 3</w:t>
            </w:r>
            <w:r>
              <w:rPr>
                <w:rFonts w:ascii="Arial" w:hAnsi="Arial" w:cs="Arial"/>
                <w:color w:val="000000"/>
                <w:sz w:val="16"/>
                <w:szCs w:val="16"/>
                <w:lang w:val="en-US"/>
              </w:rPr>
              <w:t>220</w:t>
            </w:r>
          </w:p>
        </w:tc>
      </w:tr>
      <w:tr w:rsidR="008F4D94" w14:paraId="347808A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5D966"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121005"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FD744B"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635158"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344642"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26069B5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F19F40"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77423F" w14:textId="77777777" w:rsidR="008F4D94" w:rsidRPr="001166C1" w:rsidRDefault="008F4D94" w:rsidP="006A46EC">
            <w:pPr>
              <w:keepNext/>
              <w:keepLines/>
              <w:spacing w:after="0"/>
              <w:jc w:val="center"/>
              <w:rPr>
                <w:sz w:val="18"/>
                <w:lang w:val="en-US"/>
              </w:rPr>
            </w:pPr>
            <w:r w:rsidRPr="00192608">
              <w:rPr>
                <w:rFonts w:ascii="Arial" w:hAnsi="Arial" w:cs="Arial"/>
                <w:color w:val="000000"/>
                <w:sz w:val="16"/>
                <w:szCs w:val="16"/>
              </w:rPr>
              <w:t>63</w:t>
            </w:r>
            <w:r>
              <w:rPr>
                <w:rFonts w:ascii="Arial" w:hAnsi="Arial" w:cs="Arial"/>
                <w:color w:val="000000"/>
                <w:sz w:val="16"/>
                <w:szCs w:val="16"/>
                <w:lang w:val="en-US"/>
              </w:rPr>
              <w:t>40</w:t>
            </w:r>
            <w:r w:rsidRPr="00192608">
              <w:rPr>
                <w:rFonts w:ascii="Arial" w:hAnsi="Arial" w:cs="Arial"/>
                <w:color w:val="000000"/>
                <w:sz w:val="16"/>
                <w:szCs w:val="16"/>
              </w:rPr>
              <w:t xml:space="preserve"> - 6</w:t>
            </w:r>
            <w:r>
              <w:rPr>
                <w:rFonts w:ascii="Arial" w:hAnsi="Arial" w:cs="Arial"/>
                <w:color w:val="000000"/>
                <w:sz w:val="16"/>
                <w:szCs w:val="16"/>
                <w:lang w:val="en-US"/>
              </w:rPr>
              <w:t>530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356F96" w14:textId="77777777" w:rsidR="008F4D94" w:rsidRPr="001166C1" w:rsidRDefault="008F4D94" w:rsidP="006A46EC">
            <w:pPr>
              <w:keepNext/>
              <w:keepLines/>
              <w:spacing w:after="0"/>
              <w:jc w:val="center"/>
              <w:rPr>
                <w:sz w:val="18"/>
                <w:lang w:val="en-US"/>
              </w:rPr>
            </w:pPr>
            <w:r w:rsidRPr="00192608">
              <w:rPr>
                <w:rFonts w:ascii="Arial" w:hAnsi="Arial" w:cs="Arial"/>
                <w:color w:val="000000"/>
                <w:sz w:val="16"/>
                <w:szCs w:val="16"/>
              </w:rPr>
              <w:t>69</w:t>
            </w:r>
            <w:r>
              <w:rPr>
                <w:rFonts w:ascii="Arial" w:hAnsi="Arial" w:cs="Arial"/>
                <w:color w:val="000000"/>
                <w:sz w:val="16"/>
                <w:szCs w:val="16"/>
                <w:lang w:val="en-US"/>
              </w:rPr>
              <w:t>20</w:t>
            </w:r>
            <w:r w:rsidRPr="00192608">
              <w:rPr>
                <w:rFonts w:ascii="Arial" w:hAnsi="Arial" w:cs="Arial"/>
                <w:color w:val="000000"/>
                <w:sz w:val="16"/>
                <w:szCs w:val="16"/>
              </w:rPr>
              <w:t xml:space="preserve"> - 7</w:t>
            </w:r>
            <w:r>
              <w:rPr>
                <w:rFonts w:ascii="Arial" w:hAnsi="Arial" w:cs="Arial"/>
                <w:color w:val="000000"/>
                <w:sz w:val="16"/>
                <w:szCs w:val="16"/>
                <w:lang w:val="en-US"/>
              </w:rPr>
              <w:t>120</w:t>
            </w:r>
          </w:p>
        </w:tc>
      </w:tr>
      <w:tr w:rsidR="008F4D94" w14:paraId="089F56D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824E3E"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00811B"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E65C7D2"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AF830E"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54379AB"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6393FAB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D30EAE"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E7193B" w14:textId="77777777" w:rsidR="008F4D94" w:rsidRPr="008A5F69" w:rsidRDefault="008F4D94" w:rsidP="006A46EC">
            <w:pPr>
              <w:keepNext/>
              <w:keepLines/>
              <w:spacing w:after="0"/>
              <w:jc w:val="center"/>
              <w:rPr>
                <w:sz w:val="18"/>
                <w:lang w:eastAsia="ja-JP"/>
              </w:rPr>
            </w:pPr>
            <w:r w:rsidRPr="00192608">
              <w:rPr>
                <w:rFonts w:ascii="Arial" w:hAnsi="Arial" w:cs="Arial"/>
                <w:color w:val="000000"/>
                <w:sz w:val="16"/>
                <w:szCs w:val="16"/>
              </w:rPr>
              <w:t>3</w:t>
            </w:r>
            <w:r>
              <w:rPr>
                <w:rFonts w:ascii="Arial" w:hAnsi="Arial" w:cs="Arial"/>
                <w:color w:val="000000"/>
                <w:sz w:val="16"/>
                <w:szCs w:val="16"/>
                <w:lang w:val="en-US"/>
              </w:rPr>
              <w:t>190</w:t>
            </w:r>
            <w:r w:rsidRPr="00192608">
              <w:rPr>
                <w:rFonts w:ascii="Arial" w:hAnsi="Arial" w:cs="Arial"/>
                <w:color w:val="000000"/>
                <w:sz w:val="16"/>
                <w:szCs w:val="16"/>
              </w:rPr>
              <w:t>- 344</w:t>
            </w:r>
            <w:r>
              <w:rPr>
                <w:rFonts w:ascii="Arial" w:hAnsi="Arial" w:cs="Arial"/>
                <w:color w:val="000000"/>
                <w:sz w:val="16"/>
                <w:szCs w:val="16"/>
                <w:lang w:val="en-US"/>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BFB51D"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5508 - 6150</w:t>
            </w:r>
          </w:p>
        </w:tc>
      </w:tr>
      <w:tr w:rsidR="008F4D94" w14:paraId="367A217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062EE0"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410C88"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98AB059"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89C1263" w14:textId="77777777" w:rsidR="008F4D94" w:rsidRDefault="008F4D94" w:rsidP="006A46EC">
            <w:pPr>
              <w:pStyle w:val="TAL"/>
              <w:jc w:val="center"/>
              <w:rPr>
                <w:lang w:val="en-US"/>
              </w:rPr>
            </w:pPr>
          </w:p>
        </w:tc>
      </w:tr>
      <w:tr w:rsidR="008F4D94" w14:paraId="4DEDF70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622F8B"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C69726" w14:textId="77777777" w:rsidR="008F4D94" w:rsidRPr="008A5F69" w:rsidRDefault="008F4D94" w:rsidP="006A46EC">
            <w:pPr>
              <w:keepNext/>
              <w:keepLines/>
              <w:spacing w:after="0"/>
              <w:jc w:val="center"/>
              <w:rPr>
                <w:sz w:val="18"/>
                <w:lang w:eastAsia="ja-JP"/>
              </w:rPr>
            </w:pPr>
            <w:r w:rsidRPr="00192608">
              <w:rPr>
                <w:rFonts w:ascii="Arial" w:hAnsi="Arial" w:cs="Arial"/>
                <w:color w:val="000000"/>
                <w:sz w:val="16"/>
                <w:szCs w:val="16"/>
              </w:rPr>
              <w:t>1</w:t>
            </w:r>
            <w:r>
              <w:rPr>
                <w:rFonts w:ascii="Arial" w:hAnsi="Arial" w:cs="Arial"/>
                <w:color w:val="000000"/>
                <w:sz w:val="16"/>
                <w:szCs w:val="16"/>
                <w:lang w:val="en-US"/>
              </w:rPr>
              <w:t>30</w:t>
            </w:r>
            <w:r w:rsidRPr="00192608">
              <w:rPr>
                <w:rFonts w:ascii="Arial" w:hAnsi="Arial" w:cs="Arial"/>
                <w:color w:val="000000"/>
                <w:sz w:val="16"/>
                <w:szCs w:val="16"/>
              </w:rPr>
              <w:t>0 - 1</w:t>
            </w:r>
            <w:r>
              <w:rPr>
                <w:rFonts w:ascii="Arial" w:hAnsi="Arial" w:cs="Arial"/>
                <w:color w:val="000000"/>
                <w:sz w:val="16"/>
                <w:szCs w:val="16"/>
                <w:lang w:val="en-US"/>
              </w:rPr>
              <w:t>040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0A17ABB" w14:textId="77777777" w:rsidR="008F4D94" w:rsidRDefault="008F4D94" w:rsidP="006A46EC">
            <w:pPr>
              <w:keepNext/>
              <w:keepLines/>
              <w:spacing w:after="0"/>
              <w:jc w:val="center"/>
              <w:rPr>
                <w:sz w:val="18"/>
                <w:lang w:eastAsia="ja-JP"/>
              </w:rPr>
            </w:pPr>
          </w:p>
        </w:tc>
      </w:tr>
      <w:tr w:rsidR="008F4D94" w14:paraId="7AF902F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2AAFFF"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AE9085"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8EB11B7"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135353"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97079AF"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74AFD33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F2C59F"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943829" w14:textId="77777777" w:rsidR="008F4D94" w:rsidRPr="008A5F69" w:rsidRDefault="008F4D94" w:rsidP="006A46EC">
            <w:pPr>
              <w:keepNext/>
              <w:keepLines/>
              <w:spacing w:after="0"/>
              <w:jc w:val="center"/>
              <w:rPr>
                <w:sz w:val="18"/>
                <w:lang w:eastAsia="ja-JP"/>
              </w:rPr>
            </w:pPr>
            <w:r w:rsidRPr="00192608">
              <w:rPr>
                <w:rFonts w:ascii="Arial" w:hAnsi="Arial" w:cs="Arial"/>
                <w:color w:val="000000"/>
                <w:sz w:val="16"/>
                <w:szCs w:val="16"/>
              </w:rPr>
              <w:t>82</w:t>
            </w:r>
            <w:r>
              <w:rPr>
                <w:rFonts w:ascii="Arial" w:hAnsi="Arial" w:cs="Arial"/>
                <w:color w:val="000000"/>
                <w:sz w:val="16"/>
                <w:szCs w:val="16"/>
                <w:lang w:val="en-US"/>
              </w:rPr>
              <w:t>60</w:t>
            </w:r>
            <w:r w:rsidRPr="00192608">
              <w:rPr>
                <w:rFonts w:ascii="Arial" w:hAnsi="Arial" w:cs="Arial"/>
                <w:color w:val="000000"/>
                <w:sz w:val="16"/>
                <w:szCs w:val="16"/>
              </w:rPr>
              <w:t xml:space="preserve"> - 8</w:t>
            </w:r>
            <w:r>
              <w:rPr>
                <w:rFonts w:ascii="Arial" w:hAnsi="Arial" w:cs="Arial"/>
                <w:color w:val="000000"/>
                <w:sz w:val="16"/>
                <w:szCs w:val="16"/>
                <w:lang w:val="en-US"/>
              </w:rPr>
              <w:t>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3B36BD"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94</w:t>
            </w:r>
            <w:r>
              <w:rPr>
                <w:rFonts w:ascii="Arial" w:hAnsi="Arial" w:cs="Arial"/>
                <w:color w:val="000000"/>
                <w:sz w:val="16"/>
                <w:szCs w:val="16"/>
                <w:lang w:val="en-US"/>
              </w:rPr>
              <w:t>20</w:t>
            </w:r>
            <w:r w:rsidRPr="00192608">
              <w:rPr>
                <w:rFonts w:ascii="Arial" w:hAnsi="Arial" w:cs="Arial"/>
                <w:color w:val="000000"/>
                <w:sz w:val="16"/>
                <w:szCs w:val="16"/>
              </w:rPr>
              <w:t xml:space="preserve"> - </w:t>
            </w:r>
            <w:r>
              <w:rPr>
                <w:rFonts w:ascii="Arial" w:hAnsi="Arial" w:cs="Arial"/>
                <w:color w:val="000000"/>
                <w:sz w:val="16"/>
                <w:szCs w:val="16"/>
                <w:lang w:val="en-US"/>
              </w:rPr>
              <w:t>910</w:t>
            </w:r>
            <w:r w:rsidRPr="00192608">
              <w:rPr>
                <w:rFonts w:ascii="Arial" w:hAnsi="Arial" w:cs="Arial"/>
                <w:color w:val="000000"/>
                <w:sz w:val="16"/>
                <w:szCs w:val="16"/>
              </w:rPr>
              <w:t>0</w:t>
            </w:r>
          </w:p>
        </w:tc>
      </w:tr>
      <w:tr w:rsidR="008F4D94" w14:paraId="74BF5F0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45D32C"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C306D7"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9EA475C"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BC08BC9" w14:textId="77777777" w:rsidR="008F4D94" w:rsidRDefault="008F4D94" w:rsidP="006A46EC">
            <w:pPr>
              <w:pStyle w:val="TAL"/>
              <w:jc w:val="center"/>
              <w:rPr>
                <w:lang w:val="en-US"/>
              </w:rPr>
            </w:pPr>
          </w:p>
        </w:tc>
      </w:tr>
      <w:tr w:rsidR="008F4D94" w14:paraId="5FB1800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AE8F66"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C02ADF" w14:textId="77777777" w:rsidR="008F4D94" w:rsidRPr="008A5F69" w:rsidRDefault="008F4D94" w:rsidP="006A46EC">
            <w:pPr>
              <w:keepNext/>
              <w:keepLines/>
              <w:spacing w:after="0"/>
              <w:jc w:val="center"/>
              <w:rPr>
                <w:sz w:val="18"/>
                <w:lang w:eastAsia="ja-JP"/>
              </w:rPr>
            </w:pPr>
            <w:r>
              <w:rPr>
                <w:rFonts w:ascii="Arial" w:hAnsi="Arial" w:cs="Arial"/>
                <w:color w:val="000000"/>
                <w:sz w:val="16"/>
                <w:szCs w:val="16"/>
                <w:lang w:val="en-US"/>
              </w:rPr>
              <w:t>5504</w:t>
            </w:r>
            <w:r w:rsidRPr="00192608">
              <w:rPr>
                <w:rFonts w:ascii="Arial" w:hAnsi="Arial" w:cs="Arial"/>
                <w:color w:val="000000"/>
                <w:sz w:val="16"/>
                <w:szCs w:val="16"/>
              </w:rPr>
              <w:t xml:space="preserve"> - </w:t>
            </w:r>
            <w:r>
              <w:rPr>
                <w:rFonts w:ascii="Arial" w:hAnsi="Arial" w:cs="Arial"/>
                <w:color w:val="000000"/>
                <w:sz w:val="16"/>
                <w:szCs w:val="16"/>
                <w:lang w:val="en-US"/>
              </w:rPr>
              <w:t>5684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399FBB" w14:textId="77777777" w:rsidR="008F4D94" w:rsidRDefault="008F4D94" w:rsidP="006A46EC">
            <w:pPr>
              <w:keepNext/>
              <w:keepLines/>
              <w:spacing w:after="0"/>
              <w:jc w:val="center"/>
              <w:rPr>
                <w:sz w:val="18"/>
                <w:lang w:eastAsia="ja-JP"/>
              </w:rPr>
            </w:pPr>
          </w:p>
        </w:tc>
      </w:tr>
      <w:tr w:rsidR="008F4D94" w14:paraId="1BB165C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88939C"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939B12"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2B0BB62"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118123"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793C9CC"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5F29773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AAAB7"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43D1B" w14:textId="77777777" w:rsidR="008F4D94" w:rsidRPr="00FF0610" w:rsidRDefault="008F4D94" w:rsidP="006A46EC">
            <w:pPr>
              <w:keepNext/>
              <w:keepLines/>
              <w:spacing w:after="0"/>
              <w:jc w:val="center"/>
              <w:rPr>
                <w:sz w:val="18"/>
                <w:lang w:eastAsia="ja-JP"/>
              </w:rPr>
            </w:pPr>
            <w:r>
              <w:rPr>
                <w:rFonts w:ascii="Arial" w:hAnsi="Arial" w:cs="Arial"/>
                <w:color w:val="000000"/>
                <w:sz w:val="16"/>
                <w:szCs w:val="16"/>
                <w:lang w:val="en-US"/>
              </w:rPr>
              <w:t>7088</w:t>
            </w:r>
            <w:r w:rsidRPr="00192608">
              <w:rPr>
                <w:rFonts w:ascii="Arial" w:hAnsi="Arial" w:cs="Arial"/>
                <w:color w:val="000000"/>
                <w:sz w:val="16"/>
                <w:szCs w:val="16"/>
              </w:rPr>
              <w:t xml:space="preserve">- </w:t>
            </w:r>
            <w:r>
              <w:rPr>
                <w:rFonts w:ascii="Arial" w:hAnsi="Arial" w:cs="Arial"/>
                <w:color w:val="000000"/>
                <w:sz w:val="16"/>
                <w:szCs w:val="16"/>
                <w:lang w:val="en-US"/>
              </w:rPr>
              <w:t>6818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F91864" w14:textId="77777777" w:rsidR="008F4D94" w:rsidRPr="008A5F69" w:rsidRDefault="008F4D94" w:rsidP="006A46EC">
            <w:pPr>
              <w:keepNext/>
              <w:keepLines/>
              <w:spacing w:after="0"/>
              <w:jc w:val="center"/>
              <w:rPr>
                <w:sz w:val="18"/>
                <w:lang w:eastAsia="ja-JP"/>
              </w:rPr>
            </w:pPr>
            <w:r>
              <w:rPr>
                <w:rFonts w:ascii="Arial" w:hAnsi="Arial" w:cs="Arial"/>
                <w:color w:val="000000"/>
                <w:sz w:val="16"/>
                <w:szCs w:val="16"/>
                <w:lang w:val="en-US"/>
              </w:rPr>
              <w:t>1528</w:t>
            </w:r>
            <w:r w:rsidRPr="00192608">
              <w:rPr>
                <w:rFonts w:ascii="Arial" w:hAnsi="Arial" w:cs="Arial"/>
                <w:color w:val="000000"/>
                <w:sz w:val="16"/>
                <w:szCs w:val="16"/>
              </w:rPr>
              <w:t xml:space="preserve"> - </w:t>
            </w:r>
            <w:r>
              <w:rPr>
                <w:rFonts w:ascii="Arial" w:hAnsi="Arial" w:cs="Arial"/>
                <w:color w:val="000000"/>
                <w:sz w:val="16"/>
                <w:szCs w:val="16"/>
                <w:lang w:val="en-US"/>
              </w:rPr>
              <w:t>1348</w:t>
            </w:r>
          </w:p>
        </w:tc>
      </w:tr>
      <w:tr w:rsidR="008F4D94" w14:paraId="3BEE2B2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040DE"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555917"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947BC64"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133DE5"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D3A2D70"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7D565CB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FB772D"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7CFAA" w14:textId="77777777" w:rsidR="008F4D94" w:rsidRPr="008A5F69" w:rsidRDefault="008F4D94" w:rsidP="006A46EC">
            <w:pPr>
              <w:keepNext/>
              <w:keepLines/>
              <w:spacing w:after="0"/>
              <w:jc w:val="center"/>
              <w:rPr>
                <w:sz w:val="18"/>
                <w:lang w:eastAsia="ja-JP"/>
              </w:rPr>
            </w:pPr>
            <w:r>
              <w:rPr>
                <w:rFonts w:ascii="Arial" w:hAnsi="Arial" w:cs="Arial"/>
                <w:color w:val="000000"/>
                <w:sz w:val="16"/>
                <w:szCs w:val="16"/>
                <w:lang w:val="en-US"/>
              </w:rPr>
              <w:t>3870</w:t>
            </w:r>
            <w:r w:rsidRPr="00192608">
              <w:rPr>
                <w:rFonts w:ascii="Arial" w:hAnsi="Arial" w:cs="Arial"/>
                <w:color w:val="000000"/>
                <w:sz w:val="16"/>
                <w:szCs w:val="16"/>
              </w:rPr>
              <w:t xml:space="preserve"> - 35</w:t>
            </w:r>
            <w:r>
              <w:rPr>
                <w:rFonts w:ascii="Arial" w:hAnsi="Arial" w:cs="Arial"/>
                <w:color w:val="000000"/>
                <w:sz w:val="16"/>
                <w:szCs w:val="16"/>
                <w:lang w:val="en-US"/>
              </w:rPr>
              <w:t>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869031" w14:textId="77777777" w:rsidR="008F4D94" w:rsidRPr="008A5F69" w:rsidRDefault="008F4D94" w:rsidP="006A46EC">
            <w:pPr>
              <w:keepNext/>
              <w:keepLines/>
              <w:spacing w:after="0"/>
              <w:jc w:val="center"/>
              <w:rPr>
                <w:sz w:val="18"/>
                <w:lang w:eastAsia="ja-JP"/>
              </w:rPr>
            </w:pPr>
            <w:r w:rsidRPr="00192608">
              <w:rPr>
                <w:rFonts w:ascii="Arial" w:hAnsi="Arial" w:cs="Arial"/>
                <w:color w:val="000000"/>
                <w:sz w:val="16"/>
                <w:szCs w:val="16"/>
              </w:rPr>
              <w:t>94</w:t>
            </w:r>
            <w:r>
              <w:rPr>
                <w:rFonts w:ascii="Arial" w:hAnsi="Arial" w:cs="Arial"/>
                <w:color w:val="000000"/>
                <w:sz w:val="16"/>
                <w:szCs w:val="16"/>
                <w:lang w:val="en-US"/>
              </w:rPr>
              <w:t>0</w:t>
            </w:r>
            <w:r w:rsidRPr="00192608">
              <w:rPr>
                <w:rFonts w:ascii="Arial" w:hAnsi="Arial" w:cs="Arial"/>
                <w:color w:val="000000"/>
                <w:sz w:val="16"/>
                <w:szCs w:val="16"/>
              </w:rPr>
              <w:t xml:space="preserve"> - </w:t>
            </w:r>
            <w:r>
              <w:rPr>
                <w:rFonts w:ascii="Arial" w:hAnsi="Arial" w:cs="Arial"/>
                <w:color w:val="000000"/>
                <w:sz w:val="16"/>
                <w:szCs w:val="16"/>
                <w:lang w:val="en-US"/>
              </w:rPr>
              <w:t>620</w:t>
            </w:r>
          </w:p>
        </w:tc>
      </w:tr>
      <w:tr w:rsidR="008F4D94" w14:paraId="3FC60CB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2F2201"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387E9E"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E5E4FCA"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327AA6F"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3C24B0D"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7D174DC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E1830C"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6D254D" w14:textId="77777777" w:rsidR="008F4D94" w:rsidRPr="00FF0610" w:rsidRDefault="008F4D94" w:rsidP="006A46EC">
            <w:pPr>
              <w:keepNext/>
              <w:keepLines/>
              <w:spacing w:after="0"/>
              <w:jc w:val="center"/>
              <w:rPr>
                <w:sz w:val="18"/>
                <w:lang w:eastAsia="ja-JP"/>
              </w:rPr>
            </w:pPr>
            <w:r w:rsidRPr="00FF0610">
              <w:rPr>
                <w:rFonts w:ascii="Arial" w:hAnsi="Arial" w:cs="Arial"/>
                <w:color w:val="000000"/>
                <w:sz w:val="16"/>
                <w:szCs w:val="16"/>
                <w:lang w:val="en-US"/>
              </w:rPr>
              <w:t>4276</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FF0610">
              <w:rPr>
                <w:rFonts w:ascii="Arial" w:hAnsi="Arial" w:cs="Arial"/>
                <w:color w:val="000000"/>
                <w:sz w:val="16"/>
                <w:szCs w:val="16"/>
                <w:lang w:val="en-US"/>
              </w:rPr>
              <w:t>4036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3CA874" w14:textId="77777777" w:rsidR="008F4D94" w:rsidRPr="00FF0610" w:rsidRDefault="008F4D94" w:rsidP="006A46EC">
            <w:pPr>
              <w:keepNext/>
              <w:keepLines/>
              <w:spacing w:after="0"/>
              <w:jc w:val="center"/>
              <w:rPr>
                <w:sz w:val="18"/>
                <w:lang w:eastAsia="ja-JP"/>
              </w:rPr>
            </w:pPr>
            <w:r w:rsidRPr="00FF0610">
              <w:rPr>
                <w:rFonts w:ascii="Arial" w:hAnsi="Arial" w:cs="Arial"/>
                <w:color w:val="000000"/>
                <w:sz w:val="16"/>
                <w:szCs w:val="16"/>
                <w:lang w:val="en-US"/>
              </w:rPr>
              <w:t>1254</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FF0610">
              <w:rPr>
                <w:rFonts w:ascii="Arial" w:hAnsi="Arial" w:cs="Arial"/>
                <w:color w:val="000000"/>
                <w:sz w:val="16"/>
                <w:szCs w:val="16"/>
                <w:lang w:val="en-US"/>
              </w:rPr>
              <w:t>1464</w:t>
            </w:r>
          </w:p>
        </w:tc>
      </w:tr>
      <w:tr w:rsidR="008F4D94" w14:paraId="6071839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1054EB"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966BB3"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0AE91EF"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2181D8"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47F3DC5"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63B38BD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D2D7BA"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AAF588" w14:textId="77777777" w:rsidR="008F4D94" w:rsidRPr="008A5F69" w:rsidRDefault="008F4D94" w:rsidP="006A46EC">
            <w:pPr>
              <w:keepNext/>
              <w:keepLines/>
              <w:spacing w:after="0"/>
              <w:jc w:val="center"/>
              <w:rPr>
                <w:sz w:val="18"/>
                <w:lang w:eastAsia="ja-JP"/>
              </w:rPr>
            </w:pPr>
            <w:r w:rsidRPr="00FF0610">
              <w:rPr>
                <w:rFonts w:ascii="Arial" w:hAnsi="Arial" w:cs="Arial"/>
                <w:color w:val="000000"/>
                <w:sz w:val="16"/>
                <w:szCs w:val="16"/>
              </w:rPr>
              <w:t>7424</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FF0610">
              <w:rPr>
                <w:rFonts w:ascii="Arial" w:hAnsi="Arial" w:cs="Arial"/>
                <w:color w:val="000000"/>
                <w:sz w:val="16"/>
                <w:szCs w:val="16"/>
              </w:rPr>
              <w:t>7664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9A18BA" w14:textId="77777777" w:rsidR="008F4D94" w:rsidRPr="008A5F69" w:rsidRDefault="008F4D94" w:rsidP="006A46EC">
            <w:pPr>
              <w:keepNext/>
              <w:keepLines/>
              <w:spacing w:after="0"/>
              <w:jc w:val="center"/>
              <w:rPr>
                <w:sz w:val="18"/>
                <w:lang w:eastAsia="ja-JP"/>
              </w:rPr>
            </w:pPr>
            <w:r w:rsidRPr="00FF0610">
              <w:rPr>
                <w:rFonts w:ascii="Arial" w:hAnsi="Arial" w:cs="Arial"/>
                <w:color w:val="000000"/>
                <w:sz w:val="16"/>
                <w:szCs w:val="16"/>
              </w:rPr>
              <w:t>6336</w:t>
            </w:r>
            <w:r w:rsidRPr="00192608">
              <w:rPr>
                <w:rFonts w:ascii="Arial" w:hAnsi="Arial" w:cs="Arial"/>
                <w:color w:val="000000"/>
                <w:sz w:val="16"/>
                <w:szCs w:val="16"/>
              </w:rPr>
              <w:t xml:space="preserve"> - </w:t>
            </w:r>
            <w:r w:rsidRPr="00FF0610">
              <w:rPr>
                <w:rFonts w:ascii="Arial" w:hAnsi="Arial" w:cs="Arial"/>
                <w:color w:val="000000"/>
                <w:sz w:val="16"/>
                <w:szCs w:val="16"/>
              </w:rPr>
              <w:t>6546</w:t>
            </w:r>
          </w:p>
        </w:tc>
      </w:tr>
      <w:tr w:rsidR="008F4D94" w14:paraId="51E220B8"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094D29" w14:textId="77777777" w:rsidR="008F4D94" w:rsidRDefault="008F4D94" w:rsidP="006A46EC">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6B0E1260" w14:textId="77777777" w:rsidR="008F4D94" w:rsidRPr="002A3A4E" w:rsidRDefault="008F4D94" w:rsidP="008F4D94">
      <w:pPr>
        <w:rPr>
          <w:lang w:eastAsia="zh-CN"/>
        </w:rPr>
      </w:pPr>
    </w:p>
    <w:p w14:paraId="15E3DD6C" w14:textId="77777777" w:rsidR="008F4D94" w:rsidRDefault="008F4D94" w:rsidP="008F4D94">
      <w:pPr>
        <w:rPr>
          <w:lang w:eastAsia="ko-KR"/>
        </w:rPr>
      </w:pPr>
      <w:r w:rsidRPr="00B75DD1">
        <w:rPr>
          <w:lang w:eastAsia="ko-KR"/>
        </w:rPr>
        <w:t xml:space="preserve">Based on Table </w:t>
      </w:r>
      <w:r>
        <w:rPr>
          <w:lang w:val="en-US" w:eastAsia="zh-CN"/>
        </w:rPr>
        <w:t>5.30</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-1</w:t>
      </w:r>
      <w:r w:rsidRPr="00B75DD1">
        <w:rPr>
          <w:lang w:val="en-US" w:eastAsia="zh-CN"/>
        </w:rPr>
        <w:t xml:space="preserve">, </w:t>
      </w:r>
      <w:r>
        <w:rPr>
          <w:lang w:val="en-US" w:eastAsia="zh-CN"/>
        </w:rPr>
        <w:t>5</w:t>
      </w:r>
      <w:r w:rsidRPr="00855E82">
        <w:rPr>
          <w:vertAlign w:val="superscript"/>
          <w:lang w:val="en-US" w:eastAsia="zh-CN"/>
        </w:rPr>
        <w:t>th</w:t>
      </w:r>
      <w:r>
        <w:rPr>
          <w:lang w:val="en-US" w:eastAsia="zh-CN"/>
        </w:rPr>
        <w:t xml:space="preserve"> </w:t>
      </w:r>
      <w:r w:rsidRPr="00B75DD1">
        <w:rPr>
          <w:lang w:eastAsia="ko-KR"/>
        </w:rPr>
        <w:t xml:space="preserve">order IMD from </w:t>
      </w:r>
      <w:r>
        <w:rPr>
          <w:lang w:eastAsia="ko-KR"/>
        </w:rPr>
        <w:t>B</w:t>
      </w:r>
      <w:r w:rsidRPr="00B75DD1">
        <w:rPr>
          <w:lang w:eastAsia="ko-KR"/>
        </w:rPr>
        <w:t>and n</w:t>
      </w:r>
      <w:r>
        <w:rPr>
          <w:lang w:eastAsia="ko-KR"/>
        </w:rPr>
        <w:t>1</w:t>
      </w:r>
      <w:r w:rsidRPr="00B75DD1">
        <w:rPr>
          <w:lang w:eastAsia="ko-KR"/>
        </w:rPr>
        <w:t xml:space="preserve"> and Band n</w:t>
      </w:r>
      <w:r>
        <w:rPr>
          <w:lang w:eastAsia="ko-KR"/>
        </w:rPr>
        <w:t>7</w:t>
      </w:r>
      <w:r w:rsidRPr="00B75DD1">
        <w:rPr>
          <w:lang w:eastAsia="ko-KR"/>
        </w:rPr>
        <w:t xml:space="preserve"> may fall into Rx frequencies of band</w:t>
      </w:r>
      <w:r w:rsidRPr="00B75DD1">
        <w:rPr>
          <w:lang w:eastAsia="ja-JP"/>
        </w:rPr>
        <w:t xml:space="preserve"> </w:t>
      </w:r>
      <w:r w:rsidRPr="00B75DD1">
        <w:rPr>
          <w:lang w:val="en-US" w:eastAsia="zh-CN"/>
        </w:rPr>
        <w:t>n</w:t>
      </w:r>
      <w:r>
        <w:rPr>
          <w:lang w:val="en-US" w:eastAsia="zh-CN"/>
        </w:rPr>
        <w:t>20</w:t>
      </w:r>
      <w:r w:rsidRPr="00B75DD1">
        <w:rPr>
          <w:lang w:eastAsia="ko-KR"/>
        </w:rPr>
        <w:t>.</w:t>
      </w:r>
    </w:p>
    <w:p w14:paraId="61B2251D" w14:textId="77777777" w:rsidR="008F4D94" w:rsidRPr="00A76C0A" w:rsidRDefault="008F4D94" w:rsidP="008F4D94">
      <w:r w:rsidRPr="00A76C0A">
        <w:t xml:space="preserve">Table </w:t>
      </w:r>
      <w:r>
        <w:rPr>
          <w:rFonts w:hint="eastAsia"/>
        </w:rPr>
        <w:t>5.30</w:t>
      </w:r>
      <w:r>
        <w:t>.2.1</w:t>
      </w:r>
      <w:r w:rsidRPr="00A76C0A">
        <w:t>.1-</w:t>
      </w:r>
      <w:r>
        <w:t>2</w:t>
      </w:r>
      <w:r w:rsidRPr="00A76C0A">
        <w:t xml:space="preserve"> provides the two UL bands with one CC per band IMD interference analysis for CA_n</w:t>
      </w:r>
      <w:r>
        <w:t>1</w:t>
      </w:r>
      <w:r w:rsidRPr="00A76C0A">
        <w:t>A-n</w:t>
      </w:r>
      <w:r>
        <w:t>7</w:t>
      </w:r>
      <w:r w:rsidRPr="00A76C0A">
        <w:t>A-n</w:t>
      </w:r>
      <w:r>
        <w:t>20</w:t>
      </w:r>
      <w:r w:rsidRPr="00A76C0A">
        <w:t>A with UL CA_n</w:t>
      </w:r>
      <w:r>
        <w:t>1</w:t>
      </w:r>
      <w:r w:rsidRPr="00A76C0A">
        <w:t>A-n</w:t>
      </w:r>
      <w:r>
        <w:t>20</w:t>
      </w:r>
      <w:r w:rsidRPr="00A76C0A">
        <w:t>A.</w:t>
      </w:r>
    </w:p>
    <w:p w14:paraId="0A46C22C" w14:textId="77777777" w:rsidR="008F4D94" w:rsidRPr="00B75DD1" w:rsidRDefault="008F4D94" w:rsidP="008F4D94">
      <w:pPr>
        <w:rPr>
          <w:lang w:eastAsia="ko-KR"/>
        </w:rPr>
      </w:pPr>
    </w:p>
    <w:p w14:paraId="5793D665"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1050D3AE"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94B44F"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62FD0"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F514BB"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291F6D"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77C1B" w14:textId="77777777" w:rsidR="008F4D94" w:rsidRDefault="008F4D94" w:rsidP="006A46EC">
            <w:pPr>
              <w:pStyle w:val="TAH"/>
            </w:pPr>
            <w:r>
              <w:t>f</w:t>
            </w:r>
            <w:r>
              <w:rPr>
                <w:vertAlign w:val="subscript"/>
              </w:rPr>
              <w:t>y_high</w:t>
            </w:r>
          </w:p>
        </w:tc>
      </w:tr>
      <w:tr w:rsidR="008F4D94" w14:paraId="0AE343A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D572B6"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9E61F2"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2052BD"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2DDA0"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CD091C"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478BE77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A808C8"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5BEB2" w14:textId="77777777" w:rsidR="008F4D94" w:rsidRPr="009A50D1" w:rsidRDefault="008F4D94" w:rsidP="006A46EC">
            <w:pPr>
              <w:pStyle w:val="TAL"/>
              <w:jc w:val="center"/>
              <w:rPr>
                <w:lang w:val="en-US"/>
              </w:rPr>
            </w:pPr>
            <w:r w:rsidRPr="00192608">
              <w:rPr>
                <w:rFonts w:cs="Arial"/>
                <w:color w:val="000000"/>
                <w:sz w:val="16"/>
                <w:szCs w:val="16"/>
              </w:rPr>
              <w:t>1</w:t>
            </w:r>
            <w:r>
              <w:rPr>
                <w:rFonts w:cs="Arial"/>
                <w:color w:val="000000"/>
                <w:sz w:val="16"/>
                <w:szCs w:val="16"/>
                <w:lang w:val="en-US"/>
              </w:rPr>
              <w:t>148</w:t>
            </w:r>
            <w:r w:rsidRPr="00192608">
              <w:rPr>
                <w:rFonts w:cs="Arial"/>
                <w:color w:val="000000"/>
                <w:sz w:val="16"/>
                <w:szCs w:val="16"/>
              </w:rPr>
              <w:t xml:space="preserve"> - 1</w:t>
            </w:r>
            <w:r>
              <w:rPr>
                <w:rFonts w:cs="Arial"/>
                <w:color w:val="000000"/>
                <w:sz w:val="16"/>
                <w:szCs w:val="16"/>
                <w:lang w:val="en-US"/>
              </w:rPr>
              <w:t>058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516491" w14:textId="77777777" w:rsidR="008F4D94" w:rsidRPr="009A50D1" w:rsidRDefault="008F4D94" w:rsidP="006A46EC">
            <w:pPr>
              <w:keepNext/>
              <w:keepLines/>
              <w:spacing w:after="0"/>
              <w:jc w:val="center"/>
              <w:rPr>
                <w:sz w:val="18"/>
                <w:lang w:val="en-US"/>
              </w:rPr>
            </w:pPr>
            <w:r>
              <w:rPr>
                <w:rFonts w:ascii="Arial" w:hAnsi="Arial" w:cs="Arial"/>
                <w:color w:val="000000"/>
                <w:sz w:val="16"/>
                <w:szCs w:val="16"/>
                <w:lang w:val="en-US"/>
              </w:rPr>
              <w:t>2752</w:t>
            </w:r>
            <w:r w:rsidRPr="00192608">
              <w:rPr>
                <w:rFonts w:ascii="Arial" w:hAnsi="Arial" w:cs="Arial"/>
                <w:color w:val="000000"/>
                <w:sz w:val="16"/>
                <w:szCs w:val="16"/>
              </w:rPr>
              <w:t xml:space="preserve"> - </w:t>
            </w:r>
            <w:r>
              <w:rPr>
                <w:rFonts w:ascii="Arial" w:hAnsi="Arial" w:cs="Arial"/>
                <w:color w:val="000000"/>
                <w:sz w:val="16"/>
                <w:szCs w:val="16"/>
                <w:lang w:val="en-US"/>
              </w:rPr>
              <w:t>2842</w:t>
            </w:r>
          </w:p>
        </w:tc>
      </w:tr>
      <w:tr w:rsidR="008F4D94" w14:paraId="16D97AF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3BA36F"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F9C60B"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2F8357"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CE774D"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0C37E84"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4B98672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F8763"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9AE23" w14:textId="77777777" w:rsidR="008F4D94" w:rsidRDefault="008F4D94" w:rsidP="006A46EC">
            <w:pPr>
              <w:keepNext/>
              <w:keepLines/>
              <w:spacing w:after="0"/>
              <w:jc w:val="center"/>
              <w:rPr>
                <w:sz w:val="18"/>
                <w:lang w:eastAsia="ja-JP"/>
              </w:rPr>
            </w:pPr>
            <w:r w:rsidRPr="009A50D1">
              <w:rPr>
                <w:rFonts w:ascii="Arial" w:hAnsi="Arial" w:cs="Arial"/>
                <w:color w:val="000000"/>
                <w:sz w:val="16"/>
                <w:szCs w:val="16"/>
              </w:rPr>
              <w:t>316</w:t>
            </w:r>
            <w:r w:rsidRPr="009A50D1">
              <w:rPr>
                <w:rFonts w:ascii="Arial" w:hAnsi="Arial" w:cs="Arial"/>
                <w:color w:val="000000"/>
                <w:sz w:val="16"/>
                <w:szCs w:val="16"/>
              </w:rPr>
              <w:tab/>
            </w:r>
            <w:r>
              <w:rPr>
                <w:rFonts w:ascii="Arial" w:hAnsi="Arial" w:cs="Arial"/>
                <w:color w:val="000000"/>
                <w:sz w:val="16"/>
                <w:szCs w:val="16"/>
                <w:lang w:val="en-US"/>
              </w:rPr>
              <w:t xml:space="preserve">- </w:t>
            </w:r>
            <w:r w:rsidRPr="009A50D1">
              <w:rPr>
                <w:rFonts w:ascii="Arial" w:hAnsi="Arial" w:cs="Arial"/>
                <w:color w:val="000000"/>
                <w:sz w:val="16"/>
                <w:szCs w:val="16"/>
              </w:rPr>
              <w:t>196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6A785D" w14:textId="77777777" w:rsidR="008F4D94" w:rsidRPr="00FF0610" w:rsidRDefault="008F4D94" w:rsidP="006A46EC">
            <w:pPr>
              <w:keepNext/>
              <w:keepLines/>
              <w:spacing w:after="0"/>
              <w:jc w:val="center"/>
              <w:rPr>
                <w:sz w:val="18"/>
                <w:lang w:eastAsia="ja-JP"/>
              </w:rPr>
            </w:pPr>
            <w:r w:rsidRPr="009A50D1">
              <w:rPr>
                <w:rFonts w:ascii="Arial" w:hAnsi="Arial" w:cs="Arial"/>
                <w:color w:val="000000"/>
                <w:sz w:val="16"/>
                <w:szCs w:val="16"/>
              </w:rPr>
              <w:t>2978</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9A50D1">
              <w:rPr>
                <w:rFonts w:ascii="Arial" w:hAnsi="Arial" w:cs="Arial"/>
                <w:color w:val="000000"/>
                <w:sz w:val="16"/>
                <w:szCs w:val="16"/>
              </w:rPr>
              <w:tab/>
              <w:t>312</w:t>
            </w:r>
            <w:r>
              <w:rPr>
                <w:rFonts w:ascii="Arial" w:hAnsi="Arial" w:cs="Arial"/>
                <w:color w:val="000000"/>
                <w:sz w:val="16"/>
                <w:szCs w:val="16"/>
                <w:lang w:val="en-US"/>
              </w:rPr>
              <w:t>8</w:t>
            </w:r>
          </w:p>
        </w:tc>
      </w:tr>
      <w:tr w:rsidR="008F4D94" w14:paraId="718C5F3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BABF4E"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749CF48"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5A1BC9F"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8CDF3D5"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0100494"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40C8264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2D4BFF"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94416" w14:textId="77777777" w:rsidR="008F4D94" w:rsidRDefault="008F4D94" w:rsidP="006A46EC">
            <w:pPr>
              <w:keepNext/>
              <w:keepLines/>
              <w:spacing w:after="0"/>
              <w:jc w:val="center"/>
              <w:rPr>
                <w:sz w:val="18"/>
                <w:lang w:val="en-US"/>
              </w:rPr>
            </w:pPr>
            <w:r w:rsidRPr="009A50D1">
              <w:rPr>
                <w:rFonts w:ascii="Arial" w:hAnsi="Arial" w:cs="Arial"/>
                <w:color w:val="000000"/>
                <w:sz w:val="16"/>
                <w:szCs w:val="16"/>
              </w:rPr>
              <w:t>3584</w:t>
            </w:r>
            <w:r w:rsidRPr="00192608">
              <w:rPr>
                <w:rFonts w:ascii="Arial" w:hAnsi="Arial" w:cs="Arial"/>
                <w:color w:val="000000"/>
                <w:sz w:val="16"/>
                <w:szCs w:val="16"/>
              </w:rPr>
              <w:t xml:space="preserve"> - </w:t>
            </w:r>
            <w:r w:rsidRPr="009A50D1">
              <w:rPr>
                <w:rFonts w:ascii="Arial" w:hAnsi="Arial" w:cs="Arial"/>
                <w:color w:val="000000"/>
                <w:sz w:val="16"/>
                <w:szCs w:val="16"/>
              </w:rPr>
              <w:tab/>
              <w:t>3704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45E0A7" w14:textId="77777777" w:rsidR="008F4D94" w:rsidRDefault="008F4D94" w:rsidP="006A46EC">
            <w:pPr>
              <w:keepNext/>
              <w:keepLines/>
              <w:spacing w:after="0"/>
              <w:jc w:val="center"/>
              <w:rPr>
                <w:sz w:val="18"/>
                <w:lang w:val="en-US"/>
              </w:rPr>
            </w:pPr>
            <w:r w:rsidRPr="009A50D1">
              <w:rPr>
                <w:rFonts w:ascii="Arial" w:hAnsi="Arial" w:cs="Arial"/>
                <w:color w:val="000000"/>
                <w:sz w:val="16"/>
                <w:szCs w:val="16"/>
              </w:rPr>
              <w:t>4672</w:t>
            </w:r>
            <w:r w:rsidRPr="00192608">
              <w:rPr>
                <w:rFonts w:ascii="Arial" w:hAnsi="Arial" w:cs="Arial"/>
                <w:color w:val="000000"/>
                <w:sz w:val="16"/>
                <w:szCs w:val="16"/>
              </w:rPr>
              <w:t xml:space="preserve"> -</w:t>
            </w:r>
            <w:r>
              <w:rPr>
                <w:rFonts w:ascii="Arial" w:hAnsi="Arial" w:cs="Arial"/>
                <w:color w:val="000000"/>
                <w:sz w:val="16"/>
                <w:szCs w:val="16"/>
                <w:lang w:val="en-US"/>
              </w:rPr>
              <w:t xml:space="preserve"> </w:t>
            </w:r>
            <w:r w:rsidRPr="009A50D1">
              <w:rPr>
                <w:rFonts w:ascii="Arial" w:hAnsi="Arial" w:cs="Arial"/>
                <w:color w:val="000000"/>
                <w:sz w:val="16"/>
                <w:szCs w:val="16"/>
              </w:rPr>
              <w:t>4822</w:t>
            </w:r>
          </w:p>
        </w:tc>
      </w:tr>
      <w:tr w:rsidR="008F4D94" w14:paraId="658312A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717A29"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686736"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D4C672C"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1ED3D6"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4B16BD8"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1D29D63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FCB63"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DA87AF" w14:textId="77777777" w:rsidR="008F4D94" w:rsidRPr="00FF0610" w:rsidRDefault="008F4D94" w:rsidP="006A46EC">
            <w:pPr>
              <w:keepNext/>
              <w:keepLines/>
              <w:spacing w:after="0"/>
              <w:jc w:val="center"/>
              <w:rPr>
                <w:sz w:val="18"/>
                <w:lang w:eastAsia="ja-JP"/>
              </w:rPr>
            </w:pPr>
            <w:r w:rsidRPr="009A50D1">
              <w:rPr>
                <w:rFonts w:ascii="Arial" w:hAnsi="Arial" w:cs="Arial"/>
                <w:color w:val="000000"/>
                <w:sz w:val="16"/>
                <w:szCs w:val="16"/>
              </w:rPr>
              <w:t>516</w:t>
            </w:r>
            <w:r w:rsidRPr="009A50D1">
              <w:rPr>
                <w:rFonts w:ascii="Arial" w:hAnsi="Arial" w:cs="Arial"/>
                <w:color w:val="000000"/>
                <w:sz w:val="16"/>
                <w:szCs w:val="16"/>
              </w:rPr>
              <w:tab/>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9A50D1">
              <w:rPr>
                <w:rFonts w:ascii="Arial" w:hAnsi="Arial" w:cs="Arial"/>
                <w:color w:val="000000"/>
                <w:sz w:val="16"/>
                <w:szCs w:val="16"/>
              </w:rPr>
              <w:t>666</w:t>
            </w:r>
            <w:r w:rsidRPr="009A50D1">
              <w:rPr>
                <w:rFonts w:ascii="Arial" w:hAnsi="Arial" w:cs="Arial"/>
                <w:color w:val="000000"/>
                <w:sz w:val="16"/>
                <w:szCs w:val="16"/>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93FBA5" w14:textId="77777777" w:rsidR="008F4D94" w:rsidRDefault="008F4D94" w:rsidP="006A46EC">
            <w:pPr>
              <w:keepNext/>
              <w:keepLines/>
              <w:spacing w:after="0"/>
              <w:jc w:val="center"/>
              <w:rPr>
                <w:sz w:val="18"/>
                <w:lang w:eastAsia="ja-JP"/>
              </w:rPr>
            </w:pPr>
            <w:r w:rsidRPr="009A50D1">
              <w:rPr>
                <w:rFonts w:ascii="Arial" w:hAnsi="Arial" w:cs="Arial"/>
                <w:color w:val="000000"/>
                <w:sz w:val="16"/>
                <w:szCs w:val="16"/>
              </w:rPr>
              <w:t>4898</w:t>
            </w:r>
            <w:r w:rsidRPr="00192608">
              <w:rPr>
                <w:rFonts w:ascii="Arial" w:hAnsi="Arial" w:cs="Arial"/>
                <w:color w:val="000000"/>
                <w:sz w:val="16"/>
                <w:szCs w:val="16"/>
              </w:rPr>
              <w:t xml:space="preserve"> - </w:t>
            </w:r>
            <w:r w:rsidRPr="009A50D1">
              <w:rPr>
                <w:rFonts w:ascii="Arial" w:hAnsi="Arial" w:cs="Arial"/>
                <w:color w:val="000000"/>
                <w:sz w:val="16"/>
                <w:szCs w:val="16"/>
              </w:rPr>
              <w:t>5108</w:t>
            </w:r>
          </w:p>
        </w:tc>
      </w:tr>
      <w:tr w:rsidR="008F4D94" w14:paraId="7375D8E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0AC2D5"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E14596"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9376E06"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84B08C" w14:textId="77777777" w:rsidR="008F4D94" w:rsidRDefault="008F4D94" w:rsidP="006A46EC">
            <w:pPr>
              <w:pStyle w:val="TAL"/>
              <w:jc w:val="center"/>
              <w:rPr>
                <w:lang w:val="en-US"/>
              </w:rPr>
            </w:pPr>
          </w:p>
        </w:tc>
      </w:tr>
      <w:tr w:rsidR="008F4D94" w14:paraId="6CB3C98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FF5DC"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57B2D7" w14:textId="77777777" w:rsidR="008F4D94" w:rsidRDefault="008F4D94" w:rsidP="006A46EC">
            <w:pPr>
              <w:keepNext/>
              <w:keepLines/>
              <w:spacing w:after="0"/>
              <w:jc w:val="center"/>
              <w:rPr>
                <w:sz w:val="18"/>
                <w:lang w:eastAsia="ja-JP"/>
              </w:rPr>
            </w:pPr>
            <w:r w:rsidRPr="009A50D1">
              <w:rPr>
                <w:rFonts w:ascii="Arial" w:hAnsi="Arial" w:cs="Arial"/>
                <w:color w:val="000000"/>
                <w:sz w:val="16"/>
                <w:szCs w:val="16"/>
              </w:rPr>
              <w:t>2296</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9A50D1">
              <w:rPr>
                <w:rFonts w:ascii="Arial" w:hAnsi="Arial" w:cs="Arial"/>
                <w:color w:val="000000"/>
                <w:sz w:val="16"/>
                <w:szCs w:val="16"/>
              </w:rPr>
              <w:t>2116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574CB9C" w14:textId="77777777" w:rsidR="008F4D94" w:rsidRDefault="008F4D94" w:rsidP="006A46EC">
            <w:pPr>
              <w:keepNext/>
              <w:keepLines/>
              <w:spacing w:after="0"/>
              <w:jc w:val="center"/>
              <w:rPr>
                <w:sz w:val="18"/>
                <w:lang w:eastAsia="ja-JP"/>
              </w:rPr>
            </w:pPr>
          </w:p>
        </w:tc>
      </w:tr>
      <w:tr w:rsidR="008F4D94" w14:paraId="629121E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483B08"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0D71DC"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CD5B122"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F91F45"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C318392"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4372221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CF492D"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73982" w14:textId="77777777" w:rsidR="008F4D94" w:rsidRDefault="008F4D94" w:rsidP="006A46EC">
            <w:pPr>
              <w:keepNext/>
              <w:keepLines/>
              <w:spacing w:after="0"/>
              <w:jc w:val="center"/>
              <w:rPr>
                <w:sz w:val="18"/>
                <w:lang w:eastAsia="ja-JP"/>
              </w:rPr>
            </w:pPr>
            <w:r w:rsidRPr="009A50D1">
              <w:rPr>
                <w:rFonts w:ascii="Arial" w:hAnsi="Arial" w:cs="Arial"/>
                <w:color w:val="000000"/>
                <w:sz w:val="16"/>
                <w:szCs w:val="16"/>
              </w:rPr>
              <w:t>4416</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9A50D1">
              <w:rPr>
                <w:rFonts w:ascii="Arial" w:hAnsi="Arial" w:cs="Arial"/>
                <w:color w:val="000000"/>
                <w:sz w:val="16"/>
                <w:szCs w:val="16"/>
              </w:rPr>
              <w:t>4566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A61B4D" w14:textId="77777777" w:rsidR="008F4D94" w:rsidRDefault="008F4D94" w:rsidP="006A46EC">
            <w:pPr>
              <w:keepNext/>
              <w:keepLines/>
              <w:spacing w:after="0"/>
              <w:jc w:val="center"/>
              <w:rPr>
                <w:sz w:val="18"/>
                <w:lang w:eastAsia="ja-JP"/>
              </w:rPr>
            </w:pPr>
            <w:r w:rsidRPr="009A50D1">
              <w:rPr>
                <w:rFonts w:ascii="Arial" w:hAnsi="Arial" w:cs="Arial"/>
                <w:color w:val="000000"/>
                <w:sz w:val="16"/>
                <w:szCs w:val="16"/>
              </w:rPr>
              <w:t>6592</w:t>
            </w:r>
            <w:r w:rsidRPr="00192608">
              <w:rPr>
                <w:rFonts w:ascii="Arial" w:hAnsi="Arial" w:cs="Arial"/>
                <w:color w:val="000000"/>
                <w:sz w:val="16"/>
                <w:szCs w:val="16"/>
              </w:rPr>
              <w:t xml:space="preserve"> - </w:t>
            </w:r>
            <w:r w:rsidRPr="009A50D1">
              <w:rPr>
                <w:rFonts w:ascii="Arial" w:hAnsi="Arial" w:cs="Arial"/>
                <w:color w:val="000000"/>
                <w:sz w:val="16"/>
                <w:szCs w:val="16"/>
              </w:rPr>
              <w:t>6802</w:t>
            </w:r>
          </w:p>
        </w:tc>
      </w:tr>
      <w:tr w:rsidR="008F4D94" w14:paraId="73B1776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932414"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DBC493"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110DC73"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EE5DF3A" w14:textId="77777777" w:rsidR="008F4D94" w:rsidRDefault="008F4D94" w:rsidP="006A46EC">
            <w:pPr>
              <w:pStyle w:val="TAL"/>
              <w:jc w:val="center"/>
              <w:rPr>
                <w:lang w:val="en-US"/>
              </w:rPr>
            </w:pPr>
          </w:p>
        </w:tc>
      </w:tr>
      <w:tr w:rsidR="008F4D94" w14:paraId="261539F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3F9C1C"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54E6C3"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11440 - 10560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525CC23" w14:textId="77777777" w:rsidR="008F4D94" w:rsidRDefault="008F4D94" w:rsidP="006A46EC">
            <w:pPr>
              <w:keepNext/>
              <w:keepLines/>
              <w:spacing w:after="0"/>
              <w:jc w:val="center"/>
              <w:rPr>
                <w:sz w:val="18"/>
                <w:lang w:eastAsia="ja-JP"/>
              </w:rPr>
            </w:pPr>
          </w:p>
        </w:tc>
      </w:tr>
      <w:tr w:rsidR="008F4D94" w14:paraId="3234953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5CF3F3"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076E7E"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C26C0FA"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C5EB32"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DCB5BA"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58F9AB8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4DF185"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37432D"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13280 - 11220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18D03E"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4620 - 3880</w:t>
            </w:r>
          </w:p>
        </w:tc>
      </w:tr>
      <w:tr w:rsidR="008F4D94" w14:paraId="56CDF34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35F4B7"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FA03CC"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7707191"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C193F4"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055CE08"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2CDF322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BCE7A"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2D01AE"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4230 - 3528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A61E25"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948 - 380</w:t>
            </w:r>
          </w:p>
        </w:tc>
      </w:tr>
      <w:tr w:rsidR="008F4D94" w14:paraId="670C6E8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94E628"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4E3F09"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4D50014"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70E7DE"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87BF902"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173D0A5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94912"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752670"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7560 - 5940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504391"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660 - 1840</w:t>
            </w:r>
          </w:p>
        </w:tc>
      </w:tr>
      <w:tr w:rsidR="008F4D94" w14:paraId="26D24D6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C163A0"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17AC51"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83A8C4C"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251686"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EDE077D"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28540E9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F15B16"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04AF0"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13740 - 15360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879B0C"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12360 - 13540</w:t>
            </w:r>
          </w:p>
        </w:tc>
      </w:tr>
      <w:tr w:rsidR="008F4D94" w14:paraId="76874A04"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C10270" w14:textId="77777777" w:rsidR="008F4D94" w:rsidRDefault="008F4D94" w:rsidP="006A46EC">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3F2F78A9" w14:textId="77777777" w:rsidR="008F4D94" w:rsidRDefault="008F4D94" w:rsidP="008F4D94">
      <w:pPr>
        <w:tabs>
          <w:tab w:val="left" w:pos="2340"/>
        </w:tabs>
        <w:rPr>
          <w:lang w:eastAsia="ko-KR"/>
        </w:rPr>
      </w:pPr>
    </w:p>
    <w:p w14:paraId="1B34B2F4" w14:textId="77777777" w:rsidR="008F4D94" w:rsidRPr="00B75DD1" w:rsidRDefault="008F4D94" w:rsidP="008F4D94">
      <w:pPr>
        <w:tabs>
          <w:tab w:val="left" w:pos="2340"/>
        </w:tabs>
      </w:pPr>
      <w:r w:rsidRPr="00B75DD1">
        <w:rPr>
          <w:lang w:eastAsia="ko-KR"/>
        </w:rPr>
        <w:t xml:space="preserve">Based on Table </w:t>
      </w:r>
      <w:r>
        <w:rPr>
          <w:lang w:val="en-US" w:eastAsia="zh-CN"/>
        </w:rPr>
        <w:t>5.30</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-2</w:t>
      </w:r>
      <w:r w:rsidRPr="00B75DD1">
        <w:rPr>
          <w:lang w:val="en-US" w:eastAsia="zh-CN"/>
        </w:rPr>
        <w:t xml:space="preserve">, </w:t>
      </w:r>
      <w:r>
        <w:rPr>
          <w:lang w:val="en-US" w:eastAsia="zh-CN"/>
        </w:rPr>
        <w:t xml:space="preserve">there is no IMD impact from </w:t>
      </w:r>
      <w:r w:rsidRPr="00A76C0A">
        <w:t>UL CA_n</w:t>
      </w:r>
      <w:r>
        <w:t>1</w:t>
      </w:r>
      <w:r w:rsidRPr="00A76C0A">
        <w:t>A-n</w:t>
      </w:r>
      <w:r>
        <w:t>20</w:t>
      </w:r>
      <w:r w:rsidRPr="00A76C0A">
        <w:t>A</w:t>
      </w:r>
      <w:r w:rsidRPr="00B75DD1">
        <w:rPr>
          <w:lang w:eastAsia="ko-KR"/>
        </w:rPr>
        <w:t xml:space="preserve"> into Rx frequencies of band</w:t>
      </w:r>
      <w:r w:rsidRPr="00B75DD1">
        <w:rPr>
          <w:lang w:eastAsia="ja-JP"/>
        </w:rPr>
        <w:t xml:space="preserve"> </w:t>
      </w:r>
      <w:r w:rsidRPr="00B75DD1">
        <w:rPr>
          <w:lang w:val="en-US" w:eastAsia="zh-CN"/>
        </w:rPr>
        <w:t>n</w:t>
      </w:r>
      <w:r>
        <w:rPr>
          <w:lang w:val="en-US" w:eastAsia="zh-CN"/>
        </w:rPr>
        <w:t>7</w:t>
      </w:r>
      <w:r w:rsidRPr="00B75DD1">
        <w:rPr>
          <w:lang w:eastAsia="ko-KR"/>
        </w:rPr>
        <w:t>.</w:t>
      </w:r>
    </w:p>
    <w:p w14:paraId="4FC20006" w14:textId="77777777" w:rsidR="008F4D94" w:rsidRPr="00A76C0A" w:rsidRDefault="008F4D94" w:rsidP="008F4D94">
      <w:r w:rsidRPr="00A76C0A">
        <w:t xml:space="preserve">Table </w:t>
      </w:r>
      <w:r>
        <w:rPr>
          <w:rFonts w:hint="eastAsia"/>
        </w:rPr>
        <w:t>5.30</w:t>
      </w:r>
      <w:r>
        <w:t>.2.1</w:t>
      </w:r>
      <w:r w:rsidRPr="00A76C0A">
        <w:t>.1-</w:t>
      </w:r>
      <w:r>
        <w:t>3</w:t>
      </w:r>
      <w:r w:rsidRPr="00A76C0A">
        <w:t xml:space="preserve"> provides the two UL bands with one CC per band IMD interference analysis for CA_n</w:t>
      </w:r>
      <w:r>
        <w:t>1</w:t>
      </w:r>
      <w:r w:rsidRPr="00A76C0A">
        <w:t>A-n</w:t>
      </w:r>
      <w:r>
        <w:t>7</w:t>
      </w:r>
      <w:r w:rsidRPr="00A76C0A">
        <w:t>A-n</w:t>
      </w:r>
      <w:r>
        <w:t>20</w:t>
      </w:r>
      <w:r w:rsidRPr="00A76C0A">
        <w:t>A with UL CA_n</w:t>
      </w:r>
      <w:r>
        <w:t>7</w:t>
      </w:r>
      <w:r w:rsidRPr="00A76C0A">
        <w:t>A-n</w:t>
      </w:r>
      <w:r>
        <w:t>20</w:t>
      </w:r>
      <w:r w:rsidRPr="00A76C0A">
        <w:t>A.</w:t>
      </w:r>
    </w:p>
    <w:p w14:paraId="6087C7A9"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2DF6687D"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03844C"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F732A6"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5ED862"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9FE56B"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310E18" w14:textId="77777777" w:rsidR="008F4D94" w:rsidRDefault="008F4D94" w:rsidP="006A46EC">
            <w:pPr>
              <w:pStyle w:val="TAH"/>
            </w:pPr>
            <w:r>
              <w:t>f</w:t>
            </w:r>
            <w:r>
              <w:rPr>
                <w:vertAlign w:val="subscript"/>
              </w:rPr>
              <w:t>y_high</w:t>
            </w:r>
          </w:p>
        </w:tc>
      </w:tr>
      <w:tr w:rsidR="008F4D94" w14:paraId="17744C1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135EF9"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2F4EF3"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F4879D"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034285"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B8970"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7E703BD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98670C"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B61CE3" w14:textId="77777777" w:rsidR="008F4D94" w:rsidRDefault="008F4D94" w:rsidP="006A46EC">
            <w:pPr>
              <w:pStyle w:val="TAL"/>
              <w:jc w:val="center"/>
              <w:rPr>
                <w:lang w:val="en-US"/>
              </w:rPr>
            </w:pPr>
            <w:r w:rsidRPr="00443FAB">
              <w:rPr>
                <w:rFonts w:cs="Arial"/>
                <w:color w:val="000000"/>
                <w:sz w:val="16"/>
                <w:szCs w:val="16"/>
              </w:rPr>
              <w:t>1738</w:t>
            </w:r>
            <w:r>
              <w:rPr>
                <w:rFonts w:cs="Arial"/>
                <w:color w:val="000000"/>
                <w:sz w:val="16"/>
                <w:szCs w:val="16"/>
              </w:rPr>
              <w:t xml:space="preserve"> - </w:t>
            </w:r>
            <w:r w:rsidRPr="00443FAB">
              <w:rPr>
                <w:rFonts w:cs="Arial"/>
                <w:color w:val="000000"/>
                <w:sz w:val="16"/>
                <w:szCs w:val="16"/>
              </w:rPr>
              <w:t>1638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7F0F07" w14:textId="77777777" w:rsidR="008F4D94" w:rsidRPr="00443FAB" w:rsidRDefault="008F4D94" w:rsidP="006A46EC">
            <w:pPr>
              <w:keepNext/>
              <w:keepLines/>
              <w:spacing w:after="0"/>
              <w:jc w:val="center"/>
              <w:rPr>
                <w:rFonts w:asciiTheme="minorBidi" w:hAnsiTheme="minorBidi" w:cstheme="minorBidi"/>
                <w:sz w:val="18"/>
                <w:lang w:val="en-US"/>
              </w:rPr>
            </w:pPr>
            <w:r w:rsidRPr="00443FAB">
              <w:rPr>
                <w:rFonts w:asciiTheme="minorBidi" w:hAnsiTheme="minorBidi" w:cstheme="minorBidi"/>
                <w:color w:val="000000"/>
                <w:sz w:val="16"/>
                <w:szCs w:val="16"/>
              </w:rPr>
              <w:t>3332</w:t>
            </w:r>
            <w:r>
              <w:rPr>
                <w:rFonts w:asciiTheme="minorBidi" w:hAnsiTheme="minorBidi" w:cstheme="minorBidi"/>
                <w:color w:val="000000"/>
                <w:sz w:val="16"/>
                <w:szCs w:val="16"/>
              </w:rPr>
              <w:t xml:space="preserve"> </w:t>
            </w:r>
            <w:r w:rsidRPr="00443FAB">
              <w:rPr>
                <w:rFonts w:asciiTheme="minorBidi" w:hAnsiTheme="minorBidi" w:cstheme="minorBidi"/>
                <w:color w:val="000000"/>
                <w:sz w:val="16"/>
                <w:szCs w:val="16"/>
              </w:rPr>
              <w:t>- 3432</w:t>
            </w:r>
          </w:p>
        </w:tc>
      </w:tr>
      <w:tr w:rsidR="008F4D94" w14:paraId="43F279B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B5493B"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C71BE5"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4861AA0"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7B83E78"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2417356"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1EE27DE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353D26"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7AD73"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906</w:t>
            </w:r>
            <w:r w:rsidRPr="00443FAB">
              <w:rPr>
                <w:rFonts w:ascii="Arial" w:hAnsi="Arial" w:cs="Arial"/>
                <w:color w:val="000000"/>
                <w:sz w:val="16"/>
                <w:szCs w:val="16"/>
              </w:rPr>
              <w:tab/>
            </w:r>
            <w:r>
              <w:rPr>
                <w:rFonts w:ascii="Arial" w:hAnsi="Arial" w:cs="Arial"/>
                <w:color w:val="000000"/>
                <w:sz w:val="16"/>
                <w:szCs w:val="16"/>
              </w:rPr>
              <w:t xml:space="preserve"> - </w:t>
            </w:r>
            <w:r w:rsidRPr="00443FAB">
              <w:rPr>
                <w:rFonts w:ascii="Arial" w:hAnsi="Arial" w:cs="Arial"/>
                <w:color w:val="000000"/>
                <w:sz w:val="16"/>
                <w:szCs w:val="16"/>
              </w:rPr>
              <w:t>776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45FC08"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4138</w:t>
            </w:r>
            <w:r>
              <w:rPr>
                <w:rFonts w:ascii="Arial" w:hAnsi="Arial" w:cs="Arial"/>
                <w:color w:val="000000"/>
                <w:sz w:val="16"/>
                <w:szCs w:val="16"/>
              </w:rPr>
              <w:t xml:space="preserve"> - </w:t>
            </w:r>
            <w:r w:rsidRPr="00443FAB">
              <w:rPr>
                <w:rFonts w:ascii="Arial" w:hAnsi="Arial" w:cs="Arial"/>
                <w:color w:val="000000"/>
                <w:sz w:val="16"/>
                <w:szCs w:val="16"/>
              </w:rPr>
              <w:t>4308</w:t>
            </w:r>
          </w:p>
        </w:tc>
      </w:tr>
      <w:tr w:rsidR="008F4D94" w14:paraId="3F91BBC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05975B"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8C68FB"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A446D1"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D3D8D67"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D667B36"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523A72F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EAAF9"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1E3D3" w14:textId="77777777" w:rsidR="008F4D94" w:rsidRDefault="008F4D94" w:rsidP="006A46EC">
            <w:pPr>
              <w:keepNext/>
              <w:keepLines/>
              <w:spacing w:after="0"/>
              <w:jc w:val="center"/>
              <w:rPr>
                <w:sz w:val="18"/>
                <w:lang w:val="en-US"/>
              </w:rPr>
            </w:pPr>
            <w:r w:rsidRPr="00443FAB">
              <w:rPr>
                <w:rFonts w:ascii="Arial" w:hAnsi="Arial" w:cs="Arial"/>
                <w:color w:val="000000"/>
                <w:sz w:val="16"/>
                <w:szCs w:val="16"/>
              </w:rPr>
              <w:t>4164</w:t>
            </w:r>
            <w:r>
              <w:rPr>
                <w:rFonts w:ascii="Arial" w:hAnsi="Arial" w:cs="Arial"/>
                <w:color w:val="000000"/>
                <w:sz w:val="16"/>
                <w:szCs w:val="16"/>
              </w:rPr>
              <w:t xml:space="preserve"> - </w:t>
            </w:r>
            <w:r w:rsidRPr="00443FAB">
              <w:rPr>
                <w:rFonts w:ascii="Arial" w:hAnsi="Arial" w:cs="Arial"/>
                <w:color w:val="000000"/>
                <w:sz w:val="16"/>
                <w:szCs w:val="16"/>
              </w:rPr>
              <w:t>4294</w:t>
            </w:r>
            <w:r w:rsidRPr="00443FAB">
              <w:rPr>
                <w:rFonts w:ascii="Arial" w:hAnsi="Arial" w:cs="Arial"/>
                <w:color w:val="000000"/>
                <w:sz w:val="16"/>
                <w:szCs w:val="16"/>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E1FE5" w14:textId="77777777" w:rsidR="008F4D94" w:rsidRDefault="008F4D94" w:rsidP="006A46EC">
            <w:pPr>
              <w:keepNext/>
              <w:keepLines/>
              <w:spacing w:after="0"/>
              <w:jc w:val="center"/>
              <w:rPr>
                <w:sz w:val="18"/>
                <w:lang w:val="en-US"/>
              </w:rPr>
            </w:pPr>
            <w:r w:rsidRPr="00443FAB">
              <w:rPr>
                <w:rFonts w:ascii="Arial" w:hAnsi="Arial" w:cs="Arial"/>
                <w:color w:val="000000"/>
                <w:sz w:val="16"/>
                <w:szCs w:val="16"/>
              </w:rPr>
              <w:t>5832</w:t>
            </w:r>
            <w:r>
              <w:rPr>
                <w:rFonts w:ascii="Arial" w:hAnsi="Arial" w:cs="Arial"/>
                <w:color w:val="000000"/>
                <w:sz w:val="16"/>
                <w:szCs w:val="16"/>
              </w:rPr>
              <w:t xml:space="preserve"> - </w:t>
            </w:r>
            <w:r w:rsidRPr="00443FAB">
              <w:rPr>
                <w:rFonts w:ascii="Arial" w:hAnsi="Arial" w:cs="Arial"/>
                <w:color w:val="000000"/>
                <w:sz w:val="16"/>
                <w:szCs w:val="16"/>
              </w:rPr>
              <w:t>6002</w:t>
            </w:r>
          </w:p>
        </w:tc>
      </w:tr>
      <w:tr w:rsidR="008F4D94" w14:paraId="726FDCC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59B20B"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71025F1"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18C4F25"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C4E194"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20EF23C"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31CA855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74ED12"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B7A946"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74</w:t>
            </w:r>
            <w:r>
              <w:rPr>
                <w:rFonts w:ascii="Arial" w:hAnsi="Arial" w:cs="Arial"/>
                <w:color w:val="000000"/>
                <w:sz w:val="16"/>
                <w:szCs w:val="16"/>
              </w:rPr>
              <w:t xml:space="preserve"> - </w:t>
            </w:r>
            <w:r w:rsidRPr="00443FAB">
              <w:rPr>
                <w:rFonts w:ascii="Arial" w:hAnsi="Arial" w:cs="Arial"/>
                <w:color w:val="000000"/>
                <w:sz w:val="16"/>
                <w:szCs w:val="16"/>
              </w:rPr>
              <w:t>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5C52F"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6638</w:t>
            </w:r>
            <w:r>
              <w:rPr>
                <w:rFonts w:ascii="Arial" w:hAnsi="Arial" w:cs="Arial"/>
                <w:color w:val="000000"/>
                <w:sz w:val="16"/>
                <w:szCs w:val="16"/>
              </w:rPr>
              <w:t xml:space="preserve"> - </w:t>
            </w:r>
            <w:r w:rsidRPr="00443FAB">
              <w:rPr>
                <w:rFonts w:ascii="Arial" w:hAnsi="Arial" w:cs="Arial"/>
                <w:color w:val="000000"/>
                <w:sz w:val="16"/>
                <w:szCs w:val="16"/>
              </w:rPr>
              <w:t>6878</w:t>
            </w:r>
          </w:p>
        </w:tc>
      </w:tr>
      <w:tr w:rsidR="008F4D94" w14:paraId="75B8CD5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6A890A"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181914"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A86E2F1"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3BD06C0" w14:textId="77777777" w:rsidR="008F4D94" w:rsidRDefault="008F4D94" w:rsidP="006A46EC">
            <w:pPr>
              <w:pStyle w:val="TAL"/>
              <w:jc w:val="center"/>
              <w:rPr>
                <w:lang w:val="en-US"/>
              </w:rPr>
            </w:pPr>
          </w:p>
        </w:tc>
      </w:tr>
      <w:tr w:rsidR="008F4D94" w14:paraId="17AFCBC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B4BEA"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8C35D6" w14:textId="77777777" w:rsidR="008F4D94" w:rsidRPr="0069385C" w:rsidRDefault="008F4D94" w:rsidP="006A46EC">
            <w:pPr>
              <w:spacing w:after="0"/>
              <w:jc w:val="center"/>
              <w:rPr>
                <w:rFonts w:ascii="Arial" w:hAnsi="Arial" w:cs="Arial"/>
                <w:color w:val="000000"/>
                <w:sz w:val="16"/>
                <w:szCs w:val="16"/>
              </w:rPr>
            </w:pPr>
            <w:r w:rsidRPr="00443FAB">
              <w:rPr>
                <w:rFonts w:ascii="Arial" w:hAnsi="Arial" w:cs="Arial"/>
                <w:color w:val="000000"/>
                <w:sz w:val="16"/>
                <w:szCs w:val="16"/>
              </w:rPr>
              <w:t>3476</w:t>
            </w:r>
            <w:r>
              <w:rPr>
                <w:rFonts w:ascii="Arial" w:hAnsi="Arial" w:cs="Arial"/>
                <w:color w:val="000000"/>
                <w:sz w:val="16"/>
                <w:szCs w:val="16"/>
              </w:rPr>
              <w:t xml:space="preserve"> - 3276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0FA26D1" w14:textId="77777777" w:rsidR="008F4D94" w:rsidRDefault="008F4D94" w:rsidP="006A46EC">
            <w:pPr>
              <w:keepNext/>
              <w:keepLines/>
              <w:spacing w:after="0"/>
              <w:jc w:val="center"/>
              <w:rPr>
                <w:sz w:val="18"/>
                <w:lang w:eastAsia="ja-JP"/>
              </w:rPr>
            </w:pPr>
          </w:p>
        </w:tc>
      </w:tr>
      <w:tr w:rsidR="008F4D94" w14:paraId="711AF8B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28B548"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BF6E67"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CFB1C1D"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72754D"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A0AF30C"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5161092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C53B49"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802414"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4996</w:t>
            </w:r>
            <w:r>
              <w:rPr>
                <w:rFonts w:ascii="Arial" w:hAnsi="Arial" w:cs="Arial"/>
                <w:color w:val="000000"/>
                <w:sz w:val="16"/>
                <w:szCs w:val="16"/>
              </w:rPr>
              <w:t xml:space="preserve"> - </w:t>
            </w:r>
            <w:r w:rsidRPr="00443FAB">
              <w:rPr>
                <w:rFonts w:ascii="Arial" w:hAnsi="Arial" w:cs="Arial"/>
                <w:color w:val="000000"/>
                <w:sz w:val="16"/>
                <w:szCs w:val="16"/>
              </w:rPr>
              <w:t>5156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4F4D2"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8332</w:t>
            </w:r>
            <w:r>
              <w:rPr>
                <w:rFonts w:ascii="Arial" w:hAnsi="Arial" w:cs="Arial"/>
                <w:color w:val="000000"/>
                <w:sz w:val="16"/>
                <w:szCs w:val="16"/>
              </w:rPr>
              <w:t xml:space="preserve"> - </w:t>
            </w:r>
            <w:r w:rsidRPr="00443FAB">
              <w:rPr>
                <w:rFonts w:ascii="Arial" w:hAnsi="Arial" w:cs="Arial"/>
                <w:color w:val="000000"/>
                <w:sz w:val="16"/>
                <w:szCs w:val="16"/>
              </w:rPr>
              <w:t>8572</w:t>
            </w:r>
          </w:p>
        </w:tc>
      </w:tr>
      <w:tr w:rsidR="008F4D94" w14:paraId="70655E2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A940E4"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2B19E3"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A8CCFA3"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7068692" w14:textId="77777777" w:rsidR="008F4D94" w:rsidRDefault="008F4D94" w:rsidP="006A46EC">
            <w:pPr>
              <w:pStyle w:val="TAL"/>
              <w:jc w:val="center"/>
              <w:rPr>
                <w:lang w:val="en-US"/>
              </w:rPr>
            </w:pPr>
          </w:p>
        </w:tc>
      </w:tr>
      <w:tr w:rsidR="008F4D94" w14:paraId="0F62717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DA43E7"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6BDC3E" w14:textId="77777777" w:rsidR="008F4D94" w:rsidRPr="0069385C" w:rsidRDefault="008F4D94" w:rsidP="006A46EC">
            <w:pPr>
              <w:spacing w:after="0"/>
              <w:jc w:val="center"/>
              <w:rPr>
                <w:rFonts w:ascii="Arial" w:hAnsi="Arial" w:cs="Arial"/>
                <w:color w:val="000000"/>
                <w:sz w:val="16"/>
                <w:szCs w:val="16"/>
              </w:rPr>
            </w:pPr>
            <w:r>
              <w:rPr>
                <w:rFonts w:ascii="Arial" w:hAnsi="Arial" w:cs="Arial"/>
                <w:color w:val="000000"/>
                <w:sz w:val="16"/>
                <w:szCs w:val="16"/>
              </w:rPr>
              <w:t>6664 - 6864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7ED22F1" w14:textId="77777777" w:rsidR="008F4D94" w:rsidRDefault="008F4D94" w:rsidP="006A46EC">
            <w:pPr>
              <w:keepNext/>
              <w:keepLines/>
              <w:spacing w:after="0"/>
              <w:jc w:val="center"/>
              <w:rPr>
                <w:sz w:val="18"/>
                <w:lang w:eastAsia="ja-JP"/>
              </w:rPr>
            </w:pPr>
          </w:p>
        </w:tc>
      </w:tr>
      <w:tr w:rsidR="008F4D94" w14:paraId="4E337D1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A783A6"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725199"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BB10956"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C00F46"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0169A8B"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5871677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53D1B3"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085C9"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9448</w:t>
            </w:r>
            <w:r>
              <w:rPr>
                <w:rFonts w:ascii="Arial" w:hAnsi="Arial" w:cs="Arial"/>
                <w:color w:val="000000"/>
                <w:sz w:val="16"/>
                <w:szCs w:val="16"/>
              </w:rPr>
              <w:t xml:space="preserve"> - </w:t>
            </w:r>
            <w:r w:rsidRPr="00443FAB">
              <w:rPr>
                <w:rFonts w:ascii="Arial" w:hAnsi="Arial" w:cs="Arial"/>
                <w:color w:val="000000"/>
                <w:sz w:val="16"/>
                <w:szCs w:val="16"/>
              </w:rPr>
              <w:t>9138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94DFB"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948</w:t>
            </w:r>
            <w:r>
              <w:rPr>
                <w:rFonts w:ascii="Arial" w:hAnsi="Arial" w:cs="Arial"/>
                <w:color w:val="000000"/>
                <w:sz w:val="16"/>
                <w:szCs w:val="16"/>
              </w:rPr>
              <w:t xml:space="preserve"> - </w:t>
            </w:r>
            <w:r w:rsidRPr="00443FAB">
              <w:rPr>
                <w:rFonts w:ascii="Arial" w:hAnsi="Arial" w:cs="Arial"/>
                <w:color w:val="000000"/>
                <w:sz w:val="16"/>
                <w:szCs w:val="16"/>
              </w:rPr>
              <w:t>758</w:t>
            </w:r>
          </w:p>
        </w:tc>
      </w:tr>
      <w:tr w:rsidR="008F4D94" w14:paraId="25CC473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9BB699"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B8C80D"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4DF649A"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234589"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92F4739"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2C7E9CC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D536BE"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A1D31E"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6046</w:t>
            </w:r>
            <w:r>
              <w:rPr>
                <w:rFonts w:ascii="Arial" w:hAnsi="Arial" w:cs="Arial"/>
                <w:color w:val="000000"/>
                <w:sz w:val="16"/>
                <w:szCs w:val="16"/>
              </w:rPr>
              <w:t xml:space="preserve"> - </w:t>
            </w:r>
            <w:r w:rsidRPr="00443FAB">
              <w:rPr>
                <w:rFonts w:ascii="Arial" w:hAnsi="Arial" w:cs="Arial"/>
                <w:color w:val="000000"/>
                <w:sz w:val="16"/>
                <w:szCs w:val="16"/>
              </w:rPr>
              <w:t>5776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2CF34C"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2414</w:t>
            </w:r>
            <w:r>
              <w:rPr>
                <w:rFonts w:ascii="Arial" w:hAnsi="Arial" w:cs="Arial"/>
                <w:color w:val="000000"/>
                <w:sz w:val="16"/>
                <w:szCs w:val="16"/>
              </w:rPr>
              <w:t xml:space="preserve">  - </w:t>
            </w:r>
            <w:r w:rsidRPr="00443FAB">
              <w:rPr>
                <w:rFonts w:ascii="Arial" w:hAnsi="Arial" w:cs="Arial"/>
                <w:color w:val="000000"/>
                <w:sz w:val="16"/>
                <w:szCs w:val="16"/>
              </w:rPr>
              <w:t>2644</w:t>
            </w:r>
          </w:p>
        </w:tc>
      </w:tr>
      <w:tr w:rsidR="008F4D94" w14:paraId="04E259A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52376C"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24E0A2"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ACA7BBF"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A2082"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BDF811"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51B8C60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970FD8"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7D50C"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10832</w:t>
            </w:r>
            <w:r>
              <w:rPr>
                <w:rFonts w:ascii="Arial" w:hAnsi="Arial" w:cs="Arial"/>
                <w:color w:val="000000"/>
                <w:sz w:val="16"/>
                <w:szCs w:val="16"/>
              </w:rPr>
              <w:t xml:space="preserve"> - 11142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C4DF57"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5828</w:t>
            </w:r>
            <w:r>
              <w:rPr>
                <w:rFonts w:ascii="Arial" w:hAnsi="Arial" w:cs="Arial"/>
                <w:color w:val="000000"/>
                <w:sz w:val="16"/>
                <w:szCs w:val="16"/>
              </w:rPr>
              <w:t xml:space="preserve"> - </w:t>
            </w:r>
            <w:r w:rsidRPr="00443FAB">
              <w:rPr>
                <w:rFonts w:ascii="Arial" w:hAnsi="Arial" w:cs="Arial"/>
                <w:color w:val="000000"/>
                <w:sz w:val="16"/>
                <w:szCs w:val="16"/>
              </w:rPr>
              <w:t>6018</w:t>
            </w:r>
          </w:p>
        </w:tc>
      </w:tr>
      <w:tr w:rsidR="008F4D94" w14:paraId="453F268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90CD16"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188BBA"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6B52408"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3408FE"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D49DA0D"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680E79E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B4C70E"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4533AA"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9164</w:t>
            </w:r>
            <w:r>
              <w:rPr>
                <w:rFonts w:ascii="Arial" w:hAnsi="Arial" w:cs="Arial"/>
                <w:color w:val="000000"/>
                <w:sz w:val="16"/>
                <w:szCs w:val="16"/>
              </w:rPr>
              <w:t xml:space="preserve"> - </w:t>
            </w:r>
            <w:r w:rsidRPr="00443FAB">
              <w:rPr>
                <w:rFonts w:ascii="Arial" w:hAnsi="Arial" w:cs="Arial"/>
                <w:color w:val="000000"/>
                <w:sz w:val="16"/>
                <w:szCs w:val="16"/>
              </w:rPr>
              <w:t>9434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DBB07C"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7496</w:t>
            </w:r>
            <w:r>
              <w:rPr>
                <w:rFonts w:ascii="Arial" w:hAnsi="Arial" w:cs="Arial"/>
                <w:color w:val="000000"/>
                <w:sz w:val="16"/>
                <w:szCs w:val="16"/>
              </w:rPr>
              <w:t xml:space="preserve"> - </w:t>
            </w:r>
            <w:r w:rsidRPr="00443FAB">
              <w:rPr>
                <w:rFonts w:ascii="Arial" w:hAnsi="Arial" w:cs="Arial"/>
                <w:color w:val="000000"/>
                <w:sz w:val="16"/>
                <w:szCs w:val="16"/>
              </w:rPr>
              <w:t>7726</w:t>
            </w:r>
          </w:p>
        </w:tc>
      </w:tr>
      <w:tr w:rsidR="008F4D94" w14:paraId="60D2F6A2"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68AD74" w14:textId="77777777" w:rsidR="008F4D94" w:rsidRDefault="008F4D94" w:rsidP="006A46EC">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184C873C" w14:textId="77777777" w:rsidR="008F4D94" w:rsidRDefault="008F4D94" w:rsidP="008F4D94">
      <w:pPr>
        <w:tabs>
          <w:tab w:val="left" w:pos="2340"/>
        </w:tabs>
        <w:rPr>
          <w:lang w:eastAsia="ko-KR"/>
        </w:rPr>
      </w:pPr>
    </w:p>
    <w:p w14:paraId="4AECCF3B" w14:textId="77777777" w:rsidR="008F4D94" w:rsidRPr="00B75DD1" w:rsidRDefault="008F4D94" w:rsidP="008F4D94">
      <w:pPr>
        <w:tabs>
          <w:tab w:val="left" w:pos="2340"/>
        </w:tabs>
      </w:pPr>
      <w:r w:rsidRPr="00B75DD1">
        <w:rPr>
          <w:lang w:eastAsia="ko-KR"/>
        </w:rPr>
        <w:t xml:space="preserve">Based on Table </w:t>
      </w:r>
      <w:r>
        <w:rPr>
          <w:lang w:val="en-US" w:eastAsia="zh-CN"/>
        </w:rPr>
        <w:t>5.30</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w:t>
      </w:r>
      <w:r>
        <w:rPr>
          <w:lang w:eastAsia="ko-KR"/>
        </w:rPr>
        <w:t>3</w:t>
      </w:r>
      <w:r w:rsidRPr="00B75DD1">
        <w:rPr>
          <w:lang w:val="en-US" w:eastAsia="zh-CN"/>
        </w:rPr>
        <w:t xml:space="preserve">, </w:t>
      </w:r>
      <w:r>
        <w:rPr>
          <w:lang w:val="en-US" w:eastAsia="zh-CN"/>
        </w:rPr>
        <w:t xml:space="preserve">there is no IMD impact from </w:t>
      </w:r>
      <w:r w:rsidRPr="00A76C0A">
        <w:t>UL CA_n</w:t>
      </w:r>
      <w:r>
        <w:t>7</w:t>
      </w:r>
      <w:r w:rsidRPr="00A76C0A">
        <w:t>A-n</w:t>
      </w:r>
      <w:r>
        <w:t>20</w:t>
      </w:r>
      <w:r w:rsidRPr="00A76C0A">
        <w:t>A</w:t>
      </w:r>
      <w:r w:rsidRPr="00B75DD1">
        <w:rPr>
          <w:lang w:eastAsia="ko-KR"/>
        </w:rPr>
        <w:t xml:space="preserve"> into Rx frequencies of band</w:t>
      </w:r>
      <w:r w:rsidRPr="00B75DD1">
        <w:rPr>
          <w:lang w:eastAsia="ja-JP"/>
        </w:rPr>
        <w:t xml:space="preserve"> </w:t>
      </w:r>
      <w:r w:rsidRPr="00B75DD1">
        <w:rPr>
          <w:lang w:val="en-US" w:eastAsia="zh-CN"/>
        </w:rPr>
        <w:t>n</w:t>
      </w:r>
      <w:r>
        <w:rPr>
          <w:lang w:val="en-US" w:eastAsia="zh-CN"/>
        </w:rPr>
        <w:t>1</w:t>
      </w:r>
      <w:r w:rsidRPr="00B75DD1">
        <w:rPr>
          <w:lang w:eastAsia="ko-KR"/>
        </w:rPr>
        <w:t>.</w:t>
      </w:r>
    </w:p>
    <w:p w14:paraId="79D6DA61" w14:textId="77777777" w:rsidR="008F4D94" w:rsidRPr="00B75DD1" w:rsidRDefault="008F4D94" w:rsidP="008F4D94">
      <w:pPr>
        <w:tabs>
          <w:tab w:val="left" w:pos="2340"/>
        </w:tabs>
      </w:pPr>
      <w:r w:rsidRPr="00B75DD1">
        <w:t>From the tables</w:t>
      </w:r>
      <w:r>
        <w:t xml:space="preserve"> above</w:t>
      </w:r>
      <w:r w:rsidRPr="00B75DD1">
        <w:t xml:space="preserve"> it is found that: </w:t>
      </w:r>
    </w:p>
    <w:p w14:paraId="4284B42C" w14:textId="77777777" w:rsidR="008F4D94" w:rsidRPr="00B75DD1" w:rsidRDefault="008F4D94" w:rsidP="008F4D94">
      <w:pPr>
        <w:tabs>
          <w:tab w:val="left" w:pos="2340"/>
        </w:tabs>
        <w:ind w:firstLineChars="142" w:firstLine="284"/>
      </w:pPr>
      <w:r w:rsidRPr="00B75DD1">
        <w:rPr>
          <w:rFonts w:cs="Calibri"/>
          <w:szCs w:val="21"/>
          <w:lang w:eastAsia="zh-TW"/>
        </w:rPr>
        <w:t>-</w:t>
      </w:r>
      <w:r w:rsidRPr="00B75DD1">
        <w:rPr>
          <w:rFonts w:cs="Calibri"/>
          <w:szCs w:val="21"/>
          <w:lang w:eastAsia="ko-KR"/>
        </w:rPr>
        <w:t xml:space="preserve">  </w:t>
      </w:r>
      <w:r w:rsidRPr="00B75DD1">
        <w:t>Band n</w:t>
      </w:r>
      <w:r>
        <w:t>20</w:t>
      </w:r>
      <w:r w:rsidRPr="00B75DD1">
        <w:t xml:space="preserve"> may be subject to</w:t>
      </w:r>
      <w:r>
        <w:t xml:space="preserve"> </w:t>
      </w:r>
      <w:r w:rsidRPr="00B75DD1">
        <w:t>IMD5.</w:t>
      </w:r>
    </w:p>
    <w:p w14:paraId="7800DC6A" w14:textId="77777777" w:rsidR="008F4D94" w:rsidRPr="006C68CC" w:rsidRDefault="008F4D94" w:rsidP="008F4D94">
      <w:pPr>
        <w:pStyle w:val="Heading4"/>
      </w:pPr>
      <w:bookmarkStart w:id="411" w:name="_Toc183507941"/>
      <w:r>
        <w:t>5.30.2.2</w:t>
      </w:r>
      <w:r>
        <w:tab/>
      </w:r>
      <w:r w:rsidRPr="006C68CC">
        <w:t>REFSENS requirements</w:t>
      </w:r>
      <w:bookmarkEnd w:id="411"/>
    </w:p>
    <w:p w14:paraId="5414C5F1" w14:textId="77777777" w:rsidR="008F4D94" w:rsidRPr="00B75DD1" w:rsidRDefault="008F4D94" w:rsidP="008F4D94">
      <w:pPr>
        <w:rPr>
          <w:rFonts w:eastAsia="Malgun Gothic" w:cs="Arial"/>
          <w:kern w:val="2"/>
          <w:szCs w:val="24"/>
          <w:lang w:eastAsia="ko-KR"/>
        </w:rPr>
      </w:pPr>
      <w:r w:rsidRPr="00B75DD1">
        <w:t xml:space="preserve">MSD values have been taken from </w:t>
      </w:r>
      <w:r w:rsidRPr="00B75DD1">
        <w:rPr>
          <w:rFonts w:cs="Arial"/>
          <w:lang w:eastAsia="zh-CN"/>
        </w:rPr>
        <w:t>CA_n</w:t>
      </w:r>
      <w:r>
        <w:rPr>
          <w:rFonts w:cs="Arial"/>
          <w:lang w:eastAsia="zh-CN"/>
        </w:rPr>
        <w:t>1</w:t>
      </w:r>
      <w:r w:rsidRPr="00B75DD1">
        <w:rPr>
          <w:rFonts w:cs="Arial"/>
          <w:lang w:eastAsia="zh-CN"/>
        </w:rPr>
        <w:t>A-n</w:t>
      </w:r>
      <w:r>
        <w:rPr>
          <w:rFonts w:cs="Arial"/>
          <w:lang w:eastAsia="zh-CN"/>
        </w:rPr>
        <w:t>7</w:t>
      </w:r>
      <w:r w:rsidRPr="00B75DD1">
        <w:rPr>
          <w:rFonts w:cs="Arial"/>
          <w:lang w:eastAsia="zh-CN"/>
        </w:rPr>
        <w:t>A-n</w:t>
      </w:r>
      <w:r>
        <w:rPr>
          <w:rFonts w:cs="Arial"/>
          <w:lang w:eastAsia="zh-CN"/>
        </w:rPr>
        <w:t>28</w:t>
      </w:r>
      <w:r w:rsidRPr="00B75DD1">
        <w:rPr>
          <w:rFonts w:cs="Arial"/>
          <w:lang w:eastAsia="zh-CN"/>
        </w:rPr>
        <w:t>A</w:t>
      </w:r>
      <w:r>
        <w:rPr>
          <w:rFonts w:cs="Arial"/>
          <w:lang w:eastAsia="zh-CN"/>
        </w:rPr>
        <w:t>.</w:t>
      </w:r>
    </w:p>
    <w:p w14:paraId="3BFA9D12" w14:textId="77777777" w:rsidR="008F4D94" w:rsidRPr="00B75DD1" w:rsidRDefault="008F4D94" w:rsidP="008F4D94">
      <w:pPr>
        <w:jc w:val="center"/>
        <w:rPr>
          <w:rFonts w:ascii="Arial" w:hAnsi="Arial" w:cs="Arial"/>
          <w:b/>
          <w:bCs/>
          <w:lang w:val="en-US" w:eastAsia="zh-CN"/>
        </w:rPr>
      </w:pPr>
      <w:r w:rsidRPr="00B75DD1">
        <w:rPr>
          <w:rFonts w:ascii="Arial" w:hAnsi="Arial" w:cs="Arial"/>
          <w:b/>
          <w:bCs/>
          <w:lang w:val="en-US"/>
        </w:rPr>
        <w:t xml:space="preserve">Table </w:t>
      </w:r>
      <w:r>
        <w:rPr>
          <w:rFonts w:ascii="Arial" w:hAnsi="Arial" w:cs="Arial"/>
          <w:b/>
          <w:bCs/>
          <w:lang w:val="en-US" w:eastAsia="zh-CN"/>
        </w:rPr>
        <w:t>5.30</w:t>
      </w:r>
      <w:r w:rsidRPr="00B75DD1">
        <w:rPr>
          <w:rFonts w:ascii="Arial" w:hAnsi="Arial" w:cs="Arial"/>
          <w:b/>
          <w:bCs/>
          <w:lang w:val="en-US" w:eastAsia="zh-CN"/>
        </w:rPr>
        <w:t>.2.2-1</w:t>
      </w:r>
      <w:r w:rsidRPr="00B75DD1">
        <w:rPr>
          <w:rFonts w:ascii="Arial" w:hAnsi="Arial" w:cs="Arial"/>
          <w:b/>
          <w:bCs/>
          <w:lang w:val="en-US"/>
        </w:rPr>
        <w:t xml:space="preserve">: </w:t>
      </w:r>
      <w:r w:rsidRPr="00B75DD1">
        <w:rPr>
          <w:rFonts w:ascii="Arial" w:hAnsi="Arial" w:cs="Arial"/>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F4D94" w:rsidRPr="00B75DD1" w14:paraId="65527D84" w14:textId="77777777" w:rsidTr="006A46EC">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868924F" w14:textId="77777777" w:rsidR="008F4D94" w:rsidRPr="00B75DD1" w:rsidRDefault="008F4D94" w:rsidP="006A46EC">
            <w:pPr>
              <w:pStyle w:val="TAH"/>
              <w:rPr>
                <w:lang w:val="en-US"/>
              </w:rPr>
            </w:pPr>
            <w:r w:rsidRPr="00B75DD1">
              <w:t>Band / Channel bandwidth / N</w:t>
            </w:r>
            <w:r w:rsidRPr="00B75DD1">
              <w:rPr>
                <w:vertAlign w:val="subscript"/>
              </w:rPr>
              <w:t>RB</w:t>
            </w:r>
            <w:r w:rsidRPr="00B75DD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C1A135" w14:textId="77777777" w:rsidR="008F4D94" w:rsidRPr="00B75DD1" w:rsidRDefault="008F4D94" w:rsidP="006A46EC">
            <w:pPr>
              <w:pStyle w:val="TAH"/>
            </w:pPr>
            <w:r w:rsidRPr="00B75DD1">
              <w:t>Source of IMD</w:t>
            </w:r>
          </w:p>
        </w:tc>
      </w:tr>
      <w:tr w:rsidR="008F4D94" w:rsidRPr="00B75DD1" w14:paraId="2A149586" w14:textId="77777777" w:rsidTr="006A46EC">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8A6162F" w14:textId="77777777" w:rsidR="008F4D94" w:rsidRPr="00B75DD1" w:rsidRDefault="008F4D94" w:rsidP="006A46EC">
            <w:pPr>
              <w:pStyle w:val="TAH"/>
            </w:pPr>
            <w:r w:rsidRPr="00B75DD1">
              <w:rPr>
                <w:lang w:eastAsia="ja-JP"/>
              </w:rPr>
              <w:t>NR</w:t>
            </w:r>
            <w:r w:rsidRPr="00B75DD1">
              <w:t xml:space="preserve"> </w:t>
            </w:r>
            <w:r w:rsidRPr="00B75DD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6ADCBC4" w14:textId="77777777" w:rsidR="008F4D94" w:rsidRPr="00B75DD1" w:rsidRDefault="008F4D94" w:rsidP="006A46EC">
            <w:pPr>
              <w:pStyle w:val="TAH"/>
            </w:pPr>
            <w:r w:rsidRPr="00B75DD1">
              <w:rPr>
                <w:lang w:eastAsia="ja-JP"/>
              </w:rPr>
              <w:t>NR</w:t>
            </w:r>
            <w:r w:rsidRPr="00B75DD1">
              <w:t xml:space="preserve"> band</w:t>
            </w:r>
          </w:p>
        </w:tc>
        <w:tc>
          <w:tcPr>
            <w:tcW w:w="960" w:type="dxa"/>
            <w:tcBorders>
              <w:top w:val="single" w:sz="4" w:space="0" w:color="auto"/>
              <w:left w:val="single" w:sz="4" w:space="0" w:color="auto"/>
              <w:bottom w:val="single" w:sz="4" w:space="0" w:color="auto"/>
              <w:right w:val="single" w:sz="4" w:space="0" w:color="auto"/>
            </w:tcBorders>
          </w:tcPr>
          <w:p w14:paraId="546EC4A4" w14:textId="77777777" w:rsidR="008F4D94" w:rsidRPr="00B75DD1" w:rsidRDefault="008F4D94" w:rsidP="006A46EC">
            <w:pPr>
              <w:pStyle w:val="TAH"/>
            </w:pPr>
            <w:r w:rsidRPr="00B75DD1">
              <w:t>UL F</w:t>
            </w:r>
            <w:r w:rsidRPr="00B75DD1">
              <w:rPr>
                <w:vertAlign w:val="subscript"/>
              </w:rPr>
              <w:t>c</w:t>
            </w:r>
            <w:r w:rsidRPr="00B75DD1">
              <w:t xml:space="preserve"> </w:t>
            </w:r>
            <w:r w:rsidRPr="00B75DD1">
              <w:br/>
              <w:t>(MHz)</w:t>
            </w:r>
          </w:p>
        </w:tc>
        <w:tc>
          <w:tcPr>
            <w:tcW w:w="964" w:type="dxa"/>
            <w:tcBorders>
              <w:top w:val="single" w:sz="4" w:space="0" w:color="auto"/>
              <w:left w:val="single" w:sz="4" w:space="0" w:color="auto"/>
              <w:bottom w:val="single" w:sz="4" w:space="0" w:color="auto"/>
              <w:right w:val="single" w:sz="4" w:space="0" w:color="auto"/>
            </w:tcBorders>
          </w:tcPr>
          <w:p w14:paraId="387AA863" w14:textId="77777777" w:rsidR="008F4D94" w:rsidRPr="00B75DD1" w:rsidRDefault="008F4D94" w:rsidP="006A46EC">
            <w:pPr>
              <w:pStyle w:val="TAH"/>
            </w:pPr>
            <w:r w:rsidRPr="00B75DD1">
              <w:t xml:space="preserve">UL/DL BW </w:t>
            </w:r>
            <w:r w:rsidRPr="00B75DD1">
              <w:br/>
              <w:t>(MHz)</w:t>
            </w:r>
          </w:p>
        </w:tc>
        <w:tc>
          <w:tcPr>
            <w:tcW w:w="960" w:type="dxa"/>
            <w:tcBorders>
              <w:top w:val="single" w:sz="4" w:space="0" w:color="auto"/>
              <w:left w:val="single" w:sz="4" w:space="0" w:color="auto"/>
              <w:bottom w:val="single" w:sz="4" w:space="0" w:color="auto"/>
              <w:right w:val="single" w:sz="4" w:space="0" w:color="auto"/>
            </w:tcBorders>
          </w:tcPr>
          <w:p w14:paraId="549AAB84" w14:textId="77777777" w:rsidR="008F4D94" w:rsidRPr="00B75DD1" w:rsidRDefault="008F4D94" w:rsidP="006A46EC">
            <w:pPr>
              <w:pStyle w:val="TAH"/>
            </w:pPr>
            <w:r w:rsidRPr="00B75DD1">
              <w:t xml:space="preserve">UL </w:t>
            </w:r>
            <w:r w:rsidRPr="00B75DD1">
              <w:br/>
              <w:t>C</w:t>
            </w:r>
            <w:r w:rsidRPr="00B75DD1">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CB2C0B7" w14:textId="77777777" w:rsidR="008F4D94" w:rsidRPr="00B75DD1" w:rsidRDefault="008F4D94" w:rsidP="006A46EC">
            <w:pPr>
              <w:pStyle w:val="TAH"/>
            </w:pPr>
            <w:r w:rsidRPr="00B75DD1">
              <w:t>DL F</w:t>
            </w:r>
            <w:r w:rsidRPr="00B75DD1">
              <w:rPr>
                <w:vertAlign w:val="subscript"/>
              </w:rPr>
              <w:t>c</w:t>
            </w:r>
            <w:r w:rsidRPr="00B75DD1">
              <w:t xml:space="preserve"> (MHz)</w:t>
            </w:r>
          </w:p>
        </w:tc>
        <w:tc>
          <w:tcPr>
            <w:tcW w:w="977" w:type="dxa"/>
            <w:tcBorders>
              <w:top w:val="single" w:sz="4" w:space="0" w:color="auto"/>
              <w:left w:val="single" w:sz="4" w:space="0" w:color="auto"/>
              <w:bottom w:val="single" w:sz="4" w:space="0" w:color="auto"/>
              <w:right w:val="single" w:sz="4" w:space="0" w:color="auto"/>
            </w:tcBorders>
          </w:tcPr>
          <w:p w14:paraId="00981D8D" w14:textId="77777777" w:rsidR="008F4D94" w:rsidRPr="00B75DD1" w:rsidRDefault="008F4D94" w:rsidP="006A46EC">
            <w:pPr>
              <w:pStyle w:val="TAH"/>
            </w:pPr>
            <w:r w:rsidRPr="00B75DD1">
              <w:t xml:space="preserve">MSD </w:t>
            </w:r>
            <w:r w:rsidRPr="00B75DD1">
              <w:br/>
              <w:t>(dB)</w:t>
            </w:r>
          </w:p>
        </w:tc>
        <w:tc>
          <w:tcPr>
            <w:tcW w:w="828" w:type="dxa"/>
            <w:tcBorders>
              <w:top w:val="single" w:sz="4" w:space="0" w:color="auto"/>
              <w:left w:val="single" w:sz="4" w:space="0" w:color="auto"/>
              <w:bottom w:val="single" w:sz="4" w:space="0" w:color="auto"/>
              <w:right w:val="single" w:sz="4" w:space="0" w:color="auto"/>
            </w:tcBorders>
          </w:tcPr>
          <w:p w14:paraId="66B2615E" w14:textId="77777777" w:rsidR="008F4D94" w:rsidRPr="00B75DD1" w:rsidRDefault="008F4D94" w:rsidP="006A46EC">
            <w:pPr>
              <w:pStyle w:val="TAH"/>
            </w:pPr>
            <w:r w:rsidRPr="00B75DD1">
              <w:t>Duplex mode</w:t>
            </w:r>
          </w:p>
        </w:tc>
        <w:tc>
          <w:tcPr>
            <w:tcW w:w="1057" w:type="dxa"/>
            <w:tcBorders>
              <w:top w:val="nil"/>
              <w:left w:val="single" w:sz="4" w:space="0" w:color="auto"/>
              <w:bottom w:val="single" w:sz="4" w:space="0" w:color="auto"/>
              <w:right w:val="single" w:sz="4" w:space="0" w:color="auto"/>
            </w:tcBorders>
            <w:shd w:val="clear" w:color="auto" w:fill="auto"/>
          </w:tcPr>
          <w:p w14:paraId="644E475D" w14:textId="77777777" w:rsidR="008F4D94" w:rsidRPr="00B75DD1" w:rsidRDefault="008F4D94" w:rsidP="006A46EC">
            <w:pPr>
              <w:pStyle w:val="TAH"/>
            </w:pPr>
          </w:p>
        </w:tc>
      </w:tr>
      <w:tr w:rsidR="008F4D94" w:rsidRPr="00B75DD1" w14:paraId="4BCDA49C"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B90E3E" w14:textId="77777777" w:rsidR="008F4D94" w:rsidRPr="00B75DD1" w:rsidRDefault="008F4D94" w:rsidP="006A46EC">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w:t>
            </w:r>
            <w:r>
              <w:rPr>
                <w:lang w:eastAsia="ko-KR"/>
              </w:rPr>
              <w:t>7</w:t>
            </w:r>
            <w:r w:rsidRPr="00D462F1">
              <w:rPr>
                <w:lang w:eastAsia="ko-KR"/>
              </w:rPr>
              <w:t>-n</w:t>
            </w:r>
            <w:r>
              <w:rPr>
                <w:lang w:eastAsia="ko-KR"/>
              </w:rPr>
              <w:t>20</w:t>
            </w:r>
          </w:p>
        </w:tc>
        <w:tc>
          <w:tcPr>
            <w:tcW w:w="1146" w:type="dxa"/>
            <w:tcBorders>
              <w:top w:val="single" w:sz="4" w:space="0" w:color="auto"/>
              <w:left w:val="single" w:sz="4" w:space="0" w:color="auto"/>
              <w:right w:val="single" w:sz="4" w:space="0" w:color="auto"/>
            </w:tcBorders>
            <w:vAlign w:val="center"/>
          </w:tcPr>
          <w:p w14:paraId="40645530" w14:textId="77777777" w:rsidR="008F4D94" w:rsidRPr="00B75DD1" w:rsidRDefault="008F4D94" w:rsidP="006A46EC">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6424E53B" w14:textId="77777777" w:rsidR="008F4D94" w:rsidRPr="00B75DD1" w:rsidRDefault="008F4D94" w:rsidP="006A46EC">
            <w:pPr>
              <w:pStyle w:val="TAC"/>
              <w:rPr>
                <w:lang w:val="en-US" w:eastAsia="zh-CN"/>
              </w:rPr>
            </w:pPr>
            <w:r>
              <w:rPr>
                <w:lang w:val="en-US" w:eastAsia="zh-CN"/>
              </w:rPr>
              <w:t>1940</w:t>
            </w:r>
          </w:p>
        </w:tc>
        <w:tc>
          <w:tcPr>
            <w:tcW w:w="964" w:type="dxa"/>
            <w:tcBorders>
              <w:top w:val="single" w:sz="4" w:space="0" w:color="auto"/>
              <w:left w:val="single" w:sz="4" w:space="0" w:color="auto"/>
              <w:right w:val="single" w:sz="4" w:space="0" w:color="auto"/>
            </w:tcBorders>
            <w:vAlign w:val="center"/>
          </w:tcPr>
          <w:p w14:paraId="767AFD9E" w14:textId="77777777" w:rsidR="008F4D94" w:rsidRPr="00B75DD1" w:rsidRDefault="008F4D94" w:rsidP="006A46EC">
            <w:pPr>
              <w:pStyle w:val="TAC"/>
              <w:rPr>
                <w:lang w:val="en-US" w:eastAsia="zh-CN"/>
              </w:rPr>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76099E5" w14:textId="77777777" w:rsidR="008F4D94" w:rsidRPr="00B75DD1" w:rsidRDefault="008F4D94" w:rsidP="006A46EC">
            <w:pPr>
              <w:pStyle w:val="TAC"/>
              <w:rPr>
                <w:lang w:val="en-US" w:eastAsia="zh-CN"/>
              </w:rPr>
            </w:pPr>
            <w:r w:rsidRPr="00D462F1">
              <w:rPr>
                <w:lang w:eastAsia="ja-JP"/>
              </w:rPr>
              <w:t>25</w:t>
            </w:r>
          </w:p>
        </w:tc>
        <w:tc>
          <w:tcPr>
            <w:tcW w:w="960" w:type="dxa"/>
            <w:tcBorders>
              <w:top w:val="single" w:sz="4" w:space="0" w:color="auto"/>
              <w:left w:val="single" w:sz="4" w:space="0" w:color="auto"/>
              <w:right w:val="single" w:sz="4" w:space="0" w:color="auto"/>
            </w:tcBorders>
            <w:vAlign w:val="center"/>
          </w:tcPr>
          <w:p w14:paraId="7FFCDE00" w14:textId="77777777" w:rsidR="008F4D94" w:rsidRPr="00B75DD1" w:rsidRDefault="008F4D94" w:rsidP="006A46EC">
            <w:pPr>
              <w:pStyle w:val="TAC"/>
              <w:rPr>
                <w:lang w:val="en-US"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2DD90DA" w14:textId="77777777" w:rsidR="008F4D94" w:rsidRPr="00B75DD1" w:rsidRDefault="008F4D94" w:rsidP="006A46E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90AAF92" w14:textId="77777777" w:rsidR="008F4D94" w:rsidRPr="00B75DD1" w:rsidRDefault="008F4D94" w:rsidP="006A46EC">
            <w:pPr>
              <w:pStyle w:val="TAC"/>
              <w:rPr>
                <w:lang w:val="en-US" w:eastAsia="zh-CN"/>
              </w:rPr>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19FE4C9B" w14:textId="77777777" w:rsidR="008F4D94" w:rsidRPr="00B75DD1" w:rsidRDefault="008F4D94" w:rsidP="006A46EC">
            <w:pPr>
              <w:pStyle w:val="TAC"/>
              <w:rPr>
                <w:lang w:val="en-US" w:eastAsia="zh-CN"/>
              </w:rPr>
            </w:pPr>
            <w:r w:rsidRPr="00D462F1">
              <w:rPr>
                <w:lang w:eastAsia="ko-KR"/>
              </w:rPr>
              <w:t>N/A</w:t>
            </w:r>
          </w:p>
        </w:tc>
      </w:tr>
      <w:tr w:rsidR="008F4D94" w:rsidRPr="00B75DD1" w14:paraId="2CEB0BA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30C765" w14:textId="77777777" w:rsidR="008F4D94" w:rsidRPr="00B75DD1" w:rsidRDefault="008F4D94" w:rsidP="006A46E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5E358D" w14:textId="77777777" w:rsidR="008F4D94" w:rsidRPr="00B75DD1" w:rsidRDefault="008F4D94" w:rsidP="006A46EC">
            <w:pPr>
              <w:pStyle w:val="TAC"/>
              <w:rPr>
                <w:lang w:val="en-US" w:eastAsia="zh-CN"/>
              </w:rPr>
            </w:pPr>
            <w:r w:rsidRPr="00D462F1">
              <w:rPr>
                <w:rFonts w:eastAsia="SimSun" w:hint="eastAsia"/>
              </w:rPr>
              <w:t>n</w:t>
            </w:r>
            <w:r>
              <w:rPr>
                <w:rFonts w:eastAsia="SimSun"/>
              </w:rPr>
              <w:t>7</w:t>
            </w:r>
          </w:p>
        </w:tc>
        <w:tc>
          <w:tcPr>
            <w:tcW w:w="960" w:type="dxa"/>
            <w:tcBorders>
              <w:top w:val="single" w:sz="4" w:space="0" w:color="auto"/>
              <w:left w:val="single" w:sz="4" w:space="0" w:color="auto"/>
              <w:right w:val="single" w:sz="4" w:space="0" w:color="auto"/>
            </w:tcBorders>
            <w:vAlign w:val="center"/>
          </w:tcPr>
          <w:p w14:paraId="7E391D1D" w14:textId="77777777" w:rsidR="008F4D94" w:rsidRPr="000803F6" w:rsidRDefault="008F4D94" w:rsidP="006A46EC">
            <w:pPr>
              <w:pStyle w:val="TAC"/>
              <w:rPr>
                <w:rFonts w:cs="Arial"/>
                <w:szCs w:val="18"/>
              </w:rPr>
            </w:pPr>
            <w:r>
              <w:rPr>
                <w:rFonts w:cs="Arial"/>
                <w:szCs w:val="18"/>
              </w:rPr>
              <w:t>2510</w:t>
            </w:r>
          </w:p>
        </w:tc>
        <w:tc>
          <w:tcPr>
            <w:tcW w:w="964" w:type="dxa"/>
            <w:tcBorders>
              <w:top w:val="single" w:sz="4" w:space="0" w:color="auto"/>
              <w:left w:val="single" w:sz="4" w:space="0" w:color="auto"/>
              <w:right w:val="single" w:sz="4" w:space="0" w:color="auto"/>
            </w:tcBorders>
            <w:vAlign w:val="center"/>
          </w:tcPr>
          <w:p w14:paraId="701ED8E5" w14:textId="77777777" w:rsidR="008F4D94" w:rsidRPr="00B75DD1" w:rsidRDefault="008F4D94" w:rsidP="006A46EC">
            <w:pPr>
              <w:pStyle w:val="TAC"/>
              <w:rPr>
                <w:lang w:val="en-US" w:eastAsia="zh-CN"/>
              </w:rPr>
            </w:pPr>
            <w:r>
              <w:rPr>
                <w:lang w:eastAsia="ja-JP"/>
              </w:rPr>
              <w:t>10</w:t>
            </w:r>
          </w:p>
        </w:tc>
        <w:tc>
          <w:tcPr>
            <w:tcW w:w="960" w:type="dxa"/>
            <w:tcBorders>
              <w:top w:val="single" w:sz="4" w:space="0" w:color="auto"/>
              <w:left w:val="single" w:sz="4" w:space="0" w:color="auto"/>
              <w:right w:val="single" w:sz="4" w:space="0" w:color="auto"/>
            </w:tcBorders>
            <w:vAlign w:val="center"/>
          </w:tcPr>
          <w:p w14:paraId="6A73B0AA" w14:textId="77777777" w:rsidR="008F4D94" w:rsidRPr="00B75DD1" w:rsidRDefault="008F4D94" w:rsidP="006A46EC">
            <w:pPr>
              <w:pStyle w:val="TAC"/>
              <w:rPr>
                <w:lang w:val="en-US" w:eastAsia="zh-CN"/>
              </w:rPr>
            </w:pPr>
            <w:r>
              <w:rPr>
                <w:lang w:eastAsia="ja-JP"/>
              </w:rPr>
              <w:t>50</w:t>
            </w:r>
          </w:p>
        </w:tc>
        <w:tc>
          <w:tcPr>
            <w:tcW w:w="960" w:type="dxa"/>
            <w:tcBorders>
              <w:top w:val="single" w:sz="4" w:space="0" w:color="auto"/>
              <w:left w:val="single" w:sz="4" w:space="0" w:color="auto"/>
              <w:right w:val="single" w:sz="4" w:space="0" w:color="auto"/>
            </w:tcBorders>
            <w:vAlign w:val="center"/>
          </w:tcPr>
          <w:p w14:paraId="734D641D" w14:textId="77777777" w:rsidR="008F4D94" w:rsidRPr="00B75DD1" w:rsidRDefault="008F4D94" w:rsidP="006A46EC">
            <w:pPr>
              <w:pStyle w:val="TAC"/>
              <w:rPr>
                <w:lang w:val="en-US" w:eastAsia="zh-CN"/>
              </w:rPr>
            </w:pPr>
            <w:r>
              <w:rPr>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B069E20" w14:textId="77777777" w:rsidR="008F4D94" w:rsidRPr="00B75DD1" w:rsidRDefault="008F4D94" w:rsidP="006A46E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7ED198D" w14:textId="77777777" w:rsidR="008F4D94" w:rsidRPr="00B75DD1" w:rsidRDefault="008F4D94" w:rsidP="006A46EC">
            <w:pPr>
              <w:pStyle w:val="TAC"/>
              <w:rPr>
                <w:lang w:val="en-US" w:eastAsia="zh-CN"/>
              </w:rPr>
            </w:pPr>
            <w:r>
              <w:rPr>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6DFA0DA9" w14:textId="77777777" w:rsidR="008F4D94" w:rsidRPr="00B75DD1" w:rsidRDefault="008F4D94" w:rsidP="006A46EC">
            <w:pPr>
              <w:pStyle w:val="TAC"/>
              <w:rPr>
                <w:lang w:val="en-US" w:eastAsia="zh-CN"/>
              </w:rPr>
            </w:pPr>
            <w:r w:rsidRPr="00D462F1">
              <w:rPr>
                <w:lang w:eastAsia="ko-KR"/>
              </w:rPr>
              <w:t>N/A</w:t>
            </w:r>
          </w:p>
        </w:tc>
      </w:tr>
      <w:tr w:rsidR="008F4D94" w:rsidRPr="00B75DD1" w14:paraId="0509849F"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29BD16" w14:textId="77777777" w:rsidR="008F4D94" w:rsidRPr="00B75DD1" w:rsidRDefault="008F4D94" w:rsidP="006A46E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47C52A" w14:textId="77777777" w:rsidR="008F4D94" w:rsidRPr="00B75DD1" w:rsidRDefault="008F4D94" w:rsidP="006A46EC">
            <w:pPr>
              <w:pStyle w:val="TAC"/>
              <w:rPr>
                <w:lang w:val="en-US" w:eastAsia="zh-CN"/>
              </w:rPr>
            </w:pPr>
            <w:r w:rsidRPr="00D462F1">
              <w:rPr>
                <w:lang w:eastAsia="ko-KR"/>
              </w:rPr>
              <w:t>n</w:t>
            </w:r>
            <w:r>
              <w:rPr>
                <w:lang w:eastAsia="ko-KR"/>
              </w:rPr>
              <w:t>20</w:t>
            </w:r>
          </w:p>
        </w:tc>
        <w:tc>
          <w:tcPr>
            <w:tcW w:w="960" w:type="dxa"/>
            <w:tcBorders>
              <w:top w:val="single" w:sz="4" w:space="0" w:color="auto"/>
              <w:left w:val="single" w:sz="4" w:space="0" w:color="auto"/>
              <w:bottom w:val="single" w:sz="4" w:space="0" w:color="auto"/>
              <w:right w:val="single" w:sz="4" w:space="0" w:color="auto"/>
            </w:tcBorders>
            <w:vAlign w:val="center"/>
          </w:tcPr>
          <w:p w14:paraId="1863C3BD" w14:textId="77777777" w:rsidR="008F4D94" w:rsidRPr="00B75DD1" w:rsidRDefault="008F4D94" w:rsidP="006A46E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658D74B" w14:textId="77777777" w:rsidR="008F4D94" w:rsidRPr="00B75DD1" w:rsidRDefault="008F4D94" w:rsidP="006A46EC">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9482379" w14:textId="77777777" w:rsidR="008F4D94" w:rsidRPr="00B75DD1" w:rsidRDefault="008F4D94" w:rsidP="006A46E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F85C0E2" w14:textId="77777777" w:rsidR="008F4D94" w:rsidRPr="00B75DD1" w:rsidRDefault="008F4D94" w:rsidP="006A46EC">
            <w:pPr>
              <w:pStyle w:val="TAC"/>
              <w:rPr>
                <w:lang w:val="en-US" w:eastAsia="zh-CN"/>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09457579" w14:textId="77777777" w:rsidR="008F4D94" w:rsidRPr="00B75DD1" w:rsidRDefault="008F4D94" w:rsidP="006A46EC">
            <w:pPr>
              <w:pStyle w:val="TAC"/>
              <w:rPr>
                <w:lang w:val="en-US" w:eastAsia="zh-CN"/>
              </w:rPr>
            </w:pPr>
            <w:r w:rsidRPr="00630D70">
              <w:rPr>
                <w:rFonts w:hint="eastAsia"/>
              </w:rPr>
              <w:t>4.5</w:t>
            </w:r>
          </w:p>
        </w:tc>
        <w:tc>
          <w:tcPr>
            <w:tcW w:w="828" w:type="dxa"/>
            <w:tcBorders>
              <w:top w:val="single" w:sz="4" w:space="0" w:color="auto"/>
              <w:left w:val="single" w:sz="4" w:space="0" w:color="auto"/>
              <w:bottom w:val="single" w:sz="4" w:space="0" w:color="auto"/>
              <w:right w:val="single" w:sz="4" w:space="0" w:color="auto"/>
            </w:tcBorders>
          </w:tcPr>
          <w:p w14:paraId="48B84E7D" w14:textId="77777777" w:rsidR="008F4D94" w:rsidRPr="00B75DD1" w:rsidRDefault="008F4D94" w:rsidP="006A46EC">
            <w:pPr>
              <w:pStyle w:val="TAC"/>
              <w:rPr>
                <w:lang w:val="en-US" w:eastAsia="zh-CN"/>
              </w:rPr>
            </w:pPr>
            <w:r>
              <w:rPr>
                <w:lang w:eastAsia="zh-CN"/>
              </w:rPr>
              <w:t>F</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1A7FFB4" w14:textId="77777777" w:rsidR="008F4D94" w:rsidRPr="00B75DD1" w:rsidRDefault="008F4D94" w:rsidP="006A46EC">
            <w:pPr>
              <w:pStyle w:val="TAC"/>
              <w:rPr>
                <w:lang w:val="en-US" w:eastAsia="zh-CN"/>
              </w:rPr>
            </w:pPr>
            <w:r w:rsidRPr="00D462F1">
              <w:rPr>
                <w:lang w:eastAsia="ko-KR"/>
              </w:rPr>
              <w:t>IMD</w:t>
            </w:r>
            <w:r>
              <w:rPr>
                <w:lang w:eastAsia="ko-KR"/>
              </w:rPr>
              <w:t>5</w:t>
            </w:r>
          </w:p>
        </w:tc>
      </w:tr>
    </w:tbl>
    <w:p w14:paraId="59316E46" w14:textId="77777777" w:rsidR="008F4D94" w:rsidRPr="00336657" w:rsidRDefault="008F4D94" w:rsidP="008F4D94">
      <w:pPr>
        <w:pStyle w:val="EditorsNote"/>
        <w:ind w:left="0" w:firstLine="0"/>
        <w:rPr>
          <w:rFonts w:eastAsia="SimSun"/>
          <w:lang w:eastAsia="zh-CN"/>
        </w:rPr>
      </w:pPr>
    </w:p>
    <w:p w14:paraId="58605B34" w14:textId="77777777" w:rsidR="008F4D94" w:rsidRDefault="008F4D94" w:rsidP="008F4D94">
      <w:pPr>
        <w:rPr>
          <w:color w:val="0070C0"/>
        </w:rPr>
      </w:pPr>
    </w:p>
    <w:p w14:paraId="0397C9B0" w14:textId="77777777" w:rsidR="008F4D94" w:rsidRDefault="008F4D94" w:rsidP="008F4D94">
      <w:pPr>
        <w:pStyle w:val="Heading2"/>
        <w:spacing w:after="240"/>
        <w:ind w:left="0" w:firstLine="0"/>
      </w:pPr>
      <w:bookmarkStart w:id="412" w:name="_Toc183507942"/>
      <w:r>
        <w:t>5.31</w:t>
      </w:r>
      <w:r>
        <w:tab/>
      </w:r>
      <w:r w:rsidRPr="00576053">
        <w:t>CA_n1-n3-n75</w:t>
      </w:r>
      <w:bookmarkEnd w:id="412"/>
    </w:p>
    <w:p w14:paraId="712118B6" w14:textId="77777777" w:rsidR="008F4D94" w:rsidRDefault="008F4D94" w:rsidP="008F4D94">
      <w:pPr>
        <w:pStyle w:val="Heading3"/>
        <w:rPr>
          <w:rFonts w:cs="Arial"/>
          <w:szCs w:val="28"/>
        </w:rPr>
      </w:pPr>
      <w:bookmarkStart w:id="413" w:name="_Toc183507943"/>
      <w:r>
        <w:t>5.31.1</w:t>
      </w:r>
      <w:r>
        <w:tab/>
      </w:r>
      <w:r>
        <w:rPr>
          <w:rFonts w:cs="Arial"/>
          <w:szCs w:val="28"/>
        </w:rPr>
        <w:t>Common for 1 band UL and 2 bands UL CA</w:t>
      </w:r>
      <w:bookmarkEnd w:id="413"/>
    </w:p>
    <w:p w14:paraId="1DBDEBAA" w14:textId="77777777" w:rsidR="008F4D94" w:rsidRDefault="008F4D94" w:rsidP="008F4D94">
      <w:pPr>
        <w:pStyle w:val="Heading4"/>
        <w:rPr>
          <w:rFonts w:cs="Arial"/>
        </w:rPr>
      </w:pPr>
      <w:bookmarkStart w:id="414" w:name="_Toc183507944"/>
      <w:r>
        <w:t>5.31.1.1</w:t>
      </w:r>
      <w:r>
        <w:tab/>
      </w:r>
      <w:r>
        <w:rPr>
          <w:rFonts w:cs="Arial"/>
        </w:rPr>
        <w:t>Operating bands for CA</w:t>
      </w:r>
      <w:bookmarkEnd w:id="414"/>
    </w:p>
    <w:p w14:paraId="1A06A1D1" w14:textId="77777777" w:rsidR="008F4D94" w:rsidRDefault="008F4D94" w:rsidP="008F4D94">
      <w:pPr>
        <w:pStyle w:val="TH"/>
      </w:pPr>
      <w:r>
        <w:rPr>
          <w:rFonts w:cs="Arial"/>
        </w:rPr>
        <w:t xml:space="preserve">Table </w:t>
      </w:r>
      <w:r>
        <w:rPr>
          <w:rFonts w:cs="Arial" w:hint="eastAsia"/>
          <w:lang w:val="en-US" w:eastAsia="zh-CN"/>
        </w:rPr>
        <w:t>5.31</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4D6DE3" w14:paraId="2AEBA697"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B7A863A" w14:textId="77777777" w:rsidR="008F4D94" w:rsidRPr="004D6DE3" w:rsidRDefault="008F4D94" w:rsidP="006A46EC">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67C147E"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112B132C"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C8B39F4" w14:textId="77777777" w:rsidR="008F4D94" w:rsidRPr="004D6DE3" w:rsidRDefault="008F4D94" w:rsidP="006A46EC">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443B1D9B"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F4D94" w:rsidRPr="004D6DE3" w14:paraId="390D4766"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D62BC2F" w14:textId="77777777" w:rsidR="008F4D94" w:rsidRPr="004D6DE3"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FDA1BEF"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D6E76E4"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1D3E538" w14:textId="77777777" w:rsidR="008F4D94" w:rsidRPr="004D6DE3" w:rsidRDefault="008F4D94" w:rsidP="006A46EC">
            <w:pPr>
              <w:spacing w:after="0"/>
              <w:rPr>
                <w:rFonts w:ascii="Arial" w:eastAsia="Calibri" w:hAnsi="Arial" w:cs="Arial"/>
                <w:b/>
                <w:bCs/>
                <w:sz w:val="18"/>
                <w:szCs w:val="18"/>
                <w:lang w:val="en-US" w:eastAsia="zh-CN"/>
              </w:rPr>
            </w:pPr>
          </w:p>
        </w:tc>
      </w:tr>
      <w:tr w:rsidR="008F4D94" w:rsidRPr="004D6DE3" w14:paraId="55CBCE85"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D78D46C" w14:textId="77777777" w:rsidR="008F4D94" w:rsidRPr="004D6DE3"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F79FED7"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76323C25"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03A4092" w14:textId="77777777" w:rsidR="008F4D94" w:rsidRPr="004D6DE3" w:rsidRDefault="008F4D94" w:rsidP="006A46EC">
            <w:pPr>
              <w:spacing w:after="0"/>
              <w:rPr>
                <w:rFonts w:ascii="Arial" w:eastAsia="Calibri" w:hAnsi="Arial" w:cs="Arial"/>
                <w:b/>
                <w:bCs/>
                <w:sz w:val="18"/>
                <w:szCs w:val="18"/>
                <w:lang w:val="en-US" w:eastAsia="zh-CN"/>
              </w:rPr>
            </w:pPr>
          </w:p>
        </w:tc>
      </w:tr>
      <w:tr w:rsidR="008F4D94" w:rsidRPr="004D6DE3" w14:paraId="4A1FE1A0"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06BEA7FA" w14:textId="77777777" w:rsidR="008F4D94" w:rsidRPr="00A1115A" w:rsidRDefault="008F4D94" w:rsidP="006A46EC">
            <w:pPr>
              <w:pStyle w:val="TAC"/>
            </w:pPr>
            <w:r w:rsidRPr="00A1115A">
              <w:t>n</w:t>
            </w:r>
            <w:r>
              <w:t>1</w:t>
            </w:r>
          </w:p>
        </w:tc>
        <w:tc>
          <w:tcPr>
            <w:tcW w:w="3536" w:type="dxa"/>
            <w:tcBorders>
              <w:top w:val="single" w:sz="4" w:space="0" w:color="auto"/>
              <w:left w:val="single" w:sz="4" w:space="0" w:color="auto"/>
              <w:bottom w:val="single" w:sz="4" w:space="0" w:color="auto"/>
              <w:right w:val="single" w:sz="4" w:space="0" w:color="auto"/>
            </w:tcBorders>
          </w:tcPr>
          <w:p w14:paraId="5B3ED3A5" w14:textId="77777777" w:rsidR="008F4D94" w:rsidRPr="00A1115A" w:rsidRDefault="008F4D94" w:rsidP="006A46EC">
            <w:pPr>
              <w:pStyle w:val="TAC"/>
            </w:pPr>
            <w:r>
              <w:t>192</w:t>
            </w:r>
            <w:r w:rsidRPr="00A1115A">
              <w:t xml:space="preserve">0 MHz – </w:t>
            </w:r>
            <w:r>
              <w:t>198</w:t>
            </w:r>
            <w:r w:rsidRPr="00A1115A">
              <w:t>0 MHz</w:t>
            </w:r>
          </w:p>
        </w:tc>
        <w:tc>
          <w:tcPr>
            <w:tcW w:w="3116" w:type="dxa"/>
            <w:tcBorders>
              <w:top w:val="single" w:sz="4" w:space="0" w:color="auto"/>
              <w:left w:val="single" w:sz="4" w:space="0" w:color="auto"/>
              <w:bottom w:val="single" w:sz="4" w:space="0" w:color="auto"/>
              <w:right w:val="single" w:sz="4" w:space="0" w:color="auto"/>
            </w:tcBorders>
          </w:tcPr>
          <w:p w14:paraId="144A5921" w14:textId="77777777" w:rsidR="008F4D94" w:rsidRPr="00A1115A" w:rsidRDefault="008F4D94" w:rsidP="006A46EC">
            <w:pPr>
              <w:pStyle w:val="TAC"/>
            </w:pPr>
            <w:r w:rsidRPr="00A1115A">
              <w:t>2</w:t>
            </w:r>
            <w:r>
              <w:t>11</w:t>
            </w:r>
            <w:r w:rsidRPr="00A1115A">
              <w:t>0 MHz – 2</w:t>
            </w:r>
            <w:r>
              <w:t>17</w:t>
            </w:r>
            <w:r w:rsidRPr="00A1115A">
              <w:t>0 MHz</w:t>
            </w:r>
          </w:p>
        </w:tc>
        <w:tc>
          <w:tcPr>
            <w:tcW w:w="1043" w:type="dxa"/>
            <w:tcBorders>
              <w:top w:val="single" w:sz="4" w:space="0" w:color="auto"/>
              <w:left w:val="single" w:sz="4" w:space="0" w:color="auto"/>
              <w:bottom w:val="single" w:sz="4" w:space="0" w:color="auto"/>
              <w:right w:val="single" w:sz="4" w:space="0" w:color="auto"/>
            </w:tcBorders>
          </w:tcPr>
          <w:p w14:paraId="034A07F5" w14:textId="77777777" w:rsidR="008F4D94" w:rsidRPr="00A1115A" w:rsidRDefault="008F4D94" w:rsidP="006A46EC">
            <w:pPr>
              <w:pStyle w:val="TAC"/>
            </w:pPr>
            <w:r w:rsidRPr="00A1115A">
              <w:t>FDD</w:t>
            </w:r>
          </w:p>
        </w:tc>
      </w:tr>
      <w:tr w:rsidR="008F4D94" w:rsidRPr="004D6DE3" w14:paraId="0C7B77FF"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41F83A1" w14:textId="77777777" w:rsidR="008F4D94" w:rsidRPr="004D6DE3" w:rsidRDefault="008F4D94" w:rsidP="006A46EC">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3</w:t>
            </w:r>
          </w:p>
        </w:tc>
        <w:tc>
          <w:tcPr>
            <w:tcW w:w="3536" w:type="dxa"/>
            <w:tcBorders>
              <w:top w:val="single" w:sz="4" w:space="0" w:color="auto"/>
              <w:left w:val="single" w:sz="4" w:space="0" w:color="auto"/>
              <w:bottom w:val="single" w:sz="4" w:space="0" w:color="auto"/>
              <w:right w:val="single" w:sz="4" w:space="0" w:color="auto"/>
            </w:tcBorders>
          </w:tcPr>
          <w:p w14:paraId="0809936E" w14:textId="77777777" w:rsidR="008F4D94" w:rsidRPr="00A1115A" w:rsidRDefault="008F4D94" w:rsidP="006A46EC">
            <w:pPr>
              <w:pStyle w:val="TAC"/>
            </w:pPr>
            <w:r>
              <w:t>171</w:t>
            </w:r>
            <w:r w:rsidRPr="00A1115A">
              <w:t xml:space="preserve">0 MHz – </w:t>
            </w:r>
            <w:r>
              <w:t>1785</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72699190" w14:textId="77777777" w:rsidR="008F4D94" w:rsidRPr="00A1115A" w:rsidRDefault="008F4D94" w:rsidP="006A46EC">
            <w:pPr>
              <w:pStyle w:val="TAC"/>
            </w:pPr>
            <w:r>
              <w:t>1805</w:t>
            </w:r>
            <w:r w:rsidRPr="00A1115A">
              <w:t xml:space="preserve"> MHz – </w:t>
            </w:r>
            <w:r>
              <w:t>188</w:t>
            </w:r>
            <w:r w:rsidRPr="00A1115A">
              <w:t>0 MHz</w:t>
            </w:r>
          </w:p>
        </w:tc>
        <w:tc>
          <w:tcPr>
            <w:tcW w:w="1043" w:type="dxa"/>
            <w:tcBorders>
              <w:top w:val="single" w:sz="4" w:space="0" w:color="auto"/>
              <w:left w:val="single" w:sz="4" w:space="0" w:color="auto"/>
              <w:bottom w:val="single" w:sz="4" w:space="0" w:color="auto"/>
              <w:right w:val="single" w:sz="4" w:space="0" w:color="auto"/>
            </w:tcBorders>
          </w:tcPr>
          <w:p w14:paraId="570240C4" w14:textId="77777777" w:rsidR="008F4D94" w:rsidRPr="00A1115A" w:rsidRDefault="008F4D94" w:rsidP="006A46EC">
            <w:pPr>
              <w:pStyle w:val="TAC"/>
            </w:pPr>
            <w:r w:rsidRPr="00A1115A">
              <w:t>FDD</w:t>
            </w:r>
          </w:p>
        </w:tc>
      </w:tr>
      <w:tr w:rsidR="008F4D94" w:rsidRPr="004D6DE3" w14:paraId="21B7D964"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7B72E7A" w14:textId="77777777" w:rsidR="008F4D94" w:rsidRPr="004D6DE3" w:rsidRDefault="008F4D94" w:rsidP="006A46EC">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497EEB0B" w14:textId="77777777" w:rsidR="008F4D94" w:rsidRPr="00A1115A" w:rsidRDefault="008F4D94" w:rsidP="006A46EC">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250BCE0E" w14:textId="77777777" w:rsidR="008F4D94" w:rsidRPr="00A1115A" w:rsidRDefault="008F4D94" w:rsidP="006A46EC">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50ECA662" w14:textId="77777777" w:rsidR="008F4D94" w:rsidRPr="00A1115A" w:rsidRDefault="008F4D94" w:rsidP="006A46EC">
            <w:pPr>
              <w:pStyle w:val="TAC"/>
            </w:pPr>
            <w:r w:rsidRPr="00A1115A">
              <w:t>SDL</w:t>
            </w:r>
            <w:r>
              <w:rPr>
                <w:vertAlign w:val="superscript"/>
              </w:rPr>
              <w:t>19</w:t>
            </w:r>
          </w:p>
        </w:tc>
      </w:tr>
    </w:tbl>
    <w:p w14:paraId="251B985D" w14:textId="77777777" w:rsidR="008F4D94" w:rsidRPr="00E7502B" w:rsidRDefault="008F4D94" w:rsidP="008F4D94">
      <w:pPr>
        <w:rPr>
          <w:rFonts w:eastAsia="DengXian"/>
          <w:lang w:eastAsia="zh-CN"/>
        </w:rPr>
      </w:pPr>
    </w:p>
    <w:p w14:paraId="2EB0E2C1" w14:textId="77777777" w:rsidR="008F4D94" w:rsidRPr="005D2633" w:rsidRDefault="008F4D94" w:rsidP="008F4D94">
      <w:pPr>
        <w:pStyle w:val="Heading4"/>
        <w:rPr>
          <w:rFonts w:cs="Arial"/>
        </w:rPr>
      </w:pPr>
      <w:bookmarkStart w:id="415" w:name="_Toc183507945"/>
      <w:r>
        <w:rPr>
          <w:rFonts w:cs="Arial"/>
        </w:rPr>
        <w:t>5.31</w:t>
      </w:r>
      <w:r w:rsidRPr="005D2633">
        <w:rPr>
          <w:rFonts w:cs="Arial"/>
        </w:rPr>
        <w:t>.1.2</w:t>
      </w:r>
      <w:r w:rsidRPr="005D2633">
        <w:rPr>
          <w:rFonts w:cs="Arial"/>
        </w:rPr>
        <w:tab/>
      </w:r>
      <w:r>
        <w:rPr>
          <w:rFonts w:cs="Arial"/>
        </w:rPr>
        <w:t>Channel bandwidths per operating band for CA</w:t>
      </w:r>
      <w:bookmarkEnd w:id="415"/>
    </w:p>
    <w:p w14:paraId="52F7DE14" w14:textId="77777777" w:rsidR="008F4D94" w:rsidRDefault="008F4D94" w:rsidP="008F4D94">
      <w:pPr>
        <w:pStyle w:val="TH"/>
        <w:rPr>
          <w:lang w:val="en-US" w:eastAsia="en-GB"/>
        </w:rPr>
      </w:pPr>
      <w:r>
        <w:rPr>
          <w:rFonts w:cs="Arial"/>
        </w:rPr>
        <w:t xml:space="preserve">Table </w:t>
      </w:r>
      <w:r>
        <w:rPr>
          <w:rFonts w:cs="Arial" w:hint="eastAsia"/>
          <w:lang w:val="en-US" w:eastAsia="zh-CN"/>
        </w:rPr>
        <w:t>5.31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4346" w:type="pct"/>
        <w:tblLayout w:type="fixed"/>
        <w:tblLook w:val="04A0" w:firstRow="1" w:lastRow="0" w:firstColumn="1" w:lastColumn="0" w:noHBand="0" w:noVBand="1"/>
      </w:tblPr>
      <w:tblGrid>
        <w:gridCol w:w="1505"/>
        <w:gridCol w:w="1666"/>
        <w:gridCol w:w="651"/>
        <w:gridCol w:w="3486"/>
        <w:gridCol w:w="1063"/>
      </w:tblGrid>
      <w:tr w:rsidR="008F4D94" w:rsidRPr="004D6DE3" w14:paraId="10F63030" w14:textId="77777777" w:rsidTr="006A46EC">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0F888D" w14:textId="77777777" w:rsidR="008F4D94" w:rsidRPr="004D6DE3" w:rsidRDefault="008F4D94" w:rsidP="006A46EC">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rsidRPr="004D6DE3" w14:paraId="47A60C02" w14:textId="77777777" w:rsidTr="006A46EC">
        <w:trPr>
          <w:trHeight w:val="49"/>
        </w:trPr>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14:paraId="4FA3664C" w14:textId="77777777" w:rsidR="008F4D94" w:rsidRPr="004D6DE3" w:rsidRDefault="008F4D94" w:rsidP="006A46EC">
            <w:pPr>
              <w:pStyle w:val="TAH"/>
              <w:rPr>
                <w:rFonts w:cs="Arial"/>
                <w:b w:val="0"/>
                <w:bCs/>
                <w:szCs w:val="18"/>
              </w:rPr>
            </w:pPr>
            <w:r w:rsidRPr="004D6DE3">
              <w:rPr>
                <w:rFonts w:cs="Arial"/>
                <w:bCs/>
                <w:szCs w:val="18"/>
              </w:rPr>
              <w:t>NR CA configuration</w:t>
            </w:r>
          </w:p>
        </w:tc>
        <w:tc>
          <w:tcPr>
            <w:tcW w:w="995" w:type="pct"/>
            <w:tcBorders>
              <w:top w:val="single" w:sz="4" w:space="0" w:color="auto"/>
              <w:left w:val="nil"/>
              <w:bottom w:val="single" w:sz="4" w:space="0" w:color="auto"/>
              <w:right w:val="single" w:sz="4" w:space="0" w:color="auto"/>
            </w:tcBorders>
            <w:shd w:val="clear" w:color="auto" w:fill="auto"/>
            <w:vAlign w:val="center"/>
          </w:tcPr>
          <w:p w14:paraId="4A9848AD"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89" w:type="pct"/>
            <w:tcBorders>
              <w:top w:val="single" w:sz="4" w:space="0" w:color="auto"/>
              <w:left w:val="nil"/>
              <w:bottom w:val="single" w:sz="4" w:space="0" w:color="auto"/>
              <w:right w:val="single" w:sz="4" w:space="0" w:color="auto"/>
            </w:tcBorders>
            <w:shd w:val="clear" w:color="auto" w:fill="auto"/>
            <w:vAlign w:val="center"/>
          </w:tcPr>
          <w:p w14:paraId="4F28F13C"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NR Band</w:t>
            </w:r>
          </w:p>
        </w:tc>
        <w:tc>
          <w:tcPr>
            <w:tcW w:w="2082" w:type="pct"/>
            <w:tcBorders>
              <w:top w:val="single" w:sz="4" w:space="0" w:color="auto"/>
              <w:left w:val="nil"/>
              <w:bottom w:val="single" w:sz="4" w:space="0" w:color="auto"/>
              <w:right w:val="single" w:sz="4" w:space="0" w:color="auto"/>
            </w:tcBorders>
            <w:shd w:val="clear" w:color="auto" w:fill="auto"/>
            <w:vAlign w:val="center"/>
          </w:tcPr>
          <w:p w14:paraId="70BB6336"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634" w:type="pct"/>
            <w:tcBorders>
              <w:top w:val="single" w:sz="4" w:space="0" w:color="auto"/>
              <w:left w:val="nil"/>
              <w:bottom w:val="single" w:sz="4" w:space="0" w:color="auto"/>
              <w:right w:val="single" w:sz="4" w:space="0" w:color="auto"/>
            </w:tcBorders>
            <w:shd w:val="clear" w:color="auto" w:fill="auto"/>
            <w:vAlign w:val="center"/>
          </w:tcPr>
          <w:p w14:paraId="5FD9F558"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8F4D94" w:rsidRPr="004D6DE3" w14:paraId="56A948EF" w14:textId="77777777" w:rsidTr="006A46EC">
        <w:trPr>
          <w:trHeight w:val="57"/>
        </w:trPr>
        <w:tc>
          <w:tcPr>
            <w:tcW w:w="899" w:type="pct"/>
            <w:tcBorders>
              <w:top w:val="single" w:sz="4" w:space="0" w:color="auto"/>
              <w:left w:val="single" w:sz="4" w:space="0" w:color="auto"/>
              <w:right w:val="single" w:sz="4" w:space="0" w:color="auto"/>
            </w:tcBorders>
            <w:shd w:val="clear" w:color="auto" w:fill="auto"/>
            <w:vAlign w:val="center"/>
          </w:tcPr>
          <w:p w14:paraId="482776CD" w14:textId="77777777" w:rsidR="008F4D94" w:rsidRPr="004D6DE3" w:rsidRDefault="008F4D94" w:rsidP="006A46EC">
            <w:pPr>
              <w:spacing w:after="0"/>
              <w:rPr>
                <w:rFonts w:ascii="Arial" w:hAnsi="Arial" w:cs="Arial"/>
                <w:color w:val="000000"/>
                <w:sz w:val="18"/>
                <w:szCs w:val="18"/>
              </w:rPr>
            </w:pPr>
            <w:r w:rsidRPr="00576053">
              <w:rPr>
                <w:rFonts w:ascii="Arial" w:hAnsi="Arial" w:cs="Arial"/>
                <w:color w:val="000000"/>
                <w:sz w:val="18"/>
                <w:szCs w:val="18"/>
              </w:rPr>
              <w:t>CA_n1A-n3A-n75A</w:t>
            </w:r>
          </w:p>
        </w:tc>
        <w:tc>
          <w:tcPr>
            <w:tcW w:w="995" w:type="pct"/>
            <w:tcBorders>
              <w:top w:val="single" w:sz="4" w:space="0" w:color="auto"/>
              <w:left w:val="nil"/>
              <w:right w:val="single" w:sz="4" w:space="0" w:color="auto"/>
            </w:tcBorders>
            <w:shd w:val="clear" w:color="auto" w:fill="auto"/>
          </w:tcPr>
          <w:p w14:paraId="2D057AA7" w14:textId="77777777" w:rsidR="008F4D94" w:rsidRDefault="008F4D94" w:rsidP="006A46EC">
            <w:pPr>
              <w:spacing w:after="0"/>
            </w:pPr>
            <w:r w:rsidRPr="00576053">
              <w:rPr>
                <w:rFonts w:ascii="Arial" w:hAnsi="Arial" w:cs="Arial"/>
                <w:color w:val="000000"/>
                <w:sz w:val="18"/>
                <w:szCs w:val="18"/>
              </w:rPr>
              <w:t>CA_n1A-n3A</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463F2CE3" w14:textId="77777777" w:rsidR="008F4D94" w:rsidRPr="004D6DE3" w:rsidRDefault="008F4D94" w:rsidP="006A46EC">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00A9E09A" w14:textId="77777777" w:rsidR="008F4D94" w:rsidRPr="004D6DE3" w:rsidRDefault="008F4D94" w:rsidP="006A46EC">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634" w:type="pct"/>
            <w:tcBorders>
              <w:top w:val="single" w:sz="4" w:space="0" w:color="auto"/>
              <w:left w:val="single" w:sz="4" w:space="0" w:color="auto"/>
              <w:right w:val="single" w:sz="4" w:space="0" w:color="auto"/>
            </w:tcBorders>
            <w:shd w:val="clear" w:color="auto" w:fill="auto"/>
            <w:vAlign w:val="center"/>
          </w:tcPr>
          <w:p w14:paraId="101A2926" w14:textId="77777777" w:rsidR="008F4D94" w:rsidRPr="004D6DE3" w:rsidRDefault="008F4D94" w:rsidP="006A46EC">
            <w:pPr>
              <w:spacing w:after="0"/>
              <w:jc w:val="center"/>
              <w:rPr>
                <w:rFonts w:ascii="Arial" w:hAnsi="Arial" w:cs="Arial"/>
                <w:sz w:val="18"/>
                <w:szCs w:val="18"/>
              </w:rPr>
            </w:pPr>
            <w:r w:rsidRPr="003A114E">
              <w:rPr>
                <w:rFonts w:ascii="Arial" w:hAnsi="Arial" w:cs="Arial"/>
                <w:sz w:val="18"/>
                <w:szCs w:val="18"/>
              </w:rPr>
              <w:t xml:space="preserve">4 </w:t>
            </w:r>
            <w:r w:rsidRPr="00726116">
              <w:rPr>
                <w:rFonts w:ascii="Arial" w:eastAsia="DengXian" w:hAnsi="Arial" w:cs="Arial"/>
                <w:sz w:val="18"/>
                <w:szCs w:val="18"/>
                <w:lang w:eastAsia="zh-CN"/>
              </w:rPr>
              <w:t>and</w:t>
            </w:r>
            <w:r w:rsidRPr="003A114E">
              <w:rPr>
                <w:rFonts w:ascii="Arial" w:hAnsi="Arial" w:cs="Arial"/>
                <w:sz w:val="18"/>
                <w:szCs w:val="18"/>
              </w:rPr>
              <w:t xml:space="preserve"> 5</w:t>
            </w:r>
          </w:p>
        </w:tc>
      </w:tr>
      <w:tr w:rsidR="008F4D94" w:rsidRPr="004D6DE3" w14:paraId="52EF62D7" w14:textId="77777777" w:rsidTr="006A46EC">
        <w:trPr>
          <w:trHeight w:val="57"/>
        </w:trPr>
        <w:tc>
          <w:tcPr>
            <w:tcW w:w="899" w:type="pct"/>
            <w:tcBorders>
              <w:left w:val="single" w:sz="4" w:space="0" w:color="auto"/>
              <w:right w:val="single" w:sz="4" w:space="0" w:color="auto"/>
            </w:tcBorders>
            <w:shd w:val="clear" w:color="auto" w:fill="auto"/>
            <w:vAlign w:val="center"/>
          </w:tcPr>
          <w:p w14:paraId="375FCBA9" w14:textId="77777777" w:rsidR="008F4D94" w:rsidRPr="004D6DE3" w:rsidRDefault="008F4D94" w:rsidP="006A46EC">
            <w:pPr>
              <w:spacing w:after="0"/>
              <w:rPr>
                <w:rFonts w:ascii="Arial" w:hAnsi="Arial" w:cs="Arial"/>
                <w:color w:val="000000"/>
                <w:sz w:val="18"/>
                <w:szCs w:val="18"/>
              </w:rPr>
            </w:pPr>
          </w:p>
        </w:tc>
        <w:tc>
          <w:tcPr>
            <w:tcW w:w="995" w:type="pct"/>
            <w:tcBorders>
              <w:left w:val="nil"/>
              <w:right w:val="single" w:sz="4" w:space="0" w:color="auto"/>
            </w:tcBorders>
            <w:shd w:val="clear" w:color="auto" w:fill="auto"/>
          </w:tcPr>
          <w:p w14:paraId="7114D17B" w14:textId="77777777" w:rsidR="008F4D94" w:rsidRDefault="008F4D94" w:rsidP="006A46EC"/>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46B559A3" w14:textId="77777777" w:rsidR="008F4D94" w:rsidRPr="004D6DE3" w:rsidRDefault="008F4D94" w:rsidP="006A46EC">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3</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363CA918" w14:textId="77777777" w:rsidR="008F4D94" w:rsidRPr="004D6DE3" w:rsidRDefault="008F4D94" w:rsidP="006A46EC">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p>
        </w:tc>
        <w:tc>
          <w:tcPr>
            <w:tcW w:w="634" w:type="pct"/>
            <w:tcBorders>
              <w:left w:val="single" w:sz="4" w:space="0" w:color="auto"/>
              <w:right w:val="single" w:sz="4" w:space="0" w:color="auto"/>
            </w:tcBorders>
            <w:vAlign w:val="center"/>
          </w:tcPr>
          <w:p w14:paraId="502FC041" w14:textId="77777777" w:rsidR="008F4D94" w:rsidRPr="004D6DE3" w:rsidRDefault="008F4D94" w:rsidP="006A46EC">
            <w:pPr>
              <w:spacing w:after="0"/>
              <w:rPr>
                <w:rFonts w:ascii="Arial" w:hAnsi="Arial" w:cs="Arial"/>
                <w:sz w:val="18"/>
                <w:szCs w:val="18"/>
              </w:rPr>
            </w:pPr>
          </w:p>
        </w:tc>
      </w:tr>
      <w:tr w:rsidR="008F4D94" w:rsidRPr="004D6DE3" w14:paraId="2FD9C9EC" w14:textId="77777777" w:rsidTr="006A46EC">
        <w:trPr>
          <w:trHeight w:val="57"/>
        </w:trPr>
        <w:tc>
          <w:tcPr>
            <w:tcW w:w="899" w:type="pct"/>
            <w:tcBorders>
              <w:left w:val="single" w:sz="4" w:space="0" w:color="auto"/>
              <w:bottom w:val="single" w:sz="4" w:space="0" w:color="auto"/>
              <w:right w:val="single" w:sz="4" w:space="0" w:color="auto"/>
            </w:tcBorders>
            <w:shd w:val="clear" w:color="auto" w:fill="auto"/>
            <w:vAlign w:val="center"/>
          </w:tcPr>
          <w:p w14:paraId="44AFBB28" w14:textId="77777777" w:rsidR="008F4D94" w:rsidRPr="004D6DE3" w:rsidRDefault="008F4D94" w:rsidP="006A46EC">
            <w:pPr>
              <w:spacing w:after="0"/>
              <w:rPr>
                <w:rFonts w:ascii="Arial" w:hAnsi="Arial" w:cs="Arial"/>
                <w:color w:val="000000"/>
                <w:sz w:val="18"/>
                <w:szCs w:val="18"/>
              </w:rPr>
            </w:pPr>
          </w:p>
        </w:tc>
        <w:tc>
          <w:tcPr>
            <w:tcW w:w="995" w:type="pct"/>
            <w:tcBorders>
              <w:left w:val="nil"/>
              <w:bottom w:val="single" w:sz="4" w:space="0" w:color="auto"/>
              <w:right w:val="single" w:sz="4" w:space="0" w:color="auto"/>
            </w:tcBorders>
            <w:shd w:val="clear" w:color="auto" w:fill="auto"/>
          </w:tcPr>
          <w:p w14:paraId="24ABBA56" w14:textId="77777777" w:rsidR="008F4D94" w:rsidRDefault="008F4D94" w:rsidP="006A46EC"/>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6B182FAF" w14:textId="77777777" w:rsidR="008F4D94" w:rsidRPr="004D6DE3" w:rsidRDefault="008F4D94" w:rsidP="006A46EC">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19EA407E" w14:textId="77777777" w:rsidR="008F4D94" w:rsidRPr="004D6DE3" w:rsidRDefault="008F4D94" w:rsidP="006A46EC">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34" w:type="pct"/>
            <w:tcBorders>
              <w:left w:val="single" w:sz="4" w:space="0" w:color="auto"/>
              <w:bottom w:val="single" w:sz="4" w:space="0" w:color="auto"/>
              <w:right w:val="single" w:sz="4" w:space="0" w:color="auto"/>
            </w:tcBorders>
            <w:vAlign w:val="center"/>
          </w:tcPr>
          <w:p w14:paraId="4AB8D540" w14:textId="77777777" w:rsidR="008F4D94" w:rsidRPr="004D6DE3" w:rsidRDefault="008F4D94" w:rsidP="006A46EC">
            <w:pPr>
              <w:spacing w:after="0"/>
              <w:rPr>
                <w:rFonts w:ascii="Arial" w:hAnsi="Arial" w:cs="Arial"/>
                <w:sz w:val="18"/>
                <w:szCs w:val="18"/>
              </w:rPr>
            </w:pPr>
          </w:p>
        </w:tc>
      </w:tr>
    </w:tbl>
    <w:p w14:paraId="51243C20" w14:textId="77777777" w:rsidR="008F4D94" w:rsidRDefault="008F4D94" w:rsidP="008F4D94">
      <w:pPr>
        <w:spacing w:after="0"/>
        <w:rPr>
          <w:rFonts w:eastAsia="Calibri"/>
          <w:lang w:eastAsia="ko-KR"/>
        </w:rPr>
      </w:pPr>
    </w:p>
    <w:p w14:paraId="762365D9" w14:textId="77777777" w:rsidR="008F4D94" w:rsidRDefault="008F4D94" w:rsidP="008F4D94">
      <w:pPr>
        <w:pStyle w:val="Heading4"/>
        <w:rPr>
          <w:rFonts w:cs="Arial"/>
          <w:szCs w:val="22"/>
        </w:rPr>
      </w:pPr>
      <w:bookmarkStart w:id="416" w:name="_Toc183507946"/>
      <w:r>
        <w:rPr>
          <w:rFonts w:cs="Arial"/>
        </w:rPr>
        <w:t>5.31</w:t>
      </w:r>
      <w:r w:rsidRPr="005D2633">
        <w:rPr>
          <w:rFonts w:cs="Arial"/>
        </w:rPr>
        <w:t>.1.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bookmarkEnd w:id="416"/>
    </w:p>
    <w:p w14:paraId="470727F3" w14:textId="77777777" w:rsidR="008F4D94" w:rsidRDefault="008F4D94" w:rsidP="008F4D94">
      <w:r>
        <w:t xml:space="preserve">For </w:t>
      </w:r>
      <w:r>
        <w:rPr>
          <w:lang w:val="en-US" w:eastAsia="zh-CN"/>
        </w:rPr>
        <w:t>CA</w:t>
      </w:r>
      <w:r>
        <w:rPr>
          <w:lang w:eastAsia="zh-CN"/>
        </w:rPr>
        <w:t>_</w:t>
      </w:r>
      <w:r>
        <w:rPr>
          <w:lang w:val="en-US" w:eastAsia="zh-CN"/>
        </w:rPr>
        <w:t>n1</w:t>
      </w:r>
      <w:r>
        <w:rPr>
          <w:lang w:eastAsia="ja-JP"/>
        </w:rPr>
        <w:t>-n</w:t>
      </w:r>
      <w:r>
        <w:rPr>
          <w:lang w:val="en-US" w:eastAsia="zh-CN"/>
        </w:rPr>
        <w:t>3-</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78946154" w14:textId="77777777" w:rsidR="008F4D94" w:rsidRPr="005D2633" w:rsidRDefault="008F4D94" w:rsidP="008F4D94">
      <w:pPr>
        <w:pStyle w:val="Heading3"/>
        <w:rPr>
          <w:rFonts w:cs="Arial"/>
          <w:szCs w:val="28"/>
        </w:rPr>
      </w:pPr>
      <w:bookmarkStart w:id="417" w:name="_Toc183507947"/>
      <w:r>
        <w:rPr>
          <w:rFonts w:cs="Arial"/>
          <w:szCs w:val="28"/>
        </w:rPr>
        <w:t>5.31</w:t>
      </w:r>
      <w:r w:rsidRPr="005D2633">
        <w:rPr>
          <w:rFonts w:cs="Arial"/>
          <w:szCs w:val="28"/>
        </w:rPr>
        <w:t>.2</w:t>
      </w:r>
      <w:r w:rsidRPr="005D2633">
        <w:rPr>
          <w:rFonts w:cs="Arial"/>
          <w:szCs w:val="28"/>
        </w:rPr>
        <w:tab/>
        <w:t>Specific for 2 bands UL CA</w:t>
      </w:r>
      <w:bookmarkEnd w:id="417"/>
    </w:p>
    <w:p w14:paraId="6F66BB5D" w14:textId="77777777" w:rsidR="008F4D94" w:rsidRPr="00140BB6" w:rsidRDefault="008F4D94" w:rsidP="008F4D94">
      <w:pPr>
        <w:pStyle w:val="Heading4"/>
        <w:overflowPunct w:val="0"/>
        <w:autoSpaceDE w:val="0"/>
        <w:autoSpaceDN w:val="0"/>
        <w:adjustRightInd w:val="0"/>
        <w:textAlignment w:val="baseline"/>
        <w:rPr>
          <w:rFonts w:eastAsia="Times New Roman"/>
          <w:lang w:eastAsia="en-GB"/>
        </w:rPr>
      </w:pPr>
      <w:bookmarkStart w:id="418" w:name="_Toc183507948"/>
      <w:r>
        <w:rPr>
          <w:rFonts w:eastAsia="Times New Roman"/>
          <w:lang w:eastAsia="en-GB"/>
        </w:rPr>
        <w:t>5.31</w:t>
      </w:r>
      <w:r w:rsidRPr="00140BB6">
        <w:rPr>
          <w:rFonts w:eastAsia="Times New Roman"/>
          <w:lang w:eastAsia="en-GB"/>
        </w:rPr>
        <w:t>.2.1</w:t>
      </w:r>
      <w:r w:rsidRPr="00140BB6">
        <w:rPr>
          <w:rFonts w:eastAsia="Times New Roman"/>
          <w:lang w:eastAsia="en-GB"/>
        </w:rPr>
        <w:tab/>
        <w:t>UE co-existence studies</w:t>
      </w:r>
      <w:bookmarkEnd w:id="418"/>
    </w:p>
    <w:p w14:paraId="532ED5B2" w14:textId="77777777" w:rsidR="008F4D94" w:rsidRPr="00242348" w:rsidRDefault="008F4D94" w:rsidP="008F4D94">
      <w:pPr>
        <w:pStyle w:val="Heading5"/>
        <w:overflowPunct w:val="0"/>
        <w:autoSpaceDE w:val="0"/>
        <w:autoSpaceDN w:val="0"/>
        <w:adjustRightInd w:val="0"/>
        <w:textAlignment w:val="baseline"/>
        <w:rPr>
          <w:snapToGrid w:val="0"/>
          <w:lang w:eastAsia="en-GB"/>
        </w:rPr>
      </w:pPr>
      <w:bookmarkStart w:id="419" w:name="_Toc183507949"/>
      <w:r>
        <w:rPr>
          <w:rFonts w:hint="eastAsia"/>
          <w:snapToGrid w:val="0"/>
          <w:lang w:eastAsia="en-GB"/>
        </w:rPr>
        <w:t>5.31</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419"/>
    </w:p>
    <w:p w14:paraId="46C8F1B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5.31</w:t>
      </w:r>
      <w:r>
        <w:rPr>
          <w:rFonts w:eastAsia="MS Mincho"/>
        </w:rPr>
        <w:t>.2.1</w:t>
      </w:r>
      <w:r w:rsidRPr="00A76C0A">
        <w:rPr>
          <w:rFonts w:eastAsia="MS Mincho"/>
        </w:rPr>
        <w:t xml:space="preserve">.1-1 provides the two UL bands with one CC per band IMD interference analysis for </w:t>
      </w:r>
      <w:r w:rsidRPr="00576053">
        <w:rPr>
          <w:rFonts w:eastAsia="MS Mincho"/>
        </w:rPr>
        <w:t>CA_n1A-n3A-n75A</w:t>
      </w:r>
      <w:r w:rsidRPr="00A76C0A">
        <w:rPr>
          <w:rFonts w:eastAsia="MS Mincho"/>
        </w:rPr>
        <w:t xml:space="preserve"> with UL </w:t>
      </w:r>
      <w:r w:rsidRPr="00576053">
        <w:rPr>
          <w:rFonts w:eastAsia="MS Mincho"/>
        </w:rPr>
        <w:t>CA_n1A-n3A</w:t>
      </w:r>
      <w:r w:rsidRPr="00A76C0A">
        <w:rPr>
          <w:rFonts w:eastAsia="MS Mincho"/>
        </w:rPr>
        <w:t>.</w:t>
      </w:r>
    </w:p>
    <w:p w14:paraId="25ECFFF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71AFD787"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23CF4B"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D424B2"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90A033"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5E8EB6"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9588D9" w14:textId="77777777" w:rsidR="008F4D94" w:rsidRDefault="008F4D94" w:rsidP="006A46EC">
            <w:pPr>
              <w:pStyle w:val="TAH"/>
            </w:pPr>
            <w:r>
              <w:t>f</w:t>
            </w:r>
            <w:r>
              <w:rPr>
                <w:vertAlign w:val="subscript"/>
              </w:rPr>
              <w:t>y_high</w:t>
            </w:r>
          </w:p>
        </w:tc>
      </w:tr>
      <w:tr w:rsidR="008F4D94" w14:paraId="1DC613A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EC5773"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E37E90"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7B4576"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24A6F8"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264F8A"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4CAAF64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EC1806"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6286C8" w14:textId="77777777" w:rsidR="008F4D94" w:rsidRPr="00273823" w:rsidRDefault="008F4D94" w:rsidP="006A46EC">
            <w:pPr>
              <w:keepNext/>
              <w:keepLines/>
              <w:spacing w:after="0"/>
              <w:jc w:val="center"/>
              <w:rPr>
                <w:sz w:val="18"/>
                <w:lang w:val="en-US"/>
              </w:rPr>
            </w:pPr>
            <w:r>
              <w:rPr>
                <w:sz w:val="18"/>
                <w:szCs w:val="18"/>
              </w:rPr>
              <w:t>135</w:t>
            </w:r>
            <w:r w:rsidRPr="00273823">
              <w:rPr>
                <w:sz w:val="18"/>
                <w:lang w:val="en-US"/>
              </w:rPr>
              <w:t>–</w:t>
            </w:r>
            <w:r>
              <w:rPr>
                <w:sz w:val="18"/>
                <w:szCs w:val="18"/>
              </w:rPr>
              <w:t>27</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D97003" w14:textId="77777777" w:rsidR="008F4D94" w:rsidRDefault="008F4D94" w:rsidP="006A46EC">
            <w:pPr>
              <w:keepNext/>
              <w:keepLines/>
              <w:spacing w:after="0"/>
              <w:jc w:val="center"/>
              <w:rPr>
                <w:sz w:val="18"/>
                <w:lang w:val="en-US"/>
              </w:rPr>
            </w:pPr>
            <w:r>
              <w:rPr>
                <w:sz w:val="18"/>
                <w:szCs w:val="18"/>
              </w:rPr>
              <w:t>363</w:t>
            </w:r>
            <w:r w:rsidRPr="00075699">
              <w:rPr>
                <w:sz w:val="18"/>
                <w:szCs w:val="18"/>
              </w:rPr>
              <w:t>0</w:t>
            </w:r>
            <w:r>
              <w:rPr>
                <w:sz w:val="18"/>
                <w:lang w:val="en-US"/>
              </w:rPr>
              <w:t>–</w:t>
            </w:r>
            <w:r>
              <w:rPr>
                <w:sz w:val="18"/>
                <w:szCs w:val="18"/>
              </w:rPr>
              <w:t>3765</w:t>
            </w:r>
          </w:p>
        </w:tc>
      </w:tr>
      <w:tr w:rsidR="008F4D94" w14:paraId="5B764DB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B633A4"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E80979"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C03A33"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85AF2A"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59DA2AC"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4B5100E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9140C5"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6EC219" w14:textId="77777777" w:rsidR="008F4D94" w:rsidRPr="00273823" w:rsidRDefault="008F4D94" w:rsidP="006A46EC">
            <w:pPr>
              <w:keepNext/>
              <w:keepLines/>
              <w:spacing w:after="0"/>
              <w:jc w:val="center"/>
              <w:rPr>
                <w:sz w:val="18"/>
                <w:lang w:val="en-US"/>
              </w:rPr>
            </w:pPr>
            <w:r>
              <w:rPr>
                <w:sz w:val="18"/>
                <w:szCs w:val="18"/>
              </w:rPr>
              <w:t>2055</w:t>
            </w:r>
            <w:r w:rsidRPr="00E853F2">
              <w:rPr>
                <w:sz w:val="18"/>
                <w:lang w:val="en-US"/>
              </w:rPr>
              <w:t>–</w:t>
            </w:r>
            <w:r>
              <w:rPr>
                <w:sz w:val="18"/>
                <w:szCs w:val="18"/>
              </w:rPr>
              <w:t>2250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FFFF00"/>
            <w:tcMar>
              <w:left w:w="57" w:type="dxa"/>
              <w:right w:w="57" w:type="dxa"/>
            </w:tcMar>
            <w:vAlign w:val="bottom"/>
          </w:tcPr>
          <w:p w14:paraId="3B190E93" w14:textId="77777777" w:rsidR="008F4D94" w:rsidRPr="00273823" w:rsidRDefault="008F4D94" w:rsidP="006A46EC">
            <w:pPr>
              <w:keepNext/>
              <w:keepLines/>
              <w:spacing w:after="0"/>
              <w:jc w:val="center"/>
              <w:rPr>
                <w:sz w:val="18"/>
                <w:lang w:val="en-US"/>
              </w:rPr>
            </w:pPr>
            <w:r w:rsidRPr="00E853F2">
              <w:rPr>
                <w:sz w:val="18"/>
                <w:szCs w:val="18"/>
                <w:highlight w:val="yellow"/>
              </w:rPr>
              <w:t>1440</w:t>
            </w:r>
            <w:r w:rsidRPr="00E853F2">
              <w:rPr>
                <w:sz w:val="18"/>
                <w:highlight w:val="yellow"/>
                <w:lang w:val="en-US"/>
              </w:rPr>
              <w:t>–</w:t>
            </w:r>
            <w:r w:rsidRPr="00E853F2">
              <w:rPr>
                <w:sz w:val="18"/>
                <w:szCs w:val="18"/>
                <w:highlight w:val="yellow"/>
              </w:rPr>
              <w:t>1650</w:t>
            </w:r>
          </w:p>
        </w:tc>
      </w:tr>
      <w:tr w:rsidR="008F4D94" w14:paraId="25276B8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9CA682"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ACCE72"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78EA1E"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BA60BB"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F1DCBFD"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0C6F610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54B983"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5DBB84" w14:textId="77777777" w:rsidR="008F4D94" w:rsidRDefault="008F4D94" w:rsidP="006A46EC">
            <w:pPr>
              <w:keepNext/>
              <w:keepLines/>
              <w:spacing w:after="0"/>
              <w:jc w:val="center"/>
              <w:rPr>
                <w:sz w:val="18"/>
                <w:lang w:val="en-US"/>
              </w:rPr>
            </w:pPr>
            <w:r>
              <w:rPr>
                <w:sz w:val="18"/>
                <w:szCs w:val="18"/>
              </w:rPr>
              <w:t>555</w:t>
            </w:r>
            <w:r w:rsidRPr="00075699">
              <w:rPr>
                <w:sz w:val="18"/>
                <w:szCs w:val="18"/>
              </w:rPr>
              <w:t>0</w:t>
            </w:r>
            <w:r>
              <w:rPr>
                <w:sz w:val="18"/>
                <w:lang w:val="en-US"/>
              </w:rPr>
              <w:t>–</w:t>
            </w:r>
            <w:r>
              <w:rPr>
                <w:sz w:val="18"/>
                <w:szCs w:val="18"/>
              </w:rPr>
              <w:t>5745</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EFAA92" w14:textId="77777777" w:rsidR="008F4D94" w:rsidRDefault="008F4D94" w:rsidP="006A46EC">
            <w:pPr>
              <w:keepNext/>
              <w:keepLines/>
              <w:spacing w:after="0"/>
              <w:jc w:val="center"/>
              <w:rPr>
                <w:sz w:val="18"/>
                <w:lang w:val="en-US"/>
              </w:rPr>
            </w:pPr>
            <w:r>
              <w:rPr>
                <w:sz w:val="18"/>
                <w:szCs w:val="18"/>
              </w:rPr>
              <w:t>534</w:t>
            </w:r>
            <w:r w:rsidRPr="00075699">
              <w:rPr>
                <w:sz w:val="18"/>
                <w:szCs w:val="18"/>
              </w:rPr>
              <w:t>0</w:t>
            </w:r>
            <w:r>
              <w:rPr>
                <w:sz w:val="18"/>
                <w:lang w:val="en-US"/>
              </w:rPr>
              <w:t>–</w:t>
            </w:r>
            <w:r>
              <w:rPr>
                <w:sz w:val="18"/>
                <w:szCs w:val="18"/>
              </w:rPr>
              <w:t>555</w:t>
            </w:r>
            <w:r w:rsidRPr="00075699">
              <w:rPr>
                <w:sz w:val="18"/>
                <w:szCs w:val="18"/>
              </w:rPr>
              <w:t>0</w:t>
            </w:r>
          </w:p>
        </w:tc>
      </w:tr>
      <w:tr w:rsidR="008F4D94" w14:paraId="4AEAD0C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E94585"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1CD735"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C78E890"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7ED420"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D9C941D"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4FE1BFD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579378"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C13924" w14:textId="77777777" w:rsidR="008F4D94" w:rsidRPr="00273823" w:rsidRDefault="008F4D94" w:rsidP="006A46EC">
            <w:pPr>
              <w:keepNext/>
              <w:keepLines/>
              <w:spacing w:after="0"/>
              <w:jc w:val="center"/>
              <w:rPr>
                <w:color w:val="FF0000"/>
                <w:sz w:val="18"/>
                <w:lang w:eastAsia="ja-JP"/>
              </w:rPr>
            </w:pPr>
            <w:r w:rsidRPr="00075699">
              <w:rPr>
                <w:sz w:val="18"/>
                <w:szCs w:val="18"/>
              </w:rPr>
              <w:t>3</w:t>
            </w:r>
            <w:r>
              <w:rPr>
                <w:sz w:val="18"/>
                <w:szCs w:val="18"/>
              </w:rPr>
              <w:t>975</w:t>
            </w:r>
            <w:r>
              <w:rPr>
                <w:sz w:val="18"/>
                <w:lang w:val="en-US"/>
              </w:rPr>
              <w:t>–</w:t>
            </w:r>
            <w:r w:rsidRPr="00075699">
              <w:rPr>
                <w:sz w:val="18"/>
                <w:szCs w:val="18"/>
              </w:rPr>
              <w:t>4</w:t>
            </w:r>
            <w:r>
              <w:rPr>
                <w:sz w:val="18"/>
                <w:szCs w:val="18"/>
              </w:rPr>
              <w:t>230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6B9C5AF" w14:textId="77777777" w:rsidR="008F4D94" w:rsidRDefault="008F4D94" w:rsidP="006A46EC">
            <w:pPr>
              <w:keepNext/>
              <w:keepLines/>
              <w:spacing w:after="0"/>
              <w:jc w:val="center"/>
              <w:rPr>
                <w:sz w:val="18"/>
                <w:lang w:eastAsia="ja-JP"/>
              </w:rPr>
            </w:pPr>
            <w:r>
              <w:rPr>
                <w:sz w:val="18"/>
                <w:szCs w:val="18"/>
              </w:rPr>
              <w:t>315</w:t>
            </w:r>
            <w:r w:rsidRPr="00075699">
              <w:rPr>
                <w:sz w:val="18"/>
                <w:szCs w:val="18"/>
              </w:rPr>
              <w:t>0</w:t>
            </w:r>
            <w:r>
              <w:rPr>
                <w:sz w:val="18"/>
                <w:lang w:val="en-US"/>
              </w:rPr>
              <w:t>–</w:t>
            </w:r>
            <w:r>
              <w:rPr>
                <w:sz w:val="18"/>
                <w:szCs w:val="18"/>
              </w:rPr>
              <w:t>3435</w:t>
            </w:r>
          </w:p>
        </w:tc>
      </w:tr>
      <w:tr w:rsidR="008F4D94" w14:paraId="7195320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8958EC"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2529F5"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EC755C6"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32687E"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38DF8244" w14:textId="77777777" w:rsidR="008F4D94" w:rsidRDefault="008F4D94" w:rsidP="006A46EC">
            <w:pPr>
              <w:pStyle w:val="TAL"/>
              <w:jc w:val="center"/>
              <w:rPr>
                <w:lang w:val="en-US"/>
              </w:rPr>
            </w:pPr>
          </w:p>
        </w:tc>
      </w:tr>
      <w:tr w:rsidR="008F4D94" w14:paraId="51BBCEE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AD5A1E"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66D218" w14:textId="77777777" w:rsidR="008F4D94" w:rsidRDefault="008F4D94" w:rsidP="006A46EC">
            <w:pPr>
              <w:keepNext/>
              <w:keepLines/>
              <w:spacing w:after="0"/>
              <w:jc w:val="center"/>
              <w:rPr>
                <w:sz w:val="18"/>
                <w:lang w:eastAsia="ja-JP"/>
              </w:rPr>
            </w:pPr>
            <w:r>
              <w:rPr>
                <w:sz w:val="18"/>
                <w:szCs w:val="18"/>
              </w:rPr>
              <w:t>27</w:t>
            </w:r>
            <w:r w:rsidRPr="00E853F2">
              <w:rPr>
                <w:sz w:val="18"/>
                <w:szCs w:val="18"/>
              </w:rPr>
              <w:t>0</w:t>
            </w:r>
            <w:r w:rsidRPr="00E853F2">
              <w:rPr>
                <w:sz w:val="18"/>
                <w:lang w:val="en-US"/>
              </w:rPr>
              <w:t>–</w:t>
            </w:r>
            <w:r>
              <w:rPr>
                <w:sz w:val="18"/>
                <w:szCs w:val="18"/>
              </w:rPr>
              <w:t>54</w:t>
            </w:r>
            <w:r w:rsidRPr="00E853F2">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96A819" w14:textId="77777777" w:rsidR="008F4D94" w:rsidRDefault="008F4D94" w:rsidP="006A46EC">
            <w:pPr>
              <w:keepNext/>
              <w:keepLines/>
              <w:spacing w:after="0"/>
              <w:jc w:val="center"/>
              <w:rPr>
                <w:sz w:val="18"/>
                <w:lang w:eastAsia="ja-JP"/>
              </w:rPr>
            </w:pPr>
          </w:p>
        </w:tc>
      </w:tr>
      <w:tr w:rsidR="008F4D94" w14:paraId="40ACA11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FE4014"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ECFAE9"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0E62869A"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D28022"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A8A8F6A"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6C1C6D3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AD9394"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035787" w14:textId="77777777" w:rsidR="008F4D94" w:rsidRDefault="008F4D94" w:rsidP="006A46EC">
            <w:pPr>
              <w:keepNext/>
              <w:keepLines/>
              <w:spacing w:after="0"/>
              <w:jc w:val="center"/>
              <w:rPr>
                <w:sz w:val="18"/>
                <w:lang w:eastAsia="ja-JP"/>
              </w:rPr>
            </w:pPr>
            <w:r>
              <w:rPr>
                <w:sz w:val="18"/>
                <w:szCs w:val="18"/>
              </w:rPr>
              <w:t>747</w:t>
            </w:r>
            <w:r w:rsidRPr="00075699">
              <w:rPr>
                <w:sz w:val="18"/>
                <w:szCs w:val="18"/>
              </w:rPr>
              <w:t>0</w:t>
            </w:r>
            <w:r>
              <w:rPr>
                <w:sz w:val="18"/>
                <w:lang w:val="en-US"/>
              </w:rPr>
              <w:t>–</w:t>
            </w:r>
            <w:r>
              <w:rPr>
                <w:sz w:val="18"/>
                <w:szCs w:val="18"/>
              </w:rPr>
              <w:t>7725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41A9D0" w14:textId="77777777" w:rsidR="008F4D94" w:rsidRDefault="008F4D94" w:rsidP="006A46EC">
            <w:pPr>
              <w:keepNext/>
              <w:keepLines/>
              <w:spacing w:after="0"/>
              <w:jc w:val="center"/>
              <w:rPr>
                <w:sz w:val="18"/>
                <w:lang w:eastAsia="ja-JP"/>
              </w:rPr>
            </w:pPr>
            <w:r>
              <w:rPr>
                <w:sz w:val="18"/>
                <w:szCs w:val="18"/>
              </w:rPr>
              <w:t>705</w:t>
            </w:r>
            <w:r w:rsidRPr="00075699">
              <w:rPr>
                <w:sz w:val="18"/>
                <w:szCs w:val="18"/>
              </w:rPr>
              <w:t>0</w:t>
            </w:r>
            <w:r>
              <w:rPr>
                <w:sz w:val="18"/>
                <w:lang w:val="en-US"/>
              </w:rPr>
              <w:t>–</w:t>
            </w:r>
            <w:r>
              <w:rPr>
                <w:sz w:val="18"/>
                <w:szCs w:val="18"/>
              </w:rPr>
              <w:t>7335</w:t>
            </w:r>
          </w:p>
        </w:tc>
      </w:tr>
      <w:tr w:rsidR="008F4D94" w14:paraId="4E31761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97FE2E"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FEDA96"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A14AF52"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9695F5"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0A03C88D" w14:textId="77777777" w:rsidR="008F4D94" w:rsidRDefault="008F4D94" w:rsidP="006A46EC">
            <w:pPr>
              <w:pStyle w:val="TAL"/>
              <w:jc w:val="center"/>
              <w:rPr>
                <w:lang w:val="en-US"/>
              </w:rPr>
            </w:pPr>
          </w:p>
        </w:tc>
      </w:tr>
      <w:tr w:rsidR="008F4D94" w14:paraId="507D195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CBC14"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183609" w14:textId="77777777" w:rsidR="008F4D94" w:rsidRDefault="008F4D94" w:rsidP="006A46EC">
            <w:pPr>
              <w:keepNext/>
              <w:keepLines/>
              <w:spacing w:after="0"/>
              <w:jc w:val="center"/>
              <w:rPr>
                <w:sz w:val="18"/>
                <w:lang w:eastAsia="ja-JP"/>
              </w:rPr>
            </w:pPr>
            <w:r>
              <w:rPr>
                <w:sz w:val="18"/>
                <w:szCs w:val="18"/>
              </w:rPr>
              <w:t>726</w:t>
            </w:r>
            <w:r w:rsidRPr="00075699">
              <w:rPr>
                <w:sz w:val="18"/>
                <w:szCs w:val="18"/>
              </w:rPr>
              <w:t>0</w:t>
            </w:r>
            <w:r>
              <w:rPr>
                <w:sz w:val="18"/>
                <w:lang w:val="en-US"/>
              </w:rPr>
              <w:t>–</w:t>
            </w:r>
            <w:r>
              <w:rPr>
                <w:sz w:val="18"/>
                <w:szCs w:val="18"/>
              </w:rPr>
              <w:t>753</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DDF142" w14:textId="77777777" w:rsidR="008F4D94" w:rsidRDefault="008F4D94" w:rsidP="006A46EC">
            <w:pPr>
              <w:keepNext/>
              <w:keepLines/>
              <w:spacing w:after="0"/>
              <w:jc w:val="center"/>
              <w:rPr>
                <w:sz w:val="18"/>
                <w:lang w:eastAsia="ja-JP"/>
              </w:rPr>
            </w:pPr>
          </w:p>
        </w:tc>
      </w:tr>
      <w:tr w:rsidR="008F4D94" w14:paraId="6DEEC0B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42DAF3"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D69823"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09733DB"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AD3ACB"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7B5363E"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10C4C56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63FE4D"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1FB74C" w14:textId="77777777" w:rsidR="008F4D94" w:rsidRDefault="008F4D94" w:rsidP="006A46EC">
            <w:pPr>
              <w:keepNext/>
              <w:keepLines/>
              <w:spacing w:after="0"/>
              <w:jc w:val="center"/>
              <w:rPr>
                <w:sz w:val="18"/>
                <w:lang w:eastAsia="ja-JP"/>
              </w:rPr>
            </w:pPr>
            <w:r>
              <w:rPr>
                <w:sz w:val="18"/>
                <w:szCs w:val="18"/>
              </w:rPr>
              <w:t>486</w:t>
            </w:r>
            <w:r w:rsidRPr="00075699">
              <w:rPr>
                <w:sz w:val="18"/>
                <w:szCs w:val="18"/>
              </w:rPr>
              <w:t>0</w:t>
            </w:r>
            <w:r>
              <w:rPr>
                <w:sz w:val="18"/>
                <w:lang w:val="en-US"/>
              </w:rPr>
              <w:t>–</w:t>
            </w:r>
            <w:r>
              <w:rPr>
                <w:sz w:val="18"/>
                <w:szCs w:val="18"/>
              </w:rPr>
              <w:t>522</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C7CB08" w14:textId="77777777" w:rsidR="008F4D94" w:rsidRDefault="008F4D94" w:rsidP="006A46EC">
            <w:pPr>
              <w:keepNext/>
              <w:keepLines/>
              <w:spacing w:after="0"/>
              <w:jc w:val="center"/>
              <w:rPr>
                <w:sz w:val="18"/>
                <w:lang w:eastAsia="ja-JP"/>
              </w:rPr>
            </w:pPr>
            <w:r>
              <w:rPr>
                <w:sz w:val="18"/>
                <w:szCs w:val="18"/>
              </w:rPr>
              <w:t>5895</w:t>
            </w:r>
            <w:r>
              <w:rPr>
                <w:sz w:val="18"/>
                <w:lang w:val="en-US"/>
              </w:rPr>
              <w:t>–</w:t>
            </w:r>
            <w:r w:rsidRPr="00075699">
              <w:rPr>
                <w:sz w:val="18"/>
                <w:szCs w:val="18"/>
              </w:rPr>
              <w:t>6</w:t>
            </w:r>
            <w:r>
              <w:rPr>
                <w:sz w:val="18"/>
                <w:szCs w:val="18"/>
              </w:rPr>
              <w:t>21</w:t>
            </w:r>
            <w:r w:rsidRPr="00075699">
              <w:rPr>
                <w:sz w:val="18"/>
                <w:szCs w:val="18"/>
              </w:rPr>
              <w:t>0</w:t>
            </w:r>
          </w:p>
        </w:tc>
      </w:tr>
      <w:tr w:rsidR="008F4D94" w14:paraId="5333BAA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D4DB0D"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E46021"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48CD19"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F0FC58"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A0D81A7"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043172E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8CBAD1"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6BE79A19" w14:textId="77777777" w:rsidR="008F4D94" w:rsidRDefault="008F4D94" w:rsidP="006A46EC">
            <w:pPr>
              <w:keepNext/>
              <w:keepLines/>
              <w:spacing w:after="0"/>
              <w:jc w:val="center"/>
              <w:rPr>
                <w:sz w:val="18"/>
                <w:lang w:eastAsia="ja-JP"/>
              </w:rPr>
            </w:pPr>
            <w:r w:rsidRPr="00E853F2">
              <w:rPr>
                <w:sz w:val="18"/>
                <w:szCs w:val="18"/>
                <w:highlight w:val="yellow"/>
              </w:rPr>
              <w:t>1170</w:t>
            </w:r>
            <w:r w:rsidRPr="00E853F2">
              <w:rPr>
                <w:sz w:val="18"/>
                <w:highlight w:val="yellow"/>
                <w:lang w:val="en-US"/>
              </w:rPr>
              <w:t>–</w:t>
            </w:r>
            <w:r w:rsidRPr="00E853F2">
              <w:rPr>
                <w:sz w:val="18"/>
                <w:szCs w:val="18"/>
                <w:highlight w:val="yellow"/>
              </w:rPr>
              <w:t>1515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0F9770" w14:textId="77777777" w:rsidR="008F4D94" w:rsidRDefault="008F4D94" w:rsidP="006A46EC">
            <w:pPr>
              <w:keepNext/>
              <w:keepLines/>
              <w:spacing w:after="0"/>
              <w:jc w:val="center"/>
              <w:rPr>
                <w:sz w:val="18"/>
                <w:lang w:eastAsia="ja-JP"/>
              </w:rPr>
            </w:pPr>
            <w:r>
              <w:rPr>
                <w:sz w:val="18"/>
                <w:szCs w:val="18"/>
              </w:rPr>
              <w:t>2190</w:t>
            </w:r>
            <w:r>
              <w:rPr>
                <w:sz w:val="18"/>
                <w:lang w:val="en-US"/>
              </w:rPr>
              <w:t>–</w:t>
            </w:r>
            <w:r>
              <w:rPr>
                <w:sz w:val="18"/>
                <w:szCs w:val="18"/>
              </w:rPr>
              <w:t>252</w:t>
            </w:r>
            <w:r w:rsidRPr="00075699">
              <w:rPr>
                <w:sz w:val="18"/>
                <w:szCs w:val="18"/>
              </w:rPr>
              <w:t>0</w:t>
            </w:r>
          </w:p>
        </w:tc>
      </w:tr>
      <w:tr w:rsidR="008F4D94" w14:paraId="5392B4B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114813"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070A65"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B26AA86"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688462"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5AB9C29"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24D33A4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2B0EC5"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E269F2" w14:textId="77777777" w:rsidR="008F4D94" w:rsidRDefault="008F4D94" w:rsidP="006A46EC">
            <w:pPr>
              <w:keepNext/>
              <w:keepLines/>
              <w:spacing w:after="0"/>
              <w:jc w:val="center"/>
              <w:rPr>
                <w:sz w:val="18"/>
                <w:lang w:eastAsia="ja-JP"/>
              </w:rPr>
            </w:pPr>
            <w:r>
              <w:rPr>
                <w:sz w:val="18"/>
                <w:szCs w:val="18"/>
              </w:rPr>
              <w:t>876</w:t>
            </w:r>
            <w:r w:rsidRPr="00075699">
              <w:rPr>
                <w:sz w:val="18"/>
                <w:szCs w:val="18"/>
              </w:rPr>
              <w:t>0</w:t>
            </w:r>
            <w:r>
              <w:rPr>
                <w:sz w:val="18"/>
                <w:lang w:val="en-US"/>
              </w:rPr>
              <w:t>–</w:t>
            </w:r>
            <w:r>
              <w:rPr>
                <w:sz w:val="18"/>
                <w:szCs w:val="18"/>
              </w:rPr>
              <w:t>912</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71C3D" w14:textId="77777777" w:rsidR="008F4D94" w:rsidRDefault="008F4D94" w:rsidP="006A46EC">
            <w:pPr>
              <w:keepNext/>
              <w:keepLines/>
              <w:spacing w:after="0"/>
              <w:jc w:val="center"/>
              <w:rPr>
                <w:sz w:val="18"/>
                <w:lang w:eastAsia="ja-JP"/>
              </w:rPr>
            </w:pPr>
            <w:r>
              <w:rPr>
                <w:sz w:val="18"/>
                <w:szCs w:val="18"/>
              </w:rPr>
              <w:t>939</w:t>
            </w:r>
            <w:r w:rsidRPr="00075699">
              <w:rPr>
                <w:sz w:val="18"/>
                <w:szCs w:val="18"/>
              </w:rPr>
              <w:t>0</w:t>
            </w:r>
            <w:r>
              <w:rPr>
                <w:sz w:val="18"/>
                <w:lang w:val="en-US"/>
              </w:rPr>
              <w:t>–</w:t>
            </w:r>
            <w:r>
              <w:rPr>
                <w:sz w:val="18"/>
                <w:szCs w:val="18"/>
              </w:rPr>
              <w:t>9705</w:t>
            </w:r>
          </w:p>
        </w:tc>
      </w:tr>
      <w:tr w:rsidR="008F4D94" w14:paraId="6B724D8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6ED79B"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524925"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0CD0999"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F627D9"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2636DA5"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4465641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14EDD1"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F42034" w14:textId="77777777" w:rsidR="008F4D94" w:rsidRDefault="008F4D94" w:rsidP="006A46EC">
            <w:pPr>
              <w:keepNext/>
              <w:keepLines/>
              <w:spacing w:after="0"/>
              <w:jc w:val="center"/>
              <w:rPr>
                <w:sz w:val="18"/>
                <w:lang w:eastAsia="ja-JP"/>
              </w:rPr>
            </w:pPr>
            <w:r>
              <w:rPr>
                <w:sz w:val="18"/>
                <w:szCs w:val="18"/>
              </w:rPr>
              <w:t>897</w:t>
            </w:r>
            <w:r w:rsidRPr="00075699">
              <w:rPr>
                <w:sz w:val="18"/>
                <w:szCs w:val="18"/>
              </w:rPr>
              <w:t>0</w:t>
            </w:r>
            <w:r>
              <w:rPr>
                <w:sz w:val="18"/>
                <w:lang w:val="en-US"/>
              </w:rPr>
              <w:t>–</w:t>
            </w:r>
            <w:r>
              <w:rPr>
                <w:sz w:val="18"/>
                <w:szCs w:val="18"/>
              </w:rPr>
              <w:t>9315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8423FD" w14:textId="77777777" w:rsidR="008F4D94" w:rsidRDefault="008F4D94" w:rsidP="006A46EC">
            <w:pPr>
              <w:keepNext/>
              <w:keepLines/>
              <w:spacing w:after="0"/>
              <w:jc w:val="center"/>
              <w:rPr>
                <w:sz w:val="18"/>
                <w:lang w:eastAsia="ja-JP"/>
              </w:rPr>
            </w:pPr>
            <w:r>
              <w:rPr>
                <w:sz w:val="18"/>
                <w:szCs w:val="18"/>
              </w:rPr>
              <w:t>918</w:t>
            </w:r>
            <w:r w:rsidRPr="00075699">
              <w:rPr>
                <w:sz w:val="18"/>
                <w:szCs w:val="18"/>
              </w:rPr>
              <w:t>0</w:t>
            </w:r>
            <w:r>
              <w:rPr>
                <w:sz w:val="18"/>
                <w:lang w:val="en-US"/>
              </w:rPr>
              <w:t>–</w:t>
            </w:r>
            <w:r>
              <w:rPr>
                <w:sz w:val="18"/>
                <w:szCs w:val="18"/>
              </w:rPr>
              <w:t>95</w:t>
            </w:r>
            <w:r w:rsidRPr="00075699">
              <w:rPr>
                <w:sz w:val="18"/>
                <w:szCs w:val="18"/>
              </w:rPr>
              <w:t>10</w:t>
            </w:r>
          </w:p>
        </w:tc>
      </w:tr>
      <w:tr w:rsidR="008F4D94" w14:paraId="3350C2A5"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BED07C" w14:textId="77777777" w:rsidR="008F4D94" w:rsidRDefault="008F4D94" w:rsidP="006A46EC">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3C48041E" w14:textId="77777777" w:rsidR="008F4D94" w:rsidRDefault="008F4D94" w:rsidP="008F4D94">
      <w:pPr>
        <w:rPr>
          <w:rFonts w:ascii="Arial" w:hAnsi="Arial" w:cs="Arial"/>
          <w:b/>
        </w:rPr>
      </w:pPr>
    </w:p>
    <w:p w14:paraId="31D2BF84" w14:textId="77777777" w:rsidR="008F4D94" w:rsidRPr="00D315DA" w:rsidRDefault="008F4D94" w:rsidP="008F4D94">
      <w:pPr>
        <w:rPr>
          <w:rFonts w:eastAsia="MS Mincho"/>
        </w:rPr>
      </w:pPr>
      <w:r>
        <w:rPr>
          <w:rFonts w:eastAsia="MS Mincho"/>
        </w:rPr>
        <w:t xml:space="preserve">Based on the above table, the </w:t>
      </w:r>
      <w:r>
        <w:rPr>
          <w:rFonts w:cs="DengXian"/>
          <w:szCs w:val="21"/>
          <w:lang w:eastAsia="ko-KR"/>
        </w:rPr>
        <w:t>3</w:t>
      </w:r>
      <w:r>
        <w:rPr>
          <w:rFonts w:cs="DengXian"/>
          <w:szCs w:val="21"/>
          <w:vertAlign w:val="superscript"/>
          <w:lang w:eastAsia="ko-KR"/>
        </w:rPr>
        <w:t>rd</w:t>
      </w:r>
      <w:r>
        <w:rPr>
          <w:rFonts w:cs="DengXian"/>
          <w:szCs w:val="21"/>
          <w:lang w:eastAsia="ko-KR"/>
        </w:rPr>
        <w:t xml:space="preserve"> and 5</w:t>
      </w:r>
      <w:r w:rsidRPr="00634198">
        <w:rPr>
          <w:rFonts w:cs="DengXian"/>
          <w:szCs w:val="21"/>
          <w:vertAlign w:val="superscript"/>
          <w:lang w:eastAsia="ko-KR"/>
        </w:rPr>
        <w:t>th</w:t>
      </w:r>
      <w:r w:rsidRPr="00634198">
        <w:rPr>
          <w:rFonts w:cs="DengXian"/>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3</w:t>
      </w:r>
      <w:r w:rsidRPr="005A43BB">
        <w:rPr>
          <w:rFonts w:eastAsia="MS Mincho"/>
        </w:rPr>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75.</w:t>
      </w:r>
    </w:p>
    <w:p w14:paraId="7D09E731" w14:textId="77777777" w:rsidR="008F4D94" w:rsidRPr="00AB69C8" w:rsidRDefault="008F4D94" w:rsidP="008F4D94">
      <w:pPr>
        <w:pStyle w:val="Heading4"/>
        <w:overflowPunct w:val="0"/>
        <w:autoSpaceDE w:val="0"/>
        <w:autoSpaceDN w:val="0"/>
        <w:adjustRightInd w:val="0"/>
        <w:textAlignment w:val="baseline"/>
        <w:rPr>
          <w:rFonts w:eastAsia="Times New Roman"/>
          <w:lang w:eastAsia="en-GB"/>
        </w:rPr>
      </w:pPr>
      <w:bookmarkStart w:id="420" w:name="_Toc183507950"/>
      <w:r>
        <w:rPr>
          <w:rFonts w:eastAsia="Times New Roman"/>
          <w:lang w:eastAsia="en-GB"/>
        </w:rPr>
        <w:t>5.31</w:t>
      </w:r>
      <w:r w:rsidRPr="00AB69C8">
        <w:rPr>
          <w:rFonts w:eastAsia="Times New Roman"/>
          <w:lang w:eastAsia="en-GB"/>
        </w:rPr>
        <w:t>.2.</w:t>
      </w:r>
      <w:r>
        <w:rPr>
          <w:rFonts w:eastAsia="Times New Roman"/>
          <w:lang w:eastAsia="en-GB"/>
        </w:rPr>
        <w:t>2</w:t>
      </w:r>
      <w:r w:rsidRPr="00AB69C8">
        <w:rPr>
          <w:rFonts w:eastAsia="Times New Roman"/>
          <w:lang w:eastAsia="en-GB"/>
        </w:rPr>
        <w:tab/>
        <w:t>REFSENS requirements</w:t>
      </w:r>
      <w:bookmarkEnd w:id="420"/>
    </w:p>
    <w:p w14:paraId="7FF74480" w14:textId="77777777" w:rsidR="008F4D94" w:rsidRDefault="008F4D94" w:rsidP="008F4D94">
      <w:pPr>
        <w:rPr>
          <w:rFonts w:eastAsia="MS Mincho"/>
        </w:rPr>
      </w:pPr>
      <w:r w:rsidRPr="00C013B0">
        <w:rPr>
          <w:rFonts w:eastAsia="MS Mincho"/>
        </w:rPr>
        <w:t xml:space="preserve">We </w:t>
      </w:r>
      <w:r w:rsidRPr="00C013B0">
        <w:rPr>
          <w:rFonts w:eastAsia="MS Mincho" w:hint="eastAsia"/>
        </w:rPr>
        <w:t>anal</w:t>
      </w:r>
      <w:r w:rsidRPr="00C013B0">
        <w:rPr>
          <w:rFonts w:eastAsia="MS Mincho"/>
        </w:rPr>
        <w:t>yze the IMD using the following component linearity assumptions:</w:t>
      </w:r>
    </w:p>
    <w:p w14:paraId="4C0BCC86" w14:textId="77777777" w:rsidR="008F4D94" w:rsidRPr="00E2746B" w:rsidRDefault="008F4D94" w:rsidP="008F4D94">
      <w:pPr>
        <w:pStyle w:val="TH"/>
        <w:rPr>
          <w:rFonts w:cs="Arial"/>
        </w:rPr>
      </w:pPr>
      <w:r w:rsidRPr="00E2746B">
        <w:rPr>
          <w:rFonts w:cs="Arial"/>
        </w:rPr>
        <w:t xml:space="preserve">Table </w:t>
      </w:r>
      <w:r>
        <w:rPr>
          <w:rFonts w:cs="Arial"/>
        </w:rPr>
        <w:t>5.31</w:t>
      </w:r>
      <w:r w:rsidRPr="0008739F">
        <w:rPr>
          <w:rFonts w:cs="Arial"/>
        </w:rPr>
        <w:t>.2.2-1</w:t>
      </w:r>
      <w:r w:rsidRPr="00E2746B">
        <w:rPr>
          <w:rFonts w:cs="Arial"/>
        </w:rPr>
        <w:t xml:space="preserve">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tblGrid>
      <w:tr w:rsidR="008F4D94" w:rsidRPr="0008739F" w14:paraId="03EAF724" w14:textId="77777777" w:rsidTr="006A46EC">
        <w:trPr>
          <w:jc w:val="center"/>
        </w:trPr>
        <w:tc>
          <w:tcPr>
            <w:tcW w:w="2463" w:type="dxa"/>
          </w:tcPr>
          <w:p w14:paraId="7BB20B6A" w14:textId="77777777" w:rsidR="008F4D94" w:rsidRPr="0008739F" w:rsidRDefault="008F4D94" w:rsidP="006A46EC">
            <w:pPr>
              <w:pStyle w:val="TAL"/>
              <w:rPr>
                <w:b/>
                <w:lang w:val="en-US"/>
              </w:rPr>
            </w:pPr>
            <w:r w:rsidRPr="0008739F">
              <w:rPr>
                <w:b/>
                <w:lang w:val="en-US"/>
              </w:rPr>
              <w:t>Component</w:t>
            </w:r>
          </w:p>
        </w:tc>
        <w:tc>
          <w:tcPr>
            <w:tcW w:w="1301" w:type="dxa"/>
          </w:tcPr>
          <w:p w14:paraId="786CE06F" w14:textId="77777777" w:rsidR="008F4D94" w:rsidRPr="0008739F" w:rsidRDefault="008F4D94" w:rsidP="006A46EC">
            <w:pPr>
              <w:pStyle w:val="TAL"/>
              <w:rPr>
                <w:b/>
                <w:lang w:val="en-US"/>
              </w:rPr>
            </w:pPr>
            <w:r w:rsidRPr="0008739F">
              <w:rPr>
                <w:b/>
                <w:lang w:val="en-US"/>
              </w:rPr>
              <w:t>IP</w:t>
            </w:r>
            <w:r w:rsidRPr="0008739F">
              <w:rPr>
                <w:rFonts w:hint="eastAsia"/>
                <w:b/>
                <w:lang w:val="en-US"/>
              </w:rPr>
              <w:t>3</w:t>
            </w:r>
            <w:r w:rsidRPr="0008739F">
              <w:rPr>
                <w:b/>
                <w:lang w:val="en-US"/>
              </w:rPr>
              <w:t xml:space="preserve"> (dBm)</w:t>
            </w:r>
          </w:p>
        </w:tc>
      </w:tr>
      <w:tr w:rsidR="008F4D94" w:rsidRPr="0008739F" w14:paraId="65F98B4E" w14:textId="77777777" w:rsidTr="006A46EC">
        <w:trPr>
          <w:jc w:val="center"/>
        </w:trPr>
        <w:tc>
          <w:tcPr>
            <w:tcW w:w="2463" w:type="dxa"/>
          </w:tcPr>
          <w:p w14:paraId="6817DA72" w14:textId="77777777" w:rsidR="008F4D94" w:rsidRPr="0008739F" w:rsidRDefault="008F4D94" w:rsidP="006A46EC">
            <w:pPr>
              <w:pStyle w:val="TAL"/>
              <w:rPr>
                <w:lang w:val="en-US"/>
              </w:rPr>
            </w:pPr>
            <w:r w:rsidRPr="0008739F">
              <w:rPr>
                <w:lang w:val="en-US"/>
              </w:rPr>
              <w:t>Antenna switch</w:t>
            </w:r>
          </w:p>
        </w:tc>
        <w:tc>
          <w:tcPr>
            <w:tcW w:w="1301" w:type="dxa"/>
          </w:tcPr>
          <w:p w14:paraId="7624345B" w14:textId="77777777" w:rsidR="008F4D94" w:rsidRPr="0008739F" w:rsidRDefault="008F4D94" w:rsidP="006A46EC">
            <w:pPr>
              <w:pStyle w:val="TAL"/>
              <w:rPr>
                <w:lang w:val="en-US"/>
              </w:rPr>
            </w:pPr>
            <w:r w:rsidRPr="0008739F">
              <w:rPr>
                <w:rFonts w:hint="eastAsia"/>
                <w:lang w:val="en-US"/>
              </w:rPr>
              <w:t>68</w:t>
            </w:r>
          </w:p>
        </w:tc>
      </w:tr>
      <w:tr w:rsidR="008F4D94" w:rsidRPr="0008739F" w14:paraId="06518CC1" w14:textId="77777777" w:rsidTr="006A46EC">
        <w:trPr>
          <w:jc w:val="center"/>
        </w:trPr>
        <w:tc>
          <w:tcPr>
            <w:tcW w:w="2463" w:type="dxa"/>
          </w:tcPr>
          <w:p w14:paraId="3162201B" w14:textId="77777777" w:rsidR="008F4D94" w:rsidRPr="0008739F" w:rsidRDefault="008F4D94" w:rsidP="006A46EC">
            <w:pPr>
              <w:pStyle w:val="TAL"/>
              <w:rPr>
                <w:lang w:val="en-US"/>
              </w:rPr>
            </w:pPr>
            <w:r w:rsidRPr="0008739F">
              <w:rPr>
                <w:lang w:val="en-US"/>
              </w:rPr>
              <w:t>Diplexer</w:t>
            </w:r>
          </w:p>
        </w:tc>
        <w:tc>
          <w:tcPr>
            <w:tcW w:w="1301" w:type="dxa"/>
          </w:tcPr>
          <w:p w14:paraId="1C766D73" w14:textId="77777777" w:rsidR="008F4D94" w:rsidRPr="0008739F" w:rsidRDefault="008F4D94" w:rsidP="006A46EC">
            <w:pPr>
              <w:pStyle w:val="TAL"/>
              <w:rPr>
                <w:lang w:val="en-US"/>
              </w:rPr>
            </w:pPr>
            <w:r w:rsidRPr="0008739F">
              <w:rPr>
                <w:rFonts w:hint="eastAsia"/>
                <w:lang w:val="en-US"/>
              </w:rPr>
              <w:t>86</w:t>
            </w:r>
          </w:p>
        </w:tc>
      </w:tr>
      <w:tr w:rsidR="008F4D94" w:rsidRPr="0008739F" w14:paraId="47AD7909" w14:textId="77777777" w:rsidTr="006A46EC">
        <w:trPr>
          <w:jc w:val="center"/>
        </w:trPr>
        <w:tc>
          <w:tcPr>
            <w:tcW w:w="2463" w:type="dxa"/>
          </w:tcPr>
          <w:p w14:paraId="01916F88" w14:textId="77777777" w:rsidR="008F4D94" w:rsidRPr="0008739F" w:rsidRDefault="008F4D94" w:rsidP="006A46EC">
            <w:pPr>
              <w:pStyle w:val="TAL"/>
              <w:rPr>
                <w:lang w:val="en-US"/>
              </w:rPr>
            </w:pPr>
            <w:r w:rsidRPr="0008739F">
              <w:rPr>
                <w:rFonts w:hint="eastAsia"/>
                <w:lang w:val="en-US"/>
              </w:rPr>
              <w:t>Triplexer</w:t>
            </w:r>
          </w:p>
        </w:tc>
        <w:tc>
          <w:tcPr>
            <w:tcW w:w="1301" w:type="dxa"/>
          </w:tcPr>
          <w:p w14:paraId="43705659" w14:textId="77777777" w:rsidR="008F4D94" w:rsidRPr="0008739F" w:rsidRDefault="008F4D94" w:rsidP="006A46EC">
            <w:pPr>
              <w:pStyle w:val="TAL"/>
              <w:rPr>
                <w:lang w:val="en-US"/>
              </w:rPr>
            </w:pPr>
            <w:r w:rsidRPr="0008739F">
              <w:rPr>
                <w:rFonts w:hint="eastAsia"/>
                <w:lang w:val="en-US"/>
              </w:rPr>
              <w:t>82</w:t>
            </w:r>
          </w:p>
        </w:tc>
      </w:tr>
      <w:tr w:rsidR="008F4D94" w:rsidRPr="0008739F" w14:paraId="5F357921" w14:textId="77777777" w:rsidTr="006A46EC">
        <w:trPr>
          <w:jc w:val="center"/>
        </w:trPr>
        <w:tc>
          <w:tcPr>
            <w:tcW w:w="2463" w:type="dxa"/>
          </w:tcPr>
          <w:p w14:paraId="6509385E" w14:textId="77777777" w:rsidR="008F4D94" w:rsidRPr="0008739F" w:rsidRDefault="008F4D94" w:rsidP="006A46EC">
            <w:pPr>
              <w:pStyle w:val="TAL"/>
              <w:rPr>
                <w:lang w:val="en-US"/>
              </w:rPr>
            </w:pPr>
            <w:r w:rsidRPr="0008739F">
              <w:rPr>
                <w:lang w:val="en-US"/>
              </w:rPr>
              <w:t>PA forward mixing</w:t>
            </w:r>
          </w:p>
        </w:tc>
        <w:tc>
          <w:tcPr>
            <w:tcW w:w="1301" w:type="dxa"/>
          </w:tcPr>
          <w:p w14:paraId="2DC44FC8" w14:textId="77777777" w:rsidR="008F4D94" w:rsidRPr="0008739F" w:rsidRDefault="008F4D94" w:rsidP="006A46EC">
            <w:pPr>
              <w:pStyle w:val="TAL"/>
              <w:rPr>
                <w:lang w:val="en-US"/>
              </w:rPr>
            </w:pPr>
            <w:r>
              <w:rPr>
                <w:lang w:val="en-US"/>
              </w:rPr>
              <w:t>30</w:t>
            </w:r>
          </w:p>
        </w:tc>
      </w:tr>
      <w:tr w:rsidR="008F4D94" w:rsidRPr="0008739F" w14:paraId="5E015D9F" w14:textId="77777777" w:rsidTr="006A46EC">
        <w:trPr>
          <w:jc w:val="center"/>
        </w:trPr>
        <w:tc>
          <w:tcPr>
            <w:tcW w:w="2463" w:type="dxa"/>
          </w:tcPr>
          <w:p w14:paraId="2174E026" w14:textId="77777777" w:rsidR="008F4D94" w:rsidRPr="0008739F" w:rsidRDefault="008F4D94" w:rsidP="006A46EC">
            <w:pPr>
              <w:pStyle w:val="TAL"/>
              <w:rPr>
                <w:lang w:val="en-US"/>
              </w:rPr>
            </w:pPr>
            <w:r w:rsidRPr="0008739F">
              <w:rPr>
                <w:lang w:val="en-US"/>
              </w:rPr>
              <w:t>PA reverse mixing</w:t>
            </w:r>
          </w:p>
        </w:tc>
        <w:tc>
          <w:tcPr>
            <w:tcW w:w="1301" w:type="dxa"/>
          </w:tcPr>
          <w:p w14:paraId="1BC7E0A2" w14:textId="77777777" w:rsidR="008F4D94" w:rsidRPr="0008739F" w:rsidRDefault="008F4D94" w:rsidP="006A46EC">
            <w:pPr>
              <w:pStyle w:val="TAL"/>
              <w:rPr>
                <w:lang w:val="en-US"/>
              </w:rPr>
            </w:pPr>
            <w:r>
              <w:rPr>
                <w:lang w:val="en-US"/>
              </w:rPr>
              <w:t>28</w:t>
            </w:r>
          </w:p>
        </w:tc>
      </w:tr>
      <w:tr w:rsidR="008F4D94" w:rsidRPr="0008739F" w14:paraId="2F1F683D" w14:textId="77777777" w:rsidTr="006A46EC">
        <w:trPr>
          <w:jc w:val="center"/>
        </w:trPr>
        <w:tc>
          <w:tcPr>
            <w:tcW w:w="2463" w:type="dxa"/>
          </w:tcPr>
          <w:p w14:paraId="7571947F" w14:textId="77777777" w:rsidR="008F4D94" w:rsidRPr="0008739F" w:rsidRDefault="008F4D94" w:rsidP="006A46EC">
            <w:pPr>
              <w:pStyle w:val="TAL"/>
              <w:rPr>
                <w:lang w:val="en-US"/>
              </w:rPr>
            </w:pPr>
            <w:r w:rsidRPr="0008739F">
              <w:rPr>
                <w:lang w:val="en-US"/>
              </w:rPr>
              <w:t>LNA</w:t>
            </w:r>
          </w:p>
        </w:tc>
        <w:tc>
          <w:tcPr>
            <w:tcW w:w="1301" w:type="dxa"/>
          </w:tcPr>
          <w:p w14:paraId="215AB005" w14:textId="77777777" w:rsidR="008F4D94" w:rsidRPr="0008739F" w:rsidRDefault="008F4D94" w:rsidP="006A46EC">
            <w:pPr>
              <w:pStyle w:val="TAL"/>
              <w:rPr>
                <w:lang w:val="en-US"/>
              </w:rPr>
            </w:pPr>
            <w:r w:rsidRPr="0008739F">
              <w:rPr>
                <w:lang w:val="en-US"/>
              </w:rPr>
              <w:t>-6</w:t>
            </w:r>
          </w:p>
        </w:tc>
      </w:tr>
    </w:tbl>
    <w:p w14:paraId="62EEBD61" w14:textId="77777777" w:rsidR="008F4D94" w:rsidRPr="00C013B0" w:rsidRDefault="008F4D94" w:rsidP="008F4D94">
      <w:pPr>
        <w:rPr>
          <w:rFonts w:eastAsia="MS Mincho"/>
        </w:rPr>
      </w:pPr>
      <w:r w:rsidRPr="00C013B0">
        <w:rPr>
          <w:rFonts w:eastAsia="MS Mincho"/>
        </w:rPr>
        <w:t>Based on these parameters we get the following MSD.</w:t>
      </w:r>
    </w:p>
    <w:p w14:paraId="7BE42E8A" w14:textId="77777777" w:rsidR="008F4D94" w:rsidRPr="00A20126" w:rsidRDefault="008F4D94" w:rsidP="008F4D94">
      <w:pPr>
        <w:pStyle w:val="TH"/>
        <w:rPr>
          <w:rFonts w:cs="Arial"/>
        </w:rPr>
      </w:pPr>
      <w:r w:rsidRPr="000469EC">
        <w:rPr>
          <w:rFonts w:cs="Arial"/>
        </w:rPr>
        <w:t xml:space="preserve">Table </w:t>
      </w:r>
      <w:r>
        <w:rPr>
          <w:rFonts w:cs="Arial"/>
        </w:rPr>
        <w:t>5.31</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F4D94" w14:paraId="3CB2F515" w14:textId="77777777" w:rsidTr="006A46EC">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BDA7172" w14:textId="77777777" w:rsidR="008F4D94" w:rsidRDefault="008F4D94" w:rsidP="006A46EC">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63F1270" w14:textId="77777777" w:rsidR="008F4D94" w:rsidRDefault="008F4D94" w:rsidP="006A46EC">
            <w:pPr>
              <w:pStyle w:val="TAH"/>
            </w:pPr>
            <w:r>
              <w:t>Source of IMD</w:t>
            </w:r>
          </w:p>
        </w:tc>
      </w:tr>
      <w:tr w:rsidR="008F4D94" w14:paraId="3E85AD92" w14:textId="77777777" w:rsidTr="006A46EC">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870E86B" w14:textId="77777777" w:rsidR="008F4D94" w:rsidRDefault="008F4D94" w:rsidP="006A46EC">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E9116C7" w14:textId="77777777" w:rsidR="008F4D94" w:rsidRDefault="008F4D94" w:rsidP="006A46EC">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7F23BC30" w14:textId="77777777" w:rsidR="008F4D94" w:rsidRDefault="008F4D94" w:rsidP="006A46EC">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8F76CDC" w14:textId="77777777" w:rsidR="008F4D94" w:rsidRDefault="008F4D94" w:rsidP="006A46E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717EB4B" w14:textId="77777777" w:rsidR="008F4D94" w:rsidRDefault="008F4D94" w:rsidP="006A46EC">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BAA7F01" w14:textId="77777777" w:rsidR="008F4D94" w:rsidRDefault="008F4D94" w:rsidP="006A46EC">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6D70C45" w14:textId="77777777" w:rsidR="008F4D94" w:rsidRDefault="008F4D94" w:rsidP="006A46EC">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2FEBB23" w14:textId="77777777" w:rsidR="008F4D94" w:rsidRDefault="008F4D94" w:rsidP="006A46EC">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15E0228" w14:textId="77777777" w:rsidR="008F4D94" w:rsidRDefault="008F4D94" w:rsidP="006A46EC">
            <w:pPr>
              <w:pStyle w:val="TAH"/>
            </w:pPr>
          </w:p>
        </w:tc>
      </w:tr>
      <w:tr w:rsidR="008F4D94" w14:paraId="75602621"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608964" w14:textId="77777777" w:rsidR="008F4D94" w:rsidRDefault="008F4D94" w:rsidP="006A46EC">
            <w:pPr>
              <w:pStyle w:val="TAC"/>
              <w:rPr>
                <w:lang w:eastAsia="zh-CN"/>
              </w:rPr>
            </w:pPr>
            <w:r>
              <w:rPr>
                <w:color w:val="000000"/>
                <w:lang w:eastAsia="zh-CN"/>
              </w:rPr>
              <w:t>CA_n1-n3-n75</w:t>
            </w:r>
          </w:p>
        </w:tc>
        <w:tc>
          <w:tcPr>
            <w:tcW w:w="1146" w:type="dxa"/>
            <w:tcBorders>
              <w:top w:val="single" w:sz="4" w:space="0" w:color="auto"/>
              <w:left w:val="single" w:sz="4" w:space="0" w:color="auto"/>
              <w:right w:val="single" w:sz="4" w:space="0" w:color="auto"/>
            </w:tcBorders>
            <w:vAlign w:val="center"/>
          </w:tcPr>
          <w:p w14:paraId="77838283" w14:textId="77777777" w:rsidR="008F4D94" w:rsidRDefault="008F4D94" w:rsidP="006A46EC">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0B32DCD8" w14:textId="77777777" w:rsidR="008F4D94" w:rsidRPr="00C6438D" w:rsidRDefault="008F4D94" w:rsidP="006A46EC">
            <w:pPr>
              <w:pStyle w:val="TAC"/>
              <w:rPr>
                <w:lang w:eastAsia="zh-CN"/>
              </w:rPr>
            </w:pPr>
            <w:r w:rsidRPr="003C4CEC">
              <w:rPr>
                <w:rFonts w:cs="Arial"/>
              </w:rPr>
              <w:t>1960</w:t>
            </w:r>
          </w:p>
        </w:tc>
        <w:tc>
          <w:tcPr>
            <w:tcW w:w="964" w:type="dxa"/>
            <w:tcBorders>
              <w:top w:val="single" w:sz="4" w:space="0" w:color="auto"/>
              <w:left w:val="single" w:sz="4" w:space="0" w:color="auto"/>
              <w:right w:val="single" w:sz="4" w:space="0" w:color="auto"/>
            </w:tcBorders>
          </w:tcPr>
          <w:p w14:paraId="394F0AAF" w14:textId="77777777" w:rsidR="008F4D94" w:rsidRPr="00C6438D" w:rsidRDefault="008F4D94" w:rsidP="006A46EC">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2859A89A" w14:textId="77777777" w:rsidR="008F4D94" w:rsidRPr="00C6438D" w:rsidRDefault="008F4D94" w:rsidP="006A46EC">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12A5EB4C" w14:textId="77777777" w:rsidR="008F4D94" w:rsidRPr="00C6438D" w:rsidRDefault="008F4D94" w:rsidP="006A46EC">
            <w:pPr>
              <w:pStyle w:val="TAC"/>
              <w:rPr>
                <w:lang w:eastAsia="zh-CN"/>
              </w:rPr>
            </w:pPr>
            <w:r>
              <w:rPr>
                <w:rFonts w:cs="Arial"/>
              </w:rPr>
              <w:t>2150</w:t>
            </w:r>
          </w:p>
        </w:tc>
        <w:tc>
          <w:tcPr>
            <w:tcW w:w="977" w:type="dxa"/>
            <w:tcBorders>
              <w:top w:val="single" w:sz="4" w:space="0" w:color="auto"/>
              <w:left w:val="single" w:sz="4" w:space="0" w:color="auto"/>
              <w:bottom w:val="single" w:sz="4" w:space="0" w:color="auto"/>
              <w:right w:val="single" w:sz="4" w:space="0" w:color="auto"/>
            </w:tcBorders>
          </w:tcPr>
          <w:p w14:paraId="024083CD" w14:textId="77777777" w:rsidR="008F4D94" w:rsidRPr="00C6438D" w:rsidRDefault="008F4D94" w:rsidP="006A46EC">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000D0400" w14:textId="77777777" w:rsidR="008F4D94" w:rsidRPr="00A1115A" w:rsidRDefault="008F4D94" w:rsidP="006A46EC">
            <w:pPr>
              <w:pStyle w:val="TAC"/>
            </w:pPr>
            <w:r w:rsidRPr="00A1115A">
              <w:t>FDD</w:t>
            </w:r>
          </w:p>
        </w:tc>
        <w:tc>
          <w:tcPr>
            <w:tcW w:w="1057" w:type="dxa"/>
            <w:tcBorders>
              <w:top w:val="single" w:sz="4" w:space="0" w:color="auto"/>
              <w:left w:val="single" w:sz="4" w:space="0" w:color="auto"/>
              <w:right w:val="single" w:sz="4" w:space="0" w:color="auto"/>
            </w:tcBorders>
          </w:tcPr>
          <w:p w14:paraId="0E5F3425" w14:textId="77777777" w:rsidR="008F4D94" w:rsidRDefault="008F4D94" w:rsidP="006A46EC">
            <w:pPr>
              <w:pStyle w:val="TAC"/>
              <w:rPr>
                <w:lang w:eastAsia="zh-CN"/>
              </w:rPr>
            </w:pPr>
            <w:r>
              <w:t>N/A</w:t>
            </w:r>
          </w:p>
        </w:tc>
      </w:tr>
      <w:tr w:rsidR="008F4D94" w14:paraId="55D22FB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A3C627" w14:textId="77777777" w:rsidR="008F4D94" w:rsidRDefault="008F4D94" w:rsidP="006A46EC">
            <w:pPr>
              <w:pStyle w:val="TAC"/>
              <w:rPr>
                <w:lang w:eastAsia="zh-CN"/>
              </w:rPr>
            </w:pPr>
          </w:p>
        </w:tc>
        <w:tc>
          <w:tcPr>
            <w:tcW w:w="1146" w:type="dxa"/>
            <w:tcBorders>
              <w:top w:val="single" w:sz="4" w:space="0" w:color="auto"/>
              <w:left w:val="single" w:sz="4" w:space="0" w:color="auto"/>
              <w:right w:val="single" w:sz="4" w:space="0" w:color="auto"/>
            </w:tcBorders>
            <w:vAlign w:val="center"/>
          </w:tcPr>
          <w:p w14:paraId="19F56F4E" w14:textId="77777777" w:rsidR="008F4D94" w:rsidRDefault="008F4D94" w:rsidP="006A46EC">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77BBD275" w14:textId="77777777" w:rsidR="008F4D94" w:rsidRPr="00C6438D" w:rsidRDefault="008F4D94" w:rsidP="006A46EC">
            <w:pPr>
              <w:pStyle w:val="TAC"/>
              <w:rPr>
                <w:lang w:eastAsia="zh-CN"/>
              </w:rPr>
            </w:pPr>
            <w:r w:rsidRPr="003C4CEC">
              <w:rPr>
                <w:rFonts w:cs="Arial"/>
              </w:rPr>
              <w:t>1720</w:t>
            </w:r>
          </w:p>
        </w:tc>
        <w:tc>
          <w:tcPr>
            <w:tcW w:w="964" w:type="dxa"/>
            <w:tcBorders>
              <w:top w:val="single" w:sz="4" w:space="0" w:color="auto"/>
              <w:left w:val="single" w:sz="4" w:space="0" w:color="auto"/>
              <w:right w:val="single" w:sz="4" w:space="0" w:color="auto"/>
            </w:tcBorders>
          </w:tcPr>
          <w:p w14:paraId="7B85CB83" w14:textId="77777777" w:rsidR="008F4D94" w:rsidRPr="00C6438D" w:rsidRDefault="008F4D94" w:rsidP="006A46EC">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56DD47EA" w14:textId="77777777" w:rsidR="008F4D94" w:rsidRPr="00C6438D" w:rsidRDefault="008F4D94" w:rsidP="006A46EC">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021CC86F" w14:textId="77777777" w:rsidR="008F4D94" w:rsidRPr="00C6438D" w:rsidRDefault="008F4D94" w:rsidP="006A46EC">
            <w:pPr>
              <w:pStyle w:val="TAC"/>
              <w:rPr>
                <w:lang w:eastAsia="zh-CN"/>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2541F76F" w14:textId="77777777" w:rsidR="008F4D94" w:rsidRPr="00794D7C" w:rsidRDefault="008F4D94" w:rsidP="006A46EC">
            <w:pPr>
              <w:pStyle w:val="TAC"/>
              <w:rPr>
                <w:rFonts w:eastAsia="DengXian"/>
                <w:lang w:eastAsia="zh-CN"/>
              </w:rPr>
            </w:pPr>
            <w:r w:rsidRPr="00C6438D">
              <w:t>N/A</w:t>
            </w:r>
          </w:p>
        </w:tc>
        <w:tc>
          <w:tcPr>
            <w:tcW w:w="828" w:type="dxa"/>
            <w:tcBorders>
              <w:top w:val="single" w:sz="4" w:space="0" w:color="auto"/>
              <w:left w:val="single" w:sz="4" w:space="0" w:color="auto"/>
              <w:right w:val="single" w:sz="4" w:space="0" w:color="auto"/>
            </w:tcBorders>
          </w:tcPr>
          <w:p w14:paraId="6EBE1E23" w14:textId="77777777" w:rsidR="008F4D94" w:rsidRPr="00A1115A" w:rsidRDefault="008F4D94" w:rsidP="006A46EC">
            <w:pPr>
              <w:pStyle w:val="TAC"/>
            </w:pPr>
            <w:r w:rsidRPr="00A1115A">
              <w:t>FDD</w:t>
            </w:r>
          </w:p>
        </w:tc>
        <w:tc>
          <w:tcPr>
            <w:tcW w:w="1057" w:type="dxa"/>
            <w:tcBorders>
              <w:top w:val="single" w:sz="4" w:space="0" w:color="auto"/>
              <w:left w:val="single" w:sz="4" w:space="0" w:color="auto"/>
              <w:right w:val="single" w:sz="4" w:space="0" w:color="auto"/>
            </w:tcBorders>
          </w:tcPr>
          <w:p w14:paraId="0E971A21" w14:textId="77777777" w:rsidR="008F4D94" w:rsidRDefault="008F4D94" w:rsidP="006A46EC">
            <w:pPr>
              <w:pStyle w:val="TAC"/>
              <w:rPr>
                <w:lang w:eastAsia="zh-CN"/>
              </w:rPr>
            </w:pPr>
            <w:r>
              <w:t>N/A</w:t>
            </w:r>
          </w:p>
        </w:tc>
      </w:tr>
      <w:tr w:rsidR="008F4D94" w14:paraId="6A6A09ED"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7E57FF" w14:textId="77777777" w:rsidR="008F4D94" w:rsidRDefault="008F4D94" w:rsidP="006A46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02D8E2" w14:textId="77777777" w:rsidR="008F4D94" w:rsidRDefault="008F4D94" w:rsidP="006A46EC">
            <w:pPr>
              <w:pStyle w:val="TAC"/>
              <w:rPr>
                <w:lang w:eastAsia="zh-CN"/>
              </w:rPr>
            </w:pPr>
            <w:r>
              <w:rPr>
                <w:color w:val="000000"/>
                <w:lang w:eastAsia="zh-CN"/>
              </w:rPr>
              <w:t>n75</w:t>
            </w:r>
          </w:p>
        </w:tc>
        <w:tc>
          <w:tcPr>
            <w:tcW w:w="960" w:type="dxa"/>
            <w:tcBorders>
              <w:top w:val="single" w:sz="4" w:space="0" w:color="auto"/>
              <w:left w:val="single" w:sz="4" w:space="0" w:color="auto"/>
              <w:bottom w:val="single" w:sz="4" w:space="0" w:color="auto"/>
              <w:right w:val="single" w:sz="4" w:space="0" w:color="auto"/>
            </w:tcBorders>
          </w:tcPr>
          <w:p w14:paraId="3D472AB2" w14:textId="77777777" w:rsidR="008F4D94" w:rsidRPr="00C6438D" w:rsidRDefault="008F4D94" w:rsidP="006A46EC">
            <w:pPr>
              <w:pStyle w:val="TAC"/>
              <w:rPr>
                <w:lang w:eastAsia="zh-CN"/>
              </w:rPr>
            </w:pPr>
            <w:r w:rsidRPr="00C6438D">
              <w:t>N/A</w:t>
            </w:r>
          </w:p>
        </w:tc>
        <w:tc>
          <w:tcPr>
            <w:tcW w:w="964" w:type="dxa"/>
            <w:tcBorders>
              <w:top w:val="single" w:sz="4" w:space="0" w:color="auto"/>
              <w:left w:val="single" w:sz="4" w:space="0" w:color="auto"/>
              <w:bottom w:val="single" w:sz="4" w:space="0" w:color="auto"/>
              <w:right w:val="single" w:sz="4" w:space="0" w:color="auto"/>
            </w:tcBorders>
          </w:tcPr>
          <w:p w14:paraId="6E3DCB46" w14:textId="77777777" w:rsidR="008F4D94" w:rsidRPr="00C6438D" w:rsidRDefault="008F4D94" w:rsidP="006A46EC">
            <w:pPr>
              <w:pStyle w:val="TAC"/>
              <w:rPr>
                <w:lang w:eastAsia="zh-CN"/>
              </w:rPr>
            </w:pPr>
            <w:r w:rsidRPr="00C6438D">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AC29C0" w14:textId="77777777" w:rsidR="008F4D94" w:rsidRPr="00C6438D" w:rsidRDefault="008F4D94" w:rsidP="006A46EC">
            <w:pPr>
              <w:pStyle w:val="TAC"/>
              <w:rPr>
                <w:lang w:eastAsia="zh-CN"/>
              </w:rPr>
            </w:pPr>
            <w:r w:rsidRPr="00C6438D">
              <w:t>N/A</w:t>
            </w:r>
          </w:p>
        </w:tc>
        <w:tc>
          <w:tcPr>
            <w:tcW w:w="960" w:type="dxa"/>
            <w:tcBorders>
              <w:top w:val="single" w:sz="4" w:space="0" w:color="auto"/>
              <w:left w:val="single" w:sz="4" w:space="0" w:color="auto"/>
              <w:bottom w:val="single" w:sz="4" w:space="0" w:color="auto"/>
              <w:right w:val="single" w:sz="4" w:space="0" w:color="auto"/>
            </w:tcBorders>
          </w:tcPr>
          <w:p w14:paraId="0ECA8531" w14:textId="77777777" w:rsidR="008F4D94" w:rsidRPr="00C6438D" w:rsidRDefault="008F4D94" w:rsidP="006A46EC">
            <w:pPr>
              <w:pStyle w:val="TAC"/>
              <w:rPr>
                <w:lang w:eastAsia="zh-CN"/>
              </w:rPr>
            </w:pPr>
            <w:r w:rsidRPr="00C6438D">
              <w:t>14</w:t>
            </w:r>
            <w:r>
              <w:t>8</w:t>
            </w:r>
            <w:r w:rsidRPr="00C6438D">
              <w:t>0</w:t>
            </w:r>
          </w:p>
        </w:tc>
        <w:tc>
          <w:tcPr>
            <w:tcW w:w="977" w:type="dxa"/>
            <w:tcBorders>
              <w:top w:val="single" w:sz="4" w:space="0" w:color="auto"/>
              <w:left w:val="single" w:sz="4" w:space="0" w:color="auto"/>
              <w:bottom w:val="single" w:sz="4" w:space="0" w:color="auto"/>
              <w:right w:val="single" w:sz="4" w:space="0" w:color="auto"/>
            </w:tcBorders>
          </w:tcPr>
          <w:p w14:paraId="0A64657F" w14:textId="77777777" w:rsidR="008F4D94" w:rsidRPr="00C6438D" w:rsidRDefault="008F4D94" w:rsidP="006A46EC">
            <w:pPr>
              <w:pStyle w:val="TAC"/>
              <w:rPr>
                <w:lang w:eastAsia="zh-CN"/>
              </w:rPr>
            </w:pPr>
            <w:r>
              <w:rPr>
                <w:rFonts w:eastAsia="DengXian"/>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4896718F" w14:textId="77777777" w:rsidR="008F4D94" w:rsidRPr="00A1115A" w:rsidRDefault="008F4D94" w:rsidP="006A46EC">
            <w:pPr>
              <w:pStyle w:val="TAC"/>
            </w:pPr>
            <w:r w:rsidRPr="00A1115A">
              <w:t>SDL</w:t>
            </w:r>
          </w:p>
        </w:tc>
        <w:tc>
          <w:tcPr>
            <w:tcW w:w="1057" w:type="dxa"/>
            <w:tcBorders>
              <w:top w:val="single" w:sz="4" w:space="0" w:color="auto"/>
              <w:left w:val="single" w:sz="4" w:space="0" w:color="auto"/>
              <w:bottom w:val="single" w:sz="4" w:space="0" w:color="auto"/>
              <w:right w:val="single" w:sz="4" w:space="0" w:color="auto"/>
            </w:tcBorders>
          </w:tcPr>
          <w:p w14:paraId="4E8F4C2C" w14:textId="77777777" w:rsidR="008F4D94" w:rsidRDefault="008F4D94" w:rsidP="006A46EC">
            <w:pPr>
              <w:pStyle w:val="TAC"/>
              <w:rPr>
                <w:lang w:eastAsia="zh-CN"/>
              </w:rPr>
            </w:pPr>
            <w:r>
              <w:t>IMD3</w:t>
            </w:r>
            <w:r w:rsidRPr="00D63D04">
              <w:rPr>
                <w:vertAlign w:val="superscript"/>
              </w:rPr>
              <w:t>4</w:t>
            </w:r>
          </w:p>
        </w:tc>
      </w:tr>
      <w:tr w:rsidR="008F4D94" w14:paraId="62750E2D" w14:textId="77777777" w:rsidTr="006A46EC">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010BB00E" w14:textId="77777777" w:rsidR="008F4D94" w:rsidRPr="00E853F2" w:rsidRDefault="008F4D94" w:rsidP="006A46EC">
            <w:pPr>
              <w:pStyle w:val="TAN"/>
              <w:rPr>
                <w:rFonts w:eastAsia="DengXian"/>
              </w:rPr>
            </w:pPr>
            <w:r w:rsidRPr="00E853F2">
              <w:rPr>
                <w:rFonts w:eastAsia="DengXian"/>
              </w:rPr>
              <w:t>NOTE 4:</w:t>
            </w:r>
            <w:r w:rsidRPr="00E853F2">
              <w:rPr>
                <w:rFonts w:eastAsia="DengXian"/>
              </w:rPr>
              <w:tab/>
              <w:t>This band is subject to IMD5 also which MSD is not specified</w:t>
            </w:r>
            <w:r w:rsidRPr="00E853F2">
              <w:rPr>
                <w:rFonts w:eastAsia="DengXian"/>
                <w:lang w:eastAsia="ja-JP"/>
              </w:rPr>
              <w:t>.</w:t>
            </w:r>
          </w:p>
          <w:p w14:paraId="386DAC3A" w14:textId="77777777" w:rsidR="008F4D94" w:rsidRDefault="008F4D94" w:rsidP="006A46EC">
            <w:pPr>
              <w:pStyle w:val="TAC"/>
              <w:jc w:val="left"/>
            </w:pPr>
          </w:p>
        </w:tc>
      </w:tr>
    </w:tbl>
    <w:p w14:paraId="3FADC93C" w14:textId="77777777" w:rsidR="008F4D94" w:rsidRPr="00AC5EB8" w:rsidRDefault="008F4D94" w:rsidP="008F4D94">
      <w:pPr>
        <w:rPr>
          <w:color w:val="0070C0"/>
        </w:rPr>
      </w:pPr>
    </w:p>
    <w:p w14:paraId="090DEA6D" w14:textId="77777777" w:rsidR="008F4D94" w:rsidRDefault="008F4D94" w:rsidP="008F4D94">
      <w:pPr>
        <w:pStyle w:val="Heading2"/>
        <w:spacing w:after="240"/>
        <w:ind w:left="0" w:firstLine="0"/>
      </w:pPr>
      <w:bookmarkStart w:id="421" w:name="_Toc183507951"/>
      <w:r>
        <w:t>5.32</w:t>
      </w:r>
      <w:r>
        <w:tab/>
      </w:r>
      <w:r w:rsidRPr="00BC7B79">
        <w:t>CA_n1-n7-n78</w:t>
      </w:r>
      <w:bookmarkEnd w:id="421"/>
    </w:p>
    <w:p w14:paraId="75E71316" w14:textId="77777777" w:rsidR="008F4D94" w:rsidRDefault="008F4D94" w:rsidP="008F4D94">
      <w:pPr>
        <w:pStyle w:val="Heading3"/>
        <w:rPr>
          <w:rFonts w:cs="Arial"/>
          <w:szCs w:val="28"/>
        </w:rPr>
      </w:pPr>
      <w:bookmarkStart w:id="422" w:name="_Toc183507952"/>
      <w:r>
        <w:t>5.32.1</w:t>
      </w:r>
      <w:r>
        <w:tab/>
      </w:r>
      <w:r>
        <w:rPr>
          <w:rFonts w:cs="Arial"/>
          <w:szCs w:val="28"/>
        </w:rPr>
        <w:t>Common for 1 band UL and 2 bands UL CA</w:t>
      </w:r>
      <w:bookmarkEnd w:id="422"/>
    </w:p>
    <w:p w14:paraId="3CD43BBD" w14:textId="77777777" w:rsidR="008F4D94" w:rsidRDefault="008F4D94" w:rsidP="008F4D94">
      <w:pPr>
        <w:pStyle w:val="Heading4"/>
        <w:rPr>
          <w:rFonts w:cs="Arial"/>
        </w:rPr>
      </w:pPr>
      <w:bookmarkStart w:id="423" w:name="_Toc183507953"/>
      <w:r>
        <w:t>5.32.1.1</w:t>
      </w:r>
      <w:r>
        <w:tab/>
      </w:r>
      <w:r>
        <w:rPr>
          <w:rFonts w:cs="Arial"/>
        </w:rPr>
        <w:t>Operating bands for CA</w:t>
      </w:r>
      <w:bookmarkEnd w:id="423"/>
    </w:p>
    <w:p w14:paraId="3504882B" w14:textId="77777777" w:rsidR="008F4D94" w:rsidRDefault="008F4D94" w:rsidP="008F4D94">
      <w:pPr>
        <w:pStyle w:val="TH"/>
      </w:pPr>
      <w:r>
        <w:rPr>
          <w:rFonts w:cs="Arial"/>
        </w:rPr>
        <w:t xml:space="preserve">Table </w:t>
      </w:r>
      <w:r>
        <w:rPr>
          <w:rFonts w:cs="Arial" w:hint="eastAsia"/>
          <w:lang w:val="en-US" w:eastAsia="zh-CN"/>
        </w:rPr>
        <w:t>5.32</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4D6DE3" w14:paraId="56348FE5"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9E8B08B" w14:textId="77777777" w:rsidR="008F4D94" w:rsidRPr="004D6DE3" w:rsidRDefault="008F4D94" w:rsidP="006A46EC">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EC96C95"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05770C9"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58EB4FF" w14:textId="77777777" w:rsidR="008F4D94" w:rsidRPr="004D6DE3" w:rsidRDefault="008F4D94" w:rsidP="006A46EC">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0EC27CA5"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F4D94" w:rsidRPr="004D6DE3" w14:paraId="3EAB5912"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98128BF" w14:textId="77777777" w:rsidR="008F4D94" w:rsidRPr="004D6DE3"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B04F816"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8AE2F84"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D61DEC0" w14:textId="77777777" w:rsidR="008F4D94" w:rsidRPr="004D6DE3" w:rsidRDefault="008F4D94" w:rsidP="006A46EC">
            <w:pPr>
              <w:spacing w:after="0"/>
              <w:rPr>
                <w:rFonts w:ascii="Arial" w:eastAsia="Calibri" w:hAnsi="Arial" w:cs="Arial"/>
                <w:b/>
                <w:bCs/>
                <w:sz w:val="18"/>
                <w:szCs w:val="18"/>
                <w:lang w:val="en-US" w:eastAsia="zh-CN"/>
              </w:rPr>
            </w:pPr>
          </w:p>
        </w:tc>
      </w:tr>
      <w:tr w:rsidR="008F4D94" w:rsidRPr="004D6DE3" w14:paraId="54843979"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E84E1E7" w14:textId="77777777" w:rsidR="008F4D94" w:rsidRPr="004D6DE3"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ADB3701"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6DA0445"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4E29BEB" w14:textId="77777777" w:rsidR="008F4D94" w:rsidRPr="004D6DE3" w:rsidRDefault="008F4D94" w:rsidP="006A46EC">
            <w:pPr>
              <w:spacing w:after="0"/>
              <w:rPr>
                <w:rFonts w:ascii="Arial" w:eastAsia="Calibri" w:hAnsi="Arial" w:cs="Arial"/>
                <w:b/>
                <w:bCs/>
                <w:sz w:val="18"/>
                <w:szCs w:val="18"/>
                <w:lang w:val="en-US" w:eastAsia="zh-CN"/>
              </w:rPr>
            </w:pPr>
          </w:p>
        </w:tc>
      </w:tr>
      <w:tr w:rsidR="008F4D94" w:rsidRPr="004D6DE3" w14:paraId="36BF905E"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6F9DAC26" w14:textId="77777777" w:rsidR="008F4D94" w:rsidRPr="00A1115A" w:rsidRDefault="008F4D94" w:rsidP="006A46EC">
            <w:pPr>
              <w:pStyle w:val="TAC"/>
            </w:pPr>
            <w:r w:rsidRPr="00A1115A">
              <w:t>n</w:t>
            </w:r>
            <w:r>
              <w:t>1</w:t>
            </w:r>
          </w:p>
        </w:tc>
        <w:tc>
          <w:tcPr>
            <w:tcW w:w="3536" w:type="dxa"/>
            <w:tcBorders>
              <w:top w:val="single" w:sz="4" w:space="0" w:color="auto"/>
              <w:left w:val="single" w:sz="4" w:space="0" w:color="auto"/>
              <w:bottom w:val="single" w:sz="4" w:space="0" w:color="auto"/>
              <w:right w:val="single" w:sz="4" w:space="0" w:color="auto"/>
            </w:tcBorders>
          </w:tcPr>
          <w:p w14:paraId="0EE21BCE" w14:textId="77777777" w:rsidR="008F4D94" w:rsidRPr="00A1115A" w:rsidRDefault="008F4D94" w:rsidP="006A46EC">
            <w:pPr>
              <w:pStyle w:val="TAC"/>
            </w:pPr>
            <w:r>
              <w:t>192</w:t>
            </w:r>
            <w:r w:rsidRPr="00A1115A">
              <w:t xml:space="preserve">0 MHz – </w:t>
            </w:r>
            <w:r>
              <w:t>198</w:t>
            </w:r>
            <w:r w:rsidRPr="00A1115A">
              <w:t>0 MHz</w:t>
            </w:r>
          </w:p>
        </w:tc>
        <w:tc>
          <w:tcPr>
            <w:tcW w:w="3116" w:type="dxa"/>
            <w:tcBorders>
              <w:top w:val="single" w:sz="4" w:space="0" w:color="auto"/>
              <w:left w:val="single" w:sz="4" w:space="0" w:color="auto"/>
              <w:bottom w:val="single" w:sz="4" w:space="0" w:color="auto"/>
              <w:right w:val="single" w:sz="4" w:space="0" w:color="auto"/>
            </w:tcBorders>
          </w:tcPr>
          <w:p w14:paraId="135153D4" w14:textId="77777777" w:rsidR="008F4D94" w:rsidRPr="00A1115A" w:rsidRDefault="008F4D94" w:rsidP="006A46EC">
            <w:pPr>
              <w:pStyle w:val="TAC"/>
            </w:pPr>
            <w:r w:rsidRPr="00A1115A">
              <w:t>2</w:t>
            </w:r>
            <w:r>
              <w:t>11</w:t>
            </w:r>
            <w:r w:rsidRPr="00A1115A">
              <w:t>0 MHz – 2</w:t>
            </w:r>
            <w:r>
              <w:t>17</w:t>
            </w:r>
            <w:r w:rsidRPr="00A1115A">
              <w:t>0 MHz</w:t>
            </w:r>
          </w:p>
        </w:tc>
        <w:tc>
          <w:tcPr>
            <w:tcW w:w="1043" w:type="dxa"/>
            <w:tcBorders>
              <w:top w:val="single" w:sz="4" w:space="0" w:color="auto"/>
              <w:left w:val="single" w:sz="4" w:space="0" w:color="auto"/>
              <w:bottom w:val="single" w:sz="4" w:space="0" w:color="auto"/>
              <w:right w:val="single" w:sz="4" w:space="0" w:color="auto"/>
            </w:tcBorders>
          </w:tcPr>
          <w:p w14:paraId="3209A304" w14:textId="77777777" w:rsidR="008F4D94" w:rsidRPr="00A1115A" w:rsidRDefault="008F4D94" w:rsidP="006A46EC">
            <w:pPr>
              <w:pStyle w:val="TAC"/>
            </w:pPr>
            <w:r w:rsidRPr="00A1115A">
              <w:t>FDD</w:t>
            </w:r>
          </w:p>
        </w:tc>
      </w:tr>
      <w:tr w:rsidR="008F4D94" w:rsidRPr="004D6DE3" w14:paraId="2BE5ACB4"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E123DAA" w14:textId="77777777" w:rsidR="008F4D94" w:rsidRPr="004D6DE3" w:rsidRDefault="008F4D94" w:rsidP="006A46EC">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tcPr>
          <w:p w14:paraId="4CD48297" w14:textId="77777777" w:rsidR="008F4D94" w:rsidRPr="00A1115A" w:rsidRDefault="008F4D94" w:rsidP="006A46EC">
            <w:pPr>
              <w:pStyle w:val="TAC"/>
            </w:pPr>
            <w:r>
              <w:t>250</w:t>
            </w:r>
            <w:r w:rsidRPr="00A1115A">
              <w:t xml:space="preserve">0 MHz – </w:t>
            </w:r>
            <w:r>
              <w:t>2570</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0FA2C0FC" w14:textId="77777777" w:rsidR="008F4D94" w:rsidRPr="00A1115A" w:rsidRDefault="008F4D94" w:rsidP="006A46EC">
            <w:pPr>
              <w:pStyle w:val="TAC"/>
            </w:pPr>
            <w:r>
              <w:t>2620</w:t>
            </w:r>
            <w:r w:rsidRPr="00A1115A">
              <w:t xml:space="preserve"> MHz – </w:t>
            </w:r>
            <w:r>
              <w:t>269</w:t>
            </w:r>
            <w:r w:rsidRPr="00A1115A">
              <w:t>0 MHz</w:t>
            </w:r>
          </w:p>
        </w:tc>
        <w:tc>
          <w:tcPr>
            <w:tcW w:w="1043" w:type="dxa"/>
            <w:tcBorders>
              <w:top w:val="single" w:sz="4" w:space="0" w:color="auto"/>
              <w:left w:val="single" w:sz="4" w:space="0" w:color="auto"/>
              <w:bottom w:val="single" w:sz="4" w:space="0" w:color="auto"/>
              <w:right w:val="single" w:sz="4" w:space="0" w:color="auto"/>
            </w:tcBorders>
          </w:tcPr>
          <w:p w14:paraId="71D24D20" w14:textId="77777777" w:rsidR="008F4D94" w:rsidRPr="00A1115A" w:rsidRDefault="008F4D94" w:rsidP="006A46EC">
            <w:pPr>
              <w:pStyle w:val="TAC"/>
            </w:pPr>
            <w:r w:rsidRPr="00A1115A">
              <w:t>FDD</w:t>
            </w:r>
          </w:p>
        </w:tc>
      </w:tr>
      <w:tr w:rsidR="008F4D94" w:rsidRPr="004D6DE3" w14:paraId="4FB78CC4"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51F3468" w14:textId="77777777" w:rsidR="008F4D94" w:rsidRPr="004D6DE3" w:rsidRDefault="008F4D94" w:rsidP="006A46EC">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36" w:type="dxa"/>
            <w:tcBorders>
              <w:top w:val="single" w:sz="4" w:space="0" w:color="auto"/>
              <w:left w:val="single" w:sz="4" w:space="0" w:color="auto"/>
              <w:bottom w:val="single" w:sz="4" w:space="0" w:color="auto"/>
              <w:right w:val="single" w:sz="4" w:space="0" w:color="auto"/>
            </w:tcBorders>
          </w:tcPr>
          <w:p w14:paraId="392A4A68" w14:textId="77777777" w:rsidR="008F4D94" w:rsidRPr="00A1115A" w:rsidRDefault="008F4D94" w:rsidP="006A46EC">
            <w:pPr>
              <w:pStyle w:val="TAC"/>
            </w:pPr>
            <w:r>
              <w:t>3300</w:t>
            </w:r>
            <w:r w:rsidRPr="00A1115A">
              <w:t xml:space="preserve"> MHz – </w:t>
            </w:r>
            <w:r>
              <w:t>3800</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26753C58" w14:textId="77777777" w:rsidR="008F4D94" w:rsidRPr="00A1115A" w:rsidRDefault="008F4D94" w:rsidP="006A46EC">
            <w:pPr>
              <w:pStyle w:val="TAC"/>
            </w:pPr>
            <w:r>
              <w:t>3300</w:t>
            </w:r>
            <w:r w:rsidRPr="00A1115A">
              <w:t xml:space="preserve"> MHz – </w:t>
            </w:r>
            <w:r>
              <w:t>3800</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7A98B729" w14:textId="77777777" w:rsidR="008F4D94" w:rsidRPr="00A1115A" w:rsidRDefault="008F4D94" w:rsidP="006A46EC">
            <w:pPr>
              <w:pStyle w:val="TAC"/>
            </w:pPr>
            <w:r>
              <w:t>T</w:t>
            </w:r>
            <w:r w:rsidRPr="00A1115A">
              <w:t>DD</w:t>
            </w:r>
          </w:p>
        </w:tc>
      </w:tr>
    </w:tbl>
    <w:p w14:paraId="4FA01232" w14:textId="77777777" w:rsidR="008F4D94" w:rsidRPr="005D2633" w:rsidRDefault="008F4D94" w:rsidP="008F4D94">
      <w:pPr>
        <w:pStyle w:val="Heading4"/>
        <w:rPr>
          <w:rFonts w:cs="Arial"/>
        </w:rPr>
      </w:pPr>
      <w:bookmarkStart w:id="424" w:name="_Toc183507954"/>
      <w:r>
        <w:rPr>
          <w:rFonts w:cs="Arial"/>
        </w:rPr>
        <w:t>5.32</w:t>
      </w:r>
      <w:r w:rsidRPr="005D2633">
        <w:rPr>
          <w:rFonts w:cs="Arial"/>
        </w:rPr>
        <w:t>.1.2</w:t>
      </w:r>
      <w:r w:rsidRPr="005D2633">
        <w:rPr>
          <w:rFonts w:cs="Arial"/>
        </w:rPr>
        <w:tab/>
      </w:r>
      <w:r>
        <w:rPr>
          <w:rFonts w:cs="Arial"/>
        </w:rPr>
        <w:t>Channel bandwidths per operating band for CA</w:t>
      </w:r>
      <w:bookmarkEnd w:id="424"/>
    </w:p>
    <w:p w14:paraId="4AE6DD95" w14:textId="77777777" w:rsidR="008F4D94" w:rsidRDefault="008F4D94" w:rsidP="008F4D94">
      <w:pPr>
        <w:pStyle w:val="TH"/>
        <w:rPr>
          <w:lang w:val="en-US" w:eastAsia="en-GB"/>
        </w:rPr>
      </w:pPr>
      <w:r>
        <w:rPr>
          <w:rFonts w:cs="Arial"/>
        </w:rPr>
        <w:t xml:space="preserve">Table </w:t>
      </w:r>
      <w:r>
        <w:rPr>
          <w:rFonts w:cs="Arial" w:hint="eastAsia"/>
          <w:lang w:val="en-US" w:eastAsia="zh-CN"/>
        </w:rPr>
        <w:t>5.32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4514" w:type="pct"/>
        <w:tblLayout w:type="fixed"/>
        <w:tblLook w:val="04A0" w:firstRow="1" w:lastRow="0" w:firstColumn="1" w:lastColumn="0" w:noHBand="0" w:noVBand="1"/>
      </w:tblPr>
      <w:tblGrid>
        <w:gridCol w:w="1504"/>
        <w:gridCol w:w="1666"/>
        <w:gridCol w:w="650"/>
        <w:gridCol w:w="3487"/>
        <w:gridCol w:w="1388"/>
      </w:tblGrid>
      <w:tr w:rsidR="008F4D94" w:rsidRPr="004D6DE3" w14:paraId="537B551C" w14:textId="77777777" w:rsidTr="006A46EC">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CF79AB" w14:textId="77777777" w:rsidR="008F4D94" w:rsidRPr="004D6DE3" w:rsidRDefault="008F4D94" w:rsidP="006A46EC">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rsidRPr="004D6DE3" w14:paraId="5A2912D1" w14:textId="77777777" w:rsidTr="006A46EC">
        <w:trPr>
          <w:trHeight w:val="49"/>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3D7CF1A8" w14:textId="77777777" w:rsidR="008F4D94" w:rsidRPr="004D6DE3" w:rsidRDefault="008F4D94" w:rsidP="006A46EC">
            <w:pPr>
              <w:pStyle w:val="TAH"/>
              <w:rPr>
                <w:rFonts w:cs="Arial"/>
                <w:b w:val="0"/>
                <w:bCs/>
                <w:szCs w:val="18"/>
              </w:rPr>
            </w:pPr>
            <w:r w:rsidRPr="004D6DE3">
              <w:rPr>
                <w:rFonts w:cs="Arial"/>
                <w:bCs/>
                <w:szCs w:val="18"/>
              </w:rPr>
              <w:t>NR CA configuration</w:t>
            </w:r>
          </w:p>
        </w:tc>
        <w:tc>
          <w:tcPr>
            <w:tcW w:w="958" w:type="pct"/>
            <w:tcBorders>
              <w:top w:val="single" w:sz="4" w:space="0" w:color="auto"/>
              <w:left w:val="nil"/>
              <w:bottom w:val="single" w:sz="4" w:space="0" w:color="auto"/>
              <w:right w:val="single" w:sz="4" w:space="0" w:color="auto"/>
            </w:tcBorders>
            <w:shd w:val="clear" w:color="auto" w:fill="auto"/>
            <w:vAlign w:val="center"/>
          </w:tcPr>
          <w:p w14:paraId="7D4F95BD"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71308073"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NR Band</w:t>
            </w:r>
          </w:p>
        </w:tc>
        <w:tc>
          <w:tcPr>
            <w:tcW w:w="2005" w:type="pct"/>
            <w:tcBorders>
              <w:top w:val="single" w:sz="4" w:space="0" w:color="auto"/>
              <w:left w:val="nil"/>
              <w:bottom w:val="single" w:sz="4" w:space="0" w:color="auto"/>
              <w:right w:val="single" w:sz="4" w:space="0" w:color="auto"/>
            </w:tcBorders>
            <w:shd w:val="clear" w:color="auto" w:fill="auto"/>
            <w:vAlign w:val="center"/>
          </w:tcPr>
          <w:p w14:paraId="6CBCA14E"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798" w:type="pct"/>
            <w:tcBorders>
              <w:top w:val="single" w:sz="4" w:space="0" w:color="auto"/>
              <w:left w:val="nil"/>
              <w:bottom w:val="single" w:sz="4" w:space="0" w:color="auto"/>
              <w:right w:val="single" w:sz="4" w:space="0" w:color="auto"/>
            </w:tcBorders>
            <w:shd w:val="clear" w:color="auto" w:fill="auto"/>
            <w:vAlign w:val="center"/>
          </w:tcPr>
          <w:p w14:paraId="1B850BF9"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8F4D94" w:rsidRPr="004D6DE3" w14:paraId="16013EAC" w14:textId="77777777" w:rsidTr="006A46EC">
        <w:trPr>
          <w:trHeight w:val="57"/>
        </w:trPr>
        <w:tc>
          <w:tcPr>
            <w:tcW w:w="865" w:type="pct"/>
            <w:tcBorders>
              <w:top w:val="single" w:sz="4" w:space="0" w:color="auto"/>
              <w:left w:val="single" w:sz="4" w:space="0" w:color="auto"/>
              <w:right w:val="single" w:sz="4" w:space="0" w:color="auto"/>
            </w:tcBorders>
            <w:shd w:val="clear" w:color="auto" w:fill="auto"/>
            <w:vAlign w:val="center"/>
          </w:tcPr>
          <w:p w14:paraId="74C3C113" w14:textId="77777777" w:rsidR="008F4D94" w:rsidRPr="004D6DE3" w:rsidRDefault="008F4D94" w:rsidP="006A46EC">
            <w:pPr>
              <w:spacing w:after="0"/>
              <w:rPr>
                <w:rFonts w:ascii="Arial" w:hAnsi="Arial" w:cs="Arial"/>
                <w:color w:val="000000"/>
                <w:sz w:val="18"/>
                <w:szCs w:val="18"/>
              </w:rPr>
            </w:pPr>
            <w:r w:rsidRPr="00BC7B79">
              <w:rPr>
                <w:rFonts w:ascii="Arial" w:hAnsi="Arial" w:cs="Arial"/>
                <w:color w:val="000000"/>
                <w:sz w:val="18"/>
                <w:szCs w:val="18"/>
              </w:rPr>
              <w:t>CA_n1A-n7A-n78A</w:t>
            </w:r>
          </w:p>
        </w:tc>
        <w:tc>
          <w:tcPr>
            <w:tcW w:w="958" w:type="pct"/>
            <w:tcBorders>
              <w:top w:val="single" w:sz="4" w:space="0" w:color="auto"/>
              <w:left w:val="nil"/>
              <w:right w:val="single" w:sz="4" w:space="0" w:color="auto"/>
            </w:tcBorders>
            <w:shd w:val="clear" w:color="auto" w:fill="auto"/>
          </w:tcPr>
          <w:p w14:paraId="14D2FE5A" w14:textId="77777777" w:rsidR="008F4D94" w:rsidRPr="00BC7B79" w:rsidRDefault="008F4D94" w:rsidP="006A46EC">
            <w:pPr>
              <w:spacing w:after="0"/>
              <w:rPr>
                <w:rFonts w:ascii="Arial" w:hAnsi="Arial" w:cs="Arial"/>
                <w:color w:val="000000"/>
                <w:sz w:val="18"/>
                <w:szCs w:val="18"/>
              </w:rPr>
            </w:pPr>
            <w:r w:rsidRPr="00BC7B79">
              <w:rPr>
                <w:rFonts w:ascii="Arial" w:hAnsi="Arial" w:cs="Arial"/>
                <w:color w:val="000000"/>
                <w:sz w:val="18"/>
                <w:szCs w:val="18"/>
              </w:rPr>
              <w:t>CA_n1A-n7A</w:t>
            </w:r>
          </w:p>
          <w:p w14:paraId="7D746D53" w14:textId="77777777" w:rsidR="008F4D94" w:rsidRPr="00BC7B79" w:rsidRDefault="008F4D94" w:rsidP="006A46EC">
            <w:pPr>
              <w:spacing w:after="0"/>
              <w:rPr>
                <w:rFonts w:ascii="Arial" w:hAnsi="Arial" w:cs="Arial"/>
                <w:color w:val="000000"/>
                <w:sz w:val="18"/>
                <w:szCs w:val="18"/>
              </w:rPr>
            </w:pPr>
            <w:r w:rsidRPr="00BC7B79">
              <w:rPr>
                <w:rFonts w:ascii="Arial" w:hAnsi="Arial" w:cs="Arial"/>
                <w:color w:val="000000"/>
                <w:sz w:val="18"/>
                <w:szCs w:val="18"/>
              </w:rPr>
              <w:t>CA_n1A-n78A</w:t>
            </w:r>
          </w:p>
          <w:p w14:paraId="769316EA" w14:textId="77777777" w:rsidR="008F4D94" w:rsidRDefault="008F4D94" w:rsidP="006A46EC">
            <w:pPr>
              <w:spacing w:after="0"/>
            </w:pPr>
            <w:r w:rsidRPr="00BC7B79">
              <w:rPr>
                <w:rFonts w:ascii="Arial" w:hAnsi="Arial" w:cs="Arial"/>
                <w:color w:val="000000"/>
                <w:sz w:val="18"/>
                <w:szCs w:val="18"/>
              </w:rPr>
              <w:t>CA_n7A-n78A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3E30254" w14:textId="77777777" w:rsidR="008F4D94" w:rsidRPr="004D6DE3" w:rsidRDefault="008F4D94" w:rsidP="006A46EC">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36DCF29C" w14:textId="77777777" w:rsidR="008F4D94" w:rsidRPr="004D6DE3" w:rsidRDefault="008F4D94" w:rsidP="006A46EC">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798" w:type="pct"/>
            <w:tcBorders>
              <w:top w:val="single" w:sz="4" w:space="0" w:color="auto"/>
              <w:left w:val="single" w:sz="4" w:space="0" w:color="auto"/>
              <w:right w:val="single" w:sz="4" w:space="0" w:color="auto"/>
            </w:tcBorders>
            <w:shd w:val="clear" w:color="auto" w:fill="auto"/>
            <w:vAlign w:val="center"/>
          </w:tcPr>
          <w:p w14:paraId="555416F3" w14:textId="77777777" w:rsidR="008F4D94" w:rsidRPr="004D6DE3" w:rsidRDefault="008F4D94" w:rsidP="006A46EC">
            <w:pPr>
              <w:spacing w:after="0"/>
              <w:jc w:val="center"/>
              <w:rPr>
                <w:rFonts w:ascii="Arial" w:hAnsi="Arial" w:cs="Arial"/>
                <w:sz w:val="18"/>
                <w:szCs w:val="18"/>
              </w:rPr>
            </w:pPr>
            <w:r w:rsidRPr="003A114E">
              <w:rPr>
                <w:rFonts w:ascii="Arial" w:hAnsi="Arial" w:cs="Arial"/>
                <w:sz w:val="18"/>
                <w:szCs w:val="18"/>
              </w:rPr>
              <w:t xml:space="preserve">4 </w:t>
            </w:r>
            <w:r w:rsidRPr="00726116">
              <w:rPr>
                <w:rFonts w:ascii="Arial" w:eastAsia="DengXian" w:hAnsi="Arial" w:cs="Arial"/>
                <w:sz w:val="18"/>
                <w:szCs w:val="18"/>
                <w:lang w:eastAsia="zh-CN"/>
              </w:rPr>
              <w:t>and</w:t>
            </w:r>
            <w:r w:rsidRPr="003A114E">
              <w:rPr>
                <w:rFonts w:ascii="Arial" w:hAnsi="Arial" w:cs="Arial"/>
                <w:sz w:val="18"/>
                <w:szCs w:val="18"/>
              </w:rPr>
              <w:t xml:space="preserve"> 5</w:t>
            </w:r>
          </w:p>
        </w:tc>
      </w:tr>
      <w:tr w:rsidR="008F4D94" w:rsidRPr="004D6DE3" w14:paraId="7B865611" w14:textId="77777777" w:rsidTr="006A46EC">
        <w:trPr>
          <w:trHeight w:val="57"/>
        </w:trPr>
        <w:tc>
          <w:tcPr>
            <w:tcW w:w="865" w:type="pct"/>
            <w:tcBorders>
              <w:left w:val="single" w:sz="4" w:space="0" w:color="auto"/>
              <w:right w:val="single" w:sz="4" w:space="0" w:color="auto"/>
            </w:tcBorders>
            <w:shd w:val="clear" w:color="auto" w:fill="auto"/>
            <w:vAlign w:val="center"/>
          </w:tcPr>
          <w:p w14:paraId="48CE1085" w14:textId="77777777" w:rsidR="008F4D94" w:rsidRPr="004D6DE3" w:rsidRDefault="008F4D94" w:rsidP="006A46EC">
            <w:pPr>
              <w:spacing w:after="0"/>
              <w:rPr>
                <w:rFonts w:ascii="Arial" w:hAnsi="Arial" w:cs="Arial"/>
                <w:color w:val="000000"/>
                <w:sz w:val="18"/>
                <w:szCs w:val="18"/>
              </w:rPr>
            </w:pPr>
          </w:p>
        </w:tc>
        <w:tc>
          <w:tcPr>
            <w:tcW w:w="958" w:type="pct"/>
            <w:tcBorders>
              <w:left w:val="nil"/>
              <w:right w:val="single" w:sz="4" w:space="0" w:color="auto"/>
            </w:tcBorders>
            <w:shd w:val="clear" w:color="auto" w:fill="auto"/>
          </w:tcPr>
          <w:p w14:paraId="245C9576" w14:textId="77777777" w:rsidR="008F4D94" w:rsidRDefault="008F4D94" w:rsidP="006A46EC"/>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EDE8CDD" w14:textId="77777777" w:rsidR="008F4D94" w:rsidRPr="004D6DE3" w:rsidRDefault="008F4D94" w:rsidP="006A46EC">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0ACEA838" w14:textId="77777777" w:rsidR="008F4D94" w:rsidRPr="004D6DE3" w:rsidRDefault="008F4D94" w:rsidP="006A46EC">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798" w:type="pct"/>
            <w:tcBorders>
              <w:left w:val="single" w:sz="4" w:space="0" w:color="auto"/>
              <w:right w:val="single" w:sz="4" w:space="0" w:color="auto"/>
            </w:tcBorders>
            <w:vAlign w:val="center"/>
          </w:tcPr>
          <w:p w14:paraId="35182D15" w14:textId="77777777" w:rsidR="008F4D94" w:rsidRPr="004D6DE3" w:rsidRDefault="008F4D94" w:rsidP="006A46EC">
            <w:pPr>
              <w:spacing w:after="0"/>
              <w:rPr>
                <w:rFonts w:ascii="Arial" w:hAnsi="Arial" w:cs="Arial"/>
                <w:sz w:val="18"/>
                <w:szCs w:val="18"/>
              </w:rPr>
            </w:pPr>
          </w:p>
        </w:tc>
      </w:tr>
      <w:tr w:rsidR="008F4D94" w:rsidRPr="004D6DE3" w14:paraId="282125F7" w14:textId="77777777" w:rsidTr="006A46EC">
        <w:trPr>
          <w:trHeight w:val="57"/>
        </w:trPr>
        <w:tc>
          <w:tcPr>
            <w:tcW w:w="865" w:type="pct"/>
            <w:tcBorders>
              <w:left w:val="single" w:sz="4" w:space="0" w:color="auto"/>
              <w:bottom w:val="single" w:sz="4" w:space="0" w:color="auto"/>
              <w:right w:val="single" w:sz="4" w:space="0" w:color="auto"/>
            </w:tcBorders>
            <w:shd w:val="clear" w:color="auto" w:fill="auto"/>
            <w:vAlign w:val="center"/>
          </w:tcPr>
          <w:p w14:paraId="6BA0C967" w14:textId="77777777" w:rsidR="008F4D94" w:rsidRPr="004D6DE3" w:rsidRDefault="008F4D94" w:rsidP="006A46EC">
            <w:pPr>
              <w:spacing w:after="0"/>
              <w:rPr>
                <w:rFonts w:ascii="Arial" w:hAnsi="Arial" w:cs="Arial"/>
                <w:color w:val="000000"/>
                <w:sz w:val="18"/>
                <w:szCs w:val="18"/>
              </w:rPr>
            </w:pPr>
          </w:p>
        </w:tc>
        <w:tc>
          <w:tcPr>
            <w:tcW w:w="958" w:type="pct"/>
            <w:tcBorders>
              <w:left w:val="nil"/>
              <w:bottom w:val="single" w:sz="4" w:space="0" w:color="auto"/>
              <w:right w:val="single" w:sz="4" w:space="0" w:color="auto"/>
            </w:tcBorders>
            <w:shd w:val="clear" w:color="auto" w:fill="auto"/>
          </w:tcPr>
          <w:p w14:paraId="125B5EBF" w14:textId="77777777" w:rsidR="008F4D94" w:rsidRDefault="008F4D94" w:rsidP="006A46EC"/>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64E6F45" w14:textId="77777777" w:rsidR="008F4D94" w:rsidRPr="004D6DE3" w:rsidRDefault="008F4D94" w:rsidP="006A46EC">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1A0F9883" w14:textId="77777777" w:rsidR="008F4D94" w:rsidRPr="004D6DE3" w:rsidRDefault="008F4D94" w:rsidP="006A46EC">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798" w:type="pct"/>
            <w:tcBorders>
              <w:left w:val="single" w:sz="4" w:space="0" w:color="auto"/>
              <w:bottom w:val="single" w:sz="4" w:space="0" w:color="auto"/>
              <w:right w:val="single" w:sz="4" w:space="0" w:color="auto"/>
            </w:tcBorders>
            <w:vAlign w:val="center"/>
          </w:tcPr>
          <w:p w14:paraId="635AA963" w14:textId="77777777" w:rsidR="008F4D94" w:rsidRPr="004D6DE3" w:rsidRDefault="008F4D94" w:rsidP="006A46EC">
            <w:pPr>
              <w:spacing w:after="0"/>
              <w:rPr>
                <w:rFonts w:ascii="Arial" w:hAnsi="Arial" w:cs="Arial"/>
                <w:sz w:val="18"/>
                <w:szCs w:val="18"/>
              </w:rPr>
            </w:pPr>
          </w:p>
        </w:tc>
      </w:tr>
    </w:tbl>
    <w:p w14:paraId="1ABA36E5" w14:textId="77777777" w:rsidR="008F4D94" w:rsidRDefault="008F4D94" w:rsidP="008F4D94">
      <w:pPr>
        <w:spacing w:after="0"/>
        <w:rPr>
          <w:rFonts w:eastAsia="Calibri"/>
          <w:lang w:eastAsia="ko-KR"/>
        </w:rPr>
      </w:pPr>
    </w:p>
    <w:p w14:paraId="74D8B193" w14:textId="77777777" w:rsidR="008F4D94" w:rsidRDefault="008F4D94" w:rsidP="008F4D94">
      <w:pPr>
        <w:pStyle w:val="Heading4"/>
        <w:rPr>
          <w:rFonts w:cs="Arial"/>
          <w:szCs w:val="22"/>
        </w:rPr>
      </w:pPr>
      <w:bookmarkStart w:id="425" w:name="_Toc183507955"/>
      <w:r>
        <w:rPr>
          <w:rFonts w:cs="Arial"/>
        </w:rPr>
        <w:t>5.32</w:t>
      </w:r>
      <w:r w:rsidRPr="005D2633">
        <w:rPr>
          <w:rFonts w:cs="Arial"/>
        </w:rPr>
        <w:t>.1.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bookmarkEnd w:id="425"/>
    </w:p>
    <w:p w14:paraId="3821520F" w14:textId="77777777" w:rsidR="008F4D94" w:rsidRDefault="008F4D94" w:rsidP="008F4D94">
      <w:r>
        <w:t xml:space="preserve">For </w:t>
      </w:r>
      <w:r w:rsidRPr="00BC7B79">
        <w:rPr>
          <w:lang w:val="en-US" w:eastAsia="zh-CN"/>
        </w:rPr>
        <w:t>CA_n1A-n7A-n78A</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7155D473" w14:textId="77777777" w:rsidR="008F4D94" w:rsidRPr="005D2633" w:rsidRDefault="008F4D94" w:rsidP="008F4D94">
      <w:pPr>
        <w:pStyle w:val="Heading3"/>
        <w:rPr>
          <w:rFonts w:cs="Arial"/>
          <w:szCs w:val="28"/>
        </w:rPr>
      </w:pPr>
      <w:bookmarkStart w:id="426" w:name="_Toc183507956"/>
      <w:r>
        <w:rPr>
          <w:rFonts w:cs="Arial"/>
          <w:szCs w:val="28"/>
        </w:rPr>
        <w:t>5.32</w:t>
      </w:r>
      <w:r w:rsidRPr="005D2633">
        <w:rPr>
          <w:rFonts w:cs="Arial"/>
          <w:szCs w:val="28"/>
        </w:rPr>
        <w:t>.2</w:t>
      </w:r>
      <w:r w:rsidRPr="005D2633">
        <w:rPr>
          <w:rFonts w:cs="Arial"/>
          <w:szCs w:val="28"/>
        </w:rPr>
        <w:tab/>
        <w:t>Specific for 2 bands UL CA</w:t>
      </w:r>
      <w:bookmarkEnd w:id="426"/>
    </w:p>
    <w:p w14:paraId="04C4392A" w14:textId="77777777" w:rsidR="008F4D94" w:rsidRPr="00140BB6" w:rsidRDefault="008F4D94" w:rsidP="008F4D94">
      <w:pPr>
        <w:pStyle w:val="Heading4"/>
        <w:overflowPunct w:val="0"/>
        <w:autoSpaceDE w:val="0"/>
        <w:autoSpaceDN w:val="0"/>
        <w:adjustRightInd w:val="0"/>
        <w:textAlignment w:val="baseline"/>
        <w:rPr>
          <w:rFonts w:eastAsia="Times New Roman"/>
          <w:lang w:eastAsia="en-GB"/>
        </w:rPr>
      </w:pPr>
      <w:bookmarkStart w:id="427" w:name="_Toc183507957"/>
      <w:r>
        <w:rPr>
          <w:rFonts w:eastAsia="Times New Roman"/>
          <w:lang w:eastAsia="en-GB"/>
        </w:rPr>
        <w:t>5.32</w:t>
      </w:r>
      <w:r w:rsidRPr="00140BB6">
        <w:rPr>
          <w:rFonts w:eastAsia="Times New Roman"/>
          <w:lang w:eastAsia="en-GB"/>
        </w:rPr>
        <w:t>.2.1</w:t>
      </w:r>
      <w:r w:rsidRPr="00140BB6">
        <w:rPr>
          <w:rFonts w:eastAsia="Times New Roman"/>
          <w:lang w:eastAsia="en-GB"/>
        </w:rPr>
        <w:tab/>
        <w:t>UE co-existence studies</w:t>
      </w:r>
      <w:bookmarkEnd w:id="427"/>
    </w:p>
    <w:p w14:paraId="76D1BD9F" w14:textId="77777777" w:rsidR="008F4D94" w:rsidRPr="00242348" w:rsidRDefault="008F4D94" w:rsidP="008F4D94">
      <w:pPr>
        <w:pStyle w:val="Heading5"/>
        <w:overflowPunct w:val="0"/>
        <w:autoSpaceDE w:val="0"/>
        <w:autoSpaceDN w:val="0"/>
        <w:adjustRightInd w:val="0"/>
        <w:textAlignment w:val="baseline"/>
        <w:rPr>
          <w:snapToGrid w:val="0"/>
          <w:lang w:eastAsia="en-GB"/>
        </w:rPr>
      </w:pPr>
      <w:bookmarkStart w:id="428" w:name="_Toc183507958"/>
      <w:r>
        <w:rPr>
          <w:rFonts w:hint="eastAsia"/>
          <w:snapToGrid w:val="0"/>
          <w:lang w:eastAsia="en-GB"/>
        </w:rPr>
        <w:t>5.32</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428"/>
    </w:p>
    <w:p w14:paraId="676473E5" w14:textId="77777777" w:rsidR="008F4D94" w:rsidRDefault="008F4D94" w:rsidP="008F4D94">
      <w:pPr>
        <w:rPr>
          <w:rFonts w:eastAsia="MS Mincho"/>
        </w:rPr>
      </w:pPr>
      <w:r w:rsidRPr="00A76C0A">
        <w:rPr>
          <w:rFonts w:eastAsia="MS Mincho"/>
        </w:rPr>
        <w:t xml:space="preserve">Table </w:t>
      </w:r>
      <w:r>
        <w:rPr>
          <w:rFonts w:eastAsia="MS Mincho" w:hint="eastAsia"/>
        </w:rPr>
        <w:t>5.32</w:t>
      </w:r>
      <w:r>
        <w:rPr>
          <w:rFonts w:eastAsia="MS Mincho"/>
        </w:rPr>
        <w:t>.2.1</w:t>
      </w:r>
      <w:r w:rsidRPr="00A76C0A">
        <w:rPr>
          <w:rFonts w:eastAsia="MS Mincho"/>
        </w:rPr>
        <w:t>.1-1</w:t>
      </w:r>
      <w:r w:rsidRPr="00A42977">
        <w:rPr>
          <w:rFonts w:eastAsia="MS Mincho"/>
        </w:rPr>
        <w:t xml:space="preserve">, Table </w:t>
      </w:r>
      <w:r>
        <w:rPr>
          <w:rFonts w:eastAsia="MS Mincho"/>
        </w:rPr>
        <w:t>5.32</w:t>
      </w:r>
      <w:r w:rsidRPr="00A42977">
        <w:rPr>
          <w:rFonts w:eastAsia="MS Mincho"/>
        </w:rPr>
        <w:t xml:space="preserve">.2.1.1-2 and Table </w:t>
      </w:r>
      <w:r>
        <w:rPr>
          <w:rFonts w:eastAsia="MS Mincho"/>
        </w:rPr>
        <w:t>5.32</w:t>
      </w:r>
      <w:r w:rsidRPr="00A42977">
        <w:rPr>
          <w:rFonts w:eastAsia="MS Mincho"/>
        </w:rPr>
        <w:t>.2.1.1-3</w:t>
      </w:r>
      <w:r>
        <w:rPr>
          <w:rFonts w:eastAsia="MS Mincho"/>
        </w:rPr>
        <w:t xml:space="preserve"> </w:t>
      </w:r>
      <w:r w:rsidRPr="00A76C0A">
        <w:rPr>
          <w:rFonts w:eastAsia="MS Mincho"/>
        </w:rPr>
        <w:t xml:space="preserve">provide the two UL bands with one CC per band IMD interference analysis for </w:t>
      </w:r>
      <w:r w:rsidRPr="00BC7B79">
        <w:rPr>
          <w:rFonts w:eastAsia="MS Mincho"/>
        </w:rPr>
        <w:t>CA_n1A-n7A-n78A</w:t>
      </w:r>
      <w:r w:rsidRPr="00A76C0A">
        <w:rPr>
          <w:rFonts w:eastAsia="MS Mincho"/>
        </w:rPr>
        <w:t xml:space="preserve"> with UL </w:t>
      </w:r>
      <w:r w:rsidRPr="00576053">
        <w:rPr>
          <w:rFonts w:eastAsia="MS Mincho"/>
        </w:rPr>
        <w:t>CA_n1A-n</w:t>
      </w:r>
      <w:r>
        <w:rPr>
          <w:rFonts w:eastAsia="MS Mincho"/>
        </w:rPr>
        <w:t>7</w:t>
      </w:r>
      <w:r w:rsidRPr="00576053">
        <w:rPr>
          <w:rFonts w:eastAsia="MS Mincho"/>
        </w:rPr>
        <w:t>A</w:t>
      </w:r>
      <w:r>
        <w:rPr>
          <w:rFonts w:eastAsia="MS Mincho"/>
        </w:rPr>
        <w:t xml:space="preserve">, </w:t>
      </w:r>
      <w:r w:rsidRPr="00A76C0A">
        <w:rPr>
          <w:rFonts w:eastAsia="MS Mincho"/>
        </w:rPr>
        <w:t xml:space="preserve">UL </w:t>
      </w:r>
      <w:r w:rsidRPr="00576053">
        <w:rPr>
          <w:rFonts w:eastAsia="MS Mincho"/>
        </w:rPr>
        <w:t>CA_n1A-n</w:t>
      </w:r>
      <w:r>
        <w:rPr>
          <w:rFonts w:eastAsia="MS Mincho"/>
        </w:rPr>
        <w:t>78</w:t>
      </w:r>
      <w:r w:rsidRPr="00576053">
        <w:rPr>
          <w:rFonts w:eastAsia="MS Mincho"/>
        </w:rPr>
        <w:t>A</w:t>
      </w:r>
      <w:r>
        <w:rPr>
          <w:rFonts w:eastAsia="MS Mincho"/>
        </w:rPr>
        <w:t xml:space="preserve"> and </w:t>
      </w:r>
      <w:r w:rsidRPr="00A76C0A">
        <w:rPr>
          <w:rFonts w:eastAsia="MS Mincho"/>
        </w:rPr>
        <w:t xml:space="preserve">UL </w:t>
      </w:r>
      <w:r w:rsidRPr="00576053">
        <w:rPr>
          <w:rFonts w:eastAsia="MS Mincho"/>
        </w:rPr>
        <w:t>CA_n</w:t>
      </w:r>
      <w:r>
        <w:rPr>
          <w:rFonts w:eastAsia="MS Mincho"/>
        </w:rPr>
        <w:t>7</w:t>
      </w:r>
      <w:r w:rsidRPr="00576053">
        <w:rPr>
          <w:rFonts w:eastAsia="MS Mincho"/>
        </w:rPr>
        <w:t>A-n</w:t>
      </w:r>
      <w:r>
        <w:rPr>
          <w:rFonts w:eastAsia="MS Mincho"/>
        </w:rPr>
        <w:t>78</w:t>
      </w:r>
      <w:r w:rsidRPr="00576053">
        <w:rPr>
          <w:rFonts w:eastAsia="MS Mincho"/>
        </w:rPr>
        <w:t>A</w:t>
      </w:r>
      <w:r w:rsidRPr="00A76C0A">
        <w:rPr>
          <w:rFonts w:eastAsia="MS Mincho"/>
        </w:rPr>
        <w:t>.</w:t>
      </w:r>
    </w:p>
    <w:p w14:paraId="13BF1134"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5DFF6B48"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03B8C8"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48FAC"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988A1C"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F718BB"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7C9F7E" w14:textId="77777777" w:rsidR="008F4D94" w:rsidRDefault="008F4D94" w:rsidP="006A46EC">
            <w:pPr>
              <w:pStyle w:val="TAH"/>
            </w:pPr>
            <w:r>
              <w:t>f</w:t>
            </w:r>
            <w:r>
              <w:rPr>
                <w:vertAlign w:val="subscript"/>
              </w:rPr>
              <w:t>y_high</w:t>
            </w:r>
          </w:p>
        </w:tc>
      </w:tr>
      <w:tr w:rsidR="008F4D94" w14:paraId="494D4DB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C38013"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15275B"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3885B"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E2CAAC"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860A7D"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5961DCD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ABBD33"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862532" w14:textId="77777777" w:rsidR="008F4D94" w:rsidRPr="00273823" w:rsidRDefault="008F4D94" w:rsidP="006A46EC">
            <w:pPr>
              <w:keepNext/>
              <w:keepLines/>
              <w:spacing w:after="0"/>
              <w:jc w:val="center"/>
              <w:rPr>
                <w:sz w:val="18"/>
                <w:lang w:val="en-US"/>
              </w:rPr>
            </w:pPr>
            <w:r>
              <w:rPr>
                <w:sz w:val="18"/>
                <w:szCs w:val="18"/>
              </w:rPr>
              <w:t>520</w:t>
            </w:r>
            <w:r w:rsidRPr="00273823">
              <w:rPr>
                <w:sz w:val="18"/>
                <w:lang w:val="en-US"/>
              </w:rPr>
              <w:t>–</w:t>
            </w:r>
            <w:r>
              <w:rPr>
                <w:sz w:val="18"/>
                <w:szCs w:val="18"/>
              </w:rPr>
              <w:t>65</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D4DB691" w14:textId="77777777" w:rsidR="008F4D94" w:rsidRDefault="008F4D94" w:rsidP="006A46EC">
            <w:pPr>
              <w:keepNext/>
              <w:keepLines/>
              <w:spacing w:after="0"/>
              <w:jc w:val="center"/>
              <w:rPr>
                <w:sz w:val="18"/>
                <w:lang w:val="en-US"/>
              </w:rPr>
            </w:pPr>
            <w:r>
              <w:rPr>
                <w:sz w:val="18"/>
                <w:szCs w:val="18"/>
              </w:rPr>
              <w:t>442</w:t>
            </w:r>
            <w:r w:rsidRPr="00075699">
              <w:rPr>
                <w:sz w:val="18"/>
                <w:szCs w:val="18"/>
              </w:rPr>
              <w:t>0</w:t>
            </w:r>
            <w:r>
              <w:rPr>
                <w:sz w:val="18"/>
                <w:lang w:val="en-US"/>
              </w:rPr>
              <w:t>–</w:t>
            </w:r>
            <w:r>
              <w:rPr>
                <w:sz w:val="18"/>
                <w:szCs w:val="18"/>
              </w:rPr>
              <w:t>4550</w:t>
            </w:r>
          </w:p>
        </w:tc>
      </w:tr>
      <w:tr w:rsidR="008F4D94" w14:paraId="5AC8E56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625A8F"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38DEBD"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C5DABF"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657BF1"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F50D358"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170AD5E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15AC28"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7A7185" w14:textId="77777777" w:rsidR="008F4D94" w:rsidRPr="00273823" w:rsidRDefault="008F4D94" w:rsidP="006A46EC">
            <w:pPr>
              <w:keepNext/>
              <w:keepLines/>
              <w:spacing w:after="0"/>
              <w:jc w:val="center"/>
              <w:rPr>
                <w:sz w:val="18"/>
                <w:lang w:val="en-US"/>
              </w:rPr>
            </w:pPr>
            <w:r>
              <w:rPr>
                <w:sz w:val="18"/>
                <w:szCs w:val="18"/>
              </w:rPr>
              <w:t>1270</w:t>
            </w:r>
            <w:r w:rsidRPr="00E853F2">
              <w:rPr>
                <w:sz w:val="18"/>
                <w:lang w:val="en-US"/>
              </w:rPr>
              <w:t>–</w:t>
            </w:r>
            <w:r>
              <w:rPr>
                <w:sz w:val="18"/>
                <w:szCs w:val="18"/>
              </w:rPr>
              <w:t>1460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61BFE0" w14:textId="77777777" w:rsidR="008F4D94" w:rsidRPr="00273823" w:rsidRDefault="008F4D94" w:rsidP="006A46EC">
            <w:pPr>
              <w:keepNext/>
              <w:keepLines/>
              <w:spacing w:after="0"/>
              <w:jc w:val="center"/>
              <w:rPr>
                <w:sz w:val="18"/>
                <w:lang w:val="en-US"/>
              </w:rPr>
            </w:pPr>
            <w:r>
              <w:rPr>
                <w:sz w:val="18"/>
                <w:szCs w:val="18"/>
              </w:rPr>
              <w:t>302</w:t>
            </w:r>
            <w:r w:rsidRPr="006353BC">
              <w:rPr>
                <w:sz w:val="18"/>
                <w:szCs w:val="18"/>
              </w:rPr>
              <w:t>0</w:t>
            </w:r>
            <w:r w:rsidRPr="006353BC">
              <w:rPr>
                <w:sz w:val="18"/>
                <w:lang w:val="en-US"/>
              </w:rPr>
              <w:t>–</w:t>
            </w:r>
            <w:r>
              <w:rPr>
                <w:sz w:val="18"/>
                <w:szCs w:val="18"/>
              </w:rPr>
              <w:t>322</w:t>
            </w:r>
            <w:r w:rsidRPr="006353BC">
              <w:rPr>
                <w:sz w:val="18"/>
                <w:szCs w:val="18"/>
              </w:rPr>
              <w:t>0</w:t>
            </w:r>
          </w:p>
        </w:tc>
      </w:tr>
      <w:tr w:rsidR="008F4D94" w14:paraId="2F5A2B9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BDF856"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ECABCC"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877F90"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35719A"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3542D49"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1FC1BB6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4783DE"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9ABC15" w14:textId="77777777" w:rsidR="008F4D94" w:rsidRDefault="008F4D94" w:rsidP="006A46EC">
            <w:pPr>
              <w:keepNext/>
              <w:keepLines/>
              <w:spacing w:after="0"/>
              <w:jc w:val="center"/>
              <w:rPr>
                <w:sz w:val="18"/>
                <w:lang w:val="en-US"/>
              </w:rPr>
            </w:pPr>
            <w:r>
              <w:rPr>
                <w:sz w:val="18"/>
                <w:szCs w:val="18"/>
              </w:rPr>
              <w:t>634</w:t>
            </w:r>
            <w:r w:rsidRPr="00075699">
              <w:rPr>
                <w:sz w:val="18"/>
                <w:szCs w:val="18"/>
              </w:rPr>
              <w:t>0</w:t>
            </w:r>
            <w:r>
              <w:rPr>
                <w:sz w:val="18"/>
                <w:lang w:val="en-US"/>
              </w:rPr>
              <w:t>–</w:t>
            </w:r>
            <w:r>
              <w:rPr>
                <w:sz w:val="18"/>
                <w:szCs w:val="18"/>
              </w:rPr>
              <w:t>5745</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2E42B4" w14:textId="77777777" w:rsidR="008F4D94" w:rsidRDefault="008F4D94" w:rsidP="006A46EC">
            <w:pPr>
              <w:keepNext/>
              <w:keepLines/>
              <w:spacing w:after="0"/>
              <w:jc w:val="center"/>
              <w:rPr>
                <w:sz w:val="18"/>
                <w:lang w:val="en-US"/>
              </w:rPr>
            </w:pPr>
            <w:r>
              <w:rPr>
                <w:sz w:val="18"/>
                <w:szCs w:val="18"/>
              </w:rPr>
              <w:t>692</w:t>
            </w:r>
            <w:r w:rsidRPr="00075699">
              <w:rPr>
                <w:sz w:val="18"/>
                <w:szCs w:val="18"/>
              </w:rPr>
              <w:t>0</w:t>
            </w:r>
            <w:r>
              <w:rPr>
                <w:sz w:val="18"/>
                <w:lang w:val="en-US"/>
              </w:rPr>
              <w:t>–</w:t>
            </w:r>
            <w:r>
              <w:rPr>
                <w:sz w:val="18"/>
                <w:szCs w:val="18"/>
              </w:rPr>
              <w:t>712</w:t>
            </w:r>
            <w:r w:rsidRPr="00075699">
              <w:rPr>
                <w:sz w:val="18"/>
                <w:szCs w:val="18"/>
              </w:rPr>
              <w:t>0</w:t>
            </w:r>
          </w:p>
        </w:tc>
      </w:tr>
      <w:tr w:rsidR="008F4D94" w14:paraId="72DC5E3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3F00E2"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11CD39"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7FAC57F"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775F0C"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08614E5"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4BC78D5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18748D"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443BFACC" w14:textId="77777777" w:rsidR="008F4D94" w:rsidRPr="00273823" w:rsidRDefault="008F4D94" w:rsidP="006A46EC">
            <w:pPr>
              <w:keepNext/>
              <w:keepLines/>
              <w:spacing w:after="0"/>
              <w:jc w:val="center"/>
              <w:rPr>
                <w:color w:val="FF0000"/>
                <w:sz w:val="18"/>
                <w:lang w:eastAsia="ja-JP"/>
              </w:rPr>
            </w:pPr>
            <w:r w:rsidRPr="005562CF">
              <w:rPr>
                <w:sz w:val="18"/>
                <w:szCs w:val="18"/>
              </w:rPr>
              <w:t>3190</w:t>
            </w:r>
            <w:r w:rsidRPr="005562CF">
              <w:rPr>
                <w:sz w:val="18"/>
                <w:lang w:val="en-US"/>
              </w:rPr>
              <w:t>–</w:t>
            </w:r>
            <w:r w:rsidRPr="005562CF">
              <w:rPr>
                <w:sz w:val="18"/>
                <w:szCs w:val="18"/>
              </w:rPr>
              <w:t>3440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113914" w14:textId="77777777" w:rsidR="008F4D94" w:rsidRDefault="008F4D94" w:rsidP="006A46EC">
            <w:pPr>
              <w:keepNext/>
              <w:keepLines/>
              <w:spacing w:after="0"/>
              <w:jc w:val="center"/>
              <w:rPr>
                <w:sz w:val="18"/>
                <w:lang w:eastAsia="ja-JP"/>
              </w:rPr>
            </w:pPr>
            <w:r>
              <w:rPr>
                <w:sz w:val="18"/>
                <w:szCs w:val="18"/>
              </w:rPr>
              <w:t>552</w:t>
            </w:r>
            <w:r w:rsidRPr="00075699">
              <w:rPr>
                <w:sz w:val="18"/>
                <w:szCs w:val="18"/>
              </w:rPr>
              <w:t>0</w:t>
            </w:r>
            <w:r>
              <w:rPr>
                <w:sz w:val="18"/>
                <w:lang w:val="en-US"/>
              </w:rPr>
              <w:t>–</w:t>
            </w:r>
            <w:r>
              <w:rPr>
                <w:sz w:val="18"/>
                <w:szCs w:val="18"/>
              </w:rPr>
              <w:t>5790</w:t>
            </w:r>
          </w:p>
        </w:tc>
      </w:tr>
      <w:tr w:rsidR="008F4D94" w14:paraId="3F00373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86B4C6"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D1EC2A"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B5DF819"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03C60D"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2ED1BB03" w14:textId="77777777" w:rsidR="008F4D94" w:rsidRDefault="008F4D94" w:rsidP="006A46EC">
            <w:pPr>
              <w:pStyle w:val="TAL"/>
              <w:jc w:val="center"/>
              <w:rPr>
                <w:lang w:val="en-US"/>
              </w:rPr>
            </w:pPr>
          </w:p>
        </w:tc>
      </w:tr>
      <w:tr w:rsidR="008F4D94" w14:paraId="4ACCFDC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2D349"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8041A1" w14:textId="77777777" w:rsidR="008F4D94" w:rsidRDefault="008F4D94" w:rsidP="006A46EC">
            <w:pPr>
              <w:keepNext/>
              <w:keepLines/>
              <w:spacing w:after="0"/>
              <w:jc w:val="center"/>
              <w:rPr>
                <w:sz w:val="18"/>
                <w:lang w:eastAsia="ja-JP"/>
              </w:rPr>
            </w:pPr>
            <w:r>
              <w:rPr>
                <w:sz w:val="18"/>
                <w:szCs w:val="18"/>
              </w:rPr>
              <w:t>104</w:t>
            </w:r>
            <w:r w:rsidRPr="00E853F2">
              <w:rPr>
                <w:sz w:val="18"/>
                <w:szCs w:val="18"/>
              </w:rPr>
              <w:t>0</w:t>
            </w:r>
            <w:r w:rsidRPr="00E853F2">
              <w:rPr>
                <w:sz w:val="18"/>
                <w:lang w:val="en-US"/>
              </w:rPr>
              <w:t>–</w:t>
            </w:r>
            <w:r>
              <w:rPr>
                <w:sz w:val="18"/>
                <w:szCs w:val="18"/>
              </w:rPr>
              <w:t>130</w:t>
            </w:r>
            <w:r w:rsidRPr="00E853F2">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D629A79" w14:textId="77777777" w:rsidR="008F4D94" w:rsidRDefault="008F4D94" w:rsidP="006A46EC">
            <w:pPr>
              <w:keepNext/>
              <w:keepLines/>
              <w:spacing w:after="0"/>
              <w:jc w:val="center"/>
              <w:rPr>
                <w:sz w:val="18"/>
                <w:lang w:eastAsia="ja-JP"/>
              </w:rPr>
            </w:pPr>
          </w:p>
        </w:tc>
      </w:tr>
      <w:tr w:rsidR="008F4D94" w14:paraId="7E4BE21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FC13C"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14F8C3"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397FBC6"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A2B7D7"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57395F0"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2188EFB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2C83C3"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C7A4BD" w14:textId="77777777" w:rsidR="008F4D94" w:rsidRDefault="008F4D94" w:rsidP="006A46EC">
            <w:pPr>
              <w:keepNext/>
              <w:keepLines/>
              <w:spacing w:after="0"/>
              <w:jc w:val="center"/>
              <w:rPr>
                <w:sz w:val="18"/>
                <w:lang w:eastAsia="ja-JP"/>
              </w:rPr>
            </w:pPr>
            <w:r>
              <w:rPr>
                <w:sz w:val="18"/>
                <w:szCs w:val="18"/>
              </w:rPr>
              <w:t>826</w:t>
            </w:r>
            <w:r w:rsidRPr="00075699">
              <w:rPr>
                <w:sz w:val="18"/>
                <w:szCs w:val="18"/>
              </w:rPr>
              <w:t>0</w:t>
            </w:r>
            <w:r>
              <w:rPr>
                <w:sz w:val="18"/>
                <w:lang w:val="en-US"/>
              </w:rPr>
              <w:t>–</w:t>
            </w:r>
            <w:r>
              <w:rPr>
                <w:sz w:val="18"/>
                <w:szCs w:val="18"/>
              </w:rPr>
              <w:t>8510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07926B" w14:textId="77777777" w:rsidR="008F4D94" w:rsidRDefault="008F4D94" w:rsidP="006A46EC">
            <w:pPr>
              <w:keepNext/>
              <w:keepLines/>
              <w:spacing w:after="0"/>
              <w:jc w:val="center"/>
              <w:rPr>
                <w:sz w:val="18"/>
                <w:lang w:eastAsia="ja-JP"/>
              </w:rPr>
            </w:pPr>
            <w:r>
              <w:rPr>
                <w:sz w:val="18"/>
                <w:szCs w:val="18"/>
              </w:rPr>
              <w:t>942</w:t>
            </w:r>
            <w:r w:rsidRPr="00075699">
              <w:rPr>
                <w:sz w:val="18"/>
                <w:szCs w:val="18"/>
              </w:rPr>
              <w:t>0</w:t>
            </w:r>
            <w:r>
              <w:rPr>
                <w:sz w:val="18"/>
                <w:lang w:val="en-US"/>
              </w:rPr>
              <w:t>–</w:t>
            </w:r>
            <w:r>
              <w:rPr>
                <w:sz w:val="18"/>
                <w:szCs w:val="18"/>
              </w:rPr>
              <w:t>9690</w:t>
            </w:r>
          </w:p>
        </w:tc>
      </w:tr>
      <w:tr w:rsidR="008F4D94" w14:paraId="70520C3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60CE9E"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E35167"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CB69345"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3C700C"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60A335C1" w14:textId="77777777" w:rsidR="008F4D94" w:rsidRDefault="008F4D94" w:rsidP="006A46EC">
            <w:pPr>
              <w:pStyle w:val="TAL"/>
              <w:jc w:val="center"/>
              <w:rPr>
                <w:lang w:val="en-US"/>
              </w:rPr>
            </w:pPr>
          </w:p>
        </w:tc>
      </w:tr>
      <w:tr w:rsidR="008F4D94" w14:paraId="5C930BB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AAC743"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AB1ACD" w14:textId="77777777" w:rsidR="008F4D94" w:rsidRDefault="008F4D94" w:rsidP="006A46EC">
            <w:pPr>
              <w:keepNext/>
              <w:keepLines/>
              <w:spacing w:after="0"/>
              <w:jc w:val="center"/>
              <w:rPr>
                <w:sz w:val="18"/>
                <w:lang w:eastAsia="ja-JP"/>
              </w:rPr>
            </w:pPr>
            <w:r>
              <w:rPr>
                <w:sz w:val="18"/>
                <w:szCs w:val="18"/>
              </w:rPr>
              <w:t>884</w:t>
            </w:r>
            <w:r w:rsidRPr="00075699">
              <w:rPr>
                <w:sz w:val="18"/>
                <w:szCs w:val="18"/>
              </w:rPr>
              <w:t>0</w:t>
            </w:r>
            <w:r>
              <w:rPr>
                <w:sz w:val="18"/>
                <w:lang w:val="en-US"/>
              </w:rPr>
              <w:t>–</w:t>
            </w:r>
            <w:r>
              <w:rPr>
                <w:sz w:val="18"/>
                <w:szCs w:val="18"/>
              </w:rPr>
              <w:t>910</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2FEC90" w14:textId="77777777" w:rsidR="008F4D94" w:rsidRDefault="008F4D94" w:rsidP="006A46EC">
            <w:pPr>
              <w:keepNext/>
              <w:keepLines/>
              <w:spacing w:after="0"/>
              <w:jc w:val="center"/>
              <w:rPr>
                <w:sz w:val="18"/>
                <w:lang w:eastAsia="ja-JP"/>
              </w:rPr>
            </w:pPr>
          </w:p>
        </w:tc>
      </w:tr>
      <w:tr w:rsidR="008F4D94" w14:paraId="6C5BCAF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35E059"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EC80E2"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5195409"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B9D9E0"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FE842E9"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6F919E7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877720"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F1BC0D" w14:textId="77777777" w:rsidR="008F4D94" w:rsidRDefault="008F4D94" w:rsidP="006A46EC">
            <w:pPr>
              <w:keepNext/>
              <w:keepLines/>
              <w:spacing w:after="0"/>
              <w:jc w:val="center"/>
              <w:rPr>
                <w:sz w:val="18"/>
                <w:lang w:eastAsia="ja-JP"/>
              </w:rPr>
            </w:pPr>
            <w:r>
              <w:rPr>
                <w:sz w:val="18"/>
                <w:szCs w:val="18"/>
              </w:rPr>
              <w:t>802</w:t>
            </w:r>
            <w:r w:rsidRPr="00075699">
              <w:rPr>
                <w:sz w:val="18"/>
                <w:szCs w:val="18"/>
              </w:rPr>
              <w:t>0</w:t>
            </w:r>
            <w:r>
              <w:rPr>
                <w:sz w:val="18"/>
                <w:lang w:val="en-US"/>
              </w:rPr>
              <w:t>–</w:t>
            </w:r>
            <w:r>
              <w:rPr>
                <w:sz w:val="18"/>
                <w:szCs w:val="18"/>
              </w:rPr>
              <w:t>836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805C2" w14:textId="77777777" w:rsidR="008F4D94" w:rsidRDefault="008F4D94" w:rsidP="006A46EC">
            <w:pPr>
              <w:keepNext/>
              <w:keepLines/>
              <w:spacing w:after="0"/>
              <w:jc w:val="center"/>
              <w:rPr>
                <w:sz w:val="18"/>
                <w:lang w:eastAsia="ja-JP"/>
              </w:rPr>
            </w:pPr>
            <w:r>
              <w:rPr>
                <w:sz w:val="18"/>
                <w:szCs w:val="18"/>
              </w:rPr>
              <w:t>5110</w:t>
            </w:r>
            <w:r>
              <w:rPr>
                <w:sz w:val="18"/>
                <w:lang w:val="en-US"/>
              </w:rPr>
              <w:t>–</w:t>
            </w:r>
            <w:r>
              <w:rPr>
                <w:sz w:val="18"/>
                <w:szCs w:val="18"/>
              </w:rPr>
              <w:t>542</w:t>
            </w:r>
            <w:r w:rsidRPr="00075699">
              <w:rPr>
                <w:sz w:val="18"/>
                <w:szCs w:val="18"/>
              </w:rPr>
              <w:t>0</w:t>
            </w:r>
          </w:p>
        </w:tc>
      </w:tr>
      <w:tr w:rsidR="008F4D94" w14:paraId="59D1C44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85361"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32393AB"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E4E262"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CDAC94"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E62A7F1"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6298B16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62ED9E"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7142B7D6" w14:textId="77777777" w:rsidR="008F4D94" w:rsidRDefault="008F4D94" w:rsidP="006A46EC">
            <w:pPr>
              <w:keepNext/>
              <w:keepLines/>
              <w:spacing w:after="0"/>
              <w:jc w:val="center"/>
              <w:rPr>
                <w:sz w:val="18"/>
                <w:lang w:eastAsia="ja-JP"/>
              </w:rPr>
            </w:pPr>
            <w:r w:rsidRPr="005562CF">
              <w:rPr>
                <w:sz w:val="18"/>
                <w:szCs w:val="18"/>
              </w:rPr>
              <w:t>3540</w:t>
            </w:r>
            <w:r w:rsidRPr="005562CF">
              <w:rPr>
                <w:sz w:val="18"/>
                <w:lang w:val="en-US"/>
              </w:rPr>
              <w:t>–</w:t>
            </w:r>
            <w:r w:rsidRPr="005562CF">
              <w:rPr>
                <w:sz w:val="18"/>
                <w:szCs w:val="18"/>
              </w:rPr>
              <w:t>3870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938D19" w14:textId="77777777" w:rsidR="008F4D94" w:rsidRDefault="008F4D94" w:rsidP="006A46EC">
            <w:pPr>
              <w:keepNext/>
              <w:keepLines/>
              <w:spacing w:after="0"/>
              <w:jc w:val="center"/>
              <w:rPr>
                <w:sz w:val="18"/>
                <w:lang w:eastAsia="ja-JP"/>
              </w:rPr>
            </w:pPr>
            <w:r>
              <w:rPr>
                <w:sz w:val="18"/>
                <w:szCs w:val="18"/>
              </w:rPr>
              <w:t>62</w:t>
            </w:r>
            <w:r w:rsidRPr="00075699">
              <w:rPr>
                <w:sz w:val="18"/>
                <w:szCs w:val="18"/>
              </w:rPr>
              <w:t>0</w:t>
            </w:r>
            <w:r>
              <w:rPr>
                <w:sz w:val="18"/>
                <w:lang w:val="en-US"/>
              </w:rPr>
              <w:t>–</w:t>
            </w:r>
            <w:r>
              <w:rPr>
                <w:sz w:val="18"/>
                <w:szCs w:val="18"/>
              </w:rPr>
              <w:t>940</w:t>
            </w:r>
          </w:p>
        </w:tc>
      </w:tr>
      <w:tr w:rsidR="008F4D94" w14:paraId="6DBD854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DA9489"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81169F"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54DBD36"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260863A"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C0A2F18"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1C3457C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AE1124"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D455BE" w14:textId="77777777" w:rsidR="008F4D94" w:rsidRDefault="008F4D94" w:rsidP="006A46EC">
            <w:pPr>
              <w:keepNext/>
              <w:keepLines/>
              <w:spacing w:after="0"/>
              <w:jc w:val="center"/>
              <w:rPr>
                <w:sz w:val="18"/>
                <w:lang w:eastAsia="ja-JP"/>
              </w:rPr>
            </w:pPr>
            <w:r>
              <w:rPr>
                <w:sz w:val="18"/>
                <w:szCs w:val="18"/>
              </w:rPr>
              <w:t>1192</w:t>
            </w:r>
            <w:r w:rsidRPr="00075699">
              <w:rPr>
                <w:sz w:val="18"/>
                <w:szCs w:val="18"/>
              </w:rPr>
              <w:t>0</w:t>
            </w:r>
            <w:r>
              <w:rPr>
                <w:sz w:val="18"/>
                <w:lang w:val="en-US"/>
              </w:rPr>
              <w:t>–</w:t>
            </w:r>
            <w:r>
              <w:rPr>
                <w:sz w:val="18"/>
                <w:szCs w:val="18"/>
              </w:rPr>
              <w:t>1226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EA0E53" w14:textId="77777777" w:rsidR="008F4D94" w:rsidRDefault="008F4D94" w:rsidP="006A46EC">
            <w:pPr>
              <w:keepNext/>
              <w:keepLines/>
              <w:spacing w:after="0"/>
              <w:jc w:val="center"/>
              <w:rPr>
                <w:sz w:val="18"/>
                <w:lang w:eastAsia="ja-JP"/>
              </w:rPr>
            </w:pPr>
            <w:r>
              <w:rPr>
                <w:sz w:val="18"/>
                <w:szCs w:val="18"/>
              </w:rPr>
              <w:t>1018</w:t>
            </w:r>
            <w:r w:rsidRPr="00075699">
              <w:rPr>
                <w:sz w:val="18"/>
                <w:szCs w:val="18"/>
              </w:rPr>
              <w:t>0</w:t>
            </w:r>
            <w:r>
              <w:rPr>
                <w:sz w:val="18"/>
                <w:lang w:val="en-US"/>
              </w:rPr>
              <w:t>–</w:t>
            </w:r>
            <w:r>
              <w:rPr>
                <w:sz w:val="18"/>
                <w:szCs w:val="18"/>
              </w:rPr>
              <w:t>10490</w:t>
            </w:r>
          </w:p>
        </w:tc>
      </w:tr>
      <w:tr w:rsidR="008F4D94" w14:paraId="5EFA370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7332C"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12F154"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9C11541"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59547A"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10A9B73"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5DFC855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F21B3"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5CB569" w14:textId="77777777" w:rsidR="008F4D94" w:rsidRDefault="008F4D94" w:rsidP="006A46EC">
            <w:pPr>
              <w:keepNext/>
              <w:keepLines/>
              <w:spacing w:after="0"/>
              <w:jc w:val="center"/>
              <w:rPr>
                <w:sz w:val="18"/>
                <w:lang w:eastAsia="ja-JP"/>
              </w:rPr>
            </w:pPr>
            <w:r>
              <w:rPr>
                <w:sz w:val="18"/>
                <w:szCs w:val="18"/>
              </w:rPr>
              <w:t>1134</w:t>
            </w:r>
            <w:r w:rsidRPr="00075699">
              <w:rPr>
                <w:sz w:val="18"/>
                <w:szCs w:val="18"/>
              </w:rPr>
              <w:t>0</w:t>
            </w:r>
            <w:r>
              <w:rPr>
                <w:sz w:val="18"/>
                <w:lang w:val="en-US"/>
              </w:rPr>
              <w:t>–</w:t>
            </w:r>
            <w:r>
              <w:rPr>
                <w:sz w:val="18"/>
                <w:szCs w:val="18"/>
              </w:rPr>
              <w:t>11670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A82767" w14:textId="77777777" w:rsidR="008F4D94" w:rsidRDefault="008F4D94" w:rsidP="006A46EC">
            <w:pPr>
              <w:keepNext/>
              <w:keepLines/>
              <w:spacing w:after="0"/>
              <w:jc w:val="center"/>
              <w:rPr>
                <w:sz w:val="18"/>
                <w:lang w:eastAsia="ja-JP"/>
              </w:rPr>
            </w:pPr>
            <w:r>
              <w:rPr>
                <w:sz w:val="18"/>
                <w:szCs w:val="18"/>
              </w:rPr>
              <w:t>1076</w:t>
            </w:r>
            <w:r w:rsidRPr="00075699">
              <w:rPr>
                <w:sz w:val="18"/>
                <w:szCs w:val="18"/>
              </w:rPr>
              <w:t>0</w:t>
            </w:r>
            <w:r>
              <w:rPr>
                <w:sz w:val="18"/>
                <w:lang w:val="en-US"/>
              </w:rPr>
              <w:t>–</w:t>
            </w:r>
            <w:r>
              <w:rPr>
                <w:sz w:val="18"/>
                <w:szCs w:val="18"/>
              </w:rPr>
              <w:t>11080</w:t>
            </w:r>
          </w:p>
        </w:tc>
      </w:tr>
      <w:tr w:rsidR="008F4D94" w14:paraId="40D4DDC4"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943C2A" w14:textId="77777777" w:rsidR="008F4D94" w:rsidRDefault="008F4D94" w:rsidP="006A46EC">
            <w:pPr>
              <w:pStyle w:val="TAL"/>
              <w:rPr>
                <w:lang w:val="en-US"/>
              </w:rPr>
            </w:pPr>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414C7F1F" w14:textId="77777777" w:rsidR="008F4D94" w:rsidRDefault="008F4D94" w:rsidP="008F4D94">
      <w:pPr>
        <w:rPr>
          <w:rFonts w:ascii="Arial" w:hAnsi="Arial" w:cs="Arial"/>
          <w:b/>
        </w:rPr>
      </w:pPr>
    </w:p>
    <w:p w14:paraId="2EB596B7" w14:textId="77777777" w:rsidR="008F4D94" w:rsidRPr="000B4D61" w:rsidRDefault="008F4D94" w:rsidP="008F4D94">
      <w:pPr>
        <w:rPr>
          <w:rFonts w:eastAsia="MS Mincho"/>
        </w:rPr>
      </w:pPr>
      <w:r>
        <w:rPr>
          <w:rFonts w:eastAsia="MS Mincho"/>
        </w:rPr>
        <w:t xml:space="preserve">Based on the above table, the </w:t>
      </w:r>
      <w:r>
        <w:rPr>
          <w:rFonts w:cs="DengXian"/>
          <w:szCs w:val="21"/>
          <w:lang w:eastAsia="ko-KR"/>
        </w:rPr>
        <w:t>4</w:t>
      </w:r>
      <w:r>
        <w:rPr>
          <w:rFonts w:cs="DengXian"/>
          <w:szCs w:val="21"/>
          <w:vertAlign w:val="superscript"/>
          <w:lang w:eastAsia="ko-KR"/>
        </w:rPr>
        <w:t>th</w:t>
      </w:r>
      <w:r>
        <w:rPr>
          <w:rFonts w:cs="DengXian"/>
          <w:szCs w:val="21"/>
          <w:lang w:eastAsia="ko-KR"/>
        </w:rPr>
        <w:t xml:space="preserve"> and 5</w:t>
      </w:r>
      <w:r w:rsidRPr="00634198">
        <w:rPr>
          <w:rFonts w:cs="DengXian"/>
          <w:szCs w:val="21"/>
          <w:vertAlign w:val="superscript"/>
          <w:lang w:eastAsia="ko-KR"/>
        </w:rPr>
        <w:t>th</w:t>
      </w:r>
      <w:r w:rsidRPr="00634198">
        <w:rPr>
          <w:rFonts w:cs="DengXian"/>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7</w:t>
      </w:r>
      <w:r w:rsidRPr="005A43BB">
        <w:rPr>
          <w:rFonts w:eastAsia="MS Mincho"/>
        </w:rPr>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78</w:t>
      </w:r>
    </w:p>
    <w:p w14:paraId="0763A4C7"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618DD33A"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B525E9"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7C174B"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963BD7"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82654C"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4E54F" w14:textId="77777777" w:rsidR="008F4D94" w:rsidRDefault="008F4D94" w:rsidP="006A46EC">
            <w:pPr>
              <w:pStyle w:val="TAH"/>
            </w:pPr>
            <w:r>
              <w:t>f</w:t>
            </w:r>
            <w:r>
              <w:rPr>
                <w:vertAlign w:val="subscript"/>
              </w:rPr>
              <w:t>y_high</w:t>
            </w:r>
          </w:p>
        </w:tc>
      </w:tr>
      <w:tr w:rsidR="008F4D94" w14:paraId="4A24D13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ED3582"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2A831B"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F49C90"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2746E2"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D72EA2"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5D8B6DE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7B3F6B"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3C98D3" w14:textId="77777777" w:rsidR="008F4D94" w:rsidRPr="00273823" w:rsidRDefault="008F4D94" w:rsidP="006A46EC">
            <w:pPr>
              <w:keepNext/>
              <w:keepLines/>
              <w:spacing w:after="0"/>
              <w:jc w:val="center"/>
              <w:rPr>
                <w:sz w:val="18"/>
                <w:lang w:val="en-US"/>
              </w:rPr>
            </w:pPr>
            <w:r>
              <w:rPr>
                <w:sz w:val="18"/>
                <w:szCs w:val="18"/>
              </w:rPr>
              <w:t>1320</w:t>
            </w:r>
            <w:r w:rsidRPr="00273823">
              <w:rPr>
                <w:sz w:val="18"/>
                <w:lang w:val="en-US"/>
              </w:rPr>
              <w:t>–</w:t>
            </w:r>
            <w:r>
              <w:rPr>
                <w:sz w:val="18"/>
                <w:szCs w:val="18"/>
              </w:rPr>
              <w:t>188</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BFD641" w14:textId="77777777" w:rsidR="008F4D94" w:rsidRDefault="008F4D94" w:rsidP="006A46EC">
            <w:pPr>
              <w:keepNext/>
              <w:keepLines/>
              <w:spacing w:after="0"/>
              <w:jc w:val="center"/>
              <w:rPr>
                <w:sz w:val="18"/>
                <w:lang w:val="en-US"/>
              </w:rPr>
            </w:pPr>
            <w:r>
              <w:rPr>
                <w:sz w:val="18"/>
                <w:szCs w:val="18"/>
              </w:rPr>
              <w:t>552</w:t>
            </w:r>
            <w:r w:rsidRPr="00075699">
              <w:rPr>
                <w:sz w:val="18"/>
                <w:szCs w:val="18"/>
              </w:rPr>
              <w:t>0</w:t>
            </w:r>
            <w:r>
              <w:rPr>
                <w:sz w:val="18"/>
                <w:lang w:val="en-US"/>
              </w:rPr>
              <w:t>–</w:t>
            </w:r>
            <w:r>
              <w:rPr>
                <w:sz w:val="18"/>
                <w:szCs w:val="18"/>
              </w:rPr>
              <w:t>5780</w:t>
            </w:r>
          </w:p>
        </w:tc>
      </w:tr>
      <w:tr w:rsidR="008F4D94" w14:paraId="158D52E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32AA7"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882150"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72A8F8"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C900B2"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52C74E6"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1129CB6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B330DA"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660479" w14:textId="77777777" w:rsidR="008F4D94" w:rsidRPr="00273823" w:rsidRDefault="008F4D94" w:rsidP="006A46EC">
            <w:pPr>
              <w:keepNext/>
              <w:keepLines/>
              <w:spacing w:after="0"/>
              <w:jc w:val="center"/>
              <w:rPr>
                <w:sz w:val="18"/>
                <w:lang w:val="en-US"/>
              </w:rPr>
            </w:pPr>
            <w:r>
              <w:rPr>
                <w:sz w:val="18"/>
                <w:szCs w:val="18"/>
              </w:rPr>
              <w:t>40</w:t>
            </w:r>
            <w:r w:rsidRPr="00E853F2">
              <w:rPr>
                <w:sz w:val="18"/>
                <w:lang w:val="en-US"/>
              </w:rPr>
              <w:t>–</w:t>
            </w:r>
            <w:r>
              <w:rPr>
                <w:sz w:val="18"/>
                <w:szCs w:val="18"/>
              </w:rPr>
              <w:t>660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C6514D" w14:textId="77777777" w:rsidR="008F4D94" w:rsidRPr="00273823" w:rsidRDefault="008F4D94" w:rsidP="006A46EC">
            <w:pPr>
              <w:keepNext/>
              <w:keepLines/>
              <w:spacing w:after="0"/>
              <w:jc w:val="center"/>
              <w:rPr>
                <w:sz w:val="18"/>
                <w:lang w:val="en-US"/>
              </w:rPr>
            </w:pPr>
            <w:r>
              <w:rPr>
                <w:sz w:val="18"/>
                <w:szCs w:val="18"/>
              </w:rPr>
              <w:t>462</w:t>
            </w:r>
            <w:r w:rsidRPr="006353BC">
              <w:rPr>
                <w:sz w:val="18"/>
                <w:szCs w:val="18"/>
              </w:rPr>
              <w:t>0</w:t>
            </w:r>
            <w:r w:rsidRPr="006353BC">
              <w:rPr>
                <w:sz w:val="18"/>
                <w:lang w:val="en-US"/>
              </w:rPr>
              <w:t>–</w:t>
            </w:r>
            <w:r>
              <w:rPr>
                <w:sz w:val="18"/>
                <w:szCs w:val="18"/>
              </w:rPr>
              <w:t>568</w:t>
            </w:r>
            <w:r w:rsidRPr="006353BC">
              <w:rPr>
                <w:sz w:val="18"/>
                <w:szCs w:val="18"/>
              </w:rPr>
              <w:t>0</w:t>
            </w:r>
          </w:p>
        </w:tc>
      </w:tr>
      <w:tr w:rsidR="008F4D94" w14:paraId="70CB616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6D968D"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354810"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1A4110"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3EE5F2"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708344D"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3D0E57D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65DC01"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B5F5CA" w14:textId="77777777" w:rsidR="008F4D94" w:rsidRDefault="008F4D94" w:rsidP="006A46EC">
            <w:pPr>
              <w:keepNext/>
              <w:keepLines/>
              <w:spacing w:after="0"/>
              <w:jc w:val="center"/>
              <w:rPr>
                <w:sz w:val="18"/>
                <w:lang w:val="en-US"/>
              </w:rPr>
            </w:pPr>
            <w:r>
              <w:rPr>
                <w:sz w:val="18"/>
                <w:szCs w:val="18"/>
              </w:rPr>
              <w:t>714</w:t>
            </w:r>
            <w:r w:rsidRPr="00075699">
              <w:rPr>
                <w:sz w:val="18"/>
                <w:szCs w:val="18"/>
              </w:rPr>
              <w:t>0</w:t>
            </w:r>
            <w:r>
              <w:rPr>
                <w:sz w:val="18"/>
                <w:lang w:val="en-US"/>
              </w:rPr>
              <w:t>–</w:t>
            </w:r>
            <w:r>
              <w:rPr>
                <w:sz w:val="18"/>
                <w:szCs w:val="18"/>
              </w:rPr>
              <w:t>7760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A34803" w14:textId="77777777" w:rsidR="008F4D94" w:rsidRDefault="008F4D94" w:rsidP="006A46EC">
            <w:pPr>
              <w:keepNext/>
              <w:keepLines/>
              <w:spacing w:after="0"/>
              <w:jc w:val="center"/>
              <w:rPr>
                <w:sz w:val="18"/>
                <w:lang w:val="en-US"/>
              </w:rPr>
            </w:pPr>
            <w:r>
              <w:rPr>
                <w:sz w:val="18"/>
                <w:szCs w:val="18"/>
              </w:rPr>
              <w:t>852</w:t>
            </w:r>
            <w:r w:rsidRPr="00075699">
              <w:rPr>
                <w:sz w:val="18"/>
                <w:szCs w:val="18"/>
              </w:rPr>
              <w:t>0</w:t>
            </w:r>
            <w:r>
              <w:rPr>
                <w:sz w:val="18"/>
                <w:lang w:val="en-US"/>
              </w:rPr>
              <w:t>–</w:t>
            </w:r>
            <w:r>
              <w:rPr>
                <w:sz w:val="18"/>
                <w:szCs w:val="18"/>
              </w:rPr>
              <w:t>958</w:t>
            </w:r>
            <w:r w:rsidRPr="00075699">
              <w:rPr>
                <w:sz w:val="18"/>
                <w:szCs w:val="18"/>
              </w:rPr>
              <w:t>0</w:t>
            </w:r>
          </w:p>
        </w:tc>
      </w:tr>
      <w:tr w:rsidR="008F4D94" w14:paraId="3D70978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4D524F"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5B942A"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B4FE593"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271BD6"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E6395A5"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460C441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7320C4"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12BCD48D" w14:textId="77777777" w:rsidR="008F4D94" w:rsidRPr="00273823" w:rsidRDefault="008F4D94" w:rsidP="006A46EC">
            <w:pPr>
              <w:keepNext/>
              <w:keepLines/>
              <w:spacing w:after="0"/>
              <w:jc w:val="center"/>
              <w:rPr>
                <w:color w:val="FF0000"/>
                <w:sz w:val="18"/>
                <w:lang w:eastAsia="ja-JP"/>
              </w:rPr>
            </w:pPr>
            <w:r w:rsidRPr="005562CF">
              <w:rPr>
                <w:sz w:val="18"/>
                <w:szCs w:val="18"/>
              </w:rPr>
              <w:t>1960</w:t>
            </w:r>
            <w:r w:rsidRPr="005562CF">
              <w:rPr>
                <w:sz w:val="18"/>
                <w:lang w:val="en-US"/>
              </w:rPr>
              <w:t>–</w:t>
            </w:r>
            <w:r w:rsidRPr="005562CF">
              <w:rPr>
                <w:sz w:val="18"/>
                <w:szCs w:val="18"/>
              </w:rPr>
              <w:t>2640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32D46D" w14:textId="77777777" w:rsidR="008F4D94" w:rsidRDefault="008F4D94" w:rsidP="006A46EC">
            <w:pPr>
              <w:keepNext/>
              <w:keepLines/>
              <w:spacing w:after="0"/>
              <w:jc w:val="center"/>
              <w:rPr>
                <w:sz w:val="18"/>
                <w:lang w:eastAsia="ja-JP"/>
              </w:rPr>
            </w:pPr>
            <w:r>
              <w:rPr>
                <w:sz w:val="18"/>
                <w:szCs w:val="18"/>
              </w:rPr>
              <w:t>792</w:t>
            </w:r>
            <w:r w:rsidRPr="00075699">
              <w:rPr>
                <w:sz w:val="18"/>
                <w:szCs w:val="18"/>
              </w:rPr>
              <w:t>0</w:t>
            </w:r>
            <w:r>
              <w:rPr>
                <w:sz w:val="18"/>
                <w:lang w:val="en-US"/>
              </w:rPr>
              <w:t>–</w:t>
            </w:r>
            <w:r>
              <w:rPr>
                <w:sz w:val="18"/>
                <w:szCs w:val="18"/>
              </w:rPr>
              <w:t>79480</w:t>
            </w:r>
          </w:p>
        </w:tc>
      </w:tr>
      <w:tr w:rsidR="008F4D94" w14:paraId="6A63F36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C44B9"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05536A"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C5DB3B2"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C37142"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61DCB04A" w14:textId="77777777" w:rsidR="008F4D94" w:rsidRDefault="008F4D94" w:rsidP="006A46EC">
            <w:pPr>
              <w:pStyle w:val="TAL"/>
              <w:jc w:val="center"/>
              <w:rPr>
                <w:lang w:val="en-US"/>
              </w:rPr>
            </w:pPr>
          </w:p>
        </w:tc>
      </w:tr>
      <w:tr w:rsidR="008F4D94" w14:paraId="695AAF9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7CAAAE"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24AC91E8" w14:textId="77777777" w:rsidR="008F4D94" w:rsidRDefault="008F4D94" w:rsidP="006A46EC">
            <w:pPr>
              <w:keepNext/>
              <w:keepLines/>
              <w:spacing w:after="0"/>
              <w:jc w:val="center"/>
              <w:rPr>
                <w:sz w:val="18"/>
                <w:lang w:eastAsia="ja-JP"/>
              </w:rPr>
            </w:pPr>
            <w:r w:rsidRPr="005562CF">
              <w:rPr>
                <w:sz w:val="18"/>
                <w:szCs w:val="18"/>
              </w:rPr>
              <w:t>2640</w:t>
            </w:r>
            <w:r w:rsidRPr="005562CF">
              <w:rPr>
                <w:sz w:val="18"/>
                <w:lang w:val="en-US"/>
              </w:rPr>
              <w:t>–</w:t>
            </w:r>
            <w:r w:rsidRPr="005562CF">
              <w:rPr>
                <w:sz w:val="18"/>
                <w:szCs w:val="18"/>
              </w:rPr>
              <w:t>3760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6629B5" w14:textId="77777777" w:rsidR="008F4D94" w:rsidRDefault="008F4D94" w:rsidP="006A46EC">
            <w:pPr>
              <w:keepNext/>
              <w:keepLines/>
              <w:spacing w:after="0"/>
              <w:jc w:val="center"/>
              <w:rPr>
                <w:sz w:val="18"/>
                <w:lang w:eastAsia="ja-JP"/>
              </w:rPr>
            </w:pPr>
          </w:p>
        </w:tc>
      </w:tr>
      <w:tr w:rsidR="008F4D94" w14:paraId="1BB3A43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0FEFFA"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7630C6"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639E56F"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23B46E"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2CDC963"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23AFE06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B0D116"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522EC7" w14:textId="77777777" w:rsidR="008F4D94" w:rsidRDefault="008F4D94" w:rsidP="006A46EC">
            <w:pPr>
              <w:keepNext/>
              <w:keepLines/>
              <w:spacing w:after="0"/>
              <w:jc w:val="center"/>
              <w:rPr>
                <w:sz w:val="18"/>
                <w:lang w:eastAsia="ja-JP"/>
              </w:rPr>
            </w:pPr>
            <w:r>
              <w:rPr>
                <w:sz w:val="18"/>
                <w:szCs w:val="18"/>
              </w:rPr>
              <w:t>906</w:t>
            </w:r>
            <w:r w:rsidRPr="00075699">
              <w:rPr>
                <w:sz w:val="18"/>
                <w:szCs w:val="18"/>
              </w:rPr>
              <w:t>0</w:t>
            </w:r>
            <w:r>
              <w:rPr>
                <w:sz w:val="18"/>
                <w:lang w:val="en-US"/>
              </w:rPr>
              <w:t>–</w:t>
            </w:r>
            <w:r>
              <w:rPr>
                <w:sz w:val="18"/>
                <w:szCs w:val="18"/>
              </w:rPr>
              <w:t>9740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D976D1" w14:textId="77777777" w:rsidR="008F4D94" w:rsidRDefault="008F4D94" w:rsidP="006A46EC">
            <w:pPr>
              <w:keepNext/>
              <w:keepLines/>
              <w:spacing w:after="0"/>
              <w:jc w:val="center"/>
              <w:rPr>
                <w:sz w:val="18"/>
                <w:lang w:eastAsia="ja-JP"/>
              </w:rPr>
            </w:pPr>
            <w:r>
              <w:rPr>
                <w:sz w:val="18"/>
                <w:szCs w:val="18"/>
              </w:rPr>
              <w:t>1182</w:t>
            </w:r>
            <w:r w:rsidRPr="00075699">
              <w:rPr>
                <w:sz w:val="18"/>
                <w:szCs w:val="18"/>
              </w:rPr>
              <w:t>0</w:t>
            </w:r>
            <w:r>
              <w:rPr>
                <w:sz w:val="18"/>
                <w:lang w:val="en-US"/>
              </w:rPr>
              <w:t>–</w:t>
            </w:r>
            <w:r>
              <w:rPr>
                <w:sz w:val="18"/>
                <w:szCs w:val="18"/>
              </w:rPr>
              <w:t>13380</w:t>
            </w:r>
          </w:p>
        </w:tc>
      </w:tr>
      <w:tr w:rsidR="008F4D94" w14:paraId="0E08E72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40BD44"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A9981F"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03D9C81"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A9C007"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7938AB19" w14:textId="77777777" w:rsidR="008F4D94" w:rsidRDefault="008F4D94" w:rsidP="006A46EC">
            <w:pPr>
              <w:pStyle w:val="TAL"/>
              <w:jc w:val="center"/>
              <w:rPr>
                <w:lang w:val="en-US"/>
              </w:rPr>
            </w:pPr>
          </w:p>
        </w:tc>
      </w:tr>
      <w:tr w:rsidR="008F4D94" w14:paraId="7E10BD0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79902"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D5A82A" w14:textId="77777777" w:rsidR="008F4D94" w:rsidRDefault="008F4D94" w:rsidP="006A46EC">
            <w:pPr>
              <w:keepNext/>
              <w:keepLines/>
              <w:spacing w:after="0"/>
              <w:jc w:val="center"/>
              <w:rPr>
                <w:sz w:val="18"/>
                <w:lang w:eastAsia="ja-JP"/>
              </w:rPr>
            </w:pPr>
            <w:r>
              <w:rPr>
                <w:sz w:val="18"/>
                <w:szCs w:val="18"/>
              </w:rPr>
              <w:t>1044</w:t>
            </w:r>
            <w:r w:rsidRPr="00075699">
              <w:rPr>
                <w:sz w:val="18"/>
                <w:szCs w:val="18"/>
              </w:rPr>
              <w:t>0</w:t>
            </w:r>
            <w:r>
              <w:rPr>
                <w:sz w:val="18"/>
                <w:lang w:val="en-US"/>
              </w:rPr>
              <w:t>–</w:t>
            </w:r>
            <w:r>
              <w:rPr>
                <w:sz w:val="18"/>
                <w:szCs w:val="18"/>
              </w:rPr>
              <w:t>11560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A0FCD8" w14:textId="77777777" w:rsidR="008F4D94" w:rsidRDefault="008F4D94" w:rsidP="006A46EC">
            <w:pPr>
              <w:keepNext/>
              <w:keepLines/>
              <w:spacing w:after="0"/>
              <w:jc w:val="center"/>
              <w:rPr>
                <w:sz w:val="18"/>
                <w:lang w:eastAsia="ja-JP"/>
              </w:rPr>
            </w:pPr>
          </w:p>
        </w:tc>
      </w:tr>
      <w:tr w:rsidR="008F4D94" w14:paraId="5C66F62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31146A"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E91EC4"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64E337F"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1A775D"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F61F7AA"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0E27664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FEBF69"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021FA5" w14:textId="77777777" w:rsidR="008F4D94" w:rsidRDefault="008F4D94" w:rsidP="006A46EC">
            <w:pPr>
              <w:keepNext/>
              <w:keepLines/>
              <w:spacing w:after="0"/>
              <w:jc w:val="center"/>
              <w:rPr>
                <w:sz w:val="18"/>
                <w:lang w:eastAsia="ja-JP"/>
              </w:rPr>
            </w:pPr>
            <w:r w:rsidRPr="00D63D04">
              <w:rPr>
                <w:sz w:val="18"/>
                <w:szCs w:val="18"/>
              </w:rPr>
              <w:t>11</w:t>
            </w:r>
            <w:r>
              <w:rPr>
                <w:sz w:val="18"/>
                <w:szCs w:val="18"/>
              </w:rPr>
              <w:t>22</w:t>
            </w:r>
            <w:r w:rsidRPr="00D63D04">
              <w:rPr>
                <w:sz w:val="18"/>
                <w:szCs w:val="18"/>
              </w:rPr>
              <w:t>0</w:t>
            </w:r>
            <w:r w:rsidRPr="00D63D04">
              <w:rPr>
                <w:sz w:val="18"/>
                <w:lang w:val="en-US"/>
              </w:rPr>
              <w:t>–</w:t>
            </w:r>
            <w:r w:rsidRPr="00D63D04">
              <w:rPr>
                <w:sz w:val="18"/>
                <w:szCs w:val="18"/>
              </w:rPr>
              <w:t>1</w:t>
            </w:r>
            <w:r>
              <w:rPr>
                <w:sz w:val="18"/>
                <w:szCs w:val="18"/>
              </w:rPr>
              <w:t>3280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84EA90" w14:textId="77777777" w:rsidR="008F4D94" w:rsidRDefault="008F4D94" w:rsidP="006A46EC">
            <w:pPr>
              <w:keepNext/>
              <w:keepLines/>
              <w:spacing w:after="0"/>
              <w:jc w:val="center"/>
              <w:rPr>
                <w:sz w:val="18"/>
                <w:lang w:eastAsia="ja-JP"/>
              </w:rPr>
            </w:pPr>
            <w:r>
              <w:rPr>
                <w:sz w:val="18"/>
                <w:szCs w:val="18"/>
              </w:rPr>
              <w:t>3880</w:t>
            </w:r>
            <w:r>
              <w:rPr>
                <w:sz w:val="18"/>
                <w:lang w:val="en-US"/>
              </w:rPr>
              <w:t>–</w:t>
            </w:r>
            <w:r>
              <w:rPr>
                <w:sz w:val="18"/>
                <w:szCs w:val="18"/>
              </w:rPr>
              <w:t>462</w:t>
            </w:r>
            <w:r w:rsidRPr="00075699">
              <w:rPr>
                <w:sz w:val="18"/>
                <w:szCs w:val="18"/>
              </w:rPr>
              <w:t>0</w:t>
            </w:r>
          </w:p>
        </w:tc>
      </w:tr>
      <w:tr w:rsidR="008F4D94" w14:paraId="7A5F778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8AEAEA"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62CCEE"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D5C8998"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1782D4"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B02ED89"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12A017D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79A9A6"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6E07EA" w14:textId="77777777" w:rsidR="008F4D94" w:rsidRDefault="008F4D94" w:rsidP="006A46EC">
            <w:pPr>
              <w:keepNext/>
              <w:keepLines/>
              <w:spacing w:after="0"/>
              <w:jc w:val="center"/>
              <w:rPr>
                <w:sz w:val="18"/>
                <w:lang w:eastAsia="ja-JP"/>
              </w:rPr>
            </w:pPr>
            <w:r>
              <w:rPr>
                <w:sz w:val="18"/>
                <w:szCs w:val="18"/>
              </w:rPr>
              <w:t>594</w:t>
            </w:r>
            <w:r w:rsidRPr="00075699">
              <w:rPr>
                <w:sz w:val="18"/>
                <w:szCs w:val="18"/>
              </w:rPr>
              <w:t>0</w:t>
            </w:r>
            <w:r>
              <w:rPr>
                <w:sz w:val="18"/>
                <w:lang w:val="en-US"/>
              </w:rPr>
              <w:t>–</w:t>
            </w:r>
            <w:r>
              <w:rPr>
                <w:sz w:val="18"/>
                <w:szCs w:val="18"/>
              </w:rPr>
              <w:t>756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328835" w14:textId="77777777" w:rsidR="008F4D94" w:rsidRDefault="008F4D94" w:rsidP="006A46EC">
            <w:pPr>
              <w:keepNext/>
              <w:keepLines/>
              <w:spacing w:after="0"/>
              <w:jc w:val="center"/>
              <w:rPr>
                <w:sz w:val="18"/>
                <w:lang w:eastAsia="ja-JP"/>
              </w:rPr>
            </w:pPr>
            <w:r>
              <w:rPr>
                <w:sz w:val="18"/>
                <w:szCs w:val="18"/>
              </w:rPr>
              <w:t>660</w:t>
            </w:r>
            <w:r>
              <w:rPr>
                <w:sz w:val="18"/>
                <w:lang w:val="en-US"/>
              </w:rPr>
              <w:t>–</w:t>
            </w:r>
            <w:r>
              <w:rPr>
                <w:sz w:val="18"/>
                <w:szCs w:val="18"/>
              </w:rPr>
              <w:t>184</w:t>
            </w:r>
            <w:r w:rsidRPr="00075699">
              <w:rPr>
                <w:sz w:val="18"/>
                <w:szCs w:val="18"/>
              </w:rPr>
              <w:t>0</w:t>
            </w:r>
          </w:p>
        </w:tc>
      </w:tr>
      <w:tr w:rsidR="008F4D94" w14:paraId="50F24D5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BEA078"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61ED285"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77EF143"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FA72FB"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219C048"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5218595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8EE65D"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28681B" w14:textId="77777777" w:rsidR="008F4D94" w:rsidRDefault="008F4D94" w:rsidP="006A46EC">
            <w:pPr>
              <w:keepNext/>
              <w:keepLines/>
              <w:spacing w:after="0"/>
              <w:jc w:val="center"/>
              <w:rPr>
                <w:sz w:val="18"/>
                <w:lang w:eastAsia="ja-JP"/>
              </w:rPr>
            </w:pPr>
            <w:r>
              <w:rPr>
                <w:sz w:val="18"/>
                <w:szCs w:val="18"/>
              </w:rPr>
              <w:t>1512</w:t>
            </w:r>
            <w:r w:rsidRPr="00075699">
              <w:rPr>
                <w:sz w:val="18"/>
                <w:szCs w:val="18"/>
              </w:rPr>
              <w:t>0</w:t>
            </w:r>
            <w:r>
              <w:rPr>
                <w:sz w:val="18"/>
                <w:lang w:val="en-US"/>
              </w:rPr>
              <w:t>–</w:t>
            </w:r>
            <w:r>
              <w:rPr>
                <w:sz w:val="18"/>
                <w:szCs w:val="18"/>
              </w:rPr>
              <w:t>1718</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2ECA6C" w14:textId="77777777" w:rsidR="008F4D94" w:rsidRDefault="008F4D94" w:rsidP="006A46EC">
            <w:pPr>
              <w:keepNext/>
              <w:keepLines/>
              <w:spacing w:after="0"/>
              <w:jc w:val="center"/>
              <w:rPr>
                <w:sz w:val="18"/>
                <w:lang w:eastAsia="ja-JP"/>
              </w:rPr>
            </w:pPr>
            <w:r>
              <w:rPr>
                <w:sz w:val="18"/>
                <w:szCs w:val="18"/>
              </w:rPr>
              <w:t>1098</w:t>
            </w:r>
            <w:r w:rsidRPr="00075699">
              <w:rPr>
                <w:sz w:val="18"/>
                <w:szCs w:val="18"/>
              </w:rPr>
              <w:t>0</w:t>
            </w:r>
            <w:r>
              <w:rPr>
                <w:sz w:val="18"/>
                <w:lang w:val="en-US"/>
              </w:rPr>
              <w:t>–</w:t>
            </w:r>
            <w:r>
              <w:rPr>
                <w:sz w:val="18"/>
                <w:szCs w:val="18"/>
              </w:rPr>
              <w:t>11720</w:t>
            </w:r>
          </w:p>
        </w:tc>
      </w:tr>
      <w:tr w:rsidR="008F4D94" w14:paraId="4824726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27483A"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0A9DB4"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B50EAEB"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50FBD6"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FD9F8A3"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0F1D985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450C64"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F93CA9" w14:textId="77777777" w:rsidR="008F4D94" w:rsidRDefault="008F4D94" w:rsidP="006A46EC">
            <w:pPr>
              <w:keepNext/>
              <w:keepLines/>
              <w:spacing w:after="0"/>
              <w:jc w:val="center"/>
              <w:rPr>
                <w:sz w:val="18"/>
                <w:lang w:eastAsia="ja-JP"/>
              </w:rPr>
            </w:pPr>
            <w:r>
              <w:rPr>
                <w:sz w:val="18"/>
                <w:szCs w:val="18"/>
              </w:rPr>
              <w:t>1374</w:t>
            </w:r>
            <w:r w:rsidRPr="00075699">
              <w:rPr>
                <w:sz w:val="18"/>
                <w:szCs w:val="18"/>
              </w:rPr>
              <w:t>0</w:t>
            </w:r>
            <w:r>
              <w:rPr>
                <w:sz w:val="18"/>
                <w:lang w:val="en-US"/>
              </w:rPr>
              <w:t>–</w:t>
            </w:r>
            <w:r>
              <w:rPr>
                <w:sz w:val="18"/>
                <w:szCs w:val="18"/>
              </w:rPr>
              <w:t>15360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98DB2F" w14:textId="77777777" w:rsidR="008F4D94" w:rsidRDefault="008F4D94" w:rsidP="006A46EC">
            <w:pPr>
              <w:keepNext/>
              <w:keepLines/>
              <w:spacing w:after="0"/>
              <w:jc w:val="center"/>
              <w:rPr>
                <w:sz w:val="18"/>
                <w:lang w:eastAsia="ja-JP"/>
              </w:rPr>
            </w:pPr>
            <w:r>
              <w:rPr>
                <w:sz w:val="18"/>
                <w:szCs w:val="18"/>
              </w:rPr>
              <w:t>1236</w:t>
            </w:r>
            <w:r w:rsidRPr="00075699">
              <w:rPr>
                <w:sz w:val="18"/>
                <w:szCs w:val="18"/>
              </w:rPr>
              <w:t>0</w:t>
            </w:r>
            <w:r>
              <w:rPr>
                <w:sz w:val="18"/>
                <w:lang w:val="en-US"/>
              </w:rPr>
              <w:t>–</w:t>
            </w:r>
            <w:r>
              <w:rPr>
                <w:sz w:val="18"/>
                <w:szCs w:val="18"/>
              </w:rPr>
              <w:t>1354</w:t>
            </w:r>
            <w:r w:rsidRPr="00075699">
              <w:rPr>
                <w:sz w:val="18"/>
                <w:szCs w:val="18"/>
              </w:rPr>
              <w:t>0</w:t>
            </w:r>
          </w:p>
        </w:tc>
      </w:tr>
      <w:tr w:rsidR="008F4D94" w14:paraId="59CE3855"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69AAE6" w14:textId="77777777" w:rsidR="008F4D94" w:rsidRDefault="008F4D94" w:rsidP="006A46EC">
            <w:pPr>
              <w:pStyle w:val="TAL"/>
              <w:rPr>
                <w:lang w:val="en-US"/>
              </w:rPr>
            </w:pPr>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5753FB9B" w14:textId="77777777" w:rsidR="008F4D94" w:rsidRDefault="008F4D94" w:rsidP="008F4D94">
      <w:pPr>
        <w:rPr>
          <w:rFonts w:ascii="Arial" w:hAnsi="Arial" w:cs="Arial"/>
          <w:b/>
        </w:rPr>
      </w:pPr>
    </w:p>
    <w:p w14:paraId="4BE84445" w14:textId="77777777" w:rsidR="008F4D94" w:rsidRPr="000B4D61" w:rsidRDefault="008F4D94" w:rsidP="008F4D94">
      <w:pPr>
        <w:rPr>
          <w:rFonts w:eastAsia="MS Mincho"/>
        </w:rPr>
      </w:pPr>
      <w:r>
        <w:rPr>
          <w:rFonts w:eastAsia="MS Mincho"/>
        </w:rPr>
        <w:t xml:space="preserve">Based on the above table, the </w:t>
      </w:r>
      <w:r>
        <w:rPr>
          <w:rFonts w:cs="DengXian"/>
          <w:szCs w:val="21"/>
          <w:lang w:eastAsia="ko-KR"/>
        </w:rPr>
        <w:t>4</w:t>
      </w:r>
      <w:r w:rsidRPr="00634198">
        <w:rPr>
          <w:rFonts w:cs="DengXian"/>
          <w:szCs w:val="21"/>
          <w:vertAlign w:val="superscript"/>
          <w:lang w:eastAsia="ko-KR"/>
        </w:rPr>
        <w:t>th</w:t>
      </w:r>
      <w:r w:rsidRPr="00634198">
        <w:rPr>
          <w:rFonts w:cs="DengXian"/>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78</w:t>
      </w:r>
      <w:r w:rsidRPr="005A43BB">
        <w:rPr>
          <w:rFonts w:eastAsia="MS Mincho"/>
        </w:rPr>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7.</w:t>
      </w:r>
    </w:p>
    <w:p w14:paraId="288FF88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4FA46B3D"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E8812"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F6EE63"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240941"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3F2C8"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05B95A" w14:textId="77777777" w:rsidR="008F4D94" w:rsidRDefault="008F4D94" w:rsidP="006A46EC">
            <w:pPr>
              <w:pStyle w:val="TAH"/>
            </w:pPr>
            <w:r>
              <w:t>f</w:t>
            </w:r>
            <w:r>
              <w:rPr>
                <w:vertAlign w:val="subscript"/>
              </w:rPr>
              <w:t>y_high</w:t>
            </w:r>
          </w:p>
        </w:tc>
      </w:tr>
      <w:tr w:rsidR="008F4D94" w14:paraId="0B60805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B2F02E"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B4F990"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D6F608"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A98053"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ACCDD1"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11ACD16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28C3BB"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E997E8" w14:textId="77777777" w:rsidR="008F4D94" w:rsidRPr="00273823" w:rsidRDefault="008F4D94" w:rsidP="006A46EC">
            <w:pPr>
              <w:keepNext/>
              <w:keepLines/>
              <w:spacing w:after="0"/>
              <w:jc w:val="center"/>
              <w:rPr>
                <w:sz w:val="18"/>
                <w:lang w:val="en-US"/>
              </w:rPr>
            </w:pPr>
            <w:r>
              <w:rPr>
                <w:sz w:val="18"/>
                <w:szCs w:val="18"/>
              </w:rPr>
              <w:t>730</w:t>
            </w:r>
            <w:r w:rsidRPr="00273823">
              <w:rPr>
                <w:sz w:val="18"/>
                <w:lang w:val="en-US"/>
              </w:rPr>
              <w:t>–</w:t>
            </w:r>
            <w:r>
              <w:rPr>
                <w:sz w:val="18"/>
                <w:szCs w:val="18"/>
              </w:rPr>
              <w:t>130</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7550E2" w14:textId="77777777" w:rsidR="008F4D94" w:rsidRDefault="008F4D94" w:rsidP="006A46EC">
            <w:pPr>
              <w:keepNext/>
              <w:keepLines/>
              <w:spacing w:after="0"/>
              <w:jc w:val="center"/>
              <w:rPr>
                <w:sz w:val="18"/>
                <w:lang w:val="en-US"/>
              </w:rPr>
            </w:pPr>
            <w:r>
              <w:rPr>
                <w:sz w:val="18"/>
                <w:szCs w:val="18"/>
              </w:rPr>
              <w:t>580</w:t>
            </w:r>
            <w:r w:rsidRPr="00075699">
              <w:rPr>
                <w:sz w:val="18"/>
                <w:szCs w:val="18"/>
              </w:rPr>
              <w:t>0</w:t>
            </w:r>
            <w:r>
              <w:rPr>
                <w:sz w:val="18"/>
                <w:lang w:val="en-US"/>
              </w:rPr>
              <w:t>–</w:t>
            </w:r>
            <w:r>
              <w:rPr>
                <w:sz w:val="18"/>
                <w:szCs w:val="18"/>
              </w:rPr>
              <w:t>6370</w:t>
            </w:r>
          </w:p>
        </w:tc>
      </w:tr>
      <w:tr w:rsidR="008F4D94" w14:paraId="251EC60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E969EE"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919451"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F3E4DB"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9F8218"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64EB912"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5DD25EC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9FAFE5"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2BA442" w14:textId="77777777" w:rsidR="008F4D94" w:rsidRPr="00273823" w:rsidRDefault="008F4D94" w:rsidP="006A46EC">
            <w:pPr>
              <w:keepNext/>
              <w:keepLines/>
              <w:spacing w:after="0"/>
              <w:jc w:val="center"/>
              <w:rPr>
                <w:sz w:val="18"/>
                <w:lang w:val="en-US"/>
              </w:rPr>
            </w:pPr>
            <w:r>
              <w:rPr>
                <w:sz w:val="18"/>
                <w:szCs w:val="18"/>
              </w:rPr>
              <w:t>1200</w:t>
            </w:r>
            <w:r w:rsidRPr="00E853F2">
              <w:rPr>
                <w:sz w:val="18"/>
                <w:lang w:val="en-US"/>
              </w:rPr>
              <w:t>–</w:t>
            </w:r>
            <w:r>
              <w:rPr>
                <w:sz w:val="18"/>
                <w:szCs w:val="18"/>
              </w:rPr>
              <w:t>1840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2493711" w14:textId="77777777" w:rsidR="008F4D94" w:rsidRPr="00273823" w:rsidRDefault="008F4D94" w:rsidP="006A46EC">
            <w:pPr>
              <w:keepNext/>
              <w:keepLines/>
              <w:spacing w:after="0"/>
              <w:jc w:val="center"/>
              <w:rPr>
                <w:sz w:val="18"/>
                <w:lang w:val="en-US"/>
              </w:rPr>
            </w:pPr>
            <w:r>
              <w:rPr>
                <w:sz w:val="18"/>
                <w:szCs w:val="18"/>
              </w:rPr>
              <w:t>403</w:t>
            </w:r>
            <w:r w:rsidRPr="006353BC">
              <w:rPr>
                <w:sz w:val="18"/>
                <w:szCs w:val="18"/>
              </w:rPr>
              <w:t>0</w:t>
            </w:r>
            <w:r w:rsidRPr="006353BC">
              <w:rPr>
                <w:sz w:val="18"/>
                <w:lang w:val="en-US"/>
              </w:rPr>
              <w:t>–</w:t>
            </w:r>
            <w:r>
              <w:rPr>
                <w:sz w:val="18"/>
                <w:szCs w:val="18"/>
              </w:rPr>
              <w:t>510</w:t>
            </w:r>
            <w:r w:rsidRPr="006353BC">
              <w:rPr>
                <w:sz w:val="18"/>
                <w:szCs w:val="18"/>
              </w:rPr>
              <w:t>0</w:t>
            </w:r>
          </w:p>
        </w:tc>
      </w:tr>
      <w:tr w:rsidR="008F4D94" w14:paraId="6ED73D0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8A6C01"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5E444B"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6EDA98"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C4E1E5"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11ADE84"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44EC471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C1B0A"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B63A28" w14:textId="77777777" w:rsidR="008F4D94" w:rsidRDefault="008F4D94" w:rsidP="006A46EC">
            <w:pPr>
              <w:keepNext/>
              <w:keepLines/>
              <w:spacing w:after="0"/>
              <w:jc w:val="center"/>
              <w:rPr>
                <w:sz w:val="18"/>
                <w:lang w:val="en-US"/>
              </w:rPr>
            </w:pPr>
            <w:r>
              <w:rPr>
                <w:sz w:val="18"/>
                <w:szCs w:val="18"/>
              </w:rPr>
              <w:t>830</w:t>
            </w:r>
            <w:r w:rsidRPr="00075699">
              <w:rPr>
                <w:sz w:val="18"/>
                <w:szCs w:val="18"/>
              </w:rPr>
              <w:t>0</w:t>
            </w:r>
            <w:r>
              <w:rPr>
                <w:sz w:val="18"/>
                <w:lang w:val="en-US"/>
              </w:rPr>
              <w:t>–</w:t>
            </w:r>
            <w:r>
              <w:rPr>
                <w:sz w:val="18"/>
                <w:szCs w:val="18"/>
              </w:rPr>
              <w:t>8940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E1DD1D" w14:textId="77777777" w:rsidR="008F4D94" w:rsidRDefault="008F4D94" w:rsidP="006A46EC">
            <w:pPr>
              <w:keepNext/>
              <w:keepLines/>
              <w:spacing w:after="0"/>
              <w:jc w:val="center"/>
              <w:rPr>
                <w:sz w:val="18"/>
                <w:lang w:val="en-US"/>
              </w:rPr>
            </w:pPr>
            <w:r>
              <w:rPr>
                <w:sz w:val="18"/>
                <w:szCs w:val="18"/>
              </w:rPr>
              <w:t>910</w:t>
            </w:r>
            <w:r w:rsidRPr="00075699">
              <w:rPr>
                <w:sz w:val="18"/>
                <w:szCs w:val="18"/>
              </w:rPr>
              <w:t>0</w:t>
            </w:r>
            <w:r>
              <w:rPr>
                <w:sz w:val="18"/>
                <w:lang w:val="en-US"/>
              </w:rPr>
              <w:t>–</w:t>
            </w:r>
            <w:r>
              <w:rPr>
                <w:sz w:val="18"/>
                <w:szCs w:val="18"/>
              </w:rPr>
              <w:t>1017</w:t>
            </w:r>
            <w:r w:rsidRPr="00075699">
              <w:rPr>
                <w:sz w:val="18"/>
                <w:szCs w:val="18"/>
              </w:rPr>
              <w:t>0</w:t>
            </w:r>
          </w:p>
        </w:tc>
      </w:tr>
      <w:tr w:rsidR="008F4D94" w14:paraId="0D7528D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6F7DD1"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3A9391"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13BF6F2"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7D7084"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B524030"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19BD56E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AB6FF4"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F2CCEA" w14:textId="77777777" w:rsidR="008F4D94" w:rsidRPr="00273823" w:rsidRDefault="008F4D94" w:rsidP="006A46EC">
            <w:pPr>
              <w:keepNext/>
              <w:keepLines/>
              <w:spacing w:after="0"/>
              <w:jc w:val="center"/>
              <w:rPr>
                <w:color w:val="FF0000"/>
                <w:sz w:val="18"/>
                <w:lang w:eastAsia="ja-JP"/>
              </w:rPr>
            </w:pPr>
            <w:r w:rsidRPr="00075699">
              <w:rPr>
                <w:sz w:val="18"/>
                <w:szCs w:val="18"/>
              </w:rPr>
              <w:t>3</w:t>
            </w:r>
            <w:r>
              <w:rPr>
                <w:sz w:val="18"/>
                <w:szCs w:val="18"/>
              </w:rPr>
              <w:t>700</w:t>
            </w:r>
            <w:r>
              <w:rPr>
                <w:sz w:val="18"/>
                <w:lang w:val="en-US"/>
              </w:rPr>
              <w:t>–</w:t>
            </w:r>
            <w:r w:rsidRPr="00075699">
              <w:rPr>
                <w:sz w:val="18"/>
                <w:szCs w:val="18"/>
              </w:rPr>
              <w:t>4</w:t>
            </w:r>
            <w:r>
              <w:rPr>
                <w:sz w:val="18"/>
                <w:szCs w:val="18"/>
              </w:rPr>
              <w:t>410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AC0EB7" w14:textId="77777777" w:rsidR="008F4D94" w:rsidRDefault="008F4D94" w:rsidP="006A46EC">
            <w:pPr>
              <w:keepNext/>
              <w:keepLines/>
              <w:spacing w:after="0"/>
              <w:jc w:val="center"/>
              <w:rPr>
                <w:sz w:val="18"/>
                <w:lang w:eastAsia="ja-JP"/>
              </w:rPr>
            </w:pPr>
            <w:r>
              <w:rPr>
                <w:sz w:val="18"/>
                <w:szCs w:val="18"/>
              </w:rPr>
              <w:t>733</w:t>
            </w:r>
            <w:r w:rsidRPr="00075699">
              <w:rPr>
                <w:sz w:val="18"/>
                <w:szCs w:val="18"/>
              </w:rPr>
              <w:t>0</w:t>
            </w:r>
            <w:r>
              <w:rPr>
                <w:sz w:val="18"/>
                <w:lang w:val="en-US"/>
              </w:rPr>
              <w:t>–</w:t>
            </w:r>
            <w:r>
              <w:rPr>
                <w:sz w:val="18"/>
                <w:szCs w:val="18"/>
              </w:rPr>
              <w:t>8900</w:t>
            </w:r>
          </w:p>
        </w:tc>
      </w:tr>
      <w:tr w:rsidR="008F4D94" w14:paraId="3B17A12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BC90C7"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0ACB21"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91F8A9A"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151913"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766FD3A7" w14:textId="77777777" w:rsidR="008F4D94" w:rsidRDefault="008F4D94" w:rsidP="006A46EC">
            <w:pPr>
              <w:pStyle w:val="TAL"/>
              <w:jc w:val="center"/>
              <w:rPr>
                <w:lang w:val="en-US"/>
              </w:rPr>
            </w:pPr>
          </w:p>
        </w:tc>
      </w:tr>
      <w:tr w:rsidR="008F4D94" w14:paraId="157B463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8D6BBF"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106B426D" w14:textId="77777777" w:rsidR="008F4D94" w:rsidRDefault="008F4D94" w:rsidP="006A46EC">
            <w:pPr>
              <w:keepNext/>
              <w:keepLines/>
              <w:spacing w:after="0"/>
              <w:jc w:val="center"/>
              <w:rPr>
                <w:sz w:val="18"/>
                <w:lang w:eastAsia="ja-JP"/>
              </w:rPr>
            </w:pPr>
            <w:r w:rsidRPr="005562CF">
              <w:rPr>
                <w:sz w:val="18"/>
                <w:szCs w:val="18"/>
              </w:rPr>
              <w:t>1460</w:t>
            </w:r>
            <w:r w:rsidRPr="005562CF">
              <w:rPr>
                <w:sz w:val="18"/>
                <w:lang w:val="en-US"/>
              </w:rPr>
              <w:t>–</w:t>
            </w:r>
            <w:r w:rsidRPr="005562CF">
              <w:rPr>
                <w:sz w:val="18"/>
                <w:szCs w:val="18"/>
              </w:rPr>
              <w:t>2600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DE0005F" w14:textId="77777777" w:rsidR="008F4D94" w:rsidRDefault="008F4D94" w:rsidP="006A46EC">
            <w:pPr>
              <w:keepNext/>
              <w:keepLines/>
              <w:spacing w:after="0"/>
              <w:jc w:val="center"/>
              <w:rPr>
                <w:sz w:val="18"/>
                <w:lang w:eastAsia="ja-JP"/>
              </w:rPr>
            </w:pPr>
          </w:p>
        </w:tc>
      </w:tr>
      <w:tr w:rsidR="008F4D94" w14:paraId="655B7F8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4219E1"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E79B6A"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74200B5"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21F95F"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4686E47"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45425F0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8EB1D"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A0756D" w14:textId="77777777" w:rsidR="008F4D94" w:rsidRDefault="008F4D94" w:rsidP="006A46EC">
            <w:pPr>
              <w:keepNext/>
              <w:keepLines/>
              <w:spacing w:after="0"/>
              <w:jc w:val="center"/>
              <w:rPr>
                <w:sz w:val="18"/>
                <w:lang w:eastAsia="ja-JP"/>
              </w:rPr>
            </w:pPr>
            <w:r>
              <w:rPr>
                <w:sz w:val="18"/>
                <w:szCs w:val="18"/>
              </w:rPr>
              <w:t>1080</w:t>
            </w:r>
            <w:r w:rsidRPr="00075699">
              <w:rPr>
                <w:sz w:val="18"/>
                <w:szCs w:val="18"/>
              </w:rPr>
              <w:t>0</w:t>
            </w:r>
            <w:r>
              <w:rPr>
                <w:sz w:val="18"/>
                <w:lang w:val="en-US"/>
              </w:rPr>
              <w:t>–</w:t>
            </w:r>
            <w:r>
              <w:rPr>
                <w:sz w:val="18"/>
                <w:szCs w:val="18"/>
              </w:rPr>
              <w:t>11510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C5B1CA" w14:textId="77777777" w:rsidR="008F4D94" w:rsidRDefault="008F4D94" w:rsidP="006A46EC">
            <w:pPr>
              <w:keepNext/>
              <w:keepLines/>
              <w:spacing w:after="0"/>
              <w:jc w:val="center"/>
              <w:rPr>
                <w:sz w:val="18"/>
                <w:lang w:eastAsia="ja-JP"/>
              </w:rPr>
            </w:pPr>
            <w:r>
              <w:rPr>
                <w:sz w:val="18"/>
                <w:szCs w:val="18"/>
              </w:rPr>
              <w:t>124</w:t>
            </w:r>
            <w:r w:rsidRPr="00075699">
              <w:rPr>
                <w:sz w:val="18"/>
                <w:szCs w:val="18"/>
              </w:rPr>
              <w:t>0</w:t>
            </w:r>
            <w:r>
              <w:rPr>
                <w:sz w:val="18"/>
                <w:szCs w:val="18"/>
              </w:rPr>
              <w:t>0</w:t>
            </w:r>
            <w:r>
              <w:rPr>
                <w:sz w:val="18"/>
                <w:lang w:val="en-US"/>
              </w:rPr>
              <w:t>–</w:t>
            </w:r>
            <w:r>
              <w:rPr>
                <w:sz w:val="18"/>
                <w:szCs w:val="18"/>
              </w:rPr>
              <w:t>13970</w:t>
            </w:r>
          </w:p>
        </w:tc>
      </w:tr>
      <w:tr w:rsidR="008F4D94" w14:paraId="6E96CEA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44AF25"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FFCDDF"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F89BD07"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25874A"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04C4023F" w14:textId="77777777" w:rsidR="008F4D94" w:rsidRDefault="008F4D94" w:rsidP="006A46EC">
            <w:pPr>
              <w:pStyle w:val="TAL"/>
              <w:jc w:val="center"/>
              <w:rPr>
                <w:lang w:val="en-US"/>
              </w:rPr>
            </w:pPr>
          </w:p>
        </w:tc>
      </w:tr>
      <w:tr w:rsidR="008F4D94" w14:paraId="5F26982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81C29E"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13EFDA" w14:textId="77777777" w:rsidR="008F4D94" w:rsidRDefault="008F4D94" w:rsidP="006A46EC">
            <w:pPr>
              <w:keepNext/>
              <w:keepLines/>
              <w:spacing w:after="0"/>
              <w:jc w:val="center"/>
              <w:rPr>
                <w:sz w:val="18"/>
                <w:lang w:eastAsia="ja-JP"/>
              </w:rPr>
            </w:pPr>
            <w:r>
              <w:rPr>
                <w:sz w:val="18"/>
                <w:szCs w:val="18"/>
              </w:rPr>
              <w:t>1160</w:t>
            </w:r>
            <w:r w:rsidRPr="00075699">
              <w:rPr>
                <w:sz w:val="18"/>
                <w:szCs w:val="18"/>
              </w:rPr>
              <w:t>0</w:t>
            </w:r>
            <w:r>
              <w:rPr>
                <w:sz w:val="18"/>
                <w:lang w:val="en-US"/>
              </w:rPr>
              <w:t>–</w:t>
            </w:r>
            <w:r>
              <w:rPr>
                <w:sz w:val="18"/>
                <w:szCs w:val="18"/>
              </w:rPr>
              <w:t>1274</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E570D6" w14:textId="77777777" w:rsidR="008F4D94" w:rsidRDefault="008F4D94" w:rsidP="006A46EC">
            <w:pPr>
              <w:keepNext/>
              <w:keepLines/>
              <w:spacing w:after="0"/>
              <w:jc w:val="center"/>
              <w:rPr>
                <w:sz w:val="18"/>
                <w:lang w:eastAsia="ja-JP"/>
              </w:rPr>
            </w:pPr>
          </w:p>
        </w:tc>
      </w:tr>
      <w:tr w:rsidR="008F4D94" w14:paraId="47B2A29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A73ABF"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85AEE4"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B93442E"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AB935E"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0416453"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29CBCE9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13430F"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005AA3" w14:textId="77777777" w:rsidR="008F4D94" w:rsidRDefault="008F4D94" w:rsidP="006A46EC">
            <w:pPr>
              <w:keepNext/>
              <w:keepLines/>
              <w:spacing w:after="0"/>
              <w:jc w:val="center"/>
              <w:rPr>
                <w:sz w:val="18"/>
                <w:lang w:eastAsia="ja-JP"/>
              </w:rPr>
            </w:pPr>
            <w:r>
              <w:rPr>
                <w:sz w:val="18"/>
                <w:szCs w:val="18"/>
              </w:rPr>
              <w:t>1063</w:t>
            </w:r>
            <w:r w:rsidRPr="00075699">
              <w:rPr>
                <w:sz w:val="18"/>
                <w:szCs w:val="18"/>
              </w:rPr>
              <w:t>0</w:t>
            </w:r>
            <w:r>
              <w:rPr>
                <w:sz w:val="18"/>
                <w:lang w:val="en-US"/>
              </w:rPr>
              <w:t>–</w:t>
            </w:r>
            <w:r>
              <w:rPr>
                <w:sz w:val="18"/>
                <w:szCs w:val="18"/>
              </w:rPr>
              <w:t>127</w:t>
            </w:r>
            <w:r w:rsidRPr="00075699">
              <w:rPr>
                <w:sz w:val="18"/>
                <w:szCs w:val="18"/>
              </w:rPr>
              <w:t>0</w:t>
            </w:r>
            <w:r>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A1DDEE" w14:textId="77777777" w:rsidR="008F4D94" w:rsidRDefault="008F4D94" w:rsidP="006A46EC">
            <w:pPr>
              <w:keepNext/>
              <w:keepLines/>
              <w:spacing w:after="0"/>
              <w:jc w:val="center"/>
              <w:rPr>
                <w:sz w:val="18"/>
                <w:lang w:eastAsia="ja-JP"/>
              </w:rPr>
            </w:pPr>
            <w:r>
              <w:rPr>
                <w:sz w:val="18"/>
                <w:szCs w:val="18"/>
              </w:rPr>
              <w:t>6200</w:t>
            </w:r>
            <w:r>
              <w:rPr>
                <w:sz w:val="18"/>
                <w:lang w:val="en-US"/>
              </w:rPr>
              <w:t>–</w:t>
            </w:r>
            <w:r w:rsidRPr="00075699">
              <w:rPr>
                <w:sz w:val="18"/>
                <w:szCs w:val="18"/>
              </w:rPr>
              <w:t>6</w:t>
            </w:r>
            <w:r>
              <w:rPr>
                <w:sz w:val="18"/>
                <w:szCs w:val="18"/>
              </w:rPr>
              <w:t>98</w:t>
            </w:r>
            <w:r w:rsidRPr="00075699">
              <w:rPr>
                <w:sz w:val="18"/>
                <w:szCs w:val="18"/>
              </w:rPr>
              <w:t>0</w:t>
            </w:r>
          </w:p>
        </w:tc>
      </w:tr>
      <w:tr w:rsidR="008F4D94" w14:paraId="08EA676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C0B273"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8A9F79"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A14B98D"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1F32D6"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FEE02B4"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003B7F9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8D436B"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601C69" w14:textId="77777777" w:rsidR="008F4D94" w:rsidRDefault="008F4D94" w:rsidP="006A46EC">
            <w:pPr>
              <w:keepNext/>
              <w:keepLines/>
              <w:spacing w:after="0"/>
              <w:jc w:val="center"/>
              <w:rPr>
                <w:sz w:val="18"/>
                <w:lang w:eastAsia="ja-JP"/>
              </w:rPr>
            </w:pPr>
            <w:r>
              <w:rPr>
                <w:sz w:val="18"/>
                <w:szCs w:val="18"/>
              </w:rPr>
              <w:t>476</w:t>
            </w:r>
            <w:r w:rsidRPr="006353BC">
              <w:rPr>
                <w:sz w:val="18"/>
                <w:szCs w:val="18"/>
              </w:rPr>
              <w:t>0</w:t>
            </w:r>
            <w:r w:rsidRPr="006353BC">
              <w:rPr>
                <w:sz w:val="18"/>
                <w:lang w:val="en-US"/>
              </w:rPr>
              <w:t>–</w:t>
            </w:r>
            <w:r>
              <w:rPr>
                <w:sz w:val="18"/>
                <w:szCs w:val="18"/>
              </w:rPr>
              <w:t>6400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2EDF5A" w14:textId="77777777" w:rsidR="008F4D94" w:rsidRDefault="008F4D94" w:rsidP="006A46EC">
            <w:pPr>
              <w:keepNext/>
              <w:keepLines/>
              <w:spacing w:after="0"/>
              <w:jc w:val="center"/>
              <w:rPr>
                <w:sz w:val="18"/>
                <w:lang w:eastAsia="ja-JP"/>
              </w:rPr>
            </w:pPr>
            <w:r>
              <w:rPr>
                <w:sz w:val="18"/>
                <w:szCs w:val="18"/>
              </w:rPr>
              <w:t>100</w:t>
            </w:r>
            <w:r>
              <w:rPr>
                <w:sz w:val="18"/>
                <w:lang w:val="en-US"/>
              </w:rPr>
              <w:t>–</w:t>
            </w:r>
            <w:r>
              <w:rPr>
                <w:sz w:val="18"/>
                <w:szCs w:val="18"/>
              </w:rPr>
              <w:t>111</w:t>
            </w:r>
            <w:r w:rsidRPr="00075699">
              <w:rPr>
                <w:sz w:val="18"/>
                <w:szCs w:val="18"/>
              </w:rPr>
              <w:t>0</w:t>
            </w:r>
          </w:p>
        </w:tc>
      </w:tr>
      <w:tr w:rsidR="008F4D94" w14:paraId="59D9893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AECD3"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37BFEC5"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E9A28B"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0D9363"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FDC19E1"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634110E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718023"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4D75EF" w14:textId="77777777" w:rsidR="008F4D94" w:rsidRDefault="008F4D94" w:rsidP="006A46EC">
            <w:pPr>
              <w:keepNext/>
              <w:keepLines/>
              <w:spacing w:after="0"/>
              <w:jc w:val="center"/>
              <w:rPr>
                <w:sz w:val="18"/>
                <w:lang w:eastAsia="ja-JP"/>
              </w:rPr>
            </w:pPr>
            <w:r>
              <w:rPr>
                <w:sz w:val="18"/>
                <w:szCs w:val="18"/>
              </w:rPr>
              <w:t>1570</w:t>
            </w:r>
            <w:r w:rsidRPr="00075699">
              <w:rPr>
                <w:sz w:val="18"/>
                <w:szCs w:val="18"/>
              </w:rPr>
              <w:t>0</w:t>
            </w:r>
            <w:r>
              <w:rPr>
                <w:sz w:val="18"/>
                <w:lang w:val="en-US"/>
              </w:rPr>
              <w:t>–</w:t>
            </w:r>
            <w:r>
              <w:rPr>
                <w:sz w:val="18"/>
                <w:szCs w:val="18"/>
              </w:rPr>
              <w:t>1777</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B24D01" w14:textId="77777777" w:rsidR="008F4D94" w:rsidRDefault="008F4D94" w:rsidP="006A46EC">
            <w:pPr>
              <w:keepNext/>
              <w:keepLines/>
              <w:spacing w:after="0"/>
              <w:jc w:val="center"/>
              <w:rPr>
                <w:sz w:val="18"/>
                <w:lang w:eastAsia="ja-JP"/>
              </w:rPr>
            </w:pPr>
            <w:r>
              <w:rPr>
                <w:sz w:val="18"/>
                <w:szCs w:val="18"/>
              </w:rPr>
              <w:t>1330</w:t>
            </w:r>
            <w:r w:rsidRPr="00075699">
              <w:rPr>
                <w:sz w:val="18"/>
                <w:szCs w:val="18"/>
              </w:rPr>
              <w:t>0</w:t>
            </w:r>
            <w:r>
              <w:rPr>
                <w:sz w:val="18"/>
                <w:lang w:val="en-US"/>
              </w:rPr>
              <w:t>–</w:t>
            </w:r>
            <w:r>
              <w:rPr>
                <w:sz w:val="18"/>
                <w:szCs w:val="18"/>
              </w:rPr>
              <w:t>14080</w:t>
            </w:r>
          </w:p>
        </w:tc>
      </w:tr>
      <w:tr w:rsidR="008F4D94" w14:paraId="7D49AF0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168B2"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8A5027"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131B9B0"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AD86C2"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B1770A7"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025D085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CB886A"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3D1643" w14:textId="77777777" w:rsidR="008F4D94" w:rsidRDefault="008F4D94" w:rsidP="006A46EC">
            <w:pPr>
              <w:keepNext/>
              <w:keepLines/>
              <w:spacing w:after="0"/>
              <w:jc w:val="center"/>
              <w:rPr>
                <w:sz w:val="18"/>
                <w:lang w:eastAsia="ja-JP"/>
              </w:rPr>
            </w:pPr>
            <w:r>
              <w:rPr>
                <w:sz w:val="18"/>
                <w:szCs w:val="18"/>
              </w:rPr>
              <w:t>1490</w:t>
            </w:r>
            <w:r w:rsidRPr="00075699">
              <w:rPr>
                <w:sz w:val="18"/>
                <w:szCs w:val="18"/>
              </w:rPr>
              <w:t>0</w:t>
            </w:r>
            <w:r>
              <w:rPr>
                <w:sz w:val="18"/>
                <w:lang w:val="en-US"/>
              </w:rPr>
              <w:t>–</w:t>
            </w:r>
            <w:r>
              <w:rPr>
                <w:sz w:val="18"/>
                <w:szCs w:val="18"/>
              </w:rPr>
              <w:t>16540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8BD452" w14:textId="77777777" w:rsidR="008F4D94" w:rsidRDefault="008F4D94" w:rsidP="006A46EC">
            <w:pPr>
              <w:keepNext/>
              <w:keepLines/>
              <w:spacing w:after="0"/>
              <w:jc w:val="center"/>
              <w:rPr>
                <w:sz w:val="18"/>
                <w:lang w:eastAsia="ja-JP"/>
              </w:rPr>
            </w:pPr>
            <w:r>
              <w:rPr>
                <w:sz w:val="18"/>
                <w:szCs w:val="18"/>
              </w:rPr>
              <w:t>1410</w:t>
            </w:r>
            <w:r w:rsidRPr="00075699">
              <w:rPr>
                <w:sz w:val="18"/>
                <w:szCs w:val="18"/>
              </w:rPr>
              <w:t>0</w:t>
            </w:r>
            <w:r>
              <w:rPr>
                <w:sz w:val="18"/>
                <w:lang w:val="en-US"/>
              </w:rPr>
              <w:t>–</w:t>
            </w:r>
            <w:r>
              <w:rPr>
                <w:sz w:val="18"/>
                <w:szCs w:val="18"/>
              </w:rPr>
              <w:t>1531</w:t>
            </w:r>
            <w:r w:rsidRPr="00075699">
              <w:rPr>
                <w:sz w:val="18"/>
                <w:szCs w:val="18"/>
              </w:rPr>
              <w:t>0</w:t>
            </w:r>
          </w:p>
        </w:tc>
      </w:tr>
      <w:tr w:rsidR="008F4D94" w14:paraId="1E60A0FE"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49338" w14:textId="77777777" w:rsidR="008F4D94" w:rsidRDefault="008F4D94" w:rsidP="006A46EC">
            <w:pPr>
              <w:pStyle w:val="TAL"/>
              <w:rPr>
                <w:lang w:val="en-US"/>
              </w:rPr>
            </w:pPr>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C0CEBFD" w14:textId="77777777" w:rsidR="008F4D94" w:rsidRDefault="008F4D94" w:rsidP="008F4D94">
      <w:pPr>
        <w:rPr>
          <w:rFonts w:ascii="Arial" w:hAnsi="Arial" w:cs="Arial"/>
          <w:b/>
        </w:rPr>
      </w:pPr>
    </w:p>
    <w:p w14:paraId="16C64033" w14:textId="77777777" w:rsidR="008F4D94" w:rsidRPr="00D315DA" w:rsidRDefault="008F4D94" w:rsidP="008F4D94">
      <w:pPr>
        <w:rPr>
          <w:rFonts w:eastAsia="MS Mincho"/>
        </w:rPr>
      </w:pPr>
      <w:r>
        <w:rPr>
          <w:rFonts w:eastAsia="MS Mincho"/>
        </w:rPr>
        <w:t xml:space="preserve">Based on the above table, the </w:t>
      </w:r>
      <w:r>
        <w:rPr>
          <w:rFonts w:cs="DengXian"/>
          <w:szCs w:val="21"/>
          <w:lang w:eastAsia="ko-KR"/>
        </w:rPr>
        <w:t>4</w:t>
      </w:r>
      <w:r w:rsidRPr="00634198">
        <w:rPr>
          <w:rFonts w:cs="DengXian"/>
          <w:szCs w:val="21"/>
          <w:vertAlign w:val="superscript"/>
          <w:lang w:eastAsia="ko-KR"/>
        </w:rPr>
        <w:t>th</w:t>
      </w:r>
      <w:r w:rsidRPr="00634198">
        <w:rPr>
          <w:rFonts w:cs="DengXian"/>
          <w:szCs w:val="21"/>
          <w:lang w:eastAsia="ko-KR"/>
        </w:rPr>
        <w:t xml:space="preserve"> order IMD generated by </w:t>
      </w:r>
      <w:r>
        <w:rPr>
          <w:rFonts w:eastAsia="MS Mincho"/>
        </w:rPr>
        <w:t xml:space="preserve">UL </w:t>
      </w:r>
      <w:r w:rsidRPr="005A43BB">
        <w:rPr>
          <w:rFonts w:eastAsia="MS Mincho"/>
        </w:rPr>
        <w:t>CA_n</w:t>
      </w:r>
      <w:r>
        <w:rPr>
          <w:rFonts w:eastAsia="MS Mincho"/>
        </w:rPr>
        <w:t>7</w:t>
      </w:r>
      <w:r w:rsidRPr="005A43BB">
        <w:rPr>
          <w:rFonts w:eastAsia="MS Mincho"/>
        </w:rPr>
        <w:t>A-n</w:t>
      </w:r>
      <w:r>
        <w:rPr>
          <w:rFonts w:eastAsia="MS Mincho"/>
        </w:rPr>
        <w:t>78</w:t>
      </w:r>
      <w:r w:rsidRPr="005A43BB">
        <w:rPr>
          <w:rFonts w:eastAsia="MS Mincho"/>
        </w:rPr>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1.</w:t>
      </w:r>
    </w:p>
    <w:p w14:paraId="4E999E99" w14:textId="77777777" w:rsidR="008F4D94" w:rsidRPr="00AB69C8" w:rsidRDefault="008F4D94" w:rsidP="008F4D94">
      <w:pPr>
        <w:pStyle w:val="Heading4"/>
        <w:overflowPunct w:val="0"/>
        <w:autoSpaceDE w:val="0"/>
        <w:autoSpaceDN w:val="0"/>
        <w:adjustRightInd w:val="0"/>
        <w:textAlignment w:val="baseline"/>
        <w:rPr>
          <w:rFonts w:eastAsia="Times New Roman"/>
          <w:lang w:eastAsia="en-GB"/>
        </w:rPr>
      </w:pPr>
      <w:bookmarkStart w:id="429" w:name="_Toc183507959"/>
      <w:r>
        <w:rPr>
          <w:rFonts w:eastAsia="Times New Roman"/>
          <w:lang w:eastAsia="en-GB"/>
        </w:rPr>
        <w:t>5.32</w:t>
      </w:r>
      <w:r w:rsidRPr="00AB69C8">
        <w:rPr>
          <w:rFonts w:eastAsia="Times New Roman"/>
          <w:lang w:eastAsia="en-GB"/>
        </w:rPr>
        <w:t>.2.</w:t>
      </w:r>
      <w:r>
        <w:rPr>
          <w:rFonts w:eastAsia="Times New Roman"/>
          <w:lang w:eastAsia="en-GB"/>
        </w:rPr>
        <w:t>2</w:t>
      </w:r>
      <w:r w:rsidRPr="00AB69C8">
        <w:rPr>
          <w:rFonts w:eastAsia="Times New Roman"/>
          <w:lang w:eastAsia="en-GB"/>
        </w:rPr>
        <w:tab/>
        <w:t>REFSENS requirements</w:t>
      </w:r>
      <w:bookmarkEnd w:id="429"/>
    </w:p>
    <w:p w14:paraId="766624A7" w14:textId="77777777" w:rsidR="008F4D94" w:rsidRDefault="008F4D94" w:rsidP="008F4D94">
      <w:pPr>
        <w:rPr>
          <w:rFonts w:eastAsia="MS Mincho"/>
        </w:rPr>
      </w:pPr>
      <w:r w:rsidRPr="00C84694">
        <w:rPr>
          <w:rFonts w:eastAsia="MS Mincho"/>
        </w:rPr>
        <w:t xml:space="preserve">For CA_n1-n7-n78, the MSD values </w:t>
      </w:r>
      <w:r w:rsidRPr="00C84694">
        <w:rPr>
          <w:rFonts w:eastAsia="MS Mincho" w:hint="eastAsia"/>
        </w:rPr>
        <w:t>have</w:t>
      </w:r>
      <w:r w:rsidRPr="00C84694">
        <w:rPr>
          <w:rFonts w:eastAsia="MS Mincho"/>
        </w:rPr>
        <w:t xml:space="preserve"> </w:t>
      </w:r>
      <w:r w:rsidRPr="00C84694">
        <w:rPr>
          <w:rFonts w:eastAsia="MS Mincho" w:hint="eastAsia"/>
        </w:rPr>
        <w:t>already</w:t>
      </w:r>
      <w:r w:rsidRPr="00C84694">
        <w:rPr>
          <w:rFonts w:eastAsia="MS Mincho"/>
        </w:rPr>
        <w:t xml:space="preserve"> </w:t>
      </w:r>
      <w:r w:rsidRPr="00C84694">
        <w:rPr>
          <w:rFonts w:eastAsia="MS Mincho" w:hint="eastAsia"/>
        </w:rPr>
        <w:t>been</w:t>
      </w:r>
      <w:r w:rsidRPr="00C84694">
        <w:rPr>
          <w:rFonts w:eastAsia="MS Mincho"/>
        </w:rPr>
        <w:t xml:space="preserve"> </w:t>
      </w:r>
      <w:r w:rsidRPr="00C84694">
        <w:rPr>
          <w:rFonts w:eastAsia="MS Mincho" w:hint="eastAsia"/>
        </w:rPr>
        <w:t>specified</w:t>
      </w:r>
      <w:r w:rsidRPr="00C84694">
        <w:rPr>
          <w:rFonts w:eastAsia="MS Mincho"/>
        </w:rPr>
        <w:t xml:space="preserve"> </w:t>
      </w:r>
      <w:r w:rsidRPr="00C84694">
        <w:rPr>
          <w:rFonts w:eastAsia="MS Mincho" w:hint="eastAsia"/>
        </w:rPr>
        <w:t>in</w:t>
      </w:r>
      <w:r w:rsidRPr="00C84694">
        <w:rPr>
          <w:rFonts w:eastAsia="MS Mincho"/>
        </w:rPr>
        <w:t xml:space="preserve"> TS 38.101-1.</w:t>
      </w:r>
      <w:r>
        <w:rPr>
          <w:rFonts w:eastAsia="MS Mincho"/>
        </w:rPr>
        <w:t xml:space="preserve"> </w:t>
      </w:r>
      <w:r w:rsidRPr="00FD24D9">
        <w:rPr>
          <w:rFonts w:eastAsia="MS Mincho" w:hint="eastAsia"/>
        </w:rPr>
        <w:t>However</w:t>
      </w:r>
      <w:r w:rsidRPr="00FD24D9">
        <w:rPr>
          <w:rFonts w:eastAsia="MS Mincho" w:hint="eastAsia"/>
        </w:rPr>
        <w:t>，</w:t>
      </w:r>
      <w:r w:rsidRPr="00FD24D9">
        <w:rPr>
          <w:rFonts w:eastAsia="MS Mincho" w:hint="eastAsia"/>
        </w:rPr>
        <w:t>the</w:t>
      </w:r>
      <w:r>
        <w:rPr>
          <w:rFonts w:eastAsia="MS Mincho"/>
        </w:rPr>
        <w:t xml:space="preserve"> </w:t>
      </w:r>
      <w:r w:rsidRPr="00FD24D9">
        <w:rPr>
          <w:rFonts w:eastAsia="MS Mincho" w:hint="eastAsia"/>
        </w:rPr>
        <w:t>IMD</w:t>
      </w:r>
      <w:r>
        <w:rPr>
          <w:rFonts w:eastAsia="MS Mincho"/>
        </w:rPr>
        <w:t xml:space="preserve">5 </w:t>
      </w:r>
      <w:r w:rsidRPr="00FD24D9">
        <w:rPr>
          <w:rFonts w:eastAsia="MS Mincho"/>
        </w:rPr>
        <w:t xml:space="preserve">from CA_n1A-n7A to Rx n78 is missing. </w:t>
      </w:r>
      <w:r>
        <w:rPr>
          <w:rFonts w:eastAsia="MS Mincho"/>
        </w:rPr>
        <w:t>Here IMD5 to n78 is added.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26"/>
        <w:gridCol w:w="851"/>
        <w:gridCol w:w="1107"/>
        <w:gridCol w:w="960"/>
        <w:gridCol w:w="977"/>
        <w:gridCol w:w="828"/>
        <w:gridCol w:w="1057"/>
      </w:tblGrid>
      <w:tr w:rsidR="008F4D94" w:rsidRPr="000B4D6A" w14:paraId="0C150220"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99090A" w14:textId="77777777" w:rsidR="008F4D94" w:rsidRPr="000D1584" w:rsidRDefault="008F4D94" w:rsidP="006A46EC">
            <w:pPr>
              <w:pStyle w:val="TAC"/>
              <w:rPr>
                <w:rFonts w:eastAsia="DengXian"/>
                <w:lang w:val="en-US" w:eastAsia="zh-CN"/>
              </w:rPr>
            </w:pPr>
            <w:r w:rsidRPr="000D1584">
              <w:rPr>
                <w:rFonts w:eastAsia="DengXian" w:hint="eastAsia"/>
                <w:lang w:val="en-US" w:eastAsia="zh-CN"/>
              </w:rPr>
              <w:t>CA_n</w:t>
            </w:r>
            <w:r w:rsidRPr="000D1584">
              <w:rPr>
                <w:rFonts w:eastAsia="DengXian"/>
                <w:lang w:val="en-US" w:eastAsia="zh-CN"/>
              </w:rPr>
              <w:t>1</w:t>
            </w:r>
            <w:r w:rsidRPr="000D1584">
              <w:rPr>
                <w:rFonts w:eastAsia="DengXian" w:hint="eastAsia"/>
                <w:lang w:val="en-US" w:eastAsia="zh-CN"/>
              </w:rPr>
              <w:t>-n</w:t>
            </w:r>
            <w:r w:rsidRPr="000D1584">
              <w:rPr>
                <w:rFonts w:eastAsia="DengXian"/>
                <w:lang w:val="en-US" w:eastAsia="zh-CN"/>
              </w:rPr>
              <w:t>7</w:t>
            </w:r>
            <w:r w:rsidRPr="000D1584">
              <w:rPr>
                <w:rFonts w:eastAsia="DengXian" w:hint="eastAsia"/>
                <w:lang w:val="en-US" w:eastAsia="zh-CN"/>
              </w:rPr>
              <w:t>-n</w:t>
            </w:r>
            <w:r w:rsidRPr="000D1584">
              <w:rPr>
                <w:rFonts w:eastAsia="DengXian"/>
                <w:lang w:val="en-US" w:eastAsia="zh-CN"/>
              </w:rPr>
              <w:t>7</w:t>
            </w:r>
            <w:r w:rsidRPr="000D1584">
              <w:rPr>
                <w:rFonts w:eastAsia="DengXian" w:hint="eastAsia"/>
                <w:lang w:val="en-US" w:eastAsia="zh-CN"/>
              </w:rPr>
              <w:t>8</w:t>
            </w:r>
          </w:p>
        </w:tc>
        <w:tc>
          <w:tcPr>
            <w:tcW w:w="1146" w:type="dxa"/>
            <w:tcBorders>
              <w:top w:val="single" w:sz="4" w:space="0" w:color="auto"/>
              <w:left w:val="single" w:sz="4" w:space="0" w:color="auto"/>
              <w:right w:val="single" w:sz="4" w:space="0" w:color="auto"/>
            </w:tcBorders>
          </w:tcPr>
          <w:p w14:paraId="54FC8D89" w14:textId="77777777" w:rsidR="008F4D94" w:rsidRPr="000D1584" w:rsidRDefault="008F4D94" w:rsidP="006A46EC">
            <w:pPr>
              <w:pStyle w:val="TAC"/>
              <w:rPr>
                <w:rFonts w:eastAsia="DengXian"/>
                <w:lang w:val="en-US" w:eastAsia="zh-CN"/>
              </w:rPr>
            </w:pPr>
            <w:r w:rsidRPr="000D1584">
              <w:rPr>
                <w:rFonts w:eastAsia="DengXian"/>
                <w:lang w:eastAsia="ko-KR"/>
              </w:rPr>
              <w:t>n1</w:t>
            </w:r>
          </w:p>
        </w:tc>
        <w:tc>
          <w:tcPr>
            <w:tcW w:w="926" w:type="dxa"/>
            <w:tcBorders>
              <w:top w:val="single" w:sz="4" w:space="0" w:color="auto"/>
              <w:left w:val="single" w:sz="4" w:space="0" w:color="auto"/>
              <w:right w:val="single" w:sz="4" w:space="0" w:color="auto"/>
            </w:tcBorders>
          </w:tcPr>
          <w:p w14:paraId="77CEB6DA" w14:textId="77777777" w:rsidR="008F4D94" w:rsidRPr="000D1584" w:rsidRDefault="008F4D94" w:rsidP="006A46EC">
            <w:pPr>
              <w:pStyle w:val="TAC"/>
              <w:rPr>
                <w:rFonts w:eastAsia="DengXian"/>
                <w:lang w:val="en-US" w:eastAsia="zh-CN"/>
              </w:rPr>
            </w:pPr>
            <w:r w:rsidRPr="000D1584">
              <w:rPr>
                <w:rFonts w:eastAsia="DengXian"/>
                <w:lang w:eastAsia="ko-KR"/>
              </w:rPr>
              <w:t>1977.5</w:t>
            </w:r>
          </w:p>
        </w:tc>
        <w:tc>
          <w:tcPr>
            <w:tcW w:w="851" w:type="dxa"/>
            <w:tcBorders>
              <w:top w:val="single" w:sz="4" w:space="0" w:color="auto"/>
              <w:left w:val="single" w:sz="4" w:space="0" w:color="auto"/>
              <w:right w:val="single" w:sz="4" w:space="0" w:color="auto"/>
            </w:tcBorders>
          </w:tcPr>
          <w:p w14:paraId="5049D396" w14:textId="77777777" w:rsidR="008F4D94" w:rsidRPr="000D1584" w:rsidRDefault="008F4D94" w:rsidP="006A46EC">
            <w:pPr>
              <w:pStyle w:val="TAC"/>
              <w:rPr>
                <w:rFonts w:eastAsia="DengXian"/>
                <w:lang w:val="en-US" w:eastAsia="zh-CN"/>
              </w:rPr>
            </w:pPr>
            <w:r w:rsidRPr="000D1584">
              <w:rPr>
                <w:rFonts w:eastAsia="DengXian"/>
                <w:lang w:eastAsia="ko-KR"/>
              </w:rPr>
              <w:t>5</w:t>
            </w:r>
          </w:p>
        </w:tc>
        <w:tc>
          <w:tcPr>
            <w:tcW w:w="1107" w:type="dxa"/>
            <w:tcBorders>
              <w:top w:val="single" w:sz="4" w:space="0" w:color="auto"/>
              <w:left w:val="single" w:sz="4" w:space="0" w:color="auto"/>
              <w:right w:val="single" w:sz="4" w:space="0" w:color="auto"/>
            </w:tcBorders>
          </w:tcPr>
          <w:p w14:paraId="3B470E37" w14:textId="77777777" w:rsidR="008F4D94" w:rsidRPr="000D1584" w:rsidRDefault="008F4D94" w:rsidP="006A46EC">
            <w:pPr>
              <w:pStyle w:val="TAC"/>
              <w:rPr>
                <w:rFonts w:eastAsia="DengXian"/>
                <w:lang w:val="en-US" w:eastAsia="zh-CN"/>
              </w:rPr>
            </w:pPr>
            <w:r w:rsidRPr="000D1584">
              <w:rPr>
                <w:rFonts w:eastAsia="DengXian"/>
                <w:lang w:eastAsia="ko-KR"/>
              </w:rPr>
              <w:t>25</w:t>
            </w:r>
          </w:p>
        </w:tc>
        <w:tc>
          <w:tcPr>
            <w:tcW w:w="960" w:type="dxa"/>
            <w:tcBorders>
              <w:top w:val="single" w:sz="4" w:space="0" w:color="auto"/>
              <w:left w:val="single" w:sz="4" w:space="0" w:color="auto"/>
              <w:right w:val="single" w:sz="4" w:space="0" w:color="auto"/>
            </w:tcBorders>
          </w:tcPr>
          <w:p w14:paraId="2FF91CF6" w14:textId="77777777" w:rsidR="008F4D94" w:rsidRPr="000D1584" w:rsidRDefault="008F4D94" w:rsidP="006A46EC">
            <w:pPr>
              <w:pStyle w:val="TAC"/>
              <w:rPr>
                <w:rFonts w:eastAsia="DengXian"/>
                <w:lang w:val="en-US" w:eastAsia="zh-CN"/>
              </w:rPr>
            </w:pPr>
            <w:r w:rsidRPr="000D1584">
              <w:rPr>
                <w:rFonts w:eastAsia="DengXian"/>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2D8E010" w14:textId="77777777" w:rsidR="008F4D94" w:rsidRPr="000D1584" w:rsidRDefault="008F4D94" w:rsidP="006A46EC">
            <w:pPr>
              <w:pStyle w:val="TAC"/>
              <w:rPr>
                <w:rFonts w:eastAsia="DengXian"/>
                <w:lang w:eastAsia="ja-JP"/>
              </w:rPr>
            </w:pPr>
            <w:r w:rsidRPr="000D1584">
              <w:rPr>
                <w:rFonts w:eastAsia="DengXian"/>
                <w:lang w:eastAsia="ko-KR"/>
              </w:rPr>
              <w:t>N/A</w:t>
            </w:r>
          </w:p>
        </w:tc>
        <w:tc>
          <w:tcPr>
            <w:tcW w:w="828" w:type="dxa"/>
            <w:tcBorders>
              <w:top w:val="single" w:sz="4" w:space="0" w:color="auto"/>
              <w:left w:val="single" w:sz="4" w:space="0" w:color="auto"/>
              <w:right w:val="single" w:sz="4" w:space="0" w:color="auto"/>
            </w:tcBorders>
          </w:tcPr>
          <w:p w14:paraId="55187F5B" w14:textId="77777777" w:rsidR="008F4D94" w:rsidRPr="000D1584" w:rsidRDefault="008F4D94" w:rsidP="006A46EC">
            <w:pPr>
              <w:pStyle w:val="TAC"/>
              <w:rPr>
                <w:rFonts w:eastAsia="DengXian"/>
                <w:lang w:val="en-US" w:eastAsia="zh-CN"/>
              </w:rPr>
            </w:pPr>
            <w:r w:rsidRPr="000D1584">
              <w:rPr>
                <w:rFonts w:eastAsia="DengXian"/>
                <w:lang w:eastAsia="zh-CN"/>
              </w:rPr>
              <w:t>FDD</w:t>
            </w:r>
          </w:p>
        </w:tc>
        <w:tc>
          <w:tcPr>
            <w:tcW w:w="1057" w:type="dxa"/>
            <w:tcBorders>
              <w:top w:val="single" w:sz="4" w:space="0" w:color="auto"/>
              <w:left w:val="single" w:sz="4" w:space="0" w:color="auto"/>
              <w:right w:val="single" w:sz="4" w:space="0" w:color="auto"/>
            </w:tcBorders>
          </w:tcPr>
          <w:p w14:paraId="27DAB315" w14:textId="77777777" w:rsidR="008F4D94" w:rsidRPr="000D1584" w:rsidRDefault="008F4D94" w:rsidP="006A46EC">
            <w:pPr>
              <w:pStyle w:val="TAC"/>
              <w:rPr>
                <w:rFonts w:eastAsia="DengXian"/>
                <w:lang w:eastAsia="zh-CN"/>
              </w:rPr>
            </w:pPr>
            <w:r w:rsidRPr="000D1584">
              <w:rPr>
                <w:rFonts w:eastAsia="DengXian"/>
                <w:lang w:eastAsia="ko-KR"/>
              </w:rPr>
              <w:t>N/A</w:t>
            </w:r>
          </w:p>
        </w:tc>
      </w:tr>
      <w:tr w:rsidR="008F4D94" w:rsidRPr="000B4D6A" w14:paraId="0750FFE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CFF42C5" w14:textId="77777777" w:rsidR="008F4D94" w:rsidRPr="000D1584" w:rsidRDefault="008F4D94" w:rsidP="006A46EC">
            <w:pPr>
              <w:pStyle w:val="TAC"/>
              <w:rPr>
                <w:rFonts w:eastAsia="DengXian"/>
                <w:lang w:val="en-US" w:eastAsia="zh-CN"/>
              </w:rPr>
            </w:pPr>
          </w:p>
        </w:tc>
        <w:tc>
          <w:tcPr>
            <w:tcW w:w="1146" w:type="dxa"/>
            <w:tcBorders>
              <w:top w:val="single" w:sz="4" w:space="0" w:color="auto"/>
              <w:left w:val="single" w:sz="4" w:space="0" w:color="auto"/>
              <w:right w:val="single" w:sz="4" w:space="0" w:color="auto"/>
            </w:tcBorders>
          </w:tcPr>
          <w:p w14:paraId="07B13B70" w14:textId="77777777" w:rsidR="008F4D94" w:rsidRPr="000D1584" w:rsidRDefault="008F4D94" w:rsidP="006A46EC">
            <w:pPr>
              <w:pStyle w:val="TAC"/>
              <w:rPr>
                <w:rFonts w:eastAsia="DengXian"/>
                <w:lang w:val="en-US" w:eastAsia="zh-CN"/>
              </w:rPr>
            </w:pPr>
            <w:r w:rsidRPr="000D1584">
              <w:rPr>
                <w:rFonts w:eastAsia="DengXian"/>
                <w:lang w:eastAsia="ko-KR"/>
              </w:rPr>
              <w:t>n7</w:t>
            </w:r>
          </w:p>
        </w:tc>
        <w:tc>
          <w:tcPr>
            <w:tcW w:w="926" w:type="dxa"/>
            <w:tcBorders>
              <w:top w:val="single" w:sz="4" w:space="0" w:color="auto"/>
              <w:left w:val="single" w:sz="4" w:space="0" w:color="auto"/>
              <w:right w:val="single" w:sz="4" w:space="0" w:color="auto"/>
            </w:tcBorders>
          </w:tcPr>
          <w:p w14:paraId="3541F02F" w14:textId="77777777" w:rsidR="008F4D94" w:rsidRPr="000D1584" w:rsidRDefault="008F4D94" w:rsidP="006A46EC">
            <w:pPr>
              <w:pStyle w:val="TAC"/>
              <w:rPr>
                <w:rFonts w:eastAsia="DengXian"/>
                <w:lang w:val="en-US" w:eastAsia="zh-CN"/>
              </w:rPr>
            </w:pPr>
            <w:r w:rsidRPr="000D1584">
              <w:rPr>
                <w:rFonts w:eastAsia="DengXian"/>
              </w:rPr>
              <w:t>N/A</w:t>
            </w:r>
          </w:p>
        </w:tc>
        <w:tc>
          <w:tcPr>
            <w:tcW w:w="851" w:type="dxa"/>
            <w:tcBorders>
              <w:top w:val="single" w:sz="4" w:space="0" w:color="auto"/>
              <w:left w:val="single" w:sz="4" w:space="0" w:color="auto"/>
              <w:right w:val="single" w:sz="4" w:space="0" w:color="auto"/>
            </w:tcBorders>
          </w:tcPr>
          <w:p w14:paraId="3DA81344" w14:textId="77777777" w:rsidR="008F4D94" w:rsidRPr="000D1584" w:rsidRDefault="008F4D94" w:rsidP="006A46EC">
            <w:pPr>
              <w:pStyle w:val="TAC"/>
              <w:rPr>
                <w:rFonts w:eastAsia="DengXian"/>
                <w:lang w:val="en-US" w:eastAsia="zh-CN"/>
              </w:rPr>
            </w:pPr>
            <w:r w:rsidRPr="000D1584">
              <w:rPr>
                <w:rFonts w:eastAsia="DengXian"/>
                <w:lang w:eastAsia="ko-KR"/>
              </w:rPr>
              <w:t>5</w:t>
            </w:r>
          </w:p>
        </w:tc>
        <w:tc>
          <w:tcPr>
            <w:tcW w:w="1107" w:type="dxa"/>
            <w:tcBorders>
              <w:top w:val="single" w:sz="4" w:space="0" w:color="auto"/>
              <w:left w:val="single" w:sz="4" w:space="0" w:color="auto"/>
              <w:right w:val="single" w:sz="4" w:space="0" w:color="auto"/>
            </w:tcBorders>
          </w:tcPr>
          <w:p w14:paraId="73F7E986" w14:textId="77777777" w:rsidR="008F4D94" w:rsidRPr="000D1584" w:rsidRDefault="008F4D94" w:rsidP="006A46EC">
            <w:pPr>
              <w:pStyle w:val="TAC"/>
              <w:rPr>
                <w:rFonts w:eastAsia="DengXian"/>
                <w:lang w:val="en-US" w:eastAsia="zh-CN"/>
              </w:rPr>
            </w:pPr>
            <w:r w:rsidRPr="000D1584">
              <w:rPr>
                <w:rFonts w:eastAsia="DengXian"/>
              </w:rPr>
              <w:t>N/A</w:t>
            </w:r>
          </w:p>
        </w:tc>
        <w:tc>
          <w:tcPr>
            <w:tcW w:w="960" w:type="dxa"/>
            <w:tcBorders>
              <w:top w:val="single" w:sz="4" w:space="0" w:color="auto"/>
              <w:left w:val="single" w:sz="4" w:space="0" w:color="auto"/>
              <w:right w:val="single" w:sz="4" w:space="0" w:color="auto"/>
            </w:tcBorders>
          </w:tcPr>
          <w:p w14:paraId="08C6A102" w14:textId="77777777" w:rsidR="008F4D94" w:rsidRPr="000D1584" w:rsidRDefault="008F4D94" w:rsidP="006A46EC">
            <w:pPr>
              <w:pStyle w:val="TAC"/>
              <w:rPr>
                <w:rFonts w:eastAsia="DengXian"/>
                <w:lang w:val="en-US" w:eastAsia="zh-CN"/>
              </w:rPr>
            </w:pPr>
            <w:r w:rsidRPr="000D1584">
              <w:rPr>
                <w:rFonts w:eastAsia="DengXian"/>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471B8FC9" w14:textId="77777777" w:rsidR="008F4D94" w:rsidRPr="000D1584" w:rsidRDefault="008F4D94" w:rsidP="006A46EC">
            <w:pPr>
              <w:pStyle w:val="TAC"/>
              <w:rPr>
                <w:rFonts w:eastAsia="DengXian"/>
                <w:lang w:eastAsia="ja-JP"/>
              </w:rPr>
            </w:pPr>
            <w:r w:rsidRPr="000D1584">
              <w:rPr>
                <w:rFonts w:eastAsia="DengXian"/>
                <w:lang w:eastAsia="ko-KR"/>
              </w:rPr>
              <w:t>9.1</w:t>
            </w:r>
          </w:p>
        </w:tc>
        <w:tc>
          <w:tcPr>
            <w:tcW w:w="828" w:type="dxa"/>
            <w:tcBorders>
              <w:top w:val="single" w:sz="4" w:space="0" w:color="auto"/>
              <w:left w:val="single" w:sz="4" w:space="0" w:color="auto"/>
              <w:right w:val="single" w:sz="4" w:space="0" w:color="auto"/>
            </w:tcBorders>
          </w:tcPr>
          <w:p w14:paraId="0767E57E" w14:textId="77777777" w:rsidR="008F4D94" w:rsidRPr="000D1584" w:rsidRDefault="008F4D94" w:rsidP="006A46EC">
            <w:pPr>
              <w:pStyle w:val="TAC"/>
              <w:rPr>
                <w:rFonts w:eastAsia="DengXian"/>
                <w:lang w:val="en-US" w:eastAsia="zh-CN"/>
              </w:rPr>
            </w:pPr>
            <w:r w:rsidRPr="000D1584">
              <w:rPr>
                <w:rFonts w:eastAsia="DengXian"/>
              </w:rPr>
              <w:t>FDD</w:t>
            </w:r>
          </w:p>
        </w:tc>
        <w:tc>
          <w:tcPr>
            <w:tcW w:w="1057" w:type="dxa"/>
            <w:tcBorders>
              <w:top w:val="single" w:sz="4" w:space="0" w:color="auto"/>
              <w:left w:val="single" w:sz="4" w:space="0" w:color="auto"/>
              <w:right w:val="single" w:sz="4" w:space="0" w:color="auto"/>
            </w:tcBorders>
          </w:tcPr>
          <w:p w14:paraId="37DBD396" w14:textId="77777777" w:rsidR="008F4D94" w:rsidRPr="000D1584" w:rsidRDefault="008F4D94" w:rsidP="006A46EC">
            <w:pPr>
              <w:pStyle w:val="TAC"/>
              <w:rPr>
                <w:rFonts w:eastAsia="DengXian"/>
                <w:lang w:eastAsia="zh-CN"/>
              </w:rPr>
            </w:pPr>
            <w:r w:rsidRPr="000D1584">
              <w:rPr>
                <w:rFonts w:eastAsia="DengXian"/>
                <w:lang w:eastAsia="ko-KR"/>
              </w:rPr>
              <w:t>IMD4</w:t>
            </w:r>
          </w:p>
        </w:tc>
      </w:tr>
      <w:tr w:rsidR="008F4D94" w:rsidRPr="000B4D6A" w14:paraId="1020451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97615A9" w14:textId="77777777" w:rsidR="008F4D94" w:rsidRPr="000D1584" w:rsidRDefault="008F4D94" w:rsidP="006A46EC">
            <w:pPr>
              <w:pStyle w:val="TAC"/>
              <w:rPr>
                <w:rFonts w:eastAsia="DengXian"/>
                <w:lang w:val="en-US" w:eastAsia="zh-CN"/>
              </w:rPr>
            </w:pPr>
          </w:p>
        </w:tc>
        <w:tc>
          <w:tcPr>
            <w:tcW w:w="1146" w:type="dxa"/>
            <w:tcBorders>
              <w:top w:val="single" w:sz="4" w:space="0" w:color="auto"/>
              <w:left w:val="single" w:sz="4" w:space="0" w:color="auto"/>
              <w:right w:val="single" w:sz="4" w:space="0" w:color="auto"/>
            </w:tcBorders>
          </w:tcPr>
          <w:p w14:paraId="5229DEF1" w14:textId="77777777" w:rsidR="008F4D94" w:rsidRPr="000D1584" w:rsidRDefault="008F4D94" w:rsidP="006A46EC">
            <w:pPr>
              <w:pStyle w:val="TAC"/>
              <w:rPr>
                <w:rFonts w:eastAsia="DengXian"/>
                <w:lang w:val="en-US" w:eastAsia="zh-CN"/>
              </w:rPr>
            </w:pPr>
            <w:r w:rsidRPr="000D1584">
              <w:rPr>
                <w:rFonts w:eastAsia="DengXian"/>
                <w:lang w:eastAsia="ko-KR"/>
              </w:rPr>
              <w:t>n78</w:t>
            </w:r>
          </w:p>
        </w:tc>
        <w:tc>
          <w:tcPr>
            <w:tcW w:w="926" w:type="dxa"/>
            <w:tcBorders>
              <w:top w:val="single" w:sz="4" w:space="0" w:color="auto"/>
              <w:left w:val="single" w:sz="4" w:space="0" w:color="auto"/>
              <w:right w:val="single" w:sz="4" w:space="0" w:color="auto"/>
            </w:tcBorders>
          </w:tcPr>
          <w:p w14:paraId="2B5AA8A1" w14:textId="77777777" w:rsidR="008F4D94" w:rsidRPr="000D1584" w:rsidRDefault="008F4D94" w:rsidP="006A46EC">
            <w:pPr>
              <w:pStyle w:val="TAC"/>
              <w:rPr>
                <w:rFonts w:eastAsia="DengXian"/>
                <w:lang w:val="en-US" w:eastAsia="zh-CN"/>
              </w:rPr>
            </w:pPr>
            <w:r w:rsidRPr="000D1584">
              <w:rPr>
                <w:rFonts w:eastAsia="DengXian"/>
                <w:lang w:eastAsia="ko-KR"/>
              </w:rPr>
              <w:t>3305</w:t>
            </w:r>
          </w:p>
        </w:tc>
        <w:tc>
          <w:tcPr>
            <w:tcW w:w="851" w:type="dxa"/>
            <w:tcBorders>
              <w:top w:val="single" w:sz="4" w:space="0" w:color="auto"/>
              <w:left w:val="single" w:sz="4" w:space="0" w:color="auto"/>
              <w:right w:val="single" w:sz="4" w:space="0" w:color="auto"/>
            </w:tcBorders>
          </w:tcPr>
          <w:p w14:paraId="5004039A" w14:textId="77777777" w:rsidR="008F4D94" w:rsidRPr="000D1584" w:rsidRDefault="008F4D94" w:rsidP="006A46EC">
            <w:pPr>
              <w:pStyle w:val="TAC"/>
              <w:rPr>
                <w:rFonts w:eastAsia="DengXian"/>
                <w:lang w:val="en-US" w:eastAsia="zh-CN"/>
              </w:rPr>
            </w:pPr>
            <w:r w:rsidRPr="000D1584">
              <w:rPr>
                <w:rFonts w:eastAsia="DengXian"/>
                <w:lang w:eastAsia="ko-KR"/>
              </w:rPr>
              <w:t>10</w:t>
            </w:r>
          </w:p>
        </w:tc>
        <w:tc>
          <w:tcPr>
            <w:tcW w:w="1107" w:type="dxa"/>
            <w:tcBorders>
              <w:top w:val="single" w:sz="4" w:space="0" w:color="auto"/>
              <w:left w:val="single" w:sz="4" w:space="0" w:color="auto"/>
              <w:right w:val="single" w:sz="4" w:space="0" w:color="auto"/>
            </w:tcBorders>
          </w:tcPr>
          <w:p w14:paraId="450AFFFD" w14:textId="77777777" w:rsidR="008F4D94" w:rsidRPr="000D1584" w:rsidRDefault="008F4D94" w:rsidP="006A46EC">
            <w:pPr>
              <w:pStyle w:val="TAC"/>
              <w:rPr>
                <w:rFonts w:eastAsia="DengXian"/>
                <w:lang w:val="en-US" w:eastAsia="zh-CN"/>
              </w:rPr>
            </w:pPr>
            <w:r w:rsidRPr="000D1584">
              <w:rPr>
                <w:rFonts w:eastAsia="DengXian"/>
                <w:lang w:eastAsia="ko-KR"/>
              </w:rPr>
              <w:t>50</w:t>
            </w:r>
          </w:p>
        </w:tc>
        <w:tc>
          <w:tcPr>
            <w:tcW w:w="960" w:type="dxa"/>
            <w:tcBorders>
              <w:top w:val="single" w:sz="4" w:space="0" w:color="auto"/>
              <w:left w:val="single" w:sz="4" w:space="0" w:color="auto"/>
              <w:right w:val="single" w:sz="4" w:space="0" w:color="auto"/>
            </w:tcBorders>
          </w:tcPr>
          <w:p w14:paraId="520B6CF8" w14:textId="77777777" w:rsidR="008F4D94" w:rsidRPr="000D1584" w:rsidRDefault="008F4D94" w:rsidP="006A46EC">
            <w:pPr>
              <w:pStyle w:val="TAC"/>
              <w:rPr>
                <w:rFonts w:eastAsia="DengXian"/>
                <w:lang w:val="en-US" w:eastAsia="zh-CN"/>
              </w:rPr>
            </w:pPr>
            <w:r w:rsidRPr="000D1584">
              <w:rPr>
                <w:rFonts w:eastAsia="DengXian"/>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B603AB1" w14:textId="77777777" w:rsidR="008F4D94" w:rsidRPr="000D1584" w:rsidRDefault="008F4D94" w:rsidP="006A46EC">
            <w:pPr>
              <w:pStyle w:val="TAC"/>
              <w:rPr>
                <w:rFonts w:eastAsia="DengXian"/>
                <w:lang w:eastAsia="ja-JP"/>
              </w:rPr>
            </w:pPr>
            <w:r w:rsidRPr="000D1584">
              <w:rPr>
                <w:rFonts w:eastAsia="DengXian"/>
                <w:lang w:eastAsia="ko-KR"/>
              </w:rPr>
              <w:t>N/A</w:t>
            </w:r>
          </w:p>
        </w:tc>
        <w:tc>
          <w:tcPr>
            <w:tcW w:w="828" w:type="dxa"/>
            <w:tcBorders>
              <w:top w:val="single" w:sz="4" w:space="0" w:color="auto"/>
              <w:left w:val="single" w:sz="4" w:space="0" w:color="auto"/>
              <w:right w:val="single" w:sz="4" w:space="0" w:color="auto"/>
            </w:tcBorders>
          </w:tcPr>
          <w:p w14:paraId="55B84E8C" w14:textId="77777777" w:rsidR="008F4D94" w:rsidRPr="000D1584" w:rsidRDefault="008F4D94" w:rsidP="006A46EC">
            <w:pPr>
              <w:pStyle w:val="TAC"/>
              <w:rPr>
                <w:rFonts w:eastAsia="DengXian"/>
                <w:lang w:val="en-US" w:eastAsia="zh-CN"/>
              </w:rPr>
            </w:pPr>
            <w:r w:rsidRPr="000D1584">
              <w:rPr>
                <w:rFonts w:eastAsia="DengXian"/>
                <w:lang w:val="en-US" w:eastAsia="zh-CN"/>
              </w:rPr>
              <w:t>TDD</w:t>
            </w:r>
          </w:p>
        </w:tc>
        <w:tc>
          <w:tcPr>
            <w:tcW w:w="1057" w:type="dxa"/>
            <w:tcBorders>
              <w:top w:val="single" w:sz="4" w:space="0" w:color="auto"/>
              <w:left w:val="single" w:sz="4" w:space="0" w:color="auto"/>
              <w:right w:val="single" w:sz="4" w:space="0" w:color="auto"/>
            </w:tcBorders>
          </w:tcPr>
          <w:p w14:paraId="1AAA3E2F" w14:textId="77777777" w:rsidR="008F4D94" w:rsidRPr="000D1584" w:rsidRDefault="008F4D94" w:rsidP="006A46EC">
            <w:pPr>
              <w:pStyle w:val="TAC"/>
              <w:rPr>
                <w:rFonts w:eastAsia="DengXian"/>
                <w:lang w:eastAsia="zh-CN"/>
              </w:rPr>
            </w:pPr>
            <w:r w:rsidRPr="000D1584">
              <w:rPr>
                <w:rFonts w:eastAsia="DengXian"/>
                <w:lang w:eastAsia="ko-KR"/>
              </w:rPr>
              <w:t>N/A</w:t>
            </w:r>
          </w:p>
        </w:tc>
      </w:tr>
      <w:tr w:rsidR="008F4D94" w:rsidRPr="000B4D6A" w14:paraId="2C10AEB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106C5FD" w14:textId="77777777" w:rsidR="008F4D94" w:rsidRPr="000D1584" w:rsidRDefault="008F4D94" w:rsidP="006A46EC">
            <w:pPr>
              <w:pStyle w:val="TAC"/>
              <w:rPr>
                <w:rFonts w:eastAsia="DengXian"/>
                <w:lang w:val="en-US" w:eastAsia="zh-CN"/>
              </w:rPr>
            </w:pPr>
          </w:p>
        </w:tc>
        <w:tc>
          <w:tcPr>
            <w:tcW w:w="1146" w:type="dxa"/>
            <w:tcBorders>
              <w:top w:val="single" w:sz="4" w:space="0" w:color="auto"/>
              <w:left w:val="single" w:sz="4" w:space="0" w:color="auto"/>
              <w:right w:val="single" w:sz="4" w:space="0" w:color="auto"/>
            </w:tcBorders>
          </w:tcPr>
          <w:p w14:paraId="3BE65DD1" w14:textId="77777777" w:rsidR="008F4D94" w:rsidRPr="000D1584" w:rsidRDefault="008F4D94" w:rsidP="006A46EC">
            <w:pPr>
              <w:pStyle w:val="TAC"/>
              <w:rPr>
                <w:rFonts w:eastAsia="DengXian"/>
                <w:lang w:val="en-US" w:eastAsia="zh-CN"/>
              </w:rPr>
            </w:pPr>
            <w:r w:rsidRPr="000D1584">
              <w:rPr>
                <w:rFonts w:eastAsia="DengXian"/>
                <w:lang w:eastAsia="ko-KR"/>
              </w:rPr>
              <w:t>n1</w:t>
            </w:r>
          </w:p>
        </w:tc>
        <w:tc>
          <w:tcPr>
            <w:tcW w:w="926" w:type="dxa"/>
            <w:tcBorders>
              <w:top w:val="single" w:sz="4" w:space="0" w:color="auto"/>
              <w:left w:val="single" w:sz="4" w:space="0" w:color="auto"/>
              <w:right w:val="single" w:sz="4" w:space="0" w:color="auto"/>
            </w:tcBorders>
          </w:tcPr>
          <w:p w14:paraId="0FA9EBC7" w14:textId="77777777" w:rsidR="008F4D94" w:rsidRPr="000D1584" w:rsidRDefault="008F4D94" w:rsidP="006A46EC">
            <w:pPr>
              <w:pStyle w:val="TAC"/>
              <w:rPr>
                <w:rFonts w:eastAsia="DengXian"/>
                <w:lang w:val="en-US" w:eastAsia="zh-CN"/>
              </w:rPr>
            </w:pPr>
            <w:r w:rsidRPr="000D1584">
              <w:rPr>
                <w:rFonts w:eastAsia="DengXian"/>
              </w:rPr>
              <w:t>N/A</w:t>
            </w:r>
          </w:p>
        </w:tc>
        <w:tc>
          <w:tcPr>
            <w:tcW w:w="851" w:type="dxa"/>
            <w:tcBorders>
              <w:top w:val="single" w:sz="4" w:space="0" w:color="auto"/>
              <w:left w:val="single" w:sz="4" w:space="0" w:color="auto"/>
              <w:right w:val="single" w:sz="4" w:space="0" w:color="auto"/>
            </w:tcBorders>
          </w:tcPr>
          <w:p w14:paraId="04C6E466" w14:textId="77777777" w:rsidR="008F4D94" w:rsidRPr="000D1584" w:rsidRDefault="008F4D94" w:rsidP="006A46EC">
            <w:pPr>
              <w:pStyle w:val="TAC"/>
              <w:rPr>
                <w:rFonts w:eastAsia="DengXian"/>
                <w:lang w:val="en-US" w:eastAsia="zh-CN"/>
              </w:rPr>
            </w:pPr>
            <w:r w:rsidRPr="000D1584">
              <w:rPr>
                <w:rFonts w:eastAsia="DengXian"/>
                <w:lang w:eastAsia="ko-KR"/>
              </w:rPr>
              <w:t>5</w:t>
            </w:r>
          </w:p>
        </w:tc>
        <w:tc>
          <w:tcPr>
            <w:tcW w:w="1107" w:type="dxa"/>
            <w:tcBorders>
              <w:top w:val="single" w:sz="4" w:space="0" w:color="auto"/>
              <w:left w:val="single" w:sz="4" w:space="0" w:color="auto"/>
              <w:right w:val="single" w:sz="4" w:space="0" w:color="auto"/>
            </w:tcBorders>
          </w:tcPr>
          <w:p w14:paraId="5D34CBE2" w14:textId="77777777" w:rsidR="008F4D94" w:rsidRPr="000D1584" w:rsidRDefault="008F4D94" w:rsidP="006A46EC">
            <w:pPr>
              <w:pStyle w:val="TAC"/>
              <w:rPr>
                <w:rFonts w:eastAsia="DengXian"/>
                <w:lang w:val="en-US" w:eastAsia="zh-CN"/>
              </w:rPr>
            </w:pPr>
            <w:r w:rsidRPr="000D1584">
              <w:rPr>
                <w:rFonts w:eastAsia="DengXian"/>
              </w:rPr>
              <w:t>N/A</w:t>
            </w:r>
          </w:p>
        </w:tc>
        <w:tc>
          <w:tcPr>
            <w:tcW w:w="960" w:type="dxa"/>
            <w:tcBorders>
              <w:top w:val="single" w:sz="4" w:space="0" w:color="auto"/>
              <w:left w:val="single" w:sz="4" w:space="0" w:color="auto"/>
              <w:right w:val="single" w:sz="4" w:space="0" w:color="auto"/>
            </w:tcBorders>
          </w:tcPr>
          <w:p w14:paraId="4D7E8B19" w14:textId="77777777" w:rsidR="008F4D94" w:rsidRPr="000D1584" w:rsidRDefault="008F4D94" w:rsidP="006A46EC">
            <w:pPr>
              <w:pStyle w:val="TAC"/>
              <w:rPr>
                <w:rFonts w:eastAsia="DengXian"/>
                <w:lang w:val="en-US" w:eastAsia="zh-CN"/>
              </w:rPr>
            </w:pPr>
            <w:r w:rsidRPr="000D1584">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AAB0A70" w14:textId="77777777" w:rsidR="008F4D94" w:rsidRPr="000D1584" w:rsidRDefault="008F4D94" w:rsidP="006A46EC">
            <w:pPr>
              <w:pStyle w:val="TAC"/>
              <w:rPr>
                <w:rFonts w:eastAsia="DengXian"/>
                <w:lang w:eastAsia="ja-JP"/>
              </w:rPr>
            </w:pPr>
            <w:r w:rsidRPr="000D1584">
              <w:rPr>
                <w:rFonts w:eastAsia="DengXian"/>
                <w:lang w:eastAsia="ko-KR"/>
              </w:rPr>
              <w:t>8.7</w:t>
            </w:r>
          </w:p>
        </w:tc>
        <w:tc>
          <w:tcPr>
            <w:tcW w:w="828" w:type="dxa"/>
            <w:tcBorders>
              <w:top w:val="single" w:sz="4" w:space="0" w:color="auto"/>
              <w:left w:val="single" w:sz="4" w:space="0" w:color="auto"/>
              <w:right w:val="single" w:sz="4" w:space="0" w:color="auto"/>
            </w:tcBorders>
          </w:tcPr>
          <w:p w14:paraId="5EBC21AF" w14:textId="77777777" w:rsidR="008F4D94" w:rsidRPr="000D1584" w:rsidRDefault="008F4D94" w:rsidP="006A46EC">
            <w:pPr>
              <w:pStyle w:val="TAC"/>
              <w:rPr>
                <w:rFonts w:eastAsia="DengXian"/>
                <w:lang w:val="en-US" w:eastAsia="zh-CN"/>
              </w:rPr>
            </w:pPr>
            <w:r w:rsidRPr="000D1584">
              <w:rPr>
                <w:rFonts w:eastAsia="DengXian"/>
                <w:lang w:eastAsia="zh-CN"/>
              </w:rPr>
              <w:t>FDD</w:t>
            </w:r>
          </w:p>
        </w:tc>
        <w:tc>
          <w:tcPr>
            <w:tcW w:w="1057" w:type="dxa"/>
            <w:tcBorders>
              <w:top w:val="single" w:sz="4" w:space="0" w:color="auto"/>
              <w:left w:val="single" w:sz="4" w:space="0" w:color="auto"/>
              <w:right w:val="single" w:sz="4" w:space="0" w:color="auto"/>
            </w:tcBorders>
          </w:tcPr>
          <w:p w14:paraId="72651CD9" w14:textId="77777777" w:rsidR="008F4D94" w:rsidRPr="000D1584" w:rsidRDefault="008F4D94" w:rsidP="006A46EC">
            <w:pPr>
              <w:pStyle w:val="TAC"/>
              <w:rPr>
                <w:rFonts w:eastAsia="DengXian"/>
                <w:lang w:eastAsia="zh-CN"/>
              </w:rPr>
            </w:pPr>
            <w:r w:rsidRPr="000D1584">
              <w:rPr>
                <w:rFonts w:eastAsia="DengXian"/>
                <w:lang w:eastAsia="ko-KR"/>
              </w:rPr>
              <w:t>IMD4</w:t>
            </w:r>
          </w:p>
        </w:tc>
      </w:tr>
      <w:tr w:rsidR="008F4D94" w:rsidRPr="000B4D6A" w14:paraId="0D467A4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70B5BF4" w14:textId="77777777" w:rsidR="008F4D94" w:rsidRPr="000D1584" w:rsidRDefault="008F4D94" w:rsidP="006A46EC">
            <w:pPr>
              <w:pStyle w:val="TAC"/>
              <w:rPr>
                <w:rFonts w:eastAsia="DengXian"/>
                <w:lang w:val="en-US" w:eastAsia="zh-CN"/>
              </w:rPr>
            </w:pPr>
          </w:p>
        </w:tc>
        <w:tc>
          <w:tcPr>
            <w:tcW w:w="1146" w:type="dxa"/>
            <w:tcBorders>
              <w:top w:val="single" w:sz="4" w:space="0" w:color="auto"/>
              <w:left w:val="single" w:sz="4" w:space="0" w:color="auto"/>
              <w:right w:val="single" w:sz="4" w:space="0" w:color="auto"/>
            </w:tcBorders>
          </w:tcPr>
          <w:p w14:paraId="29D35F55" w14:textId="77777777" w:rsidR="008F4D94" w:rsidRPr="000D1584" w:rsidRDefault="008F4D94" w:rsidP="006A46EC">
            <w:pPr>
              <w:pStyle w:val="TAC"/>
              <w:rPr>
                <w:rFonts w:eastAsia="DengXian"/>
                <w:lang w:val="en-US" w:eastAsia="zh-CN"/>
              </w:rPr>
            </w:pPr>
            <w:r w:rsidRPr="000D1584">
              <w:rPr>
                <w:rFonts w:eastAsia="DengXian"/>
                <w:lang w:eastAsia="ko-KR"/>
              </w:rPr>
              <w:t>n7</w:t>
            </w:r>
          </w:p>
        </w:tc>
        <w:tc>
          <w:tcPr>
            <w:tcW w:w="926" w:type="dxa"/>
            <w:tcBorders>
              <w:top w:val="single" w:sz="4" w:space="0" w:color="auto"/>
              <w:left w:val="single" w:sz="4" w:space="0" w:color="auto"/>
              <w:right w:val="single" w:sz="4" w:space="0" w:color="auto"/>
            </w:tcBorders>
          </w:tcPr>
          <w:p w14:paraId="2CFD027E" w14:textId="77777777" w:rsidR="008F4D94" w:rsidRPr="000D1584" w:rsidRDefault="008F4D94" w:rsidP="006A46EC">
            <w:pPr>
              <w:pStyle w:val="TAC"/>
              <w:rPr>
                <w:rFonts w:eastAsia="DengXian"/>
                <w:lang w:val="en-US" w:eastAsia="zh-CN"/>
              </w:rPr>
            </w:pPr>
            <w:r w:rsidRPr="000D1584">
              <w:rPr>
                <w:rFonts w:eastAsia="DengXian"/>
                <w:lang w:eastAsia="ko-KR"/>
              </w:rPr>
              <w:t>2510</w:t>
            </w:r>
          </w:p>
        </w:tc>
        <w:tc>
          <w:tcPr>
            <w:tcW w:w="851" w:type="dxa"/>
            <w:tcBorders>
              <w:top w:val="single" w:sz="4" w:space="0" w:color="auto"/>
              <w:left w:val="single" w:sz="4" w:space="0" w:color="auto"/>
              <w:right w:val="single" w:sz="4" w:space="0" w:color="auto"/>
            </w:tcBorders>
          </w:tcPr>
          <w:p w14:paraId="0155619C" w14:textId="77777777" w:rsidR="008F4D94" w:rsidRPr="000D1584" w:rsidRDefault="008F4D94" w:rsidP="006A46EC">
            <w:pPr>
              <w:pStyle w:val="TAC"/>
              <w:rPr>
                <w:rFonts w:eastAsia="DengXian"/>
                <w:lang w:val="en-US" w:eastAsia="zh-CN"/>
              </w:rPr>
            </w:pPr>
            <w:r w:rsidRPr="000D1584">
              <w:rPr>
                <w:rFonts w:eastAsia="DengXian"/>
                <w:lang w:eastAsia="ko-KR"/>
              </w:rPr>
              <w:t>10</w:t>
            </w:r>
          </w:p>
        </w:tc>
        <w:tc>
          <w:tcPr>
            <w:tcW w:w="1107" w:type="dxa"/>
            <w:tcBorders>
              <w:top w:val="single" w:sz="4" w:space="0" w:color="auto"/>
              <w:left w:val="single" w:sz="4" w:space="0" w:color="auto"/>
              <w:right w:val="single" w:sz="4" w:space="0" w:color="auto"/>
            </w:tcBorders>
          </w:tcPr>
          <w:p w14:paraId="438E5C3D" w14:textId="77777777" w:rsidR="008F4D94" w:rsidRPr="000D1584" w:rsidRDefault="008F4D94" w:rsidP="006A46EC">
            <w:pPr>
              <w:pStyle w:val="TAC"/>
              <w:rPr>
                <w:rFonts w:eastAsia="DengXian"/>
                <w:lang w:val="en-US" w:eastAsia="zh-CN"/>
              </w:rPr>
            </w:pPr>
            <w:r w:rsidRPr="000D1584">
              <w:rPr>
                <w:rFonts w:eastAsia="DengXian"/>
                <w:lang w:eastAsia="ko-KR"/>
              </w:rPr>
              <w:t>50</w:t>
            </w:r>
          </w:p>
        </w:tc>
        <w:tc>
          <w:tcPr>
            <w:tcW w:w="960" w:type="dxa"/>
            <w:tcBorders>
              <w:top w:val="single" w:sz="4" w:space="0" w:color="auto"/>
              <w:left w:val="single" w:sz="4" w:space="0" w:color="auto"/>
              <w:right w:val="single" w:sz="4" w:space="0" w:color="auto"/>
            </w:tcBorders>
          </w:tcPr>
          <w:p w14:paraId="47755D56" w14:textId="77777777" w:rsidR="008F4D94" w:rsidRPr="000D1584" w:rsidRDefault="008F4D94" w:rsidP="006A46EC">
            <w:pPr>
              <w:pStyle w:val="TAC"/>
              <w:rPr>
                <w:rFonts w:eastAsia="DengXian"/>
                <w:lang w:val="en-US" w:eastAsia="zh-CN"/>
              </w:rPr>
            </w:pPr>
            <w:r w:rsidRPr="000D1584">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C8A94FD" w14:textId="77777777" w:rsidR="008F4D94" w:rsidRPr="000D1584" w:rsidRDefault="008F4D94" w:rsidP="006A46EC">
            <w:pPr>
              <w:pStyle w:val="TAC"/>
              <w:rPr>
                <w:rFonts w:eastAsia="DengXian"/>
                <w:lang w:eastAsia="ja-JP"/>
              </w:rPr>
            </w:pPr>
            <w:r w:rsidRPr="000D1584">
              <w:rPr>
                <w:rFonts w:eastAsia="DengXian"/>
                <w:lang w:eastAsia="ko-KR"/>
              </w:rPr>
              <w:t>N/A</w:t>
            </w:r>
          </w:p>
        </w:tc>
        <w:tc>
          <w:tcPr>
            <w:tcW w:w="828" w:type="dxa"/>
            <w:tcBorders>
              <w:top w:val="single" w:sz="4" w:space="0" w:color="auto"/>
              <w:left w:val="single" w:sz="4" w:space="0" w:color="auto"/>
              <w:right w:val="single" w:sz="4" w:space="0" w:color="auto"/>
            </w:tcBorders>
          </w:tcPr>
          <w:p w14:paraId="6B82AB90" w14:textId="77777777" w:rsidR="008F4D94" w:rsidRPr="000D1584" w:rsidRDefault="008F4D94" w:rsidP="006A46EC">
            <w:pPr>
              <w:pStyle w:val="TAC"/>
              <w:rPr>
                <w:rFonts w:eastAsia="DengXian"/>
                <w:lang w:val="en-US" w:eastAsia="zh-CN"/>
              </w:rPr>
            </w:pPr>
            <w:r w:rsidRPr="000D1584">
              <w:rPr>
                <w:rFonts w:eastAsia="DengXian"/>
              </w:rPr>
              <w:t>FDD</w:t>
            </w:r>
          </w:p>
        </w:tc>
        <w:tc>
          <w:tcPr>
            <w:tcW w:w="1057" w:type="dxa"/>
            <w:tcBorders>
              <w:top w:val="single" w:sz="4" w:space="0" w:color="auto"/>
              <w:left w:val="single" w:sz="4" w:space="0" w:color="auto"/>
              <w:right w:val="single" w:sz="4" w:space="0" w:color="auto"/>
            </w:tcBorders>
          </w:tcPr>
          <w:p w14:paraId="0EFCA4AF" w14:textId="77777777" w:rsidR="008F4D94" w:rsidRPr="000D1584" w:rsidRDefault="008F4D94" w:rsidP="006A46EC">
            <w:pPr>
              <w:pStyle w:val="TAC"/>
              <w:rPr>
                <w:rFonts w:eastAsia="DengXian"/>
                <w:lang w:eastAsia="zh-CN"/>
              </w:rPr>
            </w:pPr>
            <w:r w:rsidRPr="000D1584">
              <w:rPr>
                <w:rFonts w:eastAsia="DengXian"/>
                <w:lang w:eastAsia="ko-KR"/>
              </w:rPr>
              <w:t>N/A</w:t>
            </w:r>
          </w:p>
        </w:tc>
      </w:tr>
      <w:tr w:rsidR="008F4D94" w:rsidRPr="000B4D6A" w14:paraId="261E888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3CEED08" w14:textId="77777777" w:rsidR="008F4D94" w:rsidRPr="000D1584" w:rsidRDefault="008F4D94" w:rsidP="006A46EC">
            <w:pPr>
              <w:pStyle w:val="TAC"/>
              <w:rPr>
                <w:rFonts w:eastAsia="DengXian"/>
                <w:lang w:val="en-US" w:eastAsia="zh-CN"/>
              </w:rPr>
            </w:pPr>
          </w:p>
        </w:tc>
        <w:tc>
          <w:tcPr>
            <w:tcW w:w="1146" w:type="dxa"/>
            <w:tcBorders>
              <w:top w:val="single" w:sz="4" w:space="0" w:color="auto"/>
              <w:left w:val="single" w:sz="4" w:space="0" w:color="auto"/>
              <w:right w:val="single" w:sz="4" w:space="0" w:color="auto"/>
            </w:tcBorders>
          </w:tcPr>
          <w:p w14:paraId="14683EED" w14:textId="77777777" w:rsidR="008F4D94" w:rsidRPr="000D1584" w:rsidRDefault="008F4D94" w:rsidP="006A46EC">
            <w:pPr>
              <w:pStyle w:val="TAC"/>
              <w:rPr>
                <w:rFonts w:eastAsia="DengXian"/>
                <w:lang w:val="en-US" w:eastAsia="zh-CN"/>
              </w:rPr>
            </w:pPr>
            <w:r w:rsidRPr="000D1584">
              <w:rPr>
                <w:rFonts w:eastAsia="DengXian"/>
                <w:lang w:eastAsia="ko-KR"/>
              </w:rPr>
              <w:t>n78</w:t>
            </w:r>
          </w:p>
        </w:tc>
        <w:tc>
          <w:tcPr>
            <w:tcW w:w="926" w:type="dxa"/>
            <w:tcBorders>
              <w:top w:val="single" w:sz="4" w:space="0" w:color="auto"/>
              <w:left w:val="single" w:sz="4" w:space="0" w:color="auto"/>
              <w:right w:val="single" w:sz="4" w:space="0" w:color="auto"/>
            </w:tcBorders>
          </w:tcPr>
          <w:p w14:paraId="7E42B69A" w14:textId="77777777" w:rsidR="008F4D94" w:rsidRPr="000D1584" w:rsidRDefault="008F4D94" w:rsidP="006A46EC">
            <w:pPr>
              <w:pStyle w:val="TAC"/>
              <w:rPr>
                <w:rFonts w:eastAsia="DengXian"/>
                <w:lang w:val="en-US" w:eastAsia="zh-CN"/>
              </w:rPr>
            </w:pPr>
            <w:r w:rsidRPr="000D1584">
              <w:rPr>
                <w:rFonts w:eastAsia="DengXian"/>
                <w:lang w:eastAsia="ko-KR"/>
              </w:rPr>
              <w:t>3580</w:t>
            </w:r>
          </w:p>
        </w:tc>
        <w:tc>
          <w:tcPr>
            <w:tcW w:w="851" w:type="dxa"/>
            <w:tcBorders>
              <w:top w:val="single" w:sz="4" w:space="0" w:color="auto"/>
              <w:left w:val="single" w:sz="4" w:space="0" w:color="auto"/>
              <w:right w:val="single" w:sz="4" w:space="0" w:color="auto"/>
            </w:tcBorders>
          </w:tcPr>
          <w:p w14:paraId="60642E1A" w14:textId="77777777" w:rsidR="008F4D94" w:rsidRPr="000D1584" w:rsidRDefault="008F4D94" w:rsidP="006A46EC">
            <w:pPr>
              <w:pStyle w:val="TAC"/>
              <w:rPr>
                <w:rFonts w:eastAsia="DengXian"/>
                <w:lang w:val="en-US" w:eastAsia="zh-CN"/>
              </w:rPr>
            </w:pPr>
            <w:r w:rsidRPr="000D1584">
              <w:rPr>
                <w:rFonts w:eastAsia="DengXian"/>
                <w:lang w:eastAsia="ko-KR"/>
              </w:rPr>
              <w:t>10</w:t>
            </w:r>
          </w:p>
        </w:tc>
        <w:tc>
          <w:tcPr>
            <w:tcW w:w="1107" w:type="dxa"/>
            <w:tcBorders>
              <w:top w:val="single" w:sz="4" w:space="0" w:color="auto"/>
              <w:left w:val="single" w:sz="4" w:space="0" w:color="auto"/>
              <w:right w:val="single" w:sz="4" w:space="0" w:color="auto"/>
            </w:tcBorders>
          </w:tcPr>
          <w:p w14:paraId="7E497488" w14:textId="77777777" w:rsidR="008F4D94" w:rsidRPr="000D1584" w:rsidRDefault="008F4D94" w:rsidP="006A46EC">
            <w:pPr>
              <w:pStyle w:val="TAC"/>
              <w:rPr>
                <w:rFonts w:eastAsia="DengXian"/>
                <w:lang w:val="en-US" w:eastAsia="zh-CN"/>
              </w:rPr>
            </w:pPr>
            <w:r w:rsidRPr="000D1584">
              <w:rPr>
                <w:rFonts w:eastAsia="DengXian"/>
                <w:lang w:eastAsia="ko-KR"/>
              </w:rPr>
              <w:t>50</w:t>
            </w:r>
          </w:p>
        </w:tc>
        <w:tc>
          <w:tcPr>
            <w:tcW w:w="960" w:type="dxa"/>
            <w:tcBorders>
              <w:top w:val="single" w:sz="4" w:space="0" w:color="auto"/>
              <w:left w:val="single" w:sz="4" w:space="0" w:color="auto"/>
              <w:right w:val="single" w:sz="4" w:space="0" w:color="auto"/>
            </w:tcBorders>
          </w:tcPr>
          <w:p w14:paraId="6308847C" w14:textId="77777777" w:rsidR="008F4D94" w:rsidRPr="000D1584" w:rsidRDefault="008F4D94" w:rsidP="006A46EC">
            <w:pPr>
              <w:pStyle w:val="TAC"/>
              <w:rPr>
                <w:rFonts w:eastAsia="DengXian"/>
                <w:lang w:val="en-US" w:eastAsia="zh-CN"/>
              </w:rPr>
            </w:pPr>
            <w:r w:rsidRPr="000D1584">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58CF6548" w14:textId="77777777" w:rsidR="008F4D94" w:rsidRPr="000D1584" w:rsidRDefault="008F4D94" w:rsidP="006A46EC">
            <w:pPr>
              <w:pStyle w:val="TAC"/>
              <w:rPr>
                <w:rFonts w:eastAsia="DengXian"/>
                <w:lang w:eastAsia="ja-JP"/>
              </w:rPr>
            </w:pPr>
            <w:r w:rsidRPr="000D1584">
              <w:rPr>
                <w:rFonts w:eastAsia="DengXian"/>
                <w:lang w:eastAsia="ko-KR"/>
              </w:rPr>
              <w:t>N/A</w:t>
            </w:r>
          </w:p>
        </w:tc>
        <w:tc>
          <w:tcPr>
            <w:tcW w:w="828" w:type="dxa"/>
            <w:tcBorders>
              <w:top w:val="single" w:sz="4" w:space="0" w:color="auto"/>
              <w:left w:val="single" w:sz="4" w:space="0" w:color="auto"/>
              <w:right w:val="single" w:sz="4" w:space="0" w:color="auto"/>
            </w:tcBorders>
          </w:tcPr>
          <w:p w14:paraId="276D6C00" w14:textId="77777777" w:rsidR="008F4D94" w:rsidRPr="000D1584" w:rsidRDefault="008F4D94" w:rsidP="006A46EC">
            <w:pPr>
              <w:pStyle w:val="TAC"/>
              <w:rPr>
                <w:rFonts w:eastAsia="DengXian"/>
                <w:lang w:val="en-US" w:eastAsia="zh-CN"/>
              </w:rPr>
            </w:pPr>
            <w:r w:rsidRPr="000D1584">
              <w:rPr>
                <w:rFonts w:eastAsia="DengXian"/>
                <w:lang w:val="en-US" w:eastAsia="zh-CN"/>
              </w:rPr>
              <w:t>TDD</w:t>
            </w:r>
          </w:p>
        </w:tc>
        <w:tc>
          <w:tcPr>
            <w:tcW w:w="1057" w:type="dxa"/>
            <w:tcBorders>
              <w:top w:val="single" w:sz="4" w:space="0" w:color="auto"/>
              <w:left w:val="single" w:sz="4" w:space="0" w:color="auto"/>
              <w:right w:val="single" w:sz="4" w:space="0" w:color="auto"/>
            </w:tcBorders>
          </w:tcPr>
          <w:p w14:paraId="2BD5049B" w14:textId="77777777" w:rsidR="008F4D94" w:rsidRPr="000D1584" w:rsidRDefault="008F4D94" w:rsidP="006A46EC">
            <w:pPr>
              <w:pStyle w:val="TAC"/>
              <w:rPr>
                <w:rFonts w:eastAsia="DengXian"/>
                <w:lang w:eastAsia="zh-CN"/>
              </w:rPr>
            </w:pPr>
            <w:r w:rsidRPr="000D1584">
              <w:rPr>
                <w:rFonts w:eastAsia="DengXian"/>
                <w:lang w:eastAsia="ko-KR"/>
              </w:rPr>
              <w:t>N/A</w:t>
            </w:r>
          </w:p>
        </w:tc>
      </w:tr>
      <w:tr w:rsidR="008F4D94" w:rsidRPr="000B4D6A" w14:paraId="65E1D11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C684AD4" w14:textId="77777777" w:rsidR="008F4D94" w:rsidRPr="000D1584" w:rsidRDefault="008F4D94" w:rsidP="006A46EC">
            <w:pPr>
              <w:pStyle w:val="TAC"/>
              <w:rPr>
                <w:rFonts w:eastAsia="DengXian"/>
                <w:lang w:val="en-US" w:eastAsia="zh-CN"/>
              </w:rPr>
            </w:pPr>
          </w:p>
        </w:tc>
        <w:tc>
          <w:tcPr>
            <w:tcW w:w="1146" w:type="dxa"/>
            <w:tcBorders>
              <w:top w:val="single" w:sz="4" w:space="0" w:color="auto"/>
              <w:left w:val="single" w:sz="4" w:space="0" w:color="auto"/>
              <w:right w:val="single" w:sz="4" w:space="0" w:color="auto"/>
            </w:tcBorders>
          </w:tcPr>
          <w:p w14:paraId="480B922A" w14:textId="77777777" w:rsidR="008F4D94" w:rsidRPr="000D1584" w:rsidRDefault="008F4D94" w:rsidP="006A46EC">
            <w:pPr>
              <w:pStyle w:val="TAC"/>
              <w:rPr>
                <w:rFonts w:eastAsia="DengXian"/>
                <w:lang w:val="en-US" w:eastAsia="zh-CN"/>
              </w:rPr>
            </w:pPr>
            <w:r w:rsidRPr="000D1584">
              <w:rPr>
                <w:rFonts w:eastAsia="DengXian" w:cs="Arial"/>
                <w:lang w:eastAsia="ko-KR"/>
              </w:rPr>
              <w:t>n1</w:t>
            </w:r>
          </w:p>
        </w:tc>
        <w:tc>
          <w:tcPr>
            <w:tcW w:w="926" w:type="dxa"/>
            <w:tcBorders>
              <w:top w:val="single" w:sz="4" w:space="0" w:color="auto"/>
              <w:left w:val="single" w:sz="4" w:space="0" w:color="auto"/>
              <w:right w:val="single" w:sz="4" w:space="0" w:color="auto"/>
            </w:tcBorders>
          </w:tcPr>
          <w:p w14:paraId="7EF32581" w14:textId="77777777" w:rsidR="008F4D94" w:rsidRPr="000D1584" w:rsidRDefault="008F4D94" w:rsidP="006A46EC">
            <w:pPr>
              <w:pStyle w:val="TAC"/>
              <w:rPr>
                <w:rFonts w:eastAsia="DengXian"/>
                <w:lang w:val="en-US" w:eastAsia="zh-CN"/>
              </w:rPr>
            </w:pPr>
            <w:r w:rsidRPr="000D1584">
              <w:rPr>
                <w:rFonts w:eastAsia="DengXian" w:cs="Arial"/>
                <w:lang w:val="en-US" w:eastAsia="ko-KR"/>
              </w:rPr>
              <w:t>1970</w:t>
            </w:r>
          </w:p>
        </w:tc>
        <w:tc>
          <w:tcPr>
            <w:tcW w:w="851" w:type="dxa"/>
            <w:tcBorders>
              <w:top w:val="single" w:sz="4" w:space="0" w:color="auto"/>
              <w:left w:val="single" w:sz="4" w:space="0" w:color="auto"/>
              <w:right w:val="single" w:sz="4" w:space="0" w:color="auto"/>
            </w:tcBorders>
          </w:tcPr>
          <w:p w14:paraId="50F2B44F" w14:textId="77777777" w:rsidR="008F4D94" w:rsidRPr="000D1584" w:rsidRDefault="008F4D94" w:rsidP="006A46EC">
            <w:pPr>
              <w:pStyle w:val="TAC"/>
              <w:rPr>
                <w:rFonts w:eastAsia="DengXian"/>
                <w:lang w:val="en-US" w:eastAsia="zh-CN"/>
              </w:rPr>
            </w:pPr>
            <w:r w:rsidRPr="000D1584">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09FC0AA7" w14:textId="77777777" w:rsidR="008F4D94" w:rsidRPr="000D1584" w:rsidRDefault="008F4D94" w:rsidP="006A46EC">
            <w:pPr>
              <w:pStyle w:val="TAC"/>
              <w:rPr>
                <w:rFonts w:eastAsia="DengXian"/>
                <w:lang w:val="en-US" w:eastAsia="zh-CN"/>
              </w:rPr>
            </w:pPr>
            <w:r w:rsidRPr="000D1584">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253154E1" w14:textId="77777777" w:rsidR="008F4D94" w:rsidRPr="000D1584" w:rsidRDefault="008F4D94" w:rsidP="006A46EC">
            <w:pPr>
              <w:pStyle w:val="TAC"/>
              <w:rPr>
                <w:rFonts w:eastAsia="DengXian"/>
                <w:lang w:val="en-US" w:eastAsia="zh-CN"/>
              </w:rPr>
            </w:pPr>
            <w:r w:rsidRPr="000D1584">
              <w:rPr>
                <w:rFonts w:eastAsia="DengXian"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7091F5A8" w14:textId="77777777" w:rsidR="008F4D94" w:rsidRPr="000D1584" w:rsidRDefault="008F4D94" w:rsidP="006A46EC">
            <w:pPr>
              <w:pStyle w:val="TAC"/>
              <w:rPr>
                <w:rFonts w:eastAsia="DengXian"/>
                <w:lang w:eastAsia="ja-JP"/>
              </w:rPr>
            </w:pPr>
            <w:r w:rsidRPr="000D1584">
              <w:rPr>
                <w:rFonts w:eastAsia="DengXian" w:cs="Arial"/>
                <w:lang w:eastAsia="ko-KR"/>
              </w:rPr>
              <w:t>N/A</w:t>
            </w:r>
          </w:p>
        </w:tc>
        <w:tc>
          <w:tcPr>
            <w:tcW w:w="828" w:type="dxa"/>
            <w:tcBorders>
              <w:top w:val="single" w:sz="4" w:space="0" w:color="auto"/>
              <w:left w:val="single" w:sz="4" w:space="0" w:color="auto"/>
              <w:right w:val="single" w:sz="4" w:space="0" w:color="auto"/>
            </w:tcBorders>
          </w:tcPr>
          <w:p w14:paraId="2A8A1788" w14:textId="77777777" w:rsidR="008F4D94" w:rsidRPr="000D1584" w:rsidRDefault="008F4D94" w:rsidP="006A46EC">
            <w:pPr>
              <w:pStyle w:val="TAC"/>
              <w:rPr>
                <w:rFonts w:eastAsia="DengXian"/>
                <w:lang w:val="en-US" w:eastAsia="zh-CN"/>
              </w:rPr>
            </w:pPr>
            <w:r w:rsidRPr="000D1584">
              <w:rPr>
                <w:rFonts w:eastAsia="DengXian"/>
                <w:lang w:eastAsia="zh-CN"/>
              </w:rPr>
              <w:t>FDD</w:t>
            </w:r>
          </w:p>
        </w:tc>
        <w:tc>
          <w:tcPr>
            <w:tcW w:w="1057" w:type="dxa"/>
            <w:tcBorders>
              <w:top w:val="single" w:sz="4" w:space="0" w:color="auto"/>
              <w:left w:val="single" w:sz="4" w:space="0" w:color="auto"/>
              <w:right w:val="single" w:sz="4" w:space="0" w:color="auto"/>
            </w:tcBorders>
          </w:tcPr>
          <w:p w14:paraId="0EB58CA8" w14:textId="77777777" w:rsidR="008F4D94" w:rsidRPr="000D1584" w:rsidRDefault="008F4D94" w:rsidP="006A46EC">
            <w:pPr>
              <w:pStyle w:val="TAC"/>
              <w:rPr>
                <w:rFonts w:eastAsia="DengXian"/>
                <w:lang w:eastAsia="zh-CN"/>
              </w:rPr>
            </w:pPr>
            <w:r w:rsidRPr="000D1584">
              <w:rPr>
                <w:rFonts w:eastAsia="DengXian" w:cs="Arial"/>
                <w:lang w:eastAsia="ko-KR"/>
              </w:rPr>
              <w:t>N/A</w:t>
            </w:r>
          </w:p>
        </w:tc>
      </w:tr>
      <w:tr w:rsidR="008F4D94" w:rsidRPr="000B4D6A" w14:paraId="63819EE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3201556" w14:textId="77777777" w:rsidR="008F4D94" w:rsidRPr="000D1584" w:rsidRDefault="008F4D94" w:rsidP="006A46EC">
            <w:pPr>
              <w:pStyle w:val="TAC"/>
              <w:rPr>
                <w:rFonts w:eastAsia="DengXian"/>
                <w:lang w:val="en-US" w:eastAsia="zh-CN"/>
              </w:rPr>
            </w:pPr>
          </w:p>
        </w:tc>
        <w:tc>
          <w:tcPr>
            <w:tcW w:w="1146" w:type="dxa"/>
            <w:tcBorders>
              <w:top w:val="single" w:sz="4" w:space="0" w:color="auto"/>
              <w:left w:val="single" w:sz="4" w:space="0" w:color="auto"/>
              <w:right w:val="single" w:sz="4" w:space="0" w:color="auto"/>
            </w:tcBorders>
          </w:tcPr>
          <w:p w14:paraId="20DF48E1" w14:textId="77777777" w:rsidR="008F4D94" w:rsidRPr="000D1584" w:rsidRDefault="008F4D94" w:rsidP="006A46EC">
            <w:pPr>
              <w:pStyle w:val="TAC"/>
              <w:rPr>
                <w:rFonts w:eastAsia="DengXian"/>
                <w:lang w:val="en-US" w:eastAsia="zh-CN"/>
              </w:rPr>
            </w:pPr>
            <w:r w:rsidRPr="000D1584">
              <w:rPr>
                <w:rFonts w:eastAsia="DengXian" w:cs="Arial"/>
                <w:lang w:eastAsia="ko-KR"/>
              </w:rPr>
              <w:t>n7</w:t>
            </w:r>
          </w:p>
        </w:tc>
        <w:tc>
          <w:tcPr>
            <w:tcW w:w="926" w:type="dxa"/>
            <w:tcBorders>
              <w:top w:val="single" w:sz="4" w:space="0" w:color="auto"/>
              <w:left w:val="single" w:sz="4" w:space="0" w:color="auto"/>
              <w:right w:val="single" w:sz="4" w:space="0" w:color="auto"/>
            </w:tcBorders>
          </w:tcPr>
          <w:p w14:paraId="30FBA1E7" w14:textId="77777777" w:rsidR="008F4D94" w:rsidRPr="000D1584" w:rsidRDefault="008F4D94" w:rsidP="006A46EC">
            <w:pPr>
              <w:pStyle w:val="TAC"/>
              <w:rPr>
                <w:rFonts w:eastAsia="DengXian"/>
                <w:lang w:val="en-US" w:eastAsia="zh-CN"/>
              </w:rPr>
            </w:pPr>
            <w:r w:rsidRPr="000D1584">
              <w:rPr>
                <w:rFonts w:eastAsia="DengXian" w:cs="Arial"/>
                <w:lang w:val="en-US" w:eastAsia="ko-KR"/>
              </w:rPr>
              <w:t>2520</w:t>
            </w:r>
          </w:p>
        </w:tc>
        <w:tc>
          <w:tcPr>
            <w:tcW w:w="851" w:type="dxa"/>
            <w:tcBorders>
              <w:top w:val="single" w:sz="4" w:space="0" w:color="auto"/>
              <w:left w:val="single" w:sz="4" w:space="0" w:color="auto"/>
              <w:right w:val="single" w:sz="4" w:space="0" w:color="auto"/>
            </w:tcBorders>
          </w:tcPr>
          <w:p w14:paraId="407EDD4E" w14:textId="77777777" w:rsidR="008F4D94" w:rsidRPr="000D1584" w:rsidRDefault="008F4D94" w:rsidP="006A46EC">
            <w:pPr>
              <w:pStyle w:val="TAC"/>
              <w:rPr>
                <w:rFonts w:eastAsia="DengXian"/>
                <w:lang w:val="en-US" w:eastAsia="zh-CN"/>
              </w:rPr>
            </w:pPr>
            <w:r w:rsidRPr="000D1584">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5DFCD0A0" w14:textId="77777777" w:rsidR="008F4D94" w:rsidRPr="000D1584" w:rsidRDefault="008F4D94" w:rsidP="006A46EC">
            <w:pPr>
              <w:pStyle w:val="TAC"/>
              <w:rPr>
                <w:rFonts w:eastAsia="DengXian"/>
                <w:lang w:val="en-US" w:eastAsia="zh-CN"/>
              </w:rPr>
            </w:pPr>
            <w:r w:rsidRPr="000D1584">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46DC7B6B" w14:textId="77777777" w:rsidR="008F4D94" w:rsidRPr="000D1584" w:rsidRDefault="008F4D94" w:rsidP="006A46EC">
            <w:pPr>
              <w:pStyle w:val="TAC"/>
              <w:rPr>
                <w:rFonts w:eastAsia="DengXian"/>
                <w:lang w:val="en-US" w:eastAsia="zh-CN"/>
              </w:rPr>
            </w:pPr>
            <w:r w:rsidRPr="000D1584">
              <w:rPr>
                <w:rFonts w:eastAsia="DengXian"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137783ED" w14:textId="77777777" w:rsidR="008F4D94" w:rsidRPr="000D1584" w:rsidRDefault="008F4D94" w:rsidP="006A46EC">
            <w:pPr>
              <w:pStyle w:val="TAC"/>
              <w:rPr>
                <w:rFonts w:eastAsia="DengXian"/>
                <w:lang w:eastAsia="ja-JP"/>
              </w:rPr>
            </w:pPr>
            <w:r w:rsidRPr="000D1584">
              <w:rPr>
                <w:rFonts w:eastAsia="DengXian" w:cs="Arial"/>
                <w:lang w:eastAsia="ko-KR"/>
              </w:rPr>
              <w:t>N/A</w:t>
            </w:r>
          </w:p>
        </w:tc>
        <w:tc>
          <w:tcPr>
            <w:tcW w:w="828" w:type="dxa"/>
            <w:tcBorders>
              <w:top w:val="single" w:sz="4" w:space="0" w:color="auto"/>
              <w:left w:val="single" w:sz="4" w:space="0" w:color="auto"/>
              <w:right w:val="single" w:sz="4" w:space="0" w:color="auto"/>
            </w:tcBorders>
          </w:tcPr>
          <w:p w14:paraId="6B0CDC95" w14:textId="77777777" w:rsidR="008F4D94" w:rsidRPr="000D1584" w:rsidRDefault="008F4D94" w:rsidP="006A46EC">
            <w:pPr>
              <w:pStyle w:val="TAC"/>
              <w:rPr>
                <w:rFonts w:eastAsia="DengXian"/>
                <w:lang w:val="en-US" w:eastAsia="zh-CN"/>
              </w:rPr>
            </w:pPr>
            <w:r w:rsidRPr="000D1584">
              <w:rPr>
                <w:rFonts w:eastAsia="DengXian"/>
              </w:rPr>
              <w:t>FDD</w:t>
            </w:r>
          </w:p>
        </w:tc>
        <w:tc>
          <w:tcPr>
            <w:tcW w:w="1057" w:type="dxa"/>
            <w:tcBorders>
              <w:top w:val="single" w:sz="4" w:space="0" w:color="auto"/>
              <w:left w:val="single" w:sz="4" w:space="0" w:color="auto"/>
              <w:right w:val="single" w:sz="4" w:space="0" w:color="auto"/>
            </w:tcBorders>
          </w:tcPr>
          <w:p w14:paraId="677736E3" w14:textId="77777777" w:rsidR="008F4D94" w:rsidRPr="000D1584" w:rsidRDefault="008F4D94" w:rsidP="006A46EC">
            <w:pPr>
              <w:pStyle w:val="TAC"/>
              <w:rPr>
                <w:rFonts w:eastAsia="DengXian"/>
                <w:lang w:eastAsia="zh-CN"/>
              </w:rPr>
            </w:pPr>
            <w:r w:rsidRPr="000D1584">
              <w:rPr>
                <w:rFonts w:eastAsia="DengXian" w:cs="Arial"/>
                <w:lang w:eastAsia="ko-KR"/>
              </w:rPr>
              <w:t>N/A</w:t>
            </w:r>
          </w:p>
        </w:tc>
      </w:tr>
      <w:tr w:rsidR="008F4D94" w:rsidRPr="000B4D6A" w14:paraId="24BCBF0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EBA9241" w14:textId="77777777" w:rsidR="008F4D94" w:rsidRPr="000D1584" w:rsidRDefault="008F4D94" w:rsidP="006A46EC">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89D59A" w14:textId="77777777" w:rsidR="008F4D94" w:rsidRPr="000D1584" w:rsidRDefault="008F4D94" w:rsidP="006A46EC">
            <w:pPr>
              <w:pStyle w:val="TAC"/>
              <w:rPr>
                <w:rFonts w:eastAsia="DengXian"/>
                <w:lang w:val="en-US" w:eastAsia="zh-CN"/>
              </w:rPr>
            </w:pPr>
            <w:r w:rsidRPr="000D1584">
              <w:rPr>
                <w:rFonts w:eastAsia="DengXian" w:cs="Arial"/>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0D456E1" w14:textId="77777777" w:rsidR="008F4D94" w:rsidRPr="000D1584" w:rsidRDefault="008F4D94" w:rsidP="006A46EC">
            <w:pPr>
              <w:pStyle w:val="TAC"/>
              <w:rPr>
                <w:rFonts w:eastAsia="DengXian"/>
                <w:lang w:val="en-US" w:eastAsia="zh-CN"/>
              </w:rPr>
            </w:pPr>
            <w:r w:rsidRPr="000D1584">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D15B8B9" w14:textId="77777777" w:rsidR="008F4D94" w:rsidRPr="000D1584" w:rsidRDefault="008F4D94" w:rsidP="006A46EC">
            <w:pPr>
              <w:pStyle w:val="TAC"/>
              <w:rPr>
                <w:rFonts w:eastAsia="DengXian"/>
                <w:lang w:val="en-US" w:eastAsia="zh-CN"/>
              </w:rPr>
            </w:pPr>
            <w:r w:rsidRPr="000D1584">
              <w:rPr>
                <w:rFonts w:eastAsia="DengXian" w:cs="Arial"/>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14:paraId="755C79E1" w14:textId="77777777" w:rsidR="008F4D94" w:rsidRPr="000D1584" w:rsidRDefault="008F4D94" w:rsidP="006A46EC">
            <w:pPr>
              <w:pStyle w:val="TAC"/>
              <w:rPr>
                <w:rFonts w:eastAsia="DengXian"/>
                <w:lang w:val="en-US" w:eastAsia="zh-CN"/>
              </w:rPr>
            </w:pPr>
            <w:r w:rsidRPr="000D1584">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BCAF09" w14:textId="77777777" w:rsidR="008F4D94" w:rsidRPr="000D1584" w:rsidRDefault="008F4D94" w:rsidP="006A46EC">
            <w:pPr>
              <w:pStyle w:val="TAC"/>
              <w:rPr>
                <w:rFonts w:eastAsia="DengXian"/>
                <w:lang w:val="en-US" w:eastAsia="zh-CN"/>
              </w:rPr>
            </w:pPr>
            <w:r w:rsidRPr="000D1584">
              <w:rPr>
                <w:rFonts w:eastAsia="DengXian"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1C93E7AE" w14:textId="77777777" w:rsidR="008F4D94" w:rsidRPr="000D1584" w:rsidRDefault="008F4D94" w:rsidP="006A46EC">
            <w:pPr>
              <w:pStyle w:val="TAC"/>
              <w:rPr>
                <w:rFonts w:eastAsia="DengXian"/>
                <w:lang w:eastAsia="ja-JP"/>
              </w:rPr>
            </w:pPr>
            <w:r w:rsidRPr="000D1584">
              <w:rPr>
                <w:rFonts w:eastAsia="DengXian" w:cs="Arial"/>
                <w:lang w:eastAsia="ko-KR"/>
              </w:rPr>
              <w:t>10.1</w:t>
            </w:r>
          </w:p>
        </w:tc>
        <w:tc>
          <w:tcPr>
            <w:tcW w:w="828" w:type="dxa"/>
            <w:tcBorders>
              <w:top w:val="single" w:sz="4" w:space="0" w:color="auto"/>
              <w:left w:val="single" w:sz="4" w:space="0" w:color="auto"/>
              <w:bottom w:val="single" w:sz="4" w:space="0" w:color="auto"/>
              <w:right w:val="single" w:sz="4" w:space="0" w:color="auto"/>
            </w:tcBorders>
          </w:tcPr>
          <w:p w14:paraId="712BB7FA" w14:textId="77777777" w:rsidR="008F4D94" w:rsidRPr="000D1584" w:rsidRDefault="008F4D94" w:rsidP="006A46EC">
            <w:pPr>
              <w:pStyle w:val="TAC"/>
              <w:rPr>
                <w:rFonts w:eastAsia="DengXian"/>
                <w:lang w:val="en-US" w:eastAsia="zh-CN"/>
              </w:rPr>
            </w:pPr>
            <w:r w:rsidRPr="000D1584">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3DF3BF" w14:textId="77777777" w:rsidR="008F4D94" w:rsidRPr="000D1584" w:rsidRDefault="008F4D94" w:rsidP="006A46EC">
            <w:pPr>
              <w:pStyle w:val="TAC"/>
              <w:rPr>
                <w:rFonts w:eastAsia="DengXian"/>
                <w:lang w:eastAsia="zh-CN"/>
              </w:rPr>
            </w:pPr>
            <w:r w:rsidRPr="000D1584">
              <w:rPr>
                <w:rFonts w:eastAsia="DengXian" w:cs="Arial"/>
                <w:lang w:eastAsia="ko-KR"/>
              </w:rPr>
              <w:t>IMD4</w:t>
            </w:r>
          </w:p>
        </w:tc>
      </w:tr>
      <w:tr w:rsidR="008F4D94" w:rsidRPr="000B4D6A" w14:paraId="08CF4D7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7F944CF" w14:textId="77777777" w:rsidR="008F4D94" w:rsidRPr="000D1584" w:rsidRDefault="008F4D94" w:rsidP="006A46EC">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D1AE2A" w14:textId="77777777" w:rsidR="008F4D94" w:rsidRPr="000D1584" w:rsidRDefault="008F4D94" w:rsidP="006A46EC">
            <w:pPr>
              <w:pStyle w:val="TAC"/>
              <w:rPr>
                <w:rFonts w:eastAsia="DengXian" w:cs="Arial"/>
                <w:lang w:eastAsia="ko-KR"/>
              </w:rPr>
            </w:pPr>
            <w:r w:rsidRPr="000D1584">
              <w:rPr>
                <w:rFonts w:eastAsia="DengXian" w:cs="Arial"/>
                <w:lang w:eastAsia="ko-KR"/>
              </w:rPr>
              <w:t>n1</w:t>
            </w:r>
          </w:p>
        </w:tc>
        <w:tc>
          <w:tcPr>
            <w:tcW w:w="926" w:type="dxa"/>
            <w:tcBorders>
              <w:top w:val="single" w:sz="4" w:space="0" w:color="auto"/>
              <w:left w:val="single" w:sz="4" w:space="0" w:color="auto"/>
              <w:bottom w:val="single" w:sz="4" w:space="0" w:color="auto"/>
              <w:right w:val="single" w:sz="4" w:space="0" w:color="auto"/>
            </w:tcBorders>
          </w:tcPr>
          <w:p w14:paraId="77134990" w14:textId="77777777" w:rsidR="008F4D94" w:rsidRPr="000D1584" w:rsidRDefault="008F4D94" w:rsidP="006A46EC">
            <w:pPr>
              <w:pStyle w:val="TAC"/>
              <w:rPr>
                <w:rFonts w:eastAsia="DengXian"/>
              </w:rPr>
            </w:pPr>
            <w:r w:rsidRPr="000D1584">
              <w:rPr>
                <w:rFonts w:eastAsia="DengXian" w:cs="Arial"/>
                <w:lang w:val="en-US" w:eastAsia="ko-KR"/>
              </w:rPr>
              <w:t>19</w:t>
            </w:r>
            <w:r>
              <w:rPr>
                <w:rFonts w:eastAsia="DengXian" w:cs="Arial"/>
                <w:lang w:val="en-US" w:eastAsia="ko-KR"/>
              </w:rPr>
              <w:t>4</w:t>
            </w:r>
            <w:r w:rsidRPr="000D1584">
              <w:rPr>
                <w:rFonts w:eastAsia="DengXian" w:cs="Arial"/>
                <w:lang w:val="en-US" w:eastAsia="ko-KR"/>
              </w:rPr>
              <w:t>0</w:t>
            </w:r>
          </w:p>
        </w:tc>
        <w:tc>
          <w:tcPr>
            <w:tcW w:w="851" w:type="dxa"/>
            <w:tcBorders>
              <w:top w:val="single" w:sz="4" w:space="0" w:color="auto"/>
              <w:left w:val="single" w:sz="4" w:space="0" w:color="auto"/>
              <w:bottom w:val="single" w:sz="4" w:space="0" w:color="auto"/>
              <w:right w:val="single" w:sz="4" w:space="0" w:color="auto"/>
            </w:tcBorders>
          </w:tcPr>
          <w:p w14:paraId="39F9FE04" w14:textId="77777777" w:rsidR="008F4D94" w:rsidRPr="000D1584" w:rsidRDefault="008F4D94" w:rsidP="006A46EC">
            <w:pPr>
              <w:pStyle w:val="TAC"/>
              <w:rPr>
                <w:rFonts w:eastAsia="DengXian" w:cs="Arial"/>
                <w:lang w:val="en-US" w:eastAsia="ko-KR"/>
              </w:rPr>
            </w:pPr>
            <w:r w:rsidRPr="000D1584">
              <w:rPr>
                <w:rFonts w:eastAsia="DengXian" w:cs="Arial"/>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14:paraId="4692BE16" w14:textId="77777777" w:rsidR="008F4D94" w:rsidRPr="000D1584" w:rsidRDefault="008F4D94" w:rsidP="006A46EC">
            <w:pPr>
              <w:pStyle w:val="TAC"/>
              <w:rPr>
                <w:rFonts w:eastAsia="DengXian"/>
              </w:rPr>
            </w:pPr>
            <w:r w:rsidRPr="000D1584">
              <w:rPr>
                <w:rFonts w:eastAsia="DengXian"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6933BA5" w14:textId="77777777" w:rsidR="008F4D94" w:rsidRPr="000D1584" w:rsidRDefault="008F4D94" w:rsidP="006A46EC">
            <w:pPr>
              <w:pStyle w:val="TAC"/>
              <w:rPr>
                <w:rFonts w:eastAsia="DengXian" w:cs="Arial"/>
                <w:lang w:val="en-US" w:eastAsia="ko-KR"/>
              </w:rPr>
            </w:pPr>
            <w:r w:rsidRPr="000D1584">
              <w:rPr>
                <w:rFonts w:eastAsia="DengXian" w:cs="Arial"/>
                <w:lang w:val="en-US" w:eastAsia="ko-KR"/>
              </w:rPr>
              <w:t>21</w:t>
            </w:r>
            <w:r>
              <w:rPr>
                <w:rFonts w:eastAsia="DengXian" w:cs="Arial"/>
                <w:lang w:val="en-US" w:eastAsia="ko-KR"/>
              </w:rPr>
              <w:t>3</w:t>
            </w:r>
            <w:r w:rsidRPr="000D1584">
              <w:rPr>
                <w:rFonts w:eastAsia="DengXian" w:cs="Arial"/>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5963E0C3" w14:textId="77777777" w:rsidR="008F4D94" w:rsidRPr="000D1584" w:rsidRDefault="008F4D94" w:rsidP="006A46EC">
            <w:pPr>
              <w:pStyle w:val="TAC"/>
              <w:rPr>
                <w:rFonts w:eastAsia="DengXian" w:cs="Arial"/>
                <w:lang w:eastAsia="ko-KR"/>
              </w:rPr>
            </w:pPr>
            <w:r w:rsidRPr="000D1584">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B27F0A" w14:textId="77777777" w:rsidR="008F4D94" w:rsidRPr="000D1584" w:rsidRDefault="008F4D94" w:rsidP="006A46EC">
            <w:pPr>
              <w:pStyle w:val="TAC"/>
              <w:rPr>
                <w:rFonts w:eastAsia="DengXian"/>
                <w:lang w:val="en-US" w:eastAsia="zh-CN"/>
              </w:rPr>
            </w:pPr>
            <w:r w:rsidRPr="000D1584">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C0998B" w14:textId="77777777" w:rsidR="008F4D94" w:rsidRPr="000D1584" w:rsidRDefault="008F4D94" w:rsidP="006A46EC">
            <w:pPr>
              <w:pStyle w:val="TAC"/>
              <w:rPr>
                <w:rFonts w:eastAsia="DengXian" w:cs="Arial"/>
                <w:lang w:eastAsia="ko-KR"/>
              </w:rPr>
            </w:pPr>
            <w:r w:rsidRPr="000D1584">
              <w:rPr>
                <w:rFonts w:eastAsia="DengXian" w:cs="Arial"/>
                <w:lang w:eastAsia="ko-KR"/>
              </w:rPr>
              <w:t>N/A</w:t>
            </w:r>
          </w:p>
        </w:tc>
      </w:tr>
      <w:tr w:rsidR="008F4D94" w:rsidRPr="000B4D6A" w14:paraId="1625776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3DB1A75" w14:textId="77777777" w:rsidR="008F4D94" w:rsidRPr="000D1584" w:rsidRDefault="008F4D94" w:rsidP="006A46EC">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92C0A3" w14:textId="77777777" w:rsidR="008F4D94" w:rsidRPr="000D1584" w:rsidRDefault="008F4D94" w:rsidP="006A46EC">
            <w:pPr>
              <w:pStyle w:val="TAC"/>
              <w:rPr>
                <w:rFonts w:eastAsia="DengXian" w:cs="Arial"/>
                <w:lang w:eastAsia="ko-KR"/>
              </w:rPr>
            </w:pPr>
            <w:r w:rsidRPr="000D1584">
              <w:rPr>
                <w:rFonts w:eastAsia="DengXian" w:cs="Arial"/>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3F507A8" w14:textId="77777777" w:rsidR="008F4D94" w:rsidRPr="000D1584" w:rsidRDefault="008F4D94" w:rsidP="006A46EC">
            <w:pPr>
              <w:pStyle w:val="TAC"/>
              <w:rPr>
                <w:rFonts w:eastAsia="DengXian"/>
              </w:rPr>
            </w:pPr>
            <w:r w:rsidRPr="000D1584">
              <w:rPr>
                <w:rFonts w:eastAsia="DengXian" w:cs="Arial"/>
                <w:lang w:val="en-US" w:eastAsia="ko-KR"/>
              </w:rPr>
              <w:t>25</w:t>
            </w:r>
            <w:r>
              <w:rPr>
                <w:rFonts w:eastAsia="DengXian" w:cs="Arial"/>
                <w:lang w:val="en-US" w:eastAsia="ko-KR"/>
              </w:rPr>
              <w:t>5</w:t>
            </w:r>
            <w:r w:rsidRPr="000D1584">
              <w:rPr>
                <w:rFonts w:eastAsia="DengXian" w:cs="Arial"/>
                <w:lang w:val="en-US" w:eastAsia="ko-KR"/>
              </w:rPr>
              <w:t>0</w:t>
            </w:r>
          </w:p>
        </w:tc>
        <w:tc>
          <w:tcPr>
            <w:tcW w:w="851" w:type="dxa"/>
            <w:tcBorders>
              <w:top w:val="single" w:sz="4" w:space="0" w:color="auto"/>
              <w:left w:val="single" w:sz="4" w:space="0" w:color="auto"/>
              <w:bottom w:val="single" w:sz="4" w:space="0" w:color="auto"/>
              <w:right w:val="single" w:sz="4" w:space="0" w:color="auto"/>
            </w:tcBorders>
          </w:tcPr>
          <w:p w14:paraId="5A3374B9" w14:textId="77777777" w:rsidR="008F4D94" w:rsidRPr="000D1584" w:rsidRDefault="008F4D94" w:rsidP="006A46EC">
            <w:pPr>
              <w:pStyle w:val="TAC"/>
              <w:rPr>
                <w:rFonts w:eastAsia="DengXian" w:cs="Arial"/>
                <w:lang w:val="en-US" w:eastAsia="ko-KR"/>
              </w:rPr>
            </w:pPr>
            <w:r w:rsidRPr="000D1584">
              <w:rPr>
                <w:rFonts w:eastAsia="DengXian" w:cs="Arial"/>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14:paraId="0311BBFF" w14:textId="77777777" w:rsidR="008F4D94" w:rsidRPr="000D1584" w:rsidRDefault="008F4D94" w:rsidP="006A46EC">
            <w:pPr>
              <w:pStyle w:val="TAC"/>
              <w:rPr>
                <w:rFonts w:eastAsia="DengXian"/>
              </w:rPr>
            </w:pPr>
            <w:r w:rsidRPr="000D1584">
              <w:rPr>
                <w:rFonts w:eastAsia="DengXian"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A65D07F" w14:textId="77777777" w:rsidR="008F4D94" w:rsidRPr="000D1584" w:rsidRDefault="008F4D94" w:rsidP="006A46EC">
            <w:pPr>
              <w:pStyle w:val="TAC"/>
              <w:rPr>
                <w:rFonts w:eastAsia="DengXian" w:cs="Arial"/>
                <w:lang w:val="en-US" w:eastAsia="ko-KR"/>
              </w:rPr>
            </w:pPr>
            <w:r w:rsidRPr="000D1584">
              <w:rPr>
                <w:rFonts w:eastAsia="DengXian" w:cs="Arial"/>
                <w:lang w:val="en-US" w:eastAsia="ko-KR"/>
              </w:rPr>
              <w:t>26</w:t>
            </w:r>
            <w:r>
              <w:rPr>
                <w:rFonts w:eastAsia="DengXian" w:cs="Arial"/>
                <w:lang w:val="en-US" w:eastAsia="ko-KR"/>
              </w:rPr>
              <w:t>7</w:t>
            </w:r>
            <w:r w:rsidRPr="000D1584">
              <w:rPr>
                <w:rFonts w:eastAsia="DengXian" w:cs="Arial"/>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0EFC6E16" w14:textId="77777777" w:rsidR="008F4D94" w:rsidRPr="000D1584" w:rsidRDefault="008F4D94" w:rsidP="006A46EC">
            <w:pPr>
              <w:pStyle w:val="TAC"/>
              <w:rPr>
                <w:rFonts w:eastAsia="DengXian" w:cs="Arial"/>
                <w:lang w:eastAsia="ko-KR"/>
              </w:rPr>
            </w:pPr>
            <w:r w:rsidRPr="000D1584">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17F339" w14:textId="77777777" w:rsidR="008F4D94" w:rsidRPr="000D1584" w:rsidRDefault="008F4D94" w:rsidP="006A46EC">
            <w:pPr>
              <w:pStyle w:val="TAC"/>
              <w:rPr>
                <w:rFonts w:eastAsia="DengXian"/>
                <w:lang w:val="en-US" w:eastAsia="zh-CN"/>
              </w:rPr>
            </w:pPr>
            <w:r w:rsidRPr="000D1584">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2DA9226" w14:textId="77777777" w:rsidR="008F4D94" w:rsidRPr="000D1584" w:rsidRDefault="008F4D94" w:rsidP="006A46EC">
            <w:pPr>
              <w:pStyle w:val="TAC"/>
              <w:rPr>
                <w:rFonts w:eastAsia="DengXian" w:cs="Arial"/>
                <w:lang w:eastAsia="ko-KR"/>
              </w:rPr>
            </w:pPr>
            <w:r w:rsidRPr="000D1584">
              <w:rPr>
                <w:rFonts w:eastAsia="DengXian" w:cs="Arial"/>
                <w:lang w:eastAsia="ko-KR"/>
              </w:rPr>
              <w:t>N/A</w:t>
            </w:r>
          </w:p>
        </w:tc>
      </w:tr>
      <w:tr w:rsidR="008F4D94" w:rsidRPr="000B4D6A" w14:paraId="467067F7"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6160DD" w14:textId="77777777" w:rsidR="008F4D94" w:rsidRPr="000D1584" w:rsidRDefault="008F4D94" w:rsidP="006A46EC">
            <w:pPr>
              <w:pStyle w:val="TAC"/>
              <w:rPr>
                <w:rFonts w:eastAsia="DengXian"/>
                <w:lang w:val="en-US" w:eastAsia="zh-CN"/>
              </w:rPr>
            </w:pPr>
          </w:p>
        </w:tc>
        <w:tc>
          <w:tcPr>
            <w:tcW w:w="1146" w:type="dxa"/>
            <w:tcBorders>
              <w:top w:val="single" w:sz="4" w:space="0" w:color="auto"/>
              <w:left w:val="single" w:sz="4" w:space="0" w:color="auto"/>
              <w:right w:val="single" w:sz="4" w:space="0" w:color="auto"/>
            </w:tcBorders>
          </w:tcPr>
          <w:p w14:paraId="50CDD799" w14:textId="77777777" w:rsidR="008F4D94" w:rsidRPr="000D1584" w:rsidRDefault="008F4D94" w:rsidP="006A46EC">
            <w:pPr>
              <w:pStyle w:val="TAC"/>
              <w:rPr>
                <w:rFonts w:eastAsia="DengXian" w:cs="Arial"/>
                <w:lang w:eastAsia="ko-KR"/>
              </w:rPr>
            </w:pPr>
            <w:r w:rsidRPr="000D1584">
              <w:rPr>
                <w:rFonts w:eastAsia="DengXian" w:cs="Arial"/>
                <w:lang w:eastAsia="ko-KR"/>
              </w:rPr>
              <w:t>n78</w:t>
            </w:r>
          </w:p>
        </w:tc>
        <w:tc>
          <w:tcPr>
            <w:tcW w:w="926" w:type="dxa"/>
            <w:tcBorders>
              <w:top w:val="single" w:sz="4" w:space="0" w:color="auto"/>
              <w:left w:val="single" w:sz="4" w:space="0" w:color="auto"/>
              <w:right w:val="single" w:sz="4" w:space="0" w:color="auto"/>
            </w:tcBorders>
          </w:tcPr>
          <w:p w14:paraId="03D4F635" w14:textId="77777777" w:rsidR="008F4D94" w:rsidRPr="000D1584" w:rsidRDefault="008F4D94" w:rsidP="006A46EC">
            <w:pPr>
              <w:pStyle w:val="TAC"/>
              <w:rPr>
                <w:rFonts w:eastAsia="DengXian"/>
              </w:rPr>
            </w:pPr>
            <w:r w:rsidRPr="000D1584">
              <w:rPr>
                <w:rFonts w:eastAsia="DengXian"/>
              </w:rPr>
              <w:t>N/A</w:t>
            </w:r>
          </w:p>
        </w:tc>
        <w:tc>
          <w:tcPr>
            <w:tcW w:w="851" w:type="dxa"/>
            <w:tcBorders>
              <w:top w:val="single" w:sz="4" w:space="0" w:color="auto"/>
              <w:left w:val="single" w:sz="4" w:space="0" w:color="auto"/>
              <w:right w:val="single" w:sz="4" w:space="0" w:color="auto"/>
            </w:tcBorders>
          </w:tcPr>
          <w:p w14:paraId="1BF5F8C4" w14:textId="77777777" w:rsidR="008F4D94" w:rsidRPr="000D1584" w:rsidRDefault="008F4D94" w:rsidP="006A46EC">
            <w:pPr>
              <w:pStyle w:val="TAC"/>
              <w:rPr>
                <w:rFonts w:eastAsia="DengXian" w:cs="Arial"/>
                <w:lang w:val="en-US" w:eastAsia="ko-KR"/>
              </w:rPr>
            </w:pPr>
            <w:r w:rsidRPr="000D1584">
              <w:rPr>
                <w:rFonts w:eastAsia="DengXian" w:cs="Arial"/>
                <w:lang w:val="en-US" w:eastAsia="ko-KR"/>
              </w:rPr>
              <w:t>10</w:t>
            </w:r>
          </w:p>
        </w:tc>
        <w:tc>
          <w:tcPr>
            <w:tcW w:w="1107" w:type="dxa"/>
            <w:tcBorders>
              <w:top w:val="single" w:sz="4" w:space="0" w:color="auto"/>
              <w:left w:val="single" w:sz="4" w:space="0" w:color="auto"/>
              <w:right w:val="single" w:sz="4" w:space="0" w:color="auto"/>
            </w:tcBorders>
          </w:tcPr>
          <w:p w14:paraId="465542CE" w14:textId="77777777" w:rsidR="008F4D94" w:rsidRPr="000D1584" w:rsidRDefault="008F4D94" w:rsidP="006A46EC">
            <w:pPr>
              <w:pStyle w:val="TAC"/>
              <w:rPr>
                <w:rFonts w:eastAsia="DengXian"/>
              </w:rPr>
            </w:pPr>
            <w:r w:rsidRPr="000D1584">
              <w:rPr>
                <w:rFonts w:eastAsia="DengXian"/>
              </w:rPr>
              <w:t>N/A</w:t>
            </w:r>
          </w:p>
        </w:tc>
        <w:tc>
          <w:tcPr>
            <w:tcW w:w="960" w:type="dxa"/>
            <w:tcBorders>
              <w:top w:val="single" w:sz="4" w:space="0" w:color="auto"/>
              <w:left w:val="single" w:sz="4" w:space="0" w:color="auto"/>
              <w:right w:val="single" w:sz="4" w:space="0" w:color="auto"/>
            </w:tcBorders>
          </w:tcPr>
          <w:p w14:paraId="4FF0BD3D" w14:textId="77777777" w:rsidR="008F4D94" w:rsidRPr="000D1584" w:rsidRDefault="008F4D94" w:rsidP="006A46EC">
            <w:pPr>
              <w:pStyle w:val="TAC"/>
              <w:rPr>
                <w:rFonts w:eastAsia="DengXian" w:cs="Arial"/>
                <w:lang w:val="en-US" w:eastAsia="ko-KR"/>
              </w:rPr>
            </w:pPr>
            <w:r w:rsidRPr="000D1584">
              <w:rPr>
                <w:rFonts w:eastAsia="DengXian" w:cs="Arial"/>
                <w:lang w:val="en-US" w:eastAsia="ko-KR"/>
              </w:rPr>
              <w:t>3</w:t>
            </w:r>
            <w:r>
              <w:rPr>
                <w:rFonts w:eastAsia="DengXian" w:cs="Arial"/>
                <w:lang w:val="en-US" w:eastAsia="ko-KR"/>
              </w:rPr>
              <w:t>77</w:t>
            </w:r>
            <w:r w:rsidRPr="000D1584">
              <w:rPr>
                <w:rFonts w:eastAsia="DengXian" w:cs="Arial"/>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6198B648" w14:textId="77777777" w:rsidR="008F4D94" w:rsidRPr="000D1584" w:rsidRDefault="008F4D94" w:rsidP="006A46EC">
            <w:pPr>
              <w:pStyle w:val="TAC"/>
              <w:rPr>
                <w:rFonts w:eastAsia="DengXian" w:cs="Arial"/>
                <w:lang w:eastAsia="ko-KR"/>
              </w:rPr>
            </w:pPr>
            <w:r>
              <w:rPr>
                <w:rFonts w:eastAsia="DengXian" w:cs="Arial"/>
                <w:lang w:eastAsia="ko-KR"/>
              </w:rPr>
              <w:t>1.3</w:t>
            </w:r>
          </w:p>
        </w:tc>
        <w:tc>
          <w:tcPr>
            <w:tcW w:w="828" w:type="dxa"/>
            <w:tcBorders>
              <w:top w:val="single" w:sz="4" w:space="0" w:color="auto"/>
              <w:left w:val="single" w:sz="4" w:space="0" w:color="auto"/>
              <w:right w:val="single" w:sz="4" w:space="0" w:color="auto"/>
            </w:tcBorders>
          </w:tcPr>
          <w:p w14:paraId="3A95E24A" w14:textId="77777777" w:rsidR="008F4D94" w:rsidRPr="000D1584" w:rsidRDefault="008F4D94" w:rsidP="006A46EC">
            <w:pPr>
              <w:pStyle w:val="TAC"/>
              <w:rPr>
                <w:rFonts w:eastAsia="DengXian"/>
                <w:lang w:val="en-US" w:eastAsia="zh-CN"/>
              </w:rPr>
            </w:pPr>
            <w:r w:rsidRPr="000D1584">
              <w:rPr>
                <w:rFonts w:eastAsia="DengXian"/>
                <w:lang w:val="en-US" w:eastAsia="zh-CN"/>
              </w:rPr>
              <w:t>TDD</w:t>
            </w:r>
          </w:p>
        </w:tc>
        <w:tc>
          <w:tcPr>
            <w:tcW w:w="1057" w:type="dxa"/>
            <w:tcBorders>
              <w:top w:val="single" w:sz="4" w:space="0" w:color="auto"/>
              <w:left w:val="single" w:sz="4" w:space="0" w:color="auto"/>
              <w:right w:val="single" w:sz="4" w:space="0" w:color="auto"/>
            </w:tcBorders>
          </w:tcPr>
          <w:p w14:paraId="23170D92" w14:textId="77777777" w:rsidR="008F4D94" w:rsidRPr="000D1584" w:rsidRDefault="008F4D94" w:rsidP="006A46EC">
            <w:pPr>
              <w:pStyle w:val="TAC"/>
              <w:rPr>
                <w:rFonts w:eastAsia="DengXian" w:cs="Arial"/>
                <w:lang w:eastAsia="ko-KR"/>
              </w:rPr>
            </w:pPr>
            <w:r w:rsidRPr="000D1584">
              <w:rPr>
                <w:rFonts w:eastAsia="DengXian" w:cs="Arial"/>
                <w:lang w:eastAsia="ko-KR"/>
              </w:rPr>
              <w:t>IMD</w:t>
            </w:r>
            <w:r>
              <w:rPr>
                <w:rFonts w:eastAsia="DengXian" w:cs="Arial"/>
                <w:lang w:eastAsia="ko-KR"/>
              </w:rPr>
              <w:t>5</w:t>
            </w:r>
          </w:p>
        </w:tc>
      </w:tr>
    </w:tbl>
    <w:p w14:paraId="615144F9" w14:textId="77777777" w:rsidR="008F4D94" w:rsidRDefault="008F4D94" w:rsidP="008F4D94">
      <w:pPr>
        <w:rPr>
          <w:color w:val="0070C0"/>
        </w:rPr>
      </w:pPr>
    </w:p>
    <w:p w14:paraId="31142CCF" w14:textId="77777777" w:rsidR="006656B8" w:rsidRDefault="006656B8" w:rsidP="008F4D94">
      <w:pPr>
        <w:rPr>
          <w:color w:val="0070C0"/>
        </w:rPr>
      </w:pPr>
    </w:p>
    <w:p w14:paraId="05CFE0EC" w14:textId="77777777" w:rsidR="008F4D94" w:rsidRPr="00CF42FD" w:rsidRDefault="008F4D94" w:rsidP="00CF42FD">
      <w:pPr>
        <w:pStyle w:val="Heading2"/>
      </w:pPr>
      <w:bookmarkStart w:id="430" w:name="_Toc183507960"/>
      <w:r w:rsidRPr="00CF42FD">
        <w:t>5.33</w:t>
      </w:r>
      <w:r w:rsidRPr="00CF42FD">
        <w:tab/>
        <w:t>CA_n7-n25-n29</w:t>
      </w:r>
      <w:bookmarkEnd w:id="430"/>
    </w:p>
    <w:p w14:paraId="12F476C2" w14:textId="77777777" w:rsidR="008F4D94" w:rsidRPr="00CF42FD" w:rsidRDefault="008F4D94" w:rsidP="00CF42FD">
      <w:pPr>
        <w:pStyle w:val="Heading3"/>
      </w:pPr>
      <w:bookmarkStart w:id="431" w:name="_Toc183507961"/>
      <w:r w:rsidRPr="00CF42FD">
        <w:t>5.33.1</w:t>
      </w:r>
      <w:r w:rsidRPr="00CF42FD">
        <w:tab/>
        <w:t>Common for 1 band UL and 2 bands UL CA</w:t>
      </w:r>
      <w:bookmarkEnd w:id="431"/>
    </w:p>
    <w:p w14:paraId="477CACB8" w14:textId="77777777" w:rsidR="008F4D94" w:rsidRPr="00CF42FD" w:rsidRDefault="008F4D94" w:rsidP="00CF42FD">
      <w:pPr>
        <w:pStyle w:val="Heading4"/>
      </w:pPr>
      <w:bookmarkStart w:id="432" w:name="_Toc183507962"/>
      <w:r w:rsidRPr="00CF42FD">
        <w:t>5.33.1.1</w:t>
      </w:r>
      <w:r w:rsidRPr="00CF42FD">
        <w:tab/>
        <w:t>Operating bands for CA</w:t>
      </w:r>
      <w:bookmarkEnd w:id="432"/>
    </w:p>
    <w:p w14:paraId="14FAEA2F" w14:textId="77777777" w:rsidR="008F4D94" w:rsidRPr="00636D5A" w:rsidRDefault="008F4D94" w:rsidP="008F4D94">
      <w:pPr>
        <w:keepNext/>
        <w:keepLines/>
        <w:spacing w:before="60"/>
        <w:jc w:val="center"/>
        <w:rPr>
          <w:rFonts w:ascii="Arial" w:eastAsia="DengXian" w:hAnsi="Arial"/>
          <w:b/>
        </w:rPr>
      </w:pPr>
      <w:r w:rsidRPr="00636D5A">
        <w:rPr>
          <w:rFonts w:ascii="Arial" w:eastAsia="DengXian" w:hAnsi="Arial" w:cs="Arial"/>
          <w:b/>
        </w:rPr>
        <w:t xml:space="preserve">Table </w:t>
      </w:r>
      <w:r>
        <w:rPr>
          <w:rFonts w:ascii="Arial" w:eastAsia="DengXian" w:hAnsi="Arial" w:cs="Arial" w:hint="eastAsia"/>
          <w:b/>
          <w:lang w:val="en-US" w:eastAsia="zh-CN"/>
        </w:rPr>
        <w:t>5.33</w:t>
      </w:r>
      <w:r w:rsidRPr="00636D5A">
        <w:rPr>
          <w:rFonts w:ascii="Arial" w:eastAsia="DengXian" w:hAnsi="Arial" w:cs="Arial"/>
          <w:b/>
          <w:lang w:eastAsia="zh-CN"/>
        </w:rPr>
        <w:t>.</w:t>
      </w:r>
      <w:r w:rsidRPr="00636D5A">
        <w:rPr>
          <w:rFonts w:ascii="Arial" w:eastAsia="DengXian" w:hAnsi="Arial" w:cs="Arial"/>
          <w:b/>
          <w:lang w:val="en-US" w:eastAsia="zh-CN"/>
        </w:rPr>
        <w:t>1</w:t>
      </w:r>
      <w:r w:rsidRPr="00636D5A">
        <w:rPr>
          <w:rFonts w:ascii="Arial" w:eastAsia="DengXian" w:hAnsi="Arial" w:cs="Arial"/>
          <w:b/>
          <w:lang w:eastAsia="zh-CN"/>
        </w:rPr>
        <w:t>.1</w:t>
      </w:r>
      <w:r w:rsidRPr="00636D5A">
        <w:rPr>
          <w:rFonts w:ascii="Arial" w:eastAsia="DengXian" w:hAnsi="Arial" w:cs="Arial"/>
          <w:b/>
        </w:rPr>
        <w:t>-1</w:t>
      </w:r>
      <w:r w:rsidRPr="00636D5A">
        <w:rPr>
          <w:rFonts w:ascii="Arial" w:eastAsia="DengXian" w:hAnsi="Arial"/>
          <w:b/>
        </w:rPr>
        <w:t xml:space="preserve">: </w:t>
      </w:r>
      <w:r w:rsidRPr="00636D5A">
        <w:rPr>
          <w:rFonts w:ascii="Arial" w:eastAsia="DengXian"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636D5A" w14:paraId="0D385BA2"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8F6D0A8" w14:textId="77777777" w:rsidR="008F4D94" w:rsidRPr="00636D5A" w:rsidRDefault="008F4D94" w:rsidP="006A46EC">
            <w:pPr>
              <w:keepNext/>
              <w:keepLines/>
              <w:spacing w:after="0"/>
              <w:jc w:val="center"/>
              <w:rPr>
                <w:rFonts w:ascii="Arial" w:eastAsia="DengXian" w:hAnsi="Arial" w:cs="Arial"/>
                <w:b/>
                <w:sz w:val="18"/>
                <w:lang w:val="en-US" w:eastAsia="zh-CN"/>
              </w:rPr>
            </w:pPr>
            <w:r w:rsidRPr="00636D5A">
              <w:rPr>
                <w:rFonts w:ascii="Arial" w:eastAsia="DengXian" w:hAnsi="Arial" w:cs="Arial"/>
                <w:b/>
                <w:sz w:val="18"/>
                <w:lang w:val="en-US" w:eastAsia="ja-JP"/>
              </w:rPr>
              <w:t>NR</w:t>
            </w:r>
            <w:r w:rsidRPr="00636D5A">
              <w:rPr>
                <w:rFonts w:ascii="Arial" w:eastAsia="DengXian"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FAFB717"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30FC327"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EBE61D3" w14:textId="77777777" w:rsidR="008F4D94" w:rsidRPr="00636D5A" w:rsidRDefault="008F4D94" w:rsidP="006A46EC">
            <w:pPr>
              <w:keepNext/>
              <w:keepLines/>
              <w:spacing w:after="0"/>
              <w:jc w:val="center"/>
              <w:rPr>
                <w:rFonts w:ascii="Arial" w:eastAsia="Malgun Gothic" w:hAnsi="Arial" w:cs="Arial"/>
                <w:b/>
                <w:bCs/>
                <w:sz w:val="18"/>
                <w:szCs w:val="18"/>
              </w:rPr>
            </w:pPr>
            <w:r w:rsidRPr="00636D5A">
              <w:rPr>
                <w:rFonts w:ascii="Arial" w:eastAsia="Malgun Gothic" w:hAnsi="Arial" w:cs="Arial"/>
                <w:b/>
                <w:bCs/>
                <w:sz w:val="18"/>
                <w:szCs w:val="18"/>
              </w:rPr>
              <w:t>Duplex</w:t>
            </w:r>
          </w:p>
          <w:p w14:paraId="38BB870A"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mode</w:t>
            </w:r>
          </w:p>
        </w:tc>
      </w:tr>
      <w:tr w:rsidR="008F4D94" w:rsidRPr="00636D5A" w14:paraId="2874FE11"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62016E4" w14:textId="77777777" w:rsidR="008F4D94" w:rsidRPr="00636D5A"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81AF5C7"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D53C20A"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147BEF1" w14:textId="77777777" w:rsidR="008F4D94" w:rsidRPr="00636D5A" w:rsidRDefault="008F4D94" w:rsidP="006A46EC">
            <w:pPr>
              <w:spacing w:after="0"/>
              <w:rPr>
                <w:rFonts w:ascii="Arial" w:eastAsia="Calibri" w:hAnsi="Arial" w:cs="Arial"/>
                <w:b/>
                <w:bCs/>
                <w:sz w:val="18"/>
                <w:szCs w:val="18"/>
                <w:lang w:val="en-US" w:eastAsia="zh-CN"/>
              </w:rPr>
            </w:pPr>
          </w:p>
        </w:tc>
      </w:tr>
      <w:tr w:rsidR="008F4D94" w:rsidRPr="00636D5A" w14:paraId="655054BD"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B4395D6" w14:textId="77777777" w:rsidR="008F4D94" w:rsidRPr="00636D5A"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AD80D67"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UL_low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D872061"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DL_low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3F1FBA9" w14:textId="77777777" w:rsidR="008F4D94" w:rsidRPr="00636D5A" w:rsidRDefault="008F4D94" w:rsidP="006A46EC">
            <w:pPr>
              <w:spacing w:after="0"/>
              <w:rPr>
                <w:rFonts w:ascii="Arial" w:eastAsia="Calibri" w:hAnsi="Arial" w:cs="Arial"/>
                <w:b/>
                <w:bCs/>
                <w:sz w:val="18"/>
                <w:szCs w:val="18"/>
                <w:lang w:val="en-US" w:eastAsia="zh-CN"/>
              </w:rPr>
            </w:pPr>
          </w:p>
        </w:tc>
      </w:tr>
      <w:tr w:rsidR="008F4D94" w:rsidRPr="00636D5A" w14:paraId="515345E8"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5CFC866" w14:textId="77777777" w:rsidR="008F4D94" w:rsidRPr="00636D5A" w:rsidRDefault="008F4D94" w:rsidP="006A46EC">
            <w:pPr>
              <w:keepNext/>
              <w:keepLines/>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vAlign w:val="center"/>
          </w:tcPr>
          <w:p w14:paraId="1F47E6EB" w14:textId="77777777" w:rsidR="008F4D94" w:rsidRPr="00636D5A"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2500</w:t>
            </w:r>
            <w:r w:rsidRPr="00636D5A">
              <w:rPr>
                <w:rFonts w:ascii="Arial" w:eastAsia="DengXian"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DengXian" w:hAnsi="Arial" w:cs="Arial"/>
                <w:color w:val="000000"/>
                <w:sz w:val="18"/>
                <w:szCs w:val="18"/>
              </w:rPr>
              <w:t>–</w:t>
            </w:r>
            <w:r w:rsidRPr="00636D5A">
              <w:rPr>
                <w:rFonts w:ascii="Arial" w:eastAsia="Calibri" w:hAnsi="Arial" w:cs="Arial"/>
                <w:sz w:val="18"/>
                <w:lang w:eastAsia="ko-KR"/>
              </w:rPr>
              <w:t xml:space="preserve"> </w:t>
            </w:r>
            <w:r>
              <w:rPr>
                <w:rFonts w:ascii="Arial" w:eastAsia="DengXian" w:hAnsi="Arial" w:cs="Arial"/>
                <w:color w:val="000000"/>
                <w:sz w:val="18"/>
                <w:szCs w:val="18"/>
              </w:rPr>
              <w:t>2570</w:t>
            </w:r>
            <w:r w:rsidRPr="00636D5A">
              <w:rPr>
                <w:rFonts w:ascii="Arial" w:eastAsia="DengXian"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2472947F" w14:textId="77777777" w:rsidR="008F4D94" w:rsidRPr="00636D5A"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2620</w:t>
            </w:r>
            <w:r w:rsidRPr="00636D5A">
              <w:rPr>
                <w:rFonts w:ascii="Arial" w:eastAsia="DengXian" w:hAnsi="Arial" w:cs="Arial"/>
                <w:color w:val="000000"/>
                <w:sz w:val="18"/>
                <w:szCs w:val="18"/>
              </w:rPr>
              <w:t xml:space="preserve"> MHz</w:t>
            </w:r>
            <w:r w:rsidRPr="00636D5A">
              <w:rPr>
                <w:rFonts w:ascii="Arial" w:eastAsia="DengXian" w:hAnsi="Arial" w:cs="Arial"/>
                <w:sz w:val="18"/>
                <w:lang w:eastAsia="ko-KR"/>
              </w:rPr>
              <w:t xml:space="preserve"> </w:t>
            </w:r>
            <w:r w:rsidRPr="00636D5A">
              <w:rPr>
                <w:rFonts w:ascii="Arial" w:eastAsia="DengXian" w:hAnsi="Arial" w:cs="Arial"/>
                <w:color w:val="000000"/>
                <w:sz w:val="18"/>
                <w:szCs w:val="18"/>
              </w:rPr>
              <w:t>–</w:t>
            </w:r>
            <w:r w:rsidRPr="00636D5A">
              <w:rPr>
                <w:rFonts w:ascii="Arial" w:eastAsia="DengXian" w:hAnsi="Arial" w:cs="Arial"/>
                <w:sz w:val="18"/>
                <w:lang w:eastAsia="ko-KR"/>
              </w:rPr>
              <w:t xml:space="preserve"> </w:t>
            </w:r>
            <w:r>
              <w:rPr>
                <w:rFonts w:ascii="Arial" w:eastAsia="DengXian" w:hAnsi="Arial" w:cs="Arial"/>
                <w:color w:val="000000"/>
                <w:sz w:val="18"/>
                <w:szCs w:val="18"/>
              </w:rPr>
              <w:t>2690</w:t>
            </w:r>
            <w:r w:rsidRPr="00636D5A">
              <w:rPr>
                <w:rFonts w:ascii="Arial" w:eastAsia="DengXian"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5AB79EC8" w14:textId="77777777" w:rsidR="008F4D94" w:rsidRPr="00636D5A"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FDD</w:t>
            </w:r>
          </w:p>
        </w:tc>
      </w:tr>
      <w:tr w:rsidR="008F4D94" w:rsidRPr="00636D5A" w14:paraId="0D29C722"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2ADBAAA" w14:textId="77777777" w:rsidR="008F4D94" w:rsidRPr="00636D5A" w:rsidRDefault="008F4D94" w:rsidP="006A46EC">
            <w:pPr>
              <w:keepNext/>
              <w:keepLines/>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25</w:t>
            </w:r>
          </w:p>
        </w:tc>
        <w:tc>
          <w:tcPr>
            <w:tcW w:w="3536" w:type="dxa"/>
            <w:tcBorders>
              <w:top w:val="single" w:sz="4" w:space="0" w:color="auto"/>
              <w:left w:val="single" w:sz="4" w:space="0" w:color="auto"/>
              <w:bottom w:val="single" w:sz="4" w:space="0" w:color="auto"/>
              <w:right w:val="single" w:sz="4" w:space="0" w:color="auto"/>
            </w:tcBorders>
            <w:vAlign w:val="center"/>
          </w:tcPr>
          <w:p w14:paraId="5DDEB604" w14:textId="77777777" w:rsidR="008F4D94" w:rsidRPr="00AB7985" w:rsidRDefault="008F4D94" w:rsidP="006A46EC">
            <w:pPr>
              <w:keepNext/>
              <w:keepLines/>
              <w:spacing w:after="0"/>
              <w:jc w:val="center"/>
              <w:rPr>
                <w:rFonts w:ascii="Arial" w:eastAsia="DengXian" w:hAnsi="Arial" w:cs="Arial"/>
                <w:color w:val="000000"/>
                <w:sz w:val="18"/>
                <w:szCs w:val="18"/>
                <w:lang w:val="sv-SE"/>
              </w:rPr>
            </w:pPr>
            <w:r w:rsidRPr="00AB7985">
              <w:rPr>
                <w:rFonts w:ascii="Arial" w:eastAsia="DengXian" w:hAnsi="Arial" w:cs="Arial"/>
                <w:color w:val="000000"/>
                <w:sz w:val="18"/>
                <w:szCs w:val="18"/>
              </w:rPr>
              <w:t>1850 MHz</w:t>
            </w:r>
            <w:r w:rsidRPr="00AB7985">
              <w:rPr>
                <w:rFonts w:ascii="Arial" w:eastAsia="Calibri" w:hAnsi="Arial" w:cs="Arial"/>
                <w:sz w:val="18"/>
                <w:lang w:eastAsia="ko-KR"/>
              </w:rPr>
              <w:t xml:space="preserve"> </w:t>
            </w:r>
            <w:r w:rsidRPr="00AB7985">
              <w:rPr>
                <w:rFonts w:ascii="Arial" w:eastAsia="DengXian" w:hAnsi="Arial" w:cs="Arial"/>
                <w:color w:val="000000"/>
                <w:sz w:val="18"/>
                <w:szCs w:val="18"/>
              </w:rPr>
              <w:t>–</w:t>
            </w:r>
            <w:r w:rsidRPr="00AB7985">
              <w:rPr>
                <w:rFonts w:ascii="Arial" w:eastAsia="Calibri" w:hAnsi="Arial" w:cs="Arial"/>
                <w:sz w:val="18"/>
                <w:lang w:eastAsia="ko-KR"/>
              </w:rPr>
              <w:t xml:space="preserve"> </w:t>
            </w:r>
            <w:r w:rsidRPr="00AB7985">
              <w:rPr>
                <w:rFonts w:ascii="Arial" w:eastAsia="DengXian" w:hAnsi="Arial" w:cs="Arial"/>
                <w:color w:val="000000"/>
                <w:sz w:val="18"/>
                <w:szCs w:val="18"/>
              </w:rPr>
              <w:t>1915 MHz</w:t>
            </w:r>
          </w:p>
        </w:tc>
        <w:tc>
          <w:tcPr>
            <w:tcW w:w="3116" w:type="dxa"/>
            <w:tcBorders>
              <w:top w:val="single" w:sz="4" w:space="0" w:color="auto"/>
              <w:left w:val="single" w:sz="4" w:space="0" w:color="auto"/>
              <w:bottom w:val="single" w:sz="4" w:space="0" w:color="auto"/>
              <w:right w:val="single" w:sz="4" w:space="0" w:color="auto"/>
            </w:tcBorders>
            <w:vAlign w:val="center"/>
          </w:tcPr>
          <w:p w14:paraId="43F9A261" w14:textId="77777777" w:rsidR="008F4D94" w:rsidRPr="00AB7985" w:rsidRDefault="008F4D94" w:rsidP="006A46EC">
            <w:pPr>
              <w:keepNext/>
              <w:keepLines/>
              <w:spacing w:after="0"/>
              <w:jc w:val="center"/>
              <w:rPr>
                <w:rFonts w:ascii="Arial" w:eastAsia="DengXian" w:hAnsi="Arial" w:cs="Arial"/>
                <w:color w:val="000000"/>
                <w:sz w:val="18"/>
                <w:szCs w:val="18"/>
                <w:lang w:val="sv-SE"/>
              </w:rPr>
            </w:pPr>
            <w:r w:rsidRPr="00AB7985">
              <w:rPr>
                <w:rFonts w:ascii="Arial" w:eastAsia="DengXian" w:hAnsi="Arial" w:cs="Arial"/>
                <w:color w:val="000000"/>
                <w:sz w:val="18"/>
                <w:szCs w:val="18"/>
              </w:rPr>
              <w:t>1930 MHz</w:t>
            </w:r>
            <w:r w:rsidRPr="00AB7985">
              <w:rPr>
                <w:rFonts w:ascii="Arial" w:eastAsia="DengXian" w:hAnsi="Arial" w:cs="Arial"/>
                <w:sz w:val="18"/>
                <w:lang w:eastAsia="ko-KR"/>
              </w:rPr>
              <w:t xml:space="preserve"> </w:t>
            </w:r>
            <w:r w:rsidRPr="00AB7985">
              <w:rPr>
                <w:rFonts w:ascii="Arial" w:eastAsia="DengXian" w:hAnsi="Arial" w:cs="Arial"/>
                <w:color w:val="000000"/>
                <w:sz w:val="18"/>
                <w:szCs w:val="18"/>
              </w:rPr>
              <w:t>–</w:t>
            </w:r>
            <w:r w:rsidRPr="00AB7985">
              <w:rPr>
                <w:rFonts w:ascii="Arial" w:eastAsia="DengXian" w:hAnsi="Arial" w:cs="Arial"/>
                <w:sz w:val="18"/>
                <w:lang w:eastAsia="ko-KR"/>
              </w:rPr>
              <w:t xml:space="preserve"> </w:t>
            </w:r>
            <w:r w:rsidRPr="00AB7985">
              <w:rPr>
                <w:rFonts w:ascii="Arial" w:eastAsia="DengXian" w:hAnsi="Arial" w:cs="Arial"/>
                <w:color w:val="000000"/>
                <w:sz w:val="18"/>
                <w:szCs w:val="18"/>
              </w:rPr>
              <w:t>1995 MHz</w:t>
            </w:r>
          </w:p>
        </w:tc>
        <w:tc>
          <w:tcPr>
            <w:tcW w:w="1043" w:type="dxa"/>
            <w:tcBorders>
              <w:top w:val="single" w:sz="4" w:space="0" w:color="auto"/>
              <w:left w:val="single" w:sz="4" w:space="0" w:color="auto"/>
              <w:bottom w:val="single" w:sz="4" w:space="0" w:color="auto"/>
              <w:right w:val="single" w:sz="4" w:space="0" w:color="auto"/>
            </w:tcBorders>
            <w:vAlign w:val="center"/>
          </w:tcPr>
          <w:p w14:paraId="5AD7356F" w14:textId="77777777" w:rsidR="008F4D94"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FDD</w:t>
            </w:r>
          </w:p>
        </w:tc>
      </w:tr>
      <w:tr w:rsidR="008F4D94" w:rsidRPr="00636D5A" w14:paraId="0D97AF73"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6C914BB" w14:textId="77777777" w:rsidR="008F4D94" w:rsidRPr="00636D5A" w:rsidRDefault="008F4D94" w:rsidP="006A46EC">
            <w:pPr>
              <w:keepNext/>
              <w:keepLines/>
              <w:spacing w:after="0"/>
              <w:jc w:val="center"/>
              <w:rPr>
                <w:rFonts w:ascii="Arial" w:eastAsia="DengXian" w:hAnsi="Arial" w:cs="Arial"/>
                <w:sz w:val="18"/>
                <w:lang w:val="sv-SE" w:eastAsia="zh-CN"/>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3536" w:type="dxa"/>
            <w:tcBorders>
              <w:top w:val="single" w:sz="4" w:space="0" w:color="auto"/>
              <w:left w:val="single" w:sz="4" w:space="0" w:color="auto"/>
              <w:bottom w:val="single" w:sz="4" w:space="0" w:color="auto"/>
              <w:right w:val="single" w:sz="4" w:space="0" w:color="auto"/>
            </w:tcBorders>
            <w:vAlign w:val="center"/>
          </w:tcPr>
          <w:p w14:paraId="3B2D184F" w14:textId="77777777" w:rsidR="008F4D94" w:rsidRPr="00AB7985" w:rsidRDefault="008F4D94" w:rsidP="006A46EC">
            <w:pPr>
              <w:keepNext/>
              <w:keepLines/>
              <w:spacing w:after="0"/>
              <w:jc w:val="center"/>
              <w:rPr>
                <w:rFonts w:ascii="Arial" w:eastAsia="Calibri" w:hAnsi="Arial" w:cs="Arial"/>
                <w:sz w:val="18"/>
                <w:lang w:val="sv-SE" w:eastAsia="ko-KR"/>
              </w:rPr>
            </w:pPr>
            <w:r w:rsidRPr="00AB7985">
              <w:rPr>
                <w:rFonts w:ascii="Arial" w:eastAsia="DengXian" w:hAnsi="Arial" w:cs="Arial"/>
                <w:color w:val="000000"/>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4C0A6863" w14:textId="77777777" w:rsidR="008F4D94" w:rsidRPr="00AB7985" w:rsidRDefault="008F4D94" w:rsidP="006A46EC">
            <w:pPr>
              <w:keepNext/>
              <w:keepLines/>
              <w:spacing w:after="0"/>
              <w:jc w:val="center"/>
              <w:rPr>
                <w:rFonts w:ascii="Arial" w:eastAsia="DengXian" w:hAnsi="Arial" w:cs="Arial"/>
                <w:sz w:val="18"/>
                <w:lang w:val="sv-SE" w:eastAsia="ko-KR"/>
              </w:rPr>
            </w:pPr>
            <w:r w:rsidRPr="00AB7985">
              <w:rPr>
                <w:rFonts w:ascii="Arial" w:eastAsia="DengXian" w:hAnsi="Arial" w:cs="Arial"/>
                <w:color w:val="000000"/>
                <w:sz w:val="18"/>
                <w:szCs w:val="18"/>
                <w:lang w:val="sv-SE"/>
              </w:rPr>
              <w:t>717 MHz</w:t>
            </w:r>
            <w:r w:rsidRPr="00AB7985">
              <w:rPr>
                <w:rFonts w:ascii="Arial" w:eastAsia="DengXian" w:hAnsi="Arial" w:cs="Arial"/>
                <w:sz w:val="18"/>
                <w:lang w:val="sv-SE" w:eastAsia="ko-KR"/>
              </w:rPr>
              <w:t xml:space="preserve"> </w:t>
            </w:r>
            <w:r w:rsidRPr="00AB7985">
              <w:rPr>
                <w:rFonts w:ascii="Arial" w:eastAsia="DengXian" w:hAnsi="Arial" w:cs="Arial"/>
                <w:color w:val="000000"/>
                <w:sz w:val="18"/>
                <w:szCs w:val="18"/>
                <w:lang w:val="sv-SE"/>
              </w:rPr>
              <w:t>–</w:t>
            </w:r>
            <w:r w:rsidRPr="00AB7985">
              <w:rPr>
                <w:rFonts w:ascii="Arial" w:eastAsia="DengXian" w:hAnsi="Arial" w:cs="Arial"/>
                <w:sz w:val="18"/>
                <w:lang w:val="sv-SE" w:eastAsia="ko-KR"/>
              </w:rPr>
              <w:t xml:space="preserve"> </w:t>
            </w:r>
            <w:r w:rsidRPr="00AB7985">
              <w:rPr>
                <w:rFonts w:ascii="Arial" w:eastAsia="DengXian" w:hAnsi="Arial" w:cs="Arial"/>
                <w:color w:val="000000"/>
                <w:sz w:val="18"/>
                <w:szCs w:val="18"/>
                <w:lang w:val="sv-SE"/>
              </w:rPr>
              <w:t>728 MHz</w:t>
            </w:r>
          </w:p>
        </w:tc>
        <w:tc>
          <w:tcPr>
            <w:tcW w:w="1043" w:type="dxa"/>
            <w:tcBorders>
              <w:top w:val="single" w:sz="4" w:space="0" w:color="auto"/>
              <w:left w:val="single" w:sz="4" w:space="0" w:color="auto"/>
              <w:bottom w:val="single" w:sz="4" w:space="0" w:color="auto"/>
              <w:right w:val="single" w:sz="4" w:space="0" w:color="auto"/>
            </w:tcBorders>
            <w:vAlign w:val="center"/>
          </w:tcPr>
          <w:p w14:paraId="46538810" w14:textId="77777777" w:rsidR="008F4D94" w:rsidRPr="00636D5A" w:rsidRDefault="008F4D94" w:rsidP="006A46EC">
            <w:pPr>
              <w:keepNext/>
              <w:keepLines/>
              <w:spacing w:after="0"/>
              <w:jc w:val="center"/>
              <w:rPr>
                <w:rFonts w:ascii="Arial" w:eastAsia="DengXian" w:hAnsi="Arial" w:cs="Arial"/>
                <w:sz w:val="18"/>
                <w:lang w:eastAsia="ko-KR"/>
              </w:rPr>
            </w:pPr>
            <w:r>
              <w:rPr>
                <w:rFonts w:ascii="Arial" w:eastAsia="DengXian" w:hAnsi="Arial" w:cs="Arial"/>
                <w:color w:val="000000"/>
                <w:sz w:val="18"/>
                <w:szCs w:val="18"/>
              </w:rPr>
              <w:t>SDL</w:t>
            </w:r>
          </w:p>
        </w:tc>
      </w:tr>
    </w:tbl>
    <w:p w14:paraId="0F3275E5" w14:textId="77777777" w:rsidR="008F4D94" w:rsidRPr="00636D5A" w:rsidRDefault="008F4D94" w:rsidP="008F4D94">
      <w:pPr>
        <w:rPr>
          <w:rFonts w:eastAsia="DengXian"/>
          <w:lang w:eastAsia="zh-CN"/>
        </w:rPr>
      </w:pPr>
    </w:p>
    <w:p w14:paraId="1DE17EA0" w14:textId="77777777" w:rsidR="008F4D94" w:rsidRPr="00CF42FD" w:rsidRDefault="008F4D94" w:rsidP="00CF42FD">
      <w:pPr>
        <w:pStyle w:val="Heading4"/>
      </w:pPr>
      <w:bookmarkStart w:id="433" w:name="_Toc183507963"/>
      <w:r w:rsidRPr="00CF42FD">
        <w:t>5.33.1.2</w:t>
      </w:r>
      <w:r w:rsidRPr="00CF42FD">
        <w:tab/>
        <w:t>Channel bandwidths per operating band for CA</w:t>
      </w:r>
      <w:bookmarkEnd w:id="433"/>
    </w:p>
    <w:p w14:paraId="6EC38EF2" w14:textId="77777777" w:rsidR="008F4D94" w:rsidRPr="00636D5A" w:rsidRDefault="008F4D94" w:rsidP="008F4D94">
      <w:pPr>
        <w:keepNext/>
        <w:keepLines/>
        <w:spacing w:before="60"/>
        <w:jc w:val="center"/>
        <w:rPr>
          <w:rFonts w:ascii="Arial" w:eastAsia="Times New Roman" w:hAnsi="Arial"/>
          <w:b/>
          <w:lang w:val="en-US" w:eastAsia="en-GB"/>
        </w:rPr>
      </w:pPr>
      <w:r w:rsidRPr="00636D5A">
        <w:rPr>
          <w:rFonts w:ascii="Arial" w:eastAsia="DengXian" w:hAnsi="Arial" w:cs="Arial"/>
          <w:b/>
        </w:rPr>
        <w:t xml:space="preserve">Table </w:t>
      </w:r>
      <w:r>
        <w:rPr>
          <w:rFonts w:ascii="Arial" w:eastAsia="DengXian" w:hAnsi="Arial" w:cs="Arial" w:hint="eastAsia"/>
          <w:b/>
          <w:lang w:val="en-US" w:eastAsia="zh-CN"/>
        </w:rPr>
        <w:t>5.33</w:t>
      </w:r>
      <w:r w:rsidRPr="00636D5A">
        <w:rPr>
          <w:rFonts w:ascii="Arial" w:eastAsia="DengXian" w:hAnsi="Arial" w:cs="Arial"/>
          <w:b/>
          <w:lang w:val="en-US" w:eastAsia="zh-CN"/>
        </w:rPr>
        <w:t>.1</w:t>
      </w:r>
      <w:r w:rsidRPr="00636D5A">
        <w:rPr>
          <w:rFonts w:ascii="Arial" w:eastAsia="DengXian" w:hAnsi="Arial" w:cs="Arial"/>
          <w:b/>
          <w:lang w:eastAsia="zh-CN"/>
        </w:rPr>
        <w:t>.2</w:t>
      </w:r>
      <w:r w:rsidRPr="00636D5A">
        <w:rPr>
          <w:rFonts w:ascii="Arial" w:eastAsia="DengXian" w:hAnsi="Arial" w:cs="Arial"/>
          <w:b/>
        </w:rPr>
        <w:t xml:space="preserve">-1: Supported </w:t>
      </w:r>
      <w:r w:rsidRPr="00636D5A">
        <w:rPr>
          <w:rFonts w:ascii="Arial" w:eastAsia="DengXian" w:hAnsi="Arial" w:cs="Arial"/>
          <w:b/>
          <w:lang w:eastAsia="ja-JP"/>
        </w:rPr>
        <w:t>b</w:t>
      </w:r>
      <w:r w:rsidRPr="00636D5A">
        <w:rPr>
          <w:rFonts w:ascii="Arial" w:eastAsia="DengXian" w:hAnsi="Arial" w:cs="Arial"/>
          <w:b/>
        </w:rPr>
        <w:t xml:space="preserve">andwidths per </w:t>
      </w:r>
      <w:r w:rsidRPr="00636D5A">
        <w:rPr>
          <w:rFonts w:ascii="Arial" w:eastAsia="DengXian" w:hAnsi="Arial" w:cs="Arial"/>
          <w:b/>
          <w:lang w:val="en-US" w:eastAsia="zh-CN"/>
        </w:rPr>
        <w:t>CA</w:t>
      </w:r>
      <w:r w:rsidRPr="00636D5A">
        <w:rPr>
          <w:rFonts w:ascii="Arial" w:eastAsia="DengXian" w:hAnsi="Arial" w:cs="Arial"/>
          <w:b/>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8F4D94" w:rsidRPr="00636D5A" w14:paraId="15EDFCF5" w14:textId="77777777" w:rsidTr="006A46EC">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4FDD69" w14:textId="77777777" w:rsidR="008F4D94" w:rsidRPr="00636D5A" w:rsidRDefault="008F4D94" w:rsidP="006A46EC">
            <w:pPr>
              <w:keepNext/>
              <w:keepLines/>
              <w:overflowPunct w:val="0"/>
              <w:autoSpaceDE w:val="0"/>
              <w:autoSpaceDN w:val="0"/>
              <w:adjustRightInd w:val="0"/>
              <w:spacing w:after="0"/>
              <w:jc w:val="center"/>
              <w:rPr>
                <w:rFonts w:ascii="Arial" w:eastAsia="DengXian" w:hAnsi="Arial" w:cs="Arial"/>
                <w:bCs/>
                <w:sz w:val="18"/>
                <w:szCs w:val="18"/>
              </w:rPr>
            </w:pPr>
            <w:r w:rsidRPr="00636D5A">
              <w:rPr>
                <w:rFonts w:ascii="Arial" w:eastAsia="DengXian" w:hAnsi="Arial" w:cs="Arial"/>
                <w:b/>
                <w:bCs/>
                <w:color w:val="000000"/>
                <w:sz w:val="18"/>
                <w:szCs w:val="18"/>
              </w:rPr>
              <w:t xml:space="preserve">CA operating/channel bandwidth </w:t>
            </w:r>
            <w:r w:rsidRPr="00636D5A">
              <w:rPr>
                <w:rFonts w:ascii="Arial" w:eastAsia="DengXian" w:hAnsi="Arial" w:cs="Arial" w:hint="eastAsia"/>
                <w:b/>
                <w:bCs/>
                <w:color w:val="000000"/>
                <w:sz w:val="18"/>
                <w:szCs w:val="18"/>
                <w:lang w:eastAsia="zh-CN"/>
              </w:rPr>
              <w:t>(</w:t>
            </w:r>
            <w:r w:rsidRPr="00636D5A">
              <w:rPr>
                <w:rFonts w:ascii="Arial" w:eastAsia="DengXian" w:hAnsi="Arial" w:cs="Arial"/>
                <w:b/>
                <w:bCs/>
                <w:color w:val="000000"/>
                <w:sz w:val="18"/>
                <w:szCs w:val="18"/>
              </w:rPr>
              <w:t>MHz)</w:t>
            </w:r>
          </w:p>
        </w:tc>
      </w:tr>
      <w:tr w:rsidR="008F4D94" w:rsidRPr="00636D5A" w14:paraId="0E92CCA4" w14:textId="77777777" w:rsidTr="006A46EC">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660E077D" w14:textId="77777777" w:rsidR="008F4D94" w:rsidRPr="00636D5A" w:rsidRDefault="008F4D94" w:rsidP="006A46EC">
            <w:pPr>
              <w:keepNext/>
              <w:keepLines/>
              <w:overflowPunct w:val="0"/>
              <w:autoSpaceDE w:val="0"/>
              <w:autoSpaceDN w:val="0"/>
              <w:adjustRightInd w:val="0"/>
              <w:spacing w:after="0"/>
              <w:jc w:val="center"/>
              <w:rPr>
                <w:rFonts w:ascii="Arial" w:eastAsia="DengXian" w:hAnsi="Arial" w:cs="Arial"/>
                <w:bCs/>
                <w:sz w:val="18"/>
                <w:szCs w:val="18"/>
              </w:rPr>
            </w:pPr>
            <w:r w:rsidRPr="00636D5A">
              <w:rPr>
                <w:rFonts w:ascii="Arial" w:eastAsia="DengXian"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43422100" w14:textId="77777777" w:rsidR="008F4D94" w:rsidRPr="00636D5A" w:rsidRDefault="008F4D94" w:rsidP="006A46EC">
            <w:pPr>
              <w:spacing w:after="0"/>
              <w:jc w:val="center"/>
              <w:rPr>
                <w:rFonts w:ascii="Arial" w:eastAsia="DengXian" w:hAnsi="Arial" w:cs="Arial"/>
                <w:b/>
                <w:bCs/>
                <w:sz w:val="18"/>
                <w:szCs w:val="18"/>
              </w:rPr>
            </w:pPr>
            <w:r w:rsidRPr="00636D5A">
              <w:rPr>
                <w:rFonts w:ascii="Arial" w:eastAsia="DengXian"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5AF8C7A1" w14:textId="77777777" w:rsidR="008F4D94" w:rsidRPr="00636D5A" w:rsidRDefault="008F4D94" w:rsidP="006A46EC">
            <w:pPr>
              <w:spacing w:after="0"/>
              <w:jc w:val="center"/>
              <w:rPr>
                <w:rFonts w:ascii="Arial" w:eastAsia="DengXian" w:hAnsi="Arial" w:cs="Arial"/>
                <w:b/>
                <w:bCs/>
                <w:sz w:val="18"/>
                <w:szCs w:val="18"/>
              </w:rPr>
            </w:pPr>
            <w:r w:rsidRPr="00636D5A">
              <w:rPr>
                <w:rFonts w:ascii="Arial" w:eastAsia="DengXian"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50F4209" w14:textId="77777777" w:rsidR="008F4D94" w:rsidRPr="00636D5A" w:rsidRDefault="008F4D94" w:rsidP="006A46EC">
            <w:pPr>
              <w:spacing w:after="0"/>
              <w:jc w:val="center"/>
              <w:rPr>
                <w:rFonts w:ascii="Arial" w:eastAsia="DengXian" w:hAnsi="Arial" w:cs="Arial"/>
                <w:b/>
                <w:bCs/>
                <w:sz w:val="18"/>
                <w:szCs w:val="18"/>
              </w:rPr>
            </w:pPr>
            <w:r w:rsidRPr="00636D5A">
              <w:rPr>
                <w:rFonts w:ascii="Arial" w:eastAsia="DengXian"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0564FEE2" w14:textId="77777777" w:rsidR="008F4D94" w:rsidRPr="00636D5A" w:rsidRDefault="008F4D94" w:rsidP="006A46EC">
            <w:pPr>
              <w:spacing w:after="0"/>
              <w:jc w:val="center"/>
              <w:rPr>
                <w:rFonts w:ascii="Arial" w:eastAsia="DengXian" w:hAnsi="Arial" w:cs="Arial"/>
                <w:b/>
                <w:bCs/>
                <w:sz w:val="18"/>
                <w:szCs w:val="18"/>
              </w:rPr>
            </w:pPr>
            <w:r w:rsidRPr="00636D5A">
              <w:rPr>
                <w:rFonts w:ascii="Arial" w:eastAsia="DengXian" w:hAnsi="Arial" w:cs="Arial"/>
                <w:b/>
                <w:bCs/>
                <w:sz w:val="18"/>
                <w:szCs w:val="18"/>
              </w:rPr>
              <w:t>Bandwidth combination set</w:t>
            </w:r>
          </w:p>
        </w:tc>
      </w:tr>
      <w:tr w:rsidR="008F4D94" w:rsidRPr="00636D5A" w14:paraId="2560BF26" w14:textId="77777777" w:rsidTr="006A46EC">
        <w:trPr>
          <w:trHeight w:val="70"/>
        </w:trPr>
        <w:tc>
          <w:tcPr>
            <w:tcW w:w="932" w:type="pct"/>
            <w:tcBorders>
              <w:top w:val="single" w:sz="4" w:space="0" w:color="auto"/>
              <w:left w:val="single" w:sz="4" w:space="0" w:color="auto"/>
              <w:right w:val="single" w:sz="4" w:space="0" w:color="auto"/>
            </w:tcBorders>
            <w:shd w:val="clear" w:color="auto" w:fill="auto"/>
            <w:vAlign w:val="center"/>
          </w:tcPr>
          <w:p w14:paraId="30C16D52" w14:textId="77777777" w:rsidR="008F4D94" w:rsidRPr="00636D5A" w:rsidRDefault="008F4D94" w:rsidP="006A46EC">
            <w:pPr>
              <w:spacing w:after="0"/>
              <w:rPr>
                <w:rFonts w:ascii="Arial" w:eastAsia="DengXian" w:hAnsi="Arial" w:cs="Arial"/>
                <w:color w:val="000000"/>
                <w:sz w:val="18"/>
                <w:szCs w:val="18"/>
              </w:rPr>
            </w:pPr>
            <w:r w:rsidRPr="00636D5A">
              <w:rPr>
                <w:rFonts w:ascii="Arial" w:eastAsia="DengXian" w:hAnsi="Arial" w:cs="Arial"/>
                <w:color w:val="000000"/>
                <w:sz w:val="18"/>
                <w:szCs w:val="18"/>
              </w:rPr>
              <w:t>CA_n</w:t>
            </w:r>
            <w:r>
              <w:rPr>
                <w:rFonts w:ascii="Arial" w:eastAsia="DengXian" w:hAnsi="Arial" w:cs="Arial"/>
                <w:color w:val="000000"/>
                <w:sz w:val="18"/>
                <w:szCs w:val="18"/>
              </w:rPr>
              <w:t>7</w:t>
            </w:r>
            <w:r w:rsidRPr="00636D5A">
              <w:rPr>
                <w:rFonts w:ascii="Arial" w:eastAsia="DengXian" w:hAnsi="Arial" w:cs="Arial"/>
                <w:color w:val="000000"/>
                <w:sz w:val="18"/>
                <w:szCs w:val="18"/>
              </w:rPr>
              <w:t>A-n</w:t>
            </w:r>
            <w:r>
              <w:rPr>
                <w:rFonts w:ascii="Arial" w:eastAsia="DengXian" w:hAnsi="Arial" w:cs="Arial"/>
                <w:color w:val="000000"/>
                <w:sz w:val="18"/>
                <w:szCs w:val="18"/>
              </w:rPr>
              <w:t>25</w:t>
            </w:r>
            <w:r w:rsidRPr="00636D5A">
              <w:rPr>
                <w:rFonts w:ascii="Arial" w:eastAsia="DengXian" w:hAnsi="Arial" w:cs="Arial"/>
                <w:color w:val="000000"/>
                <w:sz w:val="18"/>
                <w:szCs w:val="18"/>
              </w:rPr>
              <w:t>A-n</w:t>
            </w:r>
            <w:r>
              <w:rPr>
                <w:rFonts w:ascii="Arial" w:eastAsia="DengXian" w:hAnsi="Arial" w:cs="Arial"/>
                <w:color w:val="000000"/>
                <w:sz w:val="18"/>
                <w:szCs w:val="18"/>
              </w:rPr>
              <w:t>29</w:t>
            </w:r>
            <w:r w:rsidRPr="00636D5A">
              <w:rPr>
                <w:rFonts w:ascii="Arial" w:eastAsia="DengXian" w:hAnsi="Arial" w:cs="Arial"/>
                <w:color w:val="000000"/>
                <w:sz w:val="18"/>
                <w:szCs w:val="18"/>
              </w:rPr>
              <w:t>A</w:t>
            </w:r>
          </w:p>
        </w:tc>
        <w:tc>
          <w:tcPr>
            <w:tcW w:w="1028" w:type="pct"/>
            <w:tcBorders>
              <w:top w:val="single" w:sz="4" w:space="0" w:color="auto"/>
              <w:left w:val="nil"/>
              <w:right w:val="single" w:sz="4" w:space="0" w:color="auto"/>
            </w:tcBorders>
            <w:shd w:val="clear" w:color="auto" w:fill="auto"/>
            <w:vAlign w:val="center"/>
          </w:tcPr>
          <w:p w14:paraId="078BB00B" w14:textId="77777777" w:rsidR="008F4D94" w:rsidRPr="00636D5A" w:rsidRDefault="008F4D94" w:rsidP="006A46EC">
            <w:pPr>
              <w:spacing w:after="0"/>
              <w:rPr>
                <w:rFonts w:ascii="Arial" w:eastAsia="DengXian" w:hAnsi="Arial" w:cs="Arial"/>
                <w:color w:val="000000"/>
                <w:sz w:val="18"/>
                <w:szCs w:val="18"/>
              </w:rPr>
            </w:pPr>
            <w:r w:rsidRPr="00636D5A">
              <w:rPr>
                <w:rFonts w:ascii="Arial" w:eastAsia="DengXian" w:hAnsi="Arial" w:cs="Arial"/>
                <w:color w:val="000000"/>
                <w:sz w:val="18"/>
                <w:szCs w:val="18"/>
              </w:rPr>
              <w:t>CA_n</w:t>
            </w:r>
            <w:r>
              <w:rPr>
                <w:rFonts w:ascii="Arial" w:eastAsia="DengXian" w:hAnsi="Arial" w:cs="Arial"/>
                <w:color w:val="000000"/>
                <w:sz w:val="18"/>
                <w:szCs w:val="18"/>
              </w:rPr>
              <w:t>7</w:t>
            </w:r>
            <w:r w:rsidRPr="00636D5A">
              <w:rPr>
                <w:rFonts w:ascii="Arial" w:eastAsia="DengXian" w:hAnsi="Arial" w:cs="Arial"/>
                <w:color w:val="000000"/>
                <w:sz w:val="18"/>
                <w:szCs w:val="18"/>
              </w:rPr>
              <w:t>A-n</w:t>
            </w:r>
            <w:r>
              <w:rPr>
                <w:rFonts w:ascii="Arial" w:eastAsia="DengXian" w:hAnsi="Arial" w:cs="Arial"/>
                <w:color w:val="000000"/>
                <w:sz w:val="18"/>
                <w:szCs w:val="18"/>
              </w:rPr>
              <w:t>25</w:t>
            </w:r>
            <w:r w:rsidRPr="00636D5A">
              <w:rPr>
                <w:rFonts w:ascii="Arial" w:eastAsia="DengXian"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4ED53E4" w14:textId="77777777" w:rsidR="008F4D94" w:rsidRPr="00636D5A" w:rsidRDefault="008F4D94" w:rsidP="006A46EC">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FB806A6" w14:textId="77777777" w:rsidR="008F4D94" w:rsidRPr="00636D5A" w:rsidRDefault="008F4D94" w:rsidP="006A46EC">
            <w:pPr>
              <w:spacing w:before="100" w:beforeAutospacing="1" w:after="0"/>
              <w:jc w:val="center"/>
              <w:rPr>
                <w:rFonts w:ascii="Arial" w:eastAsia="DengXian" w:hAnsi="Arial" w:cs="Arial"/>
                <w:color w:val="000000"/>
                <w:sz w:val="18"/>
                <w:szCs w:val="18"/>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7</w:t>
            </w:r>
            <w:r w:rsidRPr="005B75C4">
              <w:rPr>
                <w:rFonts w:ascii="Arial" w:eastAsia="DengXian"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01E410AF" w14:textId="77777777" w:rsidR="008F4D94" w:rsidRPr="00636D5A" w:rsidRDefault="008F4D94" w:rsidP="006A46EC">
            <w:pPr>
              <w:spacing w:after="0"/>
              <w:jc w:val="center"/>
              <w:rPr>
                <w:rFonts w:ascii="Arial" w:eastAsia="DengXian" w:hAnsi="Arial" w:cs="Arial"/>
                <w:sz w:val="18"/>
                <w:szCs w:val="18"/>
              </w:rPr>
            </w:pPr>
            <w:r>
              <w:rPr>
                <w:rFonts w:ascii="Arial" w:eastAsia="DengXian" w:hAnsi="Arial" w:cs="Arial"/>
                <w:sz w:val="18"/>
                <w:szCs w:val="18"/>
              </w:rPr>
              <w:t>4 and 5</w:t>
            </w:r>
          </w:p>
        </w:tc>
      </w:tr>
      <w:tr w:rsidR="008F4D94" w:rsidRPr="00636D5A" w14:paraId="5711A2E2" w14:textId="77777777" w:rsidTr="006A46EC">
        <w:trPr>
          <w:trHeight w:val="70"/>
        </w:trPr>
        <w:tc>
          <w:tcPr>
            <w:tcW w:w="932" w:type="pct"/>
            <w:tcBorders>
              <w:left w:val="single" w:sz="4" w:space="0" w:color="auto"/>
              <w:right w:val="single" w:sz="4" w:space="0" w:color="auto"/>
            </w:tcBorders>
            <w:shd w:val="clear" w:color="auto" w:fill="auto"/>
            <w:vAlign w:val="center"/>
          </w:tcPr>
          <w:p w14:paraId="0B91E9C7" w14:textId="77777777" w:rsidR="008F4D94" w:rsidRPr="00636D5A" w:rsidRDefault="008F4D94" w:rsidP="006A46EC">
            <w:pPr>
              <w:spacing w:after="0"/>
              <w:rPr>
                <w:rFonts w:ascii="Arial" w:eastAsia="DengXian" w:hAnsi="Arial" w:cs="Arial"/>
                <w:color w:val="000000"/>
                <w:sz w:val="18"/>
                <w:szCs w:val="18"/>
              </w:rPr>
            </w:pPr>
          </w:p>
        </w:tc>
        <w:tc>
          <w:tcPr>
            <w:tcW w:w="1028" w:type="pct"/>
            <w:tcBorders>
              <w:left w:val="nil"/>
              <w:right w:val="single" w:sz="4" w:space="0" w:color="auto"/>
            </w:tcBorders>
            <w:shd w:val="clear" w:color="auto" w:fill="auto"/>
            <w:vAlign w:val="center"/>
          </w:tcPr>
          <w:p w14:paraId="77C24105" w14:textId="77777777" w:rsidR="008F4D94" w:rsidRPr="00636D5A" w:rsidRDefault="008F4D94" w:rsidP="006A46EC">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24552D3" w14:textId="77777777" w:rsidR="008F4D94" w:rsidRPr="00636D5A" w:rsidRDefault="008F4D94" w:rsidP="006A46EC">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8876C26" w14:textId="77777777" w:rsidR="008F4D94" w:rsidRPr="00636D5A" w:rsidRDefault="008F4D94" w:rsidP="006A46EC">
            <w:pPr>
              <w:spacing w:before="100" w:beforeAutospacing="1" w:after="0"/>
              <w:jc w:val="center"/>
              <w:rPr>
                <w:rFonts w:ascii="Arial" w:eastAsia="DengXian" w:hAnsi="Arial" w:cs="Arial"/>
                <w:color w:val="000000"/>
                <w:sz w:val="18"/>
                <w:szCs w:val="18"/>
              </w:rPr>
            </w:pPr>
            <w:r w:rsidRPr="005B75C4">
              <w:rPr>
                <w:rFonts w:ascii="Arial" w:eastAsia="DengXian" w:hAnsi="Arial" w:cs="Arial"/>
                <w:color w:val="000000"/>
                <w:sz w:val="18"/>
                <w:szCs w:val="18"/>
              </w:rPr>
              <w:t>n</w:t>
            </w:r>
            <w:r>
              <w:rPr>
                <w:rFonts w:ascii="Arial" w:eastAsia="DengXian" w:hAnsi="Arial" w:cs="Arial"/>
                <w:color w:val="000000"/>
                <w:sz w:val="18"/>
                <w:szCs w:val="18"/>
              </w:rPr>
              <w:t>25</w:t>
            </w:r>
            <w:r w:rsidRPr="005B75C4">
              <w:rPr>
                <w:rFonts w:ascii="Arial" w:eastAsia="DengXian"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2E4CE59E" w14:textId="77777777" w:rsidR="008F4D94" w:rsidRPr="00636D5A" w:rsidRDefault="008F4D94" w:rsidP="006A46EC">
            <w:pPr>
              <w:spacing w:after="0"/>
              <w:rPr>
                <w:rFonts w:ascii="Arial" w:eastAsia="DengXian" w:hAnsi="Arial" w:cs="Arial"/>
                <w:sz w:val="18"/>
                <w:szCs w:val="18"/>
              </w:rPr>
            </w:pPr>
          </w:p>
        </w:tc>
      </w:tr>
      <w:tr w:rsidR="008F4D94" w:rsidRPr="00636D5A" w14:paraId="5FDC69EC" w14:textId="77777777" w:rsidTr="006A46EC">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5AA292B0" w14:textId="77777777" w:rsidR="008F4D94" w:rsidRPr="00636D5A" w:rsidRDefault="008F4D94" w:rsidP="006A46EC">
            <w:pPr>
              <w:spacing w:after="0"/>
              <w:rPr>
                <w:rFonts w:ascii="Arial" w:eastAsia="DengXian"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29E25AEE" w14:textId="77777777" w:rsidR="008F4D94" w:rsidRPr="00636D5A" w:rsidRDefault="008F4D94" w:rsidP="006A46EC">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BC73300" w14:textId="77777777" w:rsidR="008F4D94" w:rsidRPr="00636D5A" w:rsidRDefault="008F4D94" w:rsidP="006A46EC">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3FC7F55" w14:textId="77777777" w:rsidR="008F4D94" w:rsidRPr="00636D5A" w:rsidRDefault="008F4D94" w:rsidP="006A46EC">
            <w:pPr>
              <w:spacing w:before="100" w:beforeAutospacing="1" w:after="0"/>
              <w:jc w:val="center"/>
              <w:rPr>
                <w:rFonts w:ascii="Arial" w:eastAsia="DengXian" w:hAnsi="Arial" w:cs="Arial"/>
                <w:sz w:val="18"/>
                <w:szCs w:val="18"/>
                <w:lang w:eastAsia="zh-CN" w:bidi="ar"/>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29</w:t>
            </w:r>
            <w:r w:rsidRPr="005B75C4">
              <w:rPr>
                <w:rFonts w:ascii="Arial" w:eastAsia="DengXian" w:hAnsi="Arial" w:cs="Arial"/>
                <w:sz w:val="18"/>
                <w:szCs w:val="18"/>
                <w:lang w:eastAsia="zh-CN" w:bidi="ar"/>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18ADD54B" w14:textId="77777777" w:rsidR="008F4D94" w:rsidRPr="00636D5A" w:rsidRDefault="008F4D94" w:rsidP="006A46EC">
            <w:pPr>
              <w:spacing w:after="0"/>
              <w:rPr>
                <w:rFonts w:ascii="Arial" w:eastAsia="DengXian" w:hAnsi="Arial" w:cs="Arial"/>
                <w:sz w:val="18"/>
                <w:szCs w:val="18"/>
              </w:rPr>
            </w:pPr>
          </w:p>
        </w:tc>
      </w:tr>
    </w:tbl>
    <w:p w14:paraId="25D86E1C" w14:textId="77777777" w:rsidR="008F4D94" w:rsidRPr="00636D5A" w:rsidRDefault="008F4D94" w:rsidP="008F4D94">
      <w:pPr>
        <w:spacing w:after="0"/>
        <w:rPr>
          <w:rFonts w:eastAsia="Calibri"/>
          <w:lang w:eastAsia="ko-KR"/>
        </w:rPr>
      </w:pPr>
    </w:p>
    <w:p w14:paraId="7B04E6CF" w14:textId="77777777" w:rsidR="008F4D94" w:rsidRPr="00F94621" w:rsidRDefault="008F4D94" w:rsidP="008F4D94">
      <w:pPr>
        <w:rPr>
          <w:rFonts w:eastAsia="DengXian"/>
          <w:iCs/>
        </w:rPr>
      </w:pPr>
    </w:p>
    <w:p w14:paraId="06178DB6" w14:textId="77777777" w:rsidR="008F4D94" w:rsidRPr="00CF42FD" w:rsidRDefault="008F4D94" w:rsidP="00CF42FD">
      <w:pPr>
        <w:pStyle w:val="Heading4"/>
      </w:pPr>
      <w:bookmarkStart w:id="434" w:name="_Toc183507964"/>
      <w:r w:rsidRPr="00CF42FD">
        <w:t>5.33.1.3</w:t>
      </w:r>
      <w:r w:rsidRPr="00CF42FD">
        <w:tab/>
        <w:t>∆T</w:t>
      </w:r>
      <w:r w:rsidRPr="00CF42FD">
        <w:rPr>
          <w:vertAlign w:val="subscript"/>
        </w:rPr>
        <w:t>IB,c</w:t>
      </w:r>
      <w:r w:rsidRPr="00CF42FD">
        <w:t xml:space="preserve"> and ∆R</w:t>
      </w:r>
      <w:r w:rsidRPr="00CF42FD">
        <w:rPr>
          <w:vertAlign w:val="subscript"/>
        </w:rPr>
        <w:t>IB,c</w:t>
      </w:r>
      <w:r w:rsidRPr="00CF42FD">
        <w:t xml:space="preserve"> values</w:t>
      </w:r>
      <w:bookmarkEnd w:id="434"/>
    </w:p>
    <w:p w14:paraId="50A431FE" w14:textId="77777777" w:rsidR="008F4D94" w:rsidRPr="00636D5A" w:rsidRDefault="008F4D94" w:rsidP="008F4D94">
      <w:pPr>
        <w:rPr>
          <w:rFonts w:eastAsia="DengXian"/>
          <w:lang w:val="en-US" w:eastAsia="zh-CN"/>
        </w:rPr>
      </w:pPr>
      <w:r w:rsidRPr="00636D5A">
        <w:rPr>
          <w:rFonts w:eastAsia="DengXian"/>
        </w:rPr>
        <w:t xml:space="preserve">For </w:t>
      </w:r>
      <w:r w:rsidRPr="00636D5A">
        <w:rPr>
          <w:rFonts w:eastAsia="DengXian"/>
          <w:lang w:val="en-US" w:eastAsia="zh-CN"/>
        </w:rPr>
        <w:t>CA</w:t>
      </w:r>
      <w:r w:rsidRPr="00636D5A">
        <w:rPr>
          <w:rFonts w:eastAsia="DengXian"/>
          <w:lang w:eastAsia="zh-CN"/>
        </w:rPr>
        <w:t>_</w:t>
      </w:r>
      <w:r w:rsidRPr="00636D5A">
        <w:rPr>
          <w:rFonts w:eastAsia="DengXian"/>
          <w:lang w:val="en-US" w:eastAsia="zh-CN"/>
        </w:rPr>
        <w:t>n</w:t>
      </w:r>
      <w:r>
        <w:rPr>
          <w:rFonts w:eastAsia="DengXian"/>
          <w:lang w:val="en-US" w:eastAsia="zh-CN"/>
        </w:rPr>
        <w:t>7</w:t>
      </w:r>
      <w:r w:rsidRPr="00636D5A">
        <w:rPr>
          <w:rFonts w:eastAsia="DengXian"/>
          <w:lang w:eastAsia="ja-JP"/>
        </w:rPr>
        <w:t>-n</w:t>
      </w:r>
      <w:r>
        <w:rPr>
          <w:rFonts w:eastAsia="DengXian"/>
          <w:lang w:val="en-US" w:eastAsia="zh-CN"/>
        </w:rPr>
        <w:t>25</w:t>
      </w:r>
      <w:r w:rsidRPr="00636D5A">
        <w:rPr>
          <w:rFonts w:eastAsia="DengXian"/>
          <w:lang w:val="en-US" w:eastAsia="zh-CN"/>
        </w:rPr>
        <w:t>-</w:t>
      </w:r>
      <w:r w:rsidRPr="00636D5A">
        <w:rPr>
          <w:rFonts w:eastAsia="DengXian" w:hint="eastAsia"/>
          <w:lang w:val="en-US" w:eastAsia="zh-CN"/>
        </w:rPr>
        <w:t>n</w:t>
      </w:r>
      <w:r>
        <w:rPr>
          <w:rFonts w:eastAsia="DengXian"/>
          <w:lang w:val="en-US" w:eastAsia="zh-CN"/>
        </w:rPr>
        <w:t>29</w:t>
      </w:r>
      <w:r w:rsidRPr="00636D5A">
        <w:rPr>
          <w:rFonts w:eastAsia="DengXian"/>
        </w:rPr>
        <w:t>, the</w:t>
      </w:r>
      <w:r w:rsidRPr="00636D5A">
        <w:rPr>
          <w:rFonts w:eastAsia="DengXian"/>
          <w:lang w:eastAsia="zh-CN"/>
        </w:rPr>
        <w:t xml:space="preserve"> </w:t>
      </w:r>
      <w:r w:rsidRPr="00636D5A">
        <w:rPr>
          <w:rFonts w:eastAsia="DengXian"/>
        </w:rPr>
        <w:sym w:font="Symbol" w:char="F044"/>
      </w:r>
      <w:r w:rsidRPr="00636D5A">
        <w:rPr>
          <w:rFonts w:eastAsia="DengXian"/>
        </w:rPr>
        <w:t>T</w:t>
      </w:r>
      <w:r w:rsidRPr="00636D5A">
        <w:rPr>
          <w:rFonts w:eastAsia="DengXian"/>
          <w:vertAlign w:val="subscript"/>
        </w:rPr>
        <w:t>IB,c</w:t>
      </w:r>
      <w:r w:rsidRPr="00636D5A">
        <w:rPr>
          <w:rFonts w:eastAsia="DengXian"/>
        </w:rPr>
        <w:t xml:space="preserve"> and</w:t>
      </w:r>
      <w:r w:rsidRPr="00636D5A">
        <w:rPr>
          <w:rFonts w:eastAsia="DengXian"/>
          <w:lang w:eastAsia="zh-CN"/>
        </w:rPr>
        <w:t xml:space="preserve"> </w:t>
      </w:r>
      <w:r w:rsidRPr="00636D5A">
        <w:rPr>
          <w:rFonts w:eastAsia="DengXian"/>
        </w:rPr>
        <w:sym w:font="Symbol" w:char="F044"/>
      </w:r>
      <w:r w:rsidRPr="00636D5A">
        <w:rPr>
          <w:rFonts w:eastAsia="DengXian"/>
        </w:rPr>
        <w:t>R</w:t>
      </w:r>
      <w:r w:rsidRPr="00636D5A">
        <w:rPr>
          <w:rFonts w:eastAsia="DengXian"/>
          <w:vertAlign w:val="subscript"/>
        </w:rPr>
        <w:t>IB</w:t>
      </w:r>
      <w:r w:rsidRPr="00636D5A">
        <w:rPr>
          <w:rFonts w:eastAsia="DengXian"/>
          <w:vertAlign w:val="subscript"/>
          <w:lang w:eastAsia="zh-CN"/>
        </w:rPr>
        <w:t>,c</w:t>
      </w:r>
      <w:r w:rsidRPr="00636D5A">
        <w:rPr>
          <w:rFonts w:eastAsia="DengXian"/>
        </w:rPr>
        <w:t xml:space="preserve"> values are given in the tables below.</w:t>
      </w:r>
    </w:p>
    <w:p w14:paraId="461EC3ED" w14:textId="77777777" w:rsidR="008F4D94" w:rsidRPr="0068106B" w:rsidRDefault="008F4D94" w:rsidP="008F4D94">
      <w:pPr>
        <w:keepNext/>
        <w:keepLines/>
        <w:spacing w:before="60"/>
        <w:jc w:val="center"/>
        <w:rPr>
          <w:rFonts w:ascii="Arial" w:eastAsia="DengXian" w:hAnsi="Arial" w:cs="Arial"/>
          <w:b/>
        </w:rPr>
      </w:pPr>
      <w:r w:rsidRPr="0068106B">
        <w:rPr>
          <w:rFonts w:ascii="Arial" w:eastAsia="DengXian" w:hAnsi="Arial" w:cs="Arial"/>
          <w:b/>
        </w:rPr>
        <w:t xml:space="preserve">Table </w:t>
      </w:r>
      <w:r>
        <w:rPr>
          <w:rFonts w:ascii="Arial" w:eastAsia="DengXian" w:hAnsi="Arial" w:cs="Arial" w:hint="eastAsia"/>
          <w:b/>
        </w:rPr>
        <w:t>5.33</w:t>
      </w:r>
      <w:r w:rsidRPr="0068106B">
        <w:rPr>
          <w:rFonts w:ascii="Arial" w:eastAsia="DengXian" w:hAnsi="Arial" w:cs="Arial"/>
          <w:b/>
        </w:rPr>
        <w:t>.1.3-1: ΔT</w:t>
      </w:r>
      <w:r w:rsidRPr="0068106B">
        <w:rPr>
          <w:rFonts w:ascii="Arial" w:eastAsia="DengXian" w:hAnsi="Arial" w:cs="Arial"/>
          <w:b/>
          <w:vertAlign w:val="subscript"/>
        </w:rPr>
        <w:t>IB,c</w:t>
      </w:r>
      <w:r w:rsidRPr="0068106B">
        <w:rPr>
          <w:rFonts w:ascii="Arial" w:eastAsia="DengXi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rsidRPr="0068106B" w14:paraId="30B609D7" w14:textId="77777777" w:rsidTr="006A46EC">
        <w:trPr>
          <w:jc w:val="center"/>
        </w:trPr>
        <w:tc>
          <w:tcPr>
            <w:tcW w:w="2336" w:type="dxa"/>
            <w:vMerge w:val="restart"/>
            <w:tcBorders>
              <w:top w:val="single" w:sz="4" w:space="0" w:color="auto"/>
              <w:left w:val="single" w:sz="4" w:space="0" w:color="auto"/>
              <w:right w:val="single" w:sz="4" w:space="0" w:color="auto"/>
            </w:tcBorders>
          </w:tcPr>
          <w:p w14:paraId="254F2F18" w14:textId="77777777" w:rsidR="008F4D94" w:rsidRPr="0068106B" w:rsidRDefault="008F4D94" w:rsidP="006A46EC">
            <w:pPr>
              <w:keepNext/>
              <w:keepLines/>
              <w:spacing w:after="0"/>
              <w:jc w:val="center"/>
              <w:rPr>
                <w:rFonts w:ascii="Arial" w:hAnsi="Arial"/>
                <w:b/>
                <w:color w:val="000000"/>
                <w:sz w:val="18"/>
              </w:rPr>
            </w:pPr>
            <w:r w:rsidRPr="0068106B">
              <w:rPr>
                <w:rFonts w:ascii="Arial" w:hAnsi="Arial"/>
                <w:b/>
                <w:color w:val="000000"/>
                <w:sz w:val="18"/>
              </w:rPr>
              <w:t xml:space="preserve">Inter-band </w:t>
            </w:r>
            <w:r w:rsidRPr="0068106B">
              <w:rPr>
                <w:rFonts w:ascii="Arial" w:hAnsi="Arial"/>
                <w:b/>
                <w:color w:val="000000"/>
                <w:sz w:val="18"/>
                <w:lang w:eastAsia="zh-CN"/>
              </w:rPr>
              <w:t>CA</w:t>
            </w:r>
            <w:r w:rsidRPr="0068106B">
              <w:rPr>
                <w:rFonts w:ascii="Arial"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CE76F2" w14:textId="77777777" w:rsidR="008F4D94" w:rsidRPr="0068106B" w:rsidRDefault="008F4D94" w:rsidP="006A46EC">
            <w:pPr>
              <w:keepNext/>
              <w:keepLines/>
              <w:spacing w:after="0"/>
              <w:jc w:val="center"/>
              <w:rPr>
                <w:rFonts w:ascii="Arial" w:hAnsi="Arial"/>
                <w:b/>
                <w:color w:val="000000"/>
                <w:sz w:val="18"/>
              </w:rPr>
            </w:pPr>
            <w:r w:rsidRPr="0068106B">
              <w:rPr>
                <w:rFonts w:ascii="Arial" w:hAnsi="Arial"/>
                <w:b/>
                <w:color w:val="000000"/>
                <w:sz w:val="18"/>
              </w:rPr>
              <w:t>ΔT</w:t>
            </w:r>
            <w:r w:rsidRPr="0068106B">
              <w:rPr>
                <w:rFonts w:ascii="Arial" w:hAnsi="Arial"/>
                <w:b/>
                <w:color w:val="000000"/>
                <w:sz w:val="18"/>
                <w:vertAlign w:val="subscript"/>
              </w:rPr>
              <w:t>IB,c</w:t>
            </w:r>
            <w:r w:rsidRPr="0068106B">
              <w:rPr>
                <w:rFonts w:ascii="Arial" w:hAnsi="Arial"/>
                <w:b/>
                <w:color w:val="000000"/>
                <w:sz w:val="18"/>
              </w:rPr>
              <w:t xml:space="preserve"> for NR bands (dB)</w:t>
            </w:r>
            <w:r w:rsidRPr="0068106B">
              <w:rPr>
                <w:rFonts w:ascii="Arial" w:hAnsi="Arial"/>
                <w:b/>
                <w:color w:val="000000"/>
                <w:sz w:val="18"/>
                <w:vertAlign w:val="superscript"/>
              </w:rPr>
              <w:t>*</w:t>
            </w:r>
          </w:p>
        </w:tc>
      </w:tr>
      <w:tr w:rsidR="008F4D94" w:rsidRPr="0068106B" w14:paraId="6E87D47D" w14:textId="77777777" w:rsidTr="006A46EC">
        <w:trPr>
          <w:jc w:val="center"/>
        </w:trPr>
        <w:tc>
          <w:tcPr>
            <w:tcW w:w="2336" w:type="dxa"/>
            <w:vMerge/>
            <w:tcBorders>
              <w:left w:val="single" w:sz="4" w:space="0" w:color="auto"/>
              <w:bottom w:val="single" w:sz="4" w:space="0" w:color="auto"/>
              <w:right w:val="single" w:sz="4" w:space="0" w:color="auto"/>
            </w:tcBorders>
          </w:tcPr>
          <w:p w14:paraId="52A45479" w14:textId="77777777" w:rsidR="008F4D94" w:rsidRPr="0068106B" w:rsidRDefault="008F4D94" w:rsidP="006A46EC">
            <w:pPr>
              <w:keepNext/>
              <w:keepLines/>
              <w:spacing w:after="0"/>
              <w:jc w:val="center"/>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54977DC" w14:textId="77777777" w:rsidR="008F4D94" w:rsidRPr="0068106B" w:rsidRDefault="008F4D94" w:rsidP="006A46EC">
            <w:pPr>
              <w:keepNext/>
              <w:keepLines/>
              <w:spacing w:after="0"/>
              <w:jc w:val="center"/>
              <w:rPr>
                <w:rFonts w:ascii="Arial" w:hAnsi="Arial"/>
                <w:b/>
                <w:color w:val="000000"/>
                <w:sz w:val="18"/>
              </w:rPr>
            </w:pPr>
            <w:r w:rsidRPr="0068106B">
              <w:rPr>
                <w:rFonts w:ascii="Arial" w:hAnsi="Arial"/>
                <w:b/>
                <w:color w:val="000000"/>
                <w:sz w:val="18"/>
              </w:rPr>
              <w:t>Component band in order of bands in configuration</w:t>
            </w:r>
            <w:r w:rsidRPr="0068106B">
              <w:rPr>
                <w:rFonts w:ascii="Arial" w:hAnsi="Arial"/>
                <w:b/>
                <w:color w:val="000000"/>
                <w:sz w:val="18"/>
                <w:vertAlign w:val="superscript"/>
              </w:rPr>
              <w:t>**</w:t>
            </w:r>
          </w:p>
        </w:tc>
      </w:tr>
      <w:tr w:rsidR="008F4D94" w:rsidRPr="0068106B" w14:paraId="57CD6CE3" w14:textId="77777777" w:rsidTr="006A46E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EFA7A2" w14:textId="77777777" w:rsidR="008F4D94" w:rsidRPr="0068106B" w:rsidRDefault="008F4D94" w:rsidP="006A46EC">
            <w:pPr>
              <w:keepNext/>
              <w:keepLines/>
              <w:spacing w:after="0"/>
              <w:jc w:val="center"/>
              <w:rPr>
                <w:rFonts w:ascii="Arial" w:hAnsi="Arial"/>
                <w:color w:val="000000"/>
                <w:sz w:val="18"/>
                <w:lang w:val="en-US" w:eastAsia="zh-CN"/>
              </w:rPr>
            </w:pPr>
            <w:r w:rsidRPr="0068106B">
              <w:rPr>
                <w:rFonts w:ascii="Arial" w:eastAsia="DengXian" w:hAnsi="Arial"/>
                <w:color w:val="000000"/>
                <w:sz w:val="18"/>
                <w:lang w:eastAsia="zh-CN"/>
              </w:rPr>
              <w:t>CA</w:t>
            </w:r>
            <w:r w:rsidRPr="0068106B">
              <w:rPr>
                <w:rFonts w:ascii="Arial" w:eastAsia="DengXian" w:hAnsi="Arial"/>
                <w:color w:val="000000"/>
                <w:sz w:val="18"/>
              </w:rPr>
              <w:t>_</w:t>
            </w:r>
            <w:r w:rsidRPr="0068106B">
              <w:rPr>
                <w:rFonts w:ascii="Arial" w:eastAsia="DengXian" w:hAnsi="Arial"/>
                <w:color w:val="000000"/>
                <w:sz w:val="18"/>
                <w:lang w:eastAsia="zh-CN"/>
              </w:rPr>
              <w:t>n7</w:t>
            </w:r>
            <w:r w:rsidRPr="0068106B">
              <w:rPr>
                <w:rFonts w:ascii="Arial" w:eastAsia="DengXian" w:hAnsi="Arial"/>
                <w:color w:val="000000"/>
                <w:sz w:val="18"/>
                <w:lang w:val="sv-SE" w:eastAsia="ja-JP"/>
              </w:rPr>
              <w:t>-</w:t>
            </w:r>
            <w:r w:rsidRPr="0068106B">
              <w:rPr>
                <w:rFonts w:ascii="Arial" w:eastAsia="DengXian" w:hAnsi="Arial"/>
                <w:color w:val="000000"/>
                <w:sz w:val="18"/>
                <w:lang w:val="en-US" w:eastAsia="zh-CN"/>
              </w:rPr>
              <w:t>n25</w:t>
            </w:r>
            <w:r w:rsidRPr="0068106B">
              <w:rPr>
                <w:rFonts w:ascii="Arial" w:eastAsia="DengXian" w:hAnsi="Arial"/>
                <w:color w:val="000000"/>
                <w:sz w:val="18"/>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14:paraId="63FEE52A" w14:textId="77777777" w:rsidR="008F4D94" w:rsidRPr="0068106B" w:rsidRDefault="008F4D94" w:rsidP="006A46EC">
            <w:pPr>
              <w:keepNext/>
              <w:keepLines/>
              <w:spacing w:after="0"/>
              <w:jc w:val="center"/>
              <w:rPr>
                <w:rFonts w:ascii="Arial" w:hAnsi="Arial"/>
                <w:color w:val="000000"/>
                <w:sz w:val="18"/>
                <w:lang w:val="en-US" w:eastAsia="zh-CN"/>
              </w:rPr>
            </w:pPr>
            <w:r w:rsidRPr="0068106B">
              <w:rPr>
                <w:rFonts w:ascii="Arial"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AA6B14" w14:textId="77777777" w:rsidR="008F4D94" w:rsidRPr="0068106B" w:rsidRDefault="008F4D94" w:rsidP="006A46EC">
            <w:pPr>
              <w:keepNext/>
              <w:keepLines/>
              <w:spacing w:after="0"/>
              <w:jc w:val="center"/>
              <w:rPr>
                <w:rFonts w:ascii="Arial" w:hAnsi="Arial"/>
                <w:color w:val="000000"/>
                <w:sz w:val="18"/>
                <w:lang w:val="en-US" w:eastAsia="zh-CN"/>
              </w:rPr>
            </w:pPr>
            <w:r w:rsidRPr="0068106B">
              <w:rPr>
                <w:rFonts w:ascii="Arial"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DAAA8B" w14:textId="77777777" w:rsidR="008F4D94" w:rsidRPr="0068106B" w:rsidRDefault="008F4D94" w:rsidP="006A46EC">
            <w:pPr>
              <w:keepNext/>
              <w:keepLines/>
              <w:spacing w:after="0"/>
              <w:jc w:val="center"/>
              <w:rPr>
                <w:rFonts w:ascii="Arial" w:hAnsi="Arial"/>
                <w:color w:val="000000"/>
                <w:sz w:val="18"/>
                <w:lang w:val="en-US" w:eastAsia="zh-CN"/>
              </w:rPr>
            </w:pPr>
            <w:r w:rsidRPr="0068106B">
              <w:rPr>
                <w:rFonts w:ascii="Arial" w:hAnsi="Arial"/>
                <w:color w:val="000000"/>
                <w:sz w:val="18"/>
                <w:lang w:val="en-US" w:eastAsia="zh-CN"/>
              </w:rPr>
              <w:t>N/A</w:t>
            </w:r>
          </w:p>
        </w:tc>
      </w:tr>
      <w:tr w:rsidR="008F4D94" w:rsidRPr="0068106B" w14:paraId="141F3408" w14:textId="77777777" w:rsidTr="006A46E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ED72ADC" w14:textId="77777777" w:rsidR="008F4D94" w:rsidRPr="0068106B" w:rsidRDefault="008F4D94" w:rsidP="006A46EC">
            <w:pPr>
              <w:keepNext/>
              <w:keepLines/>
              <w:spacing w:after="0"/>
              <w:ind w:left="851" w:hanging="851"/>
              <w:rPr>
                <w:rFonts w:ascii="Arial" w:eastAsia="DengXian" w:hAnsi="Arial"/>
                <w:color w:val="000000"/>
                <w:sz w:val="18"/>
                <w:lang w:eastAsia="ja-JP"/>
              </w:rPr>
            </w:pPr>
            <w:r w:rsidRPr="0068106B">
              <w:rPr>
                <w:rFonts w:ascii="Arial" w:eastAsia="DengXian" w:hAnsi="Arial"/>
                <w:color w:val="000000"/>
                <w:sz w:val="18"/>
                <w:lang w:eastAsia="ja-JP"/>
              </w:rPr>
              <w:t>NOTE *:</w:t>
            </w:r>
            <w:r w:rsidRPr="0068106B">
              <w:rPr>
                <w:rFonts w:ascii="Arial" w:eastAsia="DengXian" w:hAnsi="Arial"/>
                <w:color w:val="000000"/>
                <w:sz w:val="18"/>
                <w:lang w:eastAsia="ja-JP"/>
              </w:rPr>
              <w:tab/>
              <w:t>“-” denotes ΔT</w:t>
            </w:r>
            <w:r w:rsidRPr="0068106B">
              <w:rPr>
                <w:rFonts w:ascii="Arial" w:eastAsia="DengXian" w:hAnsi="Arial"/>
                <w:color w:val="000000"/>
                <w:sz w:val="18"/>
                <w:vertAlign w:val="subscript"/>
                <w:lang w:eastAsia="ja-JP"/>
              </w:rPr>
              <w:t>IB,c</w:t>
            </w:r>
            <w:r w:rsidRPr="0068106B">
              <w:rPr>
                <w:rFonts w:ascii="Arial" w:eastAsia="DengXian" w:hAnsi="Arial"/>
                <w:color w:val="000000"/>
                <w:sz w:val="18"/>
                <w:lang w:eastAsia="ja-JP"/>
              </w:rPr>
              <w:t xml:space="preserve"> = 0.</w:t>
            </w:r>
          </w:p>
          <w:p w14:paraId="1F94376E" w14:textId="77777777" w:rsidR="008F4D94" w:rsidRPr="0068106B" w:rsidRDefault="008F4D94" w:rsidP="006A46EC">
            <w:pPr>
              <w:keepNext/>
              <w:keepLines/>
              <w:spacing w:after="0"/>
              <w:ind w:left="851" w:hanging="851"/>
              <w:rPr>
                <w:rFonts w:ascii="Arial" w:hAnsi="Arial" w:cs="Arial"/>
                <w:color w:val="000000"/>
                <w:sz w:val="18"/>
                <w:szCs w:val="22"/>
                <w:lang w:val="en-US" w:eastAsia="zh-CN"/>
              </w:rPr>
            </w:pPr>
            <w:r w:rsidRPr="0068106B">
              <w:rPr>
                <w:rFonts w:ascii="Arial" w:eastAsia="DengXian" w:hAnsi="Arial"/>
                <w:color w:val="000000"/>
                <w:sz w:val="18"/>
              </w:rPr>
              <w:t>NOTE **:</w:t>
            </w:r>
            <w:r w:rsidRPr="0068106B">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0C1BCBCF" w14:textId="77777777" w:rsidR="008F4D94" w:rsidRPr="0068106B" w:rsidRDefault="008F4D94" w:rsidP="008F4D94">
      <w:pPr>
        <w:keepNext/>
        <w:keepLines/>
        <w:rPr>
          <w:rFonts w:ascii="Arial" w:eastAsia="DengXian" w:hAnsi="Arial" w:cs="Arial"/>
        </w:rPr>
      </w:pPr>
    </w:p>
    <w:p w14:paraId="216680D2" w14:textId="77777777" w:rsidR="008F4D94" w:rsidRPr="00804110" w:rsidRDefault="008F4D94" w:rsidP="008F4D94">
      <w:pPr>
        <w:keepNext/>
        <w:keepLines/>
        <w:spacing w:before="60"/>
        <w:jc w:val="center"/>
        <w:rPr>
          <w:rFonts w:ascii="Arial" w:eastAsia="DengXian" w:hAnsi="Arial"/>
          <w:b/>
        </w:rPr>
      </w:pPr>
      <w:r w:rsidRPr="00804110">
        <w:rPr>
          <w:rFonts w:ascii="Arial" w:eastAsia="DengXian" w:hAnsi="Arial" w:cs="Arial"/>
          <w:b/>
        </w:rPr>
        <w:t xml:space="preserve">Table </w:t>
      </w:r>
      <w:r>
        <w:rPr>
          <w:rFonts w:ascii="Arial" w:eastAsia="DengXian" w:hAnsi="Arial" w:cs="Arial"/>
          <w:b/>
        </w:rPr>
        <w:t>5.33</w:t>
      </w:r>
      <w:r w:rsidRPr="00804110">
        <w:rPr>
          <w:rFonts w:ascii="Arial" w:eastAsia="DengXian" w:hAnsi="Arial" w:cs="Arial"/>
          <w:b/>
        </w:rPr>
        <w:t>.1.3-2: ΔR</w:t>
      </w:r>
      <w:r w:rsidRPr="00804110">
        <w:rPr>
          <w:rFonts w:ascii="Arial" w:eastAsia="DengXian" w:hAnsi="Arial" w:cs="Arial"/>
          <w:b/>
          <w:vertAlign w:val="subscript"/>
        </w:rPr>
        <w:t>IB,c</w:t>
      </w:r>
      <w:r w:rsidRPr="00804110">
        <w:rPr>
          <w:rFonts w:ascii="Arial" w:eastAsia="DengXi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F4D94" w:rsidRPr="00804110" w14:paraId="5CA1F2CA" w14:textId="77777777" w:rsidTr="006A46EC">
        <w:trPr>
          <w:trHeight w:val="187"/>
          <w:jc w:val="center"/>
        </w:trPr>
        <w:tc>
          <w:tcPr>
            <w:tcW w:w="1594" w:type="dxa"/>
            <w:vMerge w:val="restart"/>
          </w:tcPr>
          <w:p w14:paraId="7468A9BD" w14:textId="77777777" w:rsidR="008F4D94" w:rsidRPr="00804110" w:rsidRDefault="008F4D94" w:rsidP="006A46EC">
            <w:pPr>
              <w:keepNext/>
              <w:keepLines/>
              <w:spacing w:after="0"/>
              <w:jc w:val="center"/>
              <w:rPr>
                <w:rFonts w:ascii="Arial" w:eastAsia="DengXian" w:hAnsi="Arial"/>
                <w:b/>
                <w:color w:val="000000"/>
                <w:sz w:val="18"/>
              </w:rPr>
            </w:pPr>
            <w:r w:rsidRPr="00804110">
              <w:rPr>
                <w:rFonts w:ascii="Arial" w:eastAsia="DengXian" w:hAnsi="Arial"/>
                <w:b/>
                <w:color w:val="000000"/>
                <w:sz w:val="18"/>
              </w:rPr>
              <w:t>Inter-band CA combination</w:t>
            </w:r>
          </w:p>
        </w:tc>
        <w:tc>
          <w:tcPr>
            <w:tcW w:w="5845" w:type="dxa"/>
            <w:gridSpan w:val="3"/>
            <w:vAlign w:val="center"/>
          </w:tcPr>
          <w:p w14:paraId="6E44B35D" w14:textId="77777777" w:rsidR="008F4D94" w:rsidRPr="00804110" w:rsidRDefault="008F4D94" w:rsidP="006A46EC">
            <w:pPr>
              <w:keepNext/>
              <w:keepLines/>
              <w:spacing w:after="0"/>
              <w:jc w:val="center"/>
              <w:rPr>
                <w:rFonts w:ascii="Arial" w:eastAsia="DengXian" w:hAnsi="Arial"/>
                <w:b/>
                <w:color w:val="000000"/>
                <w:sz w:val="18"/>
              </w:rPr>
            </w:pPr>
            <w:r w:rsidRPr="00804110">
              <w:rPr>
                <w:rFonts w:ascii="Arial" w:eastAsia="DengXian" w:hAnsi="Arial"/>
                <w:b/>
                <w:color w:val="000000"/>
                <w:sz w:val="18"/>
              </w:rPr>
              <w:t>ΔR</w:t>
            </w:r>
            <w:r w:rsidRPr="00804110">
              <w:rPr>
                <w:rFonts w:ascii="Arial" w:eastAsia="DengXian" w:hAnsi="Arial"/>
                <w:b/>
                <w:color w:val="000000"/>
                <w:sz w:val="18"/>
                <w:vertAlign w:val="subscript"/>
              </w:rPr>
              <w:t>IB,c</w:t>
            </w:r>
            <w:r w:rsidRPr="00804110">
              <w:rPr>
                <w:rFonts w:ascii="Arial" w:eastAsia="DengXian" w:hAnsi="Arial"/>
                <w:b/>
                <w:color w:val="000000"/>
                <w:sz w:val="18"/>
              </w:rPr>
              <w:t xml:space="preserve"> for NR bands (dB)</w:t>
            </w:r>
            <w:r w:rsidRPr="00804110">
              <w:rPr>
                <w:rFonts w:ascii="Arial" w:eastAsia="DengXian" w:hAnsi="Arial"/>
                <w:b/>
                <w:color w:val="000000"/>
                <w:sz w:val="18"/>
                <w:vertAlign w:val="superscript"/>
              </w:rPr>
              <w:t>*</w:t>
            </w:r>
          </w:p>
        </w:tc>
      </w:tr>
      <w:tr w:rsidR="008F4D94" w:rsidRPr="00804110" w14:paraId="52689514" w14:textId="77777777" w:rsidTr="006A46EC">
        <w:trPr>
          <w:trHeight w:val="187"/>
          <w:jc w:val="center"/>
        </w:trPr>
        <w:tc>
          <w:tcPr>
            <w:tcW w:w="1594" w:type="dxa"/>
            <w:vMerge/>
            <w:tcBorders>
              <w:bottom w:val="single" w:sz="4" w:space="0" w:color="auto"/>
            </w:tcBorders>
          </w:tcPr>
          <w:p w14:paraId="4BEC20E6" w14:textId="77777777" w:rsidR="008F4D94" w:rsidRPr="00804110" w:rsidRDefault="008F4D94" w:rsidP="006A46EC">
            <w:pPr>
              <w:keepNext/>
              <w:keepLines/>
              <w:spacing w:after="0"/>
              <w:jc w:val="center"/>
              <w:rPr>
                <w:rFonts w:ascii="Arial" w:eastAsia="DengXian" w:hAnsi="Arial"/>
                <w:b/>
                <w:color w:val="000000"/>
                <w:sz w:val="18"/>
              </w:rPr>
            </w:pPr>
          </w:p>
        </w:tc>
        <w:tc>
          <w:tcPr>
            <w:tcW w:w="5845" w:type="dxa"/>
            <w:gridSpan w:val="3"/>
            <w:vAlign w:val="center"/>
          </w:tcPr>
          <w:p w14:paraId="3CB6F883" w14:textId="77777777" w:rsidR="008F4D94" w:rsidRPr="00804110" w:rsidRDefault="008F4D94" w:rsidP="006A46EC">
            <w:pPr>
              <w:keepNext/>
              <w:keepLines/>
              <w:spacing w:after="0"/>
              <w:jc w:val="center"/>
              <w:rPr>
                <w:rFonts w:ascii="Arial" w:eastAsia="DengXian" w:hAnsi="Arial"/>
                <w:b/>
                <w:color w:val="000000"/>
                <w:sz w:val="18"/>
              </w:rPr>
            </w:pPr>
            <w:r w:rsidRPr="00804110">
              <w:rPr>
                <w:rFonts w:ascii="Arial" w:eastAsia="DengXian" w:hAnsi="Arial"/>
                <w:b/>
                <w:color w:val="000000"/>
                <w:sz w:val="18"/>
              </w:rPr>
              <w:t>Component band in order of bands in configuration</w:t>
            </w:r>
            <w:r w:rsidRPr="00804110">
              <w:rPr>
                <w:rFonts w:ascii="Arial" w:eastAsia="DengXian" w:hAnsi="Arial"/>
                <w:b/>
                <w:color w:val="000000"/>
                <w:sz w:val="18"/>
                <w:vertAlign w:val="superscript"/>
              </w:rPr>
              <w:t>**</w:t>
            </w:r>
          </w:p>
        </w:tc>
      </w:tr>
      <w:tr w:rsidR="008F4D94" w:rsidRPr="00804110" w14:paraId="4FFEF9C8" w14:textId="77777777" w:rsidTr="006A46EC">
        <w:trPr>
          <w:trHeight w:val="187"/>
          <w:jc w:val="center"/>
        </w:trPr>
        <w:tc>
          <w:tcPr>
            <w:tcW w:w="1594" w:type="dxa"/>
            <w:tcBorders>
              <w:bottom w:val="single" w:sz="4" w:space="0" w:color="auto"/>
            </w:tcBorders>
            <w:shd w:val="clear" w:color="auto" w:fill="auto"/>
          </w:tcPr>
          <w:p w14:paraId="112BF1CA" w14:textId="77777777" w:rsidR="008F4D94" w:rsidRPr="00804110" w:rsidRDefault="008F4D94" w:rsidP="006A46EC">
            <w:pPr>
              <w:keepNext/>
              <w:keepLines/>
              <w:spacing w:after="0"/>
              <w:jc w:val="center"/>
              <w:rPr>
                <w:rFonts w:ascii="Arial" w:eastAsia="DengXian" w:hAnsi="Arial"/>
                <w:color w:val="000000"/>
                <w:sz w:val="18"/>
              </w:rPr>
            </w:pPr>
            <w:r w:rsidRPr="00804110">
              <w:rPr>
                <w:rFonts w:ascii="Arial" w:eastAsia="DengXian" w:hAnsi="Arial"/>
                <w:color w:val="000000"/>
                <w:sz w:val="18"/>
                <w:lang w:eastAsia="zh-CN"/>
              </w:rPr>
              <w:t>CA</w:t>
            </w:r>
            <w:r w:rsidRPr="00804110">
              <w:rPr>
                <w:rFonts w:ascii="Arial" w:eastAsia="DengXian" w:hAnsi="Arial"/>
                <w:color w:val="000000"/>
                <w:sz w:val="18"/>
              </w:rPr>
              <w:t>_</w:t>
            </w:r>
            <w:r w:rsidRPr="00804110">
              <w:rPr>
                <w:rFonts w:ascii="Arial" w:eastAsia="DengXian" w:hAnsi="Arial"/>
                <w:color w:val="000000"/>
                <w:sz w:val="18"/>
                <w:lang w:eastAsia="zh-CN"/>
              </w:rPr>
              <w:t>n7</w:t>
            </w:r>
            <w:r w:rsidRPr="00804110">
              <w:rPr>
                <w:rFonts w:ascii="Arial" w:eastAsia="DengXian" w:hAnsi="Arial"/>
                <w:color w:val="000000"/>
                <w:sz w:val="18"/>
                <w:lang w:val="sv-SE" w:eastAsia="ja-JP"/>
              </w:rPr>
              <w:t>-</w:t>
            </w:r>
            <w:r w:rsidRPr="00804110">
              <w:rPr>
                <w:rFonts w:ascii="Arial" w:eastAsia="DengXian" w:hAnsi="Arial"/>
                <w:color w:val="000000"/>
                <w:sz w:val="18"/>
                <w:lang w:val="en-US" w:eastAsia="zh-CN"/>
              </w:rPr>
              <w:t>n25</w:t>
            </w:r>
            <w:r w:rsidRPr="00804110">
              <w:rPr>
                <w:rFonts w:ascii="Arial" w:eastAsia="DengXian" w:hAnsi="Arial"/>
                <w:color w:val="000000"/>
                <w:sz w:val="18"/>
                <w:lang w:val="sv-SE" w:eastAsia="zh-CN"/>
              </w:rPr>
              <w:t>-n29</w:t>
            </w:r>
          </w:p>
        </w:tc>
        <w:tc>
          <w:tcPr>
            <w:tcW w:w="1948" w:type="dxa"/>
            <w:vAlign w:val="center"/>
          </w:tcPr>
          <w:p w14:paraId="5DE79DD6" w14:textId="77777777" w:rsidR="008F4D94" w:rsidRPr="00804110" w:rsidRDefault="008F4D94" w:rsidP="006A46EC">
            <w:pPr>
              <w:keepNext/>
              <w:keepLines/>
              <w:spacing w:after="0"/>
              <w:jc w:val="center"/>
              <w:rPr>
                <w:rFonts w:ascii="Arial" w:eastAsia="DengXian" w:hAnsi="Arial"/>
                <w:color w:val="000000"/>
                <w:sz w:val="18"/>
                <w:lang w:eastAsia="zh-CN"/>
              </w:rPr>
            </w:pPr>
            <w:r w:rsidRPr="00804110">
              <w:rPr>
                <w:rFonts w:ascii="Arial" w:eastAsia="DengXian" w:hAnsi="Arial"/>
                <w:color w:val="000000"/>
                <w:sz w:val="18"/>
                <w:lang w:eastAsia="zh-CN"/>
              </w:rPr>
              <w:t>-</w:t>
            </w:r>
          </w:p>
        </w:tc>
        <w:tc>
          <w:tcPr>
            <w:tcW w:w="1948" w:type="dxa"/>
            <w:vAlign w:val="center"/>
          </w:tcPr>
          <w:p w14:paraId="199EF136" w14:textId="77777777" w:rsidR="008F4D94" w:rsidRPr="00804110" w:rsidRDefault="008F4D94" w:rsidP="006A46EC">
            <w:pPr>
              <w:keepNext/>
              <w:keepLines/>
              <w:spacing w:after="0"/>
              <w:jc w:val="center"/>
              <w:rPr>
                <w:rFonts w:ascii="Arial" w:eastAsia="DengXian" w:hAnsi="Arial"/>
                <w:color w:val="000000"/>
                <w:sz w:val="18"/>
                <w:lang w:eastAsia="zh-CN"/>
              </w:rPr>
            </w:pPr>
            <w:r w:rsidRPr="00804110">
              <w:rPr>
                <w:rFonts w:ascii="Arial" w:eastAsia="DengXian" w:hAnsi="Arial"/>
                <w:color w:val="000000"/>
                <w:sz w:val="18"/>
                <w:lang w:eastAsia="zh-CN"/>
              </w:rPr>
              <w:t>-</w:t>
            </w:r>
          </w:p>
        </w:tc>
        <w:tc>
          <w:tcPr>
            <w:tcW w:w="1949" w:type="dxa"/>
            <w:vAlign w:val="center"/>
          </w:tcPr>
          <w:p w14:paraId="01986FA0" w14:textId="77777777" w:rsidR="008F4D94" w:rsidRPr="00804110" w:rsidRDefault="008F4D94" w:rsidP="006A46EC">
            <w:pPr>
              <w:keepNext/>
              <w:keepLines/>
              <w:spacing w:after="0"/>
              <w:jc w:val="center"/>
              <w:rPr>
                <w:rFonts w:ascii="Arial" w:eastAsia="DengXian" w:hAnsi="Arial"/>
                <w:color w:val="000000"/>
                <w:sz w:val="18"/>
                <w:lang w:eastAsia="zh-CN"/>
              </w:rPr>
            </w:pPr>
            <w:r w:rsidRPr="00804110">
              <w:rPr>
                <w:rFonts w:ascii="Arial" w:eastAsia="DengXian" w:hAnsi="Arial"/>
                <w:color w:val="000000"/>
                <w:sz w:val="18"/>
                <w:lang w:eastAsia="zh-CN"/>
              </w:rPr>
              <w:t>-</w:t>
            </w:r>
          </w:p>
        </w:tc>
      </w:tr>
      <w:tr w:rsidR="008F4D94" w:rsidRPr="00636D5A" w14:paraId="2B25D85F" w14:textId="77777777" w:rsidTr="006A46EC">
        <w:trPr>
          <w:trHeight w:val="187"/>
          <w:jc w:val="center"/>
        </w:trPr>
        <w:tc>
          <w:tcPr>
            <w:tcW w:w="7439" w:type="dxa"/>
            <w:gridSpan w:val="4"/>
            <w:tcBorders>
              <w:top w:val="single" w:sz="4" w:space="0" w:color="auto"/>
            </w:tcBorders>
            <w:shd w:val="clear" w:color="auto" w:fill="auto"/>
          </w:tcPr>
          <w:p w14:paraId="03C15164" w14:textId="77777777" w:rsidR="008F4D94" w:rsidRPr="00804110" w:rsidRDefault="008F4D94" w:rsidP="006A46EC">
            <w:pPr>
              <w:keepLines/>
              <w:spacing w:after="0"/>
              <w:ind w:left="870" w:hanging="870"/>
              <w:rPr>
                <w:rFonts w:eastAsia="DengXian" w:cs="Arial"/>
                <w:color w:val="000000"/>
                <w:lang w:eastAsia="ja-JP"/>
              </w:rPr>
            </w:pPr>
            <w:r w:rsidRPr="00804110">
              <w:rPr>
                <w:rFonts w:ascii="Arial" w:eastAsia="DengXian" w:hAnsi="Arial" w:cs="Arial"/>
                <w:color w:val="000000"/>
                <w:sz w:val="18"/>
                <w:lang w:eastAsia="ja-JP"/>
              </w:rPr>
              <w:t>NOTE *:</w:t>
            </w:r>
            <w:r w:rsidRPr="00804110">
              <w:rPr>
                <w:rFonts w:ascii="Arial" w:eastAsia="DengXian" w:hAnsi="Arial" w:cs="Arial"/>
                <w:color w:val="000000"/>
                <w:sz w:val="18"/>
                <w:lang w:eastAsia="ja-JP"/>
              </w:rPr>
              <w:tab/>
              <w:t xml:space="preserve"> “-” denotes ΔR</w:t>
            </w:r>
            <w:r w:rsidRPr="00804110">
              <w:rPr>
                <w:rFonts w:ascii="Arial" w:eastAsia="DengXian" w:hAnsi="Arial" w:cs="Arial"/>
                <w:color w:val="000000"/>
                <w:sz w:val="18"/>
                <w:vertAlign w:val="subscript"/>
                <w:lang w:eastAsia="ja-JP"/>
              </w:rPr>
              <w:t>IB,c</w:t>
            </w:r>
            <w:r w:rsidRPr="00804110">
              <w:rPr>
                <w:rFonts w:ascii="Arial" w:eastAsia="DengXian" w:hAnsi="Arial" w:cs="Arial"/>
                <w:color w:val="000000"/>
                <w:sz w:val="18"/>
                <w:lang w:eastAsia="ja-JP"/>
              </w:rPr>
              <w:t xml:space="preserve"> = 0.</w:t>
            </w:r>
          </w:p>
          <w:p w14:paraId="2A5C1F34" w14:textId="77777777" w:rsidR="008F4D94" w:rsidRPr="00636D5A" w:rsidRDefault="008F4D94" w:rsidP="006A46EC">
            <w:pPr>
              <w:keepLines/>
              <w:spacing w:after="0"/>
              <w:ind w:left="870" w:hanging="870"/>
              <w:rPr>
                <w:rFonts w:ascii="Arial" w:eastAsia="DengXian" w:hAnsi="Arial"/>
                <w:color w:val="000000"/>
                <w:sz w:val="18"/>
                <w:lang w:val="en-US"/>
              </w:rPr>
            </w:pPr>
            <w:r w:rsidRPr="00804110">
              <w:rPr>
                <w:rFonts w:ascii="Arial" w:eastAsia="DengXian" w:hAnsi="Arial" w:cs="Arial"/>
                <w:color w:val="000000"/>
                <w:sz w:val="18"/>
                <w:lang w:eastAsia="ja-JP"/>
              </w:rPr>
              <w:t>NOTE **:</w:t>
            </w:r>
            <w:r w:rsidRPr="00804110">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65EA7D1E" w14:textId="77777777" w:rsidR="008F4D94" w:rsidRPr="00636D5A" w:rsidRDefault="008F4D94" w:rsidP="008F4D94">
      <w:pPr>
        <w:rPr>
          <w:rFonts w:eastAsia="DengXian"/>
        </w:rPr>
      </w:pPr>
    </w:p>
    <w:p w14:paraId="6FCEC21C" w14:textId="77777777" w:rsidR="008F4D94" w:rsidRPr="00CF42FD" w:rsidRDefault="008F4D94" w:rsidP="00CF42FD">
      <w:pPr>
        <w:pStyle w:val="Heading3"/>
      </w:pPr>
      <w:bookmarkStart w:id="435" w:name="_Toc183507965"/>
      <w:r w:rsidRPr="00CF42FD">
        <w:t>5.33.2</w:t>
      </w:r>
      <w:r w:rsidRPr="00CF42FD">
        <w:tab/>
        <w:t>Specific for 2 bands UL CA</w:t>
      </w:r>
      <w:bookmarkEnd w:id="435"/>
    </w:p>
    <w:p w14:paraId="69F9A0AF" w14:textId="77777777" w:rsidR="008F4D94" w:rsidRPr="00CF42FD" w:rsidRDefault="008F4D94" w:rsidP="00CF42FD">
      <w:pPr>
        <w:pStyle w:val="Heading4"/>
      </w:pPr>
      <w:bookmarkStart w:id="436" w:name="_Toc183507966"/>
      <w:r w:rsidRPr="00CF42FD">
        <w:t>5.33.2.1</w:t>
      </w:r>
      <w:r w:rsidRPr="00CF42FD">
        <w:tab/>
        <w:t>UE co-existence studies</w:t>
      </w:r>
      <w:bookmarkEnd w:id="436"/>
    </w:p>
    <w:p w14:paraId="289644CC" w14:textId="77777777" w:rsidR="008F4D94" w:rsidRPr="00CF42FD" w:rsidRDefault="008F4D94" w:rsidP="00CF42FD">
      <w:pPr>
        <w:pStyle w:val="Heading5"/>
        <w:rPr>
          <w:snapToGrid w:val="0"/>
        </w:rPr>
      </w:pPr>
      <w:bookmarkStart w:id="437" w:name="_Toc183507967"/>
      <w:r w:rsidRPr="00CF42FD">
        <w:rPr>
          <w:snapToGrid w:val="0"/>
        </w:rPr>
        <w:t>5.33.2.1.1</w:t>
      </w:r>
      <w:r w:rsidRPr="00CF42FD">
        <w:rPr>
          <w:snapToGrid w:val="0"/>
        </w:rPr>
        <w:tab/>
        <w:t>Co-existence studies for 2UL band with 1CC per band</w:t>
      </w:r>
      <w:bookmarkEnd w:id="437"/>
    </w:p>
    <w:p w14:paraId="27DA1D2E" w14:textId="77777777" w:rsidR="008F4D94" w:rsidRPr="00636D5A" w:rsidRDefault="008F4D94" w:rsidP="008F4D94">
      <w:pPr>
        <w:rPr>
          <w:rFonts w:eastAsia="MS Mincho"/>
        </w:rPr>
      </w:pPr>
      <w:r w:rsidRPr="00636D5A">
        <w:rPr>
          <w:rFonts w:eastAsia="MS Mincho"/>
        </w:rPr>
        <w:t xml:space="preserve">Table </w:t>
      </w:r>
      <w:r>
        <w:rPr>
          <w:rFonts w:eastAsia="MS Mincho" w:hint="eastAsia"/>
        </w:rPr>
        <w:t>5.33</w:t>
      </w:r>
      <w:r w:rsidRPr="00636D5A">
        <w:rPr>
          <w:rFonts w:eastAsia="MS Mincho"/>
        </w:rPr>
        <w:t>.2.1.1-1 provides the two UL bands with one CC per band IMD interference analysis for CA_n</w:t>
      </w:r>
      <w:r>
        <w:rPr>
          <w:rFonts w:eastAsia="MS Mincho"/>
        </w:rPr>
        <w:t>7</w:t>
      </w:r>
      <w:r w:rsidRPr="00636D5A">
        <w:rPr>
          <w:rFonts w:eastAsia="MS Mincho"/>
        </w:rPr>
        <w:t>A-n</w:t>
      </w:r>
      <w:r>
        <w:rPr>
          <w:rFonts w:eastAsia="MS Mincho"/>
        </w:rPr>
        <w:t>25</w:t>
      </w:r>
      <w:r w:rsidRPr="00636D5A">
        <w:rPr>
          <w:rFonts w:eastAsia="MS Mincho"/>
        </w:rPr>
        <w:t>A-n</w:t>
      </w:r>
      <w:r>
        <w:rPr>
          <w:rFonts w:eastAsia="MS Mincho"/>
        </w:rPr>
        <w:t>29</w:t>
      </w:r>
      <w:r w:rsidRPr="00636D5A">
        <w:rPr>
          <w:rFonts w:eastAsia="MS Mincho"/>
        </w:rPr>
        <w:t>A with UL CA_n</w:t>
      </w:r>
      <w:r>
        <w:rPr>
          <w:rFonts w:eastAsia="MS Mincho"/>
        </w:rPr>
        <w:t>7</w:t>
      </w:r>
      <w:r w:rsidRPr="00636D5A">
        <w:rPr>
          <w:rFonts w:eastAsia="MS Mincho"/>
        </w:rPr>
        <w:t>A-n</w:t>
      </w:r>
      <w:r>
        <w:rPr>
          <w:rFonts w:eastAsia="MS Mincho"/>
        </w:rPr>
        <w:t>25</w:t>
      </w:r>
      <w:r w:rsidRPr="00636D5A">
        <w:rPr>
          <w:rFonts w:eastAsia="MS Mincho"/>
        </w:rPr>
        <w:t>A.</w:t>
      </w:r>
    </w:p>
    <w:p w14:paraId="759E23BB" w14:textId="77777777" w:rsidR="008F4D94" w:rsidRPr="00636D5A" w:rsidRDefault="008F4D94" w:rsidP="008F4D94">
      <w:pPr>
        <w:keepNext/>
        <w:keepLines/>
        <w:spacing w:before="60"/>
        <w:jc w:val="center"/>
        <w:rPr>
          <w:rFonts w:ascii="Arial" w:eastAsia="DengXian" w:hAnsi="Arial" w:cs="Arial"/>
          <w:b/>
          <w:lang w:eastAsia="zh-CN"/>
        </w:rPr>
      </w:pPr>
      <w:r w:rsidRPr="00636D5A">
        <w:rPr>
          <w:rFonts w:ascii="Arial" w:eastAsia="DengXian" w:hAnsi="Arial" w:cs="Arial"/>
          <w:b/>
          <w:lang w:eastAsia="zh-CN"/>
        </w:rPr>
        <w:t xml:space="preserve">Table </w:t>
      </w:r>
      <w:r>
        <w:rPr>
          <w:rFonts w:ascii="Arial" w:eastAsia="DengXian" w:hAnsi="Arial" w:cs="Arial" w:hint="eastAsia"/>
          <w:b/>
          <w:lang w:eastAsia="zh-CN"/>
        </w:rPr>
        <w:t>5.33</w:t>
      </w:r>
      <w:r w:rsidRPr="00636D5A">
        <w:rPr>
          <w:rFonts w:ascii="Arial" w:eastAsia="DengXian"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rsidRPr="00636D5A" w14:paraId="79ECCB2E"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DBBB6" w14:textId="77777777" w:rsidR="008F4D94" w:rsidRPr="00636D5A" w:rsidRDefault="008F4D94" w:rsidP="006A46EC">
            <w:pPr>
              <w:keepNext/>
              <w:keepLines/>
              <w:spacing w:after="0"/>
              <w:jc w:val="center"/>
              <w:rPr>
                <w:rFonts w:ascii="Arial" w:eastAsia="DengXian" w:hAnsi="Arial"/>
                <w:sz w:val="18"/>
                <w:lang w:val="en-US"/>
              </w:rPr>
            </w:pPr>
            <w:r w:rsidRPr="00636D5A">
              <w:rPr>
                <w:rFonts w:ascii="Arial" w:eastAsia="DengXi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A71BD8" w14:textId="77777777" w:rsidR="008F4D94" w:rsidRPr="00636D5A" w:rsidRDefault="008F4D94" w:rsidP="006A46EC">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E4086F" w14:textId="77777777" w:rsidR="008F4D94" w:rsidRPr="00636D5A" w:rsidRDefault="008F4D94" w:rsidP="006A46EC">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24516E" w14:textId="77777777" w:rsidR="008F4D94" w:rsidRPr="00636D5A" w:rsidRDefault="008F4D94" w:rsidP="006A46EC">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4D143" w14:textId="77777777" w:rsidR="008F4D94" w:rsidRPr="00636D5A" w:rsidRDefault="008F4D94" w:rsidP="006A46EC">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y_high</w:t>
            </w:r>
          </w:p>
        </w:tc>
      </w:tr>
      <w:tr w:rsidR="008F4D94" w:rsidRPr="00636D5A" w14:paraId="6994781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3BADBB" w14:textId="77777777" w:rsidR="008F4D94" w:rsidRPr="00636D5A" w:rsidRDefault="008F4D94" w:rsidP="006A46EC">
            <w:pPr>
              <w:keepNext/>
              <w:keepLines/>
              <w:spacing w:after="0"/>
              <w:rPr>
                <w:rFonts w:ascii="Arial" w:eastAsia="DengXian" w:hAnsi="Arial"/>
                <w:sz w:val="18"/>
              </w:rPr>
            </w:pPr>
            <w:r w:rsidRPr="00636D5A">
              <w:rPr>
                <w:rFonts w:ascii="Arial" w:eastAsia="DengXi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84A8E3" w14:textId="77777777" w:rsidR="008F4D94" w:rsidRPr="00636D5A" w:rsidRDefault="008F4D94" w:rsidP="006A46EC">
            <w:pPr>
              <w:keepNext/>
              <w:keepLines/>
              <w:spacing w:after="0"/>
              <w:jc w:val="center"/>
              <w:rPr>
                <w:rFonts w:ascii="Arial" w:eastAsia="DengXian" w:hAnsi="Arial"/>
                <w:sz w:val="18"/>
                <w:lang w:val="en-US"/>
              </w:rPr>
            </w:pPr>
            <w:r w:rsidRPr="00636D5A">
              <w:rPr>
                <w:rFonts w:ascii="Arial" w:eastAsia="DengXian" w:hAnsi="Arial"/>
                <w:sz w:val="18"/>
                <w:lang w:val="en-US"/>
              </w:rPr>
              <w:t>|</w:t>
            </w:r>
            <w:r w:rsidRPr="00636D5A">
              <w:rPr>
                <w:rFonts w:ascii="Arial" w:eastAsia="DengXian" w:hAnsi="Arial"/>
                <w:sz w:val="18"/>
                <w:lang w:eastAsia="zh-CN"/>
              </w:rPr>
              <w:t>f</w:t>
            </w:r>
            <w:r w:rsidRPr="00636D5A">
              <w:rPr>
                <w:rFonts w:ascii="Arial" w:eastAsia="DengXian" w:hAnsi="Arial"/>
                <w:sz w:val="18"/>
                <w:vertAlign w:val="subscript"/>
                <w:lang w:eastAsia="zh-CN"/>
              </w:rPr>
              <w:t>y</w:t>
            </w:r>
            <w:r w:rsidRPr="00636D5A">
              <w:rPr>
                <w:rFonts w:ascii="Arial" w:eastAsia="DengXian" w:hAnsi="Arial"/>
                <w:sz w:val="18"/>
                <w:vertAlign w:val="subscript"/>
                <w:lang w:val="en-US"/>
              </w:rPr>
              <w:t>_low</w:t>
            </w:r>
            <w:r w:rsidRPr="00636D5A">
              <w:rPr>
                <w:rFonts w:ascii="Arial" w:eastAsia="DengXian" w:hAnsi="Arial"/>
                <w:sz w:val="18"/>
                <w:lang w:val="en-US"/>
              </w:rPr>
              <w:t xml:space="preserve"> – f</w:t>
            </w:r>
            <w:r w:rsidRPr="00636D5A">
              <w:rPr>
                <w:rFonts w:ascii="Arial" w:eastAsia="DengXian" w:hAnsi="Arial"/>
                <w:sz w:val="18"/>
                <w:vertAlign w:val="subscript"/>
                <w:lang w:val="en-US"/>
              </w:rPr>
              <w:t>x_high</w:t>
            </w:r>
            <w:r w:rsidRPr="00636D5A">
              <w:rPr>
                <w:rFonts w:ascii="Arial" w:eastAsia="DengXi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4FF105" w14:textId="77777777" w:rsidR="008F4D94" w:rsidRPr="00636D5A" w:rsidRDefault="008F4D94" w:rsidP="006A46EC">
            <w:pPr>
              <w:keepNext/>
              <w:keepLines/>
              <w:spacing w:after="0"/>
              <w:jc w:val="center"/>
              <w:rPr>
                <w:rFonts w:ascii="Arial" w:eastAsia="DengXian" w:hAnsi="Arial"/>
                <w:sz w:val="18"/>
                <w:lang w:val="en-US"/>
              </w:rPr>
            </w:pPr>
            <w:r w:rsidRPr="00636D5A">
              <w:rPr>
                <w:rFonts w:ascii="Arial" w:eastAsia="DengXian" w:hAnsi="Arial"/>
                <w:sz w:val="18"/>
                <w:lang w:val="en-US"/>
              </w:rPr>
              <w:t>|f</w:t>
            </w:r>
            <w:r w:rsidRPr="00636D5A">
              <w:rPr>
                <w:rFonts w:ascii="Arial" w:eastAsia="DengXian" w:hAnsi="Arial"/>
                <w:sz w:val="18"/>
                <w:vertAlign w:val="subscript"/>
                <w:lang w:val="en-US"/>
              </w:rPr>
              <w:t>y_high</w:t>
            </w:r>
            <w:r w:rsidRPr="00636D5A">
              <w:rPr>
                <w:rFonts w:ascii="Arial" w:eastAsia="DengXian" w:hAnsi="Arial"/>
                <w:sz w:val="18"/>
                <w:lang w:val="en-US"/>
              </w:rPr>
              <w:t xml:space="preserve"> – f</w:t>
            </w:r>
            <w:r w:rsidRPr="00636D5A">
              <w:rPr>
                <w:rFonts w:ascii="Arial" w:eastAsia="DengXian" w:hAnsi="Arial"/>
                <w:sz w:val="18"/>
                <w:vertAlign w:val="subscript"/>
                <w:lang w:val="en-US"/>
              </w:rPr>
              <w:t>x_low</w:t>
            </w:r>
            <w:r w:rsidRPr="00636D5A">
              <w:rPr>
                <w:rFonts w:ascii="Arial" w:eastAsia="DengXi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DE1D84" w14:textId="77777777" w:rsidR="008F4D94" w:rsidRPr="00636D5A" w:rsidRDefault="008F4D94" w:rsidP="006A46EC">
            <w:pPr>
              <w:keepNext/>
              <w:keepLines/>
              <w:spacing w:after="0"/>
              <w:jc w:val="center"/>
              <w:rPr>
                <w:rFonts w:ascii="Arial" w:eastAsia="DengXian" w:hAnsi="Arial"/>
                <w:sz w:val="18"/>
                <w:lang w:val="en-US"/>
              </w:rPr>
            </w:pPr>
            <w:r w:rsidRPr="00636D5A">
              <w:rPr>
                <w:rFonts w:ascii="Arial" w:eastAsia="DengXian" w:hAnsi="Arial"/>
                <w:sz w:val="18"/>
                <w:lang w:val="en-US"/>
              </w:rPr>
              <w:t>|f</w:t>
            </w:r>
            <w:r w:rsidRPr="00636D5A">
              <w:rPr>
                <w:rFonts w:ascii="Arial" w:eastAsia="DengXian" w:hAnsi="Arial"/>
                <w:sz w:val="18"/>
                <w:vertAlign w:val="subscript"/>
                <w:lang w:val="en-US"/>
              </w:rPr>
              <w:t>y_low</w:t>
            </w:r>
            <w:r w:rsidRPr="00636D5A">
              <w:rPr>
                <w:rFonts w:ascii="Arial" w:eastAsia="DengXian" w:hAnsi="Arial"/>
                <w:sz w:val="18"/>
                <w:lang w:val="en-US"/>
              </w:rPr>
              <w:t xml:space="preserve"> + f</w:t>
            </w:r>
            <w:r w:rsidRPr="00636D5A">
              <w:rPr>
                <w:rFonts w:ascii="Arial" w:eastAsia="DengXian" w:hAnsi="Arial"/>
                <w:sz w:val="18"/>
                <w:vertAlign w:val="subscript"/>
                <w:lang w:val="en-US"/>
              </w:rPr>
              <w:t>x_low</w:t>
            </w:r>
            <w:r w:rsidRPr="00636D5A">
              <w:rPr>
                <w:rFonts w:ascii="Arial" w:eastAsia="DengXi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1F1C7B" w14:textId="77777777" w:rsidR="008F4D94" w:rsidRPr="00636D5A" w:rsidRDefault="008F4D94" w:rsidP="006A46EC">
            <w:pPr>
              <w:keepNext/>
              <w:keepLines/>
              <w:spacing w:after="0"/>
              <w:jc w:val="center"/>
              <w:rPr>
                <w:rFonts w:ascii="Arial" w:eastAsia="DengXian" w:hAnsi="Arial"/>
                <w:sz w:val="18"/>
                <w:lang w:val="en-US"/>
              </w:rPr>
            </w:pPr>
            <w:r w:rsidRPr="00636D5A">
              <w:rPr>
                <w:rFonts w:ascii="Arial" w:eastAsia="DengXian" w:hAnsi="Arial"/>
                <w:sz w:val="18"/>
                <w:lang w:val="en-US"/>
              </w:rPr>
              <w:t>|f</w:t>
            </w:r>
            <w:r w:rsidRPr="00636D5A">
              <w:rPr>
                <w:rFonts w:ascii="Arial" w:eastAsia="DengXian" w:hAnsi="Arial"/>
                <w:sz w:val="18"/>
                <w:vertAlign w:val="subscript"/>
                <w:lang w:val="en-US"/>
              </w:rPr>
              <w:t>y_high</w:t>
            </w:r>
            <w:r w:rsidRPr="00636D5A">
              <w:rPr>
                <w:rFonts w:ascii="Arial" w:eastAsia="DengXian" w:hAnsi="Arial"/>
                <w:sz w:val="18"/>
                <w:lang w:val="en-US"/>
              </w:rPr>
              <w:t xml:space="preserve"> + f</w:t>
            </w:r>
            <w:r w:rsidRPr="00636D5A">
              <w:rPr>
                <w:rFonts w:ascii="Arial" w:eastAsia="DengXian" w:hAnsi="Arial"/>
                <w:sz w:val="18"/>
                <w:vertAlign w:val="subscript"/>
                <w:lang w:val="en-US"/>
              </w:rPr>
              <w:t>x_high</w:t>
            </w:r>
            <w:r w:rsidRPr="00636D5A">
              <w:rPr>
                <w:rFonts w:ascii="Arial" w:eastAsia="DengXian" w:hAnsi="Arial"/>
                <w:sz w:val="18"/>
                <w:lang w:val="en-US"/>
              </w:rPr>
              <w:t>|</w:t>
            </w:r>
          </w:p>
        </w:tc>
      </w:tr>
      <w:tr w:rsidR="008F4D94" w:rsidRPr="00636D5A" w14:paraId="2F549BA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D10424"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98D2D7" w14:textId="77777777" w:rsidR="008F4D94" w:rsidRPr="00037988" w:rsidRDefault="008F4D94" w:rsidP="006A46EC">
            <w:pPr>
              <w:keepNext/>
              <w:keepLines/>
              <w:spacing w:after="0"/>
              <w:jc w:val="center"/>
              <w:rPr>
                <w:rFonts w:ascii="Arial" w:eastAsia="DengXian" w:hAnsi="Arial" w:cs="Arial"/>
                <w:sz w:val="18"/>
                <w:lang w:val="en-US"/>
              </w:rPr>
            </w:pPr>
            <w:r w:rsidRPr="00D31F03">
              <w:rPr>
                <w:rFonts w:ascii="Arial" w:eastAsia="DengXian" w:hAnsi="Arial" w:cs="Arial"/>
                <w:sz w:val="18"/>
                <w:lang w:val="en-US"/>
              </w:rPr>
              <w:t>585–720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DD3C06" w14:textId="77777777" w:rsidR="008F4D94" w:rsidRPr="00037988" w:rsidRDefault="008F4D94" w:rsidP="006A46EC">
            <w:pPr>
              <w:keepNext/>
              <w:keepLines/>
              <w:spacing w:after="0"/>
              <w:jc w:val="center"/>
              <w:rPr>
                <w:rFonts w:ascii="Arial" w:eastAsia="DengXian" w:hAnsi="Arial" w:cs="Arial"/>
                <w:sz w:val="18"/>
                <w:lang w:val="en-US"/>
              </w:rPr>
            </w:pPr>
            <w:r>
              <w:rPr>
                <w:rFonts w:ascii="Arial" w:eastAsia="DengXian" w:hAnsi="Arial" w:cs="Arial"/>
                <w:sz w:val="18"/>
                <w:lang w:val="en-US"/>
              </w:rPr>
              <w:t>4350</w:t>
            </w:r>
            <w:r w:rsidRPr="00037988">
              <w:rPr>
                <w:rFonts w:ascii="Arial" w:eastAsia="DengXian" w:hAnsi="Arial" w:cs="Arial"/>
                <w:sz w:val="18"/>
                <w:lang w:val="en-US"/>
              </w:rPr>
              <w:t>–</w:t>
            </w:r>
            <w:r>
              <w:rPr>
                <w:rFonts w:ascii="Arial" w:eastAsia="DengXian" w:hAnsi="Arial" w:cs="Arial"/>
                <w:sz w:val="18"/>
                <w:lang w:val="en-US"/>
              </w:rPr>
              <w:t>4485</w:t>
            </w:r>
          </w:p>
        </w:tc>
      </w:tr>
      <w:tr w:rsidR="008F4D94" w:rsidRPr="00636D5A" w14:paraId="36D51D5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E53275"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3</w:t>
            </w:r>
            <w:r w:rsidRPr="00636D5A">
              <w:rPr>
                <w:rFonts w:ascii="Arial" w:eastAsia="DengXian" w:hAnsi="Arial"/>
                <w:sz w:val="18"/>
                <w:vertAlign w:val="superscript"/>
                <w:lang w:val="en-US"/>
              </w:rPr>
              <w:t>rd</w:t>
            </w:r>
            <w:r w:rsidRPr="00636D5A">
              <w:rPr>
                <w:rFonts w:ascii="Arial" w:eastAsia="DengXi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CDA0F4"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5A45A14"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D2075E7"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157F815"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r>
      <w:tr w:rsidR="008F4D94" w:rsidRPr="00636D5A" w14:paraId="10BF5E7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D25E2E"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73D591" w14:textId="77777777" w:rsidR="008F4D94" w:rsidRPr="00037988" w:rsidRDefault="008F4D94" w:rsidP="006A46EC">
            <w:pPr>
              <w:keepNext/>
              <w:keepLines/>
              <w:spacing w:after="0"/>
              <w:jc w:val="center"/>
              <w:rPr>
                <w:rFonts w:ascii="Arial" w:eastAsia="DengXian" w:hAnsi="Arial" w:cs="Arial"/>
                <w:sz w:val="18"/>
                <w:lang w:eastAsia="ja-JP"/>
              </w:rPr>
            </w:pPr>
            <w:r>
              <w:rPr>
                <w:rFonts w:ascii="Arial" w:eastAsia="DengXian" w:hAnsi="Arial" w:cs="Arial"/>
                <w:sz w:val="18"/>
                <w:lang w:val="en-US"/>
              </w:rPr>
              <w:t>3085</w:t>
            </w:r>
            <w:r w:rsidRPr="00037988">
              <w:rPr>
                <w:rFonts w:ascii="Arial" w:eastAsia="DengXian" w:hAnsi="Arial" w:cs="Arial"/>
                <w:sz w:val="18"/>
                <w:lang w:val="en-US"/>
              </w:rPr>
              <w:t>–</w:t>
            </w:r>
            <w:r>
              <w:rPr>
                <w:rFonts w:ascii="Arial" w:eastAsia="DengXian" w:hAnsi="Arial" w:cs="Arial"/>
                <w:sz w:val="18"/>
                <w:lang w:val="en-US"/>
              </w:rPr>
              <w:t>3290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D4E0C2" w14:textId="77777777" w:rsidR="008F4D94" w:rsidRPr="00037988" w:rsidRDefault="008F4D94" w:rsidP="006A46EC">
            <w:pPr>
              <w:keepNext/>
              <w:keepLines/>
              <w:spacing w:after="0"/>
              <w:jc w:val="center"/>
              <w:rPr>
                <w:rFonts w:ascii="Arial" w:eastAsia="DengXian" w:hAnsi="Arial" w:cs="Arial"/>
                <w:sz w:val="18"/>
                <w:lang w:eastAsia="ja-JP"/>
              </w:rPr>
            </w:pPr>
            <w:r>
              <w:rPr>
                <w:rFonts w:ascii="Arial" w:eastAsia="DengXian" w:hAnsi="Arial" w:cs="Arial"/>
                <w:sz w:val="18"/>
                <w:lang w:val="en-US"/>
              </w:rPr>
              <w:t>1130</w:t>
            </w:r>
            <w:r w:rsidRPr="00037988">
              <w:rPr>
                <w:rFonts w:ascii="Arial" w:eastAsia="DengXian" w:hAnsi="Arial" w:cs="Arial"/>
                <w:sz w:val="18"/>
                <w:lang w:val="en-US"/>
              </w:rPr>
              <w:t>–</w:t>
            </w:r>
            <w:r>
              <w:rPr>
                <w:rFonts w:ascii="Arial" w:eastAsia="DengXian" w:hAnsi="Arial" w:cs="Arial"/>
                <w:sz w:val="18"/>
                <w:lang w:val="en-US"/>
              </w:rPr>
              <w:t>1330</w:t>
            </w:r>
          </w:p>
        </w:tc>
      </w:tr>
      <w:tr w:rsidR="008F4D94" w:rsidRPr="00636D5A" w14:paraId="24C5A53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9731CE"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3</w:t>
            </w:r>
            <w:r w:rsidRPr="00636D5A">
              <w:rPr>
                <w:rFonts w:ascii="Arial" w:eastAsia="DengXian" w:hAnsi="Arial"/>
                <w:sz w:val="18"/>
                <w:vertAlign w:val="superscript"/>
                <w:lang w:val="en-US"/>
              </w:rPr>
              <w:t>rd</w:t>
            </w:r>
            <w:r w:rsidRPr="00636D5A">
              <w:rPr>
                <w:rFonts w:ascii="Arial" w:eastAsia="DengXi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5E5F02"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E6FD240"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2E1CB46"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B40172B"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r>
      <w:tr w:rsidR="008F4D94" w:rsidRPr="00636D5A" w14:paraId="54BC61C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5EF0BD"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465561" w14:textId="77777777" w:rsidR="008F4D94" w:rsidRPr="00037988" w:rsidRDefault="008F4D94" w:rsidP="006A46EC">
            <w:pPr>
              <w:keepNext/>
              <w:keepLines/>
              <w:spacing w:after="0"/>
              <w:jc w:val="center"/>
              <w:rPr>
                <w:rFonts w:ascii="Arial" w:eastAsia="DengXian" w:hAnsi="Arial" w:cs="Arial"/>
                <w:sz w:val="18"/>
                <w:lang w:val="en-US"/>
              </w:rPr>
            </w:pPr>
            <w:r>
              <w:rPr>
                <w:rFonts w:ascii="Arial" w:eastAsia="DengXian" w:hAnsi="Arial" w:cs="Arial"/>
                <w:sz w:val="18"/>
                <w:lang w:val="en-US"/>
              </w:rPr>
              <w:t>6850</w:t>
            </w:r>
            <w:r w:rsidRPr="00037988">
              <w:rPr>
                <w:rFonts w:ascii="Arial" w:eastAsia="DengXian" w:hAnsi="Arial" w:cs="Arial"/>
                <w:sz w:val="18"/>
                <w:lang w:val="en-US"/>
              </w:rPr>
              <w:t>–</w:t>
            </w:r>
            <w:r>
              <w:rPr>
                <w:rFonts w:ascii="Arial" w:eastAsia="DengXian" w:hAnsi="Arial" w:cs="Arial"/>
                <w:sz w:val="18"/>
                <w:lang w:val="en-US"/>
              </w:rPr>
              <w:t>7055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465874" w14:textId="77777777" w:rsidR="008F4D94" w:rsidRPr="00037988" w:rsidRDefault="008F4D94" w:rsidP="006A46EC">
            <w:pPr>
              <w:keepNext/>
              <w:keepLines/>
              <w:spacing w:after="0"/>
              <w:jc w:val="center"/>
              <w:rPr>
                <w:rFonts w:ascii="Arial" w:eastAsia="DengXian" w:hAnsi="Arial" w:cs="Arial"/>
                <w:sz w:val="18"/>
                <w:lang w:val="en-US"/>
              </w:rPr>
            </w:pPr>
            <w:r>
              <w:rPr>
                <w:rFonts w:ascii="Arial" w:eastAsia="DengXian" w:hAnsi="Arial" w:cs="Arial"/>
                <w:sz w:val="18"/>
                <w:lang w:val="en-US"/>
              </w:rPr>
              <w:t>6200</w:t>
            </w:r>
            <w:r w:rsidRPr="00037988">
              <w:rPr>
                <w:rFonts w:ascii="Arial" w:eastAsia="DengXian" w:hAnsi="Arial" w:cs="Arial"/>
                <w:sz w:val="18"/>
                <w:lang w:val="en-US"/>
              </w:rPr>
              <w:t>–</w:t>
            </w:r>
            <w:r>
              <w:rPr>
                <w:rFonts w:ascii="Arial" w:eastAsia="DengXian" w:hAnsi="Arial" w:cs="Arial"/>
                <w:sz w:val="18"/>
                <w:lang w:val="en-US"/>
              </w:rPr>
              <w:t>6400</w:t>
            </w:r>
          </w:p>
        </w:tc>
      </w:tr>
      <w:tr w:rsidR="008F4D94" w:rsidRPr="00636D5A" w14:paraId="352A2FF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FF46FC"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5326E3"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–1* 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E07972C"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3F627A"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EB1C6F2"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r>
      <w:tr w:rsidR="008F4D94" w:rsidRPr="00636D5A" w14:paraId="6B1185E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7E1E79"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IMD</w:t>
            </w:r>
            <w:r w:rsidRPr="00636D5A">
              <w:rPr>
                <w:rFonts w:ascii="Arial" w:eastAsia="DengXi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63CD57" w14:textId="77777777" w:rsidR="008F4D94" w:rsidRPr="00037988" w:rsidRDefault="008F4D94" w:rsidP="006A46EC">
            <w:pPr>
              <w:keepNext/>
              <w:keepLines/>
              <w:spacing w:after="0"/>
              <w:jc w:val="center"/>
              <w:rPr>
                <w:rFonts w:ascii="Arial" w:eastAsia="DengXian" w:hAnsi="Arial" w:cs="Arial"/>
                <w:sz w:val="18"/>
                <w:lang w:eastAsia="ja-JP"/>
              </w:rPr>
            </w:pPr>
            <w:r>
              <w:rPr>
                <w:rFonts w:ascii="Arial" w:eastAsia="DengXian" w:hAnsi="Arial" w:cs="Arial"/>
                <w:sz w:val="18"/>
                <w:lang w:val="en-US"/>
              </w:rPr>
              <w:t>5585</w:t>
            </w:r>
            <w:r w:rsidRPr="00037988">
              <w:rPr>
                <w:rFonts w:ascii="Arial" w:eastAsia="DengXian" w:hAnsi="Arial" w:cs="Arial"/>
                <w:sz w:val="18"/>
                <w:lang w:val="en-US"/>
              </w:rPr>
              <w:t>–</w:t>
            </w:r>
            <w:r>
              <w:rPr>
                <w:rFonts w:ascii="Arial" w:eastAsia="DengXian" w:hAnsi="Arial" w:cs="Arial"/>
                <w:sz w:val="18"/>
                <w:lang w:val="en-US"/>
              </w:rPr>
              <w:t>5860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C96417" w14:textId="77777777" w:rsidR="008F4D94" w:rsidRPr="00037988" w:rsidRDefault="008F4D94" w:rsidP="006A46EC">
            <w:pPr>
              <w:keepNext/>
              <w:keepLines/>
              <w:spacing w:after="0"/>
              <w:jc w:val="center"/>
              <w:rPr>
                <w:rFonts w:ascii="Arial" w:eastAsia="DengXian" w:hAnsi="Arial" w:cs="Arial"/>
                <w:sz w:val="18"/>
                <w:lang w:eastAsia="ja-JP"/>
              </w:rPr>
            </w:pPr>
            <w:r>
              <w:rPr>
                <w:rFonts w:ascii="Arial" w:eastAsia="DengXian" w:hAnsi="Arial" w:cs="Arial"/>
                <w:sz w:val="18"/>
                <w:lang w:val="en-US"/>
              </w:rPr>
              <w:t>2980</w:t>
            </w:r>
            <w:r w:rsidRPr="00037988">
              <w:rPr>
                <w:rFonts w:ascii="Arial" w:eastAsia="DengXian" w:hAnsi="Arial" w:cs="Arial"/>
                <w:sz w:val="18"/>
                <w:lang w:val="en-US"/>
              </w:rPr>
              <w:t>–</w:t>
            </w:r>
            <w:r>
              <w:rPr>
                <w:rFonts w:ascii="Arial" w:eastAsia="DengXian" w:hAnsi="Arial" w:cs="Arial"/>
                <w:sz w:val="18"/>
                <w:lang w:val="en-US"/>
              </w:rPr>
              <w:t>3245</w:t>
            </w:r>
          </w:p>
        </w:tc>
      </w:tr>
      <w:tr w:rsidR="008F4D94" w:rsidRPr="00636D5A" w14:paraId="41648F5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4A7D3B"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B30E96"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–2* 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E435548"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–2* 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482B54E4" w14:textId="77777777" w:rsidR="008F4D94" w:rsidRPr="00037988" w:rsidRDefault="008F4D94" w:rsidP="006A46EC">
            <w:pPr>
              <w:keepNext/>
              <w:keepLines/>
              <w:spacing w:after="0"/>
              <w:jc w:val="center"/>
              <w:rPr>
                <w:rFonts w:ascii="Arial" w:eastAsia="DengXian" w:hAnsi="Arial" w:cs="Arial"/>
                <w:sz w:val="18"/>
                <w:lang w:val="en-US"/>
              </w:rPr>
            </w:pPr>
          </w:p>
        </w:tc>
      </w:tr>
      <w:tr w:rsidR="008F4D94" w:rsidRPr="00636D5A" w14:paraId="372F8F2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DBAE48"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B9EA68" w14:textId="77777777" w:rsidR="008F4D94" w:rsidRPr="00037988" w:rsidRDefault="008F4D94" w:rsidP="006A46EC">
            <w:pPr>
              <w:keepNext/>
              <w:keepLines/>
              <w:spacing w:after="0"/>
              <w:jc w:val="center"/>
              <w:rPr>
                <w:rFonts w:ascii="Arial" w:eastAsia="DengXian" w:hAnsi="Arial" w:cs="Arial"/>
                <w:sz w:val="18"/>
                <w:lang w:eastAsia="ja-JP"/>
              </w:rPr>
            </w:pPr>
            <w:r>
              <w:rPr>
                <w:rFonts w:ascii="Arial" w:eastAsia="DengXian" w:hAnsi="Arial" w:cs="Arial"/>
                <w:sz w:val="18"/>
                <w:lang w:val="en-US"/>
              </w:rPr>
              <w:t>1170</w:t>
            </w:r>
            <w:r w:rsidRPr="00037988">
              <w:rPr>
                <w:rFonts w:ascii="Arial" w:eastAsia="DengXian" w:hAnsi="Arial" w:cs="Arial"/>
                <w:sz w:val="18"/>
                <w:lang w:val="en-US"/>
              </w:rPr>
              <w:t>–</w:t>
            </w:r>
            <w:r>
              <w:rPr>
                <w:rFonts w:ascii="Arial" w:eastAsia="DengXian" w:hAnsi="Arial" w:cs="Arial"/>
                <w:sz w:val="18"/>
                <w:lang w:val="en-US"/>
              </w:rPr>
              <w:t>1440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766260FC" w14:textId="77777777" w:rsidR="008F4D94" w:rsidRPr="00037988" w:rsidRDefault="008F4D94" w:rsidP="006A46EC">
            <w:pPr>
              <w:keepNext/>
              <w:keepLines/>
              <w:spacing w:after="0"/>
              <w:jc w:val="center"/>
              <w:rPr>
                <w:rFonts w:ascii="Arial" w:eastAsia="DengXian" w:hAnsi="Arial" w:cs="Arial"/>
                <w:sz w:val="18"/>
                <w:lang w:eastAsia="ja-JP"/>
              </w:rPr>
            </w:pPr>
          </w:p>
        </w:tc>
      </w:tr>
      <w:tr w:rsidR="008F4D94" w:rsidRPr="00636D5A" w14:paraId="1FFB9B8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9351FD" w14:textId="77777777" w:rsidR="008F4D94" w:rsidRPr="00636D5A" w:rsidRDefault="008F4D94" w:rsidP="006A46EC">
            <w:pPr>
              <w:keepNext/>
              <w:keepLines/>
              <w:spacing w:after="0"/>
              <w:rPr>
                <w:rFonts w:ascii="Arial" w:eastAsia="DengXian" w:hAnsi="Arial" w:cs="Arial"/>
                <w:sz w:val="18"/>
                <w:lang w:val="en-US"/>
              </w:rPr>
            </w:pPr>
            <w:r w:rsidRPr="00636D5A">
              <w:rPr>
                <w:rFonts w:ascii="Arial" w:eastAsia="DengXian" w:hAnsi="Arial" w:cs="Arial"/>
                <w:sz w:val="18"/>
                <w:lang w:eastAsia="zh-CN"/>
              </w:rPr>
              <w:t>Two-tone</w:t>
            </w:r>
            <w:r w:rsidRPr="00636D5A">
              <w:rPr>
                <w:rFonts w:ascii="Arial" w:eastAsia="DengXian" w:hAnsi="Arial" w:cs="Arial"/>
                <w:sz w:val="18"/>
                <w:lang w:val="en-US"/>
              </w:rPr>
              <w:t xml:space="preserve"> </w:t>
            </w:r>
            <w:r w:rsidRPr="00636D5A">
              <w:rPr>
                <w:rFonts w:ascii="Arial" w:eastAsia="DengXian" w:hAnsi="Arial" w:cs="Arial"/>
                <w:sz w:val="18"/>
                <w:lang w:val="en-US" w:eastAsia="ja-JP"/>
              </w:rPr>
              <w:t>4</w:t>
            </w:r>
            <w:r w:rsidRPr="00636D5A">
              <w:rPr>
                <w:rFonts w:ascii="Arial" w:eastAsia="DengXian" w:hAnsi="Arial" w:cs="Arial"/>
                <w:sz w:val="18"/>
                <w:vertAlign w:val="superscript"/>
                <w:lang w:val="en-US" w:eastAsia="ja-JP"/>
              </w:rPr>
              <w:t>th</w:t>
            </w:r>
            <w:r w:rsidRPr="00636D5A">
              <w:rPr>
                <w:rFonts w:ascii="Arial" w:eastAsia="DengXian" w:hAnsi="Arial" w:cs="Arial"/>
                <w:sz w:val="18"/>
                <w:lang w:val="en-US" w:eastAsia="ja-JP"/>
              </w:rPr>
              <w:t xml:space="preserve"> </w:t>
            </w:r>
            <w:r w:rsidRPr="00636D5A">
              <w:rPr>
                <w:rFonts w:ascii="Arial" w:eastAsia="DengXi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BD1EB1"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+1* 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E4F4698"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53E3FA"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75DAE7C"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r>
      <w:tr w:rsidR="008F4D94" w:rsidRPr="00636D5A" w14:paraId="157417E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A1A4E"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1FE5C5" w14:textId="77777777" w:rsidR="008F4D94" w:rsidRPr="00037988" w:rsidRDefault="008F4D94" w:rsidP="006A46EC">
            <w:pPr>
              <w:keepNext/>
              <w:keepLines/>
              <w:spacing w:after="0"/>
              <w:jc w:val="center"/>
              <w:rPr>
                <w:rFonts w:ascii="Arial" w:eastAsia="DengXian" w:hAnsi="Arial" w:cs="Arial"/>
                <w:sz w:val="18"/>
                <w:lang w:eastAsia="ja-JP"/>
              </w:rPr>
            </w:pPr>
            <w:r>
              <w:rPr>
                <w:rFonts w:ascii="Arial" w:eastAsia="DengXian" w:hAnsi="Arial" w:cs="Arial"/>
                <w:sz w:val="18"/>
                <w:lang w:val="en-US"/>
              </w:rPr>
              <w:t>9350</w:t>
            </w:r>
            <w:r w:rsidRPr="00037988">
              <w:rPr>
                <w:rFonts w:ascii="Arial" w:eastAsia="DengXian" w:hAnsi="Arial" w:cs="Arial"/>
                <w:sz w:val="18"/>
                <w:lang w:val="en-US"/>
              </w:rPr>
              <w:t>–</w:t>
            </w:r>
            <w:r>
              <w:rPr>
                <w:rFonts w:ascii="Arial" w:eastAsia="DengXian" w:hAnsi="Arial" w:cs="Arial"/>
                <w:sz w:val="18"/>
                <w:lang w:val="en-US"/>
              </w:rPr>
              <w:t>9625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BEA2AF" w14:textId="77777777" w:rsidR="008F4D94" w:rsidRPr="00037988" w:rsidRDefault="008F4D94" w:rsidP="006A46EC">
            <w:pPr>
              <w:keepNext/>
              <w:keepLines/>
              <w:spacing w:after="0"/>
              <w:jc w:val="center"/>
              <w:rPr>
                <w:rFonts w:ascii="Arial" w:eastAsia="DengXian" w:hAnsi="Arial" w:cs="Arial"/>
                <w:sz w:val="18"/>
                <w:lang w:eastAsia="ja-JP"/>
              </w:rPr>
            </w:pPr>
            <w:r>
              <w:rPr>
                <w:rFonts w:ascii="Arial" w:eastAsia="DengXian" w:hAnsi="Arial" w:cs="Arial"/>
                <w:sz w:val="18"/>
                <w:lang w:val="en-US"/>
              </w:rPr>
              <w:t>8050</w:t>
            </w:r>
            <w:r w:rsidRPr="00037988">
              <w:rPr>
                <w:rFonts w:ascii="Arial" w:eastAsia="DengXian" w:hAnsi="Arial" w:cs="Arial"/>
                <w:sz w:val="18"/>
                <w:lang w:val="en-US"/>
              </w:rPr>
              <w:t>–</w:t>
            </w:r>
            <w:r>
              <w:rPr>
                <w:rFonts w:ascii="Arial" w:eastAsia="DengXian" w:hAnsi="Arial" w:cs="Arial"/>
                <w:sz w:val="18"/>
                <w:lang w:val="en-US"/>
              </w:rPr>
              <w:t>8315</w:t>
            </w:r>
          </w:p>
        </w:tc>
      </w:tr>
      <w:tr w:rsidR="008F4D94" w:rsidRPr="00636D5A" w14:paraId="0BD476D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C5A401"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Two</w:t>
            </w:r>
            <w:r w:rsidRPr="00636D5A">
              <w:rPr>
                <w:rFonts w:ascii="Arial" w:eastAsia="DengXian" w:hAnsi="Arial"/>
                <w:sz w:val="18"/>
                <w:lang w:eastAsia="zh-CN"/>
              </w:rPr>
              <w:t>-tone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317ED9"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+2* 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3DC256C"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+2* 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4F946ADD" w14:textId="77777777" w:rsidR="008F4D94" w:rsidRPr="00037988" w:rsidRDefault="008F4D94" w:rsidP="006A46EC">
            <w:pPr>
              <w:keepNext/>
              <w:keepLines/>
              <w:spacing w:after="0"/>
              <w:jc w:val="center"/>
              <w:rPr>
                <w:rFonts w:ascii="Arial" w:eastAsia="DengXian" w:hAnsi="Arial" w:cs="Arial"/>
                <w:sz w:val="18"/>
                <w:lang w:val="en-US"/>
              </w:rPr>
            </w:pPr>
          </w:p>
        </w:tc>
      </w:tr>
      <w:tr w:rsidR="008F4D94" w:rsidRPr="00636D5A" w14:paraId="764CBE7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DF74FC"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97DCCF" w14:textId="77777777" w:rsidR="008F4D94" w:rsidRPr="00037988" w:rsidRDefault="008F4D94" w:rsidP="006A46EC">
            <w:pPr>
              <w:keepNext/>
              <w:keepLines/>
              <w:spacing w:after="0"/>
              <w:jc w:val="center"/>
              <w:rPr>
                <w:rFonts w:ascii="Arial" w:eastAsia="DengXian" w:hAnsi="Arial" w:cs="Arial"/>
                <w:sz w:val="18"/>
                <w:lang w:eastAsia="ja-JP"/>
              </w:rPr>
            </w:pPr>
            <w:r>
              <w:rPr>
                <w:rFonts w:ascii="Arial" w:eastAsia="DengXian" w:hAnsi="Arial" w:cs="Arial"/>
                <w:sz w:val="18"/>
                <w:lang w:val="en-US"/>
              </w:rPr>
              <w:t>8700</w:t>
            </w:r>
            <w:r w:rsidRPr="00037988">
              <w:rPr>
                <w:rFonts w:ascii="Arial" w:eastAsia="DengXian" w:hAnsi="Arial" w:cs="Arial"/>
                <w:sz w:val="18"/>
                <w:lang w:val="en-US"/>
              </w:rPr>
              <w:t>–</w:t>
            </w:r>
            <w:r>
              <w:rPr>
                <w:rFonts w:ascii="Arial" w:eastAsia="DengXian" w:hAnsi="Arial" w:cs="Arial"/>
                <w:sz w:val="18"/>
                <w:lang w:val="en-US"/>
              </w:rPr>
              <w:t>8970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27FED561" w14:textId="77777777" w:rsidR="008F4D94" w:rsidRPr="00037988" w:rsidRDefault="008F4D94" w:rsidP="006A46EC">
            <w:pPr>
              <w:keepNext/>
              <w:keepLines/>
              <w:spacing w:after="0"/>
              <w:jc w:val="center"/>
              <w:rPr>
                <w:rFonts w:ascii="Arial" w:eastAsia="DengXian" w:hAnsi="Arial" w:cs="Arial"/>
                <w:sz w:val="18"/>
                <w:lang w:eastAsia="ja-JP"/>
              </w:rPr>
            </w:pPr>
          </w:p>
        </w:tc>
      </w:tr>
      <w:tr w:rsidR="008F4D94" w:rsidRPr="00636D5A" w14:paraId="61DF4A3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36EA2"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283EDA"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40010BB"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8EA01E"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7A14BA1"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r>
      <w:tr w:rsidR="008F4D94" w:rsidRPr="00636D5A" w14:paraId="581C215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2DEB8D"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 xml:space="preserve">IMD </w:t>
            </w:r>
            <w:r w:rsidRPr="00636D5A">
              <w:rPr>
                <w:rFonts w:ascii="Arial" w:eastAsia="DengXian" w:hAnsi="Arial"/>
                <w:sz w:val="18"/>
                <w:lang w:eastAsia="zh-CN"/>
              </w:rPr>
              <w:t>frequency</w:t>
            </w:r>
            <w:r w:rsidRPr="00636D5A">
              <w:rPr>
                <w:rFonts w:ascii="Arial" w:eastAsia="DengXi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B27170" w14:textId="77777777" w:rsidR="008F4D94" w:rsidRPr="00037988" w:rsidRDefault="008F4D94" w:rsidP="006A46EC">
            <w:pPr>
              <w:keepNext/>
              <w:keepLines/>
              <w:spacing w:after="0"/>
              <w:jc w:val="center"/>
              <w:rPr>
                <w:rFonts w:ascii="Arial" w:eastAsia="DengXian" w:hAnsi="Arial" w:cs="Arial"/>
                <w:sz w:val="18"/>
                <w:lang w:eastAsia="ja-JP"/>
              </w:rPr>
            </w:pPr>
            <w:r>
              <w:rPr>
                <w:rFonts w:ascii="Arial" w:eastAsia="DengXian" w:hAnsi="Arial" w:cs="Arial"/>
                <w:sz w:val="18"/>
                <w:lang w:val="en-US"/>
              </w:rPr>
              <w:t>4830</w:t>
            </w:r>
            <w:r w:rsidRPr="00037988">
              <w:rPr>
                <w:rFonts w:ascii="Arial" w:eastAsia="DengXian" w:hAnsi="Arial" w:cs="Arial"/>
                <w:sz w:val="18"/>
                <w:lang w:val="en-US"/>
              </w:rPr>
              <w:t>–</w:t>
            </w:r>
            <w:r>
              <w:rPr>
                <w:rFonts w:ascii="Arial" w:eastAsia="DengXian" w:hAnsi="Arial" w:cs="Arial"/>
                <w:sz w:val="18"/>
                <w:lang w:val="en-US"/>
              </w:rPr>
              <w:t>5160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B6C123" w14:textId="77777777" w:rsidR="008F4D94" w:rsidRPr="00037988" w:rsidRDefault="008F4D94" w:rsidP="006A46EC">
            <w:pPr>
              <w:keepNext/>
              <w:keepLines/>
              <w:spacing w:after="0"/>
              <w:jc w:val="center"/>
              <w:rPr>
                <w:rFonts w:ascii="Arial" w:eastAsia="DengXian" w:hAnsi="Arial" w:cs="Arial"/>
                <w:sz w:val="18"/>
                <w:lang w:eastAsia="ja-JP"/>
              </w:rPr>
            </w:pPr>
            <w:r>
              <w:rPr>
                <w:rFonts w:ascii="Arial" w:eastAsia="DengXian" w:hAnsi="Arial" w:cs="Arial"/>
                <w:sz w:val="18"/>
                <w:lang w:val="en-US"/>
              </w:rPr>
              <w:t>8085</w:t>
            </w:r>
            <w:r w:rsidRPr="00037988">
              <w:rPr>
                <w:rFonts w:ascii="Arial" w:eastAsia="DengXian" w:hAnsi="Arial" w:cs="Arial"/>
                <w:sz w:val="18"/>
                <w:lang w:val="en-US"/>
              </w:rPr>
              <w:t>–</w:t>
            </w:r>
            <w:r>
              <w:rPr>
                <w:rFonts w:ascii="Arial" w:eastAsia="DengXian" w:hAnsi="Arial" w:cs="Arial"/>
                <w:sz w:val="18"/>
                <w:lang w:val="en-US"/>
              </w:rPr>
              <w:t>8430</w:t>
            </w:r>
          </w:p>
        </w:tc>
      </w:tr>
      <w:tr w:rsidR="008F4D94" w:rsidRPr="00636D5A" w14:paraId="5CFAF96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373D2D"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32C0E3"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A1EA0A0"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050400"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F7740BA"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-3*f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r>
      <w:tr w:rsidR="008F4D94" w:rsidRPr="00636D5A" w14:paraId="3D332C6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3F02D2" w14:textId="77777777" w:rsidR="008F4D94" w:rsidRPr="00636D5A" w:rsidRDefault="008F4D94" w:rsidP="006A46EC">
            <w:pPr>
              <w:keepNext/>
              <w:keepLines/>
              <w:spacing w:after="0"/>
              <w:rPr>
                <w:rFonts w:ascii="Arial" w:eastAsia="DengXian" w:hAnsi="Arial" w:cs="Arial"/>
                <w:sz w:val="18"/>
                <w:lang w:val="en-US"/>
              </w:rPr>
            </w:pPr>
            <w:r w:rsidRPr="00636D5A">
              <w:rPr>
                <w:rFonts w:ascii="Arial" w:eastAsia="DengXi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5BE551" w14:textId="77777777" w:rsidR="008F4D94" w:rsidRPr="00037988" w:rsidRDefault="008F4D94" w:rsidP="006A46EC">
            <w:pPr>
              <w:keepNext/>
              <w:keepLines/>
              <w:spacing w:after="0"/>
              <w:jc w:val="center"/>
              <w:rPr>
                <w:rFonts w:ascii="Arial" w:eastAsia="DengXian" w:hAnsi="Arial" w:cs="Arial"/>
                <w:sz w:val="18"/>
                <w:lang w:eastAsia="ja-JP"/>
              </w:rPr>
            </w:pPr>
            <w:r w:rsidRPr="00D31F03">
              <w:rPr>
                <w:rFonts w:ascii="Arial" w:eastAsia="DengXian" w:hAnsi="Arial" w:cs="Arial"/>
                <w:sz w:val="18"/>
                <w:lang w:val="en-US"/>
              </w:rPr>
              <w:t>410–745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7922A7" w14:textId="77777777" w:rsidR="008F4D94" w:rsidRPr="00037988" w:rsidRDefault="008F4D94" w:rsidP="006A46EC">
            <w:pPr>
              <w:keepNext/>
              <w:keepLines/>
              <w:spacing w:after="0"/>
              <w:jc w:val="center"/>
              <w:rPr>
                <w:rFonts w:ascii="Arial" w:eastAsia="DengXian" w:hAnsi="Arial" w:cs="Arial"/>
                <w:sz w:val="18"/>
                <w:lang w:eastAsia="ja-JP"/>
              </w:rPr>
            </w:pPr>
            <w:r>
              <w:rPr>
                <w:rFonts w:ascii="Arial" w:eastAsia="DengXian" w:hAnsi="Arial" w:cs="Arial"/>
                <w:sz w:val="18"/>
                <w:lang w:val="en-US"/>
              </w:rPr>
              <w:t>3670</w:t>
            </w:r>
            <w:r w:rsidRPr="00037988">
              <w:rPr>
                <w:rFonts w:ascii="Arial" w:eastAsia="DengXian" w:hAnsi="Arial" w:cs="Arial"/>
                <w:sz w:val="18"/>
                <w:lang w:val="en-US"/>
              </w:rPr>
              <w:t>–</w:t>
            </w:r>
            <w:r>
              <w:rPr>
                <w:rFonts w:ascii="Arial" w:eastAsia="DengXian" w:hAnsi="Arial" w:cs="Arial"/>
                <w:sz w:val="18"/>
                <w:lang w:val="en-US"/>
              </w:rPr>
              <w:t>4010</w:t>
            </w:r>
          </w:p>
        </w:tc>
      </w:tr>
      <w:tr w:rsidR="008F4D94" w:rsidRPr="00636D5A" w14:paraId="62F6921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3BF736"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87B37F"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2FE0A17"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D61755"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E49DED6"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r>
      <w:tr w:rsidR="008F4D94" w:rsidRPr="00636D5A" w14:paraId="43B9FFE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4FF1E6"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IMD</w:t>
            </w:r>
            <w:r w:rsidRPr="00636D5A">
              <w:rPr>
                <w:rFonts w:ascii="Arial" w:eastAsia="DengXi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FFC119" w14:textId="77777777" w:rsidR="008F4D94" w:rsidRPr="00037988" w:rsidRDefault="008F4D94" w:rsidP="006A46EC">
            <w:pPr>
              <w:keepNext/>
              <w:keepLines/>
              <w:spacing w:after="0"/>
              <w:jc w:val="center"/>
              <w:rPr>
                <w:rFonts w:ascii="Arial" w:eastAsia="DengXian" w:hAnsi="Arial" w:cs="Arial"/>
                <w:sz w:val="18"/>
                <w:lang w:eastAsia="ja-JP"/>
              </w:rPr>
            </w:pPr>
            <w:r>
              <w:rPr>
                <w:rFonts w:ascii="Arial" w:eastAsia="DengXian" w:hAnsi="Arial" w:cs="Arial"/>
                <w:sz w:val="18"/>
                <w:lang w:val="en-US"/>
              </w:rPr>
              <w:t>9900</w:t>
            </w:r>
            <w:r w:rsidRPr="00037988">
              <w:rPr>
                <w:rFonts w:ascii="Arial" w:eastAsia="DengXian" w:hAnsi="Arial" w:cs="Arial"/>
                <w:sz w:val="18"/>
                <w:lang w:val="en-US"/>
              </w:rPr>
              <w:t>–</w:t>
            </w:r>
            <w:r>
              <w:rPr>
                <w:rFonts w:ascii="Arial" w:eastAsia="DengXian" w:hAnsi="Arial" w:cs="Arial"/>
                <w:sz w:val="18"/>
                <w:lang w:val="en-US"/>
              </w:rPr>
              <w:t>10230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9FACED" w14:textId="77777777" w:rsidR="008F4D94" w:rsidRPr="00037988" w:rsidRDefault="008F4D94" w:rsidP="006A46EC">
            <w:pPr>
              <w:keepNext/>
              <w:keepLines/>
              <w:spacing w:after="0"/>
              <w:jc w:val="center"/>
              <w:rPr>
                <w:rFonts w:ascii="Arial" w:eastAsia="DengXian" w:hAnsi="Arial" w:cs="Arial"/>
                <w:sz w:val="18"/>
                <w:lang w:eastAsia="ja-JP"/>
              </w:rPr>
            </w:pPr>
            <w:r>
              <w:rPr>
                <w:rFonts w:ascii="Arial" w:eastAsia="DengXian" w:hAnsi="Arial" w:cs="Arial"/>
                <w:sz w:val="18"/>
                <w:lang w:val="en-US"/>
              </w:rPr>
              <w:t>11850</w:t>
            </w:r>
            <w:r w:rsidRPr="00037988">
              <w:rPr>
                <w:rFonts w:ascii="Arial" w:eastAsia="DengXian" w:hAnsi="Arial" w:cs="Arial"/>
                <w:sz w:val="18"/>
                <w:lang w:val="en-US"/>
              </w:rPr>
              <w:t>–</w:t>
            </w:r>
            <w:r>
              <w:rPr>
                <w:rFonts w:ascii="Arial" w:eastAsia="DengXian" w:hAnsi="Arial" w:cs="Arial"/>
                <w:sz w:val="18"/>
                <w:lang w:val="en-US"/>
              </w:rPr>
              <w:t>12195</w:t>
            </w:r>
          </w:p>
        </w:tc>
      </w:tr>
      <w:tr w:rsidR="008F4D94" w:rsidRPr="00636D5A" w14:paraId="16A164C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9BFC71"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30509E"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091A7E0"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E1F420"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0D5F2880"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r>
      <w:tr w:rsidR="008F4D94" w:rsidRPr="00636D5A" w14:paraId="6EA55D5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A5166A"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 xml:space="preserve">IMD </w:t>
            </w:r>
            <w:r w:rsidRPr="00636D5A">
              <w:rPr>
                <w:rFonts w:ascii="Arial" w:eastAsia="DengXian" w:hAnsi="Arial"/>
                <w:sz w:val="18"/>
                <w:lang w:eastAsia="zh-CN"/>
              </w:rPr>
              <w:t>frequency</w:t>
            </w:r>
            <w:r w:rsidRPr="00636D5A">
              <w:rPr>
                <w:rFonts w:ascii="Arial" w:eastAsia="DengXi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59C9B6" w14:textId="77777777" w:rsidR="008F4D94" w:rsidRPr="00037988" w:rsidRDefault="008F4D94" w:rsidP="006A46EC">
            <w:pPr>
              <w:keepNext/>
              <w:keepLines/>
              <w:spacing w:after="0"/>
              <w:jc w:val="center"/>
              <w:rPr>
                <w:rFonts w:ascii="Arial" w:eastAsia="DengXian" w:hAnsi="Arial" w:cs="Arial"/>
                <w:sz w:val="18"/>
                <w:lang w:eastAsia="ja-JP"/>
              </w:rPr>
            </w:pPr>
            <w:r>
              <w:rPr>
                <w:rFonts w:ascii="Arial" w:eastAsia="DengXian" w:hAnsi="Arial" w:cs="Arial"/>
                <w:sz w:val="18"/>
                <w:lang w:val="en-US"/>
              </w:rPr>
              <w:t>10550</w:t>
            </w:r>
            <w:r w:rsidRPr="00037988">
              <w:rPr>
                <w:rFonts w:ascii="Arial" w:eastAsia="DengXian" w:hAnsi="Arial" w:cs="Arial"/>
                <w:sz w:val="18"/>
                <w:lang w:val="en-US"/>
              </w:rPr>
              <w:t>–</w:t>
            </w:r>
            <w:r>
              <w:rPr>
                <w:rFonts w:ascii="Arial" w:eastAsia="DengXian" w:hAnsi="Arial" w:cs="Arial"/>
                <w:sz w:val="18"/>
                <w:lang w:val="en-US"/>
              </w:rPr>
              <w:t>10885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9BFF7F" w14:textId="77777777" w:rsidR="008F4D94" w:rsidRPr="00037988" w:rsidRDefault="008F4D94" w:rsidP="006A46EC">
            <w:pPr>
              <w:keepNext/>
              <w:keepLines/>
              <w:spacing w:after="0"/>
              <w:jc w:val="center"/>
              <w:rPr>
                <w:rFonts w:ascii="Arial" w:eastAsia="DengXian" w:hAnsi="Arial" w:cs="Arial"/>
                <w:sz w:val="18"/>
                <w:lang w:eastAsia="ja-JP"/>
              </w:rPr>
            </w:pPr>
            <w:r>
              <w:rPr>
                <w:rFonts w:ascii="Arial" w:eastAsia="DengXian" w:hAnsi="Arial" w:cs="Arial"/>
                <w:sz w:val="18"/>
                <w:lang w:val="en-US"/>
              </w:rPr>
              <w:t>11200</w:t>
            </w:r>
            <w:r w:rsidRPr="00037988">
              <w:rPr>
                <w:rFonts w:ascii="Arial" w:eastAsia="DengXian" w:hAnsi="Arial" w:cs="Arial"/>
                <w:sz w:val="18"/>
                <w:lang w:val="en-US"/>
              </w:rPr>
              <w:t>–</w:t>
            </w:r>
            <w:r>
              <w:rPr>
                <w:rFonts w:ascii="Arial" w:eastAsia="DengXian" w:hAnsi="Arial" w:cs="Arial"/>
                <w:sz w:val="18"/>
                <w:lang w:val="en-US"/>
              </w:rPr>
              <w:t>11540</w:t>
            </w:r>
          </w:p>
        </w:tc>
      </w:tr>
      <w:tr w:rsidR="008F4D94" w:rsidRPr="00636D5A" w14:paraId="2422E639"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FAAF46"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rPr>
              <w:t>NOTE :</w:t>
            </w:r>
            <w:r w:rsidRPr="00636D5A">
              <w:rPr>
                <w:rFonts w:ascii="Arial" w:eastAsia="DengXian" w:hAnsi="Arial"/>
                <w:sz w:val="18"/>
              </w:rPr>
              <w:tab/>
              <w:t>For each IMD item,</w:t>
            </w:r>
            <w:r w:rsidRPr="00636D5A">
              <w:rPr>
                <w:rFonts w:ascii="Arial" w:eastAsia="DengXian" w:hAnsi="Arial"/>
                <w:sz w:val="18"/>
                <w:lang w:val="en-US" w:eastAsia="zh-CN"/>
              </w:rPr>
              <w:t xml:space="preserve"> </w:t>
            </w:r>
            <w:r w:rsidRPr="00636D5A">
              <w:rPr>
                <w:rFonts w:ascii="Arial" w:eastAsia="DengXian" w:hAnsi="Arial"/>
                <w:sz w:val="18"/>
              </w:rPr>
              <w:t xml:space="preserve">when two bound values before taking absolute have different signs, the relevant IMD </w:t>
            </w:r>
            <w:r w:rsidRPr="00636D5A">
              <w:rPr>
                <w:rFonts w:ascii="Arial" w:eastAsia="DengXian" w:hAnsi="Arial"/>
                <w:sz w:val="18"/>
                <w:lang w:eastAsia="zh-CN"/>
              </w:rPr>
              <w:t>range</w:t>
            </w:r>
            <w:r w:rsidRPr="00636D5A">
              <w:rPr>
                <w:rFonts w:ascii="Arial" w:eastAsia="DengXian" w:hAnsi="Arial"/>
                <w:sz w:val="18"/>
              </w:rPr>
              <w:t xml:space="preserve"> shall be set such that (1) the lower bound is 0 and (2) the upper bound is the bigger </w:t>
            </w:r>
            <w:r w:rsidRPr="00636D5A">
              <w:rPr>
                <w:rFonts w:ascii="Arial" w:eastAsia="DengXian" w:hAnsi="Arial"/>
                <w:sz w:val="18"/>
                <w:lang w:val="en-US"/>
              </w:rPr>
              <w:t>value</w:t>
            </w:r>
            <w:r w:rsidRPr="00636D5A">
              <w:rPr>
                <w:rFonts w:ascii="Arial" w:eastAsia="DengXian" w:hAnsi="Arial"/>
                <w:sz w:val="18"/>
              </w:rPr>
              <w:t xml:space="preserve"> of the two after taking absolute. The lowest even order and lowest odd order IMD MSDs shall be considered.</w:t>
            </w:r>
          </w:p>
        </w:tc>
      </w:tr>
    </w:tbl>
    <w:p w14:paraId="69E6F1B8" w14:textId="77777777" w:rsidR="008F4D94" w:rsidRDefault="008F4D94" w:rsidP="008F4D94">
      <w:pPr>
        <w:rPr>
          <w:rFonts w:ascii="Arial" w:eastAsia="DengXian" w:hAnsi="Arial" w:cs="Arial"/>
          <w:b/>
        </w:rPr>
      </w:pPr>
    </w:p>
    <w:p w14:paraId="5BD417F4" w14:textId="77777777" w:rsidR="008F4D94" w:rsidRPr="00BF5D34" w:rsidRDefault="008F4D94" w:rsidP="008F4D94">
      <w:pPr>
        <w:rPr>
          <w:rFonts w:eastAsia="MS Mincho"/>
        </w:rPr>
      </w:pPr>
      <w:r w:rsidRPr="00783413">
        <w:rPr>
          <w:rFonts w:eastAsia="MS Mincho"/>
        </w:rPr>
        <w:t>Based on the above table, 2</w:t>
      </w:r>
      <w:r w:rsidRPr="00783413">
        <w:rPr>
          <w:rFonts w:eastAsia="DengXian" w:cs="DengXian" w:hint="eastAsia"/>
          <w:szCs w:val="21"/>
          <w:vertAlign w:val="superscript"/>
          <w:lang w:eastAsia="zh-CN"/>
        </w:rPr>
        <w:t>nd</w:t>
      </w:r>
      <w:r w:rsidRPr="00783413">
        <w:rPr>
          <w:rFonts w:eastAsia="DengXian" w:cs="DengXian"/>
          <w:szCs w:val="21"/>
          <w:lang w:eastAsia="ko-KR"/>
        </w:rPr>
        <w:t xml:space="preserve"> and 5</w:t>
      </w:r>
      <w:r w:rsidRPr="00783413">
        <w:rPr>
          <w:rFonts w:eastAsia="DengXian" w:cs="DengXian"/>
          <w:szCs w:val="21"/>
          <w:vertAlign w:val="superscript"/>
          <w:lang w:eastAsia="zh-CN"/>
        </w:rPr>
        <w:t>th</w:t>
      </w:r>
      <w:r w:rsidRPr="00783413">
        <w:rPr>
          <w:rFonts w:eastAsia="DengXian" w:cs="DengXian"/>
          <w:szCs w:val="21"/>
          <w:lang w:eastAsia="ko-KR"/>
        </w:rPr>
        <w:t xml:space="preserve"> order IMD generated by </w:t>
      </w:r>
      <w:r w:rsidRPr="00783413">
        <w:rPr>
          <w:rFonts w:eastAsia="MS Mincho"/>
        </w:rPr>
        <w:t xml:space="preserve">UL CA_n7A-n25A </w:t>
      </w:r>
      <w:r w:rsidRPr="00783413">
        <w:rPr>
          <w:rFonts w:eastAsia="DengXian" w:cs="DengXian" w:hint="eastAsia"/>
          <w:szCs w:val="21"/>
          <w:lang w:eastAsia="ko-KR"/>
        </w:rPr>
        <w:t>may</w:t>
      </w:r>
      <w:r w:rsidRPr="00783413">
        <w:rPr>
          <w:rFonts w:eastAsia="DengXian" w:cs="DengXian"/>
          <w:szCs w:val="21"/>
          <w:lang w:eastAsia="ko-KR"/>
        </w:rPr>
        <w:t xml:space="preserve"> fall into own Rx of </w:t>
      </w:r>
      <w:r w:rsidRPr="00783413">
        <w:rPr>
          <w:rFonts w:cs="DengXian"/>
          <w:szCs w:val="21"/>
        </w:rPr>
        <w:t>B</w:t>
      </w:r>
      <w:r w:rsidRPr="00783413">
        <w:rPr>
          <w:rFonts w:eastAsia="DengXian" w:cs="DengXian"/>
          <w:szCs w:val="21"/>
          <w:lang w:eastAsia="ko-KR"/>
        </w:rPr>
        <w:t xml:space="preserve">and </w:t>
      </w:r>
      <w:r w:rsidRPr="00783413">
        <w:rPr>
          <w:rFonts w:cs="DengXian"/>
          <w:szCs w:val="21"/>
        </w:rPr>
        <w:t>n29</w:t>
      </w:r>
      <w:r w:rsidRPr="00783413">
        <w:rPr>
          <w:rFonts w:eastAsia="MS Mincho"/>
        </w:rPr>
        <w:t>.</w:t>
      </w:r>
    </w:p>
    <w:p w14:paraId="72A7CBFF" w14:textId="77777777" w:rsidR="008F4D94" w:rsidRPr="00636D5A" w:rsidRDefault="008F4D94" w:rsidP="008F4D94">
      <w:pPr>
        <w:rPr>
          <w:rFonts w:ascii="Arial" w:eastAsia="DengXian" w:hAnsi="Arial" w:cs="Arial"/>
          <w:b/>
        </w:rPr>
      </w:pPr>
    </w:p>
    <w:p w14:paraId="2A49E61B" w14:textId="77777777" w:rsidR="008F4D94" w:rsidRPr="00CF42FD" w:rsidRDefault="008F4D94" w:rsidP="00CF42FD">
      <w:pPr>
        <w:pStyle w:val="Heading4"/>
      </w:pPr>
      <w:bookmarkStart w:id="438" w:name="_Toc183507968"/>
      <w:r w:rsidRPr="00CF42FD">
        <w:t>5.33.2.2</w:t>
      </w:r>
      <w:r w:rsidRPr="00CF42FD">
        <w:tab/>
        <w:t>REFSENS requirements</w:t>
      </w:r>
      <w:bookmarkEnd w:id="438"/>
    </w:p>
    <w:p w14:paraId="700D6602" w14:textId="77777777" w:rsidR="008F4D94" w:rsidRPr="006E75FB" w:rsidRDefault="008F4D94" w:rsidP="008F4D94">
      <w:pPr>
        <w:rPr>
          <w:rFonts w:eastAsia="MS Mincho"/>
        </w:rPr>
      </w:pPr>
      <w:r w:rsidRPr="009676E5">
        <w:rPr>
          <w:rFonts w:eastAsia="MS Mincho"/>
        </w:rPr>
        <w:t>Based on the co-existence studies</w:t>
      </w:r>
      <w:r w:rsidRPr="00F32261">
        <w:rPr>
          <w:lang w:eastAsia="zh-CN"/>
        </w:rPr>
        <w:t>,</w:t>
      </w:r>
      <w:r>
        <w:rPr>
          <w:lang w:eastAsia="zh-CN"/>
        </w:rPr>
        <w:t xml:space="preserve"> </w:t>
      </w:r>
      <w:r w:rsidRPr="00F32261">
        <w:rPr>
          <w:rFonts w:eastAsia="MS Mincho"/>
        </w:rPr>
        <w:t>there is a need to define MSD values</w:t>
      </w:r>
      <w:r>
        <w:rPr>
          <w:rFonts w:eastAsia="MS Mincho"/>
        </w:rPr>
        <w:t>.</w:t>
      </w:r>
      <w:r w:rsidRPr="004D55CE">
        <w:t xml:space="preserve"> </w:t>
      </w:r>
      <w:r w:rsidRPr="004D55CE">
        <w:rPr>
          <w:rFonts w:eastAsia="MS Mincho"/>
        </w:rPr>
        <w:t xml:space="preserve">MSD values </w:t>
      </w:r>
      <w:r>
        <w:rPr>
          <w:rFonts w:eastAsia="MS Mincho"/>
        </w:rPr>
        <w:t>are specified as following.</w:t>
      </w:r>
    </w:p>
    <w:p w14:paraId="4D0F5083" w14:textId="77777777" w:rsidR="008F4D94" w:rsidRPr="00B804AF" w:rsidRDefault="008F4D94" w:rsidP="008F4D94">
      <w:pPr>
        <w:keepNext/>
        <w:keepLines/>
        <w:spacing w:before="60"/>
        <w:jc w:val="center"/>
        <w:rPr>
          <w:rFonts w:ascii="Calibri" w:hAnsi="Calibri" w:cs="Calibri"/>
          <w:color w:val="000000"/>
          <w:sz w:val="22"/>
          <w:szCs w:val="22"/>
          <w:lang w:val="en-US" w:eastAsia="zh-CN"/>
        </w:rPr>
      </w:pPr>
      <w:r w:rsidRPr="00B804AF">
        <w:rPr>
          <w:rFonts w:ascii="Arial" w:eastAsia="DengXian" w:hAnsi="Arial" w:cs="Arial"/>
          <w:b/>
        </w:rPr>
        <w:t xml:space="preserve">Table </w:t>
      </w:r>
      <w:r>
        <w:rPr>
          <w:rFonts w:ascii="Arial" w:eastAsia="DengXian" w:hAnsi="Arial" w:cs="Arial"/>
          <w:b/>
        </w:rPr>
        <w:t>5.33</w:t>
      </w:r>
      <w:r w:rsidRPr="00B804AF">
        <w:rPr>
          <w:rFonts w:ascii="Arial" w:eastAsia="DengXian" w:hAnsi="Arial" w:cs="Arial"/>
          <w:b/>
        </w:rPr>
        <w:t>.2.2-3: MSD for the CA configuration</w:t>
      </w:r>
    </w:p>
    <w:tbl>
      <w:tblPr>
        <w:tblW w:w="9855" w:type="dxa"/>
        <w:jc w:val="center"/>
        <w:tblCellMar>
          <w:left w:w="0" w:type="dxa"/>
          <w:right w:w="0" w:type="dxa"/>
        </w:tblCellMar>
        <w:tblLook w:val="04A0" w:firstRow="1" w:lastRow="0" w:firstColumn="1" w:lastColumn="0" w:noHBand="0" w:noVBand="1"/>
      </w:tblPr>
      <w:tblGrid>
        <w:gridCol w:w="2005"/>
        <w:gridCol w:w="1145"/>
        <w:gridCol w:w="960"/>
        <w:gridCol w:w="964"/>
        <w:gridCol w:w="959"/>
        <w:gridCol w:w="960"/>
        <w:gridCol w:w="977"/>
        <w:gridCol w:w="828"/>
        <w:gridCol w:w="1057"/>
      </w:tblGrid>
      <w:tr w:rsidR="008F4D94" w:rsidRPr="00B804AF" w14:paraId="263E6611" w14:textId="77777777" w:rsidTr="006A46EC">
        <w:trPr>
          <w:trHeight w:val="187"/>
          <w:jc w:val="center"/>
        </w:trPr>
        <w:tc>
          <w:tcPr>
            <w:tcW w:w="8798"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90A01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Band / Channel bandwidth / N</w:t>
            </w:r>
            <w:r w:rsidRPr="00B804AF">
              <w:rPr>
                <w:rFonts w:ascii="inherit" w:hAnsi="inherit" w:cs="Arial"/>
                <w:b/>
                <w:bCs/>
                <w:sz w:val="18"/>
                <w:szCs w:val="18"/>
                <w:vertAlign w:val="subscript"/>
                <w:lang w:val="en-US" w:eastAsia="zh-CN"/>
              </w:rPr>
              <w:t>RB</w:t>
            </w:r>
            <w:r w:rsidRPr="00B804AF">
              <w:rPr>
                <w:rFonts w:ascii="Arial" w:hAnsi="Arial" w:cs="Arial"/>
                <w:b/>
                <w:bCs/>
                <w:sz w:val="18"/>
                <w:szCs w:val="18"/>
                <w:lang w:val="en-US" w:eastAsia="zh-CN"/>
              </w:rPr>
              <w:t> / Duplex mode</w:t>
            </w:r>
          </w:p>
        </w:tc>
        <w:tc>
          <w:tcPr>
            <w:tcW w:w="1057" w:type="dxa"/>
            <w:tcBorders>
              <w:top w:val="single" w:sz="8" w:space="0" w:color="auto"/>
              <w:left w:val="nil"/>
              <w:bottom w:val="nil"/>
              <w:right w:val="single" w:sz="8" w:space="0" w:color="auto"/>
            </w:tcBorders>
            <w:tcMar>
              <w:top w:w="0" w:type="dxa"/>
              <w:left w:w="108" w:type="dxa"/>
              <w:bottom w:w="0" w:type="dxa"/>
              <w:right w:w="108" w:type="dxa"/>
            </w:tcMar>
            <w:hideMark/>
          </w:tcPr>
          <w:p w14:paraId="4A5B28F0"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Source of IMD</w:t>
            </w:r>
          </w:p>
        </w:tc>
      </w:tr>
      <w:tr w:rsidR="008F4D94" w:rsidRPr="00B804AF" w14:paraId="3CC5F2C7" w14:textId="77777777" w:rsidTr="006A46EC">
        <w:trPr>
          <w:trHeight w:val="187"/>
          <w:jc w:val="center"/>
        </w:trPr>
        <w:tc>
          <w:tcPr>
            <w:tcW w:w="20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DE5CB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NR CA band combination</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67979758"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NR band</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3D95F40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 F</w:t>
            </w:r>
            <w:r w:rsidRPr="00B804AF">
              <w:rPr>
                <w:rFonts w:ascii="inherit" w:hAnsi="inherit" w:cs="Arial"/>
                <w:b/>
                <w:bCs/>
                <w:sz w:val="18"/>
                <w:szCs w:val="18"/>
                <w:vertAlign w:val="subscript"/>
                <w:lang w:val="en-US" w:eastAsia="zh-CN"/>
              </w:rPr>
              <w:t>c</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(MHz)</w:t>
            </w:r>
          </w:p>
        </w:tc>
        <w:tc>
          <w:tcPr>
            <w:tcW w:w="964" w:type="dxa"/>
            <w:tcBorders>
              <w:top w:val="nil"/>
              <w:left w:val="nil"/>
              <w:bottom w:val="single" w:sz="8" w:space="0" w:color="auto"/>
              <w:right w:val="single" w:sz="8" w:space="0" w:color="auto"/>
            </w:tcBorders>
            <w:tcMar>
              <w:top w:w="0" w:type="dxa"/>
              <w:left w:w="108" w:type="dxa"/>
              <w:bottom w:w="0" w:type="dxa"/>
              <w:right w:w="108" w:type="dxa"/>
            </w:tcMar>
            <w:hideMark/>
          </w:tcPr>
          <w:p w14:paraId="3CBF309E"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UL/DL BW</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(MHz)</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14:paraId="0DB8FE3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C</w:t>
            </w:r>
            <w:r w:rsidRPr="00B804AF">
              <w:rPr>
                <w:rFonts w:ascii="inherit" w:hAnsi="inherit" w:cs="Arial"/>
                <w:b/>
                <w:bCs/>
                <w:sz w:val="18"/>
                <w:szCs w:val="18"/>
                <w:vertAlign w:val="subscript"/>
                <w:lang w:val="en-US" w:eastAsia="zh-CN"/>
              </w:rPr>
              <w:t>LRB</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0CFD04CF"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DL F</w:t>
            </w:r>
            <w:r w:rsidRPr="00B804AF">
              <w:rPr>
                <w:rFonts w:ascii="inherit" w:hAnsi="inherit" w:cs="Arial"/>
                <w:b/>
                <w:bCs/>
                <w:sz w:val="18"/>
                <w:szCs w:val="18"/>
                <w:vertAlign w:val="subscript"/>
                <w:lang w:val="en-US" w:eastAsia="zh-CN"/>
              </w:rPr>
              <w:t>c</w:t>
            </w:r>
            <w:r w:rsidRPr="00B804AF">
              <w:rPr>
                <w:rFonts w:ascii="Arial" w:hAnsi="Arial" w:cs="Arial"/>
                <w:b/>
                <w:bCs/>
                <w:sz w:val="18"/>
                <w:szCs w:val="18"/>
                <w:lang w:val="en-US" w:eastAsia="zh-CN"/>
              </w:rPr>
              <w:t> (MHz)</w:t>
            </w: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14:paraId="61AE2C99"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MSD</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(dB)</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14:paraId="71F1DAA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Duplex mode</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665DEFD0"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 </w:t>
            </w:r>
          </w:p>
        </w:tc>
      </w:tr>
      <w:tr w:rsidR="008F4D94" w:rsidRPr="00B804AF" w14:paraId="1AF5343F"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10FF8B92"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CA_n7-n25-n29</w:t>
            </w: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369A1A42"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n7</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50EE34F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2567.5</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5D738DA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350EEF6E"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190410AD"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2687.5</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4C007BC9"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4999BE09"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2A1C4E51"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r>
      <w:tr w:rsidR="008F4D94" w:rsidRPr="00B804AF" w14:paraId="2BB9586E"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4BE21EEA" w14:textId="77777777" w:rsidR="008F4D94" w:rsidRPr="00B804AF" w:rsidRDefault="008F4D94"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8E288"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01A747FD"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1852.5</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09815A74"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4277C7B1"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0834B572"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1932.5</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69219401"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4837D00A"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2034FC22"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r>
      <w:tr w:rsidR="008F4D94" w:rsidRPr="00B804AF" w14:paraId="5F0BF0E8"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008230A8" w14:textId="77777777" w:rsidR="008F4D94" w:rsidRPr="00B804AF" w:rsidRDefault="008F4D94"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915574"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n29</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6B88145D"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5E82153A"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3F7547C8"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114FAB3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719.5</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3867EB2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26</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05B4AA9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SDL</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7F00DC2F"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IMD2</w:t>
            </w:r>
          </w:p>
        </w:tc>
      </w:tr>
      <w:tr w:rsidR="008F4D94" w:rsidRPr="00B804AF" w14:paraId="795D9146"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6825DB9B" w14:textId="77777777" w:rsidR="008F4D94" w:rsidRPr="00B804AF" w:rsidRDefault="008F4D94"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0F66B5A8"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n7</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7253BA88"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2503</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1127DEB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41977D6D"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6BB396D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2623</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63AF7513"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5D2B3D2E"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5ED7016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r>
      <w:tr w:rsidR="008F4D94" w:rsidRPr="00B804AF" w14:paraId="34C7143E"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159B27DD" w14:textId="77777777" w:rsidR="008F4D94" w:rsidRPr="00B804AF" w:rsidRDefault="008F4D94"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7C54FF74"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63D911DB"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1910</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198EDD32"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18C88A74"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60743BF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1990</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662D3291"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6EF9DB9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0269ED73"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r>
      <w:tr w:rsidR="008F4D94" w:rsidRPr="00B804AF" w14:paraId="0AD36CC9" w14:textId="77777777" w:rsidTr="006A46EC">
        <w:trPr>
          <w:trHeight w:val="187"/>
          <w:jc w:val="center"/>
        </w:trPr>
        <w:tc>
          <w:tcPr>
            <w:tcW w:w="2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06298" w14:textId="77777777" w:rsidR="008F4D94" w:rsidRPr="00B804AF" w:rsidRDefault="008F4D94"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10B34A6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n29</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493AC59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6EBBCA3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354A547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7F9705A9"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724</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5FC1199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4.5</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0DFF464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SDL</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15377014"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IMD5</w:t>
            </w:r>
          </w:p>
        </w:tc>
      </w:tr>
    </w:tbl>
    <w:p w14:paraId="6C01135D" w14:textId="77777777" w:rsidR="008F4D94" w:rsidRPr="00B804AF" w:rsidRDefault="008F4D94" w:rsidP="008F4D94">
      <w:pPr>
        <w:shd w:val="clear" w:color="auto" w:fill="FFFFFF"/>
        <w:spacing w:after="0"/>
        <w:textAlignment w:val="top"/>
        <w:rPr>
          <w:rFonts w:ascii="Calibri" w:hAnsi="Calibri" w:cs="Calibri"/>
          <w:color w:val="000000"/>
          <w:sz w:val="22"/>
          <w:szCs w:val="22"/>
          <w:lang w:val="en-US" w:eastAsia="zh-CN"/>
        </w:rPr>
      </w:pPr>
    </w:p>
    <w:p w14:paraId="0050C768" w14:textId="77777777" w:rsidR="008F4D94" w:rsidRDefault="008F4D94" w:rsidP="008F4D94">
      <w:pPr>
        <w:rPr>
          <w:color w:val="0070C0"/>
        </w:rPr>
      </w:pPr>
    </w:p>
    <w:p w14:paraId="35FE948F" w14:textId="77777777" w:rsidR="008F4D94" w:rsidRPr="00CF42FD" w:rsidRDefault="008F4D94" w:rsidP="00CF42FD">
      <w:pPr>
        <w:pStyle w:val="Heading2"/>
      </w:pPr>
      <w:bookmarkStart w:id="439" w:name="_Toc183507969"/>
      <w:r w:rsidRPr="00CF42FD">
        <w:t>5.34</w:t>
      </w:r>
      <w:r w:rsidRPr="00CF42FD">
        <w:tab/>
        <w:t>CA_n7-n29-n66</w:t>
      </w:r>
      <w:bookmarkEnd w:id="439"/>
    </w:p>
    <w:p w14:paraId="0295F923" w14:textId="77777777" w:rsidR="008F4D94" w:rsidRPr="00CF42FD" w:rsidRDefault="008F4D94" w:rsidP="00CF42FD">
      <w:pPr>
        <w:pStyle w:val="Heading3"/>
      </w:pPr>
      <w:bookmarkStart w:id="440" w:name="_Toc183507970"/>
      <w:r w:rsidRPr="00CF42FD">
        <w:t>5.34.1</w:t>
      </w:r>
      <w:r w:rsidRPr="00CF42FD">
        <w:tab/>
        <w:t>Common for 1 band UL and 2 bands UL CA</w:t>
      </w:r>
      <w:bookmarkEnd w:id="440"/>
    </w:p>
    <w:p w14:paraId="4E8364A4" w14:textId="77777777" w:rsidR="008F4D94" w:rsidRPr="00CF42FD" w:rsidRDefault="008F4D94" w:rsidP="00CF42FD">
      <w:pPr>
        <w:pStyle w:val="Heading4"/>
      </w:pPr>
      <w:bookmarkStart w:id="441" w:name="_Toc183507971"/>
      <w:r w:rsidRPr="00CF42FD">
        <w:t>5.34.1.1</w:t>
      </w:r>
      <w:r w:rsidRPr="00CF42FD">
        <w:tab/>
        <w:t>Operating bands for CA</w:t>
      </w:r>
      <w:bookmarkEnd w:id="441"/>
    </w:p>
    <w:p w14:paraId="21B8D8E0" w14:textId="77777777" w:rsidR="008F4D94" w:rsidRPr="00636D5A" w:rsidRDefault="008F4D94" w:rsidP="008F4D94">
      <w:pPr>
        <w:keepNext/>
        <w:keepLines/>
        <w:spacing w:before="60"/>
        <w:jc w:val="center"/>
        <w:rPr>
          <w:rFonts w:ascii="Arial" w:eastAsia="DengXian" w:hAnsi="Arial"/>
          <w:b/>
        </w:rPr>
      </w:pPr>
      <w:r w:rsidRPr="00636D5A">
        <w:rPr>
          <w:rFonts w:ascii="Arial" w:eastAsia="DengXian" w:hAnsi="Arial" w:cs="Arial"/>
          <w:b/>
        </w:rPr>
        <w:t xml:space="preserve">Table </w:t>
      </w:r>
      <w:r>
        <w:rPr>
          <w:rFonts w:ascii="Arial" w:eastAsia="DengXian" w:hAnsi="Arial" w:cs="Arial" w:hint="eastAsia"/>
          <w:b/>
          <w:lang w:val="en-US" w:eastAsia="zh-CN"/>
        </w:rPr>
        <w:t>5.34</w:t>
      </w:r>
      <w:r w:rsidRPr="00636D5A">
        <w:rPr>
          <w:rFonts w:ascii="Arial" w:eastAsia="DengXian" w:hAnsi="Arial" w:cs="Arial"/>
          <w:b/>
          <w:lang w:eastAsia="zh-CN"/>
        </w:rPr>
        <w:t>.</w:t>
      </w:r>
      <w:r w:rsidRPr="00636D5A">
        <w:rPr>
          <w:rFonts w:ascii="Arial" w:eastAsia="DengXian" w:hAnsi="Arial" w:cs="Arial"/>
          <w:b/>
          <w:lang w:val="en-US" w:eastAsia="zh-CN"/>
        </w:rPr>
        <w:t>1</w:t>
      </w:r>
      <w:r w:rsidRPr="00636D5A">
        <w:rPr>
          <w:rFonts w:ascii="Arial" w:eastAsia="DengXian" w:hAnsi="Arial" w:cs="Arial"/>
          <w:b/>
          <w:lang w:eastAsia="zh-CN"/>
        </w:rPr>
        <w:t>.1</w:t>
      </w:r>
      <w:r w:rsidRPr="00636D5A">
        <w:rPr>
          <w:rFonts w:ascii="Arial" w:eastAsia="DengXian" w:hAnsi="Arial" w:cs="Arial"/>
          <w:b/>
        </w:rPr>
        <w:t>-1</w:t>
      </w:r>
      <w:r w:rsidRPr="00636D5A">
        <w:rPr>
          <w:rFonts w:ascii="Arial" w:eastAsia="DengXian" w:hAnsi="Arial"/>
          <w:b/>
        </w:rPr>
        <w:t xml:space="preserve">: </w:t>
      </w:r>
      <w:r w:rsidRPr="00636D5A">
        <w:rPr>
          <w:rFonts w:ascii="Arial" w:eastAsia="DengXian"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636D5A" w14:paraId="239D0878"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B64C611" w14:textId="77777777" w:rsidR="008F4D94" w:rsidRPr="00636D5A" w:rsidRDefault="008F4D94" w:rsidP="006A46EC">
            <w:pPr>
              <w:keepNext/>
              <w:keepLines/>
              <w:spacing w:after="0"/>
              <w:jc w:val="center"/>
              <w:rPr>
                <w:rFonts w:ascii="Arial" w:eastAsia="DengXian" w:hAnsi="Arial" w:cs="Arial"/>
                <w:b/>
                <w:sz w:val="18"/>
                <w:lang w:val="en-US" w:eastAsia="zh-CN"/>
              </w:rPr>
            </w:pPr>
            <w:r w:rsidRPr="00636D5A">
              <w:rPr>
                <w:rFonts w:ascii="Arial" w:eastAsia="DengXian" w:hAnsi="Arial" w:cs="Arial"/>
                <w:b/>
                <w:sz w:val="18"/>
                <w:lang w:val="en-US" w:eastAsia="ja-JP"/>
              </w:rPr>
              <w:t>NR</w:t>
            </w:r>
            <w:r w:rsidRPr="00636D5A">
              <w:rPr>
                <w:rFonts w:ascii="Arial" w:eastAsia="DengXian"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40F58F5"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BD4A698"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807C4CC" w14:textId="77777777" w:rsidR="008F4D94" w:rsidRPr="00636D5A" w:rsidRDefault="008F4D94" w:rsidP="006A46EC">
            <w:pPr>
              <w:keepNext/>
              <w:keepLines/>
              <w:spacing w:after="0"/>
              <w:jc w:val="center"/>
              <w:rPr>
                <w:rFonts w:ascii="Arial" w:eastAsia="Malgun Gothic" w:hAnsi="Arial" w:cs="Arial"/>
                <w:b/>
                <w:bCs/>
                <w:sz w:val="18"/>
                <w:szCs w:val="18"/>
              </w:rPr>
            </w:pPr>
            <w:r w:rsidRPr="00636D5A">
              <w:rPr>
                <w:rFonts w:ascii="Arial" w:eastAsia="Malgun Gothic" w:hAnsi="Arial" w:cs="Arial"/>
                <w:b/>
                <w:bCs/>
                <w:sz w:val="18"/>
                <w:szCs w:val="18"/>
              </w:rPr>
              <w:t>Duplex</w:t>
            </w:r>
          </w:p>
          <w:p w14:paraId="5D15AD0F"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mode</w:t>
            </w:r>
          </w:p>
        </w:tc>
      </w:tr>
      <w:tr w:rsidR="008F4D94" w:rsidRPr="00636D5A" w14:paraId="461FF7D2"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A5AAC46" w14:textId="77777777" w:rsidR="008F4D94" w:rsidRPr="00636D5A"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38FDA9C"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0C28311"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12AE855" w14:textId="77777777" w:rsidR="008F4D94" w:rsidRPr="00636D5A" w:rsidRDefault="008F4D94" w:rsidP="006A46EC">
            <w:pPr>
              <w:spacing w:after="0"/>
              <w:rPr>
                <w:rFonts w:ascii="Arial" w:eastAsia="Calibri" w:hAnsi="Arial" w:cs="Arial"/>
                <w:b/>
                <w:bCs/>
                <w:sz w:val="18"/>
                <w:szCs w:val="18"/>
                <w:lang w:val="en-US" w:eastAsia="zh-CN"/>
              </w:rPr>
            </w:pPr>
          </w:p>
        </w:tc>
      </w:tr>
      <w:tr w:rsidR="008F4D94" w:rsidRPr="00636D5A" w14:paraId="0750B2E1"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372FF31" w14:textId="77777777" w:rsidR="008F4D94" w:rsidRPr="00636D5A"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DB4D4B6"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UL_low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1D514920"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DL_low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26EFF9B" w14:textId="77777777" w:rsidR="008F4D94" w:rsidRPr="00636D5A" w:rsidRDefault="008F4D94" w:rsidP="006A46EC">
            <w:pPr>
              <w:spacing w:after="0"/>
              <w:rPr>
                <w:rFonts w:ascii="Arial" w:eastAsia="Calibri" w:hAnsi="Arial" w:cs="Arial"/>
                <w:b/>
                <w:bCs/>
                <w:sz w:val="18"/>
                <w:szCs w:val="18"/>
                <w:lang w:val="en-US" w:eastAsia="zh-CN"/>
              </w:rPr>
            </w:pPr>
          </w:p>
        </w:tc>
      </w:tr>
      <w:tr w:rsidR="008F4D94" w:rsidRPr="00636D5A" w14:paraId="6CA49104"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DEB25D9" w14:textId="77777777" w:rsidR="008F4D94" w:rsidRPr="00636D5A" w:rsidRDefault="008F4D94" w:rsidP="006A46EC">
            <w:pPr>
              <w:keepNext/>
              <w:keepLines/>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vAlign w:val="center"/>
          </w:tcPr>
          <w:p w14:paraId="0117D3F2" w14:textId="77777777" w:rsidR="008F4D94" w:rsidRPr="00636D5A"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2500</w:t>
            </w:r>
            <w:r w:rsidRPr="00636D5A">
              <w:rPr>
                <w:rFonts w:ascii="Arial" w:eastAsia="DengXian"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DengXian" w:hAnsi="Arial" w:cs="Arial"/>
                <w:color w:val="000000"/>
                <w:sz w:val="18"/>
                <w:szCs w:val="18"/>
              </w:rPr>
              <w:t>–</w:t>
            </w:r>
            <w:r w:rsidRPr="00636D5A">
              <w:rPr>
                <w:rFonts w:ascii="Arial" w:eastAsia="Calibri" w:hAnsi="Arial" w:cs="Arial"/>
                <w:sz w:val="18"/>
                <w:lang w:eastAsia="ko-KR"/>
              </w:rPr>
              <w:t xml:space="preserve"> </w:t>
            </w:r>
            <w:r>
              <w:rPr>
                <w:rFonts w:ascii="Arial" w:eastAsia="DengXian" w:hAnsi="Arial" w:cs="Arial"/>
                <w:color w:val="000000"/>
                <w:sz w:val="18"/>
                <w:szCs w:val="18"/>
              </w:rPr>
              <w:t>2570</w:t>
            </w:r>
            <w:r w:rsidRPr="00636D5A">
              <w:rPr>
                <w:rFonts w:ascii="Arial" w:eastAsia="DengXian"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A2AA3CA" w14:textId="77777777" w:rsidR="008F4D94" w:rsidRPr="00636D5A"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2620</w:t>
            </w:r>
            <w:r w:rsidRPr="00636D5A">
              <w:rPr>
                <w:rFonts w:ascii="Arial" w:eastAsia="DengXian" w:hAnsi="Arial" w:cs="Arial"/>
                <w:color w:val="000000"/>
                <w:sz w:val="18"/>
                <w:szCs w:val="18"/>
              </w:rPr>
              <w:t xml:space="preserve"> MHz</w:t>
            </w:r>
            <w:r w:rsidRPr="00636D5A">
              <w:rPr>
                <w:rFonts w:ascii="Arial" w:eastAsia="DengXian" w:hAnsi="Arial" w:cs="Arial"/>
                <w:sz w:val="18"/>
                <w:lang w:eastAsia="ko-KR"/>
              </w:rPr>
              <w:t xml:space="preserve"> </w:t>
            </w:r>
            <w:r w:rsidRPr="00636D5A">
              <w:rPr>
                <w:rFonts w:ascii="Arial" w:eastAsia="DengXian" w:hAnsi="Arial" w:cs="Arial"/>
                <w:color w:val="000000"/>
                <w:sz w:val="18"/>
                <w:szCs w:val="18"/>
              </w:rPr>
              <w:t>–</w:t>
            </w:r>
            <w:r w:rsidRPr="00636D5A">
              <w:rPr>
                <w:rFonts w:ascii="Arial" w:eastAsia="DengXian" w:hAnsi="Arial" w:cs="Arial"/>
                <w:sz w:val="18"/>
                <w:lang w:eastAsia="ko-KR"/>
              </w:rPr>
              <w:t xml:space="preserve"> </w:t>
            </w:r>
            <w:r>
              <w:rPr>
                <w:rFonts w:ascii="Arial" w:eastAsia="DengXian" w:hAnsi="Arial" w:cs="Arial"/>
                <w:color w:val="000000"/>
                <w:sz w:val="18"/>
                <w:szCs w:val="18"/>
              </w:rPr>
              <w:t>2690</w:t>
            </w:r>
            <w:r w:rsidRPr="00636D5A">
              <w:rPr>
                <w:rFonts w:ascii="Arial" w:eastAsia="DengXian"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20DA2AB1" w14:textId="77777777" w:rsidR="008F4D94" w:rsidRPr="00636D5A"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FDD</w:t>
            </w:r>
          </w:p>
        </w:tc>
      </w:tr>
      <w:tr w:rsidR="008F4D94" w:rsidRPr="00636D5A" w14:paraId="55D7D77B"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05C3E4E" w14:textId="77777777" w:rsidR="008F4D94" w:rsidRPr="00636D5A" w:rsidRDefault="008F4D94" w:rsidP="006A46EC">
            <w:pPr>
              <w:keepNext/>
              <w:keepLines/>
              <w:spacing w:after="0"/>
              <w:jc w:val="center"/>
              <w:rPr>
                <w:rFonts w:ascii="Arial" w:eastAsia="DengXian" w:hAnsi="Arial" w:cs="Arial"/>
                <w:sz w:val="18"/>
                <w:lang w:val="sv-SE" w:eastAsia="zh-CN"/>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3536" w:type="dxa"/>
            <w:tcBorders>
              <w:top w:val="single" w:sz="4" w:space="0" w:color="auto"/>
              <w:left w:val="single" w:sz="4" w:space="0" w:color="auto"/>
              <w:bottom w:val="single" w:sz="4" w:space="0" w:color="auto"/>
              <w:right w:val="single" w:sz="4" w:space="0" w:color="auto"/>
            </w:tcBorders>
            <w:vAlign w:val="center"/>
          </w:tcPr>
          <w:p w14:paraId="6DCEEB28" w14:textId="77777777" w:rsidR="008F4D94" w:rsidRPr="00636D5A" w:rsidRDefault="008F4D94" w:rsidP="006A46EC">
            <w:pPr>
              <w:keepNext/>
              <w:keepLines/>
              <w:spacing w:after="0"/>
              <w:jc w:val="center"/>
              <w:rPr>
                <w:rFonts w:ascii="Arial" w:eastAsia="Calibri" w:hAnsi="Arial" w:cs="Arial"/>
                <w:sz w:val="18"/>
                <w:lang w:val="sv-SE" w:eastAsia="ko-KR"/>
              </w:rPr>
            </w:pPr>
            <w:r w:rsidRPr="00FC3EFC">
              <w:rPr>
                <w:rFonts w:ascii="Arial" w:eastAsia="DengXian" w:hAnsi="Arial" w:cs="Arial"/>
                <w:color w:val="000000"/>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36205FE9" w14:textId="77777777" w:rsidR="008F4D94" w:rsidRPr="00636D5A" w:rsidRDefault="008F4D94" w:rsidP="006A46EC">
            <w:pPr>
              <w:keepNext/>
              <w:keepLines/>
              <w:spacing w:after="0"/>
              <w:jc w:val="center"/>
              <w:rPr>
                <w:rFonts w:ascii="Arial" w:eastAsia="DengXian" w:hAnsi="Arial" w:cs="Arial"/>
                <w:sz w:val="18"/>
                <w:lang w:val="sv-SE" w:eastAsia="ko-KR"/>
              </w:rPr>
            </w:pPr>
            <w:r>
              <w:rPr>
                <w:rFonts w:ascii="Arial" w:eastAsia="DengXian" w:hAnsi="Arial" w:cs="Arial"/>
                <w:color w:val="000000"/>
                <w:sz w:val="18"/>
                <w:szCs w:val="18"/>
                <w:lang w:val="sv-SE"/>
              </w:rPr>
              <w:t>717</w:t>
            </w:r>
            <w:r w:rsidRPr="00636D5A">
              <w:rPr>
                <w:rFonts w:ascii="Arial" w:eastAsia="DengXian" w:hAnsi="Arial" w:cs="Arial"/>
                <w:color w:val="000000"/>
                <w:sz w:val="18"/>
                <w:szCs w:val="18"/>
                <w:lang w:val="sv-SE"/>
              </w:rPr>
              <w:t xml:space="preserve"> MHz</w:t>
            </w:r>
            <w:r w:rsidRPr="00636D5A">
              <w:rPr>
                <w:rFonts w:ascii="Arial" w:eastAsia="DengXian" w:hAnsi="Arial" w:cs="Arial"/>
                <w:sz w:val="18"/>
                <w:lang w:val="sv-SE" w:eastAsia="ko-KR"/>
              </w:rPr>
              <w:t xml:space="preserve"> </w:t>
            </w:r>
            <w:r w:rsidRPr="00636D5A">
              <w:rPr>
                <w:rFonts w:ascii="Arial" w:eastAsia="DengXian" w:hAnsi="Arial" w:cs="Arial"/>
                <w:color w:val="000000"/>
                <w:sz w:val="18"/>
                <w:szCs w:val="18"/>
                <w:lang w:val="sv-SE"/>
              </w:rPr>
              <w:t>–</w:t>
            </w:r>
            <w:r w:rsidRPr="00636D5A">
              <w:rPr>
                <w:rFonts w:ascii="Arial" w:eastAsia="DengXian" w:hAnsi="Arial" w:cs="Arial"/>
                <w:sz w:val="18"/>
                <w:lang w:val="sv-SE" w:eastAsia="ko-KR"/>
              </w:rPr>
              <w:t xml:space="preserve"> </w:t>
            </w:r>
            <w:r>
              <w:rPr>
                <w:rFonts w:ascii="Arial" w:eastAsia="DengXian" w:hAnsi="Arial" w:cs="Arial"/>
                <w:color w:val="000000"/>
                <w:sz w:val="18"/>
                <w:szCs w:val="18"/>
                <w:lang w:val="sv-SE"/>
              </w:rPr>
              <w:t>728</w:t>
            </w:r>
            <w:r w:rsidRPr="00636D5A">
              <w:rPr>
                <w:rFonts w:ascii="Arial" w:eastAsia="DengXian"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30C319C" w14:textId="77777777" w:rsidR="008F4D94" w:rsidRPr="00636D5A" w:rsidRDefault="008F4D94" w:rsidP="006A46EC">
            <w:pPr>
              <w:keepNext/>
              <w:keepLines/>
              <w:spacing w:after="0"/>
              <w:jc w:val="center"/>
              <w:rPr>
                <w:rFonts w:ascii="Arial" w:eastAsia="DengXian" w:hAnsi="Arial" w:cs="Arial"/>
                <w:sz w:val="18"/>
                <w:lang w:eastAsia="ko-KR"/>
              </w:rPr>
            </w:pPr>
            <w:r>
              <w:rPr>
                <w:rFonts w:ascii="Arial" w:eastAsia="DengXian" w:hAnsi="Arial" w:cs="Arial"/>
                <w:color w:val="000000"/>
                <w:sz w:val="18"/>
                <w:szCs w:val="18"/>
              </w:rPr>
              <w:t>SDL</w:t>
            </w:r>
          </w:p>
        </w:tc>
      </w:tr>
      <w:tr w:rsidR="008F4D94" w:rsidRPr="00636D5A" w14:paraId="11DB9642"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4727129" w14:textId="77777777" w:rsidR="008F4D94" w:rsidRPr="00636D5A" w:rsidRDefault="008F4D94" w:rsidP="006A46EC">
            <w:pPr>
              <w:keepNext/>
              <w:keepLines/>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66</w:t>
            </w:r>
          </w:p>
        </w:tc>
        <w:tc>
          <w:tcPr>
            <w:tcW w:w="3536" w:type="dxa"/>
            <w:tcBorders>
              <w:top w:val="single" w:sz="4" w:space="0" w:color="auto"/>
              <w:left w:val="single" w:sz="4" w:space="0" w:color="auto"/>
              <w:bottom w:val="single" w:sz="4" w:space="0" w:color="auto"/>
              <w:right w:val="single" w:sz="4" w:space="0" w:color="auto"/>
            </w:tcBorders>
            <w:vAlign w:val="center"/>
          </w:tcPr>
          <w:p w14:paraId="456C05D0" w14:textId="77777777" w:rsidR="008F4D94" w:rsidRPr="00636D5A"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1710</w:t>
            </w:r>
            <w:r w:rsidRPr="00636D5A">
              <w:rPr>
                <w:rFonts w:ascii="Arial" w:eastAsia="DengXian"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DengXian" w:hAnsi="Arial" w:cs="Arial"/>
                <w:color w:val="000000"/>
                <w:sz w:val="18"/>
                <w:szCs w:val="18"/>
              </w:rPr>
              <w:t>–</w:t>
            </w:r>
            <w:r w:rsidRPr="00636D5A">
              <w:rPr>
                <w:rFonts w:ascii="Arial" w:eastAsia="Calibri" w:hAnsi="Arial" w:cs="Arial"/>
                <w:sz w:val="18"/>
                <w:lang w:eastAsia="ko-KR"/>
              </w:rPr>
              <w:t xml:space="preserve"> </w:t>
            </w:r>
            <w:r>
              <w:rPr>
                <w:rFonts w:ascii="Arial" w:eastAsia="DengXian" w:hAnsi="Arial" w:cs="Arial"/>
                <w:color w:val="000000"/>
                <w:sz w:val="18"/>
                <w:szCs w:val="18"/>
              </w:rPr>
              <w:t>1780</w:t>
            </w:r>
            <w:r w:rsidRPr="00636D5A">
              <w:rPr>
                <w:rFonts w:ascii="Arial" w:eastAsia="DengXian"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5C27E72F" w14:textId="77777777" w:rsidR="008F4D94" w:rsidRPr="00636D5A"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2110</w:t>
            </w:r>
            <w:r w:rsidRPr="00636D5A">
              <w:rPr>
                <w:rFonts w:ascii="Arial" w:eastAsia="DengXian" w:hAnsi="Arial" w:cs="Arial"/>
                <w:color w:val="000000"/>
                <w:sz w:val="18"/>
                <w:szCs w:val="18"/>
              </w:rPr>
              <w:t xml:space="preserve"> MHz</w:t>
            </w:r>
            <w:r w:rsidRPr="00636D5A">
              <w:rPr>
                <w:rFonts w:ascii="Arial" w:eastAsia="DengXian" w:hAnsi="Arial" w:cs="Arial"/>
                <w:sz w:val="18"/>
                <w:lang w:eastAsia="ko-KR"/>
              </w:rPr>
              <w:t xml:space="preserve"> </w:t>
            </w:r>
            <w:r w:rsidRPr="00636D5A">
              <w:rPr>
                <w:rFonts w:ascii="Arial" w:eastAsia="DengXian" w:hAnsi="Arial" w:cs="Arial"/>
                <w:color w:val="000000"/>
                <w:sz w:val="18"/>
                <w:szCs w:val="18"/>
              </w:rPr>
              <w:t>–</w:t>
            </w:r>
            <w:r w:rsidRPr="00636D5A">
              <w:rPr>
                <w:rFonts w:ascii="Arial" w:eastAsia="DengXian" w:hAnsi="Arial" w:cs="Arial"/>
                <w:sz w:val="18"/>
                <w:lang w:eastAsia="ko-KR"/>
              </w:rPr>
              <w:t xml:space="preserve"> </w:t>
            </w:r>
            <w:r>
              <w:rPr>
                <w:rFonts w:ascii="Arial" w:eastAsia="DengXian" w:hAnsi="Arial" w:cs="Arial"/>
                <w:color w:val="000000"/>
                <w:sz w:val="18"/>
                <w:szCs w:val="18"/>
              </w:rPr>
              <w:t>2200</w:t>
            </w:r>
            <w:r w:rsidRPr="00636D5A">
              <w:rPr>
                <w:rFonts w:ascii="Arial" w:eastAsia="DengXian"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01DCE220" w14:textId="77777777" w:rsidR="008F4D94" w:rsidRPr="00636D5A"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FDD</w:t>
            </w:r>
          </w:p>
        </w:tc>
      </w:tr>
    </w:tbl>
    <w:p w14:paraId="30201109" w14:textId="77777777" w:rsidR="008F4D94" w:rsidRPr="00636D5A" w:rsidRDefault="008F4D94" w:rsidP="008F4D94">
      <w:pPr>
        <w:rPr>
          <w:rFonts w:eastAsia="DengXian"/>
          <w:lang w:eastAsia="zh-CN"/>
        </w:rPr>
      </w:pPr>
    </w:p>
    <w:p w14:paraId="593A5372" w14:textId="77777777" w:rsidR="008F4D94" w:rsidRPr="00CF42FD" w:rsidRDefault="008F4D94" w:rsidP="00CF42FD">
      <w:pPr>
        <w:pStyle w:val="Heading4"/>
      </w:pPr>
      <w:bookmarkStart w:id="442" w:name="_Toc183507972"/>
      <w:r w:rsidRPr="00CF42FD">
        <w:t>5.34.1.2</w:t>
      </w:r>
      <w:r w:rsidRPr="00CF42FD">
        <w:tab/>
        <w:t>Channel bandwidths per operating band for CA</w:t>
      </w:r>
      <w:bookmarkEnd w:id="442"/>
    </w:p>
    <w:p w14:paraId="2DA019B4" w14:textId="77777777" w:rsidR="008F4D94" w:rsidRPr="00636D5A" w:rsidRDefault="008F4D94" w:rsidP="008F4D94">
      <w:pPr>
        <w:keepNext/>
        <w:keepLines/>
        <w:spacing w:before="60"/>
        <w:jc w:val="center"/>
        <w:rPr>
          <w:rFonts w:ascii="Arial" w:eastAsia="Times New Roman" w:hAnsi="Arial"/>
          <w:b/>
          <w:lang w:val="en-US" w:eastAsia="en-GB"/>
        </w:rPr>
      </w:pPr>
      <w:r w:rsidRPr="00636D5A">
        <w:rPr>
          <w:rFonts w:ascii="Arial" w:eastAsia="DengXian" w:hAnsi="Arial" w:cs="Arial"/>
          <w:b/>
        </w:rPr>
        <w:t xml:space="preserve">Table </w:t>
      </w:r>
      <w:r>
        <w:rPr>
          <w:rFonts w:ascii="Arial" w:eastAsia="DengXian" w:hAnsi="Arial" w:cs="Arial" w:hint="eastAsia"/>
          <w:b/>
          <w:lang w:val="en-US" w:eastAsia="zh-CN"/>
        </w:rPr>
        <w:t>5.34</w:t>
      </w:r>
      <w:r w:rsidRPr="00636D5A">
        <w:rPr>
          <w:rFonts w:ascii="Arial" w:eastAsia="DengXian" w:hAnsi="Arial" w:cs="Arial"/>
          <w:b/>
          <w:lang w:val="en-US" w:eastAsia="zh-CN"/>
        </w:rPr>
        <w:t>.1</w:t>
      </w:r>
      <w:r w:rsidRPr="00636D5A">
        <w:rPr>
          <w:rFonts w:ascii="Arial" w:eastAsia="DengXian" w:hAnsi="Arial" w:cs="Arial"/>
          <w:b/>
          <w:lang w:eastAsia="zh-CN"/>
        </w:rPr>
        <w:t>.2</w:t>
      </w:r>
      <w:r w:rsidRPr="00636D5A">
        <w:rPr>
          <w:rFonts w:ascii="Arial" w:eastAsia="DengXian" w:hAnsi="Arial" w:cs="Arial"/>
          <w:b/>
        </w:rPr>
        <w:t xml:space="preserve">-1: Supported </w:t>
      </w:r>
      <w:r w:rsidRPr="00636D5A">
        <w:rPr>
          <w:rFonts w:ascii="Arial" w:eastAsia="DengXian" w:hAnsi="Arial" w:cs="Arial"/>
          <w:b/>
          <w:lang w:eastAsia="ja-JP"/>
        </w:rPr>
        <w:t>b</w:t>
      </w:r>
      <w:r w:rsidRPr="00636D5A">
        <w:rPr>
          <w:rFonts w:ascii="Arial" w:eastAsia="DengXian" w:hAnsi="Arial" w:cs="Arial"/>
          <w:b/>
        </w:rPr>
        <w:t xml:space="preserve">andwidths per </w:t>
      </w:r>
      <w:r w:rsidRPr="00636D5A">
        <w:rPr>
          <w:rFonts w:ascii="Arial" w:eastAsia="DengXian" w:hAnsi="Arial" w:cs="Arial"/>
          <w:b/>
          <w:lang w:val="en-US" w:eastAsia="zh-CN"/>
        </w:rPr>
        <w:t>CA</w:t>
      </w:r>
      <w:r w:rsidRPr="00636D5A">
        <w:rPr>
          <w:rFonts w:ascii="Arial" w:eastAsia="DengXian" w:hAnsi="Arial" w:cs="Arial"/>
          <w:b/>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8F4D94" w:rsidRPr="00636D5A" w14:paraId="091A09E2" w14:textId="77777777" w:rsidTr="006A46EC">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06C755" w14:textId="77777777" w:rsidR="008F4D94" w:rsidRPr="00636D5A" w:rsidRDefault="008F4D94" w:rsidP="006A46EC">
            <w:pPr>
              <w:keepNext/>
              <w:keepLines/>
              <w:overflowPunct w:val="0"/>
              <w:autoSpaceDE w:val="0"/>
              <w:autoSpaceDN w:val="0"/>
              <w:adjustRightInd w:val="0"/>
              <w:spacing w:after="0"/>
              <w:jc w:val="center"/>
              <w:rPr>
                <w:rFonts w:ascii="Arial" w:eastAsia="DengXian" w:hAnsi="Arial" w:cs="Arial"/>
                <w:bCs/>
                <w:sz w:val="18"/>
                <w:szCs w:val="18"/>
              </w:rPr>
            </w:pPr>
            <w:r w:rsidRPr="00636D5A">
              <w:rPr>
                <w:rFonts w:ascii="Arial" w:eastAsia="DengXian" w:hAnsi="Arial" w:cs="Arial"/>
                <w:b/>
                <w:bCs/>
                <w:color w:val="000000"/>
                <w:sz w:val="18"/>
                <w:szCs w:val="18"/>
              </w:rPr>
              <w:t xml:space="preserve">CA operating/channel bandwidth </w:t>
            </w:r>
            <w:r w:rsidRPr="00636D5A">
              <w:rPr>
                <w:rFonts w:ascii="Arial" w:eastAsia="DengXian" w:hAnsi="Arial" w:cs="Arial" w:hint="eastAsia"/>
                <w:b/>
                <w:bCs/>
                <w:color w:val="000000"/>
                <w:sz w:val="18"/>
                <w:szCs w:val="18"/>
                <w:lang w:eastAsia="zh-CN"/>
              </w:rPr>
              <w:t>(</w:t>
            </w:r>
            <w:r w:rsidRPr="00636D5A">
              <w:rPr>
                <w:rFonts w:ascii="Arial" w:eastAsia="DengXian" w:hAnsi="Arial" w:cs="Arial"/>
                <w:b/>
                <w:bCs/>
                <w:color w:val="000000"/>
                <w:sz w:val="18"/>
                <w:szCs w:val="18"/>
              </w:rPr>
              <w:t>MHz)</w:t>
            </w:r>
          </w:p>
        </w:tc>
      </w:tr>
      <w:tr w:rsidR="008F4D94" w:rsidRPr="00636D5A" w14:paraId="657692CC" w14:textId="77777777" w:rsidTr="006A46EC">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46F9DC46" w14:textId="77777777" w:rsidR="008F4D94" w:rsidRPr="00636D5A" w:rsidRDefault="008F4D94" w:rsidP="006A46EC">
            <w:pPr>
              <w:keepNext/>
              <w:keepLines/>
              <w:overflowPunct w:val="0"/>
              <w:autoSpaceDE w:val="0"/>
              <w:autoSpaceDN w:val="0"/>
              <w:adjustRightInd w:val="0"/>
              <w:spacing w:after="0"/>
              <w:jc w:val="center"/>
              <w:rPr>
                <w:rFonts w:ascii="Arial" w:eastAsia="DengXian" w:hAnsi="Arial" w:cs="Arial"/>
                <w:bCs/>
                <w:sz w:val="18"/>
                <w:szCs w:val="18"/>
              </w:rPr>
            </w:pPr>
            <w:r w:rsidRPr="00636D5A">
              <w:rPr>
                <w:rFonts w:ascii="Arial" w:eastAsia="DengXian"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7A84339B" w14:textId="77777777" w:rsidR="008F4D94" w:rsidRPr="00636D5A" w:rsidRDefault="008F4D94" w:rsidP="006A46EC">
            <w:pPr>
              <w:spacing w:after="0"/>
              <w:jc w:val="center"/>
              <w:rPr>
                <w:rFonts w:ascii="Arial" w:eastAsia="DengXian" w:hAnsi="Arial" w:cs="Arial"/>
                <w:b/>
                <w:bCs/>
                <w:sz w:val="18"/>
                <w:szCs w:val="18"/>
              </w:rPr>
            </w:pPr>
            <w:r w:rsidRPr="00636D5A">
              <w:rPr>
                <w:rFonts w:ascii="Arial" w:eastAsia="DengXian"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3CBCBAC5" w14:textId="77777777" w:rsidR="008F4D94" w:rsidRPr="00636D5A" w:rsidRDefault="008F4D94" w:rsidP="006A46EC">
            <w:pPr>
              <w:spacing w:after="0"/>
              <w:jc w:val="center"/>
              <w:rPr>
                <w:rFonts w:ascii="Arial" w:eastAsia="DengXian" w:hAnsi="Arial" w:cs="Arial"/>
                <w:b/>
                <w:bCs/>
                <w:sz w:val="18"/>
                <w:szCs w:val="18"/>
              </w:rPr>
            </w:pPr>
            <w:r w:rsidRPr="00636D5A">
              <w:rPr>
                <w:rFonts w:ascii="Arial" w:eastAsia="DengXian"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F55DBFA" w14:textId="77777777" w:rsidR="008F4D94" w:rsidRPr="00636D5A" w:rsidRDefault="008F4D94" w:rsidP="006A46EC">
            <w:pPr>
              <w:spacing w:after="0"/>
              <w:jc w:val="center"/>
              <w:rPr>
                <w:rFonts w:ascii="Arial" w:eastAsia="DengXian" w:hAnsi="Arial" w:cs="Arial"/>
                <w:b/>
                <w:bCs/>
                <w:sz w:val="18"/>
                <w:szCs w:val="18"/>
              </w:rPr>
            </w:pPr>
            <w:r w:rsidRPr="00636D5A">
              <w:rPr>
                <w:rFonts w:ascii="Arial" w:eastAsia="DengXian"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0BE4D972" w14:textId="77777777" w:rsidR="008F4D94" w:rsidRPr="00636D5A" w:rsidRDefault="008F4D94" w:rsidP="006A46EC">
            <w:pPr>
              <w:spacing w:after="0"/>
              <w:jc w:val="center"/>
              <w:rPr>
                <w:rFonts w:ascii="Arial" w:eastAsia="DengXian" w:hAnsi="Arial" w:cs="Arial"/>
                <w:b/>
                <w:bCs/>
                <w:sz w:val="18"/>
                <w:szCs w:val="18"/>
              </w:rPr>
            </w:pPr>
            <w:r w:rsidRPr="00636D5A">
              <w:rPr>
                <w:rFonts w:ascii="Arial" w:eastAsia="DengXian" w:hAnsi="Arial" w:cs="Arial"/>
                <w:b/>
                <w:bCs/>
                <w:sz w:val="18"/>
                <w:szCs w:val="18"/>
              </w:rPr>
              <w:t>Bandwidth combination set</w:t>
            </w:r>
          </w:p>
        </w:tc>
      </w:tr>
      <w:tr w:rsidR="008F4D94" w:rsidRPr="00636D5A" w14:paraId="04269CA8" w14:textId="77777777" w:rsidTr="006A46EC">
        <w:trPr>
          <w:trHeight w:val="70"/>
        </w:trPr>
        <w:tc>
          <w:tcPr>
            <w:tcW w:w="932" w:type="pct"/>
            <w:tcBorders>
              <w:top w:val="single" w:sz="4" w:space="0" w:color="auto"/>
              <w:left w:val="single" w:sz="4" w:space="0" w:color="auto"/>
              <w:right w:val="single" w:sz="4" w:space="0" w:color="auto"/>
            </w:tcBorders>
            <w:shd w:val="clear" w:color="auto" w:fill="auto"/>
            <w:vAlign w:val="center"/>
          </w:tcPr>
          <w:p w14:paraId="10EA98A5" w14:textId="77777777" w:rsidR="008F4D94" w:rsidRPr="00636D5A" w:rsidRDefault="008F4D94" w:rsidP="006A46EC">
            <w:pPr>
              <w:spacing w:after="0"/>
              <w:rPr>
                <w:rFonts w:ascii="Arial" w:eastAsia="DengXian" w:hAnsi="Arial" w:cs="Arial"/>
                <w:color w:val="000000"/>
                <w:sz w:val="18"/>
                <w:szCs w:val="18"/>
              </w:rPr>
            </w:pPr>
            <w:r w:rsidRPr="00636D5A">
              <w:rPr>
                <w:rFonts w:ascii="Arial" w:eastAsia="DengXian" w:hAnsi="Arial" w:cs="Arial"/>
                <w:color w:val="000000"/>
                <w:sz w:val="18"/>
                <w:szCs w:val="18"/>
              </w:rPr>
              <w:t>CA_n</w:t>
            </w:r>
            <w:r>
              <w:rPr>
                <w:rFonts w:ascii="Arial" w:eastAsia="DengXian" w:hAnsi="Arial" w:cs="Arial"/>
                <w:color w:val="000000"/>
                <w:sz w:val="18"/>
                <w:szCs w:val="18"/>
              </w:rPr>
              <w:t>7</w:t>
            </w:r>
            <w:r w:rsidRPr="00636D5A">
              <w:rPr>
                <w:rFonts w:ascii="Arial" w:eastAsia="DengXian" w:hAnsi="Arial" w:cs="Arial"/>
                <w:color w:val="000000"/>
                <w:sz w:val="18"/>
                <w:szCs w:val="18"/>
              </w:rPr>
              <w:t>A-n</w:t>
            </w:r>
            <w:r>
              <w:rPr>
                <w:rFonts w:ascii="Arial" w:eastAsia="DengXian" w:hAnsi="Arial" w:cs="Arial"/>
                <w:color w:val="000000"/>
                <w:sz w:val="18"/>
                <w:szCs w:val="18"/>
              </w:rPr>
              <w:t>29</w:t>
            </w:r>
            <w:r w:rsidRPr="00636D5A">
              <w:rPr>
                <w:rFonts w:ascii="Arial" w:eastAsia="DengXian" w:hAnsi="Arial" w:cs="Arial"/>
                <w:color w:val="000000"/>
                <w:sz w:val="18"/>
                <w:szCs w:val="18"/>
              </w:rPr>
              <w:t>A-n</w:t>
            </w:r>
            <w:r>
              <w:rPr>
                <w:rFonts w:ascii="Arial" w:eastAsia="DengXian" w:hAnsi="Arial" w:cs="Arial"/>
                <w:color w:val="000000"/>
                <w:sz w:val="18"/>
                <w:szCs w:val="18"/>
              </w:rPr>
              <w:t>66</w:t>
            </w:r>
            <w:r w:rsidRPr="00636D5A">
              <w:rPr>
                <w:rFonts w:ascii="Arial" w:eastAsia="DengXian" w:hAnsi="Arial" w:cs="Arial"/>
                <w:color w:val="000000"/>
                <w:sz w:val="18"/>
                <w:szCs w:val="18"/>
              </w:rPr>
              <w:t>A</w:t>
            </w:r>
          </w:p>
        </w:tc>
        <w:tc>
          <w:tcPr>
            <w:tcW w:w="1028" w:type="pct"/>
            <w:tcBorders>
              <w:top w:val="single" w:sz="4" w:space="0" w:color="auto"/>
              <w:left w:val="nil"/>
              <w:right w:val="single" w:sz="4" w:space="0" w:color="auto"/>
            </w:tcBorders>
            <w:shd w:val="clear" w:color="auto" w:fill="auto"/>
            <w:vAlign w:val="center"/>
          </w:tcPr>
          <w:p w14:paraId="12EEA113" w14:textId="77777777" w:rsidR="008F4D94" w:rsidRPr="00636D5A" w:rsidRDefault="008F4D94" w:rsidP="006A46EC">
            <w:pPr>
              <w:spacing w:after="0"/>
              <w:rPr>
                <w:rFonts w:ascii="Arial" w:eastAsia="DengXian" w:hAnsi="Arial" w:cs="Arial"/>
                <w:color w:val="000000"/>
                <w:sz w:val="18"/>
                <w:szCs w:val="18"/>
              </w:rPr>
            </w:pPr>
            <w:r w:rsidRPr="00636D5A">
              <w:rPr>
                <w:rFonts w:ascii="Arial" w:eastAsia="DengXian" w:hAnsi="Arial" w:cs="Arial"/>
                <w:color w:val="000000"/>
                <w:sz w:val="18"/>
                <w:szCs w:val="18"/>
              </w:rPr>
              <w:t>CA_n</w:t>
            </w:r>
            <w:r>
              <w:rPr>
                <w:rFonts w:ascii="Arial" w:eastAsia="DengXian" w:hAnsi="Arial" w:cs="Arial"/>
                <w:color w:val="000000"/>
                <w:sz w:val="18"/>
                <w:szCs w:val="18"/>
              </w:rPr>
              <w:t>7</w:t>
            </w:r>
            <w:r w:rsidRPr="00636D5A">
              <w:rPr>
                <w:rFonts w:ascii="Arial" w:eastAsia="DengXian" w:hAnsi="Arial" w:cs="Arial"/>
                <w:color w:val="000000"/>
                <w:sz w:val="18"/>
                <w:szCs w:val="18"/>
              </w:rPr>
              <w:t>A-n</w:t>
            </w:r>
            <w:r>
              <w:rPr>
                <w:rFonts w:ascii="Arial" w:eastAsia="DengXian" w:hAnsi="Arial" w:cs="Arial"/>
                <w:color w:val="000000"/>
                <w:sz w:val="18"/>
                <w:szCs w:val="18"/>
              </w:rPr>
              <w:t>66</w:t>
            </w:r>
            <w:r w:rsidRPr="00636D5A">
              <w:rPr>
                <w:rFonts w:ascii="Arial" w:eastAsia="DengXian"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7A6130B" w14:textId="77777777" w:rsidR="008F4D94" w:rsidRPr="00636D5A" w:rsidRDefault="008F4D94" w:rsidP="006A46EC">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9356F3A" w14:textId="77777777" w:rsidR="008F4D94" w:rsidRPr="00636D5A" w:rsidRDefault="008F4D94" w:rsidP="006A46EC">
            <w:pPr>
              <w:spacing w:before="100" w:beforeAutospacing="1" w:after="0"/>
              <w:jc w:val="center"/>
              <w:rPr>
                <w:rFonts w:ascii="Arial" w:eastAsia="DengXian" w:hAnsi="Arial" w:cs="Arial"/>
                <w:color w:val="000000"/>
                <w:sz w:val="18"/>
                <w:szCs w:val="18"/>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7</w:t>
            </w:r>
            <w:r w:rsidRPr="005B75C4">
              <w:rPr>
                <w:rFonts w:ascii="Arial" w:eastAsia="DengXian"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41F8E2EE" w14:textId="77777777" w:rsidR="008F4D94" w:rsidRPr="00636D5A" w:rsidRDefault="008F4D94" w:rsidP="006A46EC">
            <w:pPr>
              <w:spacing w:after="0"/>
              <w:jc w:val="center"/>
              <w:rPr>
                <w:rFonts w:ascii="Arial" w:eastAsia="DengXian" w:hAnsi="Arial" w:cs="Arial"/>
                <w:sz w:val="18"/>
                <w:szCs w:val="18"/>
              </w:rPr>
            </w:pPr>
            <w:r>
              <w:rPr>
                <w:rFonts w:ascii="Arial" w:eastAsia="DengXian" w:hAnsi="Arial" w:cs="Arial"/>
                <w:sz w:val="18"/>
                <w:szCs w:val="18"/>
              </w:rPr>
              <w:t>4 and 5</w:t>
            </w:r>
          </w:p>
        </w:tc>
      </w:tr>
      <w:tr w:rsidR="008F4D94" w:rsidRPr="00636D5A" w14:paraId="7A6F8A5D" w14:textId="77777777" w:rsidTr="006A46EC">
        <w:trPr>
          <w:trHeight w:val="70"/>
        </w:trPr>
        <w:tc>
          <w:tcPr>
            <w:tcW w:w="932" w:type="pct"/>
            <w:tcBorders>
              <w:left w:val="single" w:sz="4" w:space="0" w:color="auto"/>
              <w:right w:val="single" w:sz="4" w:space="0" w:color="auto"/>
            </w:tcBorders>
            <w:shd w:val="clear" w:color="auto" w:fill="auto"/>
            <w:vAlign w:val="center"/>
          </w:tcPr>
          <w:p w14:paraId="5854847D" w14:textId="77777777" w:rsidR="008F4D94" w:rsidRPr="00636D5A" w:rsidRDefault="008F4D94" w:rsidP="006A46EC">
            <w:pPr>
              <w:spacing w:after="0"/>
              <w:rPr>
                <w:rFonts w:ascii="Arial" w:eastAsia="DengXian" w:hAnsi="Arial" w:cs="Arial"/>
                <w:color w:val="000000"/>
                <w:sz w:val="18"/>
                <w:szCs w:val="18"/>
              </w:rPr>
            </w:pPr>
          </w:p>
        </w:tc>
        <w:tc>
          <w:tcPr>
            <w:tcW w:w="1028" w:type="pct"/>
            <w:tcBorders>
              <w:left w:val="nil"/>
              <w:right w:val="single" w:sz="4" w:space="0" w:color="auto"/>
            </w:tcBorders>
            <w:shd w:val="clear" w:color="auto" w:fill="auto"/>
            <w:vAlign w:val="center"/>
          </w:tcPr>
          <w:p w14:paraId="3D6B96BD" w14:textId="77777777" w:rsidR="008F4D94" w:rsidRPr="00636D5A" w:rsidRDefault="008F4D94" w:rsidP="006A46EC">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38296A4" w14:textId="77777777" w:rsidR="008F4D94" w:rsidRPr="00636D5A" w:rsidRDefault="008F4D94" w:rsidP="006A46EC">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3DA0472" w14:textId="77777777" w:rsidR="008F4D94" w:rsidRPr="00636D5A" w:rsidRDefault="008F4D94" w:rsidP="006A46EC">
            <w:pPr>
              <w:spacing w:before="100" w:beforeAutospacing="1" w:after="0"/>
              <w:jc w:val="center"/>
              <w:rPr>
                <w:rFonts w:ascii="Arial" w:eastAsia="DengXian" w:hAnsi="Arial" w:cs="Arial"/>
                <w:color w:val="000000"/>
                <w:sz w:val="18"/>
                <w:szCs w:val="18"/>
              </w:rPr>
            </w:pPr>
            <w:r w:rsidRPr="005B75C4">
              <w:rPr>
                <w:rFonts w:ascii="Arial" w:eastAsia="DengXian" w:hAnsi="Arial" w:cs="Arial"/>
                <w:color w:val="000000"/>
                <w:sz w:val="18"/>
                <w:szCs w:val="18"/>
              </w:rPr>
              <w:t>n</w:t>
            </w:r>
            <w:r>
              <w:rPr>
                <w:rFonts w:ascii="Arial" w:eastAsia="DengXian" w:hAnsi="Arial" w:cs="Arial"/>
                <w:color w:val="000000"/>
                <w:sz w:val="18"/>
                <w:szCs w:val="18"/>
              </w:rPr>
              <w:t>29</w:t>
            </w:r>
            <w:r w:rsidRPr="005B75C4">
              <w:rPr>
                <w:rFonts w:ascii="Arial" w:eastAsia="DengXian"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7DE94E58" w14:textId="77777777" w:rsidR="008F4D94" w:rsidRPr="00636D5A" w:rsidRDefault="008F4D94" w:rsidP="006A46EC">
            <w:pPr>
              <w:spacing w:after="0"/>
              <w:rPr>
                <w:rFonts w:ascii="Arial" w:eastAsia="DengXian" w:hAnsi="Arial" w:cs="Arial"/>
                <w:sz w:val="18"/>
                <w:szCs w:val="18"/>
              </w:rPr>
            </w:pPr>
          </w:p>
        </w:tc>
      </w:tr>
      <w:tr w:rsidR="008F4D94" w:rsidRPr="00636D5A" w14:paraId="3E280578" w14:textId="77777777" w:rsidTr="006A46EC">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241C107E" w14:textId="77777777" w:rsidR="008F4D94" w:rsidRPr="00636D5A" w:rsidRDefault="008F4D94" w:rsidP="006A46EC">
            <w:pPr>
              <w:spacing w:after="0"/>
              <w:rPr>
                <w:rFonts w:ascii="Arial" w:eastAsia="DengXian"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63B16B3E" w14:textId="77777777" w:rsidR="008F4D94" w:rsidRPr="00636D5A" w:rsidRDefault="008F4D94" w:rsidP="006A46EC">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86C0F94" w14:textId="77777777" w:rsidR="008F4D94" w:rsidRPr="00636D5A" w:rsidRDefault="008F4D94" w:rsidP="006A46EC">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66</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49E6360" w14:textId="77777777" w:rsidR="008F4D94" w:rsidRPr="00636D5A" w:rsidRDefault="008F4D94" w:rsidP="006A46EC">
            <w:pPr>
              <w:spacing w:before="100" w:beforeAutospacing="1" w:after="0"/>
              <w:jc w:val="center"/>
              <w:rPr>
                <w:rFonts w:ascii="Arial" w:eastAsia="DengXian" w:hAnsi="Arial" w:cs="Arial"/>
                <w:sz w:val="18"/>
                <w:szCs w:val="18"/>
                <w:lang w:eastAsia="zh-CN" w:bidi="ar"/>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66</w:t>
            </w:r>
            <w:r w:rsidRPr="005B75C4">
              <w:rPr>
                <w:rFonts w:ascii="Arial" w:eastAsia="DengXian" w:hAnsi="Arial" w:cs="Arial"/>
                <w:sz w:val="18"/>
                <w:szCs w:val="18"/>
                <w:lang w:eastAsia="zh-CN" w:bidi="ar"/>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5B574612" w14:textId="77777777" w:rsidR="008F4D94" w:rsidRPr="00636D5A" w:rsidRDefault="008F4D94" w:rsidP="006A46EC">
            <w:pPr>
              <w:spacing w:after="0"/>
              <w:rPr>
                <w:rFonts w:ascii="Arial" w:eastAsia="DengXian" w:hAnsi="Arial" w:cs="Arial"/>
                <w:sz w:val="18"/>
                <w:szCs w:val="18"/>
              </w:rPr>
            </w:pPr>
          </w:p>
        </w:tc>
      </w:tr>
    </w:tbl>
    <w:p w14:paraId="206699C6" w14:textId="77777777" w:rsidR="008F4D94" w:rsidRPr="00636D5A" w:rsidRDefault="008F4D94" w:rsidP="008F4D94">
      <w:pPr>
        <w:spacing w:after="0"/>
        <w:rPr>
          <w:rFonts w:eastAsia="Calibri"/>
          <w:lang w:eastAsia="ko-KR"/>
        </w:rPr>
      </w:pPr>
    </w:p>
    <w:p w14:paraId="1B25F7DB" w14:textId="77777777" w:rsidR="008F4D94" w:rsidRPr="00F94621" w:rsidRDefault="008F4D94" w:rsidP="008F4D94">
      <w:pPr>
        <w:rPr>
          <w:rFonts w:eastAsia="DengXian"/>
          <w:iCs/>
        </w:rPr>
      </w:pPr>
    </w:p>
    <w:p w14:paraId="1AA24582" w14:textId="77777777" w:rsidR="008F4D94" w:rsidRPr="00CF42FD" w:rsidRDefault="008F4D94" w:rsidP="00CF42FD">
      <w:pPr>
        <w:pStyle w:val="Heading4"/>
      </w:pPr>
      <w:bookmarkStart w:id="443" w:name="_Toc183507973"/>
      <w:r w:rsidRPr="00CF42FD">
        <w:t>5.34.1.3</w:t>
      </w:r>
      <w:r w:rsidRPr="00CF42FD">
        <w:tab/>
        <w:t>∆T</w:t>
      </w:r>
      <w:r w:rsidRPr="00CF42FD">
        <w:rPr>
          <w:vertAlign w:val="subscript"/>
        </w:rPr>
        <w:t>IB,c</w:t>
      </w:r>
      <w:r w:rsidRPr="00CF42FD">
        <w:t xml:space="preserve"> and ∆R</w:t>
      </w:r>
      <w:r w:rsidRPr="00CF42FD">
        <w:rPr>
          <w:vertAlign w:val="subscript"/>
        </w:rPr>
        <w:t>IB,c</w:t>
      </w:r>
      <w:r w:rsidRPr="00CF42FD">
        <w:t xml:space="preserve"> values</w:t>
      </w:r>
      <w:bookmarkEnd w:id="443"/>
    </w:p>
    <w:p w14:paraId="5E514180" w14:textId="77777777" w:rsidR="008F4D94" w:rsidRPr="00636D5A" w:rsidRDefault="008F4D94" w:rsidP="008F4D94">
      <w:pPr>
        <w:rPr>
          <w:rFonts w:eastAsia="DengXian"/>
          <w:lang w:val="en-US" w:eastAsia="zh-CN"/>
        </w:rPr>
      </w:pPr>
      <w:r w:rsidRPr="00636D5A">
        <w:rPr>
          <w:rFonts w:eastAsia="DengXian"/>
        </w:rPr>
        <w:t xml:space="preserve">For </w:t>
      </w:r>
      <w:r w:rsidRPr="00636D5A">
        <w:rPr>
          <w:rFonts w:eastAsia="DengXian"/>
          <w:lang w:val="en-US" w:eastAsia="zh-CN"/>
        </w:rPr>
        <w:t>CA</w:t>
      </w:r>
      <w:r w:rsidRPr="00636D5A">
        <w:rPr>
          <w:rFonts w:eastAsia="DengXian"/>
          <w:lang w:eastAsia="zh-CN"/>
        </w:rPr>
        <w:t>_</w:t>
      </w:r>
      <w:r w:rsidRPr="00636D5A">
        <w:rPr>
          <w:rFonts w:eastAsia="DengXian"/>
          <w:lang w:val="en-US" w:eastAsia="zh-CN"/>
        </w:rPr>
        <w:t>n</w:t>
      </w:r>
      <w:r>
        <w:rPr>
          <w:rFonts w:eastAsia="DengXian"/>
          <w:lang w:val="en-US" w:eastAsia="zh-CN"/>
        </w:rPr>
        <w:t>7</w:t>
      </w:r>
      <w:r w:rsidRPr="00636D5A">
        <w:rPr>
          <w:rFonts w:eastAsia="DengXian"/>
          <w:lang w:eastAsia="ja-JP"/>
        </w:rPr>
        <w:t>-n</w:t>
      </w:r>
      <w:r>
        <w:rPr>
          <w:rFonts w:eastAsia="DengXian"/>
          <w:lang w:val="en-US" w:eastAsia="zh-CN"/>
        </w:rPr>
        <w:t>29</w:t>
      </w:r>
      <w:r w:rsidRPr="00636D5A">
        <w:rPr>
          <w:rFonts w:eastAsia="DengXian"/>
          <w:lang w:val="en-US" w:eastAsia="zh-CN"/>
        </w:rPr>
        <w:t>-</w:t>
      </w:r>
      <w:r w:rsidRPr="00636D5A">
        <w:rPr>
          <w:rFonts w:eastAsia="DengXian" w:hint="eastAsia"/>
          <w:lang w:val="en-US" w:eastAsia="zh-CN"/>
        </w:rPr>
        <w:t>n</w:t>
      </w:r>
      <w:r>
        <w:rPr>
          <w:rFonts w:eastAsia="DengXian"/>
          <w:lang w:val="en-US" w:eastAsia="zh-CN"/>
        </w:rPr>
        <w:t>66</w:t>
      </w:r>
      <w:r w:rsidRPr="00636D5A">
        <w:rPr>
          <w:rFonts w:eastAsia="DengXian"/>
        </w:rPr>
        <w:t>, the</w:t>
      </w:r>
      <w:r w:rsidRPr="00636D5A">
        <w:rPr>
          <w:rFonts w:eastAsia="DengXian"/>
          <w:lang w:eastAsia="zh-CN"/>
        </w:rPr>
        <w:t xml:space="preserve"> </w:t>
      </w:r>
      <w:r w:rsidRPr="00636D5A">
        <w:rPr>
          <w:rFonts w:eastAsia="DengXian"/>
        </w:rPr>
        <w:sym w:font="Symbol" w:char="F044"/>
      </w:r>
      <w:r w:rsidRPr="00636D5A">
        <w:rPr>
          <w:rFonts w:eastAsia="DengXian"/>
        </w:rPr>
        <w:t>T</w:t>
      </w:r>
      <w:r w:rsidRPr="00636D5A">
        <w:rPr>
          <w:rFonts w:eastAsia="DengXian"/>
          <w:vertAlign w:val="subscript"/>
        </w:rPr>
        <w:t>IB,c</w:t>
      </w:r>
      <w:r w:rsidRPr="00636D5A">
        <w:rPr>
          <w:rFonts w:eastAsia="DengXian"/>
        </w:rPr>
        <w:t xml:space="preserve"> and</w:t>
      </w:r>
      <w:r w:rsidRPr="00636D5A">
        <w:rPr>
          <w:rFonts w:eastAsia="DengXian"/>
          <w:lang w:eastAsia="zh-CN"/>
        </w:rPr>
        <w:t xml:space="preserve"> </w:t>
      </w:r>
      <w:r w:rsidRPr="00636D5A">
        <w:rPr>
          <w:rFonts w:eastAsia="DengXian"/>
        </w:rPr>
        <w:sym w:font="Symbol" w:char="F044"/>
      </w:r>
      <w:r w:rsidRPr="00636D5A">
        <w:rPr>
          <w:rFonts w:eastAsia="DengXian"/>
        </w:rPr>
        <w:t>R</w:t>
      </w:r>
      <w:r w:rsidRPr="00636D5A">
        <w:rPr>
          <w:rFonts w:eastAsia="DengXian"/>
          <w:vertAlign w:val="subscript"/>
        </w:rPr>
        <w:t>IB</w:t>
      </w:r>
      <w:r w:rsidRPr="00636D5A">
        <w:rPr>
          <w:rFonts w:eastAsia="DengXian"/>
          <w:vertAlign w:val="subscript"/>
          <w:lang w:eastAsia="zh-CN"/>
        </w:rPr>
        <w:t>,c</w:t>
      </w:r>
      <w:r w:rsidRPr="00636D5A">
        <w:rPr>
          <w:rFonts w:eastAsia="DengXian"/>
        </w:rPr>
        <w:t xml:space="preserve"> values are given in the tables below.</w:t>
      </w:r>
    </w:p>
    <w:p w14:paraId="6E4AAAF5" w14:textId="77777777" w:rsidR="008F4D94" w:rsidRPr="006C1517" w:rsidRDefault="008F4D94" w:rsidP="008F4D94">
      <w:pPr>
        <w:keepNext/>
        <w:keepLines/>
        <w:spacing w:before="60"/>
        <w:jc w:val="center"/>
        <w:rPr>
          <w:rFonts w:ascii="Arial" w:eastAsia="DengXian" w:hAnsi="Arial" w:cs="Arial"/>
          <w:b/>
        </w:rPr>
      </w:pPr>
      <w:r w:rsidRPr="006C1517">
        <w:rPr>
          <w:rFonts w:ascii="Arial" w:eastAsia="DengXian" w:hAnsi="Arial" w:cs="Arial"/>
          <w:b/>
        </w:rPr>
        <w:t xml:space="preserve">Table </w:t>
      </w:r>
      <w:r>
        <w:rPr>
          <w:rFonts w:ascii="Arial" w:eastAsia="DengXian" w:hAnsi="Arial" w:cs="Arial" w:hint="eastAsia"/>
          <w:b/>
        </w:rPr>
        <w:t>5.34</w:t>
      </w:r>
      <w:r w:rsidRPr="006C1517">
        <w:rPr>
          <w:rFonts w:ascii="Arial" w:eastAsia="DengXian" w:hAnsi="Arial" w:cs="Arial"/>
          <w:b/>
        </w:rPr>
        <w:t>.1.3-1: ΔT</w:t>
      </w:r>
      <w:r w:rsidRPr="006C1517">
        <w:rPr>
          <w:rFonts w:ascii="Arial" w:eastAsia="DengXian" w:hAnsi="Arial" w:cs="Arial"/>
          <w:b/>
          <w:vertAlign w:val="subscript"/>
        </w:rPr>
        <w:t>IB,c</w:t>
      </w:r>
      <w:r w:rsidRPr="006C1517">
        <w:rPr>
          <w:rFonts w:ascii="Arial" w:eastAsia="DengXi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rsidRPr="006C1517" w14:paraId="20E1CD61" w14:textId="77777777" w:rsidTr="006A46EC">
        <w:trPr>
          <w:jc w:val="center"/>
        </w:trPr>
        <w:tc>
          <w:tcPr>
            <w:tcW w:w="2336" w:type="dxa"/>
            <w:vMerge w:val="restart"/>
            <w:tcBorders>
              <w:top w:val="single" w:sz="4" w:space="0" w:color="auto"/>
              <w:left w:val="single" w:sz="4" w:space="0" w:color="auto"/>
              <w:right w:val="single" w:sz="4" w:space="0" w:color="auto"/>
            </w:tcBorders>
          </w:tcPr>
          <w:p w14:paraId="418D6294" w14:textId="77777777" w:rsidR="008F4D94" w:rsidRPr="006C1517" w:rsidRDefault="008F4D94" w:rsidP="006A46EC">
            <w:pPr>
              <w:keepNext/>
              <w:keepLines/>
              <w:spacing w:after="0"/>
              <w:jc w:val="center"/>
              <w:rPr>
                <w:rFonts w:ascii="Arial" w:hAnsi="Arial"/>
                <w:b/>
                <w:color w:val="000000"/>
                <w:sz w:val="18"/>
              </w:rPr>
            </w:pPr>
            <w:r w:rsidRPr="006C1517">
              <w:rPr>
                <w:rFonts w:ascii="Arial" w:hAnsi="Arial"/>
                <w:b/>
                <w:color w:val="000000"/>
                <w:sz w:val="18"/>
              </w:rPr>
              <w:t xml:space="preserve">Inter-band </w:t>
            </w:r>
            <w:r w:rsidRPr="006C1517">
              <w:rPr>
                <w:rFonts w:ascii="Arial" w:hAnsi="Arial"/>
                <w:b/>
                <w:color w:val="000000"/>
                <w:sz w:val="18"/>
                <w:lang w:eastAsia="zh-CN"/>
              </w:rPr>
              <w:t>CA</w:t>
            </w:r>
            <w:r w:rsidRPr="006C1517">
              <w:rPr>
                <w:rFonts w:ascii="Arial"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0B9F0E" w14:textId="77777777" w:rsidR="008F4D94" w:rsidRPr="006C1517" w:rsidRDefault="008F4D94" w:rsidP="006A46EC">
            <w:pPr>
              <w:keepNext/>
              <w:keepLines/>
              <w:spacing w:after="0"/>
              <w:jc w:val="center"/>
              <w:rPr>
                <w:rFonts w:ascii="Arial" w:hAnsi="Arial"/>
                <w:b/>
                <w:color w:val="000000"/>
                <w:sz w:val="18"/>
              </w:rPr>
            </w:pPr>
            <w:r w:rsidRPr="006C1517">
              <w:rPr>
                <w:rFonts w:ascii="Arial" w:hAnsi="Arial"/>
                <w:b/>
                <w:color w:val="000000"/>
                <w:sz w:val="18"/>
              </w:rPr>
              <w:t>ΔT</w:t>
            </w:r>
            <w:r w:rsidRPr="006C1517">
              <w:rPr>
                <w:rFonts w:ascii="Arial" w:hAnsi="Arial"/>
                <w:b/>
                <w:color w:val="000000"/>
                <w:sz w:val="18"/>
                <w:vertAlign w:val="subscript"/>
              </w:rPr>
              <w:t>IB,c</w:t>
            </w:r>
            <w:r w:rsidRPr="006C1517">
              <w:rPr>
                <w:rFonts w:ascii="Arial" w:hAnsi="Arial"/>
                <w:b/>
                <w:color w:val="000000"/>
                <w:sz w:val="18"/>
              </w:rPr>
              <w:t xml:space="preserve"> for NR bands (dB)</w:t>
            </w:r>
            <w:r w:rsidRPr="006C1517">
              <w:rPr>
                <w:rFonts w:ascii="Arial" w:hAnsi="Arial"/>
                <w:b/>
                <w:color w:val="000000"/>
                <w:sz w:val="18"/>
                <w:vertAlign w:val="superscript"/>
              </w:rPr>
              <w:t>*</w:t>
            </w:r>
          </w:p>
        </w:tc>
      </w:tr>
      <w:tr w:rsidR="008F4D94" w:rsidRPr="006C1517" w14:paraId="675C00B1" w14:textId="77777777" w:rsidTr="006A46EC">
        <w:trPr>
          <w:jc w:val="center"/>
        </w:trPr>
        <w:tc>
          <w:tcPr>
            <w:tcW w:w="2336" w:type="dxa"/>
            <w:vMerge/>
            <w:tcBorders>
              <w:left w:val="single" w:sz="4" w:space="0" w:color="auto"/>
              <w:bottom w:val="single" w:sz="4" w:space="0" w:color="auto"/>
              <w:right w:val="single" w:sz="4" w:space="0" w:color="auto"/>
            </w:tcBorders>
          </w:tcPr>
          <w:p w14:paraId="1190CE4B" w14:textId="77777777" w:rsidR="008F4D94" w:rsidRPr="006C1517" w:rsidRDefault="008F4D94" w:rsidP="006A46EC">
            <w:pPr>
              <w:keepNext/>
              <w:keepLines/>
              <w:spacing w:after="0"/>
              <w:jc w:val="center"/>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46D4BB" w14:textId="77777777" w:rsidR="008F4D94" w:rsidRPr="006C1517" w:rsidRDefault="008F4D94" w:rsidP="006A46EC">
            <w:pPr>
              <w:keepNext/>
              <w:keepLines/>
              <w:spacing w:after="0"/>
              <w:jc w:val="center"/>
              <w:rPr>
                <w:rFonts w:ascii="Arial" w:hAnsi="Arial"/>
                <w:b/>
                <w:color w:val="000000"/>
                <w:sz w:val="18"/>
              </w:rPr>
            </w:pPr>
            <w:r w:rsidRPr="006C1517">
              <w:rPr>
                <w:rFonts w:ascii="Arial" w:hAnsi="Arial"/>
                <w:b/>
                <w:color w:val="000000"/>
                <w:sz w:val="18"/>
              </w:rPr>
              <w:t>Component band in order of bands in configuration</w:t>
            </w:r>
            <w:r w:rsidRPr="006C1517">
              <w:rPr>
                <w:rFonts w:ascii="Arial" w:hAnsi="Arial"/>
                <w:b/>
                <w:color w:val="000000"/>
                <w:sz w:val="18"/>
                <w:vertAlign w:val="superscript"/>
              </w:rPr>
              <w:t>**</w:t>
            </w:r>
          </w:p>
        </w:tc>
      </w:tr>
      <w:tr w:rsidR="008F4D94" w:rsidRPr="006C1517" w14:paraId="5018F490" w14:textId="77777777" w:rsidTr="006A46E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9382C2" w14:textId="77777777" w:rsidR="008F4D94" w:rsidRPr="006C1517" w:rsidRDefault="008F4D94" w:rsidP="006A46EC">
            <w:pPr>
              <w:keepNext/>
              <w:keepLines/>
              <w:spacing w:after="0"/>
              <w:jc w:val="center"/>
              <w:rPr>
                <w:rFonts w:ascii="Arial" w:hAnsi="Arial"/>
                <w:color w:val="000000"/>
                <w:sz w:val="18"/>
                <w:lang w:val="en-US" w:eastAsia="zh-CN"/>
              </w:rPr>
            </w:pPr>
            <w:r w:rsidRPr="006C1517">
              <w:rPr>
                <w:rFonts w:ascii="Arial" w:eastAsia="DengXian" w:hAnsi="Arial"/>
                <w:color w:val="000000"/>
                <w:sz w:val="18"/>
                <w:lang w:eastAsia="zh-CN"/>
              </w:rPr>
              <w:t>CA</w:t>
            </w:r>
            <w:r w:rsidRPr="006C1517">
              <w:rPr>
                <w:rFonts w:ascii="Arial" w:eastAsia="DengXian" w:hAnsi="Arial"/>
                <w:color w:val="000000"/>
                <w:sz w:val="18"/>
              </w:rPr>
              <w:t>_</w:t>
            </w:r>
            <w:r w:rsidRPr="006C1517">
              <w:rPr>
                <w:rFonts w:ascii="Arial" w:eastAsia="DengXian" w:hAnsi="Arial"/>
                <w:color w:val="000000"/>
                <w:sz w:val="18"/>
                <w:lang w:eastAsia="zh-CN"/>
              </w:rPr>
              <w:t>n7</w:t>
            </w:r>
            <w:r w:rsidRPr="006C1517">
              <w:rPr>
                <w:rFonts w:ascii="Arial" w:eastAsia="DengXian" w:hAnsi="Arial"/>
                <w:color w:val="000000"/>
                <w:sz w:val="18"/>
                <w:lang w:val="sv-SE" w:eastAsia="ja-JP"/>
              </w:rPr>
              <w:t>-</w:t>
            </w:r>
            <w:r w:rsidRPr="006C1517">
              <w:rPr>
                <w:rFonts w:ascii="Arial" w:eastAsia="DengXian" w:hAnsi="Arial"/>
                <w:color w:val="000000"/>
                <w:sz w:val="18"/>
                <w:lang w:val="en-US" w:eastAsia="zh-CN"/>
              </w:rPr>
              <w:t>n29</w:t>
            </w:r>
            <w:r w:rsidRPr="006C1517">
              <w:rPr>
                <w:rFonts w:ascii="Arial" w:eastAsia="DengXian" w:hAnsi="Arial"/>
                <w:color w:val="000000"/>
                <w:sz w:val="18"/>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690C1B00" w14:textId="77777777" w:rsidR="008F4D94" w:rsidRPr="006C1517" w:rsidRDefault="008F4D94" w:rsidP="006A46EC">
            <w:pPr>
              <w:keepNext/>
              <w:keepLines/>
              <w:spacing w:after="0"/>
              <w:jc w:val="center"/>
              <w:rPr>
                <w:rFonts w:ascii="Arial" w:hAnsi="Arial"/>
                <w:color w:val="000000"/>
                <w:sz w:val="18"/>
                <w:lang w:val="en-US" w:eastAsia="zh-CN"/>
              </w:rPr>
            </w:pPr>
            <w:r w:rsidRPr="006C1517">
              <w:rPr>
                <w:rFonts w:ascii="Arial"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74B6A1" w14:textId="77777777" w:rsidR="008F4D94" w:rsidRPr="006C1517" w:rsidRDefault="008F4D94" w:rsidP="006A46EC">
            <w:pPr>
              <w:keepNext/>
              <w:keepLines/>
              <w:spacing w:after="0"/>
              <w:jc w:val="center"/>
              <w:rPr>
                <w:rFonts w:ascii="Arial" w:hAnsi="Arial"/>
                <w:color w:val="000000"/>
                <w:sz w:val="18"/>
                <w:lang w:val="en-US" w:eastAsia="zh-CN"/>
              </w:rPr>
            </w:pPr>
            <w:r w:rsidRPr="006C1517">
              <w:rPr>
                <w:rFonts w:ascii="Arial"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88EF9FB" w14:textId="77777777" w:rsidR="008F4D94" w:rsidRPr="006C1517" w:rsidRDefault="008F4D94" w:rsidP="006A46EC">
            <w:pPr>
              <w:keepNext/>
              <w:keepLines/>
              <w:spacing w:after="0"/>
              <w:jc w:val="center"/>
              <w:rPr>
                <w:rFonts w:ascii="Arial" w:hAnsi="Arial"/>
                <w:color w:val="000000"/>
                <w:sz w:val="18"/>
                <w:lang w:val="en-US" w:eastAsia="zh-CN"/>
              </w:rPr>
            </w:pPr>
            <w:r w:rsidRPr="006C1517">
              <w:rPr>
                <w:rFonts w:ascii="Arial" w:hAnsi="Arial"/>
                <w:color w:val="000000"/>
                <w:sz w:val="18"/>
                <w:lang w:val="en-US" w:eastAsia="zh-CN"/>
              </w:rPr>
              <w:t>0.5</w:t>
            </w:r>
          </w:p>
        </w:tc>
      </w:tr>
      <w:tr w:rsidR="008F4D94" w:rsidRPr="006C1517" w14:paraId="27FC3ED6" w14:textId="77777777" w:rsidTr="006A46E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86B251B" w14:textId="77777777" w:rsidR="008F4D94" w:rsidRPr="006C1517" w:rsidRDefault="008F4D94" w:rsidP="006A46EC">
            <w:pPr>
              <w:keepNext/>
              <w:keepLines/>
              <w:spacing w:after="0"/>
              <w:ind w:left="851" w:hanging="851"/>
              <w:rPr>
                <w:rFonts w:ascii="Arial" w:eastAsia="DengXian" w:hAnsi="Arial"/>
                <w:color w:val="000000"/>
                <w:sz w:val="18"/>
                <w:lang w:eastAsia="ja-JP"/>
              </w:rPr>
            </w:pPr>
            <w:r w:rsidRPr="006C1517">
              <w:rPr>
                <w:rFonts w:ascii="Arial" w:eastAsia="DengXian" w:hAnsi="Arial"/>
                <w:color w:val="000000"/>
                <w:sz w:val="18"/>
                <w:lang w:eastAsia="ja-JP"/>
              </w:rPr>
              <w:t>NOTE *:</w:t>
            </w:r>
            <w:r w:rsidRPr="006C1517">
              <w:rPr>
                <w:rFonts w:ascii="Arial" w:eastAsia="DengXian" w:hAnsi="Arial"/>
                <w:color w:val="000000"/>
                <w:sz w:val="18"/>
                <w:lang w:eastAsia="ja-JP"/>
              </w:rPr>
              <w:tab/>
              <w:t>“-” denotes ΔT</w:t>
            </w:r>
            <w:r w:rsidRPr="006C1517">
              <w:rPr>
                <w:rFonts w:ascii="Arial" w:eastAsia="DengXian" w:hAnsi="Arial"/>
                <w:color w:val="000000"/>
                <w:sz w:val="18"/>
                <w:vertAlign w:val="subscript"/>
                <w:lang w:eastAsia="ja-JP"/>
              </w:rPr>
              <w:t>IB,c</w:t>
            </w:r>
            <w:r w:rsidRPr="006C1517">
              <w:rPr>
                <w:rFonts w:ascii="Arial" w:eastAsia="DengXian" w:hAnsi="Arial"/>
                <w:color w:val="000000"/>
                <w:sz w:val="18"/>
                <w:lang w:eastAsia="ja-JP"/>
              </w:rPr>
              <w:t xml:space="preserve"> = 0.</w:t>
            </w:r>
          </w:p>
          <w:p w14:paraId="717B731E" w14:textId="77777777" w:rsidR="008F4D94" w:rsidRPr="006C1517" w:rsidRDefault="008F4D94" w:rsidP="006A46EC">
            <w:pPr>
              <w:keepNext/>
              <w:keepLines/>
              <w:spacing w:after="0"/>
              <w:ind w:left="851" w:hanging="851"/>
              <w:rPr>
                <w:rFonts w:ascii="Arial" w:hAnsi="Arial" w:cs="Arial"/>
                <w:color w:val="000000"/>
                <w:sz w:val="18"/>
                <w:szCs w:val="22"/>
                <w:lang w:val="en-US" w:eastAsia="zh-CN"/>
              </w:rPr>
            </w:pPr>
            <w:r w:rsidRPr="006C1517">
              <w:rPr>
                <w:rFonts w:ascii="Arial" w:eastAsia="DengXian" w:hAnsi="Arial"/>
                <w:color w:val="000000"/>
                <w:sz w:val="18"/>
              </w:rPr>
              <w:t>NOTE **:</w:t>
            </w:r>
            <w:r w:rsidRPr="006C1517">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130351D1" w14:textId="77777777" w:rsidR="008F4D94" w:rsidRPr="006C1517" w:rsidRDefault="008F4D94" w:rsidP="008F4D94">
      <w:pPr>
        <w:keepNext/>
        <w:keepLines/>
        <w:rPr>
          <w:rFonts w:ascii="Arial" w:eastAsia="DengXian" w:hAnsi="Arial" w:cs="Arial"/>
        </w:rPr>
      </w:pPr>
    </w:p>
    <w:p w14:paraId="016669A4" w14:textId="77777777" w:rsidR="008F4D94" w:rsidRPr="006C1517" w:rsidRDefault="008F4D94" w:rsidP="008F4D94">
      <w:pPr>
        <w:keepNext/>
        <w:keepLines/>
        <w:spacing w:before="60"/>
        <w:jc w:val="center"/>
        <w:rPr>
          <w:rFonts w:ascii="Arial" w:eastAsia="DengXian" w:hAnsi="Arial"/>
          <w:b/>
        </w:rPr>
      </w:pPr>
      <w:r w:rsidRPr="006C1517">
        <w:rPr>
          <w:rFonts w:ascii="Arial" w:eastAsia="DengXian" w:hAnsi="Arial" w:cs="Arial"/>
          <w:b/>
        </w:rPr>
        <w:t xml:space="preserve">Table </w:t>
      </w:r>
      <w:r>
        <w:rPr>
          <w:rFonts w:ascii="Arial" w:eastAsia="DengXian" w:hAnsi="Arial" w:cs="Arial"/>
          <w:b/>
        </w:rPr>
        <w:t>5.34</w:t>
      </w:r>
      <w:r w:rsidRPr="006C1517">
        <w:rPr>
          <w:rFonts w:ascii="Arial" w:eastAsia="DengXian" w:hAnsi="Arial" w:cs="Arial"/>
          <w:b/>
        </w:rPr>
        <w:t>.1.3-2: ΔR</w:t>
      </w:r>
      <w:r w:rsidRPr="006C1517">
        <w:rPr>
          <w:rFonts w:ascii="Arial" w:eastAsia="DengXian" w:hAnsi="Arial" w:cs="Arial"/>
          <w:b/>
          <w:vertAlign w:val="subscript"/>
        </w:rPr>
        <w:t>IB,c</w:t>
      </w:r>
      <w:r w:rsidRPr="006C1517">
        <w:rPr>
          <w:rFonts w:ascii="Arial" w:eastAsia="DengXi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F4D94" w:rsidRPr="006C1517" w14:paraId="0392535B" w14:textId="77777777" w:rsidTr="006A46EC">
        <w:trPr>
          <w:trHeight w:val="187"/>
          <w:jc w:val="center"/>
        </w:trPr>
        <w:tc>
          <w:tcPr>
            <w:tcW w:w="1594" w:type="dxa"/>
            <w:vMerge w:val="restart"/>
          </w:tcPr>
          <w:p w14:paraId="50EF5A38" w14:textId="77777777" w:rsidR="008F4D94" w:rsidRPr="006C1517" w:rsidRDefault="008F4D94" w:rsidP="006A46EC">
            <w:pPr>
              <w:keepNext/>
              <w:keepLines/>
              <w:spacing w:after="0"/>
              <w:jc w:val="center"/>
              <w:rPr>
                <w:rFonts w:ascii="Arial" w:eastAsia="DengXian" w:hAnsi="Arial"/>
                <w:b/>
                <w:color w:val="000000"/>
                <w:sz w:val="18"/>
              </w:rPr>
            </w:pPr>
            <w:r w:rsidRPr="006C1517">
              <w:rPr>
                <w:rFonts w:ascii="Arial" w:eastAsia="DengXian" w:hAnsi="Arial"/>
                <w:b/>
                <w:color w:val="000000"/>
                <w:sz w:val="18"/>
              </w:rPr>
              <w:t>Inter-band CA combination</w:t>
            </w:r>
          </w:p>
        </w:tc>
        <w:tc>
          <w:tcPr>
            <w:tcW w:w="5845" w:type="dxa"/>
            <w:gridSpan w:val="3"/>
            <w:vAlign w:val="center"/>
          </w:tcPr>
          <w:p w14:paraId="0965058B" w14:textId="77777777" w:rsidR="008F4D94" w:rsidRPr="006C1517" w:rsidRDefault="008F4D94" w:rsidP="006A46EC">
            <w:pPr>
              <w:keepNext/>
              <w:keepLines/>
              <w:spacing w:after="0"/>
              <w:jc w:val="center"/>
              <w:rPr>
                <w:rFonts w:ascii="Arial" w:eastAsia="DengXian" w:hAnsi="Arial"/>
                <w:b/>
                <w:color w:val="000000"/>
                <w:sz w:val="18"/>
              </w:rPr>
            </w:pPr>
            <w:r w:rsidRPr="006C1517">
              <w:rPr>
                <w:rFonts w:ascii="Arial" w:eastAsia="DengXian" w:hAnsi="Arial"/>
                <w:b/>
                <w:color w:val="000000"/>
                <w:sz w:val="18"/>
              </w:rPr>
              <w:t>ΔR</w:t>
            </w:r>
            <w:r w:rsidRPr="006C1517">
              <w:rPr>
                <w:rFonts w:ascii="Arial" w:eastAsia="DengXian" w:hAnsi="Arial"/>
                <w:b/>
                <w:color w:val="000000"/>
                <w:sz w:val="18"/>
                <w:vertAlign w:val="subscript"/>
              </w:rPr>
              <w:t>IB,c</w:t>
            </w:r>
            <w:r w:rsidRPr="006C1517">
              <w:rPr>
                <w:rFonts w:ascii="Arial" w:eastAsia="DengXian" w:hAnsi="Arial"/>
                <w:b/>
                <w:color w:val="000000"/>
                <w:sz w:val="18"/>
              </w:rPr>
              <w:t xml:space="preserve"> for NR bands (dB)</w:t>
            </w:r>
            <w:r w:rsidRPr="006C1517">
              <w:rPr>
                <w:rFonts w:ascii="Arial" w:eastAsia="DengXian" w:hAnsi="Arial"/>
                <w:b/>
                <w:color w:val="000000"/>
                <w:sz w:val="18"/>
                <w:vertAlign w:val="superscript"/>
              </w:rPr>
              <w:t>*</w:t>
            </w:r>
          </w:p>
        </w:tc>
      </w:tr>
      <w:tr w:rsidR="008F4D94" w:rsidRPr="006C1517" w14:paraId="476B0141" w14:textId="77777777" w:rsidTr="006A46EC">
        <w:trPr>
          <w:trHeight w:val="187"/>
          <w:jc w:val="center"/>
        </w:trPr>
        <w:tc>
          <w:tcPr>
            <w:tcW w:w="1594" w:type="dxa"/>
            <w:vMerge/>
            <w:tcBorders>
              <w:bottom w:val="single" w:sz="4" w:space="0" w:color="auto"/>
            </w:tcBorders>
          </w:tcPr>
          <w:p w14:paraId="1F9483D5" w14:textId="77777777" w:rsidR="008F4D94" w:rsidRPr="006C1517" w:rsidRDefault="008F4D94" w:rsidP="006A46EC">
            <w:pPr>
              <w:keepNext/>
              <w:keepLines/>
              <w:spacing w:after="0"/>
              <w:jc w:val="center"/>
              <w:rPr>
                <w:rFonts w:ascii="Arial" w:eastAsia="DengXian" w:hAnsi="Arial"/>
                <w:b/>
                <w:color w:val="000000"/>
                <w:sz w:val="18"/>
              </w:rPr>
            </w:pPr>
          </w:p>
        </w:tc>
        <w:tc>
          <w:tcPr>
            <w:tcW w:w="5845" w:type="dxa"/>
            <w:gridSpan w:val="3"/>
            <w:vAlign w:val="center"/>
          </w:tcPr>
          <w:p w14:paraId="1F923795" w14:textId="77777777" w:rsidR="008F4D94" w:rsidRPr="006C1517" w:rsidRDefault="008F4D94" w:rsidP="006A46EC">
            <w:pPr>
              <w:keepNext/>
              <w:keepLines/>
              <w:spacing w:after="0"/>
              <w:jc w:val="center"/>
              <w:rPr>
                <w:rFonts w:ascii="Arial" w:eastAsia="DengXian" w:hAnsi="Arial"/>
                <w:b/>
                <w:color w:val="000000"/>
                <w:sz w:val="18"/>
              </w:rPr>
            </w:pPr>
            <w:r w:rsidRPr="006C1517">
              <w:rPr>
                <w:rFonts w:ascii="Arial" w:eastAsia="DengXian" w:hAnsi="Arial"/>
                <w:b/>
                <w:color w:val="000000"/>
                <w:sz w:val="18"/>
              </w:rPr>
              <w:t>Component band in order of bands in configuration</w:t>
            </w:r>
            <w:r w:rsidRPr="006C1517">
              <w:rPr>
                <w:rFonts w:ascii="Arial" w:eastAsia="DengXian" w:hAnsi="Arial"/>
                <w:b/>
                <w:color w:val="000000"/>
                <w:sz w:val="18"/>
                <w:vertAlign w:val="superscript"/>
              </w:rPr>
              <w:t>**</w:t>
            </w:r>
          </w:p>
        </w:tc>
      </w:tr>
      <w:tr w:rsidR="008F4D94" w:rsidRPr="006C1517" w14:paraId="08C6E814" w14:textId="77777777" w:rsidTr="006A46EC">
        <w:trPr>
          <w:trHeight w:val="187"/>
          <w:jc w:val="center"/>
        </w:trPr>
        <w:tc>
          <w:tcPr>
            <w:tcW w:w="1594" w:type="dxa"/>
            <w:tcBorders>
              <w:bottom w:val="single" w:sz="4" w:space="0" w:color="auto"/>
            </w:tcBorders>
            <w:shd w:val="clear" w:color="auto" w:fill="auto"/>
          </w:tcPr>
          <w:p w14:paraId="6F1C084E" w14:textId="77777777" w:rsidR="008F4D94" w:rsidRPr="006C1517" w:rsidRDefault="008F4D94" w:rsidP="006A46EC">
            <w:pPr>
              <w:keepNext/>
              <w:keepLines/>
              <w:spacing w:after="0"/>
              <w:jc w:val="center"/>
              <w:rPr>
                <w:rFonts w:ascii="Arial" w:eastAsia="DengXian" w:hAnsi="Arial"/>
                <w:color w:val="000000"/>
                <w:sz w:val="18"/>
              </w:rPr>
            </w:pPr>
            <w:r w:rsidRPr="006C1517">
              <w:rPr>
                <w:rFonts w:ascii="Arial" w:eastAsia="DengXian" w:hAnsi="Arial"/>
                <w:color w:val="000000"/>
                <w:sz w:val="18"/>
                <w:lang w:eastAsia="zh-CN"/>
              </w:rPr>
              <w:t>CA</w:t>
            </w:r>
            <w:r w:rsidRPr="006C1517">
              <w:rPr>
                <w:rFonts w:ascii="Arial" w:eastAsia="DengXian" w:hAnsi="Arial"/>
                <w:color w:val="000000"/>
                <w:sz w:val="18"/>
              </w:rPr>
              <w:t>_</w:t>
            </w:r>
            <w:r w:rsidRPr="006C1517">
              <w:rPr>
                <w:rFonts w:ascii="Arial" w:eastAsia="DengXian" w:hAnsi="Arial"/>
                <w:color w:val="000000"/>
                <w:sz w:val="18"/>
                <w:lang w:eastAsia="zh-CN"/>
              </w:rPr>
              <w:t>n7</w:t>
            </w:r>
            <w:r w:rsidRPr="006C1517">
              <w:rPr>
                <w:rFonts w:ascii="Arial" w:eastAsia="DengXian" w:hAnsi="Arial"/>
                <w:color w:val="000000"/>
                <w:sz w:val="18"/>
                <w:lang w:val="sv-SE" w:eastAsia="ja-JP"/>
              </w:rPr>
              <w:t>-</w:t>
            </w:r>
            <w:r w:rsidRPr="006C1517">
              <w:rPr>
                <w:rFonts w:ascii="Arial" w:eastAsia="DengXian" w:hAnsi="Arial"/>
                <w:color w:val="000000"/>
                <w:sz w:val="18"/>
                <w:lang w:val="en-US" w:eastAsia="zh-CN"/>
              </w:rPr>
              <w:t>n29</w:t>
            </w:r>
            <w:r w:rsidRPr="006C1517">
              <w:rPr>
                <w:rFonts w:ascii="Arial" w:eastAsia="DengXian" w:hAnsi="Arial"/>
                <w:color w:val="000000"/>
                <w:sz w:val="18"/>
                <w:lang w:val="sv-SE" w:eastAsia="zh-CN"/>
              </w:rPr>
              <w:t>-n66</w:t>
            </w:r>
          </w:p>
        </w:tc>
        <w:tc>
          <w:tcPr>
            <w:tcW w:w="1948" w:type="dxa"/>
            <w:vAlign w:val="center"/>
          </w:tcPr>
          <w:p w14:paraId="2177958B" w14:textId="77777777" w:rsidR="008F4D94" w:rsidRPr="006C1517" w:rsidRDefault="008F4D94" w:rsidP="006A46EC">
            <w:pPr>
              <w:keepNext/>
              <w:keepLines/>
              <w:spacing w:after="0"/>
              <w:jc w:val="center"/>
              <w:rPr>
                <w:rFonts w:ascii="Arial" w:eastAsia="DengXian" w:hAnsi="Arial"/>
                <w:color w:val="000000"/>
                <w:sz w:val="18"/>
                <w:lang w:eastAsia="zh-CN"/>
              </w:rPr>
            </w:pPr>
            <w:r w:rsidRPr="006C1517">
              <w:rPr>
                <w:rFonts w:ascii="Arial" w:eastAsia="DengXian" w:hAnsi="Arial"/>
                <w:color w:val="000000"/>
                <w:sz w:val="18"/>
                <w:lang w:eastAsia="zh-CN"/>
              </w:rPr>
              <w:t>0.5</w:t>
            </w:r>
          </w:p>
        </w:tc>
        <w:tc>
          <w:tcPr>
            <w:tcW w:w="1948" w:type="dxa"/>
            <w:vAlign w:val="center"/>
          </w:tcPr>
          <w:p w14:paraId="03B0BD0E" w14:textId="77777777" w:rsidR="008F4D94" w:rsidRPr="006C1517" w:rsidRDefault="008F4D94" w:rsidP="006A46EC">
            <w:pPr>
              <w:keepNext/>
              <w:keepLines/>
              <w:spacing w:after="0"/>
              <w:jc w:val="center"/>
              <w:rPr>
                <w:rFonts w:ascii="Arial" w:eastAsia="DengXian" w:hAnsi="Arial"/>
                <w:color w:val="000000"/>
                <w:sz w:val="18"/>
                <w:lang w:eastAsia="zh-CN"/>
              </w:rPr>
            </w:pPr>
            <w:r w:rsidRPr="006C1517">
              <w:rPr>
                <w:rFonts w:ascii="Arial" w:eastAsia="DengXian" w:hAnsi="Arial"/>
                <w:color w:val="000000"/>
                <w:sz w:val="18"/>
                <w:lang w:eastAsia="zh-CN"/>
              </w:rPr>
              <w:t>-</w:t>
            </w:r>
          </w:p>
        </w:tc>
        <w:tc>
          <w:tcPr>
            <w:tcW w:w="1949" w:type="dxa"/>
            <w:vAlign w:val="center"/>
          </w:tcPr>
          <w:p w14:paraId="2E518779" w14:textId="77777777" w:rsidR="008F4D94" w:rsidRPr="006C1517" w:rsidRDefault="008F4D94" w:rsidP="006A46EC">
            <w:pPr>
              <w:keepNext/>
              <w:keepLines/>
              <w:spacing w:after="0"/>
              <w:jc w:val="center"/>
              <w:rPr>
                <w:rFonts w:ascii="Arial" w:eastAsia="DengXian" w:hAnsi="Arial"/>
                <w:color w:val="000000"/>
                <w:sz w:val="18"/>
                <w:lang w:eastAsia="zh-CN"/>
              </w:rPr>
            </w:pPr>
            <w:r w:rsidRPr="006C1517">
              <w:rPr>
                <w:rFonts w:ascii="Arial" w:eastAsia="DengXian" w:hAnsi="Arial"/>
                <w:color w:val="000000"/>
                <w:sz w:val="18"/>
                <w:lang w:eastAsia="zh-CN"/>
              </w:rPr>
              <w:t>0.5</w:t>
            </w:r>
          </w:p>
        </w:tc>
      </w:tr>
      <w:tr w:rsidR="008F4D94" w:rsidRPr="00636D5A" w14:paraId="614B4A73" w14:textId="77777777" w:rsidTr="006A46EC">
        <w:trPr>
          <w:trHeight w:val="187"/>
          <w:jc w:val="center"/>
        </w:trPr>
        <w:tc>
          <w:tcPr>
            <w:tcW w:w="7439" w:type="dxa"/>
            <w:gridSpan w:val="4"/>
            <w:tcBorders>
              <w:top w:val="single" w:sz="4" w:space="0" w:color="auto"/>
            </w:tcBorders>
            <w:shd w:val="clear" w:color="auto" w:fill="auto"/>
          </w:tcPr>
          <w:p w14:paraId="51C206CE" w14:textId="77777777" w:rsidR="008F4D94" w:rsidRPr="006C1517" w:rsidRDefault="008F4D94" w:rsidP="006A46EC">
            <w:pPr>
              <w:keepLines/>
              <w:spacing w:after="0"/>
              <w:ind w:left="870" w:hanging="870"/>
              <w:rPr>
                <w:rFonts w:eastAsia="DengXian" w:cs="Arial"/>
                <w:color w:val="000000"/>
                <w:lang w:eastAsia="ja-JP"/>
              </w:rPr>
            </w:pPr>
            <w:r w:rsidRPr="006C1517">
              <w:rPr>
                <w:rFonts w:ascii="Arial" w:eastAsia="DengXian" w:hAnsi="Arial" w:cs="Arial"/>
                <w:color w:val="000000"/>
                <w:sz w:val="18"/>
                <w:lang w:eastAsia="ja-JP"/>
              </w:rPr>
              <w:t>NOTE *:</w:t>
            </w:r>
            <w:r w:rsidRPr="006C1517">
              <w:rPr>
                <w:rFonts w:ascii="Arial" w:eastAsia="DengXian" w:hAnsi="Arial" w:cs="Arial"/>
                <w:color w:val="000000"/>
                <w:sz w:val="18"/>
                <w:lang w:eastAsia="ja-JP"/>
              </w:rPr>
              <w:tab/>
              <w:t xml:space="preserve"> “-” denotes ΔR</w:t>
            </w:r>
            <w:r w:rsidRPr="006C1517">
              <w:rPr>
                <w:rFonts w:ascii="Arial" w:eastAsia="DengXian" w:hAnsi="Arial" w:cs="Arial"/>
                <w:color w:val="000000"/>
                <w:sz w:val="18"/>
                <w:vertAlign w:val="subscript"/>
                <w:lang w:eastAsia="ja-JP"/>
              </w:rPr>
              <w:t>IB,c</w:t>
            </w:r>
            <w:r w:rsidRPr="006C1517">
              <w:rPr>
                <w:rFonts w:ascii="Arial" w:eastAsia="DengXian" w:hAnsi="Arial" w:cs="Arial"/>
                <w:color w:val="000000"/>
                <w:sz w:val="18"/>
                <w:lang w:eastAsia="ja-JP"/>
              </w:rPr>
              <w:t xml:space="preserve"> = 0.</w:t>
            </w:r>
          </w:p>
          <w:p w14:paraId="1B8BE7E0" w14:textId="77777777" w:rsidR="008F4D94" w:rsidRPr="00636D5A" w:rsidRDefault="008F4D94" w:rsidP="006A46EC">
            <w:pPr>
              <w:keepLines/>
              <w:spacing w:after="0"/>
              <w:ind w:left="870" w:hanging="870"/>
              <w:rPr>
                <w:rFonts w:ascii="Arial" w:eastAsia="DengXian" w:hAnsi="Arial"/>
                <w:color w:val="000000"/>
                <w:sz w:val="18"/>
                <w:lang w:val="en-US"/>
              </w:rPr>
            </w:pPr>
            <w:r w:rsidRPr="006C1517">
              <w:rPr>
                <w:rFonts w:ascii="Arial" w:eastAsia="DengXian" w:hAnsi="Arial" w:cs="Arial"/>
                <w:color w:val="000000"/>
                <w:sz w:val="18"/>
                <w:lang w:eastAsia="ja-JP"/>
              </w:rPr>
              <w:t>NOTE **:</w:t>
            </w:r>
            <w:r w:rsidRPr="006C1517">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207401F5" w14:textId="77777777" w:rsidR="008F4D94" w:rsidRPr="00636D5A" w:rsidRDefault="008F4D94" w:rsidP="008F4D94">
      <w:pPr>
        <w:rPr>
          <w:rFonts w:eastAsia="DengXian"/>
        </w:rPr>
      </w:pPr>
    </w:p>
    <w:p w14:paraId="1D7BE83A" w14:textId="77777777" w:rsidR="008F4D94" w:rsidRPr="00CF42FD" w:rsidRDefault="008F4D94" w:rsidP="00CF42FD">
      <w:pPr>
        <w:pStyle w:val="Heading3"/>
      </w:pPr>
      <w:bookmarkStart w:id="444" w:name="_Toc183507974"/>
      <w:r w:rsidRPr="00CF42FD">
        <w:t>5.34.2</w:t>
      </w:r>
      <w:r w:rsidRPr="00CF42FD">
        <w:tab/>
        <w:t>Specific for 2 bands UL CA</w:t>
      </w:r>
      <w:bookmarkEnd w:id="444"/>
    </w:p>
    <w:p w14:paraId="3588B2D7" w14:textId="77777777" w:rsidR="008F4D94" w:rsidRPr="00CF42FD" w:rsidRDefault="008F4D94" w:rsidP="00CF42FD">
      <w:pPr>
        <w:pStyle w:val="Heading4"/>
      </w:pPr>
      <w:bookmarkStart w:id="445" w:name="_Toc183507975"/>
      <w:r w:rsidRPr="00CF42FD">
        <w:t>5.34.2.1</w:t>
      </w:r>
      <w:r w:rsidRPr="00CF42FD">
        <w:tab/>
        <w:t>UE co-existence studies</w:t>
      </w:r>
      <w:bookmarkEnd w:id="445"/>
    </w:p>
    <w:p w14:paraId="5841BDAB" w14:textId="77777777" w:rsidR="008F4D94" w:rsidRPr="00CF42FD" w:rsidRDefault="008F4D94" w:rsidP="00CF42FD">
      <w:pPr>
        <w:pStyle w:val="Heading5"/>
        <w:rPr>
          <w:snapToGrid w:val="0"/>
        </w:rPr>
      </w:pPr>
      <w:bookmarkStart w:id="446" w:name="_Toc183507976"/>
      <w:r w:rsidRPr="00CF42FD">
        <w:rPr>
          <w:snapToGrid w:val="0"/>
        </w:rPr>
        <w:t>5.34.2.1.1</w:t>
      </w:r>
      <w:r w:rsidRPr="00CF42FD">
        <w:rPr>
          <w:snapToGrid w:val="0"/>
        </w:rPr>
        <w:tab/>
        <w:t>Co-existence studies for 2UL band with 1CC per band</w:t>
      </w:r>
      <w:bookmarkEnd w:id="446"/>
    </w:p>
    <w:p w14:paraId="6D16219C" w14:textId="77777777" w:rsidR="008F4D94" w:rsidRPr="00636D5A" w:rsidRDefault="008F4D94" w:rsidP="008F4D94">
      <w:pPr>
        <w:rPr>
          <w:rFonts w:eastAsia="MS Mincho"/>
        </w:rPr>
      </w:pPr>
      <w:r w:rsidRPr="00636D5A">
        <w:rPr>
          <w:rFonts w:eastAsia="MS Mincho"/>
        </w:rPr>
        <w:t xml:space="preserve">Table </w:t>
      </w:r>
      <w:r>
        <w:rPr>
          <w:rFonts w:eastAsia="MS Mincho" w:hint="eastAsia"/>
        </w:rPr>
        <w:t>5.34</w:t>
      </w:r>
      <w:r w:rsidRPr="00636D5A">
        <w:rPr>
          <w:rFonts w:eastAsia="MS Mincho"/>
        </w:rPr>
        <w:t>.2.1.1-1 provides the two UL bands with one CC per band IMD interference analysis for CA_n</w:t>
      </w:r>
      <w:r>
        <w:rPr>
          <w:rFonts w:eastAsia="MS Mincho"/>
        </w:rPr>
        <w:t>7</w:t>
      </w:r>
      <w:r w:rsidRPr="00636D5A">
        <w:rPr>
          <w:rFonts w:eastAsia="MS Mincho"/>
        </w:rPr>
        <w:t>A-n</w:t>
      </w:r>
      <w:r>
        <w:rPr>
          <w:rFonts w:eastAsia="MS Mincho"/>
        </w:rPr>
        <w:t>29</w:t>
      </w:r>
      <w:r w:rsidRPr="00636D5A">
        <w:rPr>
          <w:rFonts w:eastAsia="MS Mincho"/>
        </w:rPr>
        <w:t>A-n</w:t>
      </w:r>
      <w:r>
        <w:rPr>
          <w:rFonts w:eastAsia="MS Mincho"/>
        </w:rPr>
        <w:t>66</w:t>
      </w:r>
      <w:r w:rsidRPr="00636D5A">
        <w:rPr>
          <w:rFonts w:eastAsia="MS Mincho"/>
        </w:rPr>
        <w:t>A with UL CA_n</w:t>
      </w:r>
      <w:r>
        <w:rPr>
          <w:rFonts w:eastAsia="MS Mincho"/>
        </w:rPr>
        <w:t>7</w:t>
      </w:r>
      <w:r w:rsidRPr="00636D5A">
        <w:rPr>
          <w:rFonts w:eastAsia="MS Mincho"/>
        </w:rPr>
        <w:t>A-n</w:t>
      </w:r>
      <w:r>
        <w:rPr>
          <w:rFonts w:eastAsia="MS Mincho"/>
        </w:rPr>
        <w:t>66</w:t>
      </w:r>
      <w:r w:rsidRPr="00636D5A">
        <w:rPr>
          <w:rFonts w:eastAsia="MS Mincho"/>
        </w:rPr>
        <w:t>A.</w:t>
      </w:r>
    </w:p>
    <w:p w14:paraId="05144B5F" w14:textId="77777777" w:rsidR="008F4D94" w:rsidRPr="00636D5A" w:rsidRDefault="008F4D94" w:rsidP="008F4D94">
      <w:pPr>
        <w:keepNext/>
        <w:keepLines/>
        <w:spacing w:before="60"/>
        <w:jc w:val="center"/>
        <w:rPr>
          <w:rFonts w:ascii="Arial" w:eastAsia="DengXian" w:hAnsi="Arial" w:cs="Arial"/>
          <w:b/>
          <w:lang w:eastAsia="zh-CN"/>
        </w:rPr>
      </w:pPr>
      <w:r w:rsidRPr="00636D5A">
        <w:rPr>
          <w:rFonts w:ascii="Arial" w:eastAsia="DengXian" w:hAnsi="Arial" w:cs="Arial"/>
          <w:b/>
          <w:lang w:eastAsia="zh-CN"/>
        </w:rPr>
        <w:t xml:space="preserve">Table </w:t>
      </w:r>
      <w:r>
        <w:rPr>
          <w:rFonts w:ascii="Arial" w:eastAsia="DengXian" w:hAnsi="Arial" w:cs="Arial" w:hint="eastAsia"/>
          <w:b/>
          <w:lang w:eastAsia="zh-CN"/>
        </w:rPr>
        <w:t>5.34</w:t>
      </w:r>
      <w:r w:rsidRPr="00636D5A">
        <w:rPr>
          <w:rFonts w:ascii="Arial" w:eastAsia="DengXian"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rsidRPr="00636D5A" w14:paraId="42096D60"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9C2BFD" w14:textId="77777777" w:rsidR="008F4D94" w:rsidRPr="00636D5A" w:rsidRDefault="008F4D94" w:rsidP="006A46EC">
            <w:pPr>
              <w:keepNext/>
              <w:keepLines/>
              <w:spacing w:after="0"/>
              <w:jc w:val="center"/>
              <w:rPr>
                <w:rFonts w:ascii="Arial" w:eastAsia="DengXian" w:hAnsi="Arial"/>
                <w:sz w:val="18"/>
                <w:lang w:val="en-US"/>
              </w:rPr>
            </w:pPr>
            <w:r w:rsidRPr="00636D5A">
              <w:rPr>
                <w:rFonts w:ascii="Arial" w:eastAsia="DengXi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5076C1" w14:textId="77777777" w:rsidR="008F4D94" w:rsidRPr="00636D5A" w:rsidRDefault="008F4D94" w:rsidP="006A46EC">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E8AF0C" w14:textId="77777777" w:rsidR="008F4D94" w:rsidRPr="00636D5A" w:rsidRDefault="008F4D94" w:rsidP="006A46EC">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90062C" w14:textId="77777777" w:rsidR="008F4D94" w:rsidRPr="00636D5A" w:rsidRDefault="008F4D94" w:rsidP="006A46EC">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49A345" w14:textId="77777777" w:rsidR="008F4D94" w:rsidRPr="00636D5A" w:rsidRDefault="008F4D94" w:rsidP="006A46EC">
            <w:pPr>
              <w:keepNext/>
              <w:keepLines/>
              <w:spacing w:after="0"/>
              <w:jc w:val="center"/>
              <w:rPr>
                <w:rFonts w:ascii="Arial" w:eastAsia="DengXian" w:hAnsi="Arial"/>
                <w:b/>
                <w:sz w:val="18"/>
              </w:rPr>
            </w:pPr>
            <w:r w:rsidRPr="00636D5A">
              <w:rPr>
                <w:rFonts w:ascii="Arial" w:eastAsia="DengXian" w:hAnsi="Arial"/>
                <w:b/>
                <w:sz w:val="18"/>
              </w:rPr>
              <w:t>f</w:t>
            </w:r>
            <w:r w:rsidRPr="00636D5A">
              <w:rPr>
                <w:rFonts w:ascii="Arial" w:eastAsia="DengXian" w:hAnsi="Arial"/>
                <w:b/>
                <w:sz w:val="18"/>
                <w:vertAlign w:val="subscript"/>
              </w:rPr>
              <w:t>y_high</w:t>
            </w:r>
          </w:p>
        </w:tc>
      </w:tr>
      <w:tr w:rsidR="008F4D94" w:rsidRPr="00636D5A" w14:paraId="3E3BD95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5D782" w14:textId="77777777" w:rsidR="008F4D94" w:rsidRPr="00636D5A" w:rsidRDefault="008F4D94" w:rsidP="006A46EC">
            <w:pPr>
              <w:keepNext/>
              <w:keepLines/>
              <w:spacing w:after="0"/>
              <w:rPr>
                <w:rFonts w:ascii="Arial" w:eastAsia="DengXian" w:hAnsi="Arial"/>
                <w:sz w:val="18"/>
              </w:rPr>
            </w:pPr>
            <w:r w:rsidRPr="00636D5A">
              <w:rPr>
                <w:rFonts w:ascii="Arial" w:eastAsia="DengXi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199C0D" w14:textId="77777777" w:rsidR="008F4D94" w:rsidRPr="00636D5A" w:rsidRDefault="008F4D94" w:rsidP="006A46EC">
            <w:pPr>
              <w:keepNext/>
              <w:keepLines/>
              <w:spacing w:after="0"/>
              <w:jc w:val="center"/>
              <w:rPr>
                <w:rFonts w:ascii="Arial" w:eastAsia="DengXian" w:hAnsi="Arial"/>
                <w:sz w:val="18"/>
                <w:lang w:val="en-US"/>
              </w:rPr>
            </w:pPr>
            <w:r w:rsidRPr="00636D5A">
              <w:rPr>
                <w:rFonts w:ascii="Arial" w:eastAsia="DengXian" w:hAnsi="Arial"/>
                <w:sz w:val="18"/>
                <w:lang w:val="en-US"/>
              </w:rPr>
              <w:t>|</w:t>
            </w:r>
            <w:r w:rsidRPr="00636D5A">
              <w:rPr>
                <w:rFonts w:ascii="Arial" w:eastAsia="DengXian" w:hAnsi="Arial"/>
                <w:sz w:val="18"/>
                <w:lang w:eastAsia="zh-CN"/>
              </w:rPr>
              <w:t>f</w:t>
            </w:r>
            <w:r w:rsidRPr="00636D5A">
              <w:rPr>
                <w:rFonts w:ascii="Arial" w:eastAsia="DengXian" w:hAnsi="Arial"/>
                <w:sz w:val="18"/>
                <w:vertAlign w:val="subscript"/>
                <w:lang w:eastAsia="zh-CN"/>
              </w:rPr>
              <w:t>y</w:t>
            </w:r>
            <w:r w:rsidRPr="00636D5A">
              <w:rPr>
                <w:rFonts w:ascii="Arial" w:eastAsia="DengXian" w:hAnsi="Arial"/>
                <w:sz w:val="18"/>
                <w:vertAlign w:val="subscript"/>
                <w:lang w:val="en-US"/>
              </w:rPr>
              <w:t>_low</w:t>
            </w:r>
            <w:r w:rsidRPr="00636D5A">
              <w:rPr>
                <w:rFonts w:ascii="Arial" w:eastAsia="DengXian" w:hAnsi="Arial"/>
                <w:sz w:val="18"/>
                <w:lang w:val="en-US"/>
              </w:rPr>
              <w:t xml:space="preserve"> – f</w:t>
            </w:r>
            <w:r w:rsidRPr="00636D5A">
              <w:rPr>
                <w:rFonts w:ascii="Arial" w:eastAsia="DengXian" w:hAnsi="Arial"/>
                <w:sz w:val="18"/>
                <w:vertAlign w:val="subscript"/>
                <w:lang w:val="en-US"/>
              </w:rPr>
              <w:t>x_high</w:t>
            </w:r>
            <w:r w:rsidRPr="00636D5A">
              <w:rPr>
                <w:rFonts w:ascii="Arial" w:eastAsia="DengXi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846215" w14:textId="77777777" w:rsidR="008F4D94" w:rsidRPr="00636D5A" w:rsidRDefault="008F4D94" w:rsidP="006A46EC">
            <w:pPr>
              <w:keepNext/>
              <w:keepLines/>
              <w:spacing w:after="0"/>
              <w:jc w:val="center"/>
              <w:rPr>
                <w:rFonts w:ascii="Arial" w:eastAsia="DengXian" w:hAnsi="Arial"/>
                <w:sz w:val="18"/>
                <w:lang w:val="en-US"/>
              </w:rPr>
            </w:pPr>
            <w:r w:rsidRPr="00636D5A">
              <w:rPr>
                <w:rFonts w:ascii="Arial" w:eastAsia="DengXian" w:hAnsi="Arial"/>
                <w:sz w:val="18"/>
                <w:lang w:val="en-US"/>
              </w:rPr>
              <w:t>|f</w:t>
            </w:r>
            <w:r w:rsidRPr="00636D5A">
              <w:rPr>
                <w:rFonts w:ascii="Arial" w:eastAsia="DengXian" w:hAnsi="Arial"/>
                <w:sz w:val="18"/>
                <w:vertAlign w:val="subscript"/>
                <w:lang w:val="en-US"/>
              </w:rPr>
              <w:t>y_high</w:t>
            </w:r>
            <w:r w:rsidRPr="00636D5A">
              <w:rPr>
                <w:rFonts w:ascii="Arial" w:eastAsia="DengXian" w:hAnsi="Arial"/>
                <w:sz w:val="18"/>
                <w:lang w:val="en-US"/>
              </w:rPr>
              <w:t xml:space="preserve"> – f</w:t>
            </w:r>
            <w:r w:rsidRPr="00636D5A">
              <w:rPr>
                <w:rFonts w:ascii="Arial" w:eastAsia="DengXian" w:hAnsi="Arial"/>
                <w:sz w:val="18"/>
                <w:vertAlign w:val="subscript"/>
                <w:lang w:val="en-US"/>
              </w:rPr>
              <w:t>x_low</w:t>
            </w:r>
            <w:r w:rsidRPr="00636D5A">
              <w:rPr>
                <w:rFonts w:ascii="Arial" w:eastAsia="DengXi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B3A4C8" w14:textId="77777777" w:rsidR="008F4D94" w:rsidRPr="00636D5A" w:rsidRDefault="008F4D94" w:rsidP="006A46EC">
            <w:pPr>
              <w:keepNext/>
              <w:keepLines/>
              <w:spacing w:after="0"/>
              <w:jc w:val="center"/>
              <w:rPr>
                <w:rFonts w:ascii="Arial" w:eastAsia="DengXian" w:hAnsi="Arial"/>
                <w:sz w:val="18"/>
                <w:lang w:val="en-US"/>
              </w:rPr>
            </w:pPr>
            <w:r w:rsidRPr="00636D5A">
              <w:rPr>
                <w:rFonts w:ascii="Arial" w:eastAsia="DengXian" w:hAnsi="Arial"/>
                <w:sz w:val="18"/>
                <w:lang w:val="en-US"/>
              </w:rPr>
              <w:t>|f</w:t>
            </w:r>
            <w:r w:rsidRPr="00636D5A">
              <w:rPr>
                <w:rFonts w:ascii="Arial" w:eastAsia="DengXian" w:hAnsi="Arial"/>
                <w:sz w:val="18"/>
                <w:vertAlign w:val="subscript"/>
                <w:lang w:val="en-US"/>
              </w:rPr>
              <w:t>y_low</w:t>
            </w:r>
            <w:r w:rsidRPr="00636D5A">
              <w:rPr>
                <w:rFonts w:ascii="Arial" w:eastAsia="DengXian" w:hAnsi="Arial"/>
                <w:sz w:val="18"/>
                <w:lang w:val="en-US"/>
              </w:rPr>
              <w:t xml:space="preserve"> + f</w:t>
            </w:r>
            <w:r w:rsidRPr="00636D5A">
              <w:rPr>
                <w:rFonts w:ascii="Arial" w:eastAsia="DengXian" w:hAnsi="Arial"/>
                <w:sz w:val="18"/>
                <w:vertAlign w:val="subscript"/>
                <w:lang w:val="en-US"/>
              </w:rPr>
              <w:t>x_low</w:t>
            </w:r>
            <w:r w:rsidRPr="00636D5A">
              <w:rPr>
                <w:rFonts w:ascii="Arial" w:eastAsia="DengXi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C56EE2" w14:textId="77777777" w:rsidR="008F4D94" w:rsidRPr="00636D5A" w:rsidRDefault="008F4D94" w:rsidP="006A46EC">
            <w:pPr>
              <w:keepNext/>
              <w:keepLines/>
              <w:spacing w:after="0"/>
              <w:jc w:val="center"/>
              <w:rPr>
                <w:rFonts w:ascii="Arial" w:eastAsia="DengXian" w:hAnsi="Arial"/>
                <w:sz w:val="18"/>
                <w:lang w:val="en-US"/>
              </w:rPr>
            </w:pPr>
            <w:r w:rsidRPr="00636D5A">
              <w:rPr>
                <w:rFonts w:ascii="Arial" w:eastAsia="DengXian" w:hAnsi="Arial"/>
                <w:sz w:val="18"/>
                <w:lang w:val="en-US"/>
              </w:rPr>
              <w:t>|f</w:t>
            </w:r>
            <w:r w:rsidRPr="00636D5A">
              <w:rPr>
                <w:rFonts w:ascii="Arial" w:eastAsia="DengXian" w:hAnsi="Arial"/>
                <w:sz w:val="18"/>
                <w:vertAlign w:val="subscript"/>
                <w:lang w:val="en-US"/>
              </w:rPr>
              <w:t>y_high</w:t>
            </w:r>
            <w:r w:rsidRPr="00636D5A">
              <w:rPr>
                <w:rFonts w:ascii="Arial" w:eastAsia="DengXian" w:hAnsi="Arial"/>
                <w:sz w:val="18"/>
                <w:lang w:val="en-US"/>
              </w:rPr>
              <w:t xml:space="preserve"> + f</w:t>
            </w:r>
            <w:r w:rsidRPr="00636D5A">
              <w:rPr>
                <w:rFonts w:ascii="Arial" w:eastAsia="DengXian" w:hAnsi="Arial"/>
                <w:sz w:val="18"/>
                <w:vertAlign w:val="subscript"/>
                <w:lang w:val="en-US"/>
              </w:rPr>
              <w:t>x_high</w:t>
            </w:r>
            <w:r w:rsidRPr="00636D5A">
              <w:rPr>
                <w:rFonts w:ascii="Arial" w:eastAsia="DengXian" w:hAnsi="Arial"/>
                <w:sz w:val="18"/>
                <w:lang w:val="en-US"/>
              </w:rPr>
              <w:t>|</w:t>
            </w:r>
          </w:p>
        </w:tc>
      </w:tr>
      <w:tr w:rsidR="008F4D94" w:rsidRPr="00636D5A" w14:paraId="4509028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0D1D7F"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314A89" w14:textId="77777777" w:rsidR="008F4D94" w:rsidRPr="00037988" w:rsidRDefault="008F4D94" w:rsidP="006A46EC">
            <w:pPr>
              <w:keepNext/>
              <w:keepLines/>
              <w:spacing w:after="0"/>
              <w:jc w:val="center"/>
              <w:rPr>
                <w:rFonts w:ascii="Arial" w:eastAsia="DengXian" w:hAnsi="Arial" w:cs="Arial"/>
                <w:sz w:val="18"/>
                <w:lang w:val="en-US"/>
              </w:rPr>
            </w:pPr>
            <w:r w:rsidRPr="000C7D87">
              <w:rPr>
                <w:rFonts w:ascii="Arial" w:eastAsia="DengXian" w:hAnsi="Arial" w:cs="Arial"/>
                <w:sz w:val="18"/>
                <w:lang w:val="en-US"/>
              </w:rPr>
              <w:t>720–860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05227E"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4210–4350</w:t>
            </w:r>
          </w:p>
        </w:tc>
      </w:tr>
      <w:tr w:rsidR="008F4D94" w:rsidRPr="00636D5A" w14:paraId="082B4D3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1FAB0"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3</w:t>
            </w:r>
            <w:r w:rsidRPr="00636D5A">
              <w:rPr>
                <w:rFonts w:ascii="Arial" w:eastAsia="DengXian" w:hAnsi="Arial"/>
                <w:sz w:val="18"/>
                <w:vertAlign w:val="superscript"/>
                <w:lang w:val="en-US"/>
              </w:rPr>
              <w:t>rd</w:t>
            </w:r>
            <w:r w:rsidRPr="00636D5A">
              <w:rPr>
                <w:rFonts w:ascii="Arial" w:eastAsia="DengXi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EAF407"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A06BF6"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45A97C8"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27D9E35"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r>
      <w:tr w:rsidR="008F4D94" w:rsidRPr="00636D5A" w14:paraId="50F3950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3D26E6"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09EDB7" w14:textId="77777777" w:rsidR="008F4D94" w:rsidRPr="00037988" w:rsidRDefault="008F4D94" w:rsidP="006A46EC">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3220–3430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16D1C" w14:textId="77777777" w:rsidR="008F4D94" w:rsidRPr="00037988" w:rsidRDefault="008F4D94" w:rsidP="006A46EC">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850–1060</w:t>
            </w:r>
          </w:p>
        </w:tc>
      </w:tr>
      <w:tr w:rsidR="008F4D94" w:rsidRPr="00636D5A" w14:paraId="3FFBB4A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9F14F"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3</w:t>
            </w:r>
            <w:r w:rsidRPr="00636D5A">
              <w:rPr>
                <w:rFonts w:ascii="Arial" w:eastAsia="DengXian" w:hAnsi="Arial"/>
                <w:sz w:val="18"/>
                <w:vertAlign w:val="superscript"/>
                <w:lang w:val="en-US"/>
              </w:rPr>
              <w:t>rd</w:t>
            </w:r>
            <w:r w:rsidRPr="00636D5A">
              <w:rPr>
                <w:rFonts w:ascii="Arial" w:eastAsia="DengXi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9B3885"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D41179"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4AF098E"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A0E41B5"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r>
      <w:tr w:rsidR="008F4D94" w:rsidRPr="00636D5A" w14:paraId="5742C3C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4DC308"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3FE05F"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6710–6920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F8DE2"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5920–6130</w:t>
            </w:r>
          </w:p>
        </w:tc>
      </w:tr>
      <w:tr w:rsidR="008F4D94" w:rsidRPr="00636D5A" w14:paraId="52BE0C6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5CCD35"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393B06"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–1* 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49A4E09"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B0AF05"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B37477B"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r>
      <w:tr w:rsidR="008F4D94" w:rsidRPr="00636D5A" w14:paraId="756D3D0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EEB9A3"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IMD</w:t>
            </w:r>
            <w:r w:rsidRPr="00636D5A">
              <w:rPr>
                <w:rFonts w:ascii="Arial" w:eastAsia="DengXi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548378" w14:textId="77777777" w:rsidR="008F4D94" w:rsidRPr="00037988" w:rsidRDefault="008F4D94" w:rsidP="006A46EC">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5720–6000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489F5" w14:textId="77777777" w:rsidR="008F4D94" w:rsidRPr="00037988" w:rsidRDefault="008F4D94" w:rsidP="006A46EC">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2560–2840</w:t>
            </w:r>
          </w:p>
        </w:tc>
      </w:tr>
      <w:tr w:rsidR="008F4D94" w:rsidRPr="00636D5A" w14:paraId="64CC25E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CB9BF2"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02A81BB"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–2* 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BFD5A7"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–2* 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3F741EBE" w14:textId="77777777" w:rsidR="008F4D94" w:rsidRPr="00037988" w:rsidRDefault="008F4D94" w:rsidP="006A46EC">
            <w:pPr>
              <w:keepNext/>
              <w:keepLines/>
              <w:spacing w:after="0"/>
              <w:jc w:val="center"/>
              <w:rPr>
                <w:rFonts w:ascii="Arial" w:eastAsia="DengXian" w:hAnsi="Arial" w:cs="Arial"/>
                <w:sz w:val="18"/>
                <w:lang w:val="en-US"/>
              </w:rPr>
            </w:pPr>
          </w:p>
        </w:tc>
      </w:tr>
      <w:tr w:rsidR="008F4D94" w:rsidRPr="00636D5A" w14:paraId="4B1ACDC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D708AE"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74B50F" w14:textId="77777777" w:rsidR="008F4D94" w:rsidRPr="00037988" w:rsidRDefault="008F4D94" w:rsidP="006A46EC">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1440–1720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5252BC9E" w14:textId="77777777" w:rsidR="008F4D94" w:rsidRPr="00037988" w:rsidRDefault="008F4D94" w:rsidP="006A46EC">
            <w:pPr>
              <w:keepNext/>
              <w:keepLines/>
              <w:spacing w:after="0"/>
              <w:jc w:val="center"/>
              <w:rPr>
                <w:rFonts w:ascii="Arial" w:eastAsia="DengXian" w:hAnsi="Arial" w:cs="Arial"/>
                <w:sz w:val="18"/>
                <w:lang w:eastAsia="ja-JP"/>
              </w:rPr>
            </w:pPr>
          </w:p>
        </w:tc>
      </w:tr>
      <w:tr w:rsidR="008F4D94" w:rsidRPr="00636D5A" w14:paraId="3E087DF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54DD46" w14:textId="77777777" w:rsidR="008F4D94" w:rsidRPr="00636D5A" w:rsidRDefault="008F4D94" w:rsidP="006A46EC">
            <w:pPr>
              <w:keepNext/>
              <w:keepLines/>
              <w:spacing w:after="0"/>
              <w:rPr>
                <w:rFonts w:ascii="Arial" w:eastAsia="DengXian" w:hAnsi="Arial" w:cs="Arial"/>
                <w:sz w:val="18"/>
                <w:lang w:val="en-US"/>
              </w:rPr>
            </w:pPr>
            <w:r w:rsidRPr="00636D5A">
              <w:rPr>
                <w:rFonts w:ascii="Arial" w:eastAsia="DengXian" w:hAnsi="Arial" w:cs="Arial"/>
                <w:sz w:val="18"/>
                <w:lang w:eastAsia="zh-CN"/>
              </w:rPr>
              <w:t>Two-tone</w:t>
            </w:r>
            <w:r w:rsidRPr="00636D5A">
              <w:rPr>
                <w:rFonts w:ascii="Arial" w:eastAsia="DengXian" w:hAnsi="Arial" w:cs="Arial"/>
                <w:sz w:val="18"/>
                <w:lang w:val="en-US"/>
              </w:rPr>
              <w:t xml:space="preserve"> </w:t>
            </w:r>
            <w:r w:rsidRPr="00636D5A">
              <w:rPr>
                <w:rFonts w:ascii="Arial" w:eastAsia="DengXian" w:hAnsi="Arial" w:cs="Arial"/>
                <w:sz w:val="18"/>
                <w:lang w:val="en-US" w:eastAsia="ja-JP"/>
              </w:rPr>
              <w:t>4</w:t>
            </w:r>
            <w:r w:rsidRPr="00636D5A">
              <w:rPr>
                <w:rFonts w:ascii="Arial" w:eastAsia="DengXian" w:hAnsi="Arial" w:cs="Arial"/>
                <w:sz w:val="18"/>
                <w:vertAlign w:val="superscript"/>
                <w:lang w:val="en-US" w:eastAsia="ja-JP"/>
              </w:rPr>
              <w:t>th</w:t>
            </w:r>
            <w:r w:rsidRPr="00636D5A">
              <w:rPr>
                <w:rFonts w:ascii="Arial" w:eastAsia="DengXian" w:hAnsi="Arial" w:cs="Arial"/>
                <w:sz w:val="18"/>
                <w:lang w:val="en-US" w:eastAsia="ja-JP"/>
              </w:rPr>
              <w:t xml:space="preserve"> </w:t>
            </w:r>
            <w:r w:rsidRPr="00636D5A">
              <w:rPr>
                <w:rFonts w:ascii="Arial" w:eastAsia="DengXi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B9B70B"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+1* 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7B0216D"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FF12F7"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6874254"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|3*f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+ 1*f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r>
      <w:tr w:rsidR="008F4D94" w:rsidRPr="00636D5A" w14:paraId="74C67AD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D614EC"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ED7C8C" w14:textId="77777777" w:rsidR="008F4D94" w:rsidRPr="00037988" w:rsidRDefault="008F4D94" w:rsidP="006A46EC">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9210–9490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CFE664" w14:textId="77777777" w:rsidR="008F4D94" w:rsidRPr="00037988" w:rsidRDefault="008F4D94" w:rsidP="006A46EC">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7630–7910</w:t>
            </w:r>
          </w:p>
        </w:tc>
      </w:tr>
      <w:tr w:rsidR="008F4D94" w:rsidRPr="00636D5A" w14:paraId="4D6C2F8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64901B"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Two</w:t>
            </w:r>
            <w:r w:rsidRPr="00636D5A">
              <w:rPr>
                <w:rFonts w:ascii="Arial" w:eastAsia="DengXian" w:hAnsi="Arial"/>
                <w:sz w:val="18"/>
                <w:lang w:eastAsia="zh-CN"/>
              </w:rPr>
              <w:t>-tone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F94696"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+2* 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1595D4"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+2* 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3221955F" w14:textId="77777777" w:rsidR="008F4D94" w:rsidRPr="00037988" w:rsidRDefault="008F4D94" w:rsidP="006A46EC">
            <w:pPr>
              <w:keepNext/>
              <w:keepLines/>
              <w:spacing w:after="0"/>
              <w:jc w:val="center"/>
              <w:rPr>
                <w:rFonts w:ascii="Arial" w:eastAsia="DengXian" w:hAnsi="Arial" w:cs="Arial"/>
                <w:sz w:val="18"/>
                <w:lang w:val="en-US"/>
              </w:rPr>
            </w:pPr>
          </w:p>
        </w:tc>
      </w:tr>
      <w:tr w:rsidR="008F4D94" w:rsidRPr="00636D5A" w14:paraId="36DB36C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6956D1"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346FE9" w14:textId="77777777" w:rsidR="008F4D94" w:rsidRPr="00037988" w:rsidRDefault="008F4D94" w:rsidP="006A46EC">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8420–8700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64B60B45" w14:textId="77777777" w:rsidR="008F4D94" w:rsidRPr="00037988" w:rsidRDefault="008F4D94" w:rsidP="006A46EC">
            <w:pPr>
              <w:keepNext/>
              <w:keepLines/>
              <w:spacing w:after="0"/>
              <w:jc w:val="center"/>
              <w:rPr>
                <w:rFonts w:ascii="Arial" w:eastAsia="DengXian" w:hAnsi="Arial" w:cs="Arial"/>
                <w:sz w:val="18"/>
                <w:lang w:eastAsia="ja-JP"/>
              </w:rPr>
            </w:pPr>
          </w:p>
        </w:tc>
      </w:tr>
      <w:tr w:rsidR="008F4D94" w:rsidRPr="00636D5A" w14:paraId="1D24441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D21D0F"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B17FF9"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1873DC9"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5A290E"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9E5BA2E"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r>
      <w:tr w:rsidR="008F4D94" w:rsidRPr="00636D5A" w14:paraId="4B37258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5D85E"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 xml:space="preserve">IMD </w:t>
            </w:r>
            <w:r w:rsidRPr="00636D5A">
              <w:rPr>
                <w:rFonts w:ascii="Arial" w:eastAsia="DengXian" w:hAnsi="Arial"/>
                <w:sz w:val="18"/>
                <w:lang w:eastAsia="zh-CN"/>
              </w:rPr>
              <w:t>frequency</w:t>
            </w:r>
            <w:r w:rsidRPr="00636D5A">
              <w:rPr>
                <w:rFonts w:ascii="Arial" w:eastAsia="DengXi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5A3ABB" w14:textId="77777777" w:rsidR="008F4D94" w:rsidRPr="00037988" w:rsidRDefault="008F4D94" w:rsidP="006A46EC">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4270–4620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8BF4B2" w14:textId="77777777" w:rsidR="008F4D94" w:rsidRPr="00037988" w:rsidRDefault="008F4D94" w:rsidP="006A46EC">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8220–8570</w:t>
            </w:r>
          </w:p>
        </w:tc>
      </w:tr>
      <w:tr w:rsidR="008F4D94" w:rsidRPr="00636D5A" w14:paraId="58F7486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A8B113"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9DDC5F"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1C2ABD"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A062D0"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CFB8A58"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-3*f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r>
      <w:tr w:rsidR="008F4D94" w:rsidRPr="00636D5A" w14:paraId="656D0AE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2848C" w14:textId="77777777" w:rsidR="008F4D94" w:rsidRPr="00636D5A" w:rsidRDefault="008F4D94" w:rsidP="006A46EC">
            <w:pPr>
              <w:keepNext/>
              <w:keepLines/>
              <w:spacing w:after="0"/>
              <w:rPr>
                <w:rFonts w:ascii="Arial" w:eastAsia="DengXian" w:hAnsi="Arial" w:cs="Arial"/>
                <w:sz w:val="18"/>
                <w:lang w:val="en-US"/>
              </w:rPr>
            </w:pPr>
            <w:r w:rsidRPr="00636D5A">
              <w:rPr>
                <w:rFonts w:ascii="Arial" w:eastAsia="DengXi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C3A781" w14:textId="77777777" w:rsidR="008F4D94" w:rsidRPr="00037988" w:rsidRDefault="008F4D94" w:rsidP="006A46EC">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10–340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DE5FD" w14:textId="77777777" w:rsidR="008F4D94" w:rsidRPr="00037988" w:rsidRDefault="008F4D94" w:rsidP="006A46EC">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3940–4290</w:t>
            </w:r>
          </w:p>
        </w:tc>
      </w:tr>
      <w:tr w:rsidR="008F4D94" w:rsidRPr="00636D5A" w14:paraId="1213FC9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491525"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BCE743"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B00BF5E"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BA64AB"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7B4E724"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+ 4*f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r>
      <w:tr w:rsidR="008F4D94" w:rsidRPr="00636D5A" w14:paraId="106B1A5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CDDC4A"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IMD</w:t>
            </w:r>
            <w:r w:rsidRPr="00636D5A">
              <w:rPr>
                <w:rFonts w:ascii="Arial" w:eastAsia="DengXi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88B589" w14:textId="77777777" w:rsidR="008F4D94" w:rsidRPr="00037988" w:rsidRDefault="008F4D94" w:rsidP="006A46EC">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9340–9690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A91A84" w14:textId="77777777" w:rsidR="008F4D94" w:rsidRPr="00037988" w:rsidRDefault="008F4D94" w:rsidP="006A46EC">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11710–12060</w:t>
            </w:r>
          </w:p>
        </w:tc>
      </w:tr>
      <w:tr w:rsidR="008F4D94" w:rsidRPr="00636D5A" w14:paraId="15279E6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DD392A"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E6F2BF"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x_low</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y_low</w:t>
            </w:r>
            <w:r w:rsidRPr="00037988">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2FB7835"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x_high</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y_high</w:t>
            </w:r>
            <w:r w:rsidRPr="00037988">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3F559B"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y_low</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x_low</w:t>
            </w:r>
            <w:r w:rsidRPr="00037988">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CC3F8AB" w14:textId="77777777" w:rsidR="008F4D94" w:rsidRPr="00037988" w:rsidRDefault="008F4D94" w:rsidP="006A46EC">
            <w:pPr>
              <w:keepNext/>
              <w:keepLines/>
              <w:spacing w:after="0"/>
              <w:jc w:val="center"/>
              <w:rPr>
                <w:rFonts w:ascii="Arial" w:eastAsia="DengXian" w:hAnsi="Arial" w:cs="Arial"/>
                <w:sz w:val="18"/>
                <w:lang w:val="en-US"/>
              </w:rPr>
            </w:pPr>
            <w:r w:rsidRPr="00037988">
              <w:rPr>
                <w:rFonts w:ascii="Arial" w:eastAsia="DengXian" w:hAnsi="Arial" w:cs="Arial"/>
                <w:sz w:val="18"/>
                <w:lang w:val="en-US"/>
              </w:rPr>
              <w:t>|2*f</w:t>
            </w:r>
            <w:r w:rsidRPr="00037988">
              <w:rPr>
                <w:rFonts w:ascii="Arial" w:eastAsia="DengXian" w:hAnsi="Arial" w:cs="Arial"/>
                <w:sz w:val="18"/>
                <w:vertAlign w:val="subscript"/>
                <w:lang w:val="en-US"/>
              </w:rPr>
              <w:t>y_high</w:t>
            </w:r>
            <w:r w:rsidRPr="00037988">
              <w:rPr>
                <w:rFonts w:ascii="Arial" w:eastAsia="DengXian" w:hAnsi="Arial" w:cs="Arial"/>
                <w:sz w:val="18"/>
                <w:lang w:val="en-US"/>
              </w:rPr>
              <w:t xml:space="preserve"> + 3*f</w:t>
            </w:r>
            <w:r w:rsidRPr="00037988">
              <w:rPr>
                <w:rFonts w:ascii="Arial" w:eastAsia="DengXian" w:hAnsi="Arial" w:cs="Arial"/>
                <w:sz w:val="18"/>
                <w:vertAlign w:val="subscript"/>
                <w:lang w:val="en-US"/>
              </w:rPr>
              <w:t>x_high</w:t>
            </w:r>
            <w:r w:rsidRPr="00037988">
              <w:rPr>
                <w:rFonts w:ascii="Arial" w:eastAsia="DengXian" w:hAnsi="Arial" w:cs="Arial"/>
                <w:sz w:val="18"/>
                <w:lang w:val="en-US"/>
              </w:rPr>
              <w:t>|</w:t>
            </w:r>
          </w:p>
        </w:tc>
      </w:tr>
      <w:tr w:rsidR="008F4D94" w:rsidRPr="00636D5A" w14:paraId="676819C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F48693"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 xml:space="preserve">IMD </w:t>
            </w:r>
            <w:r w:rsidRPr="00636D5A">
              <w:rPr>
                <w:rFonts w:ascii="Arial" w:eastAsia="DengXian" w:hAnsi="Arial"/>
                <w:sz w:val="18"/>
                <w:lang w:eastAsia="zh-CN"/>
              </w:rPr>
              <w:t>frequency</w:t>
            </w:r>
            <w:r w:rsidRPr="00636D5A">
              <w:rPr>
                <w:rFonts w:ascii="Arial" w:eastAsia="DengXi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DB6EDF" w14:textId="77777777" w:rsidR="008F4D94" w:rsidRPr="00037988" w:rsidRDefault="008F4D94" w:rsidP="006A46EC">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10130–10480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394711" w14:textId="77777777" w:rsidR="008F4D94" w:rsidRPr="00037988" w:rsidRDefault="008F4D94" w:rsidP="006A46EC">
            <w:pPr>
              <w:keepNext/>
              <w:keepLines/>
              <w:spacing w:after="0"/>
              <w:jc w:val="center"/>
              <w:rPr>
                <w:rFonts w:ascii="Arial" w:eastAsia="DengXian" w:hAnsi="Arial" w:cs="Arial"/>
                <w:sz w:val="18"/>
                <w:lang w:eastAsia="ja-JP"/>
              </w:rPr>
            </w:pPr>
            <w:r w:rsidRPr="00037988">
              <w:rPr>
                <w:rFonts w:ascii="Arial" w:eastAsia="DengXian" w:hAnsi="Arial" w:cs="Arial"/>
                <w:sz w:val="18"/>
                <w:lang w:val="en-US"/>
              </w:rPr>
              <w:t>10920–11270</w:t>
            </w:r>
          </w:p>
        </w:tc>
      </w:tr>
      <w:tr w:rsidR="008F4D94" w:rsidRPr="00636D5A" w14:paraId="0F8AC2EA"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B22038"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rPr>
              <w:t>NOTE :</w:t>
            </w:r>
            <w:r w:rsidRPr="00636D5A">
              <w:rPr>
                <w:rFonts w:ascii="Arial" w:eastAsia="DengXian" w:hAnsi="Arial"/>
                <w:sz w:val="18"/>
              </w:rPr>
              <w:tab/>
              <w:t>For each IMD item,</w:t>
            </w:r>
            <w:r w:rsidRPr="00636D5A">
              <w:rPr>
                <w:rFonts w:ascii="Arial" w:eastAsia="DengXian" w:hAnsi="Arial"/>
                <w:sz w:val="18"/>
                <w:lang w:val="en-US" w:eastAsia="zh-CN"/>
              </w:rPr>
              <w:t xml:space="preserve"> </w:t>
            </w:r>
            <w:r w:rsidRPr="00636D5A">
              <w:rPr>
                <w:rFonts w:ascii="Arial" w:eastAsia="DengXian" w:hAnsi="Arial"/>
                <w:sz w:val="18"/>
              </w:rPr>
              <w:t xml:space="preserve">when two bound values before taking absolute have different signs, the relevant IMD </w:t>
            </w:r>
            <w:r w:rsidRPr="00636D5A">
              <w:rPr>
                <w:rFonts w:ascii="Arial" w:eastAsia="DengXian" w:hAnsi="Arial"/>
                <w:sz w:val="18"/>
                <w:lang w:eastAsia="zh-CN"/>
              </w:rPr>
              <w:t>range</w:t>
            </w:r>
            <w:r w:rsidRPr="00636D5A">
              <w:rPr>
                <w:rFonts w:ascii="Arial" w:eastAsia="DengXian" w:hAnsi="Arial"/>
                <w:sz w:val="18"/>
              </w:rPr>
              <w:t xml:space="preserve"> shall be set such that (1) the lower bound is 0 and (2) the upper bound is the bigger </w:t>
            </w:r>
            <w:r w:rsidRPr="00636D5A">
              <w:rPr>
                <w:rFonts w:ascii="Arial" w:eastAsia="DengXian" w:hAnsi="Arial"/>
                <w:sz w:val="18"/>
                <w:lang w:val="en-US"/>
              </w:rPr>
              <w:t>value</w:t>
            </w:r>
            <w:r w:rsidRPr="00636D5A">
              <w:rPr>
                <w:rFonts w:ascii="Arial" w:eastAsia="DengXian" w:hAnsi="Arial"/>
                <w:sz w:val="18"/>
              </w:rPr>
              <w:t xml:space="preserve"> of the two after taking absolute. The lowest even order and lowest odd order IMD MSDs shall be considered.</w:t>
            </w:r>
          </w:p>
        </w:tc>
      </w:tr>
    </w:tbl>
    <w:p w14:paraId="596431D2" w14:textId="77777777" w:rsidR="008F4D94" w:rsidRDefault="008F4D94" w:rsidP="008F4D94">
      <w:pPr>
        <w:rPr>
          <w:rFonts w:ascii="Arial" w:eastAsia="DengXian" w:hAnsi="Arial" w:cs="Arial"/>
          <w:b/>
        </w:rPr>
      </w:pPr>
    </w:p>
    <w:p w14:paraId="73D82292" w14:textId="77777777" w:rsidR="008F4D94" w:rsidRPr="00636D5A" w:rsidRDefault="008F4D94" w:rsidP="008F4D94">
      <w:pPr>
        <w:rPr>
          <w:rFonts w:ascii="Arial" w:eastAsia="DengXian" w:hAnsi="Arial" w:cs="Arial"/>
          <w:b/>
        </w:rPr>
      </w:pPr>
      <w:r w:rsidRPr="00BF5D34">
        <w:rPr>
          <w:rFonts w:eastAsia="MS Mincho"/>
        </w:rPr>
        <w:t xml:space="preserve">Based on the above table, </w:t>
      </w:r>
      <w:r>
        <w:rPr>
          <w:rFonts w:eastAsia="MS Mincho"/>
        </w:rPr>
        <w:t>2</w:t>
      </w:r>
      <w:r>
        <w:rPr>
          <w:rFonts w:eastAsia="DengXian" w:cs="DengXian" w:hint="eastAsia"/>
          <w:szCs w:val="21"/>
          <w:vertAlign w:val="superscript"/>
          <w:lang w:eastAsia="zh-CN"/>
        </w:rPr>
        <w:t>nd</w:t>
      </w:r>
      <w:r w:rsidRPr="00BF5D34">
        <w:rPr>
          <w:rFonts w:eastAsia="DengXian" w:cs="DengXian"/>
          <w:szCs w:val="21"/>
          <w:lang w:eastAsia="ko-KR"/>
        </w:rPr>
        <w:t xml:space="preserve"> order IMD generated by </w:t>
      </w:r>
      <w:r w:rsidRPr="00BF5D34">
        <w:rPr>
          <w:rFonts w:eastAsia="MS Mincho"/>
        </w:rPr>
        <w:t>UL CA_n</w:t>
      </w:r>
      <w:r>
        <w:rPr>
          <w:rFonts w:eastAsia="MS Mincho"/>
        </w:rPr>
        <w:t>7</w:t>
      </w:r>
      <w:r w:rsidRPr="00BF5D34">
        <w:rPr>
          <w:rFonts w:eastAsia="MS Mincho"/>
        </w:rPr>
        <w:t>A-n</w:t>
      </w:r>
      <w:r>
        <w:rPr>
          <w:rFonts w:eastAsia="MS Mincho"/>
        </w:rPr>
        <w:t>66</w:t>
      </w:r>
      <w:r w:rsidRPr="00BF5D34">
        <w:rPr>
          <w:rFonts w:eastAsia="MS Mincho"/>
        </w:rPr>
        <w:t xml:space="preserve">A </w:t>
      </w:r>
      <w:r w:rsidRPr="00BF5D34">
        <w:rPr>
          <w:rFonts w:eastAsia="DengXian" w:cs="DengXian" w:hint="eastAsia"/>
          <w:szCs w:val="21"/>
          <w:lang w:eastAsia="ko-KR"/>
        </w:rPr>
        <w:t>may</w:t>
      </w:r>
      <w:r w:rsidRPr="00BF5D34">
        <w:rPr>
          <w:rFonts w:eastAsia="DengXian" w:cs="DengXian"/>
          <w:szCs w:val="21"/>
          <w:lang w:eastAsia="ko-KR"/>
        </w:rPr>
        <w:t xml:space="preserve"> fall into own Rx of </w:t>
      </w:r>
      <w:r w:rsidRPr="00BF5D34">
        <w:rPr>
          <w:rFonts w:cs="DengXian"/>
          <w:szCs w:val="21"/>
        </w:rPr>
        <w:t>B</w:t>
      </w:r>
      <w:r w:rsidRPr="00BF5D34">
        <w:rPr>
          <w:rFonts w:eastAsia="DengXian" w:cs="DengXian"/>
          <w:szCs w:val="21"/>
          <w:lang w:eastAsia="ko-KR"/>
        </w:rPr>
        <w:t xml:space="preserve">and </w:t>
      </w:r>
      <w:r w:rsidRPr="00BF5D34">
        <w:rPr>
          <w:rFonts w:cs="DengXian"/>
          <w:szCs w:val="21"/>
        </w:rPr>
        <w:t>n</w:t>
      </w:r>
      <w:r>
        <w:rPr>
          <w:rFonts w:cs="DengXian"/>
          <w:szCs w:val="21"/>
        </w:rPr>
        <w:t>29</w:t>
      </w:r>
      <w:r>
        <w:rPr>
          <w:rFonts w:eastAsia="MS Mincho"/>
        </w:rPr>
        <w:t>.</w:t>
      </w:r>
    </w:p>
    <w:p w14:paraId="45B340B6" w14:textId="77777777" w:rsidR="008F4D94" w:rsidRPr="00CF42FD" w:rsidRDefault="008F4D94" w:rsidP="00CF42FD">
      <w:pPr>
        <w:pStyle w:val="Heading4"/>
      </w:pPr>
      <w:bookmarkStart w:id="447" w:name="_Toc183507977"/>
      <w:r w:rsidRPr="00CF42FD">
        <w:t>5.34.2.2</w:t>
      </w:r>
      <w:r w:rsidRPr="00CF42FD">
        <w:tab/>
        <w:t>REFSENS requirements</w:t>
      </w:r>
      <w:bookmarkEnd w:id="447"/>
    </w:p>
    <w:p w14:paraId="08C661C2" w14:textId="77777777" w:rsidR="008F4D94" w:rsidRPr="009676E5" w:rsidRDefault="008F4D94" w:rsidP="008F4D94">
      <w:pPr>
        <w:rPr>
          <w:rFonts w:eastAsia="MS Mincho"/>
        </w:rPr>
      </w:pPr>
      <w:r w:rsidRPr="009676E5">
        <w:rPr>
          <w:rFonts w:eastAsia="MS Mincho"/>
        </w:rPr>
        <w:t>Based on the co-existence studies</w:t>
      </w:r>
      <w:r w:rsidRPr="00F32261">
        <w:rPr>
          <w:lang w:eastAsia="zh-CN"/>
        </w:rPr>
        <w:t>,</w:t>
      </w:r>
      <w:r>
        <w:rPr>
          <w:lang w:eastAsia="zh-CN"/>
        </w:rPr>
        <w:t xml:space="preserve"> </w:t>
      </w:r>
      <w:r w:rsidRPr="00F32261">
        <w:rPr>
          <w:rFonts w:eastAsia="MS Mincho"/>
        </w:rPr>
        <w:t>there is a need to define MSD values</w:t>
      </w:r>
      <w:r>
        <w:rPr>
          <w:rFonts w:eastAsia="MS Mincho"/>
        </w:rPr>
        <w:t>.</w:t>
      </w:r>
      <w:r w:rsidRPr="004D55CE">
        <w:t xml:space="preserve"> </w:t>
      </w:r>
      <w:r w:rsidRPr="004D55CE">
        <w:rPr>
          <w:rFonts w:eastAsia="MS Mincho"/>
        </w:rPr>
        <w:t xml:space="preserve">MSD values from </w:t>
      </w:r>
      <w:r w:rsidRPr="00D01CBB">
        <w:rPr>
          <w:rFonts w:eastAsia="MS Mincho"/>
        </w:rPr>
        <w:t>DC_12-66_n7</w:t>
      </w:r>
      <w:r w:rsidRPr="004D55CE">
        <w:rPr>
          <w:rFonts w:eastAsia="MS Mincho"/>
        </w:rPr>
        <w:t xml:space="preserve"> are reused as below.</w:t>
      </w:r>
    </w:p>
    <w:p w14:paraId="3DA10893" w14:textId="77777777" w:rsidR="008F4D94" w:rsidRPr="009676E5" w:rsidRDefault="008F4D94" w:rsidP="008F4D94">
      <w:pPr>
        <w:keepNext/>
        <w:keepLines/>
        <w:spacing w:before="60"/>
        <w:jc w:val="center"/>
        <w:rPr>
          <w:rFonts w:ascii="Arial" w:eastAsia="DengXian" w:hAnsi="Arial" w:cs="Arial"/>
          <w:b/>
        </w:rPr>
      </w:pPr>
      <w:r w:rsidRPr="009676E5">
        <w:rPr>
          <w:rFonts w:ascii="Arial" w:eastAsia="DengXian" w:hAnsi="Arial" w:cs="Arial"/>
          <w:b/>
        </w:rPr>
        <w:t xml:space="preserve">Table </w:t>
      </w:r>
      <w:r>
        <w:rPr>
          <w:rFonts w:ascii="Arial" w:eastAsia="DengXian" w:hAnsi="Arial" w:cs="Arial"/>
          <w:b/>
        </w:rPr>
        <w:t>5.34</w:t>
      </w:r>
      <w:r w:rsidRPr="009676E5">
        <w:rPr>
          <w:rFonts w:ascii="Arial" w:eastAsia="DengXian" w:hAnsi="Arial" w:cs="Arial"/>
          <w:b/>
        </w:rPr>
        <w:t>.2.2-</w:t>
      </w:r>
      <w:r>
        <w:rPr>
          <w:rFonts w:ascii="Arial" w:eastAsia="DengXian" w:hAnsi="Arial" w:cs="Arial"/>
          <w:b/>
        </w:rPr>
        <w:t>1</w:t>
      </w:r>
      <w:r w:rsidRPr="009676E5">
        <w:rPr>
          <w:rFonts w:ascii="Arial" w:eastAsia="DengXian" w:hAnsi="Arial" w:cs="Arial"/>
          <w:b/>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F4D94" w:rsidRPr="009676E5" w14:paraId="2B186993" w14:textId="77777777" w:rsidTr="006A46EC">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5D2B29C" w14:textId="77777777" w:rsidR="008F4D94" w:rsidRPr="009676E5" w:rsidRDefault="008F4D94" w:rsidP="006A46EC">
            <w:pPr>
              <w:keepNext/>
              <w:keepLines/>
              <w:spacing w:after="0"/>
              <w:jc w:val="center"/>
              <w:rPr>
                <w:rFonts w:ascii="Arial" w:eastAsia="DengXian" w:hAnsi="Arial"/>
                <w:b/>
                <w:sz w:val="18"/>
              </w:rPr>
            </w:pPr>
            <w:r w:rsidRPr="009676E5">
              <w:rPr>
                <w:rFonts w:ascii="Arial" w:eastAsia="DengXian" w:hAnsi="Arial"/>
                <w:b/>
                <w:sz w:val="18"/>
              </w:rPr>
              <w:t>Band / Channel bandwidth / N</w:t>
            </w:r>
            <w:r w:rsidRPr="009676E5">
              <w:rPr>
                <w:rFonts w:ascii="Arial" w:eastAsia="DengXian" w:hAnsi="Arial"/>
                <w:b/>
                <w:sz w:val="18"/>
                <w:vertAlign w:val="subscript"/>
              </w:rPr>
              <w:t>RB</w:t>
            </w:r>
            <w:r w:rsidRPr="009676E5">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F1B0840" w14:textId="77777777" w:rsidR="008F4D94" w:rsidRPr="009676E5" w:rsidRDefault="008F4D94" w:rsidP="006A46EC">
            <w:pPr>
              <w:keepNext/>
              <w:keepLines/>
              <w:spacing w:after="0"/>
              <w:jc w:val="center"/>
              <w:rPr>
                <w:rFonts w:ascii="Arial" w:eastAsia="DengXian" w:hAnsi="Arial"/>
                <w:b/>
                <w:sz w:val="18"/>
              </w:rPr>
            </w:pPr>
            <w:r w:rsidRPr="009676E5">
              <w:rPr>
                <w:rFonts w:ascii="Arial" w:eastAsia="DengXian" w:hAnsi="Arial"/>
                <w:b/>
                <w:sz w:val="18"/>
              </w:rPr>
              <w:t>Source of IMD</w:t>
            </w:r>
          </w:p>
        </w:tc>
      </w:tr>
      <w:tr w:rsidR="008F4D94" w:rsidRPr="009676E5" w14:paraId="2CF9279F" w14:textId="77777777" w:rsidTr="006A46EC">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296FC93" w14:textId="77777777" w:rsidR="008F4D94" w:rsidRPr="009676E5" w:rsidRDefault="008F4D94" w:rsidP="006A46EC">
            <w:pPr>
              <w:keepNext/>
              <w:keepLines/>
              <w:spacing w:after="0"/>
              <w:jc w:val="center"/>
              <w:rPr>
                <w:rFonts w:ascii="Arial" w:eastAsia="DengXian" w:hAnsi="Arial"/>
                <w:b/>
                <w:sz w:val="18"/>
              </w:rPr>
            </w:pPr>
            <w:r w:rsidRPr="009676E5">
              <w:rPr>
                <w:rFonts w:ascii="Arial" w:eastAsia="DengXian" w:hAnsi="Arial"/>
                <w:b/>
                <w:sz w:val="18"/>
              </w:rPr>
              <w:t xml:space="preserve">NR </w:t>
            </w:r>
            <w:r w:rsidRPr="009676E5">
              <w:rPr>
                <w:rFonts w:ascii="Arial" w:eastAsia="DengXi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5647AE1" w14:textId="77777777" w:rsidR="008F4D94" w:rsidRPr="009676E5" w:rsidRDefault="008F4D94" w:rsidP="006A46EC">
            <w:pPr>
              <w:keepNext/>
              <w:keepLines/>
              <w:spacing w:after="0"/>
              <w:jc w:val="center"/>
              <w:rPr>
                <w:rFonts w:ascii="Arial" w:eastAsia="DengXian" w:hAnsi="Arial"/>
                <w:b/>
                <w:sz w:val="18"/>
              </w:rPr>
            </w:pPr>
            <w:r w:rsidRPr="009676E5">
              <w:rPr>
                <w:rFonts w:ascii="Arial" w:eastAsia="DengXian" w:hAnsi="Arial"/>
                <w:b/>
                <w:sz w:val="18"/>
              </w:rPr>
              <w:t>NR band</w:t>
            </w:r>
          </w:p>
        </w:tc>
        <w:tc>
          <w:tcPr>
            <w:tcW w:w="960" w:type="dxa"/>
            <w:tcBorders>
              <w:top w:val="single" w:sz="4" w:space="0" w:color="auto"/>
              <w:left w:val="single" w:sz="4" w:space="0" w:color="auto"/>
              <w:bottom w:val="single" w:sz="4" w:space="0" w:color="auto"/>
              <w:right w:val="single" w:sz="4" w:space="0" w:color="auto"/>
            </w:tcBorders>
          </w:tcPr>
          <w:p w14:paraId="0ACADDA9" w14:textId="77777777" w:rsidR="008F4D94" w:rsidRPr="009676E5" w:rsidRDefault="008F4D94" w:rsidP="006A46EC">
            <w:pPr>
              <w:keepNext/>
              <w:keepLines/>
              <w:spacing w:after="0"/>
              <w:jc w:val="center"/>
              <w:rPr>
                <w:rFonts w:ascii="Arial" w:eastAsia="DengXian" w:hAnsi="Arial"/>
                <w:b/>
                <w:sz w:val="18"/>
              </w:rPr>
            </w:pPr>
            <w:r w:rsidRPr="009676E5">
              <w:rPr>
                <w:rFonts w:ascii="Arial" w:eastAsia="DengXian" w:hAnsi="Arial"/>
                <w:b/>
                <w:sz w:val="18"/>
              </w:rPr>
              <w:t>UL F</w:t>
            </w:r>
            <w:r w:rsidRPr="009676E5">
              <w:rPr>
                <w:rFonts w:ascii="Arial" w:eastAsia="DengXian" w:hAnsi="Arial"/>
                <w:b/>
                <w:sz w:val="18"/>
                <w:vertAlign w:val="subscript"/>
              </w:rPr>
              <w:t>c</w:t>
            </w:r>
            <w:r w:rsidRPr="009676E5">
              <w:rPr>
                <w:rFonts w:ascii="Arial" w:eastAsia="DengXian" w:hAnsi="Arial"/>
                <w:b/>
                <w:sz w:val="18"/>
              </w:rPr>
              <w:t xml:space="preserve"> </w:t>
            </w:r>
            <w:r w:rsidRPr="009676E5">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23A660A8" w14:textId="77777777" w:rsidR="008F4D94" w:rsidRPr="009676E5" w:rsidRDefault="008F4D94" w:rsidP="006A46EC">
            <w:pPr>
              <w:keepNext/>
              <w:keepLines/>
              <w:spacing w:after="0"/>
              <w:jc w:val="center"/>
              <w:rPr>
                <w:rFonts w:ascii="Arial" w:eastAsia="DengXian" w:hAnsi="Arial"/>
                <w:b/>
                <w:sz w:val="18"/>
              </w:rPr>
            </w:pPr>
            <w:r w:rsidRPr="009676E5">
              <w:rPr>
                <w:rFonts w:ascii="Arial" w:eastAsia="DengXian" w:hAnsi="Arial"/>
                <w:b/>
                <w:sz w:val="18"/>
              </w:rPr>
              <w:t xml:space="preserve">UL/DL BW </w:t>
            </w:r>
            <w:r w:rsidRPr="009676E5">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0D6D2B7" w14:textId="77777777" w:rsidR="008F4D94" w:rsidRPr="009676E5" w:rsidRDefault="008F4D94" w:rsidP="006A46EC">
            <w:pPr>
              <w:keepNext/>
              <w:keepLines/>
              <w:spacing w:after="0"/>
              <w:jc w:val="center"/>
              <w:rPr>
                <w:rFonts w:ascii="Arial" w:eastAsia="DengXian" w:hAnsi="Arial"/>
                <w:b/>
                <w:sz w:val="18"/>
              </w:rPr>
            </w:pPr>
            <w:r w:rsidRPr="009676E5">
              <w:rPr>
                <w:rFonts w:ascii="Arial" w:eastAsia="DengXian" w:hAnsi="Arial"/>
                <w:b/>
                <w:sz w:val="18"/>
              </w:rPr>
              <w:t xml:space="preserve">UL </w:t>
            </w:r>
            <w:r w:rsidRPr="009676E5">
              <w:rPr>
                <w:rFonts w:ascii="Arial" w:eastAsia="DengXian" w:hAnsi="Arial"/>
                <w:b/>
                <w:sz w:val="18"/>
              </w:rPr>
              <w:br/>
              <w:t>C</w:t>
            </w:r>
            <w:r w:rsidRPr="009676E5">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C5E8D7A" w14:textId="77777777" w:rsidR="008F4D94" w:rsidRPr="009676E5" w:rsidRDefault="008F4D94" w:rsidP="006A46EC">
            <w:pPr>
              <w:keepNext/>
              <w:keepLines/>
              <w:spacing w:after="0"/>
              <w:jc w:val="center"/>
              <w:rPr>
                <w:rFonts w:ascii="Arial" w:eastAsia="DengXian" w:hAnsi="Arial"/>
                <w:b/>
                <w:sz w:val="18"/>
              </w:rPr>
            </w:pPr>
            <w:r w:rsidRPr="009676E5">
              <w:rPr>
                <w:rFonts w:ascii="Arial" w:eastAsia="DengXian" w:hAnsi="Arial"/>
                <w:b/>
                <w:sz w:val="18"/>
              </w:rPr>
              <w:t>DL F</w:t>
            </w:r>
            <w:r w:rsidRPr="009676E5">
              <w:rPr>
                <w:rFonts w:ascii="Arial" w:eastAsia="DengXian" w:hAnsi="Arial"/>
                <w:b/>
                <w:sz w:val="18"/>
                <w:vertAlign w:val="subscript"/>
              </w:rPr>
              <w:t>c</w:t>
            </w:r>
            <w:r w:rsidRPr="009676E5">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2663061" w14:textId="77777777" w:rsidR="008F4D94" w:rsidRPr="009676E5" w:rsidRDefault="008F4D94" w:rsidP="006A46EC">
            <w:pPr>
              <w:keepNext/>
              <w:keepLines/>
              <w:spacing w:after="0"/>
              <w:jc w:val="center"/>
              <w:rPr>
                <w:rFonts w:ascii="Arial" w:eastAsia="DengXian" w:hAnsi="Arial"/>
                <w:b/>
                <w:sz w:val="18"/>
              </w:rPr>
            </w:pPr>
            <w:r w:rsidRPr="009676E5">
              <w:rPr>
                <w:rFonts w:ascii="Arial" w:eastAsia="DengXian" w:hAnsi="Arial"/>
                <w:b/>
                <w:sz w:val="18"/>
              </w:rPr>
              <w:t xml:space="preserve">MSD </w:t>
            </w:r>
            <w:r w:rsidRPr="009676E5">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455AAF69" w14:textId="77777777" w:rsidR="008F4D94" w:rsidRPr="009676E5" w:rsidRDefault="008F4D94" w:rsidP="006A46EC">
            <w:pPr>
              <w:keepNext/>
              <w:keepLines/>
              <w:spacing w:after="0"/>
              <w:jc w:val="center"/>
              <w:rPr>
                <w:rFonts w:ascii="Arial" w:eastAsia="DengXian" w:hAnsi="Arial"/>
                <w:b/>
                <w:sz w:val="18"/>
              </w:rPr>
            </w:pPr>
            <w:r w:rsidRPr="009676E5">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4308357F" w14:textId="77777777" w:rsidR="008F4D94" w:rsidRPr="009676E5" w:rsidRDefault="008F4D94" w:rsidP="006A46EC">
            <w:pPr>
              <w:keepNext/>
              <w:keepLines/>
              <w:spacing w:after="0"/>
              <w:jc w:val="center"/>
              <w:rPr>
                <w:rFonts w:ascii="Arial" w:eastAsia="DengXian" w:hAnsi="Arial"/>
                <w:b/>
                <w:sz w:val="18"/>
              </w:rPr>
            </w:pPr>
          </w:p>
        </w:tc>
      </w:tr>
      <w:tr w:rsidR="008F4D94" w:rsidRPr="009676E5" w14:paraId="15960434"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71DA79"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color w:val="000000"/>
                <w:sz w:val="18"/>
                <w:lang w:eastAsia="zh-CN"/>
              </w:rPr>
              <w:t>CA_n7-n29-n66</w:t>
            </w:r>
          </w:p>
        </w:tc>
        <w:tc>
          <w:tcPr>
            <w:tcW w:w="1146" w:type="dxa"/>
            <w:tcBorders>
              <w:top w:val="single" w:sz="4" w:space="0" w:color="auto"/>
              <w:left w:val="single" w:sz="4" w:space="0" w:color="auto"/>
              <w:right w:val="single" w:sz="4" w:space="0" w:color="auto"/>
            </w:tcBorders>
            <w:vAlign w:val="center"/>
          </w:tcPr>
          <w:p w14:paraId="43D73A62"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color w:val="000000"/>
                <w:sz w:val="18"/>
              </w:rPr>
              <w:t>n7</w:t>
            </w:r>
          </w:p>
        </w:tc>
        <w:tc>
          <w:tcPr>
            <w:tcW w:w="960" w:type="dxa"/>
            <w:tcBorders>
              <w:top w:val="single" w:sz="4" w:space="0" w:color="auto"/>
              <w:left w:val="single" w:sz="4" w:space="0" w:color="auto"/>
              <w:right w:val="single" w:sz="4" w:space="0" w:color="auto"/>
            </w:tcBorders>
          </w:tcPr>
          <w:p w14:paraId="32E7A721"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sz w:val="18"/>
                <w:lang w:eastAsia="zh-CN"/>
              </w:rPr>
              <w:t>2502.5</w:t>
            </w:r>
          </w:p>
        </w:tc>
        <w:tc>
          <w:tcPr>
            <w:tcW w:w="964" w:type="dxa"/>
            <w:tcBorders>
              <w:top w:val="single" w:sz="4" w:space="0" w:color="auto"/>
              <w:left w:val="single" w:sz="4" w:space="0" w:color="auto"/>
              <w:right w:val="single" w:sz="4" w:space="0" w:color="auto"/>
            </w:tcBorders>
          </w:tcPr>
          <w:p w14:paraId="7C037B8B"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2CA78C8B"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tcPr>
          <w:p w14:paraId="32C76C84" w14:textId="77777777" w:rsidR="008F4D94" w:rsidRPr="001C5087" w:rsidRDefault="008F4D94" w:rsidP="006A46EC">
            <w:pPr>
              <w:keepNext/>
              <w:keepLines/>
              <w:spacing w:after="0"/>
              <w:jc w:val="center"/>
              <w:rPr>
                <w:rFonts w:ascii="Arial" w:eastAsia="DengXian" w:hAnsi="Arial"/>
                <w:sz w:val="18"/>
                <w:lang w:eastAsia="zh-CN"/>
              </w:rPr>
            </w:pPr>
            <w:r>
              <w:rPr>
                <w:rFonts w:ascii="Arial" w:eastAsia="DengXian" w:hAnsi="Arial"/>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279ACA63"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tcPr>
          <w:p w14:paraId="785307E9" w14:textId="77777777" w:rsidR="008F4D94" w:rsidRPr="001C5087" w:rsidRDefault="008F4D94" w:rsidP="006A46EC">
            <w:pPr>
              <w:keepNext/>
              <w:keepLines/>
              <w:spacing w:after="0"/>
              <w:jc w:val="center"/>
              <w:rPr>
                <w:rFonts w:ascii="Arial" w:eastAsia="DengXian" w:hAnsi="Arial"/>
                <w:sz w:val="18"/>
              </w:rPr>
            </w:pPr>
            <w:r w:rsidRPr="001C5087">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4636E95"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sz w:val="18"/>
                <w:lang w:eastAsia="zh-CN"/>
              </w:rPr>
              <w:t>N/A</w:t>
            </w:r>
          </w:p>
        </w:tc>
      </w:tr>
      <w:tr w:rsidR="008F4D94" w:rsidRPr="009676E5" w14:paraId="719108F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BE99A" w14:textId="77777777" w:rsidR="008F4D94" w:rsidRPr="001C5087" w:rsidRDefault="008F4D94" w:rsidP="006A46EC">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2AAD80F4"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color w:val="000000"/>
                <w:sz w:val="18"/>
              </w:rPr>
              <w:t>n29</w:t>
            </w:r>
          </w:p>
        </w:tc>
        <w:tc>
          <w:tcPr>
            <w:tcW w:w="960" w:type="dxa"/>
            <w:tcBorders>
              <w:top w:val="single" w:sz="4" w:space="0" w:color="auto"/>
              <w:left w:val="single" w:sz="4" w:space="0" w:color="auto"/>
              <w:right w:val="single" w:sz="4" w:space="0" w:color="auto"/>
            </w:tcBorders>
          </w:tcPr>
          <w:p w14:paraId="5D38D978"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sz w:val="18"/>
                <w:lang w:eastAsia="zh-CN"/>
              </w:rPr>
              <w:t>N/A</w:t>
            </w:r>
          </w:p>
        </w:tc>
        <w:tc>
          <w:tcPr>
            <w:tcW w:w="964" w:type="dxa"/>
            <w:tcBorders>
              <w:top w:val="single" w:sz="4" w:space="0" w:color="auto"/>
              <w:left w:val="single" w:sz="4" w:space="0" w:color="auto"/>
              <w:right w:val="single" w:sz="4" w:space="0" w:color="auto"/>
            </w:tcBorders>
          </w:tcPr>
          <w:p w14:paraId="68FBBFB6"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1CF69145"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sz w:val="18"/>
                <w:lang w:eastAsia="zh-CN"/>
              </w:rPr>
              <w:t>N/A</w:t>
            </w:r>
          </w:p>
        </w:tc>
        <w:tc>
          <w:tcPr>
            <w:tcW w:w="960" w:type="dxa"/>
            <w:tcBorders>
              <w:top w:val="single" w:sz="4" w:space="0" w:color="auto"/>
              <w:left w:val="single" w:sz="4" w:space="0" w:color="auto"/>
              <w:right w:val="single" w:sz="4" w:space="0" w:color="auto"/>
            </w:tcBorders>
          </w:tcPr>
          <w:p w14:paraId="3A2FC9FA"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sz w:val="18"/>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5664415A"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sz w:val="18"/>
                <w:lang w:eastAsia="zh-CN"/>
              </w:rPr>
              <w:t>31</w:t>
            </w:r>
          </w:p>
        </w:tc>
        <w:tc>
          <w:tcPr>
            <w:tcW w:w="828" w:type="dxa"/>
            <w:tcBorders>
              <w:top w:val="single" w:sz="4" w:space="0" w:color="auto"/>
              <w:left w:val="single" w:sz="4" w:space="0" w:color="auto"/>
              <w:right w:val="single" w:sz="4" w:space="0" w:color="auto"/>
            </w:tcBorders>
          </w:tcPr>
          <w:p w14:paraId="5F2C091D" w14:textId="77777777" w:rsidR="008F4D94" w:rsidRPr="001C5087" w:rsidRDefault="008F4D94" w:rsidP="006A46EC">
            <w:pPr>
              <w:keepNext/>
              <w:keepLines/>
              <w:spacing w:after="0"/>
              <w:jc w:val="center"/>
              <w:rPr>
                <w:rFonts w:ascii="Arial" w:eastAsia="DengXian" w:hAnsi="Arial"/>
                <w:sz w:val="18"/>
              </w:rPr>
            </w:pPr>
            <w:r w:rsidRPr="001C5087">
              <w:rPr>
                <w:rFonts w:ascii="Arial" w:eastAsia="DengXian" w:hAnsi="Arial"/>
                <w:sz w:val="18"/>
              </w:rPr>
              <w:t>SDL</w:t>
            </w:r>
          </w:p>
        </w:tc>
        <w:tc>
          <w:tcPr>
            <w:tcW w:w="1057" w:type="dxa"/>
            <w:tcBorders>
              <w:top w:val="single" w:sz="4" w:space="0" w:color="auto"/>
              <w:left w:val="single" w:sz="4" w:space="0" w:color="auto"/>
              <w:right w:val="single" w:sz="4" w:space="0" w:color="auto"/>
            </w:tcBorders>
          </w:tcPr>
          <w:p w14:paraId="37667B32"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sz w:val="18"/>
                <w:lang w:eastAsia="zh-CN"/>
              </w:rPr>
              <w:t>IMD2</w:t>
            </w:r>
          </w:p>
        </w:tc>
      </w:tr>
      <w:tr w:rsidR="008F4D94" w:rsidRPr="009676E5" w14:paraId="68766DC3"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113FAC" w14:textId="77777777" w:rsidR="008F4D94" w:rsidRPr="001C5087" w:rsidRDefault="008F4D94" w:rsidP="006A46EC">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vAlign w:val="center"/>
          </w:tcPr>
          <w:p w14:paraId="04C48AD2"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color w:val="000000"/>
                <w:sz w:val="18"/>
                <w:lang w:eastAsia="zh-CN"/>
              </w:rPr>
              <w:t>n66</w:t>
            </w:r>
          </w:p>
        </w:tc>
        <w:tc>
          <w:tcPr>
            <w:tcW w:w="960" w:type="dxa"/>
            <w:tcBorders>
              <w:top w:val="single" w:sz="4" w:space="0" w:color="auto"/>
              <w:left w:val="single" w:sz="4" w:space="0" w:color="auto"/>
              <w:right w:val="single" w:sz="4" w:space="0" w:color="auto"/>
            </w:tcBorders>
          </w:tcPr>
          <w:p w14:paraId="030E4BE5"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sz w:val="18"/>
                <w:lang w:eastAsia="zh-CN"/>
              </w:rPr>
              <w:t>1777.5</w:t>
            </w:r>
          </w:p>
        </w:tc>
        <w:tc>
          <w:tcPr>
            <w:tcW w:w="964" w:type="dxa"/>
            <w:tcBorders>
              <w:top w:val="single" w:sz="4" w:space="0" w:color="auto"/>
              <w:left w:val="single" w:sz="4" w:space="0" w:color="auto"/>
              <w:right w:val="single" w:sz="4" w:space="0" w:color="auto"/>
            </w:tcBorders>
          </w:tcPr>
          <w:p w14:paraId="56824D1B"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sz w:val="18"/>
                <w:lang w:eastAsia="zh-CN"/>
              </w:rPr>
              <w:t>5</w:t>
            </w:r>
          </w:p>
        </w:tc>
        <w:tc>
          <w:tcPr>
            <w:tcW w:w="960" w:type="dxa"/>
            <w:tcBorders>
              <w:top w:val="single" w:sz="4" w:space="0" w:color="auto"/>
              <w:left w:val="single" w:sz="4" w:space="0" w:color="auto"/>
              <w:right w:val="single" w:sz="4" w:space="0" w:color="auto"/>
            </w:tcBorders>
          </w:tcPr>
          <w:p w14:paraId="5FD4F880"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sz w:val="18"/>
                <w:lang w:eastAsia="zh-CN"/>
              </w:rPr>
              <w:t>25</w:t>
            </w:r>
          </w:p>
        </w:tc>
        <w:tc>
          <w:tcPr>
            <w:tcW w:w="960" w:type="dxa"/>
            <w:tcBorders>
              <w:top w:val="single" w:sz="4" w:space="0" w:color="auto"/>
              <w:left w:val="single" w:sz="4" w:space="0" w:color="auto"/>
              <w:right w:val="single" w:sz="4" w:space="0" w:color="auto"/>
            </w:tcBorders>
          </w:tcPr>
          <w:p w14:paraId="084E225E" w14:textId="77777777" w:rsidR="008F4D94" w:rsidRPr="001C5087" w:rsidRDefault="008F4D94" w:rsidP="006A46EC">
            <w:pPr>
              <w:keepNext/>
              <w:keepLines/>
              <w:spacing w:after="0"/>
              <w:jc w:val="center"/>
              <w:rPr>
                <w:rFonts w:ascii="Arial" w:eastAsia="DengXian" w:hAnsi="Arial"/>
                <w:sz w:val="18"/>
                <w:lang w:eastAsia="zh-CN"/>
              </w:rPr>
            </w:pPr>
            <w:r>
              <w:rPr>
                <w:rFonts w:ascii="Arial" w:eastAsia="DengXian"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388917C9"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sz w:val="18"/>
                <w:lang w:eastAsia="zh-CN"/>
              </w:rPr>
              <w:t>N/A</w:t>
            </w:r>
          </w:p>
        </w:tc>
        <w:tc>
          <w:tcPr>
            <w:tcW w:w="828" w:type="dxa"/>
            <w:tcBorders>
              <w:top w:val="single" w:sz="4" w:space="0" w:color="auto"/>
              <w:left w:val="single" w:sz="4" w:space="0" w:color="auto"/>
              <w:right w:val="single" w:sz="4" w:space="0" w:color="auto"/>
            </w:tcBorders>
          </w:tcPr>
          <w:p w14:paraId="7E62573A" w14:textId="77777777" w:rsidR="008F4D94" w:rsidRPr="001C5087" w:rsidRDefault="008F4D94" w:rsidP="006A46EC">
            <w:pPr>
              <w:keepNext/>
              <w:keepLines/>
              <w:spacing w:after="0"/>
              <w:jc w:val="center"/>
              <w:rPr>
                <w:rFonts w:ascii="Arial" w:eastAsia="DengXian" w:hAnsi="Arial"/>
                <w:sz w:val="18"/>
              </w:rPr>
            </w:pPr>
            <w:r w:rsidRPr="001C5087">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DB94AC7" w14:textId="77777777" w:rsidR="008F4D94" w:rsidRPr="001C5087" w:rsidRDefault="008F4D94" w:rsidP="006A46EC">
            <w:pPr>
              <w:keepNext/>
              <w:keepLines/>
              <w:spacing w:after="0"/>
              <w:jc w:val="center"/>
              <w:rPr>
                <w:rFonts w:ascii="Arial" w:eastAsia="DengXian" w:hAnsi="Arial"/>
                <w:sz w:val="18"/>
                <w:lang w:eastAsia="zh-CN"/>
              </w:rPr>
            </w:pPr>
            <w:r w:rsidRPr="001C5087">
              <w:rPr>
                <w:rFonts w:ascii="Arial" w:eastAsia="DengXian" w:hAnsi="Arial"/>
                <w:sz w:val="18"/>
                <w:lang w:eastAsia="zh-CN"/>
              </w:rPr>
              <w:t>N/A</w:t>
            </w:r>
          </w:p>
        </w:tc>
      </w:tr>
    </w:tbl>
    <w:p w14:paraId="225DB7E5" w14:textId="77777777" w:rsidR="008F4D94" w:rsidRPr="00636D5A" w:rsidRDefault="008F4D94" w:rsidP="008F4D94">
      <w:pPr>
        <w:keepNext/>
        <w:keepLines/>
        <w:overflowPunct w:val="0"/>
        <w:autoSpaceDE w:val="0"/>
        <w:autoSpaceDN w:val="0"/>
        <w:adjustRightInd w:val="0"/>
        <w:textAlignment w:val="baseline"/>
        <w:rPr>
          <w:rFonts w:eastAsia="Times New Roman"/>
          <w:color w:val="FF0000"/>
          <w:lang w:val="en-US" w:eastAsia="en-GB"/>
        </w:rPr>
      </w:pPr>
    </w:p>
    <w:p w14:paraId="00648ECF" w14:textId="77777777" w:rsidR="008F4D94" w:rsidRDefault="008F4D94" w:rsidP="008F4D94">
      <w:pPr>
        <w:rPr>
          <w:color w:val="0070C0"/>
        </w:rPr>
      </w:pPr>
    </w:p>
    <w:p w14:paraId="2CC73AAC" w14:textId="77777777" w:rsidR="008F4D94" w:rsidRPr="00CF42FD" w:rsidRDefault="008F4D94" w:rsidP="00CF42FD">
      <w:pPr>
        <w:pStyle w:val="Heading2"/>
      </w:pPr>
      <w:bookmarkStart w:id="448" w:name="_Toc183507978"/>
      <w:r w:rsidRPr="00CF42FD">
        <w:t>5.35</w:t>
      </w:r>
      <w:r w:rsidRPr="00CF42FD">
        <w:tab/>
        <w:t>CA_n7-n29-n77</w:t>
      </w:r>
      <w:bookmarkEnd w:id="448"/>
    </w:p>
    <w:p w14:paraId="7222970C" w14:textId="77777777" w:rsidR="008F4D94" w:rsidRPr="00636D5A" w:rsidRDefault="008F4D94" w:rsidP="008F4D94">
      <w:pPr>
        <w:keepNext/>
        <w:keepLines/>
        <w:spacing w:before="120"/>
        <w:ind w:left="1134" w:hanging="1134"/>
        <w:outlineLvl w:val="2"/>
        <w:rPr>
          <w:rFonts w:ascii="Arial" w:eastAsia="DengXian" w:hAnsi="Arial" w:cs="Arial"/>
          <w:sz w:val="28"/>
          <w:szCs w:val="28"/>
          <w:lang w:val="en-US" w:eastAsia="zh-CN"/>
        </w:rPr>
      </w:pPr>
      <w:r>
        <w:rPr>
          <w:rFonts w:ascii="Arial" w:eastAsia="DengXian" w:hAnsi="Arial"/>
          <w:sz w:val="28"/>
        </w:rPr>
        <w:t>5.35</w:t>
      </w:r>
      <w:r w:rsidRPr="00636D5A">
        <w:rPr>
          <w:rFonts w:ascii="Arial" w:eastAsia="DengXian" w:hAnsi="Arial"/>
          <w:sz w:val="28"/>
        </w:rPr>
        <w:t>.1</w:t>
      </w:r>
      <w:r w:rsidRPr="00636D5A">
        <w:rPr>
          <w:rFonts w:ascii="Arial" w:eastAsia="DengXian" w:hAnsi="Arial"/>
          <w:sz w:val="28"/>
        </w:rPr>
        <w:tab/>
      </w:r>
      <w:r w:rsidRPr="00636D5A">
        <w:rPr>
          <w:rFonts w:ascii="Arial" w:eastAsia="DengXian" w:hAnsi="Arial" w:cs="Arial"/>
          <w:sz w:val="28"/>
          <w:szCs w:val="28"/>
          <w:lang w:val="en-US" w:eastAsia="zh-CN"/>
        </w:rPr>
        <w:t>Common for 1 band UL and 2 bands UL CA</w:t>
      </w:r>
    </w:p>
    <w:p w14:paraId="3409A949" w14:textId="77777777" w:rsidR="008F4D94" w:rsidRPr="00CF42FD" w:rsidRDefault="008F4D94" w:rsidP="00CF42FD">
      <w:pPr>
        <w:pStyle w:val="Heading4"/>
      </w:pPr>
      <w:bookmarkStart w:id="449" w:name="_Toc183507979"/>
      <w:r w:rsidRPr="00CF42FD">
        <w:t>5.35.1.1</w:t>
      </w:r>
      <w:r w:rsidRPr="00CF42FD">
        <w:tab/>
        <w:t>Operating bands for CA</w:t>
      </w:r>
      <w:bookmarkEnd w:id="449"/>
    </w:p>
    <w:p w14:paraId="71B02E28" w14:textId="77777777" w:rsidR="008F4D94" w:rsidRPr="00636D5A" w:rsidRDefault="008F4D94" w:rsidP="008F4D94">
      <w:pPr>
        <w:keepNext/>
        <w:keepLines/>
        <w:spacing w:before="60"/>
        <w:jc w:val="center"/>
        <w:rPr>
          <w:rFonts w:ascii="Arial" w:eastAsia="DengXian" w:hAnsi="Arial"/>
          <w:b/>
        </w:rPr>
      </w:pPr>
      <w:r w:rsidRPr="00636D5A">
        <w:rPr>
          <w:rFonts w:ascii="Arial" w:eastAsia="DengXian" w:hAnsi="Arial" w:cs="Arial"/>
          <w:b/>
        </w:rPr>
        <w:t xml:space="preserve">Table </w:t>
      </w:r>
      <w:r>
        <w:rPr>
          <w:rFonts w:ascii="Arial" w:eastAsia="DengXian" w:hAnsi="Arial" w:cs="Arial" w:hint="eastAsia"/>
          <w:b/>
          <w:lang w:val="en-US" w:eastAsia="zh-CN"/>
        </w:rPr>
        <w:t>5.35</w:t>
      </w:r>
      <w:r w:rsidRPr="00636D5A">
        <w:rPr>
          <w:rFonts w:ascii="Arial" w:eastAsia="DengXian" w:hAnsi="Arial" w:cs="Arial"/>
          <w:b/>
          <w:lang w:eastAsia="zh-CN"/>
        </w:rPr>
        <w:t>.</w:t>
      </w:r>
      <w:r w:rsidRPr="00636D5A">
        <w:rPr>
          <w:rFonts w:ascii="Arial" w:eastAsia="DengXian" w:hAnsi="Arial" w:cs="Arial"/>
          <w:b/>
          <w:lang w:val="en-US" w:eastAsia="zh-CN"/>
        </w:rPr>
        <w:t>1</w:t>
      </w:r>
      <w:r w:rsidRPr="00636D5A">
        <w:rPr>
          <w:rFonts w:ascii="Arial" w:eastAsia="DengXian" w:hAnsi="Arial" w:cs="Arial"/>
          <w:b/>
          <w:lang w:eastAsia="zh-CN"/>
        </w:rPr>
        <w:t>.1</w:t>
      </w:r>
      <w:r w:rsidRPr="00636D5A">
        <w:rPr>
          <w:rFonts w:ascii="Arial" w:eastAsia="DengXian" w:hAnsi="Arial" w:cs="Arial"/>
          <w:b/>
        </w:rPr>
        <w:t>-1</w:t>
      </w:r>
      <w:r w:rsidRPr="00636D5A">
        <w:rPr>
          <w:rFonts w:ascii="Arial" w:eastAsia="DengXian" w:hAnsi="Arial"/>
          <w:b/>
        </w:rPr>
        <w:t xml:space="preserve">: </w:t>
      </w:r>
      <w:r w:rsidRPr="00636D5A">
        <w:rPr>
          <w:rFonts w:ascii="Arial" w:eastAsia="DengXian"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636D5A" w14:paraId="33441480"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EE7B02B" w14:textId="77777777" w:rsidR="008F4D94" w:rsidRPr="00636D5A" w:rsidRDefault="008F4D94" w:rsidP="006A46EC">
            <w:pPr>
              <w:keepNext/>
              <w:keepLines/>
              <w:spacing w:after="0"/>
              <w:jc w:val="center"/>
              <w:rPr>
                <w:rFonts w:ascii="Arial" w:eastAsia="DengXian" w:hAnsi="Arial" w:cs="Arial"/>
                <w:b/>
                <w:sz w:val="18"/>
                <w:lang w:val="en-US" w:eastAsia="zh-CN"/>
              </w:rPr>
            </w:pPr>
            <w:r w:rsidRPr="00636D5A">
              <w:rPr>
                <w:rFonts w:ascii="Arial" w:eastAsia="DengXian" w:hAnsi="Arial" w:cs="Arial"/>
                <w:b/>
                <w:sz w:val="18"/>
                <w:lang w:val="en-US" w:eastAsia="ja-JP"/>
              </w:rPr>
              <w:t>NR</w:t>
            </w:r>
            <w:r w:rsidRPr="00636D5A">
              <w:rPr>
                <w:rFonts w:ascii="Arial" w:eastAsia="DengXian"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95E0A01"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7B2C4E5"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0385AB0" w14:textId="77777777" w:rsidR="008F4D94" w:rsidRPr="00636D5A" w:rsidRDefault="008F4D94" w:rsidP="006A46EC">
            <w:pPr>
              <w:keepNext/>
              <w:keepLines/>
              <w:spacing w:after="0"/>
              <w:jc w:val="center"/>
              <w:rPr>
                <w:rFonts w:ascii="Arial" w:eastAsia="Malgun Gothic" w:hAnsi="Arial" w:cs="Arial"/>
                <w:b/>
                <w:bCs/>
                <w:sz w:val="18"/>
                <w:szCs w:val="18"/>
              </w:rPr>
            </w:pPr>
            <w:r w:rsidRPr="00636D5A">
              <w:rPr>
                <w:rFonts w:ascii="Arial" w:eastAsia="Malgun Gothic" w:hAnsi="Arial" w:cs="Arial"/>
                <w:b/>
                <w:bCs/>
                <w:sz w:val="18"/>
                <w:szCs w:val="18"/>
              </w:rPr>
              <w:t>Duplex</w:t>
            </w:r>
          </w:p>
          <w:p w14:paraId="0CFBCF15"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mode</w:t>
            </w:r>
          </w:p>
        </w:tc>
      </w:tr>
      <w:tr w:rsidR="008F4D94" w:rsidRPr="00636D5A" w14:paraId="3F6A0487"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5D3395F" w14:textId="77777777" w:rsidR="008F4D94" w:rsidRPr="00636D5A"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34CDC06"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6A1A08E"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1994147" w14:textId="77777777" w:rsidR="008F4D94" w:rsidRPr="00636D5A" w:rsidRDefault="008F4D94" w:rsidP="006A46EC">
            <w:pPr>
              <w:spacing w:after="0"/>
              <w:rPr>
                <w:rFonts w:ascii="Arial" w:eastAsia="Calibri" w:hAnsi="Arial" w:cs="Arial"/>
                <w:b/>
                <w:bCs/>
                <w:sz w:val="18"/>
                <w:szCs w:val="18"/>
                <w:lang w:val="en-US" w:eastAsia="zh-CN"/>
              </w:rPr>
            </w:pPr>
          </w:p>
        </w:tc>
      </w:tr>
      <w:tr w:rsidR="008F4D94" w:rsidRPr="00636D5A" w14:paraId="4C6D5B74"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13C90AC" w14:textId="77777777" w:rsidR="008F4D94" w:rsidRPr="00636D5A"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B870A52"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UL_low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6A3E4F3" w14:textId="77777777" w:rsidR="008F4D94" w:rsidRPr="00636D5A" w:rsidRDefault="008F4D94" w:rsidP="006A46EC">
            <w:pPr>
              <w:keepNext/>
              <w:keepLines/>
              <w:spacing w:after="0"/>
              <w:jc w:val="center"/>
              <w:rPr>
                <w:rFonts w:ascii="Arial" w:eastAsia="DengXian"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DL_low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8930D2D" w14:textId="77777777" w:rsidR="008F4D94" w:rsidRPr="00636D5A" w:rsidRDefault="008F4D94" w:rsidP="006A46EC">
            <w:pPr>
              <w:spacing w:after="0"/>
              <w:rPr>
                <w:rFonts w:ascii="Arial" w:eastAsia="Calibri" w:hAnsi="Arial" w:cs="Arial"/>
                <w:b/>
                <w:bCs/>
                <w:sz w:val="18"/>
                <w:szCs w:val="18"/>
                <w:lang w:val="en-US" w:eastAsia="zh-CN"/>
              </w:rPr>
            </w:pPr>
          </w:p>
        </w:tc>
      </w:tr>
      <w:tr w:rsidR="008F4D94" w:rsidRPr="00636D5A" w14:paraId="03892CA1"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A5A3E65" w14:textId="77777777" w:rsidR="008F4D94" w:rsidRPr="00636D5A"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n7</w:t>
            </w:r>
          </w:p>
        </w:tc>
        <w:tc>
          <w:tcPr>
            <w:tcW w:w="3536" w:type="dxa"/>
            <w:tcBorders>
              <w:top w:val="single" w:sz="4" w:space="0" w:color="auto"/>
              <w:left w:val="single" w:sz="4" w:space="0" w:color="auto"/>
              <w:bottom w:val="single" w:sz="4" w:space="0" w:color="auto"/>
              <w:right w:val="single" w:sz="4" w:space="0" w:color="auto"/>
            </w:tcBorders>
            <w:vAlign w:val="center"/>
          </w:tcPr>
          <w:p w14:paraId="13186696" w14:textId="77777777" w:rsidR="008F4D94" w:rsidRPr="00636D5A"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2500</w:t>
            </w:r>
            <w:r w:rsidRPr="00636D5A">
              <w:rPr>
                <w:rFonts w:ascii="Arial" w:eastAsia="DengXian"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DengXian" w:hAnsi="Arial" w:cs="Arial"/>
                <w:color w:val="000000"/>
                <w:sz w:val="18"/>
                <w:szCs w:val="18"/>
              </w:rPr>
              <w:t>–</w:t>
            </w:r>
            <w:r w:rsidRPr="00636D5A">
              <w:rPr>
                <w:rFonts w:ascii="Arial" w:eastAsia="Calibri" w:hAnsi="Arial" w:cs="Arial"/>
                <w:sz w:val="18"/>
                <w:lang w:eastAsia="ko-KR"/>
              </w:rPr>
              <w:t xml:space="preserve"> </w:t>
            </w:r>
            <w:r>
              <w:rPr>
                <w:rFonts w:ascii="Arial" w:eastAsia="DengXian" w:hAnsi="Arial" w:cs="Arial"/>
                <w:color w:val="000000"/>
                <w:sz w:val="18"/>
                <w:szCs w:val="18"/>
              </w:rPr>
              <w:t>2570</w:t>
            </w:r>
            <w:r w:rsidRPr="00636D5A">
              <w:rPr>
                <w:rFonts w:ascii="Arial" w:eastAsia="DengXian"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2A243D51" w14:textId="77777777" w:rsidR="008F4D94" w:rsidRPr="00636D5A"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2620</w:t>
            </w:r>
            <w:r w:rsidRPr="00636D5A">
              <w:rPr>
                <w:rFonts w:ascii="Arial" w:eastAsia="DengXian" w:hAnsi="Arial" w:cs="Arial"/>
                <w:color w:val="000000"/>
                <w:sz w:val="18"/>
                <w:szCs w:val="18"/>
              </w:rPr>
              <w:t xml:space="preserve"> MHz</w:t>
            </w:r>
            <w:r w:rsidRPr="00636D5A">
              <w:rPr>
                <w:rFonts w:ascii="Arial" w:eastAsia="DengXian" w:hAnsi="Arial" w:cs="Arial"/>
                <w:sz w:val="18"/>
                <w:lang w:eastAsia="ko-KR"/>
              </w:rPr>
              <w:t xml:space="preserve"> </w:t>
            </w:r>
            <w:r w:rsidRPr="00636D5A">
              <w:rPr>
                <w:rFonts w:ascii="Arial" w:eastAsia="DengXian" w:hAnsi="Arial" w:cs="Arial"/>
                <w:color w:val="000000"/>
                <w:sz w:val="18"/>
                <w:szCs w:val="18"/>
              </w:rPr>
              <w:t>–</w:t>
            </w:r>
            <w:r w:rsidRPr="00636D5A">
              <w:rPr>
                <w:rFonts w:ascii="Arial" w:eastAsia="DengXian" w:hAnsi="Arial" w:cs="Arial"/>
                <w:sz w:val="18"/>
                <w:lang w:eastAsia="ko-KR"/>
              </w:rPr>
              <w:t xml:space="preserve"> </w:t>
            </w:r>
            <w:r>
              <w:rPr>
                <w:rFonts w:ascii="Arial" w:eastAsia="DengXian" w:hAnsi="Arial" w:cs="Arial"/>
                <w:color w:val="000000"/>
                <w:sz w:val="18"/>
                <w:szCs w:val="18"/>
              </w:rPr>
              <w:t>2690</w:t>
            </w:r>
            <w:r w:rsidRPr="00636D5A">
              <w:rPr>
                <w:rFonts w:ascii="Arial" w:eastAsia="DengXian"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4B512870" w14:textId="77777777" w:rsidR="008F4D94" w:rsidRPr="00636D5A"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FDD</w:t>
            </w:r>
          </w:p>
        </w:tc>
      </w:tr>
      <w:tr w:rsidR="008F4D94" w:rsidRPr="00636D5A" w14:paraId="7884C95D"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081CB18" w14:textId="77777777" w:rsidR="008F4D94" w:rsidRPr="00636D5A" w:rsidRDefault="008F4D94" w:rsidP="006A46EC">
            <w:pPr>
              <w:keepNext/>
              <w:keepLines/>
              <w:spacing w:after="0"/>
              <w:jc w:val="center"/>
              <w:rPr>
                <w:rFonts w:ascii="Arial" w:eastAsia="DengXian" w:hAnsi="Arial" w:cs="Arial"/>
                <w:sz w:val="18"/>
                <w:lang w:val="sv-SE" w:eastAsia="zh-CN"/>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3536" w:type="dxa"/>
            <w:tcBorders>
              <w:top w:val="single" w:sz="4" w:space="0" w:color="auto"/>
              <w:left w:val="single" w:sz="4" w:space="0" w:color="auto"/>
              <w:bottom w:val="single" w:sz="4" w:space="0" w:color="auto"/>
              <w:right w:val="single" w:sz="4" w:space="0" w:color="auto"/>
            </w:tcBorders>
            <w:vAlign w:val="center"/>
          </w:tcPr>
          <w:p w14:paraId="4E5930CF" w14:textId="77777777" w:rsidR="008F4D94" w:rsidRPr="00636D5A" w:rsidRDefault="008F4D94" w:rsidP="006A46EC">
            <w:pPr>
              <w:keepNext/>
              <w:keepLines/>
              <w:spacing w:after="0"/>
              <w:jc w:val="center"/>
              <w:rPr>
                <w:rFonts w:ascii="Arial" w:eastAsia="Calibri" w:hAnsi="Arial" w:cs="Arial"/>
                <w:sz w:val="18"/>
                <w:lang w:val="sv-SE" w:eastAsia="ko-KR"/>
              </w:rPr>
            </w:pPr>
            <w:r w:rsidRPr="00FC3EFC">
              <w:rPr>
                <w:rFonts w:ascii="Arial" w:eastAsia="DengXian" w:hAnsi="Arial" w:cs="Arial"/>
                <w:color w:val="000000"/>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4EB24DEA" w14:textId="77777777" w:rsidR="008F4D94" w:rsidRPr="00636D5A" w:rsidRDefault="008F4D94" w:rsidP="006A46EC">
            <w:pPr>
              <w:keepNext/>
              <w:keepLines/>
              <w:spacing w:after="0"/>
              <w:jc w:val="center"/>
              <w:rPr>
                <w:rFonts w:ascii="Arial" w:eastAsia="DengXian" w:hAnsi="Arial" w:cs="Arial"/>
                <w:sz w:val="18"/>
                <w:lang w:val="sv-SE" w:eastAsia="ko-KR"/>
              </w:rPr>
            </w:pPr>
            <w:r>
              <w:rPr>
                <w:rFonts w:ascii="Arial" w:eastAsia="DengXian" w:hAnsi="Arial" w:cs="Arial"/>
                <w:color w:val="000000"/>
                <w:sz w:val="18"/>
                <w:szCs w:val="18"/>
                <w:lang w:val="sv-SE"/>
              </w:rPr>
              <w:t>717</w:t>
            </w:r>
            <w:r w:rsidRPr="00636D5A">
              <w:rPr>
                <w:rFonts w:ascii="Arial" w:eastAsia="DengXian" w:hAnsi="Arial" w:cs="Arial"/>
                <w:color w:val="000000"/>
                <w:sz w:val="18"/>
                <w:szCs w:val="18"/>
                <w:lang w:val="sv-SE"/>
              </w:rPr>
              <w:t xml:space="preserve"> MHz</w:t>
            </w:r>
            <w:r w:rsidRPr="00636D5A">
              <w:rPr>
                <w:rFonts w:ascii="Arial" w:eastAsia="DengXian" w:hAnsi="Arial" w:cs="Arial"/>
                <w:sz w:val="18"/>
                <w:lang w:val="sv-SE" w:eastAsia="ko-KR"/>
              </w:rPr>
              <w:t xml:space="preserve"> </w:t>
            </w:r>
            <w:r w:rsidRPr="00636D5A">
              <w:rPr>
                <w:rFonts w:ascii="Arial" w:eastAsia="DengXian" w:hAnsi="Arial" w:cs="Arial"/>
                <w:color w:val="000000"/>
                <w:sz w:val="18"/>
                <w:szCs w:val="18"/>
                <w:lang w:val="sv-SE"/>
              </w:rPr>
              <w:t>–</w:t>
            </w:r>
            <w:r w:rsidRPr="00636D5A">
              <w:rPr>
                <w:rFonts w:ascii="Arial" w:eastAsia="DengXian" w:hAnsi="Arial" w:cs="Arial"/>
                <w:sz w:val="18"/>
                <w:lang w:val="sv-SE" w:eastAsia="ko-KR"/>
              </w:rPr>
              <w:t xml:space="preserve"> </w:t>
            </w:r>
            <w:r>
              <w:rPr>
                <w:rFonts w:ascii="Arial" w:eastAsia="DengXian" w:hAnsi="Arial" w:cs="Arial"/>
                <w:color w:val="000000"/>
                <w:sz w:val="18"/>
                <w:szCs w:val="18"/>
                <w:lang w:val="sv-SE"/>
              </w:rPr>
              <w:t>728</w:t>
            </w:r>
            <w:r w:rsidRPr="00636D5A">
              <w:rPr>
                <w:rFonts w:ascii="Arial" w:eastAsia="DengXian"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2963E63F" w14:textId="77777777" w:rsidR="008F4D94" w:rsidRPr="00636D5A" w:rsidRDefault="008F4D94" w:rsidP="006A46EC">
            <w:pPr>
              <w:keepNext/>
              <w:keepLines/>
              <w:spacing w:after="0"/>
              <w:jc w:val="center"/>
              <w:rPr>
                <w:rFonts w:ascii="Arial" w:eastAsia="DengXian" w:hAnsi="Arial" w:cs="Arial"/>
                <w:sz w:val="18"/>
                <w:lang w:eastAsia="ko-KR"/>
              </w:rPr>
            </w:pPr>
            <w:r>
              <w:rPr>
                <w:rFonts w:ascii="Arial" w:eastAsia="DengXian" w:hAnsi="Arial" w:cs="Arial"/>
                <w:color w:val="000000"/>
                <w:sz w:val="18"/>
                <w:szCs w:val="18"/>
              </w:rPr>
              <w:t>SDL</w:t>
            </w:r>
          </w:p>
        </w:tc>
      </w:tr>
      <w:tr w:rsidR="008F4D94" w:rsidRPr="00636D5A" w14:paraId="1155ED96"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92DE3C2" w14:textId="77777777" w:rsidR="008F4D94" w:rsidRPr="00636D5A" w:rsidRDefault="008F4D94" w:rsidP="006A46EC">
            <w:pPr>
              <w:keepNext/>
              <w:keepLines/>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77</w:t>
            </w:r>
          </w:p>
        </w:tc>
        <w:tc>
          <w:tcPr>
            <w:tcW w:w="3536" w:type="dxa"/>
            <w:tcBorders>
              <w:top w:val="single" w:sz="4" w:space="0" w:color="auto"/>
              <w:left w:val="single" w:sz="4" w:space="0" w:color="auto"/>
              <w:bottom w:val="single" w:sz="4" w:space="0" w:color="auto"/>
              <w:right w:val="single" w:sz="4" w:space="0" w:color="auto"/>
            </w:tcBorders>
            <w:vAlign w:val="center"/>
          </w:tcPr>
          <w:p w14:paraId="10873D68" w14:textId="77777777" w:rsidR="008F4D94" w:rsidRPr="00636D5A"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3300</w:t>
            </w:r>
            <w:r w:rsidRPr="00636D5A">
              <w:rPr>
                <w:rFonts w:ascii="Arial" w:eastAsia="DengXian"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DengXian" w:hAnsi="Arial" w:cs="Arial"/>
                <w:color w:val="000000"/>
                <w:sz w:val="18"/>
                <w:szCs w:val="18"/>
              </w:rPr>
              <w:t>–</w:t>
            </w:r>
            <w:r w:rsidRPr="00636D5A">
              <w:rPr>
                <w:rFonts w:ascii="Arial" w:eastAsia="Calibri" w:hAnsi="Arial" w:cs="Arial"/>
                <w:sz w:val="18"/>
                <w:lang w:eastAsia="ko-KR"/>
              </w:rPr>
              <w:t xml:space="preserve"> </w:t>
            </w:r>
            <w:r>
              <w:rPr>
                <w:rFonts w:ascii="Arial" w:eastAsia="DengXian" w:hAnsi="Arial" w:cs="Arial"/>
                <w:color w:val="000000"/>
                <w:sz w:val="18"/>
                <w:szCs w:val="18"/>
              </w:rPr>
              <w:t>4200</w:t>
            </w:r>
            <w:r w:rsidRPr="00636D5A">
              <w:rPr>
                <w:rFonts w:ascii="Arial" w:eastAsia="DengXian"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2F4B6D8A" w14:textId="77777777" w:rsidR="008F4D94" w:rsidRPr="00636D5A"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3300</w:t>
            </w:r>
            <w:r w:rsidRPr="00636D5A">
              <w:rPr>
                <w:rFonts w:ascii="Arial" w:eastAsia="DengXian" w:hAnsi="Arial" w:cs="Arial"/>
                <w:color w:val="000000"/>
                <w:sz w:val="18"/>
                <w:szCs w:val="18"/>
              </w:rPr>
              <w:t xml:space="preserve"> MHz</w:t>
            </w:r>
            <w:r w:rsidRPr="00636D5A">
              <w:rPr>
                <w:rFonts w:ascii="Arial" w:eastAsia="DengXian" w:hAnsi="Arial" w:cs="Arial"/>
                <w:sz w:val="18"/>
                <w:lang w:eastAsia="ko-KR"/>
              </w:rPr>
              <w:t xml:space="preserve"> </w:t>
            </w:r>
            <w:r w:rsidRPr="00636D5A">
              <w:rPr>
                <w:rFonts w:ascii="Arial" w:eastAsia="DengXian" w:hAnsi="Arial" w:cs="Arial"/>
                <w:color w:val="000000"/>
                <w:sz w:val="18"/>
                <w:szCs w:val="18"/>
              </w:rPr>
              <w:t>–</w:t>
            </w:r>
            <w:r w:rsidRPr="00636D5A">
              <w:rPr>
                <w:rFonts w:ascii="Arial" w:eastAsia="DengXian" w:hAnsi="Arial" w:cs="Arial"/>
                <w:sz w:val="18"/>
                <w:lang w:eastAsia="ko-KR"/>
              </w:rPr>
              <w:t xml:space="preserve"> </w:t>
            </w:r>
            <w:r>
              <w:rPr>
                <w:rFonts w:ascii="Arial" w:eastAsia="DengXian" w:hAnsi="Arial" w:cs="Arial"/>
                <w:color w:val="000000"/>
                <w:sz w:val="18"/>
                <w:szCs w:val="18"/>
              </w:rPr>
              <w:t>4200</w:t>
            </w:r>
            <w:r w:rsidRPr="00636D5A">
              <w:rPr>
                <w:rFonts w:ascii="Arial" w:eastAsia="DengXian"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7BB607CB" w14:textId="77777777" w:rsidR="008F4D94" w:rsidRPr="00636D5A" w:rsidRDefault="008F4D94" w:rsidP="006A46EC">
            <w:pPr>
              <w:keepNext/>
              <w:keepLines/>
              <w:spacing w:after="0"/>
              <w:jc w:val="center"/>
              <w:rPr>
                <w:rFonts w:ascii="Arial" w:eastAsia="DengXian" w:hAnsi="Arial" w:cs="Arial"/>
                <w:color w:val="000000"/>
                <w:sz w:val="18"/>
                <w:szCs w:val="18"/>
              </w:rPr>
            </w:pPr>
            <w:r>
              <w:rPr>
                <w:rFonts w:ascii="Arial" w:eastAsia="DengXian" w:hAnsi="Arial" w:cs="Arial"/>
                <w:color w:val="000000"/>
                <w:sz w:val="18"/>
                <w:szCs w:val="18"/>
              </w:rPr>
              <w:t>TDD</w:t>
            </w:r>
          </w:p>
        </w:tc>
      </w:tr>
    </w:tbl>
    <w:p w14:paraId="28884A44" w14:textId="77777777" w:rsidR="008F4D94" w:rsidRPr="00636D5A" w:rsidRDefault="008F4D94" w:rsidP="008F4D94">
      <w:pPr>
        <w:rPr>
          <w:rFonts w:eastAsia="DengXian"/>
          <w:lang w:eastAsia="zh-CN"/>
        </w:rPr>
      </w:pPr>
    </w:p>
    <w:p w14:paraId="0F95E414" w14:textId="77777777" w:rsidR="008F4D94" w:rsidRPr="00CF42FD" w:rsidRDefault="008F4D94" w:rsidP="00CF42FD">
      <w:pPr>
        <w:pStyle w:val="Heading4"/>
      </w:pPr>
      <w:bookmarkStart w:id="450" w:name="_Toc183507980"/>
      <w:r w:rsidRPr="00CF42FD">
        <w:t>5.35.1.2</w:t>
      </w:r>
      <w:r w:rsidRPr="00CF42FD">
        <w:tab/>
        <w:t>Channel bandwidths per operating band for CA</w:t>
      </w:r>
      <w:bookmarkEnd w:id="450"/>
    </w:p>
    <w:p w14:paraId="045B90C9" w14:textId="77777777" w:rsidR="008F4D94" w:rsidRPr="00636D5A" w:rsidRDefault="008F4D94" w:rsidP="008F4D94">
      <w:pPr>
        <w:keepNext/>
        <w:keepLines/>
        <w:spacing w:before="60"/>
        <w:jc w:val="center"/>
        <w:rPr>
          <w:rFonts w:ascii="Arial" w:eastAsia="Times New Roman" w:hAnsi="Arial"/>
          <w:b/>
          <w:lang w:val="en-US" w:eastAsia="en-GB"/>
        </w:rPr>
      </w:pPr>
      <w:r w:rsidRPr="00636D5A">
        <w:rPr>
          <w:rFonts w:ascii="Arial" w:eastAsia="DengXian" w:hAnsi="Arial" w:cs="Arial"/>
          <w:b/>
        </w:rPr>
        <w:t xml:space="preserve">Table </w:t>
      </w:r>
      <w:r>
        <w:rPr>
          <w:rFonts w:ascii="Arial" w:eastAsia="DengXian" w:hAnsi="Arial" w:cs="Arial" w:hint="eastAsia"/>
          <w:b/>
          <w:lang w:val="en-US" w:eastAsia="zh-CN"/>
        </w:rPr>
        <w:t>5.35</w:t>
      </w:r>
      <w:r w:rsidRPr="00636D5A">
        <w:rPr>
          <w:rFonts w:ascii="Arial" w:eastAsia="DengXian" w:hAnsi="Arial" w:cs="Arial"/>
          <w:b/>
          <w:lang w:val="en-US" w:eastAsia="zh-CN"/>
        </w:rPr>
        <w:t>.1</w:t>
      </w:r>
      <w:r w:rsidRPr="00636D5A">
        <w:rPr>
          <w:rFonts w:ascii="Arial" w:eastAsia="DengXian" w:hAnsi="Arial" w:cs="Arial"/>
          <w:b/>
          <w:lang w:eastAsia="zh-CN"/>
        </w:rPr>
        <w:t>.2</w:t>
      </w:r>
      <w:r w:rsidRPr="00636D5A">
        <w:rPr>
          <w:rFonts w:ascii="Arial" w:eastAsia="DengXian" w:hAnsi="Arial" w:cs="Arial"/>
          <w:b/>
        </w:rPr>
        <w:t xml:space="preserve">-1: Supported </w:t>
      </w:r>
      <w:r w:rsidRPr="00636D5A">
        <w:rPr>
          <w:rFonts w:ascii="Arial" w:eastAsia="DengXian" w:hAnsi="Arial" w:cs="Arial"/>
          <w:b/>
          <w:lang w:eastAsia="ja-JP"/>
        </w:rPr>
        <w:t>b</w:t>
      </w:r>
      <w:r w:rsidRPr="00636D5A">
        <w:rPr>
          <w:rFonts w:ascii="Arial" w:eastAsia="DengXian" w:hAnsi="Arial" w:cs="Arial"/>
          <w:b/>
        </w:rPr>
        <w:t xml:space="preserve">andwidths per </w:t>
      </w:r>
      <w:r w:rsidRPr="00636D5A">
        <w:rPr>
          <w:rFonts w:ascii="Arial" w:eastAsia="DengXian" w:hAnsi="Arial" w:cs="Arial"/>
          <w:b/>
          <w:lang w:val="en-US" w:eastAsia="zh-CN"/>
        </w:rPr>
        <w:t>CA</w:t>
      </w:r>
      <w:r w:rsidRPr="00636D5A">
        <w:rPr>
          <w:rFonts w:ascii="Arial" w:eastAsia="DengXian" w:hAnsi="Arial" w:cs="Arial"/>
          <w:b/>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8F4D94" w:rsidRPr="00636D5A" w14:paraId="4AC90B67" w14:textId="77777777" w:rsidTr="006A46EC">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CE275E" w14:textId="77777777" w:rsidR="008F4D94" w:rsidRPr="00636D5A" w:rsidRDefault="008F4D94" w:rsidP="006A46EC">
            <w:pPr>
              <w:keepNext/>
              <w:keepLines/>
              <w:overflowPunct w:val="0"/>
              <w:autoSpaceDE w:val="0"/>
              <w:autoSpaceDN w:val="0"/>
              <w:adjustRightInd w:val="0"/>
              <w:spacing w:after="0"/>
              <w:jc w:val="center"/>
              <w:rPr>
                <w:rFonts w:ascii="Arial" w:eastAsia="DengXian" w:hAnsi="Arial" w:cs="Arial"/>
                <w:bCs/>
                <w:sz w:val="18"/>
                <w:szCs w:val="18"/>
              </w:rPr>
            </w:pPr>
            <w:r w:rsidRPr="00636D5A">
              <w:rPr>
                <w:rFonts w:ascii="Arial" w:eastAsia="DengXian" w:hAnsi="Arial" w:cs="Arial"/>
                <w:b/>
                <w:bCs/>
                <w:color w:val="000000"/>
                <w:sz w:val="18"/>
                <w:szCs w:val="18"/>
              </w:rPr>
              <w:t xml:space="preserve">CA operating/channel bandwidth </w:t>
            </w:r>
            <w:r w:rsidRPr="00636D5A">
              <w:rPr>
                <w:rFonts w:ascii="Arial" w:eastAsia="DengXian" w:hAnsi="Arial" w:cs="Arial" w:hint="eastAsia"/>
                <w:b/>
                <w:bCs/>
                <w:color w:val="000000"/>
                <w:sz w:val="18"/>
                <w:szCs w:val="18"/>
                <w:lang w:eastAsia="zh-CN"/>
              </w:rPr>
              <w:t>(</w:t>
            </w:r>
            <w:r w:rsidRPr="00636D5A">
              <w:rPr>
                <w:rFonts w:ascii="Arial" w:eastAsia="DengXian" w:hAnsi="Arial" w:cs="Arial"/>
                <w:b/>
                <w:bCs/>
                <w:color w:val="000000"/>
                <w:sz w:val="18"/>
                <w:szCs w:val="18"/>
              </w:rPr>
              <w:t>MHz)</w:t>
            </w:r>
          </w:p>
        </w:tc>
      </w:tr>
      <w:tr w:rsidR="008F4D94" w:rsidRPr="00636D5A" w14:paraId="01B0E70B" w14:textId="77777777" w:rsidTr="006A46EC">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DC7487C" w14:textId="77777777" w:rsidR="008F4D94" w:rsidRPr="00636D5A" w:rsidRDefault="008F4D94" w:rsidP="006A46EC">
            <w:pPr>
              <w:keepNext/>
              <w:keepLines/>
              <w:overflowPunct w:val="0"/>
              <w:autoSpaceDE w:val="0"/>
              <w:autoSpaceDN w:val="0"/>
              <w:adjustRightInd w:val="0"/>
              <w:spacing w:after="0"/>
              <w:jc w:val="center"/>
              <w:rPr>
                <w:rFonts w:ascii="Arial" w:eastAsia="DengXian" w:hAnsi="Arial" w:cs="Arial"/>
                <w:bCs/>
                <w:sz w:val="18"/>
                <w:szCs w:val="18"/>
              </w:rPr>
            </w:pPr>
            <w:r w:rsidRPr="00636D5A">
              <w:rPr>
                <w:rFonts w:ascii="Arial" w:eastAsia="DengXian"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01347D44" w14:textId="77777777" w:rsidR="008F4D94" w:rsidRPr="00636D5A" w:rsidRDefault="008F4D94" w:rsidP="006A46EC">
            <w:pPr>
              <w:spacing w:after="0"/>
              <w:jc w:val="center"/>
              <w:rPr>
                <w:rFonts w:ascii="Arial" w:eastAsia="DengXian" w:hAnsi="Arial" w:cs="Arial"/>
                <w:b/>
                <w:bCs/>
                <w:sz w:val="18"/>
                <w:szCs w:val="18"/>
              </w:rPr>
            </w:pPr>
            <w:r w:rsidRPr="00636D5A">
              <w:rPr>
                <w:rFonts w:ascii="Arial" w:eastAsia="DengXian"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55B6405D" w14:textId="77777777" w:rsidR="008F4D94" w:rsidRPr="00636D5A" w:rsidRDefault="008F4D94" w:rsidP="006A46EC">
            <w:pPr>
              <w:spacing w:after="0"/>
              <w:jc w:val="center"/>
              <w:rPr>
                <w:rFonts w:ascii="Arial" w:eastAsia="DengXian" w:hAnsi="Arial" w:cs="Arial"/>
                <w:b/>
                <w:bCs/>
                <w:sz w:val="18"/>
                <w:szCs w:val="18"/>
              </w:rPr>
            </w:pPr>
            <w:r w:rsidRPr="00636D5A">
              <w:rPr>
                <w:rFonts w:ascii="Arial" w:eastAsia="DengXian"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4BD02580" w14:textId="77777777" w:rsidR="008F4D94" w:rsidRPr="00636D5A" w:rsidRDefault="008F4D94" w:rsidP="006A46EC">
            <w:pPr>
              <w:spacing w:after="0"/>
              <w:jc w:val="center"/>
              <w:rPr>
                <w:rFonts w:ascii="Arial" w:eastAsia="DengXian" w:hAnsi="Arial" w:cs="Arial"/>
                <w:b/>
                <w:bCs/>
                <w:sz w:val="18"/>
                <w:szCs w:val="18"/>
              </w:rPr>
            </w:pPr>
            <w:r w:rsidRPr="00636D5A">
              <w:rPr>
                <w:rFonts w:ascii="Arial" w:eastAsia="DengXian"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0B3B6C28" w14:textId="77777777" w:rsidR="008F4D94" w:rsidRPr="00636D5A" w:rsidRDefault="008F4D94" w:rsidP="006A46EC">
            <w:pPr>
              <w:spacing w:after="0"/>
              <w:jc w:val="center"/>
              <w:rPr>
                <w:rFonts w:ascii="Arial" w:eastAsia="DengXian" w:hAnsi="Arial" w:cs="Arial"/>
                <w:b/>
                <w:bCs/>
                <w:sz w:val="18"/>
                <w:szCs w:val="18"/>
              </w:rPr>
            </w:pPr>
            <w:r w:rsidRPr="00636D5A">
              <w:rPr>
                <w:rFonts w:ascii="Arial" w:eastAsia="DengXian" w:hAnsi="Arial" w:cs="Arial"/>
                <w:b/>
                <w:bCs/>
                <w:sz w:val="18"/>
                <w:szCs w:val="18"/>
              </w:rPr>
              <w:t>Bandwidth combination set</w:t>
            </w:r>
          </w:p>
        </w:tc>
      </w:tr>
      <w:tr w:rsidR="008F4D94" w:rsidRPr="00636D5A" w14:paraId="17CC9688" w14:textId="77777777" w:rsidTr="006A46EC">
        <w:trPr>
          <w:trHeight w:val="70"/>
        </w:trPr>
        <w:tc>
          <w:tcPr>
            <w:tcW w:w="932" w:type="pct"/>
            <w:tcBorders>
              <w:top w:val="single" w:sz="4" w:space="0" w:color="auto"/>
              <w:left w:val="single" w:sz="4" w:space="0" w:color="auto"/>
              <w:right w:val="single" w:sz="4" w:space="0" w:color="auto"/>
            </w:tcBorders>
            <w:shd w:val="clear" w:color="auto" w:fill="auto"/>
            <w:vAlign w:val="center"/>
          </w:tcPr>
          <w:p w14:paraId="7A9C406C" w14:textId="77777777" w:rsidR="008F4D94" w:rsidRPr="00636D5A" w:rsidRDefault="008F4D94" w:rsidP="006A46EC">
            <w:pPr>
              <w:spacing w:after="0"/>
              <w:rPr>
                <w:rFonts w:ascii="Arial" w:eastAsia="DengXian" w:hAnsi="Arial" w:cs="Arial"/>
                <w:color w:val="000000"/>
                <w:sz w:val="18"/>
                <w:szCs w:val="18"/>
              </w:rPr>
            </w:pPr>
            <w:r w:rsidRPr="00636D5A">
              <w:rPr>
                <w:rFonts w:ascii="Arial" w:eastAsia="DengXian" w:hAnsi="Arial" w:cs="Arial"/>
                <w:color w:val="000000"/>
                <w:sz w:val="18"/>
                <w:szCs w:val="18"/>
              </w:rPr>
              <w:t>CA_n</w:t>
            </w:r>
            <w:r>
              <w:rPr>
                <w:rFonts w:ascii="Arial" w:eastAsia="DengXian" w:hAnsi="Arial" w:cs="Arial"/>
                <w:color w:val="000000"/>
                <w:sz w:val="18"/>
                <w:szCs w:val="18"/>
              </w:rPr>
              <w:t>7</w:t>
            </w:r>
            <w:r w:rsidRPr="00636D5A">
              <w:rPr>
                <w:rFonts w:ascii="Arial" w:eastAsia="DengXian" w:hAnsi="Arial" w:cs="Arial"/>
                <w:color w:val="000000"/>
                <w:sz w:val="18"/>
                <w:szCs w:val="18"/>
              </w:rPr>
              <w:t>A-n</w:t>
            </w:r>
            <w:r>
              <w:rPr>
                <w:rFonts w:ascii="Arial" w:eastAsia="DengXian" w:hAnsi="Arial" w:cs="Arial"/>
                <w:color w:val="000000"/>
                <w:sz w:val="18"/>
                <w:szCs w:val="18"/>
              </w:rPr>
              <w:t>29</w:t>
            </w:r>
            <w:r w:rsidRPr="00636D5A">
              <w:rPr>
                <w:rFonts w:ascii="Arial" w:eastAsia="DengXian" w:hAnsi="Arial" w:cs="Arial"/>
                <w:color w:val="000000"/>
                <w:sz w:val="18"/>
                <w:szCs w:val="18"/>
              </w:rPr>
              <w:t>A-n</w:t>
            </w:r>
            <w:r>
              <w:rPr>
                <w:rFonts w:ascii="Arial" w:eastAsia="DengXian" w:hAnsi="Arial" w:cs="Arial"/>
                <w:color w:val="000000"/>
                <w:sz w:val="18"/>
                <w:szCs w:val="18"/>
              </w:rPr>
              <w:t>77</w:t>
            </w:r>
            <w:r w:rsidRPr="00636D5A">
              <w:rPr>
                <w:rFonts w:ascii="Arial" w:eastAsia="DengXian" w:hAnsi="Arial" w:cs="Arial"/>
                <w:color w:val="000000"/>
                <w:sz w:val="18"/>
                <w:szCs w:val="18"/>
              </w:rPr>
              <w:t>A</w:t>
            </w:r>
          </w:p>
        </w:tc>
        <w:tc>
          <w:tcPr>
            <w:tcW w:w="1028" w:type="pct"/>
            <w:tcBorders>
              <w:top w:val="single" w:sz="4" w:space="0" w:color="auto"/>
              <w:left w:val="nil"/>
              <w:right w:val="single" w:sz="4" w:space="0" w:color="auto"/>
            </w:tcBorders>
            <w:shd w:val="clear" w:color="auto" w:fill="auto"/>
            <w:vAlign w:val="center"/>
          </w:tcPr>
          <w:p w14:paraId="57606E9D" w14:textId="77777777" w:rsidR="008F4D94" w:rsidRPr="00636D5A" w:rsidRDefault="008F4D94" w:rsidP="006A46EC">
            <w:pPr>
              <w:spacing w:after="0"/>
              <w:rPr>
                <w:rFonts w:ascii="Arial" w:eastAsia="DengXian" w:hAnsi="Arial" w:cs="Arial"/>
                <w:color w:val="000000"/>
                <w:sz w:val="18"/>
                <w:szCs w:val="18"/>
              </w:rPr>
            </w:pPr>
            <w:r w:rsidRPr="00636D5A">
              <w:rPr>
                <w:rFonts w:ascii="Arial" w:eastAsia="DengXian" w:hAnsi="Arial" w:cs="Arial"/>
                <w:color w:val="000000"/>
                <w:sz w:val="18"/>
                <w:szCs w:val="18"/>
              </w:rPr>
              <w:t>CA_n</w:t>
            </w:r>
            <w:r>
              <w:rPr>
                <w:rFonts w:ascii="Arial" w:eastAsia="DengXian" w:hAnsi="Arial" w:cs="Arial"/>
                <w:color w:val="000000"/>
                <w:sz w:val="18"/>
                <w:szCs w:val="18"/>
              </w:rPr>
              <w:t>7</w:t>
            </w:r>
            <w:r w:rsidRPr="00636D5A">
              <w:rPr>
                <w:rFonts w:ascii="Arial" w:eastAsia="DengXian" w:hAnsi="Arial" w:cs="Arial"/>
                <w:color w:val="000000"/>
                <w:sz w:val="18"/>
                <w:szCs w:val="18"/>
              </w:rPr>
              <w:t>A-n</w:t>
            </w:r>
            <w:r>
              <w:rPr>
                <w:rFonts w:ascii="Arial" w:eastAsia="DengXian" w:hAnsi="Arial" w:cs="Arial"/>
                <w:color w:val="000000"/>
                <w:sz w:val="18"/>
                <w:szCs w:val="18"/>
              </w:rPr>
              <w:t>77</w:t>
            </w:r>
            <w:r w:rsidRPr="00636D5A">
              <w:rPr>
                <w:rFonts w:ascii="Arial" w:eastAsia="DengXian"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98065DD" w14:textId="77777777" w:rsidR="008F4D94" w:rsidRPr="00636D5A" w:rsidRDefault="008F4D94" w:rsidP="006A46EC">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DD0872F" w14:textId="77777777" w:rsidR="008F4D94" w:rsidRPr="00636D5A" w:rsidRDefault="008F4D94" w:rsidP="006A46EC">
            <w:pPr>
              <w:spacing w:before="100" w:beforeAutospacing="1" w:after="0"/>
              <w:jc w:val="center"/>
              <w:rPr>
                <w:rFonts w:ascii="Arial" w:eastAsia="DengXian" w:hAnsi="Arial" w:cs="Arial"/>
                <w:color w:val="000000"/>
                <w:sz w:val="18"/>
                <w:szCs w:val="18"/>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7</w:t>
            </w:r>
            <w:r w:rsidRPr="005B75C4">
              <w:rPr>
                <w:rFonts w:ascii="Arial" w:eastAsia="DengXian"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03DEDCE3" w14:textId="77777777" w:rsidR="008F4D94" w:rsidRPr="00636D5A" w:rsidRDefault="008F4D94" w:rsidP="006A46EC">
            <w:pPr>
              <w:spacing w:after="0"/>
              <w:jc w:val="center"/>
              <w:rPr>
                <w:rFonts w:ascii="Arial" w:eastAsia="DengXian" w:hAnsi="Arial" w:cs="Arial"/>
                <w:sz w:val="18"/>
                <w:szCs w:val="18"/>
              </w:rPr>
            </w:pPr>
            <w:r>
              <w:rPr>
                <w:rFonts w:ascii="Arial" w:eastAsia="DengXian" w:hAnsi="Arial" w:cs="Arial"/>
                <w:sz w:val="18"/>
                <w:szCs w:val="18"/>
              </w:rPr>
              <w:t>4 and 5</w:t>
            </w:r>
          </w:p>
        </w:tc>
      </w:tr>
      <w:tr w:rsidR="008F4D94" w:rsidRPr="00636D5A" w14:paraId="6CB57F21" w14:textId="77777777" w:rsidTr="006A46EC">
        <w:trPr>
          <w:trHeight w:val="70"/>
        </w:trPr>
        <w:tc>
          <w:tcPr>
            <w:tcW w:w="932" w:type="pct"/>
            <w:tcBorders>
              <w:left w:val="single" w:sz="4" w:space="0" w:color="auto"/>
              <w:right w:val="single" w:sz="4" w:space="0" w:color="auto"/>
            </w:tcBorders>
            <w:shd w:val="clear" w:color="auto" w:fill="auto"/>
            <w:vAlign w:val="center"/>
          </w:tcPr>
          <w:p w14:paraId="1EB79D60" w14:textId="77777777" w:rsidR="008F4D94" w:rsidRPr="00636D5A" w:rsidRDefault="008F4D94" w:rsidP="006A46EC">
            <w:pPr>
              <w:spacing w:after="0"/>
              <w:rPr>
                <w:rFonts w:ascii="Arial" w:eastAsia="DengXian" w:hAnsi="Arial" w:cs="Arial"/>
                <w:color w:val="000000"/>
                <w:sz w:val="18"/>
                <w:szCs w:val="18"/>
              </w:rPr>
            </w:pPr>
          </w:p>
        </w:tc>
        <w:tc>
          <w:tcPr>
            <w:tcW w:w="1028" w:type="pct"/>
            <w:tcBorders>
              <w:left w:val="nil"/>
              <w:right w:val="single" w:sz="4" w:space="0" w:color="auto"/>
            </w:tcBorders>
            <w:shd w:val="clear" w:color="auto" w:fill="auto"/>
            <w:vAlign w:val="center"/>
          </w:tcPr>
          <w:p w14:paraId="051D27AC" w14:textId="77777777" w:rsidR="008F4D94" w:rsidRPr="00636D5A" w:rsidRDefault="008F4D94" w:rsidP="006A46EC">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A87A303" w14:textId="77777777" w:rsidR="008F4D94" w:rsidRPr="00636D5A" w:rsidRDefault="008F4D94" w:rsidP="006A46EC">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0858667" w14:textId="77777777" w:rsidR="008F4D94" w:rsidRPr="00636D5A" w:rsidRDefault="008F4D94" w:rsidP="006A46EC">
            <w:pPr>
              <w:spacing w:before="100" w:beforeAutospacing="1" w:after="0"/>
              <w:jc w:val="center"/>
              <w:rPr>
                <w:rFonts w:ascii="Arial" w:eastAsia="DengXian" w:hAnsi="Arial" w:cs="Arial"/>
                <w:color w:val="000000"/>
                <w:sz w:val="18"/>
                <w:szCs w:val="18"/>
              </w:rPr>
            </w:pPr>
            <w:r w:rsidRPr="005B75C4">
              <w:rPr>
                <w:rFonts w:ascii="Arial" w:eastAsia="DengXian" w:hAnsi="Arial" w:cs="Arial"/>
                <w:color w:val="000000"/>
                <w:sz w:val="18"/>
                <w:szCs w:val="18"/>
              </w:rPr>
              <w:t>n</w:t>
            </w:r>
            <w:r>
              <w:rPr>
                <w:rFonts w:ascii="Arial" w:eastAsia="DengXian" w:hAnsi="Arial" w:cs="Arial"/>
                <w:color w:val="000000"/>
                <w:sz w:val="18"/>
                <w:szCs w:val="18"/>
              </w:rPr>
              <w:t>29</w:t>
            </w:r>
            <w:r w:rsidRPr="005B75C4">
              <w:rPr>
                <w:rFonts w:ascii="Arial" w:eastAsia="DengXian"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2D81EEDE" w14:textId="77777777" w:rsidR="008F4D94" w:rsidRPr="00636D5A" w:rsidRDefault="008F4D94" w:rsidP="006A46EC">
            <w:pPr>
              <w:spacing w:after="0"/>
              <w:rPr>
                <w:rFonts w:ascii="Arial" w:eastAsia="DengXian" w:hAnsi="Arial" w:cs="Arial"/>
                <w:sz w:val="18"/>
                <w:szCs w:val="18"/>
              </w:rPr>
            </w:pPr>
          </w:p>
        </w:tc>
      </w:tr>
      <w:tr w:rsidR="008F4D94" w:rsidRPr="00636D5A" w14:paraId="13AC03CF" w14:textId="77777777" w:rsidTr="006A46EC">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09DB15F2" w14:textId="77777777" w:rsidR="008F4D94" w:rsidRPr="00636D5A" w:rsidRDefault="008F4D94" w:rsidP="006A46EC">
            <w:pPr>
              <w:spacing w:after="0"/>
              <w:rPr>
                <w:rFonts w:ascii="Arial" w:eastAsia="DengXian"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34E58941" w14:textId="77777777" w:rsidR="008F4D94" w:rsidRPr="00636D5A" w:rsidRDefault="008F4D94" w:rsidP="006A46EC">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4CF601F" w14:textId="77777777" w:rsidR="008F4D94" w:rsidRPr="00636D5A" w:rsidRDefault="008F4D94" w:rsidP="006A46EC">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2A7797B" w14:textId="77777777" w:rsidR="008F4D94" w:rsidRPr="00636D5A" w:rsidRDefault="008F4D94" w:rsidP="006A46EC">
            <w:pPr>
              <w:spacing w:before="100" w:beforeAutospacing="1" w:after="0"/>
              <w:jc w:val="center"/>
              <w:rPr>
                <w:rFonts w:ascii="Arial" w:eastAsia="DengXian" w:hAnsi="Arial" w:cs="Arial"/>
                <w:sz w:val="18"/>
                <w:szCs w:val="18"/>
                <w:lang w:eastAsia="zh-CN" w:bidi="ar"/>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77</w:t>
            </w:r>
            <w:r w:rsidRPr="005B75C4">
              <w:rPr>
                <w:rFonts w:ascii="Arial" w:eastAsia="DengXian" w:hAnsi="Arial" w:cs="Arial"/>
                <w:sz w:val="18"/>
                <w:szCs w:val="18"/>
                <w:lang w:eastAsia="zh-CN" w:bidi="ar"/>
              </w:rPr>
              <w:t xml:space="preserve"> channel bandwidths in Table 5.3.5-1</w:t>
            </w:r>
          </w:p>
        </w:tc>
        <w:tc>
          <w:tcPr>
            <w:tcW w:w="668" w:type="pct"/>
            <w:tcBorders>
              <w:left w:val="single" w:sz="4" w:space="0" w:color="auto"/>
              <w:right w:val="single" w:sz="4" w:space="0" w:color="auto"/>
            </w:tcBorders>
            <w:vAlign w:val="center"/>
          </w:tcPr>
          <w:p w14:paraId="6DEC0C98" w14:textId="77777777" w:rsidR="008F4D94" w:rsidRPr="00636D5A" w:rsidRDefault="008F4D94" w:rsidP="006A46EC">
            <w:pPr>
              <w:spacing w:after="0"/>
              <w:rPr>
                <w:rFonts w:ascii="Arial" w:eastAsia="DengXian" w:hAnsi="Arial" w:cs="Arial"/>
                <w:sz w:val="18"/>
                <w:szCs w:val="18"/>
              </w:rPr>
            </w:pPr>
          </w:p>
        </w:tc>
      </w:tr>
      <w:tr w:rsidR="008F4D94" w:rsidRPr="00636D5A" w14:paraId="7608CB22" w14:textId="77777777" w:rsidTr="006A46EC">
        <w:trPr>
          <w:trHeight w:val="132"/>
        </w:trPr>
        <w:tc>
          <w:tcPr>
            <w:tcW w:w="932" w:type="pct"/>
            <w:tcBorders>
              <w:top w:val="single" w:sz="4" w:space="0" w:color="auto"/>
              <w:left w:val="single" w:sz="4" w:space="0" w:color="auto"/>
              <w:right w:val="single" w:sz="4" w:space="0" w:color="auto"/>
            </w:tcBorders>
            <w:shd w:val="clear" w:color="auto" w:fill="auto"/>
            <w:vAlign w:val="center"/>
          </w:tcPr>
          <w:p w14:paraId="491AC57C" w14:textId="77777777" w:rsidR="008F4D94" w:rsidRPr="00636D5A" w:rsidRDefault="008F4D94" w:rsidP="006A46EC">
            <w:pPr>
              <w:spacing w:after="0"/>
              <w:rPr>
                <w:rFonts w:ascii="Arial" w:eastAsia="DengXian" w:hAnsi="Arial" w:cs="Arial"/>
                <w:color w:val="000000"/>
                <w:sz w:val="18"/>
                <w:szCs w:val="18"/>
              </w:rPr>
            </w:pPr>
            <w:r w:rsidRPr="00F6567D">
              <w:rPr>
                <w:rFonts w:ascii="Arial" w:eastAsia="DengXian" w:hAnsi="Arial" w:cs="Arial"/>
                <w:color w:val="000000"/>
                <w:sz w:val="18"/>
                <w:szCs w:val="18"/>
              </w:rPr>
              <w:t>CA_n</w:t>
            </w:r>
            <w:r>
              <w:rPr>
                <w:rFonts w:ascii="Arial" w:eastAsia="DengXian" w:hAnsi="Arial" w:cs="Arial"/>
                <w:color w:val="000000"/>
                <w:sz w:val="18"/>
                <w:szCs w:val="18"/>
              </w:rPr>
              <w:t>7</w:t>
            </w:r>
            <w:r w:rsidRPr="00F6567D">
              <w:rPr>
                <w:rFonts w:ascii="Arial" w:eastAsia="DengXian" w:hAnsi="Arial" w:cs="Arial"/>
                <w:color w:val="000000"/>
                <w:sz w:val="18"/>
                <w:szCs w:val="18"/>
              </w:rPr>
              <w:t>A-n29A-n77(2A)</w:t>
            </w:r>
          </w:p>
        </w:tc>
        <w:tc>
          <w:tcPr>
            <w:tcW w:w="1028" w:type="pct"/>
            <w:tcBorders>
              <w:top w:val="single" w:sz="4" w:space="0" w:color="auto"/>
              <w:left w:val="nil"/>
              <w:right w:val="single" w:sz="4" w:space="0" w:color="auto"/>
            </w:tcBorders>
            <w:shd w:val="clear" w:color="auto" w:fill="auto"/>
            <w:vAlign w:val="center"/>
          </w:tcPr>
          <w:p w14:paraId="2317031C" w14:textId="77777777" w:rsidR="008F4D94" w:rsidRDefault="008F4D94" w:rsidP="006A46EC">
            <w:pPr>
              <w:spacing w:after="0"/>
              <w:rPr>
                <w:rFonts w:ascii="Arial" w:eastAsia="DengXian" w:hAnsi="Arial" w:cs="Arial"/>
                <w:color w:val="000000"/>
                <w:sz w:val="18"/>
                <w:szCs w:val="18"/>
              </w:rPr>
            </w:pPr>
            <w:r w:rsidRPr="00F6567D">
              <w:rPr>
                <w:rFonts w:ascii="Arial" w:eastAsia="DengXian" w:hAnsi="Arial" w:cs="Arial"/>
                <w:color w:val="000000"/>
                <w:sz w:val="18"/>
                <w:szCs w:val="18"/>
              </w:rPr>
              <w:t>CA_n</w:t>
            </w:r>
            <w:r>
              <w:rPr>
                <w:rFonts w:ascii="Arial" w:eastAsia="DengXian" w:hAnsi="Arial" w:cs="Arial"/>
                <w:color w:val="000000"/>
                <w:sz w:val="18"/>
                <w:szCs w:val="18"/>
              </w:rPr>
              <w:t>7</w:t>
            </w:r>
            <w:r w:rsidRPr="00F6567D">
              <w:rPr>
                <w:rFonts w:ascii="Arial" w:eastAsia="DengXian" w:hAnsi="Arial" w:cs="Arial"/>
                <w:color w:val="000000"/>
                <w:sz w:val="18"/>
                <w:szCs w:val="18"/>
              </w:rPr>
              <w:t>A-n77A</w:t>
            </w:r>
          </w:p>
          <w:p w14:paraId="44DF1393" w14:textId="77777777" w:rsidR="008F4D94" w:rsidRPr="00636D5A" w:rsidRDefault="008F4D94" w:rsidP="006A46EC">
            <w:pPr>
              <w:spacing w:after="0"/>
              <w:rPr>
                <w:rFonts w:ascii="Arial" w:eastAsia="DengXian" w:hAnsi="Arial" w:cs="Arial"/>
                <w:color w:val="000000"/>
                <w:sz w:val="18"/>
                <w:szCs w:val="18"/>
              </w:rPr>
            </w:pPr>
            <w:r w:rsidRPr="00F6567D">
              <w:rPr>
                <w:rFonts w:ascii="Arial" w:eastAsia="DengXian" w:hAnsi="Arial" w:cs="Arial"/>
                <w:color w:val="000000"/>
                <w:sz w:val="18"/>
                <w:szCs w:val="18"/>
              </w:rPr>
              <w:t>CA_n77(2A)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CFED667" w14:textId="77777777" w:rsidR="008F4D94" w:rsidRPr="00636D5A" w:rsidRDefault="008F4D94" w:rsidP="006A46EC">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7740BC1" w14:textId="77777777" w:rsidR="008F4D94" w:rsidRPr="005B75C4" w:rsidRDefault="008F4D94" w:rsidP="006A46EC">
            <w:pPr>
              <w:spacing w:before="100" w:beforeAutospacing="1" w:after="0"/>
              <w:jc w:val="center"/>
              <w:rPr>
                <w:rFonts w:ascii="Arial" w:eastAsia="DengXian" w:hAnsi="Arial" w:cs="Arial"/>
                <w:sz w:val="18"/>
                <w:szCs w:val="18"/>
                <w:lang w:eastAsia="zh-CN" w:bidi="ar"/>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7</w:t>
            </w:r>
            <w:r w:rsidRPr="005B75C4">
              <w:rPr>
                <w:rFonts w:ascii="Arial" w:eastAsia="DengXian" w:hAnsi="Arial" w:cs="Arial"/>
                <w:sz w:val="18"/>
                <w:szCs w:val="18"/>
                <w:lang w:eastAsia="zh-CN" w:bidi="ar"/>
              </w:rPr>
              <w:t xml:space="preserve"> channel bandwidths in Table 5.3.5-1</w:t>
            </w:r>
          </w:p>
        </w:tc>
        <w:tc>
          <w:tcPr>
            <w:tcW w:w="668" w:type="pct"/>
            <w:tcBorders>
              <w:left w:val="single" w:sz="4" w:space="0" w:color="auto"/>
              <w:right w:val="single" w:sz="4" w:space="0" w:color="auto"/>
            </w:tcBorders>
            <w:vAlign w:val="center"/>
          </w:tcPr>
          <w:p w14:paraId="59F3B8E3" w14:textId="77777777" w:rsidR="008F4D94" w:rsidRPr="00636D5A" w:rsidRDefault="008F4D94" w:rsidP="006A46EC">
            <w:pPr>
              <w:spacing w:after="0"/>
              <w:jc w:val="center"/>
              <w:rPr>
                <w:rFonts w:ascii="Arial" w:eastAsia="DengXian" w:hAnsi="Arial" w:cs="Arial"/>
                <w:sz w:val="18"/>
                <w:szCs w:val="18"/>
              </w:rPr>
            </w:pPr>
            <w:r>
              <w:rPr>
                <w:rFonts w:ascii="Arial" w:eastAsia="DengXian" w:hAnsi="Arial" w:cs="Arial"/>
                <w:sz w:val="18"/>
                <w:szCs w:val="18"/>
              </w:rPr>
              <w:t>4 and 5</w:t>
            </w:r>
          </w:p>
        </w:tc>
      </w:tr>
      <w:tr w:rsidR="008F4D94" w:rsidRPr="00636D5A" w14:paraId="4DDDC0BF" w14:textId="77777777" w:rsidTr="006A46EC">
        <w:trPr>
          <w:trHeight w:val="70"/>
        </w:trPr>
        <w:tc>
          <w:tcPr>
            <w:tcW w:w="932" w:type="pct"/>
            <w:tcBorders>
              <w:left w:val="single" w:sz="4" w:space="0" w:color="auto"/>
              <w:right w:val="single" w:sz="4" w:space="0" w:color="auto"/>
            </w:tcBorders>
            <w:shd w:val="clear" w:color="auto" w:fill="auto"/>
            <w:vAlign w:val="center"/>
          </w:tcPr>
          <w:p w14:paraId="4A65BC0E" w14:textId="77777777" w:rsidR="008F4D94" w:rsidRPr="00636D5A" w:rsidRDefault="008F4D94" w:rsidP="006A46EC">
            <w:pPr>
              <w:spacing w:after="0"/>
              <w:rPr>
                <w:rFonts w:ascii="Arial" w:eastAsia="DengXian" w:hAnsi="Arial" w:cs="Arial"/>
                <w:color w:val="000000"/>
                <w:sz w:val="18"/>
                <w:szCs w:val="18"/>
              </w:rPr>
            </w:pPr>
          </w:p>
        </w:tc>
        <w:tc>
          <w:tcPr>
            <w:tcW w:w="1028" w:type="pct"/>
            <w:tcBorders>
              <w:left w:val="nil"/>
              <w:right w:val="single" w:sz="4" w:space="0" w:color="auto"/>
            </w:tcBorders>
            <w:shd w:val="clear" w:color="auto" w:fill="auto"/>
            <w:vAlign w:val="center"/>
          </w:tcPr>
          <w:p w14:paraId="3BEC43B9" w14:textId="77777777" w:rsidR="008F4D94" w:rsidRPr="00636D5A" w:rsidRDefault="008F4D94" w:rsidP="006A46EC">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1EED37D" w14:textId="77777777" w:rsidR="008F4D94" w:rsidRPr="00636D5A" w:rsidRDefault="008F4D94" w:rsidP="006A46EC">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23466F5" w14:textId="77777777" w:rsidR="008F4D94" w:rsidRPr="005B75C4" w:rsidRDefault="008F4D94" w:rsidP="006A46EC">
            <w:pPr>
              <w:spacing w:before="100" w:beforeAutospacing="1" w:after="0"/>
              <w:jc w:val="center"/>
              <w:rPr>
                <w:rFonts w:ascii="Arial" w:eastAsia="DengXian" w:hAnsi="Arial" w:cs="Arial"/>
                <w:sz w:val="18"/>
                <w:szCs w:val="18"/>
                <w:lang w:eastAsia="zh-CN" w:bidi="ar"/>
              </w:rPr>
            </w:pPr>
            <w:r w:rsidRPr="005B75C4">
              <w:rPr>
                <w:rFonts w:ascii="Arial" w:eastAsia="DengXian" w:hAnsi="Arial" w:cs="Arial"/>
                <w:color w:val="000000"/>
                <w:sz w:val="18"/>
                <w:szCs w:val="18"/>
              </w:rPr>
              <w:t>n</w:t>
            </w:r>
            <w:r>
              <w:rPr>
                <w:rFonts w:ascii="Arial" w:eastAsia="DengXian" w:hAnsi="Arial" w:cs="Arial"/>
                <w:color w:val="000000"/>
                <w:sz w:val="18"/>
                <w:szCs w:val="18"/>
              </w:rPr>
              <w:t>29</w:t>
            </w:r>
            <w:r w:rsidRPr="005B75C4">
              <w:rPr>
                <w:rFonts w:ascii="Arial" w:eastAsia="DengXian"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5F5EAB48" w14:textId="77777777" w:rsidR="008F4D94" w:rsidRPr="00636D5A" w:rsidRDefault="008F4D94" w:rsidP="006A46EC">
            <w:pPr>
              <w:spacing w:after="0"/>
              <w:rPr>
                <w:rFonts w:ascii="Arial" w:eastAsia="DengXian" w:hAnsi="Arial" w:cs="Arial"/>
                <w:sz w:val="18"/>
                <w:szCs w:val="18"/>
              </w:rPr>
            </w:pPr>
          </w:p>
        </w:tc>
      </w:tr>
      <w:tr w:rsidR="008F4D94" w:rsidRPr="00636D5A" w14:paraId="0AF6BE85" w14:textId="77777777" w:rsidTr="006A46EC">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4F384630" w14:textId="77777777" w:rsidR="008F4D94" w:rsidRPr="00636D5A" w:rsidRDefault="008F4D94" w:rsidP="006A46EC">
            <w:pPr>
              <w:spacing w:after="0"/>
              <w:rPr>
                <w:rFonts w:ascii="Arial" w:eastAsia="DengXian"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3CE9815F" w14:textId="77777777" w:rsidR="008F4D94" w:rsidRPr="00636D5A" w:rsidRDefault="008F4D94" w:rsidP="006A46EC">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514DC7F" w14:textId="77777777" w:rsidR="008F4D94" w:rsidRPr="00636D5A" w:rsidRDefault="008F4D94" w:rsidP="006A46EC">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C5BDCCF" w14:textId="77777777" w:rsidR="008F4D94" w:rsidRPr="005B75C4" w:rsidRDefault="008F4D94" w:rsidP="006A46EC">
            <w:pPr>
              <w:spacing w:before="100" w:beforeAutospacing="1" w:after="0"/>
              <w:jc w:val="center"/>
              <w:rPr>
                <w:rFonts w:ascii="Arial" w:eastAsia="DengXian" w:hAnsi="Arial" w:cs="Arial"/>
                <w:sz w:val="18"/>
                <w:szCs w:val="18"/>
                <w:lang w:eastAsia="zh-CN" w:bidi="ar"/>
              </w:rPr>
            </w:pPr>
            <w:r w:rsidRPr="00AE062D">
              <w:rPr>
                <w:rFonts w:ascii="Arial" w:eastAsia="DengXian" w:hAnsi="Arial" w:cs="Arial"/>
                <w:color w:val="000000"/>
                <w:sz w:val="18"/>
                <w:szCs w:val="18"/>
              </w:rPr>
              <w:t>CA_n77(2A)_BCS4 and 5</w:t>
            </w:r>
          </w:p>
        </w:tc>
        <w:tc>
          <w:tcPr>
            <w:tcW w:w="668" w:type="pct"/>
            <w:tcBorders>
              <w:left w:val="single" w:sz="4" w:space="0" w:color="auto"/>
              <w:bottom w:val="single" w:sz="4" w:space="0" w:color="auto"/>
              <w:right w:val="single" w:sz="4" w:space="0" w:color="auto"/>
            </w:tcBorders>
            <w:vAlign w:val="center"/>
          </w:tcPr>
          <w:p w14:paraId="1B32E7E3" w14:textId="77777777" w:rsidR="008F4D94" w:rsidRPr="00636D5A" w:rsidRDefault="008F4D94" w:rsidP="006A46EC">
            <w:pPr>
              <w:spacing w:after="0"/>
              <w:rPr>
                <w:rFonts w:ascii="Arial" w:eastAsia="DengXian" w:hAnsi="Arial" w:cs="Arial"/>
                <w:sz w:val="18"/>
                <w:szCs w:val="18"/>
              </w:rPr>
            </w:pPr>
          </w:p>
        </w:tc>
      </w:tr>
      <w:tr w:rsidR="008F4D94" w:rsidRPr="00636D5A" w14:paraId="547C7DE0" w14:textId="77777777" w:rsidTr="006A46EC">
        <w:trPr>
          <w:trHeight w:val="70"/>
        </w:trPr>
        <w:tc>
          <w:tcPr>
            <w:tcW w:w="932" w:type="pct"/>
            <w:tcBorders>
              <w:top w:val="single" w:sz="4" w:space="0" w:color="auto"/>
              <w:left w:val="single" w:sz="4" w:space="0" w:color="auto"/>
              <w:right w:val="single" w:sz="4" w:space="0" w:color="auto"/>
            </w:tcBorders>
            <w:shd w:val="clear" w:color="auto" w:fill="auto"/>
            <w:vAlign w:val="center"/>
          </w:tcPr>
          <w:p w14:paraId="36F799A2" w14:textId="77777777" w:rsidR="008F4D94" w:rsidRPr="00636D5A" w:rsidRDefault="008F4D94" w:rsidP="006A46EC">
            <w:pPr>
              <w:spacing w:after="0"/>
              <w:rPr>
                <w:rFonts w:ascii="Arial" w:eastAsia="DengXian" w:hAnsi="Arial" w:cs="Arial"/>
                <w:color w:val="000000"/>
                <w:sz w:val="18"/>
                <w:szCs w:val="18"/>
              </w:rPr>
            </w:pPr>
            <w:r w:rsidRPr="00F6567D">
              <w:rPr>
                <w:rFonts w:ascii="Arial" w:eastAsia="DengXian" w:hAnsi="Arial" w:cs="Arial"/>
                <w:color w:val="000000"/>
                <w:sz w:val="18"/>
                <w:szCs w:val="18"/>
              </w:rPr>
              <w:t>CA_n</w:t>
            </w:r>
            <w:r>
              <w:rPr>
                <w:rFonts w:ascii="Arial" w:eastAsia="DengXian" w:hAnsi="Arial" w:cs="Arial"/>
                <w:color w:val="000000"/>
                <w:sz w:val="18"/>
                <w:szCs w:val="18"/>
              </w:rPr>
              <w:t>7</w:t>
            </w:r>
            <w:r w:rsidRPr="00F6567D">
              <w:rPr>
                <w:rFonts w:ascii="Arial" w:eastAsia="DengXian" w:hAnsi="Arial" w:cs="Arial"/>
                <w:color w:val="000000"/>
                <w:sz w:val="18"/>
                <w:szCs w:val="18"/>
              </w:rPr>
              <w:t>A-n29A-n77(3A)</w:t>
            </w:r>
          </w:p>
        </w:tc>
        <w:tc>
          <w:tcPr>
            <w:tcW w:w="1028" w:type="pct"/>
            <w:tcBorders>
              <w:top w:val="single" w:sz="4" w:space="0" w:color="auto"/>
              <w:left w:val="nil"/>
              <w:right w:val="single" w:sz="4" w:space="0" w:color="auto"/>
            </w:tcBorders>
            <w:shd w:val="clear" w:color="auto" w:fill="auto"/>
            <w:vAlign w:val="center"/>
          </w:tcPr>
          <w:p w14:paraId="53CDA0DC" w14:textId="77777777" w:rsidR="008F4D94" w:rsidRDefault="008F4D94" w:rsidP="006A46EC">
            <w:pPr>
              <w:spacing w:after="0"/>
              <w:rPr>
                <w:rFonts w:ascii="Arial" w:eastAsia="DengXian" w:hAnsi="Arial" w:cs="Arial"/>
                <w:color w:val="000000"/>
                <w:sz w:val="18"/>
                <w:szCs w:val="18"/>
              </w:rPr>
            </w:pPr>
            <w:r w:rsidRPr="00F6567D">
              <w:rPr>
                <w:rFonts w:ascii="Arial" w:eastAsia="DengXian" w:hAnsi="Arial" w:cs="Arial"/>
                <w:color w:val="000000"/>
                <w:sz w:val="18"/>
                <w:szCs w:val="18"/>
              </w:rPr>
              <w:t>CA_</w:t>
            </w:r>
            <w:r>
              <w:rPr>
                <w:rFonts w:ascii="Arial" w:eastAsia="DengXian" w:hAnsi="Arial" w:cs="Arial"/>
                <w:color w:val="000000"/>
                <w:sz w:val="18"/>
                <w:szCs w:val="18"/>
              </w:rPr>
              <w:t>n7</w:t>
            </w:r>
            <w:r w:rsidRPr="00F6567D">
              <w:rPr>
                <w:rFonts w:ascii="Arial" w:eastAsia="DengXian" w:hAnsi="Arial" w:cs="Arial"/>
                <w:color w:val="000000"/>
                <w:sz w:val="18"/>
                <w:szCs w:val="18"/>
              </w:rPr>
              <w:t>A-n77A</w:t>
            </w:r>
          </w:p>
          <w:p w14:paraId="12A0FCEE" w14:textId="77777777" w:rsidR="008F4D94" w:rsidRPr="00636D5A" w:rsidRDefault="008F4D94" w:rsidP="006A46EC">
            <w:pPr>
              <w:spacing w:after="0"/>
              <w:rPr>
                <w:rFonts w:ascii="Arial" w:eastAsia="DengXian" w:hAnsi="Arial" w:cs="Arial"/>
                <w:color w:val="000000"/>
                <w:sz w:val="18"/>
                <w:szCs w:val="18"/>
              </w:rPr>
            </w:pPr>
            <w:r w:rsidRPr="00F6567D">
              <w:rPr>
                <w:rFonts w:ascii="Arial" w:eastAsia="DengXian" w:hAnsi="Arial" w:cs="Arial"/>
                <w:color w:val="000000"/>
                <w:sz w:val="18"/>
                <w:szCs w:val="18"/>
              </w:rPr>
              <w:t>CA_n77(2A)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513E43E" w14:textId="77777777" w:rsidR="008F4D94" w:rsidRPr="00636D5A" w:rsidRDefault="008F4D94" w:rsidP="006A46EC">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727F7B1" w14:textId="77777777" w:rsidR="008F4D94" w:rsidRPr="005B75C4" w:rsidRDefault="008F4D94" w:rsidP="006A46EC">
            <w:pPr>
              <w:spacing w:before="100" w:beforeAutospacing="1" w:after="0"/>
              <w:jc w:val="center"/>
              <w:rPr>
                <w:rFonts w:ascii="Arial" w:eastAsia="DengXian" w:hAnsi="Arial" w:cs="Arial"/>
                <w:sz w:val="18"/>
                <w:szCs w:val="18"/>
                <w:lang w:eastAsia="zh-CN" w:bidi="ar"/>
              </w:rPr>
            </w:pPr>
            <w:r w:rsidRPr="005B75C4">
              <w:rPr>
                <w:rFonts w:ascii="Arial" w:eastAsia="DengXian" w:hAnsi="Arial" w:cs="Arial"/>
                <w:sz w:val="18"/>
                <w:szCs w:val="18"/>
                <w:lang w:eastAsia="zh-CN" w:bidi="ar"/>
              </w:rPr>
              <w:t>n</w:t>
            </w:r>
            <w:r>
              <w:rPr>
                <w:rFonts w:ascii="Arial" w:eastAsia="DengXian" w:hAnsi="Arial" w:cs="Arial"/>
                <w:sz w:val="18"/>
                <w:szCs w:val="18"/>
                <w:lang w:eastAsia="zh-CN" w:bidi="ar"/>
              </w:rPr>
              <w:t>7</w:t>
            </w:r>
            <w:r w:rsidRPr="005B75C4">
              <w:rPr>
                <w:rFonts w:ascii="Arial" w:eastAsia="DengXian"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vAlign w:val="center"/>
          </w:tcPr>
          <w:p w14:paraId="4355FA9F" w14:textId="77777777" w:rsidR="008F4D94" w:rsidRPr="00AE062D" w:rsidRDefault="008F4D94" w:rsidP="006A46EC">
            <w:pPr>
              <w:spacing w:after="0"/>
              <w:jc w:val="center"/>
              <w:rPr>
                <w:rFonts w:ascii="Arial" w:eastAsia="DengXian" w:hAnsi="Arial" w:cs="Arial"/>
                <w:sz w:val="18"/>
                <w:szCs w:val="18"/>
              </w:rPr>
            </w:pPr>
            <w:r>
              <w:rPr>
                <w:rFonts w:ascii="Arial" w:eastAsia="DengXian" w:hAnsi="Arial" w:cs="Arial"/>
                <w:sz w:val="18"/>
                <w:szCs w:val="18"/>
              </w:rPr>
              <w:t>4 and 5</w:t>
            </w:r>
          </w:p>
        </w:tc>
      </w:tr>
      <w:tr w:rsidR="008F4D94" w:rsidRPr="00636D5A" w14:paraId="07CD5ABC" w14:textId="77777777" w:rsidTr="006A46EC">
        <w:trPr>
          <w:trHeight w:val="70"/>
        </w:trPr>
        <w:tc>
          <w:tcPr>
            <w:tcW w:w="932" w:type="pct"/>
            <w:tcBorders>
              <w:left w:val="single" w:sz="4" w:space="0" w:color="auto"/>
              <w:right w:val="single" w:sz="4" w:space="0" w:color="auto"/>
            </w:tcBorders>
            <w:shd w:val="clear" w:color="auto" w:fill="auto"/>
            <w:vAlign w:val="center"/>
          </w:tcPr>
          <w:p w14:paraId="46F5EB97" w14:textId="77777777" w:rsidR="008F4D94" w:rsidRPr="00636D5A" w:rsidRDefault="008F4D94" w:rsidP="006A46EC">
            <w:pPr>
              <w:spacing w:after="0"/>
              <w:rPr>
                <w:rFonts w:ascii="Arial" w:eastAsia="DengXian" w:hAnsi="Arial" w:cs="Arial"/>
                <w:color w:val="000000"/>
                <w:sz w:val="18"/>
                <w:szCs w:val="18"/>
              </w:rPr>
            </w:pPr>
          </w:p>
        </w:tc>
        <w:tc>
          <w:tcPr>
            <w:tcW w:w="1028" w:type="pct"/>
            <w:tcBorders>
              <w:left w:val="nil"/>
              <w:right w:val="single" w:sz="4" w:space="0" w:color="auto"/>
            </w:tcBorders>
            <w:shd w:val="clear" w:color="auto" w:fill="auto"/>
            <w:vAlign w:val="center"/>
          </w:tcPr>
          <w:p w14:paraId="635BEB4D" w14:textId="77777777" w:rsidR="008F4D94" w:rsidRPr="00636D5A" w:rsidRDefault="008F4D94" w:rsidP="006A46EC">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85ED4F1" w14:textId="77777777" w:rsidR="008F4D94" w:rsidRPr="00636D5A" w:rsidRDefault="008F4D94" w:rsidP="006A46EC">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91C17F0" w14:textId="77777777" w:rsidR="008F4D94" w:rsidRPr="005B75C4" w:rsidRDefault="008F4D94" w:rsidP="006A46EC">
            <w:pPr>
              <w:spacing w:before="100" w:beforeAutospacing="1" w:after="0"/>
              <w:jc w:val="center"/>
              <w:rPr>
                <w:rFonts w:ascii="Arial" w:eastAsia="DengXian" w:hAnsi="Arial" w:cs="Arial"/>
                <w:sz w:val="18"/>
                <w:szCs w:val="18"/>
                <w:lang w:eastAsia="zh-CN" w:bidi="ar"/>
              </w:rPr>
            </w:pPr>
            <w:r w:rsidRPr="00AE062D">
              <w:rPr>
                <w:rFonts w:ascii="Arial" w:eastAsia="DengXian" w:hAnsi="Arial" w:cs="Arial"/>
                <w:sz w:val="18"/>
                <w:szCs w:val="18"/>
                <w:lang w:eastAsia="zh-CN" w:bidi="ar"/>
              </w:rPr>
              <w:t>n29 channel bandwidths in Table 5.3.5-1</w:t>
            </w:r>
          </w:p>
        </w:tc>
        <w:tc>
          <w:tcPr>
            <w:tcW w:w="668" w:type="pct"/>
            <w:tcBorders>
              <w:left w:val="single" w:sz="4" w:space="0" w:color="auto"/>
              <w:right w:val="single" w:sz="4" w:space="0" w:color="auto"/>
            </w:tcBorders>
            <w:vAlign w:val="center"/>
          </w:tcPr>
          <w:p w14:paraId="55CF2BBA" w14:textId="77777777" w:rsidR="008F4D94" w:rsidRPr="00636D5A" w:rsidRDefault="008F4D94" w:rsidP="006A46EC">
            <w:pPr>
              <w:spacing w:after="0"/>
              <w:rPr>
                <w:rFonts w:ascii="Arial" w:eastAsia="DengXian" w:hAnsi="Arial" w:cs="Arial"/>
                <w:sz w:val="18"/>
                <w:szCs w:val="18"/>
              </w:rPr>
            </w:pPr>
          </w:p>
        </w:tc>
      </w:tr>
      <w:tr w:rsidR="008F4D94" w:rsidRPr="00636D5A" w14:paraId="370CA92E" w14:textId="77777777" w:rsidTr="006A46EC">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6C1EA1CE" w14:textId="77777777" w:rsidR="008F4D94" w:rsidRPr="00636D5A" w:rsidRDefault="008F4D94" w:rsidP="006A46EC">
            <w:pPr>
              <w:spacing w:after="0"/>
              <w:rPr>
                <w:rFonts w:ascii="Arial" w:eastAsia="DengXian"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6E324EEC" w14:textId="77777777" w:rsidR="008F4D94" w:rsidRPr="00636D5A" w:rsidRDefault="008F4D94" w:rsidP="006A46EC">
            <w:pPr>
              <w:spacing w:after="0"/>
              <w:rPr>
                <w:rFonts w:ascii="Arial" w:eastAsia="DengXian"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B0AB3F0" w14:textId="77777777" w:rsidR="008F4D94" w:rsidRPr="00636D5A" w:rsidRDefault="008F4D94" w:rsidP="006A46EC">
            <w:pPr>
              <w:spacing w:after="0"/>
              <w:jc w:val="center"/>
              <w:rPr>
                <w:rFonts w:ascii="Arial" w:eastAsia="DengXian" w:hAnsi="Arial" w:cs="Arial"/>
                <w:color w:val="000000"/>
                <w:sz w:val="18"/>
                <w:szCs w:val="18"/>
              </w:rPr>
            </w:pPr>
            <w:r w:rsidRPr="00636D5A">
              <w:rPr>
                <w:rFonts w:ascii="Arial" w:eastAsia="DengXian" w:hAnsi="Arial" w:cs="Arial"/>
                <w:color w:val="000000"/>
                <w:sz w:val="18"/>
                <w:szCs w:val="18"/>
              </w:rPr>
              <w:t>n</w:t>
            </w:r>
            <w:r>
              <w:rPr>
                <w:rFonts w:ascii="Arial" w:eastAsia="DengXian"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4A5CFF0" w14:textId="77777777" w:rsidR="008F4D94" w:rsidRPr="005B75C4" w:rsidRDefault="008F4D94" w:rsidP="006A46EC">
            <w:pPr>
              <w:spacing w:before="100" w:beforeAutospacing="1" w:after="0"/>
              <w:jc w:val="center"/>
              <w:rPr>
                <w:rFonts w:ascii="Arial" w:eastAsia="DengXian" w:hAnsi="Arial" w:cs="Arial"/>
                <w:sz w:val="18"/>
                <w:szCs w:val="18"/>
                <w:lang w:eastAsia="zh-CN" w:bidi="ar"/>
              </w:rPr>
            </w:pPr>
            <w:r w:rsidRPr="00AE062D">
              <w:rPr>
                <w:rFonts w:ascii="Arial" w:eastAsia="DengXian" w:hAnsi="Arial" w:cs="Arial"/>
                <w:sz w:val="18"/>
                <w:szCs w:val="18"/>
                <w:lang w:eastAsia="zh-CN" w:bidi="ar"/>
              </w:rPr>
              <w:t>CA_n77(3A)_BCS4 and 5</w:t>
            </w:r>
          </w:p>
        </w:tc>
        <w:tc>
          <w:tcPr>
            <w:tcW w:w="668" w:type="pct"/>
            <w:tcBorders>
              <w:left w:val="single" w:sz="4" w:space="0" w:color="auto"/>
              <w:bottom w:val="single" w:sz="4" w:space="0" w:color="auto"/>
              <w:right w:val="single" w:sz="4" w:space="0" w:color="auto"/>
            </w:tcBorders>
            <w:vAlign w:val="center"/>
          </w:tcPr>
          <w:p w14:paraId="6826E42E" w14:textId="77777777" w:rsidR="008F4D94" w:rsidRPr="00636D5A" w:rsidRDefault="008F4D94" w:rsidP="006A46EC">
            <w:pPr>
              <w:spacing w:after="0"/>
              <w:rPr>
                <w:rFonts w:ascii="Arial" w:eastAsia="DengXian" w:hAnsi="Arial" w:cs="Arial"/>
                <w:sz w:val="18"/>
                <w:szCs w:val="18"/>
              </w:rPr>
            </w:pPr>
          </w:p>
        </w:tc>
      </w:tr>
    </w:tbl>
    <w:p w14:paraId="7BC315D6" w14:textId="77777777" w:rsidR="008F4D94" w:rsidRPr="00636D5A" w:rsidRDefault="008F4D94" w:rsidP="008F4D94">
      <w:pPr>
        <w:spacing w:after="0"/>
        <w:rPr>
          <w:rFonts w:eastAsia="Calibri"/>
          <w:lang w:eastAsia="ko-KR"/>
        </w:rPr>
      </w:pPr>
    </w:p>
    <w:p w14:paraId="0629A191" w14:textId="77777777" w:rsidR="008F4D94" w:rsidRPr="00F94621" w:rsidRDefault="008F4D94" w:rsidP="008F4D94">
      <w:pPr>
        <w:rPr>
          <w:rFonts w:eastAsia="DengXian"/>
          <w:iCs/>
        </w:rPr>
      </w:pPr>
    </w:p>
    <w:p w14:paraId="0627DDAB" w14:textId="77777777" w:rsidR="008F4D94" w:rsidRPr="00CF42FD" w:rsidRDefault="008F4D94" w:rsidP="00CF42FD">
      <w:pPr>
        <w:pStyle w:val="Heading4"/>
      </w:pPr>
      <w:bookmarkStart w:id="451" w:name="_Toc183507981"/>
      <w:r w:rsidRPr="00CF42FD">
        <w:t>5.35.1.3</w:t>
      </w:r>
      <w:r w:rsidRPr="00CF42FD">
        <w:tab/>
        <w:t>∆T</w:t>
      </w:r>
      <w:r w:rsidRPr="00CF42FD">
        <w:rPr>
          <w:vertAlign w:val="subscript"/>
        </w:rPr>
        <w:t>IB,c</w:t>
      </w:r>
      <w:r w:rsidRPr="00CF42FD">
        <w:t xml:space="preserve"> and ∆R</w:t>
      </w:r>
      <w:r w:rsidRPr="00CF42FD">
        <w:rPr>
          <w:vertAlign w:val="subscript"/>
        </w:rPr>
        <w:t>IB,c</w:t>
      </w:r>
      <w:r w:rsidRPr="00CF42FD">
        <w:t xml:space="preserve"> values</w:t>
      </w:r>
      <w:bookmarkEnd w:id="451"/>
    </w:p>
    <w:p w14:paraId="426FA01E" w14:textId="77777777" w:rsidR="008F4D94" w:rsidRPr="00636D5A" w:rsidRDefault="008F4D94" w:rsidP="008F4D94">
      <w:pPr>
        <w:rPr>
          <w:rFonts w:eastAsia="DengXian"/>
          <w:lang w:val="en-US" w:eastAsia="zh-CN"/>
        </w:rPr>
      </w:pPr>
      <w:r w:rsidRPr="00636D5A">
        <w:rPr>
          <w:rFonts w:eastAsia="DengXian"/>
        </w:rPr>
        <w:t xml:space="preserve">For </w:t>
      </w:r>
      <w:r w:rsidRPr="00636D5A">
        <w:rPr>
          <w:rFonts w:eastAsia="DengXian"/>
          <w:lang w:val="en-US" w:eastAsia="zh-CN"/>
        </w:rPr>
        <w:t>CA</w:t>
      </w:r>
      <w:r w:rsidRPr="00636D5A">
        <w:rPr>
          <w:rFonts w:eastAsia="DengXian"/>
          <w:lang w:eastAsia="zh-CN"/>
        </w:rPr>
        <w:t>_</w:t>
      </w:r>
      <w:r w:rsidRPr="00636D5A">
        <w:rPr>
          <w:rFonts w:eastAsia="DengXian"/>
          <w:lang w:val="en-US" w:eastAsia="zh-CN"/>
        </w:rPr>
        <w:t>n</w:t>
      </w:r>
      <w:r>
        <w:rPr>
          <w:rFonts w:eastAsia="DengXian"/>
          <w:lang w:val="en-US" w:eastAsia="zh-CN"/>
        </w:rPr>
        <w:t>7</w:t>
      </w:r>
      <w:r w:rsidRPr="00636D5A">
        <w:rPr>
          <w:rFonts w:eastAsia="DengXian"/>
          <w:lang w:eastAsia="ja-JP"/>
        </w:rPr>
        <w:t>-n</w:t>
      </w:r>
      <w:r>
        <w:rPr>
          <w:rFonts w:eastAsia="DengXian"/>
          <w:lang w:val="en-US" w:eastAsia="zh-CN"/>
        </w:rPr>
        <w:t>29</w:t>
      </w:r>
      <w:r w:rsidRPr="00636D5A">
        <w:rPr>
          <w:rFonts w:eastAsia="DengXian"/>
          <w:lang w:val="en-US" w:eastAsia="zh-CN"/>
        </w:rPr>
        <w:t>-</w:t>
      </w:r>
      <w:r w:rsidRPr="00636D5A">
        <w:rPr>
          <w:rFonts w:eastAsia="DengXian" w:hint="eastAsia"/>
          <w:lang w:val="en-US" w:eastAsia="zh-CN"/>
        </w:rPr>
        <w:t>n</w:t>
      </w:r>
      <w:r>
        <w:rPr>
          <w:rFonts w:eastAsia="DengXian"/>
          <w:lang w:val="en-US" w:eastAsia="zh-CN"/>
        </w:rPr>
        <w:t>77</w:t>
      </w:r>
      <w:r w:rsidRPr="00636D5A">
        <w:rPr>
          <w:rFonts w:eastAsia="DengXian"/>
        </w:rPr>
        <w:t xml:space="preserve"> the</w:t>
      </w:r>
      <w:r w:rsidRPr="00636D5A">
        <w:rPr>
          <w:rFonts w:eastAsia="DengXian"/>
          <w:lang w:eastAsia="zh-CN"/>
        </w:rPr>
        <w:t xml:space="preserve"> </w:t>
      </w:r>
      <w:r w:rsidRPr="00636D5A">
        <w:rPr>
          <w:rFonts w:eastAsia="DengXian"/>
        </w:rPr>
        <w:sym w:font="Symbol" w:char="F044"/>
      </w:r>
      <w:r w:rsidRPr="00636D5A">
        <w:rPr>
          <w:rFonts w:eastAsia="DengXian"/>
        </w:rPr>
        <w:t>T</w:t>
      </w:r>
      <w:r w:rsidRPr="00636D5A">
        <w:rPr>
          <w:rFonts w:eastAsia="DengXian"/>
          <w:vertAlign w:val="subscript"/>
        </w:rPr>
        <w:t>IB,c</w:t>
      </w:r>
      <w:r w:rsidRPr="00636D5A">
        <w:rPr>
          <w:rFonts w:eastAsia="DengXian"/>
        </w:rPr>
        <w:t xml:space="preserve"> and</w:t>
      </w:r>
      <w:r w:rsidRPr="00636D5A">
        <w:rPr>
          <w:rFonts w:eastAsia="DengXian"/>
          <w:lang w:eastAsia="zh-CN"/>
        </w:rPr>
        <w:t xml:space="preserve"> </w:t>
      </w:r>
      <w:r w:rsidRPr="00636D5A">
        <w:rPr>
          <w:rFonts w:eastAsia="DengXian"/>
        </w:rPr>
        <w:sym w:font="Symbol" w:char="F044"/>
      </w:r>
      <w:r w:rsidRPr="00636D5A">
        <w:rPr>
          <w:rFonts w:eastAsia="DengXian"/>
        </w:rPr>
        <w:t>R</w:t>
      </w:r>
      <w:r w:rsidRPr="00636D5A">
        <w:rPr>
          <w:rFonts w:eastAsia="DengXian"/>
          <w:vertAlign w:val="subscript"/>
        </w:rPr>
        <w:t>IB</w:t>
      </w:r>
      <w:r w:rsidRPr="00636D5A">
        <w:rPr>
          <w:rFonts w:eastAsia="DengXian"/>
          <w:vertAlign w:val="subscript"/>
          <w:lang w:eastAsia="zh-CN"/>
        </w:rPr>
        <w:t>,c</w:t>
      </w:r>
      <w:r w:rsidRPr="00636D5A">
        <w:rPr>
          <w:rFonts w:eastAsia="DengXian"/>
        </w:rPr>
        <w:t xml:space="preserve"> values are given in the tables below</w:t>
      </w:r>
      <w:r>
        <w:rPr>
          <w:rFonts w:eastAsia="DengXian"/>
        </w:rPr>
        <w:t>, reusing from CA_n7-n12-n77.</w:t>
      </w:r>
    </w:p>
    <w:p w14:paraId="4F5E852D" w14:textId="77777777" w:rsidR="008F4D94" w:rsidRPr="00AE062D" w:rsidRDefault="008F4D94" w:rsidP="008F4D94">
      <w:pPr>
        <w:keepNext/>
        <w:keepLines/>
        <w:spacing w:before="60"/>
        <w:jc w:val="center"/>
        <w:rPr>
          <w:rFonts w:ascii="Arial" w:eastAsia="DengXian" w:hAnsi="Arial" w:cs="Arial"/>
          <w:b/>
        </w:rPr>
      </w:pPr>
      <w:r w:rsidRPr="00AE062D">
        <w:rPr>
          <w:rFonts w:ascii="Arial" w:eastAsia="DengXian" w:hAnsi="Arial" w:cs="Arial"/>
          <w:b/>
        </w:rPr>
        <w:t xml:space="preserve">Table </w:t>
      </w:r>
      <w:r>
        <w:rPr>
          <w:rFonts w:ascii="Arial" w:eastAsia="DengXian" w:hAnsi="Arial" w:cs="Arial" w:hint="eastAsia"/>
          <w:b/>
        </w:rPr>
        <w:t>5.35</w:t>
      </w:r>
      <w:r w:rsidRPr="00AE062D">
        <w:rPr>
          <w:rFonts w:ascii="Arial" w:eastAsia="DengXian" w:hAnsi="Arial" w:cs="Arial"/>
          <w:b/>
        </w:rPr>
        <w:t>.1.3-1: ΔT</w:t>
      </w:r>
      <w:r w:rsidRPr="00AE062D">
        <w:rPr>
          <w:rFonts w:ascii="Arial" w:eastAsia="DengXian" w:hAnsi="Arial" w:cs="Arial"/>
          <w:b/>
          <w:vertAlign w:val="subscript"/>
        </w:rPr>
        <w:t>IB,c</w:t>
      </w:r>
      <w:r w:rsidRPr="00AE062D">
        <w:rPr>
          <w:rFonts w:ascii="Arial" w:eastAsia="DengXi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rsidRPr="00AE062D" w14:paraId="349C4107" w14:textId="77777777" w:rsidTr="006A46EC">
        <w:trPr>
          <w:jc w:val="center"/>
        </w:trPr>
        <w:tc>
          <w:tcPr>
            <w:tcW w:w="2336" w:type="dxa"/>
            <w:vMerge w:val="restart"/>
            <w:tcBorders>
              <w:top w:val="single" w:sz="4" w:space="0" w:color="auto"/>
              <w:left w:val="single" w:sz="4" w:space="0" w:color="auto"/>
              <w:right w:val="single" w:sz="4" w:space="0" w:color="auto"/>
            </w:tcBorders>
          </w:tcPr>
          <w:p w14:paraId="7827E6DC" w14:textId="77777777" w:rsidR="008F4D94" w:rsidRPr="00AE062D" w:rsidRDefault="008F4D94" w:rsidP="006A46EC">
            <w:pPr>
              <w:keepNext/>
              <w:keepLines/>
              <w:spacing w:after="0"/>
              <w:jc w:val="center"/>
              <w:rPr>
                <w:rFonts w:ascii="Arial" w:hAnsi="Arial"/>
                <w:b/>
                <w:color w:val="000000"/>
                <w:sz w:val="18"/>
              </w:rPr>
            </w:pPr>
            <w:r w:rsidRPr="00AE062D">
              <w:rPr>
                <w:rFonts w:ascii="Arial" w:hAnsi="Arial"/>
                <w:b/>
                <w:color w:val="000000"/>
                <w:sz w:val="18"/>
              </w:rPr>
              <w:t xml:space="preserve">Inter-band </w:t>
            </w:r>
            <w:r w:rsidRPr="00AE062D">
              <w:rPr>
                <w:rFonts w:ascii="Arial" w:hAnsi="Arial"/>
                <w:b/>
                <w:color w:val="000000"/>
                <w:sz w:val="18"/>
                <w:lang w:eastAsia="zh-CN"/>
              </w:rPr>
              <w:t>CA</w:t>
            </w:r>
            <w:r w:rsidRPr="00AE062D">
              <w:rPr>
                <w:rFonts w:ascii="Arial"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DD08C1F" w14:textId="77777777" w:rsidR="008F4D94" w:rsidRPr="00AE062D" w:rsidRDefault="008F4D94" w:rsidP="006A46EC">
            <w:pPr>
              <w:keepNext/>
              <w:keepLines/>
              <w:spacing w:after="0"/>
              <w:jc w:val="center"/>
              <w:rPr>
                <w:rFonts w:ascii="Arial" w:hAnsi="Arial"/>
                <w:b/>
                <w:color w:val="000000"/>
                <w:sz w:val="18"/>
              </w:rPr>
            </w:pPr>
            <w:r w:rsidRPr="00AE062D">
              <w:rPr>
                <w:rFonts w:ascii="Arial" w:hAnsi="Arial"/>
                <w:b/>
                <w:color w:val="000000"/>
                <w:sz w:val="18"/>
              </w:rPr>
              <w:t>ΔT</w:t>
            </w:r>
            <w:r w:rsidRPr="00AE062D">
              <w:rPr>
                <w:rFonts w:ascii="Arial" w:hAnsi="Arial"/>
                <w:b/>
                <w:color w:val="000000"/>
                <w:sz w:val="18"/>
                <w:vertAlign w:val="subscript"/>
              </w:rPr>
              <w:t>IB,c</w:t>
            </w:r>
            <w:r w:rsidRPr="00AE062D">
              <w:rPr>
                <w:rFonts w:ascii="Arial" w:hAnsi="Arial"/>
                <w:b/>
                <w:color w:val="000000"/>
                <w:sz w:val="18"/>
              </w:rPr>
              <w:t xml:space="preserve"> for NR bands (dB)</w:t>
            </w:r>
            <w:r w:rsidRPr="00AE062D">
              <w:rPr>
                <w:rFonts w:ascii="Arial" w:hAnsi="Arial"/>
                <w:b/>
                <w:color w:val="000000"/>
                <w:sz w:val="18"/>
                <w:vertAlign w:val="superscript"/>
              </w:rPr>
              <w:t>*</w:t>
            </w:r>
          </w:p>
        </w:tc>
      </w:tr>
      <w:tr w:rsidR="008F4D94" w:rsidRPr="00AE062D" w14:paraId="57184C8B" w14:textId="77777777" w:rsidTr="006A46EC">
        <w:trPr>
          <w:jc w:val="center"/>
        </w:trPr>
        <w:tc>
          <w:tcPr>
            <w:tcW w:w="2336" w:type="dxa"/>
            <w:vMerge/>
            <w:tcBorders>
              <w:left w:val="single" w:sz="4" w:space="0" w:color="auto"/>
              <w:bottom w:val="single" w:sz="4" w:space="0" w:color="auto"/>
              <w:right w:val="single" w:sz="4" w:space="0" w:color="auto"/>
            </w:tcBorders>
          </w:tcPr>
          <w:p w14:paraId="6977731F" w14:textId="77777777" w:rsidR="008F4D94" w:rsidRPr="00AE062D" w:rsidRDefault="008F4D94" w:rsidP="006A46EC">
            <w:pPr>
              <w:keepNext/>
              <w:keepLines/>
              <w:spacing w:after="0"/>
              <w:jc w:val="center"/>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885457" w14:textId="77777777" w:rsidR="008F4D94" w:rsidRPr="00AE062D" w:rsidRDefault="008F4D94" w:rsidP="006A46EC">
            <w:pPr>
              <w:keepNext/>
              <w:keepLines/>
              <w:spacing w:after="0"/>
              <w:jc w:val="center"/>
              <w:rPr>
                <w:rFonts w:ascii="Arial" w:hAnsi="Arial"/>
                <w:b/>
                <w:color w:val="000000"/>
                <w:sz w:val="18"/>
              </w:rPr>
            </w:pPr>
            <w:r w:rsidRPr="00AE062D">
              <w:rPr>
                <w:rFonts w:ascii="Arial" w:hAnsi="Arial"/>
                <w:b/>
                <w:color w:val="000000"/>
                <w:sz w:val="18"/>
              </w:rPr>
              <w:t>Component band in order of bands in configuration</w:t>
            </w:r>
            <w:r w:rsidRPr="00AE062D">
              <w:rPr>
                <w:rFonts w:ascii="Arial" w:hAnsi="Arial"/>
                <w:b/>
                <w:color w:val="000000"/>
                <w:sz w:val="18"/>
                <w:vertAlign w:val="superscript"/>
              </w:rPr>
              <w:t>**</w:t>
            </w:r>
          </w:p>
        </w:tc>
      </w:tr>
      <w:tr w:rsidR="008F4D94" w:rsidRPr="00AE062D" w14:paraId="25027E01" w14:textId="77777777" w:rsidTr="006A46E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3D6083" w14:textId="77777777" w:rsidR="008F4D94" w:rsidRPr="00AE062D" w:rsidRDefault="008F4D94" w:rsidP="006A46EC">
            <w:pPr>
              <w:keepNext/>
              <w:keepLines/>
              <w:spacing w:after="0"/>
              <w:jc w:val="center"/>
              <w:rPr>
                <w:rFonts w:ascii="Arial" w:hAnsi="Arial"/>
                <w:color w:val="000000"/>
                <w:sz w:val="18"/>
                <w:lang w:val="en-US" w:eastAsia="zh-CN"/>
              </w:rPr>
            </w:pPr>
            <w:r w:rsidRPr="00AE062D">
              <w:rPr>
                <w:rFonts w:ascii="Arial" w:eastAsia="DengXian" w:hAnsi="Arial"/>
                <w:color w:val="000000"/>
                <w:sz w:val="18"/>
                <w:lang w:eastAsia="zh-CN"/>
              </w:rPr>
              <w:t>CA</w:t>
            </w:r>
            <w:r w:rsidRPr="00AE062D">
              <w:rPr>
                <w:rFonts w:ascii="Arial" w:eastAsia="DengXian" w:hAnsi="Arial"/>
                <w:color w:val="000000"/>
                <w:sz w:val="18"/>
              </w:rPr>
              <w:t>_</w:t>
            </w:r>
            <w:r w:rsidRPr="00AE062D">
              <w:rPr>
                <w:rFonts w:ascii="Arial" w:eastAsia="DengXian" w:hAnsi="Arial"/>
                <w:color w:val="000000"/>
                <w:sz w:val="18"/>
                <w:lang w:eastAsia="zh-CN"/>
              </w:rPr>
              <w:t>n</w:t>
            </w:r>
            <w:r>
              <w:rPr>
                <w:rFonts w:ascii="Arial" w:eastAsia="DengXian" w:hAnsi="Arial"/>
                <w:color w:val="000000"/>
                <w:sz w:val="18"/>
                <w:lang w:eastAsia="zh-CN"/>
              </w:rPr>
              <w:t>7</w:t>
            </w:r>
            <w:r w:rsidRPr="00AE062D">
              <w:rPr>
                <w:rFonts w:ascii="Arial" w:eastAsia="DengXian" w:hAnsi="Arial"/>
                <w:color w:val="000000"/>
                <w:sz w:val="18"/>
                <w:lang w:val="sv-SE" w:eastAsia="ja-JP"/>
              </w:rPr>
              <w:t>-</w:t>
            </w:r>
            <w:r w:rsidRPr="00AE062D">
              <w:rPr>
                <w:rFonts w:ascii="Arial" w:eastAsia="DengXian" w:hAnsi="Arial"/>
                <w:color w:val="000000"/>
                <w:sz w:val="18"/>
                <w:lang w:val="en-US" w:eastAsia="zh-CN"/>
              </w:rPr>
              <w:t>n29</w:t>
            </w:r>
            <w:r w:rsidRPr="00AE062D">
              <w:rPr>
                <w:rFonts w:ascii="Arial" w:eastAsia="DengXian" w:hAnsi="Arial"/>
                <w:color w:val="000000"/>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FAC70A1" w14:textId="77777777" w:rsidR="008F4D94" w:rsidRPr="00AE062D" w:rsidRDefault="008F4D94" w:rsidP="006A46EC">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0.</w:t>
            </w:r>
            <w:r>
              <w:rPr>
                <w:rFonts w:ascii="Arial"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569D809" w14:textId="77777777" w:rsidR="008F4D94" w:rsidRPr="00AE062D" w:rsidRDefault="008F4D94" w:rsidP="006A46EC">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8919B60" w14:textId="77777777" w:rsidR="008F4D94" w:rsidRPr="00AE062D" w:rsidRDefault="008F4D94" w:rsidP="006A46EC">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0.</w:t>
            </w:r>
            <w:r>
              <w:rPr>
                <w:rFonts w:ascii="Arial" w:hAnsi="Arial"/>
                <w:color w:val="000000"/>
                <w:sz w:val="18"/>
                <w:lang w:val="en-US" w:eastAsia="zh-CN"/>
              </w:rPr>
              <w:t>8</w:t>
            </w:r>
          </w:p>
        </w:tc>
      </w:tr>
      <w:tr w:rsidR="008F4D94" w:rsidRPr="00AE062D" w14:paraId="6CA89937" w14:textId="77777777" w:rsidTr="006A46E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BA8B4D1" w14:textId="77777777" w:rsidR="008F4D94" w:rsidRPr="00AE062D" w:rsidRDefault="008F4D94" w:rsidP="006A46EC">
            <w:pPr>
              <w:keepNext/>
              <w:keepLines/>
              <w:spacing w:after="0"/>
              <w:ind w:left="851" w:hanging="851"/>
              <w:rPr>
                <w:rFonts w:ascii="Arial" w:eastAsia="DengXian" w:hAnsi="Arial"/>
                <w:color w:val="000000"/>
                <w:sz w:val="18"/>
                <w:lang w:eastAsia="ja-JP"/>
              </w:rPr>
            </w:pPr>
            <w:r w:rsidRPr="00AE062D">
              <w:rPr>
                <w:rFonts w:ascii="Arial" w:eastAsia="DengXian" w:hAnsi="Arial"/>
                <w:color w:val="000000"/>
                <w:sz w:val="18"/>
                <w:lang w:eastAsia="ja-JP"/>
              </w:rPr>
              <w:t>NOTE *:</w:t>
            </w:r>
            <w:r w:rsidRPr="00AE062D">
              <w:rPr>
                <w:rFonts w:ascii="Arial" w:eastAsia="DengXian" w:hAnsi="Arial"/>
                <w:color w:val="000000"/>
                <w:sz w:val="18"/>
                <w:lang w:eastAsia="ja-JP"/>
              </w:rPr>
              <w:tab/>
              <w:t>“-” denotes ΔT</w:t>
            </w:r>
            <w:r w:rsidRPr="00AE062D">
              <w:rPr>
                <w:rFonts w:ascii="Arial" w:eastAsia="DengXian" w:hAnsi="Arial"/>
                <w:color w:val="000000"/>
                <w:sz w:val="18"/>
                <w:vertAlign w:val="subscript"/>
                <w:lang w:eastAsia="ja-JP"/>
              </w:rPr>
              <w:t>IB,c</w:t>
            </w:r>
            <w:r w:rsidRPr="00AE062D">
              <w:rPr>
                <w:rFonts w:ascii="Arial" w:eastAsia="DengXian" w:hAnsi="Arial"/>
                <w:color w:val="000000"/>
                <w:sz w:val="18"/>
                <w:lang w:eastAsia="ja-JP"/>
              </w:rPr>
              <w:t xml:space="preserve"> = 0.</w:t>
            </w:r>
          </w:p>
          <w:p w14:paraId="422DA891" w14:textId="77777777" w:rsidR="008F4D94" w:rsidRPr="00AE062D" w:rsidRDefault="008F4D94" w:rsidP="006A46EC">
            <w:pPr>
              <w:keepNext/>
              <w:keepLines/>
              <w:spacing w:after="0"/>
              <w:ind w:left="851" w:hanging="851"/>
              <w:rPr>
                <w:rFonts w:ascii="Arial" w:hAnsi="Arial" w:cs="Arial"/>
                <w:color w:val="000000"/>
                <w:sz w:val="18"/>
                <w:szCs w:val="22"/>
                <w:lang w:val="en-US" w:eastAsia="zh-CN"/>
              </w:rPr>
            </w:pPr>
            <w:r w:rsidRPr="00AE062D">
              <w:rPr>
                <w:rFonts w:ascii="Arial" w:eastAsia="DengXian" w:hAnsi="Arial"/>
                <w:color w:val="000000"/>
                <w:sz w:val="18"/>
              </w:rPr>
              <w:t>NOTE **:</w:t>
            </w:r>
            <w:r w:rsidRPr="00AE062D">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1B0ACB51" w14:textId="77777777" w:rsidR="008F4D94" w:rsidRPr="00AE062D" w:rsidRDefault="008F4D94" w:rsidP="008F4D94">
      <w:pPr>
        <w:keepNext/>
        <w:keepLines/>
        <w:rPr>
          <w:rFonts w:ascii="Arial" w:eastAsia="DengXian" w:hAnsi="Arial" w:cs="Arial"/>
        </w:rPr>
      </w:pPr>
    </w:p>
    <w:p w14:paraId="0826B17B" w14:textId="77777777" w:rsidR="008F4D94" w:rsidRPr="00AE062D" w:rsidRDefault="008F4D94" w:rsidP="008F4D94">
      <w:pPr>
        <w:keepNext/>
        <w:keepLines/>
        <w:spacing w:before="60"/>
        <w:jc w:val="center"/>
        <w:rPr>
          <w:rFonts w:ascii="Arial" w:eastAsia="DengXian" w:hAnsi="Arial"/>
          <w:b/>
        </w:rPr>
      </w:pPr>
      <w:r w:rsidRPr="00AE062D">
        <w:rPr>
          <w:rFonts w:ascii="Arial" w:eastAsia="DengXian" w:hAnsi="Arial" w:cs="Arial"/>
          <w:b/>
        </w:rPr>
        <w:t xml:space="preserve">Table </w:t>
      </w:r>
      <w:r>
        <w:rPr>
          <w:rFonts w:ascii="Arial" w:eastAsia="DengXian" w:hAnsi="Arial" w:cs="Arial"/>
          <w:b/>
        </w:rPr>
        <w:t>5.35</w:t>
      </w:r>
      <w:r w:rsidRPr="00AE062D">
        <w:rPr>
          <w:rFonts w:ascii="Arial" w:eastAsia="DengXian" w:hAnsi="Arial" w:cs="Arial"/>
          <w:b/>
        </w:rPr>
        <w:t>.1.3-2: ΔR</w:t>
      </w:r>
      <w:r w:rsidRPr="00AE062D">
        <w:rPr>
          <w:rFonts w:ascii="Arial" w:eastAsia="DengXian" w:hAnsi="Arial" w:cs="Arial"/>
          <w:b/>
          <w:vertAlign w:val="subscript"/>
        </w:rPr>
        <w:t>IB,c</w:t>
      </w:r>
      <w:r w:rsidRPr="00AE062D">
        <w:rPr>
          <w:rFonts w:ascii="Arial" w:eastAsia="DengXi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F4D94" w:rsidRPr="00AE062D" w14:paraId="4322EBBB" w14:textId="77777777" w:rsidTr="006A46EC">
        <w:trPr>
          <w:trHeight w:val="187"/>
          <w:jc w:val="center"/>
        </w:trPr>
        <w:tc>
          <w:tcPr>
            <w:tcW w:w="1594" w:type="dxa"/>
            <w:vMerge w:val="restart"/>
          </w:tcPr>
          <w:p w14:paraId="4F7360FF" w14:textId="77777777" w:rsidR="008F4D94" w:rsidRPr="00AE062D" w:rsidRDefault="008F4D94" w:rsidP="006A46EC">
            <w:pPr>
              <w:keepNext/>
              <w:keepLines/>
              <w:spacing w:after="0"/>
              <w:jc w:val="center"/>
              <w:rPr>
                <w:rFonts w:ascii="Arial" w:eastAsia="DengXian" w:hAnsi="Arial"/>
                <w:b/>
                <w:color w:val="000000"/>
                <w:sz w:val="18"/>
              </w:rPr>
            </w:pPr>
            <w:r w:rsidRPr="00AE062D">
              <w:rPr>
                <w:rFonts w:ascii="Arial" w:eastAsia="DengXian" w:hAnsi="Arial"/>
                <w:b/>
                <w:color w:val="000000"/>
                <w:sz w:val="18"/>
              </w:rPr>
              <w:t>Inter-band CA combination</w:t>
            </w:r>
          </w:p>
        </w:tc>
        <w:tc>
          <w:tcPr>
            <w:tcW w:w="5845" w:type="dxa"/>
            <w:gridSpan w:val="3"/>
            <w:vAlign w:val="center"/>
          </w:tcPr>
          <w:p w14:paraId="185D0203" w14:textId="77777777" w:rsidR="008F4D94" w:rsidRPr="00AE062D" w:rsidRDefault="008F4D94" w:rsidP="006A46EC">
            <w:pPr>
              <w:keepNext/>
              <w:keepLines/>
              <w:spacing w:after="0"/>
              <w:jc w:val="center"/>
              <w:rPr>
                <w:rFonts w:ascii="Arial" w:eastAsia="DengXian" w:hAnsi="Arial"/>
                <w:b/>
                <w:color w:val="000000"/>
                <w:sz w:val="18"/>
              </w:rPr>
            </w:pPr>
            <w:r w:rsidRPr="00AE062D">
              <w:rPr>
                <w:rFonts w:ascii="Arial" w:eastAsia="DengXian" w:hAnsi="Arial"/>
                <w:b/>
                <w:color w:val="000000"/>
                <w:sz w:val="18"/>
              </w:rPr>
              <w:t>ΔR</w:t>
            </w:r>
            <w:r w:rsidRPr="00AE062D">
              <w:rPr>
                <w:rFonts w:ascii="Arial" w:eastAsia="DengXian" w:hAnsi="Arial"/>
                <w:b/>
                <w:color w:val="000000"/>
                <w:sz w:val="18"/>
                <w:vertAlign w:val="subscript"/>
              </w:rPr>
              <w:t>IB,c</w:t>
            </w:r>
            <w:r w:rsidRPr="00AE062D">
              <w:rPr>
                <w:rFonts w:ascii="Arial" w:eastAsia="DengXian" w:hAnsi="Arial"/>
                <w:b/>
                <w:color w:val="000000"/>
                <w:sz w:val="18"/>
              </w:rPr>
              <w:t xml:space="preserve"> for NR bands (dB)</w:t>
            </w:r>
            <w:r w:rsidRPr="00AE062D">
              <w:rPr>
                <w:rFonts w:ascii="Arial" w:eastAsia="DengXian" w:hAnsi="Arial"/>
                <w:b/>
                <w:color w:val="000000"/>
                <w:sz w:val="18"/>
                <w:vertAlign w:val="superscript"/>
              </w:rPr>
              <w:t>*</w:t>
            </w:r>
          </w:p>
        </w:tc>
      </w:tr>
      <w:tr w:rsidR="008F4D94" w:rsidRPr="00AE062D" w14:paraId="343A94A5" w14:textId="77777777" w:rsidTr="006A46EC">
        <w:trPr>
          <w:trHeight w:val="187"/>
          <w:jc w:val="center"/>
        </w:trPr>
        <w:tc>
          <w:tcPr>
            <w:tcW w:w="1594" w:type="dxa"/>
            <w:vMerge/>
            <w:tcBorders>
              <w:bottom w:val="single" w:sz="4" w:space="0" w:color="auto"/>
            </w:tcBorders>
          </w:tcPr>
          <w:p w14:paraId="2DBA3914" w14:textId="77777777" w:rsidR="008F4D94" w:rsidRPr="00AE062D" w:rsidRDefault="008F4D94" w:rsidP="006A46EC">
            <w:pPr>
              <w:keepNext/>
              <w:keepLines/>
              <w:spacing w:after="0"/>
              <w:jc w:val="center"/>
              <w:rPr>
                <w:rFonts w:ascii="Arial" w:eastAsia="DengXian" w:hAnsi="Arial"/>
                <w:b/>
                <w:color w:val="000000"/>
                <w:sz w:val="18"/>
              </w:rPr>
            </w:pPr>
          </w:p>
        </w:tc>
        <w:tc>
          <w:tcPr>
            <w:tcW w:w="5845" w:type="dxa"/>
            <w:gridSpan w:val="3"/>
            <w:vAlign w:val="center"/>
          </w:tcPr>
          <w:p w14:paraId="5C2C8D6E" w14:textId="77777777" w:rsidR="008F4D94" w:rsidRPr="00AE062D" w:rsidRDefault="008F4D94" w:rsidP="006A46EC">
            <w:pPr>
              <w:keepNext/>
              <w:keepLines/>
              <w:spacing w:after="0"/>
              <w:jc w:val="center"/>
              <w:rPr>
                <w:rFonts w:ascii="Arial" w:eastAsia="DengXian" w:hAnsi="Arial"/>
                <w:b/>
                <w:color w:val="000000"/>
                <w:sz w:val="18"/>
              </w:rPr>
            </w:pPr>
            <w:r w:rsidRPr="00AE062D">
              <w:rPr>
                <w:rFonts w:ascii="Arial" w:eastAsia="DengXian" w:hAnsi="Arial"/>
                <w:b/>
                <w:color w:val="000000"/>
                <w:sz w:val="18"/>
              </w:rPr>
              <w:t>Component band in order of bands in configuration</w:t>
            </w:r>
            <w:r w:rsidRPr="00AE062D">
              <w:rPr>
                <w:rFonts w:ascii="Arial" w:eastAsia="DengXian" w:hAnsi="Arial"/>
                <w:b/>
                <w:color w:val="000000"/>
                <w:sz w:val="18"/>
                <w:vertAlign w:val="superscript"/>
              </w:rPr>
              <w:t>**</w:t>
            </w:r>
          </w:p>
        </w:tc>
      </w:tr>
      <w:tr w:rsidR="008F4D94" w:rsidRPr="00AE062D" w14:paraId="63EF1791" w14:textId="77777777" w:rsidTr="006A46EC">
        <w:trPr>
          <w:trHeight w:val="187"/>
          <w:jc w:val="center"/>
        </w:trPr>
        <w:tc>
          <w:tcPr>
            <w:tcW w:w="1594" w:type="dxa"/>
            <w:tcBorders>
              <w:bottom w:val="single" w:sz="4" w:space="0" w:color="auto"/>
            </w:tcBorders>
            <w:shd w:val="clear" w:color="auto" w:fill="auto"/>
          </w:tcPr>
          <w:p w14:paraId="4665560F" w14:textId="77777777" w:rsidR="008F4D94" w:rsidRPr="00AE062D" w:rsidRDefault="008F4D94" w:rsidP="006A46EC">
            <w:pPr>
              <w:keepNext/>
              <w:keepLines/>
              <w:spacing w:after="0"/>
              <w:jc w:val="center"/>
              <w:rPr>
                <w:rFonts w:ascii="Arial" w:eastAsia="DengXian" w:hAnsi="Arial"/>
                <w:color w:val="000000"/>
                <w:sz w:val="18"/>
              </w:rPr>
            </w:pPr>
            <w:r w:rsidRPr="00AE062D">
              <w:rPr>
                <w:rFonts w:ascii="Arial" w:eastAsia="DengXian" w:hAnsi="Arial"/>
                <w:color w:val="000000"/>
                <w:sz w:val="18"/>
                <w:lang w:eastAsia="zh-CN"/>
              </w:rPr>
              <w:t>CA</w:t>
            </w:r>
            <w:r w:rsidRPr="00AE062D">
              <w:rPr>
                <w:rFonts w:ascii="Arial" w:eastAsia="DengXian" w:hAnsi="Arial"/>
                <w:color w:val="000000"/>
                <w:sz w:val="18"/>
              </w:rPr>
              <w:t>_</w:t>
            </w:r>
            <w:r w:rsidRPr="00AE062D">
              <w:rPr>
                <w:rFonts w:ascii="Arial" w:eastAsia="DengXian" w:hAnsi="Arial"/>
                <w:color w:val="000000"/>
                <w:sz w:val="18"/>
                <w:lang w:eastAsia="zh-CN"/>
              </w:rPr>
              <w:t>n</w:t>
            </w:r>
            <w:r>
              <w:rPr>
                <w:rFonts w:ascii="Arial" w:eastAsia="DengXian" w:hAnsi="Arial"/>
                <w:color w:val="000000"/>
                <w:sz w:val="18"/>
                <w:lang w:eastAsia="zh-CN"/>
              </w:rPr>
              <w:t>7</w:t>
            </w:r>
            <w:r w:rsidRPr="00AE062D">
              <w:rPr>
                <w:rFonts w:ascii="Arial" w:eastAsia="DengXian" w:hAnsi="Arial"/>
                <w:color w:val="000000"/>
                <w:sz w:val="18"/>
                <w:lang w:val="sv-SE" w:eastAsia="ja-JP"/>
              </w:rPr>
              <w:t>-</w:t>
            </w:r>
            <w:r w:rsidRPr="00AE062D">
              <w:rPr>
                <w:rFonts w:ascii="Arial" w:eastAsia="DengXian" w:hAnsi="Arial"/>
                <w:color w:val="000000"/>
                <w:sz w:val="18"/>
                <w:lang w:val="en-US" w:eastAsia="zh-CN"/>
              </w:rPr>
              <w:t>n29</w:t>
            </w:r>
            <w:r w:rsidRPr="00AE062D">
              <w:rPr>
                <w:rFonts w:ascii="Arial" w:eastAsia="DengXian" w:hAnsi="Arial"/>
                <w:color w:val="000000"/>
                <w:sz w:val="18"/>
                <w:lang w:val="sv-SE" w:eastAsia="zh-CN"/>
              </w:rPr>
              <w:t>-n77</w:t>
            </w:r>
          </w:p>
        </w:tc>
        <w:tc>
          <w:tcPr>
            <w:tcW w:w="1948" w:type="dxa"/>
            <w:vAlign w:val="center"/>
          </w:tcPr>
          <w:p w14:paraId="38A3484E" w14:textId="77777777" w:rsidR="008F4D94" w:rsidRPr="00AE062D" w:rsidRDefault="008F4D94" w:rsidP="006A46EC">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0.2</w:t>
            </w:r>
          </w:p>
        </w:tc>
        <w:tc>
          <w:tcPr>
            <w:tcW w:w="1948" w:type="dxa"/>
            <w:vAlign w:val="center"/>
          </w:tcPr>
          <w:p w14:paraId="6B199D6B" w14:textId="77777777" w:rsidR="008F4D94" w:rsidRPr="00AE062D" w:rsidRDefault="008F4D94" w:rsidP="006A46EC">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0.5</w:t>
            </w:r>
          </w:p>
        </w:tc>
        <w:tc>
          <w:tcPr>
            <w:tcW w:w="1949" w:type="dxa"/>
            <w:vAlign w:val="center"/>
          </w:tcPr>
          <w:p w14:paraId="50B8FDD8" w14:textId="77777777" w:rsidR="008F4D94" w:rsidRPr="00AE062D" w:rsidRDefault="008F4D94" w:rsidP="006A46EC">
            <w:pPr>
              <w:keepNext/>
              <w:keepLines/>
              <w:spacing w:after="0"/>
              <w:jc w:val="center"/>
              <w:rPr>
                <w:rFonts w:ascii="Arial" w:eastAsia="DengXian" w:hAnsi="Arial"/>
                <w:color w:val="000000"/>
                <w:sz w:val="18"/>
                <w:lang w:eastAsia="zh-CN"/>
              </w:rPr>
            </w:pPr>
            <w:r w:rsidRPr="00AE062D">
              <w:rPr>
                <w:rFonts w:ascii="Arial" w:eastAsia="DengXian" w:hAnsi="Arial"/>
                <w:color w:val="000000"/>
                <w:sz w:val="18"/>
                <w:lang w:eastAsia="zh-CN"/>
              </w:rPr>
              <w:t>0.5</w:t>
            </w:r>
          </w:p>
        </w:tc>
      </w:tr>
      <w:tr w:rsidR="008F4D94" w:rsidRPr="00636D5A" w14:paraId="173ADFC9" w14:textId="77777777" w:rsidTr="006A46EC">
        <w:trPr>
          <w:trHeight w:val="187"/>
          <w:jc w:val="center"/>
        </w:trPr>
        <w:tc>
          <w:tcPr>
            <w:tcW w:w="7439" w:type="dxa"/>
            <w:gridSpan w:val="4"/>
            <w:tcBorders>
              <w:top w:val="single" w:sz="4" w:space="0" w:color="auto"/>
            </w:tcBorders>
            <w:shd w:val="clear" w:color="auto" w:fill="auto"/>
          </w:tcPr>
          <w:p w14:paraId="6667F62E" w14:textId="77777777" w:rsidR="008F4D94" w:rsidRPr="00AE062D" w:rsidRDefault="008F4D94" w:rsidP="006A46EC">
            <w:pPr>
              <w:keepLines/>
              <w:spacing w:after="0"/>
              <w:ind w:left="870" w:hanging="870"/>
              <w:rPr>
                <w:rFonts w:eastAsia="DengXian" w:cs="Arial"/>
                <w:color w:val="000000"/>
                <w:lang w:eastAsia="ja-JP"/>
              </w:rPr>
            </w:pPr>
            <w:r w:rsidRPr="00AE062D">
              <w:rPr>
                <w:rFonts w:ascii="Arial" w:eastAsia="DengXian" w:hAnsi="Arial" w:cs="Arial"/>
                <w:color w:val="000000"/>
                <w:sz w:val="18"/>
                <w:lang w:eastAsia="ja-JP"/>
              </w:rPr>
              <w:t>NOTE *:</w:t>
            </w:r>
            <w:r w:rsidRPr="00AE062D">
              <w:rPr>
                <w:rFonts w:ascii="Arial" w:eastAsia="DengXian" w:hAnsi="Arial" w:cs="Arial"/>
                <w:color w:val="000000"/>
                <w:sz w:val="18"/>
                <w:lang w:eastAsia="ja-JP"/>
              </w:rPr>
              <w:tab/>
              <w:t xml:space="preserve"> “-” denotes ΔR</w:t>
            </w:r>
            <w:r w:rsidRPr="00AE062D">
              <w:rPr>
                <w:rFonts w:ascii="Arial" w:eastAsia="DengXian" w:hAnsi="Arial" w:cs="Arial"/>
                <w:color w:val="000000"/>
                <w:sz w:val="18"/>
                <w:vertAlign w:val="subscript"/>
                <w:lang w:eastAsia="ja-JP"/>
              </w:rPr>
              <w:t>IB,c</w:t>
            </w:r>
            <w:r w:rsidRPr="00AE062D">
              <w:rPr>
                <w:rFonts w:ascii="Arial" w:eastAsia="DengXian" w:hAnsi="Arial" w:cs="Arial"/>
                <w:color w:val="000000"/>
                <w:sz w:val="18"/>
                <w:lang w:eastAsia="ja-JP"/>
              </w:rPr>
              <w:t xml:space="preserve"> = 0.</w:t>
            </w:r>
          </w:p>
          <w:p w14:paraId="3D5C411E" w14:textId="77777777" w:rsidR="008F4D94" w:rsidRPr="00636D5A" w:rsidRDefault="008F4D94" w:rsidP="006A46EC">
            <w:pPr>
              <w:keepLines/>
              <w:spacing w:after="0"/>
              <w:ind w:left="870" w:hanging="870"/>
              <w:rPr>
                <w:rFonts w:ascii="Arial" w:eastAsia="DengXian" w:hAnsi="Arial"/>
                <w:color w:val="000000"/>
                <w:sz w:val="18"/>
                <w:lang w:val="en-US"/>
              </w:rPr>
            </w:pPr>
            <w:r w:rsidRPr="00AE062D">
              <w:rPr>
                <w:rFonts w:ascii="Arial" w:eastAsia="DengXian" w:hAnsi="Arial" w:cs="Arial"/>
                <w:color w:val="000000"/>
                <w:sz w:val="18"/>
                <w:lang w:eastAsia="ja-JP"/>
              </w:rPr>
              <w:t>NOTE **:</w:t>
            </w:r>
            <w:r w:rsidRPr="00AE062D">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48A7EB39" w14:textId="77777777" w:rsidR="008F4D94" w:rsidRPr="00636D5A" w:rsidRDefault="008F4D94" w:rsidP="008F4D94">
      <w:pPr>
        <w:rPr>
          <w:rFonts w:eastAsia="DengXian"/>
        </w:rPr>
      </w:pPr>
    </w:p>
    <w:p w14:paraId="6CF7D54D" w14:textId="77777777" w:rsidR="008F4D94" w:rsidRPr="00636D5A" w:rsidRDefault="008F4D94" w:rsidP="008F4D94">
      <w:pPr>
        <w:keepNext/>
        <w:keepLines/>
        <w:spacing w:before="120"/>
        <w:ind w:left="1134" w:hanging="1134"/>
        <w:outlineLvl w:val="2"/>
        <w:rPr>
          <w:rFonts w:ascii="Arial" w:eastAsia="DengXian" w:hAnsi="Arial" w:cs="Arial"/>
          <w:sz w:val="28"/>
          <w:szCs w:val="28"/>
          <w:lang w:val="en-US" w:eastAsia="zh-CN"/>
        </w:rPr>
      </w:pPr>
      <w:r>
        <w:rPr>
          <w:rFonts w:ascii="Arial" w:eastAsia="DengXian" w:hAnsi="Arial" w:cs="Arial"/>
          <w:sz w:val="28"/>
          <w:szCs w:val="28"/>
          <w:lang w:val="en-US" w:eastAsia="zh-CN"/>
        </w:rPr>
        <w:t>5.35</w:t>
      </w:r>
      <w:r w:rsidRPr="00636D5A">
        <w:rPr>
          <w:rFonts w:ascii="Arial" w:eastAsia="DengXian" w:hAnsi="Arial" w:cs="Arial"/>
          <w:sz w:val="28"/>
          <w:szCs w:val="28"/>
          <w:lang w:val="en-US" w:eastAsia="zh-CN"/>
        </w:rPr>
        <w:t>.2</w:t>
      </w:r>
      <w:r w:rsidRPr="00636D5A">
        <w:rPr>
          <w:rFonts w:ascii="Arial" w:eastAsia="DengXian" w:hAnsi="Arial" w:cs="Arial"/>
          <w:sz w:val="28"/>
          <w:szCs w:val="28"/>
          <w:lang w:val="en-US" w:eastAsia="zh-CN"/>
        </w:rPr>
        <w:tab/>
        <w:t>Specific for 2 bands UL CA</w:t>
      </w:r>
    </w:p>
    <w:p w14:paraId="7ABEE4E1" w14:textId="77777777" w:rsidR="008F4D94" w:rsidRPr="00CF42FD" w:rsidRDefault="008F4D94" w:rsidP="00CF42FD">
      <w:pPr>
        <w:pStyle w:val="Heading4"/>
      </w:pPr>
      <w:bookmarkStart w:id="452" w:name="_Toc183507982"/>
      <w:r w:rsidRPr="00CF42FD">
        <w:t>5.35.2.1</w:t>
      </w:r>
      <w:r w:rsidRPr="00CF42FD">
        <w:tab/>
        <w:t>UE co-existence studies</w:t>
      </w:r>
      <w:bookmarkEnd w:id="452"/>
    </w:p>
    <w:p w14:paraId="085F79F6" w14:textId="77777777" w:rsidR="008F4D94" w:rsidRPr="00CF42FD" w:rsidRDefault="008F4D94" w:rsidP="00CF42FD">
      <w:pPr>
        <w:pStyle w:val="Heading5"/>
        <w:rPr>
          <w:snapToGrid w:val="0"/>
        </w:rPr>
      </w:pPr>
      <w:bookmarkStart w:id="453" w:name="_Toc183507983"/>
      <w:r w:rsidRPr="00CF42FD">
        <w:rPr>
          <w:snapToGrid w:val="0"/>
        </w:rPr>
        <w:t>5.35.2.1.1</w:t>
      </w:r>
      <w:r w:rsidRPr="00CF42FD">
        <w:rPr>
          <w:snapToGrid w:val="0"/>
        </w:rPr>
        <w:tab/>
        <w:t>Co-existence studies for 2UL band with 1CC per band</w:t>
      </w:r>
      <w:bookmarkEnd w:id="453"/>
    </w:p>
    <w:p w14:paraId="51D68D56" w14:textId="77777777" w:rsidR="008F4D94" w:rsidRPr="00636D5A" w:rsidRDefault="008F4D94" w:rsidP="008F4D94">
      <w:pPr>
        <w:rPr>
          <w:rFonts w:eastAsia="MS Mincho"/>
        </w:rPr>
      </w:pPr>
      <w:r w:rsidRPr="00636D5A">
        <w:rPr>
          <w:rFonts w:eastAsia="MS Mincho"/>
        </w:rPr>
        <w:t xml:space="preserve">Table </w:t>
      </w:r>
      <w:r>
        <w:rPr>
          <w:rFonts w:eastAsia="MS Mincho" w:hint="eastAsia"/>
        </w:rPr>
        <w:t>5.35</w:t>
      </w:r>
      <w:r w:rsidRPr="00636D5A">
        <w:rPr>
          <w:rFonts w:eastAsia="MS Mincho"/>
        </w:rPr>
        <w:t>.2.1.1-1 provides the two UL bands with one CC per band IMD interference analysis for CA_n</w:t>
      </w:r>
      <w:r>
        <w:rPr>
          <w:rFonts w:eastAsia="MS Mincho"/>
        </w:rPr>
        <w:t>7</w:t>
      </w:r>
      <w:r w:rsidRPr="00636D5A">
        <w:rPr>
          <w:rFonts w:eastAsia="MS Mincho"/>
        </w:rPr>
        <w:t>A-n</w:t>
      </w:r>
      <w:r>
        <w:rPr>
          <w:rFonts w:eastAsia="MS Mincho"/>
        </w:rPr>
        <w:t>29</w:t>
      </w:r>
      <w:r w:rsidRPr="00636D5A">
        <w:rPr>
          <w:rFonts w:eastAsia="MS Mincho"/>
        </w:rPr>
        <w:t>A-n</w:t>
      </w:r>
      <w:r>
        <w:rPr>
          <w:rFonts w:eastAsia="MS Mincho"/>
        </w:rPr>
        <w:t>77</w:t>
      </w:r>
      <w:r w:rsidRPr="00636D5A">
        <w:rPr>
          <w:rFonts w:eastAsia="MS Mincho"/>
        </w:rPr>
        <w:t>A with UL CA_n</w:t>
      </w:r>
      <w:r>
        <w:rPr>
          <w:rFonts w:eastAsia="MS Mincho"/>
        </w:rPr>
        <w:t>7</w:t>
      </w:r>
      <w:r w:rsidRPr="00636D5A">
        <w:rPr>
          <w:rFonts w:eastAsia="MS Mincho"/>
        </w:rPr>
        <w:t>A-n</w:t>
      </w:r>
      <w:r>
        <w:rPr>
          <w:rFonts w:eastAsia="MS Mincho"/>
        </w:rPr>
        <w:t>77</w:t>
      </w:r>
      <w:r w:rsidRPr="00636D5A">
        <w:rPr>
          <w:rFonts w:eastAsia="MS Mincho"/>
        </w:rPr>
        <w:t>A.</w:t>
      </w:r>
    </w:p>
    <w:p w14:paraId="2EF8F436" w14:textId="77777777" w:rsidR="008F4D94" w:rsidRPr="00636D5A" w:rsidRDefault="008F4D94" w:rsidP="008F4D94">
      <w:pPr>
        <w:keepNext/>
        <w:keepLines/>
        <w:spacing w:before="60"/>
        <w:jc w:val="center"/>
        <w:rPr>
          <w:rFonts w:ascii="Arial" w:eastAsia="DengXian" w:hAnsi="Arial" w:cs="Arial"/>
          <w:b/>
          <w:lang w:eastAsia="zh-CN"/>
        </w:rPr>
      </w:pPr>
      <w:r w:rsidRPr="00636D5A">
        <w:rPr>
          <w:rFonts w:ascii="Arial" w:eastAsia="DengXian" w:hAnsi="Arial" w:cs="Arial"/>
          <w:b/>
          <w:lang w:eastAsia="zh-CN"/>
        </w:rPr>
        <w:t xml:space="preserve">Table </w:t>
      </w:r>
      <w:r>
        <w:rPr>
          <w:rFonts w:ascii="Arial" w:eastAsia="DengXian" w:hAnsi="Arial" w:cs="Arial" w:hint="eastAsia"/>
          <w:b/>
          <w:lang w:eastAsia="zh-CN"/>
        </w:rPr>
        <w:t>5.35</w:t>
      </w:r>
      <w:r w:rsidRPr="00636D5A">
        <w:rPr>
          <w:rFonts w:ascii="Arial" w:eastAsia="DengXian"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rsidRPr="00636D5A" w14:paraId="19F65C70"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BD7889" w14:textId="77777777" w:rsidR="008F4D94" w:rsidRPr="00636D5A" w:rsidRDefault="008F4D94" w:rsidP="006A46EC">
            <w:pPr>
              <w:keepNext/>
              <w:keepLines/>
              <w:spacing w:after="0"/>
              <w:jc w:val="center"/>
              <w:rPr>
                <w:rFonts w:ascii="Arial" w:eastAsia="DengXian" w:hAnsi="Arial"/>
                <w:sz w:val="18"/>
                <w:lang w:val="en-US"/>
              </w:rPr>
            </w:pPr>
            <w:r w:rsidRPr="00636D5A">
              <w:rPr>
                <w:rFonts w:ascii="Arial" w:eastAsia="DengXi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5ED18" w14:textId="77777777" w:rsidR="008F4D94" w:rsidRPr="00706CAB" w:rsidRDefault="008F4D94" w:rsidP="006A46EC">
            <w:pPr>
              <w:keepNext/>
              <w:keepLines/>
              <w:spacing w:after="0"/>
              <w:jc w:val="center"/>
              <w:rPr>
                <w:rFonts w:ascii="Arial" w:eastAsia="DengXian" w:hAnsi="Arial"/>
                <w:b/>
                <w:sz w:val="18"/>
              </w:rPr>
            </w:pPr>
            <w:r w:rsidRPr="00706CAB">
              <w:rPr>
                <w:rFonts w:ascii="Arial" w:eastAsia="DengXian" w:hAnsi="Arial"/>
                <w:b/>
                <w:sz w:val="18"/>
              </w:rPr>
              <w:t>f</w:t>
            </w:r>
            <w:r w:rsidRPr="00706CAB">
              <w:rPr>
                <w:rFonts w:ascii="Arial" w:eastAsia="DengXi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259CF1" w14:textId="77777777" w:rsidR="008F4D94" w:rsidRPr="00706CAB" w:rsidRDefault="008F4D94" w:rsidP="006A46EC">
            <w:pPr>
              <w:keepNext/>
              <w:keepLines/>
              <w:spacing w:after="0"/>
              <w:jc w:val="center"/>
              <w:rPr>
                <w:rFonts w:ascii="Arial" w:eastAsia="DengXian" w:hAnsi="Arial"/>
                <w:b/>
                <w:sz w:val="18"/>
              </w:rPr>
            </w:pPr>
            <w:r w:rsidRPr="00706CAB">
              <w:rPr>
                <w:rFonts w:ascii="Arial" w:eastAsia="DengXian" w:hAnsi="Arial"/>
                <w:b/>
                <w:sz w:val="18"/>
              </w:rPr>
              <w:t>f</w:t>
            </w:r>
            <w:r w:rsidRPr="00706CAB">
              <w:rPr>
                <w:rFonts w:ascii="Arial" w:eastAsia="DengXi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2A09E" w14:textId="77777777" w:rsidR="008F4D94" w:rsidRPr="00706CAB" w:rsidRDefault="008F4D94" w:rsidP="006A46EC">
            <w:pPr>
              <w:keepNext/>
              <w:keepLines/>
              <w:spacing w:after="0"/>
              <w:jc w:val="center"/>
              <w:rPr>
                <w:rFonts w:ascii="Arial" w:eastAsia="DengXian" w:hAnsi="Arial"/>
                <w:b/>
                <w:sz w:val="18"/>
              </w:rPr>
            </w:pPr>
            <w:r w:rsidRPr="00706CAB">
              <w:rPr>
                <w:rFonts w:ascii="Arial" w:eastAsia="DengXian" w:hAnsi="Arial"/>
                <w:b/>
                <w:sz w:val="18"/>
              </w:rPr>
              <w:t>f</w:t>
            </w:r>
            <w:r w:rsidRPr="00706CAB">
              <w:rPr>
                <w:rFonts w:ascii="Arial" w:eastAsia="DengXi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D8A9C9" w14:textId="77777777" w:rsidR="008F4D94" w:rsidRPr="00706CAB" w:rsidRDefault="008F4D94" w:rsidP="006A46EC">
            <w:pPr>
              <w:keepNext/>
              <w:keepLines/>
              <w:spacing w:after="0"/>
              <w:jc w:val="center"/>
              <w:rPr>
                <w:rFonts w:ascii="Arial" w:eastAsia="DengXian" w:hAnsi="Arial"/>
                <w:b/>
                <w:sz w:val="18"/>
              </w:rPr>
            </w:pPr>
            <w:r w:rsidRPr="00706CAB">
              <w:rPr>
                <w:rFonts w:ascii="Arial" w:eastAsia="DengXian" w:hAnsi="Arial"/>
                <w:b/>
                <w:sz w:val="18"/>
              </w:rPr>
              <w:t>f</w:t>
            </w:r>
            <w:r w:rsidRPr="00706CAB">
              <w:rPr>
                <w:rFonts w:ascii="Arial" w:eastAsia="DengXian" w:hAnsi="Arial"/>
                <w:b/>
                <w:sz w:val="18"/>
                <w:vertAlign w:val="subscript"/>
              </w:rPr>
              <w:t>y_high</w:t>
            </w:r>
          </w:p>
        </w:tc>
      </w:tr>
      <w:tr w:rsidR="008F4D94" w:rsidRPr="00AE062D" w14:paraId="51E6AFC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44F50E" w14:textId="77777777" w:rsidR="008F4D94" w:rsidRPr="00636D5A" w:rsidRDefault="008F4D94" w:rsidP="006A46EC">
            <w:pPr>
              <w:keepNext/>
              <w:keepLines/>
              <w:spacing w:after="0"/>
              <w:rPr>
                <w:rFonts w:ascii="Arial" w:eastAsia="DengXian" w:hAnsi="Arial"/>
                <w:sz w:val="18"/>
              </w:rPr>
            </w:pPr>
            <w:r w:rsidRPr="00636D5A">
              <w:rPr>
                <w:rFonts w:ascii="Arial" w:eastAsia="DengXi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79CEB0" w14:textId="77777777" w:rsidR="008F4D94" w:rsidRPr="00706CAB" w:rsidRDefault="008F4D94" w:rsidP="006A46EC">
            <w:pPr>
              <w:keepNext/>
              <w:keepLines/>
              <w:spacing w:after="0"/>
              <w:jc w:val="center"/>
              <w:rPr>
                <w:rFonts w:ascii="Arial" w:eastAsia="DengXian" w:hAnsi="Arial"/>
                <w:sz w:val="18"/>
                <w:lang w:val="en-US"/>
              </w:rPr>
            </w:pPr>
            <w:r w:rsidRPr="00706CAB">
              <w:rPr>
                <w:rFonts w:ascii="Arial" w:eastAsia="DengXian" w:hAnsi="Arial"/>
                <w:sz w:val="18"/>
                <w:lang w:val="en-US"/>
              </w:rPr>
              <w:t>|</w:t>
            </w:r>
            <w:r w:rsidRPr="00706CAB">
              <w:rPr>
                <w:rFonts w:ascii="Arial" w:eastAsia="DengXian" w:hAnsi="Arial"/>
                <w:sz w:val="18"/>
                <w:lang w:eastAsia="zh-CN"/>
              </w:rPr>
              <w:t>f</w:t>
            </w:r>
            <w:r w:rsidRPr="00706CAB">
              <w:rPr>
                <w:rFonts w:ascii="Arial" w:eastAsia="DengXian" w:hAnsi="Arial"/>
                <w:sz w:val="18"/>
                <w:vertAlign w:val="subscript"/>
                <w:lang w:eastAsia="zh-CN"/>
              </w:rPr>
              <w:t>y</w:t>
            </w:r>
            <w:r w:rsidRPr="00706CAB">
              <w:rPr>
                <w:rFonts w:ascii="Arial" w:eastAsia="DengXian" w:hAnsi="Arial"/>
                <w:sz w:val="18"/>
                <w:vertAlign w:val="subscript"/>
                <w:lang w:val="en-US"/>
              </w:rPr>
              <w:t>_low</w:t>
            </w:r>
            <w:r w:rsidRPr="00706CAB">
              <w:rPr>
                <w:rFonts w:ascii="Arial" w:eastAsia="DengXian" w:hAnsi="Arial"/>
                <w:sz w:val="18"/>
                <w:lang w:val="en-US"/>
              </w:rPr>
              <w:t xml:space="preserve"> – f</w:t>
            </w:r>
            <w:r w:rsidRPr="00706CAB">
              <w:rPr>
                <w:rFonts w:ascii="Arial" w:eastAsia="DengXian" w:hAnsi="Arial"/>
                <w:sz w:val="18"/>
                <w:vertAlign w:val="subscript"/>
                <w:lang w:val="en-US"/>
              </w:rPr>
              <w:t>x_high</w:t>
            </w:r>
            <w:r w:rsidRPr="00706CAB">
              <w:rPr>
                <w:rFonts w:ascii="Arial" w:eastAsia="DengXi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FAFD0B" w14:textId="77777777" w:rsidR="008F4D94" w:rsidRPr="00706CAB" w:rsidRDefault="008F4D94" w:rsidP="006A46EC">
            <w:pPr>
              <w:keepNext/>
              <w:keepLines/>
              <w:spacing w:after="0"/>
              <w:jc w:val="center"/>
              <w:rPr>
                <w:rFonts w:ascii="Arial" w:eastAsia="DengXian" w:hAnsi="Arial"/>
                <w:sz w:val="18"/>
                <w:lang w:val="en-US"/>
              </w:rPr>
            </w:pPr>
            <w:r w:rsidRPr="00706CAB">
              <w:rPr>
                <w:rFonts w:ascii="Arial" w:eastAsia="DengXian" w:hAnsi="Arial"/>
                <w:sz w:val="18"/>
                <w:lang w:val="en-US"/>
              </w:rPr>
              <w:t>|f</w:t>
            </w:r>
            <w:r w:rsidRPr="00706CAB">
              <w:rPr>
                <w:rFonts w:ascii="Arial" w:eastAsia="DengXian" w:hAnsi="Arial"/>
                <w:sz w:val="18"/>
                <w:vertAlign w:val="subscript"/>
                <w:lang w:val="en-US"/>
              </w:rPr>
              <w:t>y_high</w:t>
            </w:r>
            <w:r w:rsidRPr="00706CAB">
              <w:rPr>
                <w:rFonts w:ascii="Arial" w:eastAsia="DengXian" w:hAnsi="Arial"/>
                <w:sz w:val="18"/>
                <w:lang w:val="en-US"/>
              </w:rPr>
              <w:t xml:space="preserve"> – f</w:t>
            </w:r>
            <w:r w:rsidRPr="00706CAB">
              <w:rPr>
                <w:rFonts w:ascii="Arial" w:eastAsia="DengXian" w:hAnsi="Arial"/>
                <w:sz w:val="18"/>
                <w:vertAlign w:val="subscript"/>
                <w:lang w:val="en-US"/>
              </w:rPr>
              <w:t>x_low</w:t>
            </w:r>
            <w:r w:rsidRPr="00706CAB">
              <w:rPr>
                <w:rFonts w:ascii="Arial" w:eastAsia="DengXi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A774C" w14:textId="77777777" w:rsidR="008F4D94" w:rsidRPr="00706CAB" w:rsidRDefault="008F4D94" w:rsidP="006A46EC">
            <w:pPr>
              <w:keepNext/>
              <w:keepLines/>
              <w:spacing w:after="0"/>
              <w:jc w:val="center"/>
              <w:rPr>
                <w:rFonts w:ascii="Arial" w:eastAsia="DengXian" w:hAnsi="Arial"/>
                <w:sz w:val="18"/>
                <w:lang w:val="en-US"/>
              </w:rPr>
            </w:pPr>
            <w:r w:rsidRPr="00706CAB">
              <w:rPr>
                <w:rFonts w:ascii="Arial" w:eastAsia="DengXian" w:hAnsi="Arial"/>
                <w:sz w:val="18"/>
                <w:lang w:val="en-US"/>
              </w:rPr>
              <w:t>|f</w:t>
            </w:r>
            <w:r w:rsidRPr="00706CAB">
              <w:rPr>
                <w:rFonts w:ascii="Arial" w:eastAsia="DengXian" w:hAnsi="Arial"/>
                <w:sz w:val="18"/>
                <w:vertAlign w:val="subscript"/>
                <w:lang w:val="en-US"/>
              </w:rPr>
              <w:t>y_low</w:t>
            </w:r>
            <w:r w:rsidRPr="00706CAB">
              <w:rPr>
                <w:rFonts w:ascii="Arial" w:eastAsia="DengXian" w:hAnsi="Arial"/>
                <w:sz w:val="18"/>
                <w:lang w:val="en-US"/>
              </w:rPr>
              <w:t xml:space="preserve"> + f</w:t>
            </w:r>
            <w:r w:rsidRPr="00706CAB">
              <w:rPr>
                <w:rFonts w:ascii="Arial" w:eastAsia="DengXian" w:hAnsi="Arial"/>
                <w:sz w:val="18"/>
                <w:vertAlign w:val="subscript"/>
                <w:lang w:val="en-US"/>
              </w:rPr>
              <w:t>x_low</w:t>
            </w:r>
            <w:r w:rsidRPr="00706CAB">
              <w:rPr>
                <w:rFonts w:ascii="Arial" w:eastAsia="DengXi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4F7275" w14:textId="77777777" w:rsidR="008F4D94" w:rsidRPr="00706CAB" w:rsidRDefault="008F4D94" w:rsidP="006A46EC">
            <w:pPr>
              <w:keepNext/>
              <w:keepLines/>
              <w:spacing w:after="0"/>
              <w:jc w:val="center"/>
              <w:rPr>
                <w:rFonts w:ascii="Arial" w:eastAsia="DengXian" w:hAnsi="Arial"/>
                <w:sz w:val="18"/>
                <w:lang w:val="en-US"/>
              </w:rPr>
            </w:pPr>
            <w:r w:rsidRPr="00706CAB">
              <w:rPr>
                <w:rFonts w:ascii="Arial" w:eastAsia="DengXian" w:hAnsi="Arial"/>
                <w:sz w:val="18"/>
                <w:lang w:val="en-US"/>
              </w:rPr>
              <w:t>|f</w:t>
            </w:r>
            <w:r w:rsidRPr="00706CAB">
              <w:rPr>
                <w:rFonts w:ascii="Arial" w:eastAsia="DengXian" w:hAnsi="Arial"/>
                <w:sz w:val="18"/>
                <w:vertAlign w:val="subscript"/>
                <w:lang w:val="en-US"/>
              </w:rPr>
              <w:t>y_high</w:t>
            </w:r>
            <w:r w:rsidRPr="00706CAB">
              <w:rPr>
                <w:rFonts w:ascii="Arial" w:eastAsia="DengXian" w:hAnsi="Arial"/>
                <w:sz w:val="18"/>
                <w:lang w:val="en-US"/>
              </w:rPr>
              <w:t xml:space="preserve"> + f</w:t>
            </w:r>
            <w:r w:rsidRPr="00706CAB">
              <w:rPr>
                <w:rFonts w:ascii="Arial" w:eastAsia="DengXian" w:hAnsi="Arial"/>
                <w:sz w:val="18"/>
                <w:vertAlign w:val="subscript"/>
                <w:lang w:val="en-US"/>
              </w:rPr>
              <w:t>x_high</w:t>
            </w:r>
            <w:r w:rsidRPr="00706CAB">
              <w:rPr>
                <w:rFonts w:ascii="Arial" w:eastAsia="DengXian" w:hAnsi="Arial"/>
                <w:sz w:val="18"/>
                <w:lang w:val="en-US"/>
              </w:rPr>
              <w:t>|</w:t>
            </w:r>
          </w:p>
        </w:tc>
      </w:tr>
      <w:tr w:rsidR="008F4D94" w:rsidRPr="00AE062D" w14:paraId="739802F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F2EEEB"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C45DA1"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730–1700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489C10"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5800–6770</w:t>
            </w:r>
          </w:p>
        </w:tc>
      </w:tr>
      <w:tr w:rsidR="008F4D94" w:rsidRPr="00AE062D" w14:paraId="73BA02F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B62F1F"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3</w:t>
            </w:r>
            <w:r w:rsidRPr="00636D5A">
              <w:rPr>
                <w:rFonts w:ascii="Arial" w:eastAsia="DengXian" w:hAnsi="Arial"/>
                <w:sz w:val="18"/>
                <w:vertAlign w:val="superscript"/>
                <w:lang w:val="en-US"/>
              </w:rPr>
              <w:t>rd</w:t>
            </w:r>
            <w:r w:rsidRPr="00636D5A">
              <w:rPr>
                <w:rFonts w:ascii="Arial" w:eastAsia="DengXi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3A8211"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x_low</w:t>
            </w:r>
            <w:r w:rsidRPr="00706CAB">
              <w:rPr>
                <w:rFonts w:ascii="Arial" w:eastAsia="DengXian" w:hAnsi="Arial" w:cs="Arial"/>
                <w:sz w:val="18"/>
                <w:lang w:val="en-US"/>
              </w:rPr>
              <w:t xml:space="preserve"> – f</w:t>
            </w:r>
            <w:r w:rsidRPr="00706CAB">
              <w:rPr>
                <w:rFonts w:ascii="Arial" w:eastAsia="DengXian" w:hAnsi="Arial" w:cs="Arial"/>
                <w:sz w:val="18"/>
                <w:vertAlign w:val="subscript"/>
                <w:lang w:val="en-US"/>
              </w:rPr>
              <w:t>y_high</w:t>
            </w:r>
            <w:r w:rsidRPr="00706CAB">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89C9CCB"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x_high</w:t>
            </w:r>
            <w:r w:rsidRPr="00706CAB">
              <w:rPr>
                <w:rFonts w:ascii="Arial" w:eastAsia="DengXian" w:hAnsi="Arial" w:cs="Arial"/>
                <w:sz w:val="18"/>
                <w:lang w:val="en-US"/>
              </w:rPr>
              <w:t xml:space="preserve"> – f</w:t>
            </w:r>
            <w:r w:rsidRPr="00706CAB">
              <w:rPr>
                <w:rFonts w:ascii="Arial" w:eastAsia="DengXian" w:hAnsi="Arial" w:cs="Arial"/>
                <w:sz w:val="18"/>
                <w:vertAlign w:val="subscript"/>
                <w:lang w:val="en-US"/>
              </w:rPr>
              <w:t>y_low</w:t>
            </w:r>
            <w:r w:rsidRPr="00706CAB">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37F0B1"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y_low</w:t>
            </w:r>
            <w:r w:rsidRPr="00706CAB">
              <w:rPr>
                <w:rFonts w:ascii="Arial" w:eastAsia="DengXian" w:hAnsi="Arial" w:cs="Arial"/>
                <w:sz w:val="18"/>
                <w:lang w:val="en-US"/>
              </w:rPr>
              <w:t xml:space="preserve"> – f</w:t>
            </w:r>
            <w:r w:rsidRPr="00706CAB">
              <w:rPr>
                <w:rFonts w:ascii="Arial" w:eastAsia="DengXian" w:hAnsi="Arial" w:cs="Arial"/>
                <w:sz w:val="18"/>
                <w:vertAlign w:val="subscript"/>
                <w:lang w:val="en-US"/>
              </w:rPr>
              <w:t>x_high</w:t>
            </w:r>
            <w:r w:rsidRPr="00706CAB">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C195AB6"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y_high</w:t>
            </w:r>
            <w:r w:rsidRPr="00706CAB">
              <w:rPr>
                <w:rFonts w:ascii="Arial" w:eastAsia="DengXian" w:hAnsi="Arial" w:cs="Arial"/>
                <w:sz w:val="18"/>
                <w:lang w:val="en-US"/>
              </w:rPr>
              <w:t xml:space="preserve"> – f</w:t>
            </w:r>
            <w:r w:rsidRPr="00706CAB">
              <w:rPr>
                <w:rFonts w:ascii="Arial" w:eastAsia="DengXian" w:hAnsi="Arial" w:cs="Arial"/>
                <w:sz w:val="18"/>
                <w:vertAlign w:val="subscript"/>
                <w:lang w:val="en-US"/>
              </w:rPr>
              <w:t>x_low</w:t>
            </w:r>
            <w:r w:rsidRPr="00706CAB">
              <w:rPr>
                <w:rFonts w:ascii="Arial" w:eastAsia="DengXian" w:hAnsi="Arial" w:cs="Arial"/>
                <w:sz w:val="18"/>
                <w:lang w:val="en-US"/>
              </w:rPr>
              <w:t>|</w:t>
            </w:r>
          </w:p>
        </w:tc>
      </w:tr>
      <w:tr w:rsidR="008F4D94" w:rsidRPr="00AE062D" w14:paraId="701B382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10612C"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6CABAE" w14:textId="77777777" w:rsidR="008F4D94" w:rsidRPr="00706CAB" w:rsidRDefault="008F4D94" w:rsidP="006A46EC">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800–1840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02EBC2" w14:textId="77777777" w:rsidR="008F4D94" w:rsidRPr="00706CAB" w:rsidRDefault="008F4D94" w:rsidP="006A46EC">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4030–5900</w:t>
            </w:r>
          </w:p>
        </w:tc>
      </w:tr>
      <w:tr w:rsidR="008F4D94" w:rsidRPr="00AE062D" w14:paraId="74B832A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455534"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3</w:t>
            </w:r>
            <w:r w:rsidRPr="00636D5A">
              <w:rPr>
                <w:rFonts w:ascii="Arial" w:eastAsia="DengXian" w:hAnsi="Arial"/>
                <w:sz w:val="18"/>
                <w:vertAlign w:val="superscript"/>
                <w:lang w:val="en-US"/>
              </w:rPr>
              <w:t>rd</w:t>
            </w:r>
            <w:r w:rsidRPr="00636D5A">
              <w:rPr>
                <w:rFonts w:ascii="Arial" w:eastAsia="DengXi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E2989E"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x_low</w:t>
            </w:r>
            <w:r w:rsidRPr="00706CAB">
              <w:rPr>
                <w:rFonts w:ascii="Arial" w:eastAsia="DengXian" w:hAnsi="Arial" w:cs="Arial"/>
                <w:sz w:val="18"/>
                <w:lang w:val="en-US"/>
              </w:rPr>
              <w:t xml:space="preserve"> + f</w:t>
            </w:r>
            <w:r w:rsidRPr="00706CAB">
              <w:rPr>
                <w:rFonts w:ascii="Arial" w:eastAsia="DengXian" w:hAnsi="Arial" w:cs="Arial"/>
                <w:sz w:val="18"/>
                <w:vertAlign w:val="subscript"/>
                <w:lang w:val="en-US"/>
              </w:rPr>
              <w:t>y_low</w:t>
            </w:r>
            <w:r w:rsidRPr="00706CAB">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D058803"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x_high</w:t>
            </w:r>
            <w:r w:rsidRPr="00706CAB">
              <w:rPr>
                <w:rFonts w:ascii="Arial" w:eastAsia="DengXian" w:hAnsi="Arial" w:cs="Arial"/>
                <w:sz w:val="18"/>
                <w:lang w:val="en-US"/>
              </w:rPr>
              <w:t xml:space="preserve"> + f</w:t>
            </w:r>
            <w:r w:rsidRPr="00706CAB">
              <w:rPr>
                <w:rFonts w:ascii="Arial" w:eastAsia="DengXian" w:hAnsi="Arial" w:cs="Arial"/>
                <w:sz w:val="18"/>
                <w:vertAlign w:val="subscript"/>
                <w:lang w:val="en-US"/>
              </w:rPr>
              <w:t>y_high</w:t>
            </w:r>
            <w:r w:rsidRPr="00706CAB">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3FD827"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y_low</w:t>
            </w:r>
            <w:r w:rsidRPr="00706CAB">
              <w:rPr>
                <w:rFonts w:ascii="Arial" w:eastAsia="DengXian" w:hAnsi="Arial" w:cs="Arial"/>
                <w:sz w:val="18"/>
                <w:lang w:val="en-US"/>
              </w:rPr>
              <w:t xml:space="preserve"> + f</w:t>
            </w:r>
            <w:r w:rsidRPr="00706CAB">
              <w:rPr>
                <w:rFonts w:ascii="Arial" w:eastAsia="DengXian" w:hAnsi="Arial" w:cs="Arial"/>
                <w:sz w:val="18"/>
                <w:vertAlign w:val="subscript"/>
                <w:lang w:val="en-US"/>
              </w:rPr>
              <w:t>x_low</w:t>
            </w:r>
            <w:r w:rsidRPr="00706CAB">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53FA5B"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y_high</w:t>
            </w:r>
            <w:r w:rsidRPr="00706CAB">
              <w:rPr>
                <w:rFonts w:ascii="Arial" w:eastAsia="DengXian" w:hAnsi="Arial" w:cs="Arial"/>
                <w:sz w:val="18"/>
                <w:lang w:val="en-US"/>
              </w:rPr>
              <w:t xml:space="preserve"> + f</w:t>
            </w:r>
            <w:r w:rsidRPr="00706CAB">
              <w:rPr>
                <w:rFonts w:ascii="Arial" w:eastAsia="DengXian" w:hAnsi="Arial" w:cs="Arial"/>
                <w:sz w:val="18"/>
                <w:vertAlign w:val="subscript"/>
                <w:lang w:val="en-US"/>
              </w:rPr>
              <w:t>x_high</w:t>
            </w:r>
            <w:r w:rsidRPr="00706CAB">
              <w:rPr>
                <w:rFonts w:ascii="Arial" w:eastAsia="DengXian" w:hAnsi="Arial" w:cs="Arial"/>
                <w:sz w:val="18"/>
                <w:lang w:val="en-US"/>
              </w:rPr>
              <w:t>|</w:t>
            </w:r>
          </w:p>
        </w:tc>
      </w:tr>
      <w:tr w:rsidR="008F4D94" w:rsidRPr="00AE062D" w14:paraId="1DB4824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7BEFFB"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B25CC2"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8300–9340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9D3986"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9100–10970</w:t>
            </w:r>
          </w:p>
        </w:tc>
      </w:tr>
      <w:tr w:rsidR="008F4D94" w:rsidRPr="00AE062D" w14:paraId="221107E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5C76A"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EFF224"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|3*f</w:t>
            </w:r>
            <w:r w:rsidRPr="00706CAB">
              <w:rPr>
                <w:rFonts w:ascii="Arial" w:eastAsia="DengXian" w:hAnsi="Arial" w:cs="Arial"/>
                <w:sz w:val="18"/>
                <w:vertAlign w:val="subscript"/>
                <w:lang w:val="en-US"/>
              </w:rPr>
              <w:t>x_low</w:t>
            </w:r>
            <w:r w:rsidRPr="00706CAB">
              <w:rPr>
                <w:rFonts w:ascii="Arial" w:eastAsia="DengXian" w:hAnsi="Arial" w:cs="Arial"/>
                <w:sz w:val="18"/>
                <w:lang w:val="en-US"/>
              </w:rPr>
              <w:t xml:space="preserve"> –1* f</w:t>
            </w:r>
            <w:r w:rsidRPr="00706CAB">
              <w:rPr>
                <w:rFonts w:ascii="Arial" w:eastAsia="DengXian" w:hAnsi="Arial" w:cs="Arial"/>
                <w:sz w:val="18"/>
                <w:vertAlign w:val="subscript"/>
                <w:lang w:val="en-US"/>
              </w:rPr>
              <w:t>y_high</w:t>
            </w:r>
            <w:r w:rsidRPr="00706CAB">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329379B"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|3*f</w:t>
            </w:r>
            <w:r w:rsidRPr="00706CAB">
              <w:rPr>
                <w:rFonts w:ascii="Arial" w:eastAsia="DengXian" w:hAnsi="Arial" w:cs="Arial"/>
                <w:sz w:val="18"/>
                <w:vertAlign w:val="subscript"/>
                <w:lang w:val="en-US"/>
              </w:rPr>
              <w:t>x_high</w:t>
            </w:r>
            <w:r w:rsidRPr="00706CAB">
              <w:rPr>
                <w:rFonts w:ascii="Arial" w:eastAsia="DengXian" w:hAnsi="Arial" w:cs="Arial"/>
                <w:sz w:val="18"/>
                <w:lang w:val="en-US"/>
              </w:rPr>
              <w:t xml:space="preserve"> – 1*f</w:t>
            </w:r>
            <w:r w:rsidRPr="00706CAB">
              <w:rPr>
                <w:rFonts w:ascii="Arial" w:eastAsia="DengXian" w:hAnsi="Arial" w:cs="Arial"/>
                <w:sz w:val="18"/>
                <w:vertAlign w:val="subscript"/>
                <w:lang w:val="en-US"/>
              </w:rPr>
              <w:t>y_low</w:t>
            </w:r>
            <w:r w:rsidRPr="00706CAB">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46F7B2"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|3*f</w:t>
            </w:r>
            <w:r w:rsidRPr="00706CAB">
              <w:rPr>
                <w:rFonts w:ascii="Arial" w:eastAsia="DengXian" w:hAnsi="Arial" w:cs="Arial"/>
                <w:sz w:val="18"/>
                <w:vertAlign w:val="subscript"/>
                <w:lang w:val="en-US"/>
              </w:rPr>
              <w:t>y_low</w:t>
            </w:r>
            <w:r w:rsidRPr="00706CAB">
              <w:rPr>
                <w:rFonts w:ascii="Arial" w:eastAsia="DengXian" w:hAnsi="Arial" w:cs="Arial"/>
                <w:sz w:val="18"/>
                <w:lang w:val="en-US"/>
              </w:rPr>
              <w:t xml:space="preserve"> – 1*f</w:t>
            </w:r>
            <w:r w:rsidRPr="00706CAB">
              <w:rPr>
                <w:rFonts w:ascii="Arial" w:eastAsia="DengXian" w:hAnsi="Arial" w:cs="Arial"/>
                <w:sz w:val="18"/>
                <w:vertAlign w:val="subscript"/>
                <w:lang w:val="en-US"/>
              </w:rPr>
              <w:t>x_high</w:t>
            </w:r>
            <w:r w:rsidRPr="00706CAB">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0993EF4"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|3*f</w:t>
            </w:r>
            <w:r w:rsidRPr="00706CAB">
              <w:rPr>
                <w:rFonts w:ascii="Arial" w:eastAsia="DengXian" w:hAnsi="Arial" w:cs="Arial"/>
                <w:sz w:val="18"/>
                <w:vertAlign w:val="subscript"/>
                <w:lang w:val="en-US"/>
              </w:rPr>
              <w:t>y_high</w:t>
            </w:r>
            <w:r w:rsidRPr="00706CAB">
              <w:rPr>
                <w:rFonts w:ascii="Arial" w:eastAsia="DengXian" w:hAnsi="Arial" w:cs="Arial"/>
                <w:sz w:val="18"/>
                <w:lang w:val="en-US"/>
              </w:rPr>
              <w:t xml:space="preserve"> – 1*f</w:t>
            </w:r>
            <w:r w:rsidRPr="00706CAB">
              <w:rPr>
                <w:rFonts w:ascii="Arial" w:eastAsia="DengXian" w:hAnsi="Arial" w:cs="Arial"/>
                <w:sz w:val="18"/>
                <w:vertAlign w:val="subscript"/>
                <w:lang w:val="en-US"/>
              </w:rPr>
              <w:t>x_low</w:t>
            </w:r>
            <w:r w:rsidRPr="00706CAB">
              <w:rPr>
                <w:rFonts w:ascii="Arial" w:eastAsia="DengXian" w:hAnsi="Arial" w:cs="Arial"/>
                <w:sz w:val="18"/>
                <w:lang w:val="en-US"/>
              </w:rPr>
              <w:t>|</w:t>
            </w:r>
          </w:p>
        </w:tc>
      </w:tr>
      <w:tr w:rsidR="008F4D94" w:rsidRPr="00AE062D" w14:paraId="3071899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6A27E1"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IMD</w:t>
            </w:r>
            <w:r w:rsidRPr="00636D5A">
              <w:rPr>
                <w:rFonts w:ascii="Arial" w:eastAsia="DengXi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88A43A" w14:textId="77777777" w:rsidR="008F4D94" w:rsidRPr="00706CAB" w:rsidRDefault="008F4D94" w:rsidP="006A46EC">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3300–4410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111579" w14:textId="77777777" w:rsidR="008F4D94" w:rsidRPr="00706CAB" w:rsidRDefault="008F4D94" w:rsidP="006A46EC">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7330–10100</w:t>
            </w:r>
          </w:p>
        </w:tc>
      </w:tr>
      <w:tr w:rsidR="008F4D94" w:rsidRPr="00AE062D" w14:paraId="1E1505D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930E4"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956109"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x_low</w:t>
            </w:r>
            <w:r w:rsidRPr="00706CAB">
              <w:rPr>
                <w:rFonts w:ascii="Arial" w:eastAsia="DengXian" w:hAnsi="Arial" w:cs="Arial"/>
                <w:sz w:val="18"/>
                <w:lang w:val="en-US"/>
              </w:rPr>
              <w:t xml:space="preserve"> –2* f</w:t>
            </w:r>
            <w:r w:rsidRPr="00706CAB">
              <w:rPr>
                <w:rFonts w:ascii="Arial" w:eastAsia="DengXian" w:hAnsi="Arial" w:cs="Arial"/>
                <w:sz w:val="18"/>
                <w:vertAlign w:val="subscript"/>
                <w:lang w:val="en-US"/>
              </w:rPr>
              <w:t>y_high</w:t>
            </w:r>
            <w:r w:rsidRPr="00706CAB">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AB877AE"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x_high</w:t>
            </w:r>
            <w:r w:rsidRPr="00706CAB">
              <w:rPr>
                <w:rFonts w:ascii="Arial" w:eastAsia="DengXian" w:hAnsi="Arial" w:cs="Arial"/>
                <w:sz w:val="18"/>
                <w:lang w:val="en-US"/>
              </w:rPr>
              <w:t xml:space="preserve"> –2* f</w:t>
            </w:r>
            <w:r w:rsidRPr="00706CAB">
              <w:rPr>
                <w:rFonts w:ascii="Arial" w:eastAsia="DengXian" w:hAnsi="Arial" w:cs="Arial"/>
                <w:sz w:val="18"/>
                <w:vertAlign w:val="subscript"/>
                <w:lang w:val="en-US"/>
              </w:rPr>
              <w:t>y_low</w:t>
            </w:r>
            <w:r w:rsidRPr="00706CAB">
              <w:rPr>
                <w:rFonts w:ascii="Arial" w:eastAsia="DengXian"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61D406C8" w14:textId="77777777" w:rsidR="008F4D94" w:rsidRPr="00765670" w:rsidRDefault="008F4D94" w:rsidP="006A46EC">
            <w:pPr>
              <w:keepNext/>
              <w:keepLines/>
              <w:spacing w:after="0"/>
              <w:jc w:val="center"/>
              <w:rPr>
                <w:rFonts w:ascii="Arial" w:eastAsia="DengXian" w:hAnsi="Arial" w:cs="Arial"/>
                <w:sz w:val="18"/>
                <w:highlight w:val="yellow"/>
                <w:lang w:val="en-US"/>
              </w:rPr>
            </w:pPr>
          </w:p>
        </w:tc>
      </w:tr>
      <w:tr w:rsidR="008F4D94" w:rsidRPr="00AE062D" w14:paraId="30A88A9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8CF0A1"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F811D3" w14:textId="77777777" w:rsidR="008F4D94" w:rsidRPr="00706CAB" w:rsidRDefault="008F4D94" w:rsidP="006A46EC">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1460-3400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1BD0B47B" w14:textId="77777777" w:rsidR="008F4D94" w:rsidRPr="00765670" w:rsidRDefault="008F4D94" w:rsidP="006A46EC">
            <w:pPr>
              <w:keepNext/>
              <w:keepLines/>
              <w:spacing w:after="0"/>
              <w:jc w:val="center"/>
              <w:rPr>
                <w:rFonts w:ascii="Arial" w:eastAsia="DengXian" w:hAnsi="Arial" w:cs="Arial"/>
                <w:sz w:val="18"/>
                <w:highlight w:val="yellow"/>
                <w:lang w:eastAsia="ja-JP"/>
              </w:rPr>
            </w:pPr>
          </w:p>
        </w:tc>
      </w:tr>
      <w:tr w:rsidR="008F4D94" w:rsidRPr="00AE062D" w14:paraId="165EBB5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93CF0" w14:textId="77777777" w:rsidR="008F4D94" w:rsidRPr="00636D5A" w:rsidRDefault="008F4D94" w:rsidP="006A46EC">
            <w:pPr>
              <w:keepNext/>
              <w:keepLines/>
              <w:spacing w:after="0"/>
              <w:rPr>
                <w:rFonts w:ascii="Arial" w:eastAsia="DengXian" w:hAnsi="Arial" w:cs="Arial"/>
                <w:sz w:val="18"/>
                <w:lang w:val="en-US"/>
              </w:rPr>
            </w:pPr>
            <w:r w:rsidRPr="00636D5A">
              <w:rPr>
                <w:rFonts w:ascii="Arial" w:eastAsia="DengXian" w:hAnsi="Arial" w:cs="Arial"/>
                <w:sz w:val="18"/>
                <w:lang w:eastAsia="zh-CN"/>
              </w:rPr>
              <w:t>Two-tone</w:t>
            </w:r>
            <w:r w:rsidRPr="00636D5A">
              <w:rPr>
                <w:rFonts w:ascii="Arial" w:eastAsia="DengXian" w:hAnsi="Arial" w:cs="Arial"/>
                <w:sz w:val="18"/>
                <w:lang w:val="en-US"/>
              </w:rPr>
              <w:t xml:space="preserve"> </w:t>
            </w:r>
            <w:r w:rsidRPr="00636D5A">
              <w:rPr>
                <w:rFonts w:ascii="Arial" w:eastAsia="DengXian" w:hAnsi="Arial" w:cs="Arial"/>
                <w:sz w:val="18"/>
                <w:lang w:val="en-US" w:eastAsia="ja-JP"/>
              </w:rPr>
              <w:t>4</w:t>
            </w:r>
            <w:r w:rsidRPr="00636D5A">
              <w:rPr>
                <w:rFonts w:ascii="Arial" w:eastAsia="DengXian" w:hAnsi="Arial" w:cs="Arial"/>
                <w:sz w:val="18"/>
                <w:vertAlign w:val="superscript"/>
                <w:lang w:val="en-US" w:eastAsia="ja-JP"/>
              </w:rPr>
              <w:t>th</w:t>
            </w:r>
            <w:r w:rsidRPr="00636D5A">
              <w:rPr>
                <w:rFonts w:ascii="Arial" w:eastAsia="DengXian" w:hAnsi="Arial" w:cs="Arial"/>
                <w:sz w:val="18"/>
                <w:lang w:val="en-US" w:eastAsia="ja-JP"/>
              </w:rPr>
              <w:t xml:space="preserve"> </w:t>
            </w:r>
            <w:r w:rsidRPr="00636D5A">
              <w:rPr>
                <w:rFonts w:ascii="Arial" w:eastAsia="DengXi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038F9D"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|3*f</w:t>
            </w:r>
            <w:r w:rsidRPr="00706CAB">
              <w:rPr>
                <w:rFonts w:ascii="Arial" w:eastAsia="DengXian" w:hAnsi="Arial" w:cs="Arial"/>
                <w:sz w:val="18"/>
                <w:vertAlign w:val="subscript"/>
                <w:lang w:val="en-US"/>
              </w:rPr>
              <w:t>x_low</w:t>
            </w:r>
            <w:r w:rsidRPr="00706CAB">
              <w:rPr>
                <w:rFonts w:ascii="Arial" w:eastAsia="DengXian" w:hAnsi="Arial" w:cs="Arial"/>
                <w:sz w:val="18"/>
                <w:lang w:val="en-US"/>
              </w:rPr>
              <w:t xml:space="preserve"> +1* f</w:t>
            </w:r>
            <w:r w:rsidRPr="00706CAB">
              <w:rPr>
                <w:rFonts w:ascii="Arial" w:eastAsia="DengXian" w:hAnsi="Arial" w:cs="Arial"/>
                <w:sz w:val="18"/>
                <w:vertAlign w:val="subscript"/>
                <w:lang w:val="en-US"/>
              </w:rPr>
              <w:t>y_low</w:t>
            </w:r>
            <w:r w:rsidRPr="00706CAB">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4A95E5D" w14:textId="77777777" w:rsidR="008F4D94" w:rsidRPr="00765670" w:rsidRDefault="008F4D94" w:rsidP="006A46EC">
            <w:pPr>
              <w:keepNext/>
              <w:keepLines/>
              <w:spacing w:after="0"/>
              <w:jc w:val="center"/>
              <w:rPr>
                <w:rFonts w:ascii="Arial" w:eastAsia="DengXian" w:hAnsi="Arial" w:cs="Arial"/>
                <w:sz w:val="18"/>
                <w:highlight w:val="yellow"/>
                <w:lang w:val="en-US"/>
              </w:rPr>
            </w:pPr>
            <w:r w:rsidRPr="00706CAB">
              <w:rPr>
                <w:rFonts w:ascii="Arial" w:eastAsia="DengXian" w:hAnsi="Arial" w:cs="Arial"/>
                <w:sz w:val="18"/>
                <w:lang w:val="en-US"/>
              </w:rPr>
              <w:t>|3*f</w:t>
            </w:r>
            <w:r w:rsidRPr="00706CAB">
              <w:rPr>
                <w:rFonts w:ascii="Arial" w:eastAsia="DengXian" w:hAnsi="Arial" w:cs="Arial"/>
                <w:sz w:val="18"/>
                <w:vertAlign w:val="subscript"/>
                <w:lang w:val="en-US"/>
              </w:rPr>
              <w:t>x_high</w:t>
            </w:r>
            <w:r w:rsidRPr="00706CAB">
              <w:rPr>
                <w:rFonts w:ascii="Arial" w:eastAsia="DengXian" w:hAnsi="Arial" w:cs="Arial"/>
                <w:sz w:val="18"/>
                <w:lang w:val="en-US"/>
              </w:rPr>
              <w:t xml:space="preserve"> + 1*f</w:t>
            </w:r>
            <w:r w:rsidRPr="00706CAB">
              <w:rPr>
                <w:rFonts w:ascii="Arial" w:eastAsia="DengXian" w:hAnsi="Arial" w:cs="Arial"/>
                <w:sz w:val="18"/>
                <w:vertAlign w:val="subscript"/>
                <w:lang w:val="en-US"/>
              </w:rPr>
              <w:t>y_high</w:t>
            </w:r>
            <w:r w:rsidRPr="00706CAB">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95F7F1"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|3*f</w:t>
            </w:r>
            <w:r w:rsidRPr="00706CAB">
              <w:rPr>
                <w:rFonts w:ascii="Arial" w:eastAsia="DengXian" w:hAnsi="Arial" w:cs="Arial"/>
                <w:sz w:val="18"/>
                <w:vertAlign w:val="subscript"/>
                <w:lang w:val="en-US"/>
              </w:rPr>
              <w:t>y_low</w:t>
            </w:r>
            <w:r w:rsidRPr="00706CAB">
              <w:rPr>
                <w:rFonts w:ascii="Arial" w:eastAsia="DengXian" w:hAnsi="Arial" w:cs="Arial"/>
                <w:sz w:val="18"/>
                <w:lang w:val="en-US"/>
              </w:rPr>
              <w:t xml:space="preserve"> + 1*f</w:t>
            </w:r>
            <w:r w:rsidRPr="00706CAB">
              <w:rPr>
                <w:rFonts w:ascii="Arial" w:eastAsia="DengXian" w:hAnsi="Arial" w:cs="Arial"/>
                <w:sz w:val="18"/>
                <w:vertAlign w:val="subscript"/>
                <w:lang w:val="en-US"/>
              </w:rPr>
              <w:t>x_low</w:t>
            </w:r>
            <w:r w:rsidRPr="00706CAB">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455B070"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|3*f</w:t>
            </w:r>
            <w:r w:rsidRPr="00706CAB">
              <w:rPr>
                <w:rFonts w:ascii="Arial" w:eastAsia="DengXian" w:hAnsi="Arial" w:cs="Arial"/>
                <w:sz w:val="18"/>
                <w:vertAlign w:val="subscript"/>
                <w:lang w:val="en-US"/>
              </w:rPr>
              <w:t>y_high</w:t>
            </w:r>
            <w:r w:rsidRPr="00706CAB">
              <w:rPr>
                <w:rFonts w:ascii="Arial" w:eastAsia="DengXian" w:hAnsi="Arial" w:cs="Arial"/>
                <w:sz w:val="18"/>
                <w:lang w:val="en-US"/>
              </w:rPr>
              <w:t xml:space="preserve"> + 1*f</w:t>
            </w:r>
            <w:r w:rsidRPr="00706CAB">
              <w:rPr>
                <w:rFonts w:ascii="Arial" w:eastAsia="DengXian" w:hAnsi="Arial" w:cs="Arial"/>
                <w:sz w:val="18"/>
                <w:vertAlign w:val="subscript"/>
                <w:lang w:val="en-US"/>
              </w:rPr>
              <w:t>x_high</w:t>
            </w:r>
            <w:r w:rsidRPr="00706CAB">
              <w:rPr>
                <w:rFonts w:ascii="Arial" w:eastAsia="DengXian" w:hAnsi="Arial" w:cs="Arial"/>
                <w:sz w:val="18"/>
                <w:lang w:val="en-US"/>
              </w:rPr>
              <w:t>|</w:t>
            </w:r>
          </w:p>
        </w:tc>
      </w:tr>
      <w:tr w:rsidR="008F4D94" w:rsidRPr="00AE062D" w14:paraId="4948C01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46B03B"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E3B247" w14:textId="77777777" w:rsidR="008F4D94" w:rsidRPr="00706CAB" w:rsidRDefault="008F4D94" w:rsidP="006A46EC">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10800–11910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3B4EBF" w14:textId="77777777" w:rsidR="008F4D94" w:rsidRPr="00706CAB" w:rsidRDefault="008F4D94" w:rsidP="006A46EC">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12400–15170</w:t>
            </w:r>
          </w:p>
        </w:tc>
      </w:tr>
      <w:tr w:rsidR="008F4D94" w:rsidRPr="00AE062D" w14:paraId="20AD9A9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FE0FDF"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Two</w:t>
            </w:r>
            <w:r w:rsidRPr="00636D5A">
              <w:rPr>
                <w:rFonts w:ascii="Arial" w:eastAsia="DengXian" w:hAnsi="Arial"/>
                <w:sz w:val="18"/>
                <w:lang w:eastAsia="zh-CN"/>
              </w:rPr>
              <w:t>-tone</w:t>
            </w:r>
            <w:r w:rsidRPr="00636D5A">
              <w:rPr>
                <w:rFonts w:ascii="Arial" w:eastAsia="DengXian" w:hAnsi="Arial"/>
                <w:sz w:val="18"/>
                <w:lang w:val="en-US"/>
              </w:rPr>
              <w:t xml:space="preserve"> </w:t>
            </w:r>
            <w:r w:rsidRPr="00636D5A">
              <w:rPr>
                <w:rFonts w:ascii="Arial" w:eastAsia="DengXian" w:hAnsi="Arial"/>
                <w:sz w:val="18"/>
                <w:lang w:val="en-US" w:eastAsia="ja-JP"/>
              </w:rPr>
              <w:t>4</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B3857F"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x_low</w:t>
            </w:r>
            <w:r w:rsidRPr="00706CAB">
              <w:rPr>
                <w:rFonts w:ascii="Arial" w:eastAsia="DengXian" w:hAnsi="Arial" w:cs="Arial"/>
                <w:sz w:val="18"/>
                <w:lang w:val="en-US"/>
              </w:rPr>
              <w:t xml:space="preserve"> +2* f</w:t>
            </w:r>
            <w:r w:rsidRPr="00706CAB">
              <w:rPr>
                <w:rFonts w:ascii="Arial" w:eastAsia="DengXian" w:hAnsi="Arial" w:cs="Arial"/>
                <w:sz w:val="18"/>
                <w:vertAlign w:val="subscript"/>
                <w:lang w:val="en-US"/>
              </w:rPr>
              <w:t>y_low</w:t>
            </w:r>
            <w:r w:rsidRPr="00706CAB">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154EC7" w14:textId="77777777" w:rsidR="008F4D94" w:rsidRPr="00765670" w:rsidRDefault="008F4D94" w:rsidP="006A46EC">
            <w:pPr>
              <w:keepNext/>
              <w:keepLines/>
              <w:spacing w:after="0"/>
              <w:jc w:val="center"/>
              <w:rPr>
                <w:rFonts w:ascii="Arial" w:eastAsia="DengXian" w:hAnsi="Arial" w:cs="Arial"/>
                <w:sz w:val="18"/>
                <w:highlight w:val="yellow"/>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x_high</w:t>
            </w:r>
            <w:r w:rsidRPr="00706CAB">
              <w:rPr>
                <w:rFonts w:ascii="Arial" w:eastAsia="DengXian" w:hAnsi="Arial" w:cs="Arial"/>
                <w:sz w:val="18"/>
                <w:lang w:val="en-US"/>
              </w:rPr>
              <w:t xml:space="preserve"> +2* f</w:t>
            </w:r>
            <w:r w:rsidRPr="00706CAB">
              <w:rPr>
                <w:rFonts w:ascii="Arial" w:eastAsia="DengXian" w:hAnsi="Arial" w:cs="Arial"/>
                <w:sz w:val="18"/>
                <w:vertAlign w:val="subscript"/>
                <w:lang w:val="en-US"/>
              </w:rPr>
              <w:t>y_high</w:t>
            </w:r>
            <w:r w:rsidRPr="00706CAB">
              <w:rPr>
                <w:rFonts w:ascii="Arial" w:eastAsia="DengXian"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797BE282" w14:textId="77777777" w:rsidR="008F4D94" w:rsidRPr="00765670" w:rsidRDefault="008F4D94" w:rsidP="006A46EC">
            <w:pPr>
              <w:keepNext/>
              <w:keepLines/>
              <w:spacing w:after="0"/>
              <w:jc w:val="center"/>
              <w:rPr>
                <w:rFonts w:ascii="Arial" w:eastAsia="DengXian" w:hAnsi="Arial" w:cs="Arial"/>
                <w:sz w:val="18"/>
                <w:highlight w:val="yellow"/>
                <w:lang w:val="en-US"/>
              </w:rPr>
            </w:pPr>
          </w:p>
        </w:tc>
      </w:tr>
      <w:tr w:rsidR="008F4D94" w:rsidRPr="00AE062D" w14:paraId="23449BF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10C5B6"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7DA0B3" w14:textId="77777777" w:rsidR="008F4D94" w:rsidRPr="00706CAB" w:rsidRDefault="008F4D94" w:rsidP="006A46EC">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11600–13540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4B8AB4BD" w14:textId="77777777" w:rsidR="008F4D94" w:rsidRPr="00765670" w:rsidRDefault="008F4D94" w:rsidP="006A46EC">
            <w:pPr>
              <w:keepNext/>
              <w:keepLines/>
              <w:spacing w:after="0"/>
              <w:jc w:val="center"/>
              <w:rPr>
                <w:rFonts w:ascii="Arial" w:eastAsia="DengXian" w:hAnsi="Arial" w:cs="Arial"/>
                <w:sz w:val="18"/>
                <w:highlight w:val="yellow"/>
                <w:lang w:eastAsia="ja-JP"/>
              </w:rPr>
            </w:pPr>
          </w:p>
        </w:tc>
      </w:tr>
      <w:tr w:rsidR="008F4D94" w:rsidRPr="00AE062D" w14:paraId="39F1F91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2027DA"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EA596DB"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|f</w:t>
            </w:r>
            <w:r w:rsidRPr="00706CAB">
              <w:rPr>
                <w:rFonts w:ascii="Arial" w:eastAsia="DengXian" w:hAnsi="Arial" w:cs="Arial"/>
                <w:sz w:val="18"/>
                <w:vertAlign w:val="subscript"/>
                <w:lang w:val="en-US"/>
              </w:rPr>
              <w:t>x_low</w:t>
            </w:r>
            <w:r w:rsidRPr="00706CAB">
              <w:rPr>
                <w:rFonts w:ascii="Arial" w:eastAsia="DengXian" w:hAnsi="Arial" w:cs="Arial"/>
                <w:sz w:val="18"/>
                <w:lang w:val="en-US"/>
              </w:rPr>
              <w:t xml:space="preserve"> – 4*f</w:t>
            </w:r>
            <w:r w:rsidRPr="00706CAB">
              <w:rPr>
                <w:rFonts w:ascii="Arial" w:eastAsia="DengXian" w:hAnsi="Arial" w:cs="Arial"/>
                <w:sz w:val="18"/>
                <w:vertAlign w:val="subscript"/>
                <w:lang w:val="en-US"/>
              </w:rPr>
              <w:t>y_high</w:t>
            </w:r>
            <w:r w:rsidRPr="00706CAB">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994666"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|f</w:t>
            </w:r>
            <w:r w:rsidRPr="00706CAB">
              <w:rPr>
                <w:rFonts w:ascii="Arial" w:eastAsia="DengXian" w:hAnsi="Arial" w:cs="Arial"/>
                <w:sz w:val="18"/>
                <w:vertAlign w:val="subscript"/>
                <w:lang w:val="en-US"/>
              </w:rPr>
              <w:t>x_high</w:t>
            </w:r>
            <w:r w:rsidRPr="00706CAB">
              <w:rPr>
                <w:rFonts w:ascii="Arial" w:eastAsia="DengXian" w:hAnsi="Arial" w:cs="Arial"/>
                <w:sz w:val="18"/>
                <w:lang w:val="en-US"/>
              </w:rPr>
              <w:t xml:space="preserve"> – 4*f</w:t>
            </w:r>
            <w:r w:rsidRPr="00706CAB">
              <w:rPr>
                <w:rFonts w:ascii="Arial" w:eastAsia="DengXian" w:hAnsi="Arial" w:cs="Arial"/>
                <w:sz w:val="18"/>
                <w:vertAlign w:val="subscript"/>
                <w:lang w:val="en-US"/>
              </w:rPr>
              <w:t>y_low</w:t>
            </w:r>
            <w:r w:rsidRPr="00706CAB">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2E6DAD"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|f</w:t>
            </w:r>
            <w:r w:rsidRPr="00706CAB">
              <w:rPr>
                <w:rFonts w:ascii="Arial" w:eastAsia="DengXian" w:hAnsi="Arial" w:cs="Arial"/>
                <w:sz w:val="18"/>
                <w:vertAlign w:val="subscript"/>
                <w:lang w:val="en-US"/>
              </w:rPr>
              <w:t>y_low</w:t>
            </w:r>
            <w:r w:rsidRPr="00706CAB">
              <w:rPr>
                <w:rFonts w:ascii="Arial" w:eastAsia="DengXian" w:hAnsi="Arial" w:cs="Arial"/>
                <w:sz w:val="18"/>
                <w:lang w:val="en-US"/>
              </w:rPr>
              <w:t xml:space="preserve"> – 4*f</w:t>
            </w:r>
            <w:r w:rsidRPr="00706CAB">
              <w:rPr>
                <w:rFonts w:ascii="Arial" w:eastAsia="DengXian" w:hAnsi="Arial" w:cs="Arial"/>
                <w:sz w:val="18"/>
                <w:vertAlign w:val="subscript"/>
                <w:lang w:val="en-US"/>
              </w:rPr>
              <w:t>x_high</w:t>
            </w:r>
            <w:r w:rsidRPr="00706CAB">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0326FA5"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|f</w:t>
            </w:r>
            <w:r w:rsidRPr="00706CAB">
              <w:rPr>
                <w:rFonts w:ascii="Arial" w:eastAsia="DengXian" w:hAnsi="Arial" w:cs="Arial"/>
                <w:sz w:val="18"/>
                <w:vertAlign w:val="subscript"/>
                <w:lang w:val="en-US"/>
              </w:rPr>
              <w:t>y_high</w:t>
            </w:r>
            <w:r w:rsidRPr="00706CAB">
              <w:rPr>
                <w:rFonts w:ascii="Arial" w:eastAsia="DengXian" w:hAnsi="Arial" w:cs="Arial"/>
                <w:sz w:val="18"/>
                <w:lang w:val="en-US"/>
              </w:rPr>
              <w:t xml:space="preserve"> – 4*f</w:t>
            </w:r>
            <w:r w:rsidRPr="00706CAB">
              <w:rPr>
                <w:rFonts w:ascii="Arial" w:eastAsia="DengXian" w:hAnsi="Arial" w:cs="Arial"/>
                <w:sz w:val="18"/>
                <w:vertAlign w:val="subscript"/>
                <w:lang w:val="en-US"/>
              </w:rPr>
              <w:t>x_low</w:t>
            </w:r>
            <w:r w:rsidRPr="00706CAB">
              <w:rPr>
                <w:rFonts w:ascii="Arial" w:eastAsia="DengXian" w:hAnsi="Arial" w:cs="Arial"/>
                <w:sz w:val="18"/>
                <w:lang w:val="en-US"/>
              </w:rPr>
              <w:t>|</w:t>
            </w:r>
          </w:p>
        </w:tc>
      </w:tr>
      <w:tr w:rsidR="008F4D94" w:rsidRPr="00AE062D" w14:paraId="10F9760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ECB8C7"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 xml:space="preserve">IMD </w:t>
            </w:r>
            <w:r w:rsidRPr="00636D5A">
              <w:rPr>
                <w:rFonts w:ascii="Arial" w:eastAsia="DengXian" w:hAnsi="Arial"/>
                <w:sz w:val="18"/>
                <w:lang w:eastAsia="zh-CN"/>
              </w:rPr>
              <w:t>frequency</w:t>
            </w:r>
            <w:r w:rsidRPr="00636D5A">
              <w:rPr>
                <w:rFonts w:ascii="Arial" w:eastAsia="DengXi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79553B" w14:textId="77777777" w:rsidR="008F4D94" w:rsidRPr="00706CAB" w:rsidRDefault="008F4D94" w:rsidP="006A46EC">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10630–14300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C76EFC" w14:textId="77777777" w:rsidR="008F4D94" w:rsidRPr="00706CAB" w:rsidRDefault="008F4D94" w:rsidP="006A46EC">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5800–6980</w:t>
            </w:r>
          </w:p>
        </w:tc>
      </w:tr>
      <w:tr w:rsidR="008F4D94" w:rsidRPr="00AE062D" w14:paraId="1A9BA05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14155"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A43776"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x_low</w:t>
            </w:r>
            <w:r w:rsidRPr="00706CAB">
              <w:rPr>
                <w:rFonts w:ascii="Arial" w:eastAsia="DengXian" w:hAnsi="Arial" w:cs="Arial"/>
                <w:sz w:val="18"/>
                <w:lang w:val="en-US"/>
              </w:rPr>
              <w:t xml:space="preserve"> - 3*f</w:t>
            </w:r>
            <w:r w:rsidRPr="00706CAB">
              <w:rPr>
                <w:rFonts w:ascii="Arial" w:eastAsia="DengXian" w:hAnsi="Arial" w:cs="Arial"/>
                <w:sz w:val="18"/>
                <w:vertAlign w:val="subscript"/>
                <w:lang w:val="en-US"/>
              </w:rPr>
              <w:t>y_high</w:t>
            </w:r>
            <w:r w:rsidRPr="00706CAB">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7F0A50D"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x_high</w:t>
            </w:r>
            <w:r w:rsidRPr="00706CAB">
              <w:rPr>
                <w:rFonts w:ascii="Arial" w:eastAsia="DengXian" w:hAnsi="Arial" w:cs="Arial"/>
                <w:sz w:val="18"/>
                <w:lang w:val="en-US"/>
              </w:rPr>
              <w:t xml:space="preserve"> - 3*f</w:t>
            </w:r>
            <w:r w:rsidRPr="00706CAB">
              <w:rPr>
                <w:rFonts w:ascii="Arial" w:eastAsia="DengXian" w:hAnsi="Arial" w:cs="Arial"/>
                <w:sz w:val="18"/>
                <w:vertAlign w:val="subscript"/>
                <w:lang w:val="en-US"/>
              </w:rPr>
              <w:t>y_low</w:t>
            </w:r>
            <w:r w:rsidRPr="00706CAB">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5F8AEE1"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y_low</w:t>
            </w:r>
            <w:r w:rsidRPr="00706CAB">
              <w:rPr>
                <w:rFonts w:ascii="Arial" w:eastAsia="DengXian" w:hAnsi="Arial" w:cs="Arial"/>
                <w:sz w:val="18"/>
                <w:lang w:val="en-US"/>
              </w:rPr>
              <w:t xml:space="preserve"> - 3*f</w:t>
            </w:r>
            <w:r w:rsidRPr="00706CAB">
              <w:rPr>
                <w:rFonts w:ascii="Arial" w:eastAsia="DengXian" w:hAnsi="Arial" w:cs="Arial"/>
                <w:sz w:val="18"/>
                <w:vertAlign w:val="subscript"/>
                <w:lang w:val="en-US"/>
              </w:rPr>
              <w:t>x_high</w:t>
            </w:r>
            <w:r w:rsidRPr="00706CAB">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059A855"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y_high</w:t>
            </w:r>
            <w:r w:rsidRPr="00706CAB">
              <w:rPr>
                <w:rFonts w:ascii="Arial" w:eastAsia="DengXian" w:hAnsi="Arial" w:cs="Arial"/>
                <w:sz w:val="18"/>
                <w:lang w:val="en-US"/>
              </w:rPr>
              <w:t xml:space="preserve"> -3*f</w:t>
            </w:r>
            <w:r w:rsidRPr="00706CAB">
              <w:rPr>
                <w:rFonts w:ascii="Arial" w:eastAsia="DengXian" w:hAnsi="Arial" w:cs="Arial"/>
                <w:sz w:val="18"/>
                <w:vertAlign w:val="subscript"/>
                <w:lang w:val="en-US"/>
              </w:rPr>
              <w:t>x_low</w:t>
            </w:r>
            <w:r w:rsidRPr="00706CAB">
              <w:rPr>
                <w:rFonts w:ascii="Arial" w:eastAsia="DengXian" w:hAnsi="Arial" w:cs="Arial"/>
                <w:sz w:val="18"/>
                <w:lang w:val="en-US"/>
              </w:rPr>
              <w:t>|</w:t>
            </w:r>
          </w:p>
        </w:tc>
      </w:tr>
      <w:tr w:rsidR="008F4D94" w:rsidRPr="00AE062D" w14:paraId="7B0F6D0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6407AB" w14:textId="77777777" w:rsidR="008F4D94" w:rsidRPr="00636D5A" w:rsidRDefault="008F4D94" w:rsidP="006A46EC">
            <w:pPr>
              <w:keepNext/>
              <w:keepLines/>
              <w:spacing w:after="0"/>
              <w:rPr>
                <w:rFonts w:ascii="Arial" w:eastAsia="DengXian" w:hAnsi="Arial" w:cs="Arial"/>
                <w:sz w:val="18"/>
                <w:lang w:val="en-US"/>
              </w:rPr>
            </w:pPr>
            <w:r w:rsidRPr="00636D5A">
              <w:rPr>
                <w:rFonts w:ascii="Arial" w:eastAsia="DengXi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871CF1" w14:textId="77777777" w:rsidR="008F4D94" w:rsidRPr="00706CAB" w:rsidRDefault="008F4D94" w:rsidP="006A46EC">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4760–7600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6DF9A8" w14:textId="77777777" w:rsidR="008F4D94" w:rsidRPr="00706CAB" w:rsidRDefault="008F4D94" w:rsidP="006A46EC">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690–1110</w:t>
            </w:r>
          </w:p>
        </w:tc>
      </w:tr>
      <w:tr w:rsidR="008F4D94" w:rsidRPr="00AE062D" w14:paraId="21C9B27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D6C54B"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5B8B9C"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|f</w:t>
            </w:r>
            <w:r w:rsidRPr="00706CAB">
              <w:rPr>
                <w:rFonts w:ascii="Arial" w:eastAsia="DengXian" w:hAnsi="Arial" w:cs="Arial"/>
                <w:sz w:val="18"/>
                <w:vertAlign w:val="subscript"/>
                <w:lang w:val="en-US"/>
              </w:rPr>
              <w:t>x_low</w:t>
            </w:r>
            <w:r w:rsidRPr="00706CAB">
              <w:rPr>
                <w:rFonts w:ascii="Arial" w:eastAsia="DengXian" w:hAnsi="Arial" w:cs="Arial"/>
                <w:sz w:val="18"/>
                <w:lang w:val="en-US"/>
              </w:rPr>
              <w:t xml:space="preserve"> + 4*f</w:t>
            </w:r>
            <w:r w:rsidRPr="00706CAB">
              <w:rPr>
                <w:rFonts w:ascii="Arial" w:eastAsia="DengXian" w:hAnsi="Arial" w:cs="Arial"/>
                <w:sz w:val="18"/>
                <w:vertAlign w:val="subscript"/>
                <w:lang w:val="en-US"/>
              </w:rPr>
              <w:t>y_low</w:t>
            </w:r>
            <w:r w:rsidRPr="00706CAB">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607D6CF"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|f</w:t>
            </w:r>
            <w:r w:rsidRPr="00706CAB">
              <w:rPr>
                <w:rFonts w:ascii="Arial" w:eastAsia="DengXian" w:hAnsi="Arial" w:cs="Arial"/>
                <w:sz w:val="18"/>
                <w:vertAlign w:val="subscript"/>
                <w:lang w:val="en-US"/>
              </w:rPr>
              <w:t>x_high</w:t>
            </w:r>
            <w:r w:rsidRPr="00706CAB">
              <w:rPr>
                <w:rFonts w:ascii="Arial" w:eastAsia="DengXian" w:hAnsi="Arial" w:cs="Arial"/>
                <w:sz w:val="18"/>
                <w:lang w:val="en-US"/>
              </w:rPr>
              <w:t xml:space="preserve"> + 4*f</w:t>
            </w:r>
            <w:r w:rsidRPr="00706CAB">
              <w:rPr>
                <w:rFonts w:ascii="Arial" w:eastAsia="DengXian" w:hAnsi="Arial" w:cs="Arial"/>
                <w:sz w:val="18"/>
                <w:vertAlign w:val="subscript"/>
                <w:lang w:val="en-US"/>
              </w:rPr>
              <w:t>y_high</w:t>
            </w:r>
            <w:r w:rsidRPr="00706CAB">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C895B3"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|f</w:t>
            </w:r>
            <w:r w:rsidRPr="00706CAB">
              <w:rPr>
                <w:rFonts w:ascii="Arial" w:eastAsia="DengXian" w:hAnsi="Arial" w:cs="Arial"/>
                <w:sz w:val="18"/>
                <w:vertAlign w:val="subscript"/>
                <w:lang w:val="en-US"/>
              </w:rPr>
              <w:t>y_low</w:t>
            </w:r>
            <w:r w:rsidRPr="00706CAB">
              <w:rPr>
                <w:rFonts w:ascii="Arial" w:eastAsia="DengXian" w:hAnsi="Arial" w:cs="Arial"/>
                <w:sz w:val="18"/>
                <w:lang w:val="en-US"/>
              </w:rPr>
              <w:t xml:space="preserve"> + 4*f</w:t>
            </w:r>
            <w:r w:rsidRPr="00706CAB">
              <w:rPr>
                <w:rFonts w:ascii="Arial" w:eastAsia="DengXian" w:hAnsi="Arial" w:cs="Arial"/>
                <w:sz w:val="18"/>
                <w:vertAlign w:val="subscript"/>
                <w:lang w:val="en-US"/>
              </w:rPr>
              <w:t>x_low</w:t>
            </w:r>
            <w:r w:rsidRPr="00706CAB">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B23A6FA"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|f</w:t>
            </w:r>
            <w:r w:rsidRPr="00706CAB">
              <w:rPr>
                <w:rFonts w:ascii="Arial" w:eastAsia="DengXian" w:hAnsi="Arial" w:cs="Arial"/>
                <w:sz w:val="18"/>
                <w:vertAlign w:val="subscript"/>
                <w:lang w:val="en-US"/>
              </w:rPr>
              <w:t>y_high</w:t>
            </w:r>
            <w:r w:rsidRPr="00706CAB">
              <w:rPr>
                <w:rFonts w:ascii="Arial" w:eastAsia="DengXian" w:hAnsi="Arial" w:cs="Arial"/>
                <w:sz w:val="18"/>
                <w:lang w:val="en-US"/>
              </w:rPr>
              <w:t xml:space="preserve"> + 4*f</w:t>
            </w:r>
            <w:r w:rsidRPr="00706CAB">
              <w:rPr>
                <w:rFonts w:ascii="Arial" w:eastAsia="DengXian" w:hAnsi="Arial" w:cs="Arial"/>
                <w:sz w:val="18"/>
                <w:vertAlign w:val="subscript"/>
                <w:lang w:val="en-US"/>
              </w:rPr>
              <w:t>x_high</w:t>
            </w:r>
            <w:r w:rsidRPr="00706CAB">
              <w:rPr>
                <w:rFonts w:ascii="Arial" w:eastAsia="DengXian" w:hAnsi="Arial" w:cs="Arial"/>
                <w:sz w:val="18"/>
                <w:lang w:val="en-US"/>
              </w:rPr>
              <w:t>|</w:t>
            </w:r>
          </w:p>
        </w:tc>
      </w:tr>
      <w:tr w:rsidR="008F4D94" w:rsidRPr="00AE062D" w14:paraId="2F8F3F4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CF6900"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IMD</w:t>
            </w:r>
            <w:r w:rsidRPr="00636D5A">
              <w:rPr>
                <w:rFonts w:ascii="Arial" w:eastAsia="DengXi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FBF793" w14:textId="77777777" w:rsidR="008F4D94" w:rsidRPr="00706CAB" w:rsidRDefault="008F4D94" w:rsidP="006A46EC">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15700–19370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557C53" w14:textId="77777777" w:rsidR="008F4D94" w:rsidRPr="00706CAB" w:rsidRDefault="008F4D94" w:rsidP="006A46EC">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13300–14480</w:t>
            </w:r>
          </w:p>
        </w:tc>
      </w:tr>
      <w:tr w:rsidR="008F4D94" w:rsidRPr="00AE062D" w14:paraId="2E175F4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7BCA22"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eastAsia="zh-CN"/>
              </w:rPr>
              <w:t>Two-tone</w:t>
            </w:r>
            <w:r w:rsidRPr="00636D5A">
              <w:rPr>
                <w:rFonts w:ascii="Arial" w:eastAsia="DengXian" w:hAnsi="Arial"/>
                <w:sz w:val="18"/>
                <w:lang w:val="en-US"/>
              </w:rPr>
              <w:t xml:space="preserve"> </w:t>
            </w:r>
            <w:r w:rsidRPr="00636D5A">
              <w:rPr>
                <w:rFonts w:ascii="Arial" w:eastAsia="DengXian" w:hAnsi="Arial"/>
                <w:sz w:val="18"/>
                <w:lang w:val="en-US" w:eastAsia="ja-JP"/>
              </w:rPr>
              <w:t>5</w:t>
            </w:r>
            <w:r w:rsidRPr="00636D5A">
              <w:rPr>
                <w:rFonts w:ascii="Arial" w:eastAsia="DengXian" w:hAnsi="Arial"/>
                <w:sz w:val="18"/>
                <w:vertAlign w:val="superscript"/>
                <w:lang w:val="en-US" w:eastAsia="ja-JP"/>
              </w:rPr>
              <w:t>th</w:t>
            </w:r>
            <w:r w:rsidRPr="00636D5A">
              <w:rPr>
                <w:rFonts w:ascii="Arial" w:eastAsia="DengXian" w:hAnsi="Arial"/>
                <w:sz w:val="18"/>
                <w:lang w:val="en-US" w:eastAsia="ja-JP"/>
              </w:rPr>
              <w:t xml:space="preserve"> </w:t>
            </w:r>
            <w:r w:rsidRPr="00636D5A">
              <w:rPr>
                <w:rFonts w:ascii="Arial" w:eastAsia="DengXi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06426F"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x_low</w:t>
            </w:r>
            <w:r w:rsidRPr="00706CAB">
              <w:rPr>
                <w:rFonts w:ascii="Arial" w:eastAsia="DengXian" w:hAnsi="Arial" w:cs="Arial"/>
                <w:sz w:val="18"/>
                <w:lang w:val="en-US"/>
              </w:rPr>
              <w:t xml:space="preserve"> + 3*f</w:t>
            </w:r>
            <w:r w:rsidRPr="00706CAB">
              <w:rPr>
                <w:rFonts w:ascii="Arial" w:eastAsia="DengXian" w:hAnsi="Arial" w:cs="Arial"/>
                <w:sz w:val="18"/>
                <w:vertAlign w:val="subscript"/>
                <w:lang w:val="en-US"/>
              </w:rPr>
              <w:t>y_low</w:t>
            </w:r>
            <w:r w:rsidRPr="00706CAB">
              <w:rPr>
                <w:rFonts w:ascii="Arial" w:eastAsia="DengXian"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02F6C20"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x_high</w:t>
            </w:r>
            <w:r w:rsidRPr="00706CAB">
              <w:rPr>
                <w:rFonts w:ascii="Arial" w:eastAsia="DengXian" w:hAnsi="Arial" w:cs="Arial"/>
                <w:sz w:val="18"/>
                <w:lang w:val="en-US"/>
              </w:rPr>
              <w:t xml:space="preserve"> + 3*f</w:t>
            </w:r>
            <w:r w:rsidRPr="00706CAB">
              <w:rPr>
                <w:rFonts w:ascii="Arial" w:eastAsia="DengXian" w:hAnsi="Arial" w:cs="Arial"/>
                <w:sz w:val="18"/>
                <w:vertAlign w:val="subscript"/>
                <w:lang w:val="en-US"/>
              </w:rPr>
              <w:t>y_high</w:t>
            </w:r>
            <w:r w:rsidRPr="00706CAB">
              <w:rPr>
                <w:rFonts w:ascii="Arial" w:eastAsia="DengXian"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53CC42"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y_low</w:t>
            </w:r>
            <w:r w:rsidRPr="00706CAB">
              <w:rPr>
                <w:rFonts w:ascii="Arial" w:eastAsia="DengXian" w:hAnsi="Arial" w:cs="Arial"/>
                <w:sz w:val="18"/>
                <w:lang w:val="en-US"/>
              </w:rPr>
              <w:t xml:space="preserve"> + 3*f</w:t>
            </w:r>
            <w:r w:rsidRPr="00706CAB">
              <w:rPr>
                <w:rFonts w:ascii="Arial" w:eastAsia="DengXian" w:hAnsi="Arial" w:cs="Arial"/>
                <w:sz w:val="18"/>
                <w:vertAlign w:val="subscript"/>
                <w:lang w:val="en-US"/>
              </w:rPr>
              <w:t>x_low</w:t>
            </w:r>
            <w:r w:rsidRPr="00706CAB">
              <w:rPr>
                <w:rFonts w:ascii="Arial" w:eastAsia="DengXian"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7CFE880" w14:textId="77777777" w:rsidR="008F4D94" w:rsidRPr="00706CAB" w:rsidRDefault="008F4D94" w:rsidP="006A46EC">
            <w:pPr>
              <w:keepNext/>
              <w:keepLines/>
              <w:spacing w:after="0"/>
              <w:jc w:val="center"/>
              <w:rPr>
                <w:rFonts w:ascii="Arial" w:eastAsia="DengXian" w:hAnsi="Arial" w:cs="Arial"/>
                <w:sz w:val="18"/>
                <w:lang w:val="en-US"/>
              </w:rPr>
            </w:pPr>
            <w:r w:rsidRPr="00706CAB">
              <w:rPr>
                <w:rFonts w:ascii="Arial" w:eastAsia="DengXian" w:hAnsi="Arial" w:cs="Arial"/>
                <w:sz w:val="18"/>
                <w:lang w:val="en-US"/>
              </w:rPr>
              <w:t>|2*f</w:t>
            </w:r>
            <w:r w:rsidRPr="00706CAB">
              <w:rPr>
                <w:rFonts w:ascii="Arial" w:eastAsia="DengXian" w:hAnsi="Arial" w:cs="Arial"/>
                <w:sz w:val="18"/>
                <w:vertAlign w:val="subscript"/>
                <w:lang w:val="en-US"/>
              </w:rPr>
              <w:t>y_high</w:t>
            </w:r>
            <w:r w:rsidRPr="00706CAB">
              <w:rPr>
                <w:rFonts w:ascii="Arial" w:eastAsia="DengXian" w:hAnsi="Arial" w:cs="Arial"/>
                <w:sz w:val="18"/>
                <w:lang w:val="en-US"/>
              </w:rPr>
              <w:t xml:space="preserve"> + 3*f</w:t>
            </w:r>
            <w:r w:rsidRPr="00706CAB">
              <w:rPr>
                <w:rFonts w:ascii="Arial" w:eastAsia="DengXian" w:hAnsi="Arial" w:cs="Arial"/>
                <w:sz w:val="18"/>
                <w:vertAlign w:val="subscript"/>
                <w:lang w:val="en-US"/>
              </w:rPr>
              <w:t>x_high</w:t>
            </w:r>
            <w:r w:rsidRPr="00706CAB">
              <w:rPr>
                <w:rFonts w:ascii="Arial" w:eastAsia="DengXian" w:hAnsi="Arial" w:cs="Arial"/>
                <w:sz w:val="18"/>
                <w:lang w:val="en-US"/>
              </w:rPr>
              <w:t>|</w:t>
            </w:r>
          </w:p>
        </w:tc>
      </w:tr>
      <w:tr w:rsidR="008F4D94" w:rsidRPr="00AE062D" w14:paraId="2817512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ADF18A"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lang w:val="en-US"/>
              </w:rPr>
              <w:t xml:space="preserve">IMD </w:t>
            </w:r>
            <w:r w:rsidRPr="00636D5A">
              <w:rPr>
                <w:rFonts w:ascii="Arial" w:eastAsia="DengXian" w:hAnsi="Arial"/>
                <w:sz w:val="18"/>
                <w:lang w:eastAsia="zh-CN"/>
              </w:rPr>
              <w:t>frequency</w:t>
            </w:r>
            <w:r w:rsidRPr="00636D5A">
              <w:rPr>
                <w:rFonts w:ascii="Arial" w:eastAsia="DengXi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182C6D" w14:textId="77777777" w:rsidR="008F4D94" w:rsidRPr="00706CAB" w:rsidRDefault="008F4D94" w:rsidP="006A46EC">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14900–17740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6D1DA6" w14:textId="77777777" w:rsidR="008F4D94" w:rsidRPr="00706CAB" w:rsidRDefault="008F4D94" w:rsidP="006A46EC">
            <w:pPr>
              <w:keepNext/>
              <w:keepLines/>
              <w:spacing w:after="0"/>
              <w:jc w:val="center"/>
              <w:rPr>
                <w:rFonts w:ascii="Arial" w:eastAsia="DengXian" w:hAnsi="Arial" w:cs="Arial"/>
                <w:sz w:val="18"/>
                <w:lang w:eastAsia="ja-JP"/>
              </w:rPr>
            </w:pPr>
            <w:r w:rsidRPr="00706CAB">
              <w:rPr>
                <w:rFonts w:ascii="Arial" w:eastAsia="DengXian" w:hAnsi="Arial" w:cs="Arial"/>
                <w:sz w:val="18"/>
                <w:lang w:val="en-US"/>
              </w:rPr>
              <w:t>14100–16110</w:t>
            </w:r>
          </w:p>
        </w:tc>
      </w:tr>
      <w:tr w:rsidR="008F4D94" w:rsidRPr="00636D5A" w14:paraId="5BB4EF7A"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913BEE" w14:textId="77777777" w:rsidR="008F4D94" w:rsidRPr="00636D5A" w:rsidRDefault="008F4D94" w:rsidP="006A46EC">
            <w:pPr>
              <w:keepNext/>
              <w:keepLines/>
              <w:spacing w:after="0"/>
              <w:rPr>
                <w:rFonts w:ascii="Arial" w:eastAsia="DengXian" w:hAnsi="Arial"/>
                <w:sz w:val="18"/>
                <w:lang w:val="en-US"/>
              </w:rPr>
            </w:pPr>
            <w:r w:rsidRPr="00636D5A">
              <w:rPr>
                <w:rFonts w:ascii="Arial" w:eastAsia="DengXian" w:hAnsi="Arial"/>
                <w:sz w:val="18"/>
              </w:rPr>
              <w:t>NOTE :</w:t>
            </w:r>
            <w:r w:rsidRPr="00636D5A">
              <w:rPr>
                <w:rFonts w:ascii="Arial" w:eastAsia="DengXian" w:hAnsi="Arial"/>
                <w:sz w:val="18"/>
              </w:rPr>
              <w:tab/>
              <w:t>For each IMD item,</w:t>
            </w:r>
            <w:r w:rsidRPr="00636D5A">
              <w:rPr>
                <w:rFonts w:ascii="Arial" w:eastAsia="DengXian" w:hAnsi="Arial"/>
                <w:sz w:val="18"/>
                <w:lang w:val="en-US" w:eastAsia="zh-CN"/>
              </w:rPr>
              <w:t xml:space="preserve"> </w:t>
            </w:r>
            <w:r w:rsidRPr="00636D5A">
              <w:rPr>
                <w:rFonts w:ascii="Arial" w:eastAsia="DengXian" w:hAnsi="Arial"/>
                <w:sz w:val="18"/>
              </w:rPr>
              <w:t xml:space="preserve">when two bound values before taking absolute have different signs, the relevant IMD </w:t>
            </w:r>
            <w:r w:rsidRPr="00636D5A">
              <w:rPr>
                <w:rFonts w:ascii="Arial" w:eastAsia="DengXian" w:hAnsi="Arial"/>
                <w:sz w:val="18"/>
                <w:lang w:eastAsia="zh-CN"/>
              </w:rPr>
              <w:t>range</w:t>
            </w:r>
            <w:r w:rsidRPr="00636D5A">
              <w:rPr>
                <w:rFonts w:ascii="Arial" w:eastAsia="DengXian" w:hAnsi="Arial"/>
                <w:sz w:val="18"/>
              </w:rPr>
              <w:t xml:space="preserve"> shall be set such that (1) the lower bound is 0 and (2) the upper bound is the bigger </w:t>
            </w:r>
            <w:r w:rsidRPr="00636D5A">
              <w:rPr>
                <w:rFonts w:ascii="Arial" w:eastAsia="DengXian" w:hAnsi="Arial"/>
                <w:sz w:val="18"/>
                <w:lang w:val="en-US"/>
              </w:rPr>
              <w:t>value</w:t>
            </w:r>
            <w:r w:rsidRPr="00636D5A">
              <w:rPr>
                <w:rFonts w:ascii="Arial" w:eastAsia="DengXian" w:hAnsi="Arial"/>
                <w:sz w:val="18"/>
              </w:rPr>
              <w:t xml:space="preserve"> of the two after taking absolute. The lowest even order and lowest odd order IMD MSDs shall be considered.</w:t>
            </w:r>
          </w:p>
        </w:tc>
      </w:tr>
    </w:tbl>
    <w:p w14:paraId="4754093D" w14:textId="77777777" w:rsidR="008F4D94" w:rsidRDefault="008F4D94" w:rsidP="008F4D94">
      <w:pPr>
        <w:rPr>
          <w:rFonts w:ascii="Arial" w:eastAsia="DengXian" w:hAnsi="Arial" w:cs="Arial"/>
          <w:b/>
        </w:rPr>
      </w:pPr>
    </w:p>
    <w:p w14:paraId="7DF354E7" w14:textId="77777777" w:rsidR="008F4D94" w:rsidRPr="00C44591" w:rsidRDefault="008F4D94" w:rsidP="008F4D94">
      <w:pPr>
        <w:rPr>
          <w:rFonts w:eastAsia="MS Mincho"/>
        </w:rPr>
      </w:pPr>
      <w:r w:rsidRPr="00BF5D34">
        <w:rPr>
          <w:rFonts w:eastAsia="MS Mincho"/>
        </w:rPr>
        <w:t xml:space="preserve">Based on the above table, </w:t>
      </w:r>
      <w:r>
        <w:rPr>
          <w:rFonts w:eastAsia="MS Mincho"/>
        </w:rPr>
        <w:t>IMD5</w:t>
      </w:r>
      <w:r w:rsidRPr="00BF5D34">
        <w:rPr>
          <w:rFonts w:eastAsia="DengXian" w:cs="DengXian"/>
          <w:szCs w:val="21"/>
          <w:lang w:eastAsia="ko-KR"/>
        </w:rPr>
        <w:t xml:space="preserve"> generated by </w:t>
      </w:r>
      <w:r w:rsidRPr="00BF5D34">
        <w:rPr>
          <w:rFonts w:eastAsia="MS Mincho"/>
        </w:rPr>
        <w:t>UL CA_n</w:t>
      </w:r>
      <w:r>
        <w:rPr>
          <w:rFonts w:eastAsia="MS Mincho"/>
        </w:rPr>
        <w:t>7</w:t>
      </w:r>
      <w:r w:rsidRPr="00BF5D34">
        <w:rPr>
          <w:rFonts w:eastAsia="MS Mincho"/>
        </w:rPr>
        <w:t>A-n</w:t>
      </w:r>
      <w:r>
        <w:rPr>
          <w:rFonts w:eastAsia="MS Mincho"/>
        </w:rPr>
        <w:t>77</w:t>
      </w:r>
      <w:r w:rsidRPr="00BF5D34">
        <w:rPr>
          <w:rFonts w:eastAsia="MS Mincho"/>
        </w:rPr>
        <w:t xml:space="preserve">A </w:t>
      </w:r>
      <w:r w:rsidRPr="00BF5D34">
        <w:rPr>
          <w:rFonts w:eastAsia="DengXian" w:cs="DengXian"/>
          <w:szCs w:val="21"/>
          <w:lang w:eastAsia="ko-KR"/>
        </w:rPr>
        <w:t xml:space="preserve">fall into own Rx of </w:t>
      </w:r>
      <w:r w:rsidRPr="00BF5D34">
        <w:rPr>
          <w:rFonts w:cs="DengXian"/>
          <w:szCs w:val="21"/>
        </w:rPr>
        <w:t>B</w:t>
      </w:r>
      <w:r w:rsidRPr="00BF5D34">
        <w:rPr>
          <w:rFonts w:eastAsia="DengXian" w:cs="DengXian"/>
          <w:szCs w:val="21"/>
          <w:lang w:eastAsia="ko-KR"/>
        </w:rPr>
        <w:t xml:space="preserve">and </w:t>
      </w:r>
      <w:r w:rsidRPr="00BF5D34">
        <w:rPr>
          <w:rFonts w:cs="DengXian"/>
          <w:szCs w:val="21"/>
        </w:rPr>
        <w:t>n</w:t>
      </w:r>
      <w:r>
        <w:rPr>
          <w:rFonts w:cs="DengXian"/>
          <w:szCs w:val="21"/>
        </w:rPr>
        <w:t>29</w:t>
      </w:r>
      <w:r>
        <w:rPr>
          <w:rFonts w:eastAsia="MS Mincho"/>
        </w:rPr>
        <w:t>.</w:t>
      </w:r>
    </w:p>
    <w:p w14:paraId="7B0D29C2" w14:textId="77777777" w:rsidR="008F4D94" w:rsidRDefault="008F4D94" w:rsidP="008F4D94">
      <w:pPr>
        <w:rPr>
          <w:rFonts w:eastAsia="DengXian" w:cs="DengXian"/>
          <w:szCs w:val="21"/>
          <w:lang w:eastAsia="ko-KR"/>
        </w:rPr>
      </w:pPr>
      <w:r w:rsidRPr="0050554F">
        <w:rPr>
          <w:rFonts w:eastAsia="DengXian" w:cs="DengXian" w:hint="eastAsia"/>
          <w:szCs w:val="21"/>
          <w:lang w:eastAsia="ko-KR"/>
        </w:rPr>
        <w:t>I</w:t>
      </w:r>
      <w:r w:rsidRPr="0050554F">
        <w:rPr>
          <w:rFonts w:eastAsia="DengXian" w:cs="DengXian"/>
          <w:szCs w:val="21"/>
          <w:lang w:eastAsia="ko-KR"/>
        </w:rPr>
        <w:t xml:space="preserve">n addition, there is no </w:t>
      </w:r>
      <w:r>
        <w:rPr>
          <w:rFonts w:eastAsia="DengXian" w:cs="DengXian"/>
          <w:szCs w:val="21"/>
          <w:lang w:eastAsia="ko-KR"/>
        </w:rPr>
        <w:t>additional</w:t>
      </w:r>
      <w:r w:rsidRPr="0050554F">
        <w:rPr>
          <w:rFonts w:eastAsia="DengXian" w:cs="DengXian"/>
          <w:szCs w:val="21"/>
          <w:lang w:eastAsia="ko-KR"/>
        </w:rPr>
        <w:t xml:space="preserve"> MSD due to</w:t>
      </w:r>
      <w:r>
        <w:rPr>
          <w:rFonts w:eastAsia="DengXian" w:cs="DengXian"/>
          <w:szCs w:val="21"/>
          <w:lang w:eastAsia="ko-KR"/>
        </w:rPr>
        <w:t xml:space="preserve"> UL</w:t>
      </w:r>
      <w:r w:rsidRPr="0050554F">
        <w:rPr>
          <w:rFonts w:eastAsia="DengXian" w:cs="DengXian"/>
          <w:szCs w:val="21"/>
          <w:lang w:eastAsia="ko-KR"/>
        </w:rPr>
        <w:t xml:space="preserve"> CA_n77(2A) need</w:t>
      </w:r>
      <w:r>
        <w:rPr>
          <w:rFonts w:eastAsia="DengXian" w:cs="DengXian"/>
          <w:szCs w:val="21"/>
          <w:lang w:eastAsia="ko-KR"/>
        </w:rPr>
        <w:t>s</w:t>
      </w:r>
      <w:r w:rsidRPr="0050554F">
        <w:rPr>
          <w:rFonts w:eastAsia="DengXian" w:cs="DengXian"/>
          <w:szCs w:val="21"/>
          <w:lang w:eastAsia="ko-KR"/>
        </w:rPr>
        <w:t xml:space="preserve"> to </w:t>
      </w:r>
      <w:r>
        <w:rPr>
          <w:rFonts w:eastAsia="DengXian" w:cs="DengXian"/>
          <w:szCs w:val="21"/>
          <w:lang w:eastAsia="ko-KR"/>
        </w:rPr>
        <w:t xml:space="preserve">be </w:t>
      </w:r>
      <w:r w:rsidRPr="0050554F">
        <w:rPr>
          <w:rFonts w:eastAsia="DengXian" w:cs="DengXian"/>
          <w:szCs w:val="21"/>
          <w:lang w:eastAsia="ko-KR"/>
        </w:rPr>
        <w:t>specified</w:t>
      </w:r>
      <w:r>
        <w:rPr>
          <w:rFonts w:eastAsia="DengXian" w:cs="DengXian"/>
          <w:szCs w:val="21"/>
          <w:lang w:eastAsia="ko-KR"/>
        </w:rPr>
        <w:t xml:space="preserve"> for three bands DL configuration</w:t>
      </w:r>
      <w:r w:rsidRPr="0050554F">
        <w:rPr>
          <w:rFonts w:eastAsia="DengXian" w:cs="DengXian"/>
          <w:szCs w:val="21"/>
          <w:lang w:eastAsia="ko-KR"/>
        </w:rPr>
        <w:t>.</w:t>
      </w:r>
    </w:p>
    <w:p w14:paraId="430803D1" w14:textId="77777777" w:rsidR="008F4D94" w:rsidRPr="00A27C0E" w:rsidRDefault="008F4D94" w:rsidP="008F4D94">
      <w:pPr>
        <w:rPr>
          <w:rFonts w:eastAsia="DengXian" w:cs="DengXian"/>
          <w:szCs w:val="21"/>
          <w:lang w:eastAsia="ko-KR"/>
        </w:rPr>
      </w:pPr>
    </w:p>
    <w:p w14:paraId="25874B02" w14:textId="77777777" w:rsidR="008F4D94" w:rsidRPr="00CF42FD" w:rsidRDefault="008F4D94" w:rsidP="00CF42FD">
      <w:pPr>
        <w:pStyle w:val="Heading4"/>
      </w:pPr>
      <w:bookmarkStart w:id="454" w:name="_Toc183507984"/>
      <w:r w:rsidRPr="00CF42FD">
        <w:t>5.35.2.2</w:t>
      </w:r>
      <w:r w:rsidRPr="00CF42FD">
        <w:tab/>
        <w:t>REFSENS requirements</w:t>
      </w:r>
      <w:bookmarkEnd w:id="454"/>
    </w:p>
    <w:p w14:paraId="52555CA6" w14:textId="77777777" w:rsidR="008F4D94" w:rsidRPr="00E13FCE" w:rsidRDefault="008F4D94" w:rsidP="008F4D94">
      <w:pPr>
        <w:pStyle w:val="B1"/>
        <w:ind w:left="0" w:firstLine="0"/>
        <w:jc w:val="both"/>
      </w:pPr>
      <w:r>
        <w:t xml:space="preserve">Based on the co-existence studies, MSD for IMD5 is introduced as following, the values are reused from </w:t>
      </w:r>
      <w:r w:rsidRPr="00E13FCE">
        <w:t>DC_7A-29A_n78A</w:t>
      </w:r>
      <w:r>
        <w:t>.</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F4D94" w14:paraId="233B374E" w14:textId="77777777" w:rsidTr="006A46EC">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FD02CBD" w14:textId="77777777" w:rsidR="008F4D94" w:rsidRDefault="008F4D94" w:rsidP="006A46EC">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0511FBB" w14:textId="77777777" w:rsidR="008F4D94" w:rsidRDefault="008F4D94" w:rsidP="006A46EC">
            <w:pPr>
              <w:pStyle w:val="TAH"/>
            </w:pPr>
            <w:r>
              <w:t>Source of IMD</w:t>
            </w:r>
          </w:p>
        </w:tc>
      </w:tr>
      <w:tr w:rsidR="008F4D94" w14:paraId="0C9823EA" w14:textId="77777777" w:rsidTr="006A46EC">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1C5742B" w14:textId="77777777" w:rsidR="008F4D94" w:rsidRDefault="008F4D94" w:rsidP="006A46EC">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F065E5F" w14:textId="77777777" w:rsidR="008F4D94" w:rsidRDefault="008F4D94" w:rsidP="006A46EC">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325F7107" w14:textId="77777777" w:rsidR="008F4D94" w:rsidRDefault="008F4D94" w:rsidP="006A46EC">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27FDF9B" w14:textId="77777777" w:rsidR="008F4D94" w:rsidRDefault="008F4D94" w:rsidP="006A46E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EB1EA6A" w14:textId="77777777" w:rsidR="008F4D94" w:rsidRDefault="008F4D94" w:rsidP="006A46EC">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A7ACBB0" w14:textId="77777777" w:rsidR="008F4D94" w:rsidRDefault="008F4D94" w:rsidP="006A46EC">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3E4D6FB" w14:textId="77777777" w:rsidR="008F4D94" w:rsidRDefault="008F4D94" w:rsidP="006A46EC">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D18564B" w14:textId="77777777" w:rsidR="008F4D94" w:rsidRDefault="008F4D94" w:rsidP="006A46EC">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9B33F82" w14:textId="77777777" w:rsidR="008F4D94" w:rsidRDefault="008F4D94" w:rsidP="006A46EC">
            <w:pPr>
              <w:pStyle w:val="TAH"/>
            </w:pPr>
          </w:p>
        </w:tc>
      </w:tr>
      <w:tr w:rsidR="008F4D94" w14:paraId="32B4500D"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A678A3" w14:textId="77777777" w:rsidR="008F4D94" w:rsidRDefault="008F4D94" w:rsidP="006A46EC">
            <w:pPr>
              <w:pStyle w:val="TAC"/>
              <w:rPr>
                <w:lang w:eastAsia="zh-CN"/>
              </w:rPr>
            </w:pPr>
            <w:r>
              <w:rPr>
                <w:color w:val="000000"/>
                <w:lang w:eastAsia="zh-CN"/>
              </w:rPr>
              <w:t>CA_n7-n29-n77</w:t>
            </w:r>
          </w:p>
        </w:tc>
        <w:tc>
          <w:tcPr>
            <w:tcW w:w="1146" w:type="dxa"/>
            <w:tcBorders>
              <w:top w:val="single" w:sz="4" w:space="0" w:color="auto"/>
              <w:left w:val="single" w:sz="4" w:space="0" w:color="auto"/>
              <w:right w:val="single" w:sz="4" w:space="0" w:color="auto"/>
            </w:tcBorders>
            <w:vAlign w:val="center"/>
          </w:tcPr>
          <w:p w14:paraId="646EDAA2" w14:textId="77777777" w:rsidR="008F4D94" w:rsidRDefault="008F4D94" w:rsidP="006A46EC">
            <w:pPr>
              <w:pStyle w:val="TAC"/>
              <w:rPr>
                <w:lang w:eastAsia="zh-CN"/>
              </w:rPr>
            </w:pPr>
            <w:r>
              <w:rPr>
                <w:color w:val="000000"/>
              </w:rPr>
              <w:t>n7</w:t>
            </w:r>
          </w:p>
        </w:tc>
        <w:tc>
          <w:tcPr>
            <w:tcW w:w="960" w:type="dxa"/>
            <w:tcBorders>
              <w:top w:val="single" w:sz="4" w:space="0" w:color="auto"/>
              <w:left w:val="single" w:sz="4" w:space="0" w:color="auto"/>
              <w:right w:val="single" w:sz="4" w:space="0" w:color="auto"/>
            </w:tcBorders>
          </w:tcPr>
          <w:p w14:paraId="0BC65564" w14:textId="77777777" w:rsidR="008F4D94" w:rsidRPr="00C6438D" w:rsidRDefault="008F4D94" w:rsidP="006A46EC">
            <w:pPr>
              <w:pStyle w:val="TAC"/>
              <w:rPr>
                <w:lang w:eastAsia="zh-CN"/>
              </w:rPr>
            </w:pPr>
            <w:r>
              <w:t>2540</w:t>
            </w:r>
          </w:p>
        </w:tc>
        <w:tc>
          <w:tcPr>
            <w:tcW w:w="964" w:type="dxa"/>
            <w:tcBorders>
              <w:top w:val="single" w:sz="4" w:space="0" w:color="auto"/>
              <w:left w:val="single" w:sz="4" w:space="0" w:color="auto"/>
              <w:right w:val="single" w:sz="4" w:space="0" w:color="auto"/>
            </w:tcBorders>
          </w:tcPr>
          <w:p w14:paraId="52C69D51" w14:textId="77777777" w:rsidR="008F4D94" w:rsidRPr="00C6438D" w:rsidRDefault="008F4D94" w:rsidP="006A46EC">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288E0AEA" w14:textId="77777777" w:rsidR="008F4D94" w:rsidRPr="00C6438D" w:rsidRDefault="008F4D94" w:rsidP="006A46EC">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6C45685B" w14:textId="77777777" w:rsidR="008F4D94" w:rsidRPr="00C6438D" w:rsidRDefault="008F4D94" w:rsidP="006A46EC">
            <w:pPr>
              <w:pStyle w:val="TAC"/>
              <w:rPr>
                <w:lang w:eastAsia="zh-CN"/>
              </w:rPr>
            </w:pPr>
            <w:r>
              <w:t>2660</w:t>
            </w:r>
          </w:p>
        </w:tc>
        <w:tc>
          <w:tcPr>
            <w:tcW w:w="977" w:type="dxa"/>
            <w:tcBorders>
              <w:top w:val="single" w:sz="4" w:space="0" w:color="auto"/>
              <w:left w:val="single" w:sz="4" w:space="0" w:color="auto"/>
              <w:bottom w:val="single" w:sz="4" w:space="0" w:color="auto"/>
              <w:right w:val="single" w:sz="4" w:space="0" w:color="auto"/>
            </w:tcBorders>
          </w:tcPr>
          <w:p w14:paraId="3DC1517C" w14:textId="77777777" w:rsidR="008F4D94" w:rsidRPr="00C6438D" w:rsidRDefault="008F4D94" w:rsidP="006A46EC">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3C5FE793" w14:textId="77777777" w:rsidR="008F4D94" w:rsidRPr="00A1115A" w:rsidRDefault="008F4D94" w:rsidP="006A46EC">
            <w:pPr>
              <w:pStyle w:val="TAC"/>
            </w:pPr>
            <w:r w:rsidRPr="00A1115A">
              <w:t>FDD</w:t>
            </w:r>
          </w:p>
        </w:tc>
        <w:tc>
          <w:tcPr>
            <w:tcW w:w="1057" w:type="dxa"/>
            <w:tcBorders>
              <w:top w:val="single" w:sz="4" w:space="0" w:color="auto"/>
              <w:left w:val="single" w:sz="4" w:space="0" w:color="auto"/>
              <w:right w:val="single" w:sz="4" w:space="0" w:color="auto"/>
            </w:tcBorders>
          </w:tcPr>
          <w:p w14:paraId="4643D0F6" w14:textId="77777777" w:rsidR="008F4D94" w:rsidRDefault="008F4D94" w:rsidP="006A46EC">
            <w:pPr>
              <w:pStyle w:val="TAC"/>
              <w:rPr>
                <w:lang w:eastAsia="zh-CN"/>
              </w:rPr>
            </w:pPr>
            <w:r>
              <w:t>N/A</w:t>
            </w:r>
          </w:p>
        </w:tc>
      </w:tr>
      <w:tr w:rsidR="008F4D94" w14:paraId="079B258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6FBEAA" w14:textId="77777777" w:rsidR="008F4D94" w:rsidRDefault="008F4D94" w:rsidP="006A46EC">
            <w:pPr>
              <w:pStyle w:val="TAC"/>
              <w:rPr>
                <w:lang w:eastAsia="zh-CN"/>
              </w:rPr>
            </w:pPr>
          </w:p>
        </w:tc>
        <w:tc>
          <w:tcPr>
            <w:tcW w:w="1146" w:type="dxa"/>
            <w:tcBorders>
              <w:top w:val="single" w:sz="4" w:space="0" w:color="auto"/>
              <w:left w:val="single" w:sz="4" w:space="0" w:color="auto"/>
              <w:right w:val="single" w:sz="4" w:space="0" w:color="auto"/>
            </w:tcBorders>
            <w:vAlign w:val="center"/>
          </w:tcPr>
          <w:p w14:paraId="3BF26596" w14:textId="77777777" w:rsidR="008F4D94" w:rsidRDefault="008F4D94" w:rsidP="006A46EC">
            <w:pPr>
              <w:pStyle w:val="TAC"/>
              <w:rPr>
                <w:lang w:eastAsia="zh-CN"/>
              </w:rPr>
            </w:pPr>
            <w:r>
              <w:rPr>
                <w:color w:val="000000"/>
                <w:lang w:eastAsia="zh-CN"/>
              </w:rPr>
              <w:t>n29</w:t>
            </w:r>
          </w:p>
        </w:tc>
        <w:tc>
          <w:tcPr>
            <w:tcW w:w="960" w:type="dxa"/>
            <w:tcBorders>
              <w:top w:val="single" w:sz="4" w:space="0" w:color="auto"/>
              <w:left w:val="single" w:sz="4" w:space="0" w:color="auto"/>
              <w:right w:val="single" w:sz="4" w:space="0" w:color="auto"/>
            </w:tcBorders>
          </w:tcPr>
          <w:p w14:paraId="5D2FFF8F" w14:textId="77777777" w:rsidR="008F4D94" w:rsidRPr="00C6438D" w:rsidRDefault="008F4D94" w:rsidP="006A46EC">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156C0983" w14:textId="77777777" w:rsidR="008F4D94" w:rsidRPr="00C6438D" w:rsidRDefault="008F4D94" w:rsidP="006A46EC">
            <w:pPr>
              <w:pStyle w:val="TAC"/>
              <w:rPr>
                <w:lang w:eastAsia="zh-CN"/>
              </w:rPr>
            </w:pPr>
            <w:r>
              <w:t>5</w:t>
            </w:r>
          </w:p>
        </w:tc>
        <w:tc>
          <w:tcPr>
            <w:tcW w:w="960" w:type="dxa"/>
            <w:tcBorders>
              <w:top w:val="single" w:sz="4" w:space="0" w:color="auto"/>
              <w:left w:val="single" w:sz="4" w:space="0" w:color="auto"/>
              <w:right w:val="single" w:sz="4" w:space="0" w:color="auto"/>
            </w:tcBorders>
          </w:tcPr>
          <w:p w14:paraId="6CB5A407" w14:textId="77777777" w:rsidR="008F4D94" w:rsidRPr="00C6438D" w:rsidRDefault="008F4D94" w:rsidP="006A46EC">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0F629EA7" w14:textId="77777777" w:rsidR="008F4D94" w:rsidRPr="00C6438D" w:rsidRDefault="008F4D94" w:rsidP="006A46EC">
            <w:pPr>
              <w:pStyle w:val="TAC"/>
              <w:rPr>
                <w:lang w:eastAsia="zh-CN"/>
              </w:rPr>
            </w:pPr>
            <w:r>
              <w:t>720</w:t>
            </w:r>
          </w:p>
        </w:tc>
        <w:tc>
          <w:tcPr>
            <w:tcW w:w="977" w:type="dxa"/>
            <w:tcBorders>
              <w:top w:val="single" w:sz="4" w:space="0" w:color="auto"/>
              <w:left w:val="single" w:sz="4" w:space="0" w:color="auto"/>
              <w:bottom w:val="single" w:sz="4" w:space="0" w:color="auto"/>
              <w:right w:val="single" w:sz="4" w:space="0" w:color="auto"/>
            </w:tcBorders>
          </w:tcPr>
          <w:p w14:paraId="556D14C1" w14:textId="77777777" w:rsidR="008F4D94" w:rsidRPr="00C6438D" w:rsidRDefault="008F4D94" w:rsidP="006A46EC">
            <w:pPr>
              <w:pStyle w:val="TAC"/>
              <w:rPr>
                <w:lang w:eastAsia="zh-CN"/>
              </w:rPr>
            </w:pPr>
            <w:r>
              <w:t>3.0</w:t>
            </w:r>
          </w:p>
        </w:tc>
        <w:tc>
          <w:tcPr>
            <w:tcW w:w="828" w:type="dxa"/>
            <w:tcBorders>
              <w:top w:val="single" w:sz="4" w:space="0" w:color="auto"/>
              <w:left w:val="single" w:sz="4" w:space="0" w:color="auto"/>
              <w:right w:val="single" w:sz="4" w:space="0" w:color="auto"/>
            </w:tcBorders>
          </w:tcPr>
          <w:p w14:paraId="54C210C5" w14:textId="77777777" w:rsidR="008F4D94" w:rsidRPr="00A1115A" w:rsidRDefault="008F4D94" w:rsidP="006A46EC">
            <w:pPr>
              <w:pStyle w:val="TAC"/>
            </w:pPr>
            <w:r>
              <w:t>SDL</w:t>
            </w:r>
          </w:p>
        </w:tc>
        <w:tc>
          <w:tcPr>
            <w:tcW w:w="1057" w:type="dxa"/>
            <w:tcBorders>
              <w:top w:val="single" w:sz="4" w:space="0" w:color="auto"/>
              <w:left w:val="single" w:sz="4" w:space="0" w:color="auto"/>
              <w:right w:val="single" w:sz="4" w:space="0" w:color="auto"/>
            </w:tcBorders>
          </w:tcPr>
          <w:p w14:paraId="340A3B8B" w14:textId="77777777" w:rsidR="008F4D94" w:rsidRDefault="008F4D94" w:rsidP="006A46EC">
            <w:pPr>
              <w:pStyle w:val="TAC"/>
              <w:rPr>
                <w:lang w:eastAsia="zh-CN"/>
              </w:rPr>
            </w:pPr>
            <w:r>
              <w:t>IMD5</w:t>
            </w:r>
          </w:p>
        </w:tc>
      </w:tr>
      <w:tr w:rsidR="008F4D94" w14:paraId="57F5025A"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FA8FD1" w14:textId="77777777" w:rsidR="008F4D94" w:rsidRDefault="008F4D94" w:rsidP="006A46EC">
            <w:pPr>
              <w:pStyle w:val="TAC"/>
              <w:rPr>
                <w:lang w:eastAsia="zh-CN"/>
              </w:rPr>
            </w:pPr>
          </w:p>
        </w:tc>
        <w:tc>
          <w:tcPr>
            <w:tcW w:w="1146" w:type="dxa"/>
            <w:tcBorders>
              <w:top w:val="single" w:sz="4" w:space="0" w:color="auto"/>
              <w:left w:val="single" w:sz="4" w:space="0" w:color="auto"/>
              <w:right w:val="single" w:sz="4" w:space="0" w:color="auto"/>
            </w:tcBorders>
            <w:vAlign w:val="center"/>
          </w:tcPr>
          <w:p w14:paraId="586C297A" w14:textId="77777777" w:rsidR="008F4D94" w:rsidRDefault="008F4D94" w:rsidP="006A46EC">
            <w:pPr>
              <w:pStyle w:val="TAC"/>
              <w:rPr>
                <w:lang w:eastAsia="zh-CN"/>
              </w:rPr>
            </w:pPr>
            <w:r>
              <w:rPr>
                <w:color w:val="000000"/>
              </w:rPr>
              <w:t>n77</w:t>
            </w:r>
          </w:p>
        </w:tc>
        <w:tc>
          <w:tcPr>
            <w:tcW w:w="960" w:type="dxa"/>
            <w:tcBorders>
              <w:top w:val="single" w:sz="4" w:space="0" w:color="auto"/>
              <w:left w:val="single" w:sz="4" w:space="0" w:color="auto"/>
              <w:right w:val="single" w:sz="4" w:space="0" w:color="auto"/>
            </w:tcBorders>
          </w:tcPr>
          <w:p w14:paraId="48802462" w14:textId="77777777" w:rsidR="008F4D94" w:rsidRPr="00C6438D" w:rsidRDefault="008F4D94" w:rsidP="006A46EC">
            <w:pPr>
              <w:pStyle w:val="TAC"/>
              <w:rPr>
                <w:lang w:eastAsia="zh-CN"/>
              </w:rPr>
            </w:pPr>
            <w:r>
              <w:t>3450</w:t>
            </w:r>
          </w:p>
        </w:tc>
        <w:tc>
          <w:tcPr>
            <w:tcW w:w="964" w:type="dxa"/>
            <w:tcBorders>
              <w:top w:val="single" w:sz="4" w:space="0" w:color="auto"/>
              <w:left w:val="single" w:sz="4" w:space="0" w:color="auto"/>
              <w:right w:val="single" w:sz="4" w:space="0" w:color="auto"/>
            </w:tcBorders>
          </w:tcPr>
          <w:p w14:paraId="77008F20" w14:textId="77777777" w:rsidR="008F4D94" w:rsidRPr="00C6438D" w:rsidRDefault="008F4D94" w:rsidP="006A46EC">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6B7FC26C" w14:textId="77777777" w:rsidR="008F4D94" w:rsidRPr="00C6438D" w:rsidRDefault="008F4D94" w:rsidP="006A46EC">
            <w:pPr>
              <w:pStyle w:val="TAC"/>
              <w:rPr>
                <w:lang w:eastAsia="zh-CN"/>
              </w:rPr>
            </w:pPr>
            <w:r>
              <w:t>50</w:t>
            </w:r>
          </w:p>
        </w:tc>
        <w:tc>
          <w:tcPr>
            <w:tcW w:w="960" w:type="dxa"/>
            <w:tcBorders>
              <w:top w:val="single" w:sz="4" w:space="0" w:color="auto"/>
              <w:left w:val="single" w:sz="4" w:space="0" w:color="auto"/>
              <w:right w:val="single" w:sz="4" w:space="0" w:color="auto"/>
            </w:tcBorders>
          </w:tcPr>
          <w:p w14:paraId="1F52968F" w14:textId="77777777" w:rsidR="008F4D94" w:rsidRPr="00C6438D" w:rsidRDefault="008F4D94" w:rsidP="006A46EC">
            <w:pPr>
              <w:pStyle w:val="TAC"/>
              <w:rPr>
                <w:lang w:eastAsia="zh-CN"/>
              </w:rPr>
            </w:pPr>
            <w:r>
              <w:t>3450</w:t>
            </w:r>
          </w:p>
        </w:tc>
        <w:tc>
          <w:tcPr>
            <w:tcW w:w="977" w:type="dxa"/>
            <w:tcBorders>
              <w:top w:val="single" w:sz="4" w:space="0" w:color="auto"/>
              <w:left w:val="single" w:sz="4" w:space="0" w:color="auto"/>
              <w:bottom w:val="single" w:sz="4" w:space="0" w:color="auto"/>
              <w:right w:val="single" w:sz="4" w:space="0" w:color="auto"/>
            </w:tcBorders>
          </w:tcPr>
          <w:p w14:paraId="3E66A006" w14:textId="77777777" w:rsidR="008F4D94" w:rsidRPr="00C6438D" w:rsidRDefault="008F4D94" w:rsidP="006A46EC">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0215E93D" w14:textId="77777777" w:rsidR="008F4D94" w:rsidRPr="00A1115A" w:rsidRDefault="008F4D94" w:rsidP="006A46EC">
            <w:pPr>
              <w:pStyle w:val="TAC"/>
            </w:pPr>
            <w:r>
              <w:t>TDD</w:t>
            </w:r>
          </w:p>
        </w:tc>
        <w:tc>
          <w:tcPr>
            <w:tcW w:w="1057" w:type="dxa"/>
            <w:tcBorders>
              <w:top w:val="single" w:sz="4" w:space="0" w:color="auto"/>
              <w:left w:val="single" w:sz="4" w:space="0" w:color="auto"/>
              <w:right w:val="single" w:sz="4" w:space="0" w:color="auto"/>
            </w:tcBorders>
          </w:tcPr>
          <w:p w14:paraId="1DA18195" w14:textId="77777777" w:rsidR="008F4D94" w:rsidRDefault="008F4D94" w:rsidP="006A46EC">
            <w:pPr>
              <w:pStyle w:val="TAC"/>
              <w:rPr>
                <w:lang w:eastAsia="zh-CN"/>
              </w:rPr>
            </w:pPr>
            <w:r>
              <w:t>N/A</w:t>
            </w:r>
          </w:p>
        </w:tc>
      </w:tr>
    </w:tbl>
    <w:p w14:paraId="6D6823A3" w14:textId="77777777" w:rsidR="008F4D94" w:rsidRPr="00706CAB" w:rsidRDefault="008F4D94" w:rsidP="008F4D94">
      <w:pPr>
        <w:pStyle w:val="B1"/>
        <w:ind w:left="0" w:firstLine="0"/>
        <w:jc w:val="both"/>
        <w:rPr>
          <w:rFonts w:ascii="Arial" w:hAnsi="Arial" w:cs="Arial"/>
          <w:b/>
          <w:color w:val="FF0000"/>
          <w:sz w:val="24"/>
          <w:lang w:eastAsia="zh-CN"/>
        </w:rPr>
      </w:pPr>
    </w:p>
    <w:p w14:paraId="4F2C2876" w14:textId="77777777" w:rsidR="008F4D94" w:rsidRDefault="008F4D94" w:rsidP="008F4D94">
      <w:pPr>
        <w:pStyle w:val="Heading2"/>
        <w:numPr>
          <w:ilvl w:val="1"/>
          <w:numId w:val="0"/>
        </w:numPr>
        <w:rPr>
          <w:rFonts w:eastAsia="SimSun"/>
          <w:lang w:val="en-US" w:eastAsia="zh-CN"/>
        </w:rPr>
      </w:pPr>
      <w:bookmarkStart w:id="455" w:name="_Toc183507985"/>
      <w:r>
        <w:rPr>
          <w:rFonts w:eastAsia="SimSun" w:hint="eastAsia"/>
          <w:lang w:eastAsia="zh-CN"/>
        </w:rPr>
        <w:t>5.36</w:t>
      </w:r>
      <w:r>
        <w:tab/>
      </w:r>
      <w:r>
        <w:rPr>
          <w:rFonts w:eastAsia="SimSun" w:hint="eastAsia"/>
          <w:lang w:val="en-US" w:eastAsia="zh-CN"/>
        </w:rPr>
        <w:tab/>
      </w:r>
      <w:r>
        <w:rPr>
          <w:rFonts w:eastAsia="SimSun" w:hint="eastAsia"/>
          <w:lang w:val="en-US" w:eastAsia="zh-CN"/>
        </w:rPr>
        <w:tab/>
        <w:t>n3A-n40A-n79A</w:t>
      </w:r>
      <w:bookmarkEnd w:id="455"/>
    </w:p>
    <w:p w14:paraId="6C1927A2" w14:textId="77777777" w:rsidR="008F4D94" w:rsidRDefault="008F4D94" w:rsidP="008F4D94">
      <w:pPr>
        <w:pStyle w:val="Heading3"/>
        <w:numPr>
          <w:ilvl w:val="2"/>
          <w:numId w:val="0"/>
        </w:numPr>
        <w:rPr>
          <w:rFonts w:cs="Arial"/>
          <w:lang w:val="en-US" w:eastAsia="zh-CN"/>
        </w:rPr>
      </w:pPr>
      <w:bookmarkStart w:id="456" w:name="_Toc183507986"/>
      <w:r>
        <w:rPr>
          <w:rFonts w:eastAsia="SimSun" w:hint="eastAsia"/>
          <w:lang w:eastAsia="zh-CN"/>
        </w:rPr>
        <w:t>5.36</w:t>
      </w:r>
      <w:r>
        <w:t>.1</w:t>
      </w:r>
      <w:r>
        <w:tab/>
      </w:r>
      <w:r>
        <w:rPr>
          <w:rFonts w:cs="Arial"/>
          <w:szCs w:val="28"/>
          <w:lang w:val="en-US" w:eastAsia="zh-CN"/>
        </w:rPr>
        <w:t>Common for 1 band UL and 2 bands UL CA</w:t>
      </w:r>
      <w:bookmarkEnd w:id="456"/>
    </w:p>
    <w:p w14:paraId="1C1259DB" w14:textId="77777777" w:rsidR="008F4D94" w:rsidRDefault="008F4D94" w:rsidP="008F4D94">
      <w:pPr>
        <w:pStyle w:val="Heading4"/>
        <w:numPr>
          <w:ilvl w:val="3"/>
          <w:numId w:val="0"/>
        </w:numPr>
        <w:rPr>
          <w:rFonts w:cs="Arial"/>
          <w:lang w:eastAsia="zh-CN"/>
        </w:rPr>
      </w:pPr>
      <w:bookmarkStart w:id="457" w:name="_Toc183507987"/>
      <w:r>
        <w:t>5.36.1.1</w:t>
      </w:r>
      <w:r>
        <w:tab/>
      </w:r>
      <w:r>
        <w:rPr>
          <w:rFonts w:eastAsia="SimSun" w:hint="eastAsia"/>
          <w:lang w:val="en-US" w:eastAsia="zh-CN"/>
        </w:rPr>
        <w:tab/>
      </w:r>
      <w:r>
        <w:rPr>
          <w:rFonts w:cs="Arial"/>
          <w:lang w:eastAsia="zh-CN"/>
        </w:rPr>
        <w:t>Operating bands for CA</w:t>
      </w:r>
      <w:bookmarkEnd w:id="457"/>
    </w:p>
    <w:p w14:paraId="070DDE89" w14:textId="77777777" w:rsidR="008F4D94" w:rsidRDefault="008F4D94" w:rsidP="008F4D94">
      <w:pPr>
        <w:pStyle w:val="TH"/>
      </w:pPr>
      <w:r>
        <w:rPr>
          <w:rFonts w:cs="Arial"/>
        </w:rPr>
        <w:t xml:space="preserve">Table </w:t>
      </w:r>
      <w:r>
        <w:rPr>
          <w:rFonts w:cs="Arial" w:hint="eastAsia"/>
          <w:lang w:val="en-US" w:eastAsia="zh-CN"/>
        </w:rPr>
        <w:t>5.36</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14:paraId="68DEAC64"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A1ED52F" w14:textId="77777777" w:rsidR="008F4D94" w:rsidRDefault="008F4D94" w:rsidP="006A46EC">
            <w:pPr>
              <w:keepNext/>
              <w:keepLines/>
              <w:spacing w:after="0"/>
              <w:jc w:val="center"/>
              <w:rPr>
                <w:rFonts w:ascii="Arial" w:hAnsi="Arial" w:cs="Arial"/>
                <w:b/>
                <w:sz w:val="18"/>
                <w:lang w:val="en-US" w:eastAsia="zh-CN"/>
              </w:rPr>
            </w:pPr>
            <w:r>
              <w:rPr>
                <w:rFonts w:ascii="Arial" w:hAnsi="Arial" w:cs="Arial"/>
                <w:b/>
                <w:sz w:val="18"/>
                <w:lang w:val="en-US" w:eastAsia="ja-JP"/>
              </w:rPr>
              <w:t>NR</w:t>
            </w:r>
            <w:r>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BE53461"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31751F1"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AF6930" w14:textId="77777777" w:rsidR="008F4D94" w:rsidRDefault="008F4D94" w:rsidP="006A46EC">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046319BA"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mode</w:t>
            </w:r>
          </w:p>
        </w:tc>
      </w:tr>
      <w:tr w:rsidR="008F4D94" w14:paraId="223980B1"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1885E88" w14:textId="77777777" w:rsidR="008F4D94" w:rsidRDefault="008F4D94" w:rsidP="006A46EC">
            <w:pPr>
              <w:keepNext/>
              <w:keepLines/>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79F57F5"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6FE0F99"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BA91FE5" w14:textId="77777777" w:rsidR="008F4D94" w:rsidRDefault="008F4D94" w:rsidP="006A46EC">
            <w:pPr>
              <w:keepNext/>
              <w:keepLines/>
              <w:spacing w:after="0"/>
              <w:rPr>
                <w:rFonts w:ascii="Arial" w:eastAsia="Calibri" w:hAnsi="Arial" w:cs="Arial"/>
                <w:b/>
                <w:bCs/>
                <w:sz w:val="18"/>
                <w:szCs w:val="18"/>
                <w:lang w:val="en-US" w:eastAsia="zh-CN"/>
              </w:rPr>
            </w:pPr>
          </w:p>
        </w:tc>
      </w:tr>
      <w:tr w:rsidR="008F4D94" w14:paraId="763BC61D"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30ABA61" w14:textId="77777777" w:rsidR="008F4D94" w:rsidRDefault="008F4D94" w:rsidP="006A46EC">
            <w:pPr>
              <w:keepNext/>
              <w:keepLines/>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D9CD7EF"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514A43F"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3EDD61C" w14:textId="77777777" w:rsidR="008F4D94" w:rsidRDefault="008F4D94" w:rsidP="006A46EC">
            <w:pPr>
              <w:keepNext/>
              <w:keepLines/>
              <w:spacing w:after="0"/>
              <w:rPr>
                <w:rFonts w:ascii="Arial" w:eastAsia="Calibri" w:hAnsi="Arial" w:cs="Arial"/>
                <w:b/>
                <w:bCs/>
                <w:sz w:val="18"/>
                <w:szCs w:val="18"/>
                <w:lang w:val="en-US" w:eastAsia="zh-CN"/>
              </w:rPr>
            </w:pPr>
          </w:p>
        </w:tc>
      </w:tr>
      <w:tr w:rsidR="008F4D94" w14:paraId="0C33A0F2"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E2C2D7C" w14:textId="77777777" w:rsidR="008F4D94" w:rsidRDefault="008F4D94" w:rsidP="006A46EC">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n3</w:t>
            </w:r>
          </w:p>
        </w:tc>
        <w:tc>
          <w:tcPr>
            <w:tcW w:w="3536" w:type="dxa"/>
            <w:tcBorders>
              <w:top w:val="single" w:sz="4" w:space="0" w:color="auto"/>
              <w:left w:val="single" w:sz="4" w:space="0" w:color="auto"/>
              <w:bottom w:val="single" w:sz="4" w:space="0" w:color="auto"/>
              <w:right w:val="single" w:sz="4" w:space="0" w:color="auto"/>
            </w:tcBorders>
            <w:vAlign w:val="center"/>
          </w:tcPr>
          <w:p w14:paraId="2FD9DE11" w14:textId="77777777" w:rsidR="008F4D94" w:rsidRDefault="008F4D94" w:rsidP="006A46EC">
            <w:pPr>
              <w:keepNext/>
              <w:keepLines/>
              <w:spacing w:after="0"/>
              <w:jc w:val="center"/>
              <w:rPr>
                <w:rFonts w:ascii="Arial" w:hAnsi="Arial" w:cs="Arial"/>
                <w:sz w:val="18"/>
                <w:szCs w:val="18"/>
              </w:rPr>
            </w:pPr>
            <w:r>
              <w:rPr>
                <w:rFonts w:ascii="Arial" w:eastAsia="SimSun" w:hAnsi="Arial" w:cs="Arial" w:hint="eastAsia"/>
                <w:sz w:val="18"/>
                <w:szCs w:val="18"/>
                <w:lang w:val="en-US" w:eastAsia="zh-CN"/>
              </w:rPr>
              <w:t xml:space="preserve">1710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SimSun" w:hAnsi="Arial" w:cs="Arial" w:hint="eastAsia"/>
                <w:sz w:val="18"/>
                <w:szCs w:val="18"/>
                <w:lang w:val="en-US" w:eastAsia="zh-CN"/>
              </w:rPr>
              <w:t xml:space="preserve">1785 </w:t>
            </w:r>
            <w:r>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428FAEE" w14:textId="77777777" w:rsidR="008F4D94" w:rsidRDefault="008F4D94" w:rsidP="006A46EC">
            <w:pPr>
              <w:keepNext/>
              <w:keepLines/>
              <w:spacing w:after="0"/>
              <w:jc w:val="center"/>
              <w:rPr>
                <w:rFonts w:ascii="Arial" w:hAnsi="Arial" w:cs="Arial"/>
                <w:sz w:val="18"/>
                <w:szCs w:val="18"/>
              </w:rPr>
            </w:pPr>
            <w:r>
              <w:rPr>
                <w:rFonts w:ascii="Arial" w:eastAsia="SimSun" w:hAnsi="Arial" w:cs="Arial" w:hint="eastAsia"/>
                <w:sz w:val="18"/>
                <w:szCs w:val="18"/>
                <w:lang w:val="en-US" w:eastAsia="zh-CN"/>
              </w:rPr>
              <w:t xml:space="preserve">1805 </w:t>
            </w:r>
            <w:r>
              <w:rPr>
                <w:rFonts w:ascii="Arial" w:hAnsi="Arial" w:cs="Arial"/>
                <w:sz w:val="18"/>
                <w:szCs w:val="18"/>
              </w:rPr>
              <w:t>MHz</w:t>
            </w:r>
            <w:r>
              <w:rPr>
                <w:rFonts w:ascii="Arial" w:hAnsi="Arial" w:cs="Arial"/>
                <w:sz w:val="18"/>
                <w:lang w:eastAsia="ko-KR"/>
              </w:rPr>
              <w:t xml:space="preserve"> </w:t>
            </w:r>
            <w:r>
              <w:rPr>
                <w:rFonts w:ascii="Arial" w:hAnsi="Arial" w:cs="Arial"/>
                <w:sz w:val="18"/>
                <w:szCs w:val="18"/>
              </w:rPr>
              <w:t>–</w:t>
            </w:r>
            <w:r>
              <w:rPr>
                <w:rFonts w:ascii="Arial" w:hAnsi="Arial" w:cs="Arial"/>
                <w:sz w:val="18"/>
                <w:lang w:eastAsia="ko-KR"/>
              </w:rPr>
              <w:t xml:space="preserve"> </w:t>
            </w:r>
            <w:r>
              <w:rPr>
                <w:rFonts w:ascii="Arial" w:eastAsia="SimSun" w:hAnsi="Arial" w:cs="Arial" w:hint="eastAsia"/>
                <w:sz w:val="18"/>
                <w:lang w:val="en-US" w:eastAsia="zh-CN"/>
              </w:rPr>
              <w:t>1880</w:t>
            </w:r>
            <w:r>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32F649D" w14:textId="77777777" w:rsidR="008F4D94" w:rsidRDefault="008F4D94" w:rsidP="006A46EC">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FDD</w:t>
            </w:r>
          </w:p>
        </w:tc>
      </w:tr>
      <w:tr w:rsidR="008F4D94" w14:paraId="380D6344"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3B22973" w14:textId="77777777" w:rsidR="008F4D94" w:rsidRDefault="008F4D94" w:rsidP="006A46EC">
            <w:pPr>
              <w:keepNext/>
              <w:keepLines/>
              <w:spacing w:after="0"/>
              <w:jc w:val="center"/>
              <w:rPr>
                <w:rFonts w:ascii="Arial" w:eastAsia="SimSun" w:hAnsi="Arial" w:cs="Arial"/>
                <w:sz w:val="18"/>
                <w:lang w:val="en-US" w:eastAsia="zh-CN"/>
              </w:rPr>
            </w:pPr>
            <w:r>
              <w:rPr>
                <w:rFonts w:ascii="Arial" w:hAnsi="Arial" w:cs="Arial"/>
                <w:sz w:val="18"/>
                <w:szCs w:val="18"/>
              </w:rPr>
              <w:t>n</w:t>
            </w:r>
            <w:r>
              <w:rPr>
                <w:rFonts w:ascii="Arial" w:eastAsia="SimSun" w:hAnsi="Arial" w:cs="Arial" w:hint="eastAsia"/>
                <w:sz w:val="18"/>
                <w:szCs w:val="18"/>
                <w:lang w:val="en-US" w:eastAsia="zh-CN"/>
              </w:rPr>
              <w:t>40</w:t>
            </w:r>
          </w:p>
        </w:tc>
        <w:tc>
          <w:tcPr>
            <w:tcW w:w="3536" w:type="dxa"/>
            <w:tcBorders>
              <w:top w:val="single" w:sz="4" w:space="0" w:color="auto"/>
              <w:left w:val="single" w:sz="4" w:space="0" w:color="auto"/>
              <w:bottom w:val="single" w:sz="4" w:space="0" w:color="auto"/>
              <w:right w:val="single" w:sz="4" w:space="0" w:color="auto"/>
            </w:tcBorders>
            <w:vAlign w:val="center"/>
          </w:tcPr>
          <w:p w14:paraId="54ECE9D5" w14:textId="77777777" w:rsidR="008F4D94" w:rsidRDefault="008F4D94" w:rsidP="006A46EC">
            <w:pPr>
              <w:keepNext/>
              <w:keepLines/>
              <w:spacing w:after="0"/>
              <w:jc w:val="center"/>
              <w:rPr>
                <w:rFonts w:ascii="Arial" w:eastAsia="Calibri" w:hAnsi="Arial" w:cs="Arial"/>
                <w:sz w:val="18"/>
                <w:lang w:val="sv-SE" w:eastAsia="ko-KR"/>
              </w:rPr>
            </w:pPr>
            <w:r>
              <w:rPr>
                <w:rFonts w:ascii="Arial" w:eastAsia="SimSun" w:hAnsi="Arial" w:cs="Arial" w:hint="eastAsia"/>
                <w:sz w:val="18"/>
                <w:szCs w:val="18"/>
                <w:lang w:val="en-US" w:eastAsia="zh-CN"/>
              </w:rPr>
              <w:t xml:space="preserve">2300 </w:t>
            </w:r>
            <w:r>
              <w:rPr>
                <w:rFonts w:ascii="Arial" w:hAnsi="Arial" w:cs="Arial"/>
                <w:sz w:val="18"/>
                <w:szCs w:val="18"/>
                <w:lang w:val="sv-SE"/>
              </w:rPr>
              <w:t>MHz</w:t>
            </w:r>
            <w:r>
              <w:rPr>
                <w:rFonts w:ascii="Arial" w:eastAsia="Calibri" w:hAnsi="Arial" w:cs="Arial"/>
                <w:sz w:val="18"/>
                <w:lang w:val="sv-SE" w:eastAsia="ko-KR"/>
              </w:rPr>
              <w:t xml:space="preserve"> </w:t>
            </w:r>
            <w:r>
              <w:rPr>
                <w:rFonts w:ascii="Arial" w:hAnsi="Arial" w:cs="Arial"/>
                <w:sz w:val="18"/>
                <w:szCs w:val="18"/>
                <w:lang w:val="sv-SE"/>
              </w:rPr>
              <w:t>–</w:t>
            </w:r>
            <w:r>
              <w:rPr>
                <w:rFonts w:ascii="Arial" w:eastAsia="Calibri" w:hAnsi="Arial" w:cs="Arial"/>
                <w:sz w:val="18"/>
                <w:lang w:val="sv-SE" w:eastAsia="ko-KR"/>
              </w:rPr>
              <w:t xml:space="preserve"> </w:t>
            </w:r>
            <w:r>
              <w:rPr>
                <w:rFonts w:ascii="Arial" w:eastAsia="SimSun" w:hAnsi="Arial" w:cs="Arial" w:hint="eastAsia"/>
                <w:sz w:val="18"/>
                <w:szCs w:val="18"/>
                <w:lang w:val="en-US" w:eastAsia="zh-CN"/>
              </w:rPr>
              <w:t xml:space="preserve">2400 </w:t>
            </w:r>
            <w:r>
              <w:rPr>
                <w:rFonts w:ascii="Arial" w:hAnsi="Arial" w:cs="Arial"/>
                <w:sz w:val="18"/>
                <w:szCs w:val="18"/>
                <w:lang w:val="sv-SE"/>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FD36E0B" w14:textId="77777777" w:rsidR="008F4D94" w:rsidRDefault="008F4D94" w:rsidP="006A46EC">
            <w:pPr>
              <w:keepNext/>
              <w:keepLines/>
              <w:spacing w:after="0"/>
              <w:jc w:val="center"/>
              <w:rPr>
                <w:rFonts w:ascii="Arial" w:hAnsi="Arial" w:cs="Arial"/>
                <w:sz w:val="18"/>
                <w:lang w:val="sv-SE" w:eastAsia="ko-KR"/>
              </w:rPr>
            </w:pPr>
            <w:r>
              <w:rPr>
                <w:rFonts w:ascii="Arial" w:eastAsia="SimSun" w:hAnsi="Arial" w:cs="Arial" w:hint="eastAsia"/>
                <w:sz w:val="18"/>
                <w:szCs w:val="18"/>
                <w:lang w:val="en-US" w:eastAsia="zh-CN"/>
              </w:rPr>
              <w:t xml:space="preserve">2300 </w:t>
            </w:r>
            <w:r>
              <w:rPr>
                <w:rFonts w:ascii="Arial" w:hAnsi="Arial" w:cs="Arial"/>
                <w:sz w:val="18"/>
                <w:szCs w:val="18"/>
                <w:lang w:val="sv-SE"/>
              </w:rPr>
              <w:t>MHz</w:t>
            </w:r>
            <w:r>
              <w:rPr>
                <w:rFonts w:ascii="Arial" w:eastAsia="Calibri" w:hAnsi="Arial" w:cs="Arial"/>
                <w:sz w:val="18"/>
                <w:lang w:val="sv-SE" w:eastAsia="ko-KR"/>
              </w:rPr>
              <w:t xml:space="preserve"> </w:t>
            </w:r>
            <w:r>
              <w:rPr>
                <w:rFonts w:ascii="Arial" w:hAnsi="Arial" w:cs="Arial"/>
                <w:sz w:val="18"/>
                <w:szCs w:val="18"/>
                <w:lang w:val="sv-SE"/>
              </w:rPr>
              <w:t>–</w:t>
            </w:r>
            <w:r>
              <w:rPr>
                <w:rFonts w:ascii="Arial" w:eastAsia="Calibri" w:hAnsi="Arial" w:cs="Arial"/>
                <w:sz w:val="18"/>
                <w:lang w:val="sv-SE" w:eastAsia="ko-KR"/>
              </w:rPr>
              <w:t xml:space="preserve"> </w:t>
            </w:r>
            <w:r>
              <w:rPr>
                <w:rFonts w:ascii="Arial" w:eastAsia="SimSun" w:hAnsi="Arial" w:cs="Arial" w:hint="eastAsia"/>
                <w:sz w:val="18"/>
                <w:szCs w:val="18"/>
                <w:lang w:val="en-US" w:eastAsia="zh-CN"/>
              </w:rPr>
              <w:t xml:space="preserve">2400 </w:t>
            </w:r>
            <w:r>
              <w:rPr>
                <w:rFonts w:ascii="Arial" w:hAnsi="Arial" w:cs="Arial"/>
                <w:sz w:val="18"/>
                <w:szCs w:val="18"/>
                <w:lang w:val="sv-SE"/>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D31516C" w14:textId="77777777" w:rsidR="008F4D94" w:rsidRDefault="008F4D94" w:rsidP="006A46EC">
            <w:pPr>
              <w:keepNext/>
              <w:keepLines/>
              <w:spacing w:after="0"/>
              <w:jc w:val="center"/>
              <w:rPr>
                <w:rFonts w:ascii="Arial" w:eastAsia="SimSun" w:hAnsi="Arial" w:cs="Arial"/>
                <w:sz w:val="18"/>
                <w:lang w:val="en-US" w:eastAsia="zh-CN"/>
              </w:rPr>
            </w:pPr>
            <w:r>
              <w:rPr>
                <w:rFonts w:ascii="Arial" w:eastAsia="SimSun" w:hAnsi="Arial" w:cs="Arial" w:hint="eastAsia"/>
                <w:sz w:val="18"/>
                <w:szCs w:val="18"/>
                <w:lang w:val="en-US" w:eastAsia="zh-CN"/>
              </w:rPr>
              <w:t>TDD</w:t>
            </w:r>
          </w:p>
        </w:tc>
      </w:tr>
      <w:tr w:rsidR="008F4D94" w14:paraId="18BB7303"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4A60908" w14:textId="77777777" w:rsidR="008F4D94" w:rsidRDefault="008F4D94" w:rsidP="006A46EC">
            <w:pPr>
              <w:keepNext/>
              <w:keepLines/>
              <w:spacing w:after="0"/>
              <w:jc w:val="center"/>
              <w:rPr>
                <w:rFonts w:ascii="Arial" w:eastAsia="SimSun" w:hAnsi="Arial" w:cs="Arial"/>
                <w:sz w:val="18"/>
                <w:szCs w:val="18"/>
                <w:lang w:val="en-US" w:eastAsia="zh-CN"/>
              </w:rPr>
            </w:pPr>
            <w:r>
              <w:rPr>
                <w:rFonts w:ascii="Arial" w:hAnsi="Arial" w:cs="Arial"/>
                <w:sz w:val="18"/>
                <w:szCs w:val="18"/>
              </w:rPr>
              <w:t>n</w:t>
            </w:r>
            <w:r>
              <w:rPr>
                <w:rFonts w:ascii="Arial" w:eastAsia="SimSun" w:hAnsi="Arial" w:cs="Arial" w:hint="eastAsia"/>
                <w:sz w:val="18"/>
                <w:szCs w:val="18"/>
                <w:lang w:val="en-US" w:eastAsia="zh-CN"/>
              </w:rPr>
              <w:t>79</w:t>
            </w:r>
          </w:p>
        </w:tc>
        <w:tc>
          <w:tcPr>
            <w:tcW w:w="3536" w:type="dxa"/>
            <w:tcBorders>
              <w:top w:val="single" w:sz="4" w:space="0" w:color="auto"/>
              <w:left w:val="single" w:sz="4" w:space="0" w:color="auto"/>
              <w:bottom w:val="single" w:sz="4" w:space="0" w:color="auto"/>
              <w:right w:val="single" w:sz="4" w:space="0" w:color="auto"/>
            </w:tcBorders>
            <w:vAlign w:val="center"/>
          </w:tcPr>
          <w:p w14:paraId="20B5763D" w14:textId="77777777" w:rsidR="008F4D94" w:rsidRDefault="008F4D94" w:rsidP="006A46EC">
            <w:pPr>
              <w:keepNext/>
              <w:keepLines/>
              <w:spacing w:after="0"/>
              <w:jc w:val="center"/>
              <w:rPr>
                <w:rFonts w:ascii="Arial" w:hAnsi="Arial" w:cs="Arial"/>
                <w:sz w:val="18"/>
                <w:szCs w:val="18"/>
              </w:rPr>
            </w:pPr>
            <w:r>
              <w:rPr>
                <w:rFonts w:ascii="Arial" w:eastAsia="SimSun" w:hAnsi="Arial" w:cs="Arial" w:hint="eastAsia"/>
                <w:sz w:val="18"/>
                <w:szCs w:val="18"/>
                <w:lang w:val="en-US" w:eastAsia="zh-CN"/>
              </w:rPr>
              <w:t xml:space="preserve">4400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SimSun" w:hAnsi="Arial" w:cs="Arial" w:hint="eastAsia"/>
                <w:sz w:val="18"/>
                <w:szCs w:val="18"/>
                <w:lang w:val="en-US" w:eastAsia="zh-CN"/>
              </w:rPr>
              <w:t xml:space="preserve">5000 </w:t>
            </w:r>
            <w:r>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C85BF39" w14:textId="77777777" w:rsidR="008F4D94" w:rsidRDefault="008F4D94" w:rsidP="006A46EC">
            <w:pPr>
              <w:keepNext/>
              <w:keepLines/>
              <w:spacing w:after="0"/>
              <w:jc w:val="center"/>
              <w:rPr>
                <w:rFonts w:ascii="Arial" w:hAnsi="Arial" w:cs="Arial"/>
                <w:sz w:val="18"/>
                <w:szCs w:val="18"/>
              </w:rPr>
            </w:pPr>
            <w:r>
              <w:rPr>
                <w:rFonts w:ascii="Arial" w:eastAsia="SimSun" w:hAnsi="Arial" w:cs="Arial" w:hint="eastAsia"/>
                <w:sz w:val="18"/>
                <w:szCs w:val="18"/>
                <w:lang w:val="en-US" w:eastAsia="zh-CN"/>
              </w:rPr>
              <w:t xml:space="preserve">4400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SimSun" w:hAnsi="Arial" w:cs="Arial" w:hint="eastAsia"/>
                <w:sz w:val="18"/>
                <w:szCs w:val="18"/>
                <w:lang w:val="en-US" w:eastAsia="zh-CN"/>
              </w:rPr>
              <w:t xml:space="preserve">5000 </w:t>
            </w:r>
            <w:r>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205EF55" w14:textId="77777777" w:rsidR="008F4D94" w:rsidRDefault="008F4D94" w:rsidP="006A46EC">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TDD</w:t>
            </w:r>
          </w:p>
        </w:tc>
      </w:tr>
    </w:tbl>
    <w:p w14:paraId="6A37F97A" w14:textId="77777777" w:rsidR="008F4D94" w:rsidRDefault="008F4D94" w:rsidP="008F4D94">
      <w:pPr>
        <w:rPr>
          <w:lang w:eastAsia="zh-CN"/>
        </w:rPr>
      </w:pPr>
    </w:p>
    <w:p w14:paraId="006AB0CA" w14:textId="77777777" w:rsidR="008F4D94" w:rsidRDefault="008F4D94" w:rsidP="008F4D94">
      <w:pPr>
        <w:pStyle w:val="Heading4"/>
        <w:numPr>
          <w:ilvl w:val="3"/>
          <w:numId w:val="0"/>
        </w:numPr>
      </w:pPr>
      <w:bookmarkStart w:id="458" w:name="_Toc183507988"/>
      <w:r>
        <w:rPr>
          <w:rFonts w:eastAsia="SimSun" w:hint="eastAsia"/>
          <w:lang w:eastAsia="zh-CN"/>
        </w:rPr>
        <w:t>5.36</w:t>
      </w:r>
      <w:r>
        <w:t>.1.2</w:t>
      </w:r>
      <w:r>
        <w:tab/>
      </w:r>
      <w:r>
        <w:rPr>
          <w:rFonts w:cs="Arial"/>
          <w:lang w:eastAsia="zh-CN"/>
        </w:rPr>
        <w:t>Channel bandwidths per operating band for CA</w:t>
      </w:r>
      <w:bookmarkEnd w:id="458"/>
    </w:p>
    <w:p w14:paraId="180CE557" w14:textId="77777777" w:rsidR="008F4D94" w:rsidRDefault="008F4D94" w:rsidP="008F4D94">
      <w:pPr>
        <w:pStyle w:val="TH"/>
        <w:rPr>
          <w:lang w:val="en-US" w:eastAsia="zh-CN"/>
        </w:rPr>
      </w:pPr>
      <w:r>
        <w:rPr>
          <w:rFonts w:cs="Arial"/>
        </w:rPr>
        <w:t xml:space="preserve">Table </w:t>
      </w:r>
      <w:r>
        <w:rPr>
          <w:rFonts w:cs="Arial" w:hint="eastAsia"/>
          <w:lang w:val="en-US" w:eastAsia="zh-CN"/>
        </w:rPr>
        <w:t>5.36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F4D94" w14:paraId="6B903982"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1C6F7AC" w14:textId="77777777" w:rsidR="008F4D94" w:rsidRDefault="008F4D94" w:rsidP="006A46EC">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9186841" w14:textId="77777777" w:rsidR="008F4D94" w:rsidRDefault="008F4D94" w:rsidP="006A46E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8642A7B" w14:textId="77777777" w:rsidR="008F4D94" w:rsidRDefault="008F4D94" w:rsidP="006A46E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BE7240" w14:textId="77777777" w:rsidR="008F4D94" w:rsidRDefault="008F4D94" w:rsidP="006A46EC">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631B240" w14:textId="77777777" w:rsidR="008F4D94" w:rsidRDefault="008F4D94" w:rsidP="006A46EC">
            <w:pPr>
              <w:pStyle w:val="TAH"/>
              <w:overflowPunct w:val="0"/>
              <w:autoSpaceDE w:val="0"/>
              <w:autoSpaceDN w:val="0"/>
              <w:adjustRightInd w:val="0"/>
              <w:rPr>
                <w:szCs w:val="18"/>
                <w:lang w:val="en-US" w:eastAsia="zh-CN"/>
              </w:rPr>
            </w:pPr>
            <w:r>
              <w:t>Bandwidth combination set</w:t>
            </w:r>
          </w:p>
        </w:tc>
      </w:tr>
      <w:tr w:rsidR="008F4D94" w14:paraId="248BE8AB" w14:textId="77777777" w:rsidTr="006A46EC">
        <w:trPr>
          <w:trHeight w:val="216"/>
        </w:trPr>
        <w:tc>
          <w:tcPr>
            <w:tcW w:w="1983" w:type="dxa"/>
            <w:tcBorders>
              <w:top w:val="single" w:sz="4" w:space="0" w:color="auto"/>
              <w:left w:val="single" w:sz="4" w:space="0" w:color="auto"/>
              <w:bottom w:val="nil"/>
              <w:right w:val="single" w:sz="4" w:space="0" w:color="auto"/>
            </w:tcBorders>
            <w:shd w:val="clear" w:color="auto" w:fill="auto"/>
            <w:vAlign w:val="center"/>
          </w:tcPr>
          <w:p w14:paraId="16FB1E99" w14:textId="77777777" w:rsidR="008F4D94" w:rsidRDefault="008F4D94" w:rsidP="006A46EC">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eastAsia="SimSun" w:hint="eastAsia"/>
                <w:szCs w:val="18"/>
                <w:lang w:val="en-US"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D19C7D" w14:textId="77777777" w:rsidR="008F4D94" w:rsidRDefault="008F4D94" w:rsidP="006A46EC">
            <w:pPr>
              <w:pStyle w:val="TAC"/>
              <w:overflowPunct w:val="0"/>
              <w:autoSpaceDE w:val="0"/>
              <w:autoSpaceDN w:val="0"/>
              <w:adjustRightInd w:val="0"/>
              <w:rPr>
                <w:szCs w:val="18"/>
                <w:lang w:eastAsia="zh-CN"/>
              </w:rPr>
            </w:pPr>
            <w:r>
              <w:rPr>
                <w:rFonts w:hint="eastAsia"/>
                <w:szCs w:val="18"/>
                <w:lang w:eastAsia="zh-CN"/>
              </w:rPr>
              <w:t>CA_n3A-n40A</w:t>
            </w:r>
          </w:p>
          <w:p w14:paraId="166D3723" w14:textId="77777777" w:rsidR="008F4D94" w:rsidRDefault="008F4D94" w:rsidP="006A46EC">
            <w:pPr>
              <w:pStyle w:val="TAC"/>
              <w:overflowPunct w:val="0"/>
              <w:autoSpaceDE w:val="0"/>
              <w:autoSpaceDN w:val="0"/>
              <w:adjustRightInd w:val="0"/>
              <w:rPr>
                <w:szCs w:val="18"/>
                <w:lang w:eastAsia="zh-CN"/>
              </w:rPr>
            </w:pPr>
            <w:r>
              <w:rPr>
                <w:rFonts w:hint="eastAsia"/>
                <w:szCs w:val="18"/>
                <w:lang w:eastAsia="zh-CN"/>
              </w:rPr>
              <w:t>CA_n3A-n79A</w:t>
            </w:r>
          </w:p>
          <w:p w14:paraId="76E8F761" w14:textId="77777777" w:rsidR="008F4D94" w:rsidRDefault="008F4D94" w:rsidP="006A46EC">
            <w:pPr>
              <w:pStyle w:val="TAC"/>
              <w:overflowPunct w:val="0"/>
              <w:autoSpaceDE w:val="0"/>
              <w:autoSpaceDN w:val="0"/>
              <w:adjustRightInd w:val="0"/>
              <w:rPr>
                <w:rFonts w:eastAsia="SimSun"/>
                <w:szCs w:val="18"/>
                <w:lang w:val="en-US" w:eastAsia="zh-CN"/>
              </w:rPr>
            </w:pPr>
            <w:r>
              <w:rPr>
                <w:rFonts w:hint="eastAsia"/>
                <w:szCs w:val="18"/>
                <w:lang w:eastAsia="zh-CN"/>
              </w:rPr>
              <w:t>CA_n40A-n79A</w:t>
            </w:r>
          </w:p>
        </w:tc>
        <w:tc>
          <w:tcPr>
            <w:tcW w:w="730" w:type="dxa"/>
            <w:tcBorders>
              <w:left w:val="single" w:sz="4" w:space="0" w:color="auto"/>
              <w:right w:val="single" w:sz="4" w:space="0" w:color="auto"/>
            </w:tcBorders>
            <w:vAlign w:val="center"/>
          </w:tcPr>
          <w:p w14:paraId="626730E2" w14:textId="77777777" w:rsidR="008F4D94" w:rsidRDefault="008F4D94" w:rsidP="006A46EC">
            <w:pPr>
              <w:pStyle w:val="TAC"/>
              <w:rPr>
                <w:rFonts w:eastAsia="SimSun"/>
                <w:szCs w:val="18"/>
                <w:lang w:val="en-US" w:eastAsia="zh-CN"/>
              </w:rPr>
            </w:pPr>
            <w:r>
              <w:rPr>
                <w:rFonts w:eastAsia="SimSun" w:hint="eastAsia"/>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CB36A1" w14:textId="77777777" w:rsidR="008F4D94" w:rsidRDefault="008F4D94" w:rsidP="006A46EC">
            <w:pPr>
              <w:pStyle w:val="TAC"/>
              <w:rPr>
                <w:rFonts w:eastAsia="SimSun"/>
                <w:lang w:val="en-US" w:eastAsia="zh-CN"/>
              </w:rPr>
            </w:pPr>
            <w:bookmarkStart w:id="459" w:name="OLE_LINK10"/>
            <w:r>
              <w:rPr>
                <w:rFonts w:eastAsia="SimSun" w:cs="Arial" w:hint="eastAsia"/>
                <w:kern w:val="2"/>
                <w:lang w:val="en-US" w:eastAsia="zh-CN"/>
              </w:rPr>
              <w:t>See n3 channel bandwidths in Table 5.3.5-1</w:t>
            </w:r>
            <w:bookmarkEnd w:id="459"/>
            <w:r>
              <w:rPr>
                <w:rFonts w:eastAsia="SimSun" w:cs="Arial" w:hint="eastAsia"/>
                <w:kern w:val="2"/>
                <w:lang w:val="en-US" w:eastAsia="zh-CN"/>
              </w:rPr>
              <w:t xml:space="preserve"> </w:t>
            </w:r>
          </w:p>
        </w:tc>
        <w:tc>
          <w:tcPr>
            <w:tcW w:w="1360" w:type="dxa"/>
            <w:tcBorders>
              <w:left w:val="single" w:sz="4" w:space="0" w:color="auto"/>
              <w:bottom w:val="nil"/>
              <w:right w:val="single" w:sz="4" w:space="0" w:color="auto"/>
            </w:tcBorders>
            <w:shd w:val="clear" w:color="auto" w:fill="auto"/>
            <w:vAlign w:val="center"/>
          </w:tcPr>
          <w:p w14:paraId="2DFB80E0" w14:textId="77777777" w:rsidR="008F4D94" w:rsidRDefault="008F4D94" w:rsidP="006A46EC">
            <w:pPr>
              <w:pStyle w:val="TAC"/>
              <w:overflowPunct w:val="0"/>
              <w:autoSpaceDE w:val="0"/>
              <w:autoSpaceDN w:val="0"/>
              <w:adjustRightInd w:val="0"/>
              <w:rPr>
                <w:szCs w:val="18"/>
                <w:lang w:val="en-US" w:eastAsia="zh-CN"/>
              </w:rPr>
            </w:pPr>
            <w:r>
              <w:rPr>
                <w:rFonts w:hint="eastAsia"/>
                <w:szCs w:val="18"/>
                <w:lang w:val="en-US" w:eastAsia="zh-CN"/>
              </w:rPr>
              <w:t>4 and 5</w:t>
            </w:r>
          </w:p>
        </w:tc>
      </w:tr>
      <w:tr w:rsidR="008F4D94" w14:paraId="1B6B2B5E" w14:textId="77777777" w:rsidTr="006A46EC">
        <w:trPr>
          <w:trHeight w:val="187"/>
        </w:trPr>
        <w:tc>
          <w:tcPr>
            <w:tcW w:w="1983" w:type="dxa"/>
            <w:tcBorders>
              <w:top w:val="nil"/>
              <w:left w:val="single" w:sz="4" w:space="0" w:color="auto"/>
              <w:bottom w:val="nil"/>
              <w:right w:val="single" w:sz="4" w:space="0" w:color="auto"/>
            </w:tcBorders>
            <w:shd w:val="clear" w:color="auto" w:fill="auto"/>
            <w:vAlign w:val="center"/>
          </w:tcPr>
          <w:p w14:paraId="2669B30D" w14:textId="77777777" w:rsidR="008F4D94" w:rsidRDefault="008F4D94" w:rsidP="006A46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06C5C6" w14:textId="77777777" w:rsidR="008F4D94" w:rsidRDefault="008F4D94" w:rsidP="006A46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EDE24C7" w14:textId="77777777" w:rsidR="008F4D94" w:rsidRDefault="008F4D94" w:rsidP="006A46EC">
            <w:pPr>
              <w:pStyle w:val="TAC"/>
              <w:rPr>
                <w:rFonts w:eastAsia="SimSun"/>
                <w:szCs w:val="18"/>
                <w:lang w:val="en-US" w:eastAsia="zh-CN"/>
              </w:rPr>
            </w:pPr>
            <w:r>
              <w:rPr>
                <w:rFonts w:eastAsia="SimSun"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35DD0F" w14:textId="77777777" w:rsidR="008F4D94" w:rsidRDefault="008F4D94" w:rsidP="006A46EC">
            <w:pPr>
              <w:pStyle w:val="TAC"/>
              <w:rPr>
                <w:rFonts w:eastAsia="SimSun"/>
                <w:lang w:val="en-US" w:eastAsia="zh-CN"/>
              </w:rPr>
            </w:pPr>
            <w:r>
              <w:rPr>
                <w:rFonts w:eastAsia="SimSun" w:cs="Arial" w:hint="eastAsia"/>
                <w:kern w:val="2"/>
                <w:lang w:val="en-US" w:eastAsia="zh-CN"/>
              </w:rPr>
              <w:t xml:space="preserve">See n40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2C6E381B" w14:textId="77777777" w:rsidR="008F4D94" w:rsidRDefault="008F4D94" w:rsidP="006A46EC">
            <w:pPr>
              <w:pStyle w:val="TAC"/>
              <w:overflowPunct w:val="0"/>
              <w:autoSpaceDE w:val="0"/>
              <w:autoSpaceDN w:val="0"/>
              <w:adjustRightInd w:val="0"/>
              <w:rPr>
                <w:szCs w:val="18"/>
                <w:lang w:val="en-US" w:eastAsia="zh-CN"/>
              </w:rPr>
            </w:pPr>
          </w:p>
        </w:tc>
      </w:tr>
      <w:tr w:rsidR="008F4D94" w14:paraId="7E26180B"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6B7A87" w14:textId="77777777" w:rsidR="008F4D94" w:rsidRDefault="008F4D94" w:rsidP="006A46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894E4" w14:textId="77777777" w:rsidR="008F4D94" w:rsidRDefault="008F4D94" w:rsidP="006A46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A84AE72" w14:textId="77777777" w:rsidR="008F4D94" w:rsidRDefault="008F4D94" w:rsidP="006A46EC">
            <w:pPr>
              <w:pStyle w:val="TAC"/>
              <w:rPr>
                <w:rFonts w:eastAsia="SimSun"/>
                <w:szCs w:val="18"/>
                <w:lang w:val="en-US" w:eastAsia="zh-CN"/>
              </w:rPr>
            </w:pPr>
            <w:r>
              <w:rPr>
                <w:rFonts w:eastAsia="SimSun"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25070E" w14:textId="77777777" w:rsidR="008F4D94" w:rsidRDefault="008F4D94" w:rsidP="006A46EC">
            <w:pPr>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C9466" w14:textId="77777777" w:rsidR="008F4D94" w:rsidRDefault="008F4D94" w:rsidP="006A46EC">
            <w:pPr>
              <w:pStyle w:val="TAC"/>
              <w:overflowPunct w:val="0"/>
              <w:autoSpaceDE w:val="0"/>
              <w:autoSpaceDN w:val="0"/>
              <w:adjustRightInd w:val="0"/>
              <w:rPr>
                <w:szCs w:val="18"/>
                <w:lang w:val="en-US" w:eastAsia="zh-CN"/>
              </w:rPr>
            </w:pPr>
          </w:p>
        </w:tc>
      </w:tr>
    </w:tbl>
    <w:p w14:paraId="16755C1A" w14:textId="77777777" w:rsidR="008F4D94" w:rsidRDefault="008F4D94" w:rsidP="008F4D94">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2F5B1FE6" w14:textId="77777777" w:rsidR="008F4D94" w:rsidRDefault="008F4D94" w:rsidP="008F4D94">
      <w:pPr>
        <w:pStyle w:val="Heading4"/>
        <w:numPr>
          <w:ilvl w:val="3"/>
          <w:numId w:val="0"/>
        </w:numPr>
      </w:pPr>
      <w:bookmarkStart w:id="460" w:name="_Toc183507989"/>
      <w:r>
        <w:rPr>
          <w:rFonts w:eastAsia="SimSun" w:hint="eastAsia"/>
          <w:lang w:eastAsia="zh-CN"/>
        </w:rPr>
        <w:t>5.36</w:t>
      </w:r>
      <w:r>
        <w:t>.1.3</w:t>
      </w:r>
      <w:r>
        <w:tab/>
      </w:r>
      <w:r>
        <w:rPr>
          <w:lang w:val="en-US" w:eastAsia="zh-CN"/>
        </w:rPr>
        <w:t>∆TIB</w:t>
      </w:r>
      <w:r>
        <w:rPr>
          <w:rFonts w:hint="eastAsia"/>
          <w:lang w:val="en-US" w:eastAsia="zh-CN"/>
        </w:rPr>
        <w:t>,c</w:t>
      </w:r>
      <w:r>
        <w:rPr>
          <w:lang w:val="en-US" w:eastAsia="zh-CN"/>
        </w:rPr>
        <w:t xml:space="preserve"> and ∆RIB</w:t>
      </w:r>
      <w:r>
        <w:rPr>
          <w:rFonts w:hint="eastAsia"/>
          <w:lang w:val="en-US" w:eastAsia="zh-CN"/>
        </w:rPr>
        <w:t>,c</w:t>
      </w:r>
      <w:r>
        <w:rPr>
          <w:lang w:val="en-US" w:eastAsia="zh-CN"/>
        </w:rPr>
        <w:t xml:space="preserve"> values</w:t>
      </w:r>
      <w:bookmarkEnd w:id="460"/>
    </w:p>
    <w:p w14:paraId="55E374D9" w14:textId="77777777" w:rsidR="008F4D94" w:rsidRDefault="008F4D94" w:rsidP="008F4D94">
      <w:pPr>
        <w:rPr>
          <w:rFonts w:eastAsia="SimSun"/>
          <w:kern w:val="2"/>
          <w:lang w:val="en-US" w:eastAsia="zh-CN"/>
        </w:rPr>
      </w:pPr>
      <w:r>
        <w:rPr>
          <w:rFonts w:eastAsia="SimSun"/>
          <w:kern w:val="2"/>
          <w:lang w:val="en-US" w:eastAsia="zh-CN"/>
        </w:rPr>
        <w:t>For CA_</w:t>
      </w:r>
      <w:r>
        <w:rPr>
          <w:rFonts w:eastAsia="SimSun" w:hint="eastAsia"/>
          <w:kern w:val="2"/>
          <w:lang w:val="en-US" w:eastAsia="zh-CN"/>
        </w:rPr>
        <w:t>n3</w:t>
      </w:r>
      <w:r>
        <w:rPr>
          <w:rFonts w:eastAsia="SimSun"/>
          <w:kern w:val="2"/>
          <w:lang w:val="en-US" w:eastAsia="zh-CN"/>
        </w:rPr>
        <w:t>-</w:t>
      </w:r>
      <w:r>
        <w:rPr>
          <w:rFonts w:eastAsia="SimSun" w:hint="eastAsia"/>
          <w:kern w:val="2"/>
          <w:lang w:val="en-US" w:eastAsia="zh-CN"/>
        </w:rPr>
        <w:t>n40</w:t>
      </w:r>
      <w:r>
        <w:rPr>
          <w:rFonts w:eastAsia="SimSun"/>
          <w:kern w:val="2"/>
          <w:lang w:val="en-US" w:eastAsia="zh-CN"/>
        </w:rPr>
        <w:t>-</w:t>
      </w:r>
      <w:r>
        <w:rPr>
          <w:rFonts w:eastAsia="SimSun" w:hint="eastAsia"/>
          <w:kern w:val="2"/>
          <w:lang w:val="en-US" w:eastAsia="zh-CN"/>
        </w:rPr>
        <w:t>n79</w:t>
      </w:r>
      <w:r>
        <w:rPr>
          <w:rFonts w:eastAsia="SimSun"/>
          <w:kern w:val="2"/>
          <w:lang w:val="en-US" w:eastAsia="zh-CN"/>
        </w:rPr>
        <w:t xml:space="preserve">, the </w:t>
      </w:r>
      <w:r>
        <w:rPr>
          <w:rFonts w:eastAsia="SimSun"/>
          <w:kern w:val="2"/>
          <w:lang w:val="en-US" w:eastAsia="zh-CN"/>
        </w:rPr>
        <w:sym w:font="Symbol" w:char="F044"/>
      </w:r>
      <w:r>
        <w:rPr>
          <w:rFonts w:eastAsia="SimSun"/>
          <w:kern w:val="2"/>
          <w:lang w:val="en-US" w:eastAsia="zh-CN"/>
        </w:rPr>
        <w:t>T</w:t>
      </w:r>
      <w:r>
        <w:rPr>
          <w:rFonts w:eastAsia="SimSun"/>
          <w:kern w:val="2"/>
          <w:vertAlign w:val="subscript"/>
          <w:lang w:val="en-US" w:eastAsia="zh-CN"/>
        </w:rPr>
        <w:t xml:space="preserve">IB,c </w:t>
      </w:r>
      <w:r>
        <w:rPr>
          <w:rFonts w:eastAsia="SimSun"/>
          <w:kern w:val="2"/>
          <w:lang w:val="en-US" w:eastAsia="zh-CN"/>
        </w:rPr>
        <w:t xml:space="preserve">and </w:t>
      </w:r>
      <w:r>
        <w:rPr>
          <w:rFonts w:eastAsia="SimSun"/>
          <w:kern w:val="2"/>
          <w:lang w:val="en-US" w:eastAsia="zh-CN"/>
        </w:rPr>
        <w:sym w:font="Symbol" w:char="F044"/>
      </w:r>
      <w:r>
        <w:rPr>
          <w:rFonts w:eastAsia="SimSun"/>
          <w:kern w:val="2"/>
          <w:lang w:val="en-US" w:eastAsia="zh-CN"/>
        </w:rPr>
        <w:t>R</w:t>
      </w:r>
      <w:r>
        <w:rPr>
          <w:rFonts w:eastAsia="SimSun"/>
          <w:kern w:val="2"/>
          <w:vertAlign w:val="subscript"/>
          <w:lang w:val="en-US" w:eastAsia="zh-CN"/>
        </w:rPr>
        <w:t>IB,c</w:t>
      </w:r>
      <w:r>
        <w:rPr>
          <w:rFonts w:eastAsia="SimSun"/>
          <w:kern w:val="2"/>
          <w:lang w:val="en-US" w:eastAsia="zh-CN"/>
        </w:rPr>
        <w:t xml:space="preserve"> values </w:t>
      </w:r>
      <w:r>
        <w:rPr>
          <w:rFonts w:eastAsia="SimSun" w:hint="eastAsia"/>
          <w:kern w:val="2"/>
          <w:lang w:val="en-US" w:eastAsia="zh-CN"/>
        </w:rPr>
        <w:t>are proposed in the following tables:</w:t>
      </w:r>
    </w:p>
    <w:p w14:paraId="12068ED0" w14:textId="77777777" w:rsidR="008F4D94" w:rsidRDefault="008F4D94" w:rsidP="008F4D94">
      <w:pPr>
        <w:pStyle w:val="TH"/>
      </w:pPr>
      <w:r>
        <w:rPr>
          <w:rFonts w:cs="Arial"/>
        </w:rPr>
        <w:t>Table 5.36.1.3-1: ΔT</w:t>
      </w:r>
      <w:r>
        <w:rPr>
          <w:rFonts w:cs="Arial"/>
          <w:vertAlign w:val="subscript"/>
        </w:rPr>
        <w:t>IB,c</w:t>
      </w:r>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14:paraId="2072E9CF" w14:textId="77777777" w:rsidTr="006A46EC">
        <w:trPr>
          <w:jc w:val="center"/>
        </w:trPr>
        <w:tc>
          <w:tcPr>
            <w:tcW w:w="2336" w:type="dxa"/>
            <w:vMerge w:val="restart"/>
            <w:tcBorders>
              <w:top w:val="single" w:sz="4" w:space="0" w:color="auto"/>
              <w:left w:val="single" w:sz="4" w:space="0" w:color="auto"/>
              <w:right w:val="single" w:sz="4" w:space="0" w:color="auto"/>
            </w:tcBorders>
          </w:tcPr>
          <w:p w14:paraId="20A17D35" w14:textId="77777777" w:rsidR="008F4D94" w:rsidRDefault="008F4D94" w:rsidP="006A46EC">
            <w:pPr>
              <w:keepNext/>
              <w:keepLines/>
              <w:spacing w:after="0"/>
              <w:jc w:val="center"/>
              <w:rPr>
                <w:rFonts w:ascii="Arial" w:eastAsia="SimSun" w:hAnsi="Arial" w:cs="Arial"/>
                <w:b/>
                <w:sz w:val="18"/>
                <w:szCs w:val="18"/>
              </w:rPr>
            </w:pPr>
            <w:r>
              <w:rPr>
                <w:rFonts w:ascii="Arial" w:eastAsia="SimSun" w:hAnsi="Arial" w:cs="Arial"/>
                <w:b/>
                <w:sz w:val="18"/>
                <w:szCs w:val="18"/>
              </w:rPr>
              <w:t xml:space="preserve">Inter-band </w:t>
            </w:r>
            <w:r>
              <w:rPr>
                <w:rFonts w:ascii="Arial" w:eastAsia="SimSun" w:hAnsi="Arial" w:cs="Arial"/>
                <w:b/>
                <w:sz w:val="18"/>
                <w:szCs w:val="18"/>
                <w:lang w:eastAsia="zh-CN"/>
              </w:rPr>
              <w:t>CA</w:t>
            </w:r>
            <w:r>
              <w:rPr>
                <w:rFonts w:ascii="Arial" w:eastAsia="SimSun" w:hAnsi="Arial" w:cs="Arial"/>
                <w:b/>
                <w:sz w:val="18"/>
                <w:szCs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E4D2435" w14:textId="77777777" w:rsidR="008F4D94" w:rsidRDefault="008F4D94" w:rsidP="006A46EC">
            <w:pPr>
              <w:keepNext/>
              <w:keepLines/>
              <w:spacing w:after="0"/>
              <w:jc w:val="center"/>
              <w:rPr>
                <w:rFonts w:ascii="Arial" w:eastAsia="SimSun" w:hAnsi="Arial" w:cs="Arial"/>
                <w:b/>
                <w:sz w:val="18"/>
                <w:szCs w:val="18"/>
              </w:rPr>
            </w:pPr>
            <w:r>
              <w:rPr>
                <w:rFonts w:ascii="Arial" w:eastAsia="SimSun" w:hAnsi="Arial" w:cs="Arial"/>
                <w:b/>
                <w:sz w:val="18"/>
                <w:szCs w:val="18"/>
              </w:rPr>
              <w:t>ΔT</w:t>
            </w:r>
            <w:r>
              <w:rPr>
                <w:rFonts w:ascii="Arial" w:eastAsia="SimSun" w:hAnsi="Arial" w:cs="Arial"/>
                <w:b/>
                <w:sz w:val="18"/>
                <w:szCs w:val="18"/>
                <w:vertAlign w:val="subscript"/>
              </w:rPr>
              <w:t>IB,c</w:t>
            </w:r>
            <w:r>
              <w:rPr>
                <w:rFonts w:ascii="Arial" w:eastAsia="SimSun" w:hAnsi="Arial" w:cs="Arial"/>
                <w:b/>
                <w:sz w:val="18"/>
                <w:szCs w:val="18"/>
              </w:rPr>
              <w:t xml:space="preserve"> for NR bands (dB)</w:t>
            </w:r>
            <w:r>
              <w:rPr>
                <w:rFonts w:ascii="Arial" w:eastAsia="SimSun" w:hAnsi="Arial" w:cs="Arial"/>
                <w:b/>
                <w:sz w:val="18"/>
                <w:szCs w:val="18"/>
                <w:vertAlign w:val="superscript"/>
              </w:rPr>
              <w:t>8</w:t>
            </w:r>
          </w:p>
        </w:tc>
      </w:tr>
      <w:tr w:rsidR="008F4D94" w14:paraId="6BABF7FE" w14:textId="77777777" w:rsidTr="006A46EC">
        <w:trPr>
          <w:jc w:val="center"/>
        </w:trPr>
        <w:tc>
          <w:tcPr>
            <w:tcW w:w="2336" w:type="dxa"/>
            <w:vMerge/>
            <w:tcBorders>
              <w:left w:val="single" w:sz="4" w:space="0" w:color="auto"/>
              <w:bottom w:val="single" w:sz="4" w:space="0" w:color="auto"/>
              <w:right w:val="single" w:sz="4" w:space="0" w:color="auto"/>
            </w:tcBorders>
          </w:tcPr>
          <w:p w14:paraId="73807B0B" w14:textId="77777777" w:rsidR="008F4D94" w:rsidRDefault="008F4D94" w:rsidP="006A46EC">
            <w:pPr>
              <w:keepNext/>
              <w:keepLines/>
              <w:spacing w:after="0"/>
              <w:jc w:val="center"/>
              <w:rPr>
                <w:rFonts w:ascii="Arial" w:eastAsia="SimSun" w:hAnsi="Arial" w:cs="Arial"/>
                <w:b/>
                <w:sz w:val="18"/>
                <w:szCs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2FD54D3" w14:textId="77777777" w:rsidR="008F4D94" w:rsidRDefault="008F4D94" w:rsidP="006A46EC">
            <w:pPr>
              <w:keepNext/>
              <w:keepLines/>
              <w:spacing w:after="0"/>
              <w:jc w:val="center"/>
              <w:rPr>
                <w:rFonts w:ascii="Arial" w:eastAsia="SimSun" w:hAnsi="Arial" w:cs="Arial"/>
                <w:b/>
                <w:sz w:val="18"/>
                <w:szCs w:val="18"/>
              </w:rPr>
            </w:pPr>
            <w:r>
              <w:rPr>
                <w:rFonts w:ascii="Arial" w:eastAsia="SimSun" w:hAnsi="Arial" w:cs="Arial"/>
                <w:b/>
                <w:sz w:val="18"/>
                <w:szCs w:val="18"/>
              </w:rPr>
              <w:t>Component band in order of bands in configuration</w:t>
            </w:r>
            <w:r>
              <w:rPr>
                <w:rFonts w:ascii="Arial" w:eastAsia="SimSun" w:hAnsi="Arial" w:cs="Arial"/>
                <w:b/>
                <w:sz w:val="18"/>
                <w:szCs w:val="18"/>
                <w:vertAlign w:val="superscript"/>
              </w:rPr>
              <w:t>9</w:t>
            </w:r>
          </w:p>
        </w:tc>
      </w:tr>
      <w:tr w:rsidR="008F4D94" w14:paraId="03462FAD" w14:textId="77777777" w:rsidTr="006A46E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55C735" w14:textId="77777777" w:rsidR="008F4D94" w:rsidRDefault="008F4D94" w:rsidP="006A46EC">
            <w:pPr>
              <w:keepNext/>
              <w:keepLines/>
              <w:spacing w:after="0"/>
              <w:jc w:val="center"/>
              <w:rPr>
                <w:rFonts w:ascii="Arial" w:hAnsi="Arial" w:cs="Arial"/>
                <w:sz w:val="18"/>
                <w:szCs w:val="18"/>
                <w:lang w:eastAsia="zh-CN"/>
              </w:rPr>
            </w:pPr>
            <w:r>
              <w:rPr>
                <w:rFonts w:ascii="Arial" w:eastAsia="SimSun" w:hAnsi="Arial" w:cs="Arial"/>
                <w:kern w:val="2"/>
                <w:sz w:val="18"/>
                <w:szCs w:val="18"/>
                <w:lang w:val="en-US" w:eastAsia="zh-CN"/>
              </w:rPr>
              <w:t>CA_</w:t>
            </w:r>
            <w:r>
              <w:rPr>
                <w:rFonts w:ascii="Arial" w:eastAsia="SimSun" w:hAnsi="Arial" w:cs="Arial" w:hint="eastAsia"/>
                <w:kern w:val="2"/>
                <w:sz w:val="18"/>
                <w:szCs w:val="18"/>
                <w:lang w:val="en-US" w:eastAsia="zh-CN"/>
              </w:rPr>
              <w:t>n3</w:t>
            </w:r>
            <w:r>
              <w:rPr>
                <w:rFonts w:ascii="Arial" w:eastAsia="SimSun" w:hAnsi="Arial" w:cs="Arial"/>
                <w:kern w:val="2"/>
                <w:sz w:val="18"/>
                <w:szCs w:val="18"/>
                <w:lang w:val="en-US"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58C80083" w14:textId="77777777" w:rsidR="008F4D94" w:rsidRDefault="008F4D94" w:rsidP="006A46E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C88DA4" w14:textId="77777777" w:rsidR="008F4D94" w:rsidRDefault="008F4D94" w:rsidP="006A46E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EE7D35" w14:textId="77777777" w:rsidR="008F4D94" w:rsidRDefault="008F4D94" w:rsidP="006A46EC">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0.8</w:t>
            </w:r>
          </w:p>
        </w:tc>
      </w:tr>
      <w:tr w:rsidR="008F4D94" w14:paraId="0C709B1D" w14:textId="77777777" w:rsidTr="006A46E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69FB606" w14:textId="77777777" w:rsidR="008F4D94" w:rsidRDefault="008F4D94" w:rsidP="006A46EC">
            <w:pPr>
              <w:pStyle w:val="TAN"/>
              <w:rPr>
                <w:szCs w:val="18"/>
                <w:lang w:eastAsia="ja-JP"/>
              </w:rPr>
            </w:pPr>
            <w:r>
              <w:rPr>
                <w:rFonts w:cs="Arial"/>
                <w:szCs w:val="18"/>
                <w:lang w:eastAsia="ja-JP"/>
              </w:rPr>
              <w:t>NOTE 8:</w:t>
            </w:r>
            <w:r>
              <w:rPr>
                <w:rFonts w:cs="Arial"/>
                <w:szCs w:val="18"/>
                <w:lang w:eastAsia="ja-JP"/>
              </w:rPr>
              <w:tab/>
              <w:t>“-” denotes ΔT</w:t>
            </w:r>
            <w:r>
              <w:rPr>
                <w:rFonts w:cs="Arial"/>
                <w:szCs w:val="18"/>
                <w:vertAlign w:val="subscript"/>
                <w:lang w:eastAsia="ja-JP"/>
              </w:rPr>
              <w:t>IB,c</w:t>
            </w:r>
            <w:r>
              <w:rPr>
                <w:rFonts w:cs="Arial"/>
                <w:szCs w:val="18"/>
                <w:lang w:eastAsia="ja-JP"/>
              </w:rPr>
              <w:t xml:space="preserve"> = 0.</w:t>
            </w:r>
          </w:p>
          <w:p w14:paraId="2816C42C" w14:textId="77777777" w:rsidR="008F4D94" w:rsidRDefault="008F4D94" w:rsidP="006A46EC">
            <w:pPr>
              <w:pStyle w:val="TAN"/>
              <w:rPr>
                <w:szCs w:val="18"/>
                <w:lang w:eastAsia="zh-CN"/>
              </w:rPr>
            </w:pPr>
            <w:r>
              <w:rPr>
                <w:rFonts w:eastAsia="DengXian" w:cs="Arial"/>
                <w:szCs w:val="18"/>
              </w:rPr>
              <w:t>NOTE 9:</w:t>
            </w:r>
            <w:r>
              <w:rPr>
                <w:rFonts w:eastAsia="DengXian" w:cs="Arial"/>
                <w:szCs w:val="18"/>
              </w:rPr>
              <w:tab/>
              <w:t>The component band order in the configuration should be listed by the order of NR bands, such as for CA_n1-n3-n5 the band order from left to right is n1, n3 and n5.</w:t>
            </w:r>
          </w:p>
        </w:tc>
      </w:tr>
    </w:tbl>
    <w:p w14:paraId="56FB53D1" w14:textId="77777777" w:rsidR="008F4D94" w:rsidRDefault="008F4D94" w:rsidP="008F4D94">
      <w:pPr>
        <w:rPr>
          <w:rFonts w:ascii="Arial" w:hAnsi="Arial" w:cs="Arial"/>
          <w:lang w:eastAsia="ko-KR"/>
        </w:rPr>
      </w:pPr>
    </w:p>
    <w:p w14:paraId="02CB602E" w14:textId="77777777" w:rsidR="008F4D94" w:rsidRDefault="008F4D94" w:rsidP="008F4D94">
      <w:pPr>
        <w:pStyle w:val="TH"/>
      </w:pPr>
      <w:r>
        <w:rPr>
          <w:rFonts w:cs="Arial"/>
        </w:rPr>
        <w:t>Table 5.36.1.3-2: ΔR</w:t>
      </w:r>
      <w:r>
        <w:rPr>
          <w:rFonts w:cs="Arial"/>
          <w:vertAlign w:val="subscript"/>
        </w:rPr>
        <w:t>IB,c</w:t>
      </w:r>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8F4D94" w14:paraId="72B724B9" w14:textId="77777777" w:rsidTr="006A46EC">
        <w:trPr>
          <w:trHeight w:val="187"/>
          <w:jc w:val="center"/>
        </w:trPr>
        <w:tc>
          <w:tcPr>
            <w:tcW w:w="1594" w:type="dxa"/>
            <w:vMerge w:val="restart"/>
          </w:tcPr>
          <w:p w14:paraId="4F3583BA" w14:textId="77777777" w:rsidR="008F4D94" w:rsidRDefault="008F4D94" w:rsidP="006A46EC">
            <w:pPr>
              <w:keepNext/>
              <w:keepLines/>
              <w:spacing w:after="0"/>
              <w:jc w:val="center"/>
              <w:rPr>
                <w:rFonts w:ascii="Arial" w:eastAsia="DengXian" w:hAnsi="Arial" w:cs="Arial"/>
                <w:b/>
                <w:sz w:val="18"/>
                <w:szCs w:val="18"/>
              </w:rPr>
            </w:pPr>
            <w:r>
              <w:rPr>
                <w:rFonts w:ascii="Arial" w:eastAsia="DengXian" w:hAnsi="Arial" w:cs="Arial"/>
                <w:b/>
                <w:sz w:val="18"/>
                <w:szCs w:val="18"/>
              </w:rPr>
              <w:t>Inter-band CA combination</w:t>
            </w:r>
          </w:p>
        </w:tc>
        <w:tc>
          <w:tcPr>
            <w:tcW w:w="5845" w:type="dxa"/>
            <w:gridSpan w:val="3"/>
            <w:vAlign w:val="center"/>
          </w:tcPr>
          <w:p w14:paraId="530B4732" w14:textId="77777777" w:rsidR="008F4D94" w:rsidRDefault="008F4D94" w:rsidP="006A46EC">
            <w:pPr>
              <w:keepNext/>
              <w:keepLines/>
              <w:spacing w:after="0"/>
              <w:jc w:val="center"/>
              <w:rPr>
                <w:rFonts w:ascii="Arial" w:eastAsia="DengXian" w:hAnsi="Arial" w:cs="Arial"/>
                <w:b/>
                <w:sz w:val="18"/>
                <w:szCs w:val="18"/>
              </w:rPr>
            </w:pPr>
            <w:r>
              <w:rPr>
                <w:rFonts w:ascii="Arial" w:eastAsia="DengXian" w:hAnsi="Arial" w:cs="Arial"/>
                <w:b/>
                <w:sz w:val="18"/>
                <w:szCs w:val="18"/>
              </w:rPr>
              <w:t>ΔR</w:t>
            </w:r>
            <w:r>
              <w:rPr>
                <w:rFonts w:ascii="Arial" w:eastAsia="DengXian" w:hAnsi="Arial" w:cs="Arial"/>
                <w:b/>
                <w:sz w:val="18"/>
                <w:szCs w:val="18"/>
                <w:vertAlign w:val="subscript"/>
              </w:rPr>
              <w:t>IB,c</w:t>
            </w:r>
            <w:r>
              <w:rPr>
                <w:rFonts w:ascii="Arial" w:eastAsia="DengXian" w:hAnsi="Arial" w:cs="Arial"/>
                <w:b/>
                <w:sz w:val="18"/>
                <w:szCs w:val="18"/>
              </w:rPr>
              <w:t xml:space="preserve"> for NR bands (dB)</w:t>
            </w:r>
            <w:r>
              <w:rPr>
                <w:rFonts w:ascii="Arial" w:eastAsia="DengXian" w:hAnsi="Arial" w:cs="Arial"/>
                <w:b/>
                <w:sz w:val="18"/>
                <w:szCs w:val="18"/>
                <w:vertAlign w:val="superscript"/>
              </w:rPr>
              <w:t>9</w:t>
            </w:r>
          </w:p>
        </w:tc>
      </w:tr>
      <w:tr w:rsidR="008F4D94" w14:paraId="58CAC73A" w14:textId="77777777" w:rsidTr="006A46EC">
        <w:trPr>
          <w:trHeight w:val="187"/>
          <w:jc w:val="center"/>
        </w:trPr>
        <w:tc>
          <w:tcPr>
            <w:tcW w:w="1594" w:type="dxa"/>
            <w:vMerge/>
            <w:tcBorders>
              <w:bottom w:val="single" w:sz="4" w:space="0" w:color="auto"/>
            </w:tcBorders>
          </w:tcPr>
          <w:p w14:paraId="7708CC0F" w14:textId="77777777" w:rsidR="008F4D94" w:rsidRDefault="008F4D94" w:rsidP="006A46EC">
            <w:pPr>
              <w:keepNext/>
              <w:keepLines/>
              <w:spacing w:after="0"/>
              <w:jc w:val="center"/>
              <w:rPr>
                <w:rFonts w:ascii="Arial" w:eastAsia="DengXian" w:hAnsi="Arial" w:cs="Arial"/>
                <w:b/>
                <w:sz w:val="18"/>
                <w:szCs w:val="18"/>
              </w:rPr>
            </w:pPr>
          </w:p>
        </w:tc>
        <w:tc>
          <w:tcPr>
            <w:tcW w:w="5845" w:type="dxa"/>
            <w:gridSpan w:val="3"/>
            <w:vAlign w:val="center"/>
          </w:tcPr>
          <w:p w14:paraId="27894939" w14:textId="77777777" w:rsidR="008F4D94" w:rsidRDefault="008F4D94" w:rsidP="006A46EC">
            <w:pPr>
              <w:keepNext/>
              <w:keepLines/>
              <w:spacing w:after="0"/>
              <w:jc w:val="center"/>
              <w:rPr>
                <w:rFonts w:ascii="Arial" w:eastAsia="DengXian" w:hAnsi="Arial" w:cs="Arial"/>
                <w:b/>
                <w:sz w:val="18"/>
                <w:szCs w:val="18"/>
              </w:rPr>
            </w:pPr>
            <w:r>
              <w:rPr>
                <w:rFonts w:ascii="Arial" w:eastAsia="DengXian" w:hAnsi="Arial" w:cs="Arial"/>
                <w:b/>
                <w:sz w:val="18"/>
                <w:szCs w:val="18"/>
              </w:rPr>
              <w:t>Component band in order of bands in configuration</w:t>
            </w:r>
            <w:r>
              <w:rPr>
                <w:rFonts w:ascii="Arial" w:eastAsia="DengXian" w:hAnsi="Arial" w:cs="Arial"/>
                <w:b/>
                <w:sz w:val="18"/>
                <w:szCs w:val="18"/>
                <w:vertAlign w:val="superscript"/>
              </w:rPr>
              <w:t>10</w:t>
            </w:r>
          </w:p>
        </w:tc>
      </w:tr>
      <w:tr w:rsidR="008F4D94" w14:paraId="4533B25B" w14:textId="77777777" w:rsidTr="006A46EC">
        <w:trPr>
          <w:trHeight w:val="187"/>
          <w:jc w:val="center"/>
        </w:trPr>
        <w:tc>
          <w:tcPr>
            <w:tcW w:w="1594" w:type="dxa"/>
            <w:shd w:val="clear" w:color="auto" w:fill="auto"/>
          </w:tcPr>
          <w:p w14:paraId="7649ECC2" w14:textId="77777777" w:rsidR="008F4D94" w:rsidRDefault="008F4D94" w:rsidP="006A46EC">
            <w:pPr>
              <w:keepNext/>
              <w:keepLines/>
              <w:spacing w:after="0"/>
              <w:jc w:val="center"/>
              <w:rPr>
                <w:rFonts w:ascii="Arial" w:eastAsia="DengXian" w:hAnsi="Arial" w:cs="Arial"/>
                <w:sz w:val="18"/>
                <w:szCs w:val="18"/>
              </w:rPr>
            </w:pPr>
            <w:r>
              <w:rPr>
                <w:rFonts w:ascii="Arial" w:eastAsia="SimSun" w:hAnsi="Arial" w:cs="Arial"/>
                <w:kern w:val="2"/>
                <w:sz w:val="18"/>
                <w:szCs w:val="18"/>
                <w:lang w:val="en-US" w:eastAsia="zh-CN"/>
              </w:rPr>
              <w:t>CA_</w:t>
            </w:r>
            <w:r>
              <w:rPr>
                <w:rFonts w:ascii="Arial" w:eastAsia="SimSun" w:hAnsi="Arial" w:cs="Arial" w:hint="eastAsia"/>
                <w:kern w:val="2"/>
                <w:sz w:val="18"/>
                <w:szCs w:val="18"/>
                <w:lang w:val="en-US" w:eastAsia="zh-CN"/>
              </w:rPr>
              <w:t>n3</w:t>
            </w:r>
            <w:r>
              <w:rPr>
                <w:rFonts w:ascii="Arial" w:eastAsia="SimSun" w:hAnsi="Arial" w:cs="Arial"/>
                <w:kern w:val="2"/>
                <w:sz w:val="18"/>
                <w:szCs w:val="18"/>
                <w:lang w:val="en-US" w:eastAsia="zh-CN"/>
              </w:rPr>
              <w:t>-n40-n79</w:t>
            </w:r>
          </w:p>
        </w:tc>
        <w:tc>
          <w:tcPr>
            <w:tcW w:w="1948" w:type="dxa"/>
            <w:vAlign w:val="center"/>
          </w:tcPr>
          <w:p w14:paraId="0D0CD5E0" w14:textId="77777777" w:rsidR="008F4D94" w:rsidRDefault="008F4D94" w:rsidP="006A46EC">
            <w:pPr>
              <w:keepNext/>
              <w:keepLines/>
              <w:spacing w:after="0"/>
              <w:jc w:val="center"/>
              <w:rPr>
                <w:rFonts w:ascii="Arial" w:eastAsia="DengXian" w:hAnsi="Arial" w:cs="Arial"/>
                <w:sz w:val="18"/>
                <w:szCs w:val="18"/>
                <w:lang w:val="en-US" w:eastAsia="zh-CN"/>
              </w:rPr>
            </w:pPr>
            <w:r>
              <w:rPr>
                <w:rFonts w:ascii="Arial" w:hAnsi="Arial" w:cs="Arial"/>
                <w:sz w:val="18"/>
                <w:szCs w:val="18"/>
                <w:lang w:eastAsia="zh-CN"/>
              </w:rPr>
              <w:t>-</w:t>
            </w:r>
          </w:p>
        </w:tc>
        <w:tc>
          <w:tcPr>
            <w:tcW w:w="1948" w:type="dxa"/>
            <w:vAlign w:val="center"/>
          </w:tcPr>
          <w:p w14:paraId="4075AE8B" w14:textId="77777777" w:rsidR="008F4D94" w:rsidRDefault="008F4D94" w:rsidP="006A46EC">
            <w:pPr>
              <w:keepNext/>
              <w:keepLines/>
              <w:spacing w:after="0"/>
              <w:jc w:val="center"/>
              <w:rPr>
                <w:rFonts w:ascii="Arial" w:eastAsia="DengXian" w:hAnsi="Arial" w:cs="Arial"/>
                <w:sz w:val="18"/>
                <w:szCs w:val="18"/>
                <w:lang w:val="en-US" w:eastAsia="zh-CN"/>
              </w:rPr>
            </w:pPr>
            <w:r>
              <w:rPr>
                <w:rFonts w:ascii="Arial" w:hAnsi="Arial" w:cs="Arial" w:hint="eastAsia"/>
                <w:sz w:val="18"/>
                <w:szCs w:val="18"/>
                <w:lang w:val="en-US" w:eastAsia="zh-CN"/>
              </w:rPr>
              <w:t>-</w:t>
            </w:r>
          </w:p>
        </w:tc>
        <w:tc>
          <w:tcPr>
            <w:tcW w:w="1949" w:type="dxa"/>
            <w:vAlign w:val="center"/>
          </w:tcPr>
          <w:p w14:paraId="7DB5DEDD" w14:textId="77777777" w:rsidR="008F4D94" w:rsidRDefault="008F4D94" w:rsidP="006A46EC">
            <w:pPr>
              <w:keepNext/>
              <w:keepLines/>
              <w:spacing w:after="0"/>
              <w:jc w:val="center"/>
              <w:rPr>
                <w:rFonts w:ascii="Arial" w:eastAsia="DengXian" w:hAnsi="Arial" w:cs="Arial"/>
                <w:sz w:val="18"/>
                <w:szCs w:val="18"/>
                <w:lang w:val="en-US" w:eastAsia="zh-CN"/>
              </w:rPr>
            </w:pPr>
            <w:r>
              <w:rPr>
                <w:rFonts w:ascii="Arial" w:hAnsi="Arial" w:cs="Arial" w:hint="eastAsia"/>
                <w:sz w:val="18"/>
                <w:szCs w:val="18"/>
                <w:lang w:val="en-US" w:eastAsia="zh-CN"/>
              </w:rPr>
              <w:t>0.5</w:t>
            </w:r>
          </w:p>
        </w:tc>
      </w:tr>
      <w:tr w:rsidR="008F4D94" w14:paraId="40DB52DD" w14:textId="77777777" w:rsidTr="006A46EC">
        <w:trPr>
          <w:trHeight w:val="187"/>
          <w:jc w:val="center"/>
        </w:trPr>
        <w:tc>
          <w:tcPr>
            <w:tcW w:w="7439" w:type="dxa"/>
            <w:gridSpan w:val="4"/>
            <w:tcBorders>
              <w:bottom w:val="single" w:sz="4" w:space="0" w:color="auto"/>
            </w:tcBorders>
            <w:shd w:val="clear" w:color="auto" w:fill="auto"/>
          </w:tcPr>
          <w:p w14:paraId="6B4E2074" w14:textId="77777777" w:rsidR="008F4D94" w:rsidRDefault="008F4D94" w:rsidP="006A46EC">
            <w:pPr>
              <w:keepLines/>
              <w:spacing w:after="0"/>
              <w:ind w:left="870" w:hanging="870"/>
              <w:rPr>
                <w:rFonts w:ascii="Arial" w:eastAsia="DengXian" w:hAnsi="Arial" w:cs="Arial"/>
                <w:sz w:val="18"/>
                <w:szCs w:val="18"/>
                <w:lang w:eastAsia="ja-JP"/>
              </w:rPr>
            </w:pPr>
            <w:r>
              <w:rPr>
                <w:rFonts w:ascii="Arial" w:eastAsia="DengXian" w:hAnsi="Arial" w:cs="Arial"/>
                <w:sz w:val="18"/>
                <w:szCs w:val="18"/>
                <w:lang w:eastAsia="ja-JP"/>
              </w:rPr>
              <w:t>NOTE 9:</w:t>
            </w:r>
            <w:r>
              <w:rPr>
                <w:rFonts w:ascii="Arial" w:eastAsia="DengXian" w:hAnsi="Arial" w:cs="Arial"/>
                <w:sz w:val="18"/>
                <w:szCs w:val="18"/>
                <w:lang w:eastAsia="ja-JP"/>
              </w:rPr>
              <w:tab/>
              <w:t xml:space="preserve"> “-” denotes ΔR</w:t>
            </w:r>
            <w:r>
              <w:rPr>
                <w:rFonts w:ascii="Arial" w:eastAsia="DengXian" w:hAnsi="Arial" w:cs="Arial"/>
                <w:sz w:val="18"/>
                <w:szCs w:val="18"/>
                <w:vertAlign w:val="subscript"/>
                <w:lang w:eastAsia="ja-JP"/>
              </w:rPr>
              <w:t>IB,c</w:t>
            </w:r>
            <w:r>
              <w:rPr>
                <w:rFonts w:ascii="Arial" w:eastAsia="DengXian" w:hAnsi="Arial" w:cs="Arial"/>
                <w:sz w:val="18"/>
                <w:szCs w:val="18"/>
                <w:lang w:eastAsia="ja-JP"/>
              </w:rPr>
              <w:t xml:space="preserve"> = 0.</w:t>
            </w:r>
          </w:p>
          <w:p w14:paraId="2F3FE25A" w14:textId="77777777" w:rsidR="008F4D94" w:rsidRDefault="008F4D94" w:rsidP="006A46EC">
            <w:pPr>
              <w:keepLines/>
              <w:spacing w:after="0"/>
              <w:ind w:left="870" w:hanging="870"/>
              <w:rPr>
                <w:rFonts w:ascii="Arial" w:eastAsia="DengXian" w:hAnsi="Arial" w:cs="Arial"/>
                <w:color w:val="000000"/>
                <w:sz w:val="18"/>
                <w:szCs w:val="18"/>
                <w:lang w:val="en-US" w:eastAsia="zh-CN"/>
              </w:rPr>
            </w:pPr>
            <w:r>
              <w:rPr>
                <w:rFonts w:ascii="Arial" w:eastAsia="DengXian" w:hAnsi="Arial" w:cs="Arial"/>
                <w:sz w:val="18"/>
                <w:szCs w:val="18"/>
                <w:lang w:eastAsia="ja-JP"/>
              </w:rPr>
              <w:t>NOTE 10:</w:t>
            </w:r>
            <w:r>
              <w:rPr>
                <w:rFonts w:ascii="Arial" w:eastAsia="DengXian" w:hAnsi="Arial" w:cs="Arial"/>
                <w:sz w:val="18"/>
                <w:szCs w:val="18"/>
                <w:lang w:eastAsia="ja-JP"/>
              </w:rPr>
              <w:tab/>
              <w:t>The component band order in the configuration should be listed by the order of NR bands, such as for CA_n1-n3-</w:t>
            </w:r>
            <w:r>
              <w:rPr>
                <w:rFonts w:ascii="Arial" w:eastAsia="DengXian" w:hAnsi="Arial" w:cs="Arial" w:hint="eastAsia"/>
                <w:sz w:val="18"/>
                <w:szCs w:val="18"/>
                <w:lang w:eastAsia="zh-CN"/>
              </w:rPr>
              <w:t>n3</w:t>
            </w:r>
            <w:r>
              <w:rPr>
                <w:rFonts w:ascii="Arial" w:eastAsia="DengXian" w:hAnsi="Arial" w:cs="Arial"/>
                <w:sz w:val="18"/>
                <w:szCs w:val="18"/>
                <w:lang w:eastAsia="ja-JP"/>
              </w:rPr>
              <w:t xml:space="preserve"> the band order from left to right is n1, n3 and </w:t>
            </w:r>
            <w:r>
              <w:rPr>
                <w:rFonts w:ascii="Arial" w:eastAsia="DengXian" w:hAnsi="Arial" w:cs="Arial" w:hint="eastAsia"/>
                <w:sz w:val="18"/>
                <w:szCs w:val="18"/>
                <w:lang w:eastAsia="zh-CN"/>
              </w:rPr>
              <w:t>n3</w:t>
            </w:r>
            <w:r>
              <w:rPr>
                <w:rFonts w:ascii="Arial" w:eastAsia="DengXian" w:hAnsi="Arial" w:cs="Arial"/>
                <w:sz w:val="18"/>
                <w:szCs w:val="18"/>
                <w:lang w:eastAsia="ja-JP"/>
              </w:rPr>
              <w:t>.</w:t>
            </w:r>
          </w:p>
        </w:tc>
      </w:tr>
    </w:tbl>
    <w:p w14:paraId="3906BCA8" w14:textId="77777777" w:rsidR="008F4D94" w:rsidRDefault="008F4D94" w:rsidP="008F4D94">
      <w:pPr>
        <w:rPr>
          <w:rFonts w:eastAsia="SimSun"/>
          <w:kern w:val="2"/>
          <w:lang w:val="en-US" w:eastAsia="zh-CN"/>
        </w:rPr>
      </w:pPr>
    </w:p>
    <w:p w14:paraId="528040BD" w14:textId="77777777" w:rsidR="008F4D94" w:rsidRDefault="008F4D94" w:rsidP="008F4D94">
      <w:pPr>
        <w:pStyle w:val="Heading3"/>
        <w:numPr>
          <w:ilvl w:val="2"/>
          <w:numId w:val="0"/>
        </w:numPr>
        <w:rPr>
          <w:rFonts w:cs="Arial"/>
          <w:lang w:eastAsia="zh-CN"/>
        </w:rPr>
      </w:pPr>
      <w:bookmarkStart w:id="461" w:name="_Toc109046458"/>
      <w:bookmarkStart w:id="462" w:name="_Toc183507990"/>
      <w:r>
        <w:rPr>
          <w:rFonts w:eastAsia="SimSun" w:hint="eastAsia"/>
          <w:lang w:eastAsia="zh-CN"/>
        </w:rPr>
        <w:t>5.36</w:t>
      </w:r>
      <w:r>
        <w:t>.2</w:t>
      </w:r>
      <w:r>
        <w:tab/>
      </w:r>
      <w:r>
        <w:rPr>
          <w:rFonts w:cs="Arial"/>
          <w:szCs w:val="28"/>
          <w:lang w:eastAsia="zh-CN"/>
        </w:rPr>
        <w:t>Specific for 2 bands UL CA</w:t>
      </w:r>
      <w:bookmarkEnd w:id="461"/>
      <w:bookmarkEnd w:id="462"/>
    </w:p>
    <w:p w14:paraId="1D4065FC" w14:textId="77777777" w:rsidR="008F4D94" w:rsidRDefault="008F4D94" w:rsidP="008F4D94">
      <w:pPr>
        <w:pStyle w:val="Heading4"/>
        <w:numPr>
          <w:ilvl w:val="3"/>
          <w:numId w:val="0"/>
        </w:numPr>
        <w:rPr>
          <w:rFonts w:cs="Arial"/>
          <w:lang w:eastAsia="zh-CN"/>
        </w:rPr>
      </w:pPr>
      <w:bookmarkStart w:id="463" w:name="_Toc109046459"/>
      <w:bookmarkStart w:id="464" w:name="_Toc183507991"/>
      <w:r>
        <w:rPr>
          <w:rFonts w:eastAsia="SimSun" w:hint="eastAsia"/>
          <w:lang w:eastAsia="zh-CN"/>
        </w:rPr>
        <w:t>5.36</w:t>
      </w:r>
      <w:r>
        <w:t>.2.1</w:t>
      </w:r>
      <w:r>
        <w:tab/>
      </w:r>
      <w:r>
        <w:rPr>
          <w:rFonts w:cs="Arial"/>
          <w:lang w:eastAsia="zh-CN"/>
        </w:rPr>
        <w:t>UE co-existence studies</w:t>
      </w:r>
      <w:bookmarkEnd w:id="463"/>
      <w:bookmarkEnd w:id="464"/>
    </w:p>
    <w:p w14:paraId="4A95276C" w14:textId="77777777" w:rsidR="008F4D94" w:rsidRDefault="008F4D94" w:rsidP="008F4D94">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rFonts w:hint="eastAsia"/>
          <w:color w:val="auto"/>
          <w:szCs w:val="18"/>
          <w:lang w:val="en-US" w:eastAsia="zh-CN"/>
        </w:rPr>
        <w:t>n3</w:t>
      </w:r>
      <w:r>
        <w:rPr>
          <w:color w:val="auto"/>
          <w:szCs w:val="18"/>
          <w:lang w:val="sv-SE" w:eastAsia="ja-JP"/>
        </w:rPr>
        <w:t>A-</w:t>
      </w:r>
      <w:r>
        <w:rPr>
          <w:rFonts w:hint="eastAsia"/>
          <w:color w:val="auto"/>
          <w:szCs w:val="18"/>
          <w:lang w:val="en-US" w:eastAsia="zh-CN"/>
        </w:rPr>
        <w:t>n40</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rFonts w:hint="eastAsia"/>
          <w:color w:val="auto"/>
          <w:szCs w:val="18"/>
          <w:lang w:val="en-US" w:eastAsia="zh-CN"/>
        </w:rPr>
        <w:t>n3</w:t>
      </w:r>
      <w:r>
        <w:rPr>
          <w:color w:val="auto"/>
          <w:szCs w:val="18"/>
          <w:lang w:val="sv-SE" w:eastAsia="ja-JP"/>
        </w:rPr>
        <w:t>A</w:t>
      </w:r>
      <w:r>
        <w:rPr>
          <w:rFonts w:eastAsia="SimSun"/>
          <w:color w:val="auto"/>
          <w:szCs w:val="18"/>
          <w:lang w:val="en-US" w:eastAsia="zh-CN"/>
        </w:rPr>
        <w:t>-</w:t>
      </w:r>
      <w:r>
        <w:rPr>
          <w:rFonts w:hint="eastAsia"/>
          <w:color w:val="auto"/>
          <w:szCs w:val="18"/>
          <w:lang w:val="en-US" w:eastAsia="zh-CN"/>
        </w:rPr>
        <w:t>n79</w:t>
      </w:r>
      <w:r>
        <w:rPr>
          <w:rFonts w:eastAsia="SimSun"/>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rFonts w:hint="eastAsia"/>
          <w:color w:val="auto"/>
          <w:szCs w:val="18"/>
          <w:lang w:val="en-US" w:eastAsia="zh-CN"/>
        </w:rPr>
        <w:t>n40</w:t>
      </w:r>
      <w:r>
        <w:rPr>
          <w:color w:val="auto"/>
          <w:szCs w:val="18"/>
          <w:lang w:val="sv-SE" w:eastAsia="ja-JP"/>
        </w:rPr>
        <w:t>A</w:t>
      </w:r>
      <w:r>
        <w:rPr>
          <w:rFonts w:eastAsia="SimSun"/>
          <w:color w:val="auto"/>
          <w:szCs w:val="18"/>
          <w:lang w:val="en-US" w:eastAsia="zh-CN"/>
        </w:rPr>
        <w:t>-</w:t>
      </w:r>
      <w:r>
        <w:rPr>
          <w:rFonts w:hint="eastAsia"/>
          <w:color w:val="auto"/>
          <w:szCs w:val="18"/>
          <w:lang w:val="en-US" w:eastAsia="zh-CN"/>
        </w:rPr>
        <w:t>n79</w:t>
      </w:r>
      <w:r>
        <w:rPr>
          <w:rFonts w:eastAsia="SimSun"/>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571640E3" w14:textId="77777777" w:rsidR="008F4D94" w:rsidRDefault="008F4D94" w:rsidP="008F4D94">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465" w:name="OLE_LINK6"/>
      <w:r>
        <w:rPr>
          <w:rFonts w:hint="eastAsia"/>
          <w:color w:val="auto"/>
          <w:lang w:val="en-US" w:eastAsia="zh-CN"/>
        </w:rPr>
        <w:t xml:space="preserve">IMD5 issue </w:t>
      </w:r>
      <w:r>
        <w:rPr>
          <w:color w:val="auto"/>
          <w:lang w:val="en-US" w:eastAsia="zh-CN"/>
        </w:rPr>
        <w:t xml:space="preserve">caused by </w:t>
      </w:r>
      <w:r>
        <w:rPr>
          <w:rFonts w:hint="eastAsia"/>
          <w:color w:val="auto"/>
          <w:lang w:val="en-US" w:eastAsia="zh-CN"/>
        </w:rPr>
        <w:t>n3</w:t>
      </w:r>
      <w:r>
        <w:rPr>
          <w:color w:val="auto"/>
          <w:lang w:val="en-US" w:eastAsia="zh-CN"/>
        </w:rPr>
        <w:t>+</w:t>
      </w:r>
      <w:r>
        <w:rPr>
          <w:rFonts w:hint="eastAsia"/>
          <w:color w:val="auto"/>
          <w:lang w:val="en-US" w:eastAsia="zh-CN"/>
        </w:rPr>
        <w:t>n40, i.e.  f</w:t>
      </w:r>
      <w:r w:rsidRPr="00190399">
        <w:rPr>
          <w:color w:val="auto"/>
          <w:vertAlign w:val="subscript"/>
          <w:lang w:val="en-US" w:eastAsia="zh-CN"/>
        </w:rPr>
        <w:t>n40</w:t>
      </w:r>
      <w:r>
        <w:rPr>
          <w:rFonts w:hint="eastAsia"/>
          <w:color w:val="auto"/>
          <w:lang w:val="en-US" w:eastAsia="zh-CN"/>
        </w:rPr>
        <w:t>-4*f</w:t>
      </w:r>
      <w:r w:rsidRPr="00190399">
        <w:rPr>
          <w:color w:val="auto"/>
          <w:vertAlign w:val="subscript"/>
          <w:lang w:val="en-US" w:eastAsia="zh-CN"/>
        </w:rPr>
        <w:t>n3</w:t>
      </w:r>
      <w:r w:rsidRPr="00190399">
        <w:rPr>
          <w:color w:val="auto"/>
          <w:lang w:val="en-US" w:eastAsia="zh-CN"/>
        </w:rPr>
        <w:t>,</w:t>
      </w:r>
      <w:r>
        <w:rPr>
          <w:rFonts w:hint="eastAsia"/>
          <w:color w:val="auto"/>
          <w:lang w:val="en-US" w:eastAsia="zh-CN"/>
        </w:rPr>
        <w:t xml:space="preserve"> </w:t>
      </w:r>
      <w:r>
        <w:rPr>
          <w:color w:val="auto"/>
          <w:lang w:val="en-US" w:eastAsia="zh-CN"/>
        </w:rPr>
        <w:t xml:space="preserve">fall into the its own band </w:t>
      </w:r>
      <w:r>
        <w:rPr>
          <w:rFonts w:hint="eastAsia"/>
          <w:color w:val="auto"/>
          <w:lang w:val="en-US" w:eastAsia="zh-CN"/>
        </w:rPr>
        <w:t xml:space="preserve">n79 </w:t>
      </w:r>
      <w:r>
        <w:rPr>
          <w:color w:val="auto"/>
          <w:lang w:val="en-US" w:eastAsia="zh-CN"/>
        </w:rPr>
        <w:t>Rx</w:t>
      </w:r>
      <w:bookmarkEnd w:id="465"/>
      <w:r>
        <w:rPr>
          <w:rFonts w:hint="eastAsia"/>
          <w:color w:val="auto"/>
          <w:lang w:val="en-US" w:eastAsia="zh-CN"/>
        </w:rPr>
        <w:t>;</w:t>
      </w:r>
    </w:p>
    <w:p w14:paraId="0BC41877" w14:textId="77777777" w:rsidR="008F4D94" w:rsidRDefault="008F4D94" w:rsidP="008F4D94">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466" w:name="OLE_LINK16"/>
      <w:r>
        <w:rPr>
          <w:rFonts w:hint="eastAsia"/>
          <w:color w:val="auto"/>
          <w:lang w:val="en-US" w:eastAsia="zh-CN"/>
        </w:rPr>
        <w:t>IMD5 issue</w:t>
      </w:r>
      <w:r>
        <w:rPr>
          <w:color w:val="auto"/>
          <w:lang w:val="en-US" w:eastAsia="zh-CN"/>
        </w:rPr>
        <w:t xml:space="preserve"> caused by </w:t>
      </w:r>
      <w:r>
        <w:rPr>
          <w:rFonts w:hint="eastAsia"/>
          <w:color w:val="auto"/>
          <w:lang w:val="en-US" w:eastAsia="zh-CN"/>
        </w:rPr>
        <w:t>n3</w:t>
      </w:r>
      <w:r>
        <w:rPr>
          <w:color w:val="auto"/>
          <w:lang w:val="en-US" w:eastAsia="zh-CN"/>
        </w:rPr>
        <w:t>+</w:t>
      </w:r>
      <w:r>
        <w:rPr>
          <w:rFonts w:hint="eastAsia"/>
          <w:color w:val="auto"/>
          <w:lang w:val="en-US" w:eastAsia="zh-CN"/>
        </w:rPr>
        <w:t>n79, i.e.  f</w:t>
      </w:r>
      <w:r>
        <w:rPr>
          <w:rFonts w:hint="eastAsia"/>
          <w:color w:val="auto"/>
          <w:vertAlign w:val="subscript"/>
          <w:lang w:val="en-US" w:eastAsia="zh-CN"/>
        </w:rPr>
        <w:t>n79</w:t>
      </w:r>
      <w:r>
        <w:rPr>
          <w:rFonts w:hint="eastAsia"/>
          <w:color w:val="auto"/>
          <w:lang w:val="en-US" w:eastAsia="zh-CN"/>
        </w:rPr>
        <w:t>-4*f</w:t>
      </w:r>
      <w:r>
        <w:rPr>
          <w:rFonts w:hint="eastAsia"/>
          <w:color w:val="auto"/>
          <w:vertAlign w:val="subscript"/>
          <w:lang w:val="en-US" w:eastAsia="zh-CN"/>
        </w:rPr>
        <w:t>n3</w:t>
      </w:r>
      <w:r>
        <w:rPr>
          <w:rFonts w:hint="eastAsia"/>
          <w:color w:val="auto"/>
          <w:lang w:val="en-US" w:eastAsia="zh-CN"/>
        </w:rPr>
        <w:t>,</w:t>
      </w:r>
      <w:r>
        <w:rPr>
          <w:color w:val="auto"/>
          <w:lang w:val="en-US" w:eastAsia="zh-CN"/>
        </w:rPr>
        <w:t xml:space="preserve"> </w:t>
      </w:r>
      <w:bookmarkStart w:id="467" w:name="OLE_LINK8"/>
      <w:r>
        <w:rPr>
          <w:color w:val="auto"/>
          <w:lang w:val="en-US" w:eastAsia="zh-CN"/>
        </w:rPr>
        <w:t>fall into the its own band n</w:t>
      </w:r>
      <w:r>
        <w:rPr>
          <w:rFonts w:hint="eastAsia"/>
          <w:color w:val="auto"/>
          <w:lang w:val="en-US" w:eastAsia="zh-CN"/>
        </w:rPr>
        <w:t>40</w:t>
      </w:r>
      <w:r>
        <w:rPr>
          <w:color w:val="auto"/>
          <w:lang w:val="en-US" w:eastAsia="zh-CN"/>
        </w:rPr>
        <w:t xml:space="preserve"> Rx</w:t>
      </w:r>
      <w:bookmarkEnd w:id="467"/>
      <w:r>
        <w:rPr>
          <w:rFonts w:hint="eastAsia"/>
          <w:color w:val="auto"/>
          <w:lang w:val="en-US" w:eastAsia="zh-CN"/>
        </w:rPr>
        <w:t>;</w:t>
      </w:r>
    </w:p>
    <w:p w14:paraId="7CEB3218" w14:textId="77777777" w:rsidR="008F4D94" w:rsidRDefault="008F4D94" w:rsidP="008F4D94">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468" w:name="OLE_LINK20"/>
      <w:bookmarkStart w:id="469" w:name="OLE_LINK9"/>
      <w:bookmarkEnd w:id="466"/>
      <w:r>
        <w:rPr>
          <w:rFonts w:hint="eastAsia"/>
          <w:color w:val="auto"/>
          <w:lang w:val="en-US" w:eastAsia="zh-CN"/>
        </w:rPr>
        <w:t>IMD5 issue</w:t>
      </w:r>
      <w:r>
        <w:rPr>
          <w:color w:val="auto"/>
          <w:lang w:val="en-US" w:eastAsia="zh-CN"/>
        </w:rPr>
        <w:t xml:space="preserve"> caused by </w:t>
      </w:r>
      <w:r>
        <w:rPr>
          <w:rFonts w:hint="eastAsia"/>
          <w:color w:val="auto"/>
          <w:lang w:val="en-US" w:eastAsia="zh-CN"/>
        </w:rPr>
        <w:t>n40</w:t>
      </w:r>
      <w:r>
        <w:rPr>
          <w:color w:val="auto"/>
          <w:lang w:val="en-US" w:eastAsia="zh-CN"/>
        </w:rPr>
        <w:t>+</w:t>
      </w:r>
      <w:r>
        <w:rPr>
          <w:rFonts w:hint="eastAsia"/>
          <w:color w:val="auto"/>
          <w:lang w:val="en-US" w:eastAsia="zh-CN"/>
        </w:rPr>
        <w:t>n79, i.e.  2*f</w:t>
      </w:r>
      <w:r>
        <w:rPr>
          <w:rFonts w:hint="eastAsia"/>
          <w:color w:val="auto"/>
          <w:vertAlign w:val="subscript"/>
          <w:lang w:val="en-US" w:eastAsia="zh-CN"/>
        </w:rPr>
        <w:t>n79</w:t>
      </w:r>
      <w:r>
        <w:rPr>
          <w:rFonts w:hint="eastAsia"/>
          <w:color w:val="auto"/>
          <w:lang w:val="en-US" w:eastAsia="zh-CN"/>
        </w:rPr>
        <w:t>-3*f</w:t>
      </w:r>
      <w:r>
        <w:rPr>
          <w:rFonts w:hint="eastAsia"/>
          <w:color w:val="auto"/>
          <w:vertAlign w:val="subscript"/>
          <w:lang w:val="en-US" w:eastAsia="zh-CN"/>
        </w:rPr>
        <w:t>n40</w:t>
      </w:r>
      <w:r>
        <w:rPr>
          <w:rFonts w:hint="eastAsia"/>
          <w:color w:val="auto"/>
          <w:lang w:val="en-US" w:eastAsia="zh-CN"/>
        </w:rPr>
        <w:t>,</w:t>
      </w:r>
      <w:r>
        <w:rPr>
          <w:color w:val="auto"/>
          <w:lang w:val="en-US" w:eastAsia="zh-CN"/>
        </w:rPr>
        <w:t xml:space="preserve">  fall into the its own band n</w:t>
      </w:r>
      <w:r>
        <w:rPr>
          <w:rFonts w:hint="eastAsia"/>
          <w:color w:val="auto"/>
          <w:lang w:val="en-US" w:eastAsia="zh-CN"/>
        </w:rPr>
        <w:t>3</w:t>
      </w:r>
      <w:r>
        <w:rPr>
          <w:color w:val="auto"/>
          <w:lang w:val="en-US" w:eastAsia="zh-CN"/>
        </w:rPr>
        <w:t xml:space="preserve"> Rx</w:t>
      </w:r>
      <w:r>
        <w:rPr>
          <w:rFonts w:hint="eastAsia"/>
          <w:color w:val="auto"/>
          <w:lang w:val="en-US" w:eastAsia="zh-CN"/>
        </w:rPr>
        <w:t xml:space="preserve">; </w:t>
      </w:r>
    </w:p>
    <w:bookmarkEnd w:id="468"/>
    <w:p w14:paraId="65EDAAA4" w14:textId="77777777" w:rsidR="008F4D94" w:rsidRDefault="008F4D94" w:rsidP="008F4D94">
      <w:pPr>
        <w:pStyle w:val="EditorsNote"/>
        <w:keepLines w:val="0"/>
        <w:widowControl w:val="0"/>
        <w:overflowPunct w:val="0"/>
        <w:autoSpaceDE w:val="0"/>
        <w:autoSpaceDN w:val="0"/>
        <w:adjustRightInd w:val="0"/>
        <w:ind w:left="0" w:firstLine="284"/>
        <w:textAlignment w:val="baseline"/>
        <w:rPr>
          <w:color w:val="auto"/>
          <w:lang w:val="en-US" w:eastAsia="zh-CN"/>
        </w:rPr>
      </w:pPr>
    </w:p>
    <w:p w14:paraId="69B85361" w14:textId="77777777" w:rsidR="008F4D94" w:rsidRDefault="008F4D94" w:rsidP="008F4D94">
      <w:pPr>
        <w:pStyle w:val="Heading4"/>
        <w:numPr>
          <w:ilvl w:val="3"/>
          <w:numId w:val="0"/>
        </w:numPr>
        <w:rPr>
          <w:rFonts w:cs="Arial"/>
          <w:lang w:eastAsia="zh-CN"/>
        </w:rPr>
      </w:pPr>
      <w:bookmarkStart w:id="470" w:name="_Toc109046460"/>
      <w:bookmarkStart w:id="471" w:name="_Toc183507992"/>
      <w:bookmarkEnd w:id="469"/>
      <w:r>
        <w:rPr>
          <w:rFonts w:eastAsia="SimSun" w:hint="eastAsia"/>
          <w:lang w:eastAsia="zh-CN"/>
        </w:rPr>
        <w:t>5.36</w:t>
      </w:r>
      <w:r>
        <w:t>.2.2</w:t>
      </w:r>
      <w:r>
        <w:tab/>
      </w:r>
      <w:r>
        <w:rPr>
          <w:rFonts w:cs="Arial"/>
          <w:szCs w:val="22"/>
          <w:lang w:val="en-US" w:eastAsia="zh-CN"/>
        </w:rPr>
        <w:t>REFSENS requirements</w:t>
      </w:r>
      <w:bookmarkEnd w:id="470"/>
      <w:bookmarkEnd w:id="471"/>
    </w:p>
    <w:p w14:paraId="5F63AF77" w14:textId="77777777" w:rsidR="008F4D94" w:rsidRDefault="008F4D94" w:rsidP="008F4D94">
      <w:pPr>
        <w:spacing w:after="120"/>
        <w:rPr>
          <w:rFonts w:eastAsia="SimSun"/>
          <w:kern w:val="2"/>
          <w:lang w:val="en-US" w:eastAsia="zh-CN"/>
        </w:rPr>
      </w:pPr>
      <w:r>
        <w:t>Based on co-existence studies additional MSD is needed to be define</w:t>
      </w:r>
      <w:r>
        <w:rPr>
          <w:rFonts w:eastAsia="SimSun" w:hint="eastAsia"/>
          <w:lang w:val="en-US" w:eastAsia="zh-CN"/>
        </w:rPr>
        <w:t>d. The MSD values are proposed in table 5.36</w:t>
      </w:r>
      <w:r>
        <w:t>.</w:t>
      </w:r>
      <w:r>
        <w:rPr>
          <w:rFonts w:eastAsia="SimSun" w:hint="eastAsia"/>
          <w:lang w:val="en-US" w:eastAsia="zh-CN"/>
        </w:rPr>
        <w:t>2.2</w:t>
      </w:r>
      <w:r>
        <w:t>-</w:t>
      </w:r>
      <w:r>
        <w:rPr>
          <w:lang w:val="en-US" w:eastAsia="zh-TW"/>
        </w:rPr>
        <w:t>1</w:t>
      </w:r>
      <w:r>
        <w:t>.</w:t>
      </w:r>
      <w:r>
        <w:rPr>
          <w:rFonts w:eastAsia="SimSun" w:hint="eastAsia"/>
          <w:lang w:val="en-US" w:eastAsia="zh-CN"/>
        </w:rPr>
        <w:t>.</w:t>
      </w:r>
    </w:p>
    <w:p w14:paraId="0E4F5268" w14:textId="77777777" w:rsidR="008F4D94" w:rsidRDefault="008F4D94" w:rsidP="008F4D94">
      <w:pPr>
        <w:pStyle w:val="TH"/>
        <w:rPr>
          <w:rFonts w:eastAsia="SimSun"/>
          <w:lang w:val="en-US" w:eastAsia="zh-CN"/>
        </w:rPr>
      </w:pPr>
      <w:r>
        <w:rPr>
          <w:rFonts w:hint="eastAsia"/>
          <w:lang w:val="en-US" w:eastAsia="zh-CN"/>
        </w:rPr>
        <w:t>T</w:t>
      </w:r>
      <w:r>
        <w:rPr>
          <w:lang w:eastAsia="zh-CN"/>
        </w:rPr>
        <w:t xml:space="preserve">able </w:t>
      </w:r>
      <w:r>
        <w:rPr>
          <w:rFonts w:hint="eastAsia"/>
          <w:lang w:val="en-US" w:eastAsia="zh-CN"/>
        </w:rPr>
        <w:t>5.36</w:t>
      </w:r>
      <w:r>
        <w:rPr>
          <w:lang w:val="en-US" w:eastAsia="zh-CN"/>
        </w:rPr>
        <w:t>.2.2-1</w:t>
      </w:r>
      <w:r>
        <w:rPr>
          <w:lang w:eastAsia="zh-CN"/>
        </w:rPr>
        <w:t xml:space="preserve">: </w:t>
      </w:r>
      <w:r>
        <w:rPr>
          <w:rFonts w:hint="eastAsia"/>
          <w:lang w:val="en-US" w:eastAsia="zh-CN"/>
        </w:rPr>
        <w:t>3</w:t>
      </w:r>
      <w:r>
        <w:rPr>
          <w:lang w:eastAsia="zh-CN"/>
        </w:rPr>
        <w:t>DL/2UL interband Reference sensitivity QPSK PREFSENS and uplink/downlink configurations</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46"/>
        <w:gridCol w:w="1029"/>
        <w:gridCol w:w="1092"/>
        <w:gridCol w:w="855"/>
        <w:gridCol w:w="1032"/>
        <w:gridCol w:w="901"/>
        <w:gridCol w:w="677"/>
      </w:tblGrid>
      <w:tr w:rsidR="008F4D94" w14:paraId="17C7B0DE" w14:textId="77777777" w:rsidTr="006A46EC">
        <w:trPr>
          <w:trHeight w:val="648"/>
          <w:jc w:val="center"/>
        </w:trPr>
        <w:tc>
          <w:tcPr>
            <w:tcW w:w="1483" w:type="pct"/>
            <w:tcBorders>
              <w:top w:val="single" w:sz="4" w:space="0" w:color="auto"/>
              <w:left w:val="single" w:sz="4" w:space="0" w:color="auto"/>
              <w:bottom w:val="single" w:sz="4" w:space="0" w:color="auto"/>
              <w:right w:val="single" w:sz="4" w:space="0" w:color="auto"/>
            </w:tcBorders>
            <w:vAlign w:val="center"/>
          </w:tcPr>
          <w:p w14:paraId="14192205" w14:textId="77777777" w:rsidR="008F4D94" w:rsidRDefault="008F4D94" w:rsidP="006A46EC">
            <w:pPr>
              <w:pStyle w:val="TAH"/>
            </w:pPr>
            <w:r>
              <w:rPr>
                <w:rFonts w:eastAsia="SimSun" w:hint="eastAsia"/>
                <w:lang w:val="en-US" w:eastAsia="zh-CN"/>
              </w:rPr>
              <w:t xml:space="preserve"> NR CA </w:t>
            </w:r>
            <w:r>
              <w:t>Configuration</w:t>
            </w:r>
          </w:p>
        </w:tc>
        <w:tc>
          <w:tcPr>
            <w:tcW w:w="356" w:type="pct"/>
            <w:tcBorders>
              <w:top w:val="single" w:sz="4" w:space="0" w:color="auto"/>
              <w:left w:val="single" w:sz="4" w:space="0" w:color="auto"/>
              <w:bottom w:val="single" w:sz="4" w:space="0" w:color="auto"/>
              <w:right w:val="single" w:sz="4" w:space="0" w:color="auto"/>
            </w:tcBorders>
            <w:vAlign w:val="center"/>
          </w:tcPr>
          <w:p w14:paraId="233AE32C" w14:textId="77777777" w:rsidR="008F4D94" w:rsidRDefault="008F4D94" w:rsidP="006A46EC">
            <w:pPr>
              <w:pStyle w:val="TAH"/>
            </w:pPr>
            <w:r>
              <w:rPr>
                <w:lang w:eastAsia="ja-JP"/>
              </w:rPr>
              <w:t>NR</w:t>
            </w:r>
            <w:r>
              <w:t xml:space="preserve"> band</w:t>
            </w:r>
          </w:p>
        </w:tc>
        <w:tc>
          <w:tcPr>
            <w:tcW w:w="584" w:type="pct"/>
            <w:tcBorders>
              <w:top w:val="single" w:sz="4" w:space="0" w:color="auto"/>
              <w:left w:val="single" w:sz="4" w:space="0" w:color="auto"/>
              <w:bottom w:val="single" w:sz="4" w:space="0" w:color="auto"/>
              <w:right w:val="single" w:sz="4" w:space="0" w:color="auto"/>
            </w:tcBorders>
            <w:vAlign w:val="center"/>
          </w:tcPr>
          <w:p w14:paraId="2529E228" w14:textId="77777777" w:rsidR="008F4D94" w:rsidRDefault="008F4D94" w:rsidP="006A46EC">
            <w:pPr>
              <w:pStyle w:val="TAH"/>
            </w:pPr>
            <w:r>
              <w:t>UL F</w:t>
            </w:r>
            <w:r>
              <w:rPr>
                <w:vertAlign w:val="subscript"/>
              </w:rPr>
              <w:t>c</w:t>
            </w:r>
            <w:r>
              <w:t xml:space="preserve"> </w:t>
            </w:r>
            <w:r>
              <w:br/>
              <w:t>(MHz)</w:t>
            </w:r>
          </w:p>
        </w:tc>
        <w:tc>
          <w:tcPr>
            <w:tcW w:w="619" w:type="pct"/>
            <w:tcBorders>
              <w:top w:val="single" w:sz="4" w:space="0" w:color="auto"/>
              <w:left w:val="single" w:sz="4" w:space="0" w:color="auto"/>
              <w:bottom w:val="single" w:sz="4" w:space="0" w:color="auto"/>
              <w:right w:val="single" w:sz="4" w:space="0" w:color="auto"/>
            </w:tcBorders>
            <w:vAlign w:val="center"/>
          </w:tcPr>
          <w:p w14:paraId="52D5E3D5" w14:textId="77777777" w:rsidR="008F4D94" w:rsidRDefault="008F4D94" w:rsidP="006A46EC">
            <w:pPr>
              <w:pStyle w:val="TAH"/>
            </w:pPr>
            <w:r>
              <w:t xml:space="preserve">UL/DL BW </w:t>
            </w:r>
            <w:r>
              <w:br/>
              <w:t>(MHz)</w:t>
            </w:r>
          </w:p>
        </w:tc>
        <w:tc>
          <w:tcPr>
            <w:tcW w:w="485" w:type="pct"/>
            <w:tcBorders>
              <w:top w:val="single" w:sz="4" w:space="0" w:color="auto"/>
              <w:left w:val="single" w:sz="4" w:space="0" w:color="auto"/>
              <w:bottom w:val="single" w:sz="4" w:space="0" w:color="auto"/>
              <w:right w:val="single" w:sz="4" w:space="0" w:color="auto"/>
            </w:tcBorders>
            <w:vAlign w:val="center"/>
          </w:tcPr>
          <w:p w14:paraId="72925145" w14:textId="77777777" w:rsidR="008F4D94" w:rsidRDefault="008F4D94" w:rsidP="006A46EC">
            <w:pPr>
              <w:pStyle w:val="TAH"/>
            </w:pPr>
            <w:r>
              <w:t xml:space="preserve">UL </w:t>
            </w:r>
            <w:r>
              <w:br/>
              <w:t>L</w:t>
            </w:r>
            <w:r>
              <w:rPr>
                <w:vertAlign w:val="subscript"/>
              </w:rPr>
              <w:t>CRB</w:t>
            </w:r>
          </w:p>
        </w:tc>
        <w:tc>
          <w:tcPr>
            <w:tcW w:w="585" w:type="pct"/>
            <w:tcBorders>
              <w:top w:val="single" w:sz="4" w:space="0" w:color="auto"/>
              <w:left w:val="single" w:sz="4" w:space="0" w:color="auto"/>
              <w:bottom w:val="single" w:sz="4" w:space="0" w:color="auto"/>
              <w:right w:val="single" w:sz="4" w:space="0" w:color="auto"/>
            </w:tcBorders>
            <w:vAlign w:val="center"/>
          </w:tcPr>
          <w:p w14:paraId="7244BDAC" w14:textId="77777777" w:rsidR="008F4D94" w:rsidRDefault="008F4D94" w:rsidP="006A46EC">
            <w:pPr>
              <w:pStyle w:val="TAH"/>
            </w:pPr>
            <w:r>
              <w:t>DL F</w:t>
            </w:r>
            <w:r>
              <w:rPr>
                <w:vertAlign w:val="subscript"/>
              </w:rPr>
              <w:t>c</w:t>
            </w:r>
            <w:r>
              <w:t xml:space="preserve"> (MHz)</w:t>
            </w:r>
          </w:p>
        </w:tc>
        <w:tc>
          <w:tcPr>
            <w:tcW w:w="511" w:type="pct"/>
            <w:tcBorders>
              <w:top w:val="single" w:sz="4" w:space="0" w:color="auto"/>
              <w:left w:val="single" w:sz="4" w:space="0" w:color="auto"/>
              <w:bottom w:val="single" w:sz="4" w:space="0" w:color="auto"/>
              <w:right w:val="single" w:sz="4" w:space="0" w:color="auto"/>
            </w:tcBorders>
            <w:vAlign w:val="center"/>
          </w:tcPr>
          <w:p w14:paraId="522D6831" w14:textId="77777777" w:rsidR="008F4D94" w:rsidRDefault="008F4D94" w:rsidP="006A46EC">
            <w:pPr>
              <w:pStyle w:val="TAH"/>
            </w:pPr>
            <w:r>
              <w:t xml:space="preserve">MSD </w:t>
            </w:r>
            <w:r>
              <w:br/>
              <w:t>(dB)</w:t>
            </w:r>
          </w:p>
        </w:tc>
        <w:tc>
          <w:tcPr>
            <w:tcW w:w="373" w:type="pct"/>
            <w:tcBorders>
              <w:top w:val="single" w:sz="4" w:space="0" w:color="auto"/>
              <w:left w:val="single" w:sz="4" w:space="0" w:color="auto"/>
              <w:bottom w:val="single" w:sz="4" w:space="0" w:color="auto"/>
              <w:right w:val="single" w:sz="4" w:space="0" w:color="auto"/>
            </w:tcBorders>
            <w:vAlign w:val="center"/>
          </w:tcPr>
          <w:p w14:paraId="3303119E" w14:textId="77777777" w:rsidR="008F4D94" w:rsidRDefault="008F4D94" w:rsidP="006A46EC">
            <w:pPr>
              <w:pStyle w:val="TAH"/>
            </w:pPr>
            <w:r>
              <w:t>IMD order</w:t>
            </w:r>
          </w:p>
        </w:tc>
      </w:tr>
      <w:tr w:rsidR="008F4D94" w14:paraId="11619D12" w14:textId="77777777" w:rsidTr="006A46EC">
        <w:trPr>
          <w:trHeight w:val="305"/>
          <w:jc w:val="center"/>
        </w:trPr>
        <w:tc>
          <w:tcPr>
            <w:tcW w:w="1483" w:type="pct"/>
            <w:tcBorders>
              <w:top w:val="single" w:sz="4" w:space="0" w:color="auto"/>
              <w:left w:val="single" w:sz="4" w:space="0" w:color="auto"/>
              <w:bottom w:val="nil"/>
              <w:right w:val="single" w:sz="4" w:space="0" w:color="auto"/>
            </w:tcBorders>
            <w:vAlign w:val="center"/>
          </w:tcPr>
          <w:p w14:paraId="62D8FFA6" w14:textId="77777777" w:rsidR="008F4D94" w:rsidRDefault="008F4D94" w:rsidP="006A46EC">
            <w:pPr>
              <w:pStyle w:val="TAC"/>
              <w:rPr>
                <w:lang w:eastAsia="zh-TW"/>
              </w:rPr>
            </w:pPr>
            <w:r>
              <w:rPr>
                <w:rFonts w:hint="eastAsia"/>
                <w:szCs w:val="18"/>
                <w:lang w:eastAsia="zh-CN"/>
              </w:rPr>
              <w:t>CA</w:t>
            </w:r>
            <w:r>
              <w:rPr>
                <w:szCs w:val="18"/>
              </w:rPr>
              <w:t>_</w:t>
            </w:r>
            <w:r>
              <w:rPr>
                <w:rFonts w:hint="eastAsia"/>
                <w:szCs w:val="18"/>
                <w:lang w:val="en-US" w:eastAsia="zh-CN"/>
              </w:rPr>
              <w:t>n3</w:t>
            </w:r>
            <w:r>
              <w:rPr>
                <w:szCs w:val="18"/>
                <w:lang w:val="sv-SE" w:eastAsia="ja-JP"/>
              </w:rPr>
              <w:t>-</w:t>
            </w:r>
            <w:r>
              <w:rPr>
                <w:rFonts w:hint="eastAsia"/>
                <w:szCs w:val="18"/>
                <w:lang w:val="en-US" w:eastAsia="zh-CN"/>
              </w:rPr>
              <w:t>n40</w:t>
            </w:r>
            <w:r>
              <w:rPr>
                <w:rFonts w:eastAsia="SimSun" w:hint="eastAsia"/>
                <w:szCs w:val="18"/>
                <w:lang w:val="en-US" w:eastAsia="zh-CN"/>
              </w:rPr>
              <w:t>-n79</w:t>
            </w:r>
          </w:p>
        </w:tc>
        <w:tc>
          <w:tcPr>
            <w:tcW w:w="356" w:type="pct"/>
            <w:tcBorders>
              <w:top w:val="single" w:sz="4" w:space="0" w:color="auto"/>
              <w:left w:val="single" w:sz="4" w:space="0" w:color="auto"/>
              <w:bottom w:val="single" w:sz="4" w:space="0" w:color="auto"/>
              <w:right w:val="single" w:sz="4" w:space="0" w:color="auto"/>
            </w:tcBorders>
            <w:vAlign w:val="center"/>
          </w:tcPr>
          <w:p w14:paraId="39D47CB0" w14:textId="77777777" w:rsidR="008F4D94" w:rsidRDefault="008F4D94" w:rsidP="006A46EC">
            <w:pPr>
              <w:keepNext/>
              <w:keepLines/>
              <w:spacing w:after="0"/>
              <w:jc w:val="center"/>
              <w:rPr>
                <w:lang w:eastAsia="zh-TW"/>
              </w:rPr>
            </w:pPr>
            <w:r>
              <w:rPr>
                <w:rFonts w:ascii="Arial" w:eastAsia="SimSun" w:hAnsi="Arial" w:cs="Arial" w:hint="eastAsia"/>
                <w:sz w:val="18"/>
                <w:lang w:val="en-US" w:eastAsia="zh-CN"/>
              </w:rPr>
              <w:t>n3</w:t>
            </w:r>
          </w:p>
        </w:tc>
        <w:tc>
          <w:tcPr>
            <w:tcW w:w="584" w:type="pct"/>
            <w:tcBorders>
              <w:top w:val="single" w:sz="4" w:space="0" w:color="auto"/>
              <w:left w:val="single" w:sz="4" w:space="0" w:color="auto"/>
              <w:bottom w:val="single" w:sz="4" w:space="0" w:color="auto"/>
              <w:right w:val="single" w:sz="4" w:space="0" w:color="auto"/>
            </w:tcBorders>
            <w:noWrap/>
            <w:vAlign w:val="center"/>
          </w:tcPr>
          <w:p w14:paraId="27C04FAB" w14:textId="77777777" w:rsidR="008F4D94" w:rsidRDefault="008F4D94" w:rsidP="006A46EC">
            <w:pPr>
              <w:pStyle w:val="TAC"/>
              <w:rPr>
                <w:rFonts w:eastAsia="SimSun"/>
                <w:lang w:val="en-US" w:eastAsia="zh-CN"/>
              </w:rPr>
            </w:pPr>
            <w:r>
              <w:rPr>
                <w:rFonts w:eastAsia="SimSun" w:hint="eastAsia"/>
                <w:lang w:val="en-US" w:eastAsia="zh-CN"/>
              </w:rPr>
              <w:t>1782.5</w:t>
            </w:r>
          </w:p>
        </w:tc>
        <w:tc>
          <w:tcPr>
            <w:tcW w:w="619" w:type="pct"/>
            <w:tcBorders>
              <w:top w:val="single" w:sz="4" w:space="0" w:color="auto"/>
              <w:left w:val="single" w:sz="4" w:space="0" w:color="auto"/>
              <w:bottom w:val="single" w:sz="4" w:space="0" w:color="auto"/>
              <w:right w:val="single" w:sz="4" w:space="0" w:color="auto"/>
            </w:tcBorders>
            <w:noWrap/>
            <w:vAlign w:val="center"/>
          </w:tcPr>
          <w:p w14:paraId="17BD23E6" w14:textId="77777777" w:rsidR="008F4D94" w:rsidRDefault="008F4D94" w:rsidP="006A46EC">
            <w:pPr>
              <w:pStyle w:val="TAC"/>
              <w:rPr>
                <w:lang w:eastAsia="zh-TW"/>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4E16DAB0" w14:textId="77777777" w:rsidR="008F4D94" w:rsidRDefault="008F4D94" w:rsidP="006A46EC">
            <w:pPr>
              <w:pStyle w:val="TAC"/>
              <w:rPr>
                <w:lang w:eastAsia="zh-TW"/>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5DD06B40" w14:textId="77777777" w:rsidR="008F4D94" w:rsidRDefault="008F4D94" w:rsidP="006A46EC">
            <w:pPr>
              <w:pStyle w:val="TAC"/>
              <w:rPr>
                <w:lang w:val="en-US" w:eastAsia="zh-TW"/>
              </w:rPr>
            </w:pPr>
            <w:r>
              <w:rPr>
                <w:rFonts w:cs="Arial" w:hint="eastAsia"/>
                <w:kern w:val="2"/>
                <w:szCs w:val="24"/>
                <w:lang w:val="en-US" w:eastAsia="zh-CN"/>
              </w:rPr>
              <w:t>1877.5</w:t>
            </w:r>
          </w:p>
        </w:tc>
        <w:tc>
          <w:tcPr>
            <w:tcW w:w="511" w:type="pct"/>
            <w:tcBorders>
              <w:top w:val="single" w:sz="4" w:space="0" w:color="auto"/>
              <w:left w:val="single" w:sz="4" w:space="0" w:color="auto"/>
              <w:right w:val="single" w:sz="4" w:space="0" w:color="auto"/>
            </w:tcBorders>
            <w:noWrap/>
            <w:vAlign w:val="center"/>
          </w:tcPr>
          <w:p w14:paraId="1FAF63DF" w14:textId="77777777" w:rsidR="008F4D94" w:rsidRDefault="008F4D94" w:rsidP="006A46EC">
            <w:pPr>
              <w:pStyle w:val="TAC"/>
              <w:rPr>
                <w:lang w:eastAsia="zh-TW"/>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269731E3" w14:textId="77777777" w:rsidR="008F4D94" w:rsidRDefault="008F4D94" w:rsidP="006A46EC">
            <w:pPr>
              <w:pStyle w:val="TAC"/>
              <w:rPr>
                <w:lang w:eastAsia="zh-TW"/>
              </w:rPr>
            </w:pPr>
            <w:r>
              <w:rPr>
                <w:rFonts w:eastAsia="Malgun Gothic" w:cs="Arial"/>
                <w:kern w:val="2"/>
                <w:szCs w:val="24"/>
                <w:lang w:eastAsia="ko-KR"/>
              </w:rPr>
              <w:t>N/A</w:t>
            </w:r>
          </w:p>
        </w:tc>
      </w:tr>
      <w:tr w:rsidR="008F4D94" w14:paraId="403D876F"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68D37994" w14:textId="77777777" w:rsidR="008F4D94" w:rsidRDefault="008F4D94" w:rsidP="006A46EC">
            <w:pPr>
              <w:spacing w:after="0"/>
              <w:rPr>
                <w:rFonts w:ascii="Arial" w:hAnsi="Arial" w:cs="Arial"/>
                <w:kern w:val="2"/>
                <w:sz w:val="18"/>
                <w:lang w:eastAsia="zh-TW"/>
              </w:rPr>
            </w:pPr>
          </w:p>
        </w:tc>
        <w:tc>
          <w:tcPr>
            <w:tcW w:w="356" w:type="pct"/>
            <w:tcBorders>
              <w:top w:val="single" w:sz="4" w:space="0" w:color="auto"/>
              <w:left w:val="single" w:sz="4" w:space="0" w:color="auto"/>
              <w:bottom w:val="single" w:sz="4" w:space="0" w:color="auto"/>
              <w:right w:val="single" w:sz="4" w:space="0" w:color="auto"/>
            </w:tcBorders>
            <w:vAlign w:val="center"/>
          </w:tcPr>
          <w:p w14:paraId="13EC0BE5" w14:textId="77777777" w:rsidR="008F4D94" w:rsidRDefault="008F4D94" w:rsidP="006A46EC">
            <w:pPr>
              <w:keepNext/>
              <w:keepLines/>
              <w:spacing w:after="0"/>
              <w:jc w:val="center"/>
              <w:rPr>
                <w:lang w:eastAsia="zh-TW"/>
              </w:rPr>
            </w:pPr>
            <w:r>
              <w:rPr>
                <w:rFonts w:ascii="Arial" w:hAnsi="Arial" w:cs="Arial" w:hint="eastAsia"/>
                <w:sz w:val="18"/>
                <w:lang w:val="zh-CN" w:eastAsia="zh-TW"/>
              </w:rPr>
              <w:t>n40</w:t>
            </w:r>
          </w:p>
        </w:tc>
        <w:tc>
          <w:tcPr>
            <w:tcW w:w="584" w:type="pct"/>
            <w:tcBorders>
              <w:top w:val="single" w:sz="4" w:space="0" w:color="auto"/>
              <w:left w:val="single" w:sz="4" w:space="0" w:color="auto"/>
              <w:bottom w:val="single" w:sz="4" w:space="0" w:color="auto"/>
              <w:right w:val="single" w:sz="4" w:space="0" w:color="auto"/>
            </w:tcBorders>
            <w:noWrap/>
            <w:vAlign w:val="center"/>
          </w:tcPr>
          <w:p w14:paraId="6190FD99" w14:textId="77777777" w:rsidR="008F4D94" w:rsidRDefault="008F4D94" w:rsidP="006A46EC">
            <w:pPr>
              <w:pStyle w:val="TAC"/>
              <w:rPr>
                <w:lang w:val="en-US" w:eastAsia="zh-TW"/>
              </w:rPr>
            </w:pPr>
            <w:r>
              <w:rPr>
                <w:rFonts w:cs="Arial" w:hint="eastAsia"/>
                <w:kern w:val="2"/>
                <w:szCs w:val="24"/>
                <w:lang w:val="en-US" w:eastAsia="zh-CN"/>
              </w:rPr>
              <w:t>2310</w:t>
            </w:r>
          </w:p>
        </w:tc>
        <w:tc>
          <w:tcPr>
            <w:tcW w:w="619" w:type="pct"/>
            <w:tcBorders>
              <w:top w:val="single" w:sz="4" w:space="0" w:color="auto"/>
              <w:left w:val="single" w:sz="4" w:space="0" w:color="auto"/>
              <w:bottom w:val="single" w:sz="4" w:space="0" w:color="auto"/>
              <w:right w:val="single" w:sz="4" w:space="0" w:color="auto"/>
            </w:tcBorders>
            <w:noWrap/>
            <w:vAlign w:val="center"/>
          </w:tcPr>
          <w:p w14:paraId="125DB345" w14:textId="77777777" w:rsidR="008F4D94" w:rsidRDefault="008F4D94" w:rsidP="006A46EC">
            <w:pPr>
              <w:pStyle w:val="TAC"/>
              <w:rPr>
                <w:lang w:eastAsia="zh-TW"/>
              </w:rPr>
            </w:pPr>
            <w:r>
              <w:rPr>
                <w:rFonts w:cs="Arial" w:hint="eastAsia"/>
                <w:kern w:val="2"/>
                <w:szCs w:val="24"/>
                <w:lang w:val="en-US" w:eastAsia="zh-CN"/>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2FB32BFE" w14:textId="77777777" w:rsidR="008F4D94" w:rsidRDefault="008F4D94" w:rsidP="006A46EC">
            <w:pPr>
              <w:pStyle w:val="TAC"/>
              <w:rPr>
                <w:lang w:val="en-US" w:eastAsia="zh-TW"/>
              </w:rPr>
            </w:pPr>
            <w:r>
              <w:rPr>
                <w:rFonts w:cs="Arial" w:hint="eastAsia"/>
                <w:kern w:val="2"/>
                <w:szCs w:val="24"/>
                <w:lang w:val="en-US" w:eastAsia="zh-CN"/>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07AB8585" w14:textId="77777777" w:rsidR="008F4D94" w:rsidRDefault="008F4D94" w:rsidP="006A46EC">
            <w:pPr>
              <w:pStyle w:val="TAC"/>
              <w:rPr>
                <w:lang w:val="en-US" w:eastAsia="zh-TW"/>
              </w:rPr>
            </w:pPr>
            <w:r>
              <w:rPr>
                <w:rFonts w:cs="Arial" w:hint="eastAsia"/>
                <w:kern w:val="2"/>
                <w:szCs w:val="24"/>
                <w:lang w:val="en-US" w:eastAsia="zh-CN"/>
              </w:rPr>
              <w:t>2310</w:t>
            </w:r>
          </w:p>
        </w:tc>
        <w:tc>
          <w:tcPr>
            <w:tcW w:w="511" w:type="pct"/>
            <w:tcBorders>
              <w:top w:val="single" w:sz="4" w:space="0" w:color="auto"/>
              <w:left w:val="single" w:sz="4" w:space="0" w:color="auto"/>
              <w:bottom w:val="single" w:sz="4" w:space="0" w:color="auto"/>
              <w:right w:val="single" w:sz="4" w:space="0" w:color="auto"/>
            </w:tcBorders>
            <w:noWrap/>
            <w:vAlign w:val="center"/>
          </w:tcPr>
          <w:p w14:paraId="5A2DF56A" w14:textId="77777777" w:rsidR="008F4D94" w:rsidRDefault="008F4D94" w:rsidP="006A46EC">
            <w:pPr>
              <w:pStyle w:val="TAC"/>
              <w:rPr>
                <w:lang w:eastAsia="zh-TW"/>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302CC2E5" w14:textId="77777777" w:rsidR="008F4D94" w:rsidRDefault="008F4D94" w:rsidP="006A46EC">
            <w:pPr>
              <w:pStyle w:val="TAC"/>
              <w:rPr>
                <w:lang w:eastAsia="zh-TW"/>
              </w:rPr>
            </w:pPr>
            <w:r>
              <w:rPr>
                <w:rFonts w:eastAsia="Malgun Gothic" w:cs="Arial"/>
                <w:kern w:val="2"/>
                <w:szCs w:val="24"/>
                <w:lang w:eastAsia="ko-KR"/>
              </w:rPr>
              <w:t>N/A</w:t>
            </w:r>
          </w:p>
        </w:tc>
      </w:tr>
      <w:tr w:rsidR="008F4D94" w14:paraId="3FCE6CB4"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138188AA" w14:textId="77777777" w:rsidR="008F4D94" w:rsidRDefault="008F4D94" w:rsidP="006A46EC">
            <w:pPr>
              <w:spacing w:after="0"/>
              <w:rPr>
                <w:rFonts w:ascii="Arial" w:hAnsi="Arial" w:cs="Arial"/>
                <w:kern w:val="2"/>
                <w:sz w:val="18"/>
                <w:lang w:eastAsia="zh-TW"/>
              </w:rPr>
            </w:pPr>
          </w:p>
        </w:tc>
        <w:tc>
          <w:tcPr>
            <w:tcW w:w="356" w:type="pct"/>
            <w:tcBorders>
              <w:top w:val="single" w:sz="4" w:space="0" w:color="auto"/>
              <w:left w:val="single" w:sz="4" w:space="0" w:color="auto"/>
              <w:bottom w:val="single" w:sz="4" w:space="0" w:color="auto"/>
              <w:right w:val="single" w:sz="4" w:space="0" w:color="auto"/>
            </w:tcBorders>
            <w:vAlign w:val="center"/>
          </w:tcPr>
          <w:p w14:paraId="6B64A557" w14:textId="77777777" w:rsidR="008F4D94" w:rsidRDefault="008F4D94" w:rsidP="006A46EC">
            <w:pPr>
              <w:keepNext/>
              <w:keepLines/>
              <w:spacing w:after="0"/>
              <w:jc w:val="center"/>
              <w:rPr>
                <w:lang w:val="en-US" w:eastAsia="zh-TW"/>
              </w:rPr>
            </w:pPr>
            <w:r>
              <w:rPr>
                <w:rFonts w:ascii="Arial" w:eastAsia="SimSun" w:hAnsi="Arial" w:cs="Arial" w:hint="eastAsia"/>
                <w:sz w:val="18"/>
                <w:lang w:val="en-US" w:eastAsia="zh-CN"/>
              </w:rPr>
              <w:t>n79</w:t>
            </w:r>
          </w:p>
        </w:tc>
        <w:tc>
          <w:tcPr>
            <w:tcW w:w="584" w:type="pct"/>
            <w:tcBorders>
              <w:top w:val="single" w:sz="4" w:space="0" w:color="auto"/>
              <w:left w:val="single" w:sz="4" w:space="0" w:color="auto"/>
              <w:bottom w:val="single" w:sz="4" w:space="0" w:color="auto"/>
              <w:right w:val="single" w:sz="4" w:space="0" w:color="auto"/>
            </w:tcBorders>
            <w:noWrap/>
            <w:vAlign w:val="center"/>
          </w:tcPr>
          <w:p w14:paraId="0F27F4AB" w14:textId="77777777" w:rsidR="008F4D94" w:rsidRDefault="008F4D94" w:rsidP="006A46EC">
            <w:pPr>
              <w:pStyle w:val="TAC"/>
              <w:rPr>
                <w:rFonts w:eastAsia="SimSun"/>
                <w:lang w:val="en-US" w:eastAsia="zh-CN"/>
              </w:rPr>
            </w:pPr>
            <w:r>
              <w:rPr>
                <w:rFonts w:eastAsia="SimSun" w:cs="Arial" w:hint="eastAsia"/>
                <w:kern w:val="2"/>
                <w:szCs w:val="24"/>
                <w:lang w:val="en-US" w:eastAsia="zh-CN"/>
              </w:rP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0AE1F38E" w14:textId="77777777" w:rsidR="008F4D94" w:rsidRDefault="008F4D94" w:rsidP="006A46EC">
            <w:pPr>
              <w:pStyle w:val="TAC"/>
              <w:rPr>
                <w:rFonts w:eastAsia="SimSun"/>
                <w:lang w:val="en-US" w:eastAsia="zh-CN"/>
              </w:rPr>
            </w:pPr>
            <w:r>
              <w:rPr>
                <w:rFonts w:eastAsia="SimSun"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1949413D" w14:textId="77777777" w:rsidR="008F4D94" w:rsidRDefault="008F4D94" w:rsidP="006A46EC">
            <w:pPr>
              <w:pStyle w:val="TAC"/>
            </w:pPr>
            <w:r>
              <w:rPr>
                <w:rFonts w:eastAsia="SimSun" w:cs="Arial" w:hint="eastAsia"/>
                <w:kern w:val="2"/>
                <w:szCs w:val="24"/>
                <w:lang w:val="en-US" w:eastAsia="zh-CN"/>
              </w:rPr>
              <w:t>N/A</w:t>
            </w:r>
          </w:p>
        </w:tc>
        <w:tc>
          <w:tcPr>
            <w:tcW w:w="585" w:type="pct"/>
            <w:tcBorders>
              <w:top w:val="single" w:sz="4" w:space="0" w:color="auto"/>
              <w:left w:val="single" w:sz="4" w:space="0" w:color="auto"/>
              <w:bottom w:val="single" w:sz="4" w:space="0" w:color="auto"/>
              <w:right w:val="single" w:sz="4" w:space="0" w:color="auto"/>
            </w:tcBorders>
            <w:noWrap/>
            <w:vAlign w:val="center"/>
          </w:tcPr>
          <w:p w14:paraId="2A5892E9" w14:textId="77777777" w:rsidR="008F4D94" w:rsidRDefault="008F4D94" w:rsidP="006A46EC">
            <w:pPr>
              <w:pStyle w:val="TAC"/>
              <w:rPr>
                <w:rFonts w:eastAsia="Times New Roman"/>
                <w:lang w:val="en-US"/>
              </w:rPr>
            </w:pPr>
            <w:r>
              <w:rPr>
                <w:rFonts w:eastAsia="SimSun" w:cs="Arial" w:hint="eastAsia"/>
                <w:kern w:val="2"/>
                <w:szCs w:val="24"/>
                <w:lang w:val="en-US" w:eastAsia="zh-CN"/>
              </w:rPr>
              <w:t>4820</w:t>
            </w:r>
          </w:p>
        </w:tc>
        <w:tc>
          <w:tcPr>
            <w:tcW w:w="511" w:type="pct"/>
            <w:tcBorders>
              <w:top w:val="single" w:sz="4" w:space="0" w:color="auto"/>
              <w:left w:val="single" w:sz="4" w:space="0" w:color="auto"/>
              <w:bottom w:val="single" w:sz="4" w:space="0" w:color="auto"/>
              <w:right w:val="single" w:sz="4" w:space="0" w:color="auto"/>
            </w:tcBorders>
            <w:noWrap/>
            <w:vAlign w:val="center"/>
          </w:tcPr>
          <w:p w14:paraId="2308AEA4" w14:textId="77777777" w:rsidR="008F4D94" w:rsidRDefault="008F4D94" w:rsidP="006A46EC">
            <w:pPr>
              <w:pStyle w:val="TAC"/>
              <w:rPr>
                <w:lang w:val="en-US" w:eastAsia="zh-TW"/>
              </w:rPr>
            </w:pPr>
            <w:r>
              <w:rPr>
                <w:rFonts w:eastAsia="SimSun" w:cs="Arial" w:hint="eastAsia"/>
                <w:kern w:val="2"/>
                <w:szCs w:val="24"/>
                <w:lang w:val="en-US" w:eastAsia="zh-CN"/>
              </w:rPr>
              <w:t>3.3</w:t>
            </w:r>
          </w:p>
        </w:tc>
        <w:tc>
          <w:tcPr>
            <w:tcW w:w="373" w:type="pct"/>
            <w:tcBorders>
              <w:top w:val="single" w:sz="4" w:space="0" w:color="auto"/>
              <w:left w:val="single" w:sz="4" w:space="0" w:color="auto"/>
              <w:bottom w:val="single" w:sz="4" w:space="0" w:color="auto"/>
              <w:right w:val="single" w:sz="4" w:space="0" w:color="auto"/>
            </w:tcBorders>
            <w:vAlign w:val="center"/>
          </w:tcPr>
          <w:p w14:paraId="1F2093AF" w14:textId="77777777" w:rsidR="008F4D94" w:rsidRDefault="008F4D94" w:rsidP="006A46EC">
            <w:pPr>
              <w:pStyle w:val="TAC"/>
              <w:rPr>
                <w:lang w:eastAsia="zh-TW"/>
              </w:rPr>
            </w:pPr>
            <w:r>
              <w:rPr>
                <w:rFonts w:cs="Arial"/>
                <w:kern w:val="2"/>
                <w:szCs w:val="24"/>
                <w:lang w:eastAsia="ja-JP"/>
              </w:rPr>
              <w:t>IMD</w:t>
            </w:r>
            <w:r>
              <w:rPr>
                <w:rFonts w:eastAsia="SimSun" w:cs="Arial" w:hint="eastAsia"/>
                <w:kern w:val="2"/>
                <w:szCs w:val="24"/>
                <w:lang w:val="en-US" w:eastAsia="zh-CN"/>
              </w:rPr>
              <w:t>5</w:t>
            </w:r>
          </w:p>
        </w:tc>
      </w:tr>
      <w:tr w:rsidR="008F4D94" w14:paraId="1F32EBEC"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6D2CFDD8" w14:textId="77777777" w:rsidR="008F4D94" w:rsidRDefault="008F4D94" w:rsidP="006A46EC">
            <w:pPr>
              <w:spacing w:after="0"/>
              <w:jc w:val="center"/>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72133A1B" w14:textId="77777777" w:rsidR="008F4D94" w:rsidRDefault="008F4D94" w:rsidP="006A46EC">
            <w:pPr>
              <w:keepNext/>
              <w:keepLines/>
              <w:spacing w:after="0"/>
              <w:jc w:val="center"/>
              <w:rPr>
                <w:rFonts w:cs="Arial"/>
                <w:kern w:val="2"/>
                <w:szCs w:val="24"/>
                <w:lang w:eastAsia="zh-CN"/>
              </w:rPr>
            </w:pPr>
            <w:r>
              <w:rPr>
                <w:rFonts w:ascii="Arial" w:eastAsia="SimSun" w:hAnsi="Arial" w:cs="Arial" w:hint="eastAsia"/>
                <w:sz w:val="18"/>
                <w:lang w:val="en-US" w:eastAsia="zh-CN"/>
              </w:rPr>
              <w:t>n3</w:t>
            </w:r>
          </w:p>
        </w:tc>
        <w:tc>
          <w:tcPr>
            <w:tcW w:w="584" w:type="pct"/>
            <w:tcBorders>
              <w:top w:val="single" w:sz="4" w:space="0" w:color="auto"/>
              <w:left w:val="single" w:sz="4" w:space="0" w:color="auto"/>
              <w:bottom w:val="single" w:sz="4" w:space="0" w:color="auto"/>
              <w:right w:val="single" w:sz="4" w:space="0" w:color="auto"/>
            </w:tcBorders>
            <w:noWrap/>
            <w:vAlign w:val="center"/>
          </w:tcPr>
          <w:p w14:paraId="66A91AB6" w14:textId="77777777" w:rsidR="008F4D94" w:rsidRDefault="008F4D94" w:rsidP="006A46EC">
            <w:pPr>
              <w:pStyle w:val="TAC"/>
              <w:rPr>
                <w:rFonts w:eastAsia="SimSun"/>
                <w:szCs w:val="24"/>
                <w:lang w:val="en-US" w:eastAsia="zh-CN"/>
              </w:rPr>
            </w:pPr>
            <w:r>
              <w:rPr>
                <w:rFonts w:eastAsia="SimSun" w:hint="eastAsia"/>
                <w:lang w:val="en-US" w:eastAsia="zh-CN"/>
              </w:rPr>
              <w:t>1782.5</w:t>
            </w:r>
          </w:p>
        </w:tc>
        <w:tc>
          <w:tcPr>
            <w:tcW w:w="619" w:type="pct"/>
            <w:tcBorders>
              <w:top w:val="single" w:sz="4" w:space="0" w:color="auto"/>
              <w:left w:val="single" w:sz="4" w:space="0" w:color="auto"/>
              <w:bottom w:val="single" w:sz="4" w:space="0" w:color="auto"/>
              <w:right w:val="single" w:sz="4" w:space="0" w:color="auto"/>
            </w:tcBorders>
            <w:noWrap/>
            <w:vAlign w:val="center"/>
          </w:tcPr>
          <w:p w14:paraId="0072B088" w14:textId="77777777" w:rsidR="008F4D94" w:rsidRDefault="008F4D94" w:rsidP="006A46EC">
            <w:pPr>
              <w:pStyle w:val="TAC"/>
              <w:rPr>
                <w:rFonts w:eastAsia="Malgun Gothic"/>
                <w:szCs w:val="24"/>
                <w:lang w:eastAsia="ko-KR"/>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4AEB00E9" w14:textId="77777777" w:rsidR="008F4D94" w:rsidRDefault="008F4D94" w:rsidP="006A46EC">
            <w:pPr>
              <w:pStyle w:val="TAC"/>
              <w:rPr>
                <w:rFonts w:eastAsia="Malgun Gothic"/>
                <w:szCs w:val="24"/>
                <w:lang w:eastAsia="ko-KR"/>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348ECAA1" w14:textId="77777777" w:rsidR="008F4D94" w:rsidRDefault="008F4D94" w:rsidP="006A46EC">
            <w:pPr>
              <w:pStyle w:val="TAC"/>
              <w:rPr>
                <w:szCs w:val="24"/>
                <w:lang w:val="en-US" w:eastAsia="zh-CN"/>
              </w:rPr>
            </w:pPr>
            <w:r>
              <w:rPr>
                <w:rFonts w:cs="Arial" w:hint="eastAsia"/>
                <w:kern w:val="2"/>
                <w:szCs w:val="24"/>
                <w:lang w:val="en-US" w:eastAsia="zh-CN"/>
              </w:rPr>
              <w:t>1877.5</w:t>
            </w:r>
          </w:p>
        </w:tc>
        <w:tc>
          <w:tcPr>
            <w:tcW w:w="511" w:type="pct"/>
            <w:tcBorders>
              <w:top w:val="single" w:sz="4" w:space="0" w:color="auto"/>
              <w:left w:val="single" w:sz="4" w:space="0" w:color="auto"/>
              <w:bottom w:val="single" w:sz="4" w:space="0" w:color="auto"/>
              <w:right w:val="single" w:sz="4" w:space="0" w:color="auto"/>
            </w:tcBorders>
            <w:noWrap/>
            <w:vAlign w:val="center"/>
          </w:tcPr>
          <w:p w14:paraId="65005B93" w14:textId="77777777" w:rsidR="008F4D94" w:rsidRDefault="008F4D94" w:rsidP="006A46EC">
            <w:pPr>
              <w:pStyle w:val="TAC"/>
              <w:rPr>
                <w:rFonts w:eastAsia="Malgun Gothic"/>
                <w:szCs w:val="24"/>
                <w:lang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59C6157B" w14:textId="77777777" w:rsidR="008F4D94" w:rsidRDefault="008F4D94" w:rsidP="006A46EC">
            <w:pPr>
              <w:pStyle w:val="TAC"/>
              <w:rPr>
                <w:rFonts w:eastAsia="Malgun Gothic"/>
                <w:szCs w:val="24"/>
                <w:lang w:eastAsia="ko-KR"/>
              </w:rPr>
            </w:pPr>
            <w:r>
              <w:rPr>
                <w:rFonts w:eastAsia="Malgun Gothic" w:cs="Arial"/>
                <w:kern w:val="2"/>
                <w:szCs w:val="24"/>
                <w:lang w:eastAsia="ko-KR"/>
              </w:rPr>
              <w:t>N/A</w:t>
            </w:r>
          </w:p>
        </w:tc>
      </w:tr>
      <w:tr w:rsidR="008F4D94" w14:paraId="21BE8AAE"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7F918736" w14:textId="77777777" w:rsidR="008F4D94" w:rsidRDefault="008F4D94" w:rsidP="006A46EC">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0CFD1197" w14:textId="77777777" w:rsidR="008F4D94" w:rsidRDefault="008F4D94" w:rsidP="006A46EC">
            <w:pPr>
              <w:keepNext/>
              <w:keepLines/>
              <w:spacing w:after="0"/>
              <w:jc w:val="center"/>
              <w:rPr>
                <w:rFonts w:cs="Arial"/>
                <w:kern w:val="2"/>
                <w:szCs w:val="24"/>
                <w:lang w:eastAsia="zh-CN"/>
              </w:rPr>
            </w:pPr>
            <w:r>
              <w:rPr>
                <w:rFonts w:ascii="Arial" w:hAnsi="Arial" w:cs="Arial" w:hint="eastAsia"/>
                <w:sz w:val="18"/>
                <w:lang w:val="zh-CN" w:eastAsia="zh-TW"/>
              </w:rPr>
              <w:t>n40</w:t>
            </w:r>
          </w:p>
        </w:tc>
        <w:tc>
          <w:tcPr>
            <w:tcW w:w="584" w:type="pct"/>
            <w:tcBorders>
              <w:top w:val="single" w:sz="4" w:space="0" w:color="auto"/>
              <w:left w:val="single" w:sz="4" w:space="0" w:color="auto"/>
              <w:bottom w:val="single" w:sz="4" w:space="0" w:color="auto"/>
              <w:right w:val="single" w:sz="4" w:space="0" w:color="auto"/>
            </w:tcBorders>
            <w:noWrap/>
            <w:vAlign w:val="center"/>
          </w:tcPr>
          <w:p w14:paraId="639881C7" w14:textId="77777777" w:rsidR="008F4D94" w:rsidRDefault="008F4D94" w:rsidP="006A46EC">
            <w:pPr>
              <w:pStyle w:val="TAC"/>
              <w:rPr>
                <w:rFonts w:eastAsia="SimSun"/>
                <w:szCs w:val="24"/>
                <w:lang w:val="en-US" w:eastAsia="zh-CN"/>
              </w:rPr>
            </w:pPr>
            <w:r>
              <w:rPr>
                <w:rFonts w:eastAsia="SimSun" w:cs="Arial" w:hint="eastAsia"/>
                <w:kern w:val="2"/>
                <w:szCs w:val="24"/>
                <w:lang w:val="en-US" w:eastAsia="zh-CN"/>
              </w:rP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6CB7AAC6" w14:textId="77777777" w:rsidR="008F4D94" w:rsidRDefault="008F4D94" w:rsidP="006A46EC">
            <w:pPr>
              <w:pStyle w:val="TAC"/>
              <w:rPr>
                <w:rFonts w:eastAsia="Malgun Gothic"/>
                <w:szCs w:val="24"/>
                <w:lang w:eastAsia="ko-KR"/>
              </w:rPr>
            </w:pPr>
            <w:r>
              <w:rPr>
                <w:rFonts w:cs="Arial" w:hint="eastAsia"/>
                <w:kern w:val="2"/>
                <w:szCs w:val="24"/>
                <w:lang w:val="en-US" w:eastAsia="zh-CN"/>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5D1F54F4" w14:textId="77777777" w:rsidR="008F4D94" w:rsidRDefault="008F4D94" w:rsidP="006A46EC">
            <w:pPr>
              <w:pStyle w:val="TAC"/>
              <w:rPr>
                <w:rFonts w:eastAsia="Malgun Gothic"/>
                <w:szCs w:val="24"/>
                <w:lang w:eastAsia="ko-KR"/>
              </w:rPr>
            </w:pPr>
            <w:r>
              <w:rPr>
                <w:rFonts w:eastAsia="SimSun" w:cs="Arial" w:hint="eastAsia"/>
                <w:kern w:val="2"/>
                <w:szCs w:val="24"/>
                <w:lang w:val="en-US" w:eastAsia="zh-CN"/>
              </w:rPr>
              <w:t>N/A</w:t>
            </w:r>
          </w:p>
        </w:tc>
        <w:tc>
          <w:tcPr>
            <w:tcW w:w="585" w:type="pct"/>
            <w:tcBorders>
              <w:top w:val="single" w:sz="4" w:space="0" w:color="auto"/>
              <w:left w:val="single" w:sz="4" w:space="0" w:color="auto"/>
              <w:bottom w:val="single" w:sz="4" w:space="0" w:color="auto"/>
              <w:right w:val="single" w:sz="4" w:space="0" w:color="auto"/>
            </w:tcBorders>
            <w:noWrap/>
            <w:vAlign w:val="center"/>
          </w:tcPr>
          <w:p w14:paraId="160B0B8E" w14:textId="77777777" w:rsidR="008F4D94" w:rsidRDefault="008F4D94" w:rsidP="006A46EC">
            <w:pPr>
              <w:pStyle w:val="TAC"/>
              <w:rPr>
                <w:szCs w:val="24"/>
                <w:lang w:val="en-US" w:eastAsia="zh-CN"/>
              </w:rPr>
            </w:pPr>
            <w:r>
              <w:rPr>
                <w:rFonts w:eastAsia="SimSun" w:cs="Arial" w:hint="eastAsia"/>
                <w:kern w:val="2"/>
                <w:szCs w:val="24"/>
                <w:lang w:val="en-US" w:eastAsia="zh-CN"/>
              </w:rPr>
              <w:t>2310</w:t>
            </w:r>
          </w:p>
        </w:tc>
        <w:tc>
          <w:tcPr>
            <w:tcW w:w="511" w:type="pct"/>
            <w:tcBorders>
              <w:top w:val="single" w:sz="4" w:space="0" w:color="auto"/>
              <w:left w:val="single" w:sz="4" w:space="0" w:color="auto"/>
              <w:bottom w:val="single" w:sz="4" w:space="0" w:color="auto"/>
              <w:right w:val="single" w:sz="4" w:space="0" w:color="auto"/>
            </w:tcBorders>
            <w:noWrap/>
            <w:vAlign w:val="center"/>
          </w:tcPr>
          <w:p w14:paraId="40C7042D" w14:textId="77777777" w:rsidR="008F4D94" w:rsidRDefault="008F4D94" w:rsidP="006A46EC">
            <w:pPr>
              <w:pStyle w:val="TAC"/>
              <w:rPr>
                <w:rFonts w:eastAsia="Malgun Gothic"/>
                <w:szCs w:val="24"/>
                <w:lang w:val="en-US" w:eastAsia="ko-KR"/>
              </w:rPr>
            </w:pPr>
            <w:r>
              <w:rPr>
                <w:rFonts w:eastAsia="SimSun" w:cs="Arial" w:hint="eastAsia"/>
                <w:kern w:val="2"/>
                <w:szCs w:val="24"/>
                <w:lang w:val="en-US" w:eastAsia="zh-CN"/>
              </w:rPr>
              <w:t>5.9</w:t>
            </w:r>
          </w:p>
        </w:tc>
        <w:tc>
          <w:tcPr>
            <w:tcW w:w="373" w:type="pct"/>
            <w:tcBorders>
              <w:top w:val="single" w:sz="4" w:space="0" w:color="auto"/>
              <w:left w:val="single" w:sz="4" w:space="0" w:color="auto"/>
              <w:bottom w:val="single" w:sz="4" w:space="0" w:color="auto"/>
              <w:right w:val="single" w:sz="4" w:space="0" w:color="auto"/>
            </w:tcBorders>
            <w:vAlign w:val="center"/>
          </w:tcPr>
          <w:p w14:paraId="2DF81807" w14:textId="77777777" w:rsidR="008F4D94" w:rsidRDefault="008F4D94" w:rsidP="006A46EC">
            <w:pPr>
              <w:pStyle w:val="TAC"/>
              <w:rPr>
                <w:rFonts w:eastAsia="SimSun"/>
                <w:szCs w:val="24"/>
                <w:lang w:val="en-US" w:eastAsia="zh-CN"/>
              </w:rPr>
            </w:pPr>
            <w:r>
              <w:rPr>
                <w:rFonts w:eastAsia="SimSun" w:cs="Arial" w:hint="eastAsia"/>
                <w:kern w:val="2"/>
                <w:szCs w:val="24"/>
                <w:lang w:val="en-US" w:eastAsia="zh-CN"/>
              </w:rPr>
              <w:t>IMD5</w:t>
            </w:r>
          </w:p>
        </w:tc>
      </w:tr>
      <w:tr w:rsidR="008F4D94" w14:paraId="6922C97E"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25DAE94A" w14:textId="77777777" w:rsidR="008F4D94" w:rsidRDefault="008F4D94" w:rsidP="006A46EC">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5A347893" w14:textId="77777777" w:rsidR="008F4D94" w:rsidRDefault="008F4D94" w:rsidP="006A46EC">
            <w:pPr>
              <w:keepNext/>
              <w:keepLines/>
              <w:spacing w:after="0"/>
              <w:jc w:val="center"/>
              <w:rPr>
                <w:rFonts w:cs="Arial"/>
                <w:kern w:val="2"/>
                <w:szCs w:val="24"/>
                <w:lang w:eastAsia="zh-CN"/>
              </w:rPr>
            </w:pPr>
            <w:r>
              <w:rPr>
                <w:rFonts w:ascii="Arial" w:eastAsia="SimSun" w:hAnsi="Arial" w:cs="Arial" w:hint="eastAsia"/>
                <w:sz w:val="18"/>
                <w:lang w:val="en-US" w:eastAsia="zh-CN"/>
              </w:rPr>
              <w:t>n79</w:t>
            </w:r>
          </w:p>
        </w:tc>
        <w:tc>
          <w:tcPr>
            <w:tcW w:w="584" w:type="pct"/>
            <w:tcBorders>
              <w:top w:val="single" w:sz="4" w:space="0" w:color="auto"/>
              <w:left w:val="single" w:sz="4" w:space="0" w:color="auto"/>
              <w:bottom w:val="single" w:sz="4" w:space="0" w:color="auto"/>
              <w:right w:val="single" w:sz="4" w:space="0" w:color="auto"/>
            </w:tcBorders>
            <w:noWrap/>
            <w:vAlign w:val="center"/>
          </w:tcPr>
          <w:p w14:paraId="2A027E30" w14:textId="77777777" w:rsidR="008F4D94" w:rsidRDefault="008F4D94" w:rsidP="006A46EC">
            <w:pPr>
              <w:pStyle w:val="TAC"/>
              <w:rPr>
                <w:rFonts w:eastAsia="SimSun"/>
                <w:szCs w:val="24"/>
                <w:lang w:val="en-US" w:eastAsia="zh-CN"/>
              </w:rPr>
            </w:pPr>
            <w:r>
              <w:rPr>
                <w:rFonts w:eastAsia="SimSun" w:cs="Arial" w:hint="eastAsia"/>
                <w:kern w:val="2"/>
                <w:szCs w:val="24"/>
                <w:lang w:val="en-US" w:eastAsia="zh-CN"/>
              </w:rPr>
              <w:t>4820</w:t>
            </w:r>
          </w:p>
        </w:tc>
        <w:tc>
          <w:tcPr>
            <w:tcW w:w="619" w:type="pct"/>
            <w:tcBorders>
              <w:top w:val="single" w:sz="4" w:space="0" w:color="auto"/>
              <w:left w:val="single" w:sz="4" w:space="0" w:color="auto"/>
              <w:bottom w:val="single" w:sz="4" w:space="0" w:color="auto"/>
              <w:right w:val="single" w:sz="4" w:space="0" w:color="auto"/>
            </w:tcBorders>
            <w:noWrap/>
            <w:vAlign w:val="center"/>
          </w:tcPr>
          <w:p w14:paraId="3CAFC8A9" w14:textId="77777777" w:rsidR="008F4D94" w:rsidRDefault="008F4D94" w:rsidP="006A46EC">
            <w:pPr>
              <w:pStyle w:val="TAC"/>
              <w:rPr>
                <w:rFonts w:eastAsia="SimSun"/>
                <w:szCs w:val="24"/>
                <w:lang w:val="en-US" w:eastAsia="zh-CN"/>
              </w:rPr>
            </w:pPr>
            <w:r>
              <w:rPr>
                <w:rFonts w:eastAsia="SimSun"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3EB1D156" w14:textId="77777777" w:rsidR="008F4D94" w:rsidRDefault="008F4D94" w:rsidP="006A46EC">
            <w:pPr>
              <w:pStyle w:val="TAC"/>
              <w:rPr>
                <w:rFonts w:eastAsia="SimSun"/>
                <w:szCs w:val="24"/>
                <w:lang w:val="en-US" w:eastAsia="zh-CN"/>
              </w:rPr>
            </w:pPr>
            <w:r>
              <w:rPr>
                <w:rFonts w:eastAsia="SimSun"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46B8B732" w14:textId="77777777" w:rsidR="008F4D94" w:rsidRDefault="008F4D94" w:rsidP="006A46EC">
            <w:pPr>
              <w:pStyle w:val="TAC"/>
              <w:rPr>
                <w:szCs w:val="24"/>
                <w:lang w:val="en-US" w:eastAsia="zh-CN"/>
              </w:rPr>
            </w:pPr>
            <w:r>
              <w:rPr>
                <w:rFonts w:eastAsia="SimSun" w:cs="Arial" w:hint="eastAsia"/>
                <w:kern w:val="2"/>
                <w:szCs w:val="24"/>
                <w:lang w:val="en-US" w:eastAsia="zh-CN"/>
              </w:rPr>
              <w:t>4820</w:t>
            </w:r>
          </w:p>
        </w:tc>
        <w:tc>
          <w:tcPr>
            <w:tcW w:w="511" w:type="pct"/>
            <w:tcBorders>
              <w:top w:val="single" w:sz="4" w:space="0" w:color="auto"/>
              <w:left w:val="single" w:sz="4" w:space="0" w:color="auto"/>
              <w:bottom w:val="single" w:sz="4" w:space="0" w:color="auto"/>
              <w:right w:val="single" w:sz="4" w:space="0" w:color="auto"/>
            </w:tcBorders>
            <w:noWrap/>
            <w:vAlign w:val="center"/>
          </w:tcPr>
          <w:p w14:paraId="3758C2AB" w14:textId="77777777" w:rsidR="008F4D94" w:rsidRDefault="008F4D94" w:rsidP="006A46EC">
            <w:pPr>
              <w:pStyle w:val="TAC"/>
              <w:rPr>
                <w:rFonts w:eastAsia="SimSun"/>
                <w:szCs w:val="24"/>
                <w:lang w:val="en-US" w:eastAsia="zh-CN"/>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6330FB3A" w14:textId="77777777" w:rsidR="008F4D94" w:rsidRDefault="008F4D94" w:rsidP="006A46EC">
            <w:pPr>
              <w:pStyle w:val="TAC"/>
              <w:rPr>
                <w:rFonts w:eastAsia="Malgun Gothic"/>
                <w:szCs w:val="24"/>
                <w:lang w:eastAsia="ko-KR"/>
              </w:rPr>
            </w:pPr>
            <w:r>
              <w:rPr>
                <w:rFonts w:eastAsia="Malgun Gothic" w:cs="Arial"/>
                <w:kern w:val="2"/>
                <w:szCs w:val="24"/>
                <w:lang w:eastAsia="ko-KR"/>
              </w:rPr>
              <w:t>N/A</w:t>
            </w:r>
          </w:p>
        </w:tc>
      </w:tr>
      <w:tr w:rsidR="008F4D94" w14:paraId="69730A36"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7698D66A" w14:textId="77777777" w:rsidR="008F4D94" w:rsidRDefault="008F4D94" w:rsidP="006A46EC">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60669312" w14:textId="77777777" w:rsidR="008F4D94" w:rsidRDefault="008F4D94" w:rsidP="006A46EC">
            <w:pPr>
              <w:keepNext/>
              <w:keepLines/>
              <w:spacing w:after="0"/>
              <w:jc w:val="center"/>
              <w:rPr>
                <w:rFonts w:cs="Arial"/>
                <w:kern w:val="2"/>
                <w:szCs w:val="24"/>
                <w:lang w:val="en-US" w:eastAsia="zh-CN"/>
              </w:rPr>
            </w:pPr>
            <w:r>
              <w:rPr>
                <w:rFonts w:ascii="Arial" w:eastAsia="SimSun" w:hAnsi="Arial" w:cs="Arial" w:hint="eastAsia"/>
                <w:sz w:val="18"/>
                <w:lang w:val="en-US" w:eastAsia="zh-CN"/>
              </w:rPr>
              <w:t>n3</w:t>
            </w:r>
          </w:p>
        </w:tc>
        <w:tc>
          <w:tcPr>
            <w:tcW w:w="584" w:type="pct"/>
            <w:tcBorders>
              <w:top w:val="single" w:sz="4" w:space="0" w:color="auto"/>
              <w:left w:val="single" w:sz="4" w:space="0" w:color="auto"/>
              <w:bottom w:val="single" w:sz="4" w:space="0" w:color="auto"/>
              <w:right w:val="single" w:sz="4" w:space="0" w:color="auto"/>
            </w:tcBorders>
            <w:noWrap/>
            <w:vAlign w:val="center"/>
          </w:tcPr>
          <w:p w14:paraId="5A250F66" w14:textId="77777777" w:rsidR="008F4D94" w:rsidRDefault="008F4D94" w:rsidP="006A46EC">
            <w:pPr>
              <w:pStyle w:val="TAC"/>
              <w:rPr>
                <w:rFonts w:eastAsia="SimSun"/>
                <w:szCs w:val="24"/>
                <w:lang w:val="en-US" w:eastAsia="zh-CN"/>
              </w:rPr>
            </w:pPr>
            <w:r>
              <w:rPr>
                <w:rFonts w:eastAsia="SimSun" w:cs="Arial" w:hint="eastAsia"/>
                <w:kern w:val="2"/>
                <w:szCs w:val="24"/>
                <w:lang w:val="en-US" w:eastAsia="zh-CN"/>
              </w:rP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5ACCB18A" w14:textId="77777777" w:rsidR="008F4D94" w:rsidRDefault="008F4D94" w:rsidP="006A46EC">
            <w:pPr>
              <w:pStyle w:val="TAC"/>
              <w:rPr>
                <w:rFonts w:eastAsia="Malgun Gothic"/>
                <w:szCs w:val="24"/>
                <w:lang w:val="en-US" w:eastAsia="zh-CN"/>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79C3F424" w14:textId="77777777" w:rsidR="008F4D94" w:rsidRDefault="008F4D94" w:rsidP="006A46EC">
            <w:pPr>
              <w:pStyle w:val="TAC"/>
              <w:rPr>
                <w:rFonts w:eastAsia="Malgun Gothic"/>
                <w:szCs w:val="24"/>
                <w:lang w:val="en-US" w:eastAsia="zh-CN"/>
              </w:rPr>
            </w:pPr>
            <w:r>
              <w:rPr>
                <w:rFonts w:eastAsia="SimSun" w:cs="Arial" w:hint="eastAsia"/>
                <w:kern w:val="2"/>
                <w:szCs w:val="24"/>
                <w:lang w:val="en-US" w:eastAsia="zh-CN"/>
              </w:rPr>
              <w:t>N/A</w:t>
            </w:r>
          </w:p>
        </w:tc>
        <w:tc>
          <w:tcPr>
            <w:tcW w:w="585" w:type="pct"/>
            <w:tcBorders>
              <w:top w:val="single" w:sz="4" w:space="0" w:color="auto"/>
              <w:left w:val="single" w:sz="4" w:space="0" w:color="auto"/>
              <w:bottom w:val="single" w:sz="4" w:space="0" w:color="auto"/>
              <w:right w:val="single" w:sz="4" w:space="0" w:color="auto"/>
            </w:tcBorders>
            <w:noWrap/>
            <w:vAlign w:val="center"/>
          </w:tcPr>
          <w:p w14:paraId="6D79F054" w14:textId="77777777" w:rsidR="008F4D94" w:rsidRDefault="008F4D94" w:rsidP="006A46EC">
            <w:pPr>
              <w:pStyle w:val="TAC"/>
              <w:rPr>
                <w:szCs w:val="24"/>
                <w:lang w:val="en-US" w:eastAsia="zh-CN"/>
              </w:rPr>
            </w:pPr>
            <w:r>
              <w:rPr>
                <w:rFonts w:cs="Arial" w:hint="eastAsia"/>
                <w:kern w:val="2"/>
                <w:szCs w:val="24"/>
                <w:lang w:val="en-US" w:eastAsia="zh-CN"/>
              </w:rPr>
              <w:t>1850</w:t>
            </w:r>
          </w:p>
        </w:tc>
        <w:tc>
          <w:tcPr>
            <w:tcW w:w="511" w:type="pct"/>
            <w:tcBorders>
              <w:top w:val="single" w:sz="4" w:space="0" w:color="auto"/>
              <w:left w:val="single" w:sz="4" w:space="0" w:color="auto"/>
              <w:bottom w:val="single" w:sz="4" w:space="0" w:color="auto"/>
              <w:right w:val="single" w:sz="4" w:space="0" w:color="auto"/>
            </w:tcBorders>
            <w:noWrap/>
            <w:vAlign w:val="center"/>
          </w:tcPr>
          <w:p w14:paraId="7A05AC0A" w14:textId="77777777" w:rsidR="008F4D94" w:rsidRDefault="008F4D94" w:rsidP="006A46EC">
            <w:pPr>
              <w:pStyle w:val="TAC"/>
              <w:rPr>
                <w:rFonts w:eastAsia="SimSun"/>
                <w:szCs w:val="24"/>
                <w:lang w:val="en-US" w:eastAsia="zh-CN"/>
              </w:rPr>
            </w:pPr>
            <w:r>
              <w:rPr>
                <w:rFonts w:eastAsia="SimSun" w:cs="Arial" w:hint="eastAsia"/>
                <w:kern w:val="2"/>
                <w:szCs w:val="24"/>
                <w:lang w:val="en-US" w:eastAsia="zh-CN"/>
              </w:rPr>
              <w:t>4.7</w:t>
            </w:r>
          </w:p>
        </w:tc>
        <w:tc>
          <w:tcPr>
            <w:tcW w:w="373" w:type="pct"/>
            <w:tcBorders>
              <w:top w:val="single" w:sz="4" w:space="0" w:color="auto"/>
              <w:left w:val="single" w:sz="4" w:space="0" w:color="auto"/>
              <w:bottom w:val="single" w:sz="4" w:space="0" w:color="auto"/>
              <w:right w:val="single" w:sz="4" w:space="0" w:color="auto"/>
            </w:tcBorders>
            <w:vAlign w:val="center"/>
          </w:tcPr>
          <w:p w14:paraId="46A600A1" w14:textId="77777777" w:rsidR="008F4D94" w:rsidRDefault="008F4D94" w:rsidP="006A46EC">
            <w:pPr>
              <w:pStyle w:val="TAC"/>
              <w:rPr>
                <w:rFonts w:eastAsia="Malgun Gothic"/>
                <w:szCs w:val="24"/>
                <w:lang w:eastAsia="ko-KR"/>
              </w:rPr>
            </w:pPr>
            <w:r>
              <w:rPr>
                <w:rFonts w:eastAsia="SimSun" w:cs="Arial" w:hint="eastAsia"/>
                <w:kern w:val="2"/>
                <w:szCs w:val="24"/>
                <w:lang w:val="en-US" w:eastAsia="zh-CN"/>
              </w:rPr>
              <w:t>IMD5</w:t>
            </w:r>
          </w:p>
        </w:tc>
      </w:tr>
      <w:tr w:rsidR="008F4D94" w14:paraId="519A84A2"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7D5B9EC4" w14:textId="77777777" w:rsidR="008F4D94" w:rsidRDefault="008F4D94" w:rsidP="006A46EC">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3EE6CDA6" w14:textId="77777777" w:rsidR="008F4D94" w:rsidRDefault="008F4D94" w:rsidP="006A46EC">
            <w:pPr>
              <w:keepNext/>
              <w:keepLines/>
              <w:spacing w:after="0"/>
              <w:jc w:val="center"/>
              <w:rPr>
                <w:rFonts w:cs="Arial"/>
                <w:kern w:val="2"/>
                <w:szCs w:val="24"/>
                <w:lang w:val="en-US" w:eastAsia="zh-CN"/>
              </w:rPr>
            </w:pPr>
            <w:r>
              <w:rPr>
                <w:rFonts w:ascii="Arial" w:hAnsi="Arial" w:cs="Arial" w:hint="eastAsia"/>
                <w:sz w:val="18"/>
                <w:lang w:val="zh-CN" w:eastAsia="zh-TW"/>
              </w:rPr>
              <w:t>n40</w:t>
            </w:r>
          </w:p>
        </w:tc>
        <w:tc>
          <w:tcPr>
            <w:tcW w:w="584" w:type="pct"/>
            <w:tcBorders>
              <w:top w:val="single" w:sz="4" w:space="0" w:color="auto"/>
              <w:left w:val="single" w:sz="4" w:space="0" w:color="auto"/>
              <w:bottom w:val="single" w:sz="4" w:space="0" w:color="auto"/>
              <w:right w:val="single" w:sz="4" w:space="0" w:color="auto"/>
            </w:tcBorders>
            <w:noWrap/>
            <w:vAlign w:val="center"/>
          </w:tcPr>
          <w:p w14:paraId="376C2A4E" w14:textId="77777777" w:rsidR="008F4D94" w:rsidRDefault="008F4D94" w:rsidP="006A46EC">
            <w:pPr>
              <w:pStyle w:val="TAC"/>
              <w:rPr>
                <w:rFonts w:eastAsia="SimSun"/>
                <w:szCs w:val="24"/>
                <w:lang w:val="en-US" w:eastAsia="zh-CN"/>
              </w:rPr>
            </w:pPr>
            <w:r>
              <w:rPr>
                <w:rFonts w:eastAsia="SimSun" w:cs="Arial" w:hint="eastAsia"/>
                <w:kern w:val="2"/>
                <w:szCs w:val="24"/>
                <w:lang w:val="en-US" w:eastAsia="zh-CN"/>
              </w:rPr>
              <w:t>2350</w:t>
            </w:r>
          </w:p>
        </w:tc>
        <w:tc>
          <w:tcPr>
            <w:tcW w:w="619" w:type="pct"/>
            <w:tcBorders>
              <w:top w:val="single" w:sz="4" w:space="0" w:color="auto"/>
              <w:left w:val="single" w:sz="4" w:space="0" w:color="auto"/>
              <w:bottom w:val="single" w:sz="4" w:space="0" w:color="auto"/>
              <w:right w:val="single" w:sz="4" w:space="0" w:color="auto"/>
            </w:tcBorders>
            <w:noWrap/>
            <w:vAlign w:val="center"/>
          </w:tcPr>
          <w:p w14:paraId="4B9FB360" w14:textId="77777777" w:rsidR="008F4D94" w:rsidRDefault="008F4D94" w:rsidP="006A46EC">
            <w:pPr>
              <w:pStyle w:val="TAC"/>
              <w:rPr>
                <w:rFonts w:eastAsia="Malgun Gothic"/>
                <w:szCs w:val="24"/>
                <w:lang w:val="en-US" w:eastAsia="zh-CN"/>
              </w:rPr>
            </w:pPr>
            <w:r>
              <w:rPr>
                <w:rFonts w:cs="Arial" w:hint="eastAsia"/>
                <w:kern w:val="2"/>
                <w:szCs w:val="24"/>
                <w:lang w:val="en-US" w:eastAsia="zh-CN"/>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48B136D3" w14:textId="77777777" w:rsidR="008F4D94" w:rsidRDefault="008F4D94" w:rsidP="006A46EC">
            <w:pPr>
              <w:pStyle w:val="TAC"/>
              <w:rPr>
                <w:rFonts w:eastAsia="Malgun Gothic"/>
                <w:szCs w:val="24"/>
                <w:lang w:val="en-US" w:eastAsia="zh-CN"/>
              </w:rPr>
            </w:pPr>
            <w:r>
              <w:rPr>
                <w:rFonts w:eastAsia="SimSun" w:cs="Arial" w:hint="eastAsia"/>
                <w:kern w:val="2"/>
                <w:szCs w:val="24"/>
                <w:lang w:val="en-US" w:eastAsia="zh-CN"/>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51912B65" w14:textId="77777777" w:rsidR="008F4D94" w:rsidRDefault="008F4D94" w:rsidP="006A46EC">
            <w:pPr>
              <w:pStyle w:val="TAC"/>
              <w:rPr>
                <w:szCs w:val="24"/>
                <w:lang w:val="en-US" w:eastAsia="zh-CN"/>
              </w:rPr>
            </w:pPr>
            <w:r>
              <w:rPr>
                <w:rFonts w:eastAsia="SimSun" w:cs="Arial" w:hint="eastAsia"/>
                <w:kern w:val="2"/>
                <w:szCs w:val="24"/>
                <w:lang w:val="en-US" w:eastAsia="zh-CN"/>
              </w:rPr>
              <w:t>2350</w:t>
            </w:r>
          </w:p>
        </w:tc>
        <w:tc>
          <w:tcPr>
            <w:tcW w:w="511" w:type="pct"/>
            <w:tcBorders>
              <w:top w:val="single" w:sz="4" w:space="0" w:color="auto"/>
              <w:left w:val="single" w:sz="4" w:space="0" w:color="auto"/>
              <w:bottom w:val="single" w:sz="4" w:space="0" w:color="auto"/>
              <w:right w:val="single" w:sz="4" w:space="0" w:color="auto"/>
            </w:tcBorders>
            <w:noWrap/>
            <w:vAlign w:val="center"/>
          </w:tcPr>
          <w:p w14:paraId="493AAD5D" w14:textId="77777777" w:rsidR="008F4D94" w:rsidRDefault="008F4D94" w:rsidP="006A46EC">
            <w:pPr>
              <w:pStyle w:val="TAC"/>
              <w:rPr>
                <w:rFonts w:eastAsia="Malgun Gothic"/>
                <w:szCs w:val="24"/>
                <w:lang w:val="en-US"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6B19A34C" w14:textId="77777777" w:rsidR="008F4D94" w:rsidRDefault="008F4D94" w:rsidP="006A46EC">
            <w:pPr>
              <w:pStyle w:val="TAC"/>
              <w:rPr>
                <w:rFonts w:eastAsia="SimSun"/>
                <w:szCs w:val="24"/>
                <w:lang w:val="en-US" w:eastAsia="ko-KR"/>
              </w:rPr>
            </w:pPr>
            <w:r>
              <w:rPr>
                <w:rFonts w:eastAsia="Malgun Gothic" w:cs="Arial"/>
                <w:kern w:val="2"/>
                <w:szCs w:val="24"/>
                <w:lang w:eastAsia="ko-KR"/>
              </w:rPr>
              <w:t>N/A</w:t>
            </w:r>
          </w:p>
        </w:tc>
      </w:tr>
      <w:tr w:rsidR="008F4D94" w14:paraId="07AFE552" w14:textId="77777777" w:rsidTr="006A46EC">
        <w:trPr>
          <w:trHeight w:val="306"/>
          <w:jc w:val="center"/>
        </w:trPr>
        <w:tc>
          <w:tcPr>
            <w:tcW w:w="1483" w:type="pct"/>
            <w:tcBorders>
              <w:top w:val="nil"/>
              <w:left w:val="single" w:sz="4" w:space="0" w:color="auto"/>
              <w:bottom w:val="single" w:sz="4" w:space="0" w:color="auto"/>
              <w:right w:val="single" w:sz="4" w:space="0" w:color="auto"/>
            </w:tcBorders>
            <w:vAlign w:val="center"/>
          </w:tcPr>
          <w:p w14:paraId="2FDF1597" w14:textId="77777777" w:rsidR="008F4D94" w:rsidRDefault="008F4D94" w:rsidP="006A46EC">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1C4C1A6C" w14:textId="77777777" w:rsidR="008F4D94" w:rsidRDefault="008F4D94" w:rsidP="006A46EC">
            <w:pPr>
              <w:keepNext/>
              <w:keepLines/>
              <w:spacing w:after="0"/>
              <w:jc w:val="center"/>
              <w:rPr>
                <w:rFonts w:cs="Arial"/>
                <w:kern w:val="2"/>
                <w:szCs w:val="24"/>
                <w:lang w:val="en-US" w:eastAsia="zh-CN"/>
              </w:rPr>
            </w:pPr>
            <w:r>
              <w:rPr>
                <w:rFonts w:ascii="Arial" w:eastAsia="SimSun" w:hAnsi="Arial" w:cs="Arial" w:hint="eastAsia"/>
                <w:sz w:val="18"/>
                <w:lang w:val="en-US" w:eastAsia="zh-CN"/>
              </w:rPr>
              <w:t>n79</w:t>
            </w:r>
          </w:p>
        </w:tc>
        <w:tc>
          <w:tcPr>
            <w:tcW w:w="584" w:type="pct"/>
            <w:tcBorders>
              <w:top w:val="single" w:sz="4" w:space="0" w:color="auto"/>
              <w:left w:val="single" w:sz="4" w:space="0" w:color="auto"/>
              <w:bottom w:val="single" w:sz="4" w:space="0" w:color="auto"/>
              <w:right w:val="single" w:sz="4" w:space="0" w:color="auto"/>
            </w:tcBorders>
            <w:noWrap/>
            <w:vAlign w:val="center"/>
          </w:tcPr>
          <w:p w14:paraId="2E9E6F89" w14:textId="77777777" w:rsidR="008F4D94" w:rsidRDefault="008F4D94" w:rsidP="006A46EC">
            <w:pPr>
              <w:pStyle w:val="TAC"/>
              <w:rPr>
                <w:rFonts w:eastAsia="SimSun"/>
                <w:szCs w:val="24"/>
                <w:lang w:val="en-US" w:eastAsia="zh-CN"/>
              </w:rPr>
            </w:pPr>
            <w:r>
              <w:rPr>
                <w:rFonts w:eastAsia="SimSun" w:cs="Arial" w:hint="eastAsia"/>
                <w:kern w:val="2"/>
                <w:szCs w:val="24"/>
                <w:lang w:val="en-US" w:eastAsia="zh-CN"/>
              </w:rPr>
              <w:t>4450</w:t>
            </w:r>
          </w:p>
        </w:tc>
        <w:tc>
          <w:tcPr>
            <w:tcW w:w="619" w:type="pct"/>
            <w:tcBorders>
              <w:top w:val="single" w:sz="4" w:space="0" w:color="auto"/>
              <w:left w:val="single" w:sz="4" w:space="0" w:color="auto"/>
              <w:bottom w:val="single" w:sz="4" w:space="0" w:color="auto"/>
              <w:right w:val="single" w:sz="4" w:space="0" w:color="auto"/>
            </w:tcBorders>
            <w:noWrap/>
            <w:vAlign w:val="center"/>
          </w:tcPr>
          <w:p w14:paraId="0F29AD7E" w14:textId="77777777" w:rsidR="008F4D94" w:rsidRDefault="008F4D94" w:rsidP="006A46EC">
            <w:pPr>
              <w:pStyle w:val="TAC"/>
              <w:rPr>
                <w:rFonts w:eastAsia="SimSun"/>
                <w:szCs w:val="24"/>
                <w:lang w:val="en-US" w:eastAsia="zh-CN"/>
              </w:rPr>
            </w:pPr>
            <w:r>
              <w:rPr>
                <w:rFonts w:eastAsia="SimSun"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4CF182A1" w14:textId="77777777" w:rsidR="008F4D94" w:rsidRDefault="008F4D94" w:rsidP="006A46EC">
            <w:pPr>
              <w:pStyle w:val="TAC"/>
              <w:rPr>
                <w:rFonts w:eastAsia="SimSun"/>
                <w:szCs w:val="24"/>
                <w:lang w:val="en-US" w:eastAsia="zh-CN"/>
              </w:rPr>
            </w:pPr>
            <w:r>
              <w:rPr>
                <w:rFonts w:eastAsia="SimSun"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682D3BBE" w14:textId="77777777" w:rsidR="008F4D94" w:rsidRDefault="008F4D94" w:rsidP="006A46EC">
            <w:pPr>
              <w:pStyle w:val="TAC"/>
              <w:rPr>
                <w:szCs w:val="24"/>
                <w:lang w:val="en-US" w:eastAsia="zh-CN"/>
              </w:rPr>
            </w:pPr>
            <w:r>
              <w:rPr>
                <w:rFonts w:cs="Arial" w:hint="eastAsia"/>
                <w:kern w:val="2"/>
                <w:szCs w:val="24"/>
                <w:lang w:val="en-US" w:eastAsia="zh-CN"/>
              </w:rPr>
              <w:t>4450</w:t>
            </w:r>
          </w:p>
        </w:tc>
        <w:tc>
          <w:tcPr>
            <w:tcW w:w="511" w:type="pct"/>
            <w:tcBorders>
              <w:top w:val="single" w:sz="4" w:space="0" w:color="auto"/>
              <w:left w:val="single" w:sz="4" w:space="0" w:color="auto"/>
              <w:bottom w:val="single" w:sz="4" w:space="0" w:color="auto"/>
              <w:right w:val="single" w:sz="4" w:space="0" w:color="auto"/>
            </w:tcBorders>
            <w:noWrap/>
            <w:vAlign w:val="center"/>
          </w:tcPr>
          <w:p w14:paraId="2A59DF63" w14:textId="77777777" w:rsidR="008F4D94" w:rsidRDefault="008F4D94" w:rsidP="006A46EC">
            <w:pPr>
              <w:pStyle w:val="TAC"/>
              <w:rPr>
                <w:rFonts w:eastAsia="SimSun"/>
                <w:szCs w:val="24"/>
                <w:lang w:val="en-US"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54DB9A00" w14:textId="77777777" w:rsidR="008F4D94" w:rsidRDefault="008F4D94" w:rsidP="006A46EC">
            <w:pPr>
              <w:pStyle w:val="TAC"/>
              <w:rPr>
                <w:rFonts w:eastAsia="Malgun Gothic"/>
                <w:szCs w:val="24"/>
                <w:lang w:eastAsia="ko-KR"/>
              </w:rPr>
            </w:pPr>
            <w:r>
              <w:rPr>
                <w:rFonts w:eastAsia="Malgun Gothic" w:cs="Arial"/>
                <w:kern w:val="2"/>
                <w:szCs w:val="24"/>
                <w:lang w:eastAsia="ko-KR"/>
              </w:rPr>
              <w:t>N/A</w:t>
            </w:r>
          </w:p>
        </w:tc>
      </w:tr>
    </w:tbl>
    <w:p w14:paraId="01FD1CD0" w14:textId="77777777" w:rsidR="008F4D94" w:rsidRDefault="008F4D94" w:rsidP="008F4D94">
      <w:pPr>
        <w:spacing w:after="120"/>
        <w:rPr>
          <w:rFonts w:eastAsia="SimSun"/>
          <w:kern w:val="2"/>
          <w:lang w:val="en-US" w:eastAsia="zh-CN"/>
        </w:rPr>
      </w:pPr>
    </w:p>
    <w:p w14:paraId="6646F682" w14:textId="77777777" w:rsidR="008F4D94" w:rsidRDefault="008F4D94" w:rsidP="008F4D94">
      <w:pPr>
        <w:pStyle w:val="Heading2"/>
      </w:pPr>
      <w:bookmarkStart w:id="472" w:name="_Toc183507993"/>
      <w:r>
        <w:t>5.37</w:t>
      </w:r>
      <w:r>
        <w:tab/>
        <w:t>CA_n3-n7-n77</w:t>
      </w:r>
      <w:bookmarkEnd w:id="472"/>
    </w:p>
    <w:p w14:paraId="4B6BB3BE" w14:textId="77777777" w:rsidR="008F4D94" w:rsidRDefault="008F4D94" w:rsidP="008F4D94">
      <w:pPr>
        <w:pStyle w:val="Heading3"/>
        <w:rPr>
          <w:rFonts w:cs="Arial"/>
          <w:szCs w:val="28"/>
          <w:lang w:val="en-US" w:eastAsia="zh-CN"/>
        </w:rPr>
      </w:pPr>
      <w:bookmarkStart w:id="473" w:name="_Toc183507994"/>
      <w:r>
        <w:t>5.37.1</w:t>
      </w:r>
      <w:r>
        <w:tab/>
      </w:r>
      <w:r>
        <w:rPr>
          <w:rFonts w:cs="Arial"/>
          <w:szCs w:val="28"/>
          <w:lang w:val="en-US" w:eastAsia="zh-CN"/>
        </w:rPr>
        <w:t>Common for 1 band UL and 2 bands UL CA</w:t>
      </w:r>
      <w:bookmarkEnd w:id="473"/>
    </w:p>
    <w:p w14:paraId="7DDB5AAF" w14:textId="77777777" w:rsidR="008F4D94" w:rsidRDefault="008F4D94" w:rsidP="008F4D94">
      <w:pPr>
        <w:pStyle w:val="Heading4"/>
      </w:pPr>
      <w:bookmarkStart w:id="474" w:name="_Toc183507995"/>
      <w:r>
        <w:t>5.37.1.1</w:t>
      </w:r>
      <w:r>
        <w:tab/>
      </w:r>
      <w:r>
        <w:rPr>
          <w:rFonts w:cs="Arial"/>
          <w:lang w:eastAsia="zh-CN"/>
        </w:rPr>
        <w:t>Operating bands for CA</w:t>
      </w:r>
      <w:bookmarkEnd w:id="474"/>
    </w:p>
    <w:p w14:paraId="6332E388" w14:textId="77777777" w:rsidR="008F4D94" w:rsidRDefault="008F4D94" w:rsidP="008F4D94">
      <w:pPr>
        <w:pStyle w:val="TH"/>
        <w:rPr>
          <w:lang w:val="en-US"/>
        </w:rPr>
      </w:pPr>
      <w:r>
        <w:rPr>
          <w:rFonts w:cs="Arial"/>
        </w:rPr>
        <w:t xml:space="preserve">Table </w:t>
      </w:r>
      <w:r>
        <w:rPr>
          <w:rFonts w:cs="Arial" w:hint="eastAsia"/>
          <w:lang w:val="en-US" w:eastAsia="zh-CN"/>
        </w:rPr>
        <w:t>5.37</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4B9877E5"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4FD144"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3B1BF70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3AE0421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4853A2C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6D477241"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33C7099"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0B8605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2C54E3B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4FB1A659" w14:textId="77777777" w:rsidR="008F4D94" w:rsidRDefault="008F4D94" w:rsidP="006A46EC">
            <w:pPr>
              <w:spacing w:after="0"/>
              <w:rPr>
                <w:rFonts w:ascii="Arial" w:hAnsi="Arial" w:cs="Arial"/>
                <w:b/>
                <w:bCs/>
                <w:color w:val="000000"/>
                <w:sz w:val="18"/>
                <w:szCs w:val="18"/>
              </w:rPr>
            </w:pPr>
          </w:p>
        </w:tc>
      </w:tr>
      <w:tr w:rsidR="008F4D94" w14:paraId="02EA9590"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8F72438"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6C3554E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5506221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6756AAFD" w14:textId="77777777" w:rsidR="008F4D94" w:rsidRDefault="008F4D94" w:rsidP="006A46EC">
            <w:pPr>
              <w:spacing w:after="0"/>
              <w:rPr>
                <w:rFonts w:ascii="Aptos Narrow" w:hAnsi="Aptos Narrow"/>
                <w:color w:val="000000"/>
                <w:sz w:val="22"/>
                <w:szCs w:val="22"/>
              </w:rPr>
            </w:pPr>
          </w:p>
        </w:tc>
      </w:tr>
      <w:tr w:rsidR="008F4D94" w14:paraId="4C335356"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C786D2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32FF978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12660A3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6FA29B7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7A9B8670"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10F7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w:t>
            </w:r>
          </w:p>
        </w:tc>
        <w:tc>
          <w:tcPr>
            <w:tcW w:w="2760" w:type="dxa"/>
            <w:tcBorders>
              <w:top w:val="nil"/>
              <w:left w:val="nil"/>
              <w:bottom w:val="single" w:sz="4" w:space="0" w:color="auto"/>
              <w:right w:val="single" w:sz="4" w:space="0" w:color="auto"/>
            </w:tcBorders>
            <w:shd w:val="clear" w:color="auto" w:fill="auto"/>
            <w:vAlign w:val="center"/>
            <w:hideMark/>
          </w:tcPr>
          <w:p w14:paraId="6DE4EA7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2500-2570</w:t>
            </w:r>
          </w:p>
        </w:tc>
        <w:tc>
          <w:tcPr>
            <w:tcW w:w="2860" w:type="dxa"/>
            <w:tcBorders>
              <w:top w:val="nil"/>
              <w:left w:val="nil"/>
              <w:bottom w:val="single" w:sz="4" w:space="0" w:color="auto"/>
              <w:right w:val="single" w:sz="4" w:space="0" w:color="auto"/>
            </w:tcBorders>
            <w:shd w:val="clear" w:color="auto" w:fill="auto"/>
            <w:vAlign w:val="center"/>
            <w:hideMark/>
          </w:tcPr>
          <w:p w14:paraId="020332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2620-2690</w:t>
            </w:r>
          </w:p>
        </w:tc>
        <w:tc>
          <w:tcPr>
            <w:tcW w:w="1100" w:type="dxa"/>
            <w:tcBorders>
              <w:top w:val="nil"/>
              <w:left w:val="nil"/>
              <w:bottom w:val="single" w:sz="4" w:space="0" w:color="auto"/>
              <w:right w:val="single" w:sz="4" w:space="0" w:color="auto"/>
            </w:tcBorders>
            <w:shd w:val="clear" w:color="auto" w:fill="auto"/>
            <w:vAlign w:val="center"/>
            <w:hideMark/>
          </w:tcPr>
          <w:p w14:paraId="4FB8AB9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1182D1DD"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816B9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n77</w:t>
            </w:r>
          </w:p>
        </w:tc>
        <w:tc>
          <w:tcPr>
            <w:tcW w:w="2760" w:type="dxa"/>
            <w:tcBorders>
              <w:top w:val="nil"/>
              <w:left w:val="nil"/>
              <w:bottom w:val="single" w:sz="4" w:space="0" w:color="auto"/>
              <w:right w:val="single" w:sz="4" w:space="0" w:color="auto"/>
            </w:tcBorders>
            <w:shd w:val="clear" w:color="auto" w:fill="auto"/>
            <w:vAlign w:val="center"/>
            <w:hideMark/>
          </w:tcPr>
          <w:p w14:paraId="6F08CE0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3300-4200</w:t>
            </w:r>
          </w:p>
        </w:tc>
        <w:tc>
          <w:tcPr>
            <w:tcW w:w="2860" w:type="dxa"/>
            <w:tcBorders>
              <w:top w:val="nil"/>
              <w:left w:val="nil"/>
              <w:bottom w:val="single" w:sz="4" w:space="0" w:color="auto"/>
              <w:right w:val="single" w:sz="4" w:space="0" w:color="auto"/>
            </w:tcBorders>
            <w:shd w:val="clear" w:color="auto" w:fill="auto"/>
            <w:vAlign w:val="center"/>
            <w:hideMark/>
          </w:tcPr>
          <w:p w14:paraId="3FD4C46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3300-4200</w:t>
            </w:r>
          </w:p>
        </w:tc>
        <w:tc>
          <w:tcPr>
            <w:tcW w:w="1100" w:type="dxa"/>
            <w:tcBorders>
              <w:top w:val="nil"/>
              <w:left w:val="nil"/>
              <w:bottom w:val="single" w:sz="4" w:space="0" w:color="auto"/>
              <w:right w:val="single" w:sz="4" w:space="0" w:color="auto"/>
            </w:tcBorders>
            <w:shd w:val="clear" w:color="auto" w:fill="auto"/>
            <w:vAlign w:val="center"/>
            <w:hideMark/>
          </w:tcPr>
          <w:p w14:paraId="607F5F9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62B9D2FD" w14:textId="77777777" w:rsidR="008F4D94" w:rsidRDefault="008F4D94" w:rsidP="008F4D94">
      <w:pPr>
        <w:pStyle w:val="TH"/>
      </w:pPr>
    </w:p>
    <w:p w14:paraId="0DE02D99" w14:textId="77777777" w:rsidR="008F4D94" w:rsidRPr="005D2633" w:rsidRDefault="008F4D94" w:rsidP="008F4D94">
      <w:pPr>
        <w:pStyle w:val="Heading4"/>
        <w:rPr>
          <w:rFonts w:cs="Arial"/>
          <w:lang w:eastAsia="zh-CN"/>
        </w:rPr>
      </w:pPr>
      <w:bookmarkStart w:id="475" w:name="_Toc183507996"/>
      <w:r>
        <w:rPr>
          <w:rFonts w:cs="Arial"/>
          <w:lang w:eastAsia="zh-CN"/>
        </w:rPr>
        <w:t>5.37</w:t>
      </w:r>
      <w:r w:rsidRPr="005D2633">
        <w:rPr>
          <w:rFonts w:cs="Arial"/>
          <w:lang w:eastAsia="zh-CN"/>
        </w:rPr>
        <w:t>.1.2</w:t>
      </w:r>
      <w:r w:rsidRPr="005D2633">
        <w:rPr>
          <w:rFonts w:cs="Arial"/>
          <w:lang w:eastAsia="zh-CN"/>
        </w:rPr>
        <w:tab/>
      </w:r>
      <w:r>
        <w:rPr>
          <w:rFonts w:cs="Arial"/>
          <w:lang w:eastAsia="zh-CN"/>
        </w:rPr>
        <w:t>Channel bandwidths per operating band for CA</w:t>
      </w:r>
      <w:bookmarkEnd w:id="475"/>
    </w:p>
    <w:p w14:paraId="6C41F975"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5.37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840"/>
        <w:gridCol w:w="850"/>
        <w:gridCol w:w="3969"/>
        <w:gridCol w:w="1202"/>
      </w:tblGrid>
      <w:tr w:rsidR="008F4D94" w14:paraId="753CA6AC"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A0BE428"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F40B086"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D31403" w14:textId="77777777" w:rsidR="008F4D94" w:rsidRDefault="008F4D94" w:rsidP="006A46EC">
            <w:pPr>
              <w:pStyle w:val="TAH"/>
              <w:rPr>
                <w:szCs w:val="18"/>
                <w:lang w:eastAsia="zh-CN"/>
              </w:rPr>
            </w:pPr>
            <w:r>
              <w:t>NR CA configuration</w:t>
            </w:r>
          </w:p>
        </w:tc>
        <w:tc>
          <w:tcPr>
            <w:tcW w:w="1840" w:type="dxa"/>
            <w:tcBorders>
              <w:left w:val="single" w:sz="4" w:space="0" w:color="auto"/>
              <w:bottom w:val="single" w:sz="4" w:space="0" w:color="auto"/>
              <w:right w:val="single" w:sz="4" w:space="0" w:color="auto"/>
            </w:tcBorders>
            <w:shd w:val="clear" w:color="auto" w:fill="auto"/>
            <w:vAlign w:val="center"/>
          </w:tcPr>
          <w:p w14:paraId="66B396EC"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850" w:type="dxa"/>
            <w:tcBorders>
              <w:left w:val="single" w:sz="4" w:space="0" w:color="auto"/>
              <w:right w:val="single" w:sz="4" w:space="0" w:color="auto"/>
            </w:tcBorders>
            <w:vAlign w:val="center"/>
          </w:tcPr>
          <w:p w14:paraId="12B1C1CA"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486424FE"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44EC1078" w14:textId="77777777" w:rsidR="008F4D94" w:rsidRDefault="008F4D94" w:rsidP="006A46EC">
            <w:pPr>
              <w:pStyle w:val="TAH"/>
              <w:rPr>
                <w:szCs w:val="18"/>
                <w:lang w:val="en-US" w:eastAsia="zh-CN"/>
              </w:rPr>
            </w:pPr>
            <w:r>
              <w:t>Bandwidth combination set</w:t>
            </w:r>
          </w:p>
        </w:tc>
      </w:tr>
      <w:tr w:rsidR="008F4D94" w14:paraId="61A9EF3E"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5FC0D1DB"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CA_n3A-n7A-n77A</w:t>
            </w:r>
          </w:p>
        </w:tc>
        <w:tc>
          <w:tcPr>
            <w:tcW w:w="1840" w:type="dxa"/>
            <w:tcBorders>
              <w:top w:val="single" w:sz="4" w:space="0" w:color="auto"/>
              <w:left w:val="single" w:sz="4" w:space="0" w:color="auto"/>
              <w:bottom w:val="nil"/>
              <w:right w:val="single" w:sz="4" w:space="0" w:color="auto"/>
            </w:tcBorders>
            <w:shd w:val="clear" w:color="auto" w:fill="auto"/>
            <w:vAlign w:val="center"/>
          </w:tcPr>
          <w:p w14:paraId="033F9BD9" w14:textId="77777777" w:rsidR="008F4D94" w:rsidRPr="00B00CBD" w:rsidRDefault="008F4D94" w:rsidP="006A46EC">
            <w:pPr>
              <w:pStyle w:val="TAC"/>
              <w:rPr>
                <w:rFonts w:eastAsia="SimSun" w:cs="Arial"/>
                <w:szCs w:val="18"/>
                <w:lang w:val="en-US" w:eastAsia="zh-CN"/>
              </w:rPr>
            </w:pPr>
            <w:r w:rsidRPr="0092218E">
              <w:rPr>
                <w:rFonts w:eastAsia="SimSun" w:cs="Arial"/>
                <w:szCs w:val="18"/>
                <w:lang w:eastAsia="zh-CN"/>
              </w:rPr>
              <w:t>CA_n3A-n7A</w:t>
            </w:r>
            <w:r w:rsidRPr="0092218E">
              <w:rPr>
                <w:rFonts w:eastAsia="SimSun" w:cs="Arial"/>
                <w:szCs w:val="18"/>
                <w:lang w:eastAsia="zh-CN"/>
              </w:rPr>
              <w:br/>
              <w:t>CA_n3A-n77A</w:t>
            </w:r>
            <w:r w:rsidRPr="0092218E">
              <w:rPr>
                <w:rFonts w:eastAsia="SimSun" w:cs="Arial"/>
                <w:szCs w:val="18"/>
                <w:lang w:eastAsia="zh-CN"/>
              </w:rPr>
              <w:br/>
              <w:t>CA_n7A-n77A</w:t>
            </w:r>
          </w:p>
        </w:tc>
        <w:tc>
          <w:tcPr>
            <w:tcW w:w="850" w:type="dxa"/>
            <w:tcBorders>
              <w:left w:val="single" w:sz="4" w:space="0" w:color="auto"/>
              <w:right w:val="single" w:sz="4" w:space="0" w:color="auto"/>
            </w:tcBorders>
            <w:vAlign w:val="center"/>
          </w:tcPr>
          <w:p w14:paraId="3A4A8CC7"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590789EE" w14:textId="77777777" w:rsidR="008F4D94" w:rsidRPr="0092218E" w:rsidRDefault="008F4D94" w:rsidP="006A46EC">
            <w:pPr>
              <w:keepNext/>
              <w:keepLines/>
              <w:spacing w:after="0"/>
              <w:jc w:val="center"/>
              <w:textAlignment w:val="bottom"/>
              <w:rPr>
                <w:rFonts w:ascii="Arial" w:hAnsi="Arial" w:cs="Arial"/>
                <w:sz w:val="18"/>
                <w:szCs w:val="18"/>
                <w:lang w:val="en-US" w:eastAsia="zh-CN"/>
              </w:rPr>
            </w:pPr>
            <w:r w:rsidRPr="00661D66">
              <w:rPr>
                <w:rFonts w:ascii="Arial" w:hAnsi="Arial" w:cs="Arial"/>
                <w:sz w:val="18"/>
                <w:szCs w:val="18"/>
                <w:lang w:eastAsia="zh-CN"/>
              </w:rPr>
              <w:t>n3 channel bandwidths in Table 5.3.5-1</w:t>
            </w:r>
          </w:p>
        </w:tc>
        <w:tc>
          <w:tcPr>
            <w:tcW w:w="1202" w:type="dxa"/>
            <w:tcBorders>
              <w:left w:val="single" w:sz="4" w:space="0" w:color="auto"/>
              <w:bottom w:val="nil"/>
              <w:right w:val="single" w:sz="4" w:space="0" w:color="auto"/>
            </w:tcBorders>
            <w:shd w:val="clear" w:color="auto" w:fill="auto"/>
            <w:vAlign w:val="center"/>
          </w:tcPr>
          <w:p w14:paraId="114365ED" w14:textId="77777777" w:rsidR="008F4D94" w:rsidRPr="00B00CBD" w:rsidRDefault="008F4D94" w:rsidP="006A46EC">
            <w:pPr>
              <w:pStyle w:val="TAC"/>
              <w:rPr>
                <w:rFonts w:cs="Arial"/>
                <w:szCs w:val="18"/>
                <w:lang w:val="en-US" w:eastAsia="zh-CN"/>
              </w:rPr>
            </w:pPr>
            <w:r>
              <w:rPr>
                <w:rFonts w:cs="Arial"/>
                <w:szCs w:val="18"/>
                <w:lang w:val="en-US" w:eastAsia="zh-CN"/>
              </w:rPr>
              <w:t>4 and 5</w:t>
            </w:r>
          </w:p>
        </w:tc>
      </w:tr>
      <w:tr w:rsidR="008F4D94" w14:paraId="04F7FC5A"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F4BF590" w14:textId="77777777" w:rsidR="008F4D94" w:rsidRPr="00B00CBD" w:rsidRDefault="008F4D94" w:rsidP="006A46EC">
            <w:pPr>
              <w:pStyle w:val="TAC"/>
              <w:rPr>
                <w:rFonts w:cs="Arial"/>
                <w:szCs w:val="18"/>
                <w:lang w:val="en-US" w:eastAsia="zh-CN"/>
              </w:rPr>
            </w:pPr>
          </w:p>
        </w:tc>
        <w:tc>
          <w:tcPr>
            <w:tcW w:w="1840" w:type="dxa"/>
            <w:tcBorders>
              <w:top w:val="nil"/>
              <w:left w:val="single" w:sz="4" w:space="0" w:color="auto"/>
              <w:bottom w:val="nil"/>
              <w:right w:val="single" w:sz="4" w:space="0" w:color="auto"/>
            </w:tcBorders>
            <w:shd w:val="clear" w:color="auto" w:fill="auto"/>
            <w:vAlign w:val="center"/>
          </w:tcPr>
          <w:p w14:paraId="30187F90" w14:textId="77777777" w:rsidR="008F4D94" w:rsidRPr="00B00CBD" w:rsidRDefault="008F4D94" w:rsidP="006A46EC">
            <w:pPr>
              <w:pStyle w:val="TAC"/>
              <w:rPr>
                <w:rFonts w:cs="Arial"/>
                <w:szCs w:val="18"/>
                <w:lang w:val="en-US" w:eastAsia="zh-CN"/>
              </w:rPr>
            </w:pPr>
          </w:p>
        </w:tc>
        <w:tc>
          <w:tcPr>
            <w:tcW w:w="850" w:type="dxa"/>
            <w:tcBorders>
              <w:left w:val="single" w:sz="4" w:space="0" w:color="auto"/>
              <w:right w:val="single" w:sz="4" w:space="0" w:color="auto"/>
            </w:tcBorders>
            <w:vAlign w:val="center"/>
          </w:tcPr>
          <w:p w14:paraId="36E28085" w14:textId="77777777" w:rsidR="008F4D94" w:rsidRPr="00B00CBD" w:rsidRDefault="008F4D94" w:rsidP="006A46EC">
            <w:pPr>
              <w:pStyle w:val="TAC"/>
              <w:rPr>
                <w:rFonts w:cs="Arial"/>
                <w:szCs w:val="18"/>
                <w:lang w:val="en-US" w:eastAsia="zh-CN"/>
              </w:rPr>
            </w:pPr>
            <w:r>
              <w:rPr>
                <w:rFonts w:cs="Arial"/>
                <w:szCs w:val="18"/>
                <w:lang w:val="en-US" w:eastAsia="zh-CN"/>
              </w:rPr>
              <w:t>n7</w:t>
            </w:r>
          </w:p>
        </w:tc>
        <w:tc>
          <w:tcPr>
            <w:tcW w:w="3969" w:type="dxa"/>
            <w:tcBorders>
              <w:top w:val="single" w:sz="4" w:space="0" w:color="auto"/>
              <w:left w:val="single" w:sz="4" w:space="0" w:color="auto"/>
              <w:bottom w:val="single" w:sz="4" w:space="0" w:color="auto"/>
              <w:right w:val="single" w:sz="4" w:space="0" w:color="auto"/>
            </w:tcBorders>
            <w:vAlign w:val="center"/>
          </w:tcPr>
          <w:p w14:paraId="2A69338D" w14:textId="77777777" w:rsidR="008F4D94" w:rsidRPr="0092218E"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n7</w:t>
            </w:r>
            <w:r w:rsidRPr="00661D66">
              <w:rPr>
                <w:rFonts w:ascii="Arial" w:eastAsia="SimSun" w:hAnsi="Arial" w:cs="Arial"/>
                <w:sz w:val="18"/>
                <w:szCs w:val="18"/>
                <w:lang w:eastAsia="zh-CN" w:bidi="ar"/>
              </w:rPr>
              <w:t xml:space="preserve"> channel bandwidths in Table 5.3.5-1</w:t>
            </w:r>
          </w:p>
        </w:tc>
        <w:tc>
          <w:tcPr>
            <w:tcW w:w="1202" w:type="dxa"/>
            <w:tcBorders>
              <w:top w:val="nil"/>
              <w:left w:val="single" w:sz="4" w:space="0" w:color="auto"/>
              <w:bottom w:val="nil"/>
              <w:right w:val="single" w:sz="4" w:space="0" w:color="auto"/>
            </w:tcBorders>
            <w:shd w:val="clear" w:color="auto" w:fill="auto"/>
            <w:vAlign w:val="center"/>
          </w:tcPr>
          <w:p w14:paraId="20EB7BC5" w14:textId="77777777" w:rsidR="008F4D94" w:rsidRPr="00B00CBD" w:rsidRDefault="008F4D94" w:rsidP="006A46EC">
            <w:pPr>
              <w:pStyle w:val="TAC"/>
              <w:rPr>
                <w:rFonts w:cs="Arial"/>
                <w:szCs w:val="18"/>
                <w:lang w:val="en-US" w:eastAsia="zh-CN"/>
              </w:rPr>
            </w:pPr>
          </w:p>
        </w:tc>
      </w:tr>
      <w:tr w:rsidR="008F4D94" w14:paraId="31400B2E"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3898BC9F" w14:textId="77777777" w:rsidR="008F4D94" w:rsidRPr="00B00CBD" w:rsidRDefault="008F4D94" w:rsidP="006A46EC">
            <w:pPr>
              <w:pStyle w:val="TAC"/>
              <w:rPr>
                <w:rFonts w:cs="Arial"/>
                <w:szCs w:val="18"/>
                <w:lang w:val="en-US" w:eastAsia="zh-CN"/>
              </w:rPr>
            </w:pPr>
          </w:p>
        </w:tc>
        <w:tc>
          <w:tcPr>
            <w:tcW w:w="1840" w:type="dxa"/>
            <w:tcBorders>
              <w:top w:val="nil"/>
              <w:left w:val="single" w:sz="4" w:space="0" w:color="auto"/>
              <w:bottom w:val="single" w:sz="4" w:space="0" w:color="auto"/>
              <w:right w:val="single" w:sz="4" w:space="0" w:color="auto"/>
            </w:tcBorders>
            <w:shd w:val="clear" w:color="auto" w:fill="auto"/>
            <w:vAlign w:val="center"/>
          </w:tcPr>
          <w:p w14:paraId="5688F4E1" w14:textId="77777777" w:rsidR="008F4D94" w:rsidRPr="00B00CBD" w:rsidRDefault="008F4D94" w:rsidP="006A46EC">
            <w:pPr>
              <w:pStyle w:val="TAC"/>
              <w:rPr>
                <w:rFonts w:cs="Arial"/>
                <w:szCs w:val="18"/>
                <w:lang w:val="en-US" w:eastAsia="zh-CN"/>
              </w:rPr>
            </w:pPr>
          </w:p>
        </w:tc>
        <w:tc>
          <w:tcPr>
            <w:tcW w:w="850" w:type="dxa"/>
            <w:tcBorders>
              <w:left w:val="single" w:sz="4" w:space="0" w:color="auto"/>
              <w:right w:val="single" w:sz="4" w:space="0" w:color="auto"/>
            </w:tcBorders>
            <w:vAlign w:val="center"/>
          </w:tcPr>
          <w:p w14:paraId="5F2742C3" w14:textId="77777777" w:rsidR="008F4D94" w:rsidRDefault="008F4D94" w:rsidP="006A46EC">
            <w:pPr>
              <w:pStyle w:val="TAC"/>
              <w:rPr>
                <w:rFonts w:cs="Arial"/>
                <w:szCs w:val="18"/>
                <w:lang w:val="en-US" w:eastAsia="zh-CN"/>
              </w:rPr>
            </w:pPr>
            <w:r>
              <w:rPr>
                <w:rFonts w:cs="Arial"/>
                <w:szCs w:val="18"/>
                <w:lang w:val="en-US" w:eastAsia="zh-CN"/>
              </w:rPr>
              <w:t>n77</w:t>
            </w:r>
          </w:p>
        </w:tc>
        <w:tc>
          <w:tcPr>
            <w:tcW w:w="3969" w:type="dxa"/>
            <w:tcBorders>
              <w:top w:val="single" w:sz="4" w:space="0" w:color="auto"/>
              <w:left w:val="single" w:sz="4" w:space="0" w:color="auto"/>
              <w:bottom w:val="single" w:sz="4" w:space="0" w:color="auto"/>
              <w:right w:val="single" w:sz="4" w:space="0" w:color="auto"/>
            </w:tcBorders>
            <w:vAlign w:val="center"/>
          </w:tcPr>
          <w:p w14:paraId="003929AE" w14:textId="77777777" w:rsidR="008F4D94" w:rsidRPr="0092218E"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n77</w:t>
            </w:r>
            <w:r w:rsidRPr="00661D66">
              <w:rPr>
                <w:rFonts w:ascii="Arial" w:eastAsia="SimSun" w:hAnsi="Arial" w:cs="Arial"/>
                <w:sz w:val="18"/>
                <w:szCs w:val="18"/>
                <w:lang w:eastAsia="zh-CN" w:bidi="ar"/>
              </w:rPr>
              <w:t xml:space="preserve"> channel bandwidths in Table 5.3.5-1</w:t>
            </w:r>
          </w:p>
        </w:tc>
        <w:tc>
          <w:tcPr>
            <w:tcW w:w="1202" w:type="dxa"/>
            <w:tcBorders>
              <w:top w:val="nil"/>
              <w:left w:val="single" w:sz="4" w:space="0" w:color="auto"/>
              <w:bottom w:val="single" w:sz="4" w:space="0" w:color="auto"/>
              <w:right w:val="single" w:sz="4" w:space="0" w:color="auto"/>
            </w:tcBorders>
            <w:shd w:val="clear" w:color="auto" w:fill="auto"/>
            <w:vAlign w:val="center"/>
          </w:tcPr>
          <w:p w14:paraId="2C00AED6" w14:textId="77777777" w:rsidR="008F4D94" w:rsidRPr="00B00CBD" w:rsidRDefault="008F4D94" w:rsidP="006A46EC">
            <w:pPr>
              <w:pStyle w:val="TAC"/>
              <w:rPr>
                <w:rFonts w:cs="Arial"/>
                <w:szCs w:val="18"/>
                <w:lang w:val="en-US" w:eastAsia="zh-CN"/>
              </w:rPr>
            </w:pPr>
          </w:p>
        </w:tc>
      </w:tr>
      <w:tr w:rsidR="008F4D94" w14:paraId="6BB65B58"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00F9B7DC" w14:textId="77777777" w:rsidR="008F4D94" w:rsidRPr="00B00CBD" w:rsidRDefault="008F4D94" w:rsidP="006A46EC">
            <w:pPr>
              <w:pStyle w:val="TAC"/>
              <w:rPr>
                <w:rFonts w:cs="Arial"/>
                <w:szCs w:val="18"/>
                <w:lang w:val="en-US" w:eastAsia="zh-CN"/>
              </w:rPr>
            </w:pPr>
            <w:r>
              <w:rPr>
                <w:rFonts w:eastAsia="SimSun" w:cs="Arial"/>
                <w:szCs w:val="18"/>
                <w:lang w:val="en-US" w:eastAsia="zh-CN"/>
              </w:rPr>
              <w:t>CA_n3A-n7A-n77(2A)</w:t>
            </w:r>
          </w:p>
        </w:tc>
        <w:tc>
          <w:tcPr>
            <w:tcW w:w="1840" w:type="dxa"/>
            <w:tcBorders>
              <w:top w:val="single" w:sz="4" w:space="0" w:color="auto"/>
              <w:left w:val="single" w:sz="4" w:space="0" w:color="auto"/>
              <w:bottom w:val="nil"/>
              <w:right w:val="single" w:sz="4" w:space="0" w:color="auto"/>
            </w:tcBorders>
            <w:shd w:val="clear" w:color="auto" w:fill="auto"/>
            <w:vAlign w:val="center"/>
          </w:tcPr>
          <w:p w14:paraId="070F25BA" w14:textId="77777777" w:rsidR="008F4D94" w:rsidRDefault="008F4D94" w:rsidP="006A46EC">
            <w:pPr>
              <w:pStyle w:val="TAC"/>
              <w:rPr>
                <w:rFonts w:cs="Arial"/>
                <w:szCs w:val="18"/>
                <w:lang w:eastAsia="zh-CN"/>
              </w:rPr>
            </w:pPr>
            <w:r w:rsidRPr="0092218E">
              <w:rPr>
                <w:rFonts w:cs="Arial"/>
                <w:szCs w:val="18"/>
                <w:lang w:eastAsia="zh-CN"/>
              </w:rPr>
              <w:t>CA_n77(2A)</w:t>
            </w:r>
          </w:p>
          <w:p w14:paraId="6B2709E4" w14:textId="77777777" w:rsidR="008F4D94" w:rsidRPr="0092218E" w:rsidRDefault="008F4D94" w:rsidP="006A46EC">
            <w:pPr>
              <w:pStyle w:val="TAC"/>
              <w:rPr>
                <w:rFonts w:cs="Arial"/>
                <w:szCs w:val="18"/>
                <w:lang w:eastAsia="zh-CN"/>
              </w:rPr>
            </w:pPr>
            <w:r w:rsidRPr="0092218E">
              <w:rPr>
                <w:rFonts w:cs="Arial"/>
                <w:szCs w:val="18"/>
                <w:lang w:eastAsia="zh-CN"/>
              </w:rPr>
              <w:t>CA_n3A-n7A</w:t>
            </w:r>
            <w:r w:rsidRPr="0092218E">
              <w:rPr>
                <w:rFonts w:cs="Arial"/>
                <w:szCs w:val="18"/>
                <w:lang w:eastAsia="zh-CN"/>
              </w:rPr>
              <w:br/>
              <w:t>CA_n3A-n77A</w:t>
            </w:r>
            <w:r w:rsidRPr="0092218E">
              <w:rPr>
                <w:rFonts w:cs="Arial"/>
                <w:szCs w:val="18"/>
                <w:lang w:eastAsia="zh-CN"/>
              </w:rPr>
              <w:br/>
              <w:t>CA_n7A-n77A</w:t>
            </w:r>
          </w:p>
        </w:tc>
        <w:tc>
          <w:tcPr>
            <w:tcW w:w="850" w:type="dxa"/>
            <w:tcBorders>
              <w:left w:val="single" w:sz="4" w:space="0" w:color="auto"/>
              <w:right w:val="single" w:sz="4" w:space="0" w:color="auto"/>
            </w:tcBorders>
            <w:vAlign w:val="center"/>
          </w:tcPr>
          <w:p w14:paraId="53B35372" w14:textId="77777777" w:rsidR="008F4D94" w:rsidRDefault="008F4D94" w:rsidP="006A46EC">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219515F5" w14:textId="77777777" w:rsidR="008F4D94" w:rsidRPr="0092218E" w:rsidRDefault="008F4D94" w:rsidP="006A46EC">
            <w:pPr>
              <w:keepNext/>
              <w:keepLines/>
              <w:spacing w:after="0"/>
              <w:jc w:val="center"/>
              <w:textAlignment w:val="bottom"/>
              <w:rPr>
                <w:rFonts w:ascii="Arial" w:eastAsia="SimSun" w:hAnsi="Arial" w:cs="Arial"/>
                <w:sz w:val="18"/>
                <w:szCs w:val="18"/>
                <w:lang w:val="en-US" w:eastAsia="zh-CN" w:bidi="ar"/>
              </w:rPr>
            </w:pPr>
            <w:r w:rsidRPr="00661D66">
              <w:rPr>
                <w:rFonts w:ascii="Arial" w:hAnsi="Arial" w:cs="Arial"/>
                <w:sz w:val="18"/>
                <w:szCs w:val="18"/>
                <w:lang w:eastAsia="zh-CN"/>
              </w:rPr>
              <w:t>n3 channel bandwidths in Table 5.3.5-1</w:t>
            </w:r>
          </w:p>
        </w:tc>
        <w:tc>
          <w:tcPr>
            <w:tcW w:w="1202" w:type="dxa"/>
            <w:tcBorders>
              <w:top w:val="single" w:sz="4" w:space="0" w:color="auto"/>
              <w:left w:val="single" w:sz="4" w:space="0" w:color="auto"/>
              <w:bottom w:val="nil"/>
              <w:right w:val="single" w:sz="4" w:space="0" w:color="auto"/>
            </w:tcBorders>
            <w:shd w:val="clear" w:color="auto" w:fill="auto"/>
            <w:vAlign w:val="center"/>
          </w:tcPr>
          <w:p w14:paraId="6F780DCD" w14:textId="77777777" w:rsidR="008F4D94" w:rsidRPr="00B00CBD" w:rsidRDefault="008F4D94" w:rsidP="006A46EC">
            <w:pPr>
              <w:pStyle w:val="TAC"/>
              <w:rPr>
                <w:rFonts w:cs="Arial"/>
                <w:szCs w:val="18"/>
                <w:lang w:val="en-US" w:eastAsia="zh-CN"/>
              </w:rPr>
            </w:pPr>
            <w:r>
              <w:rPr>
                <w:rFonts w:cs="Arial"/>
                <w:szCs w:val="18"/>
                <w:lang w:val="en-US" w:eastAsia="zh-CN"/>
              </w:rPr>
              <w:t>4 and 5</w:t>
            </w:r>
          </w:p>
        </w:tc>
      </w:tr>
      <w:tr w:rsidR="008F4D94" w14:paraId="60C11E89"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DDB3222" w14:textId="77777777" w:rsidR="008F4D94" w:rsidRPr="00B00CBD" w:rsidRDefault="008F4D94" w:rsidP="006A46EC">
            <w:pPr>
              <w:pStyle w:val="TAC"/>
              <w:rPr>
                <w:rFonts w:cs="Arial"/>
                <w:szCs w:val="18"/>
                <w:lang w:val="en-US" w:eastAsia="zh-CN"/>
              </w:rPr>
            </w:pPr>
          </w:p>
        </w:tc>
        <w:tc>
          <w:tcPr>
            <w:tcW w:w="1840" w:type="dxa"/>
            <w:tcBorders>
              <w:top w:val="nil"/>
              <w:left w:val="single" w:sz="4" w:space="0" w:color="auto"/>
              <w:bottom w:val="nil"/>
              <w:right w:val="single" w:sz="4" w:space="0" w:color="auto"/>
            </w:tcBorders>
            <w:shd w:val="clear" w:color="auto" w:fill="auto"/>
            <w:vAlign w:val="center"/>
          </w:tcPr>
          <w:p w14:paraId="6D1F233B" w14:textId="77777777" w:rsidR="008F4D94" w:rsidRPr="00B00CBD" w:rsidRDefault="008F4D94" w:rsidP="006A46EC">
            <w:pPr>
              <w:pStyle w:val="TAC"/>
              <w:rPr>
                <w:rFonts w:cs="Arial"/>
                <w:szCs w:val="18"/>
                <w:lang w:val="en-US" w:eastAsia="zh-CN"/>
              </w:rPr>
            </w:pPr>
          </w:p>
        </w:tc>
        <w:tc>
          <w:tcPr>
            <w:tcW w:w="850" w:type="dxa"/>
            <w:tcBorders>
              <w:left w:val="single" w:sz="4" w:space="0" w:color="auto"/>
              <w:right w:val="single" w:sz="4" w:space="0" w:color="auto"/>
            </w:tcBorders>
            <w:vAlign w:val="center"/>
          </w:tcPr>
          <w:p w14:paraId="5E978950" w14:textId="77777777" w:rsidR="008F4D94" w:rsidRDefault="008F4D94" w:rsidP="006A46EC">
            <w:pPr>
              <w:pStyle w:val="TAC"/>
              <w:rPr>
                <w:rFonts w:cs="Arial"/>
                <w:szCs w:val="18"/>
                <w:lang w:val="en-US" w:eastAsia="zh-CN"/>
              </w:rPr>
            </w:pPr>
            <w:r>
              <w:rPr>
                <w:rFonts w:cs="Arial"/>
                <w:szCs w:val="18"/>
                <w:lang w:val="en-US" w:eastAsia="zh-CN"/>
              </w:rPr>
              <w:t>n7</w:t>
            </w:r>
          </w:p>
        </w:tc>
        <w:tc>
          <w:tcPr>
            <w:tcW w:w="3969" w:type="dxa"/>
            <w:tcBorders>
              <w:top w:val="single" w:sz="4" w:space="0" w:color="auto"/>
              <w:left w:val="single" w:sz="4" w:space="0" w:color="auto"/>
              <w:bottom w:val="single" w:sz="4" w:space="0" w:color="auto"/>
              <w:right w:val="single" w:sz="4" w:space="0" w:color="auto"/>
            </w:tcBorders>
            <w:vAlign w:val="center"/>
          </w:tcPr>
          <w:p w14:paraId="767BBE11"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n7</w:t>
            </w:r>
            <w:r w:rsidRPr="00661D66">
              <w:rPr>
                <w:rFonts w:ascii="Arial" w:eastAsia="SimSun" w:hAnsi="Arial" w:cs="Arial"/>
                <w:sz w:val="18"/>
                <w:szCs w:val="18"/>
                <w:lang w:eastAsia="zh-CN" w:bidi="ar"/>
              </w:rPr>
              <w:t xml:space="preserve"> channel bandwidths in Table 5.3.5-1</w:t>
            </w:r>
          </w:p>
        </w:tc>
        <w:tc>
          <w:tcPr>
            <w:tcW w:w="1202" w:type="dxa"/>
            <w:tcBorders>
              <w:top w:val="nil"/>
              <w:left w:val="single" w:sz="4" w:space="0" w:color="auto"/>
              <w:bottom w:val="nil"/>
              <w:right w:val="single" w:sz="4" w:space="0" w:color="auto"/>
            </w:tcBorders>
            <w:shd w:val="clear" w:color="auto" w:fill="auto"/>
            <w:vAlign w:val="center"/>
          </w:tcPr>
          <w:p w14:paraId="0437839F" w14:textId="77777777" w:rsidR="008F4D94" w:rsidRPr="00B00CBD" w:rsidRDefault="008F4D94" w:rsidP="006A46EC">
            <w:pPr>
              <w:pStyle w:val="TAC"/>
              <w:rPr>
                <w:rFonts w:cs="Arial"/>
                <w:szCs w:val="18"/>
                <w:lang w:val="en-US" w:eastAsia="zh-CN"/>
              </w:rPr>
            </w:pPr>
          </w:p>
        </w:tc>
      </w:tr>
      <w:tr w:rsidR="008F4D94" w14:paraId="4890DD06"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BBD5B50" w14:textId="77777777" w:rsidR="008F4D94" w:rsidRPr="00B00CBD" w:rsidRDefault="008F4D94" w:rsidP="006A46EC">
            <w:pPr>
              <w:pStyle w:val="TAC"/>
              <w:rPr>
                <w:rFonts w:cs="Arial"/>
                <w:szCs w:val="18"/>
                <w:lang w:val="en-US" w:eastAsia="zh-CN"/>
              </w:rPr>
            </w:pPr>
          </w:p>
        </w:tc>
        <w:tc>
          <w:tcPr>
            <w:tcW w:w="1840" w:type="dxa"/>
            <w:tcBorders>
              <w:top w:val="nil"/>
              <w:left w:val="single" w:sz="4" w:space="0" w:color="auto"/>
              <w:bottom w:val="single" w:sz="4" w:space="0" w:color="auto"/>
              <w:right w:val="single" w:sz="4" w:space="0" w:color="auto"/>
            </w:tcBorders>
            <w:shd w:val="clear" w:color="auto" w:fill="auto"/>
            <w:vAlign w:val="center"/>
          </w:tcPr>
          <w:p w14:paraId="5A64FB54" w14:textId="77777777" w:rsidR="008F4D94" w:rsidRPr="00B00CBD" w:rsidRDefault="008F4D94" w:rsidP="006A46EC">
            <w:pPr>
              <w:pStyle w:val="TAC"/>
              <w:rPr>
                <w:rFonts w:cs="Arial"/>
                <w:szCs w:val="18"/>
                <w:lang w:val="en-US" w:eastAsia="zh-CN"/>
              </w:rPr>
            </w:pPr>
          </w:p>
        </w:tc>
        <w:tc>
          <w:tcPr>
            <w:tcW w:w="850" w:type="dxa"/>
            <w:tcBorders>
              <w:left w:val="single" w:sz="4" w:space="0" w:color="auto"/>
              <w:right w:val="single" w:sz="4" w:space="0" w:color="auto"/>
            </w:tcBorders>
            <w:vAlign w:val="center"/>
          </w:tcPr>
          <w:p w14:paraId="6F0ABBAD" w14:textId="77777777" w:rsidR="008F4D94" w:rsidRDefault="008F4D94" w:rsidP="006A46EC">
            <w:pPr>
              <w:pStyle w:val="TAC"/>
              <w:rPr>
                <w:rFonts w:cs="Arial"/>
                <w:szCs w:val="18"/>
                <w:lang w:val="en-US" w:eastAsia="zh-CN"/>
              </w:rPr>
            </w:pPr>
            <w:r>
              <w:rPr>
                <w:rFonts w:cs="Arial"/>
                <w:szCs w:val="18"/>
                <w:lang w:val="en-US" w:eastAsia="zh-CN"/>
              </w:rPr>
              <w:t>n77</w:t>
            </w:r>
          </w:p>
        </w:tc>
        <w:tc>
          <w:tcPr>
            <w:tcW w:w="3969" w:type="dxa"/>
            <w:tcBorders>
              <w:top w:val="single" w:sz="4" w:space="0" w:color="auto"/>
              <w:left w:val="single" w:sz="4" w:space="0" w:color="auto"/>
              <w:bottom w:val="single" w:sz="4" w:space="0" w:color="auto"/>
              <w:right w:val="single" w:sz="4" w:space="0" w:color="auto"/>
            </w:tcBorders>
            <w:vAlign w:val="center"/>
          </w:tcPr>
          <w:p w14:paraId="09CEC6D9" w14:textId="77777777" w:rsidR="008F4D94" w:rsidRPr="0092218E"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w:t>
            </w:r>
            <w:r w:rsidRPr="0092218E">
              <w:rPr>
                <w:rFonts w:ascii="Arial" w:eastAsia="SimSun" w:hAnsi="Arial" w:cs="Arial"/>
                <w:sz w:val="18"/>
                <w:szCs w:val="18"/>
                <w:lang w:eastAsia="zh-CN" w:bidi="ar"/>
              </w:rPr>
              <w:t>A_n77(2A)_BCS4 and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5CAF34FE" w14:textId="77777777" w:rsidR="008F4D94" w:rsidRPr="00B00CBD" w:rsidRDefault="008F4D94" w:rsidP="006A46EC">
            <w:pPr>
              <w:pStyle w:val="TAC"/>
              <w:rPr>
                <w:rFonts w:cs="Arial"/>
                <w:szCs w:val="18"/>
                <w:lang w:val="en-US" w:eastAsia="zh-CN"/>
              </w:rPr>
            </w:pPr>
          </w:p>
        </w:tc>
      </w:tr>
    </w:tbl>
    <w:p w14:paraId="787C0678" w14:textId="77777777" w:rsidR="008F4D94" w:rsidRDefault="008F4D94" w:rsidP="008F4D94">
      <w:pPr>
        <w:pStyle w:val="Heading4"/>
        <w:rPr>
          <w:rFonts w:cs="Arial"/>
          <w:szCs w:val="22"/>
          <w:lang w:val="en-US" w:eastAsia="zh-CN"/>
        </w:rPr>
      </w:pPr>
      <w:bookmarkStart w:id="476" w:name="_Toc183507997"/>
      <w:r>
        <w:rPr>
          <w:rFonts w:cs="Arial"/>
          <w:lang w:eastAsia="zh-CN"/>
        </w:rPr>
        <w:t>5.37</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476"/>
    </w:p>
    <w:p w14:paraId="49111AE3"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-n7</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as taken from CA_n3-n7-n78.</w:t>
      </w:r>
    </w:p>
    <w:p w14:paraId="30414285" w14:textId="77777777" w:rsidR="008F4D94" w:rsidRDefault="008F4D94" w:rsidP="008F4D94">
      <w:pPr>
        <w:pStyle w:val="TH"/>
      </w:pPr>
      <w:r>
        <w:t xml:space="preserve">Table </w:t>
      </w:r>
      <w:r>
        <w:rPr>
          <w:rFonts w:hint="eastAsia"/>
          <w:lang w:val="en-US" w:eastAsia="zh-CN"/>
        </w:rPr>
        <w:t>5.37</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CellMar>
          <w:left w:w="0" w:type="dxa"/>
          <w:right w:w="0" w:type="dxa"/>
        </w:tblCellMar>
        <w:tblLook w:val="04A0" w:firstRow="1" w:lastRow="0" w:firstColumn="1" w:lastColumn="0" w:noHBand="0" w:noVBand="1"/>
      </w:tblPr>
      <w:tblGrid>
        <w:gridCol w:w="1720"/>
        <w:gridCol w:w="1940"/>
        <w:gridCol w:w="1820"/>
        <w:gridCol w:w="2080"/>
      </w:tblGrid>
      <w:tr w:rsidR="008F4D94" w14:paraId="47A117D0"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A1A9CE"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1EFC143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D0F2371" w14:textId="77777777" w:rsidTr="006A46EC">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B747C" w14:textId="77777777" w:rsidR="008F4D94" w:rsidRDefault="008F4D94" w:rsidP="006A46EC">
            <w:pPr>
              <w:spacing w:after="0"/>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5A507E6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7D7E63F"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8CF8BF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CA_n3-n7-n77</w:t>
            </w:r>
          </w:p>
        </w:tc>
        <w:tc>
          <w:tcPr>
            <w:tcW w:w="1940" w:type="dxa"/>
            <w:tcBorders>
              <w:top w:val="nil"/>
              <w:left w:val="nil"/>
              <w:bottom w:val="single" w:sz="4" w:space="0" w:color="auto"/>
              <w:right w:val="single" w:sz="4" w:space="0" w:color="auto"/>
            </w:tcBorders>
            <w:shd w:val="clear" w:color="auto" w:fill="auto"/>
            <w:vAlign w:val="center"/>
            <w:hideMark/>
          </w:tcPr>
          <w:p w14:paraId="3D38EAA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0.6</w:t>
            </w:r>
          </w:p>
        </w:tc>
        <w:tc>
          <w:tcPr>
            <w:tcW w:w="1820" w:type="dxa"/>
            <w:tcBorders>
              <w:top w:val="nil"/>
              <w:left w:val="nil"/>
              <w:bottom w:val="single" w:sz="4" w:space="0" w:color="auto"/>
              <w:right w:val="single" w:sz="4" w:space="0" w:color="auto"/>
            </w:tcBorders>
            <w:shd w:val="clear" w:color="auto" w:fill="auto"/>
            <w:vAlign w:val="center"/>
            <w:hideMark/>
          </w:tcPr>
          <w:p w14:paraId="4B8FE34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0.6</w:t>
            </w:r>
          </w:p>
        </w:tc>
        <w:tc>
          <w:tcPr>
            <w:tcW w:w="2080" w:type="dxa"/>
            <w:tcBorders>
              <w:top w:val="nil"/>
              <w:left w:val="nil"/>
              <w:bottom w:val="single" w:sz="4" w:space="0" w:color="auto"/>
              <w:right w:val="single" w:sz="4" w:space="0" w:color="auto"/>
            </w:tcBorders>
            <w:shd w:val="clear" w:color="auto" w:fill="auto"/>
            <w:vAlign w:val="center"/>
            <w:hideMark/>
          </w:tcPr>
          <w:p w14:paraId="6A0F4BB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0.8</w:t>
            </w:r>
          </w:p>
        </w:tc>
      </w:tr>
      <w:tr w:rsidR="008F4D94" w14:paraId="49809E61"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60A8DF05"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6648C7BA" w14:textId="77777777" w:rsidR="008F4D94" w:rsidRDefault="008F4D94" w:rsidP="008F4D94">
      <w:pPr>
        <w:pStyle w:val="TH"/>
        <w:spacing w:before="120" w:after="120"/>
        <w:rPr>
          <w:lang w:eastAsia="zh-CN"/>
        </w:rPr>
      </w:pPr>
      <w:r>
        <w:t xml:space="preserve"> Table </w:t>
      </w:r>
      <w:r>
        <w:rPr>
          <w:lang w:val="en-US" w:eastAsia="zh-CN"/>
        </w:rPr>
        <w:t>5.37.1.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CellMar>
          <w:left w:w="0" w:type="dxa"/>
          <w:right w:w="0" w:type="dxa"/>
        </w:tblCellMar>
        <w:tblLook w:val="04A0" w:firstRow="1" w:lastRow="0" w:firstColumn="1" w:lastColumn="0" w:noHBand="0" w:noVBand="1"/>
      </w:tblPr>
      <w:tblGrid>
        <w:gridCol w:w="1820"/>
        <w:gridCol w:w="2040"/>
        <w:gridCol w:w="2080"/>
        <w:gridCol w:w="2100"/>
      </w:tblGrid>
      <w:tr w:rsidR="008F4D94" w14:paraId="22CF2558"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231845"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0A66BF8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C3D686C" w14:textId="77777777" w:rsidTr="006A46EC">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85F61" w14:textId="77777777" w:rsidR="008F4D94" w:rsidRDefault="008F4D94" w:rsidP="006A46EC">
            <w:pPr>
              <w:spacing w:after="0"/>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AD0183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2AEE787"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2ADBAF6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CA_n3-n7-n77</w:t>
            </w:r>
          </w:p>
        </w:tc>
        <w:tc>
          <w:tcPr>
            <w:tcW w:w="2040" w:type="dxa"/>
            <w:tcBorders>
              <w:top w:val="nil"/>
              <w:left w:val="nil"/>
              <w:bottom w:val="single" w:sz="4" w:space="0" w:color="auto"/>
              <w:right w:val="single" w:sz="4" w:space="0" w:color="auto"/>
            </w:tcBorders>
            <w:shd w:val="clear" w:color="auto" w:fill="auto"/>
            <w:vAlign w:val="center"/>
            <w:hideMark/>
          </w:tcPr>
          <w:p w14:paraId="48E5F1A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0.2</w:t>
            </w:r>
          </w:p>
        </w:tc>
        <w:tc>
          <w:tcPr>
            <w:tcW w:w="2080" w:type="dxa"/>
            <w:tcBorders>
              <w:top w:val="nil"/>
              <w:left w:val="nil"/>
              <w:bottom w:val="single" w:sz="4" w:space="0" w:color="auto"/>
              <w:right w:val="single" w:sz="4" w:space="0" w:color="auto"/>
            </w:tcBorders>
            <w:shd w:val="clear" w:color="auto" w:fill="auto"/>
            <w:vAlign w:val="center"/>
            <w:hideMark/>
          </w:tcPr>
          <w:p w14:paraId="387402E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0.2</w:t>
            </w:r>
          </w:p>
        </w:tc>
        <w:tc>
          <w:tcPr>
            <w:tcW w:w="2100" w:type="dxa"/>
            <w:tcBorders>
              <w:top w:val="nil"/>
              <w:left w:val="nil"/>
              <w:bottom w:val="single" w:sz="4" w:space="0" w:color="auto"/>
              <w:right w:val="single" w:sz="4" w:space="0" w:color="auto"/>
            </w:tcBorders>
            <w:shd w:val="clear" w:color="auto" w:fill="auto"/>
            <w:vAlign w:val="center"/>
            <w:hideMark/>
          </w:tcPr>
          <w:p w14:paraId="559F7D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0.5</w:t>
            </w:r>
          </w:p>
        </w:tc>
      </w:tr>
      <w:tr w:rsidR="008F4D94" w14:paraId="58A3DDC0"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6AF51E9A"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217EE67E" w14:textId="77777777" w:rsidR="008F4D94" w:rsidRPr="005D2633" w:rsidRDefault="008F4D94" w:rsidP="008F4D94">
      <w:pPr>
        <w:pStyle w:val="Heading3"/>
        <w:rPr>
          <w:rFonts w:cs="Arial"/>
          <w:szCs w:val="28"/>
          <w:lang w:val="en-US" w:eastAsia="zh-CN"/>
        </w:rPr>
      </w:pPr>
      <w:r w:rsidRPr="005D2633">
        <w:rPr>
          <w:rFonts w:cs="Arial"/>
          <w:szCs w:val="28"/>
          <w:lang w:val="en-US" w:eastAsia="zh-CN"/>
        </w:rPr>
        <w:t xml:space="preserve"> </w:t>
      </w:r>
      <w:bookmarkStart w:id="477" w:name="_Toc183507998"/>
      <w:r>
        <w:rPr>
          <w:rFonts w:cs="Arial"/>
          <w:szCs w:val="28"/>
          <w:lang w:val="en-US" w:eastAsia="zh-CN"/>
        </w:rPr>
        <w:t>5.37</w:t>
      </w:r>
      <w:r w:rsidRPr="005D2633">
        <w:rPr>
          <w:rFonts w:cs="Arial"/>
          <w:szCs w:val="28"/>
          <w:lang w:val="en-US" w:eastAsia="zh-CN"/>
        </w:rPr>
        <w:t>.2</w:t>
      </w:r>
      <w:r w:rsidRPr="005D2633">
        <w:rPr>
          <w:rFonts w:cs="Arial"/>
          <w:szCs w:val="28"/>
          <w:lang w:val="en-US" w:eastAsia="zh-CN"/>
        </w:rPr>
        <w:tab/>
        <w:t>Specific for 2 bands UL CA</w:t>
      </w:r>
      <w:bookmarkEnd w:id="477"/>
    </w:p>
    <w:p w14:paraId="1C5D3E27" w14:textId="77777777" w:rsidR="008F4D94" w:rsidRPr="00140BB6" w:rsidRDefault="008F4D94" w:rsidP="008F4D94">
      <w:pPr>
        <w:pStyle w:val="Heading4"/>
      </w:pPr>
      <w:bookmarkStart w:id="478" w:name="_Toc183507999"/>
      <w:r>
        <w:t>5.37</w:t>
      </w:r>
      <w:r w:rsidRPr="00140BB6">
        <w:t>.2.1</w:t>
      </w:r>
      <w:r w:rsidRPr="00140BB6">
        <w:tab/>
        <w:t>UE co-existence studies</w:t>
      </w:r>
      <w:bookmarkEnd w:id="478"/>
    </w:p>
    <w:p w14:paraId="4026117F" w14:textId="77777777" w:rsidR="008F4D94" w:rsidRPr="00242348" w:rsidRDefault="008F4D94" w:rsidP="008F4D94">
      <w:pPr>
        <w:pStyle w:val="Heading5"/>
        <w:rPr>
          <w:snapToGrid w:val="0"/>
        </w:rPr>
      </w:pPr>
      <w:bookmarkStart w:id="479" w:name="_Toc183508000"/>
      <w:r>
        <w:rPr>
          <w:rFonts w:hint="eastAsia"/>
          <w:snapToGrid w:val="0"/>
        </w:rPr>
        <w:t>5.37</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479"/>
    </w:p>
    <w:p w14:paraId="0F79F8E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5.37</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n7</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w:t>
      </w:r>
      <w:r w:rsidRPr="00A76C0A">
        <w:rPr>
          <w:rFonts w:eastAsia="MS Mincho"/>
        </w:rPr>
        <w:t>A.</w:t>
      </w:r>
    </w:p>
    <w:p w14:paraId="554D64A4"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51824999"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ADB6C"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42606AA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7E8F0F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E70510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5E2311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7E3E413"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E4E514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D91747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02F2C9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CCD770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5C95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6F7B77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CB1906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2FDC80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715 - 860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EEF9F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4210 - 4355</w:t>
            </w:r>
          </w:p>
        </w:tc>
      </w:tr>
      <w:tr w:rsidR="008F4D94" w14:paraId="4A74EC76"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8465F6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EC76A2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33F615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84EE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ADB7E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3F3F91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2A0590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C83A26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850 - 1070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F9385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3215 - 3430</w:t>
            </w:r>
          </w:p>
        </w:tc>
      </w:tr>
      <w:tr w:rsidR="008F4D94" w14:paraId="77423D4E"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1A7AEC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8E84CA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2D1660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643FFB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9B531B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573470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36E02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B41498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5920 - 6140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AD827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6710 - 6925</w:t>
            </w:r>
          </w:p>
        </w:tc>
      </w:tr>
      <w:tr w:rsidR="008F4D94" w14:paraId="2A4BF2F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78C70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E789FE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49B2F8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07AC98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92DD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372B44"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B523E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62E5E6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2560 - 2855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BE7A1C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5715 - 6000</w:t>
            </w:r>
          </w:p>
        </w:tc>
      </w:tr>
      <w:tr w:rsidR="008F4D94" w14:paraId="69C2C92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F83717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0A5EBE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57F22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0F2B2D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D5C3997"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0ACA79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AA69A2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1720 - 1430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473E670" w14:textId="77777777" w:rsidR="008F4D94" w:rsidRDefault="008F4D94" w:rsidP="006A46EC">
            <w:pPr>
              <w:spacing w:after="0"/>
              <w:rPr>
                <w:rFonts w:ascii="Arial" w:hAnsi="Arial" w:cs="Arial"/>
                <w:color w:val="000000"/>
                <w:sz w:val="18"/>
                <w:szCs w:val="18"/>
              </w:rPr>
            </w:pPr>
          </w:p>
        </w:tc>
      </w:tr>
      <w:tr w:rsidR="008F4D94" w14:paraId="4ED41F7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61A4D1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A0B5EB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3D6E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CA73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BBF5D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A4D4EC0"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C8D01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4E38F0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7630 - 7925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F2810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9210 - 9495</w:t>
            </w:r>
          </w:p>
        </w:tc>
      </w:tr>
      <w:tr w:rsidR="008F4D94" w14:paraId="6B82ECB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D2E7B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010AB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8E55A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790A0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191F9A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8BFDC1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36BD77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8420 - 8710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B36D4E4" w14:textId="77777777" w:rsidR="008F4D94" w:rsidRDefault="008F4D94" w:rsidP="006A46EC">
            <w:pPr>
              <w:spacing w:after="0"/>
              <w:rPr>
                <w:rFonts w:ascii="Arial" w:hAnsi="Arial" w:cs="Arial"/>
                <w:color w:val="000000"/>
                <w:sz w:val="18"/>
                <w:szCs w:val="18"/>
              </w:rPr>
            </w:pPr>
          </w:p>
        </w:tc>
      </w:tr>
      <w:tr w:rsidR="008F4D94" w14:paraId="70903492"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82473A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975E02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A25162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BCEC17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DFAA2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910ECA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3DB60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57D277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8570 - 8215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D5F38B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4640 - 4270</w:t>
            </w:r>
          </w:p>
        </w:tc>
      </w:tr>
      <w:tr w:rsidR="008F4D94" w14:paraId="5A4A69B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953807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374E95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72895B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B04183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210F0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337FC0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C67A1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04640F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4290 - 3930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237D6C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355 - 10</w:t>
            </w:r>
          </w:p>
        </w:tc>
      </w:tr>
      <w:tr w:rsidR="008F4D94" w14:paraId="4B9449A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5CC103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09754C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9BB8E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1207C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C1598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2EEDB0"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DACC6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EDFAC5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11710 - 12065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5E325D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9340 - 9710</w:t>
            </w:r>
          </w:p>
        </w:tc>
      </w:tr>
      <w:tr w:rsidR="008F4D94" w14:paraId="47211E2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61513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D7510A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F0DC66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81BD3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45497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4963C23"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8E543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B40EB7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10920 - 11280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95096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10130 - 10495</w:t>
            </w:r>
          </w:p>
        </w:tc>
      </w:tr>
      <w:tr w:rsidR="008F4D94" w14:paraId="26D9A087"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28DD96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5F034A9" w14:textId="77777777" w:rsidR="008F4D94" w:rsidRDefault="008F4D94" w:rsidP="008F4D94">
      <w:pPr>
        <w:pStyle w:val="TH"/>
        <w:rPr>
          <w:rFonts w:eastAsia="MS Mincho"/>
        </w:rPr>
      </w:pPr>
    </w:p>
    <w:p w14:paraId="6B20F429"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n77</w:t>
      </w:r>
      <w:r w:rsidRPr="00A76C0A">
        <w:rPr>
          <w:rFonts w:eastAsia="MS Mincho"/>
        </w:rPr>
        <w:t>A.</w:t>
      </w:r>
    </w:p>
    <w:p w14:paraId="6A43AEA5"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40" w:type="dxa"/>
        <w:jc w:val="center"/>
        <w:tblLook w:val="04A0" w:firstRow="1" w:lastRow="0" w:firstColumn="1" w:lastColumn="0" w:noHBand="0" w:noVBand="1"/>
      </w:tblPr>
      <w:tblGrid>
        <w:gridCol w:w="2880"/>
        <w:gridCol w:w="1860"/>
        <w:gridCol w:w="1660"/>
        <w:gridCol w:w="1680"/>
        <w:gridCol w:w="1760"/>
      </w:tblGrid>
      <w:tr w:rsidR="008F4D94" w14:paraId="5F028AFA" w14:textId="77777777" w:rsidTr="006A46EC">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FE38E"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4819A2D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1A88ED4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1204324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608E9E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F6B9A65"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F9A71E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310D05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71635A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155ED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E57FF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550167B"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0F093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E0FB1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1515 - 2490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0E5E9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5010 - 5985</w:t>
            </w:r>
          </w:p>
        </w:tc>
      </w:tr>
      <w:tr w:rsidR="008F4D94" w14:paraId="43132C4E" w14:textId="77777777" w:rsidTr="006A46EC">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C7B530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22D5EC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198EDD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2E89E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054AC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F4F43AD"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978F0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E567A3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780 - 270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69BBA8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4815 - 6690</w:t>
            </w:r>
          </w:p>
        </w:tc>
      </w:tr>
      <w:tr w:rsidR="008F4D94" w14:paraId="0B8BD68E" w14:textId="77777777" w:rsidTr="006A46EC">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EE4290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205C73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2B9014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73727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FA048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10BAFF"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B2CB9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C386C8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6720 - 7770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BA8D56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8310 - 10185</w:t>
            </w:r>
          </w:p>
        </w:tc>
      </w:tr>
      <w:tr w:rsidR="008F4D94" w14:paraId="62095AC9"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7E2A0E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C4396B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7F980F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9D523B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C85FA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05C972B" w14:textId="77777777" w:rsidTr="006A46EC">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BECACC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1AE483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930 - 2055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615E0C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8115 - 10890</w:t>
            </w:r>
          </w:p>
        </w:tc>
      </w:tr>
      <w:tr w:rsidR="008F4D94" w14:paraId="3F38DE44"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B20300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CE03DF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1B6CF8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D4445D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87BBAF6"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3B3AC5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EE79D6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4980 - 3030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68E9F22" w14:textId="77777777" w:rsidR="008F4D94" w:rsidRDefault="008F4D94" w:rsidP="006A46EC">
            <w:pPr>
              <w:spacing w:after="0"/>
              <w:rPr>
                <w:rFonts w:ascii="Arial" w:hAnsi="Arial" w:cs="Arial"/>
                <w:color w:val="000000"/>
                <w:sz w:val="18"/>
                <w:szCs w:val="18"/>
              </w:rPr>
            </w:pPr>
          </w:p>
        </w:tc>
      </w:tr>
      <w:tr w:rsidR="008F4D94" w14:paraId="46D255EC"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DC0408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377D6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77D2D2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83ABA1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02CF2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AE7E47C"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372C8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B32EA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8430 - 9555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612663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11610 - 14385</w:t>
            </w:r>
          </w:p>
        </w:tc>
      </w:tr>
      <w:tr w:rsidR="008F4D94" w14:paraId="2FA2F527"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D352BC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BDE77F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0AD41E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1C7235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14963C3"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9A3B66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8987F9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10020 - 11970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D633086" w14:textId="77777777" w:rsidR="008F4D94" w:rsidRDefault="008F4D94" w:rsidP="006A46EC">
            <w:pPr>
              <w:spacing w:after="0"/>
              <w:rPr>
                <w:rFonts w:ascii="Arial" w:hAnsi="Arial" w:cs="Arial"/>
                <w:color w:val="000000"/>
                <w:sz w:val="18"/>
                <w:szCs w:val="18"/>
              </w:rPr>
            </w:pPr>
          </w:p>
        </w:tc>
      </w:tr>
      <w:tr w:rsidR="008F4D94" w14:paraId="178EDE0C"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851CF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B3E8A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8F0EA6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5CE01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0E6D9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5C1F505"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EE9420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59623C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15090 - 11415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BE7C6C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3840 - 2640</w:t>
            </w:r>
          </w:p>
        </w:tc>
      </w:tr>
      <w:tr w:rsidR="008F4D94" w14:paraId="45F330EC"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CE19F2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6A368F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5FDD43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5C34D0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6FA3F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ED6854E"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DA8ABE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AD83C9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9180 - 6330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498A3F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1245 - 3270</w:t>
            </w:r>
          </w:p>
        </w:tc>
      </w:tr>
      <w:tr w:rsidR="008F4D94" w14:paraId="11AB31EC"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6C4EDF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BEA9EB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2D76E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DB7222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5A6237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4D3884"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FA6EC3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C1171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14910 - 18585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7A03CE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10140 - 11340</w:t>
            </w:r>
          </w:p>
        </w:tc>
      </w:tr>
      <w:tr w:rsidR="008F4D94" w14:paraId="790DAF05"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27E0E8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900EE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CE1FF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5AD7CB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96F3A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24BE844"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D0047D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ED16BE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13320 - 16170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3258AD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11730 - 13755</w:t>
            </w:r>
          </w:p>
        </w:tc>
      </w:tr>
      <w:tr w:rsidR="008F4D94" w14:paraId="0FC33A51" w14:textId="77777777" w:rsidTr="006A46EC">
        <w:trPr>
          <w:trHeight w:val="300"/>
          <w:jc w:val="center"/>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1A5F3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FA0E29B" w14:textId="77777777" w:rsidR="008F4D94" w:rsidRDefault="008F4D94" w:rsidP="008F4D94">
      <w:pPr>
        <w:pStyle w:val="TH"/>
        <w:rPr>
          <w:rFonts w:eastAsia="MS Mincho"/>
        </w:rPr>
      </w:pPr>
    </w:p>
    <w:p w14:paraId="6A22427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w:t>
      </w:r>
      <w:r w:rsidRPr="00A76C0A">
        <w:rPr>
          <w:rFonts w:eastAsia="MS Mincho"/>
        </w:rPr>
        <w:t>A-</w:t>
      </w:r>
      <w:r>
        <w:rPr>
          <w:rFonts w:eastAsia="MS Mincho"/>
        </w:rPr>
        <w:t>n77</w:t>
      </w:r>
      <w:r w:rsidRPr="00A76C0A">
        <w:rPr>
          <w:rFonts w:eastAsia="MS Mincho"/>
        </w:rPr>
        <w:t>A with UL CA_</w:t>
      </w:r>
      <w:r>
        <w:rPr>
          <w:rFonts w:eastAsia="MS Mincho"/>
        </w:rPr>
        <w:t>n7</w:t>
      </w:r>
      <w:r w:rsidRPr="00A76C0A">
        <w:rPr>
          <w:rFonts w:eastAsia="MS Mincho"/>
        </w:rPr>
        <w:t>A-</w:t>
      </w:r>
      <w:r>
        <w:rPr>
          <w:rFonts w:eastAsia="MS Mincho"/>
        </w:rPr>
        <w:t>n77</w:t>
      </w:r>
      <w:r w:rsidRPr="00A76C0A">
        <w:rPr>
          <w:rFonts w:eastAsia="MS Mincho"/>
        </w:rPr>
        <w:t>A.</w:t>
      </w:r>
    </w:p>
    <w:p w14:paraId="3F5C366E"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780" w:type="dxa"/>
        <w:jc w:val="center"/>
        <w:tblCellMar>
          <w:left w:w="0" w:type="dxa"/>
          <w:right w:w="0" w:type="dxa"/>
        </w:tblCellMar>
        <w:tblLook w:val="04A0" w:firstRow="1" w:lastRow="0" w:firstColumn="1" w:lastColumn="0" w:noHBand="0" w:noVBand="1"/>
      </w:tblPr>
      <w:tblGrid>
        <w:gridCol w:w="2900"/>
        <w:gridCol w:w="1760"/>
        <w:gridCol w:w="1660"/>
        <w:gridCol w:w="1680"/>
        <w:gridCol w:w="1780"/>
      </w:tblGrid>
      <w:tr w:rsidR="008F4D94" w14:paraId="16237257" w14:textId="77777777" w:rsidTr="006A46E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0EF14"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C00B94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2D142B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0F969F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B6393A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86BEC41"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8E627D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092E10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DCEE04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47E890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55C13B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FBD647F"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533EA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7963EC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730 - 1700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9F2B95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5800 - 6770</w:t>
            </w:r>
          </w:p>
        </w:tc>
      </w:tr>
      <w:tr w:rsidR="008F4D94" w14:paraId="03A6E83B" w14:textId="77777777" w:rsidTr="006A46EC">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FC53BD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C94BF6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7FC3A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D81094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A4E949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44D4432"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527D99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4D2DAC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800 - 1840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820FB1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4030 - 5900</w:t>
            </w:r>
          </w:p>
        </w:tc>
      </w:tr>
      <w:tr w:rsidR="008F4D94" w14:paraId="14CBFE63" w14:textId="77777777" w:rsidTr="006A46EC">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33E1DC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108956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157BEC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E3D96A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BCA23C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A42009"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0EAD52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BFF69E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8300 - 9340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8E497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9100 - 10970</w:t>
            </w:r>
          </w:p>
        </w:tc>
      </w:tr>
      <w:tr w:rsidR="008F4D94" w14:paraId="1A0084FC"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C6DC4A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A1DE3C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7B924F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4CBC40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82B8E5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F95E199" w14:textId="77777777" w:rsidTr="006A46EC">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0FA882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646C48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3300 - 4410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3EEEA0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7330 - 10100</w:t>
            </w:r>
          </w:p>
        </w:tc>
      </w:tr>
      <w:tr w:rsidR="008F4D94" w14:paraId="6A14528D"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FC5B2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3411C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3E257E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D5391F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D2E91D0"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AFDB8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D8621A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3400 - 1460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C72DA3" w14:textId="77777777" w:rsidR="008F4D94" w:rsidRDefault="008F4D94" w:rsidP="006A46EC">
            <w:pPr>
              <w:spacing w:after="0"/>
              <w:rPr>
                <w:rFonts w:ascii="Arial" w:hAnsi="Arial" w:cs="Arial"/>
                <w:color w:val="000000"/>
                <w:sz w:val="18"/>
                <w:szCs w:val="18"/>
              </w:rPr>
            </w:pPr>
          </w:p>
        </w:tc>
      </w:tr>
      <w:tr w:rsidR="008F4D94" w14:paraId="4097BC79"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E9CE35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3C9F6A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607C56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32DA3E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8F52BA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EB414DA"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826378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D2D0ED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10800 - 11910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49EE49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12400 - 15170</w:t>
            </w:r>
          </w:p>
        </w:tc>
      </w:tr>
      <w:tr w:rsidR="008F4D94" w14:paraId="5EADC405"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D90B82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3F66D0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FC1F88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F68B32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133D292"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B45E06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2BE175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11600 - 13540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937672" w14:textId="77777777" w:rsidR="008F4D94" w:rsidRDefault="008F4D94" w:rsidP="006A46EC">
            <w:pPr>
              <w:spacing w:after="0"/>
              <w:rPr>
                <w:rFonts w:ascii="Arial" w:hAnsi="Arial" w:cs="Arial"/>
                <w:color w:val="000000"/>
                <w:sz w:val="18"/>
                <w:szCs w:val="18"/>
              </w:rPr>
            </w:pPr>
          </w:p>
        </w:tc>
      </w:tr>
      <w:tr w:rsidR="008F4D94" w14:paraId="5A60C005"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C221F1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410103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74B243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8B90CC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E2CDE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A0E2FD0"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B372C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B46486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14300 - 10630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2538B2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6980 - 5800</w:t>
            </w:r>
          </w:p>
        </w:tc>
      </w:tr>
      <w:tr w:rsidR="008F4D94" w14:paraId="42721BC4"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D4CED8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B41C3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4E5274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620F9B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A18549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7E54731"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EA0122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DE56E3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7600 - 4760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5C1D3B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1110 - 900</w:t>
            </w:r>
          </w:p>
        </w:tc>
      </w:tr>
      <w:tr w:rsidR="008F4D94" w14:paraId="6A574B06"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1E8DF9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DD5A36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7EB801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09CBC3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7ED014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EE1E874"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1E6088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0E2441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15700 - 19370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35A00E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13300 - 14480</w:t>
            </w:r>
          </w:p>
        </w:tc>
      </w:tr>
      <w:tr w:rsidR="008F4D94" w14:paraId="3ADB2271"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B9F5CA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BB1E9C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61535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C76D0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8AF5EF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AC92EB"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3C5146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AAD8F7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14900 - 17740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F6570F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14100 - 16110</w:t>
            </w:r>
          </w:p>
        </w:tc>
      </w:tr>
      <w:tr w:rsidR="008F4D94" w14:paraId="265C4124" w14:textId="77777777" w:rsidTr="006A46EC">
        <w:trPr>
          <w:trHeight w:val="300"/>
          <w:jc w:val="center"/>
        </w:trPr>
        <w:tc>
          <w:tcPr>
            <w:tcW w:w="97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8D28A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C3BD2B4" w14:textId="77777777" w:rsidR="008F4D94" w:rsidRDefault="008F4D94" w:rsidP="008F4D94">
      <w:pPr>
        <w:rPr>
          <w:snapToGrid w:val="0"/>
        </w:rPr>
      </w:pPr>
    </w:p>
    <w:p w14:paraId="5E0F07F3"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 xml:space="preserve">1 </w:t>
      </w:r>
      <w:r>
        <w:rPr>
          <w:snapToGrid w:val="0"/>
        </w:rPr>
        <w:t>there is IMD3 and IMD5 from n3 and n7 into RX band n77.</w:t>
      </w:r>
    </w:p>
    <w:p w14:paraId="01B0D6D7"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 xml:space="preserve">2 </w:t>
      </w:r>
      <w:r>
        <w:rPr>
          <w:snapToGrid w:val="0"/>
        </w:rPr>
        <w:t>there is IMD5 from n3 and n77 into RX band n7.</w:t>
      </w:r>
    </w:p>
    <w:p w14:paraId="782E963F"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IMD3 and IMD4 from n7 and n77 into RX band n3.</w:t>
      </w:r>
    </w:p>
    <w:p w14:paraId="2E46EC2C" w14:textId="77777777" w:rsidR="008F4D94" w:rsidRDefault="008F4D94" w:rsidP="008F4D94">
      <w:pPr>
        <w:pStyle w:val="Heading5"/>
      </w:pPr>
      <w:r w:rsidRPr="00242348">
        <w:rPr>
          <w:rFonts w:hint="eastAsia"/>
          <w:snapToGrid w:val="0"/>
        </w:rPr>
        <w:t xml:space="preserve"> </w:t>
      </w:r>
      <w:r w:rsidRPr="00AB69C8">
        <w:t xml:space="preserve"> </w:t>
      </w:r>
      <w:bookmarkStart w:id="480" w:name="_Toc183508001"/>
      <w:r>
        <w:t>5.37</w:t>
      </w:r>
      <w:r w:rsidRPr="00AB69C8">
        <w:t>.2.</w:t>
      </w:r>
      <w:r>
        <w:t>2</w:t>
      </w:r>
      <w:r w:rsidRPr="00AB69C8">
        <w:tab/>
        <w:t>REFSENS requirements</w:t>
      </w:r>
      <w:bookmarkEnd w:id="480"/>
    </w:p>
    <w:p w14:paraId="71DF1325" w14:textId="77777777" w:rsidR="008F4D94" w:rsidRPr="00905311" w:rsidRDefault="008F4D94" w:rsidP="008F4D94">
      <w:r>
        <w:t>The MSD requirements are based on CA_n3-n7-n78 and DC_3-7_n77.</w:t>
      </w:r>
    </w:p>
    <w:p w14:paraId="15EE775E"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5.37</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73B9F187"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8660D9D"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253046" w14:textId="77777777" w:rsidR="008F4D94" w:rsidRPr="006E069C" w:rsidRDefault="008F4D94" w:rsidP="006A46EC">
            <w:pPr>
              <w:pStyle w:val="TAH"/>
            </w:pPr>
            <w:r w:rsidRPr="006E069C">
              <w:t>Source of IMD</w:t>
            </w:r>
          </w:p>
        </w:tc>
      </w:tr>
      <w:tr w:rsidR="008F4D94" w:rsidRPr="006E069C" w14:paraId="6C9F5ED1"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3F73AAE0"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36F1D54"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68C50411"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939F73C"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FCEAAAF"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6676FF5F"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E2FCCD4"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0AD1E1BF"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30CE1243" w14:textId="77777777" w:rsidR="008F4D94" w:rsidRPr="006E069C" w:rsidRDefault="008F4D94" w:rsidP="006A46EC">
            <w:pPr>
              <w:pStyle w:val="TAH"/>
            </w:pPr>
          </w:p>
        </w:tc>
      </w:tr>
      <w:tr w:rsidR="008F4D94" w:rsidRPr="000B4D6A" w14:paraId="412BC53E"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0566E5" w14:textId="77777777" w:rsidR="008F4D94" w:rsidRPr="000B4D6A" w:rsidRDefault="008F4D94" w:rsidP="006A46EC">
            <w:pPr>
              <w:pStyle w:val="TAC"/>
              <w:rPr>
                <w:lang w:val="en-US" w:eastAsia="zh-CN"/>
              </w:rPr>
            </w:pPr>
            <w:r w:rsidRPr="0092218E">
              <w:rPr>
                <w:lang w:val="en-US" w:eastAsia="zh-CN"/>
              </w:rPr>
              <w:t>CA_n3-n7-n7</w:t>
            </w:r>
            <w:r>
              <w:rPr>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1F49397B" w14:textId="77777777" w:rsidR="008F4D94" w:rsidRPr="000B4D6A" w:rsidRDefault="008F4D94" w:rsidP="006A46EC">
            <w:pPr>
              <w:pStyle w:val="TAC"/>
              <w:rPr>
                <w:lang w:val="en-US" w:eastAsia="zh-CN"/>
              </w:rPr>
            </w:pPr>
            <w:r w:rsidRPr="0092218E">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572EF8CD" w14:textId="77777777" w:rsidR="008F4D94" w:rsidRPr="000B4D6A" w:rsidRDefault="008F4D94" w:rsidP="006A46EC">
            <w:pPr>
              <w:pStyle w:val="TAC"/>
              <w:rPr>
                <w:lang w:val="en-US" w:eastAsia="zh-CN"/>
              </w:rPr>
            </w:pPr>
            <w:r w:rsidRPr="0092218E">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00BB780" w14:textId="77777777" w:rsidR="008F4D94" w:rsidRPr="000B4D6A" w:rsidRDefault="008F4D94" w:rsidP="006A46EC">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C8B79FA" w14:textId="77777777" w:rsidR="008F4D94" w:rsidRPr="000B4D6A" w:rsidRDefault="008F4D94" w:rsidP="006A46EC">
            <w:pPr>
              <w:pStyle w:val="TAC"/>
              <w:rPr>
                <w:lang w:val="en-US" w:eastAsia="zh-CN"/>
              </w:rPr>
            </w:pPr>
            <w:r w:rsidRPr="0092218E">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DD32272" w14:textId="77777777" w:rsidR="008F4D94" w:rsidRPr="000B4D6A" w:rsidRDefault="008F4D94" w:rsidP="006A46EC">
            <w:pPr>
              <w:pStyle w:val="TAC"/>
              <w:rPr>
                <w:lang w:val="en-US" w:eastAsia="zh-CN"/>
              </w:rPr>
            </w:pPr>
            <w:r w:rsidRPr="0092218E">
              <w:rPr>
                <w:lang w:val="en-US" w:eastAsia="zh-CN"/>
              </w:rPr>
              <w:t>1820</w:t>
            </w:r>
          </w:p>
        </w:tc>
        <w:tc>
          <w:tcPr>
            <w:tcW w:w="797" w:type="dxa"/>
            <w:tcBorders>
              <w:top w:val="single" w:sz="4" w:space="0" w:color="auto"/>
              <w:left w:val="single" w:sz="4" w:space="0" w:color="auto"/>
              <w:bottom w:val="single" w:sz="4" w:space="0" w:color="auto"/>
              <w:right w:val="single" w:sz="4" w:space="0" w:color="auto"/>
            </w:tcBorders>
          </w:tcPr>
          <w:p w14:paraId="17DD32DA" w14:textId="77777777" w:rsidR="008F4D94" w:rsidRPr="0092218E" w:rsidRDefault="008F4D94" w:rsidP="006A46EC">
            <w:pPr>
              <w:pStyle w:val="TAC"/>
              <w:rPr>
                <w:lang w:val="en-US" w:eastAsia="zh-CN"/>
              </w:rPr>
            </w:pPr>
            <w:r w:rsidRPr="0092218E">
              <w:rPr>
                <w:lang w:val="en-US" w:eastAsia="zh-CN"/>
              </w:rPr>
              <w:t>17.6</w:t>
            </w:r>
          </w:p>
        </w:tc>
        <w:tc>
          <w:tcPr>
            <w:tcW w:w="828" w:type="dxa"/>
            <w:tcBorders>
              <w:top w:val="single" w:sz="4" w:space="0" w:color="auto"/>
              <w:left w:val="single" w:sz="4" w:space="0" w:color="auto"/>
              <w:bottom w:val="single" w:sz="4" w:space="0" w:color="auto"/>
              <w:right w:val="single" w:sz="4" w:space="0" w:color="auto"/>
            </w:tcBorders>
          </w:tcPr>
          <w:p w14:paraId="1BF49AF5" w14:textId="77777777" w:rsidR="008F4D94" w:rsidRPr="000B4D6A"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E9609B" w14:textId="77777777" w:rsidR="008F4D94" w:rsidRPr="000B4D6A" w:rsidRDefault="008F4D94" w:rsidP="006A46EC">
            <w:pPr>
              <w:pStyle w:val="TAC"/>
            </w:pPr>
            <w:r w:rsidRPr="0092218E">
              <w:t>IMD3</w:t>
            </w:r>
          </w:p>
        </w:tc>
      </w:tr>
      <w:tr w:rsidR="008F4D94" w:rsidRPr="000B4D6A" w14:paraId="156ADA9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73AB86F"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2C25D28" w14:textId="77777777" w:rsidR="008F4D94" w:rsidRPr="000B4D6A" w:rsidRDefault="008F4D94" w:rsidP="006A46EC">
            <w:pPr>
              <w:pStyle w:val="TAC"/>
              <w:rPr>
                <w:lang w:val="en-US" w:eastAsia="zh-CN"/>
              </w:rPr>
            </w:pPr>
            <w:r w:rsidRPr="0092218E">
              <w:rPr>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57C9169" w14:textId="77777777" w:rsidR="008F4D94" w:rsidRPr="000B4D6A" w:rsidRDefault="008F4D94" w:rsidP="006A46EC">
            <w:pPr>
              <w:pStyle w:val="TAC"/>
              <w:rPr>
                <w:lang w:val="en-US" w:eastAsia="zh-CN"/>
              </w:rPr>
            </w:pPr>
            <w:r w:rsidRPr="0092218E">
              <w:rPr>
                <w:lang w:val="en-US" w:eastAsia="zh-CN"/>
              </w:rPr>
              <w:t>2565</w:t>
            </w:r>
          </w:p>
        </w:tc>
        <w:tc>
          <w:tcPr>
            <w:tcW w:w="1012" w:type="dxa"/>
            <w:tcBorders>
              <w:top w:val="single" w:sz="4" w:space="0" w:color="auto"/>
              <w:left w:val="single" w:sz="4" w:space="0" w:color="auto"/>
              <w:bottom w:val="single" w:sz="4" w:space="0" w:color="auto"/>
              <w:right w:val="single" w:sz="4" w:space="0" w:color="auto"/>
            </w:tcBorders>
          </w:tcPr>
          <w:p w14:paraId="76E346BA" w14:textId="77777777" w:rsidR="008F4D94" w:rsidRPr="000B4D6A" w:rsidRDefault="008F4D94" w:rsidP="006A46EC">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81D48C2" w14:textId="77777777" w:rsidR="008F4D94" w:rsidRPr="000B4D6A" w:rsidRDefault="008F4D94" w:rsidP="006A46EC">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67CDF44" w14:textId="77777777" w:rsidR="008F4D94" w:rsidRPr="000B4D6A" w:rsidRDefault="008F4D94" w:rsidP="006A46EC">
            <w:pPr>
              <w:pStyle w:val="TAC"/>
              <w:rPr>
                <w:lang w:val="en-US" w:eastAsia="zh-CN"/>
              </w:rPr>
            </w:pPr>
            <w:r w:rsidRPr="0092218E">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5F8E14A9"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BB72E1" w14:textId="77777777" w:rsidR="008F4D94" w:rsidRPr="000B4D6A"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33199F" w14:textId="77777777" w:rsidR="008F4D94" w:rsidRPr="000B4D6A" w:rsidRDefault="008F4D94" w:rsidP="006A46EC">
            <w:pPr>
              <w:pStyle w:val="TAC"/>
            </w:pPr>
            <w:r w:rsidRPr="0092218E">
              <w:t>N/A</w:t>
            </w:r>
          </w:p>
        </w:tc>
      </w:tr>
      <w:tr w:rsidR="008F4D94" w:rsidRPr="000B4D6A" w14:paraId="1316FD8E"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F50364F"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4046AD" w14:textId="77777777" w:rsidR="008F4D94" w:rsidRPr="000B4D6A" w:rsidRDefault="008F4D94" w:rsidP="006A46EC">
            <w:pPr>
              <w:pStyle w:val="TAC"/>
              <w:rPr>
                <w:lang w:val="en-US" w:eastAsia="zh-CN"/>
              </w:rPr>
            </w:pPr>
            <w:r w:rsidRPr="0092218E">
              <w:rPr>
                <w:lang w:val="en-US" w:eastAsia="zh-CN"/>
              </w:rPr>
              <w:t>n7</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53E40362" w14:textId="77777777" w:rsidR="008F4D94" w:rsidRPr="000B4D6A" w:rsidRDefault="008F4D94" w:rsidP="006A46EC">
            <w:pPr>
              <w:pStyle w:val="TAC"/>
              <w:rPr>
                <w:lang w:val="en-US" w:eastAsia="zh-CN"/>
              </w:rPr>
            </w:pPr>
            <w:r w:rsidRPr="0092218E">
              <w:rPr>
                <w:lang w:val="en-US" w:eastAsia="zh-CN"/>
              </w:rPr>
              <w:t>3310</w:t>
            </w:r>
          </w:p>
        </w:tc>
        <w:tc>
          <w:tcPr>
            <w:tcW w:w="1012" w:type="dxa"/>
            <w:tcBorders>
              <w:top w:val="single" w:sz="4" w:space="0" w:color="auto"/>
              <w:left w:val="single" w:sz="4" w:space="0" w:color="auto"/>
              <w:bottom w:val="single" w:sz="4" w:space="0" w:color="auto"/>
              <w:right w:val="single" w:sz="4" w:space="0" w:color="auto"/>
            </w:tcBorders>
          </w:tcPr>
          <w:p w14:paraId="6D62AAB5" w14:textId="77777777" w:rsidR="008F4D94" w:rsidRPr="000B4D6A" w:rsidRDefault="008F4D94" w:rsidP="006A46EC">
            <w:pPr>
              <w:pStyle w:val="TAC"/>
              <w:rPr>
                <w:lang w:val="en-US" w:eastAsia="zh-CN"/>
              </w:rPr>
            </w:pPr>
            <w:r w:rsidRPr="0092218E">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D3BC601" w14:textId="77777777" w:rsidR="008F4D94" w:rsidRPr="000B4D6A" w:rsidRDefault="008F4D94" w:rsidP="006A46EC">
            <w:pPr>
              <w:pStyle w:val="TAC"/>
              <w:rPr>
                <w:lang w:val="en-US" w:eastAsia="zh-CN"/>
              </w:rPr>
            </w:pPr>
            <w:r w:rsidRPr="0092218E">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9281610" w14:textId="77777777" w:rsidR="008F4D94" w:rsidRPr="000B4D6A" w:rsidRDefault="008F4D94" w:rsidP="006A46EC">
            <w:pPr>
              <w:pStyle w:val="TAC"/>
              <w:rPr>
                <w:lang w:val="en-US" w:eastAsia="zh-CN"/>
              </w:rPr>
            </w:pPr>
            <w:r w:rsidRPr="0092218E">
              <w:rPr>
                <w:lang w:val="en-US" w:eastAsia="zh-CN"/>
              </w:rPr>
              <w:t>3310</w:t>
            </w:r>
          </w:p>
        </w:tc>
        <w:tc>
          <w:tcPr>
            <w:tcW w:w="797" w:type="dxa"/>
            <w:tcBorders>
              <w:top w:val="single" w:sz="4" w:space="0" w:color="auto"/>
              <w:left w:val="single" w:sz="4" w:space="0" w:color="auto"/>
              <w:bottom w:val="single" w:sz="4" w:space="0" w:color="auto"/>
              <w:right w:val="single" w:sz="4" w:space="0" w:color="auto"/>
            </w:tcBorders>
          </w:tcPr>
          <w:p w14:paraId="11E34DD7"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82DE57B" w14:textId="77777777" w:rsidR="008F4D94" w:rsidRPr="000B4D6A" w:rsidRDefault="008F4D94" w:rsidP="006A46EC">
            <w:pPr>
              <w:pStyle w:val="TAC"/>
              <w:rPr>
                <w:lang w:val="en-US" w:eastAsia="zh-CN"/>
              </w:rPr>
            </w:pPr>
            <w:r w:rsidRPr="0092218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C9783F" w14:textId="77777777" w:rsidR="008F4D94" w:rsidRPr="000B4D6A" w:rsidRDefault="008F4D94" w:rsidP="006A46EC">
            <w:pPr>
              <w:pStyle w:val="TAC"/>
            </w:pPr>
            <w:r w:rsidRPr="0092218E">
              <w:t>N/A</w:t>
            </w:r>
          </w:p>
        </w:tc>
      </w:tr>
      <w:tr w:rsidR="008F4D94" w:rsidRPr="000B4D6A" w14:paraId="74571BD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409DD04"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70D7A4" w14:textId="77777777" w:rsidR="008F4D94" w:rsidRPr="000B4D6A" w:rsidRDefault="008F4D94" w:rsidP="006A46EC">
            <w:pPr>
              <w:pStyle w:val="TAC"/>
              <w:rPr>
                <w:lang w:val="en-US" w:eastAsia="zh-CN"/>
              </w:rPr>
            </w:pPr>
            <w:r w:rsidRPr="0092218E">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90D8BB7" w14:textId="77777777" w:rsidR="008F4D94" w:rsidRPr="000B4D6A" w:rsidRDefault="008F4D94" w:rsidP="006A46EC">
            <w:pPr>
              <w:pStyle w:val="TAC"/>
              <w:rPr>
                <w:lang w:val="en-US" w:eastAsia="zh-CN"/>
              </w:rPr>
            </w:pPr>
            <w:r w:rsidRPr="0092218E">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7B5BCDA" w14:textId="77777777" w:rsidR="008F4D94" w:rsidRPr="000B4D6A" w:rsidRDefault="008F4D94" w:rsidP="006A46EC">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1ADB12" w14:textId="77777777" w:rsidR="008F4D94" w:rsidRPr="000B4D6A" w:rsidRDefault="008F4D94" w:rsidP="006A46EC">
            <w:pPr>
              <w:pStyle w:val="TAC"/>
              <w:rPr>
                <w:lang w:val="en-US" w:eastAsia="zh-CN"/>
              </w:rPr>
            </w:pPr>
            <w:r w:rsidRPr="0092218E">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B53469E" w14:textId="77777777" w:rsidR="008F4D94" w:rsidRPr="000B4D6A" w:rsidRDefault="008F4D94" w:rsidP="006A46EC">
            <w:pPr>
              <w:pStyle w:val="TAC"/>
              <w:rPr>
                <w:lang w:val="en-US" w:eastAsia="zh-CN"/>
              </w:rPr>
            </w:pPr>
            <w:r w:rsidRPr="0092218E">
              <w:rPr>
                <w:lang w:val="en-US" w:eastAsia="zh-CN"/>
              </w:rPr>
              <w:t>1820</w:t>
            </w:r>
          </w:p>
        </w:tc>
        <w:tc>
          <w:tcPr>
            <w:tcW w:w="797" w:type="dxa"/>
            <w:tcBorders>
              <w:top w:val="single" w:sz="4" w:space="0" w:color="auto"/>
              <w:left w:val="single" w:sz="4" w:space="0" w:color="auto"/>
              <w:bottom w:val="single" w:sz="4" w:space="0" w:color="auto"/>
              <w:right w:val="single" w:sz="4" w:space="0" w:color="auto"/>
            </w:tcBorders>
          </w:tcPr>
          <w:p w14:paraId="14C8BF4B" w14:textId="77777777" w:rsidR="008F4D94" w:rsidRPr="0092218E" w:rsidRDefault="008F4D94" w:rsidP="006A46EC">
            <w:pPr>
              <w:pStyle w:val="TAC"/>
              <w:rPr>
                <w:lang w:val="en-US" w:eastAsia="zh-CN"/>
              </w:rPr>
            </w:pPr>
            <w:r w:rsidRPr="0092218E">
              <w:rPr>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745F53F2" w14:textId="77777777" w:rsidR="008F4D94" w:rsidRPr="000B4D6A"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24517F" w14:textId="77777777" w:rsidR="008F4D94" w:rsidRPr="000B4D6A" w:rsidRDefault="008F4D94" w:rsidP="006A46EC">
            <w:pPr>
              <w:pStyle w:val="TAC"/>
            </w:pPr>
            <w:r w:rsidRPr="0092218E">
              <w:t>IMD4</w:t>
            </w:r>
          </w:p>
        </w:tc>
      </w:tr>
      <w:tr w:rsidR="008F4D94" w:rsidRPr="000B4D6A" w14:paraId="235B2F6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CD536B1"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AA007BB" w14:textId="77777777" w:rsidR="008F4D94" w:rsidRPr="000B4D6A" w:rsidRDefault="008F4D94" w:rsidP="006A46EC">
            <w:pPr>
              <w:pStyle w:val="TAC"/>
              <w:rPr>
                <w:lang w:val="en-US" w:eastAsia="zh-CN"/>
              </w:rPr>
            </w:pPr>
            <w:r w:rsidRPr="0092218E">
              <w:rPr>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58556C32" w14:textId="77777777" w:rsidR="008F4D94" w:rsidRPr="000B4D6A" w:rsidRDefault="008F4D94" w:rsidP="006A46EC">
            <w:pPr>
              <w:pStyle w:val="TAC"/>
              <w:rPr>
                <w:lang w:val="en-US" w:eastAsia="zh-CN"/>
              </w:rPr>
            </w:pPr>
            <w:r w:rsidRPr="0092218E">
              <w:rPr>
                <w:lang w:val="en-US" w:eastAsia="zh-CN"/>
              </w:rPr>
              <w:t>2565</w:t>
            </w:r>
          </w:p>
        </w:tc>
        <w:tc>
          <w:tcPr>
            <w:tcW w:w="1012" w:type="dxa"/>
            <w:tcBorders>
              <w:top w:val="single" w:sz="4" w:space="0" w:color="auto"/>
              <w:left w:val="single" w:sz="4" w:space="0" w:color="auto"/>
              <w:bottom w:val="single" w:sz="4" w:space="0" w:color="auto"/>
              <w:right w:val="single" w:sz="4" w:space="0" w:color="auto"/>
            </w:tcBorders>
          </w:tcPr>
          <w:p w14:paraId="60249D25" w14:textId="77777777" w:rsidR="008F4D94" w:rsidRPr="000B4D6A" w:rsidRDefault="008F4D94" w:rsidP="006A46EC">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7AD6C41" w14:textId="77777777" w:rsidR="008F4D94" w:rsidRPr="000B4D6A" w:rsidRDefault="008F4D94" w:rsidP="006A46EC">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31EF552" w14:textId="77777777" w:rsidR="008F4D94" w:rsidRPr="000B4D6A" w:rsidRDefault="008F4D94" w:rsidP="006A46EC">
            <w:pPr>
              <w:pStyle w:val="TAC"/>
              <w:rPr>
                <w:lang w:val="en-US" w:eastAsia="zh-CN"/>
              </w:rPr>
            </w:pPr>
            <w:r w:rsidRPr="0092218E">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65B6206E"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070D68" w14:textId="77777777" w:rsidR="008F4D94" w:rsidRPr="000B4D6A"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9A0269" w14:textId="77777777" w:rsidR="008F4D94" w:rsidRPr="000B4D6A" w:rsidRDefault="008F4D94" w:rsidP="006A46EC">
            <w:pPr>
              <w:pStyle w:val="TAC"/>
            </w:pPr>
            <w:r w:rsidRPr="0092218E">
              <w:t>N/A</w:t>
            </w:r>
          </w:p>
        </w:tc>
      </w:tr>
      <w:tr w:rsidR="008F4D94" w:rsidRPr="000B4D6A" w14:paraId="364EEF2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C35E079"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F1774C" w14:textId="77777777" w:rsidR="008F4D94" w:rsidRPr="000B4D6A" w:rsidRDefault="008F4D94" w:rsidP="006A46EC">
            <w:pPr>
              <w:pStyle w:val="TAC"/>
              <w:rPr>
                <w:lang w:val="en-US" w:eastAsia="zh-CN"/>
              </w:rPr>
            </w:pPr>
            <w:r w:rsidRPr="0092218E">
              <w:rPr>
                <w:lang w:val="en-US" w:eastAsia="zh-CN"/>
              </w:rPr>
              <w:t>n7</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7F7A6377" w14:textId="77777777" w:rsidR="008F4D94" w:rsidRPr="000B4D6A" w:rsidRDefault="008F4D94" w:rsidP="006A46EC">
            <w:pPr>
              <w:pStyle w:val="TAC"/>
              <w:rPr>
                <w:lang w:val="en-US" w:eastAsia="zh-CN"/>
              </w:rPr>
            </w:pPr>
            <w:r w:rsidRPr="0092218E">
              <w:rPr>
                <w:lang w:val="en-US" w:eastAsia="zh-CN"/>
              </w:rPr>
              <w:t>3475</w:t>
            </w:r>
          </w:p>
        </w:tc>
        <w:tc>
          <w:tcPr>
            <w:tcW w:w="1012" w:type="dxa"/>
            <w:tcBorders>
              <w:top w:val="single" w:sz="4" w:space="0" w:color="auto"/>
              <w:left w:val="single" w:sz="4" w:space="0" w:color="auto"/>
              <w:bottom w:val="single" w:sz="4" w:space="0" w:color="auto"/>
              <w:right w:val="single" w:sz="4" w:space="0" w:color="auto"/>
            </w:tcBorders>
          </w:tcPr>
          <w:p w14:paraId="1546C9AA" w14:textId="77777777" w:rsidR="008F4D94" w:rsidRPr="000B4D6A" w:rsidRDefault="008F4D94" w:rsidP="006A46EC">
            <w:pPr>
              <w:pStyle w:val="TAC"/>
              <w:rPr>
                <w:lang w:val="en-US" w:eastAsia="zh-CN"/>
              </w:rPr>
            </w:pPr>
            <w:r w:rsidRPr="0092218E">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7B334EE" w14:textId="77777777" w:rsidR="008F4D94" w:rsidRPr="000B4D6A" w:rsidRDefault="008F4D94" w:rsidP="006A46EC">
            <w:pPr>
              <w:pStyle w:val="TAC"/>
              <w:rPr>
                <w:lang w:val="en-US" w:eastAsia="zh-CN"/>
              </w:rPr>
            </w:pPr>
            <w:r w:rsidRPr="0092218E">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10274D1" w14:textId="77777777" w:rsidR="008F4D94" w:rsidRPr="000B4D6A" w:rsidRDefault="008F4D94" w:rsidP="006A46EC">
            <w:pPr>
              <w:pStyle w:val="TAC"/>
              <w:rPr>
                <w:lang w:val="en-US" w:eastAsia="zh-CN"/>
              </w:rPr>
            </w:pPr>
            <w:r w:rsidRPr="0092218E">
              <w:rPr>
                <w:lang w:val="en-US" w:eastAsia="zh-CN"/>
              </w:rPr>
              <w:t>3475</w:t>
            </w:r>
          </w:p>
        </w:tc>
        <w:tc>
          <w:tcPr>
            <w:tcW w:w="797" w:type="dxa"/>
            <w:tcBorders>
              <w:top w:val="single" w:sz="4" w:space="0" w:color="auto"/>
              <w:left w:val="single" w:sz="4" w:space="0" w:color="auto"/>
              <w:bottom w:val="single" w:sz="4" w:space="0" w:color="auto"/>
              <w:right w:val="single" w:sz="4" w:space="0" w:color="auto"/>
            </w:tcBorders>
          </w:tcPr>
          <w:p w14:paraId="26482E0D"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1B5E13" w14:textId="77777777" w:rsidR="008F4D94" w:rsidRPr="000B4D6A" w:rsidRDefault="008F4D94" w:rsidP="006A46EC">
            <w:pPr>
              <w:pStyle w:val="TAC"/>
              <w:rPr>
                <w:lang w:val="en-US" w:eastAsia="zh-CN"/>
              </w:rPr>
            </w:pPr>
            <w:r w:rsidRPr="0092218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F4BEF7" w14:textId="77777777" w:rsidR="008F4D94" w:rsidRPr="000B4D6A" w:rsidRDefault="008F4D94" w:rsidP="006A46EC">
            <w:pPr>
              <w:pStyle w:val="TAC"/>
            </w:pPr>
            <w:r w:rsidRPr="0092218E">
              <w:t>N/A</w:t>
            </w:r>
          </w:p>
        </w:tc>
      </w:tr>
      <w:tr w:rsidR="008F4D94" w:rsidRPr="000B4D6A" w14:paraId="4E95A17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D3AB5AB"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0582190" w14:textId="77777777" w:rsidR="008F4D94" w:rsidRPr="0092218E" w:rsidRDefault="008F4D94" w:rsidP="006A46EC">
            <w:pPr>
              <w:pStyle w:val="TAC"/>
              <w:rPr>
                <w:lang w:val="en-US" w:eastAsia="zh-CN"/>
              </w:rPr>
            </w:pPr>
            <w:r w:rsidRPr="0092218E">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700C4CE1" w14:textId="77777777" w:rsidR="008F4D94" w:rsidRPr="0092218E" w:rsidRDefault="008F4D94" w:rsidP="006A46EC">
            <w:pPr>
              <w:pStyle w:val="TAC"/>
              <w:rPr>
                <w:lang w:val="en-US" w:eastAsia="zh-CN"/>
              </w:rPr>
            </w:pPr>
            <w:r>
              <w:rPr>
                <w:lang w:val="en-US" w:eastAsia="zh-CN"/>
              </w:rPr>
              <w:t>1715</w:t>
            </w:r>
          </w:p>
        </w:tc>
        <w:tc>
          <w:tcPr>
            <w:tcW w:w="1012" w:type="dxa"/>
            <w:tcBorders>
              <w:top w:val="single" w:sz="4" w:space="0" w:color="auto"/>
              <w:left w:val="single" w:sz="4" w:space="0" w:color="auto"/>
              <w:bottom w:val="single" w:sz="4" w:space="0" w:color="auto"/>
              <w:right w:val="single" w:sz="4" w:space="0" w:color="auto"/>
            </w:tcBorders>
          </w:tcPr>
          <w:p w14:paraId="22EE3D17" w14:textId="77777777" w:rsidR="008F4D94" w:rsidRPr="0092218E"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8AA5DD2" w14:textId="77777777" w:rsidR="008F4D94" w:rsidRPr="0092218E" w:rsidRDefault="008F4D94" w:rsidP="006A46EC">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ADDF930" w14:textId="77777777" w:rsidR="008F4D94" w:rsidRPr="0092218E" w:rsidRDefault="008F4D94" w:rsidP="006A46EC">
            <w:pPr>
              <w:pStyle w:val="TAC"/>
              <w:rPr>
                <w:lang w:val="en-US" w:eastAsia="zh-CN"/>
              </w:rPr>
            </w:pPr>
            <w:r>
              <w:rPr>
                <w:lang w:val="en-US" w:eastAsia="zh-CN"/>
              </w:rPr>
              <w:t>1810</w:t>
            </w:r>
          </w:p>
        </w:tc>
        <w:tc>
          <w:tcPr>
            <w:tcW w:w="797" w:type="dxa"/>
            <w:tcBorders>
              <w:top w:val="single" w:sz="4" w:space="0" w:color="auto"/>
              <w:left w:val="single" w:sz="4" w:space="0" w:color="auto"/>
              <w:bottom w:val="single" w:sz="4" w:space="0" w:color="auto"/>
              <w:right w:val="single" w:sz="4" w:space="0" w:color="auto"/>
            </w:tcBorders>
          </w:tcPr>
          <w:p w14:paraId="20AD6D3F"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844D650" w14:textId="77777777" w:rsidR="008F4D94" w:rsidRPr="0092218E"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E9F64" w14:textId="77777777" w:rsidR="008F4D94" w:rsidRPr="0092218E" w:rsidRDefault="008F4D94" w:rsidP="006A46EC">
            <w:pPr>
              <w:pStyle w:val="TAC"/>
            </w:pPr>
            <w:r>
              <w:t>N/A</w:t>
            </w:r>
          </w:p>
        </w:tc>
      </w:tr>
      <w:tr w:rsidR="008F4D94" w:rsidRPr="000B4D6A" w14:paraId="56FB0BF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D60E9F0"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9FB787F" w14:textId="77777777" w:rsidR="008F4D94" w:rsidRPr="0092218E" w:rsidRDefault="008F4D94" w:rsidP="006A46EC">
            <w:pPr>
              <w:pStyle w:val="TAC"/>
              <w:rPr>
                <w:lang w:val="en-US" w:eastAsia="zh-CN"/>
              </w:rPr>
            </w:pPr>
            <w:r w:rsidRPr="0092218E">
              <w:rPr>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F4A97F2" w14:textId="77777777" w:rsidR="008F4D94" w:rsidRPr="0092218E"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BB409C4" w14:textId="77777777" w:rsidR="008F4D94" w:rsidRPr="0092218E"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4E75893" w14:textId="77777777" w:rsidR="008F4D94" w:rsidRPr="0092218E" w:rsidRDefault="008F4D94" w:rsidP="006A46EC">
            <w:pPr>
              <w:pStyle w:val="TAC"/>
              <w:rPr>
                <w:lang w:val="en-US" w:eastAsia="zh-CN"/>
              </w:rPr>
            </w:pPr>
            <w:r w:rsidRPr="0092218E">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A3DFE55" w14:textId="77777777" w:rsidR="008F4D94" w:rsidRPr="0092218E" w:rsidRDefault="008F4D94" w:rsidP="006A46EC">
            <w:pPr>
              <w:pStyle w:val="TAC"/>
              <w:rPr>
                <w:lang w:val="en-US" w:eastAsia="zh-CN"/>
              </w:rPr>
            </w:pPr>
            <w:r>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5752D12E" w14:textId="77777777" w:rsidR="008F4D94" w:rsidRPr="0092218E" w:rsidRDefault="008F4D94" w:rsidP="006A46EC">
            <w:pPr>
              <w:pStyle w:val="TAC"/>
              <w:rPr>
                <w:lang w:val="en-US" w:eastAsia="zh-CN"/>
              </w:rPr>
            </w:pPr>
            <w:r>
              <w:rPr>
                <w:lang w:val="en-US" w:eastAsia="zh-CN"/>
              </w:rPr>
              <w:t>3.4</w:t>
            </w:r>
          </w:p>
        </w:tc>
        <w:tc>
          <w:tcPr>
            <w:tcW w:w="828" w:type="dxa"/>
            <w:tcBorders>
              <w:top w:val="single" w:sz="4" w:space="0" w:color="auto"/>
              <w:left w:val="single" w:sz="4" w:space="0" w:color="auto"/>
              <w:bottom w:val="single" w:sz="4" w:space="0" w:color="auto"/>
              <w:right w:val="single" w:sz="4" w:space="0" w:color="auto"/>
            </w:tcBorders>
          </w:tcPr>
          <w:p w14:paraId="1F2FA46F" w14:textId="77777777" w:rsidR="008F4D94" w:rsidRPr="0092218E"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C3FE2F" w14:textId="77777777" w:rsidR="008F4D94" w:rsidRPr="0092218E" w:rsidRDefault="008F4D94" w:rsidP="006A46EC">
            <w:pPr>
              <w:pStyle w:val="TAC"/>
            </w:pPr>
            <w:r>
              <w:t>IMD5</w:t>
            </w:r>
          </w:p>
        </w:tc>
      </w:tr>
      <w:tr w:rsidR="008F4D94" w:rsidRPr="000B4D6A" w14:paraId="2BE8FBC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806FA17"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B542C3" w14:textId="77777777" w:rsidR="008F4D94" w:rsidRPr="0092218E" w:rsidRDefault="008F4D94" w:rsidP="006A46EC">
            <w:pPr>
              <w:pStyle w:val="TAC"/>
              <w:rPr>
                <w:lang w:val="en-US" w:eastAsia="zh-CN"/>
              </w:rPr>
            </w:pPr>
            <w:r w:rsidRPr="0092218E">
              <w:rPr>
                <w:lang w:val="en-US" w:eastAsia="zh-CN"/>
              </w:rPr>
              <w:t>n7</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4ACEF6CD" w14:textId="77777777" w:rsidR="008F4D94" w:rsidRPr="0092218E" w:rsidRDefault="008F4D94" w:rsidP="006A46EC">
            <w:pPr>
              <w:pStyle w:val="TAC"/>
              <w:rPr>
                <w:lang w:val="en-US" w:eastAsia="zh-CN"/>
              </w:rPr>
            </w:pPr>
            <w:r>
              <w:rPr>
                <w:lang w:val="en-US" w:eastAsia="zh-CN"/>
              </w:rPr>
              <w:t>4175</w:t>
            </w:r>
          </w:p>
        </w:tc>
        <w:tc>
          <w:tcPr>
            <w:tcW w:w="1012" w:type="dxa"/>
            <w:tcBorders>
              <w:top w:val="single" w:sz="4" w:space="0" w:color="auto"/>
              <w:left w:val="single" w:sz="4" w:space="0" w:color="auto"/>
              <w:bottom w:val="single" w:sz="4" w:space="0" w:color="auto"/>
              <w:right w:val="single" w:sz="4" w:space="0" w:color="auto"/>
            </w:tcBorders>
          </w:tcPr>
          <w:p w14:paraId="00DEE6A6" w14:textId="77777777" w:rsidR="008F4D94" w:rsidRPr="0092218E"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2432F6C" w14:textId="77777777" w:rsidR="008F4D94" w:rsidRPr="0092218E" w:rsidRDefault="008F4D94" w:rsidP="006A46EC">
            <w:pPr>
              <w:pStyle w:val="TAC"/>
              <w:rPr>
                <w:lang w:val="en-US" w:eastAsia="zh-CN"/>
              </w:rPr>
            </w:pPr>
            <w:r w:rsidRPr="0092218E">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67EEFCA" w14:textId="77777777" w:rsidR="008F4D94" w:rsidRPr="0092218E" w:rsidRDefault="008F4D94" w:rsidP="006A46EC">
            <w:pPr>
              <w:pStyle w:val="TAC"/>
              <w:rPr>
                <w:lang w:val="en-US" w:eastAsia="zh-CN"/>
              </w:rPr>
            </w:pPr>
            <w:r>
              <w:rPr>
                <w:lang w:val="en-US" w:eastAsia="zh-CN"/>
              </w:rPr>
              <w:t>4175</w:t>
            </w:r>
          </w:p>
        </w:tc>
        <w:tc>
          <w:tcPr>
            <w:tcW w:w="797" w:type="dxa"/>
            <w:tcBorders>
              <w:top w:val="single" w:sz="4" w:space="0" w:color="auto"/>
              <w:left w:val="single" w:sz="4" w:space="0" w:color="auto"/>
              <w:bottom w:val="single" w:sz="4" w:space="0" w:color="auto"/>
              <w:right w:val="single" w:sz="4" w:space="0" w:color="auto"/>
            </w:tcBorders>
          </w:tcPr>
          <w:p w14:paraId="2EC20E82"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B34E97" w14:textId="77777777" w:rsidR="008F4D94" w:rsidRPr="0092218E" w:rsidRDefault="008F4D94" w:rsidP="006A46EC">
            <w:pPr>
              <w:pStyle w:val="TAC"/>
              <w:rPr>
                <w:lang w:val="en-US" w:eastAsia="zh-CN"/>
              </w:rPr>
            </w:pPr>
            <w:r w:rsidRPr="0092218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DAEDFE" w14:textId="77777777" w:rsidR="008F4D94" w:rsidRPr="0092218E" w:rsidRDefault="008F4D94" w:rsidP="006A46EC">
            <w:pPr>
              <w:pStyle w:val="TAC"/>
            </w:pPr>
            <w:r>
              <w:t>N/A</w:t>
            </w:r>
          </w:p>
        </w:tc>
      </w:tr>
      <w:tr w:rsidR="008F4D94" w:rsidRPr="000B4D6A" w14:paraId="1FBA062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40F8DE2"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C2DE5D" w14:textId="77777777" w:rsidR="008F4D94" w:rsidRPr="000B4D6A" w:rsidRDefault="008F4D94" w:rsidP="006A46EC">
            <w:pPr>
              <w:pStyle w:val="TAC"/>
              <w:rPr>
                <w:lang w:val="en-US" w:eastAsia="zh-CN"/>
              </w:rPr>
            </w:pPr>
            <w:r w:rsidRPr="0092218E">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65D93F4B" w14:textId="77777777" w:rsidR="008F4D94" w:rsidRPr="000B4D6A" w:rsidRDefault="008F4D94" w:rsidP="006A46EC">
            <w:pPr>
              <w:pStyle w:val="TAC"/>
              <w:rPr>
                <w:lang w:val="en-US" w:eastAsia="zh-CN"/>
              </w:rPr>
            </w:pPr>
            <w:r w:rsidRPr="0092218E">
              <w:rPr>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5A5E1236" w14:textId="77777777" w:rsidR="008F4D94" w:rsidRPr="000B4D6A" w:rsidRDefault="008F4D94" w:rsidP="006A46EC">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5ED8605" w14:textId="77777777" w:rsidR="008F4D94" w:rsidRPr="000B4D6A" w:rsidRDefault="008F4D94" w:rsidP="006A46EC">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43B56F0" w14:textId="77777777" w:rsidR="008F4D94" w:rsidRPr="000B4D6A" w:rsidRDefault="008F4D94" w:rsidP="006A46EC">
            <w:pPr>
              <w:pStyle w:val="TAC"/>
              <w:rPr>
                <w:lang w:val="en-US" w:eastAsia="zh-CN"/>
              </w:rPr>
            </w:pPr>
            <w:r w:rsidRPr="0092218E">
              <w:rPr>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53832F52"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BB3979" w14:textId="77777777" w:rsidR="008F4D94" w:rsidRPr="000B4D6A"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98CB3F" w14:textId="77777777" w:rsidR="008F4D94" w:rsidRPr="000B4D6A" w:rsidRDefault="008F4D94" w:rsidP="006A46EC">
            <w:pPr>
              <w:pStyle w:val="TAC"/>
            </w:pPr>
            <w:r w:rsidRPr="0092218E">
              <w:t>N/A</w:t>
            </w:r>
          </w:p>
        </w:tc>
      </w:tr>
      <w:tr w:rsidR="008F4D94" w:rsidRPr="000B4D6A" w14:paraId="59FF05B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E89FC73"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A6A729" w14:textId="77777777" w:rsidR="008F4D94" w:rsidRPr="000B4D6A" w:rsidRDefault="008F4D94" w:rsidP="006A46EC">
            <w:pPr>
              <w:pStyle w:val="TAC"/>
              <w:rPr>
                <w:lang w:val="en-US" w:eastAsia="zh-CN"/>
              </w:rPr>
            </w:pPr>
            <w:r w:rsidRPr="0092218E">
              <w:rPr>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A67B27F" w14:textId="77777777" w:rsidR="008F4D94" w:rsidRPr="000B4D6A" w:rsidRDefault="008F4D94" w:rsidP="006A46EC">
            <w:pPr>
              <w:pStyle w:val="TAC"/>
              <w:rPr>
                <w:lang w:val="en-US" w:eastAsia="zh-CN"/>
              </w:rPr>
            </w:pPr>
            <w:r w:rsidRPr="0092218E">
              <w:rPr>
                <w:lang w:val="en-US" w:eastAsia="zh-CN"/>
              </w:rPr>
              <w:t>2560</w:t>
            </w:r>
          </w:p>
        </w:tc>
        <w:tc>
          <w:tcPr>
            <w:tcW w:w="1012" w:type="dxa"/>
            <w:tcBorders>
              <w:top w:val="single" w:sz="4" w:space="0" w:color="auto"/>
              <w:left w:val="single" w:sz="4" w:space="0" w:color="auto"/>
              <w:bottom w:val="single" w:sz="4" w:space="0" w:color="auto"/>
              <w:right w:val="single" w:sz="4" w:space="0" w:color="auto"/>
            </w:tcBorders>
          </w:tcPr>
          <w:p w14:paraId="2737B3D7" w14:textId="77777777" w:rsidR="008F4D94" w:rsidRPr="000B4D6A" w:rsidRDefault="008F4D94" w:rsidP="006A46EC">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FB02B1" w14:textId="77777777" w:rsidR="008F4D94" w:rsidRPr="000B4D6A" w:rsidRDefault="008F4D94" w:rsidP="006A46EC">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EA313FF" w14:textId="77777777" w:rsidR="008F4D94" w:rsidRPr="000B4D6A" w:rsidRDefault="008F4D94" w:rsidP="006A46EC">
            <w:pPr>
              <w:pStyle w:val="TAC"/>
              <w:rPr>
                <w:lang w:val="en-US" w:eastAsia="zh-CN"/>
              </w:rPr>
            </w:pPr>
            <w:r w:rsidRPr="0092218E">
              <w:rPr>
                <w:lang w:val="en-US" w:eastAsia="zh-CN"/>
              </w:rPr>
              <w:t>2680</w:t>
            </w:r>
          </w:p>
        </w:tc>
        <w:tc>
          <w:tcPr>
            <w:tcW w:w="797" w:type="dxa"/>
            <w:tcBorders>
              <w:top w:val="single" w:sz="4" w:space="0" w:color="auto"/>
              <w:left w:val="single" w:sz="4" w:space="0" w:color="auto"/>
              <w:bottom w:val="single" w:sz="4" w:space="0" w:color="auto"/>
              <w:right w:val="single" w:sz="4" w:space="0" w:color="auto"/>
            </w:tcBorders>
          </w:tcPr>
          <w:p w14:paraId="7142F35A"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7EBC1B" w14:textId="77777777" w:rsidR="008F4D94" w:rsidRPr="000B4D6A"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032DC1" w14:textId="77777777" w:rsidR="008F4D94" w:rsidRPr="000B4D6A" w:rsidRDefault="008F4D94" w:rsidP="006A46EC">
            <w:pPr>
              <w:pStyle w:val="TAC"/>
            </w:pPr>
            <w:r w:rsidRPr="0092218E">
              <w:t>N/A</w:t>
            </w:r>
          </w:p>
        </w:tc>
      </w:tr>
      <w:tr w:rsidR="008F4D94" w:rsidRPr="000B4D6A" w14:paraId="22F06DD9"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8A93E6"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A58994D" w14:textId="77777777" w:rsidR="008F4D94" w:rsidRPr="000B4D6A" w:rsidRDefault="008F4D94" w:rsidP="006A46EC">
            <w:pPr>
              <w:pStyle w:val="TAC"/>
              <w:rPr>
                <w:lang w:val="en-US" w:eastAsia="zh-CN"/>
              </w:rPr>
            </w:pPr>
            <w:r w:rsidRPr="0092218E">
              <w:rPr>
                <w:lang w:val="en-US" w:eastAsia="zh-CN"/>
              </w:rPr>
              <w:t>n7</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03FDE20A" w14:textId="77777777" w:rsidR="008F4D94" w:rsidRPr="000B4D6A" w:rsidRDefault="008F4D94" w:rsidP="006A46EC">
            <w:pPr>
              <w:pStyle w:val="TAC"/>
              <w:rPr>
                <w:lang w:val="en-US" w:eastAsia="zh-CN"/>
              </w:rPr>
            </w:pPr>
            <w:r w:rsidRPr="0092218E">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3DD53C8D" w14:textId="77777777" w:rsidR="008F4D94" w:rsidRPr="000B4D6A" w:rsidRDefault="008F4D94" w:rsidP="006A46EC">
            <w:pPr>
              <w:pStyle w:val="TAC"/>
              <w:rPr>
                <w:lang w:val="en-US" w:eastAsia="zh-CN"/>
              </w:rPr>
            </w:pPr>
            <w:r w:rsidRPr="0092218E">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880B96D" w14:textId="77777777" w:rsidR="008F4D94" w:rsidRPr="000B4D6A" w:rsidRDefault="008F4D94" w:rsidP="006A46EC">
            <w:pPr>
              <w:pStyle w:val="TAC"/>
              <w:rPr>
                <w:lang w:val="en-US" w:eastAsia="zh-CN"/>
              </w:rPr>
            </w:pPr>
            <w:r w:rsidRPr="0092218E">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D565A06" w14:textId="77777777" w:rsidR="008F4D94" w:rsidRPr="000B4D6A" w:rsidRDefault="008F4D94" w:rsidP="006A46EC">
            <w:pPr>
              <w:pStyle w:val="TAC"/>
              <w:rPr>
                <w:lang w:val="en-US" w:eastAsia="zh-CN"/>
              </w:rPr>
            </w:pPr>
            <w:r w:rsidRPr="0092218E">
              <w:rPr>
                <w:lang w:val="en-US" w:eastAsia="zh-CN"/>
              </w:rPr>
              <w:t>3390</w:t>
            </w:r>
          </w:p>
        </w:tc>
        <w:tc>
          <w:tcPr>
            <w:tcW w:w="797" w:type="dxa"/>
            <w:tcBorders>
              <w:top w:val="single" w:sz="4" w:space="0" w:color="auto"/>
              <w:left w:val="single" w:sz="4" w:space="0" w:color="auto"/>
              <w:bottom w:val="single" w:sz="4" w:space="0" w:color="auto"/>
              <w:right w:val="single" w:sz="4" w:space="0" w:color="auto"/>
            </w:tcBorders>
          </w:tcPr>
          <w:p w14:paraId="34C86056" w14:textId="77777777" w:rsidR="008F4D94" w:rsidRPr="0092218E" w:rsidRDefault="008F4D94" w:rsidP="006A46EC">
            <w:pPr>
              <w:pStyle w:val="TAC"/>
              <w:rPr>
                <w:lang w:val="en-US" w:eastAsia="zh-CN"/>
              </w:rPr>
            </w:pPr>
            <w:r w:rsidRPr="0092218E">
              <w:rPr>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06249A03" w14:textId="77777777" w:rsidR="008F4D94" w:rsidRPr="000B4D6A" w:rsidRDefault="008F4D94" w:rsidP="006A46EC">
            <w:pPr>
              <w:pStyle w:val="TAC"/>
              <w:rPr>
                <w:lang w:val="en-US" w:eastAsia="zh-CN"/>
              </w:rPr>
            </w:pPr>
            <w:r w:rsidRPr="0092218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35259A" w14:textId="77777777" w:rsidR="008F4D94" w:rsidRPr="000B4D6A" w:rsidRDefault="008F4D94" w:rsidP="006A46EC">
            <w:pPr>
              <w:pStyle w:val="TAC"/>
            </w:pPr>
            <w:r w:rsidRPr="0092218E">
              <w:t>IMD3</w:t>
            </w:r>
            <w:r w:rsidRPr="00905311">
              <w:rPr>
                <w:vertAlign w:val="superscript"/>
              </w:rPr>
              <w:t>1</w:t>
            </w:r>
          </w:p>
        </w:tc>
      </w:tr>
      <w:tr w:rsidR="008F4D94" w:rsidRPr="000B4D6A" w14:paraId="7182166E"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CB2DCB2" w14:textId="77777777" w:rsidR="008F4D94" w:rsidRPr="000B4D6A" w:rsidRDefault="008F4D94" w:rsidP="006A46EC">
            <w:pPr>
              <w:pStyle w:val="TAN"/>
              <w:rPr>
                <w:lang w:eastAsia="ja-JP"/>
              </w:rPr>
            </w:pPr>
            <w:r w:rsidRPr="000B4D6A">
              <w:t xml:space="preserve">NOTE </w:t>
            </w:r>
            <w:r w:rsidRPr="000B4D6A">
              <w:rPr>
                <w:rFonts w:hint="eastAsia"/>
                <w:lang w:val="en-US" w:eastAsia="zh-CN"/>
              </w:rPr>
              <w:t>1</w:t>
            </w:r>
            <w:r w:rsidRPr="000B4D6A">
              <w:t>:</w:t>
            </w:r>
            <w:r w:rsidRPr="000B4D6A">
              <w:tab/>
            </w:r>
            <w:r w:rsidRPr="000B4D6A">
              <w:rPr>
                <w:lang w:eastAsia="ja-JP"/>
              </w:rPr>
              <w:t>This band is subject to IMD5 also which MSD is not specified.</w:t>
            </w:r>
          </w:p>
          <w:p w14:paraId="74C981B6" w14:textId="77777777" w:rsidR="008F4D94" w:rsidRPr="0092218E" w:rsidRDefault="008F4D94" w:rsidP="006A46EC">
            <w:pPr>
              <w:pStyle w:val="TAC"/>
            </w:pPr>
          </w:p>
        </w:tc>
      </w:tr>
    </w:tbl>
    <w:p w14:paraId="26A368C8" w14:textId="77777777" w:rsidR="008F4D94" w:rsidRDefault="008F4D94" w:rsidP="008F4D94">
      <w:pPr>
        <w:rPr>
          <w:color w:val="0070C0"/>
        </w:rPr>
      </w:pPr>
    </w:p>
    <w:p w14:paraId="65F78D02" w14:textId="77777777" w:rsidR="008F4D94" w:rsidRDefault="008F4D94" w:rsidP="008F4D94">
      <w:pPr>
        <w:pStyle w:val="Heading2"/>
      </w:pPr>
      <w:bookmarkStart w:id="481" w:name="_Toc183508002"/>
      <w:r>
        <w:t>5.38</w:t>
      </w:r>
      <w:r>
        <w:tab/>
        <w:t>CA_n1-n20-n41</w:t>
      </w:r>
      <w:bookmarkEnd w:id="481"/>
    </w:p>
    <w:p w14:paraId="64E96316" w14:textId="77777777" w:rsidR="008F4D94" w:rsidRDefault="008F4D94" w:rsidP="008F4D94">
      <w:pPr>
        <w:pStyle w:val="Heading3"/>
        <w:rPr>
          <w:rFonts w:cs="Arial"/>
          <w:szCs w:val="28"/>
          <w:lang w:val="en-US" w:eastAsia="zh-CN"/>
        </w:rPr>
      </w:pPr>
      <w:bookmarkStart w:id="482" w:name="_Toc183508003"/>
      <w:r>
        <w:t>5.38.1</w:t>
      </w:r>
      <w:r>
        <w:tab/>
      </w:r>
      <w:r>
        <w:rPr>
          <w:rFonts w:cs="Arial"/>
          <w:szCs w:val="28"/>
          <w:lang w:val="en-US" w:eastAsia="zh-CN"/>
        </w:rPr>
        <w:t>Common for 1 band UL and 2 bands UL CA</w:t>
      </w:r>
      <w:bookmarkEnd w:id="482"/>
    </w:p>
    <w:p w14:paraId="688B2944" w14:textId="77777777" w:rsidR="008F4D94" w:rsidRDefault="008F4D94" w:rsidP="008F4D94">
      <w:pPr>
        <w:pStyle w:val="Heading4"/>
      </w:pPr>
      <w:bookmarkStart w:id="483" w:name="_Toc183508004"/>
      <w:r>
        <w:t>5.38.1.1</w:t>
      </w:r>
      <w:r>
        <w:tab/>
      </w:r>
      <w:r>
        <w:rPr>
          <w:rFonts w:cs="Arial"/>
          <w:lang w:eastAsia="zh-CN"/>
        </w:rPr>
        <w:t>Operating bands for CA</w:t>
      </w:r>
      <w:bookmarkEnd w:id="483"/>
    </w:p>
    <w:p w14:paraId="3DBB1395" w14:textId="77777777" w:rsidR="008F4D94" w:rsidRDefault="008F4D94" w:rsidP="008F4D94">
      <w:pPr>
        <w:pStyle w:val="TH"/>
        <w:rPr>
          <w:lang w:val="en-US"/>
        </w:rPr>
      </w:pPr>
      <w:r>
        <w:rPr>
          <w:rFonts w:cs="Arial"/>
        </w:rPr>
        <w:t xml:space="preserve">Table </w:t>
      </w:r>
      <w:r>
        <w:rPr>
          <w:rFonts w:cs="Arial" w:hint="eastAsia"/>
          <w:lang w:val="en-US" w:eastAsia="zh-CN"/>
        </w:rPr>
        <w:t>5.38</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6EF6628E"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EB1AF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276356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3BEC32D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6F6774B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8F4D94" w14:paraId="4B5A320D"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2FD100" w14:textId="77777777" w:rsidR="008F4D94" w:rsidRDefault="008F4D94" w:rsidP="006A46EC">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E71F11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643B2EE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4D8390E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8F4D94" w14:paraId="44D72C8A"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E3EF18A" w14:textId="77777777" w:rsidR="008F4D94" w:rsidRDefault="008F4D94" w:rsidP="006A46EC">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FC52CA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3A4EBD4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79BF8ED3" w14:textId="77777777" w:rsidR="008F4D94" w:rsidRDefault="008F4D94" w:rsidP="006A46EC">
            <w:pPr>
              <w:spacing w:after="0"/>
              <w:rPr>
                <w:rFonts w:ascii="Aptos Narrow" w:hAnsi="Aptos Narrow"/>
                <w:color w:val="000000"/>
                <w:sz w:val="22"/>
                <w:szCs w:val="22"/>
              </w:rPr>
            </w:pPr>
            <w:r>
              <w:rPr>
                <w:rFonts w:ascii="Aptos Narrow" w:hAnsi="Aptos Narrow"/>
                <w:color w:val="000000"/>
                <w:sz w:val="22"/>
                <w:szCs w:val="22"/>
              </w:rPr>
              <w:t> </w:t>
            </w:r>
          </w:p>
        </w:tc>
      </w:tr>
      <w:tr w:rsidR="008F4D94" w14:paraId="46EBB523"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DD4759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2AAFD1F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3616955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1B6D308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4FD841FA"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B90D07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5D9B1DE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22D7269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32F082D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13BB397D"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66805C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4FB2D46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1A8C1C5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0C28C93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10993E57" w14:textId="77777777" w:rsidR="008F4D94" w:rsidRDefault="008F4D94" w:rsidP="008F4D94">
      <w:pPr>
        <w:pStyle w:val="TH"/>
      </w:pPr>
    </w:p>
    <w:p w14:paraId="61F93F7C" w14:textId="77777777" w:rsidR="008F4D94" w:rsidRPr="005D2633" w:rsidRDefault="008F4D94" w:rsidP="008F4D94">
      <w:pPr>
        <w:pStyle w:val="Heading4"/>
        <w:rPr>
          <w:rFonts w:cs="Arial"/>
          <w:lang w:eastAsia="zh-CN"/>
        </w:rPr>
      </w:pPr>
      <w:bookmarkStart w:id="484" w:name="_Toc183508005"/>
      <w:r>
        <w:rPr>
          <w:rFonts w:cs="Arial"/>
          <w:lang w:eastAsia="zh-CN"/>
        </w:rPr>
        <w:t>5.38</w:t>
      </w:r>
      <w:r w:rsidRPr="005D2633">
        <w:rPr>
          <w:rFonts w:cs="Arial"/>
          <w:lang w:eastAsia="zh-CN"/>
        </w:rPr>
        <w:t>.1.2</w:t>
      </w:r>
      <w:r w:rsidRPr="005D2633">
        <w:rPr>
          <w:rFonts w:cs="Arial"/>
          <w:lang w:eastAsia="zh-CN"/>
        </w:rPr>
        <w:tab/>
      </w:r>
      <w:r>
        <w:rPr>
          <w:rFonts w:cs="Arial"/>
          <w:lang w:eastAsia="zh-CN"/>
        </w:rPr>
        <w:t>Channel bandwidths per operating band for CA</w:t>
      </w:r>
      <w:bookmarkEnd w:id="484"/>
    </w:p>
    <w:p w14:paraId="3205548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5.38</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2473E948"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187DE9D"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85FA101"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DC92422"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87BEFEF"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45B09DE2"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23A5BCE6"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84C7635" w14:textId="77777777" w:rsidR="008F4D94" w:rsidRDefault="008F4D94" w:rsidP="006A46EC">
            <w:pPr>
              <w:pStyle w:val="TAH"/>
              <w:rPr>
                <w:szCs w:val="18"/>
                <w:lang w:val="en-US" w:eastAsia="zh-CN"/>
              </w:rPr>
            </w:pPr>
            <w:r>
              <w:t>Bandwidth combination set</w:t>
            </w:r>
          </w:p>
        </w:tc>
      </w:tr>
      <w:tr w:rsidR="008F4D94" w14:paraId="63076A5A"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27B05D5C" w14:textId="77777777" w:rsidR="008F4D94" w:rsidRPr="00B00CBD" w:rsidRDefault="008F4D94" w:rsidP="006A46EC">
            <w:pPr>
              <w:pStyle w:val="TAC"/>
              <w:rPr>
                <w:rFonts w:eastAsia="SimSun" w:cs="Arial"/>
                <w:szCs w:val="18"/>
                <w:lang w:val="en-US" w:eastAsia="zh-CN"/>
              </w:rPr>
            </w:pPr>
            <w:r w:rsidRPr="00445A3B">
              <w:rPr>
                <w:rFonts w:eastAsia="SimSun" w:cs="Arial"/>
                <w:szCs w:val="18"/>
                <w:lang w:val="en-US" w:eastAsia="zh-CN"/>
              </w:rPr>
              <w:t>CA_n1A-n20A-n41A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33FA5C87" w14:textId="77777777" w:rsidR="008F4D94" w:rsidRPr="00445A3B" w:rsidRDefault="008F4D94" w:rsidP="006A46EC">
            <w:pPr>
              <w:pStyle w:val="TAC"/>
              <w:rPr>
                <w:rFonts w:eastAsia="SimSun" w:cs="Arial"/>
                <w:szCs w:val="18"/>
                <w:lang w:val="en-US" w:eastAsia="zh-CN"/>
              </w:rPr>
            </w:pPr>
            <w:r w:rsidRPr="00445A3B">
              <w:rPr>
                <w:rFonts w:eastAsia="SimSun" w:cs="Arial"/>
                <w:szCs w:val="18"/>
                <w:lang w:val="en-US" w:eastAsia="zh-CN"/>
              </w:rPr>
              <w:t>CA_n1A-n20A</w:t>
            </w:r>
          </w:p>
          <w:p w14:paraId="26BC732C" w14:textId="77777777" w:rsidR="008F4D94" w:rsidRPr="00445A3B" w:rsidRDefault="008F4D94" w:rsidP="006A46EC">
            <w:pPr>
              <w:pStyle w:val="TAC"/>
              <w:rPr>
                <w:rFonts w:eastAsia="SimSun" w:cs="Arial"/>
                <w:szCs w:val="18"/>
                <w:lang w:val="en-US" w:eastAsia="zh-CN"/>
              </w:rPr>
            </w:pPr>
            <w:r w:rsidRPr="00445A3B">
              <w:rPr>
                <w:rFonts w:eastAsia="SimSun" w:cs="Arial"/>
                <w:szCs w:val="18"/>
                <w:lang w:val="en-US" w:eastAsia="zh-CN"/>
              </w:rPr>
              <w:t>CA_n1A-n41A</w:t>
            </w:r>
          </w:p>
          <w:p w14:paraId="269B2771" w14:textId="77777777" w:rsidR="008F4D94" w:rsidRPr="00B00CBD" w:rsidRDefault="008F4D94" w:rsidP="006A46EC">
            <w:pPr>
              <w:pStyle w:val="TAC"/>
              <w:rPr>
                <w:rFonts w:eastAsia="SimSun" w:cs="Arial"/>
                <w:szCs w:val="18"/>
                <w:lang w:val="en-US" w:eastAsia="zh-CN"/>
              </w:rPr>
            </w:pPr>
            <w:r w:rsidRPr="00445A3B">
              <w:rPr>
                <w:rFonts w:eastAsia="SimSun" w:cs="Arial"/>
                <w:szCs w:val="18"/>
                <w:lang w:val="en-US" w:eastAsia="zh-CN"/>
              </w:rPr>
              <w:t>CA_n20A-n41A</w:t>
            </w:r>
          </w:p>
        </w:tc>
        <w:tc>
          <w:tcPr>
            <w:tcW w:w="709" w:type="dxa"/>
            <w:tcBorders>
              <w:left w:val="single" w:sz="4" w:space="0" w:color="auto"/>
              <w:right w:val="single" w:sz="4" w:space="0" w:color="auto"/>
            </w:tcBorders>
            <w:vAlign w:val="center"/>
          </w:tcPr>
          <w:p w14:paraId="2944E654"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5344FAE8" w14:textId="77777777" w:rsidR="008F4D94" w:rsidRPr="00EF0E56" w:rsidRDefault="008F4D94" w:rsidP="006A46EC">
            <w:pPr>
              <w:keepNext/>
              <w:keepLines/>
              <w:spacing w:after="0"/>
              <w:jc w:val="center"/>
              <w:textAlignment w:val="bottom"/>
              <w:rPr>
                <w:rFonts w:ascii="Arial" w:hAnsi="Arial" w:cs="Arial"/>
                <w:sz w:val="18"/>
                <w:szCs w:val="16"/>
                <w:lang w:val="en-US" w:eastAsia="zh-CN"/>
              </w:rPr>
            </w:pPr>
            <w:r w:rsidRPr="00EF0E56">
              <w:rPr>
                <w:rFonts w:ascii="Arial" w:eastAsia="SimSun" w:hAnsi="Arial" w:cs="Arial"/>
                <w:color w:val="000000"/>
                <w:sz w:val="18"/>
                <w:szCs w:val="16"/>
                <w:lang w:val="en-US" w:eastAsia="zh-CN" w:bidi="ar"/>
              </w:rPr>
              <w:t>5, 10, 15, 20, 25, 30, 40,</w:t>
            </w:r>
            <w:r>
              <w:rPr>
                <w:rFonts w:ascii="Arial" w:eastAsia="SimSun" w:hAnsi="Arial" w:cs="Arial"/>
                <w:color w:val="000000"/>
                <w:sz w:val="18"/>
                <w:szCs w:val="16"/>
                <w:lang w:val="en-US" w:eastAsia="zh-CN" w:bidi="ar"/>
              </w:rPr>
              <w:t xml:space="preserve"> 45,</w:t>
            </w:r>
            <w:r w:rsidRPr="00EF0E56">
              <w:rPr>
                <w:rFonts w:ascii="Arial" w:eastAsia="SimSun" w:hAnsi="Arial" w:cs="Arial"/>
                <w:color w:val="000000"/>
                <w:sz w:val="18"/>
                <w:szCs w:val="16"/>
                <w:lang w:val="en-US" w:eastAsia="zh-CN" w:bidi="ar"/>
              </w:rPr>
              <w:t xml:space="preserve"> 50</w:t>
            </w:r>
          </w:p>
        </w:tc>
        <w:tc>
          <w:tcPr>
            <w:tcW w:w="1360" w:type="dxa"/>
            <w:tcBorders>
              <w:left w:val="single" w:sz="4" w:space="0" w:color="auto"/>
              <w:bottom w:val="nil"/>
              <w:right w:val="single" w:sz="4" w:space="0" w:color="auto"/>
            </w:tcBorders>
            <w:shd w:val="clear" w:color="auto" w:fill="auto"/>
            <w:vAlign w:val="center"/>
          </w:tcPr>
          <w:p w14:paraId="185A80AF"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14FD38F5"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2E87E20D"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DF7E105"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19803D8F"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67C64806" w14:textId="77777777" w:rsidR="008F4D94" w:rsidRPr="00EF0E56" w:rsidRDefault="008F4D94" w:rsidP="006A46EC">
            <w:pPr>
              <w:keepNext/>
              <w:keepLines/>
              <w:spacing w:after="0"/>
              <w:jc w:val="center"/>
              <w:textAlignment w:val="bottom"/>
              <w:rPr>
                <w:rFonts w:ascii="Arial" w:eastAsia="SimSun" w:hAnsi="Arial" w:cs="Arial"/>
                <w:sz w:val="18"/>
                <w:szCs w:val="16"/>
                <w:lang w:val="en-US" w:eastAsia="zh-CN" w:bidi="ar"/>
              </w:rPr>
            </w:pPr>
            <w:r w:rsidRPr="00EF0E56">
              <w:rPr>
                <w:rFonts w:ascii="Arial" w:eastAsia="SimSun" w:hAnsi="Arial" w:cs="Arial"/>
                <w:color w:val="000000"/>
                <w:sz w:val="18"/>
                <w:szCs w:val="16"/>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CC60D69" w14:textId="77777777" w:rsidR="008F4D94" w:rsidRPr="00B00CBD" w:rsidRDefault="008F4D94" w:rsidP="006A46EC">
            <w:pPr>
              <w:pStyle w:val="TAC"/>
              <w:rPr>
                <w:rFonts w:cs="Arial"/>
                <w:szCs w:val="18"/>
                <w:lang w:val="en-US" w:eastAsia="zh-CN"/>
              </w:rPr>
            </w:pPr>
          </w:p>
        </w:tc>
      </w:tr>
      <w:tr w:rsidR="008F4D94" w14:paraId="07D3D173"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517ED13D"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92E00E2"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4E48AE9" w14:textId="77777777" w:rsidR="008F4D94" w:rsidRDefault="008F4D94" w:rsidP="006A46EC">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0EB1D7F3"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EF0E56">
              <w:rPr>
                <w:rFonts w:ascii="Arial" w:eastAsia="SimSun" w:hAnsi="Arial" w:cs="Arial"/>
                <w:sz w:val="18"/>
                <w:szCs w:val="18"/>
                <w:lang w:val="en-US" w:eastAsia="zh-CN" w:bidi="ar"/>
              </w:rPr>
              <w:t xml:space="preserve">10, 15, 20, </w:t>
            </w:r>
            <w:r>
              <w:rPr>
                <w:rFonts w:ascii="Arial" w:eastAsia="SimSun" w:hAnsi="Arial" w:cs="Arial"/>
                <w:sz w:val="18"/>
                <w:szCs w:val="18"/>
                <w:lang w:val="en-US" w:eastAsia="zh-CN" w:bidi="ar"/>
              </w:rPr>
              <w:t xml:space="preserve">25, 30, 35, </w:t>
            </w:r>
            <w:r w:rsidRPr="00EF0E56">
              <w:rPr>
                <w:rFonts w:ascii="Arial" w:eastAsia="SimSun" w:hAnsi="Arial" w:cs="Arial"/>
                <w:sz w:val="18"/>
                <w:szCs w:val="18"/>
                <w:lang w:val="en-US" w:eastAsia="zh-CN" w:bidi="ar"/>
              </w:rPr>
              <w:t>40,</w:t>
            </w:r>
            <w:r>
              <w:rPr>
                <w:rFonts w:ascii="Arial" w:eastAsia="SimSun" w:hAnsi="Arial" w:cs="Arial"/>
                <w:sz w:val="18"/>
                <w:szCs w:val="18"/>
                <w:lang w:val="en-US" w:eastAsia="zh-CN" w:bidi="ar"/>
              </w:rPr>
              <w:t xml:space="preserve"> 45,</w:t>
            </w:r>
            <w:r w:rsidRPr="00EF0E56">
              <w:rPr>
                <w:rFonts w:ascii="Arial" w:eastAsia="SimSun" w:hAnsi="Arial" w:cs="Arial"/>
                <w:sz w:val="18"/>
                <w:szCs w:val="18"/>
                <w:lang w:val="en-US" w:eastAsia="zh-CN" w:bidi="ar"/>
              </w:rPr>
              <w:t xml:space="preserve"> 50, 60, </w:t>
            </w:r>
            <w:r>
              <w:rPr>
                <w:rFonts w:ascii="Arial" w:eastAsia="SimSun" w:hAnsi="Arial" w:cs="Arial"/>
                <w:sz w:val="18"/>
                <w:szCs w:val="18"/>
                <w:lang w:val="en-US" w:eastAsia="zh-CN" w:bidi="ar"/>
              </w:rPr>
              <w:t xml:space="preserve">70, </w:t>
            </w:r>
            <w:r w:rsidRPr="00EF0E56">
              <w:rPr>
                <w:rFonts w:ascii="Arial" w:eastAsia="SimSun" w:hAnsi="Arial" w:cs="Arial"/>
                <w:sz w:val="18"/>
                <w:szCs w:val="18"/>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64DCF" w14:textId="77777777" w:rsidR="008F4D94" w:rsidRPr="00B00CBD" w:rsidRDefault="008F4D94" w:rsidP="006A46EC">
            <w:pPr>
              <w:pStyle w:val="TAC"/>
              <w:rPr>
                <w:rFonts w:cs="Arial"/>
                <w:szCs w:val="18"/>
                <w:lang w:val="en-US" w:eastAsia="zh-CN"/>
              </w:rPr>
            </w:pPr>
          </w:p>
        </w:tc>
      </w:tr>
    </w:tbl>
    <w:p w14:paraId="6416D4AF" w14:textId="77777777" w:rsidR="008F4D94" w:rsidRDefault="008F4D94" w:rsidP="008F4D94">
      <w:pPr>
        <w:pStyle w:val="Heading4"/>
        <w:rPr>
          <w:rFonts w:cs="Arial"/>
          <w:szCs w:val="22"/>
          <w:lang w:val="en-US" w:eastAsia="zh-CN"/>
        </w:rPr>
      </w:pPr>
      <w:bookmarkStart w:id="485" w:name="_Toc183508006"/>
      <w:r>
        <w:rPr>
          <w:rFonts w:cs="Arial"/>
          <w:lang w:eastAsia="zh-CN"/>
        </w:rPr>
        <w:t>5.38</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485"/>
    </w:p>
    <w:p w14:paraId="5AEA2859"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-n20</w:t>
      </w:r>
      <w:r>
        <w:rPr>
          <w:lang w:val="en-US" w:eastAsia="zh-CN"/>
        </w:rPr>
        <w:t>-n41</w:t>
      </w:r>
      <w:r>
        <w:t>, the</w:t>
      </w:r>
      <w:r>
        <w:rPr>
          <w:lang w:eastAsia="zh-CN"/>
        </w:rPr>
        <w:t xml:space="preserve"> </w:t>
      </w:r>
      <w:r>
        <w:sym w:font="Symbol" w:char="F044"/>
      </w:r>
      <w:r>
        <w:t>T</w:t>
      </w:r>
      <w:r>
        <w:rPr>
          <w:vertAlign w:val="subscript"/>
        </w:rPr>
        <w:t>IB,c</w:t>
      </w:r>
      <w:r>
        <w:t xml:space="preserve"> values are reused from CA_n1-n18-n41 which are given in the tables below.</w:t>
      </w:r>
    </w:p>
    <w:p w14:paraId="641AB1F3" w14:textId="77777777" w:rsidR="008F4D94" w:rsidRDefault="008F4D94" w:rsidP="008F4D94">
      <w:pPr>
        <w:pStyle w:val="TH"/>
      </w:pPr>
      <w:r>
        <w:t xml:space="preserve">Table </w:t>
      </w:r>
      <w:r>
        <w:rPr>
          <w:rFonts w:hint="eastAsia"/>
          <w:lang w:val="en-US" w:eastAsia="zh-CN"/>
        </w:rPr>
        <w:t>5.38</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751B33C7"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29AC6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CC74E7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5D2D7E0"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2F9E4ABC" w14:textId="77777777" w:rsidR="008F4D94" w:rsidRDefault="008F4D94" w:rsidP="006A46EC">
            <w:pPr>
              <w:spacing w:after="0"/>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66A5E86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9280426"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04B04EE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CA_n1-n20-n41</w:t>
            </w:r>
          </w:p>
        </w:tc>
        <w:tc>
          <w:tcPr>
            <w:tcW w:w="2040" w:type="dxa"/>
            <w:tcBorders>
              <w:top w:val="nil"/>
              <w:left w:val="nil"/>
              <w:bottom w:val="single" w:sz="4" w:space="0" w:color="auto"/>
              <w:right w:val="single" w:sz="4" w:space="0" w:color="auto"/>
            </w:tcBorders>
            <w:shd w:val="clear" w:color="auto" w:fill="auto"/>
            <w:hideMark/>
          </w:tcPr>
          <w:p w14:paraId="7AD05D17" w14:textId="77777777" w:rsidR="008F4D94" w:rsidRPr="000A067E" w:rsidRDefault="008F4D94" w:rsidP="006A46EC">
            <w:pPr>
              <w:spacing w:after="0"/>
              <w:jc w:val="center"/>
              <w:rPr>
                <w:rFonts w:ascii="Arial" w:hAnsi="Arial" w:cs="Arial"/>
                <w:color w:val="000000"/>
                <w:sz w:val="18"/>
                <w:szCs w:val="18"/>
              </w:rPr>
            </w:pPr>
            <w:r w:rsidRPr="000A067E">
              <w:rPr>
                <w:rFonts w:ascii="Arial" w:hAnsi="Arial" w:cs="Arial"/>
                <w:color w:val="000000"/>
                <w:sz w:val="18"/>
                <w:szCs w:val="18"/>
              </w:rPr>
              <w:t>0.5</w:t>
            </w:r>
          </w:p>
        </w:tc>
        <w:tc>
          <w:tcPr>
            <w:tcW w:w="1900" w:type="dxa"/>
            <w:tcBorders>
              <w:top w:val="nil"/>
              <w:left w:val="nil"/>
              <w:bottom w:val="single" w:sz="4" w:space="0" w:color="auto"/>
              <w:right w:val="single" w:sz="4" w:space="0" w:color="auto"/>
            </w:tcBorders>
            <w:shd w:val="clear" w:color="auto" w:fill="auto"/>
            <w:hideMark/>
          </w:tcPr>
          <w:p w14:paraId="269045C0" w14:textId="77777777" w:rsidR="008F4D94" w:rsidRPr="000A067E" w:rsidRDefault="008F4D94" w:rsidP="006A46EC">
            <w:pPr>
              <w:spacing w:after="0"/>
              <w:jc w:val="center"/>
              <w:rPr>
                <w:rFonts w:ascii="Arial" w:hAnsi="Arial" w:cs="Arial"/>
                <w:color w:val="000000"/>
                <w:sz w:val="18"/>
                <w:szCs w:val="18"/>
              </w:rPr>
            </w:pPr>
            <w:r w:rsidRPr="000A067E">
              <w:rPr>
                <w:rFonts w:ascii="Arial" w:hAnsi="Arial" w:cs="Arial"/>
                <w:color w:val="000000"/>
                <w:sz w:val="18"/>
                <w:szCs w:val="18"/>
              </w:rPr>
              <w:t>0.3</w:t>
            </w:r>
          </w:p>
        </w:tc>
        <w:tc>
          <w:tcPr>
            <w:tcW w:w="2180" w:type="dxa"/>
            <w:tcBorders>
              <w:top w:val="nil"/>
              <w:left w:val="nil"/>
              <w:bottom w:val="single" w:sz="4" w:space="0" w:color="auto"/>
              <w:right w:val="single" w:sz="4" w:space="0" w:color="auto"/>
            </w:tcBorders>
            <w:shd w:val="clear" w:color="auto" w:fill="auto"/>
            <w:hideMark/>
          </w:tcPr>
          <w:p w14:paraId="07D09D1D" w14:textId="77777777" w:rsidR="008F4D94" w:rsidRPr="000A067E" w:rsidRDefault="008F4D94" w:rsidP="006A46EC">
            <w:pPr>
              <w:spacing w:after="0"/>
              <w:jc w:val="center"/>
              <w:rPr>
                <w:rFonts w:ascii="Arial" w:hAnsi="Arial" w:cs="Arial"/>
                <w:color w:val="000000"/>
                <w:sz w:val="18"/>
                <w:szCs w:val="18"/>
              </w:rPr>
            </w:pPr>
            <w:r w:rsidRPr="000A067E">
              <w:rPr>
                <w:rFonts w:ascii="Arial" w:hAnsi="Arial" w:cs="Arial"/>
                <w:color w:val="000000"/>
                <w:sz w:val="18"/>
                <w:szCs w:val="18"/>
                <w:lang w:val="en-US"/>
              </w:rPr>
              <w:t>0.5</w:t>
            </w:r>
          </w:p>
        </w:tc>
      </w:tr>
      <w:tr w:rsidR="008F4D94" w14:paraId="4E2A31D4"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3422DC"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43C67F09" w14:textId="77777777" w:rsidR="008F4D94" w:rsidRDefault="008F4D94" w:rsidP="008F4D94"/>
    <w:p w14:paraId="31046120" w14:textId="77777777" w:rsidR="008F4D94" w:rsidRDefault="008F4D94" w:rsidP="008F4D94">
      <w:r>
        <w:sym w:font="Symbol" w:char="F044"/>
      </w:r>
      <w:r>
        <w:t>R</w:t>
      </w:r>
      <w:r>
        <w:rPr>
          <w:vertAlign w:val="subscript"/>
        </w:rPr>
        <w:t>IB</w:t>
      </w:r>
      <w:r>
        <w:rPr>
          <w:vertAlign w:val="subscript"/>
          <w:lang w:eastAsia="zh-CN"/>
        </w:rPr>
        <w:t>,c</w:t>
      </w:r>
      <w:r>
        <w:t xml:space="preserve"> values are reused from CA_n1-n28-n41 which are given in the tables below.</w:t>
      </w:r>
    </w:p>
    <w:p w14:paraId="100ECED6" w14:textId="77777777" w:rsidR="008F4D94" w:rsidRDefault="008F4D94" w:rsidP="008F4D94">
      <w:pPr>
        <w:pStyle w:val="TH"/>
        <w:spacing w:before="120" w:after="120"/>
        <w:rPr>
          <w:lang w:eastAsia="zh-CN"/>
        </w:rPr>
      </w:pPr>
      <w:r>
        <w:t xml:space="preserve">Table </w:t>
      </w:r>
      <w:r>
        <w:rPr>
          <w:lang w:val="en-US" w:eastAsia="zh-CN"/>
        </w:rPr>
        <w:t>5.38.1.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235F8ACD"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21A2C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5C6ED7F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9DE2D66"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235CA82D" w14:textId="77777777" w:rsidR="008F4D94" w:rsidRDefault="008F4D94" w:rsidP="006A46EC">
            <w:pPr>
              <w:spacing w:after="0"/>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34AC87B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54443A6D"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3B8080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CA_n1-n20-n41</w:t>
            </w:r>
          </w:p>
        </w:tc>
        <w:tc>
          <w:tcPr>
            <w:tcW w:w="2140" w:type="dxa"/>
            <w:tcBorders>
              <w:top w:val="nil"/>
              <w:left w:val="nil"/>
              <w:bottom w:val="single" w:sz="4" w:space="0" w:color="auto"/>
              <w:right w:val="single" w:sz="4" w:space="0" w:color="auto"/>
            </w:tcBorders>
            <w:shd w:val="clear" w:color="auto" w:fill="auto"/>
            <w:hideMark/>
          </w:tcPr>
          <w:p w14:paraId="4BC76A3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w:t>
            </w:r>
          </w:p>
        </w:tc>
        <w:tc>
          <w:tcPr>
            <w:tcW w:w="2180" w:type="dxa"/>
            <w:tcBorders>
              <w:top w:val="nil"/>
              <w:left w:val="nil"/>
              <w:bottom w:val="single" w:sz="4" w:space="0" w:color="auto"/>
              <w:right w:val="single" w:sz="4" w:space="0" w:color="auto"/>
            </w:tcBorders>
            <w:shd w:val="clear" w:color="auto" w:fill="auto"/>
            <w:hideMark/>
          </w:tcPr>
          <w:p w14:paraId="3C434C39" w14:textId="77777777" w:rsidR="008F4D94" w:rsidRDefault="008F4D94" w:rsidP="006A46EC">
            <w:pPr>
              <w:spacing w:after="0"/>
              <w:jc w:val="center"/>
              <w:rPr>
                <w:rFonts w:ascii="Arial" w:hAnsi="Arial" w:cs="Arial"/>
                <w:color w:val="000000"/>
                <w:sz w:val="18"/>
                <w:szCs w:val="18"/>
              </w:rPr>
            </w:pPr>
            <w:r>
              <w:rPr>
                <w:rFonts w:ascii="Arial" w:hAnsi="Arial" w:cs="Arial"/>
                <w:sz w:val="18"/>
                <w:szCs w:val="18"/>
              </w:rPr>
              <w:t>0.2</w:t>
            </w:r>
          </w:p>
        </w:tc>
        <w:tc>
          <w:tcPr>
            <w:tcW w:w="2200" w:type="dxa"/>
            <w:tcBorders>
              <w:top w:val="nil"/>
              <w:left w:val="nil"/>
              <w:bottom w:val="single" w:sz="4" w:space="0" w:color="auto"/>
              <w:right w:val="single" w:sz="4" w:space="0" w:color="auto"/>
            </w:tcBorders>
            <w:shd w:val="clear" w:color="auto" w:fill="auto"/>
            <w:hideMark/>
          </w:tcPr>
          <w:p w14:paraId="7CD00B0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w:t>
            </w:r>
          </w:p>
        </w:tc>
      </w:tr>
      <w:tr w:rsidR="008F4D94" w14:paraId="17D03A77"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8823FA3"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2A5FB070" w14:textId="77777777" w:rsidR="008F4D94" w:rsidRPr="005D2633" w:rsidRDefault="008F4D94" w:rsidP="008F4D94">
      <w:pPr>
        <w:pStyle w:val="Heading3"/>
        <w:rPr>
          <w:rFonts w:cs="Arial"/>
          <w:szCs w:val="28"/>
          <w:lang w:val="en-US" w:eastAsia="zh-CN"/>
        </w:rPr>
      </w:pPr>
      <w:bookmarkStart w:id="486" w:name="_Toc183508007"/>
      <w:r>
        <w:rPr>
          <w:rFonts w:cs="Arial"/>
          <w:szCs w:val="28"/>
          <w:lang w:val="en-US" w:eastAsia="zh-CN"/>
        </w:rPr>
        <w:t>5.38</w:t>
      </w:r>
      <w:r w:rsidRPr="005D2633">
        <w:rPr>
          <w:rFonts w:cs="Arial"/>
          <w:szCs w:val="28"/>
          <w:lang w:val="en-US" w:eastAsia="zh-CN"/>
        </w:rPr>
        <w:t>.2</w:t>
      </w:r>
      <w:r w:rsidRPr="005D2633">
        <w:rPr>
          <w:rFonts w:cs="Arial"/>
          <w:szCs w:val="28"/>
          <w:lang w:val="en-US" w:eastAsia="zh-CN"/>
        </w:rPr>
        <w:tab/>
        <w:t>Specific for 2 bands UL CA</w:t>
      </w:r>
      <w:bookmarkEnd w:id="486"/>
    </w:p>
    <w:p w14:paraId="34007DEC" w14:textId="77777777" w:rsidR="008F4D94" w:rsidRPr="00140BB6" w:rsidRDefault="008F4D94" w:rsidP="008F4D94">
      <w:pPr>
        <w:pStyle w:val="Heading4"/>
      </w:pPr>
      <w:bookmarkStart w:id="487" w:name="_Toc183508008"/>
      <w:r>
        <w:t>5.38</w:t>
      </w:r>
      <w:r w:rsidRPr="00140BB6">
        <w:t>.2.1</w:t>
      </w:r>
      <w:r w:rsidRPr="00140BB6">
        <w:tab/>
        <w:t>UE co-existence studies</w:t>
      </w:r>
      <w:bookmarkEnd w:id="487"/>
    </w:p>
    <w:p w14:paraId="11EB9A48" w14:textId="77777777" w:rsidR="008F4D94" w:rsidRPr="00242348" w:rsidRDefault="008F4D94" w:rsidP="008F4D94">
      <w:pPr>
        <w:pStyle w:val="Heading5"/>
        <w:rPr>
          <w:snapToGrid w:val="0"/>
        </w:rPr>
      </w:pPr>
      <w:bookmarkStart w:id="488" w:name="_Toc183508009"/>
      <w:r>
        <w:rPr>
          <w:rFonts w:hint="eastAsia"/>
          <w:snapToGrid w:val="0"/>
        </w:rPr>
        <w:t>5.38</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488"/>
    </w:p>
    <w:p w14:paraId="168A83F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5.38</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n1</w:t>
      </w:r>
      <w:r w:rsidRPr="00A76C0A">
        <w:rPr>
          <w:rFonts w:eastAsia="MS Mincho"/>
        </w:rPr>
        <w:t>A-</w:t>
      </w:r>
      <w:r>
        <w:rPr>
          <w:rFonts w:eastAsia="MS Mincho"/>
        </w:rPr>
        <w:t>n20</w:t>
      </w:r>
      <w:r w:rsidRPr="00A76C0A">
        <w:rPr>
          <w:rFonts w:eastAsia="MS Mincho"/>
        </w:rPr>
        <w:t>A.</w:t>
      </w:r>
    </w:p>
    <w:p w14:paraId="5AF4687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27A2B20F"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8E57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666E0B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3C79D0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BDFF98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A7362D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47EA2FC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795C3E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788BE8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01D31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0C5DA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6723F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2BF039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E373BB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7FA6FD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1148 - 1058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DA2345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2752 - 2842</w:t>
            </w:r>
          </w:p>
        </w:tc>
      </w:tr>
      <w:tr w:rsidR="008F4D94" w14:paraId="5AD1DE68"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4FA6A3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5CA759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30DC3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2178E1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B22F6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F47E8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04E210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05532C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2978 - 3128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F89C91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316 - 196</w:t>
            </w:r>
          </w:p>
        </w:tc>
      </w:tr>
      <w:tr w:rsidR="008F4D94" w14:paraId="47ABB393"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5A6CE9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B5076F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8F16C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D2B0C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DD3F6B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38D0777"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114EF2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B26D84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4672 - 4822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C44B97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3584 - 3704</w:t>
            </w:r>
          </w:p>
        </w:tc>
      </w:tr>
      <w:tr w:rsidR="008F4D94" w14:paraId="07A6709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464414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52889C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F3B248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AF4817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11898B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150CD43"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739B30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B962ED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4898 - 5108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B90E93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516 - 666</w:t>
            </w:r>
          </w:p>
        </w:tc>
      </w:tr>
      <w:tr w:rsidR="008F4D94" w14:paraId="0EA31A9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3DF3FD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69FB2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7F86D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2652E0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CE14D9A"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2408D4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178453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2116 - 2296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E033A53" w14:textId="77777777" w:rsidR="008F4D94" w:rsidRDefault="008F4D94" w:rsidP="006A46EC">
            <w:pPr>
              <w:spacing w:after="0"/>
              <w:rPr>
                <w:rFonts w:ascii="Arial" w:hAnsi="Arial" w:cs="Arial"/>
                <w:color w:val="000000"/>
                <w:sz w:val="18"/>
                <w:szCs w:val="18"/>
              </w:rPr>
            </w:pPr>
          </w:p>
        </w:tc>
      </w:tr>
      <w:tr w:rsidR="008F4D94" w14:paraId="693AF52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A6B09C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762E27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796106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FEE7F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817198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6B2A6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5DAEFD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B2F164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6592 - 6802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8770E4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4416 - 4566</w:t>
            </w:r>
          </w:p>
        </w:tc>
      </w:tr>
      <w:tr w:rsidR="008F4D94" w14:paraId="1182B3C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C47B51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5FB52B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A190E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2408D8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6CC3F80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37F8E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454189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5504 - 5684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94164C7" w14:textId="77777777" w:rsidR="008F4D94" w:rsidRDefault="008F4D94" w:rsidP="006A46EC">
            <w:pPr>
              <w:spacing w:after="0"/>
              <w:rPr>
                <w:rFonts w:ascii="Arial" w:hAnsi="Arial" w:cs="Arial"/>
                <w:color w:val="000000"/>
                <w:sz w:val="18"/>
                <w:szCs w:val="18"/>
              </w:rPr>
            </w:pPr>
          </w:p>
        </w:tc>
      </w:tr>
      <w:tr w:rsidR="008F4D94" w14:paraId="553D499F"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50F77F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D7B158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5F5B61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58106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37972F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E67DDB8"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B3E405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E3617F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1528 - 1348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C41ABC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7088 - 6818</w:t>
            </w:r>
          </w:p>
        </w:tc>
      </w:tr>
      <w:tr w:rsidR="008F4D94" w14:paraId="45C884B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1B188F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2DFB9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BDA758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DC76F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2CCCC5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75B5E49"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899440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AD322D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1254 - 1464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0EDA18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4276 - 4036</w:t>
            </w:r>
          </w:p>
        </w:tc>
      </w:tr>
      <w:tr w:rsidR="008F4D94" w14:paraId="6EFE3B69"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73CFBF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9B573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76D0DE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BB309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144946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2EBA4F9"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A3A1F0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2C65C4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5248 - 5428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ECF548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8512 - 8782</w:t>
            </w:r>
          </w:p>
        </w:tc>
      </w:tr>
      <w:tr w:rsidR="008F4D94" w14:paraId="26661ED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524D90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1A76D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11BD8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A02B7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9B0958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E3AC86B"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6B9BEB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ED5B36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6336 - 6546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74FDF6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7424 - 7664</w:t>
            </w:r>
          </w:p>
        </w:tc>
      </w:tr>
      <w:tr w:rsidR="008F4D94" w14:paraId="00E88B87"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0275B5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43D68DF" w14:textId="77777777" w:rsidR="008F4D94" w:rsidRDefault="008F4D94" w:rsidP="008F4D94">
      <w:pPr>
        <w:pStyle w:val="TH"/>
        <w:rPr>
          <w:rFonts w:eastAsia="MS Mincho"/>
        </w:rPr>
      </w:pPr>
    </w:p>
    <w:p w14:paraId="72ED2F6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5.38</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n1</w:t>
      </w:r>
      <w:r w:rsidRPr="00A76C0A">
        <w:rPr>
          <w:rFonts w:eastAsia="MS Mincho"/>
        </w:rPr>
        <w:t>A-</w:t>
      </w:r>
      <w:r>
        <w:rPr>
          <w:rFonts w:eastAsia="MS Mincho"/>
        </w:rPr>
        <w:t>n41</w:t>
      </w:r>
      <w:r w:rsidRPr="00A76C0A">
        <w:rPr>
          <w:rFonts w:eastAsia="MS Mincho"/>
        </w:rPr>
        <w:t>A.</w:t>
      </w:r>
    </w:p>
    <w:p w14:paraId="103F7EEC"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1E566513"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4DFC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4338B58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1998BC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A9556C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E2EA40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FB9A03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7051E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703207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01B11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F30E0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46EF4F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D2A96D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4560E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3A3A42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516 - 770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7DE7B3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4416 - 4670</w:t>
            </w:r>
          </w:p>
        </w:tc>
      </w:tr>
      <w:tr w:rsidR="008F4D94" w14:paraId="028FBF88"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5E8D0F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FA4F23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5EDE09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1CD867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4ACC1B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D6ECE5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B36D2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16FDD4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1150 - 1464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B8877F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3012 - 3460</w:t>
            </w:r>
          </w:p>
        </w:tc>
      </w:tr>
      <w:tr w:rsidR="008F4D94" w14:paraId="1B473220"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EEDD65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544841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08B96C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24543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C0A35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6CE9C5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55AB03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3272FD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6336 - 6650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162CFE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6912 - 7360</w:t>
            </w:r>
          </w:p>
        </w:tc>
      </w:tr>
      <w:tr w:rsidR="008F4D94" w14:paraId="1FF9378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51BEF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E186E3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A47FA7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603E3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540549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E2AB93A"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D45C1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BDD7F4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3070 - 3444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B678A2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5508 - 6150</w:t>
            </w:r>
          </w:p>
        </w:tc>
      </w:tr>
      <w:tr w:rsidR="008F4D94" w14:paraId="036E59F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810CA7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7346D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149926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E822FB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CAB9F7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B7D958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BDDEBC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1540 - 1032</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BAB10AD" w14:textId="77777777" w:rsidR="008F4D94" w:rsidRDefault="008F4D94" w:rsidP="006A46EC">
            <w:pPr>
              <w:spacing w:after="0"/>
              <w:rPr>
                <w:rFonts w:ascii="Arial" w:hAnsi="Arial" w:cs="Arial"/>
                <w:color w:val="000000"/>
                <w:sz w:val="18"/>
                <w:szCs w:val="18"/>
              </w:rPr>
            </w:pPr>
          </w:p>
        </w:tc>
      </w:tr>
      <w:tr w:rsidR="008F4D94" w14:paraId="338831E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11007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A4C324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83154E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93524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9C91DC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243097"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AEF909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38A954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8256 - 8630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68D5C8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9408 - 10050</w:t>
            </w:r>
          </w:p>
        </w:tc>
      </w:tr>
      <w:tr w:rsidR="008F4D94" w14:paraId="65371DD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68E08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57991E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3DFFB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2C0458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99479D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80688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F367E9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8832 - 9340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8A47E78" w14:textId="77777777" w:rsidR="008F4D94" w:rsidRDefault="008F4D94" w:rsidP="006A46EC">
            <w:pPr>
              <w:spacing w:after="0"/>
              <w:rPr>
                <w:rFonts w:ascii="Arial" w:hAnsi="Arial" w:cs="Arial"/>
                <w:color w:val="000000"/>
                <w:sz w:val="18"/>
                <w:szCs w:val="18"/>
              </w:rPr>
            </w:pPr>
          </w:p>
        </w:tc>
      </w:tr>
      <w:tr w:rsidR="008F4D94" w14:paraId="273CCFA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13FCE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9DB3B2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A7961A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DA4CBC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2AE91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3E77136"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F616C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5D4881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8840 - 8004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76A6B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5424 - 4990</w:t>
            </w:r>
          </w:p>
        </w:tc>
      </w:tr>
      <w:tr w:rsidR="008F4D94" w14:paraId="2768EB9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EEE23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768F0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FEFC6F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B07F7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A15F5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EFFCC8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22F77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B7B7FF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4230 - 3528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BEA1A4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948 - 380</w:t>
            </w:r>
          </w:p>
        </w:tc>
      </w:tr>
      <w:tr w:rsidR="008F4D94" w14:paraId="24CC852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655EE4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9A2B2E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B5CF4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DD0F8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9A9DE9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2E11BF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1CAAD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7D1ED9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11904 - 12740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B958A2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10176 - 10610</w:t>
            </w:r>
          </w:p>
        </w:tc>
      </w:tr>
      <w:tr w:rsidR="008F4D94" w14:paraId="6E18E11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FB600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69F98F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BC7D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2D00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68D0A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8F5977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803FE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21FF68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11328 - 12030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F40832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10752 - 11320</w:t>
            </w:r>
          </w:p>
        </w:tc>
      </w:tr>
      <w:tr w:rsidR="008F4D94" w14:paraId="35DFB13C"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C1622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19F2BAD" w14:textId="77777777" w:rsidR="008F4D94" w:rsidRDefault="008F4D94" w:rsidP="008F4D94">
      <w:pPr>
        <w:pStyle w:val="TH"/>
        <w:rPr>
          <w:rFonts w:eastAsia="MS Mincho"/>
        </w:rPr>
      </w:pPr>
    </w:p>
    <w:p w14:paraId="325B86BB"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5.38</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7C4C899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6FA31A65"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6BDD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7EDE19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BF4E4D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CFC6E9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7B2C5AC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CAD683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38850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653825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CBCB4B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6E0AF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EA7F6A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6A2654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383C4C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1209BC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1634 - 1858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B05BFF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3328 - 3552</w:t>
            </w:r>
          </w:p>
        </w:tc>
      </w:tr>
      <w:tr w:rsidR="008F4D94" w14:paraId="21467C48"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F14735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E99B7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A3211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E4DEA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03E4E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E3770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81AAB5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22C635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1026 - 772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BEB59D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4130 - 4548</w:t>
            </w:r>
          </w:p>
        </w:tc>
      </w:tr>
      <w:tr w:rsidR="008F4D94" w14:paraId="30E5909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596E0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CDDF3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E1DE9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246D2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57CD43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94A476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1E9493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DABE5E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4160 - 4414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69FBE0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5824 - 6242</w:t>
            </w:r>
          </w:p>
        </w:tc>
      </w:tr>
      <w:tr w:rsidR="008F4D94" w14:paraId="30C7236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A2C02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BB210F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420F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67E2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A5A2E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74E73A6"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A4D53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89499C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194 - 90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7DCA90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6626 - 7238</w:t>
            </w:r>
          </w:p>
        </w:tc>
      </w:tr>
      <w:tr w:rsidR="008F4D94" w14:paraId="3B9E84B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7B780E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5D99A8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809065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44989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2045437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5537B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F484BC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3716 - 3268</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338F6C94" w14:textId="77777777" w:rsidR="008F4D94" w:rsidRDefault="008F4D94" w:rsidP="006A46EC">
            <w:pPr>
              <w:spacing w:after="0"/>
              <w:rPr>
                <w:rFonts w:ascii="Arial" w:hAnsi="Arial" w:cs="Arial"/>
                <w:color w:val="000000"/>
                <w:sz w:val="18"/>
                <w:szCs w:val="18"/>
              </w:rPr>
            </w:pPr>
          </w:p>
        </w:tc>
      </w:tr>
      <w:tr w:rsidR="008F4D94" w14:paraId="46E2121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39A33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A383CC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A81053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B22E8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8AED9B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D9746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9DC344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FCE454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4992 - 5276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745C66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8320 - 8932</w:t>
            </w:r>
          </w:p>
        </w:tc>
      </w:tr>
      <w:tr w:rsidR="008F4D94" w14:paraId="3DE4F17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353471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CDC30A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642451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761617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BB0D9F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1036E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016F92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6656 - 7104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3C60768D" w14:textId="77777777" w:rsidR="008F4D94" w:rsidRDefault="008F4D94" w:rsidP="006A46EC">
            <w:pPr>
              <w:spacing w:after="0"/>
              <w:rPr>
                <w:rFonts w:ascii="Arial" w:hAnsi="Arial" w:cs="Arial"/>
                <w:color w:val="000000"/>
                <w:sz w:val="18"/>
                <w:szCs w:val="18"/>
              </w:rPr>
            </w:pPr>
          </w:p>
        </w:tc>
      </w:tr>
      <w:tr w:rsidR="008F4D94" w14:paraId="1ABE3CA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AA68AE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22CC12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F9BB5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950D3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D27CBB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E1EAE7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2A06C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A538D0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9928 - 9122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257673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952 - 638</w:t>
            </w:r>
          </w:p>
        </w:tc>
      </w:tr>
      <w:tr w:rsidR="008F4D94" w14:paraId="5DE0893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18327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D550F9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344FB2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63464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38C06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00DA27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FD3DE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33D8E5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6406 - 5764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B8B0A0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2406 - 2884</w:t>
            </w:r>
          </w:p>
        </w:tc>
      </w:tr>
      <w:tr w:rsidR="008F4D94" w14:paraId="16F3FF5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61F625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D0D52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31600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2E84F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B02E7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5984527"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997CAE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F50DEE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10816 - 11622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C83567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5824 - 6138</w:t>
            </w:r>
          </w:p>
        </w:tc>
      </w:tr>
      <w:tr w:rsidR="008F4D94" w14:paraId="724B264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A1DF0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5F6051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A2EB67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1C104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8AA8F5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71EE3C1"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808217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AF8005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9152 - 9794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731A8A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7488 - 7966</w:t>
            </w:r>
          </w:p>
        </w:tc>
      </w:tr>
      <w:tr w:rsidR="008F4D94" w14:paraId="5258A170"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71456F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D361483" w14:textId="77777777" w:rsidR="008F4D94" w:rsidRDefault="008F4D94" w:rsidP="008F4D94"/>
    <w:p w14:paraId="0EBDC2BB" w14:textId="77777777" w:rsidR="008F4D94" w:rsidRDefault="008F4D94" w:rsidP="008F4D94">
      <w:r w:rsidRPr="00431A03">
        <w:t xml:space="preserve">Based on the analysis in Table </w:t>
      </w:r>
      <w:r>
        <w:t>5.38</w:t>
      </w:r>
      <w:r w:rsidRPr="00431A03">
        <w:t>.2.1.1-2 there is IMD5 from n1 and n</w:t>
      </w:r>
      <w:r>
        <w:t>41</w:t>
      </w:r>
      <w:r w:rsidRPr="00431A03">
        <w:t xml:space="preserve"> into RX band n</w:t>
      </w:r>
      <w:r>
        <w:t>20</w:t>
      </w:r>
      <w:r w:rsidRPr="00431A03">
        <w:t>.</w:t>
      </w:r>
    </w:p>
    <w:p w14:paraId="20E42AF2" w14:textId="77777777" w:rsidR="008F4D94" w:rsidRPr="00431A03" w:rsidRDefault="008F4D94" w:rsidP="008F4D94"/>
    <w:p w14:paraId="6C50436E" w14:textId="77777777" w:rsidR="008F4D94" w:rsidRPr="00AB69C8" w:rsidRDefault="008F4D94" w:rsidP="008F4D94">
      <w:pPr>
        <w:pStyle w:val="Heading4"/>
      </w:pPr>
      <w:bookmarkStart w:id="489" w:name="_Toc183508010"/>
      <w:r>
        <w:t>5.38</w:t>
      </w:r>
      <w:r w:rsidRPr="00AB69C8">
        <w:t>.2.</w:t>
      </w:r>
      <w:r>
        <w:t>2</w:t>
      </w:r>
      <w:r w:rsidRPr="00AB69C8">
        <w:tab/>
        <w:t>REFSENS requirements</w:t>
      </w:r>
      <w:bookmarkEnd w:id="489"/>
    </w:p>
    <w:p w14:paraId="5E37B1AB" w14:textId="77777777" w:rsidR="008F4D94" w:rsidRPr="00BB5307" w:rsidRDefault="008F4D94" w:rsidP="008F4D94">
      <w:pPr>
        <w:rPr>
          <w:b/>
          <w:lang w:val="en-US"/>
        </w:rPr>
      </w:pPr>
      <w:r w:rsidRPr="00BB5307">
        <w:t>The MSD value has been taken from CA_n1-n</w:t>
      </w:r>
      <w:r>
        <w:t>18</w:t>
      </w:r>
      <w:r w:rsidRPr="00BB5307">
        <w:t>-n4</w:t>
      </w:r>
      <w:r>
        <w:t>1.</w:t>
      </w:r>
    </w:p>
    <w:p w14:paraId="19A7DDBE" w14:textId="77777777" w:rsidR="008F4D94" w:rsidRDefault="008F4D94" w:rsidP="008F4D94">
      <w:pPr>
        <w:keepNext/>
        <w:keepLines/>
        <w:spacing w:before="240" w:after="120"/>
        <w:jc w:val="center"/>
        <w:rPr>
          <w:b/>
          <w:lang w:val="en-US"/>
        </w:rPr>
      </w:pPr>
    </w:p>
    <w:p w14:paraId="57F275B9" w14:textId="77777777" w:rsidR="008F4D94" w:rsidRDefault="008F4D94" w:rsidP="008F4D94">
      <w:pPr>
        <w:keepNext/>
        <w:keepLines/>
        <w:spacing w:before="240" w:after="120"/>
        <w:jc w:val="center"/>
        <w:rPr>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5.38</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C1A77B5"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B9B20CA"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9458C0B" w14:textId="77777777" w:rsidR="008F4D94" w:rsidRPr="006E069C" w:rsidRDefault="008F4D94" w:rsidP="006A46EC">
            <w:pPr>
              <w:pStyle w:val="TAH"/>
            </w:pPr>
            <w:r w:rsidRPr="006E069C">
              <w:t>Source of IMD</w:t>
            </w:r>
          </w:p>
        </w:tc>
      </w:tr>
      <w:tr w:rsidR="008F4D94" w:rsidRPr="006E069C" w14:paraId="6B5C1AD1"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E6F424D"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D4F853A"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3EB6C249"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0448378D"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187C535"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0A569CE"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54D8DEB9"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1EE545B6"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5CB01D2C" w14:textId="77777777" w:rsidR="008F4D94" w:rsidRPr="006E069C" w:rsidRDefault="008F4D94" w:rsidP="006A46EC">
            <w:pPr>
              <w:pStyle w:val="TAH"/>
            </w:pPr>
          </w:p>
        </w:tc>
      </w:tr>
      <w:tr w:rsidR="008F4D94" w:rsidRPr="006E069C" w14:paraId="3A2412C8"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7DAB1A" w14:textId="77777777" w:rsidR="008F4D94" w:rsidRPr="006E069C" w:rsidRDefault="008F4D94" w:rsidP="006A46EC">
            <w:pPr>
              <w:pStyle w:val="TAC"/>
              <w:rPr>
                <w:lang w:val="en-US" w:eastAsia="zh-CN"/>
              </w:rPr>
            </w:pPr>
            <w:r>
              <w:rPr>
                <w:lang w:val="en-US" w:eastAsia="zh-CN"/>
              </w:rPr>
              <w:t>CA_n1-n20-n41</w:t>
            </w:r>
          </w:p>
        </w:tc>
        <w:tc>
          <w:tcPr>
            <w:tcW w:w="923" w:type="dxa"/>
            <w:tcBorders>
              <w:top w:val="single" w:sz="4" w:space="0" w:color="auto"/>
              <w:left w:val="single" w:sz="4" w:space="0" w:color="auto"/>
              <w:right w:val="single" w:sz="4" w:space="0" w:color="auto"/>
            </w:tcBorders>
          </w:tcPr>
          <w:p w14:paraId="3B19E2EE" w14:textId="77777777" w:rsidR="008F4D94" w:rsidRPr="006E069C"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right w:val="single" w:sz="4" w:space="0" w:color="auto"/>
            </w:tcBorders>
          </w:tcPr>
          <w:p w14:paraId="6B23A02C" w14:textId="77777777" w:rsidR="008F4D94" w:rsidRPr="006E069C" w:rsidRDefault="008F4D94" w:rsidP="006A46EC">
            <w:pPr>
              <w:pStyle w:val="TAC"/>
              <w:rPr>
                <w:lang w:val="en-US" w:eastAsia="zh-CN"/>
              </w:rPr>
            </w:pPr>
            <w:r>
              <w:rPr>
                <w:lang w:val="en-US" w:eastAsia="zh-CN"/>
              </w:rPr>
              <w:t>1970</w:t>
            </w:r>
          </w:p>
        </w:tc>
        <w:tc>
          <w:tcPr>
            <w:tcW w:w="1012" w:type="dxa"/>
            <w:tcBorders>
              <w:top w:val="single" w:sz="4" w:space="0" w:color="auto"/>
              <w:left w:val="single" w:sz="4" w:space="0" w:color="auto"/>
              <w:right w:val="single" w:sz="4" w:space="0" w:color="auto"/>
            </w:tcBorders>
          </w:tcPr>
          <w:p w14:paraId="50C49E69"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21FE07AD"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2979300C" w14:textId="77777777" w:rsidR="008F4D94" w:rsidRPr="006E069C" w:rsidRDefault="008F4D94" w:rsidP="006A46EC">
            <w:pPr>
              <w:pStyle w:val="TAC"/>
              <w:rPr>
                <w:lang w:val="en-US" w:eastAsia="zh-CN"/>
              </w:rPr>
            </w:pPr>
            <w:r>
              <w:rPr>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2934F8AE"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7034E727"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894A8FF" w14:textId="77777777" w:rsidR="008F4D94" w:rsidRPr="006E069C" w:rsidRDefault="008F4D94" w:rsidP="006A46EC">
            <w:pPr>
              <w:pStyle w:val="TAC"/>
            </w:pPr>
            <w:r>
              <w:t>N/A</w:t>
            </w:r>
          </w:p>
        </w:tc>
      </w:tr>
      <w:tr w:rsidR="008F4D94" w:rsidRPr="006E069C" w14:paraId="13DEB66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4F15BD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A5C66FA"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5E73693"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2257041"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150590F"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275806D" w14:textId="77777777" w:rsidR="008F4D94" w:rsidRPr="006E069C" w:rsidRDefault="008F4D94" w:rsidP="006A46EC">
            <w:pPr>
              <w:pStyle w:val="TAC"/>
              <w:rPr>
                <w:lang w:val="en-US" w:eastAsia="zh-CN"/>
              </w:rPr>
            </w:pPr>
            <w:r>
              <w:rPr>
                <w:lang w:val="en-US" w:eastAsia="zh-CN"/>
              </w:rPr>
              <w:t>810</w:t>
            </w:r>
          </w:p>
        </w:tc>
        <w:tc>
          <w:tcPr>
            <w:tcW w:w="797" w:type="dxa"/>
            <w:tcBorders>
              <w:top w:val="single" w:sz="4" w:space="0" w:color="auto"/>
              <w:left w:val="single" w:sz="4" w:space="0" w:color="auto"/>
              <w:bottom w:val="single" w:sz="4" w:space="0" w:color="auto"/>
              <w:right w:val="single" w:sz="4" w:space="0" w:color="auto"/>
            </w:tcBorders>
          </w:tcPr>
          <w:p w14:paraId="40CC7F42" w14:textId="77777777" w:rsidR="008F4D94" w:rsidRPr="006E069C" w:rsidRDefault="008F4D94" w:rsidP="006A46EC">
            <w:pPr>
              <w:pStyle w:val="TAC"/>
              <w:rPr>
                <w:lang w:val="en-US" w:eastAsia="zh-CN"/>
              </w:rPr>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tcPr>
          <w:p w14:paraId="003AE085"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C4041D" w14:textId="77777777" w:rsidR="008F4D94" w:rsidRPr="006E069C" w:rsidRDefault="008F4D94" w:rsidP="006A46EC">
            <w:pPr>
              <w:pStyle w:val="TAC"/>
            </w:pPr>
            <w:r>
              <w:t>IMD5</w:t>
            </w:r>
          </w:p>
        </w:tc>
      </w:tr>
      <w:tr w:rsidR="008F4D94" w:rsidRPr="006E069C" w14:paraId="40B34757"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08B55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tcPr>
          <w:p w14:paraId="032159E5"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right w:val="single" w:sz="4" w:space="0" w:color="auto"/>
            </w:tcBorders>
          </w:tcPr>
          <w:p w14:paraId="31825BC4" w14:textId="77777777" w:rsidR="008F4D94" w:rsidRPr="006E069C" w:rsidRDefault="008F4D94" w:rsidP="006A46EC">
            <w:pPr>
              <w:pStyle w:val="TAC"/>
              <w:rPr>
                <w:lang w:val="en-US" w:eastAsia="zh-CN"/>
              </w:rPr>
            </w:pPr>
            <w:r>
              <w:rPr>
                <w:lang w:val="en-US" w:eastAsia="zh-CN"/>
              </w:rPr>
              <w:t>2550</w:t>
            </w:r>
          </w:p>
        </w:tc>
        <w:tc>
          <w:tcPr>
            <w:tcW w:w="1012" w:type="dxa"/>
            <w:tcBorders>
              <w:top w:val="single" w:sz="4" w:space="0" w:color="auto"/>
              <w:left w:val="single" w:sz="4" w:space="0" w:color="auto"/>
              <w:right w:val="single" w:sz="4" w:space="0" w:color="auto"/>
            </w:tcBorders>
          </w:tcPr>
          <w:p w14:paraId="7107432C"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3EA8DF14"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right w:val="single" w:sz="4" w:space="0" w:color="auto"/>
            </w:tcBorders>
          </w:tcPr>
          <w:p w14:paraId="6F82D1E9" w14:textId="77777777" w:rsidR="008F4D94" w:rsidRPr="006E069C" w:rsidRDefault="008F4D94" w:rsidP="006A46EC">
            <w:pPr>
              <w:pStyle w:val="TAC"/>
              <w:rPr>
                <w:lang w:val="en-US" w:eastAsia="zh-CN"/>
              </w:rPr>
            </w:pPr>
            <w:r>
              <w:rPr>
                <w:lang w:val="en-US" w:eastAsia="zh-CN"/>
              </w:rPr>
              <w:t>2550</w:t>
            </w:r>
          </w:p>
        </w:tc>
        <w:tc>
          <w:tcPr>
            <w:tcW w:w="797" w:type="dxa"/>
            <w:tcBorders>
              <w:top w:val="single" w:sz="4" w:space="0" w:color="auto"/>
              <w:left w:val="single" w:sz="4" w:space="0" w:color="auto"/>
              <w:bottom w:val="single" w:sz="4" w:space="0" w:color="auto"/>
              <w:right w:val="single" w:sz="4" w:space="0" w:color="auto"/>
            </w:tcBorders>
          </w:tcPr>
          <w:p w14:paraId="08BBDB13"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29D00C18"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D6CC44B" w14:textId="77777777" w:rsidR="008F4D94" w:rsidRPr="006E069C" w:rsidRDefault="008F4D94" w:rsidP="006A46EC">
            <w:pPr>
              <w:pStyle w:val="TAC"/>
            </w:pPr>
            <w:r>
              <w:t>N/A</w:t>
            </w:r>
          </w:p>
        </w:tc>
      </w:tr>
    </w:tbl>
    <w:p w14:paraId="38C4A322" w14:textId="77777777" w:rsidR="008F4D94" w:rsidRDefault="008F4D94" w:rsidP="008F4D94">
      <w:pPr>
        <w:rPr>
          <w:color w:val="0070C0"/>
        </w:rPr>
      </w:pPr>
    </w:p>
    <w:p w14:paraId="6AB3109D" w14:textId="77777777" w:rsidR="008F4D94" w:rsidRDefault="008F4D94" w:rsidP="008F4D94">
      <w:pPr>
        <w:pStyle w:val="Heading2"/>
      </w:pPr>
      <w:bookmarkStart w:id="490" w:name="_Toc183508011"/>
      <w:r>
        <w:t>5.39</w:t>
      </w:r>
      <w:r>
        <w:tab/>
        <w:t>CA_n1-n20-n77</w:t>
      </w:r>
      <w:bookmarkEnd w:id="490"/>
    </w:p>
    <w:p w14:paraId="729138E4" w14:textId="77777777" w:rsidR="008F4D94" w:rsidRDefault="008F4D94" w:rsidP="008F4D94">
      <w:pPr>
        <w:pStyle w:val="Heading3"/>
        <w:rPr>
          <w:rFonts w:cs="Arial"/>
          <w:szCs w:val="28"/>
          <w:lang w:val="en-US" w:eastAsia="zh-CN"/>
        </w:rPr>
      </w:pPr>
      <w:bookmarkStart w:id="491" w:name="_Toc183508012"/>
      <w:r>
        <w:t>5.39.1</w:t>
      </w:r>
      <w:r>
        <w:tab/>
      </w:r>
      <w:r>
        <w:rPr>
          <w:rFonts w:cs="Arial"/>
          <w:szCs w:val="28"/>
          <w:lang w:val="en-US" w:eastAsia="zh-CN"/>
        </w:rPr>
        <w:t>Common for 1 band UL and 2 bands UL CA</w:t>
      </w:r>
      <w:bookmarkEnd w:id="491"/>
    </w:p>
    <w:p w14:paraId="48406535" w14:textId="77777777" w:rsidR="008F4D94" w:rsidRDefault="008F4D94" w:rsidP="008F4D94">
      <w:pPr>
        <w:pStyle w:val="Heading4"/>
      </w:pPr>
      <w:bookmarkStart w:id="492" w:name="_Toc183508013"/>
      <w:r>
        <w:t>5.39.1.1</w:t>
      </w:r>
      <w:r>
        <w:tab/>
      </w:r>
      <w:r>
        <w:rPr>
          <w:rFonts w:cs="Arial"/>
          <w:lang w:eastAsia="zh-CN"/>
        </w:rPr>
        <w:t>Operating bands for CA</w:t>
      </w:r>
      <w:bookmarkEnd w:id="492"/>
    </w:p>
    <w:p w14:paraId="69778F1F" w14:textId="77777777" w:rsidR="008F4D94" w:rsidRDefault="008F4D94" w:rsidP="008F4D94">
      <w:pPr>
        <w:pStyle w:val="TH"/>
        <w:rPr>
          <w:lang w:val="en-US"/>
        </w:rPr>
      </w:pPr>
      <w:r>
        <w:rPr>
          <w:rFonts w:cs="Arial"/>
        </w:rPr>
        <w:t xml:space="preserve">Table </w:t>
      </w:r>
      <w:r>
        <w:rPr>
          <w:rFonts w:cs="Arial" w:hint="eastAsia"/>
          <w:lang w:val="en-US" w:eastAsia="zh-CN"/>
        </w:rPr>
        <w:t>5.39</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05E1D98A"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BA958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307C3F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6BF4FB9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3063F60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8F4D94" w14:paraId="0D088B26"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4632DB1" w14:textId="77777777" w:rsidR="008F4D94" w:rsidRDefault="008F4D94" w:rsidP="006A46EC">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BDCBFB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4EB4605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78E1E48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8F4D94" w14:paraId="59877238"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BCEF990" w14:textId="77777777" w:rsidR="008F4D94" w:rsidRDefault="008F4D94" w:rsidP="006A46EC">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6E48CB1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79A46A5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3390EAAB" w14:textId="77777777" w:rsidR="008F4D94" w:rsidRDefault="008F4D94" w:rsidP="006A46EC">
            <w:pPr>
              <w:spacing w:after="0"/>
              <w:rPr>
                <w:rFonts w:ascii="Aptos Narrow" w:hAnsi="Aptos Narrow"/>
                <w:color w:val="000000"/>
                <w:sz w:val="22"/>
                <w:szCs w:val="22"/>
              </w:rPr>
            </w:pPr>
            <w:r>
              <w:rPr>
                <w:rFonts w:ascii="Aptos Narrow" w:hAnsi="Aptos Narrow"/>
                <w:color w:val="000000"/>
                <w:sz w:val="22"/>
                <w:szCs w:val="22"/>
              </w:rPr>
              <w:t> </w:t>
            </w:r>
          </w:p>
        </w:tc>
      </w:tr>
      <w:tr w:rsidR="008F4D94" w14:paraId="321E25BA"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35AED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7281B93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75AC1D0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66E31EB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7A6C3526"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99A22D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39377C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20BE975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4AC1732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076B0623"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43FEEA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n77</w:t>
            </w:r>
          </w:p>
        </w:tc>
        <w:tc>
          <w:tcPr>
            <w:tcW w:w="2900" w:type="dxa"/>
            <w:tcBorders>
              <w:top w:val="nil"/>
              <w:left w:val="nil"/>
              <w:bottom w:val="single" w:sz="4" w:space="0" w:color="auto"/>
              <w:right w:val="single" w:sz="4" w:space="0" w:color="auto"/>
            </w:tcBorders>
            <w:shd w:val="clear" w:color="auto" w:fill="auto"/>
            <w:vAlign w:val="center"/>
            <w:hideMark/>
          </w:tcPr>
          <w:p w14:paraId="43B3ACF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3300-4200</w:t>
            </w:r>
          </w:p>
        </w:tc>
        <w:tc>
          <w:tcPr>
            <w:tcW w:w="3000" w:type="dxa"/>
            <w:tcBorders>
              <w:top w:val="nil"/>
              <w:left w:val="nil"/>
              <w:bottom w:val="single" w:sz="4" w:space="0" w:color="auto"/>
              <w:right w:val="single" w:sz="4" w:space="0" w:color="auto"/>
            </w:tcBorders>
            <w:shd w:val="clear" w:color="auto" w:fill="auto"/>
            <w:vAlign w:val="center"/>
            <w:hideMark/>
          </w:tcPr>
          <w:p w14:paraId="5EFFB5A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3300-4200</w:t>
            </w:r>
          </w:p>
        </w:tc>
        <w:tc>
          <w:tcPr>
            <w:tcW w:w="1160" w:type="dxa"/>
            <w:tcBorders>
              <w:top w:val="nil"/>
              <w:left w:val="nil"/>
              <w:bottom w:val="single" w:sz="4" w:space="0" w:color="auto"/>
              <w:right w:val="single" w:sz="4" w:space="0" w:color="auto"/>
            </w:tcBorders>
            <w:shd w:val="clear" w:color="auto" w:fill="auto"/>
            <w:vAlign w:val="center"/>
            <w:hideMark/>
          </w:tcPr>
          <w:p w14:paraId="12E8C8C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2FD714A7" w14:textId="77777777" w:rsidR="008F4D94" w:rsidRDefault="008F4D94" w:rsidP="008F4D94">
      <w:pPr>
        <w:pStyle w:val="TH"/>
      </w:pPr>
    </w:p>
    <w:p w14:paraId="69401D63" w14:textId="77777777" w:rsidR="008F4D94" w:rsidRPr="005D2633" w:rsidRDefault="008F4D94" w:rsidP="008F4D94">
      <w:pPr>
        <w:pStyle w:val="Heading4"/>
        <w:rPr>
          <w:rFonts w:cs="Arial"/>
          <w:lang w:eastAsia="zh-CN"/>
        </w:rPr>
      </w:pPr>
      <w:bookmarkStart w:id="493" w:name="_Toc183508014"/>
      <w:r>
        <w:rPr>
          <w:rFonts w:cs="Arial"/>
          <w:lang w:eastAsia="zh-CN"/>
        </w:rPr>
        <w:t>5.39</w:t>
      </w:r>
      <w:r w:rsidRPr="005D2633">
        <w:rPr>
          <w:rFonts w:cs="Arial"/>
          <w:lang w:eastAsia="zh-CN"/>
        </w:rPr>
        <w:t>.1.2</w:t>
      </w:r>
      <w:r w:rsidRPr="005D2633">
        <w:rPr>
          <w:rFonts w:cs="Arial"/>
          <w:lang w:eastAsia="zh-CN"/>
        </w:rPr>
        <w:tab/>
      </w:r>
      <w:r>
        <w:rPr>
          <w:rFonts w:cs="Arial"/>
          <w:lang w:eastAsia="zh-CN"/>
        </w:rPr>
        <w:t>Channel bandwidths per operating band for CA</w:t>
      </w:r>
      <w:bookmarkEnd w:id="493"/>
    </w:p>
    <w:p w14:paraId="5BB44D2F"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5.39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709"/>
        <w:gridCol w:w="3827"/>
        <w:gridCol w:w="1344"/>
      </w:tblGrid>
      <w:tr w:rsidR="008F4D94" w14:paraId="76C7BEE0"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2F01E555"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3EA556EF" w14:textId="77777777" w:rsidTr="006A46EC">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67F27EC6" w14:textId="77777777" w:rsidR="008F4D94" w:rsidRDefault="008F4D94" w:rsidP="006A46EC">
            <w:pPr>
              <w:pStyle w:val="TAH"/>
              <w:rPr>
                <w:szCs w:val="18"/>
                <w:lang w:eastAsia="zh-CN"/>
              </w:rPr>
            </w:pP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5CF6653E"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396EA44" w14:textId="77777777" w:rsidR="008F4D94" w:rsidRDefault="008F4D94" w:rsidP="006A46EC">
            <w:pPr>
              <w:pStyle w:val="TAH"/>
              <w:rPr>
                <w:szCs w:val="18"/>
                <w:lang w:val="en-US" w:eastAsia="zh-CN"/>
              </w:rPr>
            </w:pPr>
            <w:r>
              <w:t>NR Band</w:t>
            </w:r>
          </w:p>
        </w:tc>
        <w:tc>
          <w:tcPr>
            <w:tcW w:w="3827" w:type="dxa"/>
            <w:tcBorders>
              <w:top w:val="single" w:sz="4" w:space="0" w:color="auto"/>
              <w:left w:val="single" w:sz="4" w:space="0" w:color="auto"/>
              <w:bottom w:val="single" w:sz="4" w:space="0" w:color="auto"/>
              <w:right w:val="single" w:sz="4" w:space="0" w:color="auto"/>
            </w:tcBorders>
            <w:vAlign w:val="center"/>
          </w:tcPr>
          <w:p w14:paraId="7FA61E5F"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sz="4" w:space="0" w:color="auto"/>
              <w:bottom w:val="nil"/>
              <w:right w:val="single" w:sz="4" w:space="0" w:color="auto"/>
            </w:tcBorders>
            <w:shd w:val="clear" w:color="auto" w:fill="auto"/>
            <w:vAlign w:val="center"/>
          </w:tcPr>
          <w:p w14:paraId="22E82377" w14:textId="77777777" w:rsidR="008F4D94" w:rsidRDefault="008F4D94" w:rsidP="006A46EC">
            <w:pPr>
              <w:pStyle w:val="TAH"/>
              <w:rPr>
                <w:szCs w:val="18"/>
                <w:lang w:val="en-US" w:eastAsia="zh-CN"/>
              </w:rPr>
            </w:pPr>
            <w:r>
              <w:t>Bandwidth combination set</w:t>
            </w:r>
          </w:p>
        </w:tc>
      </w:tr>
      <w:tr w:rsidR="008F4D94" w14:paraId="5323D2BB"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6804EC55"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CA_n1A-n20A-n77A</w:t>
            </w:r>
          </w:p>
        </w:tc>
        <w:tc>
          <w:tcPr>
            <w:tcW w:w="1842" w:type="dxa"/>
            <w:tcBorders>
              <w:top w:val="single" w:sz="4" w:space="0" w:color="auto"/>
              <w:left w:val="single" w:sz="4" w:space="0" w:color="auto"/>
              <w:bottom w:val="nil"/>
              <w:right w:val="single" w:sz="4" w:space="0" w:color="auto"/>
            </w:tcBorders>
            <w:shd w:val="clear" w:color="auto" w:fill="auto"/>
            <w:vAlign w:val="center"/>
          </w:tcPr>
          <w:p w14:paraId="1FEB6D18" w14:textId="77777777" w:rsidR="008F4D94" w:rsidRPr="00604593" w:rsidRDefault="008F4D94" w:rsidP="006A46EC">
            <w:pPr>
              <w:pStyle w:val="TAC"/>
              <w:rPr>
                <w:rFonts w:eastAsia="SimSun" w:cs="Arial"/>
                <w:szCs w:val="18"/>
                <w:lang w:eastAsia="zh-CN"/>
              </w:rPr>
            </w:pPr>
            <w:r w:rsidRPr="00604593">
              <w:rPr>
                <w:rFonts w:eastAsia="SimSun" w:cs="Arial"/>
                <w:szCs w:val="18"/>
                <w:lang w:eastAsia="zh-CN"/>
              </w:rPr>
              <w:t>CA_n1A-n20A</w:t>
            </w:r>
          </w:p>
          <w:p w14:paraId="25C500FF" w14:textId="77777777" w:rsidR="008F4D94" w:rsidRPr="00604593" w:rsidRDefault="008F4D94" w:rsidP="006A46EC">
            <w:pPr>
              <w:pStyle w:val="TAC"/>
              <w:rPr>
                <w:rFonts w:eastAsia="SimSun" w:cs="Arial"/>
                <w:szCs w:val="18"/>
                <w:lang w:eastAsia="zh-CN"/>
              </w:rPr>
            </w:pPr>
            <w:r w:rsidRPr="00604593">
              <w:rPr>
                <w:rFonts w:eastAsia="SimSun" w:cs="Arial"/>
                <w:szCs w:val="18"/>
                <w:lang w:eastAsia="zh-CN"/>
              </w:rPr>
              <w:t>CA_n1A-n77A</w:t>
            </w:r>
          </w:p>
          <w:p w14:paraId="11C3F0DC" w14:textId="77777777" w:rsidR="008F4D94" w:rsidRPr="00604593" w:rsidRDefault="008F4D94" w:rsidP="006A46EC">
            <w:pPr>
              <w:pStyle w:val="TAC"/>
              <w:rPr>
                <w:rFonts w:eastAsia="SimSun" w:cs="Arial"/>
                <w:szCs w:val="18"/>
                <w:lang w:eastAsia="zh-CN"/>
              </w:rPr>
            </w:pPr>
            <w:r w:rsidRPr="00604593">
              <w:rPr>
                <w:rFonts w:eastAsia="SimSun" w:cs="Arial"/>
                <w:szCs w:val="18"/>
                <w:lang w:eastAsia="zh-CN"/>
              </w:rPr>
              <w:t>CA_n20A-n77A</w:t>
            </w:r>
          </w:p>
        </w:tc>
        <w:tc>
          <w:tcPr>
            <w:tcW w:w="709" w:type="dxa"/>
            <w:tcBorders>
              <w:left w:val="single" w:sz="4" w:space="0" w:color="auto"/>
              <w:right w:val="single" w:sz="4" w:space="0" w:color="auto"/>
            </w:tcBorders>
            <w:vAlign w:val="center"/>
          </w:tcPr>
          <w:p w14:paraId="24FBE092"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27" w:type="dxa"/>
            <w:tcBorders>
              <w:top w:val="single" w:sz="4" w:space="0" w:color="auto"/>
              <w:left w:val="single" w:sz="4" w:space="0" w:color="auto"/>
              <w:bottom w:val="single" w:sz="4" w:space="0" w:color="auto"/>
              <w:right w:val="single" w:sz="4" w:space="0" w:color="auto"/>
            </w:tcBorders>
            <w:vAlign w:val="center"/>
          </w:tcPr>
          <w:p w14:paraId="6DE300CD"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0205E1">
              <w:rPr>
                <w:rFonts w:ascii="Arial" w:hAnsi="Arial" w:cs="Arial"/>
                <w:sz w:val="18"/>
                <w:szCs w:val="18"/>
                <w:lang w:val="en-US" w:eastAsia="zh-CN"/>
              </w:rPr>
              <w:t>5,10,15,20,25,30,40,45,50</w:t>
            </w:r>
            <w:r w:rsidRPr="000205E1">
              <w:rPr>
                <w:rFonts w:ascii="Arial" w:hAnsi="Arial" w:cs="Arial"/>
                <w:sz w:val="18"/>
                <w:szCs w:val="18"/>
                <w:lang w:eastAsia="zh-CN"/>
              </w:rPr>
              <w:t> </w:t>
            </w:r>
          </w:p>
        </w:tc>
        <w:tc>
          <w:tcPr>
            <w:tcW w:w="1344" w:type="dxa"/>
            <w:tcBorders>
              <w:left w:val="single" w:sz="4" w:space="0" w:color="auto"/>
              <w:bottom w:val="nil"/>
              <w:right w:val="single" w:sz="4" w:space="0" w:color="auto"/>
            </w:tcBorders>
            <w:shd w:val="clear" w:color="auto" w:fill="auto"/>
            <w:vAlign w:val="center"/>
          </w:tcPr>
          <w:p w14:paraId="38A2A86B" w14:textId="77777777" w:rsidR="008F4D94" w:rsidRPr="00B00CBD" w:rsidRDefault="008F4D94" w:rsidP="006A46EC">
            <w:pPr>
              <w:pStyle w:val="TAC"/>
              <w:rPr>
                <w:rFonts w:cs="Arial"/>
                <w:szCs w:val="18"/>
                <w:lang w:val="en-US" w:eastAsia="zh-CN"/>
              </w:rPr>
            </w:pPr>
            <w:r w:rsidRPr="00604593">
              <w:rPr>
                <w:rFonts w:eastAsia="SimSun" w:cs="Arial"/>
                <w:szCs w:val="18"/>
                <w:lang w:val="en-US" w:eastAsia="zh-CN" w:bidi="ar"/>
              </w:rPr>
              <w:t>4 and 5</w:t>
            </w:r>
          </w:p>
        </w:tc>
      </w:tr>
      <w:tr w:rsidR="008F4D94" w14:paraId="17A6A2BF"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2058432D"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7515D6C2"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1DCC045"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6CC8F134"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44" w:type="dxa"/>
            <w:tcBorders>
              <w:top w:val="nil"/>
              <w:left w:val="single" w:sz="4" w:space="0" w:color="auto"/>
              <w:bottom w:val="nil"/>
              <w:right w:val="single" w:sz="4" w:space="0" w:color="auto"/>
            </w:tcBorders>
            <w:shd w:val="clear" w:color="auto" w:fill="auto"/>
            <w:vAlign w:val="center"/>
          </w:tcPr>
          <w:p w14:paraId="73DA456F" w14:textId="77777777" w:rsidR="008F4D94" w:rsidRPr="00B00CBD" w:rsidRDefault="008F4D94" w:rsidP="006A46EC">
            <w:pPr>
              <w:pStyle w:val="TAC"/>
              <w:rPr>
                <w:rFonts w:cs="Arial"/>
                <w:szCs w:val="18"/>
                <w:lang w:val="en-US" w:eastAsia="zh-CN"/>
              </w:rPr>
            </w:pPr>
          </w:p>
        </w:tc>
      </w:tr>
      <w:tr w:rsidR="008F4D94" w14:paraId="62F20124"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6EBE30C2"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1161653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07571DB" w14:textId="77777777" w:rsidR="008F4D94" w:rsidRDefault="008F4D94" w:rsidP="006A46EC">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149DCE34"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604593">
              <w:rPr>
                <w:rFonts w:ascii="Arial" w:eastAsia="SimSun" w:hAnsi="Arial" w:cs="Arial"/>
                <w:sz w:val="18"/>
                <w:szCs w:val="18"/>
                <w:lang w:val="en-US" w:eastAsia="zh-CN" w:bidi="ar"/>
              </w:rPr>
              <w:t>10, 15, 20, 25, 30, 40, 50, 60, 70, 80, 90, 100</w:t>
            </w:r>
          </w:p>
        </w:tc>
        <w:tc>
          <w:tcPr>
            <w:tcW w:w="1344" w:type="dxa"/>
            <w:tcBorders>
              <w:top w:val="nil"/>
              <w:left w:val="single" w:sz="4" w:space="0" w:color="auto"/>
              <w:bottom w:val="single" w:sz="4" w:space="0" w:color="auto"/>
              <w:right w:val="single" w:sz="4" w:space="0" w:color="auto"/>
            </w:tcBorders>
            <w:shd w:val="clear" w:color="auto" w:fill="auto"/>
            <w:vAlign w:val="center"/>
          </w:tcPr>
          <w:p w14:paraId="04FC6D19" w14:textId="77777777" w:rsidR="008F4D94" w:rsidRPr="00B00CBD" w:rsidRDefault="008F4D94" w:rsidP="006A46EC">
            <w:pPr>
              <w:pStyle w:val="TAC"/>
              <w:rPr>
                <w:rFonts w:cs="Arial"/>
                <w:szCs w:val="18"/>
                <w:lang w:val="en-US" w:eastAsia="zh-CN"/>
              </w:rPr>
            </w:pPr>
          </w:p>
        </w:tc>
      </w:tr>
      <w:tr w:rsidR="008F4D94" w14:paraId="0E177147"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7922B098" w14:textId="77777777" w:rsidR="008F4D94" w:rsidRPr="00B00CBD" w:rsidRDefault="008F4D94" w:rsidP="006A46EC">
            <w:pPr>
              <w:pStyle w:val="TAC"/>
              <w:rPr>
                <w:rFonts w:cs="Arial"/>
                <w:szCs w:val="18"/>
                <w:lang w:val="en-US" w:eastAsia="zh-CN"/>
              </w:rPr>
            </w:pPr>
            <w:r w:rsidRPr="00604593">
              <w:rPr>
                <w:rFonts w:cs="Arial"/>
                <w:szCs w:val="18"/>
                <w:lang w:eastAsia="zh-CN"/>
              </w:rPr>
              <w:t>CA_n</w:t>
            </w:r>
            <w:r>
              <w:rPr>
                <w:rFonts w:cs="Arial"/>
                <w:szCs w:val="18"/>
                <w:lang w:eastAsia="zh-CN"/>
              </w:rPr>
              <w:t>1</w:t>
            </w:r>
            <w:r w:rsidRPr="00604593">
              <w:rPr>
                <w:rFonts w:cs="Arial"/>
                <w:szCs w:val="18"/>
                <w:lang w:eastAsia="zh-CN"/>
              </w:rPr>
              <w:t>A-n20A-n77(2A)</w:t>
            </w:r>
          </w:p>
        </w:tc>
        <w:tc>
          <w:tcPr>
            <w:tcW w:w="1842" w:type="dxa"/>
            <w:tcBorders>
              <w:top w:val="single" w:sz="4" w:space="0" w:color="auto"/>
              <w:left w:val="single" w:sz="4" w:space="0" w:color="auto"/>
              <w:bottom w:val="nil"/>
              <w:right w:val="single" w:sz="4" w:space="0" w:color="auto"/>
            </w:tcBorders>
            <w:shd w:val="clear" w:color="auto" w:fill="auto"/>
            <w:vAlign w:val="center"/>
          </w:tcPr>
          <w:p w14:paraId="42DDB459" w14:textId="77777777" w:rsidR="008F4D94" w:rsidRPr="00604593" w:rsidRDefault="008F4D94" w:rsidP="006A46EC">
            <w:pPr>
              <w:pStyle w:val="TAC"/>
              <w:rPr>
                <w:rFonts w:cs="Arial"/>
                <w:szCs w:val="18"/>
                <w:lang w:eastAsia="zh-CN"/>
              </w:rPr>
            </w:pPr>
            <w:r w:rsidRPr="00604593">
              <w:rPr>
                <w:rFonts w:cs="Arial"/>
                <w:szCs w:val="18"/>
                <w:lang w:eastAsia="zh-CN"/>
              </w:rPr>
              <w:t>CA_n</w:t>
            </w:r>
            <w:r>
              <w:rPr>
                <w:rFonts w:cs="Arial"/>
                <w:szCs w:val="18"/>
                <w:lang w:eastAsia="zh-CN"/>
              </w:rPr>
              <w:t>1</w:t>
            </w:r>
            <w:r w:rsidRPr="00604593">
              <w:rPr>
                <w:rFonts w:cs="Arial"/>
                <w:szCs w:val="18"/>
                <w:lang w:eastAsia="zh-CN"/>
              </w:rPr>
              <w:t>A-n20A</w:t>
            </w:r>
          </w:p>
          <w:p w14:paraId="4E5CA15C" w14:textId="77777777" w:rsidR="008F4D94" w:rsidRPr="00604593" w:rsidRDefault="008F4D94" w:rsidP="006A46EC">
            <w:pPr>
              <w:pStyle w:val="TAC"/>
              <w:rPr>
                <w:rFonts w:cs="Arial"/>
                <w:szCs w:val="18"/>
                <w:lang w:eastAsia="zh-CN"/>
              </w:rPr>
            </w:pPr>
            <w:r w:rsidRPr="00604593">
              <w:rPr>
                <w:rFonts w:cs="Arial"/>
                <w:szCs w:val="18"/>
                <w:lang w:eastAsia="zh-CN"/>
              </w:rPr>
              <w:t>CA_n</w:t>
            </w:r>
            <w:r>
              <w:rPr>
                <w:rFonts w:cs="Arial"/>
                <w:szCs w:val="18"/>
                <w:lang w:eastAsia="zh-CN"/>
              </w:rPr>
              <w:t>1</w:t>
            </w:r>
            <w:r w:rsidRPr="00604593">
              <w:rPr>
                <w:rFonts w:cs="Arial"/>
                <w:szCs w:val="18"/>
                <w:lang w:eastAsia="zh-CN"/>
              </w:rPr>
              <w:t>A-n77A</w:t>
            </w:r>
          </w:p>
          <w:p w14:paraId="52A716E5" w14:textId="77777777" w:rsidR="008F4D94" w:rsidRPr="00604593" w:rsidRDefault="008F4D94" w:rsidP="006A46EC">
            <w:pPr>
              <w:pStyle w:val="TAC"/>
              <w:rPr>
                <w:rFonts w:cs="Arial"/>
                <w:szCs w:val="18"/>
                <w:lang w:eastAsia="zh-CN"/>
              </w:rPr>
            </w:pPr>
            <w:r w:rsidRPr="00604593">
              <w:rPr>
                <w:rFonts w:cs="Arial"/>
                <w:szCs w:val="18"/>
                <w:lang w:eastAsia="zh-CN"/>
              </w:rPr>
              <w:t>CA_n20A-n77A</w:t>
            </w:r>
          </w:p>
        </w:tc>
        <w:tc>
          <w:tcPr>
            <w:tcW w:w="709" w:type="dxa"/>
            <w:tcBorders>
              <w:left w:val="single" w:sz="4" w:space="0" w:color="auto"/>
              <w:right w:val="single" w:sz="4" w:space="0" w:color="auto"/>
            </w:tcBorders>
            <w:vAlign w:val="center"/>
          </w:tcPr>
          <w:p w14:paraId="6F262C2D" w14:textId="77777777" w:rsidR="008F4D94" w:rsidRDefault="008F4D94" w:rsidP="006A46EC">
            <w:pPr>
              <w:pStyle w:val="TAC"/>
              <w:rPr>
                <w:rFonts w:cs="Arial"/>
                <w:szCs w:val="18"/>
                <w:lang w:val="en-US" w:eastAsia="zh-CN"/>
              </w:rPr>
            </w:pPr>
            <w:r>
              <w:rPr>
                <w:rFonts w:cs="Arial"/>
                <w:szCs w:val="18"/>
                <w:lang w:val="en-US" w:eastAsia="zh-CN"/>
              </w:rPr>
              <w:t>n1</w:t>
            </w:r>
          </w:p>
        </w:tc>
        <w:tc>
          <w:tcPr>
            <w:tcW w:w="3827" w:type="dxa"/>
            <w:tcBorders>
              <w:top w:val="single" w:sz="4" w:space="0" w:color="auto"/>
              <w:left w:val="single" w:sz="4" w:space="0" w:color="auto"/>
              <w:bottom w:val="single" w:sz="4" w:space="0" w:color="auto"/>
              <w:right w:val="single" w:sz="4" w:space="0" w:color="auto"/>
            </w:tcBorders>
            <w:vAlign w:val="center"/>
          </w:tcPr>
          <w:p w14:paraId="2679A426"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0205E1">
              <w:rPr>
                <w:rFonts w:ascii="Arial" w:hAnsi="Arial" w:cs="Arial"/>
                <w:sz w:val="18"/>
                <w:szCs w:val="18"/>
                <w:lang w:val="en-US" w:eastAsia="zh-CN"/>
              </w:rPr>
              <w:t>5,10,15,20,25,30,40,45,50</w:t>
            </w:r>
            <w:r w:rsidRPr="000205E1">
              <w:rPr>
                <w:rFonts w:ascii="Arial" w:hAnsi="Arial" w:cs="Arial"/>
                <w:sz w:val="18"/>
                <w:szCs w:val="18"/>
                <w:lang w:eastAsia="zh-CN"/>
              </w:rPr>
              <w:t> </w:t>
            </w:r>
          </w:p>
        </w:tc>
        <w:tc>
          <w:tcPr>
            <w:tcW w:w="1344" w:type="dxa"/>
            <w:tcBorders>
              <w:top w:val="single" w:sz="4" w:space="0" w:color="auto"/>
              <w:left w:val="single" w:sz="4" w:space="0" w:color="auto"/>
              <w:bottom w:val="nil"/>
              <w:right w:val="single" w:sz="4" w:space="0" w:color="auto"/>
            </w:tcBorders>
            <w:shd w:val="clear" w:color="auto" w:fill="auto"/>
            <w:vAlign w:val="center"/>
          </w:tcPr>
          <w:p w14:paraId="239B0B91" w14:textId="77777777" w:rsidR="008F4D94" w:rsidRPr="00B00CBD" w:rsidRDefault="008F4D94" w:rsidP="006A46EC">
            <w:pPr>
              <w:pStyle w:val="TAC"/>
              <w:rPr>
                <w:rFonts w:cs="Arial"/>
                <w:szCs w:val="18"/>
                <w:lang w:val="en-US" w:eastAsia="zh-CN"/>
              </w:rPr>
            </w:pPr>
            <w:r w:rsidRPr="00604593">
              <w:rPr>
                <w:rFonts w:eastAsia="SimSun" w:cs="Arial"/>
                <w:szCs w:val="18"/>
                <w:lang w:val="en-US" w:eastAsia="zh-CN" w:bidi="ar"/>
              </w:rPr>
              <w:t>4 and 5</w:t>
            </w:r>
          </w:p>
        </w:tc>
      </w:tr>
      <w:tr w:rsidR="008F4D94" w14:paraId="4F84A98C"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34615BBA"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1608CB7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A731083" w14:textId="77777777" w:rsidR="008F4D94" w:rsidRDefault="008F4D94" w:rsidP="006A46EC">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5B4D61D5"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44" w:type="dxa"/>
            <w:tcBorders>
              <w:top w:val="nil"/>
              <w:left w:val="single" w:sz="4" w:space="0" w:color="auto"/>
              <w:bottom w:val="nil"/>
              <w:right w:val="single" w:sz="4" w:space="0" w:color="auto"/>
            </w:tcBorders>
            <w:shd w:val="clear" w:color="auto" w:fill="auto"/>
            <w:vAlign w:val="center"/>
          </w:tcPr>
          <w:p w14:paraId="42AF05F7" w14:textId="77777777" w:rsidR="008F4D94" w:rsidRPr="00B00CBD" w:rsidRDefault="008F4D94" w:rsidP="006A46EC">
            <w:pPr>
              <w:pStyle w:val="TAC"/>
              <w:rPr>
                <w:rFonts w:cs="Arial"/>
                <w:szCs w:val="18"/>
                <w:lang w:val="en-US" w:eastAsia="zh-CN"/>
              </w:rPr>
            </w:pPr>
          </w:p>
        </w:tc>
      </w:tr>
      <w:tr w:rsidR="008F4D94" w14:paraId="7F50D40B"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2F695161"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7663B0D4"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983B6DD" w14:textId="77777777" w:rsidR="008F4D94" w:rsidRDefault="008F4D94" w:rsidP="006A46EC">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7D0B343E"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604593">
              <w:rPr>
                <w:rFonts w:ascii="Arial" w:eastAsia="SimSun" w:hAnsi="Arial" w:cs="Arial"/>
                <w:sz w:val="18"/>
                <w:szCs w:val="18"/>
                <w:lang w:val="en-US" w:eastAsia="zh-CN" w:bidi="ar"/>
              </w:rPr>
              <w:t>CA_n77(2A)_BCS4 and 5</w:t>
            </w:r>
          </w:p>
        </w:tc>
        <w:tc>
          <w:tcPr>
            <w:tcW w:w="1344" w:type="dxa"/>
            <w:tcBorders>
              <w:top w:val="nil"/>
              <w:left w:val="single" w:sz="4" w:space="0" w:color="auto"/>
              <w:bottom w:val="single" w:sz="4" w:space="0" w:color="auto"/>
              <w:right w:val="single" w:sz="4" w:space="0" w:color="auto"/>
            </w:tcBorders>
            <w:shd w:val="clear" w:color="auto" w:fill="auto"/>
            <w:vAlign w:val="center"/>
          </w:tcPr>
          <w:p w14:paraId="31E0274F" w14:textId="77777777" w:rsidR="008F4D94" w:rsidRPr="00B00CBD" w:rsidRDefault="008F4D94" w:rsidP="006A46EC">
            <w:pPr>
              <w:pStyle w:val="TAC"/>
              <w:rPr>
                <w:rFonts w:cs="Arial"/>
                <w:szCs w:val="18"/>
                <w:lang w:val="en-US" w:eastAsia="zh-CN"/>
              </w:rPr>
            </w:pPr>
          </w:p>
        </w:tc>
      </w:tr>
    </w:tbl>
    <w:p w14:paraId="5AE39BBC" w14:textId="77777777" w:rsidR="008F4D94" w:rsidRDefault="008F4D94" w:rsidP="008F4D94">
      <w:pPr>
        <w:pStyle w:val="Heading4"/>
        <w:rPr>
          <w:rFonts w:cs="Arial"/>
          <w:szCs w:val="22"/>
          <w:lang w:val="en-US" w:eastAsia="zh-CN"/>
        </w:rPr>
      </w:pPr>
      <w:bookmarkStart w:id="494" w:name="_Toc183508015"/>
      <w:r>
        <w:rPr>
          <w:rFonts w:cs="Arial"/>
          <w:lang w:eastAsia="zh-CN"/>
        </w:rPr>
        <w:t>5.39</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494"/>
    </w:p>
    <w:p w14:paraId="68DA714F"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-n20</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n1</w:t>
      </w:r>
      <w:r w:rsidRPr="00680938">
        <w:rPr>
          <w:rFonts w:eastAsia="DengXian" w:cs="Arial"/>
          <w:szCs w:val="22"/>
          <w:lang w:val="sv-SE" w:eastAsia="ja-JP"/>
        </w:rPr>
        <w:t>-</w:t>
      </w:r>
      <w:r w:rsidRPr="00680938">
        <w:rPr>
          <w:rFonts w:eastAsia="DengXian" w:cs="Arial"/>
          <w:szCs w:val="22"/>
          <w:lang w:val="en-US" w:eastAsia="zh-CN"/>
        </w:rPr>
        <w:t>n20</w:t>
      </w:r>
      <w:r w:rsidRPr="00680938">
        <w:rPr>
          <w:rFonts w:eastAsia="DengXian" w:cs="Arial"/>
          <w:szCs w:val="22"/>
          <w:lang w:val="sv-SE" w:eastAsia="zh-CN"/>
        </w:rPr>
        <w:t>-n78</w:t>
      </w:r>
      <w:r>
        <w:rPr>
          <w:rFonts w:eastAsia="DengXian" w:cs="Arial"/>
          <w:szCs w:val="22"/>
          <w:lang w:val="sv-SE" w:eastAsia="zh-CN"/>
        </w:rPr>
        <w:t xml:space="preserve"> as </w:t>
      </w:r>
      <w:r>
        <w:t>given in the tables below.</w:t>
      </w:r>
    </w:p>
    <w:p w14:paraId="1F39C0C3" w14:textId="77777777" w:rsidR="008F4D94" w:rsidRDefault="008F4D94" w:rsidP="008F4D94">
      <w:pPr>
        <w:pStyle w:val="TH"/>
      </w:pPr>
      <w:r>
        <w:t xml:space="preserve">Table </w:t>
      </w:r>
      <w:r>
        <w:rPr>
          <w:rFonts w:hint="eastAsia"/>
          <w:lang w:val="en-US" w:eastAsia="zh-CN"/>
        </w:rPr>
        <w:t>5.39</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4CF13804"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A4C33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1CE3098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FA4F15D"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CFEBF3A" w14:textId="77777777" w:rsidR="008F4D94" w:rsidRDefault="008F4D94" w:rsidP="006A46EC">
            <w:pPr>
              <w:spacing w:after="0"/>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33FB02B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F3A1ED0"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35CC5B6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CA_n1-n20-n77</w:t>
            </w:r>
          </w:p>
        </w:tc>
        <w:tc>
          <w:tcPr>
            <w:tcW w:w="2040" w:type="dxa"/>
            <w:tcBorders>
              <w:top w:val="nil"/>
              <w:left w:val="nil"/>
              <w:bottom w:val="single" w:sz="4" w:space="0" w:color="auto"/>
              <w:right w:val="single" w:sz="4" w:space="0" w:color="auto"/>
            </w:tcBorders>
            <w:shd w:val="clear" w:color="auto" w:fill="auto"/>
            <w:vAlign w:val="center"/>
            <w:hideMark/>
          </w:tcPr>
          <w:p w14:paraId="7BDC0184" w14:textId="77777777" w:rsidR="008F4D94" w:rsidRPr="007C4117" w:rsidRDefault="008F4D94" w:rsidP="006A46EC">
            <w:pPr>
              <w:spacing w:after="0"/>
              <w:jc w:val="center"/>
              <w:rPr>
                <w:rFonts w:ascii="Arial" w:hAnsi="Arial" w:cs="Arial"/>
                <w:color w:val="000000"/>
                <w:sz w:val="18"/>
                <w:szCs w:val="18"/>
              </w:rPr>
            </w:pPr>
            <w:r w:rsidRPr="007C4117">
              <w:rPr>
                <w:rFonts w:ascii="Arial" w:hAnsi="Arial" w:cs="Arial"/>
                <w:sz w:val="18"/>
                <w:szCs w:val="18"/>
                <w:lang w:val="en-US" w:eastAsia="zh-CN"/>
              </w:rPr>
              <w:t>0.3</w:t>
            </w:r>
          </w:p>
        </w:tc>
        <w:tc>
          <w:tcPr>
            <w:tcW w:w="1900" w:type="dxa"/>
            <w:tcBorders>
              <w:top w:val="nil"/>
              <w:left w:val="nil"/>
              <w:bottom w:val="single" w:sz="4" w:space="0" w:color="auto"/>
              <w:right w:val="single" w:sz="4" w:space="0" w:color="auto"/>
            </w:tcBorders>
            <w:shd w:val="clear" w:color="auto" w:fill="auto"/>
            <w:vAlign w:val="center"/>
            <w:hideMark/>
          </w:tcPr>
          <w:p w14:paraId="42332980" w14:textId="77777777" w:rsidR="008F4D94" w:rsidRPr="007C4117" w:rsidRDefault="008F4D94" w:rsidP="006A46EC">
            <w:pPr>
              <w:spacing w:after="0"/>
              <w:jc w:val="center"/>
              <w:rPr>
                <w:rFonts w:ascii="Arial" w:hAnsi="Arial" w:cs="Arial"/>
                <w:color w:val="000000"/>
                <w:sz w:val="18"/>
                <w:szCs w:val="18"/>
              </w:rPr>
            </w:pPr>
            <w:r w:rsidRPr="007C4117">
              <w:rPr>
                <w:rFonts w:ascii="Arial" w:hAnsi="Arial" w:cs="Arial"/>
                <w:color w:val="000000"/>
                <w:sz w:val="18"/>
                <w:szCs w:val="18"/>
                <w:lang w:val="en-US" w:eastAsia="zh-CN"/>
              </w:rPr>
              <w:t>0.6</w:t>
            </w:r>
          </w:p>
        </w:tc>
        <w:tc>
          <w:tcPr>
            <w:tcW w:w="2180" w:type="dxa"/>
            <w:tcBorders>
              <w:top w:val="nil"/>
              <w:left w:val="nil"/>
              <w:bottom w:val="single" w:sz="4" w:space="0" w:color="auto"/>
              <w:right w:val="single" w:sz="4" w:space="0" w:color="auto"/>
            </w:tcBorders>
            <w:shd w:val="clear" w:color="auto" w:fill="auto"/>
            <w:vAlign w:val="center"/>
            <w:hideMark/>
          </w:tcPr>
          <w:p w14:paraId="3FCBF9C7" w14:textId="77777777" w:rsidR="008F4D94" w:rsidRPr="007C4117" w:rsidRDefault="008F4D94" w:rsidP="006A46EC">
            <w:pPr>
              <w:spacing w:after="0"/>
              <w:jc w:val="center"/>
              <w:rPr>
                <w:rFonts w:ascii="Arial" w:hAnsi="Arial" w:cs="Arial"/>
                <w:color w:val="000000"/>
                <w:sz w:val="18"/>
                <w:szCs w:val="18"/>
              </w:rPr>
            </w:pPr>
            <w:r w:rsidRPr="007C4117">
              <w:rPr>
                <w:rFonts w:ascii="Arial" w:eastAsia="DengXian" w:hAnsi="Arial" w:cs="Arial"/>
                <w:color w:val="000000"/>
                <w:sz w:val="18"/>
                <w:szCs w:val="18"/>
                <w:lang w:val="en-US" w:eastAsia="zh-CN"/>
              </w:rPr>
              <w:t>0.8</w:t>
            </w:r>
          </w:p>
        </w:tc>
      </w:tr>
      <w:tr w:rsidR="008F4D94" w14:paraId="3CC5D7F6"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3BCCB08"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CFABAFB" w14:textId="77777777" w:rsidR="008F4D94" w:rsidRDefault="008F4D94" w:rsidP="008F4D94">
      <w:pPr>
        <w:pStyle w:val="TH"/>
        <w:spacing w:before="120" w:after="120"/>
        <w:rPr>
          <w:lang w:eastAsia="zh-CN"/>
        </w:rPr>
      </w:pPr>
      <w:r>
        <w:t xml:space="preserve">Table </w:t>
      </w:r>
      <w:r>
        <w:rPr>
          <w:lang w:val="en-US" w:eastAsia="zh-CN"/>
        </w:rPr>
        <w:t>5.39.1.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4A929FC7"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E3F50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93B7F6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184EF8B"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76087293" w14:textId="77777777" w:rsidR="008F4D94" w:rsidRDefault="008F4D94" w:rsidP="006A46EC">
            <w:pPr>
              <w:spacing w:after="0"/>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3D20771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2BDDBAA"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03E660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CA_n1-n20-n77</w:t>
            </w:r>
          </w:p>
        </w:tc>
        <w:tc>
          <w:tcPr>
            <w:tcW w:w="2140" w:type="dxa"/>
            <w:tcBorders>
              <w:top w:val="nil"/>
              <w:left w:val="nil"/>
              <w:bottom w:val="single" w:sz="4" w:space="0" w:color="auto"/>
              <w:right w:val="single" w:sz="4" w:space="0" w:color="auto"/>
            </w:tcBorders>
            <w:shd w:val="clear" w:color="auto" w:fill="auto"/>
            <w:vAlign w:val="center"/>
            <w:hideMark/>
          </w:tcPr>
          <w:p w14:paraId="38146A6E" w14:textId="77777777" w:rsidR="008F4D94" w:rsidRPr="007C4117" w:rsidRDefault="008F4D94" w:rsidP="006A46EC">
            <w:pPr>
              <w:spacing w:after="0"/>
              <w:jc w:val="center"/>
              <w:rPr>
                <w:rFonts w:ascii="Arial" w:hAnsi="Arial" w:cs="Arial"/>
                <w:color w:val="000000"/>
                <w:sz w:val="18"/>
                <w:szCs w:val="18"/>
              </w:rPr>
            </w:pPr>
            <w:r w:rsidRPr="007C4117">
              <w:rPr>
                <w:rFonts w:ascii="Arial" w:eastAsia="DengXian" w:hAnsi="Arial" w:cs="Arial"/>
                <w:sz w:val="18"/>
                <w:szCs w:val="18"/>
                <w:lang w:val="en-US" w:eastAsia="zh-CN"/>
              </w:rPr>
              <w:t>-</w:t>
            </w:r>
          </w:p>
        </w:tc>
        <w:tc>
          <w:tcPr>
            <w:tcW w:w="2180" w:type="dxa"/>
            <w:tcBorders>
              <w:top w:val="nil"/>
              <w:left w:val="nil"/>
              <w:bottom w:val="single" w:sz="4" w:space="0" w:color="auto"/>
              <w:right w:val="single" w:sz="4" w:space="0" w:color="auto"/>
            </w:tcBorders>
            <w:shd w:val="clear" w:color="auto" w:fill="auto"/>
            <w:vAlign w:val="center"/>
            <w:hideMark/>
          </w:tcPr>
          <w:p w14:paraId="0243D52E" w14:textId="77777777" w:rsidR="008F4D94" w:rsidRPr="007C4117" w:rsidRDefault="008F4D94" w:rsidP="006A46EC">
            <w:pPr>
              <w:spacing w:after="0"/>
              <w:jc w:val="center"/>
              <w:rPr>
                <w:rFonts w:ascii="Arial" w:hAnsi="Arial" w:cs="Arial"/>
                <w:color w:val="000000"/>
                <w:sz w:val="18"/>
                <w:szCs w:val="18"/>
              </w:rPr>
            </w:pPr>
            <w:r w:rsidRPr="007C4117">
              <w:rPr>
                <w:rFonts w:ascii="Arial" w:eastAsia="DengXian" w:hAnsi="Arial" w:cs="Arial"/>
                <w:sz w:val="18"/>
                <w:szCs w:val="18"/>
                <w:lang w:eastAsia="zh-CN"/>
              </w:rPr>
              <w:t>-</w:t>
            </w:r>
          </w:p>
        </w:tc>
        <w:tc>
          <w:tcPr>
            <w:tcW w:w="2200" w:type="dxa"/>
            <w:tcBorders>
              <w:top w:val="nil"/>
              <w:left w:val="nil"/>
              <w:bottom w:val="single" w:sz="4" w:space="0" w:color="auto"/>
              <w:right w:val="single" w:sz="4" w:space="0" w:color="auto"/>
            </w:tcBorders>
            <w:shd w:val="clear" w:color="auto" w:fill="auto"/>
            <w:vAlign w:val="center"/>
            <w:hideMark/>
          </w:tcPr>
          <w:p w14:paraId="7F5609AB" w14:textId="77777777" w:rsidR="008F4D94" w:rsidRPr="007C4117" w:rsidRDefault="008F4D94" w:rsidP="006A46EC">
            <w:pPr>
              <w:spacing w:after="0"/>
              <w:jc w:val="center"/>
              <w:rPr>
                <w:rFonts w:ascii="Arial" w:hAnsi="Arial" w:cs="Arial"/>
                <w:color w:val="000000"/>
                <w:sz w:val="18"/>
                <w:szCs w:val="18"/>
              </w:rPr>
            </w:pPr>
            <w:r w:rsidRPr="007C4117">
              <w:rPr>
                <w:rFonts w:ascii="Arial" w:eastAsia="DengXian" w:hAnsi="Arial" w:cs="Arial"/>
                <w:color w:val="000000"/>
                <w:sz w:val="18"/>
                <w:szCs w:val="18"/>
                <w:lang w:val="en-US" w:eastAsia="zh-CN"/>
              </w:rPr>
              <w:t>0.5</w:t>
            </w:r>
          </w:p>
        </w:tc>
      </w:tr>
      <w:tr w:rsidR="008F4D94" w14:paraId="7922DE50"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8A0BA95"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49B78A63" w14:textId="77777777" w:rsidR="008F4D94" w:rsidRPr="005D2633" w:rsidRDefault="008F4D94" w:rsidP="008F4D94">
      <w:pPr>
        <w:pStyle w:val="Heading3"/>
        <w:rPr>
          <w:rFonts w:cs="Arial"/>
          <w:szCs w:val="28"/>
          <w:lang w:val="en-US" w:eastAsia="zh-CN"/>
        </w:rPr>
      </w:pPr>
      <w:bookmarkStart w:id="495" w:name="_Toc183508016"/>
      <w:r>
        <w:rPr>
          <w:rFonts w:cs="Arial"/>
          <w:szCs w:val="28"/>
          <w:lang w:val="en-US" w:eastAsia="zh-CN"/>
        </w:rPr>
        <w:t>5.39</w:t>
      </w:r>
      <w:r w:rsidRPr="005D2633">
        <w:rPr>
          <w:rFonts w:cs="Arial"/>
          <w:szCs w:val="28"/>
          <w:lang w:val="en-US" w:eastAsia="zh-CN"/>
        </w:rPr>
        <w:t>.2</w:t>
      </w:r>
      <w:r w:rsidRPr="005D2633">
        <w:rPr>
          <w:rFonts w:cs="Arial"/>
          <w:szCs w:val="28"/>
          <w:lang w:val="en-US" w:eastAsia="zh-CN"/>
        </w:rPr>
        <w:tab/>
        <w:t>Specific for 2 bands UL CA</w:t>
      </w:r>
      <w:bookmarkEnd w:id="495"/>
    </w:p>
    <w:p w14:paraId="2144E463" w14:textId="77777777" w:rsidR="008F4D94" w:rsidRPr="00140BB6" w:rsidRDefault="008F4D94" w:rsidP="008F4D94">
      <w:pPr>
        <w:pStyle w:val="Heading4"/>
      </w:pPr>
      <w:bookmarkStart w:id="496" w:name="_Toc183508017"/>
      <w:r>
        <w:t>5.39</w:t>
      </w:r>
      <w:r w:rsidRPr="00140BB6">
        <w:t>.2.1</w:t>
      </w:r>
      <w:r w:rsidRPr="00140BB6">
        <w:tab/>
        <w:t>UE co-existence studies</w:t>
      </w:r>
      <w:bookmarkEnd w:id="496"/>
    </w:p>
    <w:p w14:paraId="6AFA7D6F" w14:textId="77777777" w:rsidR="008F4D94" w:rsidRPr="00242348" w:rsidRDefault="008F4D94" w:rsidP="008F4D94">
      <w:pPr>
        <w:pStyle w:val="Heading5"/>
        <w:rPr>
          <w:snapToGrid w:val="0"/>
        </w:rPr>
      </w:pPr>
      <w:bookmarkStart w:id="497" w:name="_Toc183508018"/>
      <w:r>
        <w:rPr>
          <w:rFonts w:hint="eastAsia"/>
          <w:snapToGrid w:val="0"/>
        </w:rPr>
        <w:t>5.39</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497"/>
    </w:p>
    <w:p w14:paraId="26AAF28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5.39</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n1</w:t>
      </w:r>
      <w:r w:rsidRPr="00A76C0A">
        <w:rPr>
          <w:rFonts w:eastAsia="MS Mincho"/>
        </w:rPr>
        <w:t>A-</w:t>
      </w:r>
      <w:r>
        <w:rPr>
          <w:rFonts w:eastAsia="MS Mincho"/>
        </w:rPr>
        <w:t>n20</w:t>
      </w:r>
      <w:r w:rsidRPr="00A76C0A">
        <w:rPr>
          <w:rFonts w:eastAsia="MS Mincho"/>
        </w:rPr>
        <w:t>A.</w:t>
      </w:r>
    </w:p>
    <w:p w14:paraId="0725F6FD"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3DA7EC52"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0FD4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D80B36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D6F5BD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424519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05B67C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4D6D2C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E21C8C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1203C9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CC1D6B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56B3C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03B7A7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14C2E3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61973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AF371F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1148 - 1058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868387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2752 - 2842</w:t>
            </w:r>
          </w:p>
        </w:tc>
      </w:tr>
      <w:tr w:rsidR="008F4D94" w14:paraId="6C338984"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295B1F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3D8731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C3519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1D851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087938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729308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02F873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A63FEF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2978 - 3128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938E80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316 - 196</w:t>
            </w:r>
          </w:p>
        </w:tc>
      </w:tr>
      <w:tr w:rsidR="008F4D94" w14:paraId="3EEC2484"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2376D6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36DEC4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0D448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0B54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B766B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3996639"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441B1F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755650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4672 - 4822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2110FD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3584 - 3704</w:t>
            </w:r>
          </w:p>
        </w:tc>
      </w:tr>
      <w:tr w:rsidR="008F4D94" w14:paraId="7C53E48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F37E9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E4D01B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47713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CE48F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AD2996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6D2B5AC"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973D0D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B20677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4898 - 5108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2DBDB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516 - 666</w:t>
            </w:r>
          </w:p>
        </w:tc>
      </w:tr>
      <w:tr w:rsidR="008F4D94" w14:paraId="46EAB58F"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C904BD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6B983F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07876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9E3100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9AB61A5"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54400B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CDB8D0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2116 - 2296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DBDE948" w14:textId="77777777" w:rsidR="008F4D94" w:rsidRDefault="008F4D94" w:rsidP="006A46EC">
            <w:pPr>
              <w:spacing w:after="0"/>
              <w:rPr>
                <w:rFonts w:ascii="Arial" w:hAnsi="Arial" w:cs="Arial"/>
                <w:color w:val="000000"/>
                <w:sz w:val="18"/>
                <w:szCs w:val="18"/>
              </w:rPr>
            </w:pPr>
          </w:p>
        </w:tc>
      </w:tr>
      <w:tr w:rsidR="008F4D94" w14:paraId="67024BF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ECDE5C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BF4361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2CCF34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9E484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247C94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B93AB73"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29170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965284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6592 - 6802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8C7299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4416 - 4566</w:t>
            </w:r>
          </w:p>
        </w:tc>
      </w:tr>
      <w:tr w:rsidR="008F4D94" w14:paraId="67E87F3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B251E9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A13491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0E7E71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B98971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6714433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D64DCC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176DE4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5504 - 5684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839A8F9" w14:textId="77777777" w:rsidR="008F4D94" w:rsidRDefault="008F4D94" w:rsidP="006A46EC">
            <w:pPr>
              <w:spacing w:after="0"/>
              <w:rPr>
                <w:rFonts w:ascii="Arial" w:hAnsi="Arial" w:cs="Arial"/>
                <w:color w:val="000000"/>
                <w:sz w:val="18"/>
                <w:szCs w:val="18"/>
              </w:rPr>
            </w:pPr>
          </w:p>
        </w:tc>
      </w:tr>
      <w:tr w:rsidR="008F4D94" w14:paraId="449B1100"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F640D8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C676E0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F5AE2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28032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0E1DD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1E0FE5B"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BE815D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19A1DE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1528 - 1348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07A60D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7088 - 6818</w:t>
            </w:r>
          </w:p>
        </w:tc>
      </w:tr>
      <w:tr w:rsidR="008F4D94" w14:paraId="11AE12D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8AA70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536735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4F3822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CD42EA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30F013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635C580"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14971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6F646C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1254 - 1464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105CA7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4276 - 4036</w:t>
            </w:r>
          </w:p>
        </w:tc>
      </w:tr>
      <w:tr w:rsidR="008F4D94" w14:paraId="6669C6EF"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7E679C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FDB46B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A35093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AF4CE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327516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348AF17"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301B0B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2E539E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5248 - 5428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EEBB34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8512 - 8782</w:t>
            </w:r>
          </w:p>
        </w:tc>
      </w:tr>
      <w:tr w:rsidR="008F4D94" w14:paraId="0CEB63D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671BD1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4706DA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82C80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591B5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B79DB9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687E3FB"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D62EDE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74E725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6336 - 6546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7864EC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7424 - 7664</w:t>
            </w:r>
          </w:p>
        </w:tc>
      </w:tr>
      <w:tr w:rsidR="008F4D94" w14:paraId="7AEAA720"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641F1E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71A5FE7" w14:textId="77777777" w:rsidR="008F4D94" w:rsidRDefault="008F4D94" w:rsidP="008F4D94">
      <w:pPr>
        <w:pStyle w:val="TH"/>
      </w:pPr>
    </w:p>
    <w:p w14:paraId="69DDDC55" w14:textId="77777777" w:rsidR="008F4D94" w:rsidRDefault="008F4D94" w:rsidP="008F4D94">
      <w:pPr>
        <w:pStyle w:val="TH"/>
        <w:rPr>
          <w:rFonts w:eastAsia="MS Mincho"/>
        </w:rPr>
      </w:pPr>
    </w:p>
    <w:p w14:paraId="7F5AAAA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n1</w:t>
      </w:r>
      <w:r w:rsidRPr="00A76C0A">
        <w:rPr>
          <w:rFonts w:eastAsia="MS Mincho"/>
        </w:rPr>
        <w:t>A-</w:t>
      </w:r>
      <w:r>
        <w:rPr>
          <w:rFonts w:eastAsia="MS Mincho"/>
        </w:rPr>
        <w:t>n77</w:t>
      </w:r>
      <w:r w:rsidRPr="00A76C0A">
        <w:rPr>
          <w:rFonts w:eastAsia="MS Mincho"/>
        </w:rPr>
        <w:t>A.</w:t>
      </w:r>
    </w:p>
    <w:p w14:paraId="5451B99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1EBCF96C"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97F2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449F652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1F7E07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D6BB6B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84C35E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2E8FE4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2B96CB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E8B8E9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AE99A2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CBDA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D9AB39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A6BDDB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70A44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F5AABC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1320 - 2280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47DD54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5220 - 6180</w:t>
            </w:r>
          </w:p>
        </w:tc>
      </w:tr>
      <w:tr w:rsidR="008F4D94" w14:paraId="3270645D"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726401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174FD6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29625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AE268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A08E61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C3EE3F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C7135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C3E868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360 - 660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5BB447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4620 - 6480</w:t>
            </w:r>
          </w:p>
        </w:tc>
      </w:tr>
      <w:tr w:rsidR="008F4D94" w14:paraId="622E5ED1"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3BB9CC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F7A13F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95C17B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0671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B2C6BC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933B48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F86F5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0D50AC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7140 - 8160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80BD69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8520 - 10380</w:t>
            </w:r>
          </w:p>
        </w:tc>
      </w:tr>
      <w:tr w:rsidR="008F4D94" w14:paraId="577BD39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A145F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9060F9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891CFA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CD9114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E791DE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2DADB2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4724BE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FD6F89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1560 - 2640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50CB07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7920 - 10680</w:t>
            </w:r>
          </w:p>
        </w:tc>
      </w:tr>
      <w:tr w:rsidR="008F4D94" w14:paraId="3F31CB6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169F7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BF178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A1A99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F3207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DF9CB8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45400A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5AA249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4560 - 2640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7B4B9757" w14:textId="77777777" w:rsidR="008F4D94" w:rsidRDefault="008F4D94" w:rsidP="006A46EC">
            <w:pPr>
              <w:spacing w:after="0"/>
              <w:rPr>
                <w:rFonts w:ascii="Arial" w:hAnsi="Arial" w:cs="Arial"/>
                <w:color w:val="000000"/>
                <w:sz w:val="18"/>
                <w:szCs w:val="18"/>
              </w:rPr>
            </w:pPr>
          </w:p>
        </w:tc>
      </w:tr>
      <w:tr w:rsidR="008F4D94" w14:paraId="6F726BF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02F69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3BB60F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84AB1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A481D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41547D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1B7B93"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A56AB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BFB523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9060 - 10140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38E8F4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11820 - 14580</w:t>
            </w:r>
          </w:p>
        </w:tc>
      </w:tr>
      <w:tr w:rsidR="008F4D94" w14:paraId="7AE85B5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C6075A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B8DFA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0C0BC5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D0744D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D7B8B1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043E9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0E3078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10440 - 12360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0A538A9" w14:textId="77777777" w:rsidR="008F4D94" w:rsidRDefault="008F4D94" w:rsidP="006A46EC">
            <w:pPr>
              <w:spacing w:after="0"/>
              <w:rPr>
                <w:rFonts w:ascii="Arial" w:hAnsi="Arial" w:cs="Arial"/>
                <w:color w:val="000000"/>
                <w:sz w:val="18"/>
                <w:szCs w:val="18"/>
              </w:rPr>
            </w:pPr>
          </w:p>
        </w:tc>
      </w:tr>
      <w:tr w:rsidR="008F4D94" w14:paraId="71A2572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93566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A65B8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B62259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48D77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87EC04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199B69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BF64F5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34E338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14880 - 11220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A1C0FD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4620 - 3480</w:t>
            </w:r>
          </w:p>
        </w:tc>
      </w:tr>
      <w:tr w:rsidR="008F4D94" w14:paraId="44EDC46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FE1A1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F3AD0E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E6CDAE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116F58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8D6D67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7DD9C86"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94A05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0D7622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8760 - 5940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1DC34A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660 - 2640</w:t>
            </w:r>
          </w:p>
        </w:tc>
      </w:tr>
      <w:tr w:rsidR="008F4D94" w14:paraId="7A45D63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BCAAC0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93753B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A93DAB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3A77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F0CD4A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57110E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438D36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311F56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15120 - 18780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0016A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10980 - 12120</w:t>
            </w:r>
          </w:p>
        </w:tc>
      </w:tr>
      <w:tr w:rsidR="008F4D94" w14:paraId="23D9BB1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A255C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7C136F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A6677C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0CC84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D6D44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B5DCB2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EC071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3D83EF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13740 - 16560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9F371B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12360 - 14340</w:t>
            </w:r>
          </w:p>
        </w:tc>
      </w:tr>
      <w:tr w:rsidR="008F4D94" w14:paraId="78D5AEA9"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484D9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89A7F8F" w14:textId="77777777" w:rsidR="008F4D94" w:rsidRDefault="008F4D94" w:rsidP="008F4D94">
      <w:pPr>
        <w:pStyle w:val="TH"/>
        <w:rPr>
          <w:rFonts w:eastAsia="MS Mincho"/>
        </w:rPr>
      </w:pPr>
    </w:p>
    <w:p w14:paraId="1A1C55A9"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n20</w:t>
      </w:r>
      <w:r w:rsidRPr="00A76C0A">
        <w:rPr>
          <w:rFonts w:eastAsia="MS Mincho"/>
        </w:rPr>
        <w:t>A-</w:t>
      </w:r>
      <w:r>
        <w:rPr>
          <w:rFonts w:eastAsia="MS Mincho"/>
        </w:rPr>
        <w:t>n77</w:t>
      </w:r>
      <w:r w:rsidRPr="00A76C0A">
        <w:rPr>
          <w:rFonts w:eastAsia="MS Mincho"/>
        </w:rPr>
        <w:t>A.</w:t>
      </w:r>
    </w:p>
    <w:p w14:paraId="4C0EFD8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598D6A11"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0E24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696C85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19185B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6C3362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0A00BE3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193DF3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12AE93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641B10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1324A4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57E6E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442CBD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6BCC63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0E6F31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709408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2438 - 3368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8FC6BB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4132 - 5062</w:t>
            </w:r>
          </w:p>
        </w:tc>
      </w:tr>
      <w:tr w:rsidR="008F4D94" w14:paraId="16FCA09F"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30DD09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4077D1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5654C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FE974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1FE61D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9FDCA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4AA9E9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09426B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2536 - 1576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E9DCBC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5738 - 7568</w:t>
            </w:r>
          </w:p>
        </w:tc>
      </w:tr>
      <w:tr w:rsidR="008F4D94" w14:paraId="5CE748A4"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E0A51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E2A6CE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CA186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AFFF7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9E90EB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468159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DAAF9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38E2E6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4964 - 5924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09738B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7432 - 9262</w:t>
            </w:r>
          </w:p>
        </w:tc>
      </w:tr>
      <w:tr w:rsidR="008F4D94" w14:paraId="7C39144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811B39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A22E73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0C260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1AE1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339D1F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63B14C5"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CC957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78E681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1704 - 714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D3B47B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9038 - 11768</w:t>
            </w:r>
          </w:p>
        </w:tc>
      </w:tr>
      <w:tr w:rsidR="008F4D94" w14:paraId="1CDF3B9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398828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CD3B73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290B8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EAC239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3AC33796"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FEE05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EF1F99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6736 - 4876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40123B3" w14:textId="77777777" w:rsidR="008F4D94" w:rsidRDefault="008F4D94" w:rsidP="006A46EC">
            <w:pPr>
              <w:spacing w:after="0"/>
              <w:rPr>
                <w:rFonts w:ascii="Arial" w:hAnsi="Arial" w:cs="Arial"/>
                <w:color w:val="000000"/>
                <w:sz w:val="18"/>
                <w:szCs w:val="18"/>
              </w:rPr>
            </w:pPr>
          </w:p>
        </w:tc>
      </w:tr>
      <w:tr w:rsidR="008F4D94" w14:paraId="445997F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E3839C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E0C66C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CD077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7BB5A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8F5AF7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E0C9A4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C26AA0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254BDB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5796 - 6786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7FE9E5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10732 - 13462</w:t>
            </w:r>
          </w:p>
        </w:tc>
      </w:tr>
      <w:tr w:rsidR="008F4D94" w14:paraId="0312C7D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486DA8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47A2CF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E1B8A8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19DF02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271A4ED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8A058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4031E9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8264 - 10124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6B9F5E0" w14:textId="77777777" w:rsidR="008F4D94" w:rsidRDefault="008F4D94" w:rsidP="006A46EC">
            <w:pPr>
              <w:spacing w:after="0"/>
              <w:rPr>
                <w:rFonts w:ascii="Arial" w:hAnsi="Arial" w:cs="Arial"/>
                <w:color w:val="000000"/>
                <w:sz w:val="18"/>
                <w:szCs w:val="18"/>
              </w:rPr>
            </w:pPr>
          </w:p>
        </w:tc>
      </w:tr>
      <w:tr w:rsidR="008F4D94" w14:paraId="17617D6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750085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45C5BC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63936E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FB5D4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53683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D58CBE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213E52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04BE19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15968 - 12338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A1B1DF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148 - 872</w:t>
            </w:r>
          </w:p>
        </w:tc>
      </w:tr>
      <w:tr w:rsidR="008F4D94" w14:paraId="7ABDBDE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93CBA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AF8212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C1DAA0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910402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F7A1D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2B36CD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2B4B7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3FAFA8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10936 - 8176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E6924B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4014 - 5904</w:t>
            </w:r>
          </w:p>
        </w:tc>
      </w:tr>
      <w:tr w:rsidR="008F4D94" w14:paraId="6638B02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863F39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D8590A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0AF62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9181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427641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12012F9"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CBDA6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285BD3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14032 - 17662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FB9AC9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6628 - 7648</w:t>
            </w:r>
          </w:p>
        </w:tc>
      </w:tr>
      <w:tr w:rsidR="008F4D94" w14:paraId="14B1CC8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84B1C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BA3DDA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87C284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217A3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5597A3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90A559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00DE6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061744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11564 - 14324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5B5C31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9096 - 10986</w:t>
            </w:r>
          </w:p>
        </w:tc>
      </w:tr>
      <w:tr w:rsidR="008F4D94" w14:paraId="4E30798C"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C838FC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4B3D40A" w14:textId="77777777" w:rsidR="008F4D94" w:rsidRDefault="008F4D94" w:rsidP="008F4D94"/>
    <w:p w14:paraId="71DA57D9"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 xml:space="preserve">1 </w:t>
      </w:r>
      <w:r>
        <w:rPr>
          <w:snapToGrid w:val="0"/>
        </w:rPr>
        <w:t>there are IMD3 and IMD5 from n1 and n20 into RX band n77.</w:t>
      </w:r>
    </w:p>
    <w:p w14:paraId="60692654"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 xml:space="preserve">2 </w:t>
      </w:r>
      <w:r>
        <w:rPr>
          <w:snapToGrid w:val="0"/>
        </w:rPr>
        <w:t>there is IMD5 from n1 and n77 into RX band n20.</w:t>
      </w:r>
    </w:p>
    <w:p w14:paraId="3CF04027"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IMD3 from n20 and n77 into RX band n1.</w:t>
      </w:r>
    </w:p>
    <w:p w14:paraId="67D9F7A0" w14:textId="77777777" w:rsidR="008F4D94" w:rsidRDefault="008F4D94" w:rsidP="008F4D94"/>
    <w:p w14:paraId="2FFD9EB3" w14:textId="77777777" w:rsidR="008F4D94" w:rsidRDefault="008F4D94" w:rsidP="008F4D94">
      <w:pPr>
        <w:pStyle w:val="Heading4"/>
      </w:pPr>
      <w:bookmarkStart w:id="498" w:name="_Toc183508019"/>
      <w:r>
        <w:t>5.39</w:t>
      </w:r>
      <w:r w:rsidRPr="00AB69C8">
        <w:t>.2.</w:t>
      </w:r>
      <w:r>
        <w:t>2</w:t>
      </w:r>
      <w:r w:rsidRPr="00AB69C8">
        <w:tab/>
        <w:t>REFSENS requirements</w:t>
      </w:r>
      <w:bookmarkEnd w:id="498"/>
    </w:p>
    <w:p w14:paraId="2FBE103F" w14:textId="77777777" w:rsidR="008F4D94" w:rsidRPr="007C4117" w:rsidRDefault="008F4D94" w:rsidP="008F4D94">
      <w:r>
        <w:t>The MSD requirements are re-used from CA_n1-n18-n77.</w:t>
      </w:r>
    </w:p>
    <w:p w14:paraId="298204D9"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5.39</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6DB961A"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C00C901"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52C12D7" w14:textId="77777777" w:rsidR="008F4D94" w:rsidRPr="006E069C" w:rsidRDefault="008F4D94" w:rsidP="006A46EC">
            <w:pPr>
              <w:pStyle w:val="TAH"/>
            </w:pPr>
            <w:r w:rsidRPr="006E069C">
              <w:t>Source of IMD</w:t>
            </w:r>
          </w:p>
        </w:tc>
      </w:tr>
      <w:tr w:rsidR="008F4D94" w:rsidRPr="006E069C" w14:paraId="57785CE8"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11A2EAC"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47D646A"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981E796"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779E3E5B"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0CCB133C"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65ADA71B"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51F0AD7F"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193CB030"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483FED1D" w14:textId="77777777" w:rsidR="008F4D94" w:rsidRPr="006E069C" w:rsidRDefault="008F4D94" w:rsidP="006A46EC">
            <w:pPr>
              <w:pStyle w:val="TAH"/>
            </w:pPr>
          </w:p>
        </w:tc>
      </w:tr>
      <w:tr w:rsidR="008F4D94" w:rsidRPr="006E069C" w14:paraId="25C200DA"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911549" w14:textId="77777777" w:rsidR="008F4D94" w:rsidRPr="006E069C" w:rsidRDefault="008F4D94" w:rsidP="006A46EC">
            <w:pPr>
              <w:pStyle w:val="TAC"/>
              <w:rPr>
                <w:lang w:val="en-US" w:eastAsia="zh-CN"/>
              </w:rPr>
            </w:pPr>
            <w:r>
              <w:rPr>
                <w:rFonts w:cs="Arial"/>
                <w:color w:val="000000"/>
                <w:szCs w:val="18"/>
              </w:rPr>
              <w:t>CA_n1-n20-n77</w:t>
            </w:r>
          </w:p>
        </w:tc>
        <w:tc>
          <w:tcPr>
            <w:tcW w:w="923" w:type="dxa"/>
            <w:tcBorders>
              <w:top w:val="single" w:sz="4" w:space="0" w:color="auto"/>
              <w:left w:val="single" w:sz="4" w:space="0" w:color="auto"/>
              <w:right w:val="single" w:sz="4" w:space="0" w:color="auto"/>
            </w:tcBorders>
          </w:tcPr>
          <w:p w14:paraId="3BEA65AA" w14:textId="77777777" w:rsidR="008F4D94" w:rsidRPr="006E069C"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right w:val="single" w:sz="4" w:space="0" w:color="auto"/>
            </w:tcBorders>
          </w:tcPr>
          <w:p w14:paraId="2A4B03ED" w14:textId="77777777" w:rsidR="008F4D94" w:rsidRPr="006E069C" w:rsidRDefault="008F4D94" w:rsidP="006A46EC">
            <w:pPr>
              <w:pStyle w:val="TAC"/>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1AE2546C"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77CD64FC"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1DA808C4" w14:textId="77777777" w:rsidR="008F4D94" w:rsidRPr="006E069C" w:rsidRDefault="008F4D94" w:rsidP="006A46EC">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52650C5C" w14:textId="77777777" w:rsidR="008F4D94" w:rsidRPr="006E069C" w:rsidRDefault="008F4D94" w:rsidP="006A46EC">
            <w:pPr>
              <w:pStyle w:val="TAC"/>
              <w:rPr>
                <w:lang w:val="en-US" w:eastAsia="zh-CN"/>
              </w:rPr>
            </w:pPr>
            <w:r w:rsidRPr="00487246">
              <w:rPr>
                <w:lang w:val="en-US" w:eastAsia="zh-CN"/>
              </w:rPr>
              <w:t>N/A</w:t>
            </w:r>
          </w:p>
        </w:tc>
        <w:tc>
          <w:tcPr>
            <w:tcW w:w="828" w:type="dxa"/>
            <w:tcBorders>
              <w:top w:val="single" w:sz="4" w:space="0" w:color="auto"/>
              <w:left w:val="single" w:sz="4" w:space="0" w:color="auto"/>
              <w:right w:val="single" w:sz="4" w:space="0" w:color="auto"/>
            </w:tcBorders>
          </w:tcPr>
          <w:p w14:paraId="0998185E"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AEB73B0" w14:textId="77777777" w:rsidR="008F4D94" w:rsidRPr="006E069C" w:rsidRDefault="008F4D94" w:rsidP="006A46EC">
            <w:pPr>
              <w:pStyle w:val="TAC"/>
            </w:pPr>
            <w:r w:rsidRPr="00E2543B">
              <w:rPr>
                <w:lang w:val="en-US" w:eastAsia="zh-CN"/>
              </w:rPr>
              <w:t>N/A</w:t>
            </w:r>
          </w:p>
        </w:tc>
      </w:tr>
      <w:tr w:rsidR="008F4D94" w:rsidRPr="006E069C" w14:paraId="4C94445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EA783D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B797E03"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EE407B1"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2D07D98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1311425"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DE8BD5"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EA753A7" w14:textId="77777777" w:rsidR="008F4D94" w:rsidRPr="006E069C" w:rsidRDefault="008F4D94" w:rsidP="006A46EC">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4410F73"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FA8A30" w14:textId="77777777" w:rsidR="008F4D94" w:rsidRPr="006E069C" w:rsidRDefault="008F4D94" w:rsidP="006A46EC">
            <w:pPr>
              <w:pStyle w:val="TAC"/>
            </w:pPr>
            <w:r w:rsidRPr="00E2543B">
              <w:rPr>
                <w:lang w:val="en-US" w:eastAsia="zh-CN"/>
              </w:rPr>
              <w:t>N/A</w:t>
            </w:r>
          </w:p>
        </w:tc>
      </w:tr>
      <w:tr w:rsidR="008F4D94" w:rsidRPr="006E069C" w14:paraId="046304C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F0F26A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49EAF2"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5C71484" w14:textId="77777777" w:rsidR="008F4D94" w:rsidRPr="006E069C" w:rsidRDefault="008F4D94" w:rsidP="006A46EC">
            <w:pPr>
              <w:pStyle w:val="TAC"/>
              <w:rPr>
                <w:lang w:val="en-US" w:eastAsia="zh-CN"/>
              </w:rPr>
            </w:pPr>
            <w:r w:rsidRPr="00487246">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316AD42F"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A5AECCF" w14:textId="77777777" w:rsidR="008F4D94" w:rsidRPr="006E069C" w:rsidRDefault="008F4D94" w:rsidP="006A46EC">
            <w:pPr>
              <w:pStyle w:val="TAC"/>
              <w:rPr>
                <w:lang w:val="en-US" w:eastAsia="zh-CN"/>
              </w:rPr>
            </w:pPr>
            <w:r w:rsidRPr="00487246">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D3BA3F5" w14:textId="77777777" w:rsidR="008F4D94" w:rsidRPr="006E069C" w:rsidRDefault="008F4D94" w:rsidP="006A46EC">
            <w:pPr>
              <w:pStyle w:val="TAC"/>
              <w:rPr>
                <w:lang w:val="en-US" w:eastAsia="zh-CN"/>
              </w:rPr>
            </w:pPr>
            <w:r>
              <w:rPr>
                <w:lang w:val="en-US" w:eastAsia="zh-CN"/>
              </w:rPr>
              <w:t>3644</w:t>
            </w:r>
          </w:p>
        </w:tc>
        <w:tc>
          <w:tcPr>
            <w:tcW w:w="797" w:type="dxa"/>
            <w:tcBorders>
              <w:top w:val="single" w:sz="4" w:space="0" w:color="auto"/>
              <w:left w:val="single" w:sz="4" w:space="0" w:color="auto"/>
              <w:bottom w:val="single" w:sz="4" w:space="0" w:color="auto"/>
              <w:right w:val="single" w:sz="4" w:space="0" w:color="auto"/>
            </w:tcBorders>
          </w:tcPr>
          <w:p w14:paraId="340DB0EA" w14:textId="77777777" w:rsidR="008F4D94" w:rsidRPr="006E069C" w:rsidRDefault="008F4D94" w:rsidP="006A46EC">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0C48E2B8"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2E5AEC" w14:textId="77777777" w:rsidR="008F4D94" w:rsidRPr="006E069C" w:rsidRDefault="008F4D94" w:rsidP="006A46EC">
            <w:pPr>
              <w:pStyle w:val="TAC"/>
            </w:pPr>
            <w:r>
              <w:t>IMD3</w:t>
            </w:r>
            <w:r w:rsidRPr="007C4117">
              <w:rPr>
                <w:vertAlign w:val="superscript"/>
              </w:rPr>
              <w:t>1</w:t>
            </w:r>
          </w:p>
        </w:tc>
      </w:tr>
      <w:tr w:rsidR="008F4D94" w:rsidRPr="006E069C" w14:paraId="554C201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5BAEF2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749E9A" w14:textId="77777777" w:rsidR="008F4D94"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47F55D13" w14:textId="77777777" w:rsidR="008F4D94" w:rsidRPr="006E069C" w:rsidRDefault="008F4D94" w:rsidP="006A46EC">
            <w:pPr>
              <w:pStyle w:val="TAC"/>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tcPr>
          <w:p w14:paraId="2B0087A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E610522"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B0EBFAA" w14:textId="77777777" w:rsidR="008F4D94" w:rsidRPr="006E069C" w:rsidRDefault="008F4D94" w:rsidP="006A46EC">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7FDBE68C" w14:textId="77777777" w:rsidR="008F4D94" w:rsidRPr="006E069C" w:rsidRDefault="008F4D94" w:rsidP="006A46EC">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2288A90"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5879F9" w14:textId="77777777" w:rsidR="008F4D94" w:rsidRPr="006E069C" w:rsidRDefault="008F4D94" w:rsidP="006A46EC">
            <w:pPr>
              <w:pStyle w:val="TAC"/>
            </w:pPr>
            <w:r>
              <w:rPr>
                <w:lang w:val="en-US" w:eastAsia="zh-CN"/>
              </w:rPr>
              <w:t>N/A</w:t>
            </w:r>
          </w:p>
        </w:tc>
      </w:tr>
      <w:tr w:rsidR="008F4D94" w:rsidRPr="006E069C" w14:paraId="31F907C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47916DB"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6EC859"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7908AA50" w14:textId="77777777" w:rsidR="008F4D94" w:rsidRPr="006E069C" w:rsidRDefault="008F4D94" w:rsidP="006A46EC">
            <w:pPr>
              <w:pStyle w:val="TAC"/>
              <w:rPr>
                <w:lang w:val="en-US" w:eastAsia="zh-CN"/>
              </w:rPr>
            </w:pPr>
            <w:r w:rsidRPr="00487246">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C7AB0CD"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9DD9E7C" w14:textId="77777777" w:rsidR="008F4D94" w:rsidRPr="006E069C" w:rsidRDefault="008F4D94" w:rsidP="006A46EC">
            <w:pPr>
              <w:pStyle w:val="TAC"/>
              <w:rPr>
                <w:lang w:val="en-US" w:eastAsia="zh-CN"/>
              </w:rPr>
            </w:pPr>
            <w:r w:rsidRPr="00487246">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615D81B"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3F107493" w14:textId="77777777" w:rsidR="008F4D94" w:rsidRPr="006E069C" w:rsidRDefault="008F4D94" w:rsidP="006A46EC">
            <w:pPr>
              <w:pStyle w:val="TAC"/>
              <w:rPr>
                <w:lang w:val="en-US" w:eastAsia="zh-CN"/>
              </w:rPr>
            </w:pPr>
            <w:r>
              <w:rPr>
                <w:lang w:val="en-US" w:eastAsia="zh-CN"/>
              </w:rPr>
              <w:t>3.5</w:t>
            </w:r>
          </w:p>
        </w:tc>
        <w:tc>
          <w:tcPr>
            <w:tcW w:w="828" w:type="dxa"/>
            <w:tcBorders>
              <w:top w:val="single" w:sz="4" w:space="0" w:color="auto"/>
              <w:left w:val="single" w:sz="4" w:space="0" w:color="auto"/>
              <w:bottom w:val="single" w:sz="4" w:space="0" w:color="auto"/>
              <w:right w:val="single" w:sz="4" w:space="0" w:color="auto"/>
            </w:tcBorders>
          </w:tcPr>
          <w:p w14:paraId="7555137A"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D9149F" w14:textId="77777777" w:rsidR="008F4D94" w:rsidRPr="006E069C" w:rsidRDefault="008F4D94" w:rsidP="006A46EC">
            <w:pPr>
              <w:pStyle w:val="TAC"/>
            </w:pPr>
            <w:r>
              <w:t>IMD5</w:t>
            </w:r>
          </w:p>
        </w:tc>
      </w:tr>
      <w:tr w:rsidR="008F4D94" w:rsidRPr="006E069C" w14:paraId="54E71DD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9AC4C5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F9606D" w14:textId="77777777" w:rsidR="008F4D94"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6F4FFA0" w14:textId="77777777" w:rsidR="008F4D94" w:rsidRPr="006E069C" w:rsidRDefault="008F4D94" w:rsidP="006A46EC">
            <w:pPr>
              <w:pStyle w:val="TAC"/>
              <w:rPr>
                <w:lang w:val="en-US" w:eastAsia="zh-CN"/>
              </w:rPr>
            </w:pPr>
            <w:r>
              <w:rPr>
                <w:lang w:val="en-US" w:eastAsia="zh-CN"/>
              </w:rPr>
              <w:t>3328</w:t>
            </w:r>
          </w:p>
        </w:tc>
        <w:tc>
          <w:tcPr>
            <w:tcW w:w="1012" w:type="dxa"/>
            <w:tcBorders>
              <w:top w:val="single" w:sz="4" w:space="0" w:color="auto"/>
              <w:left w:val="single" w:sz="4" w:space="0" w:color="auto"/>
              <w:bottom w:val="single" w:sz="4" w:space="0" w:color="auto"/>
              <w:right w:val="single" w:sz="4" w:space="0" w:color="auto"/>
            </w:tcBorders>
          </w:tcPr>
          <w:p w14:paraId="2FFF88A6"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92A14F4"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E72CDE0" w14:textId="77777777" w:rsidR="008F4D94" w:rsidRPr="006E069C" w:rsidRDefault="008F4D94" w:rsidP="006A46EC">
            <w:pPr>
              <w:pStyle w:val="TAC"/>
              <w:rPr>
                <w:lang w:val="en-US" w:eastAsia="zh-CN"/>
              </w:rPr>
            </w:pPr>
            <w:r>
              <w:rPr>
                <w:lang w:val="en-US" w:eastAsia="zh-CN"/>
              </w:rPr>
              <w:t>3328</w:t>
            </w:r>
          </w:p>
        </w:tc>
        <w:tc>
          <w:tcPr>
            <w:tcW w:w="797" w:type="dxa"/>
            <w:tcBorders>
              <w:top w:val="single" w:sz="4" w:space="0" w:color="auto"/>
              <w:left w:val="single" w:sz="4" w:space="0" w:color="auto"/>
              <w:bottom w:val="single" w:sz="4" w:space="0" w:color="auto"/>
              <w:right w:val="single" w:sz="4" w:space="0" w:color="auto"/>
            </w:tcBorders>
          </w:tcPr>
          <w:p w14:paraId="7550E051" w14:textId="77777777" w:rsidR="008F4D94" w:rsidRPr="006E069C" w:rsidRDefault="008F4D94" w:rsidP="006A46EC">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BA6A61"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8FD4E5" w14:textId="77777777" w:rsidR="008F4D94" w:rsidRPr="006E069C" w:rsidRDefault="008F4D94" w:rsidP="006A46EC">
            <w:pPr>
              <w:pStyle w:val="TAC"/>
            </w:pPr>
            <w:r>
              <w:rPr>
                <w:lang w:val="en-US" w:eastAsia="zh-CN"/>
              </w:rPr>
              <w:t>N/A</w:t>
            </w:r>
          </w:p>
        </w:tc>
      </w:tr>
      <w:tr w:rsidR="008F4D94" w:rsidRPr="006E069C" w14:paraId="385E070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171D53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70CA931" w14:textId="77777777" w:rsidR="008F4D94"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4BC3A853" w14:textId="77777777" w:rsidR="008F4D94" w:rsidRPr="006E069C" w:rsidRDefault="008F4D94" w:rsidP="006A46EC">
            <w:pPr>
              <w:pStyle w:val="TAC"/>
              <w:rPr>
                <w:lang w:val="en-US" w:eastAsia="zh-CN"/>
              </w:rPr>
            </w:pPr>
            <w:r w:rsidRPr="00487246">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C1D44BB"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9E285D5" w14:textId="77777777" w:rsidR="008F4D94" w:rsidRPr="006E069C" w:rsidRDefault="008F4D94" w:rsidP="006A46EC">
            <w:pPr>
              <w:pStyle w:val="TAC"/>
              <w:rPr>
                <w:lang w:val="en-US" w:eastAsia="zh-CN"/>
              </w:rPr>
            </w:pPr>
            <w:r w:rsidRPr="00487246">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2353CA9" w14:textId="77777777" w:rsidR="008F4D94" w:rsidRPr="006E069C" w:rsidRDefault="008F4D94" w:rsidP="006A46EC">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4F64D1AC" w14:textId="77777777" w:rsidR="008F4D94" w:rsidRPr="006E069C" w:rsidRDefault="008F4D94" w:rsidP="006A46EC">
            <w:pPr>
              <w:pStyle w:val="TAC"/>
              <w:rPr>
                <w:lang w:val="en-US" w:eastAsia="zh-CN"/>
              </w:rPr>
            </w:pPr>
            <w:r>
              <w:rPr>
                <w:lang w:val="en-US" w:eastAsia="zh-CN"/>
              </w:rPr>
              <w:t>16.4</w:t>
            </w:r>
          </w:p>
        </w:tc>
        <w:tc>
          <w:tcPr>
            <w:tcW w:w="828" w:type="dxa"/>
            <w:tcBorders>
              <w:top w:val="single" w:sz="4" w:space="0" w:color="auto"/>
              <w:left w:val="single" w:sz="4" w:space="0" w:color="auto"/>
              <w:bottom w:val="single" w:sz="4" w:space="0" w:color="auto"/>
              <w:right w:val="single" w:sz="4" w:space="0" w:color="auto"/>
            </w:tcBorders>
          </w:tcPr>
          <w:p w14:paraId="69CC88C1"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A739B7" w14:textId="77777777" w:rsidR="008F4D94" w:rsidRPr="006E069C" w:rsidRDefault="008F4D94" w:rsidP="006A46EC">
            <w:pPr>
              <w:pStyle w:val="TAC"/>
            </w:pPr>
            <w:r>
              <w:t>IMD3</w:t>
            </w:r>
          </w:p>
        </w:tc>
      </w:tr>
      <w:tr w:rsidR="008F4D94" w:rsidRPr="006E069C" w14:paraId="6AB8896E"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A3FB64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940F133"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B7213D5"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426FB835"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2FA9D53"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3724B59"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02C17924" w14:textId="77777777" w:rsidR="008F4D94" w:rsidRPr="006E069C" w:rsidRDefault="008F4D94" w:rsidP="006A46EC">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510B74"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3155E1" w14:textId="77777777" w:rsidR="008F4D94" w:rsidRPr="006E069C" w:rsidRDefault="008F4D94" w:rsidP="006A46EC">
            <w:pPr>
              <w:pStyle w:val="TAC"/>
            </w:pPr>
            <w:r w:rsidRPr="00E268B4">
              <w:rPr>
                <w:lang w:val="en-US" w:eastAsia="zh-CN"/>
              </w:rPr>
              <w:t>N/A</w:t>
            </w:r>
          </w:p>
        </w:tc>
      </w:tr>
      <w:tr w:rsidR="008F4D94" w:rsidRPr="006E069C" w14:paraId="3F19D07D"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7D21F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F8DEFBC" w14:textId="77777777" w:rsidR="008F4D94"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332A655" w14:textId="77777777" w:rsidR="008F4D94" w:rsidRPr="006E069C" w:rsidRDefault="008F4D94" w:rsidP="006A46EC">
            <w:pPr>
              <w:pStyle w:val="TAC"/>
              <w:rPr>
                <w:lang w:val="en-US" w:eastAsia="zh-CN"/>
              </w:rPr>
            </w:pPr>
            <w:r>
              <w:rPr>
                <w:lang w:val="en-US" w:eastAsia="zh-CN"/>
              </w:rPr>
              <w:t>3834</w:t>
            </w:r>
          </w:p>
        </w:tc>
        <w:tc>
          <w:tcPr>
            <w:tcW w:w="1012" w:type="dxa"/>
            <w:tcBorders>
              <w:top w:val="single" w:sz="4" w:space="0" w:color="auto"/>
              <w:left w:val="single" w:sz="4" w:space="0" w:color="auto"/>
              <w:bottom w:val="single" w:sz="4" w:space="0" w:color="auto"/>
              <w:right w:val="single" w:sz="4" w:space="0" w:color="auto"/>
            </w:tcBorders>
          </w:tcPr>
          <w:p w14:paraId="5923FD12"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4B06E7C"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F8B67D0" w14:textId="77777777" w:rsidR="008F4D94" w:rsidRPr="006E069C" w:rsidRDefault="008F4D94" w:rsidP="006A46EC">
            <w:pPr>
              <w:pStyle w:val="TAC"/>
              <w:rPr>
                <w:lang w:val="en-US" w:eastAsia="zh-CN"/>
              </w:rPr>
            </w:pPr>
            <w:r>
              <w:rPr>
                <w:lang w:val="en-US" w:eastAsia="zh-CN"/>
              </w:rPr>
              <w:t>3834</w:t>
            </w:r>
          </w:p>
        </w:tc>
        <w:tc>
          <w:tcPr>
            <w:tcW w:w="797" w:type="dxa"/>
            <w:tcBorders>
              <w:top w:val="single" w:sz="4" w:space="0" w:color="auto"/>
              <w:left w:val="single" w:sz="4" w:space="0" w:color="auto"/>
              <w:bottom w:val="single" w:sz="4" w:space="0" w:color="auto"/>
              <w:right w:val="single" w:sz="4" w:space="0" w:color="auto"/>
            </w:tcBorders>
          </w:tcPr>
          <w:p w14:paraId="721A4517" w14:textId="77777777" w:rsidR="008F4D94" w:rsidRPr="006E069C" w:rsidRDefault="008F4D94" w:rsidP="006A46EC">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D97BD6"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70C3F1" w14:textId="77777777" w:rsidR="008F4D94" w:rsidRPr="006E069C" w:rsidRDefault="008F4D94" w:rsidP="006A46EC">
            <w:pPr>
              <w:pStyle w:val="TAC"/>
            </w:pPr>
            <w:r w:rsidRPr="00E268B4">
              <w:rPr>
                <w:lang w:val="en-US" w:eastAsia="zh-CN"/>
              </w:rPr>
              <w:t>N/A</w:t>
            </w:r>
          </w:p>
        </w:tc>
      </w:tr>
      <w:tr w:rsidR="008F4D94" w:rsidRPr="006E069C" w14:paraId="6EC70253"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5C602061" w14:textId="77777777" w:rsidR="008F4D94" w:rsidRPr="003D2E7D" w:rsidRDefault="008F4D94" w:rsidP="006A46EC">
            <w:pPr>
              <w:pStyle w:val="TAN"/>
              <w:rPr>
                <w:lang w:eastAsia="zh-CN"/>
              </w:rPr>
            </w:pPr>
            <w:r w:rsidRPr="000B4D6A">
              <w:t xml:space="preserve">NOTE </w:t>
            </w:r>
            <w:r w:rsidRPr="000B4D6A">
              <w:rPr>
                <w:rFonts w:hint="eastAsia"/>
                <w:lang w:val="en-US" w:eastAsia="zh-CN"/>
              </w:rPr>
              <w:t>1</w:t>
            </w:r>
            <w:r w:rsidRPr="000B4D6A">
              <w:t>:</w:t>
            </w:r>
            <w:r w:rsidRPr="000B4D6A">
              <w:tab/>
            </w:r>
            <w:r w:rsidRPr="000B4D6A">
              <w:rPr>
                <w:lang w:eastAsia="ja-JP"/>
              </w:rPr>
              <w:t>This band is subject to IMD5 also which MSD is not specified.</w:t>
            </w:r>
          </w:p>
        </w:tc>
      </w:tr>
    </w:tbl>
    <w:p w14:paraId="63B1293B" w14:textId="77777777" w:rsidR="008F4D94" w:rsidRDefault="008F4D94" w:rsidP="008F4D94">
      <w:pPr>
        <w:rPr>
          <w:color w:val="0070C0"/>
        </w:rPr>
      </w:pPr>
    </w:p>
    <w:p w14:paraId="1E8798AC" w14:textId="77777777" w:rsidR="008F4D94" w:rsidRPr="00B26E21" w:rsidRDefault="008F4D94" w:rsidP="008F4D94">
      <w:pPr>
        <w:rPr>
          <w:color w:val="0070C0"/>
        </w:rPr>
      </w:pPr>
    </w:p>
    <w:p w14:paraId="52F8C8F6" w14:textId="77777777" w:rsidR="008F4D94" w:rsidRDefault="008F4D94" w:rsidP="008F4D94">
      <w:pPr>
        <w:rPr>
          <w:color w:val="0070C0"/>
        </w:rPr>
      </w:pPr>
    </w:p>
    <w:p w14:paraId="2D427456" w14:textId="77777777" w:rsidR="008F4D94" w:rsidRDefault="008F4D94" w:rsidP="008F4D94">
      <w:pPr>
        <w:pStyle w:val="Heading2"/>
      </w:pPr>
      <w:bookmarkStart w:id="499" w:name="_Toc183508020"/>
      <w:r>
        <w:t>5.40</w:t>
      </w:r>
      <w:r>
        <w:tab/>
        <w:t>CA_n1-n71-n77</w:t>
      </w:r>
      <w:bookmarkEnd w:id="499"/>
    </w:p>
    <w:p w14:paraId="6975E174" w14:textId="77777777" w:rsidR="008F4D94" w:rsidRDefault="008F4D94" w:rsidP="008F4D94">
      <w:pPr>
        <w:pStyle w:val="Heading3"/>
        <w:rPr>
          <w:rFonts w:cs="Arial"/>
          <w:szCs w:val="28"/>
          <w:lang w:val="en-US" w:eastAsia="zh-CN"/>
        </w:rPr>
      </w:pPr>
      <w:bookmarkStart w:id="500" w:name="_Toc183508021"/>
      <w:r>
        <w:t>5.40.1</w:t>
      </w:r>
      <w:r>
        <w:tab/>
      </w:r>
      <w:r>
        <w:rPr>
          <w:rFonts w:cs="Arial"/>
          <w:szCs w:val="28"/>
          <w:lang w:val="en-US" w:eastAsia="zh-CN"/>
        </w:rPr>
        <w:t>Common for 1 band UL and 2 bands UL CA</w:t>
      </w:r>
      <w:bookmarkEnd w:id="500"/>
    </w:p>
    <w:p w14:paraId="6A5713A7" w14:textId="77777777" w:rsidR="008F4D94" w:rsidRDefault="008F4D94" w:rsidP="008F4D94">
      <w:pPr>
        <w:pStyle w:val="Heading4"/>
      </w:pPr>
      <w:bookmarkStart w:id="501" w:name="_Toc183508022"/>
      <w:r>
        <w:t>5.40.1.1</w:t>
      </w:r>
      <w:r>
        <w:tab/>
      </w:r>
      <w:r>
        <w:rPr>
          <w:rFonts w:cs="Arial"/>
          <w:lang w:eastAsia="zh-CN"/>
        </w:rPr>
        <w:t>Operating bands for CA</w:t>
      </w:r>
      <w:bookmarkEnd w:id="501"/>
    </w:p>
    <w:p w14:paraId="2999D8D1" w14:textId="77777777" w:rsidR="008F4D94" w:rsidRDefault="008F4D94" w:rsidP="008F4D94">
      <w:pPr>
        <w:pStyle w:val="TH"/>
        <w:rPr>
          <w:lang w:val="en-US"/>
        </w:rPr>
      </w:pPr>
      <w:r>
        <w:rPr>
          <w:rFonts w:cs="Arial"/>
        </w:rPr>
        <w:t xml:space="preserve">Table </w:t>
      </w:r>
      <w:r>
        <w:rPr>
          <w:rFonts w:cs="Arial" w:hint="eastAsia"/>
          <w:lang w:val="en-US" w:eastAsia="zh-CN"/>
        </w:rPr>
        <w:t>5.40</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3FE25F9D"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1F9A07"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6D64B8A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4C0E0FF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5287D42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22B095E2"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7AF182"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0990028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74BD1FD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167BB3E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3362E748"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B72BC17"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2BA6B90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36148F4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4DC9021D"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51E3EE22"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44F79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27EEE3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12A18B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5A7B93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310166B8"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03363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3E7619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53CBA5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46972F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2A2161B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DCE69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n77</w:t>
            </w:r>
          </w:p>
        </w:tc>
        <w:tc>
          <w:tcPr>
            <w:tcW w:w="2760" w:type="dxa"/>
            <w:tcBorders>
              <w:top w:val="nil"/>
              <w:left w:val="nil"/>
              <w:bottom w:val="single" w:sz="4" w:space="0" w:color="auto"/>
              <w:right w:val="single" w:sz="4" w:space="0" w:color="auto"/>
            </w:tcBorders>
            <w:shd w:val="clear" w:color="auto" w:fill="auto"/>
            <w:vAlign w:val="center"/>
            <w:hideMark/>
          </w:tcPr>
          <w:p w14:paraId="12B03AF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2860" w:type="dxa"/>
            <w:tcBorders>
              <w:top w:val="nil"/>
              <w:left w:val="nil"/>
              <w:bottom w:val="single" w:sz="4" w:space="0" w:color="auto"/>
              <w:right w:val="single" w:sz="4" w:space="0" w:color="auto"/>
            </w:tcBorders>
            <w:shd w:val="clear" w:color="auto" w:fill="auto"/>
            <w:vAlign w:val="center"/>
            <w:hideMark/>
          </w:tcPr>
          <w:p w14:paraId="0DD3F0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1100" w:type="dxa"/>
            <w:tcBorders>
              <w:top w:val="nil"/>
              <w:left w:val="nil"/>
              <w:bottom w:val="single" w:sz="4" w:space="0" w:color="auto"/>
              <w:right w:val="single" w:sz="4" w:space="0" w:color="auto"/>
            </w:tcBorders>
            <w:shd w:val="clear" w:color="auto" w:fill="auto"/>
            <w:vAlign w:val="center"/>
            <w:hideMark/>
          </w:tcPr>
          <w:p w14:paraId="16BB4A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5DADF089" w14:textId="77777777" w:rsidR="008F4D94" w:rsidRDefault="008F4D94" w:rsidP="008F4D94">
      <w:pPr>
        <w:pStyle w:val="TH"/>
      </w:pPr>
    </w:p>
    <w:p w14:paraId="74F18FCF" w14:textId="77777777" w:rsidR="008F4D94" w:rsidRPr="005D2633" w:rsidRDefault="008F4D94" w:rsidP="008F4D94">
      <w:pPr>
        <w:pStyle w:val="Heading4"/>
        <w:rPr>
          <w:rFonts w:cs="Arial"/>
          <w:lang w:eastAsia="zh-CN"/>
        </w:rPr>
      </w:pPr>
      <w:bookmarkStart w:id="502" w:name="_Toc183508023"/>
      <w:r>
        <w:rPr>
          <w:rFonts w:cs="Arial"/>
          <w:lang w:eastAsia="zh-CN"/>
        </w:rPr>
        <w:t>5.40</w:t>
      </w:r>
      <w:r w:rsidRPr="005D2633">
        <w:rPr>
          <w:rFonts w:cs="Arial"/>
          <w:lang w:eastAsia="zh-CN"/>
        </w:rPr>
        <w:t>.1.2</w:t>
      </w:r>
      <w:r w:rsidRPr="005D2633">
        <w:rPr>
          <w:rFonts w:cs="Arial"/>
          <w:lang w:eastAsia="zh-CN"/>
        </w:rPr>
        <w:tab/>
      </w:r>
      <w:r>
        <w:rPr>
          <w:rFonts w:cs="Arial"/>
          <w:lang w:eastAsia="zh-CN"/>
        </w:rPr>
        <w:t>Channel bandwidths per operating band for CA</w:t>
      </w:r>
      <w:bookmarkEnd w:id="502"/>
    </w:p>
    <w:p w14:paraId="7226E27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567"/>
        <w:gridCol w:w="3811"/>
        <w:gridCol w:w="1360"/>
      </w:tblGrid>
      <w:tr w:rsidR="008F4D94" w14:paraId="5D192E98"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8CA1F22"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DD3FC71" w14:textId="77777777" w:rsidTr="006A46EC">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2A1D75DB" w14:textId="77777777" w:rsidR="008F4D94" w:rsidRDefault="008F4D94" w:rsidP="006A46EC">
            <w:pPr>
              <w:pStyle w:val="TAH"/>
              <w:rPr>
                <w:szCs w:val="18"/>
                <w:lang w:eastAsia="zh-CN"/>
              </w:rPr>
            </w:pPr>
            <w:r>
              <w:t>NR CA configuration</w:t>
            </w:r>
          </w:p>
        </w:tc>
        <w:tc>
          <w:tcPr>
            <w:tcW w:w="1984" w:type="dxa"/>
            <w:tcBorders>
              <w:left w:val="single" w:sz="4" w:space="0" w:color="auto"/>
              <w:bottom w:val="single" w:sz="4" w:space="0" w:color="auto"/>
              <w:right w:val="single" w:sz="4" w:space="0" w:color="auto"/>
            </w:tcBorders>
            <w:shd w:val="clear" w:color="auto" w:fill="auto"/>
            <w:vAlign w:val="center"/>
          </w:tcPr>
          <w:p w14:paraId="473F16F8"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567" w:type="dxa"/>
            <w:tcBorders>
              <w:left w:val="single" w:sz="4" w:space="0" w:color="auto"/>
              <w:right w:val="single" w:sz="4" w:space="0" w:color="auto"/>
            </w:tcBorders>
            <w:vAlign w:val="center"/>
          </w:tcPr>
          <w:p w14:paraId="5A60FBB6"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55A56A3B"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E92F9A" w14:textId="77777777" w:rsidR="008F4D94" w:rsidRDefault="008F4D94" w:rsidP="006A46EC">
            <w:pPr>
              <w:pStyle w:val="TAH"/>
              <w:rPr>
                <w:szCs w:val="18"/>
                <w:lang w:val="en-US" w:eastAsia="zh-CN"/>
              </w:rPr>
            </w:pPr>
            <w:r>
              <w:t>Bandwidth combination set</w:t>
            </w:r>
          </w:p>
        </w:tc>
      </w:tr>
      <w:tr w:rsidR="008F4D94" w14:paraId="28DDCA90"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68883831"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CA_n1A-n71A-n77A</w:t>
            </w:r>
          </w:p>
        </w:tc>
        <w:tc>
          <w:tcPr>
            <w:tcW w:w="1984" w:type="dxa"/>
            <w:tcBorders>
              <w:top w:val="single" w:sz="4" w:space="0" w:color="auto"/>
              <w:left w:val="single" w:sz="4" w:space="0" w:color="auto"/>
              <w:bottom w:val="nil"/>
              <w:right w:val="single" w:sz="4" w:space="0" w:color="auto"/>
            </w:tcBorders>
            <w:shd w:val="clear" w:color="auto" w:fill="auto"/>
            <w:vAlign w:val="center"/>
          </w:tcPr>
          <w:p w14:paraId="4CE09208" w14:textId="77777777" w:rsidR="008F4D94" w:rsidRPr="004906ED" w:rsidRDefault="008F4D94" w:rsidP="006A46EC">
            <w:pPr>
              <w:pStyle w:val="TAC"/>
              <w:rPr>
                <w:rFonts w:eastAsia="SimSun" w:cs="Arial"/>
                <w:szCs w:val="18"/>
                <w:lang w:val="en-US" w:eastAsia="zh-CN"/>
              </w:rPr>
            </w:pPr>
            <w:r w:rsidRPr="004906ED">
              <w:rPr>
                <w:rFonts w:eastAsia="SimSun" w:cs="Arial"/>
                <w:szCs w:val="18"/>
                <w:lang w:val="en-US" w:eastAsia="zh-CN"/>
              </w:rPr>
              <w:t>CA_n1A-n71A</w:t>
            </w:r>
          </w:p>
          <w:p w14:paraId="5E4F1BC4" w14:textId="77777777" w:rsidR="008F4D94" w:rsidRPr="004906ED" w:rsidRDefault="008F4D94" w:rsidP="006A46EC">
            <w:pPr>
              <w:pStyle w:val="TAC"/>
              <w:rPr>
                <w:rFonts w:eastAsia="SimSun" w:cs="Arial"/>
                <w:szCs w:val="18"/>
                <w:lang w:val="en-US" w:eastAsia="zh-CN"/>
              </w:rPr>
            </w:pPr>
            <w:r w:rsidRPr="004906ED">
              <w:rPr>
                <w:rFonts w:eastAsia="SimSun" w:cs="Arial"/>
                <w:szCs w:val="18"/>
                <w:lang w:val="en-US" w:eastAsia="zh-CN"/>
              </w:rPr>
              <w:t>CA_n1A-n77A</w:t>
            </w:r>
          </w:p>
          <w:p w14:paraId="1BE90665" w14:textId="77777777" w:rsidR="008F4D94" w:rsidRPr="00B00CBD" w:rsidRDefault="008F4D94" w:rsidP="006A46EC">
            <w:pPr>
              <w:pStyle w:val="TAC"/>
              <w:rPr>
                <w:rFonts w:eastAsia="SimSun" w:cs="Arial"/>
                <w:szCs w:val="18"/>
                <w:lang w:val="en-US" w:eastAsia="zh-CN"/>
              </w:rPr>
            </w:pPr>
            <w:r w:rsidRPr="004906ED">
              <w:rPr>
                <w:rFonts w:eastAsia="SimSun" w:cs="Arial"/>
                <w:szCs w:val="18"/>
                <w:lang w:val="en-US" w:eastAsia="zh-CN"/>
              </w:rPr>
              <w:t>CA_n71A-n77A</w:t>
            </w:r>
          </w:p>
        </w:tc>
        <w:tc>
          <w:tcPr>
            <w:tcW w:w="567" w:type="dxa"/>
            <w:tcBorders>
              <w:left w:val="single" w:sz="4" w:space="0" w:color="auto"/>
              <w:right w:val="single" w:sz="4" w:space="0" w:color="auto"/>
            </w:tcBorders>
            <w:vAlign w:val="center"/>
          </w:tcPr>
          <w:p w14:paraId="55A72283"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07E3E2EB"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left w:val="single" w:sz="4" w:space="0" w:color="auto"/>
              <w:bottom w:val="nil"/>
              <w:right w:val="single" w:sz="4" w:space="0" w:color="auto"/>
            </w:tcBorders>
            <w:shd w:val="clear" w:color="auto" w:fill="auto"/>
            <w:vAlign w:val="center"/>
          </w:tcPr>
          <w:p w14:paraId="4C85175B"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46F86237"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5FB0BB3F" w14:textId="77777777" w:rsidR="008F4D94" w:rsidRPr="00B00CBD" w:rsidRDefault="008F4D94" w:rsidP="006A46EC">
            <w:pPr>
              <w:pStyle w:val="TAC"/>
              <w:rPr>
                <w:rFonts w:cs="Arial"/>
                <w:szCs w:val="18"/>
                <w:lang w:val="en-US" w:eastAsia="zh-CN"/>
              </w:rPr>
            </w:pPr>
          </w:p>
        </w:tc>
        <w:tc>
          <w:tcPr>
            <w:tcW w:w="1984" w:type="dxa"/>
            <w:tcBorders>
              <w:top w:val="nil"/>
              <w:left w:val="single" w:sz="4" w:space="0" w:color="auto"/>
              <w:bottom w:val="nil"/>
              <w:right w:val="single" w:sz="4" w:space="0" w:color="auto"/>
            </w:tcBorders>
            <w:shd w:val="clear" w:color="auto" w:fill="auto"/>
            <w:vAlign w:val="center"/>
          </w:tcPr>
          <w:p w14:paraId="1A0C3DED" w14:textId="77777777" w:rsidR="008F4D94" w:rsidRPr="00B00CBD" w:rsidRDefault="008F4D94" w:rsidP="006A46EC">
            <w:pPr>
              <w:pStyle w:val="TAC"/>
              <w:rPr>
                <w:rFonts w:cs="Arial"/>
                <w:szCs w:val="18"/>
                <w:lang w:val="en-US" w:eastAsia="zh-CN"/>
              </w:rPr>
            </w:pPr>
          </w:p>
        </w:tc>
        <w:tc>
          <w:tcPr>
            <w:tcW w:w="567" w:type="dxa"/>
            <w:tcBorders>
              <w:left w:val="single" w:sz="4" w:space="0" w:color="auto"/>
              <w:right w:val="single" w:sz="4" w:space="0" w:color="auto"/>
            </w:tcBorders>
            <w:vAlign w:val="center"/>
          </w:tcPr>
          <w:p w14:paraId="62B05F00" w14:textId="77777777" w:rsidR="008F4D94" w:rsidRPr="00B00CBD"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23395BCB"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6A833796" w14:textId="77777777" w:rsidR="008F4D94" w:rsidRPr="00B00CBD" w:rsidRDefault="008F4D94" w:rsidP="006A46EC">
            <w:pPr>
              <w:pStyle w:val="TAC"/>
              <w:rPr>
                <w:rFonts w:cs="Arial"/>
                <w:szCs w:val="18"/>
                <w:lang w:val="en-US" w:eastAsia="zh-CN"/>
              </w:rPr>
            </w:pPr>
          </w:p>
        </w:tc>
      </w:tr>
      <w:tr w:rsidR="008F4D94" w14:paraId="761DFE77"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41DCA0F6" w14:textId="77777777" w:rsidR="008F4D94" w:rsidRPr="00B00CBD" w:rsidRDefault="008F4D94" w:rsidP="006A46EC">
            <w:pPr>
              <w:pStyle w:val="TAC"/>
              <w:rPr>
                <w:rFonts w:cs="Arial"/>
                <w:szCs w:val="18"/>
                <w:lang w:val="en-US" w:eastAsia="zh-CN"/>
              </w:rPr>
            </w:pPr>
          </w:p>
        </w:tc>
        <w:tc>
          <w:tcPr>
            <w:tcW w:w="1984" w:type="dxa"/>
            <w:tcBorders>
              <w:top w:val="nil"/>
              <w:left w:val="single" w:sz="4" w:space="0" w:color="auto"/>
              <w:bottom w:val="single" w:sz="4" w:space="0" w:color="auto"/>
              <w:right w:val="single" w:sz="4" w:space="0" w:color="auto"/>
            </w:tcBorders>
            <w:shd w:val="clear" w:color="auto" w:fill="auto"/>
            <w:vAlign w:val="center"/>
          </w:tcPr>
          <w:p w14:paraId="4817D40F" w14:textId="77777777" w:rsidR="008F4D94" w:rsidRPr="00B00CBD" w:rsidRDefault="008F4D94" w:rsidP="006A46EC">
            <w:pPr>
              <w:pStyle w:val="TAC"/>
              <w:rPr>
                <w:rFonts w:cs="Arial"/>
                <w:szCs w:val="18"/>
                <w:lang w:val="en-US" w:eastAsia="zh-CN"/>
              </w:rPr>
            </w:pPr>
          </w:p>
        </w:tc>
        <w:tc>
          <w:tcPr>
            <w:tcW w:w="567" w:type="dxa"/>
            <w:tcBorders>
              <w:left w:val="single" w:sz="4" w:space="0" w:color="auto"/>
              <w:bottom w:val="single" w:sz="4" w:space="0" w:color="auto"/>
              <w:right w:val="single" w:sz="4" w:space="0" w:color="auto"/>
            </w:tcBorders>
            <w:vAlign w:val="center"/>
          </w:tcPr>
          <w:p w14:paraId="552F235B" w14:textId="77777777" w:rsidR="008F4D94" w:rsidRDefault="008F4D94" w:rsidP="006A46EC">
            <w:pPr>
              <w:pStyle w:val="TAC"/>
              <w:rPr>
                <w:rFonts w:cs="Arial"/>
                <w:szCs w:val="18"/>
                <w:lang w:val="en-US" w:eastAsia="zh-CN"/>
              </w:rPr>
            </w:pPr>
            <w:r>
              <w:rPr>
                <w:rFonts w:cs="Arial"/>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0C6C4715"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4906ED">
              <w:rPr>
                <w:rFonts w:ascii="Arial" w:eastAsia="SimSun" w:hAnsi="Arial" w:cs="Arial"/>
                <w:sz w:val="18"/>
                <w:szCs w:val="18"/>
                <w:lang w:val="en-US" w:eastAsia="zh-CN" w:bidi="ar"/>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FAF1F" w14:textId="77777777" w:rsidR="008F4D94" w:rsidRPr="00B00CBD" w:rsidRDefault="008F4D94" w:rsidP="006A46EC">
            <w:pPr>
              <w:pStyle w:val="TAC"/>
              <w:rPr>
                <w:rFonts w:cs="Arial"/>
                <w:szCs w:val="18"/>
                <w:lang w:val="en-US" w:eastAsia="zh-CN"/>
              </w:rPr>
            </w:pPr>
          </w:p>
        </w:tc>
      </w:tr>
      <w:tr w:rsidR="008F4D94" w14:paraId="67380205"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77B822FF" w14:textId="77777777" w:rsidR="008F4D94" w:rsidRPr="00B00CBD" w:rsidRDefault="008F4D94" w:rsidP="006A46EC">
            <w:pPr>
              <w:pStyle w:val="TAC"/>
              <w:rPr>
                <w:rFonts w:cs="Arial"/>
                <w:szCs w:val="18"/>
                <w:lang w:val="en-US" w:eastAsia="zh-CN"/>
              </w:rPr>
            </w:pPr>
            <w:r>
              <w:rPr>
                <w:rFonts w:eastAsia="SimSun" w:cs="Arial"/>
                <w:szCs w:val="18"/>
                <w:lang w:val="en-US" w:eastAsia="zh-CN"/>
              </w:rPr>
              <w:t>CA_n1A-n71A-n77(2A)</w:t>
            </w:r>
          </w:p>
        </w:tc>
        <w:tc>
          <w:tcPr>
            <w:tcW w:w="1984" w:type="dxa"/>
            <w:tcBorders>
              <w:top w:val="single" w:sz="4" w:space="0" w:color="auto"/>
              <w:left w:val="single" w:sz="4" w:space="0" w:color="auto"/>
              <w:bottom w:val="nil"/>
              <w:right w:val="single" w:sz="4" w:space="0" w:color="auto"/>
            </w:tcBorders>
            <w:shd w:val="clear" w:color="auto" w:fill="auto"/>
            <w:vAlign w:val="center"/>
          </w:tcPr>
          <w:p w14:paraId="6E2395EF" w14:textId="77777777" w:rsidR="008F4D94" w:rsidRPr="004906ED" w:rsidRDefault="008F4D94" w:rsidP="006A46EC">
            <w:pPr>
              <w:pStyle w:val="TAC"/>
              <w:rPr>
                <w:rFonts w:cs="Arial"/>
                <w:szCs w:val="18"/>
                <w:lang w:val="en-US" w:eastAsia="zh-CN"/>
              </w:rPr>
            </w:pPr>
            <w:r w:rsidRPr="004906ED">
              <w:rPr>
                <w:rFonts w:cs="Arial"/>
                <w:szCs w:val="18"/>
                <w:lang w:val="en-US" w:eastAsia="zh-CN"/>
              </w:rPr>
              <w:t>CA_n1A-n71A</w:t>
            </w:r>
          </w:p>
          <w:p w14:paraId="663BD10E" w14:textId="77777777" w:rsidR="008F4D94" w:rsidRPr="004906ED" w:rsidRDefault="008F4D94" w:rsidP="006A46EC">
            <w:pPr>
              <w:pStyle w:val="TAC"/>
              <w:rPr>
                <w:rFonts w:cs="Arial"/>
                <w:szCs w:val="18"/>
                <w:lang w:val="en-US" w:eastAsia="zh-CN"/>
              </w:rPr>
            </w:pPr>
            <w:r w:rsidRPr="004906ED">
              <w:rPr>
                <w:rFonts w:cs="Arial"/>
                <w:szCs w:val="18"/>
                <w:lang w:val="en-US" w:eastAsia="zh-CN"/>
              </w:rPr>
              <w:t>CA_n1A-n77A</w:t>
            </w:r>
          </w:p>
          <w:p w14:paraId="1FD00132" w14:textId="77777777" w:rsidR="008F4D94" w:rsidRPr="00B00CBD" w:rsidRDefault="008F4D94" w:rsidP="006A46EC">
            <w:pPr>
              <w:pStyle w:val="TAC"/>
              <w:rPr>
                <w:rFonts w:cs="Arial"/>
                <w:szCs w:val="18"/>
                <w:lang w:val="en-US" w:eastAsia="zh-CN"/>
              </w:rPr>
            </w:pPr>
            <w:r w:rsidRPr="004906ED">
              <w:rPr>
                <w:rFonts w:cs="Arial"/>
                <w:szCs w:val="18"/>
                <w:lang w:val="en-US" w:eastAsia="zh-CN"/>
              </w:rPr>
              <w:t>CA_n71A-n77A</w:t>
            </w:r>
          </w:p>
        </w:tc>
        <w:tc>
          <w:tcPr>
            <w:tcW w:w="567" w:type="dxa"/>
            <w:tcBorders>
              <w:top w:val="single" w:sz="4" w:space="0" w:color="auto"/>
              <w:left w:val="single" w:sz="4" w:space="0" w:color="auto"/>
              <w:right w:val="single" w:sz="4" w:space="0" w:color="auto"/>
            </w:tcBorders>
            <w:vAlign w:val="center"/>
          </w:tcPr>
          <w:p w14:paraId="09CA9F5A" w14:textId="77777777" w:rsidR="008F4D94"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3D4FFE69"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FDD42"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173A78C6"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6AB259DF" w14:textId="77777777" w:rsidR="008F4D94" w:rsidRPr="00B00CBD" w:rsidRDefault="008F4D94" w:rsidP="006A46EC">
            <w:pPr>
              <w:pStyle w:val="TAC"/>
              <w:rPr>
                <w:rFonts w:cs="Arial"/>
                <w:szCs w:val="18"/>
                <w:lang w:val="en-US" w:eastAsia="zh-CN"/>
              </w:rPr>
            </w:pPr>
          </w:p>
        </w:tc>
        <w:tc>
          <w:tcPr>
            <w:tcW w:w="1984" w:type="dxa"/>
            <w:tcBorders>
              <w:top w:val="nil"/>
              <w:left w:val="single" w:sz="4" w:space="0" w:color="auto"/>
              <w:bottom w:val="nil"/>
              <w:right w:val="single" w:sz="4" w:space="0" w:color="auto"/>
            </w:tcBorders>
            <w:shd w:val="clear" w:color="auto" w:fill="auto"/>
            <w:vAlign w:val="center"/>
          </w:tcPr>
          <w:p w14:paraId="572EBAF8" w14:textId="77777777" w:rsidR="008F4D94" w:rsidRPr="00B00CBD" w:rsidRDefault="008F4D94" w:rsidP="006A46EC">
            <w:pPr>
              <w:pStyle w:val="TAC"/>
              <w:rPr>
                <w:rFonts w:cs="Arial"/>
                <w:szCs w:val="18"/>
                <w:lang w:val="en-US" w:eastAsia="zh-CN"/>
              </w:rPr>
            </w:pPr>
          </w:p>
        </w:tc>
        <w:tc>
          <w:tcPr>
            <w:tcW w:w="567" w:type="dxa"/>
            <w:tcBorders>
              <w:left w:val="single" w:sz="4" w:space="0" w:color="auto"/>
              <w:right w:val="single" w:sz="4" w:space="0" w:color="auto"/>
            </w:tcBorders>
            <w:vAlign w:val="center"/>
          </w:tcPr>
          <w:p w14:paraId="36C798B5"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223A1EB7"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2AB9067B" w14:textId="77777777" w:rsidR="008F4D94" w:rsidRPr="00B00CBD" w:rsidRDefault="008F4D94" w:rsidP="006A46EC">
            <w:pPr>
              <w:pStyle w:val="TAC"/>
              <w:rPr>
                <w:rFonts w:cs="Arial"/>
                <w:szCs w:val="18"/>
                <w:lang w:val="en-US" w:eastAsia="zh-CN"/>
              </w:rPr>
            </w:pPr>
          </w:p>
        </w:tc>
      </w:tr>
      <w:tr w:rsidR="008F4D94" w14:paraId="38E1FFF7"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39380079" w14:textId="77777777" w:rsidR="008F4D94" w:rsidRPr="00B00CBD" w:rsidRDefault="008F4D94" w:rsidP="006A46EC">
            <w:pPr>
              <w:pStyle w:val="TAC"/>
              <w:rPr>
                <w:rFonts w:cs="Arial"/>
                <w:szCs w:val="18"/>
                <w:lang w:val="en-US" w:eastAsia="zh-CN"/>
              </w:rPr>
            </w:pPr>
          </w:p>
        </w:tc>
        <w:tc>
          <w:tcPr>
            <w:tcW w:w="1984" w:type="dxa"/>
            <w:tcBorders>
              <w:top w:val="nil"/>
              <w:left w:val="single" w:sz="4" w:space="0" w:color="auto"/>
              <w:bottom w:val="single" w:sz="4" w:space="0" w:color="auto"/>
              <w:right w:val="single" w:sz="4" w:space="0" w:color="auto"/>
            </w:tcBorders>
            <w:shd w:val="clear" w:color="auto" w:fill="auto"/>
            <w:vAlign w:val="center"/>
          </w:tcPr>
          <w:p w14:paraId="3476F2CE" w14:textId="77777777" w:rsidR="008F4D94" w:rsidRPr="00B00CBD" w:rsidRDefault="008F4D94" w:rsidP="006A46EC">
            <w:pPr>
              <w:pStyle w:val="TAC"/>
              <w:rPr>
                <w:rFonts w:cs="Arial"/>
                <w:szCs w:val="18"/>
                <w:lang w:val="en-US" w:eastAsia="zh-CN"/>
              </w:rPr>
            </w:pPr>
          </w:p>
        </w:tc>
        <w:tc>
          <w:tcPr>
            <w:tcW w:w="567" w:type="dxa"/>
            <w:tcBorders>
              <w:left w:val="single" w:sz="4" w:space="0" w:color="auto"/>
              <w:right w:val="single" w:sz="4" w:space="0" w:color="auto"/>
            </w:tcBorders>
            <w:vAlign w:val="center"/>
          </w:tcPr>
          <w:p w14:paraId="524DA24D" w14:textId="77777777" w:rsidR="008F4D94" w:rsidRDefault="008F4D94" w:rsidP="006A46EC">
            <w:pPr>
              <w:pStyle w:val="TAC"/>
              <w:rPr>
                <w:rFonts w:cs="Arial"/>
                <w:szCs w:val="18"/>
                <w:lang w:val="en-US" w:eastAsia="zh-CN"/>
              </w:rPr>
            </w:pPr>
            <w:r>
              <w:rPr>
                <w:rFonts w:cs="Arial"/>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0758392B"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5EE40" w14:textId="77777777" w:rsidR="008F4D94" w:rsidRPr="00B00CBD" w:rsidRDefault="008F4D94" w:rsidP="006A46EC">
            <w:pPr>
              <w:pStyle w:val="TAC"/>
              <w:rPr>
                <w:rFonts w:cs="Arial"/>
                <w:szCs w:val="18"/>
                <w:lang w:val="en-US" w:eastAsia="zh-CN"/>
              </w:rPr>
            </w:pPr>
          </w:p>
        </w:tc>
      </w:tr>
    </w:tbl>
    <w:p w14:paraId="51258417" w14:textId="77777777" w:rsidR="008F4D94" w:rsidRDefault="008F4D94" w:rsidP="008F4D94">
      <w:pPr>
        <w:pStyle w:val="Heading4"/>
        <w:rPr>
          <w:rFonts w:cs="Arial"/>
          <w:szCs w:val="22"/>
          <w:lang w:val="en-US" w:eastAsia="zh-CN"/>
        </w:rPr>
      </w:pPr>
      <w:bookmarkStart w:id="503" w:name="_Toc183508024"/>
      <w:r>
        <w:rPr>
          <w:rFonts w:cs="Arial"/>
          <w:lang w:eastAsia="zh-CN"/>
        </w:rPr>
        <w:t>5.40</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03"/>
    </w:p>
    <w:p w14:paraId="27494CA2"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-n71</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CA_n1-n78-n105 and are given in the tables below.</w:t>
      </w:r>
    </w:p>
    <w:p w14:paraId="420DBA5E" w14:textId="77777777" w:rsidR="008F4D94" w:rsidRDefault="008F4D94" w:rsidP="008F4D94">
      <w:pPr>
        <w:pStyle w:val="TH"/>
      </w:pPr>
      <w:r>
        <w:t xml:space="preserve">Table </w:t>
      </w:r>
      <w:r>
        <w:rPr>
          <w:rFonts w:hint="eastAsia"/>
          <w:lang w:val="en-US" w:eastAsia="zh-CN"/>
        </w:rPr>
        <w:t>5.40</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47817CC5"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B387FC"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39748E3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74EC00BD"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4D9C7DC3"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079186C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236E34D"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1CE556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CA_n1-n71-n77</w:t>
            </w:r>
          </w:p>
        </w:tc>
        <w:tc>
          <w:tcPr>
            <w:tcW w:w="1940" w:type="dxa"/>
            <w:tcBorders>
              <w:top w:val="nil"/>
              <w:left w:val="nil"/>
              <w:bottom w:val="single" w:sz="4" w:space="0" w:color="auto"/>
              <w:right w:val="single" w:sz="4" w:space="0" w:color="auto"/>
            </w:tcBorders>
            <w:shd w:val="clear" w:color="auto" w:fill="auto"/>
            <w:vAlign w:val="center"/>
            <w:hideMark/>
          </w:tcPr>
          <w:p w14:paraId="252CF416" w14:textId="77777777" w:rsidR="008F4D94" w:rsidRPr="002F0165" w:rsidRDefault="008F4D94" w:rsidP="006A46EC">
            <w:pPr>
              <w:jc w:val="center"/>
              <w:rPr>
                <w:rFonts w:ascii="Arial" w:hAnsi="Arial" w:cs="Arial"/>
                <w:color w:val="000000"/>
                <w:sz w:val="18"/>
                <w:szCs w:val="18"/>
              </w:rPr>
            </w:pPr>
            <w:r w:rsidRPr="002F0165">
              <w:rPr>
                <w:rFonts w:ascii="Arial" w:hAnsi="Arial" w:cs="Arial"/>
                <w:color w:val="000000" w:themeColor="text1"/>
                <w:sz w:val="18"/>
                <w:szCs w:val="18"/>
                <w:lang w:val="en-US" w:eastAsia="zh-CN"/>
              </w:rPr>
              <w:t>0.3</w:t>
            </w:r>
          </w:p>
        </w:tc>
        <w:tc>
          <w:tcPr>
            <w:tcW w:w="1820" w:type="dxa"/>
            <w:tcBorders>
              <w:top w:val="nil"/>
              <w:left w:val="nil"/>
              <w:bottom w:val="single" w:sz="4" w:space="0" w:color="auto"/>
              <w:right w:val="single" w:sz="4" w:space="0" w:color="auto"/>
            </w:tcBorders>
            <w:shd w:val="clear" w:color="auto" w:fill="auto"/>
            <w:vAlign w:val="center"/>
            <w:hideMark/>
          </w:tcPr>
          <w:p w14:paraId="489CAC3C" w14:textId="77777777" w:rsidR="008F4D94" w:rsidRPr="002F0165" w:rsidRDefault="008F4D94" w:rsidP="006A46EC">
            <w:pPr>
              <w:jc w:val="center"/>
              <w:rPr>
                <w:rFonts w:ascii="Arial" w:hAnsi="Arial" w:cs="Arial"/>
                <w:color w:val="000000"/>
                <w:sz w:val="18"/>
                <w:szCs w:val="18"/>
              </w:rPr>
            </w:pPr>
            <w:r w:rsidRPr="002F0165">
              <w:rPr>
                <w:rFonts w:ascii="Arial" w:hAnsi="Arial" w:cs="Arial"/>
                <w:color w:val="000000" w:themeColor="text1"/>
                <w:sz w:val="18"/>
                <w:szCs w:val="18"/>
                <w:lang w:val="en-US" w:eastAsia="zh-CN"/>
              </w:rPr>
              <w:t>0.6</w:t>
            </w:r>
          </w:p>
        </w:tc>
        <w:tc>
          <w:tcPr>
            <w:tcW w:w="2080" w:type="dxa"/>
            <w:tcBorders>
              <w:top w:val="nil"/>
              <w:left w:val="nil"/>
              <w:bottom w:val="single" w:sz="4" w:space="0" w:color="auto"/>
              <w:right w:val="single" w:sz="4" w:space="0" w:color="auto"/>
            </w:tcBorders>
            <w:shd w:val="clear" w:color="auto" w:fill="auto"/>
            <w:vAlign w:val="center"/>
            <w:hideMark/>
          </w:tcPr>
          <w:p w14:paraId="3D885523" w14:textId="77777777" w:rsidR="008F4D94" w:rsidRPr="002F0165" w:rsidRDefault="008F4D94" w:rsidP="006A46EC">
            <w:pPr>
              <w:jc w:val="center"/>
              <w:rPr>
                <w:rFonts w:ascii="Arial" w:hAnsi="Arial" w:cs="Arial"/>
                <w:color w:val="000000"/>
                <w:sz w:val="18"/>
                <w:szCs w:val="18"/>
              </w:rPr>
            </w:pPr>
            <w:r w:rsidRPr="002F0165">
              <w:rPr>
                <w:rFonts w:ascii="Arial" w:hAnsi="Arial" w:cs="Arial"/>
                <w:color w:val="000000" w:themeColor="text1"/>
                <w:sz w:val="18"/>
                <w:szCs w:val="18"/>
                <w:lang w:val="en-US" w:eastAsia="zh-CN"/>
              </w:rPr>
              <w:t>0.8</w:t>
            </w:r>
          </w:p>
        </w:tc>
      </w:tr>
      <w:tr w:rsidR="008F4D94" w14:paraId="607D79D6"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EBAD4AA"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48B7FF27" w14:textId="77777777" w:rsidR="008F4D94" w:rsidRDefault="008F4D94" w:rsidP="008F4D94">
      <w:pPr>
        <w:pStyle w:val="TH"/>
        <w:spacing w:before="120" w:after="120"/>
        <w:rPr>
          <w:lang w:eastAsia="zh-CN"/>
        </w:rPr>
      </w:pPr>
      <w:r>
        <w:t xml:space="preserve">Table </w:t>
      </w:r>
      <w:r>
        <w:rPr>
          <w:lang w:val="en-US" w:eastAsia="zh-CN"/>
        </w:rPr>
        <w:t>5.40.1.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41A7D93D"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C45109"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6765A64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EBC45D1"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F45D9E4"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15C4ECC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069A155"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7CF2D4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CA_n1-n71-n77</w:t>
            </w:r>
          </w:p>
        </w:tc>
        <w:tc>
          <w:tcPr>
            <w:tcW w:w="2040" w:type="dxa"/>
            <w:tcBorders>
              <w:top w:val="nil"/>
              <w:left w:val="nil"/>
              <w:bottom w:val="single" w:sz="4" w:space="0" w:color="auto"/>
              <w:right w:val="single" w:sz="4" w:space="0" w:color="auto"/>
            </w:tcBorders>
            <w:shd w:val="clear" w:color="auto" w:fill="auto"/>
            <w:vAlign w:val="center"/>
            <w:hideMark/>
          </w:tcPr>
          <w:p w14:paraId="4207F7A5" w14:textId="77777777" w:rsidR="008F4D94" w:rsidRPr="002F0165" w:rsidRDefault="008F4D94" w:rsidP="006A46EC">
            <w:pPr>
              <w:jc w:val="center"/>
              <w:rPr>
                <w:rFonts w:ascii="Arial" w:hAnsi="Arial" w:cs="Arial"/>
                <w:color w:val="000000"/>
                <w:sz w:val="18"/>
                <w:szCs w:val="18"/>
              </w:rPr>
            </w:pPr>
            <w:r w:rsidRPr="002F0165">
              <w:rPr>
                <w:rFonts w:ascii="Arial" w:eastAsia="DengXian" w:hAnsi="Arial" w:cs="Arial"/>
                <w:color w:val="000000" w:themeColor="text1"/>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46B45766" w14:textId="77777777" w:rsidR="008F4D94" w:rsidRPr="002F0165" w:rsidRDefault="008F4D94" w:rsidP="006A46EC">
            <w:pPr>
              <w:jc w:val="center"/>
              <w:rPr>
                <w:rFonts w:ascii="Arial" w:hAnsi="Arial" w:cs="Arial"/>
                <w:color w:val="000000"/>
                <w:sz w:val="18"/>
                <w:szCs w:val="18"/>
              </w:rPr>
            </w:pPr>
            <w:r w:rsidRPr="002F0165">
              <w:rPr>
                <w:rFonts w:ascii="Arial" w:eastAsia="DengXian" w:hAnsi="Arial" w:cs="Arial"/>
                <w:color w:val="000000" w:themeColor="text1"/>
                <w:sz w:val="18"/>
                <w:szCs w:val="18"/>
                <w:lang w:eastAsia="zh-CN"/>
              </w:rPr>
              <w:t>0.2</w:t>
            </w:r>
          </w:p>
        </w:tc>
        <w:tc>
          <w:tcPr>
            <w:tcW w:w="2100" w:type="dxa"/>
            <w:tcBorders>
              <w:top w:val="nil"/>
              <w:left w:val="nil"/>
              <w:bottom w:val="single" w:sz="4" w:space="0" w:color="auto"/>
              <w:right w:val="single" w:sz="4" w:space="0" w:color="auto"/>
            </w:tcBorders>
            <w:shd w:val="clear" w:color="auto" w:fill="auto"/>
            <w:vAlign w:val="center"/>
            <w:hideMark/>
          </w:tcPr>
          <w:p w14:paraId="0F89B175" w14:textId="77777777" w:rsidR="008F4D94" w:rsidRPr="002F0165" w:rsidRDefault="008F4D94" w:rsidP="006A46EC">
            <w:pPr>
              <w:jc w:val="center"/>
              <w:rPr>
                <w:rFonts w:ascii="Arial" w:hAnsi="Arial" w:cs="Arial"/>
                <w:color w:val="000000"/>
                <w:sz w:val="18"/>
                <w:szCs w:val="18"/>
              </w:rPr>
            </w:pPr>
            <w:r w:rsidRPr="002F0165">
              <w:rPr>
                <w:rFonts w:ascii="Arial" w:eastAsia="DengXian" w:hAnsi="Arial" w:cs="Arial"/>
                <w:color w:val="000000" w:themeColor="text1"/>
                <w:sz w:val="18"/>
                <w:szCs w:val="18"/>
                <w:lang w:eastAsia="zh-CN"/>
              </w:rPr>
              <w:t>0.5</w:t>
            </w:r>
          </w:p>
        </w:tc>
      </w:tr>
      <w:tr w:rsidR="008F4D94" w14:paraId="5C7BD76A"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F5F0CD3"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1603D268" w14:textId="77777777" w:rsidR="008F4D94" w:rsidRPr="005D2633" w:rsidRDefault="008F4D94" w:rsidP="008F4D94">
      <w:pPr>
        <w:pStyle w:val="Heading3"/>
        <w:rPr>
          <w:rFonts w:cs="Arial"/>
          <w:szCs w:val="28"/>
          <w:lang w:val="en-US" w:eastAsia="zh-CN"/>
        </w:rPr>
      </w:pPr>
      <w:bookmarkStart w:id="504" w:name="_Toc183508025"/>
      <w:r>
        <w:rPr>
          <w:rFonts w:cs="Arial"/>
          <w:szCs w:val="28"/>
          <w:lang w:val="en-US" w:eastAsia="zh-CN"/>
        </w:rPr>
        <w:t>5.40</w:t>
      </w:r>
      <w:r w:rsidRPr="005D2633">
        <w:rPr>
          <w:rFonts w:cs="Arial"/>
          <w:szCs w:val="28"/>
          <w:lang w:val="en-US" w:eastAsia="zh-CN"/>
        </w:rPr>
        <w:t>.2</w:t>
      </w:r>
      <w:r w:rsidRPr="005D2633">
        <w:rPr>
          <w:rFonts w:cs="Arial"/>
          <w:szCs w:val="28"/>
          <w:lang w:val="en-US" w:eastAsia="zh-CN"/>
        </w:rPr>
        <w:tab/>
        <w:t>Specific for 2 bands UL CA</w:t>
      </w:r>
      <w:bookmarkEnd w:id="504"/>
    </w:p>
    <w:p w14:paraId="2BAB8B8A" w14:textId="77777777" w:rsidR="008F4D94" w:rsidRPr="00140BB6" w:rsidRDefault="008F4D94" w:rsidP="008F4D94">
      <w:pPr>
        <w:pStyle w:val="Heading4"/>
      </w:pPr>
      <w:bookmarkStart w:id="505" w:name="_Toc183508026"/>
      <w:r>
        <w:t>5.40</w:t>
      </w:r>
      <w:r w:rsidRPr="00140BB6">
        <w:t>.2.1</w:t>
      </w:r>
      <w:r w:rsidRPr="00140BB6">
        <w:tab/>
        <w:t>UE co-existence studies</w:t>
      </w:r>
      <w:bookmarkEnd w:id="505"/>
    </w:p>
    <w:p w14:paraId="6F1509F7" w14:textId="77777777" w:rsidR="008F4D94" w:rsidRPr="00242348" w:rsidRDefault="008F4D94" w:rsidP="008F4D94">
      <w:pPr>
        <w:pStyle w:val="Heading5"/>
        <w:rPr>
          <w:snapToGrid w:val="0"/>
        </w:rPr>
      </w:pPr>
      <w:bookmarkStart w:id="506" w:name="_Toc183508027"/>
      <w:r>
        <w:rPr>
          <w:rFonts w:hint="eastAsia"/>
          <w:snapToGrid w:val="0"/>
        </w:rPr>
        <w:t>5.40</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06"/>
    </w:p>
    <w:p w14:paraId="152C4AF5"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5.40</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5F446727"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60678730"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62E50"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5F9BA98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1C35A2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E67BB7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C9021A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4C66E84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BA2AE1"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0BEF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FFF35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CB92A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A4D4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C4F885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EA06E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71758E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1317 - 1222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5B999D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2583 - 2678</w:t>
            </w:r>
          </w:p>
        </w:tc>
      </w:tr>
      <w:tr w:rsidR="008F4D94" w14:paraId="55330710"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2F985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6F487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DFEBB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07299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7B03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C4C3B8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A2D77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F30C43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3142 - 3297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CE4B0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654 - 524</w:t>
            </w:r>
          </w:p>
        </w:tc>
      </w:tr>
      <w:tr w:rsidR="008F4D94" w14:paraId="182D0584"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394CE2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EB4E6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FFDC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CCD7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859E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203752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39626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E8023B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4503 - 4658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4E7F73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3246 - 3376</w:t>
            </w:r>
          </w:p>
        </w:tc>
      </w:tr>
      <w:tr w:rsidR="008F4D94" w14:paraId="3D44FDA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B2759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E57126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D6ACC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52A4E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21A8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1BA7BBA"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AC4ECC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FBB923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5062 - 5277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9E5034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9 - 174</w:t>
            </w:r>
          </w:p>
        </w:tc>
      </w:tr>
      <w:tr w:rsidR="008F4D94" w14:paraId="2FB5B6BC"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29615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08921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7E92A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713DA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392A59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930290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7A1FBF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2444 - 2634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C4CA640" w14:textId="77777777" w:rsidR="008F4D94" w:rsidRDefault="008F4D94" w:rsidP="006A46EC">
            <w:pPr>
              <w:rPr>
                <w:rFonts w:ascii="Arial" w:hAnsi="Arial" w:cs="Arial"/>
                <w:color w:val="000000"/>
                <w:sz w:val="18"/>
                <w:szCs w:val="18"/>
              </w:rPr>
            </w:pPr>
          </w:p>
        </w:tc>
      </w:tr>
      <w:tr w:rsidR="008F4D94" w14:paraId="271A7D2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E852F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AC4EE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EF6A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C967E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A34F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0BBF71C"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4120C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394698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6423 - 6638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FA1796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3909 - 4074</w:t>
            </w:r>
          </w:p>
        </w:tc>
      </w:tr>
      <w:tr w:rsidR="008F4D94" w14:paraId="38D51B9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039C9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39B98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347F2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A31F0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5633B5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8F68C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2B2C7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5166 - 5356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F9F17DD" w14:textId="77777777" w:rsidR="008F4D94" w:rsidRDefault="008F4D94" w:rsidP="006A46EC">
            <w:pPr>
              <w:rPr>
                <w:rFonts w:ascii="Arial" w:hAnsi="Arial" w:cs="Arial"/>
                <w:color w:val="000000"/>
                <w:sz w:val="18"/>
                <w:szCs w:val="18"/>
              </w:rPr>
            </w:pPr>
          </w:p>
        </w:tc>
      </w:tr>
      <w:tr w:rsidR="008F4D94" w14:paraId="0CFE356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AE98D4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CDE51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7EF8A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BB25BD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7A904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AB28C03"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53BE6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ABC7D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872 - 672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C2CB89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7257 - 6982</w:t>
            </w:r>
          </w:p>
        </w:tc>
      </w:tr>
      <w:tr w:rsidR="008F4D94" w14:paraId="04305BA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B2456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81D52F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80594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91305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C20B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B7BE5B2"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E39F26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01481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1746 - 1971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A8B0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4614 - 4364</w:t>
            </w:r>
          </w:p>
        </w:tc>
      </w:tr>
      <w:tr w:rsidR="008F4D94" w14:paraId="015AE1F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B27C9B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07222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59361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213BA6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E2802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29FE98"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69C529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61967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4572 - 4772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794A27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8343 - 8618</w:t>
            </w:r>
          </w:p>
        </w:tc>
      </w:tr>
      <w:tr w:rsidR="008F4D94" w14:paraId="7B45952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18EE5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7D3F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CFBCE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3E37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E834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36CB2B9"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78627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0676DE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5829 - 6054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EF8FC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7086 - 7336</w:t>
            </w:r>
          </w:p>
        </w:tc>
      </w:tr>
      <w:tr w:rsidR="008F4D94" w14:paraId="45D3F26E"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11115D"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F083109" w14:textId="77777777" w:rsidR="008F4D94" w:rsidRDefault="008F4D94" w:rsidP="008F4D94">
      <w:pPr>
        <w:pStyle w:val="TH"/>
        <w:rPr>
          <w:rFonts w:eastAsia="MS Mincho"/>
        </w:rPr>
      </w:pPr>
    </w:p>
    <w:p w14:paraId="284E26A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n1</w:t>
      </w:r>
      <w:r w:rsidRPr="00A76C0A">
        <w:rPr>
          <w:rFonts w:eastAsia="MS Mincho"/>
        </w:rPr>
        <w:t>A-</w:t>
      </w:r>
      <w:r>
        <w:rPr>
          <w:rFonts w:eastAsia="MS Mincho"/>
        </w:rPr>
        <w:t>n77</w:t>
      </w:r>
      <w:r w:rsidRPr="00A76C0A">
        <w:rPr>
          <w:rFonts w:eastAsia="MS Mincho"/>
        </w:rPr>
        <w:t>A.</w:t>
      </w:r>
    </w:p>
    <w:p w14:paraId="592C8172"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830"/>
        <w:gridCol w:w="1770"/>
        <w:gridCol w:w="1660"/>
        <w:gridCol w:w="1680"/>
        <w:gridCol w:w="1760"/>
      </w:tblGrid>
      <w:tr w:rsidR="008F4D94" w14:paraId="74EFA633" w14:textId="77777777" w:rsidTr="006A46EC">
        <w:trPr>
          <w:trHeight w:val="315"/>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ECA88"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70" w:type="dxa"/>
            <w:tcBorders>
              <w:top w:val="single" w:sz="4" w:space="0" w:color="auto"/>
              <w:left w:val="nil"/>
              <w:bottom w:val="single" w:sz="4" w:space="0" w:color="auto"/>
              <w:right w:val="single" w:sz="4" w:space="0" w:color="auto"/>
            </w:tcBorders>
            <w:shd w:val="clear" w:color="auto" w:fill="auto"/>
            <w:vAlign w:val="center"/>
            <w:hideMark/>
          </w:tcPr>
          <w:p w14:paraId="045C8E4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6DCA656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8A1CC3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223DD5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7DD91BE"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8C7F0EF"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1972C4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2F423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F6F6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F52D5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C3BAC51"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A2CEBC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285E359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1320 - 2280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13BBFD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5220 - 6180</w:t>
            </w:r>
          </w:p>
        </w:tc>
      </w:tr>
      <w:tr w:rsidR="008F4D94" w14:paraId="3346C606"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84E7A0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45ABB61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7751A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279DB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F814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7F1E7A3"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D27A16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3468DD3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360 - 660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5FB622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4620 - 6480</w:t>
            </w:r>
          </w:p>
        </w:tc>
      </w:tr>
      <w:tr w:rsidR="008F4D94" w14:paraId="2C8A20C0"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6500DC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282DD3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111FC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A1B83B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999F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FA1CABA"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A173D0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788D99E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7140 - 8160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56E52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8520 - 10380</w:t>
            </w:r>
          </w:p>
        </w:tc>
      </w:tr>
      <w:tr w:rsidR="008F4D94" w14:paraId="3F2E0BE0"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CEB3F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67EB1E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20A02C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1977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D1379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20005DE"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48A69E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2D0E122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1560 - 2640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DBE57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7920 - 10680</w:t>
            </w:r>
          </w:p>
        </w:tc>
      </w:tr>
      <w:tr w:rsidR="008F4D94" w14:paraId="65D25E41"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5EDC92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1E49A2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E42E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C5A1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04BB0F9"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276D5E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33F7F2A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4560 - 2640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A24C94F" w14:textId="77777777" w:rsidR="008F4D94" w:rsidRDefault="008F4D94" w:rsidP="006A46EC">
            <w:pPr>
              <w:rPr>
                <w:rFonts w:ascii="Arial" w:hAnsi="Arial" w:cs="Arial"/>
                <w:color w:val="000000"/>
                <w:sz w:val="18"/>
                <w:szCs w:val="18"/>
              </w:rPr>
            </w:pPr>
          </w:p>
        </w:tc>
      </w:tr>
      <w:tr w:rsidR="008F4D94" w14:paraId="24B4403C"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2D0E8B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537BBCE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D0A89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842A0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01D7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783A4D"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210FA4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505DCC9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9060 - 10140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7E4DB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11820 - 14580</w:t>
            </w:r>
          </w:p>
        </w:tc>
      </w:tr>
      <w:tr w:rsidR="008F4D94" w14:paraId="7D27492F"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861672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5BBE17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9B8A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821A0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97A3FA6"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72F8CE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263D6B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10440 - 12360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D4F6249" w14:textId="77777777" w:rsidR="008F4D94" w:rsidRDefault="008F4D94" w:rsidP="006A46EC">
            <w:pPr>
              <w:rPr>
                <w:rFonts w:ascii="Arial" w:hAnsi="Arial" w:cs="Arial"/>
                <w:color w:val="000000"/>
                <w:sz w:val="18"/>
                <w:szCs w:val="18"/>
              </w:rPr>
            </w:pPr>
          </w:p>
        </w:tc>
      </w:tr>
      <w:tr w:rsidR="008F4D94" w14:paraId="6865C98B"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1E86E7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3CE296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BBB8E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54507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2A5E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F716B90"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3F1D0A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0EDDA95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14880 - 11220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B694A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4620 - 3480</w:t>
            </w:r>
          </w:p>
        </w:tc>
      </w:tr>
      <w:tr w:rsidR="008F4D94" w14:paraId="4F17FDA5"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D38432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727654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082E8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0F6A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6F62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24B5A91"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66A941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21BFCE1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8760 - 5940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652D1E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660 - 2640</w:t>
            </w:r>
          </w:p>
        </w:tc>
      </w:tr>
      <w:tr w:rsidR="008F4D94" w14:paraId="74D44A0D"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FDE49B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6DBFA2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BB927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93934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AF29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2C9285F"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F29DBA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53DD0E3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15120 - 18780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276CDF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10980 - 12120</w:t>
            </w:r>
          </w:p>
        </w:tc>
      </w:tr>
      <w:tr w:rsidR="008F4D94" w14:paraId="3335E267"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A1E869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01E7D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CBC4B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E9DCB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9027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1C77159"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53B5F5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41C6336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13740 - 16560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ADB36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12360 - 14340</w:t>
            </w:r>
          </w:p>
        </w:tc>
      </w:tr>
      <w:tr w:rsidR="008F4D94" w14:paraId="4651B9F9"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542664"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85868A9" w14:textId="77777777" w:rsidR="008F4D94" w:rsidRDefault="008F4D94" w:rsidP="008F4D94">
      <w:pPr>
        <w:pStyle w:val="TH"/>
      </w:pPr>
    </w:p>
    <w:p w14:paraId="02B4081F" w14:textId="77777777" w:rsidR="008F4D94" w:rsidRDefault="008F4D94" w:rsidP="008F4D94">
      <w:pPr>
        <w:pStyle w:val="TH"/>
        <w:rPr>
          <w:rFonts w:eastAsia="MS Mincho"/>
        </w:rPr>
      </w:pPr>
    </w:p>
    <w:p w14:paraId="4FA82FE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n71</w:t>
      </w:r>
      <w:r w:rsidRPr="00A76C0A">
        <w:rPr>
          <w:rFonts w:eastAsia="MS Mincho"/>
        </w:rPr>
        <w:t>A-</w:t>
      </w:r>
      <w:r>
        <w:rPr>
          <w:rFonts w:eastAsia="MS Mincho"/>
        </w:rPr>
        <w:t>n77</w:t>
      </w:r>
      <w:r w:rsidRPr="00A76C0A">
        <w:rPr>
          <w:rFonts w:eastAsia="MS Mincho"/>
        </w:rPr>
        <w:t>A.</w:t>
      </w:r>
    </w:p>
    <w:p w14:paraId="0241A17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830"/>
        <w:gridCol w:w="1670"/>
        <w:gridCol w:w="1660"/>
        <w:gridCol w:w="1680"/>
        <w:gridCol w:w="1780"/>
      </w:tblGrid>
      <w:tr w:rsidR="008F4D94" w14:paraId="409A1EAF" w14:textId="77777777" w:rsidTr="006A46EC">
        <w:trPr>
          <w:trHeight w:val="315"/>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AEFE0"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670" w:type="dxa"/>
            <w:tcBorders>
              <w:top w:val="single" w:sz="4" w:space="0" w:color="auto"/>
              <w:left w:val="nil"/>
              <w:bottom w:val="single" w:sz="4" w:space="0" w:color="auto"/>
              <w:right w:val="single" w:sz="4" w:space="0" w:color="auto"/>
            </w:tcBorders>
            <w:shd w:val="clear" w:color="auto" w:fill="auto"/>
            <w:vAlign w:val="center"/>
            <w:hideMark/>
          </w:tcPr>
          <w:p w14:paraId="2C3121F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3F0FD6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F36889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A224AB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BF4E451"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397FA3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2867C7C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0672F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A83C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E303F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C3A2AC6"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CE7A82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6E2B464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2602 - 3537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352E3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3963 - 4898</w:t>
            </w:r>
          </w:p>
        </w:tc>
      </w:tr>
      <w:tr w:rsidR="008F4D94" w14:paraId="6C172BBF"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E87DC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6D1E1E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78B97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4212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EBF4D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D62449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FF637F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33CF03F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2874 - 1904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7D8A5E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5902 - 7737</w:t>
            </w:r>
          </w:p>
        </w:tc>
      </w:tr>
      <w:tr w:rsidR="008F4D94" w14:paraId="775C7891"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DEE70B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3F66A2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F710A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A817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19DA1F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0B973D"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18A571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233B4C3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4626 - 5596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E8C64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7263 - 9098</w:t>
            </w:r>
          </w:p>
        </w:tc>
      </w:tr>
      <w:tr w:rsidR="008F4D94" w14:paraId="41BDE4E8"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4B5EC4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223565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5813B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DEFCB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A91AD9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8BCFA69"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D036AC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77242D9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2211 - 1206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1F680E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9202 - 11937</w:t>
            </w:r>
          </w:p>
        </w:tc>
      </w:tr>
      <w:tr w:rsidR="008F4D94" w14:paraId="76636687"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4DF60B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388E2C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1581E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C939F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A5831C4"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E613FA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53D3D83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7074 - 5204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01198035" w14:textId="77777777" w:rsidR="008F4D94" w:rsidRDefault="008F4D94" w:rsidP="006A46EC">
            <w:pPr>
              <w:rPr>
                <w:rFonts w:ascii="Arial" w:hAnsi="Arial" w:cs="Arial"/>
                <w:color w:val="000000"/>
                <w:sz w:val="18"/>
                <w:szCs w:val="18"/>
              </w:rPr>
            </w:pPr>
          </w:p>
        </w:tc>
      </w:tr>
      <w:tr w:rsidR="008F4D94" w14:paraId="43AEA095"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47A151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4A8877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04F5A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F5933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C26B3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E8387C"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D533ED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1D9E4EE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5289 - 6294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D454EA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10563 - 13298</w:t>
            </w:r>
          </w:p>
        </w:tc>
      </w:tr>
      <w:tr w:rsidR="008F4D94" w14:paraId="1322BA3C"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5CBCDA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069C78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BC786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076A8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8E27B32"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64F4ED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1B8F523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7926 - 9796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6450BFFF" w14:textId="77777777" w:rsidR="008F4D94" w:rsidRDefault="008F4D94" w:rsidP="006A46EC">
            <w:pPr>
              <w:rPr>
                <w:rFonts w:ascii="Arial" w:hAnsi="Arial" w:cs="Arial"/>
                <w:color w:val="000000"/>
                <w:sz w:val="18"/>
                <w:szCs w:val="18"/>
              </w:rPr>
            </w:pPr>
          </w:p>
        </w:tc>
      </w:tr>
      <w:tr w:rsidR="008F4D94" w14:paraId="437EBF12"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39CF3A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673CE4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1311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4A152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BDF60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1400541"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074DF7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4EAEC95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16137 - 12502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26E6C5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508 - 1548</w:t>
            </w:r>
          </w:p>
        </w:tc>
      </w:tr>
      <w:tr w:rsidR="008F4D94" w14:paraId="45C8DFE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0163D7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404006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34D2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C714D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1BD49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878D205"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642C1F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0A16FB4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11274 - 8504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EB31D5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4506 - 6411</w:t>
            </w:r>
          </w:p>
        </w:tc>
      </w:tr>
      <w:tr w:rsidR="008F4D94" w14:paraId="10F6410C"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E1DCDA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18665B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9D9B7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071D24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99C6C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1AD69F1"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22A163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33A41AC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13863 - 17498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9A4C88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5952 - 6992</w:t>
            </w:r>
          </w:p>
        </w:tc>
      </w:tr>
      <w:tr w:rsidR="008F4D94" w14:paraId="75C1ADDB"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4C5EAE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67D2CF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D69C2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5C7BE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009DF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A601F33"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237A59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4BD8759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11226 - 13996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A23CC4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8589 - 10494</w:t>
            </w:r>
          </w:p>
        </w:tc>
      </w:tr>
      <w:tr w:rsidR="008F4D94" w14:paraId="0987E5BB"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99C0D8"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D84E072" w14:textId="77777777" w:rsidR="008F4D94" w:rsidRDefault="008F4D94" w:rsidP="008F4D94">
      <w:pPr>
        <w:rPr>
          <w:snapToGrid w:val="0"/>
        </w:rPr>
      </w:pPr>
    </w:p>
    <w:p w14:paraId="2DA34105"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 xml:space="preserve">1 </w:t>
      </w:r>
      <w:r>
        <w:rPr>
          <w:snapToGrid w:val="0"/>
        </w:rPr>
        <w:t>there is IMD3 and IMD4 from n1 and n71 into RX band n77.</w:t>
      </w:r>
    </w:p>
    <w:p w14:paraId="6B021ADB"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2</w:t>
      </w:r>
      <w:r w:rsidRPr="00A76C0A">
        <w:rPr>
          <w:rFonts w:eastAsia="MS Mincho"/>
        </w:rPr>
        <w:t xml:space="preserve"> </w:t>
      </w:r>
      <w:r>
        <w:rPr>
          <w:snapToGrid w:val="0"/>
        </w:rPr>
        <w:t>there is IMD3 from n1 and n77 into RX band n71.</w:t>
      </w:r>
    </w:p>
    <w:p w14:paraId="4ACD2CAF"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IMD3 and IMD4 from n71 and n77 into RX band n1.</w:t>
      </w:r>
    </w:p>
    <w:p w14:paraId="3C38096B" w14:textId="77777777" w:rsidR="008F4D94" w:rsidRDefault="008F4D94" w:rsidP="008F4D94">
      <w:pPr>
        <w:pStyle w:val="Heading4"/>
      </w:pPr>
      <w:bookmarkStart w:id="507" w:name="_Toc183508028"/>
      <w:r>
        <w:t>5.40</w:t>
      </w:r>
      <w:r w:rsidRPr="00AB69C8">
        <w:t>.2.</w:t>
      </w:r>
      <w:r>
        <w:t>2</w:t>
      </w:r>
      <w:r w:rsidRPr="00AB69C8">
        <w:tab/>
        <w:t>REFSENS requirements</w:t>
      </w:r>
      <w:bookmarkEnd w:id="507"/>
    </w:p>
    <w:p w14:paraId="4CCE3186" w14:textId="77777777" w:rsidR="008F4D94" w:rsidRPr="002F3D3D" w:rsidRDefault="008F4D94" w:rsidP="008F4D94">
      <w:r>
        <w:t>The MSD requirements are re-used from CA_n1-n78-n105.</w:t>
      </w:r>
    </w:p>
    <w:p w14:paraId="1D4ED1DA"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5.40</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0CAB29B3"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3D54872"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8493CB7" w14:textId="77777777" w:rsidR="008F4D94" w:rsidRPr="006E069C" w:rsidRDefault="008F4D94" w:rsidP="006A46EC">
            <w:pPr>
              <w:pStyle w:val="TAH"/>
            </w:pPr>
            <w:r w:rsidRPr="006E069C">
              <w:t>Source of IMD</w:t>
            </w:r>
          </w:p>
        </w:tc>
      </w:tr>
      <w:tr w:rsidR="008F4D94" w:rsidRPr="006E069C" w14:paraId="3678FE42"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D6B7D1D"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FAB8725"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326C6677"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03A3BCC6"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3B8DADBB"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454EA272"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4BABC23"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3AD08AEB"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6D6E2B1E" w14:textId="77777777" w:rsidR="008F4D94" w:rsidRPr="006E069C" w:rsidRDefault="008F4D94" w:rsidP="006A46EC">
            <w:pPr>
              <w:pStyle w:val="TAH"/>
            </w:pPr>
          </w:p>
        </w:tc>
      </w:tr>
      <w:tr w:rsidR="008F4D94" w:rsidRPr="006E069C" w14:paraId="431290BB"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BEF43B" w14:textId="77777777" w:rsidR="008F4D94" w:rsidRPr="006E069C" w:rsidRDefault="008F4D94" w:rsidP="006A46EC">
            <w:pPr>
              <w:pStyle w:val="TAC"/>
              <w:rPr>
                <w:lang w:val="en-US" w:eastAsia="zh-CN"/>
              </w:rPr>
            </w:pPr>
            <w:r>
              <w:rPr>
                <w:lang w:val="en-US" w:eastAsia="zh-CN"/>
              </w:rPr>
              <w:t>CA_n1-n71-n77</w:t>
            </w:r>
          </w:p>
        </w:tc>
        <w:tc>
          <w:tcPr>
            <w:tcW w:w="923" w:type="dxa"/>
            <w:tcBorders>
              <w:top w:val="single" w:sz="4" w:space="0" w:color="auto"/>
              <w:left w:val="single" w:sz="4" w:space="0" w:color="auto"/>
              <w:right w:val="single" w:sz="4" w:space="0" w:color="auto"/>
            </w:tcBorders>
            <w:vAlign w:val="center"/>
          </w:tcPr>
          <w:p w14:paraId="6AAC557F" w14:textId="77777777" w:rsidR="008F4D94" w:rsidRPr="006E069C" w:rsidRDefault="008F4D94" w:rsidP="006A46EC">
            <w:pPr>
              <w:pStyle w:val="TAC"/>
              <w:rPr>
                <w:lang w:val="en-US" w:eastAsia="zh-CN"/>
              </w:rPr>
            </w:pPr>
            <w:r w:rsidRPr="00D462F1">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7058CFB6" w14:textId="77777777" w:rsidR="008F4D94" w:rsidRPr="006E069C" w:rsidRDefault="008F4D94" w:rsidP="006A46EC">
            <w:pPr>
              <w:pStyle w:val="TAC"/>
              <w:rPr>
                <w:lang w:val="en-US" w:eastAsia="zh-CN"/>
              </w:rPr>
            </w:pPr>
            <w:r w:rsidRPr="00D462F1">
              <w:rPr>
                <w:rFonts w:cs="Arial"/>
                <w:color w:val="000000"/>
                <w:szCs w:val="18"/>
              </w:rPr>
              <w:t>1970</w:t>
            </w:r>
          </w:p>
        </w:tc>
        <w:tc>
          <w:tcPr>
            <w:tcW w:w="1012" w:type="dxa"/>
            <w:tcBorders>
              <w:top w:val="single" w:sz="4" w:space="0" w:color="auto"/>
              <w:left w:val="single" w:sz="4" w:space="0" w:color="auto"/>
              <w:right w:val="single" w:sz="4" w:space="0" w:color="auto"/>
            </w:tcBorders>
          </w:tcPr>
          <w:p w14:paraId="1A256C82"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28C08694"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7CF79CF3" w14:textId="77777777" w:rsidR="008F4D94" w:rsidRPr="006E069C" w:rsidRDefault="008F4D94" w:rsidP="006A46EC">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424D1787"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28C7C9F"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295ACCB" w14:textId="77777777" w:rsidR="008F4D94" w:rsidRPr="006E069C" w:rsidRDefault="008F4D94" w:rsidP="006A46EC">
            <w:pPr>
              <w:pStyle w:val="TAC"/>
            </w:pPr>
            <w:r w:rsidRPr="00D462F1">
              <w:rPr>
                <w:lang w:val="en-US" w:eastAsia="zh-CN"/>
              </w:rPr>
              <w:t>N/A</w:t>
            </w:r>
          </w:p>
        </w:tc>
      </w:tr>
      <w:tr w:rsidR="008F4D94" w:rsidRPr="006E069C" w14:paraId="3233FEF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A473D7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A0EAFF0" w14:textId="77777777" w:rsidR="008F4D94" w:rsidRPr="006E069C" w:rsidRDefault="008F4D94" w:rsidP="006A46EC">
            <w:pPr>
              <w:pStyle w:val="TAC"/>
              <w:rPr>
                <w:lang w:val="en-US"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08067A1" w14:textId="77777777" w:rsidR="008F4D94" w:rsidRPr="006E069C" w:rsidRDefault="008F4D94" w:rsidP="006A46EC">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59142C02"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5E91C1F"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0AE8BCF0" w14:textId="77777777" w:rsidR="008F4D94" w:rsidRPr="006E069C" w:rsidRDefault="008F4D94" w:rsidP="006A46EC">
            <w:pPr>
              <w:pStyle w:val="TAC"/>
              <w:rPr>
                <w:lang w:val="en-US" w:eastAsia="zh-CN"/>
              </w:rPr>
            </w:pPr>
            <w:r w:rsidRPr="00D462F1">
              <w:rPr>
                <w:rFonts w:cs="Arial"/>
                <w:color w:val="000000"/>
                <w:szCs w:val="18"/>
              </w:rPr>
              <w:t>635</w:t>
            </w:r>
          </w:p>
        </w:tc>
        <w:tc>
          <w:tcPr>
            <w:tcW w:w="797" w:type="dxa"/>
            <w:tcBorders>
              <w:top w:val="single" w:sz="4" w:space="0" w:color="auto"/>
              <w:left w:val="single" w:sz="4" w:space="0" w:color="auto"/>
              <w:bottom w:val="single" w:sz="4" w:space="0" w:color="auto"/>
              <w:right w:val="single" w:sz="4" w:space="0" w:color="auto"/>
            </w:tcBorders>
          </w:tcPr>
          <w:p w14:paraId="1DA4F76A" w14:textId="77777777" w:rsidR="008F4D94" w:rsidRPr="006E069C" w:rsidRDefault="008F4D94" w:rsidP="006A46EC">
            <w:pPr>
              <w:pStyle w:val="TAC"/>
              <w:rPr>
                <w:lang w:val="en-US" w:eastAsia="zh-CN"/>
              </w:rPr>
            </w:pPr>
            <w:r w:rsidRPr="00D462F1">
              <w:t>15.2</w:t>
            </w:r>
          </w:p>
        </w:tc>
        <w:tc>
          <w:tcPr>
            <w:tcW w:w="828" w:type="dxa"/>
            <w:tcBorders>
              <w:top w:val="single" w:sz="4" w:space="0" w:color="auto"/>
              <w:left w:val="single" w:sz="4" w:space="0" w:color="auto"/>
              <w:bottom w:val="single" w:sz="4" w:space="0" w:color="auto"/>
              <w:right w:val="single" w:sz="4" w:space="0" w:color="auto"/>
            </w:tcBorders>
            <w:vAlign w:val="center"/>
          </w:tcPr>
          <w:p w14:paraId="5CB46823"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0BDD43" w14:textId="77777777" w:rsidR="008F4D94" w:rsidRPr="006E069C" w:rsidRDefault="008F4D94" w:rsidP="006A46EC">
            <w:pPr>
              <w:pStyle w:val="TAC"/>
            </w:pPr>
            <w:r w:rsidRPr="00D462F1">
              <w:rPr>
                <w:lang w:val="en-US" w:eastAsia="zh-CN"/>
              </w:rPr>
              <w:t>IMD3</w:t>
            </w:r>
          </w:p>
        </w:tc>
      </w:tr>
      <w:tr w:rsidR="008F4D94" w:rsidRPr="006E069C" w14:paraId="23C161C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FC87F2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9C3C574" w14:textId="77777777" w:rsidR="008F4D94" w:rsidRPr="006E069C" w:rsidRDefault="008F4D94" w:rsidP="006A46EC">
            <w:pPr>
              <w:pStyle w:val="TAC"/>
              <w:rPr>
                <w:lang w:val="en-US" w:eastAsia="zh-CN"/>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067AC065" w14:textId="77777777" w:rsidR="008F4D94" w:rsidRPr="006E069C" w:rsidRDefault="008F4D94" w:rsidP="006A46EC">
            <w:pPr>
              <w:pStyle w:val="TAC"/>
              <w:rPr>
                <w:lang w:val="en-US" w:eastAsia="zh-CN"/>
              </w:rPr>
            </w:pPr>
            <w:r w:rsidRPr="00D462F1">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tcPr>
          <w:p w14:paraId="2E33A095" w14:textId="77777777" w:rsidR="008F4D94" w:rsidRPr="006E069C"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DA44F52" w14:textId="77777777" w:rsidR="008F4D94" w:rsidRPr="006E069C" w:rsidRDefault="008F4D94" w:rsidP="006A46EC">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7383B26F" w14:textId="77777777" w:rsidR="008F4D94" w:rsidRPr="006E069C" w:rsidRDefault="008F4D94" w:rsidP="006A46EC">
            <w:pPr>
              <w:pStyle w:val="TAC"/>
              <w:rPr>
                <w:lang w:val="en-US" w:eastAsia="zh-CN"/>
              </w:rPr>
            </w:pPr>
            <w:r w:rsidRPr="00D462F1">
              <w:rPr>
                <w:rFonts w:cs="Arial"/>
                <w:color w:val="000000"/>
                <w:szCs w:val="18"/>
              </w:rPr>
              <w:t>3305</w:t>
            </w:r>
          </w:p>
        </w:tc>
        <w:tc>
          <w:tcPr>
            <w:tcW w:w="797" w:type="dxa"/>
            <w:tcBorders>
              <w:top w:val="single" w:sz="4" w:space="0" w:color="auto"/>
              <w:left w:val="single" w:sz="4" w:space="0" w:color="auto"/>
              <w:bottom w:val="single" w:sz="4" w:space="0" w:color="auto"/>
              <w:right w:val="single" w:sz="4" w:space="0" w:color="auto"/>
            </w:tcBorders>
          </w:tcPr>
          <w:p w14:paraId="1E614EA0"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12252C" w14:textId="77777777" w:rsidR="008F4D94" w:rsidRPr="006E069C"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28C2AE" w14:textId="77777777" w:rsidR="008F4D94" w:rsidRPr="006E069C" w:rsidRDefault="008F4D94" w:rsidP="006A46EC">
            <w:pPr>
              <w:pStyle w:val="TAC"/>
            </w:pPr>
            <w:r w:rsidRPr="00D462F1">
              <w:rPr>
                <w:lang w:val="en-US" w:eastAsia="zh-CN"/>
              </w:rPr>
              <w:t>N/A</w:t>
            </w:r>
          </w:p>
        </w:tc>
      </w:tr>
      <w:tr w:rsidR="008F4D94" w:rsidRPr="006E069C" w14:paraId="5E758FB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CD1F87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E351ABC" w14:textId="77777777" w:rsidR="008F4D94" w:rsidRPr="00D462F1" w:rsidRDefault="008F4D94" w:rsidP="006A46EC">
            <w:pPr>
              <w:pStyle w:val="TAC"/>
              <w:rPr>
                <w:rFonts w:cs="Arial"/>
                <w:color w:val="000000"/>
                <w:szCs w:val="18"/>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464F78A9" w14:textId="77777777" w:rsidR="008F4D94" w:rsidRPr="00D462F1" w:rsidRDefault="008F4D94" w:rsidP="006A46EC">
            <w:pPr>
              <w:pStyle w:val="TAC"/>
              <w:rPr>
                <w:rFonts w:cs="Arial"/>
                <w:color w:val="000000"/>
                <w:szCs w:val="18"/>
              </w:rPr>
            </w:pPr>
            <w:r w:rsidRPr="00D462F1">
              <w:rPr>
                <w:rFonts w:cs="Arial"/>
                <w:color w:val="000000"/>
                <w:szCs w:val="18"/>
              </w:rPr>
              <w:t>1970</w:t>
            </w:r>
          </w:p>
        </w:tc>
        <w:tc>
          <w:tcPr>
            <w:tcW w:w="1012" w:type="dxa"/>
            <w:tcBorders>
              <w:top w:val="single" w:sz="4" w:space="0" w:color="auto"/>
              <w:left w:val="single" w:sz="4" w:space="0" w:color="auto"/>
              <w:bottom w:val="single" w:sz="4" w:space="0" w:color="auto"/>
              <w:right w:val="single" w:sz="4" w:space="0" w:color="auto"/>
            </w:tcBorders>
          </w:tcPr>
          <w:p w14:paraId="71D4C77B"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AF59C98"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B851DB5" w14:textId="77777777" w:rsidR="008F4D94" w:rsidRPr="00D462F1" w:rsidRDefault="008F4D94" w:rsidP="006A46EC">
            <w:pPr>
              <w:pStyle w:val="TAC"/>
              <w:rPr>
                <w:rFonts w:cs="Arial"/>
                <w:color w:val="000000"/>
                <w:szCs w:val="18"/>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0CD15BDC"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BDB5C0"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F274BF" w14:textId="77777777" w:rsidR="008F4D94" w:rsidRPr="00D462F1" w:rsidRDefault="008F4D94" w:rsidP="006A46EC">
            <w:pPr>
              <w:pStyle w:val="TAC"/>
              <w:rPr>
                <w:lang w:val="en-US" w:eastAsia="zh-CN"/>
              </w:rPr>
            </w:pPr>
            <w:r w:rsidRPr="00D462F1">
              <w:rPr>
                <w:lang w:val="en-US" w:eastAsia="zh-CN"/>
              </w:rPr>
              <w:t>N/A</w:t>
            </w:r>
          </w:p>
        </w:tc>
      </w:tr>
      <w:tr w:rsidR="008F4D94" w:rsidRPr="006E069C" w14:paraId="7F74408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F18230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C045D18"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E74393D" w14:textId="77777777" w:rsidR="008F4D94" w:rsidRPr="00D462F1" w:rsidRDefault="008F4D94" w:rsidP="006A46EC">
            <w:pPr>
              <w:pStyle w:val="TAC"/>
              <w:rPr>
                <w:rFonts w:cs="Arial"/>
                <w:color w:val="000000"/>
                <w:szCs w:val="18"/>
              </w:rPr>
            </w:pPr>
            <w:r w:rsidRPr="00D462F1">
              <w:rPr>
                <w:rFonts w:cs="Arial"/>
                <w:color w:val="000000"/>
                <w:szCs w:val="18"/>
              </w:rPr>
              <w:t>686</w:t>
            </w:r>
          </w:p>
        </w:tc>
        <w:tc>
          <w:tcPr>
            <w:tcW w:w="1012" w:type="dxa"/>
            <w:tcBorders>
              <w:top w:val="single" w:sz="4" w:space="0" w:color="auto"/>
              <w:left w:val="single" w:sz="4" w:space="0" w:color="auto"/>
              <w:bottom w:val="single" w:sz="4" w:space="0" w:color="auto"/>
              <w:right w:val="single" w:sz="4" w:space="0" w:color="auto"/>
            </w:tcBorders>
          </w:tcPr>
          <w:p w14:paraId="1BC492A2"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3A108A"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199671B" w14:textId="77777777" w:rsidR="008F4D94" w:rsidRPr="00D462F1" w:rsidRDefault="008F4D94" w:rsidP="006A46EC">
            <w:pPr>
              <w:pStyle w:val="TAC"/>
              <w:rPr>
                <w:rFonts w:cs="Arial"/>
                <w:color w:val="000000"/>
                <w:szCs w:val="18"/>
              </w:rPr>
            </w:pPr>
            <w:r w:rsidRPr="00D462F1">
              <w:rPr>
                <w:rFonts w:cs="Arial"/>
                <w:color w:val="000000"/>
                <w:szCs w:val="18"/>
              </w:rPr>
              <w:t>6</w:t>
            </w:r>
            <w:r>
              <w:rPr>
                <w:rFonts w:cs="Arial"/>
                <w:color w:val="000000"/>
                <w:szCs w:val="18"/>
              </w:rPr>
              <w:t>40</w:t>
            </w:r>
          </w:p>
        </w:tc>
        <w:tc>
          <w:tcPr>
            <w:tcW w:w="797" w:type="dxa"/>
            <w:tcBorders>
              <w:top w:val="single" w:sz="4" w:space="0" w:color="auto"/>
              <w:left w:val="single" w:sz="4" w:space="0" w:color="auto"/>
              <w:bottom w:val="single" w:sz="4" w:space="0" w:color="auto"/>
              <w:right w:val="single" w:sz="4" w:space="0" w:color="auto"/>
            </w:tcBorders>
          </w:tcPr>
          <w:p w14:paraId="05156302"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84024B"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58C46D" w14:textId="77777777" w:rsidR="008F4D94" w:rsidRPr="00D462F1" w:rsidRDefault="008F4D94" w:rsidP="006A46EC">
            <w:pPr>
              <w:pStyle w:val="TAC"/>
              <w:rPr>
                <w:lang w:val="en-US" w:eastAsia="zh-CN"/>
              </w:rPr>
            </w:pPr>
            <w:r w:rsidRPr="00D462F1">
              <w:rPr>
                <w:lang w:val="en-US" w:eastAsia="zh-CN"/>
              </w:rPr>
              <w:t>N/A</w:t>
            </w:r>
          </w:p>
        </w:tc>
      </w:tr>
      <w:tr w:rsidR="008F4D94" w:rsidRPr="006E069C" w14:paraId="1B5B222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9DC0DA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A038EC2"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7588AE4C" w14:textId="77777777" w:rsidR="008F4D94" w:rsidRPr="00D462F1"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17938356" w14:textId="77777777" w:rsidR="008F4D94" w:rsidRPr="00D462F1"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122391C" w14:textId="77777777" w:rsidR="008F4D94" w:rsidRPr="00D462F1"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68F5A9DB" w14:textId="77777777" w:rsidR="008F4D94" w:rsidRPr="00D462F1" w:rsidRDefault="008F4D94" w:rsidP="006A46EC">
            <w:pPr>
              <w:pStyle w:val="TAC"/>
              <w:rPr>
                <w:rFonts w:cs="Arial"/>
                <w:color w:val="000000"/>
                <w:szCs w:val="18"/>
              </w:rPr>
            </w:pPr>
            <w:r w:rsidRPr="00D462F1">
              <w:rPr>
                <w:rFonts w:cs="Arial"/>
                <w:color w:val="000000"/>
                <w:szCs w:val="18"/>
              </w:rPr>
              <w:t>3342</w:t>
            </w:r>
          </w:p>
        </w:tc>
        <w:tc>
          <w:tcPr>
            <w:tcW w:w="797" w:type="dxa"/>
            <w:tcBorders>
              <w:top w:val="single" w:sz="4" w:space="0" w:color="auto"/>
              <w:left w:val="single" w:sz="4" w:space="0" w:color="auto"/>
              <w:bottom w:val="single" w:sz="4" w:space="0" w:color="auto"/>
              <w:right w:val="single" w:sz="4" w:space="0" w:color="auto"/>
            </w:tcBorders>
          </w:tcPr>
          <w:p w14:paraId="338229B9" w14:textId="77777777" w:rsidR="008F4D94" w:rsidRPr="00D462F1" w:rsidRDefault="008F4D94" w:rsidP="006A46EC">
            <w:pPr>
              <w:pStyle w:val="TAC"/>
              <w:rPr>
                <w:lang w:val="en-US" w:eastAsia="zh-CN"/>
              </w:rPr>
            </w:pPr>
            <w:r w:rsidRPr="00D462F1">
              <w:t>15.7</w:t>
            </w:r>
          </w:p>
        </w:tc>
        <w:tc>
          <w:tcPr>
            <w:tcW w:w="828" w:type="dxa"/>
            <w:tcBorders>
              <w:top w:val="single" w:sz="4" w:space="0" w:color="auto"/>
              <w:left w:val="single" w:sz="4" w:space="0" w:color="auto"/>
              <w:bottom w:val="single" w:sz="4" w:space="0" w:color="auto"/>
              <w:right w:val="single" w:sz="4" w:space="0" w:color="auto"/>
            </w:tcBorders>
            <w:vAlign w:val="center"/>
          </w:tcPr>
          <w:p w14:paraId="23877F04" w14:textId="77777777" w:rsidR="008F4D94" w:rsidRPr="00D462F1"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208A02" w14:textId="77777777" w:rsidR="008F4D94" w:rsidRPr="00D462F1" w:rsidRDefault="008F4D94" w:rsidP="006A46EC">
            <w:pPr>
              <w:pStyle w:val="TAC"/>
              <w:rPr>
                <w:lang w:val="en-US" w:eastAsia="zh-CN"/>
              </w:rPr>
            </w:pPr>
            <w:r w:rsidRPr="00D462F1">
              <w:rPr>
                <w:lang w:val="en-US" w:eastAsia="zh-CN"/>
              </w:rPr>
              <w:t>IMD3</w:t>
            </w:r>
          </w:p>
        </w:tc>
      </w:tr>
      <w:tr w:rsidR="008F4D94" w:rsidRPr="006E069C" w14:paraId="6A28552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23916B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2861D0" w14:textId="77777777" w:rsidR="008F4D94" w:rsidRPr="00D462F1" w:rsidRDefault="008F4D94" w:rsidP="006A46EC">
            <w:pPr>
              <w:pStyle w:val="TAC"/>
              <w:rPr>
                <w:rFonts w:cs="Arial"/>
                <w:color w:val="000000"/>
                <w:szCs w:val="18"/>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2F3D366A" w14:textId="77777777" w:rsidR="008F4D94" w:rsidRDefault="008F4D94" w:rsidP="006A46EC">
            <w:pPr>
              <w:pStyle w:val="TAC"/>
              <w:rPr>
                <w:rFonts w:cs="Arial"/>
                <w:color w:val="000000"/>
                <w:szCs w:val="18"/>
              </w:rPr>
            </w:pPr>
            <w:r>
              <w:rPr>
                <w:rFonts w:cs="Arial"/>
                <w:color w:val="000000"/>
                <w:szCs w:val="18"/>
              </w:rPr>
              <w:t>1950</w:t>
            </w:r>
          </w:p>
        </w:tc>
        <w:tc>
          <w:tcPr>
            <w:tcW w:w="1012" w:type="dxa"/>
            <w:tcBorders>
              <w:top w:val="single" w:sz="4" w:space="0" w:color="auto"/>
              <w:left w:val="single" w:sz="4" w:space="0" w:color="auto"/>
              <w:bottom w:val="single" w:sz="4" w:space="0" w:color="auto"/>
              <w:right w:val="single" w:sz="4" w:space="0" w:color="auto"/>
            </w:tcBorders>
          </w:tcPr>
          <w:p w14:paraId="5A5D4FC8"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8CA8C3D" w14:textId="77777777" w:rsidR="008F4D94" w:rsidRDefault="008F4D94" w:rsidP="006A46EC">
            <w:pPr>
              <w:pStyle w:val="TAC"/>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D72DF2C" w14:textId="77777777" w:rsidR="008F4D94" w:rsidRPr="00D462F1" w:rsidRDefault="008F4D94" w:rsidP="006A46EC">
            <w:pPr>
              <w:pStyle w:val="TAC"/>
              <w:rPr>
                <w:rFonts w:cs="Arial"/>
                <w:color w:val="000000"/>
                <w:szCs w:val="18"/>
              </w:rPr>
            </w:pPr>
            <w:r w:rsidRPr="00D462F1">
              <w:rPr>
                <w:rFonts w:cs="Arial"/>
                <w:color w:val="000000"/>
                <w:szCs w:val="18"/>
              </w:rPr>
              <w:t>21</w:t>
            </w:r>
            <w:r>
              <w:rPr>
                <w:rFonts w:cs="Arial"/>
                <w:color w:val="000000"/>
                <w:szCs w:val="18"/>
              </w:rPr>
              <w:t>4</w:t>
            </w:r>
            <w:r w:rsidRPr="00D462F1">
              <w:rPr>
                <w:rFonts w:cs="Arial"/>
                <w:color w:val="000000"/>
                <w:szCs w:val="18"/>
              </w:rPr>
              <w:t>0</w:t>
            </w:r>
          </w:p>
        </w:tc>
        <w:tc>
          <w:tcPr>
            <w:tcW w:w="797" w:type="dxa"/>
            <w:tcBorders>
              <w:top w:val="single" w:sz="4" w:space="0" w:color="auto"/>
              <w:left w:val="single" w:sz="4" w:space="0" w:color="auto"/>
              <w:bottom w:val="single" w:sz="4" w:space="0" w:color="auto"/>
              <w:right w:val="single" w:sz="4" w:space="0" w:color="auto"/>
            </w:tcBorders>
          </w:tcPr>
          <w:p w14:paraId="5AE85ABF" w14:textId="77777777" w:rsidR="008F4D94" w:rsidRPr="00D462F1" w:rsidRDefault="008F4D94" w:rsidP="006A46E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EE4155"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4D1B98" w14:textId="77777777" w:rsidR="008F4D94" w:rsidRPr="00D462F1" w:rsidRDefault="008F4D94" w:rsidP="006A46EC">
            <w:pPr>
              <w:pStyle w:val="TAC"/>
              <w:rPr>
                <w:lang w:val="en-US" w:eastAsia="zh-CN"/>
              </w:rPr>
            </w:pPr>
            <w:r w:rsidRPr="00D462F1">
              <w:rPr>
                <w:lang w:val="en-US" w:eastAsia="zh-CN"/>
              </w:rPr>
              <w:t>N/A</w:t>
            </w:r>
          </w:p>
        </w:tc>
      </w:tr>
      <w:tr w:rsidR="008F4D94" w:rsidRPr="006E069C" w14:paraId="00C416AE"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857CF8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BC21CE7"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70DBAB19" w14:textId="77777777" w:rsidR="008F4D94" w:rsidRDefault="008F4D94" w:rsidP="006A46EC">
            <w:pPr>
              <w:pStyle w:val="TAC"/>
              <w:rPr>
                <w:rFonts w:cs="Arial"/>
                <w:color w:val="000000"/>
                <w:szCs w:val="18"/>
              </w:rPr>
            </w:pPr>
            <w:r w:rsidRPr="00D462F1">
              <w:rPr>
                <w:rFonts w:cs="Arial"/>
                <w:color w:val="000000"/>
                <w:szCs w:val="18"/>
              </w:rPr>
              <w:t>68</w:t>
            </w:r>
            <w:r>
              <w:rPr>
                <w:rFonts w:cs="Arial"/>
                <w:color w:val="000000"/>
                <w:szCs w:val="18"/>
              </w:rPr>
              <w:t>0</w:t>
            </w:r>
          </w:p>
        </w:tc>
        <w:tc>
          <w:tcPr>
            <w:tcW w:w="1012" w:type="dxa"/>
            <w:tcBorders>
              <w:top w:val="single" w:sz="4" w:space="0" w:color="auto"/>
              <w:left w:val="single" w:sz="4" w:space="0" w:color="auto"/>
              <w:bottom w:val="single" w:sz="4" w:space="0" w:color="auto"/>
              <w:right w:val="single" w:sz="4" w:space="0" w:color="auto"/>
            </w:tcBorders>
          </w:tcPr>
          <w:p w14:paraId="363FCE7A"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8E0E37B" w14:textId="77777777" w:rsidR="008F4D94" w:rsidRDefault="008F4D94" w:rsidP="006A46EC">
            <w:pPr>
              <w:pStyle w:val="TAC"/>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83B242" w14:textId="77777777" w:rsidR="008F4D94" w:rsidRPr="00D462F1" w:rsidRDefault="008F4D94" w:rsidP="006A46EC">
            <w:pPr>
              <w:pStyle w:val="TAC"/>
              <w:rPr>
                <w:rFonts w:cs="Arial"/>
                <w:color w:val="000000"/>
                <w:szCs w:val="18"/>
              </w:rPr>
            </w:pPr>
            <w:r w:rsidRPr="00D462F1">
              <w:rPr>
                <w:rFonts w:cs="Arial"/>
                <w:color w:val="000000"/>
                <w:szCs w:val="18"/>
              </w:rPr>
              <w:t>6</w:t>
            </w:r>
            <w:r>
              <w:rPr>
                <w:rFonts w:cs="Arial"/>
                <w:color w:val="000000"/>
                <w:szCs w:val="18"/>
              </w:rPr>
              <w:t>34</w:t>
            </w:r>
          </w:p>
        </w:tc>
        <w:tc>
          <w:tcPr>
            <w:tcW w:w="797" w:type="dxa"/>
            <w:tcBorders>
              <w:top w:val="single" w:sz="4" w:space="0" w:color="auto"/>
              <w:left w:val="single" w:sz="4" w:space="0" w:color="auto"/>
              <w:bottom w:val="single" w:sz="4" w:space="0" w:color="auto"/>
              <w:right w:val="single" w:sz="4" w:space="0" w:color="auto"/>
            </w:tcBorders>
          </w:tcPr>
          <w:p w14:paraId="355A803E" w14:textId="77777777" w:rsidR="008F4D94" w:rsidRPr="00D462F1" w:rsidRDefault="008F4D94" w:rsidP="006A46E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F6A483"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121532" w14:textId="77777777" w:rsidR="008F4D94" w:rsidRPr="00D462F1" w:rsidRDefault="008F4D94" w:rsidP="006A46EC">
            <w:pPr>
              <w:pStyle w:val="TAC"/>
              <w:rPr>
                <w:lang w:val="en-US" w:eastAsia="zh-CN"/>
              </w:rPr>
            </w:pPr>
            <w:r w:rsidRPr="00D462F1">
              <w:rPr>
                <w:lang w:val="en-US" w:eastAsia="zh-CN"/>
              </w:rPr>
              <w:t>N/A</w:t>
            </w:r>
          </w:p>
        </w:tc>
      </w:tr>
      <w:tr w:rsidR="008F4D94" w:rsidRPr="006E069C" w14:paraId="7D620E6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DA6B9E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36783D"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44AF6658" w14:textId="77777777" w:rsidR="008F4D94"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17F621ED" w14:textId="77777777" w:rsidR="008F4D94" w:rsidRPr="00D462F1"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8804ECC" w14:textId="77777777" w:rsidR="008F4D94" w:rsidRDefault="008F4D94" w:rsidP="006A46EC">
            <w:pPr>
              <w:pStyle w:val="TAC"/>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4D5BCFCF" w14:textId="77777777" w:rsidR="008F4D94" w:rsidRPr="00D462F1" w:rsidRDefault="008F4D94" w:rsidP="006A46EC">
            <w:pPr>
              <w:pStyle w:val="TAC"/>
              <w:rPr>
                <w:rFonts w:cs="Arial"/>
                <w:color w:val="000000"/>
                <w:szCs w:val="18"/>
              </w:rPr>
            </w:pPr>
            <w:r w:rsidRPr="00D462F1">
              <w:rPr>
                <w:rFonts w:cs="Arial"/>
                <w:color w:val="000000"/>
                <w:szCs w:val="18"/>
              </w:rPr>
              <w:t>3</w:t>
            </w:r>
            <w:r>
              <w:rPr>
                <w:rFonts w:cs="Arial"/>
                <w:color w:val="000000"/>
                <w:szCs w:val="18"/>
              </w:rPr>
              <w:t>992</w:t>
            </w:r>
          </w:p>
        </w:tc>
        <w:tc>
          <w:tcPr>
            <w:tcW w:w="797" w:type="dxa"/>
            <w:tcBorders>
              <w:top w:val="single" w:sz="4" w:space="0" w:color="auto"/>
              <w:left w:val="single" w:sz="4" w:space="0" w:color="auto"/>
              <w:bottom w:val="single" w:sz="4" w:space="0" w:color="auto"/>
              <w:right w:val="single" w:sz="4" w:space="0" w:color="auto"/>
            </w:tcBorders>
          </w:tcPr>
          <w:p w14:paraId="56402106" w14:textId="77777777" w:rsidR="008F4D94" w:rsidRPr="00D462F1" w:rsidRDefault="008F4D94" w:rsidP="006A46EC">
            <w:pPr>
              <w:pStyle w:val="TAC"/>
            </w:pPr>
            <w:r>
              <w:t>9.4</w:t>
            </w:r>
          </w:p>
        </w:tc>
        <w:tc>
          <w:tcPr>
            <w:tcW w:w="828" w:type="dxa"/>
            <w:tcBorders>
              <w:top w:val="single" w:sz="4" w:space="0" w:color="auto"/>
              <w:left w:val="single" w:sz="4" w:space="0" w:color="auto"/>
              <w:bottom w:val="single" w:sz="4" w:space="0" w:color="auto"/>
              <w:right w:val="single" w:sz="4" w:space="0" w:color="auto"/>
            </w:tcBorders>
            <w:vAlign w:val="center"/>
          </w:tcPr>
          <w:p w14:paraId="753FC170" w14:textId="77777777" w:rsidR="008F4D94" w:rsidRPr="00D462F1"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ECD2DC" w14:textId="77777777" w:rsidR="008F4D94" w:rsidRPr="00D462F1" w:rsidRDefault="008F4D94" w:rsidP="006A46EC">
            <w:pPr>
              <w:pStyle w:val="TAC"/>
              <w:rPr>
                <w:lang w:val="en-US" w:eastAsia="zh-CN"/>
              </w:rPr>
            </w:pPr>
            <w:r>
              <w:rPr>
                <w:lang w:val="en-US" w:eastAsia="zh-CN"/>
              </w:rPr>
              <w:t>IMD4</w:t>
            </w:r>
          </w:p>
        </w:tc>
      </w:tr>
      <w:tr w:rsidR="008F4D94" w:rsidRPr="006E069C" w14:paraId="094EE3B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5D0308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E2AF72" w14:textId="77777777" w:rsidR="008F4D94" w:rsidRPr="00D462F1" w:rsidRDefault="008F4D94" w:rsidP="006A46EC">
            <w:pPr>
              <w:pStyle w:val="TAC"/>
              <w:rPr>
                <w:rFonts w:cs="Arial"/>
                <w:color w:val="000000"/>
                <w:szCs w:val="18"/>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29715A51" w14:textId="77777777" w:rsidR="008F4D94" w:rsidRPr="00D462F1"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7CA2AE36"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8025730" w14:textId="77777777" w:rsidR="008F4D94" w:rsidRPr="00D462F1"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5CD792CB" w14:textId="77777777" w:rsidR="008F4D94" w:rsidRPr="00D462F1" w:rsidRDefault="008F4D94" w:rsidP="006A46EC">
            <w:pPr>
              <w:pStyle w:val="TAC"/>
              <w:rPr>
                <w:rFonts w:cs="Arial"/>
                <w:color w:val="000000"/>
                <w:szCs w:val="18"/>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55276517" w14:textId="77777777" w:rsidR="008F4D94" w:rsidRPr="00D462F1" w:rsidRDefault="008F4D94" w:rsidP="006A46EC">
            <w:pPr>
              <w:pStyle w:val="TAC"/>
              <w:rPr>
                <w:lang w:val="en-US" w:eastAsia="zh-CN"/>
              </w:rPr>
            </w:pPr>
            <w:r w:rsidRPr="00D462F1">
              <w:rPr>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35DFA0C"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4E7E45" w14:textId="77777777" w:rsidR="008F4D94" w:rsidRPr="00D462F1" w:rsidRDefault="008F4D94" w:rsidP="006A46EC">
            <w:pPr>
              <w:pStyle w:val="TAC"/>
              <w:rPr>
                <w:lang w:val="en-US" w:eastAsia="zh-CN"/>
              </w:rPr>
            </w:pPr>
            <w:r w:rsidRPr="00D462F1">
              <w:rPr>
                <w:lang w:val="en-US" w:eastAsia="zh-CN"/>
              </w:rPr>
              <w:t>IMD3</w:t>
            </w:r>
          </w:p>
        </w:tc>
      </w:tr>
      <w:tr w:rsidR="008F4D94" w:rsidRPr="006E069C" w14:paraId="6E0D752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283151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CBCD05"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4A851A39" w14:textId="77777777" w:rsidR="008F4D94" w:rsidRPr="00D462F1" w:rsidRDefault="008F4D94" w:rsidP="006A46EC">
            <w:pPr>
              <w:pStyle w:val="TAC"/>
              <w:rPr>
                <w:rFonts w:cs="Arial"/>
                <w:color w:val="000000"/>
                <w:szCs w:val="18"/>
              </w:rPr>
            </w:pPr>
            <w:r w:rsidRPr="00D462F1">
              <w:rPr>
                <w:rFonts w:cs="Arial"/>
                <w:color w:val="000000"/>
                <w:szCs w:val="18"/>
              </w:rPr>
              <w:t>686</w:t>
            </w:r>
          </w:p>
        </w:tc>
        <w:tc>
          <w:tcPr>
            <w:tcW w:w="1012" w:type="dxa"/>
            <w:tcBorders>
              <w:top w:val="single" w:sz="4" w:space="0" w:color="auto"/>
              <w:left w:val="single" w:sz="4" w:space="0" w:color="auto"/>
              <w:bottom w:val="single" w:sz="4" w:space="0" w:color="auto"/>
              <w:right w:val="single" w:sz="4" w:space="0" w:color="auto"/>
            </w:tcBorders>
          </w:tcPr>
          <w:p w14:paraId="6F4BDBA3"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3601BD"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EED7D83" w14:textId="77777777" w:rsidR="008F4D94" w:rsidRPr="00D462F1" w:rsidRDefault="008F4D94" w:rsidP="006A46EC">
            <w:pPr>
              <w:pStyle w:val="TAC"/>
              <w:rPr>
                <w:rFonts w:cs="Arial"/>
                <w:color w:val="000000"/>
                <w:szCs w:val="18"/>
              </w:rPr>
            </w:pPr>
            <w:r w:rsidRPr="00D462F1">
              <w:rPr>
                <w:rFonts w:cs="Arial"/>
                <w:color w:val="000000"/>
                <w:szCs w:val="18"/>
              </w:rPr>
              <w:t>6</w:t>
            </w:r>
            <w:r>
              <w:rPr>
                <w:rFonts w:cs="Arial"/>
                <w:color w:val="000000"/>
                <w:szCs w:val="18"/>
              </w:rPr>
              <w:t>40</w:t>
            </w:r>
          </w:p>
        </w:tc>
        <w:tc>
          <w:tcPr>
            <w:tcW w:w="797" w:type="dxa"/>
            <w:tcBorders>
              <w:top w:val="single" w:sz="4" w:space="0" w:color="auto"/>
              <w:left w:val="single" w:sz="4" w:space="0" w:color="auto"/>
              <w:bottom w:val="single" w:sz="4" w:space="0" w:color="auto"/>
              <w:right w:val="single" w:sz="4" w:space="0" w:color="auto"/>
            </w:tcBorders>
          </w:tcPr>
          <w:p w14:paraId="07F4D9DE"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56D3DE"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0ACAA9" w14:textId="77777777" w:rsidR="008F4D94" w:rsidRPr="00D462F1" w:rsidRDefault="008F4D94" w:rsidP="006A46EC">
            <w:pPr>
              <w:pStyle w:val="TAC"/>
              <w:rPr>
                <w:lang w:val="en-US" w:eastAsia="zh-CN"/>
              </w:rPr>
            </w:pPr>
            <w:r w:rsidRPr="00D462F1">
              <w:rPr>
                <w:lang w:val="en-US" w:eastAsia="zh-CN"/>
              </w:rPr>
              <w:t>N/A</w:t>
            </w:r>
          </w:p>
        </w:tc>
      </w:tr>
      <w:tr w:rsidR="008F4D94" w:rsidRPr="006E069C" w14:paraId="04BCE65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5546F7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455D2E"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7714A0F3" w14:textId="77777777" w:rsidR="008F4D94" w:rsidRPr="00D462F1" w:rsidRDefault="008F4D94" w:rsidP="006A46EC">
            <w:pPr>
              <w:pStyle w:val="TAC"/>
              <w:rPr>
                <w:rFonts w:cs="Arial"/>
                <w:color w:val="000000"/>
                <w:szCs w:val="18"/>
              </w:rPr>
            </w:pPr>
            <w:r w:rsidRPr="00D462F1">
              <w:rPr>
                <w:rFonts w:cs="Arial"/>
                <w:color w:val="000000"/>
                <w:szCs w:val="18"/>
              </w:rPr>
              <w:t>3532</w:t>
            </w:r>
          </w:p>
        </w:tc>
        <w:tc>
          <w:tcPr>
            <w:tcW w:w="1012" w:type="dxa"/>
            <w:tcBorders>
              <w:top w:val="single" w:sz="4" w:space="0" w:color="auto"/>
              <w:left w:val="single" w:sz="4" w:space="0" w:color="auto"/>
              <w:bottom w:val="single" w:sz="4" w:space="0" w:color="auto"/>
              <w:right w:val="single" w:sz="4" w:space="0" w:color="auto"/>
            </w:tcBorders>
          </w:tcPr>
          <w:p w14:paraId="6D6F720D" w14:textId="77777777" w:rsidR="008F4D94" w:rsidRPr="00D462F1"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7774C97" w14:textId="77777777" w:rsidR="008F4D94" w:rsidRPr="00D462F1" w:rsidRDefault="008F4D94" w:rsidP="006A46EC">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66C21E09" w14:textId="77777777" w:rsidR="008F4D94" w:rsidRPr="00D462F1" w:rsidRDefault="008F4D94" w:rsidP="006A46EC">
            <w:pPr>
              <w:pStyle w:val="TAC"/>
              <w:rPr>
                <w:rFonts w:cs="Arial"/>
                <w:color w:val="000000"/>
                <w:szCs w:val="18"/>
              </w:rPr>
            </w:pPr>
            <w:r w:rsidRPr="00D462F1">
              <w:rPr>
                <w:rFonts w:cs="Arial"/>
                <w:color w:val="000000"/>
                <w:szCs w:val="18"/>
              </w:rPr>
              <w:t>3532</w:t>
            </w:r>
          </w:p>
        </w:tc>
        <w:tc>
          <w:tcPr>
            <w:tcW w:w="797" w:type="dxa"/>
            <w:tcBorders>
              <w:top w:val="single" w:sz="4" w:space="0" w:color="auto"/>
              <w:left w:val="single" w:sz="4" w:space="0" w:color="auto"/>
              <w:bottom w:val="single" w:sz="4" w:space="0" w:color="auto"/>
              <w:right w:val="single" w:sz="4" w:space="0" w:color="auto"/>
            </w:tcBorders>
          </w:tcPr>
          <w:p w14:paraId="40072FAA"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BC51EA" w14:textId="77777777" w:rsidR="008F4D94" w:rsidRPr="00D462F1"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9F70F3" w14:textId="77777777" w:rsidR="008F4D94" w:rsidRPr="00D462F1" w:rsidRDefault="008F4D94" w:rsidP="006A46EC">
            <w:pPr>
              <w:pStyle w:val="TAC"/>
              <w:rPr>
                <w:lang w:val="en-US" w:eastAsia="zh-CN"/>
              </w:rPr>
            </w:pPr>
            <w:r w:rsidRPr="00D462F1">
              <w:rPr>
                <w:lang w:val="en-US" w:eastAsia="zh-CN"/>
              </w:rPr>
              <w:t>N/A</w:t>
            </w:r>
          </w:p>
        </w:tc>
      </w:tr>
      <w:tr w:rsidR="008F4D94" w:rsidRPr="006E069C" w14:paraId="60C6CBE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DDD0C5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430428D" w14:textId="77777777" w:rsidR="008F4D94" w:rsidRPr="00D462F1" w:rsidRDefault="008F4D94" w:rsidP="006A46EC">
            <w:pPr>
              <w:pStyle w:val="TAC"/>
              <w:rPr>
                <w:rFonts w:cs="Arial"/>
                <w:color w:val="000000"/>
                <w:szCs w:val="18"/>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4A75CAE0" w14:textId="77777777" w:rsidR="008F4D94" w:rsidRPr="00D462F1"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23F4E14C"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473E5FF" w14:textId="77777777" w:rsidR="008F4D94" w:rsidRPr="00D462F1"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6D4B22C1" w14:textId="77777777" w:rsidR="008F4D94" w:rsidRPr="00D462F1" w:rsidRDefault="008F4D94" w:rsidP="006A46EC">
            <w:pPr>
              <w:pStyle w:val="TAC"/>
              <w:rPr>
                <w:rFonts w:cs="Arial"/>
                <w:color w:val="000000"/>
                <w:szCs w:val="18"/>
              </w:rPr>
            </w:pPr>
            <w:r w:rsidRPr="00D462F1">
              <w:rPr>
                <w:rFonts w:cs="Arial"/>
                <w:color w:val="000000"/>
                <w:szCs w:val="18"/>
              </w:rPr>
              <w:t>21</w:t>
            </w:r>
            <w:r>
              <w:rPr>
                <w:rFonts w:cs="Arial"/>
                <w:color w:val="000000"/>
                <w:szCs w:val="18"/>
              </w:rPr>
              <w:t>41</w:t>
            </w:r>
          </w:p>
        </w:tc>
        <w:tc>
          <w:tcPr>
            <w:tcW w:w="797" w:type="dxa"/>
            <w:tcBorders>
              <w:top w:val="single" w:sz="4" w:space="0" w:color="auto"/>
              <w:left w:val="single" w:sz="4" w:space="0" w:color="auto"/>
              <w:bottom w:val="single" w:sz="4" w:space="0" w:color="auto"/>
              <w:right w:val="single" w:sz="4" w:space="0" w:color="auto"/>
            </w:tcBorders>
          </w:tcPr>
          <w:p w14:paraId="76812C03" w14:textId="77777777" w:rsidR="008F4D94" w:rsidRPr="00D462F1" w:rsidRDefault="008F4D94" w:rsidP="006A46EC">
            <w:pPr>
              <w:pStyle w:val="TAC"/>
              <w:rPr>
                <w:lang w:val="en-US" w:eastAsia="zh-CN"/>
              </w:rPr>
            </w:pPr>
            <w:r w:rsidRPr="00D462F1">
              <w:rPr>
                <w:lang w:eastAsia="ja-JP"/>
              </w:rPr>
              <w:t>1</w:t>
            </w:r>
            <w:r>
              <w:rPr>
                <w:lang w:eastAsia="ja-JP"/>
              </w:rPr>
              <w:t>0</w:t>
            </w:r>
            <w:r w:rsidRPr="00D462F1">
              <w:rPr>
                <w:lang w:eastAsia="ja-JP"/>
              </w:rPr>
              <w:t>.</w:t>
            </w:r>
            <w:r>
              <w:rPr>
                <w:lang w:eastAsia="ja-JP"/>
              </w:rPr>
              <w:t>1</w:t>
            </w:r>
          </w:p>
        </w:tc>
        <w:tc>
          <w:tcPr>
            <w:tcW w:w="828" w:type="dxa"/>
            <w:tcBorders>
              <w:top w:val="single" w:sz="4" w:space="0" w:color="auto"/>
              <w:left w:val="single" w:sz="4" w:space="0" w:color="auto"/>
              <w:bottom w:val="single" w:sz="4" w:space="0" w:color="auto"/>
              <w:right w:val="single" w:sz="4" w:space="0" w:color="auto"/>
            </w:tcBorders>
            <w:vAlign w:val="center"/>
          </w:tcPr>
          <w:p w14:paraId="5482707D"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225FED" w14:textId="77777777" w:rsidR="008F4D94" w:rsidRPr="00D462F1" w:rsidRDefault="008F4D94" w:rsidP="006A46EC">
            <w:pPr>
              <w:pStyle w:val="TAC"/>
              <w:rPr>
                <w:lang w:val="en-US" w:eastAsia="zh-CN"/>
              </w:rPr>
            </w:pPr>
            <w:r>
              <w:rPr>
                <w:lang w:val="en-US" w:eastAsia="zh-CN"/>
              </w:rPr>
              <w:t>IMD4</w:t>
            </w:r>
          </w:p>
        </w:tc>
      </w:tr>
      <w:tr w:rsidR="008F4D94" w:rsidRPr="006E069C" w14:paraId="737D81E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5886D3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DD21E0A"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20D71750" w14:textId="77777777" w:rsidR="008F4D94" w:rsidRPr="00D462F1" w:rsidRDefault="008F4D94" w:rsidP="006A46EC">
            <w:pPr>
              <w:pStyle w:val="TAC"/>
              <w:rPr>
                <w:rFonts w:cs="Arial"/>
                <w:color w:val="000000"/>
                <w:szCs w:val="18"/>
              </w:rPr>
            </w:pPr>
            <w:r w:rsidRPr="00D462F1">
              <w:rPr>
                <w:rFonts w:cs="Arial"/>
                <w:color w:val="000000"/>
                <w:szCs w:val="18"/>
              </w:rPr>
              <w:t>68</w:t>
            </w:r>
            <w:r>
              <w:rPr>
                <w:rFonts w:cs="Arial"/>
                <w:color w:val="000000"/>
                <w:szCs w:val="18"/>
              </w:rPr>
              <w:t>0</w:t>
            </w:r>
          </w:p>
        </w:tc>
        <w:tc>
          <w:tcPr>
            <w:tcW w:w="1012" w:type="dxa"/>
            <w:tcBorders>
              <w:top w:val="single" w:sz="4" w:space="0" w:color="auto"/>
              <w:left w:val="single" w:sz="4" w:space="0" w:color="auto"/>
              <w:bottom w:val="single" w:sz="4" w:space="0" w:color="auto"/>
              <w:right w:val="single" w:sz="4" w:space="0" w:color="auto"/>
            </w:tcBorders>
          </w:tcPr>
          <w:p w14:paraId="76A61BF2"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D8B027B"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8EB145B" w14:textId="77777777" w:rsidR="008F4D94" w:rsidRPr="00D462F1" w:rsidRDefault="008F4D94" w:rsidP="006A46EC">
            <w:pPr>
              <w:pStyle w:val="TAC"/>
              <w:rPr>
                <w:rFonts w:cs="Arial"/>
                <w:color w:val="000000"/>
                <w:szCs w:val="18"/>
              </w:rPr>
            </w:pPr>
            <w:r w:rsidRPr="00D462F1">
              <w:rPr>
                <w:rFonts w:cs="Arial"/>
                <w:color w:val="000000"/>
                <w:szCs w:val="18"/>
              </w:rPr>
              <w:t>6</w:t>
            </w:r>
            <w:r>
              <w:rPr>
                <w:rFonts w:cs="Arial"/>
                <w:color w:val="000000"/>
                <w:szCs w:val="18"/>
              </w:rPr>
              <w:t>34</w:t>
            </w:r>
          </w:p>
        </w:tc>
        <w:tc>
          <w:tcPr>
            <w:tcW w:w="797" w:type="dxa"/>
            <w:tcBorders>
              <w:top w:val="single" w:sz="4" w:space="0" w:color="auto"/>
              <w:left w:val="single" w:sz="4" w:space="0" w:color="auto"/>
              <w:bottom w:val="single" w:sz="4" w:space="0" w:color="auto"/>
              <w:right w:val="single" w:sz="4" w:space="0" w:color="auto"/>
            </w:tcBorders>
          </w:tcPr>
          <w:p w14:paraId="2D78C193"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6E811"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218879" w14:textId="77777777" w:rsidR="008F4D94" w:rsidRPr="00D462F1" w:rsidRDefault="008F4D94" w:rsidP="006A46EC">
            <w:pPr>
              <w:pStyle w:val="TAC"/>
              <w:rPr>
                <w:lang w:val="en-US" w:eastAsia="zh-CN"/>
              </w:rPr>
            </w:pPr>
            <w:r w:rsidRPr="00D462F1">
              <w:rPr>
                <w:lang w:val="en-US" w:eastAsia="zh-CN"/>
              </w:rPr>
              <w:t>N/A</w:t>
            </w:r>
          </w:p>
        </w:tc>
      </w:tr>
      <w:tr w:rsidR="008F4D94" w:rsidRPr="006E069C" w14:paraId="692C9728"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EDE6D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BEAC0A"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7ADAC9DB" w14:textId="77777777" w:rsidR="008F4D94" w:rsidRPr="00D462F1" w:rsidRDefault="008F4D94" w:rsidP="006A46EC">
            <w:pPr>
              <w:pStyle w:val="TAC"/>
              <w:rPr>
                <w:rFonts w:cs="Arial"/>
                <w:color w:val="000000"/>
                <w:szCs w:val="18"/>
              </w:rPr>
            </w:pPr>
            <w:r>
              <w:rPr>
                <w:rFonts w:cs="Arial"/>
                <w:color w:val="000000"/>
                <w:szCs w:val="18"/>
              </w:rPr>
              <w:t>4181</w:t>
            </w:r>
          </w:p>
        </w:tc>
        <w:tc>
          <w:tcPr>
            <w:tcW w:w="1012" w:type="dxa"/>
            <w:tcBorders>
              <w:top w:val="single" w:sz="4" w:space="0" w:color="auto"/>
              <w:left w:val="single" w:sz="4" w:space="0" w:color="auto"/>
              <w:bottom w:val="single" w:sz="4" w:space="0" w:color="auto"/>
              <w:right w:val="single" w:sz="4" w:space="0" w:color="auto"/>
            </w:tcBorders>
          </w:tcPr>
          <w:p w14:paraId="367EC8AD" w14:textId="77777777" w:rsidR="008F4D94" w:rsidRPr="00D462F1"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8E560E7" w14:textId="77777777" w:rsidR="008F4D94" w:rsidRPr="00D462F1" w:rsidRDefault="008F4D94" w:rsidP="006A46EC">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52C33F68" w14:textId="77777777" w:rsidR="008F4D94" w:rsidRPr="00D462F1" w:rsidRDefault="008F4D94" w:rsidP="006A46EC">
            <w:pPr>
              <w:pStyle w:val="TAC"/>
              <w:rPr>
                <w:rFonts w:cs="Arial"/>
                <w:color w:val="000000"/>
                <w:szCs w:val="18"/>
              </w:rPr>
            </w:pPr>
            <w:r>
              <w:rPr>
                <w:rFonts w:cs="Arial"/>
                <w:color w:val="000000"/>
                <w:szCs w:val="18"/>
              </w:rPr>
              <w:t>4181</w:t>
            </w:r>
          </w:p>
        </w:tc>
        <w:tc>
          <w:tcPr>
            <w:tcW w:w="797" w:type="dxa"/>
            <w:tcBorders>
              <w:top w:val="single" w:sz="4" w:space="0" w:color="auto"/>
              <w:left w:val="single" w:sz="4" w:space="0" w:color="auto"/>
              <w:bottom w:val="single" w:sz="4" w:space="0" w:color="auto"/>
              <w:right w:val="single" w:sz="4" w:space="0" w:color="auto"/>
            </w:tcBorders>
          </w:tcPr>
          <w:p w14:paraId="2764492E"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583FBA" w14:textId="77777777" w:rsidR="008F4D94" w:rsidRPr="00D462F1"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91B07D" w14:textId="77777777" w:rsidR="008F4D94" w:rsidRPr="00D462F1" w:rsidRDefault="008F4D94" w:rsidP="006A46EC">
            <w:pPr>
              <w:pStyle w:val="TAC"/>
              <w:rPr>
                <w:lang w:val="en-US" w:eastAsia="zh-CN"/>
              </w:rPr>
            </w:pPr>
            <w:r w:rsidRPr="00D462F1">
              <w:rPr>
                <w:lang w:val="en-US" w:eastAsia="zh-CN"/>
              </w:rPr>
              <w:t>N/A</w:t>
            </w:r>
          </w:p>
        </w:tc>
      </w:tr>
    </w:tbl>
    <w:p w14:paraId="6EAFBB03" w14:textId="77777777" w:rsidR="008F4D94" w:rsidRDefault="008F4D94" w:rsidP="008F4D94">
      <w:pPr>
        <w:rPr>
          <w:color w:val="0070C0"/>
        </w:rPr>
      </w:pPr>
    </w:p>
    <w:p w14:paraId="66A647FE" w14:textId="77777777" w:rsidR="008F4D94" w:rsidRDefault="008F4D94" w:rsidP="008F4D94">
      <w:pPr>
        <w:pStyle w:val="Heading2"/>
      </w:pPr>
      <w:bookmarkStart w:id="508" w:name="_Toc183508029"/>
      <w:r>
        <w:t>5.41</w:t>
      </w:r>
      <w:r>
        <w:tab/>
        <w:t>CA_n3-n20-n41</w:t>
      </w:r>
      <w:bookmarkEnd w:id="508"/>
    </w:p>
    <w:p w14:paraId="1424B650" w14:textId="77777777" w:rsidR="008F4D94" w:rsidRDefault="008F4D94" w:rsidP="008F4D94">
      <w:pPr>
        <w:pStyle w:val="Heading3"/>
        <w:rPr>
          <w:rFonts w:cs="Arial"/>
          <w:szCs w:val="28"/>
          <w:lang w:val="en-US" w:eastAsia="zh-CN"/>
        </w:rPr>
      </w:pPr>
      <w:bookmarkStart w:id="509" w:name="_Toc183508030"/>
      <w:r>
        <w:t>5.41.1</w:t>
      </w:r>
      <w:r>
        <w:tab/>
      </w:r>
      <w:r>
        <w:rPr>
          <w:rFonts w:cs="Arial"/>
          <w:szCs w:val="28"/>
          <w:lang w:val="en-US" w:eastAsia="zh-CN"/>
        </w:rPr>
        <w:t>Common for 1 band UL and 2 bands UL CA</w:t>
      </w:r>
      <w:bookmarkEnd w:id="509"/>
    </w:p>
    <w:p w14:paraId="5F72E923" w14:textId="77777777" w:rsidR="008F4D94" w:rsidRDefault="008F4D94" w:rsidP="008F4D94">
      <w:pPr>
        <w:pStyle w:val="Heading4"/>
      </w:pPr>
      <w:bookmarkStart w:id="510" w:name="_Toc183508031"/>
      <w:r>
        <w:t>5.41.1.1</w:t>
      </w:r>
      <w:r>
        <w:tab/>
      </w:r>
      <w:r>
        <w:rPr>
          <w:rFonts w:cs="Arial"/>
          <w:lang w:eastAsia="zh-CN"/>
        </w:rPr>
        <w:t>Operating bands for CA</w:t>
      </w:r>
      <w:bookmarkEnd w:id="510"/>
    </w:p>
    <w:p w14:paraId="5666C7E5" w14:textId="77777777" w:rsidR="008F4D94" w:rsidRDefault="008F4D94" w:rsidP="008F4D94">
      <w:pPr>
        <w:pStyle w:val="TH"/>
        <w:rPr>
          <w:lang w:val="en-US"/>
        </w:rPr>
      </w:pPr>
      <w:r>
        <w:rPr>
          <w:rFonts w:cs="Arial"/>
        </w:rPr>
        <w:t xml:space="preserve">Table </w:t>
      </w:r>
      <w:r>
        <w:rPr>
          <w:rFonts w:cs="Arial" w:hint="eastAsia"/>
          <w:lang w:val="en-US" w:eastAsia="zh-CN"/>
        </w:rPr>
        <w:t>5.41</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3951CAA1"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0F706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2B584C4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75731B5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5BED4A8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8F4D94" w14:paraId="4B1911D5"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D7604D" w14:textId="77777777" w:rsidR="008F4D94" w:rsidRDefault="008F4D94" w:rsidP="006A46EC">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0E962D5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3255FB0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278C43F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8F4D94" w14:paraId="1A359EE4"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BCDF8D0" w14:textId="77777777" w:rsidR="008F4D94" w:rsidRDefault="008F4D94" w:rsidP="006A46EC">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47CF14A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6E57793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2CD2488A" w14:textId="77777777" w:rsidR="008F4D94" w:rsidRDefault="008F4D94" w:rsidP="006A46EC">
            <w:pPr>
              <w:spacing w:after="0"/>
              <w:rPr>
                <w:rFonts w:ascii="Aptos Narrow" w:hAnsi="Aptos Narrow"/>
                <w:color w:val="000000"/>
                <w:sz w:val="22"/>
                <w:szCs w:val="22"/>
              </w:rPr>
            </w:pPr>
            <w:r>
              <w:rPr>
                <w:rFonts w:ascii="Aptos Narrow" w:hAnsi="Aptos Narrow"/>
                <w:color w:val="000000"/>
                <w:sz w:val="22"/>
                <w:szCs w:val="22"/>
              </w:rPr>
              <w:t> </w:t>
            </w:r>
          </w:p>
        </w:tc>
      </w:tr>
      <w:tr w:rsidR="008F4D94" w14:paraId="677523DB"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61D529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n3</w:t>
            </w:r>
          </w:p>
        </w:tc>
        <w:tc>
          <w:tcPr>
            <w:tcW w:w="2900" w:type="dxa"/>
            <w:tcBorders>
              <w:top w:val="nil"/>
              <w:left w:val="nil"/>
              <w:bottom w:val="single" w:sz="4" w:space="0" w:color="auto"/>
              <w:right w:val="single" w:sz="4" w:space="0" w:color="auto"/>
            </w:tcBorders>
            <w:shd w:val="clear" w:color="auto" w:fill="auto"/>
            <w:vAlign w:val="center"/>
            <w:hideMark/>
          </w:tcPr>
          <w:p w14:paraId="7DF73D4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1710-1785</w:t>
            </w:r>
          </w:p>
        </w:tc>
        <w:tc>
          <w:tcPr>
            <w:tcW w:w="3000" w:type="dxa"/>
            <w:tcBorders>
              <w:top w:val="nil"/>
              <w:left w:val="nil"/>
              <w:bottom w:val="single" w:sz="4" w:space="0" w:color="auto"/>
              <w:right w:val="single" w:sz="4" w:space="0" w:color="auto"/>
            </w:tcBorders>
            <w:shd w:val="clear" w:color="auto" w:fill="auto"/>
            <w:vAlign w:val="center"/>
            <w:hideMark/>
          </w:tcPr>
          <w:p w14:paraId="10F7C53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1805-1880</w:t>
            </w:r>
          </w:p>
        </w:tc>
        <w:tc>
          <w:tcPr>
            <w:tcW w:w="1160" w:type="dxa"/>
            <w:tcBorders>
              <w:top w:val="nil"/>
              <w:left w:val="nil"/>
              <w:bottom w:val="single" w:sz="4" w:space="0" w:color="auto"/>
              <w:right w:val="single" w:sz="4" w:space="0" w:color="auto"/>
            </w:tcBorders>
            <w:shd w:val="clear" w:color="auto" w:fill="auto"/>
            <w:vAlign w:val="center"/>
            <w:hideMark/>
          </w:tcPr>
          <w:p w14:paraId="0C5657D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23CE8D91"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ED645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152F715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581CDE1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6681FCD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3CA8B4D7"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619C10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650E083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665E49C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4A410D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2F2E82D5" w14:textId="77777777" w:rsidR="008F4D94" w:rsidRDefault="008F4D94" w:rsidP="008F4D94">
      <w:pPr>
        <w:pStyle w:val="TH"/>
      </w:pPr>
    </w:p>
    <w:p w14:paraId="265E0058" w14:textId="77777777" w:rsidR="008F4D94" w:rsidRPr="005D2633" w:rsidRDefault="008F4D94" w:rsidP="008F4D94">
      <w:pPr>
        <w:pStyle w:val="Heading4"/>
        <w:rPr>
          <w:rFonts w:cs="Arial"/>
          <w:lang w:eastAsia="zh-CN"/>
        </w:rPr>
      </w:pPr>
      <w:bookmarkStart w:id="511" w:name="_Toc183508032"/>
      <w:r>
        <w:rPr>
          <w:rFonts w:cs="Arial"/>
          <w:lang w:eastAsia="zh-CN"/>
        </w:rPr>
        <w:t>5.41</w:t>
      </w:r>
      <w:r w:rsidRPr="005D2633">
        <w:rPr>
          <w:rFonts w:cs="Arial"/>
          <w:lang w:eastAsia="zh-CN"/>
        </w:rPr>
        <w:t>.1.2</w:t>
      </w:r>
      <w:r w:rsidRPr="005D2633">
        <w:rPr>
          <w:rFonts w:cs="Arial"/>
          <w:lang w:eastAsia="zh-CN"/>
        </w:rPr>
        <w:tab/>
      </w:r>
      <w:r>
        <w:rPr>
          <w:rFonts w:cs="Arial"/>
          <w:lang w:eastAsia="zh-CN"/>
        </w:rPr>
        <w:t>Channel bandwidths per operating band for CA</w:t>
      </w:r>
      <w:bookmarkEnd w:id="511"/>
    </w:p>
    <w:p w14:paraId="7F3FF71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3207AABD"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3F67C34"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30227E6E"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B2DD1F3"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7DC4772"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38ADB71B"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7B5666B7"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CAF6780" w14:textId="77777777" w:rsidR="008F4D94" w:rsidRDefault="008F4D94" w:rsidP="006A46EC">
            <w:pPr>
              <w:pStyle w:val="TAH"/>
              <w:rPr>
                <w:szCs w:val="18"/>
                <w:lang w:val="en-US" w:eastAsia="zh-CN"/>
              </w:rPr>
            </w:pPr>
            <w:r>
              <w:t>Bandwidth combination set</w:t>
            </w:r>
          </w:p>
        </w:tc>
      </w:tr>
      <w:tr w:rsidR="008F4D94" w14:paraId="337B8498"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36590F23"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CA_n3A-n20A-n41A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1A68F01" w14:textId="77777777" w:rsidR="008F4D94" w:rsidRPr="00903362" w:rsidRDefault="008F4D94" w:rsidP="006A46EC">
            <w:pPr>
              <w:pStyle w:val="TAC"/>
              <w:rPr>
                <w:rFonts w:eastAsia="SimSun" w:cs="Arial"/>
                <w:szCs w:val="18"/>
                <w:lang w:eastAsia="zh-CN"/>
              </w:rPr>
            </w:pPr>
            <w:r w:rsidRPr="00903362">
              <w:rPr>
                <w:rFonts w:eastAsia="SimSun" w:cs="Arial"/>
                <w:szCs w:val="18"/>
                <w:lang w:eastAsia="zh-CN"/>
              </w:rPr>
              <w:t>CA_n3A-n20A</w:t>
            </w:r>
          </w:p>
          <w:p w14:paraId="3DC8D24F" w14:textId="77777777" w:rsidR="008F4D94" w:rsidRPr="00903362" w:rsidRDefault="008F4D94" w:rsidP="006A46EC">
            <w:pPr>
              <w:pStyle w:val="TAC"/>
              <w:rPr>
                <w:rFonts w:eastAsia="SimSun" w:cs="Arial"/>
                <w:szCs w:val="18"/>
                <w:lang w:eastAsia="zh-CN"/>
              </w:rPr>
            </w:pPr>
            <w:r w:rsidRPr="00903362">
              <w:rPr>
                <w:rFonts w:eastAsia="SimSun" w:cs="Arial"/>
                <w:szCs w:val="18"/>
                <w:lang w:eastAsia="zh-CN"/>
              </w:rPr>
              <w:t>CA_n3A-n41A</w:t>
            </w:r>
          </w:p>
          <w:p w14:paraId="5C38FC56" w14:textId="77777777" w:rsidR="008F4D94" w:rsidRPr="00903362" w:rsidRDefault="008F4D94" w:rsidP="006A46EC">
            <w:pPr>
              <w:pStyle w:val="TAC"/>
              <w:rPr>
                <w:rFonts w:eastAsia="SimSun" w:cs="Arial"/>
                <w:szCs w:val="18"/>
                <w:lang w:eastAsia="zh-CN"/>
              </w:rPr>
            </w:pPr>
            <w:r w:rsidRPr="00903362">
              <w:rPr>
                <w:rFonts w:eastAsia="SimSun" w:cs="Arial"/>
                <w:szCs w:val="18"/>
                <w:lang w:eastAsia="zh-CN"/>
              </w:rPr>
              <w:t>CA_n20A-n41A</w:t>
            </w:r>
          </w:p>
          <w:p w14:paraId="11354EB4" w14:textId="77777777" w:rsidR="008F4D94" w:rsidRPr="00B00CBD" w:rsidRDefault="008F4D94" w:rsidP="006A46EC">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4519129A"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6DEB7529" w14:textId="77777777" w:rsidR="008F4D94" w:rsidRPr="00903362" w:rsidRDefault="008F4D94" w:rsidP="006A46EC">
            <w:pPr>
              <w:keepNext/>
              <w:keepLines/>
              <w:spacing w:after="0"/>
              <w:jc w:val="center"/>
              <w:textAlignment w:val="bottom"/>
              <w:rPr>
                <w:rFonts w:ascii="Arial" w:hAnsi="Arial" w:cs="Arial"/>
                <w:sz w:val="18"/>
                <w:szCs w:val="16"/>
                <w:lang w:val="en-US" w:eastAsia="zh-CN"/>
              </w:rPr>
            </w:pPr>
            <w:r w:rsidRPr="00903362">
              <w:rPr>
                <w:rFonts w:ascii="Arial" w:hAnsi="Arial" w:cs="Arial"/>
                <w:sz w:val="18"/>
                <w:szCs w:val="16"/>
                <w:lang w:val="en-US" w:eastAsia="zh-CN" w:bidi="ar"/>
              </w:rPr>
              <w:t xml:space="preserve">5, 10, 15, 20, 25, 30, </w:t>
            </w:r>
            <w:r>
              <w:rPr>
                <w:rFonts w:ascii="Arial" w:hAnsi="Arial" w:cs="Arial"/>
                <w:sz w:val="18"/>
                <w:szCs w:val="16"/>
                <w:lang w:val="en-US" w:eastAsia="zh-CN" w:bidi="ar"/>
              </w:rPr>
              <w:t xml:space="preserve">45, </w:t>
            </w:r>
            <w:r w:rsidRPr="00903362">
              <w:rPr>
                <w:rFonts w:ascii="Arial" w:hAnsi="Arial" w:cs="Arial"/>
                <w:sz w:val="18"/>
                <w:szCs w:val="16"/>
                <w:lang w:val="en-US" w:eastAsia="zh-CN" w:bidi="ar"/>
              </w:rPr>
              <w:t>40</w:t>
            </w:r>
            <w:r>
              <w:rPr>
                <w:rFonts w:ascii="Arial" w:hAnsi="Arial" w:cs="Arial"/>
                <w:sz w:val="18"/>
                <w:szCs w:val="16"/>
                <w:lang w:val="en-US" w:eastAsia="zh-CN" w:bidi="ar"/>
              </w:rPr>
              <w:t>, 45, 50</w:t>
            </w:r>
          </w:p>
        </w:tc>
        <w:tc>
          <w:tcPr>
            <w:tcW w:w="1360" w:type="dxa"/>
            <w:tcBorders>
              <w:left w:val="single" w:sz="4" w:space="0" w:color="auto"/>
              <w:bottom w:val="nil"/>
              <w:right w:val="single" w:sz="4" w:space="0" w:color="auto"/>
            </w:tcBorders>
            <w:shd w:val="clear" w:color="auto" w:fill="auto"/>
            <w:vAlign w:val="center"/>
          </w:tcPr>
          <w:p w14:paraId="7CFA9037"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26DB49F9"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249A8360"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6AED0A4"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B870A75"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56A8ED0A" w14:textId="77777777" w:rsidR="008F4D94" w:rsidRPr="00903362" w:rsidRDefault="008F4D94" w:rsidP="006A46EC">
            <w:pPr>
              <w:keepNext/>
              <w:keepLines/>
              <w:spacing w:after="0"/>
              <w:jc w:val="center"/>
              <w:textAlignment w:val="bottom"/>
              <w:rPr>
                <w:rFonts w:ascii="Arial" w:eastAsia="SimSun" w:hAnsi="Arial" w:cs="Arial"/>
                <w:sz w:val="18"/>
                <w:szCs w:val="16"/>
                <w:lang w:val="en-US" w:eastAsia="zh-CN" w:bidi="ar"/>
              </w:rPr>
            </w:pPr>
            <w:r w:rsidRPr="00903362">
              <w:rPr>
                <w:rFonts w:ascii="Arial" w:hAnsi="Arial" w:cs="Arial"/>
                <w:sz w:val="18"/>
                <w:szCs w:val="16"/>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99A7DDD" w14:textId="77777777" w:rsidR="008F4D94" w:rsidRPr="00B00CBD" w:rsidRDefault="008F4D94" w:rsidP="006A46EC">
            <w:pPr>
              <w:pStyle w:val="TAC"/>
              <w:rPr>
                <w:rFonts w:cs="Arial"/>
                <w:szCs w:val="18"/>
                <w:lang w:val="en-US" w:eastAsia="zh-CN"/>
              </w:rPr>
            </w:pPr>
          </w:p>
        </w:tc>
      </w:tr>
      <w:tr w:rsidR="008F4D94" w14:paraId="1BBD94A5"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45B1A242"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AAA9EC9"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E9A5293" w14:textId="77777777" w:rsidR="008F4D94" w:rsidRDefault="008F4D94" w:rsidP="006A46EC">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515E84CD"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EF0E56">
              <w:rPr>
                <w:rFonts w:ascii="Arial" w:eastAsia="SimSun" w:hAnsi="Arial" w:cs="Arial"/>
                <w:sz w:val="18"/>
                <w:szCs w:val="18"/>
                <w:lang w:val="en-US" w:eastAsia="zh-CN" w:bidi="ar"/>
              </w:rPr>
              <w:t xml:space="preserve">10, 15, 20, </w:t>
            </w:r>
            <w:r>
              <w:rPr>
                <w:rFonts w:ascii="Arial" w:eastAsia="SimSun" w:hAnsi="Arial" w:cs="Arial"/>
                <w:sz w:val="18"/>
                <w:szCs w:val="18"/>
                <w:lang w:val="en-US" w:eastAsia="zh-CN" w:bidi="ar"/>
              </w:rPr>
              <w:t xml:space="preserve">25, 30, 35, </w:t>
            </w:r>
            <w:r w:rsidRPr="00EF0E56">
              <w:rPr>
                <w:rFonts w:ascii="Arial" w:eastAsia="SimSun" w:hAnsi="Arial" w:cs="Arial"/>
                <w:sz w:val="18"/>
                <w:szCs w:val="18"/>
                <w:lang w:val="en-US" w:eastAsia="zh-CN" w:bidi="ar"/>
              </w:rPr>
              <w:t>40,</w:t>
            </w:r>
            <w:r>
              <w:rPr>
                <w:rFonts w:ascii="Arial" w:eastAsia="SimSun" w:hAnsi="Arial" w:cs="Arial"/>
                <w:sz w:val="18"/>
                <w:szCs w:val="18"/>
                <w:lang w:val="en-US" w:eastAsia="zh-CN" w:bidi="ar"/>
              </w:rPr>
              <w:t xml:space="preserve"> 45,</w:t>
            </w:r>
            <w:r w:rsidRPr="00EF0E56">
              <w:rPr>
                <w:rFonts w:ascii="Arial" w:eastAsia="SimSun" w:hAnsi="Arial" w:cs="Arial"/>
                <w:sz w:val="18"/>
                <w:szCs w:val="18"/>
                <w:lang w:val="en-US" w:eastAsia="zh-CN" w:bidi="ar"/>
              </w:rPr>
              <w:t xml:space="preserve"> 50, 60, </w:t>
            </w:r>
            <w:r>
              <w:rPr>
                <w:rFonts w:ascii="Arial" w:eastAsia="SimSun" w:hAnsi="Arial" w:cs="Arial"/>
                <w:sz w:val="18"/>
                <w:szCs w:val="18"/>
                <w:lang w:val="en-US" w:eastAsia="zh-CN" w:bidi="ar"/>
              </w:rPr>
              <w:t xml:space="preserve">70, </w:t>
            </w:r>
            <w:r w:rsidRPr="00EF0E56">
              <w:rPr>
                <w:rFonts w:ascii="Arial" w:eastAsia="SimSun" w:hAnsi="Arial" w:cs="Arial"/>
                <w:sz w:val="18"/>
                <w:szCs w:val="18"/>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99D8A" w14:textId="77777777" w:rsidR="008F4D94" w:rsidRPr="00B00CBD" w:rsidRDefault="008F4D94" w:rsidP="006A46EC">
            <w:pPr>
              <w:pStyle w:val="TAC"/>
              <w:rPr>
                <w:rFonts w:cs="Arial"/>
                <w:szCs w:val="18"/>
                <w:lang w:val="en-US" w:eastAsia="zh-CN"/>
              </w:rPr>
            </w:pPr>
          </w:p>
        </w:tc>
      </w:tr>
    </w:tbl>
    <w:p w14:paraId="52FC4BCB" w14:textId="77777777" w:rsidR="008F4D94" w:rsidRDefault="008F4D94" w:rsidP="008F4D94">
      <w:pPr>
        <w:pStyle w:val="Heading4"/>
        <w:rPr>
          <w:rFonts w:cs="Arial"/>
          <w:szCs w:val="22"/>
          <w:lang w:val="en-US" w:eastAsia="zh-CN"/>
        </w:rPr>
      </w:pPr>
      <w:bookmarkStart w:id="512" w:name="_Toc183508033"/>
      <w:r>
        <w:rPr>
          <w:rFonts w:cs="Arial"/>
          <w:lang w:eastAsia="zh-CN"/>
        </w:rPr>
        <w:t>5.41</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12"/>
    </w:p>
    <w:p w14:paraId="33F47A05"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-n20</w:t>
      </w:r>
      <w:r>
        <w:rPr>
          <w:lang w:val="en-US" w:eastAsia="zh-CN"/>
        </w:rPr>
        <w:t>-n41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CA_n3-n18-n41 as given in the tables below.</w:t>
      </w:r>
    </w:p>
    <w:p w14:paraId="44F9F266" w14:textId="77777777" w:rsidR="008F4D94" w:rsidRDefault="008F4D94" w:rsidP="008F4D94">
      <w:pPr>
        <w:pStyle w:val="TH"/>
      </w:pPr>
      <w:r>
        <w:t xml:space="preserve">Table </w:t>
      </w:r>
      <w:r>
        <w:rPr>
          <w:rFonts w:hint="eastAsia"/>
          <w:lang w:val="en-US" w:eastAsia="zh-CN"/>
        </w:rPr>
        <w:t>5.41</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33764822"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D5121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6022D5F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B47198E"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BBA0210" w14:textId="77777777" w:rsidR="008F4D94" w:rsidRDefault="008F4D94" w:rsidP="006A46EC">
            <w:pPr>
              <w:spacing w:after="0"/>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9EE051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5611F12F"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41AC254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CA_n3-n20-n41</w:t>
            </w:r>
          </w:p>
        </w:tc>
        <w:tc>
          <w:tcPr>
            <w:tcW w:w="2040" w:type="dxa"/>
            <w:tcBorders>
              <w:top w:val="nil"/>
              <w:left w:val="nil"/>
              <w:bottom w:val="single" w:sz="4" w:space="0" w:color="auto"/>
              <w:right w:val="single" w:sz="4" w:space="0" w:color="auto"/>
            </w:tcBorders>
            <w:shd w:val="clear" w:color="auto" w:fill="auto"/>
            <w:hideMark/>
          </w:tcPr>
          <w:p w14:paraId="041E82E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lang w:val="en-US"/>
              </w:rPr>
              <w:t>0.5</w:t>
            </w:r>
          </w:p>
        </w:tc>
        <w:tc>
          <w:tcPr>
            <w:tcW w:w="1900" w:type="dxa"/>
            <w:tcBorders>
              <w:top w:val="nil"/>
              <w:left w:val="nil"/>
              <w:bottom w:val="single" w:sz="4" w:space="0" w:color="auto"/>
              <w:right w:val="single" w:sz="4" w:space="0" w:color="auto"/>
            </w:tcBorders>
            <w:shd w:val="clear" w:color="auto" w:fill="auto"/>
            <w:hideMark/>
          </w:tcPr>
          <w:p w14:paraId="2190087F" w14:textId="77777777" w:rsidR="008F4D94" w:rsidRDefault="008F4D94" w:rsidP="006A46EC">
            <w:pPr>
              <w:spacing w:after="0"/>
              <w:jc w:val="center"/>
              <w:rPr>
                <w:rFonts w:ascii="Arial" w:hAnsi="Arial" w:cs="Arial"/>
                <w:color w:val="000000"/>
                <w:sz w:val="18"/>
                <w:szCs w:val="18"/>
              </w:rPr>
            </w:pPr>
            <w:r>
              <w:rPr>
                <w:rFonts w:ascii="Arial" w:hAnsi="Arial" w:cs="Arial"/>
                <w:sz w:val="18"/>
                <w:szCs w:val="18"/>
                <w:lang w:val="en-US"/>
              </w:rPr>
              <w:t>0.3</w:t>
            </w:r>
          </w:p>
        </w:tc>
        <w:tc>
          <w:tcPr>
            <w:tcW w:w="2180" w:type="dxa"/>
            <w:tcBorders>
              <w:top w:val="nil"/>
              <w:left w:val="nil"/>
              <w:bottom w:val="single" w:sz="4" w:space="0" w:color="auto"/>
              <w:right w:val="single" w:sz="4" w:space="0" w:color="auto"/>
            </w:tcBorders>
            <w:shd w:val="clear" w:color="auto" w:fill="auto"/>
            <w:hideMark/>
          </w:tcPr>
          <w:p w14:paraId="2DA2B54C" w14:textId="77777777" w:rsidR="008F4D94" w:rsidRDefault="008F4D94" w:rsidP="006A46EC">
            <w:pPr>
              <w:spacing w:after="0"/>
              <w:jc w:val="center"/>
              <w:rPr>
                <w:rFonts w:ascii="Arial" w:hAnsi="Arial" w:cs="Arial"/>
                <w:color w:val="000000"/>
                <w:sz w:val="18"/>
                <w:szCs w:val="18"/>
              </w:rPr>
            </w:pPr>
            <w:r>
              <w:rPr>
                <w:rFonts w:ascii="Arial" w:hAnsi="Arial" w:cs="Arial"/>
                <w:sz w:val="18"/>
                <w:szCs w:val="18"/>
                <w:lang w:val="en-US"/>
              </w:rPr>
              <w:t>0.3</w:t>
            </w:r>
            <w:r>
              <w:rPr>
                <w:rFonts w:ascii="Arial" w:hAnsi="Arial" w:cs="Arial"/>
                <w:sz w:val="18"/>
                <w:szCs w:val="18"/>
                <w:vertAlign w:val="superscript"/>
                <w:lang w:val="en-US"/>
              </w:rPr>
              <w:t>1</w:t>
            </w:r>
            <w:r>
              <w:rPr>
                <w:rFonts w:ascii="Arial" w:hAnsi="Arial" w:cs="Arial"/>
                <w:sz w:val="18"/>
                <w:szCs w:val="18"/>
                <w:lang w:val="en-US"/>
              </w:rPr>
              <w:t xml:space="preserve"> / 0.8</w:t>
            </w:r>
            <w:r>
              <w:rPr>
                <w:rFonts w:ascii="Arial" w:hAnsi="Arial" w:cs="Arial"/>
                <w:sz w:val="18"/>
                <w:szCs w:val="18"/>
                <w:vertAlign w:val="superscript"/>
                <w:lang w:val="en-US"/>
              </w:rPr>
              <w:t>2</w:t>
            </w:r>
          </w:p>
        </w:tc>
      </w:tr>
      <w:tr w:rsidR="008F4D94" w14:paraId="5956B707"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95E8A58" w14:textId="77777777" w:rsidR="008F4D94" w:rsidRDefault="008F4D94" w:rsidP="006A46EC">
            <w:pPr>
              <w:spacing w:after="0"/>
              <w:ind w:firstLineChars="17" w:firstLine="31"/>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p w14:paraId="0AEE0586" w14:textId="77777777" w:rsidR="008F4D94" w:rsidRPr="0067409D" w:rsidRDefault="008F4D94" w:rsidP="006A46EC">
            <w:pPr>
              <w:pStyle w:val="TAN"/>
              <w:keepNext w:val="0"/>
              <w:keepLines w:val="0"/>
              <w:widowControl w:val="0"/>
              <w:rPr>
                <w:rFonts w:eastAsia="DengXian"/>
              </w:rPr>
            </w:pPr>
            <w:r w:rsidRPr="0067409D">
              <w:rPr>
                <w:rFonts w:eastAsia="DengXian"/>
              </w:rPr>
              <w:t xml:space="preserve">NOTE </w:t>
            </w:r>
            <w:r w:rsidRPr="0067409D">
              <w:rPr>
                <w:rFonts w:eastAsia="DengXian"/>
                <w:lang w:val="en-US" w:eastAsia="zh-CN"/>
              </w:rPr>
              <w:t>1</w:t>
            </w:r>
            <w:r w:rsidRPr="0067409D">
              <w:rPr>
                <w:rFonts w:eastAsia="DengXian"/>
              </w:rPr>
              <w:t>:</w:t>
            </w:r>
            <w:r w:rsidRPr="0067409D">
              <w:rPr>
                <w:rFonts w:eastAsia="DengXian"/>
              </w:rPr>
              <w:tab/>
              <w:t>The requirement is applied for UE transmitting on the frequency range of 25</w:t>
            </w:r>
            <w:r w:rsidRPr="0067409D">
              <w:rPr>
                <w:rFonts w:eastAsia="DengXian"/>
                <w:lang w:val="en-US"/>
              </w:rPr>
              <w:t>1</w:t>
            </w:r>
            <w:r w:rsidRPr="0067409D">
              <w:rPr>
                <w:rFonts w:eastAsia="DengXian"/>
              </w:rPr>
              <w:t>5-2690</w:t>
            </w:r>
            <w:r w:rsidRPr="0067409D">
              <w:rPr>
                <w:rFonts w:eastAsia="DengXian"/>
                <w:lang w:val="en-US"/>
              </w:rPr>
              <w:t> </w:t>
            </w:r>
            <w:r w:rsidRPr="0067409D">
              <w:rPr>
                <w:rFonts w:eastAsia="DengXian"/>
              </w:rPr>
              <w:t>MHz.</w:t>
            </w:r>
          </w:p>
          <w:p w14:paraId="685697F4" w14:textId="77777777" w:rsidR="008F4D94" w:rsidRPr="0067409D" w:rsidRDefault="008F4D94" w:rsidP="006A46EC">
            <w:pPr>
              <w:pStyle w:val="TAN"/>
              <w:keepNext w:val="0"/>
              <w:keepLines w:val="0"/>
              <w:widowControl w:val="0"/>
              <w:rPr>
                <w:rFonts w:eastAsia="DengXian" w:cs="Arial"/>
                <w:lang w:eastAsia="zh-CN"/>
              </w:rPr>
            </w:pPr>
            <w:r w:rsidRPr="0067409D">
              <w:rPr>
                <w:rFonts w:eastAsia="DengXian"/>
              </w:rPr>
              <w:t xml:space="preserve">NOTE </w:t>
            </w:r>
            <w:r w:rsidRPr="0067409D">
              <w:rPr>
                <w:rFonts w:eastAsia="DengXian"/>
                <w:lang w:val="en-US" w:eastAsia="zh-CN"/>
              </w:rPr>
              <w:t>2</w:t>
            </w:r>
            <w:r w:rsidRPr="0067409D">
              <w:rPr>
                <w:rFonts w:eastAsia="DengXian"/>
              </w:rPr>
              <w:t>:</w:t>
            </w:r>
            <w:r w:rsidRPr="0067409D">
              <w:rPr>
                <w:rFonts w:eastAsia="DengXian"/>
              </w:rPr>
              <w:tab/>
              <w:t>The requirement is applied for UE transmitting on the frequency range of 2496-25</w:t>
            </w:r>
            <w:r w:rsidRPr="0067409D">
              <w:rPr>
                <w:rFonts w:eastAsia="DengXian"/>
                <w:lang w:val="en-US"/>
              </w:rPr>
              <w:t>1</w:t>
            </w:r>
            <w:r w:rsidRPr="0067409D">
              <w:rPr>
                <w:rFonts w:eastAsia="DengXian"/>
              </w:rPr>
              <w:t>5 MHz.</w:t>
            </w:r>
          </w:p>
          <w:p w14:paraId="5D106745" w14:textId="77777777" w:rsidR="008F4D94" w:rsidRDefault="008F4D94" w:rsidP="006A46EC">
            <w:pPr>
              <w:spacing w:after="0"/>
              <w:ind w:firstLineChars="600" w:firstLine="1080"/>
              <w:rPr>
                <w:rFonts w:ascii="Arial" w:hAnsi="Arial" w:cs="Arial"/>
                <w:color w:val="000000"/>
                <w:sz w:val="18"/>
                <w:szCs w:val="18"/>
              </w:rPr>
            </w:pPr>
          </w:p>
        </w:tc>
      </w:tr>
    </w:tbl>
    <w:p w14:paraId="6EB87622" w14:textId="77777777" w:rsidR="008F4D94" w:rsidRDefault="008F4D94" w:rsidP="008F4D94">
      <w:pPr>
        <w:pStyle w:val="TH"/>
        <w:spacing w:before="120" w:after="120"/>
        <w:rPr>
          <w:lang w:eastAsia="zh-CN"/>
        </w:rPr>
      </w:pPr>
      <w:r>
        <w:t xml:space="preserve">Table </w:t>
      </w:r>
      <w:r>
        <w:rPr>
          <w:lang w:val="en-US" w:eastAsia="zh-CN"/>
        </w:rPr>
        <w:t>5.41.1.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79375A8C"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98FA7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48CCF09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EF5CCD7"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5B99B0CF" w14:textId="77777777" w:rsidR="008F4D94" w:rsidRDefault="008F4D94" w:rsidP="006A46EC">
            <w:pPr>
              <w:spacing w:after="0"/>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3220CA1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617D608"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26C030F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CA_n3-n20-n41</w:t>
            </w:r>
          </w:p>
        </w:tc>
        <w:tc>
          <w:tcPr>
            <w:tcW w:w="2140" w:type="dxa"/>
            <w:tcBorders>
              <w:top w:val="nil"/>
              <w:left w:val="nil"/>
              <w:bottom w:val="single" w:sz="4" w:space="0" w:color="auto"/>
              <w:right w:val="single" w:sz="4" w:space="0" w:color="auto"/>
            </w:tcBorders>
            <w:shd w:val="clear" w:color="auto" w:fill="auto"/>
            <w:vAlign w:val="center"/>
            <w:hideMark/>
          </w:tcPr>
          <w:p w14:paraId="3622696A" w14:textId="77777777" w:rsidR="008F4D94" w:rsidRPr="00903362" w:rsidRDefault="008F4D94" w:rsidP="006A46EC">
            <w:pPr>
              <w:spacing w:after="0"/>
              <w:jc w:val="center"/>
              <w:rPr>
                <w:rFonts w:ascii="Arial" w:hAnsi="Arial" w:cs="Arial"/>
                <w:color w:val="000000"/>
                <w:sz w:val="18"/>
                <w:szCs w:val="18"/>
              </w:rPr>
            </w:pPr>
            <w:r w:rsidRPr="00903362">
              <w:rPr>
                <w:rFonts w:ascii="Arial" w:eastAsia="DengXian" w:hAnsi="Arial" w:cs="Arial"/>
                <w:sz w:val="18"/>
                <w:szCs w:val="18"/>
              </w:rPr>
              <w:t>-</w:t>
            </w:r>
          </w:p>
        </w:tc>
        <w:tc>
          <w:tcPr>
            <w:tcW w:w="2180" w:type="dxa"/>
            <w:tcBorders>
              <w:top w:val="nil"/>
              <w:left w:val="nil"/>
              <w:bottom w:val="single" w:sz="4" w:space="0" w:color="auto"/>
              <w:right w:val="single" w:sz="4" w:space="0" w:color="auto"/>
            </w:tcBorders>
            <w:shd w:val="clear" w:color="auto" w:fill="auto"/>
            <w:vAlign w:val="center"/>
            <w:hideMark/>
          </w:tcPr>
          <w:p w14:paraId="6132D582" w14:textId="77777777" w:rsidR="008F4D94" w:rsidRPr="00903362" w:rsidRDefault="008F4D94" w:rsidP="006A46EC">
            <w:pPr>
              <w:spacing w:after="0"/>
              <w:jc w:val="center"/>
              <w:rPr>
                <w:rFonts w:ascii="Arial" w:hAnsi="Arial" w:cs="Arial"/>
                <w:color w:val="000000"/>
                <w:sz w:val="18"/>
                <w:szCs w:val="18"/>
              </w:rPr>
            </w:pPr>
            <w:r w:rsidRPr="00903362">
              <w:rPr>
                <w:rFonts w:ascii="Arial" w:eastAsia="DengXian" w:hAnsi="Arial" w:cs="Arial"/>
                <w:sz w:val="18"/>
                <w:szCs w:val="18"/>
                <w:lang w:eastAsia="zh-CN"/>
              </w:rPr>
              <w:t>-</w:t>
            </w:r>
          </w:p>
        </w:tc>
        <w:tc>
          <w:tcPr>
            <w:tcW w:w="2200" w:type="dxa"/>
            <w:tcBorders>
              <w:top w:val="nil"/>
              <w:left w:val="nil"/>
              <w:bottom w:val="single" w:sz="4" w:space="0" w:color="auto"/>
              <w:right w:val="single" w:sz="4" w:space="0" w:color="auto"/>
            </w:tcBorders>
            <w:shd w:val="clear" w:color="auto" w:fill="auto"/>
            <w:vAlign w:val="center"/>
            <w:hideMark/>
          </w:tcPr>
          <w:p w14:paraId="7635B96F" w14:textId="77777777" w:rsidR="008F4D94" w:rsidRPr="00903362" w:rsidRDefault="008F4D94" w:rsidP="006A46EC">
            <w:pPr>
              <w:spacing w:after="0"/>
              <w:jc w:val="center"/>
              <w:rPr>
                <w:rFonts w:ascii="Arial" w:hAnsi="Arial" w:cs="Arial"/>
                <w:color w:val="000000"/>
                <w:sz w:val="18"/>
                <w:szCs w:val="18"/>
              </w:rPr>
            </w:pPr>
            <w:r w:rsidRPr="00903362">
              <w:rPr>
                <w:rFonts w:ascii="Arial" w:eastAsia="DengXian" w:hAnsi="Arial" w:cs="Arial"/>
                <w:sz w:val="18"/>
                <w:szCs w:val="18"/>
              </w:rPr>
              <w:t>0</w:t>
            </w:r>
            <w:r w:rsidRPr="00903362">
              <w:rPr>
                <w:rFonts w:ascii="Arial" w:eastAsia="DengXian" w:hAnsi="Arial" w:cs="Arial"/>
                <w:sz w:val="18"/>
                <w:szCs w:val="18"/>
                <w:vertAlign w:val="superscript"/>
              </w:rPr>
              <w:t xml:space="preserve">1 </w:t>
            </w:r>
            <w:r w:rsidRPr="00903362">
              <w:rPr>
                <w:rFonts w:ascii="Arial" w:eastAsia="DengXian" w:hAnsi="Arial" w:cs="Arial"/>
                <w:sz w:val="18"/>
                <w:szCs w:val="18"/>
              </w:rPr>
              <w:t>/ 0.5</w:t>
            </w:r>
            <w:r w:rsidRPr="00903362">
              <w:rPr>
                <w:rFonts w:ascii="Arial" w:eastAsia="DengXian" w:hAnsi="Arial" w:cs="Arial"/>
                <w:sz w:val="18"/>
                <w:szCs w:val="18"/>
                <w:vertAlign w:val="superscript"/>
              </w:rPr>
              <w:t>2</w:t>
            </w:r>
          </w:p>
        </w:tc>
      </w:tr>
      <w:tr w:rsidR="008F4D94" w14:paraId="271B3E3A"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B7AAA6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p w14:paraId="0BE70AEE" w14:textId="77777777" w:rsidR="008F4D94" w:rsidRPr="006E4F19" w:rsidRDefault="008F4D94" w:rsidP="006A46EC">
            <w:pPr>
              <w:pStyle w:val="TAN"/>
              <w:rPr>
                <w:rFonts w:eastAsia="DengXian"/>
                <w:lang w:eastAsia="zh-CN"/>
              </w:rPr>
            </w:pPr>
            <w:r w:rsidRPr="006E4F19">
              <w:rPr>
                <w:rFonts w:eastAsia="DengXian" w:hint="eastAsia"/>
                <w:lang w:eastAsia="zh-CN"/>
              </w:rPr>
              <w:t>NOTE 1:</w:t>
            </w:r>
            <w:r w:rsidRPr="006E4F19">
              <w:rPr>
                <w:rFonts w:eastAsia="DengXian"/>
              </w:rPr>
              <w:tab/>
            </w:r>
            <w:r w:rsidRPr="006E4F19">
              <w:rPr>
                <w:rFonts w:eastAsia="DengXian" w:hint="eastAsia"/>
                <w:lang w:eastAsia="zh-CN"/>
              </w:rPr>
              <w:t xml:space="preserve">Applicable for the frequency range of 2515-2690 MHz. </w:t>
            </w:r>
          </w:p>
          <w:p w14:paraId="399B0F13" w14:textId="77777777" w:rsidR="008F4D94" w:rsidRPr="006E4F19" w:rsidRDefault="008F4D94" w:rsidP="006A46EC">
            <w:pPr>
              <w:pStyle w:val="TAN"/>
              <w:rPr>
                <w:rFonts w:eastAsia="DengXian"/>
                <w:lang w:eastAsia="zh-CN"/>
              </w:rPr>
            </w:pPr>
            <w:r w:rsidRPr="006E4F19">
              <w:rPr>
                <w:rFonts w:eastAsia="DengXian" w:hint="eastAsia"/>
                <w:lang w:eastAsia="zh-CN"/>
              </w:rPr>
              <w:t>NOTE 2:</w:t>
            </w:r>
            <w:r w:rsidRPr="006E4F19">
              <w:rPr>
                <w:rFonts w:eastAsia="DengXian"/>
              </w:rPr>
              <w:tab/>
            </w:r>
            <w:r w:rsidRPr="006E4F19">
              <w:rPr>
                <w:rFonts w:eastAsia="DengXian" w:hint="eastAsia"/>
                <w:lang w:eastAsia="zh-CN"/>
              </w:rPr>
              <w:t>Applicable for the frequency range of 2496-2515 MHz.</w:t>
            </w:r>
          </w:p>
          <w:p w14:paraId="0C9E11BD" w14:textId="77777777" w:rsidR="008F4D94" w:rsidRDefault="008F4D94" w:rsidP="006A46EC">
            <w:pPr>
              <w:spacing w:after="0"/>
              <w:rPr>
                <w:rFonts w:ascii="Arial" w:hAnsi="Arial" w:cs="Arial"/>
                <w:color w:val="000000"/>
                <w:sz w:val="18"/>
                <w:szCs w:val="18"/>
              </w:rPr>
            </w:pPr>
          </w:p>
        </w:tc>
      </w:tr>
    </w:tbl>
    <w:p w14:paraId="5B2F043F" w14:textId="77777777" w:rsidR="008F4D94" w:rsidRPr="005D2633" w:rsidRDefault="008F4D94" w:rsidP="008F4D94">
      <w:pPr>
        <w:pStyle w:val="Heading3"/>
        <w:rPr>
          <w:rFonts w:cs="Arial"/>
          <w:szCs w:val="28"/>
          <w:lang w:val="en-US" w:eastAsia="zh-CN"/>
        </w:rPr>
      </w:pPr>
      <w:bookmarkStart w:id="513" w:name="_Toc183508034"/>
      <w:r>
        <w:rPr>
          <w:rFonts w:cs="Arial"/>
          <w:szCs w:val="28"/>
          <w:lang w:val="en-US" w:eastAsia="zh-CN"/>
        </w:rPr>
        <w:t>5.41</w:t>
      </w:r>
      <w:r w:rsidRPr="005D2633">
        <w:rPr>
          <w:rFonts w:cs="Arial"/>
          <w:szCs w:val="28"/>
          <w:lang w:val="en-US" w:eastAsia="zh-CN"/>
        </w:rPr>
        <w:t>.2</w:t>
      </w:r>
      <w:r w:rsidRPr="005D2633">
        <w:rPr>
          <w:rFonts w:cs="Arial"/>
          <w:szCs w:val="28"/>
          <w:lang w:val="en-US" w:eastAsia="zh-CN"/>
        </w:rPr>
        <w:tab/>
        <w:t>Specific for 2 bands UL CA</w:t>
      </w:r>
      <w:bookmarkEnd w:id="513"/>
    </w:p>
    <w:p w14:paraId="35C2C22C" w14:textId="77777777" w:rsidR="008F4D94" w:rsidRPr="00140BB6" w:rsidRDefault="008F4D94" w:rsidP="008F4D94">
      <w:pPr>
        <w:pStyle w:val="Heading4"/>
      </w:pPr>
      <w:bookmarkStart w:id="514" w:name="_Toc183508035"/>
      <w:r>
        <w:t>5.41</w:t>
      </w:r>
      <w:r w:rsidRPr="00140BB6">
        <w:t>.2.1</w:t>
      </w:r>
      <w:r w:rsidRPr="00140BB6">
        <w:tab/>
        <w:t>UE co-existence studies</w:t>
      </w:r>
      <w:bookmarkEnd w:id="514"/>
    </w:p>
    <w:p w14:paraId="0B9FF14C" w14:textId="77777777" w:rsidR="008F4D94" w:rsidRPr="00242348" w:rsidRDefault="008F4D94" w:rsidP="008F4D94">
      <w:pPr>
        <w:pStyle w:val="Heading5"/>
        <w:rPr>
          <w:snapToGrid w:val="0"/>
        </w:rPr>
      </w:pPr>
      <w:bookmarkStart w:id="515" w:name="_Toc183508036"/>
      <w:r>
        <w:rPr>
          <w:rFonts w:hint="eastAsia"/>
          <w:snapToGrid w:val="0"/>
        </w:rPr>
        <w:t>5.41</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15"/>
    </w:p>
    <w:p w14:paraId="11F8A5E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5.41</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n3</w:t>
      </w:r>
      <w:r w:rsidRPr="00A76C0A">
        <w:rPr>
          <w:rFonts w:eastAsia="MS Mincho"/>
        </w:rPr>
        <w:t>A-</w:t>
      </w:r>
      <w:r>
        <w:rPr>
          <w:rFonts w:eastAsia="MS Mincho"/>
        </w:rPr>
        <w:t>n20</w:t>
      </w:r>
      <w:r w:rsidRPr="00A76C0A">
        <w:rPr>
          <w:rFonts w:eastAsia="MS Mincho"/>
        </w:rPr>
        <w:t>A.</w:t>
      </w:r>
    </w:p>
    <w:p w14:paraId="0B00AE9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2870A371"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58D8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58324E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32B4F8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F964B1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43CCF21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46F9545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43AF14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44718B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68C223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09438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36FE6E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43BE64D"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624E76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0CDCF1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953 - 848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28F083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2542 - 2647</w:t>
            </w:r>
          </w:p>
        </w:tc>
      </w:tr>
      <w:tr w:rsidR="008F4D94" w14:paraId="4AE25EBC"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8FEDF2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4C3CA6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39FA6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48722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B50EEB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9BA47C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95928F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C8651D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2558 - 2738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7FDABF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121 - 14</w:t>
            </w:r>
          </w:p>
        </w:tc>
      </w:tr>
      <w:tr w:rsidR="008F4D94" w14:paraId="798F1DCC"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A6016C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3568B5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A2C412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CD3A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24A5A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C36985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27703F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ADEDD1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4252 - 4432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2D4791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3374 - 3509</w:t>
            </w:r>
          </w:p>
        </w:tc>
      </w:tr>
      <w:tr w:rsidR="008F4D94" w14:paraId="36F7D12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57EF66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2C0B60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614CD4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137A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1514CB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118BE49"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C1ECCF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4AAABE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4268 - 4523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29173E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711 - 876</w:t>
            </w:r>
          </w:p>
        </w:tc>
      </w:tr>
      <w:tr w:rsidR="008F4D94" w14:paraId="50A1597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D48CE0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D150F1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BF13E7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0F7771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600071EB"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8F12FF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7C9465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1696 - 1906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F9C088A" w14:textId="77777777" w:rsidR="008F4D94" w:rsidRDefault="008F4D94" w:rsidP="006A46EC">
            <w:pPr>
              <w:spacing w:after="0"/>
              <w:rPr>
                <w:rFonts w:ascii="Arial" w:hAnsi="Arial" w:cs="Arial"/>
                <w:color w:val="000000"/>
                <w:sz w:val="18"/>
                <w:szCs w:val="18"/>
              </w:rPr>
            </w:pPr>
          </w:p>
        </w:tc>
      </w:tr>
      <w:tr w:rsidR="008F4D94" w14:paraId="7F50CB93"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C1F31C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3C50D8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9A518B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B2C79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E9F461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B670E7"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99EC3D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ACB9EE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5962 - 6217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09C5D5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4206 - 4371</w:t>
            </w:r>
          </w:p>
        </w:tc>
      </w:tr>
      <w:tr w:rsidR="008F4D94" w14:paraId="240D973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7164FF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E07A9B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7061D7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0A5CF4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FD57EDD"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86F945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B9B9D2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5084 - 5294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BE80A08" w14:textId="77777777" w:rsidR="008F4D94" w:rsidRDefault="008F4D94" w:rsidP="006A46EC">
            <w:pPr>
              <w:spacing w:after="0"/>
              <w:rPr>
                <w:rFonts w:ascii="Arial" w:hAnsi="Arial" w:cs="Arial"/>
                <w:color w:val="000000"/>
                <w:sz w:val="18"/>
                <w:szCs w:val="18"/>
              </w:rPr>
            </w:pPr>
          </w:p>
        </w:tc>
      </w:tr>
      <w:tr w:rsidR="008F4D94" w14:paraId="6A1BA64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C70D9B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05C73B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5CFABC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FD3CD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013FE9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804F09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1C6B21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EAAA39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1738 - 1543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353FC5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6308 - 5978</w:t>
            </w:r>
          </w:p>
        </w:tc>
      </w:tr>
      <w:tr w:rsidR="008F4D94" w14:paraId="6F1FBEE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08FDB3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9D932D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C7FE03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CA22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5A8FDD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AD8C7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FEAB58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A43A6C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834 - 1074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062283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3691 - 3406</w:t>
            </w:r>
          </w:p>
        </w:tc>
      </w:tr>
      <w:tr w:rsidR="008F4D94" w14:paraId="5D9E2AF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CF36E6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1DF3AD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E10BC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8DC65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0FE7A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D6BAE28"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7E2BCB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06F804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5038 - 5233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0998AB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7672 - 8002</w:t>
            </w:r>
          </w:p>
        </w:tc>
      </w:tr>
      <w:tr w:rsidR="008F4D94" w14:paraId="2D4FB37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704EAE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2B58CD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E98E5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0779B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9D4A1C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0D39988"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5A42DE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682AD3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5916 - 6156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E3B37A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6794 - 7079</w:t>
            </w:r>
          </w:p>
        </w:tc>
      </w:tr>
      <w:tr w:rsidR="008F4D94" w14:paraId="60F8DAAA"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0B593E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5E9A2D2" w14:textId="77777777" w:rsidR="008F4D94" w:rsidRDefault="008F4D94" w:rsidP="008F4D94">
      <w:pPr>
        <w:pStyle w:val="TH"/>
      </w:pPr>
    </w:p>
    <w:p w14:paraId="2F181DD1" w14:textId="77777777" w:rsidR="008F4D94" w:rsidRDefault="008F4D94" w:rsidP="008F4D94">
      <w:pPr>
        <w:pStyle w:val="TH"/>
        <w:rPr>
          <w:rFonts w:eastAsia="MS Mincho"/>
        </w:rPr>
      </w:pPr>
    </w:p>
    <w:p w14:paraId="4B3CB85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n3</w:t>
      </w:r>
      <w:r w:rsidRPr="00A76C0A">
        <w:rPr>
          <w:rFonts w:eastAsia="MS Mincho"/>
        </w:rPr>
        <w:t>A-</w:t>
      </w:r>
      <w:r>
        <w:rPr>
          <w:rFonts w:eastAsia="MS Mincho"/>
        </w:rPr>
        <w:t>n41</w:t>
      </w:r>
      <w:r w:rsidRPr="00A76C0A">
        <w:rPr>
          <w:rFonts w:eastAsia="MS Mincho"/>
        </w:rPr>
        <w:t>A.</w:t>
      </w:r>
    </w:p>
    <w:p w14:paraId="73798EA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2144C12A"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3098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0770ED3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24A004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BFA33D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08A4470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5CF6B7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5B32CE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5CE0F5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D2FD87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8F64B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B173EC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522AB3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15BCAD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982776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711 - 980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D2C3CB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4206 - 4475</w:t>
            </w:r>
          </w:p>
        </w:tc>
      </w:tr>
      <w:tr w:rsidR="008F4D94" w14:paraId="66AC0DE7"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E107D8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9ABB41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29153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1F11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CEF62B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C365B9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19E52E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1E0192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730 - 1074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D32AD7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3207 - 3670</w:t>
            </w:r>
          </w:p>
        </w:tc>
      </w:tr>
      <w:tr w:rsidR="008F4D94" w14:paraId="77956BD8"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649F4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B3F1E1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72342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47367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01A14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4A9B36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57471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14FF0F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5916 - 6260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2DAF30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6702 - 7165</w:t>
            </w:r>
          </w:p>
        </w:tc>
      </w:tr>
      <w:tr w:rsidR="008F4D94" w14:paraId="69451B5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542CD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14822D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76CA46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EC2CF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86750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529E80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B3775A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9A8A03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2440 - 2859</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16579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5703 - 6360</w:t>
            </w:r>
          </w:p>
        </w:tc>
      </w:tr>
      <w:tr w:rsidR="008F4D94" w14:paraId="72F18D7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3B7680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E1DB3D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48867B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0009F7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6EC8547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7CCD8C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8A566A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1960 - 1422</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C608B2F" w14:textId="77777777" w:rsidR="008F4D94" w:rsidRDefault="008F4D94" w:rsidP="006A46EC">
            <w:pPr>
              <w:spacing w:after="0"/>
              <w:rPr>
                <w:rFonts w:ascii="Arial" w:hAnsi="Arial" w:cs="Arial"/>
                <w:color w:val="000000"/>
                <w:sz w:val="18"/>
                <w:szCs w:val="18"/>
              </w:rPr>
            </w:pPr>
          </w:p>
        </w:tc>
      </w:tr>
      <w:tr w:rsidR="008F4D94" w14:paraId="24724A4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5DB45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3DB8C2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89B756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F3B8B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70275E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149C48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986F7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5F8203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7626 - 8045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AF9840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9198 - 9855</w:t>
            </w:r>
          </w:p>
        </w:tc>
      </w:tr>
      <w:tr w:rsidR="008F4D94" w14:paraId="7F7300B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0612D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20C9B3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8AC5FA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7DE8A7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0E95FEC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EF9EF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8B2109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8412 - 8950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23461BA" w14:textId="77777777" w:rsidR="008F4D94" w:rsidRDefault="008F4D94" w:rsidP="006A46EC">
            <w:pPr>
              <w:spacing w:after="0"/>
              <w:rPr>
                <w:rFonts w:ascii="Arial" w:hAnsi="Arial" w:cs="Arial"/>
                <w:color w:val="000000"/>
                <w:sz w:val="18"/>
                <w:szCs w:val="18"/>
              </w:rPr>
            </w:pPr>
          </w:p>
        </w:tc>
      </w:tr>
      <w:tr w:rsidR="008F4D94" w14:paraId="7A4E79C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5CDD5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A3DE1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D8B2A5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E4F2C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04175B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4D9F79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A3726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C68DDD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9050 - 8199</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E12733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4644 - 4150</w:t>
            </w:r>
          </w:p>
        </w:tc>
      </w:tr>
      <w:tr w:rsidR="008F4D94" w14:paraId="6DBFE1E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8FC3F1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00C0F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AED3F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06819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BA5ABE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FCB7433"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5495A5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A1BA12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4650 - 3918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10173F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363 - 250</w:t>
            </w:r>
          </w:p>
        </w:tc>
      </w:tr>
      <w:tr w:rsidR="008F4D94" w14:paraId="05CF664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35805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E89BC8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12A4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369B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4F3BE1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405E0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92511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83D767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11694 - 12545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8F5581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9336 - 9830</w:t>
            </w:r>
          </w:p>
        </w:tc>
      </w:tr>
      <w:tr w:rsidR="008F4D94" w14:paraId="7EED952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B65010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CE5170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BB124D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DEEF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498A4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02F969"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B7F000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23031A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10908 - 11640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DEDC74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10122 - 10735</w:t>
            </w:r>
          </w:p>
        </w:tc>
      </w:tr>
      <w:tr w:rsidR="008F4D94" w14:paraId="2410F4E5"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B270C5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98FAAC4" w14:textId="77777777" w:rsidR="008F4D94" w:rsidRDefault="008F4D94" w:rsidP="008F4D94">
      <w:pPr>
        <w:pStyle w:val="TH"/>
      </w:pPr>
    </w:p>
    <w:p w14:paraId="5796F62C" w14:textId="77777777" w:rsidR="008F4D94" w:rsidRDefault="008F4D94" w:rsidP="008F4D94">
      <w:pPr>
        <w:pStyle w:val="TH"/>
        <w:rPr>
          <w:rFonts w:eastAsia="MS Mincho"/>
        </w:rPr>
      </w:pPr>
    </w:p>
    <w:p w14:paraId="556ECF1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170AE49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540C957C"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15DA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1A200B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F01754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5FCB24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5A50424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1FBE0C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CF862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15A19F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8A2575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FCBFA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952365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978485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EA1FA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ECD5E2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1634 - 1858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7A2BEA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3328 - 3552</w:t>
            </w:r>
          </w:p>
        </w:tc>
      </w:tr>
      <w:tr w:rsidR="008F4D94" w14:paraId="13F70508"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7BCBE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64A53C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C7BF03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9BC989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337EFC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229244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88C5E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81DBA3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1026 - 772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77C99E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4130 - 4548</w:t>
            </w:r>
          </w:p>
        </w:tc>
      </w:tr>
      <w:tr w:rsidR="008F4D94" w14:paraId="2C7097B1"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61D78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796ACD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A726B0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81F0F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E054D3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012E85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78313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C0636D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4160 - 4414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571F6B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5824 - 6242</w:t>
            </w:r>
          </w:p>
        </w:tc>
      </w:tr>
      <w:tr w:rsidR="008F4D94" w14:paraId="1C2D8B6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68BA0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CB5AFF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12CF95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65651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DE3833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DA13917"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48DD4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85DF33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194 - 90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748599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6626 - 7238</w:t>
            </w:r>
          </w:p>
        </w:tc>
      </w:tr>
      <w:tr w:rsidR="008F4D94" w14:paraId="19090CB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17F54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B29A16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721A2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067613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36278BB9"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B3A8A6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FDB534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3716 - 3268</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7C17BFD7" w14:textId="77777777" w:rsidR="008F4D94" w:rsidRDefault="008F4D94" w:rsidP="006A46EC">
            <w:pPr>
              <w:spacing w:after="0"/>
              <w:rPr>
                <w:rFonts w:ascii="Arial" w:hAnsi="Arial" w:cs="Arial"/>
                <w:color w:val="000000"/>
                <w:sz w:val="18"/>
                <w:szCs w:val="18"/>
              </w:rPr>
            </w:pPr>
          </w:p>
        </w:tc>
      </w:tr>
      <w:tr w:rsidR="008F4D94" w14:paraId="0F7685B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28125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A54A78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CAB3BD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2436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8513BF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5597684"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F58C0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70A101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4992 - 5276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817D52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8320 - 8932</w:t>
            </w:r>
          </w:p>
        </w:tc>
      </w:tr>
      <w:tr w:rsidR="008F4D94" w14:paraId="48E5838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42459A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190423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4A37F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852BB3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1C5442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F2A0C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20E3BD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6656 - 7104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1719BF1C" w14:textId="77777777" w:rsidR="008F4D94" w:rsidRDefault="008F4D94" w:rsidP="006A46EC">
            <w:pPr>
              <w:spacing w:after="0"/>
              <w:rPr>
                <w:rFonts w:ascii="Arial" w:hAnsi="Arial" w:cs="Arial"/>
                <w:color w:val="000000"/>
                <w:sz w:val="18"/>
                <w:szCs w:val="18"/>
              </w:rPr>
            </w:pPr>
          </w:p>
        </w:tc>
      </w:tr>
      <w:tr w:rsidR="008F4D94" w14:paraId="2081D71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D461B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9B653C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B88AA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ACEE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13670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A98DC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0243F8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9A604A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9928 - 9122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10D84B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952 - 638</w:t>
            </w:r>
          </w:p>
        </w:tc>
      </w:tr>
      <w:tr w:rsidR="008F4D94" w14:paraId="3F08C93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B15D7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45B8B5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6FCDAF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696AE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03728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A6529C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1C80A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37F49B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6406 - 5764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53B2E1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2406 - 2884</w:t>
            </w:r>
          </w:p>
        </w:tc>
      </w:tr>
      <w:tr w:rsidR="008F4D94" w14:paraId="301F007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00EBA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C5CFAC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0E467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B3163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D67BF3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FB44093"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0618F2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9BD8E4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10816 - 11622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809169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5824 - 6138</w:t>
            </w:r>
          </w:p>
        </w:tc>
      </w:tr>
      <w:tr w:rsidR="008F4D94" w14:paraId="3BE95AF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1E173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A6CEA8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F6DFF3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E462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99A34D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83EC72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54A20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3D8EBF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9152 - 9794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3E2360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7488 - 7966</w:t>
            </w:r>
          </w:p>
        </w:tc>
      </w:tr>
      <w:tr w:rsidR="008F4D94" w14:paraId="2942F8A5"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6BFFD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94994DB" w14:textId="77777777" w:rsidR="008F4D94" w:rsidRDefault="008F4D94" w:rsidP="008F4D94"/>
    <w:p w14:paraId="66E050E6"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 xml:space="preserve">2 </w:t>
      </w:r>
      <w:r>
        <w:rPr>
          <w:snapToGrid w:val="0"/>
        </w:rPr>
        <w:t>there are IMD2 and IMD3 from n3 and n20 into RX band n41.</w:t>
      </w:r>
    </w:p>
    <w:p w14:paraId="468C825D"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 xml:space="preserve">2 </w:t>
      </w:r>
      <w:r>
        <w:rPr>
          <w:snapToGrid w:val="0"/>
        </w:rPr>
        <w:t>there are IMD2 and IMD3 from n3 and n41 into RX band n20.</w:t>
      </w:r>
    </w:p>
    <w:p w14:paraId="1771F876"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IMD2 from n20 and n41 into RX band n3.</w:t>
      </w:r>
    </w:p>
    <w:p w14:paraId="0A559612" w14:textId="77777777" w:rsidR="008F4D94" w:rsidRDefault="008F4D94" w:rsidP="008F4D94">
      <w:pPr>
        <w:pStyle w:val="Heading4"/>
      </w:pPr>
      <w:bookmarkStart w:id="516" w:name="_Toc183508037"/>
      <w:r>
        <w:t>5.41</w:t>
      </w:r>
      <w:r w:rsidRPr="00AB69C8">
        <w:t>.2.</w:t>
      </w:r>
      <w:r>
        <w:t>2</w:t>
      </w:r>
      <w:r w:rsidRPr="00AB69C8">
        <w:tab/>
        <w:t>REFSENS requirements</w:t>
      </w:r>
      <w:bookmarkEnd w:id="516"/>
    </w:p>
    <w:p w14:paraId="106AE3CB" w14:textId="77777777" w:rsidR="008F4D94" w:rsidRPr="00AA3760" w:rsidRDefault="008F4D94" w:rsidP="008F4D94">
      <w:r>
        <w:t>The MSD requirements are re-used from CA_n3-n18-n41, excepts for IMD2 from n3 and n20 into RX band n41 where MSD requirement is re-used from CA_n5-n41-n66.</w:t>
      </w:r>
    </w:p>
    <w:p w14:paraId="6FB19F83" w14:textId="77777777" w:rsidR="008F4D94" w:rsidRPr="00316B84" w:rsidRDefault="008F4D94" w:rsidP="008F4D94"/>
    <w:p w14:paraId="0C414A59"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5.41</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11D607C6"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FCDDF38"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7F94B99" w14:textId="77777777" w:rsidR="008F4D94" w:rsidRPr="006E069C" w:rsidRDefault="008F4D94" w:rsidP="006A46EC">
            <w:pPr>
              <w:pStyle w:val="TAH"/>
            </w:pPr>
            <w:r w:rsidRPr="006E069C">
              <w:t>Source of IMD</w:t>
            </w:r>
          </w:p>
        </w:tc>
      </w:tr>
      <w:tr w:rsidR="008F4D94" w:rsidRPr="006E069C" w14:paraId="77C3D625"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AF4EC94"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124C5B5"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7AC15F5B"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7742583"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DCFF6EB"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5E407787"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6A364E15"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405E65E1"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007731F3" w14:textId="77777777" w:rsidR="008F4D94" w:rsidRPr="006E069C" w:rsidRDefault="008F4D94" w:rsidP="006A46EC">
            <w:pPr>
              <w:pStyle w:val="TAH"/>
            </w:pPr>
          </w:p>
        </w:tc>
      </w:tr>
      <w:tr w:rsidR="008F4D94" w:rsidRPr="006E069C" w14:paraId="71824CF8"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FB435A" w14:textId="77777777" w:rsidR="008F4D94" w:rsidRPr="006E069C" w:rsidRDefault="008F4D94" w:rsidP="006A46EC">
            <w:pPr>
              <w:pStyle w:val="TAC"/>
              <w:rPr>
                <w:lang w:val="en-US" w:eastAsia="zh-CN"/>
              </w:rPr>
            </w:pPr>
            <w:r>
              <w:rPr>
                <w:lang w:val="en-US" w:eastAsia="zh-CN"/>
              </w:rPr>
              <w:t>CA_n3-n20-n41</w:t>
            </w:r>
          </w:p>
        </w:tc>
        <w:tc>
          <w:tcPr>
            <w:tcW w:w="923" w:type="dxa"/>
            <w:tcBorders>
              <w:top w:val="single" w:sz="4" w:space="0" w:color="auto"/>
              <w:left w:val="single" w:sz="4" w:space="0" w:color="auto"/>
              <w:right w:val="single" w:sz="4" w:space="0" w:color="auto"/>
            </w:tcBorders>
          </w:tcPr>
          <w:p w14:paraId="7853A716" w14:textId="77777777" w:rsidR="008F4D94" w:rsidRPr="006E069C"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right w:val="single" w:sz="4" w:space="0" w:color="auto"/>
            </w:tcBorders>
          </w:tcPr>
          <w:p w14:paraId="3C3DFD90" w14:textId="77777777" w:rsidR="008F4D94" w:rsidRPr="006E069C" w:rsidRDefault="008F4D94" w:rsidP="006A46EC">
            <w:pPr>
              <w:pStyle w:val="TAC"/>
              <w:rPr>
                <w:lang w:val="en-US" w:eastAsia="zh-CN"/>
              </w:rPr>
            </w:pPr>
            <w:r>
              <w:rPr>
                <w:lang w:val="en-US" w:eastAsia="zh-CN"/>
              </w:rPr>
              <w:t>1735</w:t>
            </w:r>
          </w:p>
        </w:tc>
        <w:tc>
          <w:tcPr>
            <w:tcW w:w="1012" w:type="dxa"/>
            <w:tcBorders>
              <w:top w:val="single" w:sz="4" w:space="0" w:color="auto"/>
              <w:left w:val="single" w:sz="4" w:space="0" w:color="auto"/>
              <w:right w:val="single" w:sz="4" w:space="0" w:color="auto"/>
            </w:tcBorders>
          </w:tcPr>
          <w:p w14:paraId="31355FD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67AAB5D6"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1B0EC0D0" w14:textId="77777777" w:rsidR="008F4D94" w:rsidRPr="006E069C" w:rsidRDefault="008F4D94" w:rsidP="006A46EC">
            <w:pPr>
              <w:pStyle w:val="TAC"/>
              <w:rPr>
                <w:lang w:val="en-US" w:eastAsia="zh-CN"/>
              </w:rPr>
            </w:pPr>
            <w:r>
              <w:rPr>
                <w:lang w:val="en-US" w:eastAsia="zh-CN"/>
              </w:rPr>
              <w:t>1830</w:t>
            </w:r>
          </w:p>
        </w:tc>
        <w:tc>
          <w:tcPr>
            <w:tcW w:w="797" w:type="dxa"/>
            <w:tcBorders>
              <w:top w:val="single" w:sz="4" w:space="0" w:color="auto"/>
              <w:left w:val="single" w:sz="4" w:space="0" w:color="auto"/>
              <w:bottom w:val="single" w:sz="4" w:space="0" w:color="auto"/>
              <w:right w:val="single" w:sz="4" w:space="0" w:color="auto"/>
            </w:tcBorders>
          </w:tcPr>
          <w:p w14:paraId="2007BEE3"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right w:val="single" w:sz="4" w:space="0" w:color="auto"/>
            </w:tcBorders>
          </w:tcPr>
          <w:p w14:paraId="6432BD57"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9969943" w14:textId="77777777" w:rsidR="008F4D94" w:rsidRPr="006E069C" w:rsidRDefault="008F4D94" w:rsidP="006A46EC">
            <w:pPr>
              <w:pStyle w:val="TAC"/>
            </w:pPr>
            <w:r>
              <w:t>N/A</w:t>
            </w:r>
          </w:p>
        </w:tc>
      </w:tr>
      <w:tr w:rsidR="008F4D94" w:rsidRPr="006E069C" w14:paraId="064EEAB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ECFB7B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1C69C7F"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6B6EB1DD"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10AA63B3"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3BF799B"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3A91643"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8C7D1FE"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04CFEC52"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A9C09C" w14:textId="77777777" w:rsidR="008F4D94" w:rsidRPr="006E069C" w:rsidRDefault="008F4D94" w:rsidP="006A46EC">
            <w:pPr>
              <w:pStyle w:val="TAC"/>
            </w:pPr>
            <w:r w:rsidRPr="00FD6450">
              <w:t>N/A</w:t>
            </w:r>
          </w:p>
        </w:tc>
      </w:tr>
      <w:tr w:rsidR="008F4D94" w:rsidRPr="006E069C" w14:paraId="04E8DEA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C8EC08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B7DADCD"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F815D61"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0E805C9"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032EF07"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D088E87" w14:textId="77777777" w:rsidR="008F4D94" w:rsidRPr="006E069C" w:rsidRDefault="008F4D94" w:rsidP="006A46EC">
            <w:pPr>
              <w:pStyle w:val="TAC"/>
              <w:rPr>
                <w:lang w:val="en-US" w:eastAsia="zh-CN"/>
              </w:rPr>
            </w:pPr>
            <w:r>
              <w:rPr>
                <w:lang w:val="en-US" w:eastAsia="zh-CN"/>
              </w:rPr>
              <w:t>2623</w:t>
            </w:r>
          </w:p>
        </w:tc>
        <w:tc>
          <w:tcPr>
            <w:tcW w:w="797" w:type="dxa"/>
            <w:tcBorders>
              <w:top w:val="single" w:sz="4" w:space="0" w:color="auto"/>
              <w:left w:val="single" w:sz="4" w:space="0" w:color="auto"/>
              <w:bottom w:val="single" w:sz="4" w:space="0" w:color="auto"/>
              <w:right w:val="single" w:sz="4" w:space="0" w:color="auto"/>
            </w:tcBorders>
          </w:tcPr>
          <w:p w14:paraId="1C508040" w14:textId="77777777" w:rsidR="008F4D94" w:rsidRPr="006E069C" w:rsidRDefault="008F4D94" w:rsidP="006A46EC">
            <w:pPr>
              <w:pStyle w:val="TAC"/>
              <w:rPr>
                <w:lang w:val="en-US" w:eastAsia="zh-CN"/>
              </w:rPr>
            </w:pPr>
            <w:r>
              <w:t>29</w:t>
            </w:r>
          </w:p>
        </w:tc>
        <w:tc>
          <w:tcPr>
            <w:tcW w:w="828" w:type="dxa"/>
            <w:tcBorders>
              <w:top w:val="single" w:sz="4" w:space="0" w:color="auto"/>
              <w:left w:val="single" w:sz="4" w:space="0" w:color="auto"/>
              <w:bottom w:val="single" w:sz="4" w:space="0" w:color="auto"/>
              <w:right w:val="single" w:sz="4" w:space="0" w:color="auto"/>
            </w:tcBorders>
          </w:tcPr>
          <w:p w14:paraId="5754DB5C"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703688" w14:textId="77777777" w:rsidR="008F4D94" w:rsidRPr="006E069C" w:rsidRDefault="008F4D94" w:rsidP="006A46EC">
            <w:pPr>
              <w:pStyle w:val="TAC"/>
            </w:pPr>
            <w:r>
              <w:t>IMD2</w:t>
            </w:r>
          </w:p>
        </w:tc>
      </w:tr>
      <w:tr w:rsidR="008F4D94" w:rsidRPr="006E069C" w14:paraId="2847017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4B20E5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DDC4A56" w14:textId="77777777" w:rsidR="008F4D94"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71CAA79" w14:textId="77777777" w:rsidR="008F4D94" w:rsidRPr="006E069C" w:rsidRDefault="008F4D94" w:rsidP="006A46EC">
            <w:pPr>
              <w:pStyle w:val="TAC"/>
              <w:rPr>
                <w:lang w:val="en-US" w:eastAsia="zh-CN"/>
              </w:rPr>
            </w:pPr>
            <w:r>
              <w:rPr>
                <w:lang w:val="en-US" w:eastAsia="zh-CN"/>
              </w:rPr>
              <w:t>1747</w:t>
            </w:r>
          </w:p>
        </w:tc>
        <w:tc>
          <w:tcPr>
            <w:tcW w:w="1012" w:type="dxa"/>
            <w:tcBorders>
              <w:top w:val="single" w:sz="4" w:space="0" w:color="auto"/>
              <w:left w:val="single" w:sz="4" w:space="0" w:color="auto"/>
              <w:bottom w:val="single" w:sz="4" w:space="0" w:color="auto"/>
              <w:right w:val="single" w:sz="4" w:space="0" w:color="auto"/>
            </w:tcBorders>
          </w:tcPr>
          <w:p w14:paraId="61C4A6B7"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03CB49D"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3E9C7B9" w14:textId="77777777" w:rsidR="008F4D94" w:rsidRPr="006E069C" w:rsidRDefault="008F4D94" w:rsidP="006A46EC">
            <w:pPr>
              <w:pStyle w:val="TAC"/>
              <w:rPr>
                <w:lang w:val="en-US" w:eastAsia="zh-CN"/>
              </w:rPr>
            </w:pPr>
            <w:r>
              <w:rPr>
                <w:lang w:val="en-US" w:eastAsia="zh-CN"/>
              </w:rPr>
              <w:t>1842</w:t>
            </w:r>
          </w:p>
        </w:tc>
        <w:tc>
          <w:tcPr>
            <w:tcW w:w="797" w:type="dxa"/>
            <w:tcBorders>
              <w:top w:val="single" w:sz="4" w:space="0" w:color="auto"/>
              <w:left w:val="single" w:sz="4" w:space="0" w:color="auto"/>
              <w:bottom w:val="single" w:sz="4" w:space="0" w:color="auto"/>
              <w:right w:val="single" w:sz="4" w:space="0" w:color="auto"/>
            </w:tcBorders>
          </w:tcPr>
          <w:p w14:paraId="7A9FD221"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604D3898"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80FBC2" w14:textId="77777777" w:rsidR="008F4D94" w:rsidRPr="006E069C" w:rsidRDefault="008F4D94" w:rsidP="006A46EC">
            <w:pPr>
              <w:pStyle w:val="TAC"/>
            </w:pPr>
            <w:r w:rsidRPr="00FD6450">
              <w:t>N/A</w:t>
            </w:r>
          </w:p>
        </w:tc>
      </w:tr>
      <w:tr w:rsidR="008F4D94" w:rsidRPr="006E069C" w14:paraId="2BA06EF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71010B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5E1831"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AD2F63B"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5A3CF486"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F7D9045"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F148DDE"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2935F95"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3AC69A1E"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133335" w14:textId="77777777" w:rsidR="008F4D94" w:rsidRPr="006E069C" w:rsidRDefault="008F4D94" w:rsidP="006A46EC">
            <w:pPr>
              <w:pStyle w:val="TAC"/>
            </w:pPr>
            <w:r w:rsidRPr="00FD6450">
              <w:t>N/A</w:t>
            </w:r>
          </w:p>
        </w:tc>
      </w:tr>
      <w:tr w:rsidR="008F4D94" w:rsidRPr="006E069C" w14:paraId="1C6FB63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4CCE29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1DF9A0"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FFE3423"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622E15B"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32C4B35"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54E005B" w14:textId="77777777" w:rsidR="008F4D94" w:rsidRPr="006E069C" w:rsidRDefault="008F4D94" w:rsidP="006A46EC">
            <w:pPr>
              <w:pStyle w:val="TAC"/>
              <w:rPr>
                <w:lang w:val="en-US" w:eastAsia="zh-CN"/>
              </w:rPr>
            </w:pPr>
            <w:r>
              <w:rPr>
                <w:lang w:val="en-US" w:eastAsia="zh-CN"/>
              </w:rPr>
              <w:t>2594</w:t>
            </w:r>
          </w:p>
        </w:tc>
        <w:tc>
          <w:tcPr>
            <w:tcW w:w="797" w:type="dxa"/>
            <w:tcBorders>
              <w:top w:val="single" w:sz="4" w:space="0" w:color="auto"/>
              <w:left w:val="single" w:sz="4" w:space="0" w:color="auto"/>
              <w:bottom w:val="single" w:sz="4" w:space="0" w:color="auto"/>
              <w:right w:val="single" w:sz="4" w:space="0" w:color="auto"/>
            </w:tcBorders>
          </w:tcPr>
          <w:p w14:paraId="6C705D33" w14:textId="77777777" w:rsidR="008F4D94" w:rsidRPr="006E069C" w:rsidRDefault="008F4D94" w:rsidP="006A46EC">
            <w:pPr>
              <w:pStyle w:val="TAC"/>
              <w:rPr>
                <w:lang w:val="en-US" w:eastAsia="zh-CN"/>
              </w:rPr>
            </w:pPr>
            <w:r>
              <w:t>16</w:t>
            </w:r>
          </w:p>
        </w:tc>
        <w:tc>
          <w:tcPr>
            <w:tcW w:w="828" w:type="dxa"/>
            <w:tcBorders>
              <w:top w:val="single" w:sz="4" w:space="0" w:color="auto"/>
              <w:left w:val="single" w:sz="4" w:space="0" w:color="auto"/>
              <w:bottom w:val="single" w:sz="4" w:space="0" w:color="auto"/>
              <w:right w:val="single" w:sz="4" w:space="0" w:color="auto"/>
            </w:tcBorders>
          </w:tcPr>
          <w:p w14:paraId="2DB46BEF"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9D73C8" w14:textId="77777777" w:rsidR="008F4D94" w:rsidRPr="006E069C" w:rsidRDefault="008F4D94" w:rsidP="006A46EC">
            <w:pPr>
              <w:pStyle w:val="TAC"/>
            </w:pPr>
            <w:r>
              <w:t>IMD3</w:t>
            </w:r>
          </w:p>
        </w:tc>
      </w:tr>
      <w:tr w:rsidR="008F4D94" w:rsidRPr="006E069C" w14:paraId="4F0E8F3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4AD5D6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9E60075" w14:textId="77777777" w:rsidR="008F4D94"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57AC4485" w14:textId="77777777" w:rsidR="008F4D94" w:rsidRPr="006E069C" w:rsidRDefault="008F4D94" w:rsidP="006A46EC">
            <w:pPr>
              <w:pStyle w:val="TAC"/>
              <w:rPr>
                <w:lang w:val="en-US" w:eastAsia="zh-CN"/>
              </w:rPr>
            </w:pPr>
            <w:r>
              <w:rPr>
                <w:lang w:val="en-US" w:eastAsia="zh-CN"/>
              </w:rPr>
              <w:t>1747</w:t>
            </w:r>
          </w:p>
        </w:tc>
        <w:tc>
          <w:tcPr>
            <w:tcW w:w="1012" w:type="dxa"/>
            <w:tcBorders>
              <w:top w:val="single" w:sz="4" w:space="0" w:color="auto"/>
              <w:left w:val="single" w:sz="4" w:space="0" w:color="auto"/>
              <w:bottom w:val="single" w:sz="4" w:space="0" w:color="auto"/>
              <w:right w:val="single" w:sz="4" w:space="0" w:color="auto"/>
            </w:tcBorders>
          </w:tcPr>
          <w:p w14:paraId="06CD8F1E"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6F81B7D"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743369E" w14:textId="77777777" w:rsidR="008F4D94" w:rsidRPr="006E069C" w:rsidRDefault="008F4D94" w:rsidP="006A46EC">
            <w:pPr>
              <w:pStyle w:val="TAC"/>
              <w:rPr>
                <w:lang w:val="en-US" w:eastAsia="zh-CN"/>
              </w:rPr>
            </w:pPr>
            <w:r>
              <w:rPr>
                <w:lang w:val="en-US" w:eastAsia="zh-CN"/>
              </w:rPr>
              <w:t>1842</w:t>
            </w:r>
          </w:p>
        </w:tc>
        <w:tc>
          <w:tcPr>
            <w:tcW w:w="797" w:type="dxa"/>
            <w:tcBorders>
              <w:top w:val="single" w:sz="4" w:space="0" w:color="auto"/>
              <w:left w:val="single" w:sz="4" w:space="0" w:color="auto"/>
              <w:bottom w:val="single" w:sz="4" w:space="0" w:color="auto"/>
              <w:right w:val="single" w:sz="4" w:space="0" w:color="auto"/>
            </w:tcBorders>
          </w:tcPr>
          <w:p w14:paraId="78932BAE"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40FF9BB6"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05655E" w14:textId="77777777" w:rsidR="008F4D94" w:rsidRPr="006E069C" w:rsidRDefault="008F4D94" w:rsidP="006A46EC">
            <w:pPr>
              <w:pStyle w:val="TAC"/>
            </w:pPr>
            <w:r w:rsidRPr="00FD6450">
              <w:t>N/A</w:t>
            </w:r>
          </w:p>
        </w:tc>
      </w:tr>
      <w:tr w:rsidR="008F4D94" w:rsidRPr="006E069C" w14:paraId="5322132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C999A3B"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BBEB46F"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4E1CC87C"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14425CC"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6ADA66"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4496C59"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FCE5E62" w14:textId="77777777" w:rsidR="008F4D94" w:rsidRPr="006E069C" w:rsidRDefault="008F4D94" w:rsidP="006A46EC">
            <w:pPr>
              <w:pStyle w:val="TAC"/>
              <w:rPr>
                <w:lang w:val="en-US" w:eastAsia="zh-CN"/>
              </w:rPr>
            </w:pPr>
            <w:r>
              <w:t>28.9</w:t>
            </w:r>
          </w:p>
        </w:tc>
        <w:tc>
          <w:tcPr>
            <w:tcW w:w="828" w:type="dxa"/>
            <w:tcBorders>
              <w:top w:val="single" w:sz="4" w:space="0" w:color="auto"/>
              <w:left w:val="single" w:sz="4" w:space="0" w:color="auto"/>
              <w:bottom w:val="single" w:sz="4" w:space="0" w:color="auto"/>
              <w:right w:val="single" w:sz="4" w:space="0" w:color="auto"/>
            </w:tcBorders>
          </w:tcPr>
          <w:p w14:paraId="0B07BD75"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FBDB8A" w14:textId="77777777" w:rsidR="008F4D94" w:rsidRPr="006E069C" w:rsidRDefault="008F4D94" w:rsidP="006A46EC">
            <w:pPr>
              <w:pStyle w:val="TAC"/>
            </w:pPr>
            <w:r>
              <w:t>IMD2</w:t>
            </w:r>
          </w:p>
        </w:tc>
      </w:tr>
      <w:tr w:rsidR="008F4D94" w:rsidRPr="006E069C" w14:paraId="250A56A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D4586B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4E52F4"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AD13C20" w14:textId="77777777" w:rsidR="008F4D94" w:rsidRPr="006E069C" w:rsidRDefault="008F4D94" w:rsidP="006A46EC">
            <w:pPr>
              <w:pStyle w:val="TAC"/>
              <w:rPr>
                <w:lang w:val="en-US" w:eastAsia="zh-CN"/>
              </w:rPr>
            </w:pPr>
            <w:r>
              <w:rPr>
                <w:lang w:val="en-US" w:eastAsia="zh-CN"/>
              </w:rPr>
              <w:t>2553</w:t>
            </w:r>
          </w:p>
        </w:tc>
        <w:tc>
          <w:tcPr>
            <w:tcW w:w="1012" w:type="dxa"/>
            <w:tcBorders>
              <w:top w:val="single" w:sz="4" w:space="0" w:color="auto"/>
              <w:left w:val="single" w:sz="4" w:space="0" w:color="auto"/>
              <w:bottom w:val="single" w:sz="4" w:space="0" w:color="auto"/>
              <w:right w:val="single" w:sz="4" w:space="0" w:color="auto"/>
            </w:tcBorders>
          </w:tcPr>
          <w:p w14:paraId="17FC572B"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6A8C14C"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30C4EAF" w14:textId="77777777" w:rsidR="008F4D94" w:rsidRPr="006E069C" w:rsidRDefault="008F4D94" w:rsidP="006A46EC">
            <w:pPr>
              <w:pStyle w:val="TAC"/>
              <w:rPr>
                <w:lang w:val="en-US" w:eastAsia="zh-CN"/>
              </w:rPr>
            </w:pPr>
            <w:r>
              <w:rPr>
                <w:lang w:val="en-US" w:eastAsia="zh-CN"/>
              </w:rPr>
              <w:t>2553</w:t>
            </w:r>
          </w:p>
        </w:tc>
        <w:tc>
          <w:tcPr>
            <w:tcW w:w="797" w:type="dxa"/>
            <w:tcBorders>
              <w:top w:val="single" w:sz="4" w:space="0" w:color="auto"/>
              <w:left w:val="single" w:sz="4" w:space="0" w:color="auto"/>
              <w:bottom w:val="single" w:sz="4" w:space="0" w:color="auto"/>
              <w:right w:val="single" w:sz="4" w:space="0" w:color="auto"/>
            </w:tcBorders>
          </w:tcPr>
          <w:p w14:paraId="1A3373C2"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42EC8755"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10A804" w14:textId="77777777" w:rsidR="008F4D94" w:rsidRPr="006E069C" w:rsidRDefault="008F4D94" w:rsidP="006A46EC">
            <w:pPr>
              <w:pStyle w:val="TAC"/>
            </w:pPr>
            <w:r w:rsidRPr="00FD6450">
              <w:t>N/A</w:t>
            </w:r>
          </w:p>
        </w:tc>
      </w:tr>
      <w:tr w:rsidR="008F4D94" w:rsidRPr="006E069C" w14:paraId="4F4A61E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8AB1D2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78A7539" w14:textId="77777777" w:rsidR="008F4D94"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5C008EA" w14:textId="77777777" w:rsidR="008F4D94" w:rsidRPr="006E069C" w:rsidRDefault="008F4D94" w:rsidP="006A46EC">
            <w:pPr>
              <w:pStyle w:val="TAC"/>
              <w:rPr>
                <w:lang w:val="en-US" w:eastAsia="zh-CN"/>
              </w:rPr>
            </w:pPr>
            <w:r>
              <w:rPr>
                <w:lang w:val="en-US" w:eastAsia="zh-CN"/>
              </w:rPr>
              <w:t>1715</w:t>
            </w:r>
          </w:p>
        </w:tc>
        <w:tc>
          <w:tcPr>
            <w:tcW w:w="1012" w:type="dxa"/>
            <w:tcBorders>
              <w:top w:val="single" w:sz="4" w:space="0" w:color="auto"/>
              <w:left w:val="single" w:sz="4" w:space="0" w:color="auto"/>
              <w:bottom w:val="single" w:sz="4" w:space="0" w:color="auto"/>
              <w:right w:val="single" w:sz="4" w:space="0" w:color="auto"/>
            </w:tcBorders>
          </w:tcPr>
          <w:p w14:paraId="0322C092"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742400F"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3A060EE" w14:textId="77777777" w:rsidR="008F4D94" w:rsidRPr="006E069C" w:rsidRDefault="008F4D94" w:rsidP="006A46EC">
            <w:pPr>
              <w:pStyle w:val="TAC"/>
              <w:rPr>
                <w:lang w:val="en-US" w:eastAsia="zh-CN"/>
              </w:rPr>
            </w:pPr>
            <w:r>
              <w:rPr>
                <w:lang w:val="en-US" w:eastAsia="zh-CN"/>
              </w:rPr>
              <w:t>1810</w:t>
            </w:r>
          </w:p>
        </w:tc>
        <w:tc>
          <w:tcPr>
            <w:tcW w:w="797" w:type="dxa"/>
            <w:tcBorders>
              <w:top w:val="single" w:sz="4" w:space="0" w:color="auto"/>
              <w:left w:val="single" w:sz="4" w:space="0" w:color="auto"/>
              <w:bottom w:val="single" w:sz="4" w:space="0" w:color="auto"/>
              <w:right w:val="single" w:sz="4" w:space="0" w:color="auto"/>
            </w:tcBorders>
          </w:tcPr>
          <w:p w14:paraId="6AB3875D"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045CF333"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EA9B07" w14:textId="77777777" w:rsidR="008F4D94" w:rsidRPr="006E069C" w:rsidRDefault="008F4D94" w:rsidP="006A46EC">
            <w:pPr>
              <w:pStyle w:val="TAC"/>
            </w:pPr>
            <w:r w:rsidRPr="00FD6450">
              <w:t>N/A</w:t>
            </w:r>
          </w:p>
        </w:tc>
      </w:tr>
      <w:tr w:rsidR="008F4D94" w:rsidRPr="006E069C" w14:paraId="2A50988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39A358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0463BE"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97358DA"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9245B2B"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CA4E65"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62E675C"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4D401933" w14:textId="77777777" w:rsidR="008F4D94" w:rsidRPr="006E069C" w:rsidRDefault="008F4D94" w:rsidP="006A46EC">
            <w:pPr>
              <w:pStyle w:val="TAC"/>
              <w:rPr>
                <w:lang w:val="en-US" w:eastAsia="zh-CN"/>
              </w:rPr>
            </w:pPr>
            <w:r>
              <w:t>19</w:t>
            </w:r>
          </w:p>
        </w:tc>
        <w:tc>
          <w:tcPr>
            <w:tcW w:w="828" w:type="dxa"/>
            <w:tcBorders>
              <w:top w:val="single" w:sz="4" w:space="0" w:color="auto"/>
              <w:left w:val="single" w:sz="4" w:space="0" w:color="auto"/>
              <w:bottom w:val="single" w:sz="4" w:space="0" w:color="auto"/>
              <w:right w:val="single" w:sz="4" w:space="0" w:color="auto"/>
            </w:tcBorders>
          </w:tcPr>
          <w:p w14:paraId="2F139F22"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CC9A85" w14:textId="77777777" w:rsidR="008F4D94" w:rsidRPr="006E069C" w:rsidRDefault="008F4D94" w:rsidP="006A46EC">
            <w:pPr>
              <w:pStyle w:val="TAC"/>
            </w:pPr>
            <w:r>
              <w:t>IMD3</w:t>
            </w:r>
          </w:p>
        </w:tc>
      </w:tr>
      <w:tr w:rsidR="008F4D94" w:rsidRPr="006E069C" w14:paraId="323941A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0F7BC4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FE855F"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414F7357" w14:textId="77777777" w:rsidR="008F4D94" w:rsidRPr="006E069C" w:rsidRDefault="008F4D94" w:rsidP="006A46EC">
            <w:pPr>
              <w:pStyle w:val="TAC"/>
              <w:rPr>
                <w:lang w:val="en-US" w:eastAsia="zh-CN"/>
              </w:rPr>
            </w:pPr>
            <w:r>
              <w:rPr>
                <w:lang w:val="en-US" w:eastAsia="zh-CN"/>
              </w:rPr>
              <w:t>2624</w:t>
            </w:r>
          </w:p>
        </w:tc>
        <w:tc>
          <w:tcPr>
            <w:tcW w:w="1012" w:type="dxa"/>
            <w:tcBorders>
              <w:top w:val="single" w:sz="4" w:space="0" w:color="auto"/>
              <w:left w:val="single" w:sz="4" w:space="0" w:color="auto"/>
              <w:bottom w:val="single" w:sz="4" w:space="0" w:color="auto"/>
              <w:right w:val="single" w:sz="4" w:space="0" w:color="auto"/>
            </w:tcBorders>
          </w:tcPr>
          <w:p w14:paraId="2008A4C1"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6A532EB"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A9F1AB2" w14:textId="77777777" w:rsidR="008F4D94" w:rsidRPr="006E069C" w:rsidRDefault="008F4D94" w:rsidP="006A46EC">
            <w:pPr>
              <w:pStyle w:val="TAC"/>
              <w:rPr>
                <w:lang w:val="en-US" w:eastAsia="zh-CN"/>
              </w:rPr>
            </w:pPr>
            <w:r>
              <w:rPr>
                <w:lang w:val="en-US" w:eastAsia="zh-CN"/>
              </w:rPr>
              <w:t>2624</w:t>
            </w:r>
          </w:p>
        </w:tc>
        <w:tc>
          <w:tcPr>
            <w:tcW w:w="797" w:type="dxa"/>
            <w:tcBorders>
              <w:top w:val="single" w:sz="4" w:space="0" w:color="auto"/>
              <w:left w:val="single" w:sz="4" w:space="0" w:color="auto"/>
              <w:bottom w:val="single" w:sz="4" w:space="0" w:color="auto"/>
              <w:right w:val="single" w:sz="4" w:space="0" w:color="auto"/>
            </w:tcBorders>
          </w:tcPr>
          <w:p w14:paraId="14CFD06B"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037B63BA"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AD9BA8" w14:textId="77777777" w:rsidR="008F4D94" w:rsidRPr="006E069C" w:rsidRDefault="008F4D94" w:rsidP="006A46EC">
            <w:pPr>
              <w:pStyle w:val="TAC"/>
            </w:pPr>
            <w:r w:rsidRPr="00FD6450">
              <w:t>N/A</w:t>
            </w:r>
          </w:p>
        </w:tc>
      </w:tr>
      <w:tr w:rsidR="008F4D94" w:rsidRPr="006E069C" w14:paraId="6FEA50A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998009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75BED7C" w14:textId="77777777" w:rsidR="008F4D94"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5CB28A35"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86CFD21"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837A7B8"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A29F152" w14:textId="77777777" w:rsidR="008F4D94" w:rsidRPr="006E069C" w:rsidRDefault="008F4D94" w:rsidP="006A46EC">
            <w:pPr>
              <w:pStyle w:val="TAC"/>
              <w:rPr>
                <w:lang w:val="en-US" w:eastAsia="zh-CN"/>
              </w:rPr>
            </w:pPr>
            <w:r>
              <w:rPr>
                <w:lang w:val="en-US" w:eastAsia="zh-CN"/>
              </w:rPr>
              <w:t>1831</w:t>
            </w:r>
          </w:p>
        </w:tc>
        <w:tc>
          <w:tcPr>
            <w:tcW w:w="797" w:type="dxa"/>
            <w:tcBorders>
              <w:top w:val="single" w:sz="4" w:space="0" w:color="auto"/>
              <w:left w:val="single" w:sz="4" w:space="0" w:color="auto"/>
              <w:bottom w:val="single" w:sz="4" w:space="0" w:color="auto"/>
              <w:right w:val="single" w:sz="4" w:space="0" w:color="auto"/>
            </w:tcBorders>
          </w:tcPr>
          <w:p w14:paraId="261BA876" w14:textId="77777777" w:rsidR="008F4D94" w:rsidRPr="006E069C" w:rsidRDefault="008F4D94" w:rsidP="006A46EC">
            <w:pPr>
              <w:pStyle w:val="TAC"/>
              <w:rPr>
                <w:lang w:val="en-US" w:eastAsia="zh-CN"/>
              </w:rPr>
            </w:pPr>
            <w:r>
              <w:t>28.9</w:t>
            </w:r>
          </w:p>
        </w:tc>
        <w:tc>
          <w:tcPr>
            <w:tcW w:w="828" w:type="dxa"/>
            <w:tcBorders>
              <w:top w:val="single" w:sz="4" w:space="0" w:color="auto"/>
              <w:left w:val="single" w:sz="4" w:space="0" w:color="auto"/>
              <w:bottom w:val="single" w:sz="4" w:space="0" w:color="auto"/>
              <w:right w:val="single" w:sz="4" w:space="0" w:color="auto"/>
            </w:tcBorders>
          </w:tcPr>
          <w:p w14:paraId="0E1A9043"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1D0234" w14:textId="77777777" w:rsidR="008F4D94" w:rsidRPr="006E069C" w:rsidRDefault="008F4D94" w:rsidP="006A46EC">
            <w:pPr>
              <w:pStyle w:val="TAC"/>
            </w:pPr>
            <w:r>
              <w:t>IMD2</w:t>
            </w:r>
          </w:p>
        </w:tc>
      </w:tr>
      <w:tr w:rsidR="008F4D94" w:rsidRPr="006E069C" w14:paraId="6B48E8C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B2495E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983968"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BDF06E1"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06178CC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0807A1F"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BD9CA34"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D2F3005"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3651DE7F"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D18E31" w14:textId="77777777" w:rsidR="008F4D94" w:rsidRPr="006E069C" w:rsidRDefault="008F4D94" w:rsidP="006A46EC">
            <w:pPr>
              <w:pStyle w:val="TAC"/>
            </w:pPr>
            <w:r w:rsidRPr="00FD6450">
              <w:t>N/A</w:t>
            </w:r>
          </w:p>
        </w:tc>
      </w:tr>
      <w:tr w:rsidR="008F4D94" w:rsidRPr="006E069C" w14:paraId="5911BFC4"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16372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4F1442"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6C90530" w14:textId="77777777" w:rsidR="008F4D94" w:rsidRPr="006E069C" w:rsidRDefault="008F4D94" w:rsidP="006A46EC">
            <w:pPr>
              <w:pStyle w:val="TAC"/>
              <w:rPr>
                <w:lang w:val="en-US" w:eastAsia="zh-CN"/>
              </w:rPr>
            </w:pPr>
            <w:r>
              <w:rPr>
                <w:lang w:val="en-US" w:eastAsia="zh-CN"/>
              </w:rPr>
              <w:t>2678</w:t>
            </w:r>
          </w:p>
        </w:tc>
        <w:tc>
          <w:tcPr>
            <w:tcW w:w="1012" w:type="dxa"/>
            <w:tcBorders>
              <w:top w:val="single" w:sz="4" w:space="0" w:color="auto"/>
              <w:left w:val="single" w:sz="4" w:space="0" w:color="auto"/>
              <w:bottom w:val="single" w:sz="4" w:space="0" w:color="auto"/>
              <w:right w:val="single" w:sz="4" w:space="0" w:color="auto"/>
            </w:tcBorders>
          </w:tcPr>
          <w:p w14:paraId="08D8DAC8"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24DE40E"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132A5D0" w14:textId="77777777" w:rsidR="008F4D94" w:rsidRPr="006E069C" w:rsidRDefault="008F4D94" w:rsidP="006A46EC">
            <w:pPr>
              <w:pStyle w:val="TAC"/>
              <w:rPr>
                <w:lang w:val="en-US" w:eastAsia="zh-CN"/>
              </w:rPr>
            </w:pPr>
            <w:r>
              <w:rPr>
                <w:lang w:val="en-US" w:eastAsia="zh-CN"/>
              </w:rPr>
              <w:t>2678</w:t>
            </w:r>
          </w:p>
        </w:tc>
        <w:tc>
          <w:tcPr>
            <w:tcW w:w="797" w:type="dxa"/>
            <w:tcBorders>
              <w:top w:val="single" w:sz="4" w:space="0" w:color="auto"/>
              <w:left w:val="single" w:sz="4" w:space="0" w:color="auto"/>
              <w:bottom w:val="single" w:sz="4" w:space="0" w:color="auto"/>
              <w:right w:val="single" w:sz="4" w:space="0" w:color="auto"/>
            </w:tcBorders>
          </w:tcPr>
          <w:p w14:paraId="0F0FBCF0"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69CFF947"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9B0B6A" w14:textId="77777777" w:rsidR="008F4D94" w:rsidRPr="006E069C" w:rsidRDefault="008F4D94" w:rsidP="006A46EC">
            <w:pPr>
              <w:pStyle w:val="TAC"/>
            </w:pPr>
            <w:r w:rsidRPr="00FD6450">
              <w:t>N/A</w:t>
            </w:r>
          </w:p>
        </w:tc>
      </w:tr>
    </w:tbl>
    <w:p w14:paraId="18F6AF60" w14:textId="77777777" w:rsidR="008F4D94" w:rsidRDefault="008F4D94" w:rsidP="008F4D94">
      <w:pPr>
        <w:rPr>
          <w:color w:val="0070C0"/>
        </w:rPr>
      </w:pPr>
    </w:p>
    <w:p w14:paraId="4AB2C24D" w14:textId="77777777" w:rsidR="008F4D94" w:rsidRDefault="008F4D94" w:rsidP="008F4D94">
      <w:pPr>
        <w:pStyle w:val="Heading2"/>
      </w:pPr>
      <w:bookmarkStart w:id="517" w:name="_Toc183508038"/>
      <w:r>
        <w:t>5.42</w:t>
      </w:r>
      <w:r>
        <w:tab/>
        <w:t>CA_n3-n71-n77</w:t>
      </w:r>
      <w:bookmarkEnd w:id="517"/>
    </w:p>
    <w:p w14:paraId="46D4E84D" w14:textId="77777777" w:rsidR="008F4D94" w:rsidRDefault="008F4D94" w:rsidP="008F4D94">
      <w:pPr>
        <w:pStyle w:val="Heading3"/>
        <w:rPr>
          <w:rFonts w:cs="Arial"/>
          <w:szCs w:val="28"/>
          <w:lang w:val="en-US" w:eastAsia="zh-CN"/>
        </w:rPr>
      </w:pPr>
      <w:bookmarkStart w:id="518" w:name="_Toc183508039"/>
      <w:r>
        <w:t>5.42.1</w:t>
      </w:r>
      <w:r>
        <w:tab/>
      </w:r>
      <w:r>
        <w:rPr>
          <w:rFonts w:cs="Arial"/>
          <w:szCs w:val="28"/>
          <w:lang w:val="en-US" w:eastAsia="zh-CN"/>
        </w:rPr>
        <w:t>Common for 1 band UL and 2 bands UL CA</w:t>
      </w:r>
      <w:bookmarkEnd w:id="518"/>
    </w:p>
    <w:p w14:paraId="70E0B420" w14:textId="77777777" w:rsidR="008F4D94" w:rsidRDefault="008F4D94" w:rsidP="008F4D94">
      <w:pPr>
        <w:pStyle w:val="Heading4"/>
      </w:pPr>
      <w:bookmarkStart w:id="519" w:name="_Toc183508040"/>
      <w:r>
        <w:t>5.42.1.1</w:t>
      </w:r>
      <w:r>
        <w:tab/>
      </w:r>
      <w:r>
        <w:rPr>
          <w:rFonts w:cs="Arial"/>
          <w:lang w:eastAsia="zh-CN"/>
        </w:rPr>
        <w:t>Operating bands for CA</w:t>
      </w:r>
      <w:bookmarkEnd w:id="519"/>
    </w:p>
    <w:p w14:paraId="776B2DE0" w14:textId="77777777" w:rsidR="008F4D94" w:rsidRDefault="008F4D94" w:rsidP="008F4D94">
      <w:pPr>
        <w:pStyle w:val="TH"/>
        <w:rPr>
          <w:lang w:val="en-US"/>
        </w:rPr>
      </w:pPr>
      <w:r>
        <w:rPr>
          <w:rFonts w:cs="Arial"/>
        </w:rPr>
        <w:t xml:space="preserve">Table </w:t>
      </w:r>
      <w:r>
        <w:rPr>
          <w:rFonts w:cs="Arial" w:hint="eastAsia"/>
          <w:lang w:val="en-US" w:eastAsia="zh-CN"/>
        </w:rPr>
        <w:t>5.42</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28594847"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CBED1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5B54BD1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CE7EF3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48D1814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48E1CCE7"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368A36"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B60F8D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1237CF1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02105D8E" w14:textId="77777777" w:rsidR="008F4D94" w:rsidRDefault="008F4D94" w:rsidP="006A46EC">
            <w:pPr>
              <w:rPr>
                <w:rFonts w:ascii="Arial" w:hAnsi="Arial" w:cs="Arial"/>
                <w:b/>
                <w:bCs/>
                <w:color w:val="000000"/>
                <w:sz w:val="18"/>
                <w:szCs w:val="18"/>
              </w:rPr>
            </w:pPr>
          </w:p>
        </w:tc>
      </w:tr>
      <w:tr w:rsidR="008F4D94" w14:paraId="48E13D07"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7E9C3B"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293C338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0592002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4D1C11BC" w14:textId="77777777" w:rsidR="008F4D94" w:rsidRDefault="008F4D94" w:rsidP="006A46EC">
            <w:pPr>
              <w:rPr>
                <w:rFonts w:ascii="Aptos Narrow" w:hAnsi="Aptos Narrow"/>
                <w:color w:val="000000"/>
                <w:sz w:val="22"/>
                <w:szCs w:val="22"/>
              </w:rPr>
            </w:pPr>
          </w:p>
        </w:tc>
      </w:tr>
      <w:tr w:rsidR="008F4D94" w14:paraId="30EA800F"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3EF06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03D223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2FB8EE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64912F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1CCD6201"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F3F8B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33C656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5AE2F2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4F8783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6DBC5B7A"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358E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n77</w:t>
            </w:r>
          </w:p>
        </w:tc>
        <w:tc>
          <w:tcPr>
            <w:tcW w:w="2760" w:type="dxa"/>
            <w:tcBorders>
              <w:top w:val="nil"/>
              <w:left w:val="nil"/>
              <w:bottom w:val="single" w:sz="4" w:space="0" w:color="auto"/>
              <w:right w:val="single" w:sz="4" w:space="0" w:color="auto"/>
            </w:tcBorders>
            <w:shd w:val="clear" w:color="auto" w:fill="auto"/>
            <w:vAlign w:val="center"/>
            <w:hideMark/>
          </w:tcPr>
          <w:p w14:paraId="37A083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2860" w:type="dxa"/>
            <w:tcBorders>
              <w:top w:val="nil"/>
              <w:left w:val="nil"/>
              <w:bottom w:val="single" w:sz="4" w:space="0" w:color="auto"/>
              <w:right w:val="single" w:sz="4" w:space="0" w:color="auto"/>
            </w:tcBorders>
            <w:shd w:val="clear" w:color="auto" w:fill="auto"/>
            <w:vAlign w:val="center"/>
            <w:hideMark/>
          </w:tcPr>
          <w:p w14:paraId="23D33F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1100" w:type="dxa"/>
            <w:tcBorders>
              <w:top w:val="nil"/>
              <w:left w:val="nil"/>
              <w:bottom w:val="single" w:sz="4" w:space="0" w:color="auto"/>
              <w:right w:val="single" w:sz="4" w:space="0" w:color="auto"/>
            </w:tcBorders>
            <w:shd w:val="clear" w:color="auto" w:fill="auto"/>
            <w:vAlign w:val="center"/>
            <w:hideMark/>
          </w:tcPr>
          <w:p w14:paraId="7A280E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6E0E5905" w14:textId="77777777" w:rsidR="008F4D94" w:rsidRDefault="008F4D94" w:rsidP="008F4D94">
      <w:pPr>
        <w:pStyle w:val="TH"/>
      </w:pPr>
    </w:p>
    <w:p w14:paraId="3779FED7" w14:textId="77777777" w:rsidR="008F4D94" w:rsidRPr="005D2633" w:rsidRDefault="008F4D94" w:rsidP="008F4D94">
      <w:pPr>
        <w:pStyle w:val="Heading4"/>
        <w:rPr>
          <w:rFonts w:cs="Arial"/>
          <w:lang w:eastAsia="zh-CN"/>
        </w:rPr>
      </w:pPr>
      <w:bookmarkStart w:id="520" w:name="_Toc183508041"/>
      <w:r>
        <w:rPr>
          <w:rFonts w:cs="Arial"/>
          <w:lang w:eastAsia="zh-CN"/>
        </w:rPr>
        <w:t>5.42</w:t>
      </w:r>
      <w:r w:rsidRPr="005D2633">
        <w:rPr>
          <w:rFonts w:cs="Arial"/>
          <w:lang w:eastAsia="zh-CN"/>
        </w:rPr>
        <w:t>.1.2</w:t>
      </w:r>
      <w:r w:rsidRPr="005D2633">
        <w:rPr>
          <w:rFonts w:cs="Arial"/>
          <w:lang w:eastAsia="zh-CN"/>
        </w:rPr>
        <w:tab/>
      </w:r>
      <w:r>
        <w:rPr>
          <w:rFonts w:cs="Arial"/>
          <w:lang w:eastAsia="zh-CN"/>
        </w:rPr>
        <w:t>Channel bandwidths per operating band for CA</w:t>
      </w:r>
      <w:bookmarkEnd w:id="520"/>
    </w:p>
    <w:p w14:paraId="5E3258D8"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79243A91"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4C872F09"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EB15966"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DE7C5C2"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3F9A91B2"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7D43AFF"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13E8209B"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B37973A" w14:textId="77777777" w:rsidR="008F4D94" w:rsidRDefault="008F4D94" w:rsidP="006A46EC">
            <w:pPr>
              <w:pStyle w:val="TAH"/>
              <w:rPr>
                <w:szCs w:val="18"/>
                <w:lang w:val="en-US" w:eastAsia="zh-CN"/>
              </w:rPr>
            </w:pPr>
            <w:r>
              <w:t>Bandwidth combination set</w:t>
            </w:r>
          </w:p>
        </w:tc>
      </w:tr>
      <w:tr w:rsidR="008F4D94" w14:paraId="39FF8BB9"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64BF62E9"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CA_n3A-n71A-n77A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D428214" w14:textId="77777777" w:rsidR="008F4D94" w:rsidRPr="009F77FB" w:rsidRDefault="008F4D94" w:rsidP="006A46EC">
            <w:pPr>
              <w:pStyle w:val="TAC"/>
              <w:rPr>
                <w:rFonts w:eastAsia="SimSun" w:cs="Arial"/>
                <w:szCs w:val="18"/>
                <w:lang w:val="en-US" w:eastAsia="zh-CN"/>
              </w:rPr>
            </w:pPr>
            <w:r w:rsidRPr="009F77FB">
              <w:rPr>
                <w:rFonts w:eastAsia="SimSun" w:cs="Arial"/>
                <w:szCs w:val="18"/>
                <w:lang w:val="en-US" w:eastAsia="zh-CN"/>
              </w:rPr>
              <w:t>CA_n3A-n71A</w:t>
            </w:r>
          </w:p>
          <w:p w14:paraId="1B84EF4B" w14:textId="77777777" w:rsidR="008F4D94" w:rsidRPr="009F77FB" w:rsidRDefault="008F4D94" w:rsidP="006A46EC">
            <w:pPr>
              <w:pStyle w:val="TAC"/>
              <w:rPr>
                <w:rFonts w:eastAsia="SimSun" w:cs="Arial"/>
                <w:szCs w:val="18"/>
                <w:lang w:val="en-US" w:eastAsia="zh-CN"/>
              </w:rPr>
            </w:pPr>
            <w:r w:rsidRPr="009F77FB">
              <w:rPr>
                <w:rFonts w:eastAsia="SimSun" w:cs="Arial"/>
                <w:szCs w:val="18"/>
                <w:lang w:val="en-US" w:eastAsia="zh-CN"/>
              </w:rPr>
              <w:t>CA_n3A-n77A</w:t>
            </w:r>
          </w:p>
          <w:p w14:paraId="55DCC24C" w14:textId="77777777" w:rsidR="008F4D94" w:rsidRPr="00B00CBD" w:rsidRDefault="008F4D94" w:rsidP="006A46EC">
            <w:pPr>
              <w:pStyle w:val="TAC"/>
              <w:rPr>
                <w:rFonts w:eastAsia="SimSun" w:cs="Arial"/>
                <w:szCs w:val="18"/>
                <w:lang w:val="en-US" w:eastAsia="zh-CN"/>
              </w:rPr>
            </w:pPr>
            <w:r w:rsidRPr="009F77FB">
              <w:rPr>
                <w:rFonts w:eastAsia="SimSun" w:cs="Arial"/>
                <w:szCs w:val="18"/>
                <w:lang w:val="en-US" w:eastAsia="zh-CN"/>
              </w:rPr>
              <w:t>CA_n71A-n77A</w:t>
            </w:r>
          </w:p>
        </w:tc>
        <w:tc>
          <w:tcPr>
            <w:tcW w:w="709" w:type="dxa"/>
            <w:tcBorders>
              <w:left w:val="single" w:sz="4" w:space="0" w:color="auto"/>
              <w:right w:val="single" w:sz="4" w:space="0" w:color="auto"/>
            </w:tcBorders>
            <w:vAlign w:val="center"/>
          </w:tcPr>
          <w:p w14:paraId="1116C457"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3176F235"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left w:val="single" w:sz="4" w:space="0" w:color="auto"/>
              <w:bottom w:val="nil"/>
              <w:right w:val="single" w:sz="4" w:space="0" w:color="auto"/>
            </w:tcBorders>
            <w:shd w:val="clear" w:color="auto" w:fill="auto"/>
            <w:vAlign w:val="center"/>
          </w:tcPr>
          <w:p w14:paraId="3B36A25D"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2E00919A"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1BA00C0E"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65FB3260"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70C87D0A" w14:textId="77777777" w:rsidR="008F4D94" w:rsidRPr="00B00CBD"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5671E59D"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6A8290F9" w14:textId="77777777" w:rsidR="008F4D94" w:rsidRPr="00B00CBD" w:rsidRDefault="008F4D94" w:rsidP="006A46EC">
            <w:pPr>
              <w:pStyle w:val="TAC"/>
              <w:rPr>
                <w:rFonts w:cs="Arial"/>
                <w:szCs w:val="18"/>
                <w:lang w:val="en-US" w:eastAsia="zh-CN"/>
              </w:rPr>
            </w:pPr>
          </w:p>
        </w:tc>
      </w:tr>
      <w:tr w:rsidR="008F4D94" w14:paraId="2EA8D5DD"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6DE7F0F"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0BD528C"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7A146E24" w14:textId="77777777" w:rsidR="008F4D94" w:rsidRDefault="008F4D94" w:rsidP="006A46EC">
            <w:pPr>
              <w:pStyle w:val="TAC"/>
              <w:rPr>
                <w:rFonts w:cs="Arial"/>
                <w:szCs w:val="18"/>
                <w:lang w:val="en-US" w:eastAsia="zh-CN"/>
              </w:rPr>
            </w:pPr>
            <w:r>
              <w:rPr>
                <w:rFonts w:cs="Arial"/>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7CD25E80"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050CF" w14:textId="77777777" w:rsidR="008F4D94" w:rsidRPr="00B00CBD" w:rsidRDefault="008F4D94" w:rsidP="006A46EC">
            <w:pPr>
              <w:pStyle w:val="TAC"/>
              <w:rPr>
                <w:rFonts w:cs="Arial"/>
                <w:szCs w:val="18"/>
                <w:lang w:val="en-US" w:eastAsia="zh-CN"/>
              </w:rPr>
            </w:pPr>
          </w:p>
        </w:tc>
      </w:tr>
      <w:tr w:rsidR="008F4D94" w14:paraId="2685EDA5"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1E214FC3" w14:textId="77777777" w:rsidR="008F4D94" w:rsidRPr="00B00CBD" w:rsidRDefault="008F4D94" w:rsidP="006A46EC">
            <w:pPr>
              <w:pStyle w:val="TAC"/>
              <w:rPr>
                <w:rFonts w:cs="Arial"/>
                <w:szCs w:val="18"/>
                <w:lang w:val="en-US" w:eastAsia="zh-CN"/>
              </w:rPr>
            </w:pPr>
            <w:r>
              <w:rPr>
                <w:rFonts w:eastAsia="SimSun" w:cs="Arial"/>
                <w:szCs w:val="18"/>
                <w:lang w:val="en-US" w:eastAsia="zh-CN"/>
              </w:rPr>
              <w:t>CA_n3A-n71A-n77(2A)</w:t>
            </w:r>
          </w:p>
        </w:tc>
        <w:tc>
          <w:tcPr>
            <w:tcW w:w="1981" w:type="dxa"/>
            <w:tcBorders>
              <w:top w:val="single" w:sz="4" w:space="0" w:color="auto"/>
              <w:left w:val="single" w:sz="4" w:space="0" w:color="auto"/>
              <w:bottom w:val="nil"/>
              <w:right w:val="single" w:sz="4" w:space="0" w:color="auto"/>
            </w:tcBorders>
            <w:shd w:val="clear" w:color="auto" w:fill="auto"/>
            <w:vAlign w:val="center"/>
          </w:tcPr>
          <w:p w14:paraId="7EFDA276" w14:textId="77777777" w:rsidR="008F4D94" w:rsidRPr="009F77FB" w:rsidRDefault="008F4D94" w:rsidP="006A46EC">
            <w:pPr>
              <w:pStyle w:val="TAC"/>
              <w:rPr>
                <w:rFonts w:eastAsia="SimSun" w:cs="Arial"/>
                <w:szCs w:val="18"/>
                <w:lang w:val="en-US" w:eastAsia="zh-CN"/>
              </w:rPr>
            </w:pPr>
            <w:r w:rsidRPr="009F77FB">
              <w:rPr>
                <w:rFonts w:eastAsia="SimSun" w:cs="Arial"/>
                <w:szCs w:val="18"/>
                <w:lang w:val="en-US" w:eastAsia="zh-CN"/>
              </w:rPr>
              <w:t>CA_n3A-n71A</w:t>
            </w:r>
          </w:p>
          <w:p w14:paraId="634E72AA" w14:textId="77777777" w:rsidR="008F4D94" w:rsidRPr="009F77FB" w:rsidRDefault="008F4D94" w:rsidP="006A46EC">
            <w:pPr>
              <w:pStyle w:val="TAC"/>
              <w:rPr>
                <w:rFonts w:eastAsia="SimSun" w:cs="Arial"/>
                <w:szCs w:val="18"/>
                <w:lang w:val="en-US" w:eastAsia="zh-CN"/>
              </w:rPr>
            </w:pPr>
            <w:r w:rsidRPr="009F77FB">
              <w:rPr>
                <w:rFonts w:eastAsia="SimSun" w:cs="Arial"/>
                <w:szCs w:val="18"/>
                <w:lang w:val="en-US" w:eastAsia="zh-CN"/>
              </w:rPr>
              <w:t>CA_n3A-n77A</w:t>
            </w:r>
          </w:p>
          <w:p w14:paraId="5391CFE1" w14:textId="77777777" w:rsidR="008F4D94" w:rsidRPr="00B00CBD" w:rsidRDefault="008F4D94" w:rsidP="006A46EC">
            <w:pPr>
              <w:pStyle w:val="TAC"/>
              <w:rPr>
                <w:rFonts w:cs="Arial"/>
                <w:szCs w:val="18"/>
                <w:lang w:val="en-US" w:eastAsia="zh-CN"/>
              </w:rPr>
            </w:pPr>
            <w:r w:rsidRPr="009F77FB">
              <w:rPr>
                <w:rFonts w:eastAsia="SimSun" w:cs="Arial"/>
                <w:szCs w:val="18"/>
                <w:lang w:val="en-US" w:eastAsia="zh-CN"/>
              </w:rPr>
              <w:t>CA_n71A-n77A</w:t>
            </w:r>
          </w:p>
        </w:tc>
        <w:tc>
          <w:tcPr>
            <w:tcW w:w="709" w:type="dxa"/>
            <w:tcBorders>
              <w:top w:val="single" w:sz="4" w:space="0" w:color="auto"/>
              <w:left w:val="single" w:sz="4" w:space="0" w:color="auto"/>
              <w:right w:val="single" w:sz="4" w:space="0" w:color="auto"/>
            </w:tcBorders>
            <w:vAlign w:val="center"/>
          </w:tcPr>
          <w:p w14:paraId="1BE0C8B3" w14:textId="77777777" w:rsidR="008F4D94"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19804C54"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CE910"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3ABDD92F"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7AFA9CD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7B5F01DF"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6D7C346"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E6B0044"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09F5EE26" w14:textId="77777777" w:rsidR="008F4D94" w:rsidRPr="00B00CBD" w:rsidRDefault="008F4D94" w:rsidP="006A46EC">
            <w:pPr>
              <w:pStyle w:val="TAC"/>
              <w:rPr>
                <w:rFonts w:cs="Arial"/>
                <w:szCs w:val="18"/>
                <w:lang w:val="en-US" w:eastAsia="zh-CN"/>
              </w:rPr>
            </w:pPr>
          </w:p>
        </w:tc>
      </w:tr>
      <w:tr w:rsidR="008F4D94" w14:paraId="00AAEDF5"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2041AE74"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2CE4B78"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F31FE55" w14:textId="77777777" w:rsidR="008F4D94" w:rsidRDefault="008F4D94" w:rsidP="006A46EC">
            <w:pPr>
              <w:pStyle w:val="TAC"/>
              <w:rPr>
                <w:rFonts w:cs="Arial"/>
                <w:szCs w:val="18"/>
                <w:lang w:val="en-US" w:eastAsia="zh-CN"/>
              </w:rPr>
            </w:pPr>
            <w:r>
              <w:rPr>
                <w:rFonts w:cs="Arial"/>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0BF6BE27"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CA_n77(2A)_BCS_4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98549" w14:textId="77777777" w:rsidR="008F4D94" w:rsidRPr="00B00CBD" w:rsidRDefault="008F4D94" w:rsidP="006A46EC">
            <w:pPr>
              <w:pStyle w:val="TAC"/>
              <w:rPr>
                <w:rFonts w:cs="Arial"/>
                <w:szCs w:val="18"/>
                <w:lang w:val="en-US" w:eastAsia="zh-CN"/>
              </w:rPr>
            </w:pPr>
          </w:p>
        </w:tc>
      </w:tr>
    </w:tbl>
    <w:p w14:paraId="38777877" w14:textId="77777777" w:rsidR="008F4D94" w:rsidRDefault="008F4D94" w:rsidP="008F4D94">
      <w:pPr>
        <w:pStyle w:val="Heading4"/>
        <w:rPr>
          <w:rFonts w:cs="Arial"/>
          <w:szCs w:val="22"/>
          <w:lang w:val="en-US" w:eastAsia="zh-CN"/>
        </w:rPr>
      </w:pPr>
      <w:bookmarkStart w:id="521" w:name="_Toc183508042"/>
      <w:r>
        <w:rPr>
          <w:rFonts w:cs="Arial"/>
          <w:lang w:eastAsia="zh-CN"/>
        </w:rPr>
        <w:t>5.42</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21"/>
    </w:p>
    <w:p w14:paraId="5A554A5E"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-n71</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below(Re-use CA_n3-n78-n105).</w:t>
      </w:r>
    </w:p>
    <w:p w14:paraId="1512D4FD" w14:textId="77777777" w:rsidR="008F4D94" w:rsidRPr="009F77FB" w:rsidRDefault="008F4D94" w:rsidP="008F4D94">
      <w:pPr>
        <w:keepNext/>
        <w:keepLines/>
        <w:jc w:val="center"/>
        <w:rPr>
          <w:rFonts w:ascii="Arial" w:hAnsi="Arial" w:cs="Arial"/>
          <w:b/>
        </w:rPr>
      </w:pPr>
      <w:r w:rsidRPr="009F77FB">
        <w:rPr>
          <w:rFonts w:ascii="Arial" w:hAnsi="Arial" w:cs="Arial"/>
          <w:b/>
        </w:rPr>
        <w:t xml:space="preserve">Table </w:t>
      </w:r>
      <w:r>
        <w:rPr>
          <w:rFonts w:ascii="Arial" w:hAnsi="Arial" w:cs="Arial" w:hint="eastAsia"/>
          <w:b/>
        </w:rPr>
        <w:t>5.42</w:t>
      </w:r>
      <w:r w:rsidRPr="009F77FB">
        <w:rPr>
          <w:rFonts w:ascii="Arial" w:hAnsi="Arial" w:cs="Arial"/>
          <w:b/>
        </w:rPr>
        <w:t>.1.3-1: ΔTIB,c 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670C85A6"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81A36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1E66C12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74F62021"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66703002"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78EE9C7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01F172D"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13B7F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CA_n3-n71-n77</w:t>
            </w:r>
          </w:p>
        </w:tc>
        <w:tc>
          <w:tcPr>
            <w:tcW w:w="1940" w:type="dxa"/>
            <w:tcBorders>
              <w:top w:val="nil"/>
              <w:left w:val="nil"/>
              <w:bottom w:val="single" w:sz="4" w:space="0" w:color="auto"/>
              <w:right w:val="single" w:sz="4" w:space="0" w:color="auto"/>
            </w:tcBorders>
            <w:shd w:val="clear" w:color="auto" w:fill="auto"/>
            <w:vAlign w:val="center"/>
            <w:hideMark/>
          </w:tcPr>
          <w:p w14:paraId="028A1467" w14:textId="77777777" w:rsidR="008F4D94" w:rsidRDefault="008F4D94" w:rsidP="006A46EC">
            <w:pPr>
              <w:jc w:val="center"/>
              <w:rPr>
                <w:rFonts w:ascii="Arial" w:hAnsi="Arial" w:cs="Arial"/>
                <w:color w:val="000000"/>
                <w:sz w:val="18"/>
                <w:szCs w:val="18"/>
              </w:rPr>
            </w:pPr>
            <w:r w:rsidRPr="00306A2D">
              <w:rPr>
                <w:rFonts w:ascii="Arial" w:hAnsi="Arial" w:cs="Arial"/>
                <w:color w:val="000000" w:themeColor="text1"/>
                <w:sz w:val="18"/>
                <w:szCs w:val="18"/>
                <w:lang w:val="en-US" w:eastAsia="zh-CN"/>
              </w:rPr>
              <w:t>0.6</w:t>
            </w:r>
          </w:p>
        </w:tc>
        <w:tc>
          <w:tcPr>
            <w:tcW w:w="1820" w:type="dxa"/>
            <w:tcBorders>
              <w:top w:val="nil"/>
              <w:left w:val="nil"/>
              <w:bottom w:val="single" w:sz="4" w:space="0" w:color="auto"/>
              <w:right w:val="single" w:sz="4" w:space="0" w:color="auto"/>
            </w:tcBorders>
            <w:shd w:val="clear" w:color="auto" w:fill="auto"/>
            <w:vAlign w:val="center"/>
            <w:hideMark/>
          </w:tcPr>
          <w:p w14:paraId="063D51FE" w14:textId="77777777" w:rsidR="008F4D94" w:rsidRDefault="008F4D94" w:rsidP="006A46EC">
            <w:pPr>
              <w:jc w:val="center"/>
              <w:rPr>
                <w:rFonts w:ascii="Arial" w:hAnsi="Arial" w:cs="Arial"/>
                <w:color w:val="000000"/>
                <w:sz w:val="18"/>
                <w:szCs w:val="18"/>
              </w:rPr>
            </w:pPr>
            <w:r w:rsidRPr="00306A2D">
              <w:rPr>
                <w:rFonts w:ascii="Arial" w:hAnsi="Arial" w:cs="Arial"/>
                <w:color w:val="000000" w:themeColor="text1"/>
                <w:sz w:val="18"/>
                <w:szCs w:val="18"/>
                <w:lang w:val="en-US" w:eastAsia="zh-CN"/>
              </w:rPr>
              <w:t>0.6</w:t>
            </w:r>
          </w:p>
        </w:tc>
        <w:tc>
          <w:tcPr>
            <w:tcW w:w="2080" w:type="dxa"/>
            <w:tcBorders>
              <w:top w:val="nil"/>
              <w:left w:val="nil"/>
              <w:bottom w:val="single" w:sz="4" w:space="0" w:color="auto"/>
              <w:right w:val="single" w:sz="4" w:space="0" w:color="auto"/>
            </w:tcBorders>
            <w:shd w:val="clear" w:color="auto" w:fill="auto"/>
            <w:vAlign w:val="center"/>
            <w:hideMark/>
          </w:tcPr>
          <w:p w14:paraId="797F34F2" w14:textId="77777777" w:rsidR="008F4D94" w:rsidRDefault="008F4D94" w:rsidP="006A46EC">
            <w:pPr>
              <w:jc w:val="center"/>
              <w:rPr>
                <w:rFonts w:ascii="Arial" w:hAnsi="Arial" w:cs="Arial"/>
                <w:color w:val="000000"/>
                <w:sz w:val="18"/>
                <w:szCs w:val="18"/>
              </w:rPr>
            </w:pPr>
            <w:r w:rsidRPr="00306A2D">
              <w:rPr>
                <w:rFonts w:ascii="Arial" w:hAnsi="Arial" w:cs="Arial"/>
                <w:color w:val="000000" w:themeColor="text1"/>
                <w:sz w:val="18"/>
                <w:szCs w:val="18"/>
                <w:lang w:val="en-US" w:eastAsia="zh-CN"/>
              </w:rPr>
              <w:t>0.8</w:t>
            </w:r>
          </w:p>
        </w:tc>
      </w:tr>
      <w:tr w:rsidR="008F4D94" w14:paraId="2B5AB5D3"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3C8D9DC"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51FE1E84" w14:textId="77777777" w:rsidR="008F4D94" w:rsidRDefault="008F4D94" w:rsidP="008F4D94">
      <w:pPr>
        <w:pStyle w:val="TH"/>
        <w:spacing w:before="120" w:after="120"/>
        <w:rPr>
          <w:lang w:eastAsia="zh-CN"/>
        </w:rPr>
      </w:pPr>
      <w:r>
        <w:t xml:space="preserve">Table </w:t>
      </w:r>
      <w:r>
        <w:rPr>
          <w:lang w:val="en-US" w:eastAsia="zh-CN"/>
        </w:rPr>
        <w:t>5.42.1.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34980211"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E5970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EDECE2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6DA4CDF1"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469413BA"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39C5A05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9F30216"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667D9A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CA_n3-n71-n77</w:t>
            </w:r>
          </w:p>
        </w:tc>
        <w:tc>
          <w:tcPr>
            <w:tcW w:w="2040" w:type="dxa"/>
            <w:tcBorders>
              <w:top w:val="nil"/>
              <w:left w:val="nil"/>
              <w:bottom w:val="single" w:sz="4" w:space="0" w:color="auto"/>
              <w:right w:val="single" w:sz="4" w:space="0" w:color="auto"/>
            </w:tcBorders>
            <w:shd w:val="clear" w:color="auto" w:fill="auto"/>
            <w:vAlign w:val="center"/>
            <w:hideMark/>
          </w:tcPr>
          <w:p w14:paraId="7B9A1572" w14:textId="77777777" w:rsidR="008F4D94" w:rsidRDefault="008F4D94" w:rsidP="006A46EC">
            <w:pPr>
              <w:jc w:val="center"/>
              <w:rPr>
                <w:rFonts w:ascii="Arial" w:hAnsi="Arial" w:cs="Arial"/>
                <w:color w:val="000000"/>
                <w:sz w:val="18"/>
                <w:szCs w:val="18"/>
              </w:rPr>
            </w:pPr>
            <w:r w:rsidRPr="00306A2D">
              <w:rPr>
                <w:rFonts w:ascii="Arial" w:eastAsia="DengXian" w:hAnsi="Arial" w:cs="Arial"/>
                <w:color w:val="000000" w:themeColor="text1"/>
                <w:sz w:val="18"/>
                <w:szCs w:val="18"/>
                <w:lang w:eastAsia="zh-CN"/>
              </w:rPr>
              <w:t>0.2</w:t>
            </w:r>
          </w:p>
        </w:tc>
        <w:tc>
          <w:tcPr>
            <w:tcW w:w="2080" w:type="dxa"/>
            <w:tcBorders>
              <w:top w:val="nil"/>
              <w:left w:val="nil"/>
              <w:bottom w:val="single" w:sz="4" w:space="0" w:color="auto"/>
              <w:right w:val="single" w:sz="4" w:space="0" w:color="auto"/>
            </w:tcBorders>
            <w:shd w:val="clear" w:color="auto" w:fill="auto"/>
            <w:vAlign w:val="center"/>
            <w:hideMark/>
          </w:tcPr>
          <w:p w14:paraId="6135AC0D" w14:textId="77777777" w:rsidR="008F4D94" w:rsidRDefault="008F4D94" w:rsidP="006A46EC">
            <w:pPr>
              <w:jc w:val="center"/>
              <w:rPr>
                <w:rFonts w:ascii="Arial" w:hAnsi="Arial" w:cs="Arial"/>
                <w:color w:val="000000"/>
                <w:sz w:val="18"/>
                <w:szCs w:val="18"/>
              </w:rPr>
            </w:pPr>
            <w:r w:rsidRPr="00306A2D">
              <w:rPr>
                <w:rFonts w:ascii="Arial" w:eastAsia="DengXian" w:hAnsi="Arial" w:cs="Arial"/>
                <w:color w:val="000000" w:themeColor="text1"/>
                <w:sz w:val="18"/>
                <w:szCs w:val="18"/>
                <w:lang w:eastAsia="zh-CN"/>
              </w:rPr>
              <w:t>0.3</w:t>
            </w:r>
          </w:p>
        </w:tc>
        <w:tc>
          <w:tcPr>
            <w:tcW w:w="2100" w:type="dxa"/>
            <w:tcBorders>
              <w:top w:val="nil"/>
              <w:left w:val="nil"/>
              <w:bottom w:val="single" w:sz="4" w:space="0" w:color="auto"/>
              <w:right w:val="single" w:sz="4" w:space="0" w:color="auto"/>
            </w:tcBorders>
            <w:shd w:val="clear" w:color="auto" w:fill="auto"/>
            <w:vAlign w:val="center"/>
            <w:hideMark/>
          </w:tcPr>
          <w:p w14:paraId="63164F74" w14:textId="77777777" w:rsidR="008F4D94" w:rsidRDefault="008F4D94" w:rsidP="006A46EC">
            <w:pPr>
              <w:jc w:val="center"/>
              <w:rPr>
                <w:rFonts w:ascii="Arial" w:hAnsi="Arial" w:cs="Arial"/>
                <w:color w:val="000000"/>
                <w:sz w:val="18"/>
                <w:szCs w:val="18"/>
              </w:rPr>
            </w:pPr>
            <w:r w:rsidRPr="00306A2D">
              <w:rPr>
                <w:rFonts w:ascii="Arial" w:eastAsia="DengXian" w:hAnsi="Arial" w:cs="Arial"/>
                <w:color w:val="000000" w:themeColor="text1"/>
                <w:sz w:val="18"/>
                <w:szCs w:val="18"/>
                <w:lang w:eastAsia="zh-CN"/>
              </w:rPr>
              <w:t>0.5</w:t>
            </w:r>
          </w:p>
        </w:tc>
      </w:tr>
      <w:tr w:rsidR="008F4D94" w14:paraId="6C69F911"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AA3E3E1"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3884E235" w14:textId="77777777" w:rsidR="008F4D94" w:rsidRPr="005D2633" w:rsidRDefault="008F4D94" w:rsidP="008F4D94">
      <w:pPr>
        <w:pStyle w:val="Heading3"/>
        <w:rPr>
          <w:rFonts w:cs="Arial"/>
          <w:szCs w:val="28"/>
          <w:lang w:val="en-US" w:eastAsia="zh-CN"/>
        </w:rPr>
      </w:pPr>
      <w:bookmarkStart w:id="522" w:name="_Toc183508043"/>
      <w:r>
        <w:rPr>
          <w:rFonts w:cs="Arial"/>
          <w:szCs w:val="28"/>
          <w:lang w:val="en-US" w:eastAsia="zh-CN"/>
        </w:rPr>
        <w:t>5.42</w:t>
      </w:r>
      <w:r w:rsidRPr="005D2633">
        <w:rPr>
          <w:rFonts w:cs="Arial"/>
          <w:szCs w:val="28"/>
          <w:lang w:val="en-US" w:eastAsia="zh-CN"/>
        </w:rPr>
        <w:t>.2</w:t>
      </w:r>
      <w:r w:rsidRPr="005D2633">
        <w:rPr>
          <w:rFonts w:cs="Arial"/>
          <w:szCs w:val="28"/>
          <w:lang w:val="en-US" w:eastAsia="zh-CN"/>
        </w:rPr>
        <w:tab/>
        <w:t>Specific for 2 bands UL CA</w:t>
      </w:r>
      <w:bookmarkEnd w:id="522"/>
    </w:p>
    <w:p w14:paraId="5CE6EDC8" w14:textId="77777777" w:rsidR="008F4D94" w:rsidRPr="00140BB6" w:rsidRDefault="008F4D94" w:rsidP="008F4D94">
      <w:pPr>
        <w:pStyle w:val="Heading4"/>
      </w:pPr>
      <w:bookmarkStart w:id="523" w:name="_Toc183508044"/>
      <w:r>
        <w:t>5.42</w:t>
      </w:r>
      <w:r w:rsidRPr="00140BB6">
        <w:t>.2.1</w:t>
      </w:r>
      <w:r w:rsidRPr="00140BB6">
        <w:tab/>
        <w:t>UE co-existence studies</w:t>
      </w:r>
      <w:bookmarkEnd w:id="523"/>
    </w:p>
    <w:p w14:paraId="223D0C64" w14:textId="77777777" w:rsidR="008F4D94" w:rsidRPr="00242348" w:rsidRDefault="008F4D94" w:rsidP="008F4D94">
      <w:pPr>
        <w:pStyle w:val="Heading5"/>
        <w:rPr>
          <w:snapToGrid w:val="0"/>
        </w:rPr>
      </w:pPr>
      <w:bookmarkStart w:id="524" w:name="_Toc183508045"/>
      <w:r>
        <w:rPr>
          <w:rFonts w:hint="eastAsia"/>
          <w:snapToGrid w:val="0"/>
        </w:rPr>
        <w:t>5.42</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24"/>
    </w:p>
    <w:p w14:paraId="1B112009"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5.42</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7B06CC9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6B23EFE9"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3961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C01FD7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364D96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EF4255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749894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2702E4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B7A14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BB3D0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C62F8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BE9EF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90B4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B3F39F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4AC6D6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5EDDBD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1122 - 1012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1169AD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2373 - 2483</w:t>
            </w:r>
          </w:p>
        </w:tc>
      </w:tr>
      <w:tr w:rsidR="008F4D94" w14:paraId="325A3A3E"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9FAF5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0168B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BE141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9B76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16C3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7884C8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A7933D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6C5A3D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72BD49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459 - 314</w:t>
            </w:r>
          </w:p>
        </w:tc>
      </w:tr>
      <w:tr w:rsidR="008F4D94" w14:paraId="4F96CC4D"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2EC811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620B2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F6462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1375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95602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5B259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2883D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857594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A07CD4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3036 - 3181</w:t>
            </w:r>
          </w:p>
        </w:tc>
      </w:tr>
      <w:tr w:rsidR="008F4D94" w14:paraId="53155EE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BEC56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0A925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4110B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D0253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D431F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306F7E0"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5E6ED7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731638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CC4C00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204 - 384</w:t>
            </w:r>
          </w:p>
        </w:tc>
      </w:tr>
      <w:tr w:rsidR="008F4D94" w14:paraId="4527F35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601C9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B36EE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55D37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15D8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B6D4EE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B045E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D765FD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147D2C3" w14:textId="77777777" w:rsidR="008F4D94" w:rsidRDefault="008F4D94" w:rsidP="006A46EC">
            <w:pPr>
              <w:rPr>
                <w:rFonts w:ascii="Arial" w:hAnsi="Arial" w:cs="Arial"/>
                <w:color w:val="000000"/>
                <w:sz w:val="18"/>
                <w:szCs w:val="18"/>
              </w:rPr>
            </w:pPr>
          </w:p>
        </w:tc>
      </w:tr>
      <w:tr w:rsidR="008F4D94" w14:paraId="7F96A91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B7868A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554AB9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C4855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E0F0E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B4DD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1CD726"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1E1E71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26A600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5F1BE4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3699 - 3879</w:t>
            </w:r>
          </w:p>
        </w:tc>
      </w:tr>
      <w:tr w:rsidR="008F4D94" w14:paraId="05EDE71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B76993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FE150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E42AF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5250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279A233"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C7734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89EA31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8E48971" w14:textId="77777777" w:rsidR="008F4D94" w:rsidRDefault="008F4D94" w:rsidP="006A46EC">
            <w:pPr>
              <w:rPr>
                <w:rFonts w:ascii="Arial" w:hAnsi="Arial" w:cs="Arial"/>
                <w:color w:val="000000"/>
                <w:sz w:val="18"/>
                <w:szCs w:val="18"/>
              </w:rPr>
            </w:pPr>
          </w:p>
        </w:tc>
      </w:tr>
      <w:tr w:rsidR="008F4D94" w14:paraId="53ED9B7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50327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2AC61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A1C1F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DE57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C191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91BC451"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72EB7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CBF308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1082 - 867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DB4B8A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6477 - 6142</w:t>
            </w:r>
          </w:p>
        </w:tc>
      </w:tr>
      <w:tr w:rsidR="008F4D94" w14:paraId="37EA75A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9472A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A315B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28761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AD7F4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F87D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3B11E83"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AFE98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F9F78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3EFDAF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4029 - 3734</w:t>
            </w:r>
          </w:p>
        </w:tc>
      </w:tr>
      <w:tr w:rsidR="008F4D94" w14:paraId="189F5C0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EC521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11545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0A76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476D9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76A4D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09A79E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49A0C5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4D7A43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FC2D60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7503 - 7838</w:t>
            </w:r>
          </w:p>
        </w:tc>
      </w:tr>
      <w:tr w:rsidR="008F4D94" w14:paraId="2C50EE0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4464B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7D7D4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DF4E3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6C49A5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61F7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485A089"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C8064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FA621D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6E2B7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6456 - 6751</w:t>
            </w:r>
          </w:p>
        </w:tc>
      </w:tr>
      <w:tr w:rsidR="008F4D94" w14:paraId="5F56081A"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6C85CD"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281A664" w14:textId="77777777" w:rsidR="008F4D94" w:rsidRDefault="008F4D94" w:rsidP="008F4D94">
      <w:pPr>
        <w:pStyle w:val="TH"/>
        <w:rPr>
          <w:rFonts w:eastAsia="MS Mincho"/>
        </w:rPr>
      </w:pPr>
    </w:p>
    <w:p w14:paraId="42D8EEBE"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5.42</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n77</w:t>
      </w:r>
      <w:r w:rsidRPr="00A76C0A">
        <w:rPr>
          <w:rFonts w:eastAsia="MS Mincho"/>
        </w:rPr>
        <w:t>A.</w:t>
      </w:r>
    </w:p>
    <w:p w14:paraId="174BD382"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40" w:type="dxa"/>
        <w:jc w:val="center"/>
        <w:tblLook w:val="04A0" w:firstRow="1" w:lastRow="0" w:firstColumn="1" w:lastColumn="0" w:noHBand="0" w:noVBand="1"/>
      </w:tblPr>
      <w:tblGrid>
        <w:gridCol w:w="2880"/>
        <w:gridCol w:w="1860"/>
        <w:gridCol w:w="1660"/>
        <w:gridCol w:w="1680"/>
        <w:gridCol w:w="1760"/>
      </w:tblGrid>
      <w:tr w:rsidR="008F4D94" w14:paraId="02AC51CE" w14:textId="77777777" w:rsidTr="006A46EC">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DDC9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7004A02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C81492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6DFDAD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4DB788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E67AC64"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CAEF21"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F448D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FBD1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9984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8333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17396C9"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A4D85D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B158B1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1515 - 2490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484B07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5010 - 5985</w:t>
            </w:r>
          </w:p>
        </w:tc>
      </w:tr>
      <w:tr w:rsidR="008F4D94" w14:paraId="1796AFA4" w14:textId="77777777" w:rsidTr="006A46EC">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A6C5BA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A05368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50A254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145B4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2279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2BC5DBB"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ADCEBB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84C7E3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780 - 270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993B61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4815 - 6690</w:t>
            </w:r>
          </w:p>
        </w:tc>
      </w:tr>
      <w:tr w:rsidR="008F4D94" w14:paraId="27ABCBF6" w14:textId="77777777" w:rsidTr="006A46EC">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F64813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DBDC9E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4F6EF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03E44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DE8B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FF2F1BB"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4BC585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94B48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6720 - 7770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BDE73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8310 - 10185</w:t>
            </w:r>
          </w:p>
        </w:tc>
      </w:tr>
      <w:tr w:rsidR="008F4D94" w14:paraId="09C6D2DF"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63076B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C4808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7725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FF1B6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F0AA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FD88CDC" w14:textId="77777777" w:rsidTr="006A46EC">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B945C3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A1EA4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930 - 2055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A609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8115 - 10890</w:t>
            </w:r>
          </w:p>
        </w:tc>
      </w:tr>
      <w:tr w:rsidR="008F4D94" w14:paraId="31E20A9A"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1A0CF1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13609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2903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D7162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1125356"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7BD901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E4D632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4980 - 3030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9E27E42" w14:textId="77777777" w:rsidR="008F4D94" w:rsidRDefault="008F4D94" w:rsidP="006A46EC">
            <w:pPr>
              <w:rPr>
                <w:rFonts w:ascii="Arial" w:hAnsi="Arial" w:cs="Arial"/>
                <w:color w:val="000000"/>
                <w:sz w:val="18"/>
                <w:szCs w:val="18"/>
              </w:rPr>
            </w:pPr>
          </w:p>
        </w:tc>
      </w:tr>
      <w:tr w:rsidR="008F4D94" w14:paraId="17DF13CD"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713EE4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2A8B9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DE963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9AB3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E861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F4DA2F4"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407532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80EA59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8430 - 9555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4F2525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11610 - 14385</w:t>
            </w:r>
          </w:p>
        </w:tc>
      </w:tr>
      <w:tr w:rsidR="008F4D94" w14:paraId="7F7B1287"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071523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66AFC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6CD2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6D4DE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CDB76B8"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F82D2F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E3DC0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10020 - 11970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87D6012" w14:textId="77777777" w:rsidR="008F4D94" w:rsidRDefault="008F4D94" w:rsidP="006A46EC">
            <w:pPr>
              <w:rPr>
                <w:rFonts w:ascii="Arial" w:hAnsi="Arial" w:cs="Arial"/>
                <w:color w:val="000000"/>
                <w:sz w:val="18"/>
                <w:szCs w:val="18"/>
              </w:rPr>
            </w:pPr>
          </w:p>
        </w:tc>
      </w:tr>
      <w:tr w:rsidR="008F4D94" w14:paraId="4C305350"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A66450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07456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385D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F69C9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6B01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7C30A2"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4F8EEF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CF5525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15090 - 11415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6422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3840 - 2640</w:t>
            </w:r>
          </w:p>
        </w:tc>
      </w:tr>
      <w:tr w:rsidR="008F4D94" w14:paraId="411A9AAD"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D6288B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824F5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CF1FC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A6E21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0D58F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49528DC"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4ACB95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14FE87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9180 - 6330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9538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1245 - 3270</w:t>
            </w:r>
          </w:p>
        </w:tc>
      </w:tr>
      <w:tr w:rsidR="008F4D94" w14:paraId="5A6732E4"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94D78B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C1C8A1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DEAD2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4A6B8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F37F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868D13C"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4183C1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0C5B0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14910 - 18585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167A9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10140 - 11340</w:t>
            </w:r>
          </w:p>
        </w:tc>
      </w:tr>
      <w:tr w:rsidR="008F4D94" w14:paraId="279B2BF1"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82FCC6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CC265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BA4C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14FF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ABCB1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73934D8"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6F1765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855035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13320 - 16170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06E6C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11730 - 13755</w:t>
            </w:r>
          </w:p>
        </w:tc>
      </w:tr>
      <w:tr w:rsidR="008F4D94" w14:paraId="34BF0D63" w14:textId="77777777" w:rsidTr="006A46EC">
        <w:trPr>
          <w:trHeight w:val="300"/>
          <w:jc w:val="center"/>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8AD205B"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071700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5.42</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n71</w:t>
      </w:r>
      <w:r w:rsidRPr="00A76C0A">
        <w:rPr>
          <w:rFonts w:eastAsia="MS Mincho"/>
        </w:rPr>
        <w:t>A-</w:t>
      </w:r>
      <w:r>
        <w:rPr>
          <w:rFonts w:eastAsia="MS Mincho"/>
        </w:rPr>
        <w:t>n77</w:t>
      </w:r>
      <w:r w:rsidRPr="00A76C0A">
        <w:rPr>
          <w:rFonts w:eastAsia="MS Mincho"/>
        </w:rPr>
        <w:t>A.</w:t>
      </w:r>
    </w:p>
    <w:p w14:paraId="3AE26C18"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780" w:type="dxa"/>
        <w:jc w:val="center"/>
        <w:tblLook w:val="04A0" w:firstRow="1" w:lastRow="0" w:firstColumn="1" w:lastColumn="0" w:noHBand="0" w:noVBand="1"/>
      </w:tblPr>
      <w:tblGrid>
        <w:gridCol w:w="2900"/>
        <w:gridCol w:w="1760"/>
        <w:gridCol w:w="1660"/>
        <w:gridCol w:w="1680"/>
        <w:gridCol w:w="1780"/>
      </w:tblGrid>
      <w:tr w:rsidR="008F4D94" w14:paraId="0D7630ED" w14:textId="77777777" w:rsidTr="006A46E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9A21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8AD4B1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B26844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FAE5AB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3EDBB33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23E8BD1"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A3FAA93"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77F7E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13431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6BE1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7B9E9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7BC19ED"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486A7F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CE797A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2602 - 3537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BB206C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3963 - 4898</w:t>
            </w:r>
          </w:p>
        </w:tc>
      </w:tr>
      <w:tr w:rsidR="008F4D94" w14:paraId="16EA6C1B" w14:textId="77777777" w:rsidTr="006A46EC">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63B742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1E330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3D399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7BCBD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EB5FE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D901552"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A41F2E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F0FFFA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2874 - 1904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3D06A6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5902 - 7737</w:t>
            </w:r>
          </w:p>
        </w:tc>
      </w:tr>
      <w:tr w:rsidR="008F4D94" w14:paraId="2142EA27" w14:textId="77777777" w:rsidTr="006A46EC">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B8E9AF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8DBEE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48D1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89AA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84BDB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17FAE54"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1D95F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D0ED64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4626 - 5596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D3E7E4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7263 - 9098</w:t>
            </w:r>
          </w:p>
        </w:tc>
      </w:tr>
      <w:tr w:rsidR="008F4D94" w14:paraId="7099A188"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A4FB75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F3A45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989FE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DEB85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F6714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1BB32EE" w14:textId="77777777" w:rsidTr="006A46EC">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0D6C06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9A06C7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2211 - 1206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A6DCF6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9202 - 11937</w:t>
            </w:r>
          </w:p>
        </w:tc>
      </w:tr>
      <w:tr w:rsidR="008F4D94" w14:paraId="05A25B41"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59DC66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0D228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95571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DE1AC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0E34923"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093703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3445F7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7074 - 5204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10E691D" w14:textId="77777777" w:rsidR="008F4D94" w:rsidRDefault="008F4D94" w:rsidP="006A46EC">
            <w:pPr>
              <w:rPr>
                <w:rFonts w:ascii="Arial" w:hAnsi="Arial" w:cs="Arial"/>
                <w:color w:val="000000"/>
                <w:sz w:val="18"/>
                <w:szCs w:val="18"/>
              </w:rPr>
            </w:pPr>
          </w:p>
        </w:tc>
      </w:tr>
      <w:tr w:rsidR="008F4D94" w14:paraId="447DF346"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A79A81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83370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85D69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B66B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B58B0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2028253"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EEAA0F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A2E0A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5289 - 6294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345A61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10563 - 13298</w:t>
            </w:r>
          </w:p>
        </w:tc>
      </w:tr>
      <w:tr w:rsidR="008F4D94" w14:paraId="7B961972"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54E713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D58F96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964E2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E5B9C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44931CD"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85B15A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959E55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7926 - 9796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8C0B76A" w14:textId="77777777" w:rsidR="008F4D94" w:rsidRDefault="008F4D94" w:rsidP="006A46EC">
            <w:pPr>
              <w:rPr>
                <w:rFonts w:ascii="Arial" w:hAnsi="Arial" w:cs="Arial"/>
                <w:color w:val="000000"/>
                <w:sz w:val="18"/>
                <w:szCs w:val="18"/>
              </w:rPr>
            </w:pPr>
          </w:p>
        </w:tc>
      </w:tr>
      <w:tr w:rsidR="008F4D94" w14:paraId="7D2F3481"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7086C9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93A1A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524A9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810C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B837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6C778FC"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FE327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0E31E4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16137 - 12502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40E61B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508 - 1548</w:t>
            </w:r>
          </w:p>
        </w:tc>
      </w:tr>
      <w:tr w:rsidR="008F4D94" w14:paraId="286BE5F1"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D79044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6A71D5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41DA0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F9869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51CAED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B21029E"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E6109B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BBFAAE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11274 - 8504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0BEA1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4506 - 6411</w:t>
            </w:r>
          </w:p>
        </w:tc>
      </w:tr>
      <w:tr w:rsidR="008F4D94" w14:paraId="1E2FDCB7"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C6E6E6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38EFB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F6393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A0B7A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562E6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8E83DD"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D33138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B80DA9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13863 - 17498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94F983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5952 - 6992</w:t>
            </w:r>
          </w:p>
        </w:tc>
      </w:tr>
      <w:tr w:rsidR="008F4D94" w14:paraId="3D234F52"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659CF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84458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0FF12C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47FFC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D0FAB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7E6FB40"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EA6DEF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2C3C1C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11226 - 13996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AEED82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8589 - 10494</w:t>
            </w:r>
          </w:p>
        </w:tc>
      </w:tr>
      <w:tr w:rsidR="008F4D94" w14:paraId="1A33E6AC" w14:textId="77777777" w:rsidTr="006A46EC">
        <w:trPr>
          <w:trHeight w:val="300"/>
          <w:jc w:val="center"/>
        </w:trPr>
        <w:tc>
          <w:tcPr>
            <w:tcW w:w="97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341B119"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7F5863E" w14:textId="77777777" w:rsidR="006656B8" w:rsidRDefault="006656B8" w:rsidP="00CF42FD"/>
    <w:p w14:paraId="54251F1D" w14:textId="77777777" w:rsidR="008F4D94" w:rsidRPr="00627C18" w:rsidRDefault="008F4D94" w:rsidP="00CF42FD">
      <w:r w:rsidRPr="00627C18">
        <w:t xml:space="preserve">Based on the analysis in Table </w:t>
      </w:r>
      <w:r>
        <w:t>5.42</w:t>
      </w:r>
      <w:r w:rsidRPr="00627C18">
        <w:t>.2.1.1-1 there is</w:t>
      </w:r>
      <w:r>
        <w:t xml:space="preserve"> IMD3, IMD4 and IMD5 </w:t>
      </w:r>
      <w:r w:rsidRPr="00627C18">
        <w:t>from n</w:t>
      </w:r>
      <w:r>
        <w:t>3</w:t>
      </w:r>
      <w:r w:rsidRPr="00627C18">
        <w:t xml:space="preserve"> and n71 into RX band n7</w:t>
      </w:r>
      <w:r>
        <w:t>7</w:t>
      </w:r>
      <w:r w:rsidRPr="00627C18">
        <w:t>. </w:t>
      </w:r>
    </w:p>
    <w:p w14:paraId="2F277214" w14:textId="77777777" w:rsidR="008F4D94" w:rsidRPr="00627C18" w:rsidRDefault="008F4D94" w:rsidP="00CF42FD">
      <w:r w:rsidRPr="00627C18">
        <w:t xml:space="preserve">Based on the analysis in Table </w:t>
      </w:r>
      <w:r>
        <w:t>5.42</w:t>
      </w:r>
      <w:r w:rsidRPr="00627C18">
        <w:t>.2.1.1-</w:t>
      </w:r>
      <w:r>
        <w:t xml:space="preserve">2 </w:t>
      </w:r>
      <w:r w:rsidRPr="00627C18">
        <w:t>there is IMD</w:t>
      </w:r>
      <w:r>
        <w:t>3</w:t>
      </w:r>
      <w:r w:rsidRPr="00627C18">
        <w:t xml:space="preserve"> from n</w:t>
      </w:r>
      <w:r>
        <w:t>3</w:t>
      </w:r>
      <w:r w:rsidRPr="00627C18">
        <w:t xml:space="preserve"> and n7</w:t>
      </w:r>
      <w:r>
        <w:t>7</w:t>
      </w:r>
      <w:r w:rsidRPr="00627C18">
        <w:t xml:space="preserve"> into RX band n</w:t>
      </w:r>
      <w:r>
        <w:t>71</w:t>
      </w:r>
      <w:r w:rsidRPr="00627C18">
        <w:t>. </w:t>
      </w:r>
    </w:p>
    <w:p w14:paraId="17503B3D" w14:textId="77777777" w:rsidR="008F4D94" w:rsidRPr="00627C18" w:rsidRDefault="008F4D94" w:rsidP="00CF42FD">
      <w:r w:rsidRPr="00627C18">
        <w:t xml:space="preserve">Based on the analysis in Table </w:t>
      </w:r>
      <w:r>
        <w:t>5.42</w:t>
      </w:r>
      <w:r w:rsidRPr="00627C18">
        <w:t>.2.1.1-3 there is IMD</w:t>
      </w:r>
      <w:r>
        <w:t>4</w:t>
      </w:r>
      <w:r w:rsidRPr="00627C18">
        <w:t xml:space="preserve"> from n71 and n7</w:t>
      </w:r>
      <w:r>
        <w:t>7</w:t>
      </w:r>
      <w:r w:rsidRPr="00627C18">
        <w:t xml:space="preserve"> into RX band n</w:t>
      </w:r>
      <w:r>
        <w:t>3</w:t>
      </w:r>
      <w:r w:rsidRPr="00627C18">
        <w:t>. </w:t>
      </w:r>
    </w:p>
    <w:p w14:paraId="7BFD620E" w14:textId="77777777" w:rsidR="008F4D94" w:rsidRDefault="008F4D94" w:rsidP="00CF42FD">
      <w:pPr>
        <w:rPr>
          <w:snapToGrid w:val="0"/>
        </w:rPr>
      </w:pPr>
    </w:p>
    <w:p w14:paraId="42A7BD8E" w14:textId="77777777" w:rsidR="008F4D94" w:rsidRDefault="008F4D94" w:rsidP="008F4D94">
      <w:pPr>
        <w:pStyle w:val="Heading4"/>
      </w:pPr>
      <w:bookmarkStart w:id="525" w:name="_Toc183508046"/>
      <w:r>
        <w:t>5.42</w:t>
      </w:r>
      <w:r w:rsidRPr="00AB69C8">
        <w:t>.2.</w:t>
      </w:r>
      <w:r>
        <w:t>2</w:t>
      </w:r>
      <w:r w:rsidRPr="00AB69C8">
        <w:tab/>
        <w:t>REFSENS requirements</w:t>
      </w:r>
      <w:bookmarkEnd w:id="525"/>
    </w:p>
    <w:p w14:paraId="381FBDD6" w14:textId="77777777" w:rsidR="008F4D94" w:rsidRPr="00F56C67" w:rsidRDefault="008F4D94" w:rsidP="008F4D94">
      <w:r>
        <w:t>The MSD values are re-used from CA_n66-n71-n77 for IMD3 into n77 and n71 and DC_71A_n25A-n77A for the IMD4 into n3.</w:t>
      </w:r>
    </w:p>
    <w:p w14:paraId="34C29EFF"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5.42</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1F4D16B2"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95A77D3"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B3B5AB" w14:textId="77777777" w:rsidR="008F4D94" w:rsidRPr="006E069C" w:rsidRDefault="008F4D94" w:rsidP="006A46EC">
            <w:pPr>
              <w:pStyle w:val="TAH"/>
            </w:pPr>
            <w:r w:rsidRPr="006E069C">
              <w:t>Source of IMD</w:t>
            </w:r>
          </w:p>
        </w:tc>
      </w:tr>
      <w:tr w:rsidR="008F4D94" w:rsidRPr="006E069C" w14:paraId="7A99CB93"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B6C7FA1"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C6942F1"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D39F058"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2C61CD0"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254C1DEC"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424AFB6"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3E75D62C"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49A635F8"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087138B9" w14:textId="77777777" w:rsidR="008F4D94" w:rsidRPr="006E069C" w:rsidRDefault="008F4D94" w:rsidP="006A46EC">
            <w:pPr>
              <w:pStyle w:val="TAH"/>
            </w:pPr>
          </w:p>
        </w:tc>
      </w:tr>
      <w:tr w:rsidR="008F4D94" w:rsidRPr="006E069C" w14:paraId="0E8C88B3"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23B358" w14:textId="77777777" w:rsidR="008F4D94" w:rsidRDefault="008F4D94" w:rsidP="006A46EC">
            <w:pPr>
              <w:pStyle w:val="TAC"/>
              <w:rPr>
                <w:lang w:val="en-US" w:eastAsia="zh-CN"/>
              </w:rPr>
            </w:pPr>
            <w:r>
              <w:rPr>
                <w:lang w:val="en-US" w:eastAsia="zh-CN"/>
              </w:rPr>
              <w:t>CA_n3-n71-n77</w:t>
            </w:r>
          </w:p>
        </w:tc>
        <w:tc>
          <w:tcPr>
            <w:tcW w:w="923" w:type="dxa"/>
            <w:tcBorders>
              <w:top w:val="single" w:sz="4" w:space="0" w:color="auto"/>
              <w:left w:val="single" w:sz="4" w:space="0" w:color="auto"/>
              <w:right w:val="single" w:sz="4" w:space="0" w:color="auto"/>
            </w:tcBorders>
            <w:vAlign w:val="center"/>
          </w:tcPr>
          <w:p w14:paraId="69A43B5D" w14:textId="77777777" w:rsidR="008F4D94" w:rsidRPr="00D462F1" w:rsidRDefault="008F4D94" w:rsidP="006A46EC">
            <w:pPr>
              <w:pStyle w:val="TAC"/>
              <w:rPr>
                <w:rFonts w:cs="Arial"/>
                <w:color w:val="000000"/>
                <w:szCs w:val="18"/>
              </w:rPr>
            </w:pPr>
            <w:r w:rsidRPr="00D462F1">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5C865D7D" w14:textId="77777777" w:rsidR="008F4D94" w:rsidRPr="00D462F1" w:rsidRDefault="008F4D94" w:rsidP="006A46EC">
            <w:pPr>
              <w:pStyle w:val="TAC"/>
              <w:rPr>
                <w:rFonts w:cs="Arial"/>
                <w:color w:val="000000"/>
                <w:szCs w:val="18"/>
              </w:rPr>
            </w:pPr>
            <w:r>
              <w:rPr>
                <w:rFonts w:cs="Arial"/>
                <w:color w:val="000000"/>
                <w:szCs w:val="18"/>
              </w:rPr>
              <w:t>1730</w:t>
            </w:r>
          </w:p>
        </w:tc>
        <w:tc>
          <w:tcPr>
            <w:tcW w:w="1012" w:type="dxa"/>
            <w:tcBorders>
              <w:top w:val="single" w:sz="4" w:space="0" w:color="auto"/>
              <w:left w:val="single" w:sz="4" w:space="0" w:color="auto"/>
              <w:right w:val="single" w:sz="4" w:space="0" w:color="auto"/>
            </w:tcBorders>
          </w:tcPr>
          <w:p w14:paraId="29BD642C" w14:textId="77777777" w:rsidR="008F4D94" w:rsidRPr="00D462F1"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61B8A4B4"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03937A7D" w14:textId="77777777" w:rsidR="008F4D94" w:rsidRPr="00D462F1" w:rsidRDefault="008F4D94" w:rsidP="006A46EC">
            <w:pPr>
              <w:pStyle w:val="TAC"/>
              <w:rPr>
                <w:rFonts w:cs="Arial"/>
                <w:color w:val="000000"/>
                <w:szCs w:val="18"/>
              </w:rPr>
            </w:pPr>
            <w:r>
              <w:rPr>
                <w:rFonts w:cs="Arial"/>
                <w:color w:val="000000"/>
                <w:szCs w:val="18"/>
              </w:rPr>
              <w:t>1825</w:t>
            </w:r>
          </w:p>
        </w:tc>
        <w:tc>
          <w:tcPr>
            <w:tcW w:w="797" w:type="dxa"/>
            <w:tcBorders>
              <w:top w:val="single" w:sz="4" w:space="0" w:color="auto"/>
              <w:left w:val="single" w:sz="4" w:space="0" w:color="auto"/>
              <w:bottom w:val="single" w:sz="4" w:space="0" w:color="auto"/>
              <w:right w:val="single" w:sz="4" w:space="0" w:color="auto"/>
            </w:tcBorders>
          </w:tcPr>
          <w:p w14:paraId="4BCED2DE"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87C7719"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9F1DBDD" w14:textId="77777777" w:rsidR="008F4D94" w:rsidRPr="00D462F1" w:rsidRDefault="008F4D94" w:rsidP="006A46EC">
            <w:pPr>
              <w:pStyle w:val="TAC"/>
              <w:rPr>
                <w:lang w:val="en-US" w:eastAsia="zh-CN"/>
              </w:rPr>
            </w:pPr>
            <w:r w:rsidRPr="00D462F1">
              <w:rPr>
                <w:lang w:val="en-US" w:eastAsia="zh-CN"/>
              </w:rPr>
              <w:t>N/A</w:t>
            </w:r>
          </w:p>
        </w:tc>
      </w:tr>
      <w:tr w:rsidR="008F4D94" w:rsidRPr="006E069C" w14:paraId="7767DE5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0650595" w14:textId="77777777" w:rsidR="008F4D94"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7E93F4B3"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right w:val="single" w:sz="4" w:space="0" w:color="auto"/>
            </w:tcBorders>
            <w:vAlign w:val="center"/>
          </w:tcPr>
          <w:p w14:paraId="0D1F737D" w14:textId="77777777" w:rsidR="008F4D94" w:rsidRPr="00D462F1" w:rsidRDefault="008F4D94" w:rsidP="006A46EC">
            <w:pPr>
              <w:pStyle w:val="TAC"/>
              <w:rPr>
                <w:rFonts w:cs="Arial"/>
                <w:color w:val="000000"/>
                <w:szCs w:val="18"/>
              </w:rPr>
            </w:pPr>
            <w:r>
              <w:rPr>
                <w:rFonts w:cs="Arial"/>
                <w:color w:val="000000"/>
                <w:szCs w:val="18"/>
              </w:rPr>
              <w:t>680</w:t>
            </w:r>
          </w:p>
        </w:tc>
        <w:tc>
          <w:tcPr>
            <w:tcW w:w="1012" w:type="dxa"/>
            <w:tcBorders>
              <w:top w:val="single" w:sz="4" w:space="0" w:color="auto"/>
              <w:left w:val="single" w:sz="4" w:space="0" w:color="auto"/>
              <w:right w:val="single" w:sz="4" w:space="0" w:color="auto"/>
            </w:tcBorders>
          </w:tcPr>
          <w:p w14:paraId="0A9E2AA6" w14:textId="77777777" w:rsidR="008F4D94" w:rsidRPr="00D462F1"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70D6EA88"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7FF06780" w14:textId="77777777" w:rsidR="008F4D94" w:rsidRPr="00D462F1" w:rsidRDefault="008F4D94" w:rsidP="006A46EC">
            <w:pPr>
              <w:pStyle w:val="TAC"/>
              <w:rPr>
                <w:rFonts w:cs="Arial"/>
                <w:color w:val="000000"/>
                <w:szCs w:val="18"/>
              </w:rPr>
            </w:pPr>
            <w:r>
              <w:rPr>
                <w:rFonts w:cs="Arial"/>
                <w:color w:val="000000"/>
                <w:szCs w:val="18"/>
              </w:rPr>
              <w:t>634</w:t>
            </w:r>
          </w:p>
        </w:tc>
        <w:tc>
          <w:tcPr>
            <w:tcW w:w="797" w:type="dxa"/>
            <w:tcBorders>
              <w:top w:val="single" w:sz="4" w:space="0" w:color="auto"/>
              <w:left w:val="single" w:sz="4" w:space="0" w:color="auto"/>
              <w:bottom w:val="single" w:sz="4" w:space="0" w:color="auto"/>
              <w:right w:val="single" w:sz="4" w:space="0" w:color="auto"/>
            </w:tcBorders>
          </w:tcPr>
          <w:p w14:paraId="44BFA2B2"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06D1509F"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70EA1F4" w14:textId="77777777" w:rsidR="008F4D94" w:rsidRPr="00D462F1" w:rsidRDefault="008F4D94" w:rsidP="006A46EC">
            <w:pPr>
              <w:pStyle w:val="TAC"/>
              <w:rPr>
                <w:lang w:val="en-US" w:eastAsia="zh-CN"/>
              </w:rPr>
            </w:pPr>
            <w:r w:rsidRPr="00D462F1">
              <w:rPr>
                <w:lang w:val="en-US" w:eastAsia="zh-CN"/>
              </w:rPr>
              <w:t>N/A</w:t>
            </w:r>
          </w:p>
        </w:tc>
      </w:tr>
      <w:tr w:rsidR="008F4D94" w:rsidRPr="006E069C" w14:paraId="268A928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6C97B22" w14:textId="77777777" w:rsidR="008F4D94"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5A85A4C9"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right w:val="single" w:sz="4" w:space="0" w:color="auto"/>
            </w:tcBorders>
            <w:vAlign w:val="center"/>
          </w:tcPr>
          <w:p w14:paraId="540FA044" w14:textId="77777777" w:rsidR="008F4D94" w:rsidRPr="00D462F1"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right w:val="single" w:sz="4" w:space="0" w:color="auto"/>
            </w:tcBorders>
          </w:tcPr>
          <w:p w14:paraId="76842418" w14:textId="77777777" w:rsidR="008F4D94" w:rsidRPr="00D462F1"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4669B34A" w14:textId="77777777" w:rsidR="008F4D94" w:rsidRPr="00D462F1" w:rsidRDefault="008F4D94" w:rsidP="006A46EC">
            <w:pPr>
              <w:pStyle w:val="TAC"/>
              <w:rPr>
                <w:lang w:val="en-US" w:eastAsia="zh-CN"/>
              </w:rPr>
            </w:pPr>
            <w:r>
              <w:t>N/A</w:t>
            </w:r>
          </w:p>
        </w:tc>
        <w:tc>
          <w:tcPr>
            <w:tcW w:w="881" w:type="dxa"/>
            <w:tcBorders>
              <w:top w:val="single" w:sz="4" w:space="0" w:color="auto"/>
              <w:left w:val="single" w:sz="4" w:space="0" w:color="auto"/>
              <w:right w:val="single" w:sz="4" w:space="0" w:color="auto"/>
            </w:tcBorders>
            <w:vAlign w:val="center"/>
          </w:tcPr>
          <w:p w14:paraId="60100069" w14:textId="77777777" w:rsidR="008F4D94" w:rsidRPr="00D462F1" w:rsidRDefault="008F4D94" w:rsidP="006A46EC">
            <w:pPr>
              <w:pStyle w:val="TAC"/>
              <w:rPr>
                <w:rFonts w:cs="Arial"/>
                <w:color w:val="000000"/>
                <w:szCs w:val="18"/>
              </w:rPr>
            </w:pPr>
            <w:r>
              <w:rPr>
                <w:rFonts w:cs="Arial"/>
                <w:color w:val="000000"/>
                <w:szCs w:val="18"/>
              </w:rPr>
              <w:t>4140</w:t>
            </w:r>
          </w:p>
        </w:tc>
        <w:tc>
          <w:tcPr>
            <w:tcW w:w="797" w:type="dxa"/>
            <w:tcBorders>
              <w:top w:val="single" w:sz="4" w:space="0" w:color="auto"/>
              <w:left w:val="single" w:sz="4" w:space="0" w:color="auto"/>
              <w:bottom w:val="single" w:sz="4" w:space="0" w:color="auto"/>
              <w:right w:val="single" w:sz="4" w:space="0" w:color="auto"/>
            </w:tcBorders>
          </w:tcPr>
          <w:p w14:paraId="60ECB6E0" w14:textId="77777777" w:rsidR="008F4D94" w:rsidRPr="00D462F1" w:rsidRDefault="008F4D94" w:rsidP="006A46EC">
            <w:pPr>
              <w:pStyle w:val="TAC"/>
              <w:rPr>
                <w:lang w:val="en-US" w:eastAsia="zh-CN"/>
              </w:rPr>
            </w:pPr>
            <w:r w:rsidRPr="00D462F1">
              <w:rPr>
                <w:rFonts w:eastAsia="Malgun Gothic"/>
                <w:lang w:eastAsia="ko-KR"/>
              </w:rPr>
              <w:t>15.9</w:t>
            </w:r>
          </w:p>
        </w:tc>
        <w:tc>
          <w:tcPr>
            <w:tcW w:w="828" w:type="dxa"/>
            <w:tcBorders>
              <w:top w:val="single" w:sz="4" w:space="0" w:color="auto"/>
              <w:left w:val="single" w:sz="4" w:space="0" w:color="auto"/>
              <w:right w:val="single" w:sz="4" w:space="0" w:color="auto"/>
            </w:tcBorders>
            <w:vAlign w:val="center"/>
          </w:tcPr>
          <w:p w14:paraId="74309D71" w14:textId="77777777" w:rsidR="008F4D94" w:rsidRPr="00D462F1"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814F1BD" w14:textId="77777777" w:rsidR="008F4D94" w:rsidRPr="00D462F1" w:rsidRDefault="008F4D94" w:rsidP="006A46EC">
            <w:pPr>
              <w:pStyle w:val="TAC"/>
              <w:rPr>
                <w:lang w:val="en-US" w:eastAsia="zh-CN"/>
              </w:rPr>
            </w:pPr>
            <w:r w:rsidRPr="00D462F1">
              <w:rPr>
                <w:lang w:val="en-US" w:eastAsia="zh-CN"/>
              </w:rPr>
              <w:t>IMD</w:t>
            </w:r>
            <w:r>
              <w:rPr>
                <w:lang w:val="en-US" w:eastAsia="zh-CN"/>
              </w:rPr>
              <w:t>3</w:t>
            </w:r>
            <w:r>
              <w:rPr>
                <w:vertAlign w:val="superscript"/>
                <w:lang w:val="en-US" w:eastAsia="zh-CN"/>
              </w:rPr>
              <w:t>1</w:t>
            </w:r>
          </w:p>
        </w:tc>
      </w:tr>
      <w:tr w:rsidR="008F4D94" w:rsidRPr="006E069C" w14:paraId="609D655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D24786C" w14:textId="77777777" w:rsidR="008F4D94"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6B2C9B3A" w14:textId="77777777" w:rsidR="008F4D94" w:rsidRPr="00D462F1" w:rsidRDefault="008F4D94" w:rsidP="006A46EC">
            <w:pPr>
              <w:pStyle w:val="TAC"/>
              <w:rPr>
                <w:rFonts w:cs="Arial"/>
                <w:color w:val="000000"/>
                <w:szCs w:val="18"/>
              </w:rPr>
            </w:pPr>
            <w:r w:rsidRPr="00D462F1">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294BF1AA" w14:textId="77777777" w:rsidR="008F4D94" w:rsidRDefault="008F4D94" w:rsidP="006A46EC">
            <w:pPr>
              <w:pStyle w:val="TAC"/>
              <w:rPr>
                <w:rFonts w:cs="Arial"/>
                <w:color w:val="000000"/>
                <w:szCs w:val="18"/>
              </w:rPr>
            </w:pPr>
            <w:r>
              <w:rPr>
                <w:rFonts w:cs="Arial"/>
                <w:color w:val="000000"/>
                <w:szCs w:val="18"/>
              </w:rPr>
              <w:t>1747</w:t>
            </w:r>
          </w:p>
        </w:tc>
        <w:tc>
          <w:tcPr>
            <w:tcW w:w="1012" w:type="dxa"/>
            <w:tcBorders>
              <w:top w:val="single" w:sz="4" w:space="0" w:color="auto"/>
              <w:left w:val="single" w:sz="4" w:space="0" w:color="auto"/>
              <w:right w:val="single" w:sz="4" w:space="0" w:color="auto"/>
            </w:tcBorders>
          </w:tcPr>
          <w:p w14:paraId="6182C851" w14:textId="77777777" w:rsidR="008F4D94"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714BC927" w14:textId="77777777" w:rsidR="008F4D94" w:rsidRDefault="008F4D94" w:rsidP="006A46EC">
            <w:pPr>
              <w:pStyle w:val="TAC"/>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0370D56F" w14:textId="77777777" w:rsidR="008F4D94" w:rsidRDefault="008F4D94" w:rsidP="006A46EC">
            <w:pPr>
              <w:pStyle w:val="TAC"/>
              <w:rPr>
                <w:rFonts w:cs="Arial"/>
                <w:color w:val="000000"/>
                <w:szCs w:val="18"/>
              </w:rPr>
            </w:pPr>
            <w:r>
              <w:rPr>
                <w:rFonts w:cs="Arial"/>
                <w:color w:val="000000"/>
                <w:szCs w:val="18"/>
              </w:rPr>
              <w:t>1842</w:t>
            </w:r>
          </w:p>
        </w:tc>
        <w:tc>
          <w:tcPr>
            <w:tcW w:w="797" w:type="dxa"/>
            <w:tcBorders>
              <w:top w:val="single" w:sz="4" w:space="0" w:color="auto"/>
              <w:left w:val="single" w:sz="4" w:space="0" w:color="auto"/>
              <w:bottom w:val="single" w:sz="4" w:space="0" w:color="auto"/>
              <w:right w:val="single" w:sz="4" w:space="0" w:color="auto"/>
            </w:tcBorders>
          </w:tcPr>
          <w:p w14:paraId="1AB8A4F8" w14:textId="77777777" w:rsidR="008F4D94" w:rsidRPr="00D462F1" w:rsidRDefault="008F4D94" w:rsidP="006A46EC">
            <w:pPr>
              <w:pStyle w:val="TAC"/>
              <w:rPr>
                <w:rFonts w:eastAsia="Malgun Gothic"/>
                <w:lang w:eastAsia="ko-KR"/>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389D86ED"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E4DFADB" w14:textId="77777777" w:rsidR="008F4D94" w:rsidRPr="00D462F1" w:rsidRDefault="008F4D94" w:rsidP="006A46EC">
            <w:pPr>
              <w:pStyle w:val="TAC"/>
              <w:rPr>
                <w:lang w:val="en-US" w:eastAsia="zh-CN"/>
              </w:rPr>
            </w:pPr>
            <w:r w:rsidRPr="00D462F1">
              <w:rPr>
                <w:lang w:val="en-US" w:eastAsia="zh-CN"/>
              </w:rPr>
              <w:t>N/A</w:t>
            </w:r>
          </w:p>
        </w:tc>
      </w:tr>
      <w:tr w:rsidR="008F4D94" w:rsidRPr="006E069C" w14:paraId="3911C81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145CD3E" w14:textId="77777777" w:rsidR="008F4D94"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3DDF890F"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right w:val="single" w:sz="4" w:space="0" w:color="auto"/>
            </w:tcBorders>
            <w:vAlign w:val="center"/>
          </w:tcPr>
          <w:p w14:paraId="4399CD81" w14:textId="77777777" w:rsidR="008F4D94" w:rsidRDefault="008F4D94" w:rsidP="006A46EC">
            <w:pPr>
              <w:pStyle w:val="TAC"/>
              <w:rPr>
                <w:rFonts w:cs="Arial"/>
                <w:color w:val="000000"/>
                <w:szCs w:val="18"/>
              </w:rPr>
            </w:pPr>
            <w:r>
              <w:rPr>
                <w:rFonts w:cs="Arial"/>
                <w:color w:val="000000"/>
                <w:szCs w:val="18"/>
              </w:rPr>
              <w:t>680</w:t>
            </w:r>
          </w:p>
        </w:tc>
        <w:tc>
          <w:tcPr>
            <w:tcW w:w="1012" w:type="dxa"/>
            <w:tcBorders>
              <w:top w:val="single" w:sz="4" w:space="0" w:color="auto"/>
              <w:left w:val="single" w:sz="4" w:space="0" w:color="auto"/>
              <w:right w:val="single" w:sz="4" w:space="0" w:color="auto"/>
            </w:tcBorders>
          </w:tcPr>
          <w:p w14:paraId="7E6DAB85" w14:textId="77777777" w:rsidR="008F4D94"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505A0F77" w14:textId="77777777" w:rsidR="008F4D94" w:rsidRDefault="008F4D94" w:rsidP="006A46EC">
            <w:pPr>
              <w:pStyle w:val="TAC"/>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2A1035B4" w14:textId="77777777" w:rsidR="008F4D94" w:rsidRDefault="008F4D94" w:rsidP="006A46EC">
            <w:pPr>
              <w:pStyle w:val="TAC"/>
              <w:rPr>
                <w:rFonts w:cs="Arial"/>
                <w:color w:val="000000"/>
                <w:szCs w:val="18"/>
              </w:rPr>
            </w:pPr>
            <w:r>
              <w:rPr>
                <w:rFonts w:cs="Arial"/>
                <w:color w:val="000000"/>
                <w:szCs w:val="18"/>
              </w:rPr>
              <w:t>634</w:t>
            </w:r>
          </w:p>
        </w:tc>
        <w:tc>
          <w:tcPr>
            <w:tcW w:w="797" w:type="dxa"/>
            <w:tcBorders>
              <w:top w:val="single" w:sz="4" w:space="0" w:color="auto"/>
              <w:left w:val="single" w:sz="4" w:space="0" w:color="auto"/>
              <w:bottom w:val="single" w:sz="4" w:space="0" w:color="auto"/>
              <w:right w:val="single" w:sz="4" w:space="0" w:color="auto"/>
            </w:tcBorders>
          </w:tcPr>
          <w:p w14:paraId="4AE8FC54" w14:textId="77777777" w:rsidR="008F4D94" w:rsidRPr="00D462F1" w:rsidRDefault="008F4D94" w:rsidP="006A46EC">
            <w:pPr>
              <w:pStyle w:val="TAC"/>
              <w:rPr>
                <w:rFonts w:eastAsia="Malgun Gothic"/>
                <w:lang w:eastAsia="ko-KR"/>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724F65C"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00C0B14" w14:textId="77777777" w:rsidR="008F4D94" w:rsidRPr="00D462F1" w:rsidRDefault="008F4D94" w:rsidP="006A46EC">
            <w:pPr>
              <w:pStyle w:val="TAC"/>
              <w:rPr>
                <w:lang w:val="en-US" w:eastAsia="zh-CN"/>
              </w:rPr>
            </w:pPr>
            <w:r w:rsidRPr="00D462F1">
              <w:rPr>
                <w:lang w:val="en-US" w:eastAsia="zh-CN"/>
              </w:rPr>
              <w:t>N/A</w:t>
            </w:r>
          </w:p>
        </w:tc>
      </w:tr>
      <w:tr w:rsidR="008F4D94" w:rsidRPr="006E069C" w14:paraId="622EFC1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A353127" w14:textId="77777777" w:rsidR="008F4D94"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65ABA478"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right w:val="single" w:sz="4" w:space="0" w:color="auto"/>
            </w:tcBorders>
            <w:vAlign w:val="center"/>
          </w:tcPr>
          <w:p w14:paraId="04D180D0" w14:textId="77777777" w:rsidR="008F4D94"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right w:val="single" w:sz="4" w:space="0" w:color="auto"/>
            </w:tcBorders>
          </w:tcPr>
          <w:p w14:paraId="744770A5" w14:textId="77777777" w:rsidR="008F4D94"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73B955E9" w14:textId="77777777" w:rsidR="008F4D94" w:rsidRDefault="008F4D94" w:rsidP="006A46EC">
            <w:pPr>
              <w:pStyle w:val="TAC"/>
            </w:pPr>
            <w:r>
              <w:t>N/A</w:t>
            </w:r>
          </w:p>
        </w:tc>
        <w:tc>
          <w:tcPr>
            <w:tcW w:w="881" w:type="dxa"/>
            <w:tcBorders>
              <w:top w:val="single" w:sz="4" w:space="0" w:color="auto"/>
              <w:left w:val="single" w:sz="4" w:space="0" w:color="auto"/>
              <w:right w:val="single" w:sz="4" w:space="0" w:color="auto"/>
            </w:tcBorders>
            <w:vAlign w:val="center"/>
          </w:tcPr>
          <w:p w14:paraId="2821C21C" w14:textId="77777777" w:rsidR="008F4D94" w:rsidRDefault="008F4D94" w:rsidP="006A46EC">
            <w:pPr>
              <w:pStyle w:val="TAC"/>
              <w:rPr>
                <w:rFonts w:cs="Arial"/>
                <w:color w:val="000000"/>
                <w:szCs w:val="18"/>
              </w:rPr>
            </w:pPr>
            <w:r>
              <w:rPr>
                <w:rFonts w:cs="Arial"/>
                <w:color w:val="000000"/>
                <w:szCs w:val="18"/>
              </w:rPr>
              <w:t>3787</w:t>
            </w:r>
          </w:p>
        </w:tc>
        <w:tc>
          <w:tcPr>
            <w:tcW w:w="797" w:type="dxa"/>
            <w:tcBorders>
              <w:top w:val="single" w:sz="4" w:space="0" w:color="auto"/>
              <w:left w:val="single" w:sz="4" w:space="0" w:color="auto"/>
              <w:bottom w:val="single" w:sz="4" w:space="0" w:color="auto"/>
              <w:right w:val="single" w:sz="4" w:space="0" w:color="auto"/>
            </w:tcBorders>
          </w:tcPr>
          <w:p w14:paraId="32206664" w14:textId="77777777" w:rsidR="008F4D94" w:rsidRPr="00D462F1" w:rsidRDefault="008F4D94" w:rsidP="006A46EC">
            <w:pPr>
              <w:pStyle w:val="TAC"/>
              <w:rPr>
                <w:rFonts w:eastAsia="Malgun Gothic"/>
                <w:lang w:eastAsia="ko-KR"/>
              </w:rPr>
            </w:pPr>
            <w:r w:rsidRPr="00D462F1">
              <w:rPr>
                <w:rFonts w:eastAsia="Malgun Gothic"/>
                <w:lang w:eastAsia="ko-KR"/>
              </w:rPr>
              <w:t>1</w:t>
            </w:r>
            <w:r>
              <w:rPr>
                <w:rFonts w:eastAsia="Malgun Gothic"/>
                <w:lang w:eastAsia="ko-KR"/>
              </w:rPr>
              <w:t>0.1</w:t>
            </w:r>
          </w:p>
        </w:tc>
        <w:tc>
          <w:tcPr>
            <w:tcW w:w="828" w:type="dxa"/>
            <w:tcBorders>
              <w:top w:val="single" w:sz="4" w:space="0" w:color="auto"/>
              <w:left w:val="single" w:sz="4" w:space="0" w:color="auto"/>
              <w:right w:val="single" w:sz="4" w:space="0" w:color="auto"/>
            </w:tcBorders>
            <w:vAlign w:val="center"/>
          </w:tcPr>
          <w:p w14:paraId="2004E957" w14:textId="77777777" w:rsidR="008F4D94" w:rsidRPr="00D462F1"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77786E5E" w14:textId="77777777" w:rsidR="008F4D94" w:rsidRPr="00D462F1" w:rsidRDefault="008F4D94" w:rsidP="006A46EC">
            <w:pPr>
              <w:pStyle w:val="TAC"/>
              <w:rPr>
                <w:lang w:val="en-US" w:eastAsia="zh-CN"/>
              </w:rPr>
            </w:pPr>
            <w:r w:rsidRPr="00D462F1">
              <w:rPr>
                <w:lang w:val="en-US" w:eastAsia="zh-CN"/>
              </w:rPr>
              <w:t>IMD</w:t>
            </w:r>
            <w:r>
              <w:rPr>
                <w:lang w:val="en-US" w:eastAsia="zh-CN"/>
              </w:rPr>
              <w:t>4</w:t>
            </w:r>
          </w:p>
        </w:tc>
      </w:tr>
      <w:tr w:rsidR="008F4D94" w:rsidRPr="006E069C" w14:paraId="0349F06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F89E69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285FAF02" w14:textId="77777777" w:rsidR="008F4D94" w:rsidRPr="006E069C" w:rsidRDefault="008F4D94" w:rsidP="006A46EC">
            <w:pPr>
              <w:pStyle w:val="TAC"/>
              <w:rPr>
                <w:lang w:val="en-US" w:eastAsia="zh-CN"/>
              </w:rPr>
            </w:pPr>
            <w:r w:rsidRPr="00D462F1">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79C9A123" w14:textId="77777777" w:rsidR="008F4D94" w:rsidRPr="006E069C" w:rsidRDefault="008F4D94" w:rsidP="006A46EC">
            <w:pPr>
              <w:pStyle w:val="TAC"/>
              <w:rPr>
                <w:lang w:val="en-US" w:eastAsia="zh-CN"/>
              </w:rPr>
            </w:pPr>
            <w:r w:rsidRPr="00D462F1">
              <w:rPr>
                <w:rFonts w:cs="Arial"/>
                <w:color w:val="000000"/>
                <w:szCs w:val="18"/>
              </w:rPr>
              <w:t>17</w:t>
            </w:r>
            <w:r>
              <w:rPr>
                <w:rFonts w:cs="Arial"/>
                <w:color w:val="000000"/>
                <w:szCs w:val="18"/>
              </w:rPr>
              <w:t>48</w:t>
            </w:r>
          </w:p>
        </w:tc>
        <w:tc>
          <w:tcPr>
            <w:tcW w:w="1012" w:type="dxa"/>
            <w:tcBorders>
              <w:top w:val="single" w:sz="4" w:space="0" w:color="auto"/>
              <w:left w:val="single" w:sz="4" w:space="0" w:color="auto"/>
              <w:right w:val="single" w:sz="4" w:space="0" w:color="auto"/>
            </w:tcBorders>
          </w:tcPr>
          <w:p w14:paraId="4737AB82"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3DBB745E" w14:textId="77777777" w:rsidR="008F4D94" w:rsidRPr="006E069C" w:rsidRDefault="008F4D94" w:rsidP="006A46EC">
            <w:pPr>
              <w:pStyle w:val="TAC"/>
              <w:rPr>
                <w:lang w:val="en-US" w:eastAsia="zh-CN"/>
              </w:rPr>
            </w:pPr>
            <w:r>
              <w:t>25</w:t>
            </w:r>
          </w:p>
        </w:tc>
        <w:tc>
          <w:tcPr>
            <w:tcW w:w="881" w:type="dxa"/>
            <w:tcBorders>
              <w:top w:val="single" w:sz="4" w:space="0" w:color="auto"/>
              <w:left w:val="single" w:sz="4" w:space="0" w:color="auto"/>
              <w:right w:val="single" w:sz="4" w:space="0" w:color="auto"/>
            </w:tcBorders>
            <w:vAlign w:val="center"/>
          </w:tcPr>
          <w:p w14:paraId="5B6C0154" w14:textId="77777777" w:rsidR="008F4D94" w:rsidRPr="006E069C" w:rsidRDefault="008F4D94" w:rsidP="006A46EC">
            <w:pPr>
              <w:pStyle w:val="TAC"/>
              <w:rPr>
                <w:lang w:val="en-US" w:eastAsia="zh-CN"/>
              </w:rPr>
            </w:pPr>
            <w:r>
              <w:rPr>
                <w:rFonts w:cs="Arial"/>
                <w:color w:val="000000"/>
                <w:szCs w:val="18"/>
              </w:rPr>
              <w:t>1843</w:t>
            </w:r>
          </w:p>
        </w:tc>
        <w:tc>
          <w:tcPr>
            <w:tcW w:w="797" w:type="dxa"/>
            <w:tcBorders>
              <w:top w:val="single" w:sz="4" w:space="0" w:color="auto"/>
              <w:left w:val="single" w:sz="4" w:space="0" w:color="auto"/>
              <w:bottom w:val="single" w:sz="4" w:space="0" w:color="auto"/>
              <w:right w:val="single" w:sz="4" w:space="0" w:color="auto"/>
            </w:tcBorders>
          </w:tcPr>
          <w:p w14:paraId="597BE2C8" w14:textId="77777777" w:rsidR="008F4D94" w:rsidRPr="006E069C" w:rsidRDefault="008F4D94" w:rsidP="006A46EC">
            <w:pPr>
              <w:pStyle w:val="TAC"/>
              <w:rPr>
                <w:lang w:val="en-US" w:eastAsia="zh-CN"/>
              </w:rPr>
            </w:pPr>
            <w:r>
              <w:rPr>
                <w:szCs w:val="18"/>
                <w:lang w:eastAsia="ja-JP"/>
              </w:rPr>
              <w:t>N/A</w:t>
            </w:r>
          </w:p>
        </w:tc>
        <w:tc>
          <w:tcPr>
            <w:tcW w:w="828" w:type="dxa"/>
            <w:tcBorders>
              <w:top w:val="single" w:sz="4" w:space="0" w:color="auto"/>
              <w:left w:val="single" w:sz="4" w:space="0" w:color="auto"/>
              <w:right w:val="single" w:sz="4" w:space="0" w:color="auto"/>
            </w:tcBorders>
            <w:vAlign w:val="center"/>
          </w:tcPr>
          <w:p w14:paraId="00B808BF"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F34450E" w14:textId="77777777" w:rsidR="008F4D94" w:rsidRPr="006E069C" w:rsidRDefault="008F4D94" w:rsidP="006A46EC">
            <w:pPr>
              <w:pStyle w:val="TAC"/>
            </w:pPr>
            <w:r>
              <w:rPr>
                <w:lang w:val="en-US" w:eastAsia="zh-CN"/>
              </w:rPr>
              <w:t>N/A</w:t>
            </w:r>
          </w:p>
        </w:tc>
      </w:tr>
      <w:tr w:rsidR="008F4D94" w:rsidRPr="006E069C" w14:paraId="1EA6C35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6973A0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299E1A5" w14:textId="77777777" w:rsidR="008F4D94" w:rsidRPr="006E069C" w:rsidRDefault="008F4D94" w:rsidP="006A46EC">
            <w:pPr>
              <w:pStyle w:val="TAC"/>
              <w:rPr>
                <w:lang w:val="en-US"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5472477D" w14:textId="77777777" w:rsidR="008F4D94" w:rsidRPr="006E069C" w:rsidRDefault="008F4D94" w:rsidP="006A46EC">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3F2D6A5D"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565776"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2766365D" w14:textId="77777777" w:rsidR="008F4D94" w:rsidRPr="006E069C" w:rsidRDefault="008F4D94" w:rsidP="006A46EC">
            <w:pPr>
              <w:pStyle w:val="TAC"/>
              <w:rPr>
                <w:lang w:val="en-US" w:eastAsia="zh-CN"/>
              </w:rPr>
            </w:pPr>
            <w:r>
              <w:rPr>
                <w:rFonts w:cs="Arial"/>
                <w:color w:val="000000"/>
                <w:szCs w:val="18"/>
              </w:rPr>
              <w:t>632</w:t>
            </w:r>
          </w:p>
        </w:tc>
        <w:tc>
          <w:tcPr>
            <w:tcW w:w="797" w:type="dxa"/>
            <w:tcBorders>
              <w:top w:val="single" w:sz="4" w:space="0" w:color="auto"/>
              <w:left w:val="single" w:sz="4" w:space="0" w:color="auto"/>
              <w:bottom w:val="single" w:sz="4" w:space="0" w:color="auto"/>
              <w:right w:val="single" w:sz="4" w:space="0" w:color="auto"/>
            </w:tcBorders>
          </w:tcPr>
          <w:p w14:paraId="1740683A" w14:textId="77777777" w:rsidR="008F4D94" w:rsidRPr="006E069C" w:rsidRDefault="008F4D94" w:rsidP="006A46EC">
            <w:pPr>
              <w:pStyle w:val="TAC"/>
              <w:rPr>
                <w:lang w:val="en-US"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1CEB35C4"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7A58A1" w14:textId="77777777" w:rsidR="008F4D94" w:rsidRPr="006E069C" w:rsidRDefault="008F4D94" w:rsidP="006A46EC">
            <w:pPr>
              <w:pStyle w:val="TAC"/>
            </w:pPr>
            <w:r>
              <w:rPr>
                <w:lang w:val="en-US" w:eastAsia="zh-CN"/>
              </w:rPr>
              <w:t>IMD3</w:t>
            </w:r>
          </w:p>
        </w:tc>
      </w:tr>
      <w:tr w:rsidR="008F4D94" w:rsidRPr="006E069C" w14:paraId="03674579"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EA1034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2077B63" w14:textId="77777777" w:rsidR="008F4D94" w:rsidRPr="006E069C" w:rsidRDefault="008F4D94" w:rsidP="006A46EC">
            <w:pPr>
              <w:pStyle w:val="TAC"/>
              <w:rPr>
                <w:lang w:val="en-US" w:eastAsia="zh-CN"/>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74152841" w14:textId="77777777" w:rsidR="008F4D94" w:rsidRPr="006E069C" w:rsidRDefault="008F4D94" w:rsidP="006A46EC">
            <w:pPr>
              <w:pStyle w:val="TAC"/>
              <w:rPr>
                <w:lang w:val="en-US" w:eastAsia="zh-CN"/>
              </w:rPr>
            </w:pPr>
            <w:r>
              <w:rPr>
                <w:rFonts w:cs="Arial"/>
                <w:color w:val="000000"/>
                <w:szCs w:val="18"/>
              </w:rPr>
              <w:t>4128</w:t>
            </w:r>
          </w:p>
        </w:tc>
        <w:tc>
          <w:tcPr>
            <w:tcW w:w="1012" w:type="dxa"/>
            <w:tcBorders>
              <w:top w:val="single" w:sz="4" w:space="0" w:color="auto"/>
              <w:left w:val="single" w:sz="4" w:space="0" w:color="auto"/>
              <w:bottom w:val="single" w:sz="4" w:space="0" w:color="auto"/>
              <w:right w:val="single" w:sz="4" w:space="0" w:color="auto"/>
            </w:tcBorders>
          </w:tcPr>
          <w:p w14:paraId="6AB634A8"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B0F094A" w14:textId="77777777" w:rsidR="008F4D94" w:rsidRPr="006E069C" w:rsidRDefault="008F4D94" w:rsidP="006A46EC">
            <w:pPr>
              <w:pStyle w:val="TAC"/>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3AE44A2E" w14:textId="77777777" w:rsidR="008F4D94" w:rsidRPr="006E069C" w:rsidRDefault="008F4D94" w:rsidP="006A46EC">
            <w:pPr>
              <w:pStyle w:val="TAC"/>
              <w:rPr>
                <w:lang w:val="en-US" w:eastAsia="zh-CN"/>
              </w:rPr>
            </w:pPr>
            <w:r>
              <w:rPr>
                <w:rFonts w:cs="Arial"/>
                <w:color w:val="000000"/>
                <w:szCs w:val="18"/>
              </w:rPr>
              <w:t>4128</w:t>
            </w:r>
          </w:p>
        </w:tc>
        <w:tc>
          <w:tcPr>
            <w:tcW w:w="797" w:type="dxa"/>
            <w:tcBorders>
              <w:top w:val="single" w:sz="4" w:space="0" w:color="auto"/>
              <w:left w:val="single" w:sz="4" w:space="0" w:color="auto"/>
              <w:bottom w:val="single" w:sz="4" w:space="0" w:color="auto"/>
              <w:right w:val="single" w:sz="4" w:space="0" w:color="auto"/>
            </w:tcBorders>
          </w:tcPr>
          <w:p w14:paraId="62FE8892" w14:textId="77777777" w:rsidR="008F4D94" w:rsidRPr="006E069C" w:rsidRDefault="008F4D94" w:rsidP="006A46EC">
            <w:pPr>
              <w:pStyle w:val="TAC"/>
              <w:rPr>
                <w:lang w:val="en-US" w:eastAsia="zh-CN"/>
              </w:rPr>
            </w:pPr>
            <w:r>
              <w:rPr>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CA3C47"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775792" w14:textId="77777777" w:rsidR="008F4D94" w:rsidRPr="006E069C" w:rsidRDefault="008F4D94" w:rsidP="006A46EC">
            <w:pPr>
              <w:pStyle w:val="TAC"/>
            </w:pPr>
            <w:r>
              <w:rPr>
                <w:lang w:val="en-US" w:eastAsia="zh-CN"/>
              </w:rPr>
              <w:t>N/A</w:t>
            </w:r>
          </w:p>
        </w:tc>
      </w:tr>
      <w:tr w:rsidR="008F4D94" w:rsidRPr="006E069C" w14:paraId="2296032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BE0E6B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00817A" w14:textId="77777777" w:rsidR="008F4D94" w:rsidRPr="00D462F1" w:rsidRDefault="008F4D94" w:rsidP="006A46EC">
            <w:pPr>
              <w:pStyle w:val="TAC"/>
              <w:rPr>
                <w:rFonts w:cs="Arial"/>
                <w:color w:val="000000"/>
                <w:szCs w:val="18"/>
              </w:rPr>
            </w:pPr>
            <w:r w:rsidRPr="00D462F1">
              <w:rPr>
                <w:rFonts w:cs="Arial"/>
                <w:color w:val="000000"/>
                <w:szCs w:val="18"/>
              </w:rPr>
              <w:t>n3</w:t>
            </w:r>
          </w:p>
        </w:tc>
        <w:tc>
          <w:tcPr>
            <w:tcW w:w="975" w:type="dxa"/>
            <w:tcBorders>
              <w:top w:val="single" w:sz="4" w:space="0" w:color="auto"/>
              <w:left w:val="single" w:sz="4" w:space="0" w:color="auto"/>
              <w:bottom w:val="single" w:sz="4" w:space="0" w:color="auto"/>
              <w:right w:val="single" w:sz="4" w:space="0" w:color="auto"/>
            </w:tcBorders>
          </w:tcPr>
          <w:p w14:paraId="24741497" w14:textId="77777777" w:rsidR="008F4D94" w:rsidRDefault="008F4D94" w:rsidP="006A46EC">
            <w:pPr>
              <w:pStyle w:val="TAC"/>
              <w:rPr>
                <w:rFonts w:cs="Arial"/>
                <w:color w:val="000000"/>
                <w:szCs w:val="18"/>
              </w:rPr>
            </w:pPr>
            <w:r>
              <w:t>N/A</w:t>
            </w:r>
          </w:p>
        </w:tc>
        <w:tc>
          <w:tcPr>
            <w:tcW w:w="1012" w:type="dxa"/>
            <w:tcBorders>
              <w:top w:val="single" w:sz="4" w:space="0" w:color="auto"/>
              <w:left w:val="single" w:sz="4" w:space="0" w:color="auto"/>
              <w:bottom w:val="single" w:sz="4" w:space="0" w:color="auto"/>
              <w:right w:val="single" w:sz="4" w:space="0" w:color="auto"/>
            </w:tcBorders>
          </w:tcPr>
          <w:p w14:paraId="1446B4A8" w14:textId="77777777" w:rsidR="008F4D94" w:rsidRPr="00D462F1" w:rsidRDefault="008F4D94" w:rsidP="006A46EC">
            <w:pPr>
              <w:pStyle w:val="TAC"/>
              <w:rPr>
                <w:lang w:val="en-US" w:eastAsia="zh-CN"/>
              </w:rPr>
            </w:pPr>
            <w:r w:rsidRPr="00D462F1">
              <w:rPr>
                <w:color w:val="000000"/>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78D55AA" w14:textId="77777777" w:rsidR="008F4D94" w:rsidRDefault="008F4D94" w:rsidP="006A46EC">
            <w:pPr>
              <w:pStyle w:val="TAC"/>
            </w:pPr>
            <w:r>
              <w:t>N/A</w:t>
            </w:r>
          </w:p>
        </w:tc>
        <w:tc>
          <w:tcPr>
            <w:tcW w:w="881" w:type="dxa"/>
            <w:tcBorders>
              <w:top w:val="single" w:sz="4" w:space="0" w:color="auto"/>
              <w:left w:val="single" w:sz="4" w:space="0" w:color="auto"/>
              <w:bottom w:val="single" w:sz="4" w:space="0" w:color="auto"/>
              <w:right w:val="single" w:sz="4" w:space="0" w:color="auto"/>
            </w:tcBorders>
          </w:tcPr>
          <w:p w14:paraId="041C4349" w14:textId="77777777" w:rsidR="008F4D94" w:rsidRPr="00D462F1" w:rsidRDefault="008F4D94" w:rsidP="006A46EC">
            <w:pPr>
              <w:pStyle w:val="TAC"/>
              <w:rPr>
                <w:rFonts w:cs="Arial"/>
                <w:color w:val="000000"/>
                <w:szCs w:val="18"/>
              </w:rPr>
            </w:pPr>
            <w:r>
              <w:rPr>
                <w:rFonts w:cs="Arial"/>
                <w:color w:val="000000"/>
                <w:szCs w:val="18"/>
              </w:rPr>
              <w:t>1843</w:t>
            </w:r>
          </w:p>
        </w:tc>
        <w:tc>
          <w:tcPr>
            <w:tcW w:w="797" w:type="dxa"/>
            <w:tcBorders>
              <w:top w:val="single" w:sz="4" w:space="0" w:color="auto"/>
              <w:left w:val="single" w:sz="4" w:space="0" w:color="auto"/>
              <w:bottom w:val="single" w:sz="4" w:space="0" w:color="auto"/>
              <w:right w:val="single" w:sz="4" w:space="0" w:color="auto"/>
            </w:tcBorders>
          </w:tcPr>
          <w:p w14:paraId="4B4E09FB" w14:textId="77777777" w:rsidR="008F4D94" w:rsidRPr="00D462F1" w:rsidRDefault="008F4D94" w:rsidP="006A46EC">
            <w:pPr>
              <w:pStyle w:val="TAC"/>
              <w:rPr>
                <w:szCs w:val="18"/>
                <w:lang w:eastAsia="ja-JP"/>
              </w:rPr>
            </w:pPr>
            <w:r>
              <w:rPr>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0BE1C072" w14:textId="77777777" w:rsidR="008F4D94" w:rsidRPr="00D462F1" w:rsidRDefault="008F4D94" w:rsidP="006A46EC">
            <w:pPr>
              <w:pStyle w:val="TAC"/>
              <w:rPr>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A09C38" w14:textId="77777777" w:rsidR="008F4D94" w:rsidRPr="00D462F1" w:rsidRDefault="008F4D94" w:rsidP="006A46EC">
            <w:pPr>
              <w:pStyle w:val="TAC"/>
              <w:rPr>
                <w:lang w:val="en-US" w:eastAsia="zh-CN"/>
              </w:rPr>
            </w:pPr>
            <w:r w:rsidRPr="00D462F1">
              <w:rPr>
                <w:color w:val="000000"/>
                <w:lang w:val="en-US" w:eastAsia="zh-CN"/>
              </w:rPr>
              <w:t>IMD</w:t>
            </w:r>
            <w:r>
              <w:rPr>
                <w:color w:val="000000"/>
                <w:lang w:val="en-US" w:eastAsia="zh-CN"/>
              </w:rPr>
              <w:t>4</w:t>
            </w:r>
          </w:p>
        </w:tc>
      </w:tr>
      <w:tr w:rsidR="008F4D94" w:rsidRPr="006E069C" w14:paraId="123D160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00313A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16DC5E"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tcPr>
          <w:p w14:paraId="2510DA31" w14:textId="77777777" w:rsidR="008F4D94" w:rsidRDefault="008F4D94" w:rsidP="006A46EC">
            <w:pPr>
              <w:pStyle w:val="TAC"/>
              <w:rPr>
                <w:rFonts w:cs="Arial"/>
                <w:color w:val="000000"/>
                <w:szCs w:val="18"/>
              </w:rPr>
            </w:pPr>
            <w:r w:rsidRPr="00D462F1">
              <w:rPr>
                <w:color w:val="000000"/>
                <w:lang w:val="en-US" w:eastAsia="zh-CN"/>
              </w:rPr>
              <w:t>6</w:t>
            </w:r>
            <w:r>
              <w:rPr>
                <w:color w:val="000000"/>
                <w:lang w:val="en-US" w:eastAsia="zh-CN"/>
              </w:rPr>
              <w:t>80</w:t>
            </w:r>
          </w:p>
        </w:tc>
        <w:tc>
          <w:tcPr>
            <w:tcW w:w="1012" w:type="dxa"/>
            <w:tcBorders>
              <w:top w:val="single" w:sz="4" w:space="0" w:color="auto"/>
              <w:left w:val="single" w:sz="4" w:space="0" w:color="auto"/>
              <w:bottom w:val="single" w:sz="4" w:space="0" w:color="auto"/>
              <w:right w:val="single" w:sz="4" w:space="0" w:color="auto"/>
            </w:tcBorders>
          </w:tcPr>
          <w:p w14:paraId="128F4DB0" w14:textId="77777777" w:rsidR="008F4D94" w:rsidRPr="00D462F1" w:rsidRDefault="008F4D94" w:rsidP="006A46EC">
            <w:pPr>
              <w:pStyle w:val="TAC"/>
              <w:rPr>
                <w:lang w:val="en-US" w:eastAsia="zh-CN"/>
              </w:rPr>
            </w:pPr>
            <w:r w:rsidRPr="00D462F1">
              <w:rPr>
                <w:color w:val="000000"/>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A42225" w14:textId="77777777" w:rsidR="008F4D94" w:rsidRDefault="008F4D94" w:rsidP="006A46EC">
            <w:pPr>
              <w:pStyle w:val="TAC"/>
            </w:pPr>
            <w:r w:rsidRPr="00D462F1">
              <w:rPr>
                <w:color w:val="000000"/>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9BEAAAE" w14:textId="77777777" w:rsidR="008F4D94" w:rsidRPr="00D462F1" w:rsidRDefault="008F4D94" w:rsidP="006A46EC">
            <w:pPr>
              <w:pStyle w:val="TAC"/>
              <w:rPr>
                <w:rFonts w:cs="Arial"/>
                <w:color w:val="000000"/>
                <w:szCs w:val="18"/>
              </w:rPr>
            </w:pPr>
            <w:r w:rsidRPr="00D462F1">
              <w:rPr>
                <w:color w:val="000000"/>
                <w:lang w:val="en-US" w:eastAsia="zh-CN"/>
              </w:rPr>
              <w:t>6</w:t>
            </w:r>
            <w:r>
              <w:rPr>
                <w:color w:val="000000"/>
                <w:lang w:val="en-US" w:eastAsia="zh-CN"/>
              </w:rPr>
              <w:t>3</w:t>
            </w:r>
            <w:r w:rsidRPr="00D462F1">
              <w:rPr>
                <w:color w:val="000000"/>
                <w:lang w:val="en-US" w:eastAsia="zh-CN"/>
              </w:rPr>
              <w:t>4</w:t>
            </w:r>
          </w:p>
        </w:tc>
        <w:tc>
          <w:tcPr>
            <w:tcW w:w="797" w:type="dxa"/>
            <w:tcBorders>
              <w:top w:val="single" w:sz="4" w:space="0" w:color="auto"/>
              <w:left w:val="single" w:sz="4" w:space="0" w:color="auto"/>
              <w:bottom w:val="single" w:sz="4" w:space="0" w:color="auto"/>
              <w:right w:val="single" w:sz="4" w:space="0" w:color="auto"/>
            </w:tcBorders>
          </w:tcPr>
          <w:p w14:paraId="42A68265" w14:textId="77777777" w:rsidR="008F4D94" w:rsidRPr="00D462F1" w:rsidRDefault="008F4D94" w:rsidP="006A46EC">
            <w:pPr>
              <w:pStyle w:val="TAC"/>
              <w:rPr>
                <w:szCs w:val="18"/>
                <w:lang w:eastAsia="ja-JP"/>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E5247A" w14:textId="77777777" w:rsidR="008F4D94" w:rsidRPr="00D462F1" w:rsidRDefault="008F4D94" w:rsidP="006A46EC">
            <w:pPr>
              <w:pStyle w:val="TAC"/>
              <w:rPr>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B5103F" w14:textId="77777777" w:rsidR="008F4D94" w:rsidRPr="00D462F1" w:rsidRDefault="008F4D94" w:rsidP="006A46EC">
            <w:pPr>
              <w:pStyle w:val="TAC"/>
              <w:rPr>
                <w:lang w:val="en-US" w:eastAsia="zh-CN"/>
              </w:rPr>
            </w:pPr>
            <w:r w:rsidRPr="00D462F1">
              <w:rPr>
                <w:color w:val="000000"/>
                <w:lang w:val="en-US" w:eastAsia="zh-CN"/>
              </w:rPr>
              <w:t>N/A</w:t>
            </w:r>
          </w:p>
        </w:tc>
      </w:tr>
      <w:tr w:rsidR="008F4D94" w:rsidRPr="006E069C" w14:paraId="06DEE7BE"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820B6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FBCBCD"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tcPr>
          <w:p w14:paraId="5DC65475" w14:textId="77777777" w:rsidR="008F4D94" w:rsidRDefault="008F4D94" w:rsidP="006A46EC">
            <w:pPr>
              <w:pStyle w:val="TAC"/>
              <w:rPr>
                <w:rFonts w:cs="Arial"/>
                <w:color w:val="000000"/>
                <w:szCs w:val="18"/>
              </w:rPr>
            </w:pPr>
            <w:r w:rsidRPr="00D462F1">
              <w:rPr>
                <w:color w:val="000000"/>
                <w:lang w:val="en-US" w:eastAsia="zh-CN"/>
              </w:rPr>
              <w:t>3</w:t>
            </w:r>
            <w:r>
              <w:rPr>
                <w:color w:val="000000"/>
                <w:lang w:val="en-US" w:eastAsia="zh-CN"/>
              </w:rPr>
              <w:t>883</w:t>
            </w:r>
          </w:p>
        </w:tc>
        <w:tc>
          <w:tcPr>
            <w:tcW w:w="1012" w:type="dxa"/>
            <w:tcBorders>
              <w:top w:val="single" w:sz="4" w:space="0" w:color="auto"/>
              <w:left w:val="single" w:sz="4" w:space="0" w:color="auto"/>
              <w:bottom w:val="single" w:sz="4" w:space="0" w:color="auto"/>
              <w:right w:val="single" w:sz="4" w:space="0" w:color="auto"/>
            </w:tcBorders>
          </w:tcPr>
          <w:p w14:paraId="1CA2F64E" w14:textId="77777777" w:rsidR="008F4D94" w:rsidRPr="00D462F1" w:rsidRDefault="008F4D94" w:rsidP="006A46EC">
            <w:pPr>
              <w:pStyle w:val="TAC"/>
              <w:rPr>
                <w:lang w:val="en-US" w:eastAsia="zh-CN"/>
              </w:rPr>
            </w:pPr>
            <w:r w:rsidRPr="00D462F1">
              <w:rPr>
                <w:rFonts w:hint="eastAsia"/>
                <w:color w:val="000000"/>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2CFD418" w14:textId="77777777" w:rsidR="008F4D94" w:rsidRDefault="008F4D94" w:rsidP="006A46EC">
            <w:pPr>
              <w:pStyle w:val="TAC"/>
            </w:pPr>
            <w:r w:rsidRPr="00D462F1">
              <w:rPr>
                <w:rFonts w:hint="eastAsia"/>
                <w:color w:val="000000"/>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A087AAD" w14:textId="77777777" w:rsidR="008F4D94" w:rsidRPr="00D462F1" w:rsidRDefault="008F4D94" w:rsidP="006A46EC">
            <w:pPr>
              <w:pStyle w:val="TAC"/>
              <w:rPr>
                <w:rFonts w:cs="Arial"/>
                <w:color w:val="000000"/>
                <w:szCs w:val="18"/>
              </w:rPr>
            </w:pPr>
            <w:r w:rsidRPr="00D462F1">
              <w:rPr>
                <w:rFonts w:hint="eastAsia"/>
                <w:color w:val="000000"/>
                <w:lang w:val="en-US" w:eastAsia="zh-CN"/>
              </w:rPr>
              <w:t>3</w:t>
            </w:r>
            <w:r>
              <w:rPr>
                <w:color w:val="000000"/>
                <w:lang w:val="en-US" w:eastAsia="zh-CN"/>
              </w:rPr>
              <w:t>883</w:t>
            </w:r>
          </w:p>
        </w:tc>
        <w:tc>
          <w:tcPr>
            <w:tcW w:w="797" w:type="dxa"/>
            <w:tcBorders>
              <w:top w:val="single" w:sz="4" w:space="0" w:color="auto"/>
              <w:left w:val="single" w:sz="4" w:space="0" w:color="auto"/>
              <w:bottom w:val="single" w:sz="4" w:space="0" w:color="auto"/>
              <w:right w:val="single" w:sz="4" w:space="0" w:color="auto"/>
            </w:tcBorders>
          </w:tcPr>
          <w:p w14:paraId="62573682" w14:textId="77777777" w:rsidR="008F4D94" w:rsidRPr="00D462F1" w:rsidRDefault="008F4D94" w:rsidP="006A46EC">
            <w:pPr>
              <w:pStyle w:val="TAC"/>
              <w:rPr>
                <w:szCs w:val="18"/>
                <w:lang w:eastAsia="ja-JP"/>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D2F623" w14:textId="77777777" w:rsidR="008F4D94" w:rsidRPr="00D462F1" w:rsidRDefault="008F4D94" w:rsidP="006A46EC">
            <w:pPr>
              <w:pStyle w:val="TAC"/>
              <w:rPr>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397F8C" w14:textId="77777777" w:rsidR="008F4D94" w:rsidRPr="00D462F1" w:rsidRDefault="008F4D94" w:rsidP="006A46EC">
            <w:pPr>
              <w:pStyle w:val="TAC"/>
              <w:rPr>
                <w:lang w:val="en-US" w:eastAsia="zh-CN"/>
              </w:rPr>
            </w:pPr>
            <w:r w:rsidRPr="00D462F1">
              <w:rPr>
                <w:color w:val="000000"/>
                <w:lang w:val="en-US" w:eastAsia="zh-CN"/>
              </w:rPr>
              <w:t>N/A</w:t>
            </w:r>
          </w:p>
        </w:tc>
      </w:tr>
      <w:tr w:rsidR="008F4D94" w:rsidRPr="006E069C" w14:paraId="64BB14B4"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306D1B3F" w14:textId="77777777" w:rsidR="008F4D94" w:rsidRPr="00086697" w:rsidRDefault="008F4D94" w:rsidP="006A46EC">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tc>
      </w:tr>
    </w:tbl>
    <w:p w14:paraId="78162EE7" w14:textId="77777777" w:rsidR="008F4D94" w:rsidRDefault="008F4D94" w:rsidP="008F4D94">
      <w:pPr>
        <w:pStyle w:val="Heading2"/>
      </w:pPr>
      <w:bookmarkStart w:id="526" w:name="_Toc183508047"/>
      <w:r>
        <w:t>5.43</w:t>
      </w:r>
      <w:r>
        <w:tab/>
        <w:t>CA_n1-n41-n78</w:t>
      </w:r>
      <w:bookmarkEnd w:id="526"/>
    </w:p>
    <w:p w14:paraId="06125B3E" w14:textId="77777777" w:rsidR="008F4D94" w:rsidRDefault="008F4D94" w:rsidP="008F4D94">
      <w:pPr>
        <w:pStyle w:val="Heading3"/>
        <w:rPr>
          <w:rFonts w:cs="Arial"/>
          <w:szCs w:val="28"/>
          <w:lang w:val="en-US" w:eastAsia="zh-CN"/>
        </w:rPr>
      </w:pPr>
      <w:bookmarkStart w:id="527" w:name="_Toc183508048"/>
      <w:r>
        <w:t>5.43.1</w:t>
      </w:r>
      <w:r>
        <w:tab/>
      </w:r>
      <w:r>
        <w:rPr>
          <w:rFonts w:cs="Arial"/>
          <w:szCs w:val="28"/>
          <w:lang w:val="en-US" w:eastAsia="zh-CN"/>
        </w:rPr>
        <w:t>Common for 1 band UL and 2 bands UL CA</w:t>
      </w:r>
      <w:bookmarkEnd w:id="527"/>
    </w:p>
    <w:p w14:paraId="09430ECD" w14:textId="77777777" w:rsidR="008F4D94" w:rsidRDefault="008F4D94" w:rsidP="008F4D94">
      <w:pPr>
        <w:pStyle w:val="Heading4"/>
      </w:pPr>
      <w:bookmarkStart w:id="528" w:name="_Toc183508049"/>
      <w:r>
        <w:t>5.43.1.1</w:t>
      </w:r>
      <w:r>
        <w:tab/>
      </w:r>
      <w:r>
        <w:rPr>
          <w:rFonts w:cs="Arial"/>
          <w:lang w:eastAsia="zh-CN"/>
        </w:rPr>
        <w:t>Operating bands for CA</w:t>
      </w:r>
      <w:bookmarkEnd w:id="528"/>
    </w:p>
    <w:p w14:paraId="6C9B8791" w14:textId="77777777" w:rsidR="008F4D94" w:rsidRDefault="008F4D94" w:rsidP="008F4D94">
      <w:pPr>
        <w:pStyle w:val="TH"/>
        <w:rPr>
          <w:lang w:val="en-US"/>
        </w:rPr>
      </w:pPr>
      <w:r>
        <w:rPr>
          <w:rFonts w:cs="Arial"/>
        </w:rPr>
        <w:t xml:space="preserve">Table </w:t>
      </w:r>
      <w:r>
        <w:rPr>
          <w:rFonts w:cs="Arial" w:hint="eastAsia"/>
          <w:lang w:val="en-US" w:eastAsia="zh-CN"/>
        </w:rPr>
        <w:t>5.43</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5C2DA127"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ACAF40"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6CCC018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6963FC6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3BD7ADA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767539C3"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D8C4BEE"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6A49BF7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2A43993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7E5AA4E7" w14:textId="77777777" w:rsidR="008F4D94" w:rsidRDefault="008F4D94" w:rsidP="006A46EC">
            <w:pPr>
              <w:rPr>
                <w:rFonts w:ascii="Arial" w:hAnsi="Arial" w:cs="Arial"/>
                <w:b/>
                <w:bCs/>
                <w:color w:val="000000"/>
                <w:sz w:val="18"/>
                <w:szCs w:val="18"/>
              </w:rPr>
            </w:pPr>
          </w:p>
        </w:tc>
      </w:tr>
      <w:tr w:rsidR="008F4D94" w14:paraId="6B67EFBB"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A35D3D2"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E0BDB0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37DDACA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4E353CBD" w14:textId="77777777" w:rsidR="008F4D94" w:rsidRDefault="008F4D94" w:rsidP="006A46EC">
            <w:pPr>
              <w:rPr>
                <w:rFonts w:ascii="Aptos Narrow" w:hAnsi="Aptos Narrow"/>
                <w:color w:val="000000"/>
                <w:sz w:val="22"/>
                <w:szCs w:val="22"/>
              </w:rPr>
            </w:pPr>
          </w:p>
        </w:tc>
      </w:tr>
      <w:tr w:rsidR="008F4D94" w14:paraId="7AAABFBA"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D64C7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6E3EC4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78FB4E3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5BF5AAE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240DD2CE"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38A31E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67A9B4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748BD6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33B78F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r w:rsidR="008F4D94" w14:paraId="7E39D6E3"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15CEE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25487A8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6891967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34460B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0BF5BEC6" w14:textId="77777777" w:rsidR="008F4D94" w:rsidRDefault="008F4D94" w:rsidP="008F4D94">
      <w:pPr>
        <w:pStyle w:val="TH"/>
      </w:pPr>
    </w:p>
    <w:p w14:paraId="6DA47297" w14:textId="77777777" w:rsidR="008F4D94" w:rsidRPr="005D2633" w:rsidRDefault="008F4D94" w:rsidP="008F4D94">
      <w:pPr>
        <w:pStyle w:val="Heading4"/>
        <w:rPr>
          <w:rFonts w:cs="Arial"/>
          <w:lang w:eastAsia="zh-CN"/>
        </w:rPr>
      </w:pPr>
      <w:bookmarkStart w:id="529" w:name="_Toc183508050"/>
      <w:r>
        <w:rPr>
          <w:rFonts w:cs="Arial"/>
          <w:lang w:eastAsia="zh-CN"/>
        </w:rPr>
        <w:t>5.43</w:t>
      </w:r>
      <w:r w:rsidRPr="005D2633">
        <w:rPr>
          <w:rFonts w:cs="Arial"/>
          <w:lang w:eastAsia="zh-CN"/>
        </w:rPr>
        <w:t>.1.2</w:t>
      </w:r>
      <w:r w:rsidRPr="005D2633">
        <w:rPr>
          <w:rFonts w:cs="Arial"/>
          <w:lang w:eastAsia="zh-CN"/>
        </w:rPr>
        <w:tab/>
      </w:r>
      <w:r>
        <w:rPr>
          <w:rFonts w:cs="Arial"/>
          <w:lang w:eastAsia="zh-CN"/>
        </w:rPr>
        <w:t>Channel bandwidths per operating band for CA</w:t>
      </w:r>
      <w:bookmarkEnd w:id="529"/>
    </w:p>
    <w:p w14:paraId="58CD01B1"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22D15A10"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4BC6C070"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24D85FA"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478D554"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3A9CD63A"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DD33953"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1B4AFF38"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272DC78F" w14:textId="77777777" w:rsidR="008F4D94" w:rsidRDefault="008F4D94" w:rsidP="006A46EC">
            <w:pPr>
              <w:pStyle w:val="TAH"/>
              <w:rPr>
                <w:szCs w:val="18"/>
                <w:lang w:val="en-US" w:eastAsia="zh-CN"/>
              </w:rPr>
            </w:pPr>
            <w:r>
              <w:t>Bandwidth combination set</w:t>
            </w:r>
          </w:p>
        </w:tc>
      </w:tr>
      <w:tr w:rsidR="008F4D94" w14:paraId="61DD574B"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1319972C" w14:textId="77777777" w:rsidR="008F4D94" w:rsidRPr="00B00CBD" w:rsidRDefault="008F4D94" w:rsidP="006A46EC">
            <w:pPr>
              <w:pStyle w:val="TAC"/>
              <w:rPr>
                <w:rFonts w:cs="Arial"/>
                <w:szCs w:val="18"/>
                <w:lang w:val="en-US" w:eastAsia="zh-CN"/>
              </w:rPr>
            </w:pPr>
            <w:r>
              <w:rPr>
                <w:rFonts w:eastAsia="SimSun" w:cs="Arial"/>
                <w:szCs w:val="18"/>
                <w:lang w:val="en-US" w:eastAsia="zh-CN"/>
              </w:rPr>
              <w:t>CA_n1A-n41A-n78C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57C9342C" w14:textId="77777777" w:rsidR="008F4D94" w:rsidRDefault="008F4D94" w:rsidP="006A46EC">
            <w:pPr>
              <w:pStyle w:val="TAC"/>
              <w:rPr>
                <w:rFonts w:cs="Arial"/>
                <w:szCs w:val="18"/>
                <w:lang w:val="en-US" w:eastAsia="zh-CN"/>
              </w:rPr>
            </w:pPr>
            <w:r>
              <w:rPr>
                <w:rFonts w:cs="Arial"/>
                <w:szCs w:val="18"/>
                <w:lang w:val="en-US" w:eastAsia="zh-CN"/>
              </w:rPr>
              <w:t>CA_n78C</w:t>
            </w:r>
          </w:p>
          <w:p w14:paraId="5CE356DF" w14:textId="77777777" w:rsidR="008F4D94" w:rsidRPr="00432071" w:rsidRDefault="008F4D94" w:rsidP="006A46EC">
            <w:pPr>
              <w:pStyle w:val="TAC"/>
              <w:rPr>
                <w:rFonts w:cs="Arial"/>
                <w:szCs w:val="18"/>
                <w:lang w:val="en-US" w:eastAsia="zh-CN"/>
              </w:rPr>
            </w:pPr>
            <w:r w:rsidRPr="00432071">
              <w:rPr>
                <w:rFonts w:cs="Arial"/>
                <w:szCs w:val="18"/>
                <w:lang w:val="en-US" w:eastAsia="zh-CN"/>
              </w:rPr>
              <w:t>CA_n1A-n41A</w:t>
            </w:r>
          </w:p>
          <w:p w14:paraId="18888F84" w14:textId="77777777" w:rsidR="008F4D94" w:rsidRPr="00432071" w:rsidRDefault="008F4D94" w:rsidP="006A46EC">
            <w:pPr>
              <w:pStyle w:val="TAC"/>
              <w:rPr>
                <w:rFonts w:cs="Arial"/>
                <w:szCs w:val="18"/>
                <w:lang w:val="en-US" w:eastAsia="zh-CN"/>
              </w:rPr>
            </w:pPr>
            <w:r w:rsidRPr="00432071">
              <w:rPr>
                <w:rFonts w:cs="Arial"/>
                <w:szCs w:val="18"/>
                <w:lang w:val="en-US" w:eastAsia="zh-CN"/>
              </w:rPr>
              <w:t>CA_n1A-n78A</w:t>
            </w:r>
          </w:p>
          <w:p w14:paraId="49F68103" w14:textId="77777777" w:rsidR="008F4D94" w:rsidRPr="00432071" w:rsidRDefault="008F4D94" w:rsidP="006A46EC">
            <w:pPr>
              <w:pStyle w:val="TAC"/>
              <w:rPr>
                <w:rFonts w:cs="Arial"/>
                <w:szCs w:val="18"/>
                <w:lang w:val="en-US" w:eastAsia="zh-CN"/>
              </w:rPr>
            </w:pPr>
            <w:r w:rsidRPr="00432071">
              <w:rPr>
                <w:rFonts w:cs="Arial"/>
                <w:szCs w:val="18"/>
                <w:lang w:val="en-US" w:eastAsia="zh-CN"/>
              </w:rPr>
              <w:t>CA_n1A-n78C</w:t>
            </w:r>
          </w:p>
          <w:p w14:paraId="10C02390" w14:textId="77777777" w:rsidR="008F4D94" w:rsidRPr="00432071" w:rsidRDefault="008F4D94" w:rsidP="006A46EC">
            <w:pPr>
              <w:pStyle w:val="TAC"/>
              <w:rPr>
                <w:rFonts w:cs="Arial"/>
                <w:szCs w:val="18"/>
                <w:lang w:val="en-US" w:eastAsia="zh-CN"/>
              </w:rPr>
            </w:pPr>
            <w:r w:rsidRPr="00432071">
              <w:rPr>
                <w:rFonts w:cs="Arial"/>
                <w:szCs w:val="18"/>
                <w:lang w:val="en-US" w:eastAsia="zh-CN"/>
              </w:rPr>
              <w:t>CA_n41A-n78A</w:t>
            </w:r>
          </w:p>
          <w:p w14:paraId="36210C20" w14:textId="77777777" w:rsidR="008F4D94" w:rsidRPr="00B00CBD" w:rsidRDefault="008F4D94" w:rsidP="006A46EC">
            <w:pPr>
              <w:pStyle w:val="TAC"/>
              <w:rPr>
                <w:rFonts w:cs="Arial"/>
                <w:szCs w:val="18"/>
                <w:lang w:val="en-US" w:eastAsia="zh-CN"/>
              </w:rPr>
            </w:pPr>
            <w:r w:rsidRPr="00432071">
              <w:rPr>
                <w:rFonts w:cs="Arial"/>
                <w:szCs w:val="18"/>
                <w:lang w:val="en-US" w:eastAsia="zh-CN"/>
              </w:rPr>
              <w:t>CA_n41A-n78C</w:t>
            </w:r>
          </w:p>
        </w:tc>
        <w:tc>
          <w:tcPr>
            <w:tcW w:w="709" w:type="dxa"/>
            <w:tcBorders>
              <w:top w:val="single" w:sz="4" w:space="0" w:color="auto"/>
              <w:left w:val="single" w:sz="4" w:space="0" w:color="auto"/>
              <w:right w:val="single" w:sz="4" w:space="0" w:color="auto"/>
            </w:tcBorders>
            <w:vAlign w:val="center"/>
          </w:tcPr>
          <w:p w14:paraId="2CDB0609" w14:textId="77777777" w:rsidR="008F4D94" w:rsidRDefault="008F4D94" w:rsidP="006A46EC">
            <w:pPr>
              <w:pStyle w:val="TAC"/>
              <w:rPr>
                <w:rFonts w:cs="Arial"/>
                <w:szCs w:val="18"/>
                <w:lang w:val="en-US" w:eastAsia="zh-CN"/>
              </w:rPr>
            </w:pPr>
            <w:r>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69835C03" w14:textId="77777777" w:rsidR="008F4D94"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hAnsi="Arial" w:cs="Arial"/>
                <w:sz w:val="18"/>
                <w:szCs w:val="18"/>
                <w:lang w:val="en-US" w:eastAsia="zh-CN"/>
              </w:rPr>
              <w:t>5,10,15,20,25,30,40,45,50</w:t>
            </w:r>
          </w:p>
        </w:tc>
        <w:tc>
          <w:tcPr>
            <w:tcW w:w="1202" w:type="dxa"/>
            <w:tcBorders>
              <w:top w:val="single" w:sz="4" w:space="0" w:color="auto"/>
              <w:left w:val="single" w:sz="4" w:space="0" w:color="auto"/>
              <w:bottom w:val="nil"/>
              <w:right w:val="single" w:sz="4" w:space="0" w:color="auto"/>
            </w:tcBorders>
            <w:shd w:val="clear" w:color="auto" w:fill="auto"/>
            <w:vAlign w:val="center"/>
          </w:tcPr>
          <w:p w14:paraId="6F6DC9A3"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1A0FAFB1"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036AB370"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F728556"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5772102E" w14:textId="77777777" w:rsidR="008F4D94"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4DE389AE" w14:textId="77777777" w:rsidR="008F4D94"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2D25B14D" w14:textId="77777777" w:rsidR="008F4D94" w:rsidRPr="00B00CBD" w:rsidRDefault="008F4D94" w:rsidP="006A46EC">
            <w:pPr>
              <w:pStyle w:val="TAC"/>
              <w:rPr>
                <w:rFonts w:cs="Arial"/>
                <w:szCs w:val="18"/>
                <w:lang w:val="en-US" w:eastAsia="zh-CN"/>
              </w:rPr>
            </w:pPr>
          </w:p>
        </w:tc>
      </w:tr>
      <w:tr w:rsidR="008F4D94" w14:paraId="5CDD0A3D"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6D3CF2C"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66BFBBD3"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4957C9F"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55DAB9F9" w14:textId="77777777" w:rsidR="008F4D94"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CA_n78C_BSC4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431D79F8" w14:textId="77777777" w:rsidR="008F4D94" w:rsidRPr="00B00CBD" w:rsidRDefault="008F4D94" w:rsidP="006A46EC">
            <w:pPr>
              <w:pStyle w:val="TAC"/>
              <w:rPr>
                <w:rFonts w:cs="Arial"/>
                <w:szCs w:val="18"/>
                <w:lang w:val="en-US" w:eastAsia="zh-CN"/>
              </w:rPr>
            </w:pPr>
          </w:p>
        </w:tc>
      </w:tr>
    </w:tbl>
    <w:p w14:paraId="26DEBCA0" w14:textId="77777777" w:rsidR="008F4D94" w:rsidRDefault="008F4D94" w:rsidP="008F4D94">
      <w:pPr>
        <w:pStyle w:val="Heading4"/>
        <w:rPr>
          <w:rFonts w:cs="Arial"/>
          <w:szCs w:val="22"/>
          <w:lang w:val="en-US" w:eastAsia="zh-CN"/>
        </w:rPr>
      </w:pPr>
      <w:bookmarkStart w:id="530" w:name="_Toc183508051"/>
      <w:r>
        <w:rPr>
          <w:rFonts w:cs="Arial"/>
          <w:lang w:eastAsia="zh-CN"/>
        </w:rPr>
        <w:t>5.43</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30"/>
    </w:p>
    <w:p w14:paraId="49F70045" w14:textId="77777777" w:rsidR="008F4D94" w:rsidRPr="00432071" w:rsidRDefault="008F4D94" w:rsidP="008F4D94">
      <w:pPr>
        <w:rPr>
          <w:lang w:val="en-US" w:eastAsia="zh-CN"/>
        </w:rPr>
      </w:pPr>
      <w:r>
        <w:rPr>
          <w:lang w:val="en-US" w:eastAsia="zh-CN"/>
        </w:rPr>
        <w:t xml:space="preserve">Already completed in </w:t>
      </w:r>
      <w:r w:rsidRPr="00432071">
        <w:rPr>
          <w:lang w:val="en-US" w:eastAsia="zh-CN"/>
        </w:rPr>
        <w:t>R4-2414365</w:t>
      </w:r>
      <w:r>
        <w:rPr>
          <w:lang w:val="en-US" w:eastAsia="zh-CN"/>
        </w:rPr>
        <w:t xml:space="preserve"> of RAN4#112.</w:t>
      </w:r>
    </w:p>
    <w:p w14:paraId="23D22F1C" w14:textId="77777777" w:rsidR="008F4D94" w:rsidRPr="005D2633" w:rsidRDefault="008F4D94" w:rsidP="008F4D94">
      <w:pPr>
        <w:pStyle w:val="Heading3"/>
        <w:rPr>
          <w:rFonts w:cs="Arial"/>
          <w:szCs w:val="28"/>
          <w:lang w:val="en-US" w:eastAsia="zh-CN"/>
        </w:rPr>
      </w:pPr>
      <w:bookmarkStart w:id="531" w:name="_Toc183508052"/>
      <w:r>
        <w:rPr>
          <w:rFonts w:cs="Arial"/>
          <w:szCs w:val="28"/>
          <w:lang w:val="en-US" w:eastAsia="zh-CN"/>
        </w:rPr>
        <w:t>5.43</w:t>
      </w:r>
      <w:r w:rsidRPr="005D2633">
        <w:rPr>
          <w:rFonts w:cs="Arial"/>
          <w:szCs w:val="28"/>
          <w:lang w:val="en-US" w:eastAsia="zh-CN"/>
        </w:rPr>
        <w:t>.2</w:t>
      </w:r>
      <w:r w:rsidRPr="005D2633">
        <w:rPr>
          <w:rFonts w:cs="Arial"/>
          <w:szCs w:val="28"/>
          <w:lang w:val="en-US" w:eastAsia="zh-CN"/>
        </w:rPr>
        <w:tab/>
        <w:t>Specific for 2 bands UL CA</w:t>
      </w:r>
      <w:bookmarkEnd w:id="531"/>
    </w:p>
    <w:p w14:paraId="5166090E" w14:textId="77777777" w:rsidR="008F4D94" w:rsidRPr="00140BB6" w:rsidRDefault="008F4D94" w:rsidP="008F4D94">
      <w:pPr>
        <w:pStyle w:val="Heading4"/>
      </w:pPr>
      <w:bookmarkStart w:id="532" w:name="_Toc183508053"/>
      <w:r>
        <w:t>5.43</w:t>
      </w:r>
      <w:r w:rsidRPr="00140BB6">
        <w:t>.2.1</w:t>
      </w:r>
      <w:r w:rsidRPr="00140BB6">
        <w:tab/>
        <w:t>UE co-existence studies</w:t>
      </w:r>
      <w:bookmarkEnd w:id="532"/>
    </w:p>
    <w:p w14:paraId="52764DA7" w14:textId="77777777" w:rsidR="008F4D94" w:rsidRPr="00242348" w:rsidRDefault="008F4D94" w:rsidP="008F4D94">
      <w:pPr>
        <w:pStyle w:val="Heading5"/>
        <w:rPr>
          <w:snapToGrid w:val="0"/>
        </w:rPr>
      </w:pPr>
      <w:bookmarkStart w:id="533" w:name="_Toc183508054"/>
      <w:r>
        <w:rPr>
          <w:rFonts w:hint="eastAsia"/>
          <w:snapToGrid w:val="0"/>
        </w:rPr>
        <w:t>5.43</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33"/>
    </w:p>
    <w:p w14:paraId="1F8DEB44" w14:textId="77777777" w:rsidR="008F4D94" w:rsidRPr="00432071" w:rsidRDefault="008F4D94" w:rsidP="008F4D94">
      <w:pPr>
        <w:rPr>
          <w:lang w:val="en-US" w:eastAsia="zh-CN"/>
        </w:rPr>
      </w:pPr>
      <w:r>
        <w:rPr>
          <w:lang w:val="en-US" w:eastAsia="zh-CN"/>
        </w:rPr>
        <w:t xml:space="preserve">Already completed in </w:t>
      </w:r>
      <w:r w:rsidRPr="00432071">
        <w:rPr>
          <w:lang w:val="en-US" w:eastAsia="zh-CN"/>
        </w:rPr>
        <w:t>R4-2414365</w:t>
      </w:r>
      <w:r>
        <w:rPr>
          <w:lang w:val="en-US" w:eastAsia="zh-CN"/>
        </w:rPr>
        <w:t xml:space="preserve"> of RAN4#112.</w:t>
      </w:r>
    </w:p>
    <w:p w14:paraId="5E57AA0E" w14:textId="77777777" w:rsidR="00457D0F" w:rsidRPr="00242348" w:rsidRDefault="00457D0F" w:rsidP="00457D0F">
      <w:pPr>
        <w:pStyle w:val="Heading5"/>
        <w:rPr>
          <w:snapToGrid w:val="0"/>
        </w:rPr>
      </w:pPr>
      <w:bookmarkStart w:id="534" w:name="_Toc183508055"/>
      <w:r>
        <w:rPr>
          <w:rFonts w:hint="eastAsia"/>
          <w:snapToGrid w:val="0"/>
        </w:rPr>
        <w:t>5.43</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34"/>
    </w:p>
    <w:p w14:paraId="6423CE19" w14:textId="77777777" w:rsidR="00457D0F" w:rsidRPr="00140BB6" w:rsidRDefault="00457D0F" w:rsidP="00457D0F">
      <w:r w:rsidRPr="00140BB6">
        <w:t xml:space="preserve">Table </w:t>
      </w:r>
      <w:r>
        <w:t>5.43</w:t>
      </w:r>
      <w:r w:rsidRPr="00140BB6">
        <w:t>.2.</w:t>
      </w:r>
      <w:r>
        <w:t>1</w:t>
      </w:r>
      <w:r w:rsidRPr="00140BB6">
        <w:t xml:space="preserve">.2-1 provides the two UL band with one band, along with 2CC intra-band uplink CA triple beat products into band </w:t>
      </w:r>
      <w:r>
        <w:t>n41</w:t>
      </w:r>
      <w:r w:rsidRPr="00140BB6">
        <w:t xml:space="preserve"> interference analysis for CA_</w:t>
      </w:r>
      <w:r>
        <w:t>n1</w:t>
      </w:r>
      <w:r w:rsidRPr="00140BB6">
        <w:t>A-n</w:t>
      </w:r>
      <w:r>
        <w:t>78C</w:t>
      </w:r>
      <w:r w:rsidRPr="00140BB6">
        <w:t xml:space="preserve"> with n</w:t>
      </w:r>
      <w:r>
        <w:t>1A</w:t>
      </w:r>
      <w:r w:rsidRPr="00140BB6">
        <w:t>/</w:t>
      </w:r>
      <w:r>
        <w:t>78C</w:t>
      </w:r>
      <w:r w:rsidRPr="00140BB6">
        <w:t xml:space="preserve"> transmitting with a </w:t>
      </w:r>
      <w:r>
        <w:t xml:space="preserve">200 </w:t>
      </w:r>
      <w:r w:rsidRPr="00140BB6">
        <w:t>MHz maximum instantaneous bandwidth.</w:t>
      </w:r>
    </w:p>
    <w:p w14:paraId="4CA68E51" w14:textId="77777777" w:rsidR="00457D0F" w:rsidRPr="00140BB6" w:rsidRDefault="00457D0F" w:rsidP="00457D0F">
      <w:pPr>
        <w:pStyle w:val="TH"/>
      </w:pPr>
      <w:r w:rsidRPr="00140BB6">
        <w:t xml:space="preserve">Table </w:t>
      </w:r>
      <w:r>
        <w:t>5.43</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779650FA"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E8F38" w14:textId="77777777" w:rsidR="00457D0F" w:rsidRDefault="00457D0F" w:rsidP="00457D0F">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FB9305C" w14:textId="726A61E2"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E810B2B"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07FC5295"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CAD7749"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05C61E17" w14:textId="2F24E66D"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1C7D016B" w14:textId="223C689B"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02AC2E08"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226E9950"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015FEA90"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F8D14D"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582797F" w14:textId="77777777" w:rsidR="00457D0F" w:rsidRDefault="00457D0F" w:rsidP="00457D0F">
            <w:pPr>
              <w:jc w:val="center"/>
              <w:rPr>
                <w:color w:val="000000"/>
                <w:sz w:val="18"/>
                <w:szCs w:val="18"/>
              </w:rPr>
            </w:pPr>
            <w:r>
              <w:rPr>
                <w:color w:val="000000"/>
                <w:sz w:val="18"/>
                <w:szCs w:val="18"/>
              </w:rPr>
              <w:t>1920-1980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97BE729" w14:textId="77777777" w:rsidR="00457D0F" w:rsidRDefault="00457D0F" w:rsidP="00457D0F">
            <w:pPr>
              <w:jc w:val="center"/>
              <w:rPr>
                <w:color w:val="000000"/>
                <w:sz w:val="18"/>
                <w:szCs w:val="18"/>
              </w:rPr>
            </w:pPr>
            <w:r>
              <w:rPr>
                <w:color w:val="000000"/>
                <w:sz w:val="18"/>
                <w:szCs w:val="18"/>
              </w:rPr>
              <w:t>3300-3800</w:t>
            </w:r>
          </w:p>
        </w:tc>
      </w:tr>
      <w:tr w:rsidR="00457D0F" w14:paraId="310F914C"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7B6418C" w14:textId="0285D94E" w:rsidR="00457D0F" w:rsidRPr="009A3576"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(n41)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5FD6A49" w14:textId="77777777" w:rsidR="00457D0F" w:rsidRDefault="00457D0F" w:rsidP="00457D0F">
            <w:pPr>
              <w:jc w:val="center"/>
              <w:rPr>
                <w:color w:val="000000"/>
                <w:sz w:val="18"/>
                <w:szCs w:val="18"/>
              </w:rPr>
            </w:pPr>
            <w:r>
              <w:rPr>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65E329F7"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56CDD274"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r>
      <w:tr w:rsidR="00457D0F" w14:paraId="4BD76514"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3D45CC54"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39BC8370"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100B4020"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1AA7B656"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2F0AC940"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Maximum</w:t>
            </w:r>
          </w:p>
        </w:tc>
      </w:tr>
      <w:tr w:rsidR="00457D0F" w14:paraId="3681D889"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214D9F63" w14:textId="77777777" w:rsidR="00457D0F" w:rsidRDefault="00457D0F" w:rsidP="00457D0F">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39E85AC1" w14:textId="77777777" w:rsidR="00457D0F" w:rsidRDefault="00457D0F" w:rsidP="00457D0F">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21EE6406" w14:textId="77777777" w:rsidR="00457D0F" w:rsidRDefault="00457D0F" w:rsidP="00457D0F">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17FFFB6" w14:textId="77777777" w:rsidR="00457D0F" w:rsidRDefault="00457D0F" w:rsidP="00457D0F">
            <w:pPr>
              <w:jc w:val="center"/>
              <w:rPr>
                <w:color w:val="000000"/>
                <w:sz w:val="18"/>
                <w:szCs w:val="18"/>
              </w:rPr>
            </w:pPr>
            <w:r>
              <w:rPr>
                <w:color w:val="000000"/>
                <w:sz w:val="18"/>
                <w:szCs w:val="18"/>
              </w:rPr>
              <w:t>0 -200</w:t>
            </w:r>
          </w:p>
        </w:tc>
      </w:tr>
      <w:tr w:rsidR="00457D0F" w14:paraId="69874EA7"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E5CDD6E"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3BA7A0C0"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28CEACC9"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BC755FE"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493AA2E0"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6226F218"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6E1505C"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CD49E49" w14:textId="77777777" w:rsidR="00457D0F" w:rsidRDefault="00457D0F" w:rsidP="00457D0F">
            <w:pPr>
              <w:jc w:val="center"/>
              <w:rPr>
                <w:color w:val="000000"/>
                <w:sz w:val="18"/>
                <w:szCs w:val="18"/>
              </w:rPr>
            </w:pPr>
            <w:r>
              <w:rPr>
                <w:color w:val="000000"/>
                <w:sz w:val="18"/>
                <w:szCs w:val="18"/>
              </w:rPr>
              <w:t>1720-1920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3C90739" w14:textId="77777777" w:rsidR="00457D0F" w:rsidRDefault="00457D0F" w:rsidP="00457D0F">
            <w:pPr>
              <w:jc w:val="center"/>
              <w:rPr>
                <w:color w:val="000000"/>
                <w:sz w:val="18"/>
                <w:szCs w:val="18"/>
              </w:rPr>
            </w:pPr>
            <w:r>
              <w:rPr>
                <w:color w:val="000000"/>
                <w:sz w:val="18"/>
                <w:szCs w:val="18"/>
              </w:rPr>
              <w:t>1980-2180</w:t>
            </w:r>
          </w:p>
        </w:tc>
      </w:tr>
      <w:tr w:rsidR="00457D0F" w14:paraId="1C9BF03B"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B225B23"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400F0E14" w14:textId="77777777" w:rsidR="00457D0F" w:rsidRDefault="00457D0F" w:rsidP="00457D0F">
            <w:pPr>
              <w:rPr>
                <w:i/>
                <w:iCs/>
                <w:color w:val="FF0000"/>
              </w:rPr>
            </w:pPr>
            <w:r>
              <w:rPr>
                <w:i/>
                <w:iCs/>
                <w:color w:val="FF0000"/>
              </w:rPr>
              <w:t>There is no overlap</w:t>
            </w:r>
          </w:p>
        </w:tc>
      </w:tr>
      <w:tr w:rsidR="00457D0F" w14:paraId="4E0F6C6F"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55BCE8B" w14:textId="63EE3464" w:rsidR="00457D0F" w:rsidRDefault="00457D0F" w:rsidP="00457D0F">
            <w:pPr>
              <w:rPr>
                <w:rFonts w:ascii="Arial" w:hAnsi="Arial" w:cs="Arial"/>
                <w:color w:val="000000"/>
                <w:sz w:val="18"/>
                <w:szCs w:val="18"/>
              </w:rPr>
            </w:pPr>
            <w:r>
              <w:rPr>
                <w:rFonts w:ascii="Arial" w:hAnsi="Arial" w:cs="Arial"/>
                <w:color w:val="000000"/>
                <w:sz w:val="18"/>
                <w:szCs w:val="18"/>
              </w:rPr>
              <w:t>Note 1:</w:t>
            </w:r>
            <w:r w:rsidRPr="00EF7518">
              <w:rPr>
                <w:rFonts w:ascii="Arial" w:hAnsi="Arial" w:cs="Arial"/>
                <w:color w:val="000000"/>
                <w:sz w:val="18"/>
                <w:szCs w:val="18"/>
              </w:rPr>
              <w:t xml:space="preserve"> 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40BFB22B" w14:textId="77777777" w:rsidR="00457D0F" w:rsidRDefault="00457D0F" w:rsidP="00EF7518"/>
    <w:p w14:paraId="1522FF47" w14:textId="77777777" w:rsidR="00457D0F" w:rsidRPr="00457D0F" w:rsidRDefault="00457D0F" w:rsidP="00EF7518">
      <w:r w:rsidRPr="00432071">
        <w:t xml:space="preserve">Table </w:t>
      </w:r>
      <w:r>
        <w:t>5.43</w:t>
      </w:r>
      <w:r w:rsidRPr="00432071">
        <w:t>.2.1.2-</w:t>
      </w:r>
      <w:r>
        <w:t>2</w:t>
      </w:r>
      <w:r w:rsidRPr="00432071">
        <w:t xml:space="preserve"> provides the two UL band with one band, along with 2CC intra-band uplink CA triple beat products into band n1 interference analysis for CA_n</w:t>
      </w:r>
      <w:r>
        <w:t>4</w:t>
      </w:r>
      <w:r w:rsidRPr="00432071">
        <w:t>1A-n78C with n</w:t>
      </w:r>
      <w:r>
        <w:t>41</w:t>
      </w:r>
      <w:r w:rsidRPr="00432071">
        <w:t>A/78C transmitting with a 200 MHz maximum instantaneous bandwidth</w:t>
      </w:r>
    </w:p>
    <w:p w14:paraId="7AA81098" w14:textId="77777777" w:rsidR="00457D0F" w:rsidRPr="00140BB6" w:rsidRDefault="00457D0F" w:rsidP="00457D0F">
      <w:pPr>
        <w:pStyle w:val="TH"/>
      </w:pPr>
      <w:r w:rsidRPr="00140BB6">
        <w:t xml:space="preserve">Table </w:t>
      </w:r>
      <w:r>
        <w:t>5.43</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738417FD"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19434" w14:textId="77777777" w:rsidR="00457D0F" w:rsidRDefault="00457D0F" w:rsidP="00457D0F">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7EF4178" w14:textId="445CBCDE"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0AF635F"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2BD60BF8"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D993501"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69933703" w14:textId="3A82D3FF"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4FB24B26" w14:textId="04F21057"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05F9E193"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5E4F860A"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186491A0"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D95F6DE"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(n41,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D2C9152" w14:textId="77777777" w:rsidR="00457D0F" w:rsidRDefault="00457D0F" w:rsidP="00457D0F">
            <w:pPr>
              <w:jc w:val="center"/>
              <w:rPr>
                <w:color w:val="000000"/>
                <w:sz w:val="18"/>
                <w:szCs w:val="18"/>
              </w:rPr>
            </w:pPr>
            <w:r>
              <w:rPr>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1CFB522" w14:textId="77777777" w:rsidR="00457D0F" w:rsidRDefault="00457D0F" w:rsidP="00457D0F">
            <w:pPr>
              <w:jc w:val="center"/>
              <w:rPr>
                <w:color w:val="000000"/>
                <w:sz w:val="18"/>
                <w:szCs w:val="18"/>
              </w:rPr>
            </w:pPr>
            <w:r>
              <w:rPr>
                <w:color w:val="000000"/>
                <w:sz w:val="18"/>
                <w:szCs w:val="18"/>
              </w:rPr>
              <w:t>3300-3800</w:t>
            </w:r>
          </w:p>
        </w:tc>
      </w:tr>
      <w:tr w:rsidR="00457D0F" w14:paraId="640AF8FE"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5336A69" w14:textId="556991BA" w:rsidR="00457D0F" w:rsidRPr="009A3576"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0863356" w14:textId="77777777" w:rsidR="00457D0F" w:rsidRDefault="00457D0F" w:rsidP="00457D0F">
            <w:pPr>
              <w:jc w:val="center"/>
              <w:rPr>
                <w:color w:val="000000"/>
                <w:sz w:val="18"/>
                <w:szCs w:val="18"/>
              </w:rPr>
            </w:pPr>
            <w:r>
              <w:rPr>
                <w:color w:val="000000"/>
                <w:sz w:val="18"/>
                <w:szCs w:val="18"/>
              </w:rPr>
              <w:t>2110-2170</w:t>
            </w:r>
          </w:p>
        </w:tc>
        <w:tc>
          <w:tcPr>
            <w:tcW w:w="1300" w:type="dxa"/>
            <w:tcBorders>
              <w:top w:val="nil"/>
              <w:left w:val="nil"/>
              <w:bottom w:val="single" w:sz="4" w:space="0" w:color="auto"/>
              <w:right w:val="single" w:sz="4" w:space="0" w:color="auto"/>
            </w:tcBorders>
            <w:shd w:val="clear" w:color="auto" w:fill="auto"/>
            <w:vAlign w:val="center"/>
            <w:hideMark/>
          </w:tcPr>
          <w:p w14:paraId="376C2104"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4A3B67D3"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r>
      <w:tr w:rsidR="00457D0F" w14:paraId="5E730BE1"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13FF2555"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3E47E76D"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67860741"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1BD12D78"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2CA1ACD"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Maximum</w:t>
            </w:r>
          </w:p>
        </w:tc>
      </w:tr>
      <w:tr w:rsidR="00457D0F" w14:paraId="7046EC65"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7E9B95AB" w14:textId="77777777" w:rsidR="00457D0F" w:rsidRDefault="00457D0F" w:rsidP="00457D0F">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31C9C6A5" w14:textId="77777777" w:rsidR="00457D0F" w:rsidRDefault="00457D0F" w:rsidP="00457D0F">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24D675CB" w14:textId="77777777" w:rsidR="00457D0F" w:rsidRDefault="00457D0F" w:rsidP="00457D0F">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271BC05" w14:textId="77777777" w:rsidR="00457D0F" w:rsidRDefault="00457D0F" w:rsidP="00457D0F">
            <w:pPr>
              <w:jc w:val="center"/>
              <w:rPr>
                <w:color w:val="000000"/>
                <w:sz w:val="18"/>
                <w:szCs w:val="18"/>
              </w:rPr>
            </w:pPr>
            <w:r>
              <w:rPr>
                <w:color w:val="000000"/>
                <w:sz w:val="18"/>
                <w:szCs w:val="18"/>
              </w:rPr>
              <w:t>0 -200</w:t>
            </w:r>
          </w:p>
        </w:tc>
      </w:tr>
      <w:tr w:rsidR="00457D0F" w14:paraId="3637D3D5"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BE7E410"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3A251FF1"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3D472A35"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6E2AFBEF"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020FE103"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01A4C006"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6C65E83"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32480AF" w14:textId="77777777" w:rsidR="00457D0F" w:rsidRDefault="00457D0F" w:rsidP="00457D0F">
            <w:pPr>
              <w:jc w:val="center"/>
              <w:rPr>
                <w:color w:val="000000"/>
                <w:sz w:val="18"/>
                <w:szCs w:val="18"/>
              </w:rPr>
            </w:pPr>
            <w:r>
              <w:rPr>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A69A326" w14:textId="77777777" w:rsidR="00457D0F" w:rsidRDefault="00457D0F" w:rsidP="00457D0F">
            <w:pPr>
              <w:jc w:val="center"/>
              <w:rPr>
                <w:color w:val="000000"/>
                <w:sz w:val="18"/>
                <w:szCs w:val="18"/>
              </w:rPr>
            </w:pPr>
            <w:r>
              <w:rPr>
                <w:color w:val="000000"/>
                <w:sz w:val="18"/>
                <w:szCs w:val="18"/>
              </w:rPr>
              <w:t>2690-2890</w:t>
            </w:r>
          </w:p>
        </w:tc>
      </w:tr>
      <w:tr w:rsidR="00457D0F" w14:paraId="4D06053A"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8676A24"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225FB741" w14:textId="77777777" w:rsidR="00457D0F" w:rsidRDefault="00457D0F" w:rsidP="00457D0F">
            <w:pPr>
              <w:rPr>
                <w:i/>
                <w:iCs/>
                <w:color w:val="FF0000"/>
              </w:rPr>
            </w:pPr>
            <w:r>
              <w:rPr>
                <w:i/>
                <w:iCs/>
                <w:color w:val="FF0000"/>
              </w:rPr>
              <w:t>There is no overlap</w:t>
            </w:r>
          </w:p>
        </w:tc>
      </w:tr>
      <w:tr w:rsidR="00457D0F" w14:paraId="4C38AC36"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B0364A3" w14:textId="4E086848" w:rsidR="00457D0F" w:rsidRDefault="00457D0F" w:rsidP="00457D0F">
            <w:pPr>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31A2C09E" w14:textId="77777777" w:rsidR="008F4D94" w:rsidRPr="00AB69C8" w:rsidRDefault="008F4D94" w:rsidP="008F4D94">
      <w:pPr>
        <w:pStyle w:val="Heading4"/>
      </w:pPr>
      <w:bookmarkStart w:id="535" w:name="_Toc183508056"/>
      <w:r>
        <w:t>5.43</w:t>
      </w:r>
      <w:r w:rsidRPr="00AB69C8">
        <w:t>.2.</w:t>
      </w:r>
      <w:r>
        <w:t>2</w:t>
      </w:r>
      <w:r w:rsidRPr="00AB69C8">
        <w:tab/>
        <w:t>REFSENS requirements</w:t>
      </w:r>
      <w:bookmarkEnd w:id="535"/>
    </w:p>
    <w:p w14:paraId="4BC446CA" w14:textId="77777777" w:rsidR="008F4D94" w:rsidRPr="00FA0753" w:rsidRDefault="008F4D94" w:rsidP="008F4D94">
      <w:pPr>
        <w:rPr>
          <w:bCs/>
          <w:color w:val="0070C0"/>
        </w:rPr>
      </w:pPr>
      <w:r w:rsidRPr="00FA0753">
        <w:rPr>
          <w:bCs/>
          <w:lang w:val="en-US"/>
        </w:rPr>
        <w:t>No additional Refsens requirements needed</w:t>
      </w:r>
      <w:r>
        <w:rPr>
          <w:bCs/>
          <w:lang w:val="en-US"/>
        </w:rPr>
        <w:t>.</w:t>
      </w:r>
    </w:p>
    <w:p w14:paraId="43DC819C" w14:textId="77777777" w:rsidR="008F4D94" w:rsidRDefault="008F4D94" w:rsidP="008F4D94">
      <w:pPr>
        <w:rPr>
          <w:color w:val="0070C0"/>
        </w:rPr>
      </w:pPr>
    </w:p>
    <w:p w14:paraId="7D65096C" w14:textId="77777777" w:rsidR="008F4D94" w:rsidRDefault="008F4D94" w:rsidP="008F4D94">
      <w:pPr>
        <w:pStyle w:val="Heading2"/>
      </w:pPr>
      <w:bookmarkStart w:id="536" w:name="_Toc183508057"/>
      <w:r>
        <w:t>5.44</w:t>
      </w:r>
      <w:r>
        <w:tab/>
        <w:t>CA_n1-n71-n78</w:t>
      </w:r>
      <w:bookmarkEnd w:id="536"/>
    </w:p>
    <w:p w14:paraId="28276694" w14:textId="77777777" w:rsidR="008F4D94" w:rsidRDefault="008F4D94" w:rsidP="008F4D94">
      <w:pPr>
        <w:pStyle w:val="Heading3"/>
        <w:rPr>
          <w:rFonts w:cs="Arial"/>
          <w:szCs w:val="28"/>
          <w:lang w:val="en-US" w:eastAsia="zh-CN"/>
        </w:rPr>
      </w:pPr>
      <w:bookmarkStart w:id="537" w:name="_Toc183508058"/>
      <w:r>
        <w:t>5.44.1</w:t>
      </w:r>
      <w:r>
        <w:tab/>
      </w:r>
      <w:r>
        <w:rPr>
          <w:rFonts w:cs="Arial"/>
          <w:szCs w:val="28"/>
          <w:lang w:val="en-US" w:eastAsia="zh-CN"/>
        </w:rPr>
        <w:t>Common for 1 band UL and 2 bands UL CA</w:t>
      </w:r>
      <w:bookmarkEnd w:id="537"/>
    </w:p>
    <w:p w14:paraId="0A96F670" w14:textId="77777777" w:rsidR="008F4D94" w:rsidRDefault="008F4D94" w:rsidP="008F4D94">
      <w:pPr>
        <w:pStyle w:val="Heading4"/>
      </w:pPr>
      <w:bookmarkStart w:id="538" w:name="_Toc183508059"/>
      <w:r>
        <w:t>5.44.1.1</w:t>
      </w:r>
      <w:r>
        <w:tab/>
      </w:r>
      <w:r>
        <w:rPr>
          <w:rFonts w:cs="Arial"/>
          <w:lang w:eastAsia="zh-CN"/>
        </w:rPr>
        <w:t>Operating bands for CA</w:t>
      </w:r>
      <w:bookmarkEnd w:id="538"/>
    </w:p>
    <w:p w14:paraId="5C78E2C7" w14:textId="77777777" w:rsidR="008F4D94" w:rsidRDefault="008F4D94" w:rsidP="008F4D94">
      <w:pPr>
        <w:pStyle w:val="TH"/>
        <w:rPr>
          <w:lang w:val="en-US"/>
        </w:rPr>
      </w:pPr>
      <w:r>
        <w:rPr>
          <w:rFonts w:cs="Arial"/>
        </w:rPr>
        <w:t xml:space="preserve">Table </w:t>
      </w:r>
      <w:r>
        <w:rPr>
          <w:rFonts w:cs="Arial" w:hint="eastAsia"/>
          <w:lang w:val="en-US" w:eastAsia="zh-CN"/>
        </w:rPr>
        <w:t>5.44</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31F0D421"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A0E00F"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4AC06B4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2E055B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0346106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7D5CA1F2"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F06C81C"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237CE0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71E71C0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4A2B6208" w14:textId="77777777" w:rsidR="008F4D94" w:rsidRDefault="008F4D94" w:rsidP="006A46EC">
            <w:pPr>
              <w:rPr>
                <w:rFonts w:ascii="Arial" w:hAnsi="Arial" w:cs="Arial"/>
                <w:b/>
                <w:bCs/>
                <w:color w:val="000000"/>
                <w:sz w:val="18"/>
                <w:szCs w:val="18"/>
              </w:rPr>
            </w:pPr>
          </w:p>
        </w:tc>
      </w:tr>
      <w:tr w:rsidR="008F4D94" w14:paraId="38707E39"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5BDC755"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C9502F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3BA0681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13C645CD" w14:textId="77777777" w:rsidR="008F4D94" w:rsidRDefault="008F4D94" w:rsidP="006A46EC">
            <w:pPr>
              <w:rPr>
                <w:rFonts w:ascii="Aptos Narrow" w:hAnsi="Aptos Narrow"/>
                <w:color w:val="000000"/>
                <w:sz w:val="22"/>
                <w:szCs w:val="22"/>
              </w:rPr>
            </w:pPr>
          </w:p>
        </w:tc>
      </w:tr>
      <w:tr w:rsidR="008F4D94" w14:paraId="28396740"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EA725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7D6016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6A57D7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46FE63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4426DCC3"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D3AD8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159036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587D7B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60EB76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72901D15"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1F00E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11742F1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313EE7F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555680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1DB8B4FA" w14:textId="77777777" w:rsidR="008F4D94" w:rsidRDefault="008F4D94" w:rsidP="008F4D94">
      <w:pPr>
        <w:pStyle w:val="TH"/>
      </w:pPr>
    </w:p>
    <w:p w14:paraId="5203A885" w14:textId="77777777" w:rsidR="008F4D94" w:rsidRPr="005D2633" w:rsidRDefault="008F4D94" w:rsidP="008F4D94">
      <w:pPr>
        <w:pStyle w:val="Heading4"/>
        <w:rPr>
          <w:rFonts w:cs="Arial"/>
          <w:lang w:eastAsia="zh-CN"/>
        </w:rPr>
      </w:pPr>
      <w:bookmarkStart w:id="539" w:name="_Toc183508060"/>
      <w:r>
        <w:rPr>
          <w:rFonts w:cs="Arial"/>
          <w:lang w:eastAsia="zh-CN"/>
        </w:rPr>
        <w:t>5.44</w:t>
      </w:r>
      <w:r w:rsidRPr="005D2633">
        <w:rPr>
          <w:rFonts w:cs="Arial"/>
          <w:lang w:eastAsia="zh-CN"/>
        </w:rPr>
        <w:t>.1.2</w:t>
      </w:r>
      <w:r w:rsidRPr="005D2633">
        <w:rPr>
          <w:rFonts w:cs="Arial"/>
          <w:lang w:eastAsia="zh-CN"/>
        </w:rPr>
        <w:tab/>
      </w:r>
      <w:r>
        <w:rPr>
          <w:rFonts w:cs="Arial"/>
          <w:lang w:eastAsia="zh-CN"/>
        </w:rPr>
        <w:t>Channel bandwidths per operating band for CA</w:t>
      </w:r>
      <w:bookmarkEnd w:id="539"/>
    </w:p>
    <w:p w14:paraId="7164DE04"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12640A21"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45A62847"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A323E56"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2E561C4"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4E46482"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8F0B3EE"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25339019"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62BD25E" w14:textId="77777777" w:rsidR="008F4D94" w:rsidRDefault="008F4D94" w:rsidP="006A46EC">
            <w:pPr>
              <w:pStyle w:val="TAH"/>
              <w:rPr>
                <w:szCs w:val="18"/>
                <w:lang w:val="en-US" w:eastAsia="zh-CN"/>
              </w:rPr>
            </w:pPr>
            <w:r>
              <w:t>Bandwidth combination set</w:t>
            </w:r>
          </w:p>
        </w:tc>
      </w:tr>
      <w:tr w:rsidR="008F4D94" w14:paraId="1CDC1504"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148E2916"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CA_n1A-n71A-n78A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2CCADB2E" w14:textId="77777777" w:rsidR="008F4D94" w:rsidRPr="00224B2F" w:rsidRDefault="008F4D94" w:rsidP="006A46EC">
            <w:pPr>
              <w:pStyle w:val="TAC"/>
              <w:rPr>
                <w:rFonts w:eastAsia="SimSun" w:cs="Arial"/>
                <w:szCs w:val="18"/>
                <w:lang w:val="en-US" w:eastAsia="zh-CN"/>
              </w:rPr>
            </w:pPr>
            <w:r w:rsidRPr="00224B2F">
              <w:rPr>
                <w:rFonts w:eastAsia="SimSun" w:cs="Arial"/>
                <w:szCs w:val="18"/>
                <w:lang w:val="en-US" w:eastAsia="zh-CN"/>
              </w:rPr>
              <w:t>CA_n1A-n71A</w:t>
            </w:r>
          </w:p>
          <w:p w14:paraId="7D47314C" w14:textId="77777777" w:rsidR="008F4D94" w:rsidRPr="00224B2F" w:rsidRDefault="008F4D94" w:rsidP="006A46EC">
            <w:pPr>
              <w:pStyle w:val="TAC"/>
              <w:rPr>
                <w:rFonts w:eastAsia="SimSun" w:cs="Arial"/>
                <w:szCs w:val="18"/>
                <w:lang w:val="en-US" w:eastAsia="zh-CN"/>
              </w:rPr>
            </w:pPr>
            <w:r w:rsidRPr="00224B2F">
              <w:rPr>
                <w:rFonts w:eastAsia="SimSun" w:cs="Arial"/>
                <w:szCs w:val="18"/>
                <w:lang w:val="en-US" w:eastAsia="zh-CN"/>
              </w:rPr>
              <w:t>CA_n1A-n78A</w:t>
            </w:r>
          </w:p>
          <w:p w14:paraId="2F3B3CA7" w14:textId="77777777" w:rsidR="008F4D94" w:rsidRPr="00B00CBD" w:rsidRDefault="008F4D94" w:rsidP="006A46EC">
            <w:pPr>
              <w:pStyle w:val="TAC"/>
              <w:rPr>
                <w:rFonts w:eastAsia="SimSun" w:cs="Arial"/>
                <w:szCs w:val="18"/>
                <w:lang w:val="en-US" w:eastAsia="zh-CN"/>
              </w:rPr>
            </w:pPr>
            <w:r w:rsidRPr="00224B2F">
              <w:rPr>
                <w:rFonts w:eastAsia="SimSun" w:cs="Arial"/>
                <w:szCs w:val="18"/>
                <w:lang w:val="en-US" w:eastAsia="zh-CN"/>
              </w:rPr>
              <w:t>CA_n71A-n78A</w:t>
            </w:r>
          </w:p>
        </w:tc>
        <w:tc>
          <w:tcPr>
            <w:tcW w:w="709" w:type="dxa"/>
            <w:tcBorders>
              <w:left w:val="single" w:sz="4" w:space="0" w:color="auto"/>
              <w:right w:val="single" w:sz="4" w:space="0" w:color="auto"/>
            </w:tcBorders>
            <w:vAlign w:val="center"/>
          </w:tcPr>
          <w:p w14:paraId="0E9298E1"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28FFAAC9"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left w:val="single" w:sz="4" w:space="0" w:color="auto"/>
              <w:bottom w:val="nil"/>
              <w:right w:val="single" w:sz="4" w:space="0" w:color="auto"/>
            </w:tcBorders>
            <w:shd w:val="clear" w:color="auto" w:fill="auto"/>
            <w:vAlign w:val="center"/>
          </w:tcPr>
          <w:p w14:paraId="73479996"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7D190168"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21F084E"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3B8E679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129AC41" w14:textId="77777777" w:rsidR="008F4D94" w:rsidRPr="00B00CBD"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6C218A0"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2F3771E4" w14:textId="77777777" w:rsidR="008F4D94" w:rsidRPr="00B00CBD" w:rsidRDefault="008F4D94" w:rsidP="006A46EC">
            <w:pPr>
              <w:pStyle w:val="TAC"/>
              <w:rPr>
                <w:rFonts w:cs="Arial"/>
                <w:szCs w:val="18"/>
                <w:lang w:val="en-US" w:eastAsia="zh-CN"/>
              </w:rPr>
            </w:pPr>
          </w:p>
        </w:tc>
      </w:tr>
      <w:tr w:rsidR="008F4D94" w14:paraId="6581A7CB"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4357DADB"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C73E8F0"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25BC0FD0"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3AB7631F"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Style w:val="normaltextrun"/>
                <w:rFonts w:ascii="Arial" w:hAnsi="Arial" w:cs="Arial"/>
                <w:sz w:val="18"/>
                <w:szCs w:val="18"/>
                <w:lang w:val="en-US"/>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27DD2" w14:textId="77777777" w:rsidR="008F4D94" w:rsidRPr="00B00CBD" w:rsidRDefault="008F4D94" w:rsidP="006A46EC">
            <w:pPr>
              <w:pStyle w:val="TAC"/>
              <w:rPr>
                <w:rFonts w:cs="Arial"/>
                <w:szCs w:val="18"/>
                <w:lang w:val="en-US" w:eastAsia="zh-CN"/>
              </w:rPr>
            </w:pPr>
          </w:p>
        </w:tc>
      </w:tr>
      <w:tr w:rsidR="008F4D94" w14:paraId="60779226"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3A0F1407" w14:textId="77777777" w:rsidR="008F4D94" w:rsidRPr="00B00CBD" w:rsidRDefault="008F4D94" w:rsidP="006A46EC">
            <w:pPr>
              <w:pStyle w:val="TAC"/>
              <w:rPr>
                <w:rFonts w:cs="Arial"/>
                <w:szCs w:val="18"/>
                <w:lang w:val="en-US" w:eastAsia="zh-CN"/>
              </w:rPr>
            </w:pPr>
            <w:r>
              <w:rPr>
                <w:rFonts w:eastAsia="SimSun" w:cs="Arial"/>
                <w:szCs w:val="18"/>
                <w:lang w:val="en-US" w:eastAsia="zh-CN"/>
              </w:rPr>
              <w:t>CA_n1A-n71A-n78C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6F801EFE" w14:textId="77777777" w:rsidR="008F4D94" w:rsidRDefault="008F4D94" w:rsidP="006A46EC">
            <w:pPr>
              <w:pStyle w:val="TAC"/>
              <w:rPr>
                <w:rFonts w:cs="Arial"/>
                <w:szCs w:val="18"/>
                <w:lang w:val="en-US" w:eastAsia="zh-CN"/>
              </w:rPr>
            </w:pPr>
            <w:r>
              <w:rPr>
                <w:rFonts w:cs="Arial"/>
                <w:szCs w:val="18"/>
                <w:lang w:val="en-US" w:eastAsia="zh-CN"/>
              </w:rPr>
              <w:t>CA_n78C</w:t>
            </w:r>
          </w:p>
          <w:p w14:paraId="2131D6EF" w14:textId="77777777" w:rsidR="008F4D94" w:rsidRPr="00224B2F" w:rsidRDefault="008F4D94" w:rsidP="006A46EC">
            <w:pPr>
              <w:pStyle w:val="TAC"/>
              <w:rPr>
                <w:rFonts w:cs="Arial"/>
                <w:szCs w:val="18"/>
                <w:lang w:val="en-US" w:eastAsia="zh-CN"/>
              </w:rPr>
            </w:pPr>
            <w:r w:rsidRPr="00224B2F">
              <w:rPr>
                <w:rFonts w:cs="Arial"/>
                <w:szCs w:val="18"/>
                <w:lang w:val="en-US" w:eastAsia="zh-CN"/>
              </w:rPr>
              <w:t>CA_n1A-n71A</w:t>
            </w:r>
          </w:p>
          <w:p w14:paraId="100F4E97" w14:textId="77777777" w:rsidR="008F4D94" w:rsidRPr="00224B2F" w:rsidRDefault="008F4D94" w:rsidP="006A46EC">
            <w:pPr>
              <w:pStyle w:val="TAC"/>
              <w:rPr>
                <w:rFonts w:cs="Arial"/>
                <w:szCs w:val="18"/>
                <w:lang w:val="en-US" w:eastAsia="zh-CN"/>
              </w:rPr>
            </w:pPr>
            <w:r w:rsidRPr="00224B2F">
              <w:rPr>
                <w:rFonts w:cs="Arial"/>
                <w:szCs w:val="18"/>
                <w:lang w:val="en-US" w:eastAsia="zh-CN"/>
              </w:rPr>
              <w:t>CA_n1A-n78A</w:t>
            </w:r>
          </w:p>
          <w:p w14:paraId="3646C070" w14:textId="77777777" w:rsidR="008F4D94" w:rsidRPr="00224B2F" w:rsidRDefault="008F4D94" w:rsidP="006A46EC">
            <w:pPr>
              <w:pStyle w:val="TAC"/>
              <w:rPr>
                <w:rFonts w:cs="Arial"/>
                <w:szCs w:val="18"/>
                <w:lang w:val="en-US" w:eastAsia="zh-CN"/>
              </w:rPr>
            </w:pPr>
            <w:r w:rsidRPr="00224B2F">
              <w:rPr>
                <w:rFonts w:cs="Arial"/>
                <w:szCs w:val="18"/>
                <w:lang w:val="en-US" w:eastAsia="zh-CN"/>
              </w:rPr>
              <w:t>CA_n1A-n78C</w:t>
            </w:r>
          </w:p>
          <w:p w14:paraId="53514A66" w14:textId="77777777" w:rsidR="008F4D94" w:rsidRPr="00224B2F" w:rsidRDefault="008F4D94" w:rsidP="006A46EC">
            <w:pPr>
              <w:pStyle w:val="TAC"/>
              <w:rPr>
                <w:rFonts w:cs="Arial"/>
                <w:szCs w:val="18"/>
                <w:lang w:val="en-US" w:eastAsia="zh-CN"/>
              </w:rPr>
            </w:pPr>
            <w:r w:rsidRPr="00224B2F">
              <w:rPr>
                <w:rFonts w:cs="Arial"/>
                <w:szCs w:val="18"/>
                <w:lang w:val="en-US" w:eastAsia="zh-CN"/>
              </w:rPr>
              <w:t>CA_n71A-n78A</w:t>
            </w:r>
          </w:p>
          <w:p w14:paraId="70A0105B" w14:textId="77777777" w:rsidR="008F4D94" w:rsidRPr="00B00CBD" w:rsidRDefault="008F4D94" w:rsidP="006A46EC">
            <w:pPr>
              <w:pStyle w:val="TAC"/>
              <w:rPr>
                <w:rFonts w:cs="Arial"/>
                <w:szCs w:val="18"/>
                <w:lang w:val="en-US" w:eastAsia="zh-CN"/>
              </w:rPr>
            </w:pPr>
            <w:r w:rsidRPr="00224B2F">
              <w:rPr>
                <w:rFonts w:cs="Arial"/>
                <w:szCs w:val="18"/>
                <w:lang w:val="en-US" w:eastAsia="zh-CN"/>
              </w:rPr>
              <w:t>CA_n71A-n78C</w:t>
            </w:r>
          </w:p>
        </w:tc>
        <w:tc>
          <w:tcPr>
            <w:tcW w:w="709" w:type="dxa"/>
            <w:tcBorders>
              <w:top w:val="single" w:sz="4" w:space="0" w:color="auto"/>
              <w:left w:val="single" w:sz="4" w:space="0" w:color="auto"/>
              <w:right w:val="single" w:sz="4" w:space="0" w:color="auto"/>
            </w:tcBorders>
            <w:vAlign w:val="center"/>
          </w:tcPr>
          <w:p w14:paraId="47A06314" w14:textId="77777777" w:rsidR="008F4D94"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6F05BF05"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E0AF7"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0A1943D0"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662EB5A3"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8FB1565"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3707BBD"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4D47D667"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57F917F7" w14:textId="77777777" w:rsidR="008F4D94" w:rsidRPr="00B00CBD" w:rsidRDefault="008F4D94" w:rsidP="006A46EC">
            <w:pPr>
              <w:pStyle w:val="TAC"/>
              <w:rPr>
                <w:rFonts w:cs="Arial"/>
                <w:szCs w:val="18"/>
                <w:lang w:val="en-US" w:eastAsia="zh-CN"/>
              </w:rPr>
            </w:pPr>
          </w:p>
        </w:tc>
      </w:tr>
      <w:tr w:rsidR="008F4D94" w14:paraId="0042C5AD"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064B375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E95CD1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3EA64DE"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722C6D3D"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7C023" w14:textId="77777777" w:rsidR="008F4D94" w:rsidRPr="00B00CBD" w:rsidRDefault="008F4D94" w:rsidP="006A46EC">
            <w:pPr>
              <w:pStyle w:val="TAC"/>
              <w:rPr>
                <w:rFonts w:cs="Arial"/>
                <w:szCs w:val="18"/>
                <w:lang w:val="en-US" w:eastAsia="zh-CN"/>
              </w:rPr>
            </w:pPr>
          </w:p>
        </w:tc>
      </w:tr>
    </w:tbl>
    <w:p w14:paraId="1CA631DA" w14:textId="77777777" w:rsidR="008F4D94" w:rsidRDefault="008F4D94" w:rsidP="008F4D94">
      <w:pPr>
        <w:pStyle w:val="Heading4"/>
        <w:rPr>
          <w:rFonts w:cs="Arial"/>
          <w:szCs w:val="22"/>
          <w:lang w:val="en-US" w:eastAsia="zh-CN"/>
        </w:rPr>
      </w:pPr>
      <w:bookmarkStart w:id="540" w:name="_Toc183508061"/>
      <w:r>
        <w:rPr>
          <w:rFonts w:cs="Arial"/>
          <w:lang w:eastAsia="zh-CN"/>
        </w:rPr>
        <w:t>5.44</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40"/>
    </w:p>
    <w:p w14:paraId="2ED32DEC"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-n71</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CA_n1-n78-n105 given in the tables below.</w:t>
      </w:r>
    </w:p>
    <w:p w14:paraId="769581A9" w14:textId="77777777" w:rsidR="008F4D94" w:rsidRDefault="008F4D94" w:rsidP="008F4D94">
      <w:pPr>
        <w:pStyle w:val="TH"/>
      </w:pPr>
      <w:r>
        <w:t xml:space="preserve">Table </w:t>
      </w:r>
      <w:r>
        <w:rPr>
          <w:rFonts w:hint="eastAsia"/>
          <w:lang w:val="en-US" w:eastAsia="zh-CN"/>
        </w:rPr>
        <w:t>5.44</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7CE56DFD"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9C22CF"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60F0472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FC6EF1A"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08B97B2C"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4EB70EF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4741DBDF"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DCFA7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CA_n1-n71-n78</w:t>
            </w:r>
          </w:p>
        </w:tc>
        <w:tc>
          <w:tcPr>
            <w:tcW w:w="1940" w:type="dxa"/>
            <w:tcBorders>
              <w:top w:val="nil"/>
              <w:left w:val="nil"/>
              <w:bottom w:val="single" w:sz="4" w:space="0" w:color="auto"/>
              <w:right w:val="single" w:sz="4" w:space="0" w:color="auto"/>
            </w:tcBorders>
            <w:shd w:val="clear" w:color="auto" w:fill="auto"/>
            <w:vAlign w:val="center"/>
            <w:hideMark/>
          </w:tcPr>
          <w:p w14:paraId="525C2776" w14:textId="77777777" w:rsidR="008F4D94" w:rsidRPr="00224B2F" w:rsidRDefault="008F4D94" w:rsidP="006A46EC">
            <w:pPr>
              <w:jc w:val="center"/>
              <w:rPr>
                <w:rFonts w:ascii="Arial" w:hAnsi="Arial" w:cs="Arial"/>
                <w:color w:val="000000"/>
                <w:sz w:val="18"/>
                <w:szCs w:val="18"/>
              </w:rPr>
            </w:pPr>
            <w:r w:rsidRPr="00224B2F">
              <w:rPr>
                <w:rFonts w:ascii="Arial" w:hAnsi="Arial" w:cs="Arial"/>
                <w:color w:val="000000" w:themeColor="text1"/>
                <w:sz w:val="18"/>
                <w:szCs w:val="18"/>
                <w:lang w:val="en-US" w:eastAsia="zh-CN"/>
              </w:rPr>
              <w:t>0.3</w:t>
            </w:r>
          </w:p>
        </w:tc>
        <w:tc>
          <w:tcPr>
            <w:tcW w:w="1820" w:type="dxa"/>
            <w:tcBorders>
              <w:top w:val="nil"/>
              <w:left w:val="nil"/>
              <w:bottom w:val="single" w:sz="4" w:space="0" w:color="auto"/>
              <w:right w:val="single" w:sz="4" w:space="0" w:color="auto"/>
            </w:tcBorders>
            <w:shd w:val="clear" w:color="auto" w:fill="auto"/>
            <w:vAlign w:val="center"/>
            <w:hideMark/>
          </w:tcPr>
          <w:p w14:paraId="3462C64A" w14:textId="77777777" w:rsidR="008F4D94" w:rsidRPr="00224B2F" w:rsidRDefault="008F4D94" w:rsidP="006A46EC">
            <w:pPr>
              <w:jc w:val="center"/>
              <w:rPr>
                <w:rFonts w:ascii="Arial" w:hAnsi="Arial" w:cs="Arial"/>
                <w:color w:val="000000"/>
                <w:sz w:val="18"/>
                <w:szCs w:val="18"/>
              </w:rPr>
            </w:pPr>
            <w:r w:rsidRPr="00224B2F">
              <w:rPr>
                <w:rFonts w:ascii="Arial" w:hAnsi="Arial" w:cs="Arial"/>
                <w:color w:val="000000" w:themeColor="text1"/>
                <w:sz w:val="18"/>
                <w:szCs w:val="18"/>
                <w:lang w:val="en-US" w:eastAsia="zh-CN"/>
              </w:rPr>
              <w:t>0.</w:t>
            </w:r>
            <w:r>
              <w:rPr>
                <w:rFonts w:ascii="Arial" w:hAnsi="Arial" w:cs="Arial"/>
                <w:color w:val="000000" w:themeColor="text1"/>
                <w:sz w:val="18"/>
                <w:szCs w:val="18"/>
                <w:lang w:val="en-US" w:eastAsia="zh-CN"/>
              </w:rPr>
              <w:t>6</w:t>
            </w:r>
          </w:p>
        </w:tc>
        <w:tc>
          <w:tcPr>
            <w:tcW w:w="2080" w:type="dxa"/>
            <w:tcBorders>
              <w:top w:val="nil"/>
              <w:left w:val="nil"/>
              <w:bottom w:val="single" w:sz="4" w:space="0" w:color="auto"/>
              <w:right w:val="single" w:sz="4" w:space="0" w:color="auto"/>
            </w:tcBorders>
            <w:shd w:val="clear" w:color="auto" w:fill="auto"/>
            <w:vAlign w:val="center"/>
            <w:hideMark/>
          </w:tcPr>
          <w:p w14:paraId="4C5DD85A" w14:textId="77777777" w:rsidR="008F4D94" w:rsidRPr="00224B2F" w:rsidRDefault="008F4D94" w:rsidP="006A46EC">
            <w:pPr>
              <w:jc w:val="center"/>
              <w:rPr>
                <w:rFonts w:ascii="Arial" w:hAnsi="Arial" w:cs="Arial"/>
                <w:color w:val="000000"/>
                <w:sz w:val="18"/>
                <w:szCs w:val="18"/>
              </w:rPr>
            </w:pPr>
            <w:r w:rsidRPr="00224B2F">
              <w:rPr>
                <w:rFonts w:ascii="Arial" w:hAnsi="Arial" w:cs="Arial"/>
                <w:color w:val="000000" w:themeColor="text1"/>
                <w:sz w:val="18"/>
                <w:szCs w:val="18"/>
                <w:lang w:val="en-US" w:eastAsia="zh-CN"/>
              </w:rPr>
              <w:t>0.</w:t>
            </w:r>
            <w:r>
              <w:rPr>
                <w:rFonts w:ascii="Arial" w:hAnsi="Arial" w:cs="Arial"/>
                <w:color w:val="000000" w:themeColor="text1"/>
                <w:sz w:val="18"/>
                <w:szCs w:val="18"/>
                <w:lang w:val="en-US" w:eastAsia="zh-CN"/>
              </w:rPr>
              <w:t>8</w:t>
            </w:r>
          </w:p>
        </w:tc>
      </w:tr>
      <w:tr w:rsidR="008F4D94" w14:paraId="50277BFA"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49CD86C"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15CC105F" w14:textId="77777777" w:rsidR="008F4D94" w:rsidRDefault="008F4D94" w:rsidP="008F4D94">
      <w:pPr>
        <w:pStyle w:val="TH"/>
        <w:spacing w:before="120" w:after="120"/>
        <w:rPr>
          <w:lang w:eastAsia="zh-CN"/>
        </w:rPr>
      </w:pPr>
      <w:r>
        <w:t xml:space="preserve">Table </w:t>
      </w:r>
      <w:r>
        <w:rPr>
          <w:lang w:val="en-US" w:eastAsia="zh-CN"/>
        </w:rPr>
        <w:t>5.44.1.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26AA1F1F"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9CCB3A"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A2D4B2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4258B232"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6778A1F4"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19EA089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8795788"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FB8EF1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CA_n1-n71-n78</w:t>
            </w:r>
          </w:p>
        </w:tc>
        <w:tc>
          <w:tcPr>
            <w:tcW w:w="2040" w:type="dxa"/>
            <w:tcBorders>
              <w:top w:val="nil"/>
              <w:left w:val="nil"/>
              <w:bottom w:val="single" w:sz="4" w:space="0" w:color="auto"/>
              <w:right w:val="single" w:sz="4" w:space="0" w:color="auto"/>
            </w:tcBorders>
            <w:shd w:val="clear" w:color="auto" w:fill="auto"/>
            <w:vAlign w:val="center"/>
            <w:hideMark/>
          </w:tcPr>
          <w:p w14:paraId="54BA52A0" w14:textId="77777777" w:rsidR="008F4D94" w:rsidRPr="00224B2F" w:rsidRDefault="008F4D94" w:rsidP="006A46EC">
            <w:pPr>
              <w:jc w:val="center"/>
              <w:rPr>
                <w:rFonts w:ascii="Arial" w:hAnsi="Arial" w:cs="Arial"/>
                <w:color w:val="000000"/>
                <w:sz w:val="18"/>
                <w:szCs w:val="18"/>
              </w:rPr>
            </w:pPr>
            <w:r w:rsidRPr="00224B2F">
              <w:rPr>
                <w:rFonts w:ascii="Arial" w:eastAsia="DengXian" w:hAnsi="Arial" w:cs="Arial"/>
                <w:color w:val="000000" w:themeColor="text1"/>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0B00A037" w14:textId="77777777" w:rsidR="008F4D94" w:rsidRPr="00224B2F" w:rsidRDefault="008F4D94" w:rsidP="006A46EC">
            <w:pPr>
              <w:jc w:val="center"/>
              <w:rPr>
                <w:rFonts w:ascii="Arial" w:hAnsi="Arial" w:cs="Arial"/>
                <w:color w:val="000000"/>
                <w:sz w:val="18"/>
                <w:szCs w:val="18"/>
              </w:rPr>
            </w:pPr>
            <w:r w:rsidRPr="00224B2F">
              <w:rPr>
                <w:rFonts w:ascii="Arial" w:eastAsia="DengXian" w:hAnsi="Arial" w:cs="Arial"/>
                <w:color w:val="000000" w:themeColor="text1"/>
                <w:sz w:val="18"/>
                <w:szCs w:val="18"/>
                <w:lang w:eastAsia="zh-CN"/>
              </w:rPr>
              <w:t>0.</w:t>
            </w:r>
            <w:r>
              <w:rPr>
                <w:rFonts w:ascii="Arial" w:eastAsia="DengXian" w:hAnsi="Arial" w:cs="Arial"/>
                <w:color w:val="000000" w:themeColor="text1"/>
                <w:sz w:val="18"/>
                <w:szCs w:val="18"/>
                <w:lang w:eastAsia="zh-CN"/>
              </w:rPr>
              <w:t>2</w:t>
            </w:r>
          </w:p>
        </w:tc>
        <w:tc>
          <w:tcPr>
            <w:tcW w:w="2100" w:type="dxa"/>
            <w:tcBorders>
              <w:top w:val="nil"/>
              <w:left w:val="nil"/>
              <w:bottom w:val="single" w:sz="4" w:space="0" w:color="auto"/>
              <w:right w:val="single" w:sz="4" w:space="0" w:color="auto"/>
            </w:tcBorders>
            <w:shd w:val="clear" w:color="auto" w:fill="auto"/>
            <w:vAlign w:val="center"/>
            <w:hideMark/>
          </w:tcPr>
          <w:p w14:paraId="320F1A86" w14:textId="77777777" w:rsidR="008F4D94" w:rsidRPr="00224B2F" w:rsidRDefault="008F4D94" w:rsidP="006A46EC">
            <w:pPr>
              <w:jc w:val="center"/>
              <w:rPr>
                <w:rFonts w:ascii="Arial" w:hAnsi="Arial" w:cs="Arial"/>
                <w:color w:val="000000"/>
                <w:sz w:val="18"/>
                <w:szCs w:val="18"/>
              </w:rPr>
            </w:pPr>
            <w:r w:rsidRPr="00224B2F">
              <w:rPr>
                <w:rFonts w:ascii="Arial" w:eastAsia="DengXian" w:hAnsi="Arial" w:cs="Arial"/>
                <w:color w:val="000000" w:themeColor="text1"/>
                <w:sz w:val="18"/>
                <w:szCs w:val="18"/>
                <w:lang w:eastAsia="zh-CN"/>
              </w:rPr>
              <w:t>0.</w:t>
            </w:r>
            <w:r>
              <w:rPr>
                <w:rFonts w:ascii="Arial" w:eastAsia="DengXian" w:hAnsi="Arial" w:cs="Arial"/>
                <w:color w:val="000000" w:themeColor="text1"/>
                <w:sz w:val="18"/>
                <w:szCs w:val="18"/>
                <w:lang w:eastAsia="zh-CN"/>
              </w:rPr>
              <w:t>5</w:t>
            </w:r>
          </w:p>
        </w:tc>
      </w:tr>
      <w:tr w:rsidR="008F4D94" w14:paraId="049CE36D"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1FAF82"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11CD6DDE" w14:textId="77777777" w:rsidR="008F4D94" w:rsidRPr="005D2633" w:rsidRDefault="008F4D94" w:rsidP="008F4D94">
      <w:pPr>
        <w:pStyle w:val="Heading3"/>
        <w:rPr>
          <w:rFonts w:cs="Arial"/>
          <w:szCs w:val="28"/>
          <w:lang w:val="en-US" w:eastAsia="zh-CN"/>
        </w:rPr>
      </w:pPr>
      <w:bookmarkStart w:id="541" w:name="_Toc183508062"/>
      <w:r>
        <w:rPr>
          <w:rFonts w:cs="Arial"/>
          <w:szCs w:val="28"/>
          <w:lang w:val="en-US" w:eastAsia="zh-CN"/>
        </w:rPr>
        <w:t>5.44</w:t>
      </w:r>
      <w:r w:rsidRPr="005D2633">
        <w:rPr>
          <w:rFonts w:cs="Arial"/>
          <w:szCs w:val="28"/>
          <w:lang w:val="en-US" w:eastAsia="zh-CN"/>
        </w:rPr>
        <w:t>.2</w:t>
      </w:r>
      <w:r w:rsidRPr="005D2633">
        <w:rPr>
          <w:rFonts w:cs="Arial"/>
          <w:szCs w:val="28"/>
          <w:lang w:val="en-US" w:eastAsia="zh-CN"/>
        </w:rPr>
        <w:tab/>
        <w:t>Specific for 2 bands UL CA</w:t>
      </w:r>
      <w:bookmarkEnd w:id="541"/>
    </w:p>
    <w:p w14:paraId="10FCAA01" w14:textId="77777777" w:rsidR="008F4D94" w:rsidRPr="00140BB6" w:rsidRDefault="008F4D94" w:rsidP="008F4D94">
      <w:pPr>
        <w:pStyle w:val="Heading4"/>
      </w:pPr>
      <w:bookmarkStart w:id="542" w:name="_Toc183508063"/>
      <w:r>
        <w:t>5.44</w:t>
      </w:r>
      <w:r w:rsidRPr="00140BB6">
        <w:t>.2.1</w:t>
      </w:r>
      <w:r w:rsidRPr="00140BB6">
        <w:tab/>
        <w:t>UE co-existence studies</w:t>
      </w:r>
      <w:bookmarkEnd w:id="542"/>
    </w:p>
    <w:p w14:paraId="48129F5C" w14:textId="77777777" w:rsidR="008F4D94" w:rsidRPr="00242348" w:rsidRDefault="008F4D94" w:rsidP="008F4D94">
      <w:pPr>
        <w:pStyle w:val="Heading5"/>
        <w:rPr>
          <w:snapToGrid w:val="0"/>
        </w:rPr>
      </w:pPr>
      <w:bookmarkStart w:id="543" w:name="_Toc183508064"/>
      <w:r>
        <w:rPr>
          <w:rFonts w:hint="eastAsia"/>
          <w:snapToGrid w:val="0"/>
        </w:rPr>
        <w:t>5.44</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43"/>
    </w:p>
    <w:p w14:paraId="0D7872B4"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5.44</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60D5148B"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25095F24"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1F854"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A20949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EF067A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7C5378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3EF0E6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FDC815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939EFF"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47A2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42A8C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569EB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132E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747E0B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95B0E5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543209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1317 - 1222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B45FEA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2583 - 2678</w:t>
            </w:r>
          </w:p>
        </w:tc>
      </w:tr>
      <w:tr w:rsidR="008F4D94" w14:paraId="1B06AAC5"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B84398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A9FA53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99314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A73A4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8589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2FE786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9D205F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93C53C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3142 - 3297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A672B8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654 - 524</w:t>
            </w:r>
          </w:p>
        </w:tc>
      </w:tr>
      <w:tr w:rsidR="008F4D94" w14:paraId="7ECDCE45"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5E838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FE99A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DA12D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C12C9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B8FC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FB8C09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6F29E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BA727B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4503 - 4658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6AB2BB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3246 - 3376</w:t>
            </w:r>
          </w:p>
        </w:tc>
      </w:tr>
      <w:tr w:rsidR="008F4D94" w14:paraId="2D7C847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C1CBE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EB855B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BCACB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13B9A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91412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3699EEF"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F30EF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39200F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5062 - 5277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3C829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9 - 174</w:t>
            </w:r>
          </w:p>
        </w:tc>
      </w:tr>
      <w:tr w:rsidR="008F4D94" w14:paraId="3A8D595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0321C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3294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C88EB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BC7C9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EC203E0"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BAA538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053167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2444 - 2634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E92BF4E" w14:textId="77777777" w:rsidR="008F4D94" w:rsidRDefault="008F4D94" w:rsidP="006A46EC">
            <w:pPr>
              <w:rPr>
                <w:rFonts w:ascii="Arial" w:hAnsi="Arial" w:cs="Arial"/>
                <w:color w:val="000000"/>
                <w:sz w:val="18"/>
                <w:szCs w:val="18"/>
              </w:rPr>
            </w:pPr>
          </w:p>
        </w:tc>
      </w:tr>
      <w:tr w:rsidR="008F4D94" w14:paraId="5034B64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1BA1F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32212D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D38C6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62B94A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F273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853B2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40B11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9D73C4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6423 - 6638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31AB4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3909 - 4074</w:t>
            </w:r>
          </w:p>
        </w:tc>
      </w:tr>
      <w:tr w:rsidR="008F4D94" w14:paraId="4C1D956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73C32E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B7862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47587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BDE59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23A77AC"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F9E9A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F84DBC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5166 - 5356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6F0E2D3" w14:textId="77777777" w:rsidR="008F4D94" w:rsidRDefault="008F4D94" w:rsidP="006A46EC">
            <w:pPr>
              <w:rPr>
                <w:rFonts w:ascii="Arial" w:hAnsi="Arial" w:cs="Arial"/>
                <w:color w:val="000000"/>
                <w:sz w:val="18"/>
                <w:szCs w:val="18"/>
              </w:rPr>
            </w:pPr>
          </w:p>
        </w:tc>
      </w:tr>
      <w:tr w:rsidR="008F4D94" w14:paraId="53872D8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80DABB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F8282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CE6767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05BE3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3D879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544CB7"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E9878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10224B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872 - 672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47109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7257 - 6982</w:t>
            </w:r>
          </w:p>
        </w:tc>
      </w:tr>
      <w:tr w:rsidR="008F4D94" w14:paraId="6D6937CC"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0FFCD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463C7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F036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4699EF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04E2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5AB2351"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88E78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CC241E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1746 - 1971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36786C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4614 - 4364</w:t>
            </w:r>
          </w:p>
        </w:tc>
      </w:tr>
      <w:tr w:rsidR="008F4D94" w14:paraId="76FEEB4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76A0C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F0308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256BE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DE6C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EA1A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F420EA6"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95331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2D62F5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4572 - 4772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DE397C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8343 - 8618</w:t>
            </w:r>
          </w:p>
        </w:tc>
      </w:tr>
      <w:tr w:rsidR="008F4D94" w14:paraId="1970E23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38C4F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0E9A0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DBAA93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CFA86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F7C5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4BE858"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AA294D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A351CE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5829 - 6054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2A29C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7086 - 7336</w:t>
            </w:r>
          </w:p>
        </w:tc>
      </w:tr>
      <w:tr w:rsidR="008F4D94" w14:paraId="03C809B7"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21D295A"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C295573" w14:textId="77777777" w:rsidR="008F4D94" w:rsidRDefault="008F4D94" w:rsidP="008F4D94">
      <w:pPr>
        <w:pStyle w:val="TH"/>
      </w:pPr>
    </w:p>
    <w:p w14:paraId="48BFD772"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n1</w:t>
      </w:r>
      <w:r w:rsidRPr="00A76C0A">
        <w:rPr>
          <w:rFonts w:eastAsia="MS Mincho"/>
        </w:rPr>
        <w:t>A-</w:t>
      </w:r>
      <w:r>
        <w:rPr>
          <w:rFonts w:eastAsia="MS Mincho"/>
        </w:rPr>
        <w:t>n78</w:t>
      </w:r>
      <w:r w:rsidRPr="00A76C0A">
        <w:rPr>
          <w:rFonts w:eastAsia="MS Mincho"/>
        </w:rPr>
        <w:t>A.</w:t>
      </w:r>
    </w:p>
    <w:p w14:paraId="02B912E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26D8387A"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5C26A"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0AD0285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6EA8553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AD90C7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3C139E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AE258F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FFB7211"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C53D6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75A0FE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1FD0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918D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AA82A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87B85C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5C7C8F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1320 - 1880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762D0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5220 - 5780</w:t>
            </w:r>
          </w:p>
        </w:tc>
      </w:tr>
      <w:tr w:rsidR="008F4D94" w14:paraId="33F8F377"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463B02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F691C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7C5E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48D4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91DB6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CBBA4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0A0DE8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6864AD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40 - 660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8F1295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4620 - 5680</w:t>
            </w:r>
          </w:p>
        </w:tc>
      </w:tr>
      <w:tr w:rsidR="008F4D94" w14:paraId="657E5E2F"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0B6478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BE2EB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B5FFF8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D9D1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34D9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44017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F0224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6605C5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7140 - 7760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C2EE7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8520 - 9580</w:t>
            </w:r>
          </w:p>
        </w:tc>
      </w:tr>
      <w:tr w:rsidR="008F4D94" w14:paraId="74D66DA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F7D8D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447727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3FE69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1FC8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55F6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858E004"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13A0B7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AD6C60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1960 - 2640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C7890D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7920 - 9480</w:t>
            </w:r>
          </w:p>
        </w:tc>
      </w:tr>
      <w:tr w:rsidR="008F4D94" w14:paraId="427D01A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496F2E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DF1BF5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E465F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CCF29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662BD46"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B4EFF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665B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3760 - 2640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9DAB51C" w14:textId="77777777" w:rsidR="008F4D94" w:rsidRDefault="008F4D94" w:rsidP="006A46EC">
            <w:pPr>
              <w:rPr>
                <w:rFonts w:ascii="Arial" w:hAnsi="Arial" w:cs="Arial"/>
                <w:color w:val="000000"/>
                <w:sz w:val="18"/>
                <w:szCs w:val="18"/>
              </w:rPr>
            </w:pPr>
          </w:p>
        </w:tc>
      </w:tr>
      <w:tr w:rsidR="008F4D94" w14:paraId="7194DD1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50418E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93CDE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F24CA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6937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C89126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1516F90"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6F31D4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7B6860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9060 - 9740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41A48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11820 - 13380</w:t>
            </w:r>
          </w:p>
        </w:tc>
      </w:tr>
      <w:tr w:rsidR="008F4D94" w14:paraId="700156C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C31BAB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AD491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7F06C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D8E87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4AAD33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E6BF02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DE907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10440 - 11560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FDBF74B" w14:textId="77777777" w:rsidR="008F4D94" w:rsidRDefault="008F4D94" w:rsidP="006A46EC">
            <w:pPr>
              <w:rPr>
                <w:rFonts w:ascii="Arial" w:hAnsi="Arial" w:cs="Arial"/>
                <w:color w:val="000000"/>
                <w:sz w:val="18"/>
                <w:szCs w:val="18"/>
              </w:rPr>
            </w:pPr>
          </w:p>
        </w:tc>
      </w:tr>
      <w:tr w:rsidR="008F4D94" w14:paraId="457C65F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87585B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F97F2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4218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9C3B5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06D73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68C581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60020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E39BB5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13280 - 11220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7D44C9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4620 - 3880</w:t>
            </w:r>
          </w:p>
        </w:tc>
      </w:tr>
      <w:tr w:rsidR="008F4D94" w14:paraId="0AFA361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11B31A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B4CDD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E172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FBB9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0DA1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D30C330"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FA1B3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4F23D4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7560 - 5940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24DCA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660 - 1840</w:t>
            </w:r>
          </w:p>
        </w:tc>
      </w:tr>
      <w:tr w:rsidR="008F4D94" w14:paraId="4D5DBE0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2BCD2D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0F16A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806C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1C195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864D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D216F69"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04F315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925801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15120 - 17180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AF10B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10980 - 11720</w:t>
            </w:r>
          </w:p>
        </w:tc>
      </w:tr>
      <w:tr w:rsidR="008F4D94" w14:paraId="14C3EE5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6BBDFB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0816D4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0493C7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A08F1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9F6A7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DB1069E"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9A247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374D16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13740 - 15360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3931C4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12360 - 13540</w:t>
            </w:r>
          </w:p>
        </w:tc>
      </w:tr>
      <w:tr w:rsidR="008F4D94" w14:paraId="0FFBA963"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57BD08"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49DE766" w14:textId="77777777" w:rsidR="008F4D94" w:rsidRDefault="008F4D94" w:rsidP="008F4D94">
      <w:pPr>
        <w:pStyle w:val="TH"/>
      </w:pPr>
    </w:p>
    <w:p w14:paraId="78C302E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n71</w:t>
      </w:r>
      <w:r w:rsidRPr="00A76C0A">
        <w:rPr>
          <w:rFonts w:eastAsia="MS Mincho"/>
        </w:rPr>
        <w:t>A-</w:t>
      </w:r>
      <w:r>
        <w:rPr>
          <w:rFonts w:eastAsia="MS Mincho"/>
        </w:rPr>
        <w:t>n78</w:t>
      </w:r>
      <w:r w:rsidRPr="00A76C0A">
        <w:rPr>
          <w:rFonts w:eastAsia="MS Mincho"/>
        </w:rPr>
        <w:t>A.</w:t>
      </w:r>
    </w:p>
    <w:p w14:paraId="6C524ED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47C3AAA4"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8B8D3"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FC73B3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937682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DA44CD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325448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4961DF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76321E"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96D7FE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8D023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3E504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3E7899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B24591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E08DB8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4DAD6D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2602 - 3137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A708ED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3963 - 4498</w:t>
            </w:r>
          </w:p>
        </w:tc>
      </w:tr>
      <w:tr w:rsidR="008F4D94" w14:paraId="6A506C8A"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C7BC8A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3CCEE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7F5FE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31EC11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DE2367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9531F9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60C6F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DBDF3F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2474 - 1904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B44CC0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5902 - 6937</w:t>
            </w:r>
          </w:p>
        </w:tc>
      </w:tr>
      <w:tr w:rsidR="008F4D94" w14:paraId="4C25A7A5"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EF22B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514B2D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61E619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69386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4A154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AC2C33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9D321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89886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4626 - 5196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E60986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7263 - 8298</w:t>
            </w:r>
          </w:p>
        </w:tc>
      </w:tr>
      <w:tr w:rsidR="008F4D94" w14:paraId="6BAABFF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C8DA9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077C8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E65CF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DCE3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F1C4C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0B3D55"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9420D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DBC4F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1811 - 1206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C480C4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9202 - 10737</w:t>
            </w:r>
          </w:p>
        </w:tc>
      </w:tr>
      <w:tr w:rsidR="008F4D94" w14:paraId="7E44A30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3CBB4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1EA2F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01F84D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4391E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3A66160"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2F771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9F7CF7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6274 - 5204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2DF17F2" w14:textId="77777777" w:rsidR="008F4D94" w:rsidRDefault="008F4D94" w:rsidP="006A46EC">
            <w:pPr>
              <w:rPr>
                <w:rFonts w:ascii="Arial" w:hAnsi="Arial" w:cs="Arial"/>
                <w:color w:val="000000"/>
                <w:sz w:val="18"/>
                <w:szCs w:val="18"/>
              </w:rPr>
            </w:pPr>
          </w:p>
        </w:tc>
      </w:tr>
      <w:tr w:rsidR="008F4D94" w14:paraId="002F52C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F27E2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1DDCB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4D5A0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6C10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6B3F0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1BB528"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2874E1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BCCCD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5289 - 5894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AE4945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10563 - 12098</w:t>
            </w:r>
          </w:p>
        </w:tc>
      </w:tr>
      <w:tr w:rsidR="008F4D94" w14:paraId="2E8390E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019A6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08DE1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E0BE5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980D5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EB0A9C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85A2AD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62AFD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7926 - 8996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A5D7725" w14:textId="77777777" w:rsidR="008F4D94" w:rsidRDefault="008F4D94" w:rsidP="006A46EC">
            <w:pPr>
              <w:rPr>
                <w:rFonts w:ascii="Arial" w:hAnsi="Arial" w:cs="Arial"/>
                <w:color w:val="000000"/>
                <w:sz w:val="18"/>
                <w:szCs w:val="18"/>
              </w:rPr>
            </w:pPr>
          </w:p>
        </w:tc>
      </w:tr>
      <w:tr w:rsidR="008F4D94" w14:paraId="720082E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A6ECB6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77E15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B0C66C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5CEF95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04068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B8F20A"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8AA548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97A521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14537 - 12502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ACA8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508 - 1148</w:t>
            </w:r>
          </w:p>
        </w:tc>
      </w:tr>
      <w:tr w:rsidR="008F4D94" w14:paraId="121F96C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82A3D4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77CB5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64686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AB4142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9753FD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480D34D"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E8A23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7A4FCB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10074 - 8504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F7FCA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4506 - 5611</w:t>
            </w:r>
          </w:p>
        </w:tc>
      </w:tr>
      <w:tr w:rsidR="008F4D94" w14:paraId="252CB85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D36F70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0AFC1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19A67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B703C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BBFB9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F501619"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FA8CDA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9E656A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13863 - 15898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49766D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5952 - 6592</w:t>
            </w:r>
          </w:p>
        </w:tc>
      </w:tr>
      <w:tr w:rsidR="008F4D94" w14:paraId="01D6A2D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E6CA37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8C6B7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865BE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80E0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E20F7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70551CE"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232DF2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A810C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11226 - 12796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E9937F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8589 - 9694</w:t>
            </w:r>
          </w:p>
        </w:tc>
      </w:tr>
      <w:tr w:rsidR="008F4D94" w14:paraId="747DA499"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2201977"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3206E88" w14:textId="77777777" w:rsidR="008F4D94" w:rsidRDefault="008F4D94" w:rsidP="008F4D94">
      <w:pPr>
        <w:rPr>
          <w:snapToGrid w:val="0"/>
        </w:rPr>
      </w:pPr>
    </w:p>
    <w:p w14:paraId="5E3D0F14"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 xml:space="preserve">1 </w:t>
      </w:r>
      <w:r>
        <w:rPr>
          <w:snapToGrid w:val="0"/>
        </w:rPr>
        <w:t>there is IMD3 from n1 and n71 into RX band n78.</w:t>
      </w:r>
    </w:p>
    <w:p w14:paraId="67784A87"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2</w:t>
      </w:r>
      <w:r w:rsidRPr="00A76C0A">
        <w:rPr>
          <w:rFonts w:eastAsia="MS Mincho"/>
        </w:rPr>
        <w:t xml:space="preserve"> </w:t>
      </w:r>
      <w:r>
        <w:rPr>
          <w:snapToGrid w:val="0"/>
        </w:rPr>
        <w:t>there is IMD3 from n1 and n78 into RX band n71.</w:t>
      </w:r>
    </w:p>
    <w:p w14:paraId="0CD01C33"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IMD3 from n71 and n78 into RX band n1.</w:t>
      </w:r>
    </w:p>
    <w:p w14:paraId="71D3566F" w14:textId="77777777" w:rsidR="00457D0F" w:rsidRPr="00242348" w:rsidRDefault="00457D0F" w:rsidP="00457D0F">
      <w:pPr>
        <w:pStyle w:val="Heading5"/>
        <w:rPr>
          <w:snapToGrid w:val="0"/>
        </w:rPr>
      </w:pPr>
      <w:bookmarkStart w:id="544" w:name="_Toc183508065"/>
      <w:r>
        <w:rPr>
          <w:rFonts w:hint="eastAsia"/>
          <w:snapToGrid w:val="0"/>
        </w:rPr>
        <w:t>5.44</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44"/>
    </w:p>
    <w:p w14:paraId="53A7D1FD" w14:textId="77777777" w:rsidR="00457D0F" w:rsidRPr="00140BB6" w:rsidRDefault="00457D0F" w:rsidP="00457D0F">
      <w:r w:rsidRPr="00140BB6">
        <w:t xml:space="preserve">Table </w:t>
      </w:r>
      <w:r>
        <w:t>5.44</w:t>
      </w:r>
      <w:r w:rsidRPr="00140BB6">
        <w:t>.2.</w:t>
      </w:r>
      <w:r>
        <w:t>1</w:t>
      </w:r>
      <w:r w:rsidRPr="00140BB6">
        <w:t>.2-1 provides the two UL band with one band, along with 2CC intra-band uplink CA triple beat products into band n</w:t>
      </w:r>
      <w:r>
        <w:t>71</w:t>
      </w:r>
      <w:r w:rsidRPr="00140BB6">
        <w:t xml:space="preserve"> interference analysis for CA_n</w:t>
      </w:r>
      <w:r>
        <w:t>1</w:t>
      </w:r>
      <w:r w:rsidRPr="00140BB6">
        <w:t>A-n</w:t>
      </w:r>
      <w:r>
        <w:t>78</w:t>
      </w:r>
      <w:r w:rsidRPr="00140BB6">
        <w:t>C with n</w:t>
      </w:r>
      <w:r>
        <w:t>1</w:t>
      </w:r>
      <w:r w:rsidRPr="00140BB6">
        <w:t>/</w:t>
      </w:r>
      <w:r>
        <w:t>78</w:t>
      </w:r>
      <w:r w:rsidRPr="00140BB6">
        <w:t xml:space="preserve">C transmitting with a </w:t>
      </w:r>
      <w:r>
        <w:t xml:space="preserve">200 </w:t>
      </w:r>
      <w:r w:rsidRPr="00140BB6">
        <w:t>MHz maximum instantaneous bandwidth.</w:t>
      </w:r>
    </w:p>
    <w:p w14:paraId="682FC5E0" w14:textId="77777777" w:rsidR="00457D0F" w:rsidRPr="00140BB6" w:rsidRDefault="00457D0F" w:rsidP="00457D0F">
      <w:pPr>
        <w:pStyle w:val="TH"/>
      </w:pPr>
      <w:r w:rsidRPr="00140BB6">
        <w:t xml:space="preserve">Table </w:t>
      </w:r>
      <w:r>
        <w:t>5.44</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248E19A8"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722F5" w14:textId="77777777" w:rsidR="00457D0F" w:rsidRDefault="00457D0F" w:rsidP="00457D0F">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194B8CA" w14:textId="33957896"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1820887"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02B178F2"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7B0A2F"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5D42AA34" w14:textId="135818B9"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618873EA" w14:textId="1CB268E0"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4AD3CED8"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3AB31175"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60908A61"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D797B4E" w14:textId="036E1C5D"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87C63A9" w14:textId="77777777" w:rsidR="00457D0F" w:rsidRDefault="00457D0F" w:rsidP="00457D0F">
            <w:pPr>
              <w:jc w:val="center"/>
              <w:rPr>
                <w:color w:val="000000"/>
                <w:sz w:val="18"/>
                <w:szCs w:val="18"/>
              </w:rPr>
            </w:pPr>
            <w:r>
              <w:rPr>
                <w:color w:val="000000"/>
                <w:sz w:val="18"/>
                <w:szCs w:val="18"/>
              </w:rPr>
              <w:t>1920-1980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70832C6" w14:textId="77777777" w:rsidR="00457D0F" w:rsidRDefault="00457D0F" w:rsidP="00457D0F">
            <w:pPr>
              <w:jc w:val="center"/>
              <w:rPr>
                <w:color w:val="000000"/>
                <w:sz w:val="18"/>
                <w:szCs w:val="18"/>
              </w:rPr>
            </w:pPr>
            <w:r>
              <w:rPr>
                <w:color w:val="000000"/>
                <w:sz w:val="18"/>
                <w:szCs w:val="18"/>
              </w:rPr>
              <w:t>3300-3800</w:t>
            </w:r>
          </w:p>
        </w:tc>
      </w:tr>
      <w:tr w:rsidR="00457D0F" w14:paraId="61F50725"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4198AC6" w14:textId="3242DE19" w:rsidR="00457D0F" w:rsidRPr="004E2FC0"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(n71)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2ED981D" w14:textId="77777777" w:rsidR="00457D0F" w:rsidRDefault="00457D0F" w:rsidP="00457D0F">
            <w:pPr>
              <w:jc w:val="center"/>
              <w:rPr>
                <w:color w:val="000000"/>
                <w:sz w:val="18"/>
                <w:szCs w:val="18"/>
              </w:rPr>
            </w:pPr>
            <w:r>
              <w:rPr>
                <w:color w:val="000000"/>
                <w:sz w:val="18"/>
                <w:szCs w:val="18"/>
              </w:rPr>
              <w:t>617-652</w:t>
            </w:r>
          </w:p>
        </w:tc>
        <w:tc>
          <w:tcPr>
            <w:tcW w:w="1300" w:type="dxa"/>
            <w:tcBorders>
              <w:top w:val="nil"/>
              <w:left w:val="nil"/>
              <w:bottom w:val="single" w:sz="4" w:space="0" w:color="auto"/>
              <w:right w:val="single" w:sz="4" w:space="0" w:color="auto"/>
            </w:tcBorders>
            <w:shd w:val="clear" w:color="auto" w:fill="auto"/>
            <w:vAlign w:val="center"/>
            <w:hideMark/>
          </w:tcPr>
          <w:p w14:paraId="6FF13D44"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14C84468"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r>
      <w:tr w:rsidR="00457D0F" w14:paraId="6C827814"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10200D95"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38B5B943"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2E9118A8"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0F6BAC4B"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30BD62C2"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Maximum</w:t>
            </w:r>
          </w:p>
        </w:tc>
      </w:tr>
      <w:tr w:rsidR="00457D0F" w14:paraId="4CFE21D8"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64457BAB" w14:textId="77777777" w:rsidR="00457D0F" w:rsidRDefault="00457D0F" w:rsidP="00457D0F">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58A6383F" w14:textId="77777777" w:rsidR="00457D0F" w:rsidRDefault="00457D0F" w:rsidP="00457D0F">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7BC89CA7" w14:textId="77777777" w:rsidR="00457D0F" w:rsidRDefault="00457D0F" w:rsidP="00457D0F">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A2EB5B7" w14:textId="77777777" w:rsidR="00457D0F" w:rsidRDefault="00457D0F" w:rsidP="00457D0F">
            <w:pPr>
              <w:jc w:val="center"/>
              <w:rPr>
                <w:color w:val="000000"/>
                <w:sz w:val="18"/>
                <w:szCs w:val="18"/>
              </w:rPr>
            </w:pPr>
            <w:r>
              <w:rPr>
                <w:color w:val="000000"/>
                <w:sz w:val="18"/>
                <w:szCs w:val="18"/>
              </w:rPr>
              <w:t>0 -200</w:t>
            </w:r>
          </w:p>
        </w:tc>
      </w:tr>
      <w:tr w:rsidR="00457D0F" w14:paraId="6EE015EE"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6538AE"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623C438D"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3CF857FB"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E541745"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1B0D78CD"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1A05096D"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5B633EA"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9F25393" w14:textId="77777777" w:rsidR="00457D0F" w:rsidRDefault="00457D0F" w:rsidP="00457D0F">
            <w:pPr>
              <w:jc w:val="center"/>
              <w:rPr>
                <w:color w:val="000000"/>
                <w:sz w:val="18"/>
                <w:szCs w:val="18"/>
              </w:rPr>
            </w:pPr>
            <w:r>
              <w:rPr>
                <w:color w:val="000000"/>
                <w:sz w:val="18"/>
                <w:szCs w:val="18"/>
              </w:rPr>
              <w:t>1720-1920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07D17C0" w14:textId="77777777" w:rsidR="00457D0F" w:rsidRDefault="00457D0F" w:rsidP="00457D0F">
            <w:pPr>
              <w:jc w:val="center"/>
              <w:rPr>
                <w:color w:val="000000"/>
                <w:sz w:val="18"/>
                <w:szCs w:val="18"/>
              </w:rPr>
            </w:pPr>
            <w:r>
              <w:rPr>
                <w:color w:val="000000"/>
                <w:sz w:val="18"/>
                <w:szCs w:val="18"/>
              </w:rPr>
              <w:t>1980-2180</w:t>
            </w:r>
          </w:p>
        </w:tc>
      </w:tr>
      <w:tr w:rsidR="00457D0F" w14:paraId="678720B2"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E476AEC"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24DDAEC9" w14:textId="77777777" w:rsidR="00457D0F" w:rsidRDefault="00457D0F" w:rsidP="00457D0F">
            <w:pPr>
              <w:rPr>
                <w:i/>
                <w:iCs/>
                <w:color w:val="FF0000"/>
              </w:rPr>
            </w:pPr>
            <w:r>
              <w:rPr>
                <w:i/>
                <w:iCs/>
                <w:color w:val="FF0000"/>
              </w:rPr>
              <w:t>There is no overlap</w:t>
            </w:r>
          </w:p>
        </w:tc>
      </w:tr>
      <w:tr w:rsidR="00457D0F" w14:paraId="44B89646"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FE3809" w14:textId="5BC0A5D4" w:rsidR="00457D0F" w:rsidRDefault="00457D0F" w:rsidP="00457D0F">
            <w:pPr>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7869CF92" w14:textId="77777777" w:rsidR="00457D0F" w:rsidRDefault="00457D0F" w:rsidP="00457D0F"/>
    <w:p w14:paraId="0E4D1392" w14:textId="77777777" w:rsidR="00457D0F" w:rsidRPr="00140BB6" w:rsidRDefault="00457D0F" w:rsidP="00457D0F">
      <w:r w:rsidRPr="00140BB6">
        <w:t xml:space="preserve">Table </w:t>
      </w:r>
      <w:r>
        <w:t>5.44</w:t>
      </w:r>
      <w:r w:rsidRPr="00140BB6">
        <w:t>.2.</w:t>
      </w:r>
      <w:r>
        <w:t>1</w:t>
      </w:r>
      <w:r w:rsidRPr="00140BB6">
        <w:t>.2-</w:t>
      </w:r>
      <w:r>
        <w:t>2</w:t>
      </w:r>
      <w:r w:rsidRPr="00140BB6">
        <w:t xml:space="preserve"> provides the two UL band with one band, along with 2CC intra-band uplink CA triple beat products into band n</w:t>
      </w:r>
      <w:r>
        <w:t>1</w:t>
      </w:r>
      <w:r w:rsidRPr="00140BB6">
        <w:t xml:space="preserve"> interference analysis for CA_n</w:t>
      </w:r>
      <w:r>
        <w:t>71</w:t>
      </w:r>
      <w:r w:rsidRPr="00140BB6">
        <w:t>A -n</w:t>
      </w:r>
      <w:r>
        <w:t>78</w:t>
      </w:r>
      <w:r w:rsidRPr="00140BB6">
        <w:t>C with n</w:t>
      </w:r>
      <w:r>
        <w:t>71</w:t>
      </w:r>
      <w:r w:rsidRPr="00140BB6">
        <w:t>/</w:t>
      </w:r>
      <w:r>
        <w:t>78</w:t>
      </w:r>
      <w:r w:rsidRPr="00140BB6">
        <w:t xml:space="preserve">C transmitting with a </w:t>
      </w:r>
      <w:r>
        <w:t xml:space="preserve">200 </w:t>
      </w:r>
      <w:r w:rsidRPr="00140BB6">
        <w:t>MHz maximum instantaneous bandwidth.</w:t>
      </w:r>
    </w:p>
    <w:p w14:paraId="3DF48182" w14:textId="77777777" w:rsidR="00457D0F" w:rsidRPr="00140BB6" w:rsidRDefault="00457D0F" w:rsidP="00457D0F">
      <w:pPr>
        <w:pStyle w:val="TH"/>
      </w:pPr>
      <w:r w:rsidRPr="00140BB6">
        <w:t xml:space="preserve">Table </w:t>
      </w:r>
      <w:r>
        <w:t>5.44</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37628EFC"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93E47" w14:textId="77777777" w:rsidR="00457D0F" w:rsidRDefault="00457D0F" w:rsidP="00457D0F">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B7712C5" w14:textId="08A6A80F"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217D567"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49941078"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1426B9"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2F1E647E" w14:textId="570CC982"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3C021515" w14:textId="020099AE"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36EFA244"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2230EA2A"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43E537AC"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48A2CF" w14:textId="6C14618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(n71,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D9AC987" w14:textId="77777777" w:rsidR="00457D0F" w:rsidRDefault="00457D0F" w:rsidP="00457D0F">
            <w:pPr>
              <w:jc w:val="center"/>
              <w:rPr>
                <w:color w:val="000000"/>
                <w:sz w:val="18"/>
                <w:szCs w:val="18"/>
              </w:rPr>
            </w:pPr>
            <w:r>
              <w:rPr>
                <w:color w:val="000000"/>
                <w:sz w:val="18"/>
                <w:szCs w:val="18"/>
              </w:rPr>
              <w:t>663-698</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631E9DB" w14:textId="77777777" w:rsidR="00457D0F" w:rsidRDefault="00457D0F" w:rsidP="00457D0F">
            <w:pPr>
              <w:jc w:val="center"/>
              <w:rPr>
                <w:color w:val="000000"/>
                <w:sz w:val="18"/>
                <w:szCs w:val="18"/>
              </w:rPr>
            </w:pPr>
            <w:r>
              <w:rPr>
                <w:color w:val="000000"/>
                <w:sz w:val="18"/>
                <w:szCs w:val="18"/>
              </w:rPr>
              <w:t>3300-3800</w:t>
            </w:r>
          </w:p>
        </w:tc>
      </w:tr>
      <w:tr w:rsidR="00457D0F" w14:paraId="57340C4F"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B959567" w14:textId="64EE7686" w:rsidR="00457D0F" w:rsidRPr="004E2FC0"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4917B0A" w14:textId="77777777" w:rsidR="00457D0F" w:rsidRDefault="00457D0F" w:rsidP="00457D0F">
            <w:pPr>
              <w:jc w:val="center"/>
              <w:rPr>
                <w:color w:val="000000"/>
                <w:sz w:val="18"/>
                <w:szCs w:val="18"/>
              </w:rPr>
            </w:pPr>
            <w:r>
              <w:rPr>
                <w:color w:val="000000"/>
                <w:sz w:val="18"/>
                <w:szCs w:val="18"/>
              </w:rPr>
              <w:t>2110-2170</w:t>
            </w:r>
          </w:p>
        </w:tc>
        <w:tc>
          <w:tcPr>
            <w:tcW w:w="1300" w:type="dxa"/>
            <w:tcBorders>
              <w:top w:val="nil"/>
              <w:left w:val="nil"/>
              <w:bottom w:val="single" w:sz="4" w:space="0" w:color="auto"/>
              <w:right w:val="single" w:sz="4" w:space="0" w:color="auto"/>
            </w:tcBorders>
            <w:shd w:val="clear" w:color="auto" w:fill="auto"/>
            <w:vAlign w:val="center"/>
            <w:hideMark/>
          </w:tcPr>
          <w:p w14:paraId="1C2A1AAF"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164E5C35"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r>
      <w:tr w:rsidR="00457D0F" w14:paraId="135064D5"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02C90F3D"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765A5725"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02CE2B4C"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3A5FA899"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02D3D2F3"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Maximum</w:t>
            </w:r>
          </w:p>
        </w:tc>
      </w:tr>
      <w:tr w:rsidR="00457D0F" w14:paraId="3E1BBB94"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0E390DD6" w14:textId="77777777" w:rsidR="00457D0F" w:rsidRDefault="00457D0F" w:rsidP="00457D0F">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3DD475AD" w14:textId="77777777" w:rsidR="00457D0F" w:rsidRDefault="00457D0F" w:rsidP="00457D0F">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1AB34AC3" w14:textId="77777777" w:rsidR="00457D0F" w:rsidRDefault="00457D0F" w:rsidP="00457D0F">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B47D74E" w14:textId="77777777" w:rsidR="00457D0F" w:rsidRDefault="00457D0F" w:rsidP="00457D0F">
            <w:pPr>
              <w:jc w:val="center"/>
              <w:rPr>
                <w:color w:val="000000"/>
                <w:sz w:val="18"/>
                <w:szCs w:val="18"/>
              </w:rPr>
            </w:pPr>
            <w:r>
              <w:rPr>
                <w:color w:val="000000"/>
                <w:sz w:val="18"/>
                <w:szCs w:val="18"/>
              </w:rPr>
              <w:t>0 -200</w:t>
            </w:r>
          </w:p>
        </w:tc>
      </w:tr>
      <w:tr w:rsidR="00457D0F" w14:paraId="1F6B1787"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F7FA80"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6C51E341"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1C881DE4"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2CEF6F3F"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788B9F4C"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608D5F70"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A7265B1"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1B4145D" w14:textId="77777777" w:rsidR="00457D0F" w:rsidRDefault="00457D0F" w:rsidP="00457D0F">
            <w:pPr>
              <w:jc w:val="center"/>
              <w:rPr>
                <w:color w:val="000000"/>
                <w:sz w:val="18"/>
                <w:szCs w:val="18"/>
              </w:rPr>
            </w:pPr>
            <w:r>
              <w:rPr>
                <w:color w:val="000000"/>
                <w:sz w:val="18"/>
                <w:szCs w:val="18"/>
              </w:rPr>
              <w:t>463-663</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47DFE31" w14:textId="77777777" w:rsidR="00457D0F" w:rsidRDefault="00457D0F" w:rsidP="00457D0F">
            <w:pPr>
              <w:jc w:val="center"/>
              <w:rPr>
                <w:color w:val="000000"/>
                <w:sz w:val="18"/>
                <w:szCs w:val="18"/>
              </w:rPr>
            </w:pPr>
            <w:r>
              <w:rPr>
                <w:color w:val="000000"/>
                <w:sz w:val="18"/>
                <w:szCs w:val="18"/>
              </w:rPr>
              <w:t>698-898</w:t>
            </w:r>
          </w:p>
        </w:tc>
      </w:tr>
      <w:tr w:rsidR="00457D0F" w14:paraId="614B804F"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932A06"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6ABFF5F4" w14:textId="77777777" w:rsidR="00457D0F" w:rsidRDefault="00457D0F" w:rsidP="00457D0F">
            <w:pPr>
              <w:rPr>
                <w:i/>
                <w:iCs/>
                <w:color w:val="FF0000"/>
              </w:rPr>
            </w:pPr>
            <w:r>
              <w:rPr>
                <w:i/>
                <w:iCs/>
                <w:color w:val="FF0000"/>
              </w:rPr>
              <w:t>There is no overlap</w:t>
            </w:r>
          </w:p>
        </w:tc>
      </w:tr>
      <w:tr w:rsidR="00457D0F" w14:paraId="40A1BD0D"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863B68" w14:textId="2B45D49D" w:rsidR="00457D0F" w:rsidRDefault="00457D0F" w:rsidP="00457D0F">
            <w:pPr>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53D20E14" w14:textId="77777777" w:rsidR="008F4D94" w:rsidRDefault="008F4D94" w:rsidP="008F4D94">
      <w:pPr>
        <w:pStyle w:val="Heading4"/>
      </w:pPr>
      <w:bookmarkStart w:id="545" w:name="_Toc183508066"/>
      <w:r>
        <w:t>5.44</w:t>
      </w:r>
      <w:r w:rsidRPr="00AB69C8">
        <w:t>.2.</w:t>
      </w:r>
      <w:r>
        <w:t>2</w:t>
      </w:r>
      <w:r w:rsidRPr="00AB69C8">
        <w:tab/>
        <w:t>REFSENS requirements</w:t>
      </w:r>
      <w:bookmarkEnd w:id="545"/>
    </w:p>
    <w:p w14:paraId="3C730955" w14:textId="77777777" w:rsidR="008F4D94" w:rsidRPr="00F60F23" w:rsidRDefault="008F4D94" w:rsidP="008F4D94">
      <w:r>
        <w:t>The MSD requirements are re-used from CA_n1-n78-n105.</w:t>
      </w:r>
    </w:p>
    <w:p w14:paraId="2439C338"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5.44</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123D3E4"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702FDCE"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8CFA619" w14:textId="77777777" w:rsidR="008F4D94" w:rsidRPr="006E069C" w:rsidRDefault="008F4D94" w:rsidP="006A46EC">
            <w:pPr>
              <w:pStyle w:val="TAH"/>
            </w:pPr>
            <w:r w:rsidRPr="006E069C">
              <w:t>Source of IMD</w:t>
            </w:r>
          </w:p>
        </w:tc>
      </w:tr>
      <w:tr w:rsidR="008F4D94" w:rsidRPr="006E069C" w14:paraId="09E63689"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6849E42"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8B807F0"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47158AB5"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07719CC"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14256AFF"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A8681D7"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153000B5"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6D97CCEF"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739DDAF7" w14:textId="77777777" w:rsidR="008F4D94" w:rsidRPr="006E069C" w:rsidRDefault="008F4D94" w:rsidP="006A46EC">
            <w:pPr>
              <w:pStyle w:val="TAH"/>
            </w:pPr>
          </w:p>
        </w:tc>
      </w:tr>
      <w:tr w:rsidR="008F4D94" w:rsidRPr="006E069C" w14:paraId="28B49B8B"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C6E289" w14:textId="77777777" w:rsidR="008F4D94" w:rsidRPr="006E069C" w:rsidRDefault="008F4D94" w:rsidP="006A46EC">
            <w:pPr>
              <w:pStyle w:val="TAC"/>
              <w:rPr>
                <w:lang w:val="en-US" w:eastAsia="zh-CN"/>
              </w:rPr>
            </w:pPr>
            <w:r>
              <w:rPr>
                <w:lang w:val="en-US" w:eastAsia="zh-CN"/>
              </w:rPr>
              <w:t>CA_n1-n71-n78</w:t>
            </w:r>
          </w:p>
        </w:tc>
        <w:tc>
          <w:tcPr>
            <w:tcW w:w="923" w:type="dxa"/>
            <w:tcBorders>
              <w:top w:val="single" w:sz="4" w:space="0" w:color="auto"/>
              <w:left w:val="single" w:sz="4" w:space="0" w:color="auto"/>
              <w:right w:val="single" w:sz="4" w:space="0" w:color="auto"/>
            </w:tcBorders>
            <w:vAlign w:val="center"/>
          </w:tcPr>
          <w:p w14:paraId="6BED8785" w14:textId="77777777" w:rsidR="008F4D94" w:rsidRPr="006E069C" w:rsidRDefault="008F4D94" w:rsidP="006A46EC">
            <w:pPr>
              <w:pStyle w:val="TAC"/>
              <w:rPr>
                <w:lang w:val="en-US" w:eastAsia="zh-CN"/>
              </w:rPr>
            </w:pPr>
            <w:r w:rsidRPr="00D462F1">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1274ECC9" w14:textId="77777777" w:rsidR="008F4D94" w:rsidRPr="006E069C" w:rsidRDefault="008F4D94" w:rsidP="006A46EC">
            <w:pPr>
              <w:pStyle w:val="TAC"/>
              <w:rPr>
                <w:lang w:val="en-US" w:eastAsia="zh-CN"/>
              </w:rPr>
            </w:pPr>
            <w:r w:rsidRPr="00D462F1">
              <w:rPr>
                <w:rFonts w:cs="Arial"/>
                <w:color w:val="000000"/>
                <w:szCs w:val="18"/>
              </w:rPr>
              <w:t>1970</w:t>
            </w:r>
          </w:p>
        </w:tc>
        <w:tc>
          <w:tcPr>
            <w:tcW w:w="1012" w:type="dxa"/>
            <w:tcBorders>
              <w:top w:val="single" w:sz="4" w:space="0" w:color="auto"/>
              <w:left w:val="single" w:sz="4" w:space="0" w:color="auto"/>
              <w:right w:val="single" w:sz="4" w:space="0" w:color="auto"/>
            </w:tcBorders>
          </w:tcPr>
          <w:p w14:paraId="2AAC8B0D"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385F35C2"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379E2A9E" w14:textId="77777777" w:rsidR="008F4D94" w:rsidRPr="006E069C" w:rsidRDefault="008F4D94" w:rsidP="006A46EC">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49D5D2C1"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B030A69"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EB31EE2" w14:textId="77777777" w:rsidR="008F4D94" w:rsidRPr="006E069C" w:rsidRDefault="008F4D94" w:rsidP="006A46EC">
            <w:pPr>
              <w:pStyle w:val="TAC"/>
            </w:pPr>
            <w:r w:rsidRPr="00D462F1">
              <w:rPr>
                <w:lang w:val="en-US" w:eastAsia="zh-CN"/>
              </w:rPr>
              <w:t>N/A</w:t>
            </w:r>
          </w:p>
        </w:tc>
      </w:tr>
      <w:tr w:rsidR="008F4D94" w:rsidRPr="006E069C" w14:paraId="1CD4E3D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3BFFC5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7413F98"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4D3192D1" w14:textId="77777777" w:rsidR="008F4D94" w:rsidRPr="00D462F1"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01DA4BA6"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E94CC1D" w14:textId="77777777" w:rsidR="008F4D94" w:rsidRPr="00D462F1"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1D673FD8" w14:textId="77777777" w:rsidR="008F4D94" w:rsidRPr="00D462F1" w:rsidRDefault="008F4D94" w:rsidP="006A46EC">
            <w:pPr>
              <w:pStyle w:val="TAC"/>
              <w:rPr>
                <w:rFonts w:cs="Arial"/>
                <w:color w:val="000000"/>
                <w:szCs w:val="18"/>
              </w:rPr>
            </w:pPr>
            <w:r w:rsidRPr="00D462F1">
              <w:rPr>
                <w:rFonts w:cs="Arial"/>
                <w:color w:val="000000"/>
                <w:szCs w:val="18"/>
              </w:rPr>
              <w:t>635</w:t>
            </w:r>
          </w:p>
        </w:tc>
        <w:tc>
          <w:tcPr>
            <w:tcW w:w="797" w:type="dxa"/>
            <w:tcBorders>
              <w:top w:val="single" w:sz="4" w:space="0" w:color="auto"/>
              <w:left w:val="single" w:sz="4" w:space="0" w:color="auto"/>
              <w:bottom w:val="single" w:sz="4" w:space="0" w:color="auto"/>
              <w:right w:val="single" w:sz="4" w:space="0" w:color="auto"/>
            </w:tcBorders>
          </w:tcPr>
          <w:p w14:paraId="1D08FAA4" w14:textId="77777777" w:rsidR="008F4D94" w:rsidRPr="00D462F1" w:rsidRDefault="008F4D94" w:rsidP="006A46EC">
            <w:pPr>
              <w:pStyle w:val="TAC"/>
              <w:rPr>
                <w:lang w:val="en-US" w:eastAsia="zh-CN"/>
              </w:rPr>
            </w:pPr>
            <w:r w:rsidRPr="00D462F1">
              <w:t>15.2</w:t>
            </w:r>
          </w:p>
        </w:tc>
        <w:tc>
          <w:tcPr>
            <w:tcW w:w="828" w:type="dxa"/>
            <w:tcBorders>
              <w:top w:val="single" w:sz="4" w:space="0" w:color="auto"/>
              <w:left w:val="single" w:sz="4" w:space="0" w:color="auto"/>
              <w:bottom w:val="single" w:sz="4" w:space="0" w:color="auto"/>
              <w:right w:val="single" w:sz="4" w:space="0" w:color="auto"/>
            </w:tcBorders>
            <w:vAlign w:val="center"/>
          </w:tcPr>
          <w:p w14:paraId="7C842FC1"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28F892" w14:textId="77777777" w:rsidR="008F4D94" w:rsidRPr="00D462F1" w:rsidRDefault="008F4D94" w:rsidP="006A46EC">
            <w:pPr>
              <w:pStyle w:val="TAC"/>
              <w:rPr>
                <w:lang w:val="en-US" w:eastAsia="zh-CN"/>
              </w:rPr>
            </w:pPr>
            <w:r w:rsidRPr="00D462F1">
              <w:rPr>
                <w:lang w:val="en-US" w:eastAsia="zh-CN"/>
              </w:rPr>
              <w:t>IMD3</w:t>
            </w:r>
          </w:p>
        </w:tc>
      </w:tr>
      <w:tr w:rsidR="008F4D94" w:rsidRPr="006E069C" w14:paraId="7FE1BC0E"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E34764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DA997B2" w14:textId="77777777" w:rsidR="008F4D94" w:rsidRPr="006E069C" w:rsidRDefault="008F4D94" w:rsidP="006A46EC">
            <w:pPr>
              <w:pStyle w:val="TAC"/>
              <w:rPr>
                <w:lang w:val="en-US" w:eastAsia="zh-CN"/>
              </w:rPr>
            </w:pPr>
            <w:r w:rsidRPr="00D462F1">
              <w:rPr>
                <w:rFonts w:cs="Arial"/>
                <w:color w:val="000000"/>
                <w:szCs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E2D59B6" w14:textId="77777777" w:rsidR="008F4D94" w:rsidRPr="006E069C" w:rsidRDefault="008F4D94" w:rsidP="006A46EC">
            <w:pPr>
              <w:pStyle w:val="TAC"/>
              <w:rPr>
                <w:lang w:val="en-US" w:eastAsia="zh-CN"/>
              </w:rPr>
            </w:pPr>
            <w:r w:rsidRPr="00D462F1">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tcPr>
          <w:p w14:paraId="0CD770FD" w14:textId="77777777" w:rsidR="008F4D94" w:rsidRPr="006E069C"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0165388" w14:textId="77777777" w:rsidR="008F4D94" w:rsidRPr="006E069C" w:rsidRDefault="008F4D94" w:rsidP="006A46EC">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38F5608" w14:textId="77777777" w:rsidR="008F4D94" w:rsidRPr="006E069C" w:rsidRDefault="008F4D94" w:rsidP="006A46EC">
            <w:pPr>
              <w:pStyle w:val="TAC"/>
              <w:rPr>
                <w:lang w:val="en-US" w:eastAsia="zh-CN"/>
              </w:rPr>
            </w:pPr>
            <w:r w:rsidRPr="00D462F1">
              <w:rPr>
                <w:rFonts w:cs="Arial"/>
                <w:color w:val="000000"/>
                <w:szCs w:val="18"/>
              </w:rPr>
              <w:t>3305</w:t>
            </w:r>
          </w:p>
        </w:tc>
        <w:tc>
          <w:tcPr>
            <w:tcW w:w="797" w:type="dxa"/>
            <w:tcBorders>
              <w:top w:val="single" w:sz="4" w:space="0" w:color="auto"/>
              <w:left w:val="single" w:sz="4" w:space="0" w:color="auto"/>
              <w:bottom w:val="single" w:sz="4" w:space="0" w:color="auto"/>
              <w:right w:val="single" w:sz="4" w:space="0" w:color="auto"/>
            </w:tcBorders>
          </w:tcPr>
          <w:p w14:paraId="1CE451A4"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1CC728" w14:textId="77777777" w:rsidR="008F4D94" w:rsidRPr="006E069C"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114DC8" w14:textId="77777777" w:rsidR="008F4D94" w:rsidRPr="006E069C" w:rsidRDefault="008F4D94" w:rsidP="006A46EC">
            <w:pPr>
              <w:pStyle w:val="TAC"/>
            </w:pPr>
            <w:r w:rsidRPr="00D462F1">
              <w:rPr>
                <w:lang w:val="en-US" w:eastAsia="zh-CN"/>
              </w:rPr>
              <w:t>N/A</w:t>
            </w:r>
          </w:p>
        </w:tc>
      </w:tr>
      <w:tr w:rsidR="008F4D94" w:rsidRPr="006E069C" w14:paraId="3738EBC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1F8737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371E11E" w14:textId="77777777" w:rsidR="008F4D94" w:rsidRPr="006E069C" w:rsidRDefault="008F4D94" w:rsidP="006A46EC">
            <w:pPr>
              <w:pStyle w:val="TAC"/>
              <w:rPr>
                <w:lang w:val="en-US" w:eastAsia="zh-CN"/>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42D5E350" w14:textId="77777777" w:rsidR="008F4D94" w:rsidRPr="006E069C" w:rsidRDefault="008F4D94" w:rsidP="006A46EC">
            <w:pPr>
              <w:pStyle w:val="TAC"/>
              <w:rPr>
                <w:lang w:val="en-US" w:eastAsia="zh-CN"/>
              </w:rPr>
            </w:pPr>
            <w:r w:rsidRPr="00D462F1">
              <w:rPr>
                <w:rFonts w:cs="Arial"/>
                <w:color w:val="000000"/>
                <w:szCs w:val="18"/>
              </w:rPr>
              <w:t>1970</w:t>
            </w:r>
          </w:p>
        </w:tc>
        <w:tc>
          <w:tcPr>
            <w:tcW w:w="1012" w:type="dxa"/>
            <w:tcBorders>
              <w:top w:val="single" w:sz="4" w:space="0" w:color="auto"/>
              <w:left w:val="single" w:sz="4" w:space="0" w:color="auto"/>
              <w:bottom w:val="single" w:sz="4" w:space="0" w:color="auto"/>
              <w:right w:val="single" w:sz="4" w:space="0" w:color="auto"/>
            </w:tcBorders>
          </w:tcPr>
          <w:p w14:paraId="227E3C5F"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DEC6DA"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7F77D5" w14:textId="77777777" w:rsidR="008F4D94" w:rsidRPr="006E069C" w:rsidRDefault="008F4D94" w:rsidP="006A46EC">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3524E9AA"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24FCF1"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089B40" w14:textId="77777777" w:rsidR="008F4D94" w:rsidRPr="006E069C" w:rsidRDefault="008F4D94" w:rsidP="006A46EC">
            <w:pPr>
              <w:pStyle w:val="TAC"/>
            </w:pPr>
            <w:r w:rsidRPr="00D462F1">
              <w:rPr>
                <w:lang w:val="en-US" w:eastAsia="zh-CN"/>
              </w:rPr>
              <w:t>N/A</w:t>
            </w:r>
          </w:p>
        </w:tc>
      </w:tr>
      <w:tr w:rsidR="008F4D94" w:rsidRPr="006E069C" w14:paraId="6BF0452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DB9D8C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DBE3FED" w14:textId="77777777" w:rsidR="008F4D94" w:rsidRPr="006E069C" w:rsidRDefault="008F4D94" w:rsidP="006A46EC">
            <w:pPr>
              <w:pStyle w:val="TAC"/>
              <w:rPr>
                <w:lang w:val="en-US"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6A76E0C" w14:textId="77777777" w:rsidR="008F4D94" w:rsidRPr="006E069C" w:rsidRDefault="008F4D94" w:rsidP="006A46EC">
            <w:pPr>
              <w:pStyle w:val="TAC"/>
              <w:rPr>
                <w:lang w:val="en-US" w:eastAsia="zh-CN"/>
              </w:rPr>
            </w:pPr>
            <w:r w:rsidRPr="00D462F1">
              <w:rPr>
                <w:rFonts w:cs="Arial"/>
                <w:color w:val="000000"/>
                <w:szCs w:val="18"/>
              </w:rPr>
              <w:t>686</w:t>
            </w:r>
          </w:p>
        </w:tc>
        <w:tc>
          <w:tcPr>
            <w:tcW w:w="1012" w:type="dxa"/>
            <w:tcBorders>
              <w:top w:val="single" w:sz="4" w:space="0" w:color="auto"/>
              <w:left w:val="single" w:sz="4" w:space="0" w:color="auto"/>
              <w:bottom w:val="single" w:sz="4" w:space="0" w:color="auto"/>
              <w:right w:val="single" w:sz="4" w:space="0" w:color="auto"/>
            </w:tcBorders>
          </w:tcPr>
          <w:p w14:paraId="60357B14"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EBF9B5C"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7B8043F" w14:textId="77777777" w:rsidR="008F4D94" w:rsidRPr="006E069C" w:rsidRDefault="008F4D94" w:rsidP="006A46EC">
            <w:pPr>
              <w:pStyle w:val="TAC"/>
              <w:rPr>
                <w:lang w:val="en-US" w:eastAsia="zh-CN"/>
              </w:rPr>
            </w:pPr>
            <w:r w:rsidRPr="00D462F1">
              <w:rPr>
                <w:rFonts w:cs="Arial"/>
                <w:color w:val="000000"/>
                <w:szCs w:val="18"/>
              </w:rPr>
              <w:t>6</w:t>
            </w:r>
            <w:r>
              <w:rPr>
                <w:rFonts w:cs="Arial"/>
                <w:color w:val="000000"/>
                <w:szCs w:val="18"/>
              </w:rPr>
              <w:t>40</w:t>
            </w:r>
          </w:p>
        </w:tc>
        <w:tc>
          <w:tcPr>
            <w:tcW w:w="797" w:type="dxa"/>
            <w:tcBorders>
              <w:top w:val="single" w:sz="4" w:space="0" w:color="auto"/>
              <w:left w:val="single" w:sz="4" w:space="0" w:color="auto"/>
              <w:bottom w:val="single" w:sz="4" w:space="0" w:color="auto"/>
              <w:right w:val="single" w:sz="4" w:space="0" w:color="auto"/>
            </w:tcBorders>
          </w:tcPr>
          <w:p w14:paraId="0987A70D"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20601C"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13E976" w14:textId="77777777" w:rsidR="008F4D94" w:rsidRPr="006E069C" w:rsidRDefault="008F4D94" w:rsidP="006A46EC">
            <w:pPr>
              <w:pStyle w:val="TAC"/>
            </w:pPr>
            <w:r w:rsidRPr="00D462F1">
              <w:rPr>
                <w:lang w:val="en-US" w:eastAsia="zh-CN"/>
              </w:rPr>
              <w:t>N/A</w:t>
            </w:r>
          </w:p>
        </w:tc>
      </w:tr>
      <w:tr w:rsidR="008F4D94" w:rsidRPr="006E069C" w14:paraId="7BD6161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B9A01F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E4988D7" w14:textId="77777777" w:rsidR="008F4D94" w:rsidRPr="006E069C" w:rsidRDefault="008F4D94" w:rsidP="006A46EC">
            <w:pPr>
              <w:pStyle w:val="TAC"/>
              <w:rPr>
                <w:lang w:val="en-US" w:eastAsia="zh-CN"/>
              </w:rPr>
            </w:pPr>
            <w:r w:rsidRPr="00D462F1">
              <w:rPr>
                <w:rFonts w:cs="Arial"/>
                <w:color w:val="000000"/>
                <w:szCs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4613778C" w14:textId="77777777" w:rsidR="008F4D94" w:rsidRPr="006E069C" w:rsidRDefault="008F4D94" w:rsidP="006A46EC">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73DE0EB9" w14:textId="77777777" w:rsidR="008F4D94" w:rsidRPr="006E069C"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8E7B962"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5CBFA6E9" w14:textId="77777777" w:rsidR="008F4D94" w:rsidRPr="006E069C" w:rsidRDefault="008F4D94" w:rsidP="006A46EC">
            <w:pPr>
              <w:pStyle w:val="TAC"/>
              <w:rPr>
                <w:lang w:val="en-US" w:eastAsia="zh-CN"/>
              </w:rPr>
            </w:pPr>
            <w:r w:rsidRPr="00D462F1">
              <w:rPr>
                <w:rFonts w:cs="Arial"/>
                <w:color w:val="000000"/>
                <w:szCs w:val="18"/>
              </w:rPr>
              <w:t>3342</w:t>
            </w:r>
          </w:p>
        </w:tc>
        <w:tc>
          <w:tcPr>
            <w:tcW w:w="797" w:type="dxa"/>
            <w:tcBorders>
              <w:top w:val="single" w:sz="4" w:space="0" w:color="auto"/>
              <w:left w:val="single" w:sz="4" w:space="0" w:color="auto"/>
              <w:bottom w:val="single" w:sz="4" w:space="0" w:color="auto"/>
              <w:right w:val="single" w:sz="4" w:space="0" w:color="auto"/>
            </w:tcBorders>
          </w:tcPr>
          <w:p w14:paraId="3F732F55" w14:textId="77777777" w:rsidR="008F4D94" w:rsidRPr="006E069C" w:rsidRDefault="008F4D94" w:rsidP="006A46EC">
            <w:pPr>
              <w:pStyle w:val="TAC"/>
              <w:rPr>
                <w:lang w:val="en-US" w:eastAsia="zh-CN"/>
              </w:rPr>
            </w:pPr>
            <w:r w:rsidRPr="00D462F1">
              <w:t>15.7</w:t>
            </w:r>
          </w:p>
        </w:tc>
        <w:tc>
          <w:tcPr>
            <w:tcW w:w="828" w:type="dxa"/>
            <w:tcBorders>
              <w:top w:val="single" w:sz="4" w:space="0" w:color="auto"/>
              <w:left w:val="single" w:sz="4" w:space="0" w:color="auto"/>
              <w:bottom w:val="single" w:sz="4" w:space="0" w:color="auto"/>
              <w:right w:val="single" w:sz="4" w:space="0" w:color="auto"/>
            </w:tcBorders>
            <w:vAlign w:val="center"/>
          </w:tcPr>
          <w:p w14:paraId="40EB9EEE" w14:textId="77777777" w:rsidR="008F4D94" w:rsidRPr="006E069C"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3CDC24" w14:textId="77777777" w:rsidR="008F4D94" w:rsidRPr="006E069C" w:rsidRDefault="008F4D94" w:rsidP="006A46EC">
            <w:pPr>
              <w:pStyle w:val="TAC"/>
            </w:pPr>
            <w:r w:rsidRPr="00D462F1">
              <w:rPr>
                <w:lang w:val="en-US" w:eastAsia="zh-CN"/>
              </w:rPr>
              <w:t>IMD3</w:t>
            </w:r>
          </w:p>
        </w:tc>
      </w:tr>
      <w:tr w:rsidR="008F4D94" w:rsidRPr="006E069C" w14:paraId="176E4B0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F1A2EF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A89C0C9" w14:textId="77777777" w:rsidR="008F4D94" w:rsidRPr="006E069C" w:rsidRDefault="008F4D94" w:rsidP="006A46EC">
            <w:pPr>
              <w:pStyle w:val="TAC"/>
              <w:rPr>
                <w:lang w:val="en-US" w:eastAsia="zh-CN"/>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61B591D2" w14:textId="77777777" w:rsidR="008F4D94" w:rsidRPr="006E069C" w:rsidRDefault="008F4D94" w:rsidP="006A46EC">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0DA804FA"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1D39C94"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2E2A7E42" w14:textId="77777777" w:rsidR="008F4D94" w:rsidRPr="006E069C" w:rsidRDefault="008F4D94" w:rsidP="006A46EC">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2F3A6F10" w14:textId="77777777" w:rsidR="008F4D94" w:rsidRPr="006E069C" w:rsidRDefault="008F4D94" w:rsidP="006A46EC">
            <w:pPr>
              <w:pStyle w:val="TAC"/>
              <w:rPr>
                <w:lang w:val="en-US" w:eastAsia="zh-CN"/>
              </w:rPr>
            </w:pPr>
            <w:r w:rsidRPr="00D462F1">
              <w:rPr>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FC3956C"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483D8E" w14:textId="77777777" w:rsidR="008F4D94" w:rsidRPr="006E069C" w:rsidRDefault="008F4D94" w:rsidP="006A46EC">
            <w:pPr>
              <w:pStyle w:val="TAC"/>
            </w:pPr>
            <w:r w:rsidRPr="00D462F1">
              <w:rPr>
                <w:lang w:val="en-US" w:eastAsia="zh-CN"/>
              </w:rPr>
              <w:t>IMD3</w:t>
            </w:r>
          </w:p>
        </w:tc>
      </w:tr>
      <w:tr w:rsidR="008F4D94" w:rsidRPr="006E069C" w14:paraId="0858B9F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D41083B"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E5C495" w14:textId="77777777" w:rsidR="008F4D94" w:rsidRPr="006E069C" w:rsidRDefault="008F4D94" w:rsidP="006A46EC">
            <w:pPr>
              <w:pStyle w:val="TAC"/>
              <w:rPr>
                <w:lang w:val="en-US"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3B3596E" w14:textId="77777777" w:rsidR="008F4D94" w:rsidRPr="006E069C" w:rsidRDefault="008F4D94" w:rsidP="006A46EC">
            <w:pPr>
              <w:pStyle w:val="TAC"/>
              <w:rPr>
                <w:lang w:val="en-US" w:eastAsia="zh-CN"/>
              </w:rPr>
            </w:pPr>
            <w:r w:rsidRPr="00D462F1">
              <w:rPr>
                <w:rFonts w:cs="Arial"/>
                <w:color w:val="000000"/>
                <w:szCs w:val="18"/>
              </w:rPr>
              <w:t>686</w:t>
            </w:r>
          </w:p>
        </w:tc>
        <w:tc>
          <w:tcPr>
            <w:tcW w:w="1012" w:type="dxa"/>
            <w:tcBorders>
              <w:top w:val="single" w:sz="4" w:space="0" w:color="auto"/>
              <w:left w:val="single" w:sz="4" w:space="0" w:color="auto"/>
              <w:bottom w:val="single" w:sz="4" w:space="0" w:color="auto"/>
              <w:right w:val="single" w:sz="4" w:space="0" w:color="auto"/>
            </w:tcBorders>
          </w:tcPr>
          <w:p w14:paraId="127A8783"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1AD6910"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4A42E53" w14:textId="77777777" w:rsidR="008F4D94" w:rsidRPr="006E069C" w:rsidRDefault="008F4D94" w:rsidP="006A46EC">
            <w:pPr>
              <w:pStyle w:val="TAC"/>
              <w:rPr>
                <w:lang w:val="en-US" w:eastAsia="zh-CN"/>
              </w:rPr>
            </w:pPr>
            <w:r w:rsidRPr="00D462F1">
              <w:rPr>
                <w:rFonts w:cs="Arial"/>
                <w:color w:val="000000"/>
                <w:szCs w:val="18"/>
              </w:rPr>
              <w:t>6</w:t>
            </w:r>
            <w:r>
              <w:rPr>
                <w:rFonts w:cs="Arial"/>
                <w:color w:val="000000"/>
                <w:szCs w:val="18"/>
              </w:rPr>
              <w:t>40</w:t>
            </w:r>
          </w:p>
        </w:tc>
        <w:tc>
          <w:tcPr>
            <w:tcW w:w="797" w:type="dxa"/>
            <w:tcBorders>
              <w:top w:val="single" w:sz="4" w:space="0" w:color="auto"/>
              <w:left w:val="single" w:sz="4" w:space="0" w:color="auto"/>
              <w:bottom w:val="single" w:sz="4" w:space="0" w:color="auto"/>
              <w:right w:val="single" w:sz="4" w:space="0" w:color="auto"/>
            </w:tcBorders>
          </w:tcPr>
          <w:p w14:paraId="59922A1A"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661344"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FE0028" w14:textId="77777777" w:rsidR="008F4D94" w:rsidRPr="006E069C" w:rsidRDefault="008F4D94" w:rsidP="006A46EC">
            <w:pPr>
              <w:pStyle w:val="TAC"/>
            </w:pPr>
            <w:r w:rsidRPr="00D462F1">
              <w:rPr>
                <w:lang w:val="en-US" w:eastAsia="zh-CN"/>
              </w:rPr>
              <w:t>N/A</w:t>
            </w:r>
          </w:p>
        </w:tc>
      </w:tr>
      <w:tr w:rsidR="008F4D94" w:rsidRPr="006E069C" w14:paraId="6E0A70BD"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E27AB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189B9D9" w14:textId="77777777" w:rsidR="008F4D94" w:rsidRPr="006E069C" w:rsidRDefault="008F4D94" w:rsidP="006A46EC">
            <w:pPr>
              <w:pStyle w:val="TAC"/>
              <w:rPr>
                <w:lang w:val="en-US" w:eastAsia="zh-CN"/>
              </w:rPr>
            </w:pPr>
            <w:r w:rsidRPr="00D462F1">
              <w:rPr>
                <w:rFonts w:cs="Arial"/>
                <w:color w:val="000000"/>
                <w:szCs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BAB976A" w14:textId="77777777" w:rsidR="008F4D94" w:rsidRPr="006E069C" w:rsidRDefault="008F4D94" w:rsidP="006A46EC">
            <w:pPr>
              <w:pStyle w:val="TAC"/>
              <w:rPr>
                <w:lang w:val="en-US" w:eastAsia="zh-CN"/>
              </w:rPr>
            </w:pPr>
            <w:r w:rsidRPr="00D462F1">
              <w:rPr>
                <w:rFonts w:cs="Arial"/>
                <w:color w:val="000000"/>
                <w:szCs w:val="18"/>
              </w:rPr>
              <w:t>3532</w:t>
            </w:r>
          </w:p>
        </w:tc>
        <w:tc>
          <w:tcPr>
            <w:tcW w:w="1012" w:type="dxa"/>
            <w:tcBorders>
              <w:top w:val="single" w:sz="4" w:space="0" w:color="auto"/>
              <w:left w:val="single" w:sz="4" w:space="0" w:color="auto"/>
              <w:bottom w:val="single" w:sz="4" w:space="0" w:color="auto"/>
              <w:right w:val="single" w:sz="4" w:space="0" w:color="auto"/>
            </w:tcBorders>
          </w:tcPr>
          <w:p w14:paraId="00DCB8B2" w14:textId="77777777" w:rsidR="008F4D94" w:rsidRPr="006E069C"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EA62975" w14:textId="77777777" w:rsidR="008F4D94" w:rsidRPr="006E069C" w:rsidRDefault="008F4D94" w:rsidP="006A46EC">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791281A" w14:textId="77777777" w:rsidR="008F4D94" w:rsidRPr="006E069C" w:rsidRDefault="008F4D94" w:rsidP="006A46EC">
            <w:pPr>
              <w:pStyle w:val="TAC"/>
              <w:rPr>
                <w:lang w:val="en-US" w:eastAsia="zh-CN"/>
              </w:rPr>
            </w:pPr>
            <w:r w:rsidRPr="00D462F1">
              <w:rPr>
                <w:rFonts w:cs="Arial"/>
                <w:color w:val="000000"/>
                <w:szCs w:val="18"/>
              </w:rPr>
              <w:t>3532</w:t>
            </w:r>
          </w:p>
        </w:tc>
        <w:tc>
          <w:tcPr>
            <w:tcW w:w="797" w:type="dxa"/>
            <w:tcBorders>
              <w:top w:val="single" w:sz="4" w:space="0" w:color="auto"/>
              <w:left w:val="single" w:sz="4" w:space="0" w:color="auto"/>
              <w:bottom w:val="single" w:sz="4" w:space="0" w:color="auto"/>
              <w:right w:val="single" w:sz="4" w:space="0" w:color="auto"/>
            </w:tcBorders>
          </w:tcPr>
          <w:p w14:paraId="56BC2E12"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4048C0" w14:textId="77777777" w:rsidR="008F4D94" w:rsidRPr="006E069C"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33A9EC" w14:textId="77777777" w:rsidR="008F4D94" w:rsidRPr="006E069C" w:rsidRDefault="008F4D94" w:rsidP="006A46EC">
            <w:pPr>
              <w:pStyle w:val="TAC"/>
            </w:pPr>
            <w:r w:rsidRPr="00D462F1">
              <w:rPr>
                <w:lang w:val="en-US" w:eastAsia="zh-CN"/>
              </w:rPr>
              <w:t>N/A</w:t>
            </w:r>
          </w:p>
        </w:tc>
      </w:tr>
    </w:tbl>
    <w:p w14:paraId="2193F0BB" w14:textId="77777777" w:rsidR="008F4D94" w:rsidRDefault="008F4D94" w:rsidP="008F4D94">
      <w:pPr>
        <w:rPr>
          <w:color w:val="0070C0"/>
        </w:rPr>
      </w:pPr>
    </w:p>
    <w:p w14:paraId="43870954" w14:textId="77777777" w:rsidR="008F4D94" w:rsidRDefault="008F4D94" w:rsidP="008F4D94">
      <w:pPr>
        <w:pStyle w:val="Heading2"/>
      </w:pPr>
      <w:bookmarkStart w:id="546" w:name="_Toc183508067"/>
      <w:r>
        <w:t>5.45</w:t>
      </w:r>
      <w:r>
        <w:tab/>
        <w:t>CA_n1-n8-n78</w:t>
      </w:r>
      <w:bookmarkEnd w:id="546"/>
    </w:p>
    <w:p w14:paraId="2E7DBBBA" w14:textId="77777777" w:rsidR="008F4D94" w:rsidRDefault="008F4D94" w:rsidP="008F4D94">
      <w:pPr>
        <w:pStyle w:val="Heading3"/>
        <w:rPr>
          <w:rFonts w:cs="Arial"/>
          <w:szCs w:val="28"/>
          <w:lang w:val="en-US" w:eastAsia="zh-CN"/>
        </w:rPr>
      </w:pPr>
      <w:bookmarkStart w:id="547" w:name="_Toc183508068"/>
      <w:r>
        <w:t>5.45.1</w:t>
      </w:r>
      <w:r>
        <w:tab/>
      </w:r>
      <w:r>
        <w:rPr>
          <w:rFonts w:cs="Arial"/>
          <w:szCs w:val="28"/>
          <w:lang w:val="en-US" w:eastAsia="zh-CN"/>
        </w:rPr>
        <w:t>Common for 1 band UL and 2 bands UL CA</w:t>
      </w:r>
      <w:bookmarkEnd w:id="547"/>
    </w:p>
    <w:p w14:paraId="28978ABD" w14:textId="77777777" w:rsidR="008F4D94" w:rsidRDefault="008F4D94" w:rsidP="008F4D94">
      <w:pPr>
        <w:pStyle w:val="Heading4"/>
      </w:pPr>
      <w:bookmarkStart w:id="548" w:name="_Toc183508069"/>
      <w:r>
        <w:t>5.45.1.1</w:t>
      </w:r>
      <w:r>
        <w:tab/>
      </w:r>
      <w:r>
        <w:rPr>
          <w:rFonts w:cs="Arial"/>
          <w:lang w:eastAsia="zh-CN"/>
        </w:rPr>
        <w:t>Operating bands for CA</w:t>
      </w:r>
      <w:bookmarkEnd w:id="548"/>
    </w:p>
    <w:p w14:paraId="58B24907" w14:textId="77777777" w:rsidR="008F4D94" w:rsidRDefault="008F4D94" w:rsidP="008F4D94">
      <w:pPr>
        <w:pStyle w:val="TH"/>
        <w:rPr>
          <w:lang w:val="en-US"/>
        </w:rPr>
      </w:pPr>
      <w:r>
        <w:rPr>
          <w:rFonts w:cs="Arial"/>
        </w:rPr>
        <w:t xml:space="preserve">Table </w:t>
      </w:r>
      <w:r>
        <w:rPr>
          <w:rFonts w:cs="Arial" w:hint="eastAsia"/>
          <w:lang w:val="en-US" w:eastAsia="zh-CN"/>
        </w:rPr>
        <w:t>5.45</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21EB8D56"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A87F9D"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3D347D5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21B9E54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739E7B4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73485333"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99E78B"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7F54AE6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6EB3059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64E9AABF" w14:textId="77777777" w:rsidR="008F4D94" w:rsidRDefault="008F4D94" w:rsidP="006A46EC">
            <w:pPr>
              <w:rPr>
                <w:rFonts w:ascii="Arial" w:hAnsi="Arial" w:cs="Arial"/>
                <w:b/>
                <w:bCs/>
                <w:color w:val="000000"/>
                <w:sz w:val="18"/>
                <w:szCs w:val="18"/>
              </w:rPr>
            </w:pPr>
          </w:p>
        </w:tc>
      </w:tr>
      <w:tr w:rsidR="008F4D94" w14:paraId="2491A42B"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8ACC85C"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78F3C9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2D13B45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67FB08E8" w14:textId="77777777" w:rsidR="008F4D94" w:rsidRDefault="008F4D94" w:rsidP="006A46EC">
            <w:pPr>
              <w:rPr>
                <w:rFonts w:ascii="Aptos Narrow" w:hAnsi="Aptos Narrow"/>
                <w:color w:val="000000"/>
                <w:sz w:val="22"/>
                <w:szCs w:val="22"/>
              </w:rPr>
            </w:pPr>
          </w:p>
        </w:tc>
      </w:tr>
      <w:tr w:rsidR="008F4D94" w14:paraId="0A47297D"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53D1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64889C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67E3B3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256AB8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4B5B956F"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70F4B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n8</w:t>
            </w:r>
          </w:p>
        </w:tc>
        <w:tc>
          <w:tcPr>
            <w:tcW w:w="2760" w:type="dxa"/>
            <w:tcBorders>
              <w:top w:val="nil"/>
              <w:left w:val="nil"/>
              <w:bottom w:val="single" w:sz="4" w:space="0" w:color="auto"/>
              <w:right w:val="single" w:sz="4" w:space="0" w:color="auto"/>
            </w:tcBorders>
            <w:shd w:val="clear" w:color="auto" w:fill="auto"/>
            <w:vAlign w:val="center"/>
            <w:hideMark/>
          </w:tcPr>
          <w:p w14:paraId="50D5CB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34E7812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3051C0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41F83639"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8092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467F18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14D8CE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5C7650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6A44ED44" w14:textId="77777777" w:rsidR="008F4D94" w:rsidRDefault="008F4D94" w:rsidP="008F4D94">
      <w:pPr>
        <w:pStyle w:val="TH"/>
      </w:pPr>
    </w:p>
    <w:p w14:paraId="714F2B42" w14:textId="77777777" w:rsidR="008F4D94" w:rsidRPr="005D2633" w:rsidRDefault="008F4D94" w:rsidP="008F4D94">
      <w:pPr>
        <w:pStyle w:val="Heading4"/>
        <w:rPr>
          <w:rFonts w:cs="Arial"/>
          <w:lang w:eastAsia="zh-CN"/>
        </w:rPr>
      </w:pPr>
      <w:bookmarkStart w:id="549" w:name="_Toc183508070"/>
      <w:r>
        <w:rPr>
          <w:rFonts w:cs="Arial"/>
          <w:lang w:eastAsia="zh-CN"/>
        </w:rPr>
        <w:t>5.45</w:t>
      </w:r>
      <w:r w:rsidRPr="005D2633">
        <w:rPr>
          <w:rFonts w:cs="Arial"/>
          <w:lang w:eastAsia="zh-CN"/>
        </w:rPr>
        <w:t>.1.2</w:t>
      </w:r>
      <w:r w:rsidRPr="005D2633">
        <w:rPr>
          <w:rFonts w:cs="Arial"/>
          <w:lang w:eastAsia="zh-CN"/>
        </w:rPr>
        <w:tab/>
      </w:r>
      <w:r>
        <w:rPr>
          <w:rFonts w:cs="Arial"/>
          <w:lang w:eastAsia="zh-CN"/>
        </w:rPr>
        <w:t>Channel bandwidths per operating band for CA</w:t>
      </w:r>
      <w:bookmarkEnd w:id="549"/>
    </w:p>
    <w:p w14:paraId="053B6FD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5.45</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03C5AA13"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43EAED3"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47DB9354"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11A5113"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9A52C40"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09F9819"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159AD2DF"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987C0B" w14:textId="77777777" w:rsidR="008F4D94" w:rsidRDefault="008F4D94" w:rsidP="006A46EC">
            <w:pPr>
              <w:pStyle w:val="TAH"/>
              <w:rPr>
                <w:szCs w:val="18"/>
                <w:lang w:val="en-US" w:eastAsia="zh-CN"/>
              </w:rPr>
            </w:pPr>
            <w:r>
              <w:t>Bandwidth combination set</w:t>
            </w:r>
          </w:p>
        </w:tc>
      </w:tr>
      <w:tr w:rsidR="008F4D94" w14:paraId="3A7A8E16"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4DAFD58E"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CA_n1A-n8A-n78C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6DA092D5" w14:textId="77777777" w:rsidR="008F4D94" w:rsidRDefault="008F4D94" w:rsidP="006A46EC">
            <w:pPr>
              <w:pStyle w:val="TAC"/>
              <w:rPr>
                <w:rFonts w:eastAsia="SimSun" w:cs="Arial"/>
                <w:szCs w:val="18"/>
                <w:lang w:val="en-US" w:eastAsia="zh-CN"/>
              </w:rPr>
            </w:pPr>
            <w:r>
              <w:rPr>
                <w:rFonts w:eastAsia="SimSun" w:cs="Arial"/>
                <w:szCs w:val="18"/>
                <w:lang w:val="en-US" w:eastAsia="zh-CN"/>
              </w:rPr>
              <w:t>CA_n78C</w:t>
            </w:r>
          </w:p>
          <w:p w14:paraId="442DE4F2" w14:textId="77777777" w:rsidR="008F4D94" w:rsidRPr="006D12E0" w:rsidRDefault="008F4D94" w:rsidP="006A46EC">
            <w:pPr>
              <w:pStyle w:val="TAC"/>
              <w:rPr>
                <w:rFonts w:eastAsia="SimSun" w:cs="Arial"/>
                <w:szCs w:val="18"/>
                <w:lang w:val="en-US" w:eastAsia="zh-CN"/>
              </w:rPr>
            </w:pPr>
            <w:r w:rsidRPr="006D12E0">
              <w:rPr>
                <w:rFonts w:eastAsia="SimSun" w:cs="Arial"/>
                <w:szCs w:val="18"/>
                <w:lang w:val="en-US" w:eastAsia="zh-CN"/>
              </w:rPr>
              <w:t>CA_n1A-n78C</w:t>
            </w:r>
          </w:p>
          <w:p w14:paraId="2FB50396" w14:textId="77777777" w:rsidR="008F4D94" w:rsidRPr="00B00CBD" w:rsidRDefault="008F4D94" w:rsidP="006A46EC">
            <w:pPr>
              <w:pStyle w:val="TAC"/>
              <w:rPr>
                <w:rFonts w:eastAsia="SimSun" w:cs="Arial"/>
                <w:szCs w:val="18"/>
                <w:lang w:val="en-US" w:eastAsia="zh-CN"/>
              </w:rPr>
            </w:pPr>
            <w:r w:rsidRPr="006D12E0">
              <w:rPr>
                <w:rFonts w:eastAsia="SimSun" w:cs="Arial"/>
                <w:szCs w:val="18"/>
                <w:lang w:val="en-US" w:eastAsia="zh-CN"/>
              </w:rPr>
              <w:t>CA_n8A-n78C</w:t>
            </w:r>
          </w:p>
        </w:tc>
        <w:tc>
          <w:tcPr>
            <w:tcW w:w="709" w:type="dxa"/>
            <w:tcBorders>
              <w:left w:val="single" w:sz="4" w:space="0" w:color="auto"/>
              <w:right w:val="single" w:sz="4" w:space="0" w:color="auto"/>
            </w:tcBorders>
            <w:vAlign w:val="center"/>
          </w:tcPr>
          <w:p w14:paraId="4E576C01"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tcPr>
          <w:p w14:paraId="0AD74C64" w14:textId="77777777" w:rsidR="008F4D94" w:rsidRPr="006D12E0" w:rsidRDefault="008F4D94" w:rsidP="006A46EC">
            <w:pPr>
              <w:keepNext/>
              <w:keepLines/>
              <w:spacing w:after="0"/>
              <w:jc w:val="center"/>
              <w:textAlignment w:val="bottom"/>
              <w:rPr>
                <w:rFonts w:ascii="Arial" w:hAnsi="Arial" w:cs="Arial"/>
                <w:sz w:val="18"/>
                <w:szCs w:val="18"/>
                <w:lang w:val="en-US" w:eastAsia="zh-CN"/>
              </w:rPr>
            </w:pPr>
            <w:r w:rsidRPr="006D12E0">
              <w:rPr>
                <w:rFonts w:ascii="Arial" w:hAnsi="Arial" w:cs="Arial"/>
                <w:sz w:val="18"/>
                <w:szCs w:val="18"/>
              </w:rPr>
              <w:t>See n1 channel bandwidths in Table 5.3.5-1</w:t>
            </w:r>
          </w:p>
        </w:tc>
        <w:tc>
          <w:tcPr>
            <w:tcW w:w="1360" w:type="dxa"/>
            <w:tcBorders>
              <w:left w:val="single" w:sz="4" w:space="0" w:color="auto"/>
              <w:bottom w:val="nil"/>
              <w:right w:val="single" w:sz="4" w:space="0" w:color="auto"/>
            </w:tcBorders>
            <w:shd w:val="clear" w:color="auto" w:fill="auto"/>
            <w:vAlign w:val="center"/>
          </w:tcPr>
          <w:p w14:paraId="009A4CA2" w14:textId="77777777" w:rsidR="008F4D94" w:rsidRPr="00B00CBD" w:rsidRDefault="008F4D94" w:rsidP="006A46EC">
            <w:pPr>
              <w:pStyle w:val="TAC"/>
              <w:rPr>
                <w:rFonts w:cs="Arial"/>
                <w:szCs w:val="18"/>
                <w:lang w:val="en-US" w:eastAsia="zh-CN"/>
              </w:rPr>
            </w:pPr>
            <w:r>
              <w:rPr>
                <w:lang w:val="en-US" w:eastAsia="zh-CN"/>
              </w:rPr>
              <w:t>0</w:t>
            </w:r>
          </w:p>
        </w:tc>
      </w:tr>
      <w:tr w:rsidR="008F4D94" w14:paraId="18CA1CEB"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0AA9B46B"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B7B2452"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E2D2127" w14:textId="77777777" w:rsidR="008F4D94" w:rsidRPr="00B00CBD" w:rsidRDefault="008F4D94" w:rsidP="006A46EC">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tcPr>
          <w:p w14:paraId="145D93F6" w14:textId="77777777" w:rsidR="008F4D94" w:rsidRPr="006D12E0" w:rsidRDefault="008F4D94" w:rsidP="006A46EC">
            <w:pPr>
              <w:keepNext/>
              <w:keepLines/>
              <w:spacing w:after="0"/>
              <w:jc w:val="center"/>
              <w:textAlignment w:val="bottom"/>
              <w:rPr>
                <w:rFonts w:ascii="Arial" w:eastAsia="SimSun" w:hAnsi="Arial" w:cs="Arial"/>
                <w:sz w:val="18"/>
                <w:szCs w:val="18"/>
                <w:lang w:val="en-US" w:eastAsia="zh-CN" w:bidi="ar"/>
              </w:rPr>
            </w:pPr>
            <w:r w:rsidRPr="006D12E0">
              <w:rPr>
                <w:rFonts w:ascii="Arial" w:hAnsi="Arial" w:cs="Arial"/>
                <w:sz w:val="18"/>
                <w:szCs w:val="18"/>
              </w:rPr>
              <w:t>See n8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5020015" w14:textId="77777777" w:rsidR="008F4D94" w:rsidRPr="00B00CBD" w:rsidRDefault="008F4D94" w:rsidP="006A46EC">
            <w:pPr>
              <w:pStyle w:val="TAC"/>
              <w:rPr>
                <w:rFonts w:cs="Arial"/>
                <w:szCs w:val="18"/>
                <w:lang w:val="en-US" w:eastAsia="zh-CN"/>
              </w:rPr>
            </w:pPr>
          </w:p>
        </w:tc>
      </w:tr>
      <w:tr w:rsidR="008F4D94" w14:paraId="035177AC"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1CC41D7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AAA4920"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1C418A1"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3AF1C7AF"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64D54" w14:textId="77777777" w:rsidR="008F4D94" w:rsidRPr="00B00CBD" w:rsidRDefault="008F4D94" w:rsidP="006A46EC">
            <w:pPr>
              <w:pStyle w:val="TAC"/>
              <w:rPr>
                <w:rFonts w:cs="Arial"/>
                <w:szCs w:val="18"/>
                <w:lang w:val="en-US" w:eastAsia="zh-CN"/>
              </w:rPr>
            </w:pPr>
          </w:p>
        </w:tc>
      </w:tr>
    </w:tbl>
    <w:p w14:paraId="6768A107" w14:textId="77777777" w:rsidR="008F4D94" w:rsidRPr="005D2633" w:rsidRDefault="008F4D94" w:rsidP="008F4D94">
      <w:pPr>
        <w:pStyle w:val="Heading3"/>
        <w:rPr>
          <w:rFonts w:cs="Arial"/>
          <w:szCs w:val="28"/>
          <w:lang w:val="en-US" w:eastAsia="zh-CN"/>
        </w:rPr>
      </w:pPr>
      <w:bookmarkStart w:id="550" w:name="_Toc183508071"/>
      <w:r>
        <w:rPr>
          <w:rFonts w:cs="Arial"/>
          <w:szCs w:val="28"/>
          <w:lang w:val="en-US" w:eastAsia="zh-CN"/>
        </w:rPr>
        <w:t>5.45</w:t>
      </w:r>
      <w:r w:rsidRPr="005D2633">
        <w:rPr>
          <w:rFonts w:cs="Arial"/>
          <w:szCs w:val="28"/>
          <w:lang w:val="en-US" w:eastAsia="zh-CN"/>
        </w:rPr>
        <w:t>.2</w:t>
      </w:r>
      <w:r w:rsidRPr="005D2633">
        <w:rPr>
          <w:rFonts w:cs="Arial"/>
          <w:szCs w:val="28"/>
          <w:lang w:val="en-US" w:eastAsia="zh-CN"/>
        </w:rPr>
        <w:tab/>
        <w:t>Specific for 2 bands UL CA</w:t>
      </w:r>
      <w:bookmarkEnd w:id="550"/>
    </w:p>
    <w:p w14:paraId="33F67571" w14:textId="77777777" w:rsidR="008F4D94" w:rsidRPr="00140BB6" w:rsidRDefault="008F4D94" w:rsidP="008F4D94">
      <w:pPr>
        <w:pStyle w:val="Heading4"/>
      </w:pPr>
      <w:bookmarkStart w:id="551" w:name="_Toc183508072"/>
      <w:r>
        <w:t>5.45</w:t>
      </w:r>
      <w:r w:rsidRPr="00140BB6">
        <w:t>.2.1</w:t>
      </w:r>
      <w:r w:rsidRPr="00140BB6">
        <w:tab/>
        <w:t>UE co-existence studies</w:t>
      </w:r>
      <w:bookmarkEnd w:id="551"/>
    </w:p>
    <w:p w14:paraId="326345D1" w14:textId="77777777" w:rsidR="00457D0F" w:rsidRPr="00242348" w:rsidRDefault="00457D0F" w:rsidP="00457D0F">
      <w:pPr>
        <w:pStyle w:val="Heading5"/>
        <w:rPr>
          <w:snapToGrid w:val="0"/>
        </w:rPr>
      </w:pPr>
      <w:bookmarkStart w:id="552" w:name="_Toc183508073"/>
      <w:r>
        <w:rPr>
          <w:rFonts w:hint="eastAsia"/>
          <w:snapToGrid w:val="0"/>
        </w:rPr>
        <w:t>5.45</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52"/>
    </w:p>
    <w:p w14:paraId="257A32A7" w14:textId="77777777" w:rsidR="00457D0F" w:rsidRPr="00140BB6" w:rsidRDefault="00457D0F" w:rsidP="00457D0F">
      <w:r w:rsidRPr="00140BB6">
        <w:t xml:space="preserve">Table </w:t>
      </w:r>
      <w:r>
        <w:t>5.45</w:t>
      </w:r>
      <w:r w:rsidRPr="00140BB6">
        <w:t>.2.</w:t>
      </w:r>
      <w:r>
        <w:t>1</w:t>
      </w:r>
      <w:r w:rsidRPr="00140BB6">
        <w:t>.2-1 provides the two UL band with one band, along with 2CC intra-band uplink CA triple beat products into band n</w:t>
      </w:r>
      <w:r>
        <w:t>8</w:t>
      </w:r>
      <w:r w:rsidRPr="00140BB6">
        <w:t xml:space="preserve"> interference analysis for CA_n</w:t>
      </w:r>
      <w:r>
        <w:t>1</w:t>
      </w:r>
      <w:r w:rsidRPr="00140BB6">
        <w:t>A -n</w:t>
      </w:r>
      <w:r>
        <w:t>78</w:t>
      </w:r>
      <w:r w:rsidRPr="00140BB6">
        <w:t>C with n</w:t>
      </w:r>
      <w:r>
        <w:t>1</w:t>
      </w:r>
      <w:r w:rsidRPr="00140BB6">
        <w:t>/</w:t>
      </w:r>
      <w:r>
        <w:t>78</w:t>
      </w:r>
      <w:r w:rsidRPr="00140BB6">
        <w:t xml:space="preserve">C transmitting with a </w:t>
      </w:r>
      <w:r>
        <w:t xml:space="preserve">200 </w:t>
      </w:r>
      <w:r w:rsidRPr="00140BB6">
        <w:t>MHz maximum instantaneous bandwidth.</w:t>
      </w:r>
    </w:p>
    <w:p w14:paraId="5BF5EE55" w14:textId="77777777" w:rsidR="00457D0F" w:rsidRPr="00140BB6" w:rsidRDefault="00457D0F" w:rsidP="00457D0F">
      <w:pPr>
        <w:pStyle w:val="TH"/>
      </w:pPr>
      <w:r w:rsidRPr="00140BB6">
        <w:t xml:space="preserve">Table </w:t>
      </w:r>
      <w:r>
        <w:t>5.45</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3770DE17"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51F87" w14:textId="77777777" w:rsidR="00457D0F" w:rsidRDefault="00457D0F" w:rsidP="00457D0F">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957400F" w14:textId="30FA4E06"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4133E6"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692ECBB1"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004E28A"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567374DD" w14:textId="6822F818"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26572CFD" w14:textId="01B63209"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79659A0F"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49D41B79"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022A0BAD"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349443B" w14:textId="45AA21EA"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CCB59BB" w14:textId="77777777" w:rsidR="00457D0F" w:rsidRDefault="00457D0F" w:rsidP="00457D0F">
            <w:pPr>
              <w:jc w:val="center"/>
              <w:rPr>
                <w:color w:val="000000"/>
                <w:sz w:val="18"/>
                <w:szCs w:val="18"/>
              </w:rPr>
            </w:pPr>
            <w:r>
              <w:rPr>
                <w:color w:val="000000"/>
                <w:sz w:val="18"/>
                <w:szCs w:val="18"/>
              </w:rPr>
              <w:t>1920-1980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03E5404" w14:textId="77777777" w:rsidR="00457D0F" w:rsidRDefault="00457D0F" w:rsidP="00457D0F">
            <w:pPr>
              <w:jc w:val="center"/>
              <w:rPr>
                <w:color w:val="000000"/>
                <w:sz w:val="18"/>
                <w:szCs w:val="18"/>
              </w:rPr>
            </w:pPr>
            <w:r>
              <w:rPr>
                <w:color w:val="000000"/>
                <w:sz w:val="18"/>
                <w:szCs w:val="18"/>
              </w:rPr>
              <w:t>3300-3800</w:t>
            </w:r>
          </w:p>
        </w:tc>
      </w:tr>
      <w:tr w:rsidR="00457D0F" w14:paraId="7AE30C6C"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20EA6BE" w14:textId="2AE3F304" w:rsidR="00457D0F" w:rsidRPr="00710BC9"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71F9806" w14:textId="77777777" w:rsidR="00457D0F" w:rsidRDefault="00457D0F" w:rsidP="00457D0F">
            <w:pPr>
              <w:jc w:val="center"/>
              <w:rPr>
                <w:color w:val="000000"/>
                <w:sz w:val="18"/>
                <w:szCs w:val="18"/>
              </w:rPr>
            </w:pPr>
            <w:r>
              <w:rPr>
                <w:color w:val="000000"/>
                <w:sz w:val="18"/>
                <w:szCs w:val="18"/>
              </w:rPr>
              <w:t>925-960</w:t>
            </w:r>
          </w:p>
        </w:tc>
        <w:tc>
          <w:tcPr>
            <w:tcW w:w="1300" w:type="dxa"/>
            <w:tcBorders>
              <w:top w:val="nil"/>
              <w:left w:val="nil"/>
              <w:bottom w:val="single" w:sz="4" w:space="0" w:color="auto"/>
              <w:right w:val="single" w:sz="4" w:space="0" w:color="auto"/>
            </w:tcBorders>
            <w:shd w:val="clear" w:color="auto" w:fill="auto"/>
            <w:vAlign w:val="center"/>
            <w:hideMark/>
          </w:tcPr>
          <w:p w14:paraId="0217F639"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6C4DAC97"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r>
      <w:tr w:rsidR="00457D0F" w14:paraId="60F8D045"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73608DD5"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5A2E154B"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34F3D442"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0922C50B"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15EDDB0A"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Maximum</w:t>
            </w:r>
          </w:p>
        </w:tc>
      </w:tr>
      <w:tr w:rsidR="00457D0F" w14:paraId="50BB9E3E"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445AC567" w14:textId="77777777" w:rsidR="00457D0F" w:rsidRDefault="00457D0F" w:rsidP="00457D0F">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6953CE31" w14:textId="77777777" w:rsidR="00457D0F" w:rsidRDefault="00457D0F" w:rsidP="00457D0F">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4F1A1C78" w14:textId="77777777" w:rsidR="00457D0F" w:rsidRDefault="00457D0F" w:rsidP="00457D0F">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7C30C4C" w14:textId="77777777" w:rsidR="00457D0F" w:rsidRDefault="00457D0F" w:rsidP="00457D0F">
            <w:pPr>
              <w:jc w:val="center"/>
              <w:rPr>
                <w:color w:val="000000"/>
                <w:sz w:val="18"/>
                <w:szCs w:val="18"/>
              </w:rPr>
            </w:pPr>
            <w:r>
              <w:rPr>
                <w:color w:val="000000"/>
                <w:sz w:val="18"/>
                <w:szCs w:val="18"/>
              </w:rPr>
              <w:t>0 -200</w:t>
            </w:r>
          </w:p>
        </w:tc>
      </w:tr>
      <w:tr w:rsidR="00457D0F" w14:paraId="1CC17E5D"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B29A2C"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06D1682C"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2A961FD3"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5C4FB233"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7874327B"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2DA7F49A"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197BFE"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AB6A0AE" w14:textId="77777777" w:rsidR="00457D0F" w:rsidRDefault="00457D0F" w:rsidP="00457D0F">
            <w:pPr>
              <w:jc w:val="center"/>
              <w:rPr>
                <w:color w:val="000000"/>
                <w:sz w:val="18"/>
                <w:szCs w:val="18"/>
              </w:rPr>
            </w:pPr>
            <w:r>
              <w:rPr>
                <w:color w:val="000000"/>
                <w:sz w:val="18"/>
                <w:szCs w:val="18"/>
              </w:rPr>
              <w:t>1720-1920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B3F1226" w14:textId="77777777" w:rsidR="00457D0F" w:rsidRDefault="00457D0F" w:rsidP="00457D0F">
            <w:pPr>
              <w:jc w:val="center"/>
              <w:rPr>
                <w:color w:val="000000"/>
                <w:sz w:val="18"/>
                <w:szCs w:val="18"/>
              </w:rPr>
            </w:pPr>
            <w:r>
              <w:rPr>
                <w:color w:val="000000"/>
                <w:sz w:val="18"/>
                <w:szCs w:val="18"/>
              </w:rPr>
              <w:t>1980-2180</w:t>
            </w:r>
          </w:p>
        </w:tc>
      </w:tr>
      <w:tr w:rsidR="00457D0F" w14:paraId="6FE76666"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F5F85A6"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2E96F2A5" w14:textId="77777777" w:rsidR="00457D0F" w:rsidRDefault="00457D0F" w:rsidP="00457D0F">
            <w:pPr>
              <w:rPr>
                <w:i/>
                <w:iCs/>
                <w:color w:val="FF0000"/>
              </w:rPr>
            </w:pPr>
            <w:r>
              <w:rPr>
                <w:i/>
                <w:iCs/>
                <w:color w:val="FF0000"/>
              </w:rPr>
              <w:t>There is no overlap</w:t>
            </w:r>
          </w:p>
        </w:tc>
      </w:tr>
      <w:tr w:rsidR="00457D0F" w14:paraId="74D9E92A"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505BAE" w14:textId="05EEA53E" w:rsidR="00457D0F" w:rsidRDefault="00457D0F" w:rsidP="00457D0F">
            <w:pPr>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66D2F0FC" w14:textId="77777777" w:rsidR="00457D0F" w:rsidRDefault="00457D0F" w:rsidP="00457D0F"/>
    <w:p w14:paraId="4573CFC9" w14:textId="77777777" w:rsidR="00457D0F" w:rsidRPr="00140BB6" w:rsidRDefault="00457D0F" w:rsidP="00457D0F">
      <w:r w:rsidRPr="00140BB6">
        <w:t xml:space="preserve">Table </w:t>
      </w:r>
      <w:r>
        <w:t>5.45</w:t>
      </w:r>
      <w:r w:rsidRPr="00140BB6">
        <w:t>.2.</w:t>
      </w:r>
      <w:r>
        <w:t>1</w:t>
      </w:r>
      <w:r w:rsidRPr="00140BB6">
        <w:t>.2-</w:t>
      </w:r>
      <w:r>
        <w:t>2</w:t>
      </w:r>
      <w:r w:rsidRPr="00140BB6">
        <w:t xml:space="preserve"> provides the two UL band with one band, along with 2CC intra-band uplink CA triple beat products into band n</w:t>
      </w:r>
      <w:r>
        <w:t>1</w:t>
      </w:r>
      <w:r w:rsidRPr="00140BB6">
        <w:t xml:space="preserve"> interference analysis for CA_n</w:t>
      </w:r>
      <w:r>
        <w:t>8A</w:t>
      </w:r>
      <w:r w:rsidRPr="00140BB6">
        <w:t>-n</w:t>
      </w:r>
      <w:r>
        <w:t>78</w:t>
      </w:r>
      <w:r w:rsidRPr="00140BB6">
        <w:t>C with n</w:t>
      </w:r>
      <w:r>
        <w:t>8</w:t>
      </w:r>
      <w:r w:rsidRPr="00140BB6">
        <w:t>/</w:t>
      </w:r>
      <w:r>
        <w:t>78</w:t>
      </w:r>
      <w:r w:rsidRPr="00140BB6">
        <w:t xml:space="preserve">C transmitting with a </w:t>
      </w:r>
      <w:r>
        <w:t xml:space="preserve">200 </w:t>
      </w:r>
      <w:r w:rsidRPr="00140BB6">
        <w:t>MHz maximum instantaneous bandwidth.</w:t>
      </w:r>
    </w:p>
    <w:p w14:paraId="06F71C81" w14:textId="77777777" w:rsidR="00457D0F" w:rsidRPr="00140BB6" w:rsidRDefault="00457D0F" w:rsidP="00457D0F">
      <w:pPr>
        <w:pStyle w:val="TH"/>
      </w:pPr>
      <w:r w:rsidRPr="00140BB6">
        <w:t xml:space="preserve">Table </w:t>
      </w:r>
      <w:r>
        <w:t>5.45</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7D782AA9"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D231B" w14:textId="77777777" w:rsidR="00457D0F" w:rsidRDefault="00457D0F" w:rsidP="00457D0F">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0089D07" w14:textId="2F45E543"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57CBD54"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407C3E27"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609997F"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952599B" w14:textId="666E6E16"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27445931" w14:textId="5DE80FBA"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041E6407"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1CF00F00"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63F786C5"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693F1F" w14:textId="2AB03E2B"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(n8,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5A78A1D" w14:textId="77777777" w:rsidR="00457D0F" w:rsidRDefault="00457D0F" w:rsidP="00457D0F">
            <w:pPr>
              <w:jc w:val="center"/>
              <w:rPr>
                <w:color w:val="000000"/>
                <w:sz w:val="18"/>
                <w:szCs w:val="18"/>
              </w:rPr>
            </w:pPr>
            <w:r>
              <w:rPr>
                <w:color w:val="000000"/>
                <w:sz w:val="18"/>
                <w:szCs w:val="18"/>
              </w:rPr>
              <w:t>880-915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76A4C23" w14:textId="77777777" w:rsidR="00457D0F" w:rsidRDefault="00457D0F" w:rsidP="00457D0F">
            <w:pPr>
              <w:jc w:val="center"/>
              <w:rPr>
                <w:color w:val="000000"/>
                <w:sz w:val="18"/>
                <w:szCs w:val="18"/>
              </w:rPr>
            </w:pPr>
            <w:r>
              <w:rPr>
                <w:color w:val="000000"/>
                <w:sz w:val="18"/>
                <w:szCs w:val="18"/>
              </w:rPr>
              <w:t>3300-3800</w:t>
            </w:r>
          </w:p>
        </w:tc>
      </w:tr>
      <w:tr w:rsidR="00457D0F" w14:paraId="4CBB9480"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FA2C47" w14:textId="464DCB2B" w:rsidR="00457D0F" w:rsidRPr="00710BC9"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D816B2B" w14:textId="77777777" w:rsidR="00457D0F" w:rsidRDefault="00457D0F" w:rsidP="00457D0F">
            <w:pPr>
              <w:jc w:val="center"/>
              <w:rPr>
                <w:color w:val="000000"/>
                <w:sz w:val="18"/>
                <w:szCs w:val="18"/>
              </w:rPr>
            </w:pPr>
            <w:r>
              <w:rPr>
                <w:color w:val="000000"/>
                <w:sz w:val="18"/>
                <w:szCs w:val="18"/>
              </w:rPr>
              <w:t>2110-2170</w:t>
            </w:r>
          </w:p>
        </w:tc>
        <w:tc>
          <w:tcPr>
            <w:tcW w:w="1300" w:type="dxa"/>
            <w:tcBorders>
              <w:top w:val="nil"/>
              <w:left w:val="nil"/>
              <w:bottom w:val="single" w:sz="4" w:space="0" w:color="auto"/>
              <w:right w:val="single" w:sz="4" w:space="0" w:color="auto"/>
            </w:tcBorders>
            <w:shd w:val="clear" w:color="auto" w:fill="auto"/>
            <w:vAlign w:val="center"/>
            <w:hideMark/>
          </w:tcPr>
          <w:p w14:paraId="68F9467B"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3E11D23F"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r>
      <w:tr w:rsidR="00457D0F" w14:paraId="1E5F6DF3"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533CD5A1"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5FDC673D"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257182A0"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0EAD0A72"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1F76747C"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Maximum</w:t>
            </w:r>
          </w:p>
        </w:tc>
      </w:tr>
      <w:tr w:rsidR="00457D0F" w14:paraId="3810CC6F"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4E09BFE5" w14:textId="77777777" w:rsidR="00457D0F" w:rsidRDefault="00457D0F" w:rsidP="00457D0F">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67138C01" w14:textId="77777777" w:rsidR="00457D0F" w:rsidRDefault="00457D0F" w:rsidP="00457D0F">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73EEFE11" w14:textId="77777777" w:rsidR="00457D0F" w:rsidRDefault="00457D0F" w:rsidP="00457D0F">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295CE1C" w14:textId="77777777" w:rsidR="00457D0F" w:rsidRDefault="00457D0F" w:rsidP="00457D0F">
            <w:pPr>
              <w:jc w:val="center"/>
              <w:rPr>
                <w:color w:val="000000"/>
                <w:sz w:val="18"/>
                <w:szCs w:val="18"/>
              </w:rPr>
            </w:pPr>
            <w:r>
              <w:rPr>
                <w:color w:val="000000"/>
                <w:sz w:val="18"/>
                <w:szCs w:val="18"/>
              </w:rPr>
              <w:t>0 -200</w:t>
            </w:r>
          </w:p>
        </w:tc>
      </w:tr>
      <w:tr w:rsidR="00457D0F" w14:paraId="26E51826"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77F8401"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71F817B7"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55B2C356"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45FC9DD2"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073F6A7E"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65412260"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DC425F"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5EB04D0" w14:textId="77777777" w:rsidR="00457D0F" w:rsidRDefault="00457D0F" w:rsidP="00457D0F">
            <w:pPr>
              <w:jc w:val="center"/>
              <w:rPr>
                <w:color w:val="000000"/>
                <w:sz w:val="18"/>
                <w:szCs w:val="18"/>
              </w:rPr>
            </w:pPr>
            <w:r>
              <w:rPr>
                <w:color w:val="000000"/>
                <w:sz w:val="18"/>
                <w:szCs w:val="18"/>
              </w:rPr>
              <w:t>680-880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4247248" w14:textId="77777777" w:rsidR="00457D0F" w:rsidRDefault="00457D0F" w:rsidP="00457D0F">
            <w:pPr>
              <w:jc w:val="center"/>
              <w:rPr>
                <w:color w:val="000000"/>
                <w:sz w:val="18"/>
                <w:szCs w:val="18"/>
              </w:rPr>
            </w:pPr>
            <w:r>
              <w:rPr>
                <w:color w:val="000000"/>
                <w:sz w:val="18"/>
                <w:szCs w:val="18"/>
              </w:rPr>
              <w:t>915-1115</w:t>
            </w:r>
          </w:p>
        </w:tc>
      </w:tr>
      <w:tr w:rsidR="00457D0F" w14:paraId="21A3F0BC"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ED09E23"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744F4F59" w14:textId="77777777" w:rsidR="00457D0F" w:rsidRDefault="00457D0F" w:rsidP="00457D0F">
            <w:pPr>
              <w:rPr>
                <w:i/>
                <w:iCs/>
                <w:color w:val="FF0000"/>
              </w:rPr>
            </w:pPr>
            <w:r>
              <w:rPr>
                <w:i/>
                <w:iCs/>
                <w:color w:val="FF0000"/>
              </w:rPr>
              <w:t>There is no overlap</w:t>
            </w:r>
          </w:p>
        </w:tc>
      </w:tr>
      <w:tr w:rsidR="00457D0F" w14:paraId="0FD644A2"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9572940" w14:textId="3177F867" w:rsidR="00457D0F" w:rsidRDefault="00457D0F" w:rsidP="00457D0F">
            <w:pPr>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76BCAAB7" w14:textId="77777777" w:rsidR="008F4D94" w:rsidRPr="00AB69C8" w:rsidRDefault="008F4D94" w:rsidP="008F4D94">
      <w:pPr>
        <w:pStyle w:val="Heading4"/>
      </w:pPr>
      <w:bookmarkStart w:id="553" w:name="_Toc183508074"/>
      <w:r>
        <w:t>5.45</w:t>
      </w:r>
      <w:r w:rsidRPr="00AB69C8">
        <w:t>.2.</w:t>
      </w:r>
      <w:r>
        <w:t>2</w:t>
      </w:r>
      <w:r w:rsidRPr="00AB69C8">
        <w:tab/>
        <w:t>REFSENS requirements</w:t>
      </w:r>
      <w:bookmarkEnd w:id="553"/>
    </w:p>
    <w:p w14:paraId="3EEE26D1" w14:textId="77777777" w:rsidR="008F4D94" w:rsidRPr="00456C44" w:rsidRDefault="008F4D94" w:rsidP="008F4D94">
      <w:pPr>
        <w:rPr>
          <w:lang w:eastAsia="ko-KR"/>
        </w:rPr>
      </w:pPr>
      <w:r>
        <w:rPr>
          <w:lang w:eastAsia="ko-KR"/>
        </w:rPr>
        <w:t>No requirements since the bands are of different band groups [1].</w:t>
      </w:r>
    </w:p>
    <w:p w14:paraId="5153EEF9" w14:textId="77777777" w:rsidR="008F4D94" w:rsidRPr="00095DB9" w:rsidRDefault="008F4D94" w:rsidP="008F4D94">
      <w:pPr>
        <w:rPr>
          <w:color w:val="0070C0"/>
        </w:rPr>
      </w:pPr>
    </w:p>
    <w:p w14:paraId="1C03B880" w14:textId="77777777" w:rsidR="008F4D94" w:rsidRDefault="008F4D94" w:rsidP="008F4D94">
      <w:pPr>
        <w:pStyle w:val="Heading2"/>
      </w:pPr>
      <w:bookmarkStart w:id="554" w:name="_Toc183508075"/>
      <w:r>
        <w:t>5.46</w:t>
      </w:r>
      <w:r>
        <w:tab/>
        <w:t>CA_n3-n41-n78</w:t>
      </w:r>
      <w:bookmarkEnd w:id="554"/>
    </w:p>
    <w:p w14:paraId="55C9CB82" w14:textId="77777777" w:rsidR="008F4D94" w:rsidRDefault="008F4D94" w:rsidP="008F4D94">
      <w:pPr>
        <w:pStyle w:val="Heading3"/>
        <w:rPr>
          <w:rFonts w:cs="Arial"/>
          <w:szCs w:val="28"/>
          <w:lang w:val="en-US" w:eastAsia="zh-CN"/>
        </w:rPr>
      </w:pPr>
      <w:bookmarkStart w:id="555" w:name="_Toc183508076"/>
      <w:r>
        <w:t>5.46.1</w:t>
      </w:r>
      <w:r>
        <w:tab/>
      </w:r>
      <w:r>
        <w:rPr>
          <w:rFonts w:cs="Arial"/>
          <w:szCs w:val="28"/>
          <w:lang w:val="en-US" w:eastAsia="zh-CN"/>
        </w:rPr>
        <w:t>Common for 1 band UL and 2 bands UL CA</w:t>
      </w:r>
      <w:bookmarkEnd w:id="555"/>
    </w:p>
    <w:p w14:paraId="39911F3B" w14:textId="77777777" w:rsidR="008F4D94" w:rsidRDefault="008F4D94" w:rsidP="008F4D94">
      <w:pPr>
        <w:pStyle w:val="Heading4"/>
      </w:pPr>
      <w:bookmarkStart w:id="556" w:name="_Toc183508077"/>
      <w:r>
        <w:t>5.46.1.1</w:t>
      </w:r>
      <w:r>
        <w:tab/>
      </w:r>
      <w:r>
        <w:rPr>
          <w:rFonts w:cs="Arial"/>
          <w:lang w:eastAsia="zh-CN"/>
        </w:rPr>
        <w:t>Operating bands for CA</w:t>
      </w:r>
      <w:bookmarkEnd w:id="556"/>
    </w:p>
    <w:p w14:paraId="0F67EE95" w14:textId="77777777" w:rsidR="008F4D94" w:rsidRDefault="008F4D94" w:rsidP="008F4D94">
      <w:pPr>
        <w:pStyle w:val="TH"/>
        <w:rPr>
          <w:lang w:val="en-US"/>
        </w:rPr>
      </w:pPr>
      <w:r>
        <w:rPr>
          <w:rFonts w:cs="Arial"/>
        </w:rPr>
        <w:t xml:space="preserve">Table </w:t>
      </w:r>
      <w:r>
        <w:rPr>
          <w:rFonts w:cs="Arial" w:hint="eastAsia"/>
          <w:lang w:val="en-US" w:eastAsia="zh-CN"/>
        </w:rPr>
        <w:t>5.46</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4734A4FF"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387CEF"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0F1D962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7D15E18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4B7AF5C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13DCC3FE"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9AA9737"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077E4E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02948C0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17CC4E19" w14:textId="77777777" w:rsidR="008F4D94" w:rsidRDefault="008F4D94" w:rsidP="006A46EC">
            <w:pPr>
              <w:spacing w:after="0"/>
              <w:rPr>
                <w:rFonts w:ascii="Arial" w:hAnsi="Arial" w:cs="Arial"/>
                <w:b/>
                <w:bCs/>
                <w:color w:val="000000"/>
                <w:sz w:val="18"/>
                <w:szCs w:val="18"/>
              </w:rPr>
            </w:pPr>
          </w:p>
        </w:tc>
      </w:tr>
      <w:tr w:rsidR="008F4D94" w14:paraId="36C0FA62"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757A684"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189BD51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2D4BBE7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4DD6712F" w14:textId="77777777" w:rsidR="008F4D94" w:rsidRDefault="008F4D94" w:rsidP="006A46EC">
            <w:pPr>
              <w:spacing w:after="0"/>
              <w:rPr>
                <w:rFonts w:ascii="Aptos Narrow" w:hAnsi="Aptos Narrow"/>
                <w:color w:val="000000"/>
                <w:sz w:val="22"/>
                <w:szCs w:val="22"/>
              </w:rPr>
            </w:pPr>
          </w:p>
        </w:tc>
      </w:tr>
      <w:tr w:rsidR="008F4D94" w14:paraId="0BD36226"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452411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0296FD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757E2C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046E057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490A6AB1"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768F1B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200DF63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52AC463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360DC34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r w:rsidR="008F4D94" w14:paraId="7FA908A6"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FABDC9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6F3A9A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363F133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2CD1976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12BDD326" w14:textId="77777777" w:rsidR="008F4D94" w:rsidRDefault="008F4D94" w:rsidP="008F4D94">
      <w:pPr>
        <w:pStyle w:val="TH"/>
      </w:pPr>
    </w:p>
    <w:p w14:paraId="175A229D" w14:textId="77777777" w:rsidR="008F4D94" w:rsidRPr="005D2633" w:rsidRDefault="008F4D94" w:rsidP="008F4D94">
      <w:pPr>
        <w:pStyle w:val="Heading4"/>
        <w:rPr>
          <w:rFonts w:cs="Arial"/>
          <w:lang w:eastAsia="zh-CN"/>
        </w:rPr>
      </w:pPr>
      <w:bookmarkStart w:id="557" w:name="_Toc183508078"/>
      <w:r>
        <w:rPr>
          <w:rFonts w:cs="Arial"/>
          <w:lang w:eastAsia="zh-CN"/>
        </w:rPr>
        <w:t>5.46</w:t>
      </w:r>
      <w:r w:rsidRPr="005D2633">
        <w:rPr>
          <w:rFonts w:cs="Arial"/>
          <w:lang w:eastAsia="zh-CN"/>
        </w:rPr>
        <w:t>.1.2</w:t>
      </w:r>
      <w:r w:rsidRPr="005D2633">
        <w:rPr>
          <w:rFonts w:cs="Arial"/>
          <w:lang w:eastAsia="zh-CN"/>
        </w:rPr>
        <w:tab/>
      </w:r>
      <w:r>
        <w:rPr>
          <w:rFonts w:cs="Arial"/>
          <w:lang w:eastAsia="zh-CN"/>
        </w:rPr>
        <w:t>Channel bandwidths per operating band for CA</w:t>
      </w:r>
      <w:bookmarkEnd w:id="557"/>
    </w:p>
    <w:p w14:paraId="77EE9149"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709"/>
        <w:gridCol w:w="3969"/>
        <w:gridCol w:w="1202"/>
      </w:tblGrid>
      <w:tr w:rsidR="008F4D94" w14:paraId="7AB51581"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6489CD3"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74385C53" w14:textId="77777777" w:rsidTr="006A46EC">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1006E150" w14:textId="77777777" w:rsidR="008F4D94" w:rsidRDefault="008F4D94" w:rsidP="006A46EC">
            <w:pPr>
              <w:pStyle w:val="TAH"/>
              <w:rPr>
                <w:szCs w:val="18"/>
                <w:lang w:eastAsia="zh-CN"/>
              </w:rPr>
            </w:pP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72FE7FD1"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87A7940"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7D8A5DB2"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single" w:sz="4" w:space="0" w:color="auto"/>
              <w:right w:val="single" w:sz="4" w:space="0" w:color="auto"/>
            </w:tcBorders>
            <w:shd w:val="clear" w:color="auto" w:fill="auto"/>
            <w:vAlign w:val="center"/>
          </w:tcPr>
          <w:p w14:paraId="40396083" w14:textId="77777777" w:rsidR="008F4D94" w:rsidRDefault="008F4D94" w:rsidP="006A46EC">
            <w:pPr>
              <w:pStyle w:val="TAH"/>
              <w:rPr>
                <w:szCs w:val="18"/>
                <w:lang w:val="en-US" w:eastAsia="zh-CN"/>
              </w:rPr>
            </w:pPr>
            <w:r>
              <w:t>Bandwidth combination set</w:t>
            </w:r>
          </w:p>
        </w:tc>
      </w:tr>
      <w:tr w:rsidR="008F4D94" w14:paraId="7D48BD01"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313ADB15" w14:textId="77777777" w:rsidR="008F4D94" w:rsidRDefault="008F4D94" w:rsidP="006A46EC">
            <w:pPr>
              <w:pStyle w:val="TAC"/>
              <w:rPr>
                <w:rFonts w:eastAsia="SimSun" w:cs="Arial"/>
                <w:szCs w:val="18"/>
                <w:lang w:val="en-US" w:eastAsia="zh-CN"/>
              </w:rPr>
            </w:pPr>
            <w:r>
              <w:rPr>
                <w:rFonts w:eastAsia="SimSun" w:cs="Arial"/>
                <w:szCs w:val="18"/>
                <w:lang w:val="en-US" w:eastAsia="zh-CN"/>
              </w:rPr>
              <w:t>CA_n3A-n41A-n78C</w:t>
            </w:r>
          </w:p>
        </w:tc>
        <w:tc>
          <w:tcPr>
            <w:tcW w:w="1842" w:type="dxa"/>
            <w:tcBorders>
              <w:top w:val="single" w:sz="4" w:space="0" w:color="auto"/>
              <w:left w:val="single" w:sz="4" w:space="0" w:color="auto"/>
              <w:bottom w:val="nil"/>
              <w:right w:val="single" w:sz="4" w:space="0" w:color="auto"/>
            </w:tcBorders>
            <w:shd w:val="clear" w:color="auto" w:fill="auto"/>
            <w:vAlign w:val="center"/>
          </w:tcPr>
          <w:p w14:paraId="39F38314" w14:textId="77777777" w:rsidR="008F4D94" w:rsidRDefault="008F4D94" w:rsidP="006A46EC">
            <w:pPr>
              <w:pStyle w:val="TAC"/>
              <w:rPr>
                <w:rFonts w:eastAsia="SimSun" w:cs="Arial"/>
                <w:szCs w:val="18"/>
                <w:lang w:val="en-US" w:eastAsia="zh-CN"/>
              </w:rPr>
            </w:pPr>
            <w:r>
              <w:rPr>
                <w:rFonts w:eastAsia="SimSun" w:cs="Arial"/>
                <w:szCs w:val="18"/>
                <w:lang w:val="en-US" w:eastAsia="zh-CN"/>
              </w:rPr>
              <w:t>CA_n78C</w:t>
            </w:r>
          </w:p>
          <w:p w14:paraId="4DF876EC" w14:textId="77777777" w:rsidR="008F4D94" w:rsidRPr="00BC307D" w:rsidRDefault="008F4D94" w:rsidP="006A46EC">
            <w:pPr>
              <w:pStyle w:val="TAC"/>
              <w:rPr>
                <w:rFonts w:eastAsia="SimSun" w:cs="Arial"/>
                <w:szCs w:val="18"/>
                <w:lang w:val="en-US" w:eastAsia="zh-CN"/>
              </w:rPr>
            </w:pPr>
            <w:r w:rsidRPr="00BC307D">
              <w:rPr>
                <w:rFonts w:eastAsia="SimSun" w:cs="Arial"/>
                <w:szCs w:val="18"/>
                <w:lang w:val="en-US" w:eastAsia="zh-CN"/>
              </w:rPr>
              <w:t>CA_n3A-n41A</w:t>
            </w:r>
          </w:p>
          <w:p w14:paraId="4FF721B6" w14:textId="77777777" w:rsidR="008F4D94" w:rsidRPr="00BC307D" w:rsidRDefault="008F4D94" w:rsidP="006A46EC">
            <w:pPr>
              <w:pStyle w:val="TAC"/>
              <w:rPr>
                <w:rFonts w:eastAsia="SimSun" w:cs="Arial"/>
                <w:szCs w:val="18"/>
                <w:lang w:val="en-US" w:eastAsia="zh-CN"/>
              </w:rPr>
            </w:pPr>
            <w:r w:rsidRPr="00BC307D">
              <w:rPr>
                <w:rFonts w:eastAsia="SimSun" w:cs="Arial"/>
                <w:szCs w:val="18"/>
                <w:lang w:val="en-US" w:eastAsia="zh-CN"/>
              </w:rPr>
              <w:t>CA_n3A-n78A</w:t>
            </w:r>
          </w:p>
          <w:p w14:paraId="56D5251F" w14:textId="77777777" w:rsidR="008F4D94" w:rsidRPr="00BC307D" w:rsidRDefault="008F4D94" w:rsidP="006A46EC">
            <w:pPr>
              <w:pStyle w:val="TAC"/>
              <w:rPr>
                <w:rFonts w:eastAsia="SimSun" w:cs="Arial"/>
                <w:szCs w:val="18"/>
                <w:lang w:val="en-US" w:eastAsia="zh-CN"/>
              </w:rPr>
            </w:pPr>
            <w:r w:rsidRPr="00BC307D">
              <w:rPr>
                <w:rFonts w:eastAsia="SimSun" w:cs="Arial"/>
                <w:szCs w:val="18"/>
                <w:lang w:val="en-US" w:eastAsia="zh-CN"/>
              </w:rPr>
              <w:t>CA_n3A-n78C</w:t>
            </w:r>
          </w:p>
          <w:p w14:paraId="49FE0694" w14:textId="77777777" w:rsidR="008F4D94" w:rsidRPr="00BC307D" w:rsidRDefault="008F4D94" w:rsidP="006A46EC">
            <w:pPr>
              <w:pStyle w:val="TAC"/>
              <w:rPr>
                <w:rFonts w:eastAsia="SimSun" w:cs="Arial"/>
                <w:szCs w:val="18"/>
                <w:lang w:val="en-US" w:eastAsia="zh-CN"/>
              </w:rPr>
            </w:pPr>
            <w:r w:rsidRPr="00BC307D">
              <w:rPr>
                <w:rFonts w:eastAsia="SimSun" w:cs="Arial"/>
                <w:szCs w:val="18"/>
                <w:lang w:val="en-US" w:eastAsia="zh-CN"/>
              </w:rPr>
              <w:t>CA_n41A-n78A</w:t>
            </w:r>
          </w:p>
          <w:p w14:paraId="314F4052" w14:textId="77777777" w:rsidR="008F4D94" w:rsidRPr="00BC307D" w:rsidRDefault="008F4D94" w:rsidP="006A46EC">
            <w:pPr>
              <w:pStyle w:val="TAC"/>
              <w:rPr>
                <w:rFonts w:eastAsia="SimSun" w:cs="Arial"/>
                <w:szCs w:val="18"/>
                <w:lang w:val="en-US" w:eastAsia="zh-CN"/>
              </w:rPr>
            </w:pPr>
            <w:r w:rsidRPr="00BC307D">
              <w:rPr>
                <w:rFonts w:eastAsia="SimSun" w:cs="Arial"/>
                <w:szCs w:val="18"/>
                <w:lang w:val="en-US" w:eastAsia="zh-CN"/>
              </w:rPr>
              <w:t>CA_n41A-n78C</w:t>
            </w:r>
          </w:p>
        </w:tc>
        <w:tc>
          <w:tcPr>
            <w:tcW w:w="709" w:type="dxa"/>
            <w:tcBorders>
              <w:left w:val="single" w:sz="4" w:space="0" w:color="auto"/>
              <w:right w:val="single" w:sz="4" w:space="0" w:color="auto"/>
            </w:tcBorders>
            <w:vAlign w:val="center"/>
          </w:tcPr>
          <w:p w14:paraId="48635A7D" w14:textId="77777777" w:rsidR="008F4D94" w:rsidRDefault="008F4D94" w:rsidP="006A46EC">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269338F1" w14:textId="77777777" w:rsidR="008F4D94"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5,10,15,20,25,30,35,40,45,50</w:t>
            </w:r>
          </w:p>
        </w:tc>
        <w:tc>
          <w:tcPr>
            <w:tcW w:w="1202" w:type="dxa"/>
            <w:tcBorders>
              <w:left w:val="single" w:sz="4" w:space="0" w:color="auto"/>
              <w:bottom w:val="nil"/>
              <w:right w:val="single" w:sz="4" w:space="0" w:color="auto"/>
            </w:tcBorders>
            <w:shd w:val="clear" w:color="auto" w:fill="auto"/>
            <w:vAlign w:val="center"/>
          </w:tcPr>
          <w:p w14:paraId="78FC2C9F" w14:textId="77777777" w:rsidR="008F4D94" w:rsidRDefault="008F4D94" w:rsidP="006A46EC">
            <w:pPr>
              <w:pStyle w:val="TAC"/>
              <w:rPr>
                <w:rFonts w:cs="Arial"/>
                <w:szCs w:val="18"/>
                <w:lang w:val="en-US" w:eastAsia="zh-CN"/>
              </w:rPr>
            </w:pPr>
            <w:r>
              <w:rPr>
                <w:rFonts w:cs="Arial"/>
              </w:rPr>
              <w:t>4 and 5</w:t>
            </w:r>
          </w:p>
        </w:tc>
      </w:tr>
      <w:tr w:rsidR="008F4D94" w14:paraId="40B35141"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6A87C945" w14:textId="77777777" w:rsidR="008F4D94" w:rsidRDefault="008F4D94" w:rsidP="006A46EC">
            <w:pPr>
              <w:pStyle w:val="TAC"/>
              <w:rPr>
                <w:rFonts w:eastAsia="SimSun"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76414A48" w14:textId="77777777" w:rsidR="008F4D94" w:rsidRPr="00BC307D" w:rsidRDefault="008F4D94" w:rsidP="006A46EC">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41CBB3C7" w14:textId="77777777" w:rsidR="008F4D94"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3EBCAA71" w14:textId="77777777" w:rsidR="008F4D94"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66E38006" w14:textId="77777777" w:rsidR="008F4D94" w:rsidRDefault="008F4D94" w:rsidP="006A46EC">
            <w:pPr>
              <w:pStyle w:val="TAC"/>
              <w:rPr>
                <w:rFonts w:cs="Arial"/>
                <w:szCs w:val="18"/>
                <w:lang w:val="en-US" w:eastAsia="zh-CN"/>
              </w:rPr>
            </w:pPr>
          </w:p>
        </w:tc>
      </w:tr>
      <w:tr w:rsidR="008F4D94" w14:paraId="7495FC42"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3A40F3BE" w14:textId="77777777" w:rsidR="008F4D94" w:rsidRDefault="008F4D94" w:rsidP="006A46EC">
            <w:pPr>
              <w:pStyle w:val="TAC"/>
              <w:rPr>
                <w:rFonts w:eastAsia="SimSun"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68D3A4A6" w14:textId="77777777" w:rsidR="008F4D94" w:rsidRPr="00BC307D" w:rsidRDefault="008F4D94" w:rsidP="006A46EC">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1A607256"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010F14A7" w14:textId="77777777" w:rsidR="008F4D94"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CA_n78C_BSC4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3A98021E" w14:textId="77777777" w:rsidR="008F4D94" w:rsidRDefault="008F4D94" w:rsidP="006A46EC">
            <w:pPr>
              <w:pStyle w:val="TAC"/>
              <w:rPr>
                <w:rFonts w:cs="Arial"/>
                <w:szCs w:val="18"/>
                <w:lang w:val="en-US" w:eastAsia="zh-CN"/>
              </w:rPr>
            </w:pPr>
          </w:p>
        </w:tc>
      </w:tr>
      <w:tr w:rsidR="008F4D94" w14:paraId="1186D355"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38FB6098"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CA_n3(2A)-n41A-n78C</w:t>
            </w:r>
          </w:p>
        </w:tc>
        <w:tc>
          <w:tcPr>
            <w:tcW w:w="1842" w:type="dxa"/>
            <w:tcBorders>
              <w:top w:val="single" w:sz="4" w:space="0" w:color="auto"/>
              <w:left w:val="single" w:sz="4" w:space="0" w:color="auto"/>
              <w:bottom w:val="nil"/>
              <w:right w:val="single" w:sz="4" w:space="0" w:color="auto"/>
            </w:tcBorders>
            <w:shd w:val="clear" w:color="auto" w:fill="auto"/>
            <w:vAlign w:val="center"/>
          </w:tcPr>
          <w:p w14:paraId="1EB5815C" w14:textId="77777777" w:rsidR="008F4D94" w:rsidRPr="00BC307D" w:rsidRDefault="008F4D94" w:rsidP="006A46EC">
            <w:pPr>
              <w:pStyle w:val="TAC"/>
              <w:rPr>
                <w:rFonts w:eastAsia="SimSun" w:cs="Arial"/>
                <w:szCs w:val="18"/>
                <w:lang w:val="en-US" w:eastAsia="zh-CN"/>
              </w:rPr>
            </w:pPr>
            <w:r w:rsidRPr="00BC307D">
              <w:rPr>
                <w:rFonts w:eastAsia="SimSun" w:cs="Arial"/>
                <w:szCs w:val="18"/>
                <w:lang w:val="en-US" w:eastAsia="zh-CN"/>
              </w:rPr>
              <w:t>CA_n3A-n41A</w:t>
            </w:r>
          </w:p>
          <w:p w14:paraId="34306D9B" w14:textId="77777777" w:rsidR="008F4D94" w:rsidRPr="00BC307D" w:rsidRDefault="008F4D94" w:rsidP="006A46EC">
            <w:pPr>
              <w:pStyle w:val="TAC"/>
              <w:rPr>
                <w:rFonts w:eastAsia="SimSun" w:cs="Arial"/>
                <w:szCs w:val="18"/>
                <w:lang w:val="en-US" w:eastAsia="zh-CN"/>
              </w:rPr>
            </w:pPr>
            <w:r w:rsidRPr="00BC307D">
              <w:rPr>
                <w:rFonts w:eastAsia="SimSun" w:cs="Arial"/>
                <w:szCs w:val="18"/>
                <w:lang w:val="en-US" w:eastAsia="zh-CN"/>
              </w:rPr>
              <w:t>CA_n3A-n78A</w:t>
            </w:r>
          </w:p>
          <w:p w14:paraId="40E99C37" w14:textId="77777777" w:rsidR="008F4D94" w:rsidRPr="00B00CBD" w:rsidRDefault="008F4D94" w:rsidP="006A46EC">
            <w:pPr>
              <w:pStyle w:val="TAC"/>
              <w:rPr>
                <w:rFonts w:eastAsia="SimSun" w:cs="Arial"/>
                <w:szCs w:val="18"/>
                <w:lang w:val="en-US" w:eastAsia="zh-CN"/>
              </w:rPr>
            </w:pPr>
            <w:r w:rsidRPr="00BC307D">
              <w:rPr>
                <w:rFonts w:eastAsia="SimSun" w:cs="Arial"/>
                <w:szCs w:val="18"/>
                <w:lang w:val="en-US" w:eastAsia="zh-CN"/>
              </w:rPr>
              <w:t>CA_n41A-n78A</w:t>
            </w:r>
          </w:p>
        </w:tc>
        <w:tc>
          <w:tcPr>
            <w:tcW w:w="709" w:type="dxa"/>
            <w:tcBorders>
              <w:left w:val="single" w:sz="4" w:space="0" w:color="auto"/>
              <w:right w:val="single" w:sz="4" w:space="0" w:color="auto"/>
            </w:tcBorders>
            <w:vAlign w:val="center"/>
          </w:tcPr>
          <w:p w14:paraId="5D1AB9B4"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6553126B" w14:textId="77777777" w:rsidR="008F4D94" w:rsidRPr="00BC307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CA_n3(2A)_BSC0</w:t>
            </w:r>
          </w:p>
        </w:tc>
        <w:tc>
          <w:tcPr>
            <w:tcW w:w="1202" w:type="dxa"/>
            <w:tcBorders>
              <w:top w:val="single" w:sz="4" w:space="0" w:color="auto"/>
              <w:left w:val="single" w:sz="4" w:space="0" w:color="auto"/>
              <w:bottom w:val="nil"/>
              <w:right w:val="single" w:sz="4" w:space="0" w:color="auto"/>
            </w:tcBorders>
            <w:shd w:val="clear" w:color="auto" w:fill="auto"/>
            <w:vAlign w:val="center"/>
          </w:tcPr>
          <w:p w14:paraId="3EF67F84" w14:textId="77777777" w:rsidR="008F4D94" w:rsidRPr="00B00CBD" w:rsidRDefault="008F4D94" w:rsidP="006A46EC">
            <w:pPr>
              <w:pStyle w:val="TAC"/>
              <w:rPr>
                <w:rFonts w:cs="Arial"/>
                <w:szCs w:val="18"/>
                <w:lang w:val="en-US" w:eastAsia="zh-CN"/>
              </w:rPr>
            </w:pPr>
            <w:r>
              <w:rPr>
                <w:rFonts w:cs="Arial"/>
              </w:rPr>
              <w:t>4 and 5</w:t>
            </w:r>
          </w:p>
        </w:tc>
      </w:tr>
      <w:tr w:rsidR="008F4D94" w14:paraId="1AA48821"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7C661853"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73C02E0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EB372FA"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354EBAF6"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2867368D" w14:textId="77777777" w:rsidR="008F4D94" w:rsidRPr="00B00CBD" w:rsidRDefault="008F4D94" w:rsidP="006A46EC">
            <w:pPr>
              <w:pStyle w:val="TAC"/>
              <w:rPr>
                <w:rFonts w:cs="Arial"/>
                <w:szCs w:val="18"/>
                <w:lang w:val="en-US" w:eastAsia="zh-CN"/>
              </w:rPr>
            </w:pPr>
          </w:p>
        </w:tc>
      </w:tr>
      <w:tr w:rsidR="008F4D94" w14:paraId="7BD10B8D"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350729B7"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6ED80F25"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71C9EB16"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6A4C9384"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CA_n78C_BSC4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16C417C8" w14:textId="77777777" w:rsidR="008F4D94" w:rsidRPr="00B00CBD" w:rsidRDefault="008F4D94" w:rsidP="006A46EC">
            <w:pPr>
              <w:pStyle w:val="TAC"/>
              <w:rPr>
                <w:rFonts w:cs="Arial"/>
                <w:szCs w:val="18"/>
                <w:lang w:val="en-US" w:eastAsia="zh-CN"/>
              </w:rPr>
            </w:pPr>
          </w:p>
        </w:tc>
      </w:tr>
    </w:tbl>
    <w:p w14:paraId="1DB50D65" w14:textId="77777777" w:rsidR="008F4D94" w:rsidRDefault="008F4D94" w:rsidP="008F4D94">
      <w:pPr>
        <w:pStyle w:val="Heading4"/>
        <w:rPr>
          <w:rFonts w:cs="Arial"/>
          <w:szCs w:val="22"/>
          <w:lang w:val="en-US" w:eastAsia="zh-CN"/>
        </w:rPr>
      </w:pPr>
      <w:bookmarkStart w:id="558" w:name="_Toc183508079"/>
      <w:r>
        <w:rPr>
          <w:rFonts w:cs="Arial"/>
          <w:lang w:eastAsia="zh-CN"/>
        </w:rPr>
        <w:t>5.46</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58"/>
    </w:p>
    <w:p w14:paraId="45CFA831" w14:textId="77777777" w:rsidR="008F4D94" w:rsidRPr="00BC307D" w:rsidRDefault="008F4D94" w:rsidP="008F4D94">
      <w:pPr>
        <w:rPr>
          <w:lang w:val="en-US" w:eastAsia="zh-CN"/>
        </w:rPr>
      </w:pPr>
      <w:r>
        <w:rPr>
          <w:lang w:val="en-US" w:eastAsia="zh-CN"/>
        </w:rPr>
        <w:t>Already captured in fallback.</w:t>
      </w:r>
    </w:p>
    <w:p w14:paraId="4A744B19" w14:textId="77777777" w:rsidR="008F4D94" w:rsidRPr="005D2633" w:rsidRDefault="008F4D94" w:rsidP="008F4D94">
      <w:pPr>
        <w:pStyle w:val="Heading3"/>
        <w:rPr>
          <w:rFonts w:cs="Arial"/>
          <w:szCs w:val="28"/>
          <w:lang w:val="en-US" w:eastAsia="zh-CN"/>
        </w:rPr>
      </w:pPr>
      <w:bookmarkStart w:id="559" w:name="_Toc183508080"/>
      <w:r>
        <w:rPr>
          <w:rFonts w:cs="Arial"/>
          <w:szCs w:val="28"/>
          <w:lang w:val="en-US" w:eastAsia="zh-CN"/>
        </w:rPr>
        <w:t>5.46</w:t>
      </w:r>
      <w:r w:rsidRPr="005D2633">
        <w:rPr>
          <w:rFonts w:cs="Arial"/>
          <w:szCs w:val="28"/>
          <w:lang w:val="en-US" w:eastAsia="zh-CN"/>
        </w:rPr>
        <w:t>.2</w:t>
      </w:r>
      <w:r w:rsidRPr="005D2633">
        <w:rPr>
          <w:rFonts w:cs="Arial"/>
          <w:szCs w:val="28"/>
          <w:lang w:val="en-US" w:eastAsia="zh-CN"/>
        </w:rPr>
        <w:tab/>
        <w:t>Specific for 2 bands UL CA</w:t>
      </w:r>
      <w:bookmarkEnd w:id="559"/>
    </w:p>
    <w:p w14:paraId="6A71DC1D" w14:textId="77777777" w:rsidR="008F4D94" w:rsidRPr="00140BB6" w:rsidRDefault="008F4D94" w:rsidP="008F4D94">
      <w:pPr>
        <w:pStyle w:val="Heading4"/>
      </w:pPr>
      <w:bookmarkStart w:id="560" w:name="_Toc183508081"/>
      <w:r>
        <w:t>5.46</w:t>
      </w:r>
      <w:r w:rsidRPr="00140BB6">
        <w:t>.2.1</w:t>
      </w:r>
      <w:r w:rsidRPr="00140BB6">
        <w:tab/>
        <w:t>UE co-existence studies</w:t>
      </w:r>
      <w:bookmarkEnd w:id="560"/>
    </w:p>
    <w:p w14:paraId="2D16432A" w14:textId="77777777" w:rsidR="008F4D94" w:rsidRPr="00242348" w:rsidRDefault="008F4D94" w:rsidP="008F4D94">
      <w:pPr>
        <w:pStyle w:val="Heading5"/>
        <w:rPr>
          <w:snapToGrid w:val="0"/>
        </w:rPr>
      </w:pPr>
      <w:bookmarkStart w:id="561" w:name="_Toc183508082"/>
      <w:r>
        <w:rPr>
          <w:rFonts w:hint="eastAsia"/>
          <w:snapToGrid w:val="0"/>
        </w:rPr>
        <w:t>5.46</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61"/>
    </w:p>
    <w:p w14:paraId="4A1B7B0C" w14:textId="77777777" w:rsidR="008F4D94" w:rsidRDefault="008F4D94" w:rsidP="008F4D94">
      <w:pPr>
        <w:rPr>
          <w:lang w:val="en-US" w:eastAsia="zh-CN"/>
        </w:rPr>
      </w:pPr>
      <w:r>
        <w:rPr>
          <w:lang w:val="en-US" w:eastAsia="zh-CN"/>
        </w:rPr>
        <w:t>Already captured in fallback.</w:t>
      </w:r>
    </w:p>
    <w:p w14:paraId="0E7C8057" w14:textId="77777777" w:rsidR="00457D0F" w:rsidRPr="00242348" w:rsidRDefault="00457D0F" w:rsidP="00457D0F">
      <w:pPr>
        <w:pStyle w:val="Heading5"/>
        <w:rPr>
          <w:snapToGrid w:val="0"/>
        </w:rPr>
      </w:pPr>
      <w:bookmarkStart w:id="562" w:name="_Toc183508083"/>
      <w:r>
        <w:rPr>
          <w:rFonts w:hint="eastAsia"/>
          <w:snapToGrid w:val="0"/>
        </w:rPr>
        <w:t>5.46</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62"/>
    </w:p>
    <w:p w14:paraId="59543BBB" w14:textId="77777777" w:rsidR="00457D0F" w:rsidRPr="00140BB6" w:rsidRDefault="00457D0F" w:rsidP="00457D0F">
      <w:r w:rsidRPr="00140BB6">
        <w:t xml:space="preserve">Table </w:t>
      </w:r>
      <w:r>
        <w:t>5.46</w:t>
      </w:r>
      <w:r w:rsidRPr="00140BB6">
        <w:t>.2.</w:t>
      </w:r>
      <w:r>
        <w:t>1</w:t>
      </w:r>
      <w:r w:rsidRPr="00140BB6">
        <w:t xml:space="preserve">.2-1 provides the two UL band with one band, along with 2CC intra-band uplink CA triple beat products into band </w:t>
      </w:r>
      <w:r>
        <w:t>n41</w:t>
      </w:r>
      <w:r w:rsidRPr="00140BB6">
        <w:t xml:space="preserve"> interference analysis for CA_n</w:t>
      </w:r>
      <w:r>
        <w:t>3</w:t>
      </w:r>
      <w:r w:rsidRPr="00140BB6">
        <w:t>A-n</w:t>
      </w:r>
      <w:r>
        <w:t>78C</w:t>
      </w:r>
      <w:r w:rsidRPr="00140BB6">
        <w:t xml:space="preserve"> with n</w:t>
      </w:r>
      <w:r>
        <w:t>3</w:t>
      </w:r>
      <w:r w:rsidRPr="00140BB6">
        <w:t>/</w:t>
      </w:r>
      <w:r>
        <w:t>78C</w:t>
      </w:r>
      <w:r w:rsidRPr="00140BB6">
        <w:t xml:space="preserve"> transmitting with a </w:t>
      </w:r>
      <w:r>
        <w:t xml:space="preserve">200 </w:t>
      </w:r>
      <w:r w:rsidRPr="00140BB6">
        <w:t>MHz maximum instantaneous bandwidth.</w:t>
      </w:r>
    </w:p>
    <w:p w14:paraId="0F8462A2" w14:textId="77777777" w:rsidR="00457D0F" w:rsidRPr="00140BB6" w:rsidRDefault="00457D0F" w:rsidP="00457D0F">
      <w:pPr>
        <w:pStyle w:val="TH"/>
      </w:pPr>
      <w:r w:rsidRPr="00140BB6">
        <w:t xml:space="preserve">Table </w:t>
      </w:r>
      <w:r>
        <w:t>5.46</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2F493935"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89154" w14:textId="77777777" w:rsidR="00457D0F" w:rsidRDefault="00457D0F" w:rsidP="00457D0F">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D7C315B" w14:textId="628161B4"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07E7B34"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2F796ED5"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7246C63"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B5EEC67" w14:textId="221C1F0A"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43A00E79" w14:textId="3B1B4FCC"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6E5816BD"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446D483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0B380F5D"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9DA1F7"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(n3,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A5B709A" w14:textId="77777777" w:rsidR="00457D0F" w:rsidRDefault="00457D0F" w:rsidP="00457D0F">
            <w:pPr>
              <w:spacing w:after="0"/>
              <w:jc w:val="center"/>
              <w:rPr>
                <w:color w:val="000000"/>
                <w:sz w:val="18"/>
                <w:szCs w:val="18"/>
              </w:rPr>
            </w:pPr>
            <w:r>
              <w:rPr>
                <w:color w:val="000000"/>
                <w:sz w:val="18"/>
                <w:szCs w:val="18"/>
              </w:rPr>
              <w:t>1710-1785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0FB7EB0" w14:textId="77777777" w:rsidR="00457D0F" w:rsidRDefault="00457D0F" w:rsidP="00457D0F">
            <w:pPr>
              <w:spacing w:after="0"/>
              <w:jc w:val="center"/>
              <w:rPr>
                <w:color w:val="000000"/>
                <w:sz w:val="18"/>
                <w:szCs w:val="18"/>
              </w:rPr>
            </w:pPr>
            <w:r>
              <w:rPr>
                <w:color w:val="000000"/>
                <w:sz w:val="18"/>
                <w:szCs w:val="18"/>
              </w:rPr>
              <w:t>3300-3800</w:t>
            </w:r>
          </w:p>
        </w:tc>
      </w:tr>
      <w:tr w:rsidR="00457D0F" w14:paraId="151A0CFE"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0B22C12" w14:textId="21D1088C" w:rsidR="00457D0F" w:rsidRPr="0000668E"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(n41)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E515461" w14:textId="77777777" w:rsidR="00457D0F" w:rsidRDefault="00457D0F" w:rsidP="00457D0F">
            <w:pPr>
              <w:spacing w:after="0"/>
              <w:jc w:val="center"/>
              <w:rPr>
                <w:color w:val="000000"/>
                <w:sz w:val="18"/>
                <w:szCs w:val="18"/>
              </w:rPr>
            </w:pPr>
            <w:r>
              <w:rPr>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211EDCAA"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38043961"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r>
      <w:tr w:rsidR="00457D0F" w14:paraId="3954A26B"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23711C14"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54F00C2"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02DCF5FC"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71D58069"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26AC415F"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Maximum</w:t>
            </w:r>
          </w:p>
        </w:tc>
      </w:tr>
      <w:tr w:rsidR="00457D0F" w14:paraId="69A7705C"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7EE7B297" w14:textId="77777777" w:rsidR="00457D0F" w:rsidRDefault="00457D0F" w:rsidP="00457D0F">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19BB5540" w14:textId="77777777" w:rsidR="00457D0F" w:rsidRDefault="00457D0F" w:rsidP="00457D0F">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42C23E9C" w14:textId="77777777" w:rsidR="00457D0F" w:rsidRDefault="00457D0F" w:rsidP="00457D0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0E8AFA7" w14:textId="77777777" w:rsidR="00457D0F" w:rsidRDefault="00457D0F" w:rsidP="00457D0F">
            <w:pPr>
              <w:spacing w:after="0"/>
              <w:jc w:val="center"/>
              <w:rPr>
                <w:color w:val="000000"/>
                <w:sz w:val="18"/>
                <w:szCs w:val="18"/>
              </w:rPr>
            </w:pPr>
            <w:r>
              <w:rPr>
                <w:color w:val="000000"/>
                <w:sz w:val="18"/>
                <w:szCs w:val="18"/>
              </w:rPr>
              <w:t>0 -200</w:t>
            </w:r>
          </w:p>
        </w:tc>
      </w:tr>
      <w:tr w:rsidR="00457D0F" w14:paraId="742C4952"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78E5954"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0B05D88A"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7A50E49F"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0C5F9456"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49CA625C"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706623B2"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205D030"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410B5F4" w14:textId="77777777" w:rsidR="00457D0F" w:rsidRDefault="00457D0F" w:rsidP="00457D0F">
            <w:pPr>
              <w:spacing w:after="0"/>
              <w:jc w:val="center"/>
              <w:rPr>
                <w:color w:val="000000"/>
                <w:sz w:val="18"/>
                <w:szCs w:val="18"/>
              </w:rPr>
            </w:pPr>
            <w:r>
              <w:rPr>
                <w:color w:val="000000"/>
                <w:sz w:val="18"/>
                <w:szCs w:val="18"/>
              </w:rPr>
              <w:t>1510-1710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021166C" w14:textId="77777777" w:rsidR="00457D0F" w:rsidRDefault="00457D0F" w:rsidP="00457D0F">
            <w:pPr>
              <w:spacing w:after="0"/>
              <w:jc w:val="center"/>
              <w:rPr>
                <w:color w:val="000000"/>
                <w:sz w:val="18"/>
                <w:szCs w:val="18"/>
              </w:rPr>
            </w:pPr>
            <w:r>
              <w:rPr>
                <w:color w:val="000000"/>
                <w:sz w:val="18"/>
                <w:szCs w:val="18"/>
              </w:rPr>
              <w:t>1785-1985</w:t>
            </w:r>
          </w:p>
        </w:tc>
      </w:tr>
      <w:tr w:rsidR="00457D0F" w14:paraId="623AE46D"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74442D"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1C682407" w14:textId="77777777" w:rsidR="00457D0F" w:rsidRDefault="00457D0F" w:rsidP="00457D0F">
            <w:pPr>
              <w:spacing w:after="0"/>
              <w:rPr>
                <w:i/>
                <w:iCs/>
                <w:color w:val="FF0000"/>
              </w:rPr>
            </w:pPr>
            <w:r>
              <w:rPr>
                <w:i/>
                <w:iCs/>
                <w:color w:val="FF0000"/>
              </w:rPr>
              <w:t>There is no overlap</w:t>
            </w:r>
          </w:p>
        </w:tc>
      </w:tr>
      <w:tr w:rsidR="00457D0F" w14:paraId="03844BDC"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85A192B" w14:textId="50EE935C" w:rsidR="00457D0F" w:rsidRDefault="00457D0F" w:rsidP="00457D0F">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055EE41C" w14:textId="77777777" w:rsidR="00457D0F" w:rsidRDefault="00457D0F" w:rsidP="00457D0F"/>
    <w:p w14:paraId="2461A798" w14:textId="77777777" w:rsidR="00457D0F" w:rsidRPr="00140BB6" w:rsidRDefault="00457D0F" w:rsidP="00457D0F">
      <w:r w:rsidRPr="00140BB6">
        <w:t xml:space="preserve">Table </w:t>
      </w:r>
      <w:r>
        <w:t>5.46</w:t>
      </w:r>
      <w:r w:rsidRPr="00140BB6">
        <w:t>.2.</w:t>
      </w:r>
      <w:r>
        <w:t>1</w:t>
      </w:r>
      <w:r w:rsidRPr="00140BB6">
        <w:t>.2-</w:t>
      </w:r>
      <w:r>
        <w:t>2</w:t>
      </w:r>
      <w:r w:rsidRPr="00140BB6">
        <w:t xml:space="preserve"> provides the two UL band with one band, along with 2CC intra-band uplink CA triple beat products into band </w:t>
      </w:r>
      <w:r>
        <w:t>n3</w:t>
      </w:r>
      <w:r w:rsidRPr="00140BB6">
        <w:t xml:space="preserve"> interference analysis for CA_n</w:t>
      </w:r>
      <w:r>
        <w:t>41A</w:t>
      </w:r>
      <w:r w:rsidRPr="00140BB6">
        <w:t>-n</w:t>
      </w:r>
      <w:r>
        <w:t>78C</w:t>
      </w:r>
      <w:r w:rsidRPr="00140BB6">
        <w:t xml:space="preserve"> with n</w:t>
      </w:r>
      <w:r>
        <w:t>41</w:t>
      </w:r>
      <w:r w:rsidRPr="00140BB6">
        <w:t>/</w:t>
      </w:r>
      <w:r>
        <w:t>78C</w:t>
      </w:r>
      <w:r w:rsidRPr="00140BB6">
        <w:t xml:space="preserve"> transmitting with a </w:t>
      </w:r>
      <w:r>
        <w:t xml:space="preserve">200 </w:t>
      </w:r>
      <w:r w:rsidRPr="00140BB6">
        <w:t>MHz maximum instantaneous bandwidth.</w:t>
      </w:r>
    </w:p>
    <w:p w14:paraId="51672625" w14:textId="77777777" w:rsidR="00457D0F" w:rsidRPr="00140BB6" w:rsidRDefault="00457D0F" w:rsidP="00457D0F">
      <w:pPr>
        <w:pStyle w:val="TH"/>
      </w:pPr>
      <w:r w:rsidRPr="00140BB6">
        <w:t xml:space="preserve">Table </w:t>
      </w:r>
      <w:r>
        <w:t>5.46</w:t>
      </w:r>
      <w:r w:rsidRPr="00140BB6">
        <w:t>.2.</w:t>
      </w:r>
      <w:r>
        <w:t>1</w:t>
      </w:r>
      <w:r w:rsidRPr="00140BB6">
        <w:t>.2-</w:t>
      </w:r>
      <w:r>
        <w:t>2</w:t>
      </w:r>
      <w:r w:rsidRPr="00140BB6">
        <w:t>: Two UL band with intra-band ULCA Triple beat analysis</w:t>
      </w:r>
    </w:p>
    <w:tbl>
      <w:tblPr>
        <w:tblW w:w="9560" w:type="dxa"/>
        <w:jc w:val="center"/>
        <w:tblCellMar>
          <w:left w:w="0" w:type="dxa"/>
          <w:right w:w="0" w:type="dxa"/>
        </w:tblCellMar>
        <w:tblLook w:val="04A0" w:firstRow="1" w:lastRow="0" w:firstColumn="1" w:lastColumn="0" w:noHBand="0" w:noVBand="1"/>
      </w:tblPr>
      <w:tblGrid>
        <w:gridCol w:w="2740"/>
        <w:gridCol w:w="2060"/>
        <w:gridCol w:w="1480"/>
        <w:gridCol w:w="1300"/>
        <w:gridCol w:w="1980"/>
      </w:tblGrid>
      <w:tr w:rsidR="00457D0F" w14:paraId="7CBC9F19"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F2E8E" w14:textId="77777777" w:rsidR="00457D0F" w:rsidRDefault="00457D0F" w:rsidP="00457D0F">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A0AFA" w14:textId="6B9801DE"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023E95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013C3F3B"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B308E1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40C93638" w14:textId="47F6BEE0"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0231DF09" w14:textId="4BA43EDA"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4E4603D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6F0DD89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25B6ABE9"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F526A76"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(n41,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7CB1B45" w14:textId="77777777" w:rsidR="00457D0F" w:rsidRDefault="00457D0F" w:rsidP="00457D0F">
            <w:pPr>
              <w:spacing w:after="0"/>
              <w:jc w:val="center"/>
              <w:rPr>
                <w:color w:val="000000"/>
                <w:sz w:val="18"/>
                <w:szCs w:val="18"/>
              </w:rPr>
            </w:pPr>
            <w:r>
              <w:rPr>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5E1E262" w14:textId="77777777" w:rsidR="00457D0F" w:rsidRDefault="00457D0F" w:rsidP="00457D0F">
            <w:pPr>
              <w:spacing w:after="0"/>
              <w:jc w:val="center"/>
              <w:rPr>
                <w:color w:val="000000"/>
                <w:sz w:val="18"/>
                <w:szCs w:val="18"/>
              </w:rPr>
            </w:pPr>
            <w:r>
              <w:rPr>
                <w:color w:val="000000"/>
                <w:sz w:val="18"/>
                <w:szCs w:val="18"/>
              </w:rPr>
              <w:t>3300-3800</w:t>
            </w:r>
          </w:p>
        </w:tc>
      </w:tr>
      <w:tr w:rsidR="00457D0F" w14:paraId="00F69CD5"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BEDC91B" w14:textId="770C03EA" w:rsidR="00457D0F" w:rsidRPr="0000668E"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(n3)</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C490B3E" w14:textId="77777777" w:rsidR="00457D0F" w:rsidRDefault="00457D0F" w:rsidP="00457D0F">
            <w:pPr>
              <w:spacing w:after="0"/>
              <w:jc w:val="center"/>
              <w:rPr>
                <w:color w:val="000000"/>
                <w:sz w:val="18"/>
                <w:szCs w:val="18"/>
              </w:rPr>
            </w:pPr>
            <w:r>
              <w:rPr>
                <w:color w:val="000000"/>
                <w:sz w:val="18"/>
                <w:szCs w:val="18"/>
              </w:rPr>
              <w:t>1805-1880</w:t>
            </w:r>
          </w:p>
        </w:tc>
        <w:tc>
          <w:tcPr>
            <w:tcW w:w="1300" w:type="dxa"/>
            <w:tcBorders>
              <w:top w:val="nil"/>
              <w:left w:val="nil"/>
              <w:bottom w:val="single" w:sz="4" w:space="0" w:color="auto"/>
              <w:right w:val="single" w:sz="4" w:space="0" w:color="auto"/>
            </w:tcBorders>
            <w:shd w:val="clear" w:color="auto" w:fill="auto"/>
            <w:vAlign w:val="center"/>
            <w:hideMark/>
          </w:tcPr>
          <w:p w14:paraId="39411BDF"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11D70565"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r>
      <w:tr w:rsidR="00457D0F" w14:paraId="7302984E"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0FEB402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F0877BA"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12E5E6F6"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18DA38FF"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06C94902"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Maximum</w:t>
            </w:r>
          </w:p>
        </w:tc>
      </w:tr>
      <w:tr w:rsidR="00457D0F" w14:paraId="0F046B7E" w14:textId="77777777" w:rsidTr="00457D0F">
        <w:trPr>
          <w:trHeight w:val="330"/>
          <w:jc w:val="center"/>
        </w:trPr>
        <w:tc>
          <w:tcPr>
            <w:tcW w:w="0" w:type="auto"/>
            <w:vMerge/>
            <w:tcBorders>
              <w:top w:val="nil"/>
              <w:left w:val="single" w:sz="4" w:space="0" w:color="auto"/>
              <w:bottom w:val="single" w:sz="4" w:space="0" w:color="auto"/>
              <w:right w:val="single" w:sz="4" w:space="0" w:color="auto"/>
            </w:tcBorders>
            <w:vAlign w:val="center"/>
            <w:hideMark/>
          </w:tcPr>
          <w:p w14:paraId="4599EC96" w14:textId="77777777" w:rsidR="00457D0F" w:rsidRDefault="00457D0F" w:rsidP="00457D0F">
            <w:pPr>
              <w:spacing w:after="0"/>
              <w:rPr>
                <w:rFonts w:ascii="Arial"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3D1600E6" w14:textId="77777777" w:rsidR="00457D0F" w:rsidRDefault="00457D0F" w:rsidP="00457D0F">
            <w:pPr>
              <w:spacing w:after="0"/>
              <w:rPr>
                <w:rFonts w:ascii="Arial" w:hAnsi="Arial" w:cs="Arial"/>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102D3932" w14:textId="77777777" w:rsidR="00457D0F" w:rsidRDefault="00457D0F" w:rsidP="00457D0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1F7EB23" w14:textId="77777777" w:rsidR="00457D0F" w:rsidRDefault="00457D0F" w:rsidP="00457D0F">
            <w:pPr>
              <w:spacing w:after="0"/>
              <w:jc w:val="center"/>
              <w:rPr>
                <w:color w:val="000000"/>
                <w:sz w:val="18"/>
                <w:szCs w:val="18"/>
              </w:rPr>
            </w:pPr>
            <w:r>
              <w:rPr>
                <w:color w:val="000000"/>
                <w:sz w:val="18"/>
                <w:szCs w:val="18"/>
              </w:rPr>
              <w:t>0 -200</w:t>
            </w:r>
          </w:p>
        </w:tc>
      </w:tr>
      <w:tr w:rsidR="00457D0F" w14:paraId="211F3C3F"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79C891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0B43A8F9"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3DB610BB"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0CAC9939"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547ED787"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19F92418"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570D6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4AB3F48" w14:textId="77777777" w:rsidR="00457D0F" w:rsidRDefault="00457D0F" w:rsidP="00457D0F">
            <w:pPr>
              <w:spacing w:after="0"/>
              <w:jc w:val="center"/>
              <w:rPr>
                <w:color w:val="000000"/>
                <w:sz w:val="18"/>
                <w:szCs w:val="18"/>
              </w:rPr>
            </w:pPr>
            <w:r>
              <w:rPr>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8A76C79" w14:textId="77777777" w:rsidR="00457D0F" w:rsidRDefault="00457D0F" w:rsidP="00457D0F">
            <w:pPr>
              <w:spacing w:after="0"/>
              <w:jc w:val="center"/>
              <w:rPr>
                <w:color w:val="000000"/>
                <w:sz w:val="18"/>
                <w:szCs w:val="18"/>
              </w:rPr>
            </w:pPr>
            <w:r>
              <w:rPr>
                <w:color w:val="000000"/>
                <w:sz w:val="18"/>
                <w:szCs w:val="18"/>
              </w:rPr>
              <w:t>2690-2890</w:t>
            </w:r>
          </w:p>
        </w:tc>
      </w:tr>
      <w:tr w:rsidR="00457D0F" w14:paraId="35604D42"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5EA60CC"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0B902ECE" w14:textId="77777777" w:rsidR="00457D0F" w:rsidRDefault="00457D0F" w:rsidP="00457D0F">
            <w:pPr>
              <w:spacing w:after="0"/>
              <w:rPr>
                <w:i/>
                <w:iCs/>
                <w:color w:val="FF0000"/>
              </w:rPr>
            </w:pPr>
            <w:r>
              <w:rPr>
                <w:i/>
                <w:iCs/>
                <w:color w:val="FF0000"/>
              </w:rPr>
              <w:t>There is no overlap</w:t>
            </w:r>
          </w:p>
        </w:tc>
      </w:tr>
      <w:tr w:rsidR="00457D0F" w14:paraId="45A7B078"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4A80AE33" w14:textId="2F049067" w:rsidR="00457D0F" w:rsidRDefault="00457D0F" w:rsidP="00457D0F">
            <w:pPr>
              <w:spacing w:after="0"/>
              <w:ind w:left="-668"/>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6BF7D0E3" w14:textId="77777777" w:rsidR="00457D0F" w:rsidRPr="00BC307D" w:rsidRDefault="00457D0F" w:rsidP="008F4D94">
      <w:pPr>
        <w:rPr>
          <w:lang w:val="en-US" w:eastAsia="zh-CN"/>
        </w:rPr>
      </w:pPr>
    </w:p>
    <w:p w14:paraId="04A7B86D" w14:textId="77777777" w:rsidR="008F4D94" w:rsidRPr="00AB69C8" w:rsidRDefault="008F4D94" w:rsidP="008F4D94">
      <w:pPr>
        <w:pStyle w:val="Heading4"/>
      </w:pPr>
      <w:bookmarkStart w:id="563" w:name="_Toc183508084"/>
      <w:r>
        <w:t>5.46</w:t>
      </w:r>
      <w:r w:rsidRPr="00AB69C8">
        <w:t>.2.</w:t>
      </w:r>
      <w:r>
        <w:t>2</w:t>
      </w:r>
      <w:r w:rsidRPr="00AB69C8">
        <w:tab/>
        <w:t>REFSENS requirements</w:t>
      </w:r>
      <w:bookmarkEnd w:id="563"/>
    </w:p>
    <w:p w14:paraId="315AF2FC" w14:textId="77777777" w:rsidR="008F4D94" w:rsidRPr="009E7AA4" w:rsidRDefault="008F4D94" w:rsidP="008F4D94">
      <w:pPr>
        <w:rPr>
          <w:bCs/>
          <w:color w:val="0070C0"/>
        </w:rPr>
      </w:pPr>
      <w:r w:rsidRPr="009E7AA4">
        <w:rPr>
          <w:bCs/>
          <w:lang w:val="en-US"/>
        </w:rPr>
        <w:t>No additional Refsens requirements needed</w:t>
      </w:r>
      <w:r>
        <w:rPr>
          <w:bCs/>
          <w:lang w:val="en-US"/>
        </w:rPr>
        <w:t>.</w:t>
      </w:r>
    </w:p>
    <w:p w14:paraId="0928770B" w14:textId="77777777" w:rsidR="008F4D94" w:rsidRDefault="008F4D94" w:rsidP="008F4D94">
      <w:pPr>
        <w:rPr>
          <w:color w:val="0070C0"/>
        </w:rPr>
      </w:pPr>
    </w:p>
    <w:p w14:paraId="706B84D9" w14:textId="77777777" w:rsidR="008F4D94" w:rsidRDefault="008F4D94" w:rsidP="008F4D94">
      <w:pPr>
        <w:pStyle w:val="Heading2"/>
      </w:pPr>
      <w:bookmarkStart w:id="564" w:name="_Toc183508085"/>
      <w:r>
        <w:t>5.47</w:t>
      </w:r>
      <w:r>
        <w:tab/>
        <w:t>CA_n3-n71-n78</w:t>
      </w:r>
      <w:bookmarkEnd w:id="564"/>
    </w:p>
    <w:p w14:paraId="67D46297" w14:textId="77777777" w:rsidR="008F4D94" w:rsidRDefault="008F4D94" w:rsidP="008F4D94">
      <w:pPr>
        <w:pStyle w:val="Heading3"/>
        <w:rPr>
          <w:rFonts w:cs="Arial"/>
          <w:szCs w:val="28"/>
          <w:lang w:val="en-US" w:eastAsia="zh-CN"/>
        </w:rPr>
      </w:pPr>
      <w:bookmarkStart w:id="565" w:name="_Toc183508086"/>
      <w:r>
        <w:t>5.47.1</w:t>
      </w:r>
      <w:r>
        <w:tab/>
      </w:r>
      <w:r>
        <w:rPr>
          <w:rFonts w:cs="Arial"/>
          <w:szCs w:val="28"/>
          <w:lang w:val="en-US" w:eastAsia="zh-CN"/>
        </w:rPr>
        <w:t>Common for 1 band UL and 2 bands UL CA</w:t>
      </w:r>
      <w:bookmarkEnd w:id="565"/>
    </w:p>
    <w:p w14:paraId="59D736B6" w14:textId="77777777" w:rsidR="008F4D94" w:rsidRDefault="008F4D94" w:rsidP="008F4D94">
      <w:pPr>
        <w:pStyle w:val="Heading4"/>
      </w:pPr>
      <w:bookmarkStart w:id="566" w:name="_Toc183508087"/>
      <w:r>
        <w:t>5.47.1.1</w:t>
      </w:r>
      <w:r>
        <w:tab/>
      </w:r>
      <w:r>
        <w:rPr>
          <w:rFonts w:cs="Arial"/>
          <w:lang w:eastAsia="zh-CN"/>
        </w:rPr>
        <w:t>Operating bands for CA</w:t>
      </w:r>
      <w:bookmarkEnd w:id="566"/>
    </w:p>
    <w:p w14:paraId="305AC7A0" w14:textId="77777777" w:rsidR="008F4D94" w:rsidRDefault="008F4D94" w:rsidP="008F4D94">
      <w:pPr>
        <w:pStyle w:val="TH"/>
        <w:rPr>
          <w:lang w:val="en-US"/>
        </w:rPr>
      </w:pPr>
      <w:r>
        <w:rPr>
          <w:rFonts w:cs="Arial"/>
        </w:rPr>
        <w:t xml:space="preserve">Table </w:t>
      </w:r>
      <w:r>
        <w:rPr>
          <w:rFonts w:cs="Arial" w:hint="eastAsia"/>
          <w:lang w:val="en-US" w:eastAsia="zh-CN"/>
        </w:rPr>
        <w:t>5.47</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11EB73C1"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A900FF"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5F97EF2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62BDC38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25037D5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01829D1F"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0C47919"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C66809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635FBF6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6B3F96A1" w14:textId="77777777" w:rsidR="008F4D94" w:rsidRDefault="008F4D94" w:rsidP="006A46EC">
            <w:pPr>
              <w:spacing w:after="0"/>
              <w:rPr>
                <w:rFonts w:ascii="Arial" w:hAnsi="Arial" w:cs="Arial"/>
                <w:b/>
                <w:bCs/>
                <w:color w:val="000000"/>
                <w:sz w:val="18"/>
                <w:szCs w:val="18"/>
              </w:rPr>
            </w:pPr>
          </w:p>
        </w:tc>
      </w:tr>
      <w:tr w:rsidR="008F4D94" w14:paraId="3938FAB9"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AD260D8"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3D9E2E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18E1E81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2D91460C" w14:textId="77777777" w:rsidR="008F4D94" w:rsidRDefault="008F4D94" w:rsidP="006A46EC">
            <w:pPr>
              <w:spacing w:after="0"/>
              <w:rPr>
                <w:rFonts w:ascii="Aptos Narrow" w:hAnsi="Aptos Narrow"/>
                <w:color w:val="000000"/>
                <w:sz w:val="22"/>
                <w:szCs w:val="22"/>
              </w:rPr>
            </w:pPr>
          </w:p>
        </w:tc>
      </w:tr>
      <w:tr w:rsidR="008F4D94" w14:paraId="47E25708"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9F766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03176D1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34C0F3A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695047E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38F6C2B0"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131B50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7AF9E52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5FD97B7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35632E5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1B90654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D979B0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6C2415A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3F5F1F3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3F3CD3A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0D89B301" w14:textId="77777777" w:rsidR="008F4D94" w:rsidRDefault="008F4D94" w:rsidP="008F4D94">
      <w:pPr>
        <w:pStyle w:val="TH"/>
      </w:pPr>
    </w:p>
    <w:p w14:paraId="76A4E3E8" w14:textId="77777777" w:rsidR="008F4D94" w:rsidRPr="005D2633" w:rsidRDefault="008F4D94" w:rsidP="008F4D94">
      <w:pPr>
        <w:pStyle w:val="Heading4"/>
        <w:rPr>
          <w:rFonts w:cs="Arial"/>
          <w:lang w:eastAsia="zh-CN"/>
        </w:rPr>
      </w:pPr>
      <w:bookmarkStart w:id="567" w:name="_Toc183508088"/>
      <w:r>
        <w:rPr>
          <w:rFonts w:cs="Arial"/>
          <w:lang w:eastAsia="zh-CN"/>
        </w:rPr>
        <w:t>5.47</w:t>
      </w:r>
      <w:r w:rsidRPr="005D2633">
        <w:rPr>
          <w:rFonts w:cs="Arial"/>
          <w:lang w:eastAsia="zh-CN"/>
        </w:rPr>
        <w:t>.1.2</w:t>
      </w:r>
      <w:r w:rsidRPr="005D2633">
        <w:rPr>
          <w:rFonts w:cs="Arial"/>
          <w:lang w:eastAsia="zh-CN"/>
        </w:rPr>
        <w:tab/>
      </w:r>
      <w:r>
        <w:rPr>
          <w:rFonts w:cs="Arial"/>
          <w:lang w:eastAsia="zh-CN"/>
        </w:rPr>
        <w:t>Channel bandwidths per operating band for CA</w:t>
      </w:r>
      <w:bookmarkEnd w:id="567"/>
    </w:p>
    <w:p w14:paraId="2EC8447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709"/>
        <w:gridCol w:w="3811"/>
        <w:gridCol w:w="1360"/>
      </w:tblGrid>
      <w:tr w:rsidR="008F4D94" w14:paraId="637E4FFB"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3F7C646"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34E03212" w14:textId="77777777" w:rsidTr="006A46EC">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7FCF473E" w14:textId="77777777" w:rsidR="008F4D94" w:rsidRDefault="008F4D94" w:rsidP="006A46EC">
            <w:pPr>
              <w:pStyle w:val="TAH"/>
              <w:rPr>
                <w:szCs w:val="18"/>
                <w:lang w:eastAsia="zh-CN"/>
              </w:rPr>
            </w:pP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4DED076A"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19424AF2"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1F41ECCC"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F262181" w14:textId="77777777" w:rsidR="008F4D94" w:rsidRDefault="008F4D94" w:rsidP="006A46EC">
            <w:pPr>
              <w:pStyle w:val="TAH"/>
              <w:rPr>
                <w:szCs w:val="18"/>
                <w:lang w:val="en-US" w:eastAsia="zh-CN"/>
              </w:rPr>
            </w:pPr>
            <w:r>
              <w:t>Bandwidth combination set</w:t>
            </w:r>
          </w:p>
        </w:tc>
      </w:tr>
      <w:tr w:rsidR="008F4D94" w14:paraId="68526D84"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17EDBF13"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CA_n3A-n71A-n78A</w:t>
            </w:r>
          </w:p>
        </w:tc>
        <w:tc>
          <w:tcPr>
            <w:tcW w:w="1842" w:type="dxa"/>
            <w:tcBorders>
              <w:top w:val="single" w:sz="4" w:space="0" w:color="auto"/>
              <w:left w:val="single" w:sz="4" w:space="0" w:color="auto"/>
              <w:bottom w:val="nil"/>
              <w:right w:val="single" w:sz="4" w:space="0" w:color="auto"/>
            </w:tcBorders>
            <w:shd w:val="clear" w:color="auto" w:fill="auto"/>
            <w:vAlign w:val="center"/>
          </w:tcPr>
          <w:p w14:paraId="16C7E9E9" w14:textId="77777777" w:rsidR="008F4D94" w:rsidRPr="00306A2D" w:rsidRDefault="008F4D94" w:rsidP="006A46EC">
            <w:pPr>
              <w:pStyle w:val="TAC"/>
              <w:rPr>
                <w:rFonts w:eastAsia="SimSun" w:cs="Arial"/>
                <w:szCs w:val="18"/>
                <w:lang w:val="en-US" w:eastAsia="zh-CN"/>
              </w:rPr>
            </w:pPr>
            <w:r>
              <w:rPr>
                <w:rFonts w:eastAsia="SimSun" w:cs="Arial"/>
                <w:szCs w:val="18"/>
                <w:lang w:val="en-US" w:eastAsia="zh-CN"/>
              </w:rPr>
              <w:t>C</w:t>
            </w:r>
            <w:r>
              <w:t xml:space="preserve"> </w:t>
            </w:r>
            <w:r w:rsidRPr="00306A2D">
              <w:rPr>
                <w:rFonts w:eastAsia="SimSun" w:cs="Arial"/>
                <w:szCs w:val="18"/>
                <w:lang w:val="en-US" w:eastAsia="zh-CN"/>
              </w:rPr>
              <w:t>A_n3A-n71A</w:t>
            </w:r>
          </w:p>
          <w:p w14:paraId="0E65575B" w14:textId="77777777" w:rsidR="008F4D94" w:rsidRPr="00306A2D" w:rsidRDefault="008F4D94" w:rsidP="006A46EC">
            <w:pPr>
              <w:pStyle w:val="TAC"/>
              <w:rPr>
                <w:rFonts w:eastAsia="SimSun" w:cs="Arial"/>
                <w:szCs w:val="18"/>
                <w:lang w:val="en-US" w:eastAsia="zh-CN"/>
              </w:rPr>
            </w:pPr>
            <w:r w:rsidRPr="00306A2D">
              <w:rPr>
                <w:rFonts w:eastAsia="SimSun" w:cs="Arial"/>
                <w:szCs w:val="18"/>
                <w:lang w:val="en-US" w:eastAsia="zh-CN"/>
              </w:rPr>
              <w:t>CA_n3A-n78A</w:t>
            </w:r>
          </w:p>
          <w:p w14:paraId="60D4EB04" w14:textId="77777777" w:rsidR="008F4D94" w:rsidRPr="00B00CBD" w:rsidRDefault="008F4D94" w:rsidP="006A46EC">
            <w:pPr>
              <w:pStyle w:val="TAC"/>
              <w:rPr>
                <w:rFonts w:eastAsia="SimSun" w:cs="Arial"/>
                <w:szCs w:val="18"/>
                <w:lang w:val="en-US" w:eastAsia="zh-CN"/>
              </w:rPr>
            </w:pPr>
            <w:r w:rsidRPr="00306A2D">
              <w:rPr>
                <w:rFonts w:eastAsia="SimSun" w:cs="Arial"/>
                <w:szCs w:val="18"/>
                <w:lang w:val="en-US" w:eastAsia="zh-CN"/>
              </w:rPr>
              <w:t>CA_n71A-n78A</w:t>
            </w:r>
          </w:p>
        </w:tc>
        <w:tc>
          <w:tcPr>
            <w:tcW w:w="709" w:type="dxa"/>
            <w:tcBorders>
              <w:left w:val="single" w:sz="4" w:space="0" w:color="auto"/>
              <w:right w:val="single" w:sz="4" w:space="0" w:color="auto"/>
            </w:tcBorders>
            <w:vAlign w:val="center"/>
          </w:tcPr>
          <w:p w14:paraId="6348D1B1"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7BA159F3"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left w:val="single" w:sz="4" w:space="0" w:color="auto"/>
              <w:bottom w:val="nil"/>
              <w:right w:val="single" w:sz="4" w:space="0" w:color="auto"/>
            </w:tcBorders>
            <w:shd w:val="clear" w:color="auto" w:fill="auto"/>
            <w:vAlign w:val="center"/>
          </w:tcPr>
          <w:p w14:paraId="7804B9A2" w14:textId="77777777" w:rsidR="008F4D94" w:rsidRPr="00B00CBD" w:rsidRDefault="008F4D94" w:rsidP="006A46EC">
            <w:pPr>
              <w:pStyle w:val="TAC"/>
              <w:rPr>
                <w:rFonts w:cs="Arial"/>
                <w:szCs w:val="18"/>
                <w:lang w:val="en-US" w:eastAsia="zh-CN"/>
              </w:rPr>
            </w:pPr>
            <w:r>
              <w:rPr>
                <w:rFonts w:eastAsia="SimSun" w:cs="Arial"/>
                <w:szCs w:val="18"/>
                <w:lang w:val="en-US" w:eastAsia="zh-CN" w:bidi="ar"/>
              </w:rPr>
              <w:t>4 and 5</w:t>
            </w:r>
          </w:p>
        </w:tc>
      </w:tr>
      <w:tr w:rsidR="008F4D94" w14:paraId="7E9F2A8D"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3D404FEC"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6746EAF2"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6B03A6E" w14:textId="77777777" w:rsidR="008F4D94" w:rsidRPr="00B00CBD"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51BE52BF"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0D79397D" w14:textId="77777777" w:rsidR="008F4D94" w:rsidRPr="00B00CBD" w:rsidRDefault="008F4D94" w:rsidP="006A46EC">
            <w:pPr>
              <w:pStyle w:val="TAC"/>
              <w:rPr>
                <w:rFonts w:cs="Arial"/>
                <w:szCs w:val="18"/>
                <w:lang w:val="en-US" w:eastAsia="zh-CN"/>
              </w:rPr>
            </w:pPr>
          </w:p>
        </w:tc>
      </w:tr>
      <w:tr w:rsidR="008F4D94" w14:paraId="304CAA12"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3B3061A1"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4A1E2173"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00F608F4"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79C239C0"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E7509" w14:textId="77777777" w:rsidR="008F4D94" w:rsidRPr="00B00CBD" w:rsidRDefault="008F4D94" w:rsidP="006A46EC">
            <w:pPr>
              <w:pStyle w:val="TAC"/>
              <w:rPr>
                <w:rFonts w:cs="Arial"/>
                <w:szCs w:val="18"/>
                <w:lang w:val="en-US" w:eastAsia="zh-CN"/>
              </w:rPr>
            </w:pPr>
          </w:p>
        </w:tc>
      </w:tr>
      <w:tr w:rsidR="008F4D94" w14:paraId="475B6120"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0825392D" w14:textId="77777777" w:rsidR="008F4D94" w:rsidRDefault="008F4D94" w:rsidP="006A46EC">
            <w:pPr>
              <w:pStyle w:val="TAC"/>
              <w:rPr>
                <w:rFonts w:eastAsia="SimSun" w:cs="Arial"/>
                <w:szCs w:val="18"/>
                <w:lang w:val="en-US" w:eastAsia="zh-CN"/>
              </w:rPr>
            </w:pPr>
            <w:r>
              <w:rPr>
                <w:rFonts w:eastAsia="SimSun" w:cs="Arial"/>
                <w:szCs w:val="18"/>
                <w:lang w:val="en-US" w:eastAsia="zh-CN"/>
              </w:rPr>
              <w:t>CA_n3(2A)-n71A-n78A</w:t>
            </w:r>
          </w:p>
        </w:tc>
        <w:tc>
          <w:tcPr>
            <w:tcW w:w="1842" w:type="dxa"/>
            <w:tcBorders>
              <w:top w:val="single" w:sz="4" w:space="0" w:color="auto"/>
              <w:left w:val="single" w:sz="4" w:space="0" w:color="auto"/>
              <w:bottom w:val="nil"/>
              <w:right w:val="single" w:sz="4" w:space="0" w:color="auto"/>
            </w:tcBorders>
            <w:shd w:val="clear" w:color="auto" w:fill="auto"/>
            <w:vAlign w:val="center"/>
          </w:tcPr>
          <w:p w14:paraId="170F3583" w14:textId="77777777" w:rsidR="008F4D94" w:rsidRPr="00306A2D" w:rsidRDefault="008F4D94" w:rsidP="006A46EC">
            <w:pPr>
              <w:pStyle w:val="TAC"/>
              <w:rPr>
                <w:rFonts w:eastAsia="SimSun" w:cs="Arial"/>
                <w:szCs w:val="18"/>
                <w:lang w:val="en-US" w:eastAsia="zh-CN"/>
              </w:rPr>
            </w:pPr>
            <w:r>
              <w:rPr>
                <w:rFonts w:eastAsia="SimSun" w:cs="Arial"/>
                <w:szCs w:val="18"/>
                <w:lang w:val="en-US" w:eastAsia="zh-CN"/>
              </w:rPr>
              <w:t>C</w:t>
            </w:r>
            <w:r>
              <w:t xml:space="preserve"> </w:t>
            </w:r>
            <w:r w:rsidRPr="00306A2D">
              <w:rPr>
                <w:rFonts w:eastAsia="SimSun" w:cs="Arial"/>
                <w:szCs w:val="18"/>
                <w:lang w:val="en-US" w:eastAsia="zh-CN"/>
              </w:rPr>
              <w:t>A_n3A-n71A</w:t>
            </w:r>
          </w:p>
          <w:p w14:paraId="3D84A4FA" w14:textId="77777777" w:rsidR="008F4D94" w:rsidRPr="00306A2D" w:rsidRDefault="008F4D94" w:rsidP="006A46EC">
            <w:pPr>
              <w:pStyle w:val="TAC"/>
              <w:rPr>
                <w:rFonts w:eastAsia="SimSun" w:cs="Arial"/>
                <w:szCs w:val="18"/>
                <w:lang w:val="en-US" w:eastAsia="zh-CN"/>
              </w:rPr>
            </w:pPr>
            <w:r w:rsidRPr="00306A2D">
              <w:rPr>
                <w:rFonts w:eastAsia="SimSun" w:cs="Arial"/>
                <w:szCs w:val="18"/>
                <w:lang w:val="en-US" w:eastAsia="zh-CN"/>
              </w:rPr>
              <w:t>CA_n3A-n78A</w:t>
            </w:r>
          </w:p>
          <w:p w14:paraId="24B9E21D" w14:textId="77777777" w:rsidR="008F4D94" w:rsidRDefault="008F4D94" w:rsidP="006A46EC">
            <w:pPr>
              <w:pStyle w:val="TAC"/>
              <w:rPr>
                <w:rFonts w:cs="Arial"/>
                <w:szCs w:val="18"/>
                <w:lang w:val="en-US" w:eastAsia="zh-CN"/>
              </w:rPr>
            </w:pPr>
            <w:r w:rsidRPr="00306A2D">
              <w:rPr>
                <w:rFonts w:eastAsia="SimSun" w:cs="Arial"/>
                <w:szCs w:val="18"/>
                <w:lang w:val="en-US" w:eastAsia="zh-CN"/>
              </w:rPr>
              <w:t>CA_n71A-n78A</w:t>
            </w:r>
          </w:p>
        </w:tc>
        <w:tc>
          <w:tcPr>
            <w:tcW w:w="709" w:type="dxa"/>
            <w:tcBorders>
              <w:top w:val="single" w:sz="4" w:space="0" w:color="auto"/>
              <w:left w:val="single" w:sz="4" w:space="0" w:color="auto"/>
              <w:right w:val="single" w:sz="4" w:space="0" w:color="auto"/>
            </w:tcBorders>
            <w:vAlign w:val="center"/>
          </w:tcPr>
          <w:p w14:paraId="0A243D78" w14:textId="77777777" w:rsidR="008F4D94"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2B56CA49" w14:textId="77777777" w:rsidR="008F4D94" w:rsidRPr="00A57649" w:rsidRDefault="008F4D94" w:rsidP="006A46EC">
            <w:pPr>
              <w:keepNext/>
              <w:keepLines/>
              <w:spacing w:after="0"/>
              <w:jc w:val="center"/>
              <w:textAlignment w:val="bottom"/>
              <w:rPr>
                <w:rStyle w:val="normaltextrun"/>
                <w:rFonts w:ascii="Arial" w:hAnsi="Arial" w:cs="Arial"/>
                <w:sz w:val="18"/>
                <w:szCs w:val="18"/>
                <w:lang w:val="en-US"/>
              </w:rPr>
            </w:pPr>
            <w:r>
              <w:rPr>
                <w:rStyle w:val="normaltextrun"/>
                <w:rFonts w:ascii="Arial" w:hAnsi="Arial" w:cs="Arial"/>
                <w:sz w:val="18"/>
                <w:szCs w:val="18"/>
                <w:lang w:val="en-US"/>
              </w:rPr>
              <w:t>CA_n3(2A)_BCS 4 and 5</w:t>
            </w:r>
            <w:r w:rsidRPr="00A57649">
              <w:rPr>
                <w:rStyle w:val="eop"/>
                <w:rFonts w:ascii="Arial" w:hAnsi="Arial" w:cs="Arial"/>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B1402" w14:textId="77777777" w:rsidR="008F4D94" w:rsidRDefault="008F4D94" w:rsidP="006A46EC">
            <w:pPr>
              <w:pStyle w:val="TAC"/>
              <w:rPr>
                <w:rFonts w:cs="Arial"/>
                <w:szCs w:val="18"/>
                <w:lang w:val="en-US" w:eastAsia="zh-CN"/>
              </w:rPr>
            </w:pPr>
            <w:r>
              <w:rPr>
                <w:rFonts w:eastAsia="SimSun" w:cs="Arial"/>
                <w:szCs w:val="18"/>
                <w:lang w:val="en-US" w:eastAsia="zh-CN" w:bidi="ar"/>
              </w:rPr>
              <w:t>4 and 5</w:t>
            </w:r>
          </w:p>
        </w:tc>
      </w:tr>
      <w:tr w:rsidR="008F4D94" w14:paraId="1C0180BA"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17A9DEA5" w14:textId="77777777" w:rsidR="008F4D94" w:rsidRDefault="008F4D94" w:rsidP="006A46EC">
            <w:pPr>
              <w:pStyle w:val="TAC"/>
              <w:rPr>
                <w:rFonts w:eastAsia="SimSun"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6ACF277F" w14:textId="77777777" w:rsidR="008F4D94" w:rsidRDefault="008F4D94" w:rsidP="006A46EC">
            <w:pPr>
              <w:pStyle w:val="TAC"/>
              <w:rPr>
                <w:rFonts w:cs="Arial"/>
                <w:szCs w:val="18"/>
                <w:lang w:val="en-US" w:eastAsia="zh-CN"/>
              </w:rPr>
            </w:pPr>
          </w:p>
        </w:tc>
        <w:tc>
          <w:tcPr>
            <w:tcW w:w="709" w:type="dxa"/>
            <w:tcBorders>
              <w:top w:val="single" w:sz="4" w:space="0" w:color="auto"/>
              <w:left w:val="single" w:sz="4" w:space="0" w:color="auto"/>
              <w:right w:val="single" w:sz="4" w:space="0" w:color="auto"/>
            </w:tcBorders>
            <w:vAlign w:val="center"/>
          </w:tcPr>
          <w:p w14:paraId="282B1EE3"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94CA5BC" w14:textId="77777777" w:rsidR="008F4D94" w:rsidRPr="00A57649" w:rsidRDefault="008F4D94" w:rsidP="006A46EC">
            <w:pPr>
              <w:keepNext/>
              <w:keepLines/>
              <w:spacing w:after="0"/>
              <w:jc w:val="center"/>
              <w:textAlignment w:val="bottom"/>
              <w:rPr>
                <w:rStyle w:val="normaltextrun"/>
                <w:rFonts w:ascii="Arial" w:hAnsi="Arial" w:cs="Arial"/>
                <w:sz w:val="18"/>
                <w:szCs w:val="18"/>
                <w:lang w:val="en-US"/>
              </w:rPr>
            </w:pPr>
            <w:r>
              <w:rPr>
                <w:rFonts w:ascii="Arial" w:eastAsia="SimSun"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2C7EEAC6" w14:textId="77777777" w:rsidR="008F4D94" w:rsidRDefault="008F4D94" w:rsidP="006A46EC">
            <w:pPr>
              <w:pStyle w:val="TAC"/>
              <w:rPr>
                <w:rFonts w:cs="Arial"/>
                <w:szCs w:val="18"/>
                <w:lang w:val="en-US" w:eastAsia="zh-CN"/>
              </w:rPr>
            </w:pPr>
          </w:p>
        </w:tc>
      </w:tr>
      <w:tr w:rsidR="008F4D94" w14:paraId="193C55C3"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00B42E66" w14:textId="77777777" w:rsidR="008F4D94" w:rsidRDefault="008F4D94" w:rsidP="006A46EC">
            <w:pPr>
              <w:pStyle w:val="TAC"/>
              <w:rPr>
                <w:rFonts w:eastAsia="SimSun"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1B64B5D4" w14:textId="77777777" w:rsidR="008F4D94" w:rsidRDefault="008F4D94" w:rsidP="006A46EC">
            <w:pPr>
              <w:pStyle w:val="TAC"/>
              <w:rPr>
                <w:rFonts w:cs="Arial"/>
                <w:szCs w:val="18"/>
                <w:lang w:val="en-US" w:eastAsia="zh-CN"/>
              </w:rPr>
            </w:pPr>
          </w:p>
        </w:tc>
        <w:tc>
          <w:tcPr>
            <w:tcW w:w="709" w:type="dxa"/>
            <w:tcBorders>
              <w:top w:val="single" w:sz="4" w:space="0" w:color="auto"/>
              <w:left w:val="single" w:sz="4" w:space="0" w:color="auto"/>
              <w:right w:val="single" w:sz="4" w:space="0" w:color="auto"/>
            </w:tcBorders>
            <w:vAlign w:val="center"/>
          </w:tcPr>
          <w:p w14:paraId="01A05765"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7F456058" w14:textId="77777777" w:rsidR="008F4D94" w:rsidRPr="00A57649" w:rsidRDefault="008F4D94" w:rsidP="006A46EC">
            <w:pPr>
              <w:keepNext/>
              <w:keepLines/>
              <w:spacing w:after="0"/>
              <w:jc w:val="center"/>
              <w:textAlignment w:val="bottom"/>
              <w:rPr>
                <w:rStyle w:val="normaltextrun"/>
                <w:rFonts w:ascii="Arial" w:hAnsi="Arial" w:cs="Arial"/>
                <w:sz w:val="18"/>
                <w:szCs w:val="18"/>
                <w:lang w:val="en-US"/>
              </w:rPr>
            </w:pPr>
            <w:r>
              <w:rPr>
                <w:rFonts w:ascii="Arial" w:eastAsia="SimSun" w:hAnsi="Arial" w:cs="Arial"/>
                <w:sz w:val="18"/>
                <w:szCs w:val="18"/>
                <w:lang w:val="en-US" w:eastAsia="zh-CN" w:bidi="ar"/>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DFD54" w14:textId="77777777" w:rsidR="008F4D94" w:rsidRDefault="008F4D94" w:rsidP="006A46EC">
            <w:pPr>
              <w:pStyle w:val="TAC"/>
              <w:rPr>
                <w:rFonts w:cs="Arial"/>
                <w:szCs w:val="18"/>
                <w:lang w:val="en-US" w:eastAsia="zh-CN"/>
              </w:rPr>
            </w:pPr>
          </w:p>
        </w:tc>
      </w:tr>
      <w:tr w:rsidR="008F4D94" w14:paraId="53FA8F46"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3AB2CFF0" w14:textId="77777777" w:rsidR="008F4D94" w:rsidRPr="00B00CBD" w:rsidRDefault="008F4D94" w:rsidP="006A46EC">
            <w:pPr>
              <w:pStyle w:val="TAC"/>
              <w:rPr>
                <w:rFonts w:cs="Arial"/>
                <w:szCs w:val="18"/>
                <w:lang w:val="en-US" w:eastAsia="zh-CN"/>
              </w:rPr>
            </w:pPr>
            <w:r>
              <w:rPr>
                <w:rFonts w:eastAsia="SimSun" w:cs="Arial"/>
                <w:szCs w:val="18"/>
                <w:lang w:val="en-US" w:eastAsia="zh-CN"/>
              </w:rPr>
              <w:t>CA_n3A-n71A-n78C</w:t>
            </w:r>
          </w:p>
        </w:tc>
        <w:tc>
          <w:tcPr>
            <w:tcW w:w="1842" w:type="dxa"/>
            <w:tcBorders>
              <w:top w:val="single" w:sz="4" w:space="0" w:color="auto"/>
              <w:left w:val="single" w:sz="4" w:space="0" w:color="auto"/>
              <w:bottom w:val="nil"/>
              <w:right w:val="single" w:sz="4" w:space="0" w:color="auto"/>
            </w:tcBorders>
            <w:shd w:val="clear" w:color="auto" w:fill="auto"/>
            <w:vAlign w:val="center"/>
          </w:tcPr>
          <w:p w14:paraId="78E00991" w14:textId="77777777" w:rsidR="008F4D94" w:rsidRDefault="008F4D94" w:rsidP="006A46EC">
            <w:pPr>
              <w:pStyle w:val="TAC"/>
              <w:rPr>
                <w:rFonts w:cs="Arial"/>
                <w:szCs w:val="18"/>
                <w:lang w:val="en-US" w:eastAsia="zh-CN"/>
              </w:rPr>
            </w:pPr>
            <w:r>
              <w:rPr>
                <w:rFonts w:cs="Arial"/>
                <w:szCs w:val="18"/>
                <w:lang w:val="en-US" w:eastAsia="zh-CN"/>
              </w:rPr>
              <w:t>CA_n78C</w:t>
            </w:r>
          </w:p>
          <w:p w14:paraId="45DC08A5" w14:textId="77777777" w:rsidR="008F4D94" w:rsidRPr="00306A2D" w:rsidRDefault="008F4D94" w:rsidP="006A46EC">
            <w:pPr>
              <w:pStyle w:val="TAC"/>
              <w:rPr>
                <w:rFonts w:cs="Arial"/>
                <w:szCs w:val="18"/>
                <w:lang w:val="en-US" w:eastAsia="zh-CN"/>
              </w:rPr>
            </w:pPr>
            <w:r w:rsidRPr="00306A2D">
              <w:rPr>
                <w:rFonts w:cs="Arial"/>
                <w:szCs w:val="18"/>
                <w:lang w:val="en-US" w:eastAsia="zh-CN"/>
              </w:rPr>
              <w:t>CA_n3A-n71A</w:t>
            </w:r>
          </w:p>
          <w:p w14:paraId="25447D48" w14:textId="77777777" w:rsidR="008F4D94" w:rsidRPr="00306A2D" w:rsidRDefault="008F4D94" w:rsidP="006A46EC">
            <w:pPr>
              <w:pStyle w:val="TAC"/>
              <w:rPr>
                <w:rFonts w:cs="Arial"/>
                <w:szCs w:val="18"/>
                <w:lang w:val="en-US" w:eastAsia="zh-CN"/>
              </w:rPr>
            </w:pPr>
            <w:r w:rsidRPr="00306A2D">
              <w:rPr>
                <w:rFonts w:cs="Arial"/>
                <w:szCs w:val="18"/>
                <w:lang w:val="en-US" w:eastAsia="zh-CN"/>
              </w:rPr>
              <w:t>CA_n3A-n78A</w:t>
            </w:r>
          </w:p>
          <w:p w14:paraId="4F86F6BE" w14:textId="77777777" w:rsidR="008F4D94" w:rsidRPr="00306A2D" w:rsidRDefault="008F4D94" w:rsidP="006A46EC">
            <w:pPr>
              <w:pStyle w:val="TAC"/>
              <w:rPr>
                <w:rFonts w:cs="Arial"/>
                <w:szCs w:val="18"/>
                <w:lang w:val="en-US" w:eastAsia="zh-CN"/>
              </w:rPr>
            </w:pPr>
            <w:r w:rsidRPr="00306A2D">
              <w:rPr>
                <w:rFonts w:cs="Arial"/>
                <w:szCs w:val="18"/>
                <w:lang w:val="en-US" w:eastAsia="zh-CN"/>
              </w:rPr>
              <w:t>CA_n3A-n78C</w:t>
            </w:r>
          </w:p>
          <w:p w14:paraId="07B4AAB9" w14:textId="77777777" w:rsidR="008F4D94" w:rsidRPr="00306A2D" w:rsidRDefault="008F4D94" w:rsidP="006A46EC">
            <w:pPr>
              <w:pStyle w:val="TAC"/>
              <w:rPr>
                <w:rFonts w:cs="Arial"/>
                <w:szCs w:val="18"/>
                <w:lang w:val="en-US" w:eastAsia="zh-CN"/>
              </w:rPr>
            </w:pPr>
            <w:r w:rsidRPr="00306A2D">
              <w:rPr>
                <w:rFonts w:cs="Arial"/>
                <w:szCs w:val="18"/>
                <w:lang w:val="en-US" w:eastAsia="zh-CN"/>
              </w:rPr>
              <w:t>CA_n71A-n78A</w:t>
            </w:r>
          </w:p>
          <w:p w14:paraId="39062A90" w14:textId="77777777" w:rsidR="008F4D94" w:rsidRPr="00B00CBD" w:rsidRDefault="008F4D94" w:rsidP="006A46EC">
            <w:pPr>
              <w:pStyle w:val="TAC"/>
              <w:rPr>
                <w:rFonts w:cs="Arial"/>
                <w:szCs w:val="18"/>
                <w:lang w:val="en-US" w:eastAsia="zh-CN"/>
              </w:rPr>
            </w:pPr>
            <w:r w:rsidRPr="00306A2D">
              <w:rPr>
                <w:rFonts w:cs="Arial"/>
                <w:szCs w:val="18"/>
                <w:lang w:val="en-US" w:eastAsia="zh-CN"/>
              </w:rPr>
              <w:t>CA_n71A-n78C</w:t>
            </w:r>
          </w:p>
        </w:tc>
        <w:tc>
          <w:tcPr>
            <w:tcW w:w="709" w:type="dxa"/>
            <w:tcBorders>
              <w:top w:val="single" w:sz="4" w:space="0" w:color="auto"/>
              <w:left w:val="single" w:sz="4" w:space="0" w:color="auto"/>
              <w:right w:val="single" w:sz="4" w:space="0" w:color="auto"/>
            </w:tcBorders>
            <w:vAlign w:val="center"/>
          </w:tcPr>
          <w:p w14:paraId="3C9BA85C" w14:textId="77777777" w:rsidR="008F4D94"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3A96A74A"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CA1DE" w14:textId="77777777" w:rsidR="008F4D94" w:rsidRPr="00B00CBD" w:rsidRDefault="008F4D94" w:rsidP="006A46EC">
            <w:pPr>
              <w:pStyle w:val="TAC"/>
              <w:rPr>
                <w:rFonts w:cs="Arial"/>
                <w:szCs w:val="18"/>
                <w:lang w:val="en-US" w:eastAsia="zh-CN"/>
              </w:rPr>
            </w:pPr>
            <w:r>
              <w:rPr>
                <w:rFonts w:eastAsia="SimSun" w:cs="Arial"/>
                <w:szCs w:val="18"/>
                <w:lang w:val="en-US" w:eastAsia="zh-CN" w:bidi="ar"/>
              </w:rPr>
              <w:t>4 and 5</w:t>
            </w:r>
          </w:p>
        </w:tc>
      </w:tr>
      <w:tr w:rsidR="008F4D94" w14:paraId="035C6E48"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4E575129"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06D17ED8"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DFBDBFE"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3233699A"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796719F9" w14:textId="77777777" w:rsidR="008F4D94" w:rsidRPr="00B00CBD" w:rsidRDefault="008F4D94" w:rsidP="006A46EC">
            <w:pPr>
              <w:pStyle w:val="TAC"/>
              <w:rPr>
                <w:rFonts w:cs="Arial"/>
                <w:szCs w:val="18"/>
                <w:lang w:val="en-US" w:eastAsia="zh-CN"/>
              </w:rPr>
            </w:pPr>
          </w:p>
        </w:tc>
      </w:tr>
      <w:tr w:rsidR="008F4D94" w14:paraId="6A5E1D66"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0BFF6759"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602C74BB"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4871B01"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6E23AC82"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DEB70" w14:textId="77777777" w:rsidR="008F4D94" w:rsidRPr="00B00CBD" w:rsidRDefault="008F4D94" w:rsidP="006A46EC">
            <w:pPr>
              <w:pStyle w:val="TAC"/>
              <w:rPr>
                <w:rFonts w:cs="Arial"/>
                <w:szCs w:val="18"/>
                <w:lang w:val="en-US" w:eastAsia="zh-CN"/>
              </w:rPr>
            </w:pPr>
          </w:p>
        </w:tc>
      </w:tr>
    </w:tbl>
    <w:p w14:paraId="379AB99B" w14:textId="77777777" w:rsidR="008F4D94" w:rsidRDefault="008F4D94" w:rsidP="008F4D94">
      <w:pPr>
        <w:pStyle w:val="Heading4"/>
        <w:rPr>
          <w:rFonts w:cs="Arial"/>
          <w:szCs w:val="22"/>
          <w:lang w:val="en-US" w:eastAsia="zh-CN"/>
        </w:rPr>
      </w:pPr>
      <w:bookmarkStart w:id="568" w:name="_Toc183508089"/>
      <w:r>
        <w:rPr>
          <w:rFonts w:cs="Arial"/>
          <w:lang w:eastAsia="zh-CN"/>
        </w:rPr>
        <w:t>5.47</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68"/>
    </w:p>
    <w:p w14:paraId="45CF4A32"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-n71</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below(Re-use CA_n3-n78-n105).</w:t>
      </w:r>
    </w:p>
    <w:p w14:paraId="3C5E46AB" w14:textId="77777777" w:rsidR="008F4D94" w:rsidRDefault="008F4D94" w:rsidP="008F4D94">
      <w:pPr>
        <w:pStyle w:val="TH"/>
      </w:pPr>
      <w:r>
        <w:t xml:space="preserve">Table </w:t>
      </w:r>
      <w:r>
        <w:rPr>
          <w:rFonts w:hint="eastAsia"/>
          <w:lang w:val="en-US" w:eastAsia="zh-CN"/>
        </w:rPr>
        <w:t>5.47</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298917E4"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C9D42F"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64DDBC2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4F5F5C72"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0B663DE1" w14:textId="77777777" w:rsidR="008F4D94" w:rsidRDefault="008F4D94" w:rsidP="006A46EC">
            <w:pPr>
              <w:spacing w:after="0"/>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6C608F1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9FFD5D9"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186A66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CA_n3-n71-n78</w:t>
            </w:r>
          </w:p>
        </w:tc>
        <w:tc>
          <w:tcPr>
            <w:tcW w:w="1940" w:type="dxa"/>
            <w:tcBorders>
              <w:top w:val="nil"/>
              <w:left w:val="nil"/>
              <w:bottom w:val="single" w:sz="4" w:space="0" w:color="auto"/>
              <w:right w:val="single" w:sz="4" w:space="0" w:color="auto"/>
            </w:tcBorders>
            <w:shd w:val="clear" w:color="auto" w:fill="auto"/>
            <w:vAlign w:val="center"/>
            <w:hideMark/>
          </w:tcPr>
          <w:p w14:paraId="44F08AA1" w14:textId="77777777" w:rsidR="008F4D94" w:rsidRPr="00306A2D" w:rsidRDefault="008F4D94" w:rsidP="006A46EC">
            <w:pPr>
              <w:spacing w:after="0"/>
              <w:jc w:val="center"/>
              <w:rPr>
                <w:rFonts w:ascii="Arial" w:hAnsi="Arial" w:cs="Arial"/>
                <w:color w:val="000000"/>
                <w:sz w:val="18"/>
                <w:szCs w:val="18"/>
              </w:rPr>
            </w:pPr>
            <w:r w:rsidRPr="00306A2D">
              <w:rPr>
                <w:rFonts w:ascii="Arial" w:hAnsi="Arial" w:cs="Arial"/>
                <w:color w:val="000000" w:themeColor="text1"/>
                <w:sz w:val="18"/>
                <w:szCs w:val="18"/>
                <w:lang w:val="en-US" w:eastAsia="zh-CN"/>
              </w:rPr>
              <w:t>0.6</w:t>
            </w:r>
          </w:p>
        </w:tc>
        <w:tc>
          <w:tcPr>
            <w:tcW w:w="1820" w:type="dxa"/>
            <w:tcBorders>
              <w:top w:val="nil"/>
              <w:left w:val="nil"/>
              <w:bottom w:val="single" w:sz="4" w:space="0" w:color="auto"/>
              <w:right w:val="single" w:sz="4" w:space="0" w:color="auto"/>
            </w:tcBorders>
            <w:shd w:val="clear" w:color="auto" w:fill="auto"/>
            <w:vAlign w:val="center"/>
            <w:hideMark/>
          </w:tcPr>
          <w:p w14:paraId="5B030F4A" w14:textId="77777777" w:rsidR="008F4D94" w:rsidRPr="00306A2D" w:rsidRDefault="008F4D94" w:rsidP="006A46EC">
            <w:pPr>
              <w:spacing w:after="0"/>
              <w:jc w:val="center"/>
              <w:rPr>
                <w:rFonts w:ascii="Arial" w:hAnsi="Arial" w:cs="Arial"/>
                <w:color w:val="000000"/>
                <w:sz w:val="18"/>
                <w:szCs w:val="18"/>
              </w:rPr>
            </w:pPr>
            <w:r w:rsidRPr="00306A2D">
              <w:rPr>
                <w:rFonts w:ascii="Arial" w:hAnsi="Arial" w:cs="Arial"/>
                <w:color w:val="000000" w:themeColor="text1"/>
                <w:sz w:val="18"/>
                <w:szCs w:val="18"/>
                <w:lang w:val="en-US" w:eastAsia="zh-CN"/>
              </w:rPr>
              <w:t>0.6</w:t>
            </w:r>
          </w:p>
        </w:tc>
        <w:tc>
          <w:tcPr>
            <w:tcW w:w="2080" w:type="dxa"/>
            <w:tcBorders>
              <w:top w:val="nil"/>
              <w:left w:val="nil"/>
              <w:bottom w:val="single" w:sz="4" w:space="0" w:color="auto"/>
              <w:right w:val="single" w:sz="4" w:space="0" w:color="auto"/>
            </w:tcBorders>
            <w:shd w:val="clear" w:color="auto" w:fill="auto"/>
            <w:vAlign w:val="center"/>
            <w:hideMark/>
          </w:tcPr>
          <w:p w14:paraId="1F6E6AB1" w14:textId="77777777" w:rsidR="008F4D94" w:rsidRPr="00306A2D" w:rsidRDefault="008F4D94" w:rsidP="006A46EC">
            <w:pPr>
              <w:spacing w:after="0"/>
              <w:jc w:val="center"/>
              <w:rPr>
                <w:rFonts w:ascii="Arial" w:hAnsi="Arial" w:cs="Arial"/>
                <w:color w:val="000000"/>
                <w:sz w:val="18"/>
                <w:szCs w:val="18"/>
              </w:rPr>
            </w:pPr>
            <w:r w:rsidRPr="00306A2D">
              <w:rPr>
                <w:rFonts w:ascii="Arial" w:hAnsi="Arial" w:cs="Arial"/>
                <w:color w:val="000000" w:themeColor="text1"/>
                <w:sz w:val="18"/>
                <w:szCs w:val="18"/>
                <w:lang w:val="en-US" w:eastAsia="zh-CN"/>
              </w:rPr>
              <w:t>0.8</w:t>
            </w:r>
          </w:p>
        </w:tc>
      </w:tr>
      <w:tr w:rsidR="008F4D94" w14:paraId="4171D912"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6BBE5F6"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47A1650D" w14:textId="77777777" w:rsidR="008F4D94" w:rsidRDefault="008F4D94" w:rsidP="008F4D94">
      <w:pPr>
        <w:pStyle w:val="TH"/>
        <w:spacing w:before="120" w:after="120"/>
        <w:rPr>
          <w:lang w:eastAsia="zh-CN"/>
        </w:rPr>
      </w:pPr>
      <w:r>
        <w:t xml:space="preserve">Table </w:t>
      </w:r>
      <w:r>
        <w:rPr>
          <w:lang w:val="en-US" w:eastAsia="zh-CN"/>
        </w:rPr>
        <w:t>5.47.1.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40F6446E"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AE7193"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6047E3A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C12224A"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42AC0EF8" w14:textId="77777777" w:rsidR="008F4D94" w:rsidRDefault="008F4D94" w:rsidP="006A46EC">
            <w:pPr>
              <w:spacing w:after="0"/>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5DC7263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5FCCD9EA"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1EBA329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CA_n3-n71-n78</w:t>
            </w:r>
          </w:p>
        </w:tc>
        <w:tc>
          <w:tcPr>
            <w:tcW w:w="2040" w:type="dxa"/>
            <w:tcBorders>
              <w:top w:val="nil"/>
              <w:left w:val="nil"/>
              <w:bottom w:val="single" w:sz="4" w:space="0" w:color="auto"/>
              <w:right w:val="single" w:sz="4" w:space="0" w:color="auto"/>
            </w:tcBorders>
            <w:shd w:val="clear" w:color="auto" w:fill="auto"/>
            <w:vAlign w:val="center"/>
            <w:hideMark/>
          </w:tcPr>
          <w:p w14:paraId="6833D685" w14:textId="77777777" w:rsidR="008F4D94" w:rsidRPr="00306A2D" w:rsidRDefault="008F4D94" w:rsidP="006A46EC">
            <w:pPr>
              <w:spacing w:after="0"/>
              <w:jc w:val="center"/>
              <w:rPr>
                <w:rFonts w:ascii="Arial" w:hAnsi="Arial" w:cs="Arial"/>
                <w:color w:val="000000"/>
                <w:sz w:val="18"/>
                <w:szCs w:val="18"/>
              </w:rPr>
            </w:pPr>
            <w:r w:rsidRPr="00306A2D">
              <w:rPr>
                <w:rFonts w:ascii="Arial" w:eastAsia="DengXian" w:hAnsi="Arial" w:cs="Arial"/>
                <w:color w:val="000000" w:themeColor="text1"/>
                <w:sz w:val="18"/>
                <w:szCs w:val="18"/>
                <w:lang w:eastAsia="zh-CN"/>
              </w:rPr>
              <w:t>0.2</w:t>
            </w:r>
          </w:p>
        </w:tc>
        <w:tc>
          <w:tcPr>
            <w:tcW w:w="2080" w:type="dxa"/>
            <w:tcBorders>
              <w:top w:val="nil"/>
              <w:left w:val="nil"/>
              <w:bottom w:val="single" w:sz="4" w:space="0" w:color="auto"/>
              <w:right w:val="single" w:sz="4" w:space="0" w:color="auto"/>
            </w:tcBorders>
            <w:shd w:val="clear" w:color="auto" w:fill="auto"/>
            <w:vAlign w:val="center"/>
            <w:hideMark/>
          </w:tcPr>
          <w:p w14:paraId="27B99C56" w14:textId="77777777" w:rsidR="008F4D94" w:rsidRPr="00306A2D" w:rsidRDefault="008F4D94" w:rsidP="006A46EC">
            <w:pPr>
              <w:spacing w:after="0"/>
              <w:jc w:val="center"/>
              <w:rPr>
                <w:rFonts w:ascii="Arial" w:hAnsi="Arial" w:cs="Arial"/>
                <w:color w:val="000000"/>
                <w:sz w:val="18"/>
                <w:szCs w:val="18"/>
              </w:rPr>
            </w:pPr>
            <w:r w:rsidRPr="00306A2D">
              <w:rPr>
                <w:rFonts w:ascii="Arial" w:eastAsia="DengXian" w:hAnsi="Arial" w:cs="Arial"/>
                <w:color w:val="000000" w:themeColor="text1"/>
                <w:sz w:val="18"/>
                <w:szCs w:val="18"/>
                <w:lang w:eastAsia="zh-CN"/>
              </w:rPr>
              <w:t>0.3</w:t>
            </w:r>
          </w:p>
        </w:tc>
        <w:tc>
          <w:tcPr>
            <w:tcW w:w="2100" w:type="dxa"/>
            <w:tcBorders>
              <w:top w:val="nil"/>
              <w:left w:val="nil"/>
              <w:bottom w:val="single" w:sz="4" w:space="0" w:color="auto"/>
              <w:right w:val="single" w:sz="4" w:space="0" w:color="auto"/>
            </w:tcBorders>
            <w:shd w:val="clear" w:color="auto" w:fill="auto"/>
            <w:vAlign w:val="center"/>
            <w:hideMark/>
          </w:tcPr>
          <w:p w14:paraId="16AF57ED" w14:textId="77777777" w:rsidR="008F4D94" w:rsidRPr="00306A2D" w:rsidRDefault="008F4D94" w:rsidP="006A46EC">
            <w:pPr>
              <w:spacing w:after="0"/>
              <w:jc w:val="center"/>
              <w:rPr>
                <w:rFonts w:ascii="Arial" w:hAnsi="Arial" w:cs="Arial"/>
                <w:color w:val="000000"/>
                <w:sz w:val="18"/>
                <w:szCs w:val="18"/>
              </w:rPr>
            </w:pPr>
            <w:r w:rsidRPr="00306A2D">
              <w:rPr>
                <w:rFonts w:ascii="Arial" w:eastAsia="DengXian" w:hAnsi="Arial" w:cs="Arial"/>
                <w:color w:val="000000" w:themeColor="text1"/>
                <w:sz w:val="18"/>
                <w:szCs w:val="18"/>
                <w:lang w:eastAsia="zh-CN"/>
              </w:rPr>
              <w:t>0.5</w:t>
            </w:r>
          </w:p>
        </w:tc>
      </w:tr>
      <w:tr w:rsidR="008F4D94" w14:paraId="76BDF293"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0D0D666"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700FE457" w14:textId="77777777" w:rsidR="008F4D94" w:rsidRPr="005D2633" w:rsidRDefault="008F4D94" w:rsidP="008F4D94">
      <w:pPr>
        <w:pStyle w:val="Heading3"/>
        <w:rPr>
          <w:rFonts w:cs="Arial"/>
          <w:szCs w:val="28"/>
          <w:lang w:val="en-US" w:eastAsia="zh-CN"/>
        </w:rPr>
      </w:pPr>
      <w:bookmarkStart w:id="569" w:name="_Toc183508090"/>
      <w:r>
        <w:rPr>
          <w:rFonts w:cs="Arial"/>
          <w:szCs w:val="28"/>
          <w:lang w:val="en-US" w:eastAsia="zh-CN"/>
        </w:rPr>
        <w:t>5.47</w:t>
      </w:r>
      <w:r w:rsidRPr="005D2633">
        <w:rPr>
          <w:rFonts w:cs="Arial"/>
          <w:szCs w:val="28"/>
          <w:lang w:val="en-US" w:eastAsia="zh-CN"/>
        </w:rPr>
        <w:t>.2</w:t>
      </w:r>
      <w:r w:rsidRPr="005D2633">
        <w:rPr>
          <w:rFonts w:cs="Arial"/>
          <w:szCs w:val="28"/>
          <w:lang w:val="en-US" w:eastAsia="zh-CN"/>
        </w:rPr>
        <w:tab/>
        <w:t>Specific for 2 bands UL CA</w:t>
      </w:r>
      <w:bookmarkEnd w:id="569"/>
    </w:p>
    <w:p w14:paraId="2CB7D006" w14:textId="77777777" w:rsidR="008F4D94" w:rsidRPr="00140BB6" w:rsidRDefault="008F4D94" w:rsidP="008F4D94">
      <w:pPr>
        <w:pStyle w:val="Heading4"/>
      </w:pPr>
      <w:bookmarkStart w:id="570" w:name="_Toc183508091"/>
      <w:r>
        <w:t>5.47</w:t>
      </w:r>
      <w:r w:rsidRPr="00140BB6">
        <w:t>.2.1</w:t>
      </w:r>
      <w:r w:rsidRPr="00140BB6">
        <w:tab/>
        <w:t>UE co-existence studies</w:t>
      </w:r>
      <w:bookmarkEnd w:id="570"/>
    </w:p>
    <w:p w14:paraId="22B437BE" w14:textId="77777777" w:rsidR="008F4D94" w:rsidRPr="00242348" w:rsidRDefault="008F4D94" w:rsidP="008F4D94">
      <w:pPr>
        <w:pStyle w:val="Heading5"/>
        <w:rPr>
          <w:snapToGrid w:val="0"/>
        </w:rPr>
      </w:pPr>
      <w:bookmarkStart w:id="571" w:name="_Toc183508092"/>
      <w:r>
        <w:rPr>
          <w:rFonts w:hint="eastAsia"/>
          <w:snapToGrid w:val="0"/>
        </w:rPr>
        <w:t>5.47</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71"/>
    </w:p>
    <w:p w14:paraId="76CB4B6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5.47</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70180D39"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4B269359"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03213"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194DF22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E5051B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A5B70C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102954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0D5724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EF982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FACA2F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CF51B0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19A2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721D2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A9855E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78F04F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4BE170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1122 - 1012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B8724B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2373 - 2483</w:t>
            </w:r>
          </w:p>
        </w:tc>
      </w:tr>
      <w:tr w:rsidR="008F4D94" w14:paraId="4B869149"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24351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1599B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B6936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F41269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173335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FA288C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4808C3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28EF22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EC2DB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459 - 314</w:t>
            </w:r>
          </w:p>
        </w:tc>
      </w:tr>
      <w:tr w:rsidR="008F4D94" w14:paraId="28A49286"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965A56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B86AD2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AE1B2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5524A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6BE10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5CD5A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C95F55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FF31D6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CBC7EE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3036 - 3181</w:t>
            </w:r>
          </w:p>
        </w:tc>
      </w:tr>
      <w:tr w:rsidR="008F4D94" w14:paraId="6B4F19A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7E60C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553BA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815D6B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8DC3C8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0B949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05D41C5"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97DE2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131765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1951BE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204 - 384</w:t>
            </w:r>
          </w:p>
        </w:tc>
      </w:tr>
      <w:tr w:rsidR="008F4D94" w14:paraId="0AD136E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B0E0E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0B102E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1C9B4A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2246F5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21857D8"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34EA6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411561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821C1E6" w14:textId="77777777" w:rsidR="008F4D94" w:rsidRDefault="008F4D94" w:rsidP="006A46EC">
            <w:pPr>
              <w:spacing w:after="0"/>
              <w:rPr>
                <w:rFonts w:ascii="Arial" w:hAnsi="Arial" w:cs="Arial"/>
                <w:color w:val="000000"/>
                <w:sz w:val="18"/>
                <w:szCs w:val="18"/>
              </w:rPr>
            </w:pPr>
          </w:p>
        </w:tc>
      </w:tr>
      <w:tr w:rsidR="008F4D94" w14:paraId="68FAF19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AEEB14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2144A1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F6AFE8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6B3D81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75A9A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1108A28"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1414D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37038C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33FC90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3699 - 3879</w:t>
            </w:r>
          </w:p>
        </w:tc>
      </w:tr>
      <w:tr w:rsidR="008F4D94" w14:paraId="4F04A57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90EE3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D10352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1D3422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09E969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0FB6055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04D2C1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BA2128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3AC9AA9" w14:textId="77777777" w:rsidR="008F4D94" w:rsidRDefault="008F4D94" w:rsidP="006A46EC">
            <w:pPr>
              <w:spacing w:after="0"/>
              <w:rPr>
                <w:rFonts w:ascii="Arial" w:hAnsi="Arial" w:cs="Arial"/>
                <w:color w:val="000000"/>
                <w:sz w:val="18"/>
                <w:szCs w:val="18"/>
              </w:rPr>
            </w:pPr>
          </w:p>
        </w:tc>
      </w:tr>
      <w:tr w:rsidR="008F4D94" w14:paraId="5E1D1FA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F67F3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F7B40D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672519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B1DD0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7881E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235C253"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E5489F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C3C731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1082 - 867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618D87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6477 - 6142</w:t>
            </w:r>
          </w:p>
        </w:tc>
      </w:tr>
      <w:tr w:rsidR="008F4D94" w14:paraId="070FB90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6CA34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9BF917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53C33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8096F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2BDED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0CED769"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13A888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D9573D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98A118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4029 - 3734</w:t>
            </w:r>
          </w:p>
        </w:tc>
      </w:tr>
      <w:tr w:rsidR="008F4D94" w14:paraId="75D37BE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A2AA48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0F75AB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5EE4E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F7F8ED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98892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FAA053"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D45571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82ABEB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AE400A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7503 - 7838</w:t>
            </w:r>
          </w:p>
        </w:tc>
      </w:tr>
      <w:tr w:rsidR="008F4D94" w14:paraId="34AF205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E561D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EE6B50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3BC353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652977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8955D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E5D5E1"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D78F13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3CAA09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F80E53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6456 - 6751</w:t>
            </w:r>
          </w:p>
        </w:tc>
      </w:tr>
      <w:tr w:rsidR="008F4D94" w14:paraId="61291F59"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24AF86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1A48A8E" w14:textId="77777777" w:rsidR="008F4D94" w:rsidRDefault="008F4D94" w:rsidP="008F4D94">
      <w:pPr>
        <w:pStyle w:val="TH"/>
        <w:rPr>
          <w:rFonts w:eastAsia="MS Mincho"/>
        </w:rPr>
      </w:pPr>
    </w:p>
    <w:p w14:paraId="2064084F"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5.47</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n3</w:t>
      </w:r>
      <w:r w:rsidRPr="00A76C0A">
        <w:rPr>
          <w:rFonts w:eastAsia="MS Mincho"/>
        </w:rPr>
        <w:t>A-</w:t>
      </w:r>
      <w:r>
        <w:rPr>
          <w:rFonts w:eastAsia="MS Mincho"/>
        </w:rPr>
        <w:t>n78</w:t>
      </w:r>
      <w:r w:rsidRPr="00A76C0A">
        <w:rPr>
          <w:rFonts w:eastAsia="MS Mincho"/>
        </w:rPr>
        <w:t>A.</w:t>
      </w:r>
    </w:p>
    <w:p w14:paraId="389F844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2D291679"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3A639"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532CC0D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6EF7DD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CBB19E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0DDEF1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DE2D26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C4FFBB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379956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A660B3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7C8A1D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F631D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29331A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1AFB12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C2D2F2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1515 - 2090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C76547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5010 - 5585</w:t>
            </w:r>
          </w:p>
        </w:tc>
      </w:tr>
      <w:tr w:rsidR="008F4D94" w14:paraId="51C7CBF5"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E46DA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D5014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41F571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5D427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CB5D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775582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8E8668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6B2DBF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380 - 270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6AD0A6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4815 - 5890</w:t>
            </w:r>
          </w:p>
        </w:tc>
      </w:tr>
      <w:tr w:rsidR="008F4D94" w14:paraId="4B74421E"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C2B8B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3600D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CA9A8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99650B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A3F82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2879CD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19511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448B12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6720 - 7370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C1F2A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8310 - 9385</w:t>
            </w:r>
          </w:p>
        </w:tc>
      </w:tr>
      <w:tr w:rsidR="008F4D94" w14:paraId="0D97608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79863E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C3C9A0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BEE294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AB36D9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8085B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75AB066"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5DFB3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77B82B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1330 - 2055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5170A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8115 - 9690</w:t>
            </w:r>
          </w:p>
        </w:tc>
      </w:tr>
      <w:tr w:rsidR="008F4D94" w14:paraId="12D4803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2DFFB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B7CDF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E658FA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454E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07AFF21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D46B6F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CE5C91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4180 - 3030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65F78F4" w14:textId="77777777" w:rsidR="008F4D94" w:rsidRDefault="008F4D94" w:rsidP="006A46EC">
            <w:pPr>
              <w:spacing w:after="0"/>
              <w:rPr>
                <w:rFonts w:ascii="Arial" w:hAnsi="Arial" w:cs="Arial"/>
                <w:color w:val="000000"/>
                <w:sz w:val="18"/>
                <w:szCs w:val="18"/>
              </w:rPr>
            </w:pPr>
          </w:p>
        </w:tc>
      </w:tr>
      <w:tr w:rsidR="008F4D94" w14:paraId="712DD46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E676A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B63B86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BA5C3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14D944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83F585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9055D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63B685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01E862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8430 - 9155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E0C867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11610 - 13185</w:t>
            </w:r>
          </w:p>
        </w:tc>
      </w:tr>
      <w:tr w:rsidR="008F4D94" w14:paraId="282471F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399FD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2B62F0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363E3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5FD795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454000F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34100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D56CDF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10020 - 11170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627F072" w14:textId="77777777" w:rsidR="008F4D94" w:rsidRDefault="008F4D94" w:rsidP="006A46EC">
            <w:pPr>
              <w:spacing w:after="0"/>
              <w:rPr>
                <w:rFonts w:ascii="Arial" w:hAnsi="Arial" w:cs="Arial"/>
                <w:color w:val="000000"/>
                <w:sz w:val="18"/>
                <w:szCs w:val="18"/>
              </w:rPr>
            </w:pPr>
          </w:p>
        </w:tc>
      </w:tr>
      <w:tr w:rsidR="008F4D94" w14:paraId="5480A73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372868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B9FF8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2FD0DF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10D18B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7909F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A2A590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69AE7C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FBB9DF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13490 - 11415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BA87F5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3840 - 3040</w:t>
            </w:r>
          </w:p>
        </w:tc>
      </w:tr>
      <w:tr w:rsidR="008F4D94" w14:paraId="13BA537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A5C69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3BF99E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7FAB4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DA886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AFA78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5234D17"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E20ADE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BC878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7980 - 6330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A835C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1245 - 2470</w:t>
            </w:r>
          </w:p>
        </w:tc>
      </w:tr>
      <w:tr w:rsidR="008F4D94" w14:paraId="328786A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51174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FF650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76C3C2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E4C994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A1355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8382EAB"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4454B7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16C36A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14910 - 16985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F7936C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10140 - 10940</w:t>
            </w:r>
          </w:p>
        </w:tc>
      </w:tr>
      <w:tr w:rsidR="008F4D94" w14:paraId="2D07C95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E6301A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74351F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CAC329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51DBE2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15667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930B34E"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EC371E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AF5C72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13320 - 14970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E7158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11730 - 12955</w:t>
            </w:r>
          </w:p>
        </w:tc>
      </w:tr>
      <w:tr w:rsidR="008F4D94" w14:paraId="6F8CC0A3"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5B8F1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5C72D45" w14:textId="77777777" w:rsidR="008F4D94" w:rsidRDefault="008F4D94" w:rsidP="008F4D94">
      <w:pPr>
        <w:pStyle w:val="TH"/>
        <w:rPr>
          <w:rFonts w:eastAsia="MS Mincho"/>
        </w:rPr>
      </w:pPr>
    </w:p>
    <w:p w14:paraId="452073E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5.47</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n71</w:t>
      </w:r>
      <w:r w:rsidRPr="00A76C0A">
        <w:rPr>
          <w:rFonts w:eastAsia="MS Mincho"/>
        </w:rPr>
        <w:t>A-</w:t>
      </w:r>
      <w:r>
        <w:rPr>
          <w:rFonts w:eastAsia="MS Mincho"/>
        </w:rPr>
        <w:t>n78</w:t>
      </w:r>
      <w:r w:rsidRPr="00A76C0A">
        <w:rPr>
          <w:rFonts w:eastAsia="MS Mincho"/>
        </w:rPr>
        <w:t>A.</w:t>
      </w:r>
    </w:p>
    <w:p w14:paraId="090A40FB"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78297E0B"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B802C"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C21118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BA9E69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0012A4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7C0527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5BEFCA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AD556C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56E974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EADBB2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F0E05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8DC47E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2826BB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EE573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94078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2602 - 3137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F1DB9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3963 - 4498</w:t>
            </w:r>
          </w:p>
        </w:tc>
      </w:tr>
      <w:tr w:rsidR="008F4D94" w14:paraId="61E94487"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06A9A2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4A99C9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9EA454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713DA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257807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59E41C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F6D85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4D57D2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2474 - 1904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D2E55C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5902 - 6937</w:t>
            </w:r>
          </w:p>
        </w:tc>
      </w:tr>
      <w:tr w:rsidR="008F4D94" w14:paraId="59668225"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34E8B5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7457CC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FD099C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0A8966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E9EB3D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561848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9B981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8266B3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4626 - 5196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ED0EE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7263 - 8298</w:t>
            </w:r>
          </w:p>
        </w:tc>
      </w:tr>
      <w:tr w:rsidR="008F4D94" w14:paraId="4E9F971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268D0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6FE33A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1007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EFA9DC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F8363F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9CE91CD"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73E6F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87109A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1811 - 1206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38CC0D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9202 - 10737</w:t>
            </w:r>
          </w:p>
        </w:tc>
      </w:tr>
      <w:tr w:rsidR="008F4D94" w14:paraId="1C7B79B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BC715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55DB6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4CF818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7A8A98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4E21639C"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F8BEF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CC1E12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6274 - 5204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4E707C2" w14:textId="77777777" w:rsidR="008F4D94" w:rsidRDefault="008F4D94" w:rsidP="006A46EC">
            <w:pPr>
              <w:spacing w:after="0"/>
              <w:rPr>
                <w:rFonts w:ascii="Arial" w:hAnsi="Arial" w:cs="Arial"/>
                <w:color w:val="000000"/>
                <w:sz w:val="18"/>
                <w:szCs w:val="18"/>
              </w:rPr>
            </w:pPr>
          </w:p>
        </w:tc>
      </w:tr>
      <w:tr w:rsidR="008F4D94" w14:paraId="1B65B6F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F7321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34A3F3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268730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C10CC8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B82FE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16074A"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827FE0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148975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5289 - 5894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8E31E8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10563 - 12098</w:t>
            </w:r>
          </w:p>
        </w:tc>
      </w:tr>
      <w:tr w:rsidR="008F4D94" w14:paraId="5BD8876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422863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B83A7C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4C82ED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EB90A9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0D3D577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CCEF22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A2D82F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7926 - 8996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F04FBD1" w14:textId="77777777" w:rsidR="008F4D94" w:rsidRDefault="008F4D94" w:rsidP="006A46EC">
            <w:pPr>
              <w:spacing w:after="0"/>
              <w:rPr>
                <w:rFonts w:ascii="Arial" w:hAnsi="Arial" w:cs="Arial"/>
                <w:color w:val="000000"/>
                <w:sz w:val="18"/>
                <w:szCs w:val="18"/>
              </w:rPr>
            </w:pPr>
          </w:p>
        </w:tc>
      </w:tr>
      <w:tr w:rsidR="008F4D94" w14:paraId="00D5FE7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551689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F25519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5B758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CB407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1756CA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5A1C40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C8FCCC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3AF0AC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14537 - 12502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3DC45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508 - 1148</w:t>
            </w:r>
          </w:p>
        </w:tc>
      </w:tr>
      <w:tr w:rsidR="008F4D94" w14:paraId="68D24E7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E9821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E308A2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72FE7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3C0FB5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D7692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5C050CA"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71A0D9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D874CB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10074 - 8504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A95F40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4506 - 5611</w:t>
            </w:r>
          </w:p>
        </w:tc>
      </w:tr>
      <w:tr w:rsidR="008F4D94" w14:paraId="0E31719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DE84CE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3DABC2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971825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A1C01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252D13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F53762D"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E0992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861714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13863 - 15898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D44468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5952 - 6592</w:t>
            </w:r>
          </w:p>
        </w:tc>
      </w:tr>
      <w:tr w:rsidR="008F4D94" w14:paraId="08D4A5D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FE965D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7F53D4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63D9C6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4A5BE5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583B57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02D6A7A"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EAF14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0366E1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11226 - 12796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32AE8B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8589 - 9694</w:t>
            </w:r>
          </w:p>
        </w:tc>
      </w:tr>
      <w:tr w:rsidR="008F4D94" w14:paraId="614DB91F"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95A893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DC3CD6C" w14:textId="6C945010" w:rsidR="008F4D94" w:rsidRPr="00CF42FD" w:rsidRDefault="008F4D94" w:rsidP="00CF42FD">
      <w:pPr>
        <w:rPr>
          <w:rFonts w:ascii="DengXian" w:hAnsi="DengXian"/>
          <w:snapToGrid w:val="0"/>
          <w:lang w:val="en-US"/>
        </w:rPr>
      </w:pPr>
    </w:p>
    <w:p w14:paraId="5BACAF67" w14:textId="77777777" w:rsidR="008F4D94" w:rsidRPr="00627C18" w:rsidRDefault="008F4D94" w:rsidP="00CF42FD">
      <w:r w:rsidRPr="00627C18">
        <w:t xml:space="preserve">Based on the analysis in Table </w:t>
      </w:r>
      <w:r>
        <w:t>5.47</w:t>
      </w:r>
      <w:r w:rsidRPr="00627C18">
        <w:t>.2.1.1-1 there is</w:t>
      </w:r>
      <w:r>
        <w:t xml:space="preserve"> IMD4 and IMD5 </w:t>
      </w:r>
      <w:r w:rsidRPr="00627C18">
        <w:t>from n</w:t>
      </w:r>
      <w:r>
        <w:t>3</w:t>
      </w:r>
      <w:r w:rsidRPr="00627C18">
        <w:t xml:space="preserve"> and n71 into RX band n78. </w:t>
      </w:r>
    </w:p>
    <w:p w14:paraId="0AD1F656" w14:textId="77777777" w:rsidR="008F4D94" w:rsidRPr="00627C18" w:rsidRDefault="008F4D94" w:rsidP="00CF42FD">
      <w:r w:rsidRPr="00627C18">
        <w:t xml:space="preserve">Based on the analysis in Table </w:t>
      </w:r>
      <w:r>
        <w:t>5.47</w:t>
      </w:r>
      <w:r w:rsidRPr="00627C18">
        <w:t>.2.1.1-3 there is IMD</w:t>
      </w:r>
      <w:r>
        <w:t>4</w:t>
      </w:r>
      <w:r w:rsidRPr="00627C18">
        <w:t xml:space="preserve"> from n71 and n78 into RX band n</w:t>
      </w:r>
      <w:r>
        <w:t>3</w:t>
      </w:r>
      <w:r w:rsidRPr="00627C18">
        <w:t>. </w:t>
      </w:r>
    </w:p>
    <w:p w14:paraId="061DFEFD" w14:textId="77777777" w:rsidR="00457D0F" w:rsidRPr="00242348" w:rsidRDefault="00457D0F" w:rsidP="00457D0F">
      <w:pPr>
        <w:pStyle w:val="Heading5"/>
        <w:rPr>
          <w:snapToGrid w:val="0"/>
        </w:rPr>
      </w:pPr>
      <w:bookmarkStart w:id="572" w:name="_Toc183508093"/>
      <w:r>
        <w:rPr>
          <w:rFonts w:hint="eastAsia"/>
          <w:snapToGrid w:val="0"/>
        </w:rPr>
        <w:t>5.47</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72"/>
    </w:p>
    <w:p w14:paraId="47CBE99B" w14:textId="77777777" w:rsidR="00457D0F" w:rsidRPr="00140BB6" w:rsidRDefault="00457D0F" w:rsidP="00457D0F">
      <w:r w:rsidRPr="00140BB6">
        <w:t xml:space="preserve">Table </w:t>
      </w:r>
      <w:r>
        <w:t>5.47</w:t>
      </w:r>
      <w:r w:rsidRPr="00140BB6">
        <w:t>.2.</w:t>
      </w:r>
      <w:r>
        <w:t>1</w:t>
      </w:r>
      <w:r w:rsidRPr="00140BB6">
        <w:t>.2-1 provides the two UL band with one band, along with 2CC intra-band uplink CA triple beat products into band n</w:t>
      </w:r>
      <w:r>
        <w:t>71</w:t>
      </w:r>
      <w:r w:rsidRPr="00140BB6">
        <w:t xml:space="preserve"> interference analysis for CA_n</w:t>
      </w:r>
      <w:r>
        <w:t>3</w:t>
      </w:r>
      <w:r w:rsidRPr="00140BB6">
        <w:t>A-n</w:t>
      </w:r>
      <w:r>
        <w:t>78</w:t>
      </w:r>
      <w:r w:rsidRPr="00140BB6">
        <w:t>C with n</w:t>
      </w:r>
      <w:r>
        <w:t>3</w:t>
      </w:r>
      <w:r w:rsidRPr="00140BB6">
        <w:t>/</w:t>
      </w:r>
      <w:r>
        <w:t>78</w:t>
      </w:r>
      <w:r w:rsidRPr="00140BB6">
        <w:t xml:space="preserve">C transmitting with a </w:t>
      </w:r>
      <w:r>
        <w:t xml:space="preserve">200 </w:t>
      </w:r>
      <w:r w:rsidRPr="00140BB6">
        <w:t>MHz maximum instantaneous bandwidth.</w:t>
      </w:r>
    </w:p>
    <w:p w14:paraId="74CDB3E6" w14:textId="77777777" w:rsidR="00457D0F" w:rsidRPr="00140BB6" w:rsidRDefault="00457D0F" w:rsidP="00457D0F">
      <w:pPr>
        <w:pStyle w:val="TH"/>
      </w:pPr>
      <w:r w:rsidRPr="00140BB6">
        <w:t xml:space="preserve">Table </w:t>
      </w:r>
      <w:r>
        <w:t>5.47</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398BDCE4"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B8188" w14:textId="77777777" w:rsidR="00457D0F" w:rsidRDefault="00457D0F" w:rsidP="00457D0F">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725055D" w14:textId="5D249762"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24B9B26"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6C48F6FD"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5A5F9BC"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0B6A7226" w14:textId="5A14446D"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0DA9CEE9" w14:textId="3869F35B"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46736F7A"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558862F3"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7113D9A0"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384BA2" w14:textId="53A9C672"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(n3,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8BA6C47" w14:textId="77777777" w:rsidR="00457D0F" w:rsidRDefault="00457D0F" w:rsidP="00457D0F">
            <w:pPr>
              <w:spacing w:after="0"/>
              <w:jc w:val="center"/>
              <w:rPr>
                <w:color w:val="000000"/>
                <w:sz w:val="18"/>
                <w:szCs w:val="18"/>
              </w:rPr>
            </w:pPr>
            <w:r>
              <w:rPr>
                <w:color w:val="000000"/>
                <w:sz w:val="18"/>
                <w:szCs w:val="18"/>
              </w:rPr>
              <w:t>1710-1785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2D8C53F" w14:textId="77777777" w:rsidR="00457D0F" w:rsidRDefault="00457D0F" w:rsidP="00457D0F">
            <w:pPr>
              <w:spacing w:after="0"/>
              <w:jc w:val="center"/>
              <w:rPr>
                <w:color w:val="000000"/>
                <w:sz w:val="18"/>
                <w:szCs w:val="18"/>
              </w:rPr>
            </w:pPr>
            <w:r>
              <w:rPr>
                <w:color w:val="000000"/>
                <w:sz w:val="18"/>
                <w:szCs w:val="18"/>
              </w:rPr>
              <w:t>3300-3800</w:t>
            </w:r>
          </w:p>
        </w:tc>
      </w:tr>
      <w:tr w:rsidR="00457D0F" w14:paraId="4FF04739"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190C3DE" w14:textId="332EDBD5" w:rsidR="00457D0F" w:rsidRPr="0000668E"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(n71)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9B6CF20" w14:textId="77777777" w:rsidR="00457D0F" w:rsidRDefault="00457D0F" w:rsidP="00457D0F">
            <w:pPr>
              <w:spacing w:after="0"/>
              <w:jc w:val="center"/>
              <w:rPr>
                <w:color w:val="000000"/>
                <w:sz w:val="18"/>
                <w:szCs w:val="18"/>
              </w:rPr>
            </w:pPr>
            <w:r>
              <w:rPr>
                <w:color w:val="000000"/>
                <w:sz w:val="18"/>
                <w:szCs w:val="18"/>
              </w:rPr>
              <w:t>617-652</w:t>
            </w:r>
          </w:p>
        </w:tc>
        <w:tc>
          <w:tcPr>
            <w:tcW w:w="1300" w:type="dxa"/>
            <w:tcBorders>
              <w:top w:val="nil"/>
              <w:left w:val="nil"/>
              <w:bottom w:val="single" w:sz="4" w:space="0" w:color="auto"/>
              <w:right w:val="single" w:sz="4" w:space="0" w:color="auto"/>
            </w:tcBorders>
            <w:shd w:val="clear" w:color="auto" w:fill="auto"/>
            <w:vAlign w:val="center"/>
            <w:hideMark/>
          </w:tcPr>
          <w:p w14:paraId="0534D04D"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5627CCFF"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r>
      <w:tr w:rsidR="00457D0F" w14:paraId="15BC8E4F"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4FE947D2"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37535A1"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02974260"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7FDA0B07"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6AE6078D"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Maximum</w:t>
            </w:r>
          </w:p>
        </w:tc>
      </w:tr>
      <w:tr w:rsidR="00457D0F" w14:paraId="40C968E5"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7DAC1754" w14:textId="77777777" w:rsidR="00457D0F" w:rsidRDefault="00457D0F" w:rsidP="00457D0F">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4E07FF48" w14:textId="77777777" w:rsidR="00457D0F" w:rsidRDefault="00457D0F" w:rsidP="00457D0F">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23D93A1C" w14:textId="77777777" w:rsidR="00457D0F" w:rsidRDefault="00457D0F" w:rsidP="00457D0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F970C8D" w14:textId="77777777" w:rsidR="00457D0F" w:rsidRDefault="00457D0F" w:rsidP="00457D0F">
            <w:pPr>
              <w:spacing w:after="0"/>
              <w:jc w:val="center"/>
              <w:rPr>
                <w:color w:val="000000"/>
                <w:sz w:val="18"/>
                <w:szCs w:val="18"/>
              </w:rPr>
            </w:pPr>
            <w:r>
              <w:rPr>
                <w:color w:val="000000"/>
                <w:sz w:val="18"/>
                <w:szCs w:val="18"/>
              </w:rPr>
              <w:t>0 -200</w:t>
            </w:r>
          </w:p>
        </w:tc>
      </w:tr>
      <w:tr w:rsidR="00457D0F" w14:paraId="7ED70D70"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9C9F3B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23972A6B"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7942FF2B"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A440C95"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3FA382A0"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56C59CCF"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B2B6F4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C59F9A5" w14:textId="77777777" w:rsidR="00457D0F" w:rsidRDefault="00457D0F" w:rsidP="00457D0F">
            <w:pPr>
              <w:spacing w:after="0"/>
              <w:jc w:val="center"/>
              <w:rPr>
                <w:color w:val="000000"/>
                <w:sz w:val="18"/>
                <w:szCs w:val="18"/>
              </w:rPr>
            </w:pPr>
            <w:r>
              <w:rPr>
                <w:color w:val="000000"/>
                <w:sz w:val="18"/>
                <w:szCs w:val="18"/>
              </w:rPr>
              <w:t>1510-1710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2CB27E0" w14:textId="77777777" w:rsidR="00457D0F" w:rsidRDefault="00457D0F" w:rsidP="00457D0F">
            <w:pPr>
              <w:spacing w:after="0"/>
              <w:jc w:val="center"/>
              <w:rPr>
                <w:color w:val="000000"/>
                <w:sz w:val="18"/>
                <w:szCs w:val="18"/>
              </w:rPr>
            </w:pPr>
            <w:r>
              <w:rPr>
                <w:color w:val="000000"/>
                <w:sz w:val="18"/>
                <w:szCs w:val="18"/>
              </w:rPr>
              <w:t>1785-1985</w:t>
            </w:r>
          </w:p>
        </w:tc>
      </w:tr>
      <w:tr w:rsidR="00457D0F" w14:paraId="6AF4B497"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61D824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651B7F6F" w14:textId="77777777" w:rsidR="00457D0F" w:rsidRDefault="00457D0F" w:rsidP="00457D0F">
            <w:pPr>
              <w:spacing w:after="0"/>
              <w:rPr>
                <w:i/>
                <w:iCs/>
                <w:color w:val="FF0000"/>
              </w:rPr>
            </w:pPr>
            <w:r>
              <w:rPr>
                <w:i/>
                <w:iCs/>
                <w:color w:val="FF0000"/>
              </w:rPr>
              <w:t>There is no overlap</w:t>
            </w:r>
          </w:p>
        </w:tc>
      </w:tr>
      <w:tr w:rsidR="00457D0F" w14:paraId="2E67D395"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8C0FAF1" w14:textId="483E65FC" w:rsidR="00457D0F" w:rsidRDefault="00457D0F" w:rsidP="00457D0F">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Min(fy_high-fy_low, maximum aggregated BW) respectively.</w:t>
            </w:r>
          </w:p>
        </w:tc>
      </w:tr>
    </w:tbl>
    <w:p w14:paraId="602CC169" w14:textId="77777777" w:rsidR="00457D0F" w:rsidRDefault="00457D0F" w:rsidP="00457D0F"/>
    <w:p w14:paraId="3004C185" w14:textId="77777777" w:rsidR="00457D0F" w:rsidRPr="00140BB6" w:rsidRDefault="00457D0F" w:rsidP="00457D0F">
      <w:r w:rsidRPr="00140BB6">
        <w:t xml:space="preserve">Table </w:t>
      </w:r>
      <w:r>
        <w:t>5.47</w:t>
      </w:r>
      <w:r w:rsidRPr="00140BB6">
        <w:t>.2.</w:t>
      </w:r>
      <w:r>
        <w:t>1</w:t>
      </w:r>
      <w:r w:rsidRPr="00140BB6">
        <w:t>.2-</w:t>
      </w:r>
      <w:r>
        <w:t>2</w:t>
      </w:r>
      <w:r w:rsidRPr="00140BB6">
        <w:t xml:space="preserve"> provides the two UL band with one band, along with 2CC intra-band uplink CA triple beat products into band n</w:t>
      </w:r>
      <w:r>
        <w:t>3</w:t>
      </w:r>
      <w:r w:rsidRPr="00140BB6">
        <w:t xml:space="preserve"> interference analysis for CA_n</w:t>
      </w:r>
      <w:r>
        <w:t>71</w:t>
      </w:r>
      <w:r w:rsidRPr="00140BB6">
        <w:t>A-n</w:t>
      </w:r>
      <w:r>
        <w:t>78</w:t>
      </w:r>
      <w:r w:rsidRPr="00140BB6">
        <w:t>C with n</w:t>
      </w:r>
      <w:r>
        <w:t>71</w:t>
      </w:r>
      <w:r w:rsidRPr="00140BB6">
        <w:t>/</w:t>
      </w:r>
      <w:r>
        <w:t>78</w:t>
      </w:r>
      <w:r w:rsidRPr="00140BB6">
        <w:t xml:space="preserve">C transmitting with a </w:t>
      </w:r>
      <w:r>
        <w:t xml:space="preserve">200 </w:t>
      </w:r>
      <w:r w:rsidRPr="00140BB6">
        <w:t>MHz maximum instantaneous bandwidth.</w:t>
      </w:r>
    </w:p>
    <w:p w14:paraId="4180E621" w14:textId="77777777" w:rsidR="00457D0F" w:rsidRPr="00140BB6" w:rsidRDefault="00457D0F" w:rsidP="00457D0F">
      <w:pPr>
        <w:pStyle w:val="TH"/>
      </w:pPr>
      <w:r w:rsidRPr="00140BB6">
        <w:t xml:space="preserve">Table </w:t>
      </w:r>
      <w:r>
        <w:t>5.47</w:t>
      </w:r>
      <w:r w:rsidRPr="00140BB6">
        <w:t>.2.</w:t>
      </w:r>
      <w:r>
        <w:t>1</w:t>
      </w:r>
      <w:r w:rsidRPr="00140BB6">
        <w:t>.2-</w:t>
      </w:r>
      <w:r>
        <w:t>2</w:t>
      </w:r>
      <w:r w:rsidRPr="00140BB6">
        <w:t>: Two UL band with intra-band ULCA Triple beat analysis</w:t>
      </w:r>
    </w:p>
    <w:tbl>
      <w:tblPr>
        <w:tblW w:w="9560" w:type="dxa"/>
        <w:jc w:val="center"/>
        <w:tblCellMar>
          <w:left w:w="0" w:type="dxa"/>
          <w:right w:w="0" w:type="dxa"/>
        </w:tblCellMar>
        <w:tblLook w:val="04A0" w:firstRow="1" w:lastRow="0" w:firstColumn="1" w:lastColumn="0" w:noHBand="0" w:noVBand="1"/>
      </w:tblPr>
      <w:tblGrid>
        <w:gridCol w:w="2740"/>
        <w:gridCol w:w="2060"/>
        <w:gridCol w:w="1480"/>
        <w:gridCol w:w="1300"/>
        <w:gridCol w:w="1980"/>
      </w:tblGrid>
      <w:tr w:rsidR="00457D0F" w14:paraId="45ED6C27"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5F87" w14:textId="77777777" w:rsidR="00457D0F" w:rsidRDefault="00457D0F" w:rsidP="00457D0F">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7A261DC" w14:textId="1CDB6205"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B91080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27A82F37"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05AE0D2"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796FAB28" w14:textId="2DD18EF6"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4C0619B0" w14:textId="7A658D32"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21144E08"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23023B43"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1966C815"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281B75" w14:textId="24E6B425"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(n71,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FB24678" w14:textId="77777777" w:rsidR="00457D0F" w:rsidRDefault="00457D0F" w:rsidP="00457D0F">
            <w:pPr>
              <w:spacing w:after="0"/>
              <w:jc w:val="center"/>
              <w:rPr>
                <w:color w:val="000000"/>
                <w:sz w:val="18"/>
                <w:szCs w:val="18"/>
              </w:rPr>
            </w:pPr>
            <w:r>
              <w:rPr>
                <w:color w:val="000000"/>
                <w:sz w:val="18"/>
                <w:szCs w:val="18"/>
              </w:rPr>
              <w:t>663-698</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5466A3F" w14:textId="77777777" w:rsidR="00457D0F" w:rsidRDefault="00457D0F" w:rsidP="00457D0F">
            <w:pPr>
              <w:spacing w:after="0"/>
              <w:jc w:val="center"/>
              <w:rPr>
                <w:color w:val="000000"/>
                <w:sz w:val="18"/>
                <w:szCs w:val="18"/>
              </w:rPr>
            </w:pPr>
            <w:r>
              <w:rPr>
                <w:color w:val="000000"/>
                <w:sz w:val="18"/>
                <w:szCs w:val="18"/>
              </w:rPr>
              <w:t>3300-3800</w:t>
            </w:r>
          </w:p>
        </w:tc>
      </w:tr>
      <w:tr w:rsidR="00457D0F" w14:paraId="3787E100"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7169543" w14:textId="4199C862" w:rsidR="00457D0F" w:rsidRPr="0000668E"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(n3)</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868F7B1" w14:textId="77777777" w:rsidR="00457D0F" w:rsidRDefault="00457D0F" w:rsidP="00457D0F">
            <w:pPr>
              <w:spacing w:after="0"/>
              <w:jc w:val="center"/>
              <w:rPr>
                <w:color w:val="000000"/>
                <w:sz w:val="18"/>
                <w:szCs w:val="18"/>
              </w:rPr>
            </w:pPr>
            <w:r>
              <w:rPr>
                <w:color w:val="000000"/>
                <w:sz w:val="18"/>
                <w:szCs w:val="18"/>
              </w:rPr>
              <w:t>1805-1880</w:t>
            </w:r>
          </w:p>
        </w:tc>
        <w:tc>
          <w:tcPr>
            <w:tcW w:w="1300" w:type="dxa"/>
            <w:tcBorders>
              <w:top w:val="nil"/>
              <w:left w:val="nil"/>
              <w:bottom w:val="single" w:sz="4" w:space="0" w:color="auto"/>
              <w:right w:val="single" w:sz="4" w:space="0" w:color="auto"/>
            </w:tcBorders>
            <w:shd w:val="clear" w:color="auto" w:fill="auto"/>
            <w:vAlign w:val="center"/>
            <w:hideMark/>
          </w:tcPr>
          <w:p w14:paraId="4DF31EA9"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02EC1FAD"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r>
      <w:tr w:rsidR="00457D0F" w14:paraId="4D95FD1F"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72CF9CD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21C09470"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740B464E"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6F951253"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4ECDAE3"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Maximum</w:t>
            </w:r>
          </w:p>
        </w:tc>
      </w:tr>
      <w:tr w:rsidR="00457D0F" w14:paraId="62036D2A" w14:textId="77777777" w:rsidTr="00457D0F">
        <w:trPr>
          <w:trHeight w:val="330"/>
          <w:jc w:val="center"/>
        </w:trPr>
        <w:tc>
          <w:tcPr>
            <w:tcW w:w="0" w:type="auto"/>
            <w:vMerge/>
            <w:tcBorders>
              <w:top w:val="nil"/>
              <w:left w:val="single" w:sz="4" w:space="0" w:color="auto"/>
              <w:bottom w:val="single" w:sz="4" w:space="0" w:color="auto"/>
              <w:right w:val="single" w:sz="4" w:space="0" w:color="auto"/>
            </w:tcBorders>
            <w:vAlign w:val="center"/>
            <w:hideMark/>
          </w:tcPr>
          <w:p w14:paraId="0E1C731E" w14:textId="77777777" w:rsidR="00457D0F" w:rsidRDefault="00457D0F" w:rsidP="00457D0F">
            <w:pPr>
              <w:spacing w:after="0"/>
              <w:rPr>
                <w:rFonts w:ascii="Arial"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74790C1A" w14:textId="77777777" w:rsidR="00457D0F" w:rsidRDefault="00457D0F" w:rsidP="00457D0F">
            <w:pPr>
              <w:spacing w:after="0"/>
              <w:rPr>
                <w:rFonts w:ascii="Arial" w:hAnsi="Arial" w:cs="Arial"/>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62D24937" w14:textId="77777777" w:rsidR="00457D0F" w:rsidRDefault="00457D0F" w:rsidP="00457D0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84FA1EA" w14:textId="77777777" w:rsidR="00457D0F" w:rsidRDefault="00457D0F" w:rsidP="00457D0F">
            <w:pPr>
              <w:spacing w:after="0"/>
              <w:jc w:val="center"/>
              <w:rPr>
                <w:color w:val="000000"/>
                <w:sz w:val="18"/>
                <w:szCs w:val="18"/>
              </w:rPr>
            </w:pPr>
            <w:r>
              <w:rPr>
                <w:color w:val="000000"/>
                <w:sz w:val="18"/>
                <w:szCs w:val="18"/>
              </w:rPr>
              <w:t>0 -200</w:t>
            </w:r>
          </w:p>
        </w:tc>
      </w:tr>
      <w:tr w:rsidR="00457D0F" w14:paraId="0506C768"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7FD853"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1B9AA97E"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1765093D"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A20210F"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5DA10341"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72B74D04"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01C9EB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502E78C" w14:textId="77777777" w:rsidR="00457D0F" w:rsidRDefault="00457D0F" w:rsidP="00457D0F">
            <w:pPr>
              <w:spacing w:after="0"/>
              <w:jc w:val="center"/>
              <w:rPr>
                <w:color w:val="000000"/>
                <w:sz w:val="18"/>
                <w:szCs w:val="18"/>
              </w:rPr>
            </w:pPr>
            <w:r>
              <w:rPr>
                <w:color w:val="000000"/>
                <w:sz w:val="18"/>
                <w:szCs w:val="18"/>
              </w:rPr>
              <w:t>463-663</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B79978A" w14:textId="77777777" w:rsidR="00457D0F" w:rsidRDefault="00457D0F" w:rsidP="00457D0F">
            <w:pPr>
              <w:spacing w:after="0"/>
              <w:jc w:val="center"/>
              <w:rPr>
                <w:color w:val="000000"/>
                <w:sz w:val="18"/>
                <w:szCs w:val="18"/>
              </w:rPr>
            </w:pPr>
            <w:r>
              <w:rPr>
                <w:color w:val="000000"/>
                <w:sz w:val="18"/>
                <w:szCs w:val="18"/>
              </w:rPr>
              <w:t>698-898</w:t>
            </w:r>
          </w:p>
        </w:tc>
      </w:tr>
      <w:tr w:rsidR="00457D0F" w14:paraId="51FAC6FF"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D12820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4A12E57D" w14:textId="77777777" w:rsidR="00457D0F" w:rsidRDefault="00457D0F" w:rsidP="00457D0F">
            <w:pPr>
              <w:spacing w:after="0"/>
              <w:rPr>
                <w:i/>
                <w:iCs/>
                <w:color w:val="FF0000"/>
              </w:rPr>
            </w:pPr>
            <w:r>
              <w:rPr>
                <w:i/>
                <w:iCs/>
                <w:color w:val="FF0000"/>
              </w:rPr>
              <w:t>There is no overlap</w:t>
            </w:r>
          </w:p>
        </w:tc>
      </w:tr>
      <w:tr w:rsidR="00457D0F" w14:paraId="50979808"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1CB115A2" w14:textId="43A92261" w:rsidR="00457D0F" w:rsidRDefault="00457D0F" w:rsidP="00457D0F">
            <w:pPr>
              <w:spacing w:after="0"/>
              <w:ind w:left="-668"/>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7968290F" w14:textId="77777777" w:rsidR="008F4D94" w:rsidRDefault="008F4D94" w:rsidP="008F4D94">
      <w:pPr>
        <w:pStyle w:val="Heading4"/>
      </w:pPr>
      <w:bookmarkStart w:id="573" w:name="_Toc183508094"/>
      <w:r>
        <w:t>5.47</w:t>
      </w:r>
      <w:r w:rsidRPr="00AB69C8">
        <w:t>.2.</w:t>
      </w:r>
      <w:r>
        <w:t>2</w:t>
      </w:r>
      <w:r w:rsidRPr="00AB69C8">
        <w:tab/>
        <w:t>REFSENS requirements</w:t>
      </w:r>
      <w:bookmarkEnd w:id="573"/>
    </w:p>
    <w:p w14:paraId="2BFC2CF8" w14:textId="77777777" w:rsidR="008F4D94" w:rsidRPr="00086697" w:rsidRDefault="008F4D94" w:rsidP="008F4D94">
      <w:r>
        <w:t>The MSD values are re-used from CA_n3-n78-n105, where the IMD4 into n3 has been omitted, since the test frequencies cannot form an interferer inside the full band n3.</w:t>
      </w:r>
    </w:p>
    <w:p w14:paraId="0455FE23"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5.47</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72A36E79"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2034899"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050528" w14:textId="77777777" w:rsidR="008F4D94" w:rsidRPr="006E069C" w:rsidRDefault="008F4D94" w:rsidP="006A46EC">
            <w:pPr>
              <w:pStyle w:val="TAH"/>
            </w:pPr>
            <w:r w:rsidRPr="006E069C">
              <w:t>Source of IMD</w:t>
            </w:r>
          </w:p>
        </w:tc>
      </w:tr>
      <w:tr w:rsidR="008F4D94" w:rsidRPr="006E069C" w14:paraId="42F09220"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2D218D7"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10FA47B"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6025DB40"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7590B8E"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1E1D103E"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5C04E334"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428D2313"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3B8759EF"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5291EAFB" w14:textId="77777777" w:rsidR="008F4D94" w:rsidRPr="006E069C" w:rsidRDefault="008F4D94" w:rsidP="006A46EC">
            <w:pPr>
              <w:pStyle w:val="TAH"/>
            </w:pPr>
          </w:p>
        </w:tc>
      </w:tr>
      <w:tr w:rsidR="008F4D94" w:rsidRPr="006E069C" w14:paraId="05E7195C"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22A188" w14:textId="77777777" w:rsidR="008F4D94" w:rsidRPr="006E069C" w:rsidRDefault="008F4D94" w:rsidP="006A46EC">
            <w:pPr>
              <w:pStyle w:val="TAC"/>
              <w:rPr>
                <w:lang w:val="en-US" w:eastAsia="zh-CN"/>
              </w:rPr>
            </w:pPr>
            <w:r>
              <w:rPr>
                <w:lang w:val="en-US" w:eastAsia="zh-CN"/>
              </w:rPr>
              <w:t>CA_n3-n71-n78</w:t>
            </w:r>
          </w:p>
        </w:tc>
        <w:tc>
          <w:tcPr>
            <w:tcW w:w="923" w:type="dxa"/>
            <w:tcBorders>
              <w:top w:val="single" w:sz="4" w:space="0" w:color="auto"/>
              <w:left w:val="single" w:sz="4" w:space="0" w:color="auto"/>
              <w:right w:val="single" w:sz="4" w:space="0" w:color="auto"/>
            </w:tcBorders>
            <w:vAlign w:val="center"/>
          </w:tcPr>
          <w:p w14:paraId="259B91F5" w14:textId="77777777" w:rsidR="008F4D94" w:rsidRPr="006E069C" w:rsidRDefault="008F4D94" w:rsidP="006A46EC">
            <w:pPr>
              <w:pStyle w:val="TAC"/>
              <w:rPr>
                <w:lang w:val="en-US" w:eastAsia="zh-CN"/>
              </w:rPr>
            </w:pPr>
            <w:r w:rsidRPr="00D462F1">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5C3B3CA5" w14:textId="77777777" w:rsidR="008F4D94" w:rsidRPr="006E069C" w:rsidRDefault="008F4D94" w:rsidP="006A46EC">
            <w:pPr>
              <w:pStyle w:val="TAC"/>
              <w:rPr>
                <w:lang w:val="en-US" w:eastAsia="zh-CN"/>
              </w:rPr>
            </w:pPr>
            <w:r w:rsidRPr="00D462F1">
              <w:rPr>
                <w:rFonts w:cs="Arial"/>
                <w:color w:val="000000"/>
                <w:szCs w:val="18"/>
              </w:rPr>
              <w:t>1730</w:t>
            </w:r>
          </w:p>
        </w:tc>
        <w:tc>
          <w:tcPr>
            <w:tcW w:w="1012" w:type="dxa"/>
            <w:tcBorders>
              <w:top w:val="single" w:sz="4" w:space="0" w:color="auto"/>
              <w:left w:val="single" w:sz="4" w:space="0" w:color="auto"/>
              <w:right w:val="single" w:sz="4" w:space="0" w:color="auto"/>
            </w:tcBorders>
          </w:tcPr>
          <w:p w14:paraId="67925B35"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74C1F537"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4FE92D93" w14:textId="77777777" w:rsidR="008F4D94" w:rsidRPr="006E069C" w:rsidRDefault="008F4D94" w:rsidP="006A46EC">
            <w:pPr>
              <w:pStyle w:val="TAC"/>
              <w:rPr>
                <w:lang w:val="en-US" w:eastAsia="zh-CN"/>
              </w:rPr>
            </w:pPr>
            <w:r w:rsidRPr="00D462F1">
              <w:rPr>
                <w:rFonts w:cs="Arial"/>
                <w:color w:val="000000"/>
                <w:szCs w:val="18"/>
              </w:rPr>
              <w:t>1825</w:t>
            </w:r>
          </w:p>
        </w:tc>
        <w:tc>
          <w:tcPr>
            <w:tcW w:w="797" w:type="dxa"/>
            <w:tcBorders>
              <w:top w:val="single" w:sz="4" w:space="0" w:color="auto"/>
              <w:left w:val="single" w:sz="4" w:space="0" w:color="auto"/>
              <w:bottom w:val="single" w:sz="4" w:space="0" w:color="auto"/>
              <w:right w:val="single" w:sz="4" w:space="0" w:color="auto"/>
            </w:tcBorders>
          </w:tcPr>
          <w:p w14:paraId="3F863E23"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C0AA779"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FC78FDE" w14:textId="77777777" w:rsidR="008F4D94" w:rsidRPr="006E069C" w:rsidRDefault="008F4D94" w:rsidP="006A46EC">
            <w:pPr>
              <w:pStyle w:val="TAC"/>
            </w:pPr>
            <w:r w:rsidRPr="00D462F1">
              <w:rPr>
                <w:lang w:val="en-US" w:eastAsia="zh-CN"/>
              </w:rPr>
              <w:t>N/A</w:t>
            </w:r>
          </w:p>
        </w:tc>
      </w:tr>
      <w:tr w:rsidR="008F4D94" w:rsidRPr="006E069C" w14:paraId="6F4A9FC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DC48C8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4EFF8A"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19AE2056" w14:textId="77777777" w:rsidR="008F4D94" w:rsidRDefault="008F4D94" w:rsidP="006A46EC">
            <w:pPr>
              <w:pStyle w:val="TAC"/>
              <w:rPr>
                <w:rFonts w:cs="Arial"/>
                <w:color w:val="000000"/>
                <w:szCs w:val="18"/>
              </w:rPr>
            </w:pPr>
            <w:r w:rsidRPr="00D462F1">
              <w:rPr>
                <w:rFonts w:cs="Arial"/>
                <w:color w:val="000000"/>
                <w:szCs w:val="18"/>
              </w:rPr>
              <w:t>670</w:t>
            </w:r>
          </w:p>
        </w:tc>
        <w:tc>
          <w:tcPr>
            <w:tcW w:w="1012" w:type="dxa"/>
            <w:tcBorders>
              <w:top w:val="single" w:sz="4" w:space="0" w:color="auto"/>
              <w:left w:val="single" w:sz="4" w:space="0" w:color="auto"/>
              <w:bottom w:val="single" w:sz="4" w:space="0" w:color="auto"/>
              <w:right w:val="single" w:sz="4" w:space="0" w:color="auto"/>
            </w:tcBorders>
          </w:tcPr>
          <w:p w14:paraId="481B367E"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0662E7" w14:textId="77777777" w:rsidR="008F4D94" w:rsidRDefault="008F4D94" w:rsidP="006A46EC">
            <w:pPr>
              <w:pStyle w:val="TAC"/>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B0D1DAC" w14:textId="77777777" w:rsidR="008F4D94" w:rsidRPr="00D462F1" w:rsidRDefault="008F4D94" w:rsidP="006A46EC">
            <w:pPr>
              <w:pStyle w:val="TAC"/>
              <w:rPr>
                <w:rFonts w:cs="Arial"/>
                <w:color w:val="000000"/>
                <w:szCs w:val="18"/>
              </w:rPr>
            </w:pPr>
            <w:r w:rsidRPr="00D462F1">
              <w:rPr>
                <w:rFonts w:cs="Arial"/>
                <w:color w:val="000000"/>
                <w:szCs w:val="18"/>
              </w:rPr>
              <w:t>6</w:t>
            </w:r>
            <w:r>
              <w:rPr>
                <w:rFonts w:cs="Arial"/>
                <w:color w:val="000000"/>
                <w:szCs w:val="18"/>
              </w:rPr>
              <w:t>24</w:t>
            </w:r>
          </w:p>
        </w:tc>
        <w:tc>
          <w:tcPr>
            <w:tcW w:w="797" w:type="dxa"/>
            <w:tcBorders>
              <w:top w:val="single" w:sz="4" w:space="0" w:color="auto"/>
              <w:left w:val="single" w:sz="4" w:space="0" w:color="auto"/>
              <w:bottom w:val="single" w:sz="4" w:space="0" w:color="auto"/>
              <w:right w:val="single" w:sz="4" w:space="0" w:color="auto"/>
            </w:tcBorders>
          </w:tcPr>
          <w:p w14:paraId="31381C96" w14:textId="77777777" w:rsidR="008F4D94" w:rsidRPr="00D462F1" w:rsidRDefault="008F4D94" w:rsidP="006A46EC">
            <w:pPr>
              <w:pStyle w:val="TAC"/>
              <w:rPr>
                <w:szCs w:val="18"/>
                <w:lang w:eastAsia="ja-JP"/>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AD7CCF"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99F4A1" w14:textId="77777777" w:rsidR="008F4D94" w:rsidRPr="00D462F1" w:rsidRDefault="008F4D94" w:rsidP="006A46EC">
            <w:pPr>
              <w:pStyle w:val="TAC"/>
              <w:rPr>
                <w:lang w:val="en-US" w:eastAsia="zh-CN"/>
              </w:rPr>
            </w:pPr>
            <w:r w:rsidRPr="00D462F1">
              <w:rPr>
                <w:lang w:val="en-US" w:eastAsia="zh-CN"/>
              </w:rPr>
              <w:t>N/A</w:t>
            </w:r>
          </w:p>
        </w:tc>
      </w:tr>
      <w:tr w:rsidR="008F4D94" w:rsidRPr="006E069C" w14:paraId="2DFABB1D"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DF6BB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34BCD3" w14:textId="77777777" w:rsidR="008F4D94" w:rsidRPr="006E069C" w:rsidRDefault="008F4D94" w:rsidP="006A46EC">
            <w:pPr>
              <w:pStyle w:val="TAC"/>
              <w:rPr>
                <w:lang w:val="en-US" w:eastAsia="zh-CN"/>
              </w:rPr>
            </w:pPr>
            <w:r w:rsidRPr="00D462F1">
              <w:rPr>
                <w:rFonts w:cs="Arial"/>
                <w:color w:val="000000"/>
                <w:szCs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C3CC6F6" w14:textId="77777777" w:rsidR="008F4D94" w:rsidRPr="006E069C" w:rsidRDefault="008F4D94" w:rsidP="006A46EC">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42A9C32D" w14:textId="77777777" w:rsidR="008F4D94" w:rsidRPr="006E069C"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5B18046"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0592B8A0" w14:textId="77777777" w:rsidR="008F4D94" w:rsidRPr="006E069C" w:rsidRDefault="008F4D94" w:rsidP="006A46EC">
            <w:pPr>
              <w:pStyle w:val="TAC"/>
              <w:rPr>
                <w:lang w:val="en-US" w:eastAsia="zh-CN"/>
              </w:rPr>
            </w:pPr>
            <w:r w:rsidRPr="00D462F1">
              <w:rPr>
                <w:rFonts w:cs="Arial"/>
                <w:color w:val="000000"/>
                <w:szCs w:val="18"/>
              </w:rPr>
              <w:t>3740</w:t>
            </w:r>
          </w:p>
        </w:tc>
        <w:tc>
          <w:tcPr>
            <w:tcW w:w="797" w:type="dxa"/>
            <w:tcBorders>
              <w:top w:val="single" w:sz="4" w:space="0" w:color="auto"/>
              <w:left w:val="single" w:sz="4" w:space="0" w:color="auto"/>
              <w:bottom w:val="single" w:sz="4" w:space="0" w:color="auto"/>
              <w:right w:val="single" w:sz="4" w:space="0" w:color="auto"/>
            </w:tcBorders>
          </w:tcPr>
          <w:p w14:paraId="68C198A1" w14:textId="77777777" w:rsidR="008F4D94" w:rsidRPr="006E069C" w:rsidRDefault="008F4D94" w:rsidP="006A46EC">
            <w:pPr>
              <w:pStyle w:val="TAC"/>
              <w:rPr>
                <w:lang w:val="en-US" w:eastAsia="zh-CN"/>
              </w:rPr>
            </w:pPr>
            <w:r w:rsidRPr="00D462F1">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60955C4" w14:textId="77777777" w:rsidR="008F4D94" w:rsidRPr="006E069C"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2C3505" w14:textId="77777777" w:rsidR="008F4D94" w:rsidRPr="006E069C" w:rsidRDefault="008F4D94" w:rsidP="006A46EC">
            <w:pPr>
              <w:pStyle w:val="TAC"/>
            </w:pPr>
            <w:r w:rsidRPr="00D462F1">
              <w:rPr>
                <w:lang w:val="en-US" w:eastAsia="zh-CN"/>
              </w:rPr>
              <w:t>IMD4</w:t>
            </w:r>
            <w:r>
              <w:rPr>
                <w:vertAlign w:val="superscript"/>
                <w:lang w:val="en-US" w:eastAsia="zh-CN"/>
              </w:rPr>
              <w:t>1</w:t>
            </w:r>
          </w:p>
        </w:tc>
      </w:tr>
      <w:tr w:rsidR="008F4D94" w:rsidRPr="006E069C" w14:paraId="34C41ED0"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6E90727" w14:textId="77777777" w:rsidR="008F4D94" w:rsidRPr="00086697" w:rsidRDefault="008F4D94" w:rsidP="006A46EC">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tc>
      </w:tr>
    </w:tbl>
    <w:p w14:paraId="62DEDB84" w14:textId="77777777" w:rsidR="008F4D94" w:rsidRDefault="008F4D94" w:rsidP="008F4D94">
      <w:pPr>
        <w:rPr>
          <w:color w:val="0070C0"/>
        </w:rPr>
      </w:pPr>
    </w:p>
    <w:p w14:paraId="1A983B82" w14:textId="77777777" w:rsidR="008F4D94" w:rsidRDefault="008F4D94" w:rsidP="008F4D94">
      <w:pPr>
        <w:pStyle w:val="Heading2"/>
      </w:pPr>
      <w:bookmarkStart w:id="574" w:name="_Toc183508095"/>
      <w:r>
        <w:t>5.48</w:t>
      </w:r>
      <w:r>
        <w:tab/>
        <w:t>CA_n3-n8-n78</w:t>
      </w:r>
      <w:bookmarkEnd w:id="574"/>
    </w:p>
    <w:p w14:paraId="5D2FBAEC" w14:textId="77777777" w:rsidR="008F4D94" w:rsidRDefault="008F4D94" w:rsidP="008F4D94">
      <w:pPr>
        <w:pStyle w:val="Heading3"/>
        <w:rPr>
          <w:rFonts w:cs="Arial"/>
          <w:szCs w:val="28"/>
          <w:lang w:val="en-US" w:eastAsia="zh-CN"/>
        </w:rPr>
      </w:pPr>
      <w:bookmarkStart w:id="575" w:name="_Toc183508096"/>
      <w:r>
        <w:t>5.48.1</w:t>
      </w:r>
      <w:r>
        <w:tab/>
      </w:r>
      <w:r>
        <w:rPr>
          <w:rFonts w:cs="Arial"/>
          <w:szCs w:val="28"/>
          <w:lang w:val="en-US" w:eastAsia="zh-CN"/>
        </w:rPr>
        <w:t>Common for 1 band UL and 2 bands UL CA</w:t>
      </w:r>
      <w:bookmarkEnd w:id="575"/>
    </w:p>
    <w:p w14:paraId="0B22E1A1" w14:textId="77777777" w:rsidR="008F4D94" w:rsidRDefault="008F4D94" w:rsidP="008F4D94">
      <w:pPr>
        <w:pStyle w:val="Heading4"/>
      </w:pPr>
      <w:bookmarkStart w:id="576" w:name="_Toc183508097"/>
      <w:r>
        <w:t>5.48.1.1</w:t>
      </w:r>
      <w:r>
        <w:tab/>
      </w:r>
      <w:r>
        <w:rPr>
          <w:rFonts w:cs="Arial"/>
          <w:lang w:eastAsia="zh-CN"/>
        </w:rPr>
        <w:t>Operating bands for CA</w:t>
      </w:r>
      <w:bookmarkEnd w:id="576"/>
    </w:p>
    <w:p w14:paraId="5436948F" w14:textId="77777777" w:rsidR="008F4D94" w:rsidRDefault="008F4D94" w:rsidP="008F4D94">
      <w:pPr>
        <w:pStyle w:val="TH"/>
        <w:rPr>
          <w:lang w:val="en-US"/>
        </w:rPr>
      </w:pPr>
      <w:r>
        <w:rPr>
          <w:rFonts w:cs="Arial"/>
        </w:rPr>
        <w:t xml:space="preserve">Table </w:t>
      </w:r>
      <w:r>
        <w:rPr>
          <w:rFonts w:cs="Arial" w:hint="eastAsia"/>
          <w:lang w:val="en-US" w:eastAsia="zh-CN"/>
        </w:rPr>
        <w:t>5.48</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3864192F"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EE1F32"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662F948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4A63122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55BC6B1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2FE7E571"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326E7C7"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696B6F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4EF66E0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5EE91C19" w14:textId="77777777" w:rsidR="008F4D94" w:rsidRDefault="008F4D94" w:rsidP="006A46EC">
            <w:pPr>
              <w:spacing w:after="0"/>
              <w:rPr>
                <w:rFonts w:ascii="Arial" w:hAnsi="Arial" w:cs="Arial"/>
                <w:b/>
                <w:bCs/>
                <w:color w:val="000000"/>
                <w:sz w:val="18"/>
                <w:szCs w:val="18"/>
              </w:rPr>
            </w:pPr>
          </w:p>
        </w:tc>
      </w:tr>
      <w:tr w:rsidR="008F4D94" w14:paraId="5B966AC6"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E59EB47"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0AA3EAB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4D706C4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6CF70562" w14:textId="77777777" w:rsidR="008F4D94" w:rsidRDefault="008F4D94" w:rsidP="006A46EC">
            <w:pPr>
              <w:spacing w:after="0"/>
              <w:rPr>
                <w:rFonts w:ascii="Aptos Narrow" w:hAnsi="Aptos Narrow"/>
                <w:color w:val="000000"/>
                <w:sz w:val="22"/>
                <w:szCs w:val="22"/>
              </w:rPr>
            </w:pPr>
          </w:p>
        </w:tc>
      </w:tr>
      <w:tr w:rsidR="008F4D94" w14:paraId="697C7C97"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48B169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56EF08A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2B2AFDE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2B5B529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24DAFDBE"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7C491D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n8</w:t>
            </w:r>
          </w:p>
        </w:tc>
        <w:tc>
          <w:tcPr>
            <w:tcW w:w="2760" w:type="dxa"/>
            <w:tcBorders>
              <w:top w:val="nil"/>
              <w:left w:val="nil"/>
              <w:bottom w:val="single" w:sz="4" w:space="0" w:color="auto"/>
              <w:right w:val="single" w:sz="4" w:space="0" w:color="auto"/>
            </w:tcBorders>
            <w:shd w:val="clear" w:color="auto" w:fill="auto"/>
            <w:vAlign w:val="center"/>
            <w:hideMark/>
          </w:tcPr>
          <w:p w14:paraId="7B1C79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0E5D5A5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2E5F9B7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517613C6"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04524A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779B470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1B017C4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2309FE8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39E17C81" w14:textId="77777777" w:rsidR="008F4D94" w:rsidRDefault="008F4D94" w:rsidP="008F4D94">
      <w:pPr>
        <w:pStyle w:val="TH"/>
      </w:pPr>
    </w:p>
    <w:p w14:paraId="1A723815" w14:textId="77777777" w:rsidR="008F4D94" w:rsidRPr="005D2633" w:rsidRDefault="008F4D94" w:rsidP="008F4D94">
      <w:pPr>
        <w:pStyle w:val="Heading4"/>
        <w:rPr>
          <w:rFonts w:cs="Arial"/>
          <w:lang w:eastAsia="zh-CN"/>
        </w:rPr>
      </w:pPr>
      <w:bookmarkStart w:id="577" w:name="_Toc183508098"/>
      <w:r>
        <w:rPr>
          <w:rFonts w:cs="Arial"/>
          <w:lang w:eastAsia="zh-CN"/>
        </w:rPr>
        <w:t>5.48</w:t>
      </w:r>
      <w:r w:rsidRPr="005D2633">
        <w:rPr>
          <w:rFonts w:cs="Arial"/>
          <w:lang w:eastAsia="zh-CN"/>
        </w:rPr>
        <w:t>.1.2</w:t>
      </w:r>
      <w:r w:rsidRPr="005D2633">
        <w:rPr>
          <w:rFonts w:cs="Arial"/>
          <w:lang w:eastAsia="zh-CN"/>
        </w:rPr>
        <w:tab/>
      </w:r>
      <w:r>
        <w:rPr>
          <w:rFonts w:cs="Arial"/>
          <w:lang w:eastAsia="zh-CN"/>
        </w:rPr>
        <w:t>Channel bandwidths per operating band for CA</w:t>
      </w:r>
      <w:bookmarkEnd w:id="577"/>
    </w:p>
    <w:p w14:paraId="2ADE4197"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5.48</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77320A04"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2B870E08"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00FBBDB6"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5B735BC"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09557EB"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C5ABE6B"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3047E604"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14FE472" w14:textId="77777777" w:rsidR="008F4D94" w:rsidRDefault="008F4D94" w:rsidP="006A46EC">
            <w:pPr>
              <w:pStyle w:val="TAH"/>
              <w:rPr>
                <w:szCs w:val="18"/>
                <w:lang w:val="en-US" w:eastAsia="zh-CN"/>
              </w:rPr>
            </w:pPr>
            <w:r>
              <w:t>Bandwidth combination set</w:t>
            </w:r>
          </w:p>
        </w:tc>
      </w:tr>
      <w:tr w:rsidR="008F4D94" w14:paraId="2E7FD122"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54A9AFDB"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CA_n3A-n8A-n78C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0CCC3C01" w14:textId="77777777" w:rsidR="008F4D94" w:rsidRDefault="008F4D94" w:rsidP="006A46EC">
            <w:pPr>
              <w:pStyle w:val="TAC"/>
              <w:rPr>
                <w:rFonts w:eastAsia="SimSun" w:cs="Arial"/>
                <w:szCs w:val="18"/>
                <w:lang w:val="en-US" w:eastAsia="zh-CN"/>
              </w:rPr>
            </w:pPr>
            <w:r>
              <w:rPr>
                <w:rFonts w:eastAsia="SimSun" w:cs="Arial"/>
                <w:szCs w:val="18"/>
                <w:lang w:val="en-US" w:eastAsia="zh-CN"/>
              </w:rPr>
              <w:t>CA_n78C</w:t>
            </w:r>
          </w:p>
          <w:p w14:paraId="1226B055" w14:textId="77777777" w:rsidR="008F4D94" w:rsidRPr="00A57649" w:rsidRDefault="008F4D94" w:rsidP="006A46EC">
            <w:pPr>
              <w:pStyle w:val="TAC"/>
              <w:rPr>
                <w:rFonts w:eastAsia="SimSun" w:cs="Arial"/>
                <w:szCs w:val="18"/>
                <w:lang w:val="en-US" w:eastAsia="zh-CN"/>
              </w:rPr>
            </w:pPr>
            <w:r w:rsidRPr="00A57649">
              <w:rPr>
                <w:rFonts w:eastAsia="SimSun" w:cs="Arial"/>
                <w:szCs w:val="18"/>
                <w:lang w:val="en-US" w:eastAsia="zh-CN"/>
              </w:rPr>
              <w:t>CA_n3A-n8A</w:t>
            </w:r>
          </w:p>
          <w:p w14:paraId="714768AB" w14:textId="77777777" w:rsidR="008F4D94" w:rsidRPr="00A57649" w:rsidRDefault="008F4D94" w:rsidP="006A46EC">
            <w:pPr>
              <w:pStyle w:val="TAC"/>
              <w:rPr>
                <w:rFonts w:eastAsia="SimSun" w:cs="Arial"/>
                <w:szCs w:val="18"/>
                <w:lang w:val="en-US" w:eastAsia="zh-CN"/>
              </w:rPr>
            </w:pPr>
            <w:r w:rsidRPr="00A57649">
              <w:rPr>
                <w:rFonts w:eastAsia="SimSun" w:cs="Arial"/>
                <w:szCs w:val="18"/>
                <w:lang w:val="en-US" w:eastAsia="zh-CN"/>
              </w:rPr>
              <w:t>CA_n3A-n78A</w:t>
            </w:r>
          </w:p>
          <w:p w14:paraId="5B876660" w14:textId="77777777" w:rsidR="008F4D94" w:rsidRPr="00A57649" w:rsidRDefault="008F4D94" w:rsidP="006A46EC">
            <w:pPr>
              <w:pStyle w:val="TAC"/>
              <w:rPr>
                <w:rFonts w:eastAsia="SimSun" w:cs="Arial"/>
                <w:szCs w:val="18"/>
                <w:lang w:val="en-US" w:eastAsia="zh-CN"/>
              </w:rPr>
            </w:pPr>
            <w:r w:rsidRPr="00A57649">
              <w:rPr>
                <w:rFonts w:eastAsia="SimSun" w:cs="Arial"/>
                <w:szCs w:val="18"/>
                <w:lang w:val="en-US" w:eastAsia="zh-CN"/>
              </w:rPr>
              <w:t>CA_n3A-n78C</w:t>
            </w:r>
          </w:p>
          <w:p w14:paraId="746F4D42" w14:textId="77777777" w:rsidR="008F4D94" w:rsidRPr="00A57649" w:rsidRDefault="008F4D94" w:rsidP="006A46EC">
            <w:pPr>
              <w:pStyle w:val="TAC"/>
              <w:rPr>
                <w:rFonts w:eastAsia="SimSun" w:cs="Arial"/>
                <w:szCs w:val="18"/>
                <w:lang w:val="en-US" w:eastAsia="zh-CN"/>
              </w:rPr>
            </w:pPr>
            <w:r w:rsidRPr="00A57649">
              <w:rPr>
                <w:rFonts w:eastAsia="SimSun" w:cs="Arial"/>
                <w:szCs w:val="18"/>
                <w:lang w:val="en-US" w:eastAsia="zh-CN"/>
              </w:rPr>
              <w:t>CA_n8A-n78A</w:t>
            </w:r>
          </w:p>
          <w:p w14:paraId="6CF3DBC1" w14:textId="77777777" w:rsidR="008F4D94" w:rsidRPr="00B00CBD" w:rsidRDefault="008F4D94" w:rsidP="006A46EC">
            <w:pPr>
              <w:pStyle w:val="TAC"/>
              <w:rPr>
                <w:rFonts w:eastAsia="SimSun" w:cs="Arial"/>
                <w:szCs w:val="18"/>
                <w:lang w:val="en-US" w:eastAsia="zh-CN"/>
              </w:rPr>
            </w:pPr>
            <w:r w:rsidRPr="00A57649">
              <w:rPr>
                <w:rFonts w:eastAsia="SimSun" w:cs="Arial"/>
                <w:szCs w:val="18"/>
                <w:lang w:val="en-US" w:eastAsia="zh-CN"/>
              </w:rPr>
              <w:t>CA_n8A-n78C</w:t>
            </w:r>
          </w:p>
        </w:tc>
        <w:tc>
          <w:tcPr>
            <w:tcW w:w="709" w:type="dxa"/>
            <w:tcBorders>
              <w:left w:val="single" w:sz="4" w:space="0" w:color="auto"/>
              <w:right w:val="single" w:sz="4" w:space="0" w:color="auto"/>
            </w:tcBorders>
            <w:vAlign w:val="center"/>
          </w:tcPr>
          <w:p w14:paraId="624261D7"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27B05025" w14:textId="77777777" w:rsidR="008F4D94" w:rsidRPr="00A57649" w:rsidRDefault="008F4D94" w:rsidP="006A46EC">
            <w:pPr>
              <w:keepNext/>
              <w:keepLines/>
              <w:spacing w:after="0"/>
              <w:jc w:val="center"/>
              <w:textAlignment w:val="bottom"/>
              <w:rPr>
                <w:rFonts w:ascii="Arial" w:hAnsi="Arial" w:cs="Arial"/>
                <w:sz w:val="18"/>
                <w:szCs w:val="18"/>
                <w:lang w:val="en-US" w:eastAsia="zh-CN"/>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left w:val="single" w:sz="4" w:space="0" w:color="auto"/>
              <w:bottom w:val="nil"/>
              <w:right w:val="single" w:sz="4" w:space="0" w:color="auto"/>
            </w:tcBorders>
            <w:shd w:val="clear" w:color="auto" w:fill="auto"/>
            <w:vAlign w:val="center"/>
          </w:tcPr>
          <w:p w14:paraId="31FF6985" w14:textId="77777777" w:rsidR="008F4D94" w:rsidRPr="00B00CBD" w:rsidRDefault="008F4D94" w:rsidP="006A46EC">
            <w:pPr>
              <w:pStyle w:val="TAC"/>
              <w:rPr>
                <w:rFonts w:cs="Arial"/>
                <w:szCs w:val="18"/>
                <w:lang w:val="en-US" w:eastAsia="zh-CN"/>
              </w:rPr>
            </w:pPr>
            <w:r>
              <w:rPr>
                <w:rFonts w:eastAsia="SimSun" w:cs="Arial"/>
                <w:szCs w:val="18"/>
                <w:lang w:val="en-US" w:eastAsia="zh-CN" w:bidi="ar"/>
              </w:rPr>
              <w:t>4 and 5</w:t>
            </w:r>
          </w:p>
        </w:tc>
      </w:tr>
      <w:tr w:rsidR="008F4D94" w14:paraId="6FC54796"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7886D99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6855962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366EF19F" w14:textId="77777777" w:rsidR="008F4D94" w:rsidRPr="00B00CBD" w:rsidRDefault="008F4D94" w:rsidP="006A46EC">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vAlign w:val="center"/>
          </w:tcPr>
          <w:p w14:paraId="59384038" w14:textId="77777777" w:rsidR="008F4D94" w:rsidRPr="00A57649" w:rsidRDefault="008F4D94" w:rsidP="006A46EC">
            <w:pPr>
              <w:keepNext/>
              <w:keepLines/>
              <w:spacing w:after="0"/>
              <w:jc w:val="center"/>
              <w:textAlignment w:val="bottom"/>
              <w:rPr>
                <w:rFonts w:ascii="Arial" w:eastAsia="SimSun" w:hAnsi="Arial" w:cs="Arial"/>
                <w:sz w:val="18"/>
                <w:szCs w:val="18"/>
                <w:lang w:val="en-US" w:eastAsia="zh-CN" w:bidi="ar"/>
              </w:rPr>
            </w:pPr>
            <w:r w:rsidRPr="00A57649">
              <w:rPr>
                <w:rStyle w:val="normaltextrun"/>
                <w:rFonts w:ascii="Arial" w:hAnsi="Arial" w:cs="Arial"/>
                <w:sz w:val="18"/>
                <w:szCs w:val="18"/>
                <w:lang w:val="en-US"/>
              </w:rPr>
              <w:t>5,10,15,20</w:t>
            </w:r>
            <w:r w:rsidRPr="00A57649">
              <w:rPr>
                <w:rStyle w:val="eop"/>
                <w:rFonts w:ascii="Arial" w:hAnsi="Arial" w:cs="Arial"/>
                <w:sz w:val="18"/>
                <w:szCs w:val="18"/>
              </w:rPr>
              <w:t> </w:t>
            </w:r>
          </w:p>
        </w:tc>
        <w:tc>
          <w:tcPr>
            <w:tcW w:w="1360" w:type="dxa"/>
            <w:tcBorders>
              <w:top w:val="nil"/>
              <w:left w:val="single" w:sz="4" w:space="0" w:color="auto"/>
              <w:bottom w:val="nil"/>
              <w:right w:val="single" w:sz="4" w:space="0" w:color="auto"/>
            </w:tcBorders>
            <w:shd w:val="clear" w:color="auto" w:fill="auto"/>
            <w:vAlign w:val="center"/>
          </w:tcPr>
          <w:p w14:paraId="5E048DEB" w14:textId="77777777" w:rsidR="008F4D94" w:rsidRPr="00B00CBD" w:rsidRDefault="008F4D94" w:rsidP="006A46EC">
            <w:pPr>
              <w:pStyle w:val="TAC"/>
              <w:rPr>
                <w:rFonts w:cs="Arial"/>
                <w:szCs w:val="18"/>
                <w:lang w:val="en-US" w:eastAsia="zh-CN"/>
              </w:rPr>
            </w:pPr>
          </w:p>
        </w:tc>
      </w:tr>
      <w:tr w:rsidR="008F4D94" w14:paraId="2E8809B0"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7E582FD0"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82F352D"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617C780"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394D76A2"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CE55D" w14:textId="77777777" w:rsidR="008F4D94" w:rsidRPr="00B00CBD" w:rsidRDefault="008F4D94" w:rsidP="006A46EC">
            <w:pPr>
              <w:pStyle w:val="TAC"/>
              <w:rPr>
                <w:rFonts w:cs="Arial"/>
                <w:szCs w:val="18"/>
                <w:lang w:val="en-US" w:eastAsia="zh-CN"/>
              </w:rPr>
            </w:pPr>
          </w:p>
        </w:tc>
      </w:tr>
    </w:tbl>
    <w:p w14:paraId="33E863CE" w14:textId="77777777" w:rsidR="008F4D94" w:rsidRPr="005D2633" w:rsidRDefault="008F4D94" w:rsidP="008F4D94">
      <w:pPr>
        <w:pStyle w:val="Heading3"/>
        <w:rPr>
          <w:lang w:val="en-US" w:eastAsia="zh-CN"/>
        </w:rPr>
      </w:pPr>
      <w:bookmarkStart w:id="578" w:name="_Toc183508099"/>
      <w:r>
        <w:rPr>
          <w:lang w:val="en-US" w:eastAsia="zh-CN"/>
        </w:rPr>
        <w:t>5.48</w:t>
      </w:r>
      <w:r w:rsidRPr="005D2633">
        <w:rPr>
          <w:lang w:val="en-US" w:eastAsia="zh-CN"/>
        </w:rPr>
        <w:t>.2</w:t>
      </w:r>
      <w:r w:rsidRPr="005D2633">
        <w:rPr>
          <w:lang w:val="en-US" w:eastAsia="zh-CN"/>
        </w:rPr>
        <w:tab/>
        <w:t>Specific for 2 bands UL CA</w:t>
      </w:r>
      <w:bookmarkEnd w:id="578"/>
    </w:p>
    <w:p w14:paraId="75499885" w14:textId="77777777" w:rsidR="008F4D94" w:rsidRDefault="008F4D94" w:rsidP="008F4D94">
      <w:pPr>
        <w:pStyle w:val="Heading4"/>
      </w:pPr>
      <w:bookmarkStart w:id="579" w:name="_Toc183508100"/>
      <w:r>
        <w:t>5.48</w:t>
      </w:r>
      <w:r w:rsidRPr="00140BB6">
        <w:t>.2.1</w:t>
      </w:r>
      <w:r w:rsidRPr="00140BB6">
        <w:tab/>
        <w:t>UE co-existence studies</w:t>
      </w:r>
      <w:bookmarkEnd w:id="579"/>
    </w:p>
    <w:p w14:paraId="76CB9320" w14:textId="77777777" w:rsidR="00BC5487" w:rsidRPr="00242348" w:rsidRDefault="00BC5487" w:rsidP="00BC5487">
      <w:pPr>
        <w:pStyle w:val="Heading5"/>
        <w:rPr>
          <w:snapToGrid w:val="0"/>
        </w:rPr>
      </w:pPr>
      <w:bookmarkStart w:id="580" w:name="_Toc183508101"/>
      <w:r>
        <w:rPr>
          <w:rFonts w:hint="eastAsia"/>
          <w:snapToGrid w:val="0"/>
        </w:rPr>
        <w:t>5.48</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80"/>
    </w:p>
    <w:p w14:paraId="7AD81D78" w14:textId="77777777" w:rsidR="00BC5487" w:rsidRPr="00140BB6" w:rsidRDefault="00BC5487" w:rsidP="00BC5487">
      <w:r w:rsidRPr="00140BB6">
        <w:t xml:space="preserve">Table </w:t>
      </w:r>
      <w:r>
        <w:t>5.48</w:t>
      </w:r>
      <w:r w:rsidRPr="00140BB6">
        <w:t>.2.</w:t>
      </w:r>
      <w:r>
        <w:t>1</w:t>
      </w:r>
      <w:r w:rsidRPr="00140BB6">
        <w:t>.2-1 provides the two UL band with one band, along with 2CC intra-band uplink CA triple beat products into band n</w:t>
      </w:r>
      <w:r>
        <w:t>8</w:t>
      </w:r>
      <w:r w:rsidRPr="00140BB6">
        <w:t xml:space="preserve"> interference analysis for CA_n</w:t>
      </w:r>
      <w:r>
        <w:t>3</w:t>
      </w:r>
      <w:r w:rsidRPr="00140BB6">
        <w:t>A -n</w:t>
      </w:r>
      <w:r>
        <w:t>78</w:t>
      </w:r>
      <w:r w:rsidRPr="00140BB6">
        <w:t>C with n</w:t>
      </w:r>
      <w:r>
        <w:t>3</w:t>
      </w:r>
      <w:r w:rsidRPr="00140BB6">
        <w:t>/</w:t>
      </w:r>
      <w:r>
        <w:t>78</w:t>
      </w:r>
      <w:r w:rsidRPr="00140BB6">
        <w:t xml:space="preserve">C transmitting with a </w:t>
      </w:r>
      <w:r>
        <w:t xml:space="preserve">200 </w:t>
      </w:r>
      <w:r w:rsidRPr="00140BB6">
        <w:t>MHz maximum instantaneous bandwidth.</w:t>
      </w:r>
    </w:p>
    <w:p w14:paraId="4FEF85B2" w14:textId="77777777" w:rsidR="00BC5487" w:rsidRPr="00140BB6" w:rsidRDefault="00BC5487" w:rsidP="00BC5487">
      <w:pPr>
        <w:pStyle w:val="TH"/>
      </w:pPr>
      <w:r w:rsidRPr="00140BB6">
        <w:t xml:space="preserve">Table </w:t>
      </w:r>
      <w:r>
        <w:t>5.48</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33A435E0" w14:textId="77777777" w:rsidTr="00266B5E">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8D64E" w14:textId="77777777" w:rsidR="00BC5487" w:rsidRDefault="00BC5487" w:rsidP="00266B5E">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972439B" w14:textId="4A98C7B8"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985FE9"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C5487" w14:paraId="28525F0F"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B3B01C"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17804EE" w14:textId="4C53820D"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6461E15F" w14:textId="34D12E6D"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1A0FDB39"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6D59C7C9"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1AFAFC67"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B1591CC" w14:textId="57EECD3C"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(n3,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58726AA" w14:textId="77777777" w:rsidR="00BC5487" w:rsidRDefault="00BC5487" w:rsidP="00266B5E">
            <w:pPr>
              <w:spacing w:after="0"/>
              <w:jc w:val="center"/>
              <w:rPr>
                <w:color w:val="000000"/>
                <w:sz w:val="18"/>
                <w:szCs w:val="18"/>
              </w:rPr>
            </w:pPr>
            <w:r>
              <w:rPr>
                <w:color w:val="000000"/>
                <w:sz w:val="18"/>
                <w:szCs w:val="18"/>
              </w:rPr>
              <w:t>1710-1785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CE2FC6F" w14:textId="77777777" w:rsidR="00BC5487" w:rsidRDefault="00BC5487" w:rsidP="00266B5E">
            <w:pPr>
              <w:spacing w:after="0"/>
              <w:jc w:val="center"/>
              <w:rPr>
                <w:color w:val="000000"/>
                <w:sz w:val="18"/>
                <w:szCs w:val="18"/>
              </w:rPr>
            </w:pPr>
            <w:r>
              <w:rPr>
                <w:color w:val="000000"/>
                <w:sz w:val="18"/>
                <w:szCs w:val="18"/>
              </w:rPr>
              <w:t>3300-3800</w:t>
            </w:r>
          </w:p>
        </w:tc>
      </w:tr>
      <w:tr w:rsidR="00BC5487" w14:paraId="01965395"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B1B93C" w14:textId="7F445521" w:rsidR="00BC5487" w:rsidRPr="0000668E"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21C0705" w14:textId="77777777" w:rsidR="00BC5487" w:rsidRDefault="00BC5487" w:rsidP="00266B5E">
            <w:pPr>
              <w:spacing w:after="0"/>
              <w:jc w:val="center"/>
              <w:rPr>
                <w:color w:val="000000"/>
                <w:sz w:val="18"/>
                <w:szCs w:val="18"/>
              </w:rPr>
            </w:pPr>
            <w:r>
              <w:rPr>
                <w:color w:val="000000"/>
                <w:sz w:val="18"/>
                <w:szCs w:val="18"/>
              </w:rPr>
              <w:t>925-960</w:t>
            </w:r>
          </w:p>
        </w:tc>
        <w:tc>
          <w:tcPr>
            <w:tcW w:w="1300" w:type="dxa"/>
            <w:tcBorders>
              <w:top w:val="nil"/>
              <w:left w:val="nil"/>
              <w:bottom w:val="single" w:sz="4" w:space="0" w:color="auto"/>
              <w:right w:val="single" w:sz="4" w:space="0" w:color="auto"/>
            </w:tcBorders>
            <w:shd w:val="clear" w:color="auto" w:fill="auto"/>
            <w:vAlign w:val="center"/>
            <w:hideMark/>
          </w:tcPr>
          <w:p w14:paraId="28460497"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212ACA0F"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4B61F00A" w14:textId="77777777" w:rsidTr="00266B5E">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7F111C18"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E6FC1ED"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306F7432"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3EC96680"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F6E0927"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30A8CB8F" w14:textId="77777777" w:rsidTr="00266B5E">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0742856E" w14:textId="77777777" w:rsidR="00BC5487" w:rsidRDefault="00BC5487" w:rsidP="00266B5E">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1E057F9D" w14:textId="77777777" w:rsidR="00BC5487" w:rsidRDefault="00BC5487" w:rsidP="00266B5E">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53FD7BC8" w14:textId="77777777" w:rsidR="00BC5487" w:rsidRDefault="00BC5487" w:rsidP="00266B5E">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E828804" w14:textId="77777777" w:rsidR="00BC5487" w:rsidRDefault="00BC5487" w:rsidP="00266B5E">
            <w:pPr>
              <w:spacing w:after="0"/>
              <w:jc w:val="center"/>
              <w:rPr>
                <w:color w:val="000000"/>
                <w:sz w:val="18"/>
                <w:szCs w:val="18"/>
              </w:rPr>
            </w:pPr>
            <w:r>
              <w:rPr>
                <w:color w:val="000000"/>
                <w:sz w:val="18"/>
                <w:szCs w:val="18"/>
              </w:rPr>
              <w:t>0 -200</w:t>
            </w:r>
          </w:p>
        </w:tc>
      </w:tr>
      <w:tr w:rsidR="00BC5487" w14:paraId="596EC222"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695F913"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52813CB8"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4303517C"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7159D870"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1ED12B17"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43766A4F"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91A75B6"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722750C" w14:textId="77777777" w:rsidR="00BC5487" w:rsidRDefault="00BC5487" w:rsidP="00266B5E">
            <w:pPr>
              <w:spacing w:after="0"/>
              <w:jc w:val="center"/>
              <w:rPr>
                <w:color w:val="000000"/>
                <w:sz w:val="18"/>
                <w:szCs w:val="18"/>
              </w:rPr>
            </w:pPr>
            <w:r>
              <w:rPr>
                <w:color w:val="000000"/>
                <w:sz w:val="18"/>
                <w:szCs w:val="18"/>
              </w:rPr>
              <w:t>1510-1710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FF13476" w14:textId="77777777" w:rsidR="00BC5487" w:rsidRDefault="00BC5487" w:rsidP="00266B5E">
            <w:pPr>
              <w:spacing w:after="0"/>
              <w:jc w:val="center"/>
              <w:rPr>
                <w:color w:val="000000"/>
                <w:sz w:val="18"/>
                <w:szCs w:val="18"/>
              </w:rPr>
            </w:pPr>
            <w:r>
              <w:rPr>
                <w:color w:val="000000"/>
                <w:sz w:val="18"/>
                <w:szCs w:val="18"/>
              </w:rPr>
              <w:t>1785-1985</w:t>
            </w:r>
          </w:p>
        </w:tc>
      </w:tr>
      <w:tr w:rsidR="00BC5487" w14:paraId="580FBCA5"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0D93191"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174F4B7D" w14:textId="77777777" w:rsidR="00BC5487" w:rsidRDefault="00BC5487" w:rsidP="00266B5E">
            <w:pPr>
              <w:spacing w:after="0"/>
              <w:rPr>
                <w:i/>
                <w:iCs/>
                <w:color w:val="FF0000"/>
              </w:rPr>
            </w:pPr>
            <w:r>
              <w:rPr>
                <w:i/>
                <w:iCs/>
                <w:color w:val="FF0000"/>
              </w:rPr>
              <w:t>There is no overlap</w:t>
            </w:r>
          </w:p>
        </w:tc>
      </w:tr>
      <w:tr w:rsidR="00BC5487" w14:paraId="15112791" w14:textId="77777777" w:rsidTr="00266B5E">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EC4F5A8" w14:textId="7B82C720" w:rsidR="00BC5487" w:rsidRDefault="00BC5487" w:rsidP="00266B5E">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4E27B121" w14:textId="77777777" w:rsidR="00BC5487" w:rsidRDefault="00BC5487" w:rsidP="00BC5487"/>
    <w:p w14:paraId="63C31574" w14:textId="77777777" w:rsidR="00BC5487" w:rsidRPr="00140BB6" w:rsidRDefault="00BC5487" w:rsidP="00BC5487">
      <w:r w:rsidRPr="00140BB6">
        <w:t xml:space="preserve">Table </w:t>
      </w:r>
      <w:r>
        <w:t>5.48</w:t>
      </w:r>
      <w:r w:rsidRPr="00140BB6">
        <w:t>.2.</w:t>
      </w:r>
      <w:r>
        <w:t>1</w:t>
      </w:r>
      <w:r w:rsidRPr="00140BB6">
        <w:t>.2-</w:t>
      </w:r>
      <w:r>
        <w:t>2</w:t>
      </w:r>
      <w:r w:rsidRPr="00140BB6">
        <w:t xml:space="preserve"> provides the two UL band with one band, along with 2CC intra-band uplink CA triple beat products into band n</w:t>
      </w:r>
      <w:r>
        <w:t>3</w:t>
      </w:r>
      <w:r w:rsidRPr="00140BB6">
        <w:t xml:space="preserve"> interference analysis for CA_</w:t>
      </w:r>
      <w:r>
        <w:t>n8A</w:t>
      </w:r>
      <w:r w:rsidRPr="00140BB6">
        <w:t>-</w:t>
      </w:r>
      <w:r>
        <w:t>n78C</w:t>
      </w:r>
      <w:r w:rsidRPr="00140BB6">
        <w:t xml:space="preserve"> with </w:t>
      </w:r>
      <w:r>
        <w:t>n8/78C</w:t>
      </w:r>
      <w:r w:rsidRPr="00140BB6">
        <w:t xml:space="preserve"> transmitting with a </w:t>
      </w:r>
      <w:r>
        <w:t xml:space="preserve">200 </w:t>
      </w:r>
      <w:r w:rsidRPr="00140BB6">
        <w:t>MHz maximum instantaneous bandwidth.</w:t>
      </w:r>
    </w:p>
    <w:p w14:paraId="4E1AF482" w14:textId="77777777" w:rsidR="00BC5487" w:rsidRPr="00140BB6" w:rsidRDefault="00BC5487" w:rsidP="00BC5487">
      <w:pPr>
        <w:pStyle w:val="TH"/>
      </w:pPr>
      <w:r w:rsidRPr="00140BB6">
        <w:t xml:space="preserve">Table </w:t>
      </w:r>
      <w:r>
        <w:t>5.48</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7956BE59" w14:textId="77777777" w:rsidTr="00266B5E">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2F23E" w14:textId="77777777" w:rsidR="00BC5487" w:rsidRDefault="00BC5487" w:rsidP="00266B5E">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6B43E9F" w14:textId="631E0571"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BD3043F"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C5487" w14:paraId="6E1DDF01"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FD157E4"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6D258D88" w14:textId="1BADE691"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54B39417" w14:textId="4D1D605F"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08450F99"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5C7420DE"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010E3BE6"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B011AF5" w14:textId="7B06FC5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(n8,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473EA91" w14:textId="77777777" w:rsidR="00BC5487" w:rsidRDefault="00BC5487" w:rsidP="00266B5E">
            <w:pPr>
              <w:spacing w:after="0"/>
              <w:jc w:val="center"/>
              <w:rPr>
                <w:color w:val="000000"/>
                <w:sz w:val="18"/>
                <w:szCs w:val="18"/>
              </w:rPr>
            </w:pPr>
            <w:r>
              <w:rPr>
                <w:color w:val="000000"/>
                <w:sz w:val="18"/>
                <w:szCs w:val="18"/>
              </w:rPr>
              <w:t>880-915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DFA940B" w14:textId="77777777" w:rsidR="00BC5487" w:rsidRDefault="00BC5487" w:rsidP="00266B5E">
            <w:pPr>
              <w:spacing w:after="0"/>
              <w:jc w:val="center"/>
              <w:rPr>
                <w:color w:val="000000"/>
                <w:sz w:val="18"/>
                <w:szCs w:val="18"/>
              </w:rPr>
            </w:pPr>
            <w:r>
              <w:rPr>
                <w:color w:val="000000"/>
                <w:sz w:val="18"/>
                <w:szCs w:val="18"/>
              </w:rPr>
              <w:t>3300-3800</w:t>
            </w:r>
          </w:p>
        </w:tc>
      </w:tr>
      <w:tr w:rsidR="00BC5487" w14:paraId="67B54452"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A1C8820" w14:textId="560BA205" w:rsidR="00BC5487" w:rsidRPr="009D426D"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(n3)</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39EF57D" w14:textId="77777777" w:rsidR="00BC5487" w:rsidRDefault="00BC5487" w:rsidP="00266B5E">
            <w:pPr>
              <w:spacing w:after="0"/>
              <w:jc w:val="center"/>
              <w:rPr>
                <w:color w:val="000000"/>
                <w:sz w:val="18"/>
                <w:szCs w:val="18"/>
              </w:rPr>
            </w:pPr>
            <w:r>
              <w:rPr>
                <w:color w:val="000000"/>
                <w:sz w:val="18"/>
                <w:szCs w:val="18"/>
              </w:rPr>
              <w:t>1805-1880</w:t>
            </w:r>
          </w:p>
        </w:tc>
        <w:tc>
          <w:tcPr>
            <w:tcW w:w="1300" w:type="dxa"/>
            <w:tcBorders>
              <w:top w:val="nil"/>
              <w:left w:val="nil"/>
              <w:bottom w:val="single" w:sz="4" w:space="0" w:color="auto"/>
              <w:right w:val="single" w:sz="4" w:space="0" w:color="auto"/>
            </w:tcBorders>
            <w:shd w:val="clear" w:color="auto" w:fill="auto"/>
            <w:vAlign w:val="center"/>
            <w:hideMark/>
          </w:tcPr>
          <w:p w14:paraId="143C94CB"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7324D967"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4AF62E23" w14:textId="77777777" w:rsidTr="00266B5E">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300ADA07"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2B5B0906"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5E75F3C9"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6E16403B"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66AB0BF2"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292CF1FA" w14:textId="77777777" w:rsidTr="00266B5E">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6154CBC8" w14:textId="77777777" w:rsidR="00BC5487" w:rsidRDefault="00BC5487" w:rsidP="00266B5E">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0D1A940C" w14:textId="77777777" w:rsidR="00BC5487" w:rsidRDefault="00BC5487" w:rsidP="00266B5E">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4FAE4269" w14:textId="77777777" w:rsidR="00BC5487" w:rsidRDefault="00BC5487" w:rsidP="00266B5E">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B369CDE" w14:textId="77777777" w:rsidR="00BC5487" w:rsidRDefault="00BC5487" w:rsidP="00266B5E">
            <w:pPr>
              <w:spacing w:after="0"/>
              <w:jc w:val="center"/>
              <w:rPr>
                <w:color w:val="000000"/>
                <w:sz w:val="18"/>
                <w:szCs w:val="18"/>
              </w:rPr>
            </w:pPr>
            <w:r>
              <w:rPr>
                <w:color w:val="000000"/>
                <w:sz w:val="18"/>
                <w:szCs w:val="18"/>
              </w:rPr>
              <w:t>0 -200</w:t>
            </w:r>
          </w:p>
        </w:tc>
      </w:tr>
      <w:tr w:rsidR="00BC5487" w14:paraId="552D75AA"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C4BCB14"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42BA8E24"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09EBC6AF"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3531E59E"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5642A129"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53DAD24B"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07D772"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3E0FE56" w14:textId="77777777" w:rsidR="00BC5487" w:rsidRDefault="00BC5487" w:rsidP="00266B5E">
            <w:pPr>
              <w:spacing w:after="0"/>
              <w:jc w:val="center"/>
              <w:rPr>
                <w:color w:val="000000"/>
                <w:sz w:val="18"/>
                <w:szCs w:val="18"/>
              </w:rPr>
            </w:pPr>
            <w:r>
              <w:rPr>
                <w:color w:val="000000"/>
                <w:sz w:val="18"/>
                <w:szCs w:val="18"/>
              </w:rPr>
              <w:t>680-880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98A25D9" w14:textId="77777777" w:rsidR="00BC5487" w:rsidRDefault="00BC5487" w:rsidP="00266B5E">
            <w:pPr>
              <w:spacing w:after="0"/>
              <w:jc w:val="center"/>
              <w:rPr>
                <w:color w:val="000000"/>
                <w:sz w:val="18"/>
                <w:szCs w:val="18"/>
              </w:rPr>
            </w:pPr>
            <w:r>
              <w:rPr>
                <w:color w:val="000000"/>
                <w:sz w:val="18"/>
                <w:szCs w:val="18"/>
              </w:rPr>
              <w:t>915-1115</w:t>
            </w:r>
          </w:p>
        </w:tc>
      </w:tr>
      <w:tr w:rsidR="00BC5487" w14:paraId="19E4A10F"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CC266A2"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18E81119" w14:textId="77777777" w:rsidR="00BC5487" w:rsidRPr="00F76CAE" w:rsidRDefault="00BC5487" w:rsidP="00266B5E">
            <w:pPr>
              <w:spacing w:after="0"/>
              <w:rPr>
                <w:i/>
                <w:iCs/>
                <w:color w:val="FF0000"/>
              </w:rPr>
            </w:pPr>
            <w:r>
              <w:rPr>
                <w:i/>
                <w:iCs/>
                <w:color w:val="FF0000"/>
              </w:rPr>
              <w:t>There is no overlap</w:t>
            </w:r>
          </w:p>
        </w:tc>
      </w:tr>
      <w:tr w:rsidR="00BC5487" w14:paraId="6853ACF6" w14:textId="77777777" w:rsidTr="00266B5E">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3038008" w14:textId="175382F2" w:rsidR="00BC5487" w:rsidRDefault="00BC5487" w:rsidP="00266B5E">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1EB09186" w14:textId="77777777" w:rsidR="00BC5487" w:rsidRPr="00BC5487" w:rsidRDefault="00BC5487" w:rsidP="00BC5487"/>
    <w:p w14:paraId="5AD4C077" w14:textId="77777777" w:rsidR="008F4D94" w:rsidRPr="00AB69C8" w:rsidRDefault="008F4D94" w:rsidP="008F4D94">
      <w:pPr>
        <w:pStyle w:val="Heading4"/>
      </w:pPr>
      <w:bookmarkStart w:id="581" w:name="_Toc183508102"/>
      <w:r>
        <w:t>5.48</w:t>
      </w:r>
      <w:r w:rsidRPr="00AB69C8">
        <w:t>.2.</w:t>
      </w:r>
      <w:r>
        <w:t>2</w:t>
      </w:r>
      <w:r w:rsidRPr="00AB69C8">
        <w:tab/>
        <w:t>REFSENS requirements</w:t>
      </w:r>
      <w:bookmarkEnd w:id="581"/>
    </w:p>
    <w:p w14:paraId="2EE88121" w14:textId="77777777" w:rsidR="008F4D94" w:rsidRPr="00F76CAE" w:rsidRDefault="008F4D94" w:rsidP="008F4D94">
      <w:r w:rsidRPr="00F76CAE">
        <w:t>There</w:t>
      </w:r>
      <w:r>
        <w:t xml:space="preserve"> are</w:t>
      </w:r>
      <w:r w:rsidRPr="00F76CAE">
        <w:t xml:space="preserve"> no additional requirements</w:t>
      </w:r>
      <w:r>
        <w:t>.</w:t>
      </w:r>
    </w:p>
    <w:p w14:paraId="28AE980C" w14:textId="77777777" w:rsidR="008F4D94" w:rsidRPr="00195A56" w:rsidRDefault="008F4D94" w:rsidP="008F4D94">
      <w:pPr>
        <w:rPr>
          <w:color w:val="0070C0"/>
        </w:rPr>
      </w:pPr>
    </w:p>
    <w:p w14:paraId="4D0BBBA8" w14:textId="77777777" w:rsidR="008F4D94" w:rsidRDefault="008F4D94" w:rsidP="008F4D94">
      <w:pPr>
        <w:pStyle w:val="Heading2"/>
      </w:pPr>
      <w:bookmarkStart w:id="582" w:name="_Toc183508103"/>
      <w:r>
        <w:t>5.49</w:t>
      </w:r>
      <w:r>
        <w:tab/>
        <w:t>CA_n41-n71-n78</w:t>
      </w:r>
      <w:bookmarkEnd w:id="582"/>
    </w:p>
    <w:p w14:paraId="562AF7D1" w14:textId="77777777" w:rsidR="008F4D94" w:rsidRDefault="008F4D94" w:rsidP="008F4D94">
      <w:pPr>
        <w:pStyle w:val="Heading3"/>
        <w:rPr>
          <w:rFonts w:cs="Arial"/>
          <w:szCs w:val="28"/>
          <w:lang w:val="en-US" w:eastAsia="zh-CN"/>
        </w:rPr>
      </w:pPr>
      <w:bookmarkStart w:id="583" w:name="_Toc183508104"/>
      <w:r>
        <w:t>5.49.1</w:t>
      </w:r>
      <w:r>
        <w:tab/>
      </w:r>
      <w:r>
        <w:rPr>
          <w:rFonts w:cs="Arial"/>
          <w:szCs w:val="28"/>
          <w:lang w:val="en-US" w:eastAsia="zh-CN"/>
        </w:rPr>
        <w:t>Common for 1 band UL and 2 bands UL CA</w:t>
      </w:r>
      <w:bookmarkEnd w:id="583"/>
    </w:p>
    <w:p w14:paraId="4971FA52" w14:textId="77777777" w:rsidR="008F4D94" w:rsidRDefault="008F4D94" w:rsidP="008F4D94">
      <w:pPr>
        <w:pStyle w:val="Heading4"/>
      </w:pPr>
      <w:bookmarkStart w:id="584" w:name="_Toc183508105"/>
      <w:r>
        <w:t>5.49.1.1</w:t>
      </w:r>
      <w:r>
        <w:tab/>
      </w:r>
      <w:r>
        <w:rPr>
          <w:rFonts w:cs="Arial"/>
          <w:lang w:eastAsia="zh-CN"/>
        </w:rPr>
        <w:t>Operating bands for CA</w:t>
      </w:r>
      <w:bookmarkEnd w:id="584"/>
    </w:p>
    <w:p w14:paraId="349CFD1F" w14:textId="77777777" w:rsidR="008F4D94" w:rsidRDefault="008F4D94" w:rsidP="008F4D94">
      <w:pPr>
        <w:pStyle w:val="TH"/>
        <w:rPr>
          <w:lang w:val="en-US"/>
        </w:rPr>
      </w:pPr>
      <w:r>
        <w:rPr>
          <w:rFonts w:cs="Arial"/>
        </w:rPr>
        <w:t xml:space="preserve">Table </w:t>
      </w:r>
      <w:r>
        <w:rPr>
          <w:rFonts w:cs="Arial" w:hint="eastAsia"/>
          <w:lang w:val="en-US" w:eastAsia="zh-CN"/>
        </w:rPr>
        <w:t>5.49</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736DD0B3"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A7663B"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0209A25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46A6240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6EC0BF0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09620557"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6EC5CC9"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4B06B4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3F11527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1695BC35" w14:textId="77777777" w:rsidR="008F4D94" w:rsidRDefault="008F4D94" w:rsidP="006A46EC">
            <w:pPr>
              <w:spacing w:after="0"/>
              <w:rPr>
                <w:rFonts w:ascii="Arial" w:hAnsi="Arial" w:cs="Arial"/>
                <w:b/>
                <w:bCs/>
                <w:color w:val="000000"/>
                <w:sz w:val="18"/>
                <w:szCs w:val="18"/>
              </w:rPr>
            </w:pPr>
          </w:p>
        </w:tc>
      </w:tr>
      <w:tr w:rsidR="008F4D94" w14:paraId="59C50565"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073840B"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A9D5EA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42442F0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4CCC6ED7" w14:textId="77777777" w:rsidR="008F4D94" w:rsidRDefault="008F4D94" w:rsidP="006A46EC">
            <w:pPr>
              <w:spacing w:after="0"/>
              <w:rPr>
                <w:rFonts w:ascii="Aptos Narrow" w:hAnsi="Aptos Narrow"/>
                <w:color w:val="000000"/>
                <w:sz w:val="22"/>
                <w:szCs w:val="22"/>
              </w:rPr>
            </w:pPr>
          </w:p>
        </w:tc>
      </w:tr>
      <w:tr w:rsidR="008F4D94" w14:paraId="53C78F4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66CE4F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4A99639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798ECC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76486E9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r w:rsidR="008F4D94" w14:paraId="18597AFE"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9CFF9A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2AA915E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33B9BBB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77627CC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556BF832"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D02BA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3C2692A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2ED528B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4287238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2A1D6870" w14:textId="77777777" w:rsidR="008F4D94" w:rsidRDefault="008F4D94" w:rsidP="008F4D94">
      <w:pPr>
        <w:pStyle w:val="TH"/>
      </w:pPr>
    </w:p>
    <w:p w14:paraId="453C5519" w14:textId="77777777" w:rsidR="008F4D94" w:rsidRPr="005D2633" w:rsidRDefault="008F4D94" w:rsidP="008F4D94">
      <w:pPr>
        <w:pStyle w:val="Heading4"/>
        <w:rPr>
          <w:rFonts w:cs="Arial"/>
          <w:lang w:eastAsia="zh-CN"/>
        </w:rPr>
      </w:pPr>
      <w:bookmarkStart w:id="585" w:name="_Toc183508106"/>
      <w:r>
        <w:rPr>
          <w:rFonts w:cs="Arial"/>
          <w:lang w:eastAsia="zh-CN"/>
        </w:rPr>
        <w:t>5.49</w:t>
      </w:r>
      <w:r w:rsidRPr="005D2633">
        <w:rPr>
          <w:rFonts w:cs="Arial"/>
          <w:lang w:eastAsia="zh-CN"/>
        </w:rPr>
        <w:t>.1.2</w:t>
      </w:r>
      <w:r w:rsidRPr="005D2633">
        <w:rPr>
          <w:rFonts w:cs="Arial"/>
          <w:lang w:eastAsia="zh-CN"/>
        </w:rPr>
        <w:tab/>
      </w:r>
      <w:r>
        <w:rPr>
          <w:rFonts w:cs="Arial"/>
          <w:lang w:eastAsia="zh-CN"/>
        </w:rPr>
        <w:t>Channel bandwidths per operating band for CA</w:t>
      </w:r>
      <w:bookmarkEnd w:id="585"/>
    </w:p>
    <w:p w14:paraId="369973B4"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55982E3F"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7F88F24"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5462D05E"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A32FC61"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2108F8BF"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03B7340"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33C16379"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1D11F14D" w14:textId="77777777" w:rsidR="008F4D94" w:rsidRDefault="008F4D94" w:rsidP="006A46EC">
            <w:pPr>
              <w:pStyle w:val="TAH"/>
              <w:rPr>
                <w:szCs w:val="18"/>
                <w:lang w:val="en-US" w:eastAsia="zh-CN"/>
              </w:rPr>
            </w:pPr>
            <w:r>
              <w:t>Bandwidth combination set</w:t>
            </w:r>
          </w:p>
        </w:tc>
      </w:tr>
      <w:tr w:rsidR="008F4D94" w14:paraId="00338171"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6DE0853B"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CA_n41A-n71A-n78C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59641587" w14:textId="77777777" w:rsidR="008F4D94" w:rsidRDefault="008F4D94" w:rsidP="006A46EC">
            <w:pPr>
              <w:pStyle w:val="TAC"/>
              <w:rPr>
                <w:rFonts w:eastAsia="SimSun" w:cs="Arial"/>
                <w:szCs w:val="18"/>
                <w:lang w:val="en-US" w:eastAsia="zh-CN"/>
              </w:rPr>
            </w:pPr>
            <w:r>
              <w:rPr>
                <w:rFonts w:eastAsia="SimSun" w:cs="Arial"/>
                <w:szCs w:val="18"/>
                <w:lang w:val="en-US" w:eastAsia="zh-CN"/>
              </w:rPr>
              <w:t>CA_n78C</w:t>
            </w:r>
          </w:p>
          <w:p w14:paraId="6F9AC7DD" w14:textId="77777777" w:rsidR="008F4D94" w:rsidRPr="008963DF" w:rsidRDefault="008F4D94" w:rsidP="006A46EC">
            <w:pPr>
              <w:pStyle w:val="TAC"/>
              <w:rPr>
                <w:rFonts w:eastAsia="SimSun" w:cs="Arial"/>
                <w:szCs w:val="18"/>
                <w:lang w:val="en-US" w:eastAsia="zh-CN"/>
              </w:rPr>
            </w:pPr>
            <w:r w:rsidRPr="008963DF">
              <w:rPr>
                <w:rFonts w:eastAsia="SimSun" w:cs="Arial"/>
                <w:szCs w:val="18"/>
                <w:lang w:val="en-US" w:eastAsia="zh-CN"/>
              </w:rPr>
              <w:t>CA_n41A-n71A</w:t>
            </w:r>
          </w:p>
          <w:p w14:paraId="1FF251BD" w14:textId="77777777" w:rsidR="008F4D94" w:rsidRPr="008963DF" w:rsidRDefault="008F4D94" w:rsidP="006A46EC">
            <w:pPr>
              <w:pStyle w:val="TAC"/>
              <w:rPr>
                <w:rFonts w:eastAsia="SimSun" w:cs="Arial"/>
                <w:szCs w:val="18"/>
                <w:lang w:val="en-US" w:eastAsia="zh-CN"/>
              </w:rPr>
            </w:pPr>
            <w:r w:rsidRPr="008963DF">
              <w:rPr>
                <w:rFonts w:eastAsia="SimSun" w:cs="Arial"/>
                <w:szCs w:val="18"/>
                <w:lang w:val="en-US" w:eastAsia="zh-CN"/>
              </w:rPr>
              <w:t>CA_n41A-n78A</w:t>
            </w:r>
          </w:p>
          <w:p w14:paraId="2E367B3B" w14:textId="77777777" w:rsidR="008F4D94" w:rsidRPr="008963DF" w:rsidRDefault="008F4D94" w:rsidP="006A46EC">
            <w:pPr>
              <w:pStyle w:val="TAC"/>
              <w:rPr>
                <w:rFonts w:eastAsia="SimSun" w:cs="Arial"/>
                <w:szCs w:val="18"/>
                <w:lang w:val="en-US" w:eastAsia="zh-CN"/>
              </w:rPr>
            </w:pPr>
            <w:r w:rsidRPr="008963DF">
              <w:rPr>
                <w:rFonts w:eastAsia="SimSun" w:cs="Arial"/>
                <w:szCs w:val="18"/>
                <w:lang w:val="en-US" w:eastAsia="zh-CN"/>
              </w:rPr>
              <w:t>CA_n41A-n78C</w:t>
            </w:r>
          </w:p>
          <w:p w14:paraId="7B22496B" w14:textId="77777777" w:rsidR="008F4D94" w:rsidRPr="008963DF" w:rsidRDefault="008F4D94" w:rsidP="006A46EC">
            <w:pPr>
              <w:pStyle w:val="TAC"/>
              <w:rPr>
                <w:rFonts w:eastAsia="SimSun" w:cs="Arial"/>
                <w:szCs w:val="18"/>
                <w:lang w:val="en-US" w:eastAsia="zh-CN"/>
              </w:rPr>
            </w:pPr>
            <w:r w:rsidRPr="008963DF">
              <w:rPr>
                <w:rFonts w:eastAsia="SimSun" w:cs="Arial"/>
                <w:szCs w:val="18"/>
                <w:lang w:val="en-US" w:eastAsia="zh-CN"/>
              </w:rPr>
              <w:t>CA_n71A-n78A</w:t>
            </w:r>
          </w:p>
          <w:p w14:paraId="6D67768B" w14:textId="77777777" w:rsidR="008F4D94" w:rsidRPr="00B00CBD" w:rsidRDefault="008F4D94" w:rsidP="006A46EC">
            <w:pPr>
              <w:pStyle w:val="TAC"/>
              <w:rPr>
                <w:rFonts w:eastAsia="SimSun" w:cs="Arial"/>
                <w:szCs w:val="18"/>
                <w:lang w:val="en-US" w:eastAsia="zh-CN"/>
              </w:rPr>
            </w:pPr>
            <w:r w:rsidRPr="008963DF">
              <w:rPr>
                <w:rFonts w:eastAsia="SimSun" w:cs="Arial"/>
                <w:szCs w:val="18"/>
                <w:lang w:val="en-US" w:eastAsia="zh-CN"/>
              </w:rPr>
              <w:t>CA_n71A-n78C</w:t>
            </w:r>
          </w:p>
        </w:tc>
        <w:tc>
          <w:tcPr>
            <w:tcW w:w="709" w:type="dxa"/>
            <w:tcBorders>
              <w:left w:val="single" w:sz="4" w:space="0" w:color="auto"/>
              <w:right w:val="single" w:sz="4" w:space="0" w:color="auto"/>
            </w:tcBorders>
            <w:vAlign w:val="center"/>
          </w:tcPr>
          <w:p w14:paraId="353BA942"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4CD91F12" w14:textId="77777777" w:rsidR="008F4D94" w:rsidRPr="008963DF" w:rsidRDefault="008F4D94" w:rsidP="006A46EC">
            <w:pPr>
              <w:keepNext/>
              <w:keepLines/>
              <w:spacing w:after="0"/>
              <w:jc w:val="center"/>
              <w:textAlignment w:val="bottom"/>
              <w:rPr>
                <w:rFonts w:ascii="Arial" w:hAnsi="Arial" w:cs="Arial"/>
                <w:sz w:val="18"/>
                <w:szCs w:val="18"/>
                <w:lang w:val="en-US" w:eastAsia="zh-CN"/>
              </w:rPr>
            </w:pPr>
            <w:r w:rsidRPr="008963DF">
              <w:rPr>
                <w:rFonts w:ascii="Arial" w:eastAsia="SimSun" w:hAnsi="Arial" w:cs="Arial"/>
                <w:sz w:val="18"/>
                <w:szCs w:val="18"/>
                <w:lang w:val="en-US" w:eastAsia="zh-CN" w:bidi="ar"/>
              </w:rPr>
              <w:t>5,10,15,20,25,30,35,40,45,50,60,70,80,90,100</w:t>
            </w:r>
          </w:p>
        </w:tc>
        <w:tc>
          <w:tcPr>
            <w:tcW w:w="1202" w:type="dxa"/>
            <w:tcBorders>
              <w:left w:val="single" w:sz="4" w:space="0" w:color="auto"/>
              <w:bottom w:val="nil"/>
              <w:right w:val="single" w:sz="4" w:space="0" w:color="auto"/>
            </w:tcBorders>
            <w:shd w:val="clear" w:color="auto" w:fill="auto"/>
            <w:vAlign w:val="center"/>
          </w:tcPr>
          <w:p w14:paraId="4089C410" w14:textId="77777777" w:rsidR="008F4D94" w:rsidRPr="00B00CBD" w:rsidRDefault="008F4D94" w:rsidP="006A46EC">
            <w:pPr>
              <w:pStyle w:val="TAC"/>
              <w:rPr>
                <w:rFonts w:cs="Arial"/>
                <w:szCs w:val="18"/>
                <w:lang w:val="en-US" w:eastAsia="zh-CN"/>
              </w:rPr>
            </w:pPr>
            <w:r>
              <w:rPr>
                <w:rFonts w:eastAsia="SimSun" w:cs="Arial"/>
                <w:szCs w:val="18"/>
                <w:lang w:val="en-US" w:eastAsia="zh-CN" w:bidi="ar"/>
              </w:rPr>
              <w:t>4 and 5</w:t>
            </w:r>
          </w:p>
        </w:tc>
      </w:tr>
      <w:tr w:rsidR="008F4D94" w14:paraId="18BA46E8"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52F9878B"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9D1C1E1"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F07A98F" w14:textId="77777777" w:rsidR="008F4D94" w:rsidRPr="00B00CBD" w:rsidRDefault="008F4D94" w:rsidP="006A46EC">
            <w:pPr>
              <w:pStyle w:val="TAC"/>
              <w:rPr>
                <w:rFonts w:cs="Arial"/>
                <w:szCs w:val="18"/>
                <w:lang w:val="en-US" w:eastAsia="zh-CN"/>
              </w:rPr>
            </w:pPr>
            <w:r>
              <w:rPr>
                <w:rFonts w:cs="Arial"/>
                <w:szCs w:val="18"/>
                <w:lang w:val="en-US" w:eastAsia="zh-CN"/>
              </w:rPr>
              <w:t>n71</w:t>
            </w:r>
          </w:p>
        </w:tc>
        <w:tc>
          <w:tcPr>
            <w:tcW w:w="3969" w:type="dxa"/>
            <w:tcBorders>
              <w:top w:val="single" w:sz="4" w:space="0" w:color="auto"/>
              <w:left w:val="single" w:sz="4" w:space="0" w:color="auto"/>
              <w:bottom w:val="single" w:sz="4" w:space="0" w:color="auto"/>
              <w:right w:val="single" w:sz="4" w:space="0" w:color="auto"/>
            </w:tcBorders>
            <w:vAlign w:val="center"/>
          </w:tcPr>
          <w:p w14:paraId="34009E1A"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w:t>
            </w:r>
          </w:p>
        </w:tc>
        <w:tc>
          <w:tcPr>
            <w:tcW w:w="1202" w:type="dxa"/>
            <w:tcBorders>
              <w:top w:val="nil"/>
              <w:left w:val="single" w:sz="4" w:space="0" w:color="auto"/>
              <w:bottom w:val="nil"/>
              <w:right w:val="single" w:sz="4" w:space="0" w:color="auto"/>
            </w:tcBorders>
            <w:shd w:val="clear" w:color="auto" w:fill="auto"/>
            <w:vAlign w:val="center"/>
          </w:tcPr>
          <w:p w14:paraId="16BE2C68" w14:textId="77777777" w:rsidR="008F4D94" w:rsidRPr="00B00CBD" w:rsidRDefault="008F4D94" w:rsidP="006A46EC">
            <w:pPr>
              <w:pStyle w:val="TAC"/>
              <w:rPr>
                <w:rFonts w:cs="Arial"/>
                <w:szCs w:val="18"/>
                <w:lang w:val="en-US" w:eastAsia="zh-CN"/>
              </w:rPr>
            </w:pPr>
          </w:p>
        </w:tc>
      </w:tr>
      <w:tr w:rsidR="008F4D94" w14:paraId="155BEF18"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3D3F03CE"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3581C14A"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DE10A59"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4D56E9B3"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 4 and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1A504B0D" w14:textId="77777777" w:rsidR="008F4D94" w:rsidRPr="00B00CBD" w:rsidRDefault="008F4D94" w:rsidP="006A46EC">
            <w:pPr>
              <w:pStyle w:val="TAC"/>
              <w:rPr>
                <w:rFonts w:cs="Arial"/>
                <w:szCs w:val="18"/>
                <w:lang w:val="en-US" w:eastAsia="zh-CN"/>
              </w:rPr>
            </w:pPr>
          </w:p>
        </w:tc>
      </w:tr>
    </w:tbl>
    <w:p w14:paraId="02F01622" w14:textId="77777777" w:rsidR="008F4D94" w:rsidRDefault="008F4D94" w:rsidP="008F4D94">
      <w:pPr>
        <w:pStyle w:val="Heading4"/>
        <w:rPr>
          <w:rFonts w:cs="Arial"/>
          <w:szCs w:val="22"/>
          <w:lang w:val="en-US" w:eastAsia="zh-CN"/>
        </w:rPr>
      </w:pPr>
      <w:bookmarkStart w:id="586" w:name="_Toc183508107"/>
      <w:r>
        <w:rPr>
          <w:rFonts w:cs="Arial"/>
          <w:lang w:eastAsia="zh-CN"/>
        </w:rPr>
        <w:t>5.49</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86"/>
    </w:p>
    <w:p w14:paraId="4F8DC27C" w14:textId="77777777" w:rsidR="008F4D94" w:rsidRPr="008963DF" w:rsidRDefault="008F4D94" w:rsidP="008F4D94">
      <w:pPr>
        <w:rPr>
          <w:lang w:val="en-US" w:eastAsia="zh-CN"/>
        </w:rPr>
      </w:pPr>
      <w:r>
        <w:rPr>
          <w:lang w:val="en-US" w:eastAsia="zh-CN"/>
        </w:rPr>
        <w:t>Already provided in fallback.</w:t>
      </w:r>
    </w:p>
    <w:p w14:paraId="0C6AE85E" w14:textId="77777777" w:rsidR="008F4D94" w:rsidRPr="005D2633" w:rsidRDefault="008F4D94" w:rsidP="008F4D94">
      <w:pPr>
        <w:pStyle w:val="Heading3"/>
        <w:rPr>
          <w:rFonts w:cs="Arial"/>
          <w:szCs w:val="28"/>
          <w:lang w:val="en-US" w:eastAsia="zh-CN"/>
        </w:rPr>
      </w:pPr>
      <w:bookmarkStart w:id="587" w:name="_Toc183508108"/>
      <w:r>
        <w:rPr>
          <w:rFonts w:cs="Arial"/>
          <w:szCs w:val="28"/>
          <w:lang w:val="en-US" w:eastAsia="zh-CN"/>
        </w:rPr>
        <w:t>5.49</w:t>
      </w:r>
      <w:r w:rsidRPr="005D2633">
        <w:rPr>
          <w:rFonts w:cs="Arial"/>
          <w:szCs w:val="28"/>
          <w:lang w:val="en-US" w:eastAsia="zh-CN"/>
        </w:rPr>
        <w:t>.2</w:t>
      </w:r>
      <w:r w:rsidRPr="005D2633">
        <w:rPr>
          <w:rFonts w:cs="Arial"/>
          <w:szCs w:val="28"/>
          <w:lang w:val="en-US" w:eastAsia="zh-CN"/>
        </w:rPr>
        <w:tab/>
        <w:t>Specific for 2 bands UL CA</w:t>
      </w:r>
      <w:bookmarkEnd w:id="587"/>
    </w:p>
    <w:p w14:paraId="7C61160B" w14:textId="77777777" w:rsidR="008F4D94" w:rsidRPr="00140BB6" w:rsidRDefault="008F4D94" w:rsidP="008F4D94">
      <w:pPr>
        <w:pStyle w:val="Heading4"/>
      </w:pPr>
      <w:bookmarkStart w:id="588" w:name="_Toc183508109"/>
      <w:r>
        <w:t>5.49</w:t>
      </w:r>
      <w:r w:rsidRPr="00140BB6">
        <w:t>.2.1</w:t>
      </w:r>
      <w:r w:rsidRPr="00140BB6">
        <w:tab/>
        <w:t>UE co-existence studies</w:t>
      </w:r>
      <w:bookmarkEnd w:id="588"/>
    </w:p>
    <w:p w14:paraId="420640AB" w14:textId="77777777" w:rsidR="00BC5487" w:rsidRPr="00242348" w:rsidRDefault="00BC5487" w:rsidP="00BC5487">
      <w:pPr>
        <w:pStyle w:val="Heading5"/>
        <w:rPr>
          <w:snapToGrid w:val="0"/>
        </w:rPr>
      </w:pPr>
      <w:bookmarkStart w:id="589" w:name="_Toc183508110"/>
      <w:r>
        <w:rPr>
          <w:rFonts w:hint="eastAsia"/>
          <w:snapToGrid w:val="0"/>
        </w:rPr>
        <w:t>5.49</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89"/>
    </w:p>
    <w:p w14:paraId="04EBB3E5" w14:textId="77777777" w:rsidR="00BC5487" w:rsidRPr="00140BB6" w:rsidRDefault="00BC5487" w:rsidP="00BC5487">
      <w:r w:rsidRPr="00140BB6">
        <w:t xml:space="preserve">Table </w:t>
      </w:r>
      <w:r>
        <w:t>5.49</w:t>
      </w:r>
      <w:r w:rsidRPr="00140BB6">
        <w:t>.2.</w:t>
      </w:r>
      <w:r>
        <w:t>1</w:t>
      </w:r>
      <w:r w:rsidRPr="00140BB6">
        <w:t>.2-1 provides the two UL band with one band, along with 2CC intra-band uplink CA triple beat products into band n</w:t>
      </w:r>
      <w:r>
        <w:t>71</w:t>
      </w:r>
      <w:r w:rsidRPr="00140BB6">
        <w:t xml:space="preserve"> interference analysis for CA_n</w:t>
      </w:r>
      <w:r>
        <w:t>41</w:t>
      </w:r>
      <w:r w:rsidRPr="00140BB6">
        <w:t>A -n</w:t>
      </w:r>
      <w:r>
        <w:t>78</w:t>
      </w:r>
      <w:r w:rsidRPr="00140BB6">
        <w:t>C with n</w:t>
      </w:r>
      <w:r>
        <w:t>41</w:t>
      </w:r>
      <w:r w:rsidRPr="00140BB6">
        <w:t>/</w:t>
      </w:r>
      <w:r>
        <w:t>78</w:t>
      </w:r>
      <w:r w:rsidRPr="00140BB6">
        <w:t xml:space="preserve">C transmitting with a </w:t>
      </w:r>
      <w:r>
        <w:t xml:space="preserve">200 </w:t>
      </w:r>
      <w:r w:rsidRPr="00140BB6">
        <w:t>MHz maximum instantaneous bandwidth.</w:t>
      </w:r>
    </w:p>
    <w:p w14:paraId="61610E83" w14:textId="77777777" w:rsidR="00BC5487" w:rsidRPr="00140BB6" w:rsidRDefault="00BC5487" w:rsidP="00BC5487">
      <w:pPr>
        <w:pStyle w:val="TH"/>
      </w:pPr>
      <w:r w:rsidRPr="00140BB6">
        <w:t xml:space="preserve">Table </w:t>
      </w:r>
      <w:r>
        <w:t>5.49</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7B009A52" w14:textId="77777777" w:rsidTr="00266B5E">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6ABE0" w14:textId="77777777" w:rsidR="00BC5487" w:rsidRDefault="00BC5487" w:rsidP="00266B5E">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ACACFB" w14:textId="79D32B51"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74F5A6"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C5487" w14:paraId="67AB9B34"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12D44C2"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20B3A1D1" w14:textId="5171A752"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26539283" w14:textId="22812258"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6F287F48"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7FA7E93C"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03FE3387"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6E1632" w14:textId="4F0F435D"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(n41,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356631E" w14:textId="77777777" w:rsidR="00BC5487" w:rsidRDefault="00BC5487" w:rsidP="00266B5E">
            <w:pPr>
              <w:spacing w:after="0"/>
              <w:jc w:val="center"/>
              <w:rPr>
                <w:color w:val="000000"/>
                <w:sz w:val="18"/>
                <w:szCs w:val="18"/>
              </w:rPr>
            </w:pPr>
            <w:r>
              <w:rPr>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4253F67" w14:textId="77777777" w:rsidR="00BC5487" w:rsidRDefault="00BC5487" w:rsidP="00266B5E">
            <w:pPr>
              <w:spacing w:after="0"/>
              <w:jc w:val="center"/>
              <w:rPr>
                <w:color w:val="000000"/>
                <w:sz w:val="18"/>
                <w:szCs w:val="18"/>
              </w:rPr>
            </w:pPr>
            <w:r>
              <w:rPr>
                <w:color w:val="000000"/>
                <w:sz w:val="18"/>
                <w:szCs w:val="18"/>
              </w:rPr>
              <w:t>3300-3800</w:t>
            </w:r>
          </w:p>
        </w:tc>
      </w:tr>
      <w:tr w:rsidR="00BC5487" w14:paraId="7DC6C007"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A0B851A" w14:textId="179825DF" w:rsidR="00BC5487" w:rsidRPr="009D426D"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(n71)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6FE2617" w14:textId="77777777" w:rsidR="00BC5487" w:rsidRDefault="00BC5487" w:rsidP="00266B5E">
            <w:pPr>
              <w:spacing w:after="0"/>
              <w:jc w:val="center"/>
              <w:rPr>
                <w:color w:val="000000"/>
                <w:sz w:val="18"/>
                <w:szCs w:val="18"/>
              </w:rPr>
            </w:pPr>
            <w:r>
              <w:rPr>
                <w:color w:val="000000"/>
                <w:sz w:val="18"/>
                <w:szCs w:val="18"/>
              </w:rPr>
              <w:t>617-652</w:t>
            </w:r>
          </w:p>
        </w:tc>
        <w:tc>
          <w:tcPr>
            <w:tcW w:w="1300" w:type="dxa"/>
            <w:tcBorders>
              <w:top w:val="nil"/>
              <w:left w:val="nil"/>
              <w:bottom w:val="single" w:sz="4" w:space="0" w:color="auto"/>
              <w:right w:val="single" w:sz="4" w:space="0" w:color="auto"/>
            </w:tcBorders>
            <w:shd w:val="clear" w:color="auto" w:fill="auto"/>
            <w:vAlign w:val="center"/>
            <w:hideMark/>
          </w:tcPr>
          <w:p w14:paraId="4F080C8F"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02D69961"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49172C51" w14:textId="77777777" w:rsidTr="00266B5E">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4CC1C9AD"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162C970"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05D6B47E"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18D70158"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0B5B4FF5"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4520132B" w14:textId="77777777" w:rsidTr="00266B5E">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190BEFC0" w14:textId="77777777" w:rsidR="00BC5487" w:rsidRDefault="00BC5487" w:rsidP="00266B5E">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79F967CC" w14:textId="77777777" w:rsidR="00BC5487" w:rsidRDefault="00BC5487" w:rsidP="00266B5E">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700FEF26" w14:textId="77777777" w:rsidR="00BC5487" w:rsidRDefault="00BC5487" w:rsidP="00266B5E">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E567054" w14:textId="77777777" w:rsidR="00BC5487" w:rsidRDefault="00BC5487" w:rsidP="00266B5E">
            <w:pPr>
              <w:spacing w:after="0"/>
              <w:jc w:val="center"/>
              <w:rPr>
                <w:color w:val="000000"/>
                <w:sz w:val="18"/>
                <w:szCs w:val="18"/>
              </w:rPr>
            </w:pPr>
            <w:r>
              <w:rPr>
                <w:color w:val="000000"/>
                <w:sz w:val="18"/>
                <w:szCs w:val="18"/>
              </w:rPr>
              <w:t>0 -200</w:t>
            </w:r>
          </w:p>
        </w:tc>
      </w:tr>
      <w:tr w:rsidR="00BC5487" w14:paraId="2CD89FEA"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8C2B7D"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6E6D5690"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739ED1C3"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2EE224FF"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34B2078E"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13CC7011"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7B98DF"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9A453B7" w14:textId="77777777" w:rsidR="00BC5487" w:rsidRDefault="00BC5487" w:rsidP="00266B5E">
            <w:pPr>
              <w:spacing w:after="0"/>
              <w:jc w:val="center"/>
              <w:rPr>
                <w:color w:val="000000"/>
                <w:sz w:val="18"/>
                <w:szCs w:val="18"/>
              </w:rPr>
            </w:pPr>
            <w:r>
              <w:rPr>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02C6FDF" w14:textId="77777777" w:rsidR="00BC5487" w:rsidRDefault="00BC5487" w:rsidP="00266B5E">
            <w:pPr>
              <w:spacing w:after="0"/>
              <w:jc w:val="center"/>
              <w:rPr>
                <w:color w:val="000000"/>
                <w:sz w:val="18"/>
                <w:szCs w:val="18"/>
              </w:rPr>
            </w:pPr>
            <w:r>
              <w:rPr>
                <w:color w:val="000000"/>
                <w:sz w:val="18"/>
                <w:szCs w:val="18"/>
              </w:rPr>
              <w:t>2690-2890</w:t>
            </w:r>
          </w:p>
        </w:tc>
      </w:tr>
      <w:tr w:rsidR="00BC5487" w14:paraId="19322731"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4F3FC8B"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3F2C1519" w14:textId="77777777" w:rsidR="00BC5487" w:rsidRDefault="00BC5487" w:rsidP="00266B5E">
            <w:pPr>
              <w:spacing w:after="0"/>
              <w:rPr>
                <w:i/>
                <w:iCs/>
                <w:color w:val="FF0000"/>
              </w:rPr>
            </w:pPr>
            <w:r>
              <w:rPr>
                <w:i/>
                <w:iCs/>
                <w:color w:val="FF0000"/>
              </w:rPr>
              <w:t>There is no overlap</w:t>
            </w:r>
          </w:p>
        </w:tc>
      </w:tr>
      <w:tr w:rsidR="00BC5487" w14:paraId="5557DA81" w14:textId="77777777" w:rsidTr="00266B5E">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1644BD" w14:textId="4AFD3ED8" w:rsidR="00BC5487" w:rsidRDefault="00BC5487" w:rsidP="00266B5E">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26666A85" w14:textId="77777777" w:rsidR="00BC5487" w:rsidRDefault="00BC5487" w:rsidP="00BC5487"/>
    <w:p w14:paraId="42113A1F" w14:textId="77777777" w:rsidR="00BC5487" w:rsidRPr="00140BB6" w:rsidRDefault="00BC5487" w:rsidP="00BC5487">
      <w:r>
        <w:t>5.49</w:t>
      </w:r>
      <w:r w:rsidRPr="00140BB6">
        <w:t>.2.</w:t>
      </w:r>
      <w:r>
        <w:t>1</w:t>
      </w:r>
      <w:r w:rsidRPr="00140BB6">
        <w:t>.2-</w:t>
      </w:r>
      <w:r>
        <w:t>2</w:t>
      </w:r>
      <w:r w:rsidRPr="00140BB6">
        <w:t xml:space="preserve"> provides the two UL band with one band, along with 2CC intra-band uplink CA triple beat products into band n</w:t>
      </w:r>
      <w:r>
        <w:t>41</w:t>
      </w:r>
      <w:r w:rsidRPr="00140BB6">
        <w:t xml:space="preserve"> interference analysis for CA_n</w:t>
      </w:r>
      <w:r>
        <w:t>71</w:t>
      </w:r>
      <w:r w:rsidRPr="00140BB6">
        <w:t>A-n</w:t>
      </w:r>
      <w:r>
        <w:t>78</w:t>
      </w:r>
      <w:r w:rsidRPr="00140BB6">
        <w:t>C with n</w:t>
      </w:r>
      <w:r>
        <w:t>71</w:t>
      </w:r>
      <w:r w:rsidRPr="00140BB6">
        <w:t>/</w:t>
      </w:r>
      <w:r>
        <w:t>78</w:t>
      </w:r>
      <w:r w:rsidRPr="00140BB6">
        <w:t xml:space="preserve">C transmitting with a </w:t>
      </w:r>
      <w:r>
        <w:t xml:space="preserve">200 </w:t>
      </w:r>
      <w:r w:rsidRPr="00140BB6">
        <w:t>MHz maximum instantaneous bandwidth.</w:t>
      </w:r>
    </w:p>
    <w:p w14:paraId="29EF8DE1" w14:textId="77777777" w:rsidR="00BC5487" w:rsidRPr="00140BB6" w:rsidRDefault="00BC5487" w:rsidP="00BC5487">
      <w:pPr>
        <w:pStyle w:val="TH"/>
      </w:pPr>
      <w:r w:rsidRPr="00140BB6">
        <w:t xml:space="preserve">Table </w:t>
      </w:r>
      <w:r>
        <w:t>5.49</w:t>
      </w:r>
      <w:r w:rsidRPr="00140BB6">
        <w:t>.2.</w:t>
      </w:r>
      <w:r>
        <w:t>1</w:t>
      </w:r>
      <w:r w:rsidRPr="00140BB6">
        <w:t>.2-</w:t>
      </w:r>
      <w:r>
        <w:t>2</w:t>
      </w:r>
      <w:r w:rsidRPr="00140BB6">
        <w:t>: Two UL band with intra-band ULCA Triple beat analysis</w:t>
      </w:r>
    </w:p>
    <w:tbl>
      <w:tblPr>
        <w:tblW w:w="9560" w:type="dxa"/>
        <w:jc w:val="center"/>
        <w:tblCellMar>
          <w:left w:w="0" w:type="dxa"/>
          <w:right w:w="0" w:type="dxa"/>
        </w:tblCellMar>
        <w:tblLook w:val="04A0" w:firstRow="1" w:lastRow="0" w:firstColumn="1" w:lastColumn="0" w:noHBand="0" w:noVBand="1"/>
      </w:tblPr>
      <w:tblGrid>
        <w:gridCol w:w="2740"/>
        <w:gridCol w:w="2060"/>
        <w:gridCol w:w="1480"/>
        <w:gridCol w:w="1300"/>
        <w:gridCol w:w="1980"/>
      </w:tblGrid>
      <w:tr w:rsidR="00BC5487" w14:paraId="43870E0F" w14:textId="77777777" w:rsidTr="00266B5E">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2C9AD" w14:textId="77777777" w:rsidR="00BC5487" w:rsidRDefault="00BC5487" w:rsidP="00266B5E">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F9FE2FD" w14:textId="7060CCEB"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3D3E864"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C5487" w14:paraId="1E718950"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F332519"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58230D24" w14:textId="05DDF4A9"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53BC0ED8" w14:textId="200BED0A"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70925C77"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39F245EE"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11BA9286"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AD9157" w14:textId="04916F1B"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(n71,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1AD70D4" w14:textId="77777777" w:rsidR="00BC5487" w:rsidRDefault="00BC5487" w:rsidP="00266B5E">
            <w:pPr>
              <w:spacing w:after="0"/>
              <w:jc w:val="center"/>
              <w:rPr>
                <w:color w:val="000000"/>
                <w:sz w:val="18"/>
                <w:szCs w:val="18"/>
              </w:rPr>
            </w:pPr>
            <w:r>
              <w:rPr>
                <w:color w:val="000000"/>
                <w:sz w:val="18"/>
                <w:szCs w:val="18"/>
              </w:rPr>
              <w:t>663-698</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5CE2DA9" w14:textId="77777777" w:rsidR="00BC5487" w:rsidRDefault="00BC5487" w:rsidP="00266B5E">
            <w:pPr>
              <w:spacing w:after="0"/>
              <w:jc w:val="center"/>
              <w:rPr>
                <w:color w:val="000000"/>
                <w:sz w:val="18"/>
                <w:szCs w:val="18"/>
              </w:rPr>
            </w:pPr>
            <w:r>
              <w:rPr>
                <w:color w:val="000000"/>
                <w:sz w:val="18"/>
                <w:szCs w:val="18"/>
              </w:rPr>
              <w:t>3300-3800</w:t>
            </w:r>
          </w:p>
        </w:tc>
      </w:tr>
      <w:tr w:rsidR="00BC5487" w14:paraId="1BE92749"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93E842" w14:textId="5A600372" w:rsidR="00BC5487" w:rsidRPr="009D426D"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(n41)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E42140D" w14:textId="77777777" w:rsidR="00BC5487" w:rsidRDefault="00BC5487" w:rsidP="00266B5E">
            <w:pPr>
              <w:spacing w:after="0"/>
              <w:jc w:val="center"/>
              <w:rPr>
                <w:color w:val="000000"/>
                <w:sz w:val="18"/>
                <w:szCs w:val="18"/>
              </w:rPr>
            </w:pPr>
            <w:r>
              <w:rPr>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78081C06"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6A280232"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75C0DD36" w14:textId="77777777" w:rsidTr="00266B5E">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5A94DD4E"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1BFAE59C"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03475736"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62E9554F"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2C7A955D"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0D40AB61" w14:textId="77777777" w:rsidTr="00266B5E">
        <w:trPr>
          <w:trHeight w:val="330"/>
          <w:jc w:val="center"/>
        </w:trPr>
        <w:tc>
          <w:tcPr>
            <w:tcW w:w="0" w:type="auto"/>
            <w:vMerge/>
            <w:tcBorders>
              <w:top w:val="nil"/>
              <w:left w:val="single" w:sz="4" w:space="0" w:color="auto"/>
              <w:bottom w:val="single" w:sz="4" w:space="0" w:color="auto"/>
              <w:right w:val="single" w:sz="4" w:space="0" w:color="auto"/>
            </w:tcBorders>
            <w:vAlign w:val="center"/>
            <w:hideMark/>
          </w:tcPr>
          <w:p w14:paraId="02F344F3" w14:textId="77777777" w:rsidR="00BC5487" w:rsidRDefault="00BC5487" w:rsidP="00266B5E">
            <w:pPr>
              <w:spacing w:after="0"/>
              <w:rPr>
                <w:rFonts w:ascii="Arial"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9A8DA25" w14:textId="77777777" w:rsidR="00BC5487" w:rsidRDefault="00BC5487" w:rsidP="00266B5E">
            <w:pPr>
              <w:spacing w:after="0"/>
              <w:rPr>
                <w:rFonts w:ascii="Arial" w:hAnsi="Arial" w:cs="Arial"/>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6DC59C4D" w14:textId="77777777" w:rsidR="00BC5487" w:rsidRDefault="00BC5487" w:rsidP="00266B5E">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10A252A" w14:textId="77777777" w:rsidR="00BC5487" w:rsidRDefault="00BC5487" w:rsidP="00266B5E">
            <w:pPr>
              <w:spacing w:after="0"/>
              <w:jc w:val="center"/>
              <w:rPr>
                <w:color w:val="000000"/>
                <w:sz w:val="18"/>
                <w:szCs w:val="18"/>
              </w:rPr>
            </w:pPr>
            <w:r>
              <w:rPr>
                <w:color w:val="000000"/>
                <w:sz w:val="18"/>
                <w:szCs w:val="18"/>
              </w:rPr>
              <w:t>0 -200</w:t>
            </w:r>
          </w:p>
        </w:tc>
      </w:tr>
      <w:tr w:rsidR="00BC5487" w14:paraId="63182CB3"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FB6A07"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3C1F5474"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18F7ABAD"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7081D4E6"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3FD17F94"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22AB0293"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177CA5C"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B9B0483" w14:textId="77777777" w:rsidR="00BC5487" w:rsidRDefault="00BC5487" w:rsidP="00266B5E">
            <w:pPr>
              <w:spacing w:after="0"/>
              <w:jc w:val="center"/>
              <w:rPr>
                <w:color w:val="000000"/>
                <w:sz w:val="18"/>
                <w:szCs w:val="18"/>
              </w:rPr>
            </w:pPr>
            <w:r>
              <w:rPr>
                <w:color w:val="000000"/>
                <w:sz w:val="18"/>
                <w:szCs w:val="18"/>
              </w:rPr>
              <w:t>463-663</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508EE4E" w14:textId="77777777" w:rsidR="00BC5487" w:rsidRDefault="00BC5487" w:rsidP="00266B5E">
            <w:pPr>
              <w:spacing w:after="0"/>
              <w:jc w:val="center"/>
              <w:rPr>
                <w:color w:val="000000"/>
                <w:sz w:val="18"/>
                <w:szCs w:val="18"/>
              </w:rPr>
            </w:pPr>
            <w:r>
              <w:rPr>
                <w:color w:val="000000"/>
                <w:sz w:val="18"/>
                <w:szCs w:val="18"/>
              </w:rPr>
              <w:t>698-898</w:t>
            </w:r>
          </w:p>
        </w:tc>
      </w:tr>
      <w:tr w:rsidR="00BC5487" w14:paraId="46486AF8"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58E8BE2"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189925B6" w14:textId="77777777" w:rsidR="00BC5487" w:rsidRDefault="00BC5487" w:rsidP="00266B5E">
            <w:pPr>
              <w:spacing w:after="0"/>
              <w:rPr>
                <w:i/>
                <w:iCs/>
                <w:color w:val="FF0000"/>
              </w:rPr>
            </w:pPr>
            <w:r>
              <w:rPr>
                <w:i/>
                <w:iCs/>
                <w:color w:val="FF0000"/>
              </w:rPr>
              <w:t>There is no overlap</w:t>
            </w:r>
          </w:p>
        </w:tc>
      </w:tr>
      <w:tr w:rsidR="00BC5487" w14:paraId="222A87AC" w14:textId="77777777" w:rsidTr="00266B5E">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633C7A3E" w14:textId="7FC3E6D6" w:rsidR="00BC5487" w:rsidRDefault="00BC5487" w:rsidP="00266B5E">
            <w:pPr>
              <w:spacing w:after="0"/>
              <w:ind w:left="-671"/>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22B273F9" w14:textId="77777777" w:rsidR="008F4D94" w:rsidRPr="00AB69C8" w:rsidRDefault="008F4D94" w:rsidP="008F4D94">
      <w:pPr>
        <w:pStyle w:val="Heading4"/>
      </w:pPr>
      <w:bookmarkStart w:id="590" w:name="_Toc183508111"/>
      <w:r>
        <w:t>5.49</w:t>
      </w:r>
      <w:r w:rsidRPr="00AB69C8">
        <w:t>.2.</w:t>
      </w:r>
      <w:r>
        <w:t>2</w:t>
      </w:r>
      <w:r w:rsidRPr="00AB69C8">
        <w:tab/>
        <w:t>REFSENS requirements</w:t>
      </w:r>
      <w:bookmarkEnd w:id="590"/>
    </w:p>
    <w:p w14:paraId="3317CCA8" w14:textId="77777777" w:rsidR="008F4D94" w:rsidRPr="00057F51" w:rsidRDefault="008F4D94" w:rsidP="008F4D94">
      <w:pPr>
        <w:rPr>
          <w:lang w:val="en-US" w:eastAsia="zh-CN"/>
        </w:rPr>
      </w:pPr>
      <w:r w:rsidRPr="00057F51">
        <w:rPr>
          <w:lang w:val="en-US" w:eastAsia="zh-CN"/>
        </w:rPr>
        <w:t xml:space="preserve">There </w:t>
      </w:r>
      <w:r>
        <w:rPr>
          <w:lang w:val="en-US" w:eastAsia="zh-CN"/>
        </w:rPr>
        <w:t>are</w:t>
      </w:r>
      <w:r w:rsidRPr="00057F51">
        <w:rPr>
          <w:lang w:val="en-US" w:eastAsia="zh-CN"/>
        </w:rPr>
        <w:t xml:space="preserve"> no additional Refsens requirements</w:t>
      </w:r>
      <w:r>
        <w:rPr>
          <w:lang w:val="en-US" w:eastAsia="zh-CN"/>
        </w:rPr>
        <w:t>.</w:t>
      </w:r>
    </w:p>
    <w:p w14:paraId="33132186" w14:textId="77777777" w:rsidR="008F4D94" w:rsidRPr="00805D19" w:rsidRDefault="008F4D94" w:rsidP="008F4D94">
      <w:pPr>
        <w:rPr>
          <w:color w:val="0070C0"/>
          <w:lang w:val="en-US"/>
        </w:rPr>
      </w:pPr>
    </w:p>
    <w:p w14:paraId="7FF9D902" w14:textId="77777777" w:rsidR="008F4D94" w:rsidRDefault="008F4D94" w:rsidP="008F4D94">
      <w:pPr>
        <w:pStyle w:val="Heading2"/>
      </w:pPr>
      <w:bookmarkStart w:id="591" w:name="_Toc183508112"/>
      <w:r>
        <w:t>5.50</w:t>
      </w:r>
      <w:r>
        <w:tab/>
        <w:t>CA_n8-n41-n78</w:t>
      </w:r>
      <w:bookmarkEnd w:id="591"/>
    </w:p>
    <w:p w14:paraId="2F071EEF" w14:textId="77777777" w:rsidR="008F4D94" w:rsidRDefault="008F4D94" w:rsidP="008F4D94">
      <w:pPr>
        <w:pStyle w:val="Heading3"/>
        <w:rPr>
          <w:rFonts w:cs="Arial"/>
          <w:szCs w:val="28"/>
          <w:lang w:val="en-US" w:eastAsia="zh-CN"/>
        </w:rPr>
      </w:pPr>
      <w:bookmarkStart w:id="592" w:name="_Toc183508113"/>
      <w:r>
        <w:t>5.50.1</w:t>
      </w:r>
      <w:r>
        <w:tab/>
      </w:r>
      <w:r>
        <w:rPr>
          <w:rFonts w:cs="Arial"/>
          <w:szCs w:val="28"/>
          <w:lang w:val="en-US" w:eastAsia="zh-CN"/>
        </w:rPr>
        <w:t>Common for 1 band UL and 2 bands UL CA</w:t>
      </w:r>
      <w:bookmarkEnd w:id="592"/>
    </w:p>
    <w:p w14:paraId="3F3A7E62" w14:textId="77777777" w:rsidR="008F4D94" w:rsidRDefault="008F4D94" w:rsidP="008F4D94">
      <w:pPr>
        <w:pStyle w:val="Heading4"/>
      </w:pPr>
      <w:bookmarkStart w:id="593" w:name="_Toc183508114"/>
      <w:r>
        <w:t>5.50.1.1</w:t>
      </w:r>
      <w:r>
        <w:tab/>
      </w:r>
      <w:r>
        <w:rPr>
          <w:rFonts w:cs="Arial"/>
          <w:lang w:eastAsia="zh-CN"/>
        </w:rPr>
        <w:t>Operating bands for CA</w:t>
      </w:r>
      <w:bookmarkEnd w:id="593"/>
    </w:p>
    <w:p w14:paraId="420F3AFC" w14:textId="77777777" w:rsidR="008F4D94" w:rsidRDefault="008F4D94" w:rsidP="008F4D94">
      <w:pPr>
        <w:pStyle w:val="TH"/>
        <w:rPr>
          <w:lang w:val="en-US"/>
        </w:rPr>
      </w:pPr>
      <w:r>
        <w:rPr>
          <w:rFonts w:cs="Arial"/>
        </w:rPr>
        <w:t xml:space="preserve">Table </w:t>
      </w:r>
      <w:r>
        <w:rPr>
          <w:rFonts w:cs="Arial" w:hint="eastAsia"/>
          <w:lang w:val="en-US" w:eastAsia="zh-CN"/>
        </w:rPr>
        <w:t>5.50</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3EA02329"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56B707"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62B86D7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84B897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64E4F53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8F4D94" w14:paraId="21A93882"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071B01E"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47E28A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36EB03A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70F9291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8F4D94" w14:paraId="5CC79D99"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3E9AA11"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662E3C0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16C170B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160F1C91" w14:textId="77777777" w:rsidR="008F4D94" w:rsidRDefault="008F4D94" w:rsidP="006A46EC">
            <w:pPr>
              <w:spacing w:after="0"/>
              <w:rPr>
                <w:rFonts w:ascii="Aptos Narrow" w:hAnsi="Aptos Narrow"/>
                <w:color w:val="000000"/>
                <w:sz w:val="22"/>
                <w:szCs w:val="22"/>
              </w:rPr>
            </w:pPr>
            <w:r>
              <w:rPr>
                <w:rFonts w:ascii="Aptos Narrow" w:hAnsi="Aptos Narrow"/>
                <w:color w:val="000000"/>
                <w:sz w:val="22"/>
                <w:szCs w:val="22"/>
              </w:rPr>
              <w:t> </w:t>
            </w:r>
          </w:p>
        </w:tc>
      </w:tr>
      <w:tr w:rsidR="008F4D94" w14:paraId="7582BEB2"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0F5D5E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n8</w:t>
            </w:r>
          </w:p>
        </w:tc>
        <w:tc>
          <w:tcPr>
            <w:tcW w:w="2760" w:type="dxa"/>
            <w:tcBorders>
              <w:top w:val="nil"/>
              <w:left w:val="nil"/>
              <w:bottom w:val="single" w:sz="4" w:space="0" w:color="auto"/>
              <w:right w:val="single" w:sz="4" w:space="0" w:color="auto"/>
            </w:tcBorders>
            <w:shd w:val="clear" w:color="auto" w:fill="auto"/>
            <w:vAlign w:val="center"/>
            <w:hideMark/>
          </w:tcPr>
          <w:p w14:paraId="221B677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105D1FC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5F986C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2046350A"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3DA9D5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64D3C56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2B4A2C8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579C3FB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r w:rsidR="008F4D94" w14:paraId="6ABB3EA1"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06D92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4695739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6E807EA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5288F2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2C5E9921" w14:textId="77777777" w:rsidR="008F4D94" w:rsidRDefault="008F4D94" w:rsidP="008F4D94">
      <w:pPr>
        <w:pStyle w:val="TH"/>
      </w:pPr>
    </w:p>
    <w:p w14:paraId="44255D61" w14:textId="77777777" w:rsidR="008F4D94" w:rsidRPr="005D2633" w:rsidRDefault="008F4D94" w:rsidP="008F4D94">
      <w:pPr>
        <w:pStyle w:val="Heading4"/>
        <w:rPr>
          <w:rFonts w:cs="Arial"/>
          <w:lang w:eastAsia="zh-CN"/>
        </w:rPr>
      </w:pPr>
      <w:bookmarkStart w:id="594" w:name="_Toc183508115"/>
      <w:r>
        <w:rPr>
          <w:rFonts w:cs="Arial"/>
          <w:lang w:eastAsia="zh-CN"/>
        </w:rPr>
        <w:t>5.50</w:t>
      </w:r>
      <w:r w:rsidRPr="005D2633">
        <w:rPr>
          <w:rFonts w:cs="Arial"/>
          <w:lang w:eastAsia="zh-CN"/>
        </w:rPr>
        <w:t>.1.2</w:t>
      </w:r>
      <w:r w:rsidRPr="005D2633">
        <w:rPr>
          <w:rFonts w:cs="Arial"/>
          <w:lang w:eastAsia="zh-CN"/>
        </w:rPr>
        <w:tab/>
      </w:r>
      <w:r>
        <w:rPr>
          <w:rFonts w:cs="Arial"/>
          <w:lang w:eastAsia="zh-CN"/>
        </w:rPr>
        <w:t>Channel bandwidths per operating band for CA</w:t>
      </w:r>
      <w:bookmarkEnd w:id="594"/>
    </w:p>
    <w:p w14:paraId="687C3CA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5.50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0593566B"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12F105C"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9A3C333"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066F4CF"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8CA4F13"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4484400"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73659E4D"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single" w:sz="4" w:space="0" w:color="auto"/>
              <w:right w:val="single" w:sz="4" w:space="0" w:color="auto"/>
            </w:tcBorders>
            <w:shd w:val="clear" w:color="auto" w:fill="auto"/>
            <w:vAlign w:val="center"/>
          </w:tcPr>
          <w:p w14:paraId="1C76EE61" w14:textId="77777777" w:rsidR="008F4D94" w:rsidRDefault="008F4D94" w:rsidP="006A46EC">
            <w:pPr>
              <w:pStyle w:val="TAH"/>
              <w:rPr>
                <w:szCs w:val="18"/>
                <w:lang w:val="en-US" w:eastAsia="zh-CN"/>
              </w:rPr>
            </w:pPr>
            <w:r>
              <w:t>Bandwidth combination set</w:t>
            </w:r>
          </w:p>
        </w:tc>
      </w:tr>
      <w:tr w:rsidR="008F4D94" w14:paraId="520ECDEE"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3A844BB4" w14:textId="77777777" w:rsidR="008F4D94" w:rsidRDefault="008F4D94" w:rsidP="006A46EC">
            <w:pPr>
              <w:pStyle w:val="TAC"/>
              <w:rPr>
                <w:rFonts w:eastAsia="SimSun" w:cs="Arial"/>
                <w:szCs w:val="18"/>
                <w:lang w:val="en-US" w:eastAsia="zh-CN"/>
              </w:rPr>
            </w:pPr>
            <w:r>
              <w:rPr>
                <w:rFonts w:eastAsia="SimSun" w:cs="Arial"/>
                <w:szCs w:val="18"/>
                <w:lang w:val="en-US" w:eastAsia="zh-CN"/>
              </w:rPr>
              <w:t>CA_n8A-n41A-n78A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0058F982" w14:textId="77777777" w:rsidR="008F4D94" w:rsidRPr="00E34217" w:rsidRDefault="008F4D94" w:rsidP="006A46EC">
            <w:pPr>
              <w:pStyle w:val="TAC"/>
              <w:rPr>
                <w:rFonts w:eastAsia="SimSun" w:cs="Arial"/>
                <w:szCs w:val="18"/>
                <w:lang w:val="en-US" w:eastAsia="zh-CN"/>
              </w:rPr>
            </w:pPr>
            <w:r w:rsidRPr="00E34217">
              <w:rPr>
                <w:rFonts w:eastAsia="SimSun" w:cs="Arial"/>
                <w:szCs w:val="18"/>
                <w:lang w:val="en-US" w:eastAsia="zh-CN"/>
              </w:rPr>
              <w:t>CA_n8A-n41A</w:t>
            </w:r>
          </w:p>
          <w:p w14:paraId="70689DC8" w14:textId="77777777" w:rsidR="008F4D94" w:rsidRPr="00E34217" w:rsidRDefault="008F4D94" w:rsidP="006A46EC">
            <w:pPr>
              <w:pStyle w:val="TAC"/>
              <w:rPr>
                <w:rFonts w:eastAsia="SimSun" w:cs="Arial"/>
                <w:szCs w:val="18"/>
                <w:lang w:val="en-US" w:eastAsia="zh-CN"/>
              </w:rPr>
            </w:pPr>
            <w:r w:rsidRPr="00E34217">
              <w:rPr>
                <w:rFonts w:eastAsia="SimSun" w:cs="Arial"/>
                <w:szCs w:val="18"/>
                <w:lang w:val="en-US" w:eastAsia="zh-CN"/>
              </w:rPr>
              <w:t>CA_n8A-n78A</w:t>
            </w:r>
          </w:p>
          <w:p w14:paraId="7879EC47" w14:textId="77777777" w:rsidR="008F4D94" w:rsidRPr="00E34217" w:rsidRDefault="008F4D94" w:rsidP="006A46EC">
            <w:pPr>
              <w:pStyle w:val="TAC"/>
              <w:rPr>
                <w:rFonts w:eastAsia="SimSun" w:cs="Arial"/>
                <w:szCs w:val="18"/>
                <w:lang w:val="en-US" w:eastAsia="zh-CN"/>
              </w:rPr>
            </w:pPr>
            <w:r w:rsidRPr="00E34217">
              <w:rPr>
                <w:rFonts w:eastAsia="SimSun" w:cs="Arial"/>
                <w:szCs w:val="18"/>
                <w:lang w:val="en-US" w:eastAsia="zh-CN"/>
              </w:rPr>
              <w:t>CA_n41A-n78A</w:t>
            </w:r>
          </w:p>
        </w:tc>
        <w:tc>
          <w:tcPr>
            <w:tcW w:w="709" w:type="dxa"/>
            <w:tcBorders>
              <w:left w:val="single" w:sz="4" w:space="0" w:color="auto"/>
              <w:right w:val="single" w:sz="4" w:space="0" w:color="auto"/>
            </w:tcBorders>
            <w:vAlign w:val="center"/>
          </w:tcPr>
          <w:p w14:paraId="786A5A4C" w14:textId="77777777" w:rsidR="008F4D94" w:rsidRDefault="008F4D94" w:rsidP="006A46EC">
            <w:pPr>
              <w:pStyle w:val="TAC"/>
              <w:rPr>
                <w:rFonts w:cs="Arial"/>
                <w:szCs w:val="18"/>
                <w:lang w:val="en-US" w:eastAsia="zh-CN"/>
              </w:rPr>
            </w:pPr>
            <w:r>
              <w:rPr>
                <w:rFonts w:cs="Arial"/>
                <w:szCs w:val="18"/>
                <w:lang w:val="en-US" w:eastAsia="zh-CN"/>
              </w:rPr>
              <w:t>n8</w:t>
            </w:r>
          </w:p>
        </w:tc>
        <w:tc>
          <w:tcPr>
            <w:tcW w:w="3969" w:type="dxa"/>
            <w:tcBorders>
              <w:top w:val="single" w:sz="4" w:space="0" w:color="auto"/>
              <w:left w:val="single" w:sz="4" w:space="0" w:color="auto"/>
              <w:bottom w:val="single" w:sz="4" w:space="0" w:color="auto"/>
              <w:right w:val="single" w:sz="4" w:space="0" w:color="auto"/>
            </w:tcBorders>
            <w:vAlign w:val="center"/>
          </w:tcPr>
          <w:p w14:paraId="23171537" w14:textId="77777777" w:rsidR="008F4D94" w:rsidRPr="00E34217" w:rsidRDefault="008F4D94" w:rsidP="006A46EC">
            <w:pPr>
              <w:keepNext/>
              <w:keepLines/>
              <w:spacing w:after="0"/>
              <w:jc w:val="center"/>
              <w:textAlignment w:val="bottom"/>
              <w:rPr>
                <w:rStyle w:val="normaltextrun"/>
                <w:rFonts w:ascii="Arial" w:hAnsi="Arial" w:cs="Arial"/>
                <w:sz w:val="18"/>
                <w:szCs w:val="18"/>
                <w:lang w:val="en-US"/>
              </w:rPr>
            </w:pPr>
            <w:r w:rsidRPr="00E34217">
              <w:rPr>
                <w:rStyle w:val="normaltextrun"/>
                <w:rFonts w:ascii="Arial" w:hAnsi="Arial" w:cs="Arial"/>
                <w:sz w:val="18"/>
                <w:szCs w:val="18"/>
                <w:lang w:val="en-US"/>
              </w:rPr>
              <w:t>5, 10, 15, 20</w:t>
            </w:r>
            <w:r w:rsidRPr="00E34217">
              <w:rPr>
                <w:rStyle w:val="eop"/>
                <w:rFonts w:ascii="Arial" w:hAnsi="Arial" w:cs="Arial"/>
                <w:sz w:val="18"/>
                <w:szCs w:val="18"/>
              </w:rPr>
              <w:t> </w:t>
            </w:r>
          </w:p>
        </w:tc>
        <w:tc>
          <w:tcPr>
            <w:tcW w:w="1202" w:type="dxa"/>
            <w:tcBorders>
              <w:left w:val="single" w:sz="4" w:space="0" w:color="auto"/>
              <w:bottom w:val="nil"/>
              <w:right w:val="single" w:sz="4" w:space="0" w:color="auto"/>
            </w:tcBorders>
            <w:shd w:val="clear" w:color="auto" w:fill="auto"/>
            <w:vAlign w:val="center"/>
          </w:tcPr>
          <w:p w14:paraId="47959F58" w14:textId="77777777" w:rsidR="008F4D94" w:rsidRDefault="008F4D94" w:rsidP="006A46EC">
            <w:pPr>
              <w:pStyle w:val="TAC"/>
              <w:rPr>
                <w:rFonts w:cs="Arial"/>
                <w:szCs w:val="18"/>
                <w:lang w:val="en-US" w:eastAsia="zh-CN"/>
              </w:rPr>
            </w:pPr>
            <w:r>
              <w:rPr>
                <w:rFonts w:eastAsia="SimSun" w:cs="Arial"/>
                <w:szCs w:val="18"/>
                <w:lang w:val="en-US" w:eastAsia="zh-CN" w:bidi="ar"/>
              </w:rPr>
              <w:t>4 and 5</w:t>
            </w:r>
          </w:p>
        </w:tc>
      </w:tr>
      <w:tr w:rsidR="008F4D94" w14:paraId="499761F2"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1CFF10EF" w14:textId="77777777" w:rsidR="008F4D94" w:rsidRDefault="008F4D94" w:rsidP="006A46EC">
            <w:pPr>
              <w:pStyle w:val="TAC"/>
              <w:rPr>
                <w:rFonts w:eastAsia="SimSun"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03962C4" w14:textId="77777777" w:rsidR="008F4D94" w:rsidRPr="00E34217" w:rsidRDefault="008F4D94" w:rsidP="006A46EC">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348EA6B0" w14:textId="77777777" w:rsidR="008F4D94"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5F9D6B3B" w14:textId="77777777" w:rsidR="008F4D94" w:rsidRPr="00E34217" w:rsidRDefault="008F4D94" w:rsidP="006A46EC">
            <w:pPr>
              <w:keepNext/>
              <w:keepLines/>
              <w:spacing w:after="0"/>
              <w:jc w:val="center"/>
              <w:textAlignment w:val="bottom"/>
              <w:rPr>
                <w:rStyle w:val="normaltextrun"/>
                <w:rFonts w:ascii="Arial" w:hAnsi="Arial" w:cs="Arial"/>
                <w:sz w:val="18"/>
                <w:szCs w:val="18"/>
                <w:lang w:val="en-US"/>
              </w:rPr>
            </w:pPr>
            <w:r>
              <w:rPr>
                <w:rFonts w:ascii="Arial" w:eastAsia="SimSun"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35278EA0" w14:textId="77777777" w:rsidR="008F4D94" w:rsidRDefault="008F4D94" w:rsidP="006A46EC">
            <w:pPr>
              <w:pStyle w:val="TAC"/>
              <w:rPr>
                <w:rFonts w:cs="Arial"/>
                <w:szCs w:val="18"/>
                <w:lang w:val="en-US" w:eastAsia="zh-CN"/>
              </w:rPr>
            </w:pPr>
          </w:p>
        </w:tc>
      </w:tr>
      <w:tr w:rsidR="008F4D94" w14:paraId="515BC0D7"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4F95683D" w14:textId="77777777" w:rsidR="008F4D94" w:rsidRDefault="008F4D94" w:rsidP="006A46EC">
            <w:pPr>
              <w:pStyle w:val="TAC"/>
              <w:rPr>
                <w:rFonts w:eastAsia="SimSun"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31CCD882" w14:textId="77777777" w:rsidR="008F4D94" w:rsidRPr="00E34217" w:rsidRDefault="008F4D94" w:rsidP="006A46EC">
            <w:pPr>
              <w:pStyle w:val="TAC"/>
              <w:rPr>
                <w:rFonts w:eastAsia="SimSun" w:cs="Arial"/>
                <w:szCs w:val="18"/>
                <w:lang w:val="en-US" w:eastAsia="zh-CN"/>
              </w:rPr>
            </w:pPr>
          </w:p>
        </w:tc>
        <w:tc>
          <w:tcPr>
            <w:tcW w:w="709" w:type="dxa"/>
            <w:tcBorders>
              <w:left w:val="single" w:sz="4" w:space="0" w:color="auto"/>
              <w:right w:val="single" w:sz="4" w:space="0" w:color="auto"/>
            </w:tcBorders>
            <w:vAlign w:val="center"/>
          </w:tcPr>
          <w:p w14:paraId="1A9ABFBB"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3DBA2DDE" w14:textId="77777777" w:rsidR="008F4D94" w:rsidRPr="00E34217" w:rsidRDefault="008F4D94" w:rsidP="006A46EC">
            <w:pPr>
              <w:keepNext/>
              <w:keepLines/>
              <w:spacing w:after="0"/>
              <w:jc w:val="center"/>
              <w:textAlignment w:val="bottom"/>
              <w:rPr>
                <w:rStyle w:val="normaltextrun"/>
                <w:rFonts w:ascii="Arial" w:hAnsi="Arial" w:cs="Arial"/>
                <w:sz w:val="18"/>
                <w:szCs w:val="18"/>
                <w:lang w:val="en-US"/>
              </w:rPr>
            </w:pPr>
            <w:r>
              <w:rPr>
                <w:rStyle w:val="normaltextrun"/>
                <w:rFonts w:ascii="Arial" w:hAnsi="Arial" w:cs="Arial"/>
                <w:sz w:val="18"/>
                <w:szCs w:val="18"/>
                <w:lang w:val="en-US"/>
              </w:rPr>
              <w:t>10,15,20,25,30,40,50,60,70,80,90,100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2A7E7BAF" w14:textId="77777777" w:rsidR="008F4D94" w:rsidRDefault="008F4D94" w:rsidP="006A46EC">
            <w:pPr>
              <w:pStyle w:val="TAC"/>
              <w:rPr>
                <w:rFonts w:cs="Arial"/>
                <w:szCs w:val="18"/>
                <w:lang w:val="en-US" w:eastAsia="zh-CN"/>
              </w:rPr>
            </w:pPr>
          </w:p>
        </w:tc>
      </w:tr>
      <w:tr w:rsidR="008F4D94" w14:paraId="208F1EE2"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4801D0E5" w14:textId="77777777" w:rsidR="008F4D94" w:rsidRPr="00B00CBD" w:rsidRDefault="008F4D94" w:rsidP="006A46EC">
            <w:pPr>
              <w:pStyle w:val="TAC"/>
              <w:rPr>
                <w:rFonts w:eastAsia="SimSun" w:cs="Arial"/>
                <w:szCs w:val="18"/>
                <w:lang w:val="en-US" w:eastAsia="zh-CN"/>
              </w:rPr>
            </w:pPr>
            <w:r>
              <w:rPr>
                <w:rFonts w:eastAsia="SimSun" w:cs="Arial"/>
                <w:szCs w:val="18"/>
                <w:lang w:val="en-US" w:eastAsia="zh-CN"/>
              </w:rPr>
              <w:t>CA_n8A-n41A-n78C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08B7C466" w14:textId="77777777" w:rsidR="008F4D94" w:rsidRDefault="008F4D94" w:rsidP="006A46EC">
            <w:pPr>
              <w:pStyle w:val="TAC"/>
              <w:rPr>
                <w:rFonts w:eastAsia="SimSun" w:cs="Arial"/>
                <w:szCs w:val="18"/>
                <w:lang w:val="en-US" w:eastAsia="zh-CN"/>
              </w:rPr>
            </w:pPr>
            <w:r>
              <w:rPr>
                <w:rFonts w:eastAsia="SimSun" w:cs="Arial"/>
                <w:szCs w:val="18"/>
                <w:lang w:val="en-US" w:eastAsia="zh-CN"/>
              </w:rPr>
              <w:t>CA_n78C</w:t>
            </w:r>
          </w:p>
          <w:p w14:paraId="0CF6436A" w14:textId="77777777" w:rsidR="008F4D94" w:rsidRPr="00E34217" w:rsidRDefault="008F4D94" w:rsidP="006A46EC">
            <w:pPr>
              <w:pStyle w:val="TAC"/>
              <w:rPr>
                <w:rFonts w:eastAsia="SimSun" w:cs="Arial"/>
                <w:szCs w:val="18"/>
                <w:lang w:val="en-US" w:eastAsia="zh-CN"/>
              </w:rPr>
            </w:pPr>
            <w:r w:rsidRPr="00E34217">
              <w:rPr>
                <w:rFonts w:eastAsia="SimSun" w:cs="Arial"/>
                <w:szCs w:val="18"/>
                <w:lang w:val="en-US" w:eastAsia="zh-CN"/>
              </w:rPr>
              <w:t>CA_n8A-n41A</w:t>
            </w:r>
          </w:p>
          <w:p w14:paraId="5E85027D" w14:textId="77777777" w:rsidR="008F4D94" w:rsidRPr="00E34217" w:rsidRDefault="008F4D94" w:rsidP="006A46EC">
            <w:pPr>
              <w:pStyle w:val="TAC"/>
              <w:rPr>
                <w:rFonts w:eastAsia="SimSun" w:cs="Arial"/>
                <w:szCs w:val="18"/>
                <w:lang w:val="en-US" w:eastAsia="zh-CN"/>
              </w:rPr>
            </w:pPr>
            <w:r w:rsidRPr="00E34217">
              <w:rPr>
                <w:rFonts w:eastAsia="SimSun" w:cs="Arial"/>
                <w:szCs w:val="18"/>
                <w:lang w:val="en-US" w:eastAsia="zh-CN"/>
              </w:rPr>
              <w:t>CA_n8A-n78A</w:t>
            </w:r>
          </w:p>
          <w:p w14:paraId="2FBD4C1A" w14:textId="77777777" w:rsidR="008F4D94" w:rsidRPr="00E34217" w:rsidRDefault="008F4D94" w:rsidP="006A46EC">
            <w:pPr>
              <w:pStyle w:val="TAC"/>
              <w:rPr>
                <w:rFonts w:eastAsia="SimSun" w:cs="Arial"/>
                <w:szCs w:val="18"/>
                <w:lang w:val="en-US" w:eastAsia="zh-CN"/>
              </w:rPr>
            </w:pPr>
            <w:r w:rsidRPr="00E34217">
              <w:rPr>
                <w:rFonts w:eastAsia="SimSun" w:cs="Arial"/>
                <w:szCs w:val="18"/>
                <w:lang w:val="en-US" w:eastAsia="zh-CN"/>
              </w:rPr>
              <w:t>CA_n8A-n78C</w:t>
            </w:r>
          </w:p>
          <w:p w14:paraId="0C1D615B" w14:textId="77777777" w:rsidR="008F4D94" w:rsidRPr="00E34217" w:rsidRDefault="008F4D94" w:rsidP="006A46EC">
            <w:pPr>
              <w:pStyle w:val="TAC"/>
              <w:rPr>
                <w:rFonts w:eastAsia="SimSun" w:cs="Arial"/>
                <w:szCs w:val="18"/>
                <w:lang w:val="en-US" w:eastAsia="zh-CN"/>
              </w:rPr>
            </w:pPr>
            <w:r w:rsidRPr="00E34217">
              <w:rPr>
                <w:rFonts w:eastAsia="SimSun" w:cs="Arial"/>
                <w:szCs w:val="18"/>
                <w:lang w:val="en-US" w:eastAsia="zh-CN"/>
              </w:rPr>
              <w:t>CA_n41A-n78A</w:t>
            </w:r>
          </w:p>
          <w:p w14:paraId="5E2CA6B7" w14:textId="77777777" w:rsidR="008F4D94" w:rsidRPr="00B00CBD" w:rsidRDefault="008F4D94" w:rsidP="006A46EC">
            <w:pPr>
              <w:pStyle w:val="TAC"/>
              <w:rPr>
                <w:rFonts w:eastAsia="SimSun" w:cs="Arial"/>
                <w:szCs w:val="18"/>
                <w:lang w:val="en-US" w:eastAsia="zh-CN"/>
              </w:rPr>
            </w:pPr>
            <w:r w:rsidRPr="00E34217">
              <w:rPr>
                <w:rFonts w:eastAsia="SimSun" w:cs="Arial"/>
                <w:szCs w:val="18"/>
                <w:lang w:val="en-US" w:eastAsia="zh-CN"/>
              </w:rPr>
              <w:t>CA_n41A-n78C</w:t>
            </w:r>
          </w:p>
        </w:tc>
        <w:tc>
          <w:tcPr>
            <w:tcW w:w="709" w:type="dxa"/>
            <w:tcBorders>
              <w:left w:val="single" w:sz="4" w:space="0" w:color="auto"/>
              <w:right w:val="single" w:sz="4" w:space="0" w:color="auto"/>
            </w:tcBorders>
            <w:vAlign w:val="center"/>
          </w:tcPr>
          <w:p w14:paraId="72049F55" w14:textId="77777777" w:rsidR="008F4D94" w:rsidRPr="00B00CBD" w:rsidRDefault="008F4D94" w:rsidP="006A46EC">
            <w:pPr>
              <w:pStyle w:val="TAC"/>
              <w:rPr>
                <w:rFonts w:cs="Arial"/>
                <w:szCs w:val="18"/>
                <w:lang w:val="en-US" w:eastAsia="zh-CN"/>
              </w:rPr>
            </w:pPr>
            <w:r>
              <w:rPr>
                <w:rFonts w:cs="Arial"/>
                <w:szCs w:val="18"/>
                <w:lang w:val="en-US" w:eastAsia="zh-CN"/>
              </w:rPr>
              <w:t>n8</w:t>
            </w:r>
          </w:p>
        </w:tc>
        <w:tc>
          <w:tcPr>
            <w:tcW w:w="3969" w:type="dxa"/>
            <w:tcBorders>
              <w:top w:val="single" w:sz="4" w:space="0" w:color="auto"/>
              <w:left w:val="single" w:sz="4" w:space="0" w:color="auto"/>
              <w:bottom w:val="single" w:sz="4" w:space="0" w:color="auto"/>
              <w:right w:val="single" w:sz="4" w:space="0" w:color="auto"/>
            </w:tcBorders>
            <w:vAlign w:val="center"/>
          </w:tcPr>
          <w:p w14:paraId="36616C73" w14:textId="77777777" w:rsidR="008F4D94" w:rsidRPr="00E34217" w:rsidRDefault="008F4D94" w:rsidP="006A46EC">
            <w:pPr>
              <w:keepNext/>
              <w:keepLines/>
              <w:spacing w:after="0"/>
              <w:jc w:val="center"/>
              <w:textAlignment w:val="bottom"/>
              <w:rPr>
                <w:rFonts w:ascii="Arial" w:hAnsi="Arial" w:cs="Arial"/>
                <w:sz w:val="18"/>
                <w:szCs w:val="18"/>
                <w:lang w:val="en-US" w:eastAsia="zh-CN"/>
              </w:rPr>
            </w:pPr>
            <w:r w:rsidRPr="00E34217">
              <w:rPr>
                <w:rStyle w:val="normaltextrun"/>
                <w:rFonts w:ascii="Arial" w:hAnsi="Arial" w:cs="Arial"/>
                <w:sz w:val="18"/>
                <w:szCs w:val="18"/>
                <w:lang w:val="en-US"/>
              </w:rPr>
              <w:t>5, 10, 15, 20</w:t>
            </w:r>
            <w:r w:rsidRPr="00E34217">
              <w:rPr>
                <w:rStyle w:val="eop"/>
                <w:rFonts w:ascii="Arial" w:hAnsi="Arial" w:cs="Arial"/>
                <w:sz w:val="18"/>
                <w:szCs w:val="18"/>
              </w:rPr>
              <w:t> </w:t>
            </w:r>
          </w:p>
        </w:tc>
        <w:tc>
          <w:tcPr>
            <w:tcW w:w="1202" w:type="dxa"/>
            <w:tcBorders>
              <w:top w:val="single" w:sz="4" w:space="0" w:color="auto"/>
              <w:left w:val="single" w:sz="4" w:space="0" w:color="auto"/>
              <w:bottom w:val="nil"/>
              <w:right w:val="single" w:sz="4" w:space="0" w:color="auto"/>
            </w:tcBorders>
            <w:shd w:val="clear" w:color="auto" w:fill="auto"/>
            <w:vAlign w:val="center"/>
          </w:tcPr>
          <w:p w14:paraId="528A5942" w14:textId="77777777" w:rsidR="008F4D94" w:rsidRPr="00B00CBD" w:rsidRDefault="008F4D94" w:rsidP="006A46EC">
            <w:pPr>
              <w:pStyle w:val="TAC"/>
              <w:rPr>
                <w:rFonts w:cs="Arial"/>
                <w:szCs w:val="18"/>
                <w:lang w:val="en-US" w:eastAsia="zh-CN"/>
              </w:rPr>
            </w:pPr>
            <w:r>
              <w:rPr>
                <w:rFonts w:eastAsia="SimSun" w:cs="Arial"/>
                <w:szCs w:val="18"/>
                <w:lang w:val="en-US" w:eastAsia="zh-CN" w:bidi="ar"/>
              </w:rPr>
              <w:t>4 and 5</w:t>
            </w:r>
          </w:p>
        </w:tc>
      </w:tr>
      <w:tr w:rsidR="008F4D94" w14:paraId="55DF6EB1"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2DA078C7"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046385F"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0ED5254"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4B7C34BC" w14:textId="77777777" w:rsidR="008F4D94" w:rsidRPr="00E34217"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76FFFED0" w14:textId="77777777" w:rsidR="008F4D94" w:rsidRPr="00B00CBD" w:rsidRDefault="008F4D94" w:rsidP="006A46EC">
            <w:pPr>
              <w:pStyle w:val="TAC"/>
              <w:rPr>
                <w:rFonts w:cs="Arial"/>
                <w:szCs w:val="18"/>
                <w:lang w:val="en-US" w:eastAsia="zh-CN"/>
              </w:rPr>
            </w:pPr>
          </w:p>
        </w:tc>
      </w:tr>
      <w:tr w:rsidR="008F4D94" w14:paraId="46FAC446"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77A66353"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53D5DFD"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5E4B900B"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13E1EDBC"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 4 and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5D6A02D0" w14:textId="77777777" w:rsidR="008F4D94" w:rsidRPr="00B00CBD" w:rsidRDefault="008F4D94" w:rsidP="006A46EC">
            <w:pPr>
              <w:pStyle w:val="TAC"/>
              <w:rPr>
                <w:rFonts w:cs="Arial"/>
                <w:szCs w:val="18"/>
                <w:lang w:val="en-US" w:eastAsia="zh-CN"/>
              </w:rPr>
            </w:pPr>
          </w:p>
        </w:tc>
      </w:tr>
    </w:tbl>
    <w:p w14:paraId="1D487BB0" w14:textId="77777777" w:rsidR="008F4D94" w:rsidRDefault="008F4D94" w:rsidP="008F4D94">
      <w:pPr>
        <w:pStyle w:val="Heading4"/>
        <w:rPr>
          <w:rFonts w:cs="Arial"/>
          <w:lang w:eastAsia="zh-CN"/>
        </w:rPr>
      </w:pPr>
    </w:p>
    <w:p w14:paraId="00BDC2A4" w14:textId="77777777" w:rsidR="008F4D94" w:rsidRDefault="008F4D94" w:rsidP="008F4D94">
      <w:pPr>
        <w:pStyle w:val="Heading4"/>
        <w:rPr>
          <w:rFonts w:cs="Arial"/>
          <w:szCs w:val="22"/>
          <w:lang w:val="en-US" w:eastAsia="zh-CN"/>
        </w:rPr>
      </w:pPr>
      <w:bookmarkStart w:id="595" w:name="_Toc183508116"/>
      <w:r>
        <w:rPr>
          <w:rFonts w:cs="Arial"/>
          <w:lang w:eastAsia="zh-CN"/>
        </w:rPr>
        <w:t>5.50</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95"/>
    </w:p>
    <w:p w14:paraId="0AE0CDCC" w14:textId="77777777" w:rsidR="008F4D94" w:rsidRDefault="008F4D94" w:rsidP="008F4D94">
      <w:pPr>
        <w:keepNext/>
        <w:keepLines/>
      </w:pPr>
      <w:r>
        <w:t xml:space="preserve">For </w:t>
      </w:r>
      <w:r>
        <w:rPr>
          <w:lang w:val="en-US" w:eastAsia="zh-CN"/>
        </w:rPr>
        <w:t>CA</w:t>
      </w:r>
      <w:r>
        <w:rPr>
          <w:lang w:eastAsia="zh-CN"/>
        </w:rPr>
        <w:t>_</w:t>
      </w:r>
      <w:r>
        <w:rPr>
          <w:lang w:val="en-US" w:eastAsia="zh-CN"/>
        </w:rPr>
        <w:t>n8</w:t>
      </w:r>
      <w:r>
        <w:rPr>
          <w:lang w:eastAsia="ja-JP"/>
        </w:rPr>
        <w:t>-n41</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as they are not found in current fallback.</w:t>
      </w:r>
    </w:p>
    <w:p w14:paraId="6D43B1C5" w14:textId="77777777" w:rsidR="008F4D94" w:rsidRDefault="008F4D94" w:rsidP="008F4D94">
      <w:pPr>
        <w:pStyle w:val="TH"/>
      </w:pPr>
      <w:r>
        <w:t xml:space="preserve">Table </w:t>
      </w:r>
      <w:r>
        <w:rPr>
          <w:rFonts w:hint="eastAsia"/>
          <w:lang w:val="en-US" w:eastAsia="zh-CN"/>
        </w:rPr>
        <w:t>5.50</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6E4A5FE1"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07D3C7"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1C546F9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AA16B8C"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364D1B06" w14:textId="77777777" w:rsidR="008F4D94" w:rsidRDefault="008F4D94" w:rsidP="006A46EC">
            <w:pPr>
              <w:spacing w:after="0"/>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4712786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47F840F5"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0DA79DD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CA_n8-n41-n78</w:t>
            </w:r>
          </w:p>
        </w:tc>
        <w:tc>
          <w:tcPr>
            <w:tcW w:w="1940" w:type="dxa"/>
            <w:tcBorders>
              <w:top w:val="nil"/>
              <w:left w:val="nil"/>
              <w:bottom w:val="single" w:sz="4" w:space="0" w:color="auto"/>
              <w:right w:val="single" w:sz="4" w:space="0" w:color="auto"/>
            </w:tcBorders>
            <w:shd w:val="clear" w:color="auto" w:fill="auto"/>
            <w:vAlign w:val="center"/>
            <w:hideMark/>
          </w:tcPr>
          <w:p w14:paraId="725E5176" w14:textId="77777777" w:rsidR="008F4D94" w:rsidRPr="00E34217" w:rsidRDefault="008F4D94" w:rsidP="006A46EC">
            <w:pPr>
              <w:spacing w:after="0"/>
              <w:jc w:val="center"/>
              <w:rPr>
                <w:rFonts w:ascii="Arial" w:hAnsi="Arial" w:cs="Arial"/>
                <w:color w:val="000000"/>
                <w:sz w:val="18"/>
                <w:szCs w:val="18"/>
              </w:rPr>
            </w:pPr>
            <w:r w:rsidRPr="00E34217">
              <w:rPr>
                <w:rFonts w:ascii="Arial" w:eastAsia="DengXian" w:hAnsi="Arial" w:cs="Arial"/>
                <w:sz w:val="18"/>
                <w:szCs w:val="18"/>
                <w:lang w:val="en-US" w:eastAsia="zh-CN"/>
              </w:rPr>
              <w:t>0.6</w:t>
            </w:r>
          </w:p>
        </w:tc>
        <w:tc>
          <w:tcPr>
            <w:tcW w:w="1820" w:type="dxa"/>
            <w:tcBorders>
              <w:top w:val="nil"/>
              <w:left w:val="nil"/>
              <w:bottom w:val="single" w:sz="4" w:space="0" w:color="auto"/>
              <w:right w:val="single" w:sz="4" w:space="0" w:color="auto"/>
            </w:tcBorders>
            <w:shd w:val="clear" w:color="auto" w:fill="auto"/>
            <w:vAlign w:val="center"/>
            <w:hideMark/>
          </w:tcPr>
          <w:p w14:paraId="27680358" w14:textId="77777777" w:rsidR="008F4D94" w:rsidRPr="00E34217" w:rsidRDefault="008F4D94" w:rsidP="006A46EC">
            <w:pPr>
              <w:spacing w:after="0"/>
              <w:jc w:val="center"/>
              <w:rPr>
                <w:rFonts w:ascii="Arial" w:hAnsi="Arial" w:cs="Arial"/>
                <w:color w:val="000000"/>
                <w:sz w:val="18"/>
                <w:szCs w:val="18"/>
              </w:rPr>
            </w:pPr>
            <w:r w:rsidRPr="00E34217">
              <w:rPr>
                <w:rFonts w:ascii="Arial" w:eastAsia="DengXian" w:hAnsi="Arial" w:cs="Arial"/>
                <w:sz w:val="18"/>
                <w:szCs w:val="18"/>
                <w:lang w:val="en-US" w:eastAsia="zh-CN"/>
              </w:rPr>
              <w:t>0.3</w:t>
            </w:r>
          </w:p>
        </w:tc>
        <w:tc>
          <w:tcPr>
            <w:tcW w:w="2080" w:type="dxa"/>
            <w:tcBorders>
              <w:top w:val="nil"/>
              <w:left w:val="nil"/>
              <w:bottom w:val="single" w:sz="4" w:space="0" w:color="auto"/>
              <w:right w:val="single" w:sz="4" w:space="0" w:color="auto"/>
            </w:tcBorders>
            <w:shd w:val="clear" w:color="auto" w:fill="auto"/>
            <w:vAlign w:val="center"/>
            <w:hideMark/>
          </w:tcPr>
          <w:p w14:paraId="5C551AF6" w14:textId="77777777" w:rsidR="008F4D94" w:rsidRPr="00E34217" w:rsidRDefault="008F4D94" w:rsidP="006A46EC">
            <w:pPr>
              <w:spacing w:after="0"/>
              <w:jc w:val="center"/>
              <w:rPr>
                <w:rFonts w:ascii="Arial" w:hAnsi="Arial" w:cs="Arial"/>
                <w:color w:val="000000"/>
                <w:sz w:val="18"/>
                <w:szCs w:val="18"/>
              </w:rPr>
            </w:pPr>
            <w:r w:rsidRPr="00E34217">
              <w:rPr>
                <w:rFonts w:ascii="Arial" w:eastAsia="DengXian" w:hAnsi="Arial" w:cs="Arial"/>
                <w:color w:val="000000"/>
                <w:sz w:val="18"/>
                <w:szCs w:val="18"/>
                <w:lang w:val="en-US" w:eastAsia="zh-CN"/>
              </w:rPr>
              <w:t>0.8</w:t>
            </w:r>
          </w:p>
        </w:tc>
      </w:tr>
      <w:tr w:rsidR="008F4D94" w14:paraId="62D527D3"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9E0DEEF"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2665C1EA" w14:textId="77777777" w:rsidR="008F4D94" w:rsidRDefault="008F4D94" w:rsidP="008F4D94">
      <w:pPr>
        <w:pStyle w:val="TH"/>
        <w:spacing w:before="120" w:after="120"/>
        <w:rPr>
          <w:lang w:eastAsia="zh-CN"/>
        </w:rPr>
      </w:pPr>
      <w:r>
        <w:t xml:space="preserve">Table </w:t>
      </w:r>
      <w:r>
        <w:rPr>
          <w:lang w:val="en-US" w:eastAsia="zh-CN"/>
        </w:rPr>
        <w:t>5.50.1.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61C50F62"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CCF5F1"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5A03E06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BF51E43"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FEC0A60" w14:textId="77777777" w:rsidR="008F4D94" w:rsidRDefault="008F4D94" w:rsidP="006A46EC">
            <w:pPr>
              <w:spacing w:after="0"/>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7D56F4A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CB73CBD"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596B7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CA_n8-n41-n78</w:t>
            </w:r>
          </w:p>
        </w:tc>
        <w:tc>
          <w:tcPr>
            <w:tcW w:w="2040" w:type="dxa"/>
            <w:tcBorders>
              <w:top w:val="nil"/>
              <w:left w:val="nil"/>
              <w:bottom w:val="single" w:sz="4" w:space="0" w:color="auto"/>
              <w:right w:val="single" w:sz="4" w:space="0" w:color="auto"/>
            </w:tcBorders>
            <w:shd w:val="clear" w:color="auto" w:fill="auto"/>
            <w:vAlign w:val="center"/>
            <w:hideMark/>
          </w:tcPr>
          <w:p w14:paraId="120E3875" w14:textId="77777777" w:rsidR="008F4D94" w:rsidRPr="00E34217" w:rsidRDefault="008F4D94" w:rsidP="006A46EC">
            <w:pPr>
              <w:spacing w:after="0"/>
              <w:jc w:val="center"/>
              <w:rPr>
                <w:rFonts w:ascii="Arial" w:hAnsi="Arial" w:cs="Arial"/>
                <w:color w:val="000000"/>
                <w:sz w:val="18"/>
                <w:szCs w:val="18"/>
              </w:rPr>
            </w:pPr>
            <w:r w:rsidRPr="00E34217">
              <w:rPr>
                <w:rFonts w:ascii="Arial" w:hAnsi="Arial" w:cs="Arial"/>
                <w:color w:val="000000"/>
                <w:sz w:val="18"/>
                <w:szCs w:val="18"/>
                <w:lang w:eastAsia="zh-CN"/>
              </w:rPr>
              <w:t>0.2</w:t>
            </w:r>
          </w:p>
        </w:tc>
        <w:tc>
          <w:tcPr>
            <w:tcW w:w="2080" w:type="dxa"/>
            <w:tcBorders>
              <w:top w:val="nil"/>
              <w:left w:val="nil"/>
              <w:bottom w:val="single" w:sz="4" w:space="0" w:color="auto"/>
              <w:right w:val="single" w:sz="4" w:space="0" w:color="auto"/>
            </w:tcBorders>
            <w:shd w:val="clear" w:color="auto" w:fill="auto"/>
            <w:vAlign w:val="center"/>
            <w:hideMark/>
          </w:tcPr>
          <w:p w14:paraId="4698AC1B" w14:textId="77777777" w:rsidR="008F4D94" w:rsidRPr="00E34217" w:rsidRDefault="008F4D94" w:rsidP="006A46EC">
            <w:pPr>
              <w:spacing w:after="0"/>
              <w:jc w:val="center"/>
              <w:rPr>
                <w:rFonts w:ascii="Arial" w:hAnsi="Arial" w:cs="Arial"/>
                <w:color w:val="000000"/>
                <w:sz w:val="18"/>
                <w:szCs w:val="18"/>
              </w:rPr>
            </w:pPr>
            <w:r w:rsidRPr="00E34217">
              <w:rPr>
                <w:rFonts w:ascii="Arial" w:hAnsi="Arial" w:cs="Arial"/>
                <w:color w:val="000000"/>
                <w:sz w:val="18"/>
                <w:szCs w:val="18"/>
                <w:lang w:eastAsia="zh-CN"/>
              </w:rPr>
              <w:t>0.4</w:t>
            </w:r>
          </w:p>
        </w:tc>
        <w:tc>
          <w:tcPr>
            <w:tcW w:w="2100" w:type="dxa"/>
            <w:tcBorders>
              <w:top w:val="nil"/>
              <w:left w:val="nil"/>
              <w:bottom w:val="single" w:sz="4" w:space="0" w:color="auto"/>
              <w:right w:val="single" w:sz="4" w:space="0" w:color="auto"/>
            </w:tcBorders>
            <w:shd w:val="clear" w:color="auto" w:fill="auto"/>
            <w:vAlign w:val="center"/>
            <w:hideMark/>
          </w:tcPr>
          <w:p w14:paraId="6A0F6C36" w14:textId="77777777" w:rsidR="008F4D94" w:rsidRPr="00E34217" w:rsidRDefault="008F4D94" w:rsidP="006A46EC">
            <w:pPr>
              <w:spacing w:after="0"/>
              <w:jc w:val="center"/>
              <w:rPr>
                <w:rFonts w:ascii="Arial" w:hAnsi="Arial" w:cs="Arial"/>
                <w:color w:val="000000"/>
                <w:sz w:val="18"/>
                <w:szCs w:val="18"/>
              </w:rPr>
            </w:pPr>
            <w:r w:rsidRPr="00E34217">
              <w:rPr>
                <w:rFonts w:ascii="Arial" w:hAnsi="Arial" w:cs="Arial"/>
                <w:color w:val="000000"/>
                <w:sz w:val="18"/>
                <w:szCs w:val="18"/>
                <w:lang w:eastAsia="zh-CN"/>
              </w:rPr>
              <w:t>0.5</w:t>
            </w:r>
          </w:p>
        </w:tc>
      </w:tr>
      <w:tr w:rsidR="008F4D94" w14:paraId="019E0096"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CA218CB"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25892FFE" w14:textId="77777777" w:rsidR="008F4D94" w:rsidRPr="005D2633" w:rsidRDefault="008F4D94" w:rsidP="008F4D94">
      <w:pPr>
        <w:pStyle w:val="Heading3"/>
        <w:rPr>
          <w:rFonts w:cs="Arial"/>
          <w:szCs w:val="28"/>
          <w:lang w:val="en-US" w:eastAsia="zh-CN"/>
        </w:rPr>
      </w:pPr>
      <w:bookmarkStart w:id="596" w:name="_Toc183508117"/>
      <w:r>
        <w:rPr>
          <w:rFonts w:cs="Arial"/>
          <w:szCs w:val="28"/>
          <w:lang w:val="en-US" w:eastAsia="zh-CN"/>
        </w:rPr>
        <w:t>5.50</w:t>
      </w:r>
      <w:r w:rsidRPr="005D2633">
        <w:rPr>
          <w:rFonts w:cs="Arial"/>
          <w:szCs w:val="28"/>
          <w:lang w:val="en-US" w:eastAsia="zh-CN"/>
        </w:rPr>
        <w:t>.2</w:t>
      </w:r>
      <w:r w:rsidRPr="005D2633">
        <w:rPr>
          <w:rFonts w:cs="Arial"/>
          <w:szCs w:val="28"/>
          <w:lang w:val="en-US" w:eastAsia="zh-CN"/>
        </w:rPr>
        <w:tab/>
        <w:t>Specific for 2 bands UL CA</w:t>
      </w:r>
      <w:bookmarkEnd w:id="596"/>
    </w:p>
    <w:p w14:paraId="1B02F147" w14:textId="77777777" w:rsidR="008F4D94" w:rsidRPr="00140BB6" w:rsidRDefault="008F4D94" w:rsidP="008F4D94">
      <w:pPr>
        <w:pStyle w:val="Heading4"/>
      </w:pPr>
      <w:bookmarkStart w:id="597" w:name="_Toc183508118"/>
      <w:r>
        <w:t>5.50</w:t>
      </w:r>
      <w:r w:rsidRPr="00140BB6">
        <w:t>.2.1</w:t>
      </w:r>
      <w:r w:rsidRPr="00140BB6">
        <w:tab/>
        <w:t>UE co-existence studies</w:t>
      </w:r>
      <w:bookmarkEnd w:id="597"/>
    </w:p>
    <w:p w14:paraId="5AEEF324" w14:textId="77777777" w:rsidR="008F4D94" w:rsidRPr="00242348" w:rsidRDefault="008F4D94" w:rsidP="008F4D94">
      <w:pPr>
        <w:pStyle w:val="Heading5"/>
        <w:rPr>
          <w:snapToGrid w:val="0"/>
        </w:rPr>
      </w:pPr>
      <w:bookmarkStart w:id="598" w:name="_Toc183508119"/>
      <w:r>
        <w:rPr>
          <w:rFonts w:hint="eastAsia"/>
          <w:snapToGrid w:val="0"/>
        </w:rPr>
        <w:t>5.50</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98"/>
    </w:p>
    <w:p w14:paraId="1BF29312"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5.50</w:t>
      </w:r>
      <w:r>
        <w:rPr>
          <w:rFonts w:eastAsia="MS Mincho"/>
        </w:rPr>
        <w:t>.2.1</w:t>
      </w:r>
      <w:r w:rsidRPr="00A76C0A">
        <w:rPr>
          <w:rFonts w:eastAsia="MS Mincho"/>
        </w:rPr>
        <w:t>.1-1 provides the two UL bands with one CC per band IMD interference analysis for CA_</w:t>
      </w:r>
      <w:r>
        <w:rPr>
          <w:rFonts w:eastAsia="MS Mincho"/>
        </w:rPr>
        <w:t>n8</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n8</w:t>
      </w:r>
      <w:r w:rsidRPr="00A76C0A">
        <w:rPr>
          <w:rFonts w:eastAsia="MS Mincho"/>
        </w:rPr>
        <w:t>A-</w:t>
      </w:r>
      <w:r>
        <w:rPr>
          <w:rFonts w:eastAsia="MS Mincho"/>
        </w:rPr>
        <w:t>n41</w:t>
      </w:r>
      <w:r w:rsidRPr="00A76C0A">
        <w:rPr>
          <w:rFonts w:eastAsia="MS Mincho"/>
        </w:rPr>
        <w:t>A.</w:t>
      </w:r>
    </w:p>
    <w:p w14:paraId="4400D362"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5.50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7C51250F"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A3921"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792EA1B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CFEFE1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D658D2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BE49C6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8045E1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07A42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030BDF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F377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F32D50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22397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339DB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9B08A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8A7B62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1581 - 1810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503B49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3376 - 3605</w:t>
            </w:r>
          </w:p>
        </w:tc>
      </w:tr>
      <w:tr w:rsidR="008F4D94" w14:paraId="79AB58F3"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36F47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C4D31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70E52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13C0F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DF902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C1FBA1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D80687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234D01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930 - 666</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F1FA59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4077 - 4500</w:t>
            </w:r>
          </w:p>
        </w:tc>
      </w:tr>
      <w:tr w:rsidR="008F4D94" w14:paraId="0A7F7AD9"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33E6D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A2BAD0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89AE1F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8DB2EB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9D3EC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9AA42A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987CD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FF961A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4256 - 4520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D24039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5872 - 6295</w:t>
            </w:r>
          </w:p>
        </w:tc>
      </w:tr>
      <w:tr w:rsidR="008F4D94" w14:paraId="12D1FFA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3CB93C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3F0F8F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8C9E2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9C50B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D1D48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EF9355D"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D4A6D2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B4990A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50 - 249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3F7F0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6573 - 7190</w:t>
            </w:r>
          </w:p>
        </w:tc>
      </w:tr>
      <w:tr w:rsidR="008F4D94" w14:paraId="1531570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811A5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8DD12B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423C16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ABFA53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20DA18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E404D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69AF53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3620 - 3162</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1BE0689" w14:textId="77777777" w:rsidR="008F4D94" w:rsidRDefault="008F4D94" w:rsidP="006A46EC">
            <w:pPr>
              <w:spacing w:after="0"/>
              <w:rPr>
                <w:rFonts w:ascii="Arial" w:hAnsi="Arial" w:cs="Arial"/>
                <w:color w:val="000000"/>
                <w:sz w:val="18"/>
                <w:szCs w:val="18"/>
              </w:rPr>
            </w:pPr>
          </w:p>
        </w:tc>
      </w:tr>
      <w:tr w:rsidR="008F4D94" w14:paraId="0840336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FA266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AA1563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75CA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D762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E0EF1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5145E4A"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0089D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9B43F3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5136 - 5435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2E9F97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8368 - 8985</w:t>
            </w:r>
          </w:p>
        </w:tc>
      </w:tr>
      <w:tr w:rsidR="008F4D94" w14:paraId="701BA3F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7213B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86B8E0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1356D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9B6AD1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3E42182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6E71A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B0A162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6752 - 7210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D0119A8" w14:textId="77777777" w:rsidR="008F4D94" w:rsidRDefault="008F4D94" w:rsidP="006A46EC">
            <w:pPr>
              <w:spacing w:after="0"/>
              <w:rPr>
                <w:rFonts w:ascii="Arial" w:hAnsi="Arial" w:cs="Arial"/>
                <w:color w:val="000000"/>
                <w:sz w:val="18"/>
                <w:szCs w:val="18"/>
              </w:rPr>
            </w:pPr>
          </w:p>
        </w:tc>
      </w:tr>
      <w:tr w:rsidR="008F4D94" w14:paraId="1BBD492C"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8A4522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2F0636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B2354D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79B84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A0753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BFC46E7"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7ACEB6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FD0E1F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9880 - 9069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B7A402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1164 - 830</w:t>
            </w:r>
          </w:p>
        </w:tc>
      </w:tr>
      <w:tr w:rsidR="008F4D94" w14:paraId="49EFB97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838D5D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771B09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8F7B5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7CDD6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74695D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B225FB1"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A9F77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F86B09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6310 - 5658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D32A64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2247 - 2740</w:t>
            </w:r>
          </w:p>
        </w:tc>
      </w:tr>
      <w:tr w:rsidR="008F4D94" w14:paraId="52E8BC4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0BDD7F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E13610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87DD66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981D1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A0E1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C519A6A"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58B9FB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87C45D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10864 - 11675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8F3E3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6016 - 6350</w:t>
            </w:r>
          </w:p>
        </w:tc>
      </w:tr>
      <w:tr w:rsidR="008F4D94" w14:paraId="1AA19573"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19DD2C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EAB5F3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F710C7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F8D7C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7AA1E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21911B8"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EF2CA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990CE4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9248 - 9900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346117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7632 - 8125</w:t>
            </w:r>
          </w:p>
        </w:tc>
      </w:tr>
      <w:tr w:rsidR="008F4D94" w14:paraId="0E30CABA"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6C9939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0DDE923" w14:textId="77777777" w:rsidR="008F4D94" w:rsidRDefault="008F4D94" w:rsidP="008F4D94">
      <w:pPr>
        <w:pStyle w:val="TH"/>
        <w:rPr>
          <w:rFonts w:eastAsia="MS Mincho"/>
        </w:rPr>
      </w:pPr>
    </w:p>
    <w:p w14:paraId="5C459398"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5.50</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n8</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n8</w:t>
      </w:r>
      <w:r w:rsidRPr="00A76C0A">
        <w:rPr>
          <w:rFonts w:eastAsia="MS Mincho"/>
        </w:rPr>
        <w:t>A-</w:t>
      </w:r>
      <w:r>
        <w:rPr>
          <w:rFonts w:eastAsia="MS Mincho"/>
        </w:rPr>
        <w:t>n78</w:t>
      </w:r>
      <w:r w:rsidRPr="00A76C0A">
        <w:rPr>
          <w:rFonts w:eastAsia="MS Mincho"/>
        </w:rPr>
        <w:t>A.</w:t>
      </w:r>
    </w:p>
    <w:p w14:paraId="743C0AAE"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5.50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163CF28B"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2A00F"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4E733A3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358C1C0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B1B20A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AC0EC7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99F344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31796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40AC25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BCDD1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ED018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60D38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4E6149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A4DFD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F2CB58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2385 - 2920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3C647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4180 - 4715</w:t>
            </w:r>
          </w:p>
        </w:tc>
      </w:tr>
      <w:tr w:rsidR="008F4D94" w14:paraId="0239C95F"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9B016D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369A60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71325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943E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3D217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40350D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DEEEDA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21FAC4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2040 - 1470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4203E5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5685 - 6720</w:t>
            </w:r>
          </w:p>
        </w:tc>
      </w:tr>
      <w:tr w:rsidR="008F4D94" w14:paraId="29DF5BD4"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E41106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11F70D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E39137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EACA5F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6766C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128509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8D2A4E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40E6B9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5060 - 5630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84383E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7480 - 8515</w:t>
            </w:r>
          </w:p>
        </w:tc>
      </w:tr>
      <w:tr w:rsidR="008F4D94" w14:paraId="149066C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2A9A8A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1B6B2D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8F74B6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1486D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85801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E49CAC1"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C3810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13A1E9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1160 - 555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B39AE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8985 - 10520</w:t>
            </w:r>
          </w:p>
        </w:tc>
      </w:tr>
      <w:tr w:rsidR="008F4D94" w14:paraId="6066280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FF45B9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C6A143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C960E3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3AB5EF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53CFFE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A1A84A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5F30D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5840 - 4770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CE26B59" w14:textId="77777777" w:rsidR="008F4D94" w:rsidRDefault="008F4D94" w:rsidP="006A46EC">
            <w:pPr>
              <w:spacing w:after="0"/>
              <w:rPr>
                <w:rFonts w:ascii="Arial" w:hAnsi="Arial" w:cs="Arial"/>
                <w:color w:val="000000"/>
                <w:sz w:val="18"/>
                <w:szCs w:val="18"/>
              </w:rPr>
            </w:pPr>
          </w:p>
        </w:tc>
      </w:tr>
      <w:tr w:rsidR="008F4D94" w14:paraId="7870240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031770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4B090B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4ACFE1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B9CC65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71FFD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14A6619"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12333B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E83505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5940 - 6545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ADEC2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10780 - 12315</w:t>
            </w:r>
          </w:p>
        </w:tc>
      </w:tr>
      <w:tr w:rsidR="008F4D94" w14:paraId="44546A1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E3B883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CE4F26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354C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5C4A75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73471E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775BC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F09F16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8360 - 9430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B7F217C" w14:textId="77777777" w:rsidR="008F4D94" w:rsidRDefault="008F4D94" w:rsidP="006A46EC">
            <w:pPr>
              <w:spacing w:after="0"/>
              <w:rPr>
                <w:rFonts w:ascii="Arial" w:hAnsi="Arial" w:cs="Arial"/>
                <w:color w:val="000000"/>
                <w:sz w:val="18"/>
                <w:szCs w:val="18"/>
              </w:rPr>
            </w:pPr>
          </w:p>
        </w:tc>
      </w:tr>
      <w:tr w:rsidR="008F4D94" w14:paraId="6F050DE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201AAC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501F05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66EBF4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1AC058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5D72A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6343D4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FF3DDB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98CA9B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14320 - 12285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589AB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360 - 280</w:t>
            </w:r>
          </w:p>
        </w:tc>
      </w:tr>
      <w:tr w:rsidR="008F4D94" w14:paraId="172F866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1F2AE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FBE9C0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E75129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56CE2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2F507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6DC5BEC"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5430F3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AB212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9640 - 8070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24624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3855 - 4960</w:t>
            </w:r>
          </w:p>
        </w:tc>
      </w:tr>
      <w:tr w:rsidR="008F4D94" w14:paraId="6066938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EBF43C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A98EBD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79D2F5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2DDCF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82F10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3784DE"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3796E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1A4565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14080 - 16115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88FF85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6820 - 7460</w:t>
            </w:r>
          </w:p>
        </w:tc>
      </w:tr>
      <w:tr w:rsidR="008F4D94" w14:paraId="3060D1A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AF0E8E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723BED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15DC8B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5E95F8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01C7F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96947DC"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57D0B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CEF605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11660 - 13230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64FAB3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9240 - 10345</w:t>
            </w:r>
          </w:p>
        </w:tc>
      </w:tr>
      <w:tr w:rsidR="008F4D94" w14:paraId="0C19EB56"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6F690B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9660095" w14:textId="77777777" w:rsidR="008F4D94" w:rsidRDefault="008F4D94" w:rsidP="008F4D94">
      <w:pPr>
        <w:pStyle w:val="TH"/>
        <w:rPr>
          <w:rFonts w:eastAsia="MS Mincho"/>
        </w:rPr>
      </w:pPr>
    </w:p>
    <w:p w14:paraId="393132C4"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5.50</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n8</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n41</w:t>
      </w:r>
      <w:r w:rsidRPr="00A76C0A">
        <w:rPr>
          <w:rFonts w:eastAsia="MS Mincho"/>
        </w:rPr>
        <w:t>A-</w:t>
      </w:r>
      <w:r>
        <w:rPr>
          <w:rFonts w:eastAsia="MS Mincho"/>
        </w:rPr>
        <w:t>n78</w:t>
      </w:r>
      <w:r w:rsidRPr="00A76C0A">
        <w:rPr>
          <w:rFonts w:eastAsia="MS Mincho"/>
        </w:rPr>
        <w:t>A.</w:t>
      </w:r>
    </w:p>
    <w:p w14:paraId="2F754C7D"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5.50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3013B5D4"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43598" w14:textId="77777777" w:rsidR="008F4D94" w:rsidRDefault="008F4D94" w:rsidP="006A46EC">
            <w:pPr>
              <w:spacing w:after="0"/>
              <w:jc w:val="center"/>
              <w:rPr>
                <w:rFonts w:ascii="Arial" w:hAnsi="Arial" w:cs="Arial"/>
                <w:b/>
                <w:bCs/>
                <w:color w:val="000000"/>
                <w:sz w:val="18"/>
                <w:szCs w:val="18"/>
                <w:lang/>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688EE6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3E2F75C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DC65D9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E020F5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43BA84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F33607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108253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87CE1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FA74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74D1C1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D9A86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FB454D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2663F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610 - 1304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D4C6C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5796 - 6490</w:t>
            </w:r>
          </w:p>
        </w:tc>
      </w:tr>
      <w:tr w:rsidR="008F4D94" w14:paraId="49E6533B"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1EBD3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B4E484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538203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538B5F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BA8E85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2FFE1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413E19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9C1371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1192 - 2080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46A544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3910 - 5104</w:t>
            </w:r>
          </w:p>
        </w:tc>
      </w:tr>
      <w:tr w:rsidR="008F4D94" w14:paraId="46A2863D"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345B9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DAAFE3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E71A3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E65E9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7C89FA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D85D46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404BC8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4C2911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8292 - 9180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74502B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9096 - 10290</w:t>
            </w:r>
          </w:p>
        </w:tc>
      </w:tr>
      <w:tr w:rsidR="008F4D94" w14:paraId="2345D5B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232A73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46F35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F1B6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BEE916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A4D51B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0D84DF"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925AD3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572227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3688 - 4770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6A11E2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7210 - 8904</w:t>
            </w:r>
          </w:p>
        </w:tc>
      </w:tr>
      <w:tr w:rsidR="008F4D94" w14:paraId="110C766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7AF314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70281E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63F5B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79603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858CBF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627494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C32E5E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2608 - 1220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7ABE40E" w14:textId="77777777" w:rsidR="008F4D94" w:rsidRDefault="008F4D94" w:rsidP="006A46EC">
            <w:pPr>
              <w:spacing w:after="0"/>
              <w:rPr>
                <w:rFonts w:ascii="Arial" w:hAnsi="Arial" w:cs="Arial"/>
                <w:color w:val="000000"/>
                <w:sz w:val="18"/>
                <w:szCs w:val="18"/>
              </w:rPr>
            </w:pPr>
          </w:p>
        </w:tc>
      </w:tr>
      <w:tr w:rsidR="008F4D94" w14:paraId="6864706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194DB1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6A66CB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9A523A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F56E44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37FC99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FCBE1E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038159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2A2738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10788 - 11870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D375BD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12396 - 14090</w:t>
            </w:r>
          </w:p>
        </w:tc>
      </w:tr>
      <w:tr w:rsidR="008F4D94" w14:paraId="0D44E33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BA5889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875316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2F58A6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0CB2B3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6FDC24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6CDD52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178120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11592 - 12980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6585D3D" w14:textId="77777777" w:rsidR="008F4D94" w:rsidRDefault="008F4D94" w:rsidP="006A46EC">
            <w:pPr>
              <w:spacing w:after="0"/>
              <w:rPr>
                <w:rFonts w:ascii="Arial" w:hAnsi="Arial" w:cs="Arial"/>
                <w:color w:val="000000"/>
                <w:sz w:val="18"/>
                <w:szCs w:val="18"/>
              </w:rPr>
            </w:pPr>
          </w:p>
        </w:tc>
      </w:tr>
      <w:tr w:rsidR="008F4D94" w14:paraId="5E6D20C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01304D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4ACBCD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1D541B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D463D2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AA3F14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04304AB"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B8EDA7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25FEA3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12704 - 10510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A8F16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7460 - 6184</w:t>
            </w:r>
          </w:p>
        </w:tc>
      </w:tr>
      <w:tr w:rsidR="008F4D94" w14:paraId="2BC6041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16E9B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80FEF6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6606D4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C4C35D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2BA9A8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BC0EB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6975C7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7C31BF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6408 - 4520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314D1A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1470 - 112</w:t>
            </w:r>
          </w:p>
        </w:tc>
      </w:tr>
      <w:tr w:rsidR="008F4D94" w14:paraId="3B34F26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98C957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14E9EB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02AD4E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6366B4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0BE2F9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6EC2AD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44098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22E24A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15696 - 17890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4220A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13284 - 14560</w:t>
            </w:r>
          </w:p>
        </w:tc>
      </w:tr>
      <w:tr w:rsidR="008F4D94" w14:paraId="0004540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D3386F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CC9E6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E66B0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A4C49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61573B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E7B9587"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1184B4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C0CBCF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14892 - 16780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FBA05C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14088 - 15670</w:t>
            </w:r>
          </w:p>
        </w:tc>
      </w:tr>
      <w:tr w:rsidR="008F4D94" w14:paraId="68225A87"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62442C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8F7DAAB" w14:textId="77777777" w:rsidR="008F4D94" w:rsidRDefault="008F4D94" w:rsidP="008F4D94"/>
    <w:p w14:paraId="278C7BA2" w14:textId="77777777" w:rsidR="008F4D94" w:rsidRDefault="008F4D94" w:rsidP="008F4D94">
      <w:pPr>
        <w:rPr>
          <w:rFonts w:eastAsia="MS Mincho"/>
        </w:rPr>
      </w:pPr>
      <w:r>
        <w:t xml:space="preserve">For </w:t>
      </w:r>
      <w:r w:rsidRPr="00A76C0A">
        <w:rPr>
          <w:rFonts w:eastAsia="MS Mincho"/>
        </w:rPr>
        <w:t xml:space="preserve">Table </w:t>
      </w:r>
      <w:r>
        <w:rPr>
          <w:rFonts w:eastAsia="MS Mincho" w:hint="eastAsia"/>
        </w:rPr>
        <w:t>5.50</w:t>
      </w:r>
      <w:r>
        <w:rPr>
          <w:rFonts w:eastAsia="MS Mincho"/>
        </w:rPr>
        <w:t>.2.1</w:t>
      </w:r>
      <w:r w:rsidRPr="00A76C0A">
        <w:rPr>
          <w:rFonts w:eastAsia="MS Mincho"/>
        </w:rPr>
        <w:t>.1-1</w:t>
      </w:r>
      <w:r>
        <w:rPr>
          <w:rFonts w:eastAsia="MS Mincho"/>
        </w:rPr>
        <w:t xml:space="preserve"> there is IMD2 and IMD4 into band n78</w:t>
      </w:r>
    </w:p>
    <w:p w14:paraId="536FC174" w14:textId="77777777" w:rsidR="008F4D94" w:rsidRDefault="008F4D94" w:rsidP="008F4D94">
      <w:pPr>
        <w:rPr>
          <w:rFonts w:eastAsia="MS Mincho"/>
        </w:rPr>
      </w:pPr>
      <w:r>
        <w:t xml:space="preserve">For </w:t>
      </w:r>
      <w:r w:rsidRPr="00A76C0A">
        <w:rPr>
          <w:rFonts w:eastAsia="MS Mincho"/>
        </w:rPr>
        <w:t xml:space="preserve">Table </w:t>
      </w:r>
      <w:r>
        <w:rPr>
          <w:rFonts w:eastAsia="MS Mincho" w:hint="eastAsia"/>
        </w:rPr>
        <w:t>5.50</w:t>
      </w:r>
      <w:r>
        <w:rPr>
          <w:rFonts w:eastAsia="MS Mincho"/>
        </w:rPr>
        <w:t>.2.1</w:t>
      </w:r>
      <w:r w:rsidRPr="00A76C0A">
        <w:rPr>
          <w:rFonts w:eastAsia="MS Mincho"/>
        </w:rPr>
        <w:t>.1-</w:t>
      </w:r>
      <w:r>
        <w:rPr>
          <w:rFonts w:eastAsia="MS Mincho"/>
        </w:rPr>
        <w:t>2 there is IMD2 into band n41</w:t>
      </w:r>
    </w:p>
    <w:p w14:paraId="76C0B49E" w14:textId="160E1932" w:rsidR="008F4D94" w:rsidRDefault="008F4D94" w:rsidP="008F4D94">
      <w:pPr>
        <w:rPr>
          <w:snapToGrid w:val="0"/>
        </w:rPr>
      </w:pPr>
      <w:r>
        <w:t xml:space="preserve">For </w:t>
      </w:r>
      <w:r w:rsidRPr="00A76C0A">
        <w:rPr>
          <w:rFonts w:eastAsia="MS Mincho"/>
        </w:rPr>
        <w:t xml:space="preserve">Table </w:t>
      </w:r>
      <w:r>
        <w:rPr>
          <w:rFonts w:eastAsia="MS Mincho" w:hint="eastAsia"/>
        </w:rPr>
        <w:t>5.50</w:t>
      </w:r>
      <w:r>
        <w:rPr>
          <w:rFonts w:eastAsia="MS Mincho"/>
        </w:rPr>
        <w:t>.2.1</w:t>
      </w:r>
      <w:r w:rsidRPr="00A76C0A">
        <w:rPr>
          <w:rFonts w:eastAsia="MS Mincho"/>
        </w:rPr>
        <w:t>.1-</w:t>
      </w:r>
      <w:r>
        <w:rPr>
          <w:rFonts w:eastAsia="MS Mincho"/>
        </w:rPr>
        <w:t>3 there is IMD2 and IMD5 into band n8</w:t>
      </w:r>
    </w:p>
    <w:p w14:paraId="6C25BFAA" w14:textId="77777777" w:rsidR="00BC5487" w:rsidRPr="00242348" w:rsidRDefault="00BC5487" w:rsidP="00BC5487">
      <w:pPr>
        <w:pStyle w:val="Heading5"/>
        <w:rPr>
          <w:snapToGrid w:val="0"/>
        </w:rPr>
      </w:pPr>
      <w:bookmarkStart w:id="599" w:name="_Toc183508120"/>
      <w:r>
        <w:rPr>
          <w:rFonts w:hint="eastAsia"/>
          <w:snapToGrid w:val="0"/>
        </w:rPr>
        <w:t>5.50</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99"/>
    </w:p>
    <w:p w14:paraId="7F36BB64" w14:textId="77777777" w:rsidR="00BC5487" w:rsidRPr="00140BB6" w:rsidRDefault="00BC5487" w:rsidP="00BC5487">
      <w:r w:rsidRPr="00140BB6">
        <w:t xml:space="preserve">Table </w:t>
      </w:r>
      <w:r>
        <w:t>5.50</w:t>
      </w:r>
      <w:r w:rsidRPr="00140BB6">
        <w:t>.2.</w:t>
      </w:r>
      <w:r>
        <w:t>1</w:t>
      </w:r>
      <w:r w:rsidRPr="00140BB6">
        <w:t>.2-1 provides the two UL band with one band, along with 2CC intra-band uplink CA triple beat products into band n</w:t>
      </w:r>
      <w:r>
        <w:t>41</w:t>
      </w:r>
      <w:r w:rsidRPr="00140BB6">
        <w:t xml:space="preserve"> interference analysis for CA_n</w:t>
      </w:r>
      <w:r>
        <w:t>8</w:t>
      </w:r>
      <w:r w:rsidRPr="00140BB6">
        <w:t>A -n</w:t>
      </w:r>
      <w:r>
        <w:t>78</w:t>
      </w:r>
      <w:r w:rsidRPr="00140BB6">
        <w:t>C with n</w:t>
      </w:r>
      <w:r>
        <w:t>8</w:t>
      </w:r>
      <w:r w:rsidRPr="00140BB6">
        <w:t>/</w:t>
      </w:r>
      <w:r>
        <w:t>78</w:t>
      </w:r>
      <w:r w:rsidRPr="00140BB6">
        <w:t xml:space="preserve">C transmitting with a </w:t>
      </w:r>
      <w:r>
        <w:t xml:space="preserve">200 </w:t>
      </w:r>
      <w:r w:rsidRPr="00140BB6">
        <w:t>MHz maximum instantaneous bandwidth.</w:t>
      </w:r>
    </w:p>
    <w:p w14:paraId="71BFD50D" w14:textId="77777777" w:rsidR="00BC5487" w:rsidRPr="00140BB6" w:rsidRDefault="00BC5487" w:rsidP="00BC5487">
      <w:pPr>
        <w:pStyle w:val="TH"/>
      </w:pPr>
      <w:r w:rsidRPr="00140BB6">
        <w:t xml:space="preserve">Table </w:t>
      </w:r>
      <w:r>
        <w:t>5.50</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57DDA846" w14:textId="77777777" w:rsidTr="00266B5E">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D38F3" w14:textId="77777777" w:rsidR="00BC5487" w:rsidRDefault="00BC5487" w:rsidP="00266B5E">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E5EAB66" w14:textId="197B96E2"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0E26231"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CA_n78B/C</w:t>
            </w:r>
          </w:p>
        </w:tc>
      </w:tr>
      <w:tr w:rsidR="00BC5487" w14:paraId="072F3290"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D8D614A"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63DA483F" w14:textId="0D467EDB"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4812762C" w14:textId="376F1607"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074C554C"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1670F9E3"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18AC0F21"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B38186" w14:textId="3BACCF1A"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(n8,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97CC8E5" w14:textId="77777777" w:rsidR="00BC5487" w:rsidRDefault="00BC5487" w:rsidP="00266B5E">
            <w:pPr>
              <w:spacing w:after="0"/>
              <w:jc w:val="center"/>
              <w:rPr>
                <w:color w:val="000000"/>
                <w:sz w:val="18"/>
                <w:szCs w:val="18"/>
              </w:rPr>
            </w:pPr>
            <w:r>
              <w:rPr>
                <w:color w:val="000000"/>
                <w:sz w:val="18"/>
                <w:szCs w:val="18"/>
              </w:rPr>
              <w:t>880-915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333E384" w14:textId="77777777" w:rsidR="00BC5487" w:rsidRDefault="00BC5487" w:rsidP="00266B5E">
            <w:pPr>
              <w:spacing w:after="0"/>
              <w:jc w:val="center"/>
              <w:rPr>
                <w:color w:val="000000"/>
                <w:sz w:val="18"/>
                <w:szCs w:val="18"/>
              </w:rPr>
            </w:pPr>
            <w:r>
              <w:rPr>
                <w:color w:val="000000"/>
                <w:sz w:val="18"/>
                <w:szCs w:val="18"/>
              </w:rPr>
              <w:t>3300-3800</w:t>
            </w:r>
          </w:p>
        </w:tc>
      </w:tr>
      <w:tr w:rsidR="00BC5487" w14:paraId="00564603"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BCD261A" w14:textId="6F91FA00" w:rsidR="00BC5487" w:rsidRPr="009D426D"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(n41)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83B875E" w14:textId="77777777" w:rsidR="00BC5487" w:rsidRDefault="00BC5487" w:rsidP="00266B5E">
            <w:pPr>
              <w:spacing w:after="0"/>
              <w:jc w:val="center"/>
              <w:rPr>
                <w:color w:val="000000"/>
                <w:sz w:val="18"/>
                <w:szCs w:val="18"/>
              </w:rPr>
            </w:pPr>
            <w:r>
              <w:rPr>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0EC4E569"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32A1B2D4"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1EBFF9E8" w14:textId="77777777" w:rsidTr="00266B5E">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08C89026"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114EB7FC"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13F4E68D"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353D79AA"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12714710"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150FD727" w14:textId="77777777" w:rsidTr="00266B5E">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45E3073E" w14:textId="77777777" w:rsidR="00BC5487" w:rsidRDefault="00BC5487" w:rsidP="00266B5E">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3199C26F" w14:textId="77777777" w:rsidR="00BC5487" w:rsidRDefault="00BC5487" w:rsidP="00266B5E">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72C4E381" w14:textId="77777777" w:rsidR="00BC5487" w:rsidRDefault="00BC5487" w:rsidP="00266B5E">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658BB23" w14:textId="77777777" w:rsidR="00BC5487" w:rsidRDefault="00BC5487" w:rsidP="00266B5E">
            <w:pPr>
              <w:spacing w:after="0"/>
              <w:jc w:val="center"/>
              <w:rPr>
                <w:color w:val="000000"/>
                <w:sz w:val="18"/>
                <w:szCs w:val="18"/>
              </w:rPr>
            </w:pPr>
            <w:r>
              <w:rPr>
                <w:color w:val="000000"/>
                <w:sz w:val="18"/>
                <w:szCs w:val="18"/>
              </w:rPr>
              <w:t>0 -200</w:t>
            </w:r>
          </w:p>
        </w:tc>
      </w:tr>
      <w:tr w:rsidR="00BC5487" w14:paraId="3EF04155"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BBDB7CE"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58411BFF"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54DBEE63"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4552342"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213665E8"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4A1F941C"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20741BB"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B717356" w14:textId="77777777" w:rsidR="00BC5487" w:rsidRDefault="00BC5487" w:rsidP="00266B5E">
            <w:pPr>
              <w:spacing w:after="0"/>
              <w:jc w:val="center"/>
              <w:rPr>
                <w:color w:val="000000"/>
                <w:sz w:val="18"/>
                <w:szCs w:val="18"/>
              </w:rPr>
            </w:pPr>
            <w:r>
              <w:rPr>
                <w:color w:val="000000"/>
                <w:sz w:val="18"/>
                <w:szCs w:val="18"/>
              </w:rPr>
              <w:t>680-880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A6259E6" w14:textId="77777777" w:rsidR="00BC5487" w:rsidRDefault="00BC5487" w:rsidP="00266B5E">
            <w:pPr>
              <w:spacing w:after="0"/>
              <w:jc w:val="center"/>
              <w:rPr>
                <w:color w:val="000000"/>
                <w:sz w:val="18"/>
                <w:szCs w:val="18"/>
              </w:rPr>
            </w:pPr>
            <w:r>
              <w:rPr>
                <w:color w:val="000000"/>
                <w:sz w:val="18"/>
                <w:szCs w:val="18"/>
              </w:rPr>
              <w:t>915-1115</w:t>
            </w:r>
          </w:p>
        </w:tc>
      </w:tr>
      <w:tr w:rsidR="00BC5487" w14:paraId="3F4CF219"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81E1EB"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69C4D5DA" w14:textId="77777777" w:rsidR="00BC5487" w:rsidRPr="00AA28A0" w:rsidRDefault="00BC5487" w:rsidP="00266B5E">
            <w:pPr>
              <w:spacing w:after="0"/>
              <w:rPr>
                <w:i/>
                <w:iCs/>
                <w:color w:val="FF0000"/>
              </w:rPr>
            </w:pPr>
            <w:r>
              <w:rPr>
                <w:i/>
                <w:iCs/>
                <w:color w:val="FF0000"/>
              </w:rPr>
              <w:t>There is no overlap</w:t>
            </w:r>
          </w:p>
        </w:tc>
      </w:tr>
      <w:tr w:rsidR="00BC5487" w14:paraId="77096755" w14:textId="77777777" w:rsidTr="00266B5E">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F08420" w14:textId="3F174801" w:rsidR="00BC5487" w:rsidRDefault="00BC5487" w:rsidP="00266B5E">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3ECE326C" w14:textId="77777777" w:rsidR="00BC5487" w:rsidRDefault="00BC5487" w:rsidP="00BC5487"/>
    <w:p w14:paraId="07712D88" w14:textId="77777777" w:rsidR="00BC5487" w:rsidRPr="00140BB6" w:rsidRDefault="00BC5487" w:rsidP="00BC5487">
      <w:r w:rsidRPr="00140BB6">
        <w:t xml:space="preserve">Table </w:t>
      </w:r>
      <w:r>
        <w:t>5.50</w:t>
      </w:r>
      <w:r w:rsidRPr="00140BB6">
        <w:t>.2.</w:t>
      </w:r>
      <w:r>
        <w:t>1</w:t>
      </w:r>
      <w:r w:rsidRPr="00140BB6">
        <w:t>.2-</w:t>
      </w:r>
      <w:r>
        <w:t>2</w:t>
      </w:r>
      <w:r w:rsidRPr="00140BB6">
        <w:t xml:space="preserve"> provides the two UL band with one band, along with 2CC intra-band uplink CA triple beat products into band n</w:t>
      </w:r>
      <w:r>
        <w:t>8</w:t>
      </w:r>
      <w:r w:rsidRPr="00140BB6">
        <w:t xml:space="preserve"> interference analysis for CA_n</w:t>
      </w:r>
      <w:r>
        <w:t>41A</w:t>
      </w:r>
      <w:r w:rsidRPr="00140BB6">
        <w:t>-n</w:t>
      </w:r>
      <w:r>
        <w:t>78</w:t>
      </w:r>
      <w:r w:rsidRPr="00140BB6">
        <w:t>C with n</w:t>
      </w:r>
      <w:r>
        <w:t>41</w:t>
      </w:r>
      <w:r w:rsidRPr="00140BB6">
        <w:t>/</w:t>
      </w:r>
      <w:r>
        <w:t>78</w:t>
      </w:r>
      <w:r w:rsidRPr="00140BB6">
        <w:t xml:space="preserve">C transmitting with a </w:t>
      </w:r>
      <w:r>
        <w:t xml:space="preserve">200 </w:t>
      </w:r>
      <w:r w:rsidRPr="00140BB6">
        <w:t>MHz maximum instantaneous bandwidth.</w:t>
      </w:r>
    </w:p>
    <w:p w14:paraId="1BEC7B26" w14:textId="77777777" w:rsidR="00BC5487" w:rsidRPr="00140BB6" w:rsidRDefault="00BC5487" w:rsidP="00BC5487">
      <w:pPr>
        <w:pStyle w:val="TH"/>
      </w:pPr>
      <w:r w:rsidRPr="00140BB6">
        <w:t xml:space="preserve">Table </w:t>
      </w:r>
      <w:r>
        <w:t>5.50</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7F04DA97" w14:textId="77777777" w:rsidTr="00266B5E">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D11E2" w14:textId="77777777" w:rsidR="00BC5487" w:rsidRDefault="00BC5487" w:rsidP="00266B5E">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3E3E3F7" w14:textId="7B3223C7"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AD64E8"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CA_n78B/C</w:t>
            </w:r>
          </w:p>
        </w:tc>
      </w:tr>
      <w:tr w:rsidR="00BC5487" w14:paraId="21FB7D0E"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842C98A"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53AA88C" w14:textId="30761A3B"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2660CE9D" w14:textId="4A28D445"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6AE32903"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27A938F9"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4F9B5EEA"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F93855" w14:textId="1B6441DF"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(n41,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EF30233" w14:textId="77777777" w:rsidR="00BC5487" w:rsidRDefault="00BC5487" w:rsidP="00266B5E">
            <w:pPr>
              <w:spacing w:after="0"/>
              <w:jc w:val="center"/>
              <w:rPr>
                <w:color w:val="000000"/>
                <w:sz w:val="18"/>
                <w:szCs w:val="18"/>
              </w:rPr>
            </w:pPr>
            <w:r>
              <w:rPr>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BA838E5" w14:textId="77777777" w:rsidR="00BC5487" w:rsidRDefault="00BC5487" w:rsidP="00266B5E">
            <w:pPr>
              <w:spacing w:after="0"/>
              <w:jc w:val="center"/>
              <w:rPr>
                <w:color w:val="000000"/>
                <w:sz w:val="18"/>
                <w:szCs w:val="18"/>
              </w:rPr>
            </w:pPr>
            <w:r>
              <w:rPr>
                <w:color w:val="000000"/>
                <w:sz w:val="18"/>
                <w:szCs w:val="18"/>
              </w:rPr>
              <w:t>3300-3800</w:t>
            </w:r>
          </w:p>
        </w:tc>
      </w:tr>
      <w:tr w:rsidR="00BC5487" w14:paraId="0B79EA40"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69519EA" w14:textId="703FC394" w:rsidR="00BC5487" w:rsidRPr="009D426D"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10FF6DA" w14:textId="77777777" w:rsidR="00BC5487" w:rsidRDefault="00BC5487" w:rsidP="00266B5E">
            <w:pPr>
              <w:spacing w:after="0"/>
              <w:jc w:val="center"/>
              <w:rPr>
                <w:color w:val="000000"/>
                <w:sz w:val="18"/>
                <w:szCs w:val="18"/>
              </w:rPr>
            </w:pPr>
            <w:r>
              <w:rPr>
                <w:color w:val="000000"/>
                <w:sz w:val="18"/>
                <w:szCs w:val="18"/>
              </w:rPr>
              <w:t>925-960</w:t>
            </w:r>
          </w:p>
        </w:tc>
        <w:tc>
          <w:tcPr>
            <w:tcW w:w="1300" w:type="dxa"/>
            <w:tcBorders>
              <w:top w:val="nil"/>
              <w:left w:val="nil"/>
              <w:bottom w:val="single" w:sz="4" w:space="0" w:color="auto"/>
              <w:right w:val="single" w:sz="4" w:space="0" w:color="auto"/>
            </w:tcBorders>
            <w:shd w:val="clear" w:color="auto" w:fill="auto"/>
            <w:vAlign w:val="center"/>
            <w:hideMark/>
          </w:tcPr>
          <w:p w14:paraId="0C7E0907"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5A2D0086"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5C019A6E" w14:textId="77777777" w:rsidTr="00266B5E">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5F1C5D5C"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5E367088"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6987F0A3"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1F279840"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D088C77"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3F0A807D" w14:textId="77777777" w:rsidTr="00266B5E">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448E48B3" w14:textId="77777777" w:rsidR="00BC5487" w:rsidRDefault="00BC5487" w:rsidP="00266B5E">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2187D398" w14:textId="77777777" w:rsidR="00BC5487" w:rsidRDefault="00BC5487" w:rsidP="00266B5E">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72CD3C84" w14:textId="77777777" w:rsidR="00BC5487" w:rsidRDefault="00BC5487" w:rsidP="00266B5E">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6978D0A" w14:textId="77777777" w:rsidR="00BC5487" w:rsidRDefault="00BC5487" w:rsidP="00266B5E">
            <w:pPr>
              <w:spacing w:after="0"/>
              <w:jc w:val="center"/>
              <w:rPr>
                <w:color w:val="000000"/>
                <w:sz w:val="18"/>
                <w:szCs w:val="18"/>
              </w:rPr>
            </w:pPr>
            <w:r>
              <w:rPr>
                <w:color w:val="000000"/>
                <w:sz w:val="18"/>
                <w:szCs w:val="18"/>
              </w:rPr>
              <w:t>0 -200</w:t>
            </w:r>
          </w:p>
        </w:tc>
      </w:tr>
      <w:tr w:rsidR="00BC5487" w14:paraId="0C4680FF"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F01CAC"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66889D1E"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22006F4D"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05BAA9EE"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6515B17A"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77B6C7FD"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7CF6ACA"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B408B0B" w14:textId="77777777" w:rsidR="00BC5487" w:rsidRDefault="00BC5487" w:rsidP="00266B5E">
            <w:pPr>
              <w:spacing w:after="0"/>
              <w:jc w:val="center"/>
              <w:rPr>
                <w:color w:val="000000"/>
                <w:sz w:val="18"/>
                <w:szCs w:val="18"/>
              </w:rPr>
            </w:pPr>
            <w:r>
              <w:rPr>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622FFA9" w14:textId="77777777" w:rsidR="00BC5487" w:rsidRDefault="00BC5487" w:rsidP="00266B5E">
            <w:pPr>
              <w:spacing w:after="0"/>
              <w:jc w:val="center"/>
              <w:rPr>
                <w:color w:val="000000"/>
                <w:sz w:val="18"/>
                <w:szCs w:val="18"/>
              </w:rPr>
            </w:pPr>
            <w:r>
              <w:rPr>
                <w:color w:val="000000"/>
                <w:sz w:val="18"/>
                <w:szCs w:val="18"/>
              </w:rPr>
              <w:t>2690-2890</w:t>
            </w:r>
          </w:p>
        </w:tc>
      </w:tr>
      <w:tr w:rsidR="00BC5487" w14:paraId="0617B679"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A232DB2"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729CD802" w14:textId="77777777" w:rsidR="00BC5487" w:rsidRDefault="00BC5487" w:rsidP="00266B5E">
            <w:pPr>
              <w:spacing w:after="0"/>
              <w:rPr>
                <w:i/>
                <w:iCs/>
                <w:color w:val="FF0000"/>
              </w:rPr>
            </w:pPr>
            <w:r>
              <w:rPr>
                <w:i/>
                <w:iCs/>
                <w:color w:val="FF0000"/>
              </w:rPr>
              <w:t>There is no overlap</w:t>
            </w:r>
          </w:p>
        </w:tc>
      </w:tr>
      <w:tr w:rsidR="00BC5487" w14:paraId="1B63CC96" w14:textId="77777777" w:rsidTr="00266B5E">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6BFE93E" w14:textId="593EEE1D" w:rsidR="00BC5487" w:rsidRDefault="00BC5487" w:rsidP="00266B5E">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5CAFBF68" w14:textId="77777777" w:rsidR="008F4D94" w:rsidRDefault="008F4D94" w:rsidP="008F4D94">
      <w:pPr>
        <w:pStyle w:val="Heading4"/>
      </w:pPr>
      <w:bookmarkStart w:id="600" w:name="_Toc183508121"/>
      <w:r>
        <w:t>5.50</w:t>
      </w:r>
      <w:r w:rsidRPr="00AB69C8">
        <w:t>.2.</w:t>
      </w:r>
      <w:r>
        <w:t>2</w:t>
      </w:r>
      <w:r w:rsidRPr="00AB69C8">
        <w:tab/>
        <w:t>REFSENS requirements</w:t>
      </w:r>
      <w:bookmarkEnd w:id="600"/>
    </w:p>
    <w:p w14:paraId="5D4EDC36" w14:textId="77777777" w:rsidR="008F4D94" w:rsidRPr="00AA28A0" w:rsidRDefault="008F4D94" w:rsidP="008F4D94">
      <w:r>
        <w:t>The MSD values are taken from DC_8-41_n78 and DC_7A_n8A-n78A.</w:t>
      </w:r>
    </w:p>
    <w:p w14:paraId="3562DEE1"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5.50</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6037EABC"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D0D40B8"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078AAA8" w14:textId="77777777" w:rsidR="008F4D94" w:rsidRPr="006E069C" w:rsidRDefault="008F4D94" w:rsidP="006A46EC">
            <w:pPr>
              <w:pStyle w:val="TAH"/>
            </w:pPr>
            <w:r w:rsidRPr="006E069C">
              <w:t>Source of IMD</w:t>
            </w:r>
          </w:p>
        </w:tc>
      </w:tr>
      <w:tr w:rsidR="008F4D94" w:rsidRPr="006E069C" w14:paraId="26BEE27E"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C352A4D"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EA4BD69"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11036580"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4A5998D2"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A488867"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BA5C8A2"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20EDA4D"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2ED981BB"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6952C0E4" w14:textId="77777777" w:rsidR="008F4D94" w:rsidRPr="006E069C" w:rsidRDefault="008F4D94" w:rsidP="006A46EC">
            <w:pPr>
              <w:pStyle w:val="TAH"/>
            </w:pPr>
          </w:p>
        </w:tc>
      </w:tr>
      <w:tr w:rsidR="008F4D94" w:rsidRPr="006E069C" w14:paraId="4D38F69F"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03B253" w14:textId="77777777" w:rsidR="008F4D94" w:rsidRPr="006E069C" w:rsidRDefault="008F4D94" w:rsidP="006A46EC">
            <w:pPr>
              <w:pStyle w:val="TAC"/>
              <w:rPr>
                <w:lang w:val="en-US" w:eastAsia="zh-CN"/>
              </w:rPr>
            </w:pPr>
            <w:r>
              <w:rPr>
                <w:lang w:val="en-US" w:eastAsia="zh-CN"/>
              </w:rPr>
              <w:t>CA_n8-n41-n78</w:t>
            </w:r>
          </w:p>
        </w:tc>
        <w:tc>
          <w:tcPr>
            <w:tcW w:w="923" w:type="dxa"/>
            <w:tcBorders>
              <w:top w:val="single" w:sz="4" w:space="0" w:color="auto"/>
              <w:left w:val="single" w:sz="4" w:space="0" w:color="auto"/>
              <w:right w:val="single" w:sz="4" w:space="0" w:color="auto"/>
            </w:tcBorders>
          </w:tcPr>
          <w:p w14:paraId="1CDCD69F" w14:textId="77777777" w:rsidR="008F4D94" w:rsidRPr="006E069C" w:rsidRDefault="008F4D94" w:rsidP="006A46EC">
            <w:pPr>
              <w:pStyle w:val="TAC"/>
              <w:rPr>
                <w:lang w:val="en-US" w:eastAsia="zh-CN"/>
              </w:rPr>
            </w:pPr>
            <w:r>
              <w:rPr>
                <w:rFonts w:cs="Arial"/>
                <w:szCs w:val="18"/>
                <w:lang w:val="en-US" w:eastAsia="zh-CN"/>
              </w:rPr>
              <w:t>n</w:t>
            </w:r>
            <w:r w:rsidRPr="008854EA">
              <w:rPr>
                <w:rFonts w:cs="Arial"/>
                <w:szCs w:val="18"/>
                <w:lang w:val="en-US" w:eastAsia="zh-CN"/>
              </w:rPr>
              <w:t>8</w:t>
            </w:r>
          </w:p>
        </w:tc>
        <w:tc>
          <w:tcPr>
            <w:tcW w:w="975" w:type="dxa"/>
            <w:tcBorders>
              <w:top w:val="single" w:sz="4" w:space="0" w:color="auto"/>
              <w:left w:val="single" w:sz="4" w:space="0" w:color="auto"/>
              <w:right w:val="single" w:sz="4" w:space="0" w:color="auto"/>
            </w:tcBorders>
          </w:tcPr>
          <w:p w14:paraId="5F225BA4" w14:textId="77777777" w:rsidR="008F4D94" w:rsidRPr="006E069C" w:rsidRDefault="008F4D94" w:rsidP="006A46EC">
            <w:pPr>
              <w:pStyle w:val="TAC"/>
              <w:rPr>
                <w:lang w:val="en-US" w:eastAsia="zh-CN"/>
              </w:rPr>
            </w:pPr>
            <w:r>
              <w:rPr>
                <w:rFonts w:cs="Arial"/>
                <w:szCs w:val="18"/>
                <w:lang w:val="en-US" w:eastAsia="zh-CN"/>
              </w:rPr>
              <w:t>N/A</w:t>
            </w:r>
          </w:p>
        </w:tc>
        <w:tc>
          <w:tcPr>
            <w:tcW w:w="1012" w:type="dxa"/>
            <w:tcBorders>
              <w:top w:val="single" w:sz="4" w:space="0" w:color="auto"/>
              <w:left w:val="single" w:sz="4" w:space="0" w:color="auto"/>
              <w:right w:val="single" w:sz="4" w:space="0" w:color="auto"/>
            </w:tcBorders>
          </w:tcPr>
          <w:p w14:paraId="4422802A" w14:textId="77777777" w:rsidR="008F4D94" w:rsidRPr="006E069C" w:rsidRDefault="008F4D94" w:rsidP="006A46EC">
            <w:pPr>
              <w:pStyle w:val="TAC"/>
              <w:rPr>
                <w:lang w:val="en-US" w:eastAsia="zh-CN"/>
              </w:rPr>
            </w:pPr>
            <w:r>
              <w:rPr>
                <w:rFonts w:eastAsia="Malgun Gothic" w:cs="Arial"/>
                <w:szCs w:val="18"/>
                <w:lang w:eastAsia="ko-KR"/>
              </w:rPr>
              <w:t>10</w:t>
            </w:r>
          </w:p>
        </w:tc>
        <w:tc>
          <w:tcPr>
            <w:tcW w:w="1379" w:type="dxa"/>
            <w:tcBorders>
              <w:top w:val="single" w:sz="4" w:space="0" w:color="auto"/>
              <w:left w:val="single" w:sz="4" w:space="0" w:color="auto"/>
              <w:right w:val="single" w:sz="4" w:space="0" w:color="auto"/>
            </w:tcBorders>
          </w:tcPr>
          <w:p w14:paraId="7A9BA013" w14:textId="77777777" w:rsidR="008F4D94" w:rsidRPr="006E069C" w:rsidRDefault="008F4D94" w:rsidP="006A46EC">
            <w:pPr>
              <w:pStyle w:val="TAC"/>
              <w:rPr>
                <w:lang w:val="en-US" w:eastAsia="zh-CN"/>
              </w:rPr>
            </w:pPr>
            <w:r>
              <w:rPr>
                <w:rFonts w:eastAsia="Malgun Gothic" w:cs="Arial"/>
                <w:szCs w:val="18"/>
                <w:lang w:eastAsia="ko-KR"/>
              </w:rPr>
              <w:t>N/A</w:t>
            </w:r>
          </w:p>
        </w:tc>
        <w:tc>
          <w:tcPr>
            <w:tcW w:w="881" w:type="dxa"/>
            <w:tcBorders>
              <w:top w:val="single" w:sz="4" w:space="0" w:color="auto"/>
              <w:left w:val="single" w:sz="4" w:space="0" w:color="auto"/>
              <w:right w:val="single" w:sz="4" w:space="0" w:color="auto"/>
            </w:tcBorders>
          </w:tcPr>
          <w:p w14:paraId="3F58EA6B" w14:textId="77777777" w:rsidR="008F4D94" w:rsidRPr="006E069C" w:rsidRDefault="008F4D94" w:rsidP="006A46EC">
            <w:pPr>
              <w:pStyle w:val="TAC"/>
              <w:rPr>
                <w:lang w:val="en-US" w:eastAsia="zh-CN"/>
              </w:rPr>
            </w:pPr>
            <w:r w:rsidRPr="008854EA">
              <w:rPr>
                <w:rFonts w:cs="Arial"/>
                <w:szCs w:val="18"/>
                <w:lang w:val="en-US" w:eastAsia="zh-CN"/>
              </w:rPr>
              <w:t>950</w:t>
            </w:r>
          </w:p>
        </w:tc>
        <w:tc>
          <w:tcPr>
            <w:tcW w:w="797" w:type="dxa"/>
            <w:tcBorders>
              <w:top w:val="single" w:sz="4" w:space="0" w:color="auto"/>
              <w:left w:val="single" w:sz="4" w:space="0" w:color="auto"/>
              <w:bottom w:val="single" w:sz="4" w:space="0" w:color="auto"/>
              <w:right w:val="single" w:sz="4" w:space="0" w:color="auto"/>
            </w:tcBorders>
          </w:tcPr>
          <w:p w14:paraId="5125EBE7" w14:textId="77777777" w:rsidR="008F4D94" w:rsidRPr="006E069C" w:rsidRDefault="008F4D94" w:rsidP="006A46EC">
            <w:pPr>
              <w:pStyle w:val="TAC"/>
              <w:rPr>
                <w:lang w:val="en-US" w:eastAsia="zh-CN"/>
              </w:rPr>
            </w:pPr>
            <w:r w:rsidRPr="008854EA">
              <w:rPr>
                <w:rFonts w:cs="Arial"/>
                <w:szCs w:val="18"/>
                <w:lang w:val="en-US" w:eastAsia="zh-CN"/>
              </w:rPr>
              <w:t>29.1</w:t>
            </w:r>
          </w:p>
        </w:tc>
        <w:tc>
          <w:tcPr>
            <w:tcW w:w="828" w:type="dxa"/>
            <w:tcBorders>
              <w:top w:val="single" w:sz="4" w:space="0" w:color="auto"/>
              <w:left w:val="single" w:sz="4" w:space="0" w:color="auto"/>
              <w:right w:val="single" w:sz="4" w:space="0" w:color="auto"/>
            </w:tcBorders>
          </w:tcPr>
          <w:p w14:paraId="36D7DF60"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2A13347" w14:textId="77777777" w:rsidR="008F4D94" w:rsidRPr="006E069C" w:rsidRDefault="008F4D94" w:rsidP="006A46EC">
            <w:pPr>
              <w:pStyle w:val="TAC"/>
            </w:pPr>
            <w:r>
              <w:t>IMD2</w:t>
            </w:r>
          </w:p>
        </w:tc>
      </w:tr>
      <w:tr w:rsidR="008F4D94" w:rsidRPr="006E069C" w14:paraId="1419F323"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1D5A04B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737084" w14:textId="77777777" w:rsidR="008F4D94" w:rsidRPr="00F30744"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41</w:t>
            </w:r>
          </w:p>
        </w:tc>
        <w:tc>
          <w:tcPr>
            <w:tcW w:w="975" w:type="dxa"/>
            <w:tcBorders>
              <w:top w:val="single" w:sz="4" w:space="0" w:color="auto"/>
              <w:left w:val="single" w:sz="4" w:space="0" w:color="auto"/>
              <w:bottom w:val="single" w:sz="4" w:space="0" w:color="auto"/>
              <w:right w:val="single" w:sz="4" w:space="0" w:color="auto"/>
            </w:tcBorders>
          </w:tcPr>
          <w:p w14:paraId="64B04CD8" w14:textId="77777777" w:rsidR="008F4D94" w:rsidRPr="00F30744" w:rsidRDefault="008F4D94" w:rsidP="006A46EC">
            <w:pPr>
              <w:pStyle w:val="TAC"/>
              <w:rPr>
                <w:rFonts w:cs="Arial"/>
                <w:szCs w:val="18"/>
                <w:lang w:val="en-US" w:eastAsia="zh-CN"/>
              </w:rPr>
            </w:pPr>
            <w:r w:rsidRPr="003C4CEC">
              <w:rPr>
                <w:rFonts w:cs="Arial"/>
                <w:szCs w:val="18"/>
                <w:lang w:val="en-US" w:eastAsia="zh-CN"/>
              </w:rPr>
              <w:t>2630</w:t>
            </w:r>
          </w:p>
        </w:tc>
        <w:tc>
          <w:tcPr>
            <w:tcW w:w="1012" w:type="dxa"/>
            <w:tcBorders>
              <w:top w:val="single" w:sz="4" w:space="0" w:color="auto"/>
              <w:left w:val="single" w:sz="4" w:space="0" w:color="auto"/>
              <w:bottom w:val="single" w:sz="4" w:space="0" w:color="auto"/>
              <w:right w:val="single" w:sz="4" w:space="0" w:color="auto"/>
            </w:tcBorders>
          </w:tcPr>
          <w:p w14:paraId="5A80F2F4" w14:textId="77777777" w:rsidR="008F4D94" w:rsidRPr="00F30744" w:rsidRDefault="008F4D94" w:rsidP="006A46EC">
            <w:pPr>
              <w:pStyle w:val="TAC"/>
              <w:rPr>
                <w:rFonts w:eastAsia="Malgun Gothic" w:cs="Arial"/>
                <w:szCs w:val="18"/>
                <w:lang w:eastAsia="ko-KR"/>
              </w:rPr>
            </w:pPr>
            <w:r w:rsidRPr="00F30744">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1FF5577B" w14:textId="77777777" w:rsidR="008F4D94" w:rsidRPr="00F30744" w:rsidRDefault="008F4D94" w:rsidP="006A46EC">
            <w:pPr>
              <w:pStyle w:val="TAC"/>
              <w:rPr>
                <w:rFonts w:eastAsia="Malgun Gothic" w:cs="Arial"/>
                <w:szCs w:val="18"/>
                <w:lang w:eastAsia="ko-KR"/>
              </w:rPr>
            </w:pPr>
            <w:r>
              <w:rPr>
                <w:rFonts w:eastAsia="Malgun Gothic" w:cs="Arial"/>
                <w:szCs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2229BF2F" w14:textId="77777777" w:rsidR="008F4D94" w:rsidRPr="00F30744" w:rsidRDefault="008F4D94" w:rsidP="006A46EC">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36983C13" w14:textId="77777777" w:rsidR="008F4D94" w:rsidRPr="00F30744" w:rsidRDefault="008F4D94" w:rsidP="006A46EC">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45821E"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9D6AE0" w14:textId="77777777" w:rsidR="008F4D94" w:rsidRPr="00F30744" w:rsidRDefault="008F4D94" w:rsidP="006A46EC">
            <w:pPr>
              <w:pStyle w:val="TAC"/>
              <w:rPr>
                <w:rFonts w:cs="Arial"/>
                <w:szCs w:val="18"/>
                <w:lang w:val="en-US" w:eastAsia="zh-CN"/>
              </w:rPr>
            </w:pPr>
            <w:r>
              <w:rPr>
                <w:rFonts w:cs="Arial"/>
                <w:szCs w:val="18"/>
                <w:lang w:val="en-US" w:eastAsia="zh-CN"/>
              </w:rPr>
              <w:t>N/A</w:t>
            </w:r>
          </w:p>
        </w:tc>
      </w:tr>
      <w:tr w:rsidR="008F4D94" w:rsidRPr="006E069C" w14:paraId="00921A41"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42913E7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15156B" w14:textId="77777777" w:rsidR="008F4D94" w:rsidRPr="00F30744" w:rsidRDefault="008F4D94" w:rsidP="006A46EC">
            <w:pPr>
              <w:pStyle w:val="TAC"/>
              <w:rPr>
                <w:rFonts w:cs="Arial"/>
                <w:szCs w:val="18"/>
                <w:lang w:val="en-US" w:eastAsia="zh-CN"/>
              </w:rPr>
            </w:pPr>
            <w:r w:rsidRPr="008854EA">
              <w:rPr>
                <w:rFonts w:cs="Arial"/>
                <w:szCs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18E395B2" w14:textId="77777777" w:rsidR="008F4D94" w:rsidRPr="00F30744" w:rsidRDefault="008F4D94" w:rsidP="006A46EC">
            <w:pPr>
              <w:pStyle w:val="TAC"/>
              <w:rPr>
                <w:rFonts w:cs="Arial"/>
                <w:szCs w:val="18"/>
                <w:lang w:val="en-US" w:eastAsia="zh-CN"/>
              </w:rPr>
            </w:pPr>
            <w:r w:rsidRPr="003C4CEC">
              <w:rPr>
                <w:rFonts w:cs="Arial"/>
                <w:szCs w:val="18"/>
                <w:lang w:val="en-US" w:eastAsia="zh-CN"/>
              </w:rPr>
              <w:t>3580</w:t>
            </w:r>
          </w:p>
        </w:tc>
        <w:tc>
          <w:tcPr>
            <w:tcW w:w="1012" w:type="dxa"/>
            <w:tcBorders>
              <w:top w:val="single" w:sz="4" w:space="0" w:color="auto"/>
              <w:left w:val="single" w:sz="4" w:space="0" w:color="auto"/>
              <w:bottom w:val="single" w:sz="4" w:space="0" w:color="auto"/>
              <w:right w:val="single" w:sz="4" w:space="0" w:color="auto"/>
            </w:tcBorders>
          </w:tcPr>
          <w:p w14:paraId="6DF28FC0" w14:textId="77777777" w:rsidR="008F4D94" w:rsidRPr="00F30744" w:rsidRDefault="008F4D94" w:rsidP="006A46EC">
            <w:pPr>
              <w:pStyle w:val="TAC"/>
              <w:rPr>
                <w:rFonts w:eastAsia="Malgun Gothic" w:cs="Arial"/>
                <w:szCs w:val="18"/>
                <w:lang w:eastAsia="ko-KR"/>
              </w:rPr>
            </w:pPr>
            <w:r w:rsidRPr="00F30744">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0D819A89" w14:textId="77777777" w:rsidR="008F4D94" w:rsidRPr="00F30744" w:rsidRDefault="008F4D94" w:rsidP="006A46EC">
            <w:pPr>
              <w:pStyle w:val="TAC"/>
              <w:rPr>
                <w:rFonts w:eastAsia="Malgun Gothic" w:cs="Arial"/>
                <w:szCs w:val="18"/>
                <w:lang w:eastAsia="ko-KR"/>
              </w:rPr>
            </w:pPr>
            <w:r w:rsidRPr="00F30744">
              <w:rPr>
                <w:rFonts w:eastAsia="Malgun Gothic" w:cs="Arial"/>
                <w:szCs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40122EE5" w14:textId="77777777" w:rsidR="008F4D94" w:rsidRPr="00F30744" w:rsidRDefault="008F4D94" w:rsidP="006A46EC">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149DD8B7" w14:textId="77777777" w:rsidR="008F4D94" w:rsidRPr="00F30744" w:rsidRDefault="008F4D94" w:rsidP="006A46EC">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8FAFF0"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5D3A4A" w14:textId="77777777" w:rsidR="008F4D94" w:rsidRPr="00F30744" w:rsidRDefault="008F4D94" w:rsidP="006A46EC">
            <w:pPr>
              <w:pStyle w:val="TAC"/>
              <w:rPr>
                <w:rFonts w:cs="Arial"/>
                <w:szCs w:val="18"/>
                <w:lang w:val="en-US" w:eastAsia="zh-CN"/>
              </w:rPr>
            </w:pPr>
            <w:r>
              <w:rPr>
                <w:rFonts w:cs="Arial"/>
                <w:szCs w:val="18"/>
                <w:lang w:val="en-US" w:eastAsia="zh-CN"/>
              </w:rPr>
              <w:t>N/A</w:t>
            </w:r>
          </w:p>
        </w:tc>
      </w:tr>
      <w:tr w:rsidR="008F4D94" w:rsidRPr="006E069C" w14:paraId="700094C9"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0005DC4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BE026CB" w14:textId="77777777" w:rsidR="008F4D94" w:rsidRPr="008854EA"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613D3C61" w14:textId="77777777" w:rsidR="008F4D94" w:rsidRPr="003C4CEC" w:rsidRDefault="008F4D94" w:rsidP="006A46EC">
            <w:pPr>
              <w:pStyle w:val="TAC"/>
              <w:rPr>
                <w:rFonts w:cs="Arial"/>
                <w:szCs w:val="18"/>
                <w:lang w:val="en-US" w:eastAsia="zh-CN"/>
              </w:rPr>
            </w:pPr>
            <w:r>
              <w:rPr>
                <w:rFonts w:cs="Arial"/>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542481B" w14:textId="77777777" w:rsidR="008F4D94" w:rsidRPr="00F30744" w:rsidRDefault="008F4D94" w:rsidP="006A46EC">
            <w:pPr>
              <w:pStyle w:val="TAC"/>
              <w:rPr>
                <w:rFonts w:eastAsia="Malgun Gothic" w:cs="Arial"/>
                <w:szCs w:val="18"/>
                <w:lang w:eastAsia="ko-KR"/>
              </w:rPr>
            </w:pPr>
            <w:r>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5AD4F8BE" w14:textId="77777777" w:rsidR="008F4D94" w:rsidRPr="00F30744" w:rsidRDefault="008F4D94" w:rsidP="006A46EC">
            <w:pPr>
              <w:pStyle w:val="TAC"/>
              <w:rPr>
                <w:rFonts w:eastAsia="Malgun Gothic" w:cs="Arial"/>
                <w:szCs w:val="18"/>
                <w:lang w:eastAsia="ko-KR"/>
              </w:rPr>
            </w:pPr>
            <w:r>
              <w:rPr>
                <w:rFonts w:eastAsia="Malgun Gothic" w:cs="Arial"/>
                <w:szCs w:val="18"/>
                <w:lang w:eastAsia="ko-KR"/>
              </w:rPr>
              <w:t>N/A</w:t>
            </w:r>
          </w:p>
        </w:tc>
        <w:tc>
          <w:tcPr>
            <w:tcW w:w="881" w:type="dxa"/>
            <w:tcBorders>
              <w:top w:val="single" w:sz="4" w:space="0" w:color="auto"/>
              <w:left w:val="single" w:sz="4" w:space="0" w:color="auto"/>
              <w:bottom w:val="single" w:sz="4" w:space="0" w:color="auto"/>
              <w:right w:val="single" w:sz="4" w:space="0" w:color="auto"/>
            </w:tcBorders>
          </w:tcPr>
          <w:p w14:paraId="37576F0F" w14:textId="77777777" w:rsidR="008F4D94" w:rsidRDefault="008F4D94" w:rsidP="006A46EC">
            <w:pPr>
              <w:pStyle w:val="TAC"/>
              <w:rPr>
                <w:rFonts w:cs="Arial"/>
                <w:szCs w:val="18"/>
                <w:lang w:val="en-US" w:eastAsia="zh-CN"/>
              </w:rPr>
            </w:pPr>
            <w:r w:rsidRPr="008854EA">
              <w:rPr>
                <w:rFonts w:cs="Arial"/>
                <w:szCs w:val="18"/>
                <w:lang w:val="en-US" w:eastAsia="zh-CN"/>
              </w:rPr>
              <w:t>9</w:t>
            </w:r>
            <w:r>
              <w:rPr>
                <w:rFonts w:cs="Arial"/>
                <w:szCs w:val="18"/>
                <w:lang w:val="en-US" w:eastAsia="zh-CN"/>
              </w:rPr>
              <w:t>4</w:t>
            </w:r>
            <w:r w:rsidRPr="008854EA">
              <w:rPr>
                <w:rFonts w:cs="Arial"/>
                <w:szCs w:val="18"/>
                <w:lang w:val="en-US" w:eastAsia="zh-CN"/>
              </w:rPr>
              <w:t>0</w:t>
            </w:r>
          </w:p>
        </w:tc>
        <w:tc>
          <w:tcPr>
            <w:tcW w:w="797" w:type="dxa"/>
            <w:tcBorders>
              <w:top w:val="single" w:sz="4" w:space="0" w:color="auto"/>
              <w:left w:val="single" w:sz="4" w:space="0" w:color="auto"/>
              <w:bottom w:val="single" w:sz="4" w:space="0" w:color="auto"/>
              <w:right w:val="single" w:sz="4" w:space="0" w:color="auto"/>
            </w:tcBorders>
          </w:tcPr>
          <w:p w14:paraId="304C6AB7" w14:textId="77777777" w:rsidR="008F4D94" w:rsidRPr="008854EA" w:rsidRDefault="008F4D94" w:rsidP="006A46EC">
            <w:pPr>
              <w:pStyle w:val="TAC"/>
              <w:rPr>
                <w:rFonts w:cs="Arial"/>
                <w:szCs w:val="18"/>
                <w:lang w:val="en-US" w:eastAsia="zh-CN"/>
              </w:rPr>
            </w:pPr>
            <w:r>
              <w:rPr>
                <w:rFonts w:cs="Arial"/>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7EA6C744" w14:textId="77777777" w:rsidR="008F4D94"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378545" w14:textId="77777777" w:rsidR="008F4D94" w:rsidRDefault="008F4D94" w:rsidP="006A46EC">
            <w:pPr>
              <w:pStyle w:val="TAC"/>
              <w:rPr>
                <w:rFonts w:cs="Arial"/>
                <w:szCs w:val="18"/>
                <w:lang w:val="en-US" w:eastAsia="zh-CN"/>
              </w:rPr>
            </w:pPr>
            <w:r>
              <w:t>IMD5</w:t>
            </w:r>
          </w:p>
        </w:tc>
      </w:tr>
      <w:tr w:rsidR="008F4D94" w:rsidRPr="006E069C" w14:paraId="0C79846B"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6158D25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8B10A1" w14:textId="77777777" w:rsidR="008F4D94" w:rsidRPr="008854EA"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41</w:t>
            </w:r>
          </w:p>
        </w:tc>
        <w:tc>
          <w:tcPr>
            <w:tcW w:w="975" w:type="dxa"/>
            <w:tcBorders>
              <w:top w:val="single" w:sz="4" w:space="0" w:color="auto"/>
              <w:left w:val="single" w:sz="4" w:space="0" w:color="auto"/>
              <w:bottom w:val="single" w:sz="4" w:space="0" w:color="auto"/>
              <w:right w:val="single" w:sz="4" w:space="0" w:color="auto"/>
            </w:tcBorders>
          </w:tcPr>
          <w:p w14:paraId="1D09B7F9" w14:textId="77777777" w:rsidR="008F4D94" w:rsidRPr="003C4CEC" w:rsidRDefault="008F4D94" w:rsidP="006A46EC">
            <w:pPr>
              <w:pStyle w:val="TAC"/>
              <w:rPr>
                <w:rFonts w:cs="Arial"/>
                <w:szCs w:val="18"/>
                <w:lang w:val="en-US" w:eastAsia="zh-CN"/>
              </w:rPr>
            </w:pPr>
            <w:r w:rsidRPr="003C4CEC">
              <w:rPr>
                <w:rFonts w:cs="Arial"/>
                <w:szCs w:val="18"/>
                <w:lang w:val="en-US" w:eastAsia="zh-CN"/>
              </w:rPr>
              <w:t>26</w:t>
            </w:r>
            <w:r>
              <w:rPr>
                <w:rFonts w:cs="Arial"/>
                <w:szCs w:val="18"/>
                <w:lang w:val="en-US" w:eastAsia="zh-CN"/>
              </w:rPr>
              <w:t>80</w:t>
            </w:r>
          </w:p>
        </w:tc>
        <w:tc>
          <w:tcPr>
            <w:tcW w:w="1012" w:type="dxa"/>
            <w:tcBorders>
              <w:top w:val="single" w:sz="4" w:space="0" w:color="auto"/>
              <w:left w:val="single" w:sz="4" w:space="0" w:color="auto"/>
              <w:bottom w:val="single" w:sz="4" w:space="0" w:color="auto"/>
              <w:right w:val="single" w:sz="4" w:space="0" w:color="auto"/>
            </w:tcBorders>
          </w:tcPr>
          <w:p w14:paraId="18E389E0" w14:textId="77777777" w:rsidR="008F4D94" w:rsidRPr="00F30744" w:rsidRDefault="008F4D94" w:rsidP="006A46EC">
            <w:pPr>
              <w:pStyle w:val="TAC"/>
              <w:rPr>
                <w:rFonts w:eastAsia="Malgun Gothic" w:cs="Arial"/>
                <w:szCs w:val="18"/>
                <w:lang w:eastAsia="ko-KR"/>
              </w:rPr>
            </w:pPr>
            <w:r w:rsidRPr="00F30744">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6C2D159D" w14:textId="77777777" w:rsidR="008F4D94" w:rsidRPr="00F30744" w:rsidRDefault="008F4D94" w:rsidP="006A46EC">
            <w:pPr>
              <w:pStyle w:val="TAC"/>
              <w:rPr>
                <w:rFonts w:eastAsia="Malgun Gothic" w:cs="Arial"/>
                <w:szCs w:val="18"/>
                <w:lang w:eastAsia="ko-KR"/>
              </w:rPr>
            </w:pPr>
            <w:r>
              <w:rPr>
                <w:rFonts w:eastAsia="Malgun Gothic" w:cs="Arial"/>
                <w:szCs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18A30D91" w14:textId="77777777" w:rsidR="008F4D94" w:rsidRDefault="008F4D94" w:rsidP="006A46EC">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424C2BF2" w14:textId="77777777" w:rsidR="008F4D94" w:rsidRPr="008854EA" w:rsidRDefault="008F4D94" w:rsidP="006A46EC">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F3ECC8F" w14:textId="77777777" w:rsidR="008F4D94"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3A8E80" w14:textId="77777777" w:rsidR="008F4D94" w:rsidRDefault="008F4D94" w:rsidP="006A46EC">
            <w:pPr>
              <w:pStyle w:val="TAC"/>
              <w:rPr>
                <w:rFonts w:cs="Arial"/>
                <w:szCs w:val="18"/>
                <w:lang w:val="en-US" w:eastAsia="zh-CN"/>
              </w:rPr>
            </w:pPr>
            <w:r>
              <w:rPr>
                <w:rFonts w:cs="Arial"/>
                <w:szCs w:val="18"/>
                <w:lang w:val="en-US" w:eastAsia="zh-CN"/>
              </w:rPr>
              <w:t>N/A</w:t>
            </w:r>
          </w:p>
        </w:tc>
      </w:tr>
      <w:tr w:rsidR="008F4D94" w:rsidRPr="006E069C" w14:paraId="01A0592E"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2CD9AE0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5F5FC04" w14:textId="77777777" w:rsidR="008F4D94" w:rsidRPr="008854EA" w:rsidRDefault="008F4D94" w:rsidP="006A46EC">
            <w:pPr>
              <w:pStyle w:val="TAC"/>
              <w:rPr>
                <w:rFonts w:cs="Arial"/>
                <w:szCs w:val="18"/>
                <w:lang w:val="en-US" w:eastAsia="zh-CN"/>
              </w:rPr>
            </w:pPr>
            <w:r w:rsidRPr="008854EA">
              <w:rPr>
                <w:rFonts w:cs="Arial"/>
                <w:szCs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8D1E525" w14:textId="77777777" w:rsidR="008F4D94" w:rsidRPr="003C4CEC" w:rsidRDefault="008F4D94" w:rsidP="006A46EC">
            <w:pPr>
              <w:pStyle w:val="TAC"/>
              <w:rPr>
                <w:rFonts w:cs="Arial"/>
                <w:szCs w:val="18"/>
                <w:lang w:val="en-US" w:eastAsia="zh-CN"/>
              </w:rPr>
            </w:pPr>
            <w:r w:rsidRPr="003C4CEC">
              <w:rPr>
                <w:rFonts w:cs="Arial"/>
                <w:szCs w:val="18"/>
                <w:lang w:val="en-US" w:eastAsia="zh-CN"/>
              </w:rPr>
              <w:t>35</w:t>
            </w:r>
            <w:r>
              <w:rPr>
                <w:rFonts w:cs="Arial"/>
                <w:szCs w:val="18"/>
                <w:lang w:val="en-US" w:eastAsia="zh-CN"/>
              </w:rPr>
              <w:t>5</w:t>
            </w:r>
            <w:r w:rsidRPr="003C4CEC">
              <w:rPr>
                <w:rFonts w:cs="Arial"/>
                <w:szCs w:val="18"/>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67507F0D" w14:textId="77777777" w:rsidR="008F4D94" w:rsidRPr="00F30744" w:rsidRDefault="008F4D94" w:rsidP="006A46EC">
            <w:pPr>
              <w:pStyle w:val="TAC"/>
              <w:rPr>
                <w:rFonts w:eastAsia="Malgun Gothic" w:cs="Arial"/>
                <w:szCs w:val="18"/>
                <w:lang w:eastAsia="ko-KR"/>
              </w:rPr>
            </w:pPr>
            <w:r w:rsidRPr="00F30744">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162701EC" w14:textId="77777777" w:rsidR="008F4D94" w:rsidRPr="00F30744" w:rsidRDefault="008F4D94" w:rsidP="006A46EC">
            <w:pPr>
              <w:pStyle w:val="TAC"/>
              <w:rPr>
                <w:rFonts w:eastAsia="Malgun Gothic" w:cs="Arial"/>
                <w:szCs w:val="18"/>
                <w:lang w:eastAsia="ko-KR"/>
              </w:rPr>
            </w:pPr>
            <w:r w:rsidRPr="00F30744">
              <w:rPr>
                <w:rFonts w:eastAsia="Malgun Gothic" w:cs="Arial"/>
                <w:szCs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7181794C" w14:textId="77777777" w:rsidR="008F4D94" w:rsidRDefault="008F4D94" w:rsidP="006A46EC">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F174C27" w14:textId="77777777" w:rsidR="008F4D94" w:rsidRPr="008854EA" w:rsidRDefault="008F4D94" w:rsidP="006A46EC">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D12B3E" w14:textId="77777777" w:rsidR="008F4D94"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74B067" w14:textId="77777777" w:rsidR="008F4D94" w:rsidRDefault="008F4D94" w:rsidP="006A46EC">
            <w:pPr>
              <w:pStyle w:val="TAC"/>
              <w:rPr>
                <w:rFonts w:cs="Arial"/>
                <w:szCs w:val="18"/>
                <w:lang w:val="en-US" w:eastAsia="zh-CN"/>
              </w:rPr>
            </w:pPr>
            <w:r>
              <w:rPr>
                <w:rFonts w:cs="Arial"/>
                <w:szCs w:val="18"/>
                <w:lang w:val="en-US" w:eastAsia="zh-CN"/>
              </w:rPr>
              <w:t>N/A</w:t>
            </w:r>
          </w:p>
        </w:tc>
      </w:tr>
      <w:tr w:rsidR="008F4D94" w:rsidRPr="006E069C" w14:paraId="34CE12C6"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7F89F3A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5450FC" w14:textId="77777777" w:rsidR="008F4D94" w:rsidRPr="008854EA"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3FB3D5B3" w14:textId="77777777" w:rsidR="008F4D94" w:rsidRPr="003C4CEC" w:rsidRDefault="008F4D94" w:rsidP="006A46EC">
            <w:pPr>
              <w:pStyle w:val="TAC"/>
              <w:rPr>
                <w:rFonts w:cs="Arial"/>
                <w:szCs w:val="18"/>
                <w:lang w:val="en-US" w:eastAsia="zh-CN"/>
              </w:rPr>
            </w:pPr>
            <w:r w:rsidRPr="003C4CEC">
              <w:rPr>
                <w:rFonts w:cs="Arial"/>
                <w:szCs w:val="18"/>
                <w:lang w:val="en-US" w:eastAsia="zh-CN"/>
              </w:rPr>
              <w:t>895</w:t>
            </w:r>
          </w:p>
        </w:tc>
        <w:tc>
          <w:tcPr>
            <w:tcW w:w="1012" w:type="dxa"/>
            <w:tcBorders>
              <w:top w:val="single" w:sz="4" w:space="0" w:color="auto"/>
              <w:left w:val="single" w:sz="4" w:space="0" w:color="auto"/>
              <w:bottom w:val="single" w:sz="4" w:space="0" w:color="auto"/>
              <w:right w:val="single" w:sz="4" w:space="0" w:color="auto"/>
            </w:tcBorders>
          </w:tcPr>
          <w:p w14:paraId="7119FB0F" w14:textId="77777777" w:rsidR="008F4D94" w:rsidRPr="00F30744" w:rsidRDefault="008F4D94" w:rsidP="006A46EC">
            <w:pPr>
              <w:pStyle w:val="TAC"/>
              <w:rPr>
                <w:rFonts w:eastAsia="Malgun Gothic" w:cs="Arial"/>
                <w:szCs w:val="18"/>
                <w:lang w:eastAsia="ko-KR"/>
              </w:rPr>
            </w:pPr>
            <w:r w:rsidRPr="003C4CEC">
              <w:rPr>
                <w:rFonts w:eastAsia="Malgun Gothic" w:cs="Arial"/>
                <w:szCs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CC14FC9" w14:textId="77777777" w:rsidR="008F4D94" w:rsidRPr="00F30744" w:rsidRDefault="008F4D94" w:rsidP="006A46EC">
            <w:pPr>
              <w:pStyle w:val="TAC"/>
              <w:rPr>
                <w:rFonts w:eastAsia="Malgun Gothic" w:cs="Arial"/>
                <w:szCs w:val="18"/>
                <w:lang w:eastAsia="ko-KR"/>
              </w:rPr>
            </w:pPr>
            <w:r w:rsidRPr="003C4CEC">
              <w:rPr>
                <w:rFonts w:eastAsia="Malgun Gothic" w:cs="Arial"/>
                <w:szCs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F1E83B2" w14:textId="77777777" w:rsidR="008F4D94" w:rsidRPr="008854EA" w:rsidRDefault="008F4D94" w:rsidP="006A46EC">
            <w:pPr>
              <w:pStyle w:val="TAC"/>
              <w:rPr>
                <w:rFonts w:cs="Arial"/>
                <w:szCs w:val="18"/>
                <w:lang w:val="en-US" w:eastAsia="zh-CN"/>
              </w:rPr>
            </w:pPr>
            <w:r w:rsidRPr="008854EA">
              <w:rPr>
                <w:rFonts w:cs="Arial"/>
                <w:szCs w:val="18"/>
                <w:lang w:val="en-US" w:eastAsia="zh-CN"/>
              </w:rPr>
              <w:t>940</w:t>
            </w:r>
          </w:p>
        </w:tc>
        <w:tc>
          <w:tcPr>
            <w:tcW w:w="797" w:type="dxa"/>
            <w:tcBorders>
              <w:top w:val="single" w:sz="4" w:space="0" w:color="auto"/>
              <w:left w:val="single" w:sz="4" w:space="0" w:color="auto"/>
              <w:bottom w:val="single" w:sz="4" w:space="0" w:color="auto"/>
              <w:right w:val="single" w:sz="4" w:space="0" w:color="auto"/>
            </w:tcBorders>
          </w:tcPr>
          <w:p w14:paraId="00AF2DEB" w14:textId="77777777" w:rsidR="008F4D94" w:rsidRPr="008854EA" w:rsidRDefault="008F4D94" w:rsidP="006A46EC">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B81335C" w14:textId="77777777" w:rsidR="008F4D94"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9C49F6" w14:textId="77777777" w:rsidR="008F4D94" w:rsidRPr="00F30744" w:rsidRDefault="008F4D94" w:rsidP="006A46EC">
            <w:pPr>
              <w:pStyle w:val="TAC"/>
              <w:rPr>
                <w:rFonts w:cs="Arial"/>
                <w:szCs w:val="18"/>
                <w:lang w:val="en-US" w:eastAsia="zh-CN"/>
              </w:rPr>
            </w:pPr>
            <w:r>
              <w:rPr>
                <w:rFonts w:cs="Arial"/>
                <w:szCs w:val="18"/>
                <w:lang w:val="en-US" w:eastAsia="zh-CN"/>
              </w:rPr>
              <w:t>N/A</w:t>
            </w:r>
          </w:p>
        </w:tc>
      </w:tr>
      <w:tr w:rsidR="008F4D94" w:rsidRPr="006E069C" w14:paraId="545A645C"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60B2F67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A535F3" w14:textId="77777777" w:rsidR="008F4D94" w:rsidRPr="008854EA"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41</w:t>
            </w:r>
          </w:p>
        </w:tc>
        <w:tc>
          <w:tcPr>
            <w:tcW w:w="975" w:type="dxa"/>
            <w:tcBorders>
              <w:top w:val="single" w:sz="4" w:space="0" w:color="auto"/>
              <w:left w:val="single" w:sz="4" w:space="0" w:color="auto"/>
              <w:bottom w:val="single" w:sz="4" w:space="0" w:color="auto"/>
              <w:right w:val="single" w:sz="4" w:space="0" w:color="auto"/>
            </w:tcBorders>
          </w:tcPr>
          <w:p w14:paraId="79139081" w14:textId="77777777" w:rsidR="008F4D94" w:rsidRPr="003C4CEC" w:rsidRDefault="008F4D94" w:rsidP="006A46EC">
            <w:pPr>
              <w:pStyle w:val="TAC"/>
              <w:rPr>
                <w:rFonts w:cs="Arial"/>
                <w:szCs w:val="18"/>
                <w:lang w:val="en-US" w:eastAsia="zh-CN"/>
              </w:rPr>
            </w:pPr>
            <w:r>
              <w:rPr>
                <w:rFonts w:cs="Arial"/>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E9B8DE9" w14:textId="77777777" w:rsidR="008F4D94" w:rsidRPr="00F30744" w:rsidRDefault="008F4D94" w:rsidP="006A46EC">
            <w:pPr>
              <w:pStyle w:val="TAC"/>
              <w:rPr>
                <w:rFonts w:eastAsia="Malgun Gothic" w:cs="Arial"/>
                <w:szCs w:val="18"/>
                <w:lang w:eastAsia="ko-KR"/>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0A016F6" w14:textId="77777777" w:rsidR="008F4D94" w:rsidRPr="00F30744" w:rsidRDefault="008F4D94" w:rsidP="006A46EC">
            <w:pPr>
              <w:pStyle w:val="TAC"/>
              <w:rPr>
                <w:rFonts w:eastAsia="Malgun Gothic" w:cs="Arial"/>
                <w:szCs w:val="18"/>
                <w:lang w:eastAsia="ko-KR"/>
              </w:rPr>
            </w:pPr>
            <w:r>
              <w:rPr>
                <w:rFonts w:cs="Arial"/>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89DA3D4" w14:textId="77777777" w:rsidR="008F4D94" w:rsidRPr="008854EA" w:rsidRDefault="008F4D94" w:rsidP="006A46EC">
            <w:pPr>
              <w:pStyle w:val="TAC"/>
              <w:rPr>
                <w:rFonts w:cs="Arial"/>
                <w:szCs w:val="18"/>
                <w:lang w:val="en-US" w:eastAsia="zh-CN"/>
              </w:rPr>
            </w:pPr>
            <w:r w:rsidRPr="008854EA">
              <w:rPr>
                <w:rFonts w:cs="Arial"/>
                <w:szCs w:val="18"/>
                <w:lang w:val="en-US" w:eastAsia="zh-CN"/>
              </w:rPr>
              <w:t>2650</w:t>
            </w:r>
          </w:p>
        </w:tc>
        <w:tc>
          <w:tcPr>
            <w:tcW w:w="797" w:type="dxa"/>
            <w:tcBorders>
              <w:top w:val="single" w:sz="4" w:space="0" w:color="auto"/>
              <w:left w:val="single" w:sz="4" w:space="0" w:color="auto"/>
              <w:bottom w:val="single" w:sz="4" w:space="0" w:color="auto"/>
              <w:right w:val="single" w:sz="4" w:space="0" w:color="auto"/>
            </w:tcBorders>
          </w:tcPr>
          <w:p w14:paraId="22A2A1EE" w14:textId="77777777" w:rsidR="008F4D94" w:rsidRPr="008854EA" w:rsidRDefault="008F4D94" w:rsidP="006A46EC">
            <w:pPr>
              <w:pStyle w:val="TAC"/>
              <w:rPr>
                <w:rFonts w:cs="Arial"/>
                <w:szCs w:val="18"/>
                <w:lang w:val="en-US" w:eastAsia="zh-CN"/>
              </w:rPr>
            </w:pPr>
            <w:r w:rsidRPr="008854EA">
              <w:rPr>
                <w:rFonts w:cs="Arial"/>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542AFDDA" w14:textId="77777777" w:rsidR="008F4D94"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597E99" w14:textId="77777777" w:rsidR="008F4D94" w:rsidRPr="00F30744" w:rsidRDefault="008F4D94" w:rsidP="006A46EC">
            <w:pPr>
              <w:pStyle w:val="TAC"/>
              <w:rPr>
                <w:rFonts w:cs="Arial"/>
                <w:szCs w:val="18"/>
                <w:lang w:val="en-US" w:eastAsia="zh-CN"/>
              </w:rPr>
            </w:pPr>
            <w:r>
              <w:rPr>
                <w:rFonts w:cs="Arial"/>
                <w:szCs w:val="18"/>
                <w:lang w:val="en-US" w:eastAsia="zh-CN"/>
              </w:rPr>
              <w:t>IMD2</w:t>
            </w:r>
          </w:p>
        </w:tc>
      </w:tr>
      <w:tr w:rsidR="008F4D94" w:rsidRPr="006E069C" w14:paraId="2C3A48EB"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2AC900C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2FA695" w14:textId="77777777" w:rsidR="008F4D94" w:rsidRPr="008854EA" w:rsidRDefault="008F4D94" w:rsidP="006A46EC">
            <w:pPr>
              <w:pStyle w:val="TAC"/>
              <w:rPr>
                <w:rFonts w:cs="Arial"/>
                <w:szCs w:val="18"/>
                <w:lang w:val="en-US" w:eastAsia="zh-CN"/>
              </w:rPr>
            </w:pPr>
            <w:r w:rsidRPr="008854EA">
              <w:rPr>
                <w:rFonts w:cs="Arial"/>
                <w:szCs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4B16AF98" w14:textId="77777777" w:rsidR="008F4D94" w:rsidRPr="003C4CEC" w:rsidRDefault="008F4D94" w:rsidP="006A46EC">
            <w:pPr>
              <w:pStyle w:val="TAC"/>
              <w:rPr>
                <w:rFonts w:cs="Arial"/>
                <w:szCs w:val="18"/>
                <w:lang w:val="en-US" w:eastAsia="zh-CN"/>
              </w:rPr>
            </w:pPr>
            <w:r w:rsidRPr="003C4CEC">
              <w:rPr>
                <w:rFonts w:cs="Arial"/>
                <w:szCs w:val="18"/>
                <w:lang w:val="en-US" w:eastAsia="zh-CN"/>
              </w:rPr>
              <w:t>3545</w:t>
            </w:r>
          </w:p>
        </w:tc>
        <w:tc>
          <w:tcPr>
            <w:tcW w:w="1012" w:type="dxa"/>
            <w:tcBorders>
              <w:top w:val="single" w:sz="4" w:space="0" w:color="auto"/>
              <w:left w:val="single" w:sz="4" w:space="0" w:color="auto"/>
              <w:bottom w:val="single" w:sz="4" w:space="0" w:color="auto"/>
              <w:right w:val="single" w:sz="4" w:space="0" w:color="auto"/>
            </w:tcBorders>
          </w:tcPr>
          <w:p w14:paraId="405B31A9" w14:textId="77777777" w:rsidR="008F4D94" w:rsidRPr="00F30744" w:rsidRDefault="008F4D94" w:rsidP="006A46EC">
            <w:pPr>
              <w:pStyle w:val="TAC"/>
              <w:rPr>
                <w:rFonts w:eastAsia="Malgun Gothic" w:cs="Arial"/>
                <w:szCs w:val="18"/>
                <w:lang w:eastAsia="ko-KR"/>
              </w:rPr>
            </w:pPr>
            <w:r w:rsidRPr="003C4CEC">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58CF943" w14:textId="77777777" w:rsidR="008F4D94" w:rsidRPr="00F30744" w:rsidRDefault="008F4D94" w:rsidP="006A46EC">
            <w:pPr>
              <w:pStyle w:val="TAC"/>
              <w:rPr>
                <w:rFonts w:eastAsia="Malgun Gothic" w:cs="Arial"/>
                <w:szCs w:val="18"/>
                <w:lang w:eastAsia="ko-KR"/>
              </w:rPr>
            </w:pPr>
            <w:r w:rsidRPr="003C4CEC">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C434327" w14:textId="77777777" w:rsidR="008F4D94" w:rsidRPr="008854EA" w:rsidRDefault="008F4D94" w:rsidP="006A46EC">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B73F168" w14:textId="77777777" w:rsidR="008F4D94" w:rsidRPr="008854EA" w:rsidRDefault="008F4D94" w:rsidP="006A46EC">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00EC22" w14:textId="77777777" w:rsidR="008F4D94"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6FCDE3" w14:textId="77777777" w:rsidR="008F4D94" w:rsidRPr="00F30744" w:rsidRDefault="008F4D94" w:rsidP="006A46EC">
            <w:pPr>
              <w:pStyle w:val="TAC"/>
              <w:rPr>
                <w:rFonts w:cs="Arial"/>
                <w:szCs w:val="18"/>
                <w:lang w:val="en-US" w:eastAsia="zh-CN"/>
              </w:rPr>
            </w:pPr>
            <w:r>
              <w:rPr>
                <w:rFonts w:cs="Arial"/>
                <w:szCs w:val="18"/>
                <w:lang w:val="en-US" w:eastAsia="zh-CN"/>
              </w:rPr>
              <w:t>N/A</w:t>
            </w:r>
          </w:p>
        </w:tc>
      </w:tr>
      <w:tr w:rsidR="008F4D94" w:rsidRPr="006E069C" w14:paraId="623C45F6"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530C35D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67A441D" w14:textId="77777777" w:rsidR="008F4D94" w:rsidRPr="008854EA"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6B93B931" w14:textId="77777777" w:rsidR="008F4D94" w:rsidRPr="003C4CEC" w:rsidRDefault="008F4D94" w:rsidP="006A46EC">
            <w:pPr>
              <w:pStyle w:val="TAC"/>
              <w:rPr>
                <w:rFonts w:cs="Arial"/>
                <w:szCs w:val="18"/>
                <w:lang w:val="en-US" w:eastAsia="zh-CN"/>
              </w:rPr>
            </w:pPr>
            <w:r>
              <w:rPr>
                <w:rFonts w:cs="Arial"/>
              </w:rPr>
              <w:t>900</w:t>
            </w:r>
          </w:p>
        </w:tc>
        <w:tc>
          <w:tcPr>
            <w:tcW w:w="1012" w:type="dxa"/>
            <w:tcBorders>
              <w:top w:val="single" w:sz="4" w:space="0" w:color="auto"/>
              <w:left w:val="single" w:sz="4" w:space="0" w:color="auto"/>
              <w:bottom w:val="single" w:sz="4" w:space="0" w:color="auto"/>
              <w:right w:val="single" w:sz="4" w:space="0" w:color="auto"/>
            </w:tcBorders>
          </w:tcPr>
          <w:p w14:paraId="1D347088" w14:textId="77777777" w:rsidR="008F4D94" w:rsidRPr="00F30744" w:rsidRDefault="008F4D94" w:rsidP="006A46EC">
            <w:pPr>
              <w:pStyle w:val="TAC"/>
              <w:rPr>
                <w:rFonts w:eastAsia="Malgun Gothic" w:cs="Arial"/>
                <w:szCs w:val="18"/>
                <w:lang w:eastAsia="ko-KR"/>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FCDE240" w14:textId="77777777" w:rsidR="008F4D94" w:rsidRPr="00F30744" w:rsidRDefault="008F4D94" w:rsidP="006A46EC">
            <w:pPr>
              <w:pStyle w:val="TAC"/>
              <w:rPr>
                <w:rFonts w:eastAsia="Malgun Gothic" w:cs="Arial"/>
                <w:szCs w:val="18"/>
                <w:lang w:eastAsia="ko-KR"/>
              </w:rPr>
            </w:pPr>
            <w:r w:rsidRPr="003C4CE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86DB115" w14:textId="77777777" w:rsidR="008F4D94" w:rsidRPr="008854EA" w:rsidRDefault="008F4D94" w:rsidP="006A46EC">
            <w:pPr>
              <w:pStyle w:val="TAC"/>
              <w:rPr>
                <w:rFonts w:cs="Arial"/>
                <w:szCs w:val="18"/>
                <w:lang w:val="en-US" w:eastAsia="zh-CN"/>
              </w:rPr>
            </w:pPr>
            <w:r w:rsidRPr="000924B2">
              <w:rPr>
                <w:rFonts w:cs="Arial"/>
              </w:rPr>
              <w:t>945</w:t>
            </w:r>
          </w:p>
        </w:tc>
        <w:tc>
          <w:tcPr>
            <w:tcW w:w="797" w:type="dxa"/>
            <w:tcBorders>
              <w:top w:val="single" w:sz="4" w:space="0" w:color="auto"/>
              <w:left w:val="single" w:sz="4" w:space="0" w:color="auto"/>
              <w:bottom w:val="single" w:sz="4" w:space="0" w:color="auto"/>
              <w:right w:val="single" w:sz="4" w:space="0" w:color="auto"/>
            </w:tcBorders>
          </w:tcPr>
          <w:p w14:paraId="432F219C" w14:textId="77777777" w:rsidR="008F4D94" w:rsidRPr="008854EA" w:rsidRDefault="008F4D94" w:rsidP="006A46EC">
            <w:pPr>
              <w:pStyle w:val="TAC"/>
              <w:rPr>
                <w:rFonts w:cs="Arial"/>
                <w:szCs w:val="18"/>
                <w:lang w:val="en-US" w:eastAsia="zh-CN"/>
              </w:rPr>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229333E" w14:textId="77777777" w:rsidR="008F4D94"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9F95A3" w14:textId="77777777" w:rsidR="008F4D94" w:rsidRPr="00F30744" w:rsidRDefault="008F4D94" w:rsidP="006A46EC">
            <w:pPr>
              <w:pStyle w:val="TAC"/>
              <w:rPr>
                <w:rFonts w:cs="Arial"/>
                <w:szCs w:val="18"/>
                <w:lang w:val="en-US" w:eastAsia="zh-CN"/>
              </w:rPr>
            </w:pPr>
            <w:r>
              <w:rPr>
                <w:rFonts w:cs="Arial"/>
                <w:szCs w:val="18"/>
                <w:lang w:val="en-US" w:eastAsia="zh-CN"/>
              </w:rPr>
              <w:t>N/A</w:t>
            </w:r>
          </w:p>
        </w:tc>
      </w:tr>
      <w:tr w:rsidR="008F4D94" w:rsidRPr="006E069C" w14:paraId="199287F5"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3D54E49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D2A070" w14:textId="77777777" w:rsidR="008F4D94" w:rsidRPr="008854EA"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41</w:t>
            </w:r>
          </w:p>
        </w:tc>
        <w:tc>
          <w:tcPr>
            <w:tcW w:w="975" w:type="dxa"/>
            <w:tcBorders>
              <w:top w:val="single" w:sz="4" w:space="0" w:color="auto"/>
              <w:left w:val="single" w:sz="4" w:space="0" w:color="auto"/>
              <w:bottom w:val="single" w:sz="4" w:space="0" w:color="auto"/>
              <w:right w:val="single" w:sz="4" w:space="0" w:color="auto"/>
            </w:tcBorders>
          </w:tcPr>
          <w:p w14:paraId="3761E73E" w14:textId="77777777" w:rsidR="008F4D94" w:rsidRPr="003C4CEC" w:rsidRDefault="008F4D94" w:rsidP="006A46EC">
            <w:pPr>
              <w:pStyle w:val="TAC"/>
              <w:rPr>
                <w:rFonts w:cs="Arial"/>
                <w:szCs w:val="18"/>
                <w:lang w:val="en-US" w:eastAsia="zh-CN"/>
              </w:rPr>
            </w:pPr>
            <w:r w:rsidRPr="003C4CEC">
              <w:rPr>
                <w:rFonts w:cs="Arial"/>
              </w:rPr>
              <w:t>2555</w:t>
            </w:r>
          </w:p>
        </w:tc>
        <w:tc>
          <w:tcPr>
            <w:tcW w:w="1012" w:type="dxa"/>
            <w:tcBorders>
              <w:top w:val="single" w:sz="4" w:space="0" w:color="auto"/>
              <w:left w:val="single" w:sz="4" w:space="0" w:color="auto"/>
              <w:bottom w:val="single" w:sz="4" w:space="0" w:color="auto"/>
              <w:right w:val="single" w:sz="4" w:space="0" w:color="auto"/>
            </w:tcBorders>
          </w:tcPr>
          <w:p w14:paraId="41F1076C" w14:textId="77777777" w:rsidR="008F4D94" w:rsidRPr="00F30744" w:rsidRDefault="008F4D94" w:rsidP="006A46EC">
            <w:pPr>
              <w:pStyle w:val="TAC"/>
              <w:rPr>
                <w:rFonts w:eastAsia="Malgun Gothic" w:cs="Arial"/>
                <w:szCs w:val="18"/>
                <w:lang w:eastAsia="ko-KR"/>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6B6822A" w14:textId="77777777" w:rsidR="008F4D94" w:rsidRPr="00F30744" w:rsidRDefault="008F4D94" w:rsidP="006A46EC">
            <w:pPr>
              <w:pStyle w:val="TAC"/>
              <w:rPr>
                <w:rFonts w:eastAsia="Malgun Gothic" w:cs="Arial"/>
                <w:szCs w:val="18"/>
                <w:lang w:eastAsia="ko-KR"/>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2AC6D7C" w14:textId="77777777" w:rsidR="008F4D94" w:rsidRPr="008854EA" w:rsidRDefault="008F4D94" w:rsidP="006A46EC">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1BF0FAED" w14:textId="77777777" w:rsidR="008F4D94" w:rsidRPr="008854EA" w:rsidRDefault="008F4D94" w:rsidP="006A46EC">
            <w:pPr>
              <w:pStyle w:val="TAC"/>
              <w:rPr>
                <w:rFonts w:cs="Arial"/>
                <w:szCs w:val="18"/>
                <w:lang w:val="en-US" w:eastAsia="zh-CN"/>
              </w:rPr>
            </w:pPr>
            <w:r w:rsidRPr="000924B2">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6D71784" w14:textId="77777777" w:rsidR="008F4D94"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ADC606" w14:textId="77777777" w:rsidR="008F4D94" w:rsidRPr="00F30744" w:rsidRDefault="008F4D94" w:rsidP="006A46EC">
            <w:pPr>
              <w:pStyle w:val="TAC"/>
              <w:rPr>
                <w:rFonts w:cs="Arial"/>
                <w:szCs w:val="18"/>
                <w:lang w:val="en-US" w:eastAsia="zh-CN"/>
              </w:rPr>
            </w:pPr>
            <w:r>
              <w:rPr>
                <w:rFonts w:cs="Arial"/>
                <w:szCs w:val="18"/>
                <w:lang w:val="en-US" w:eastAsia="zh-CN"/>
              </w:rPr>
              <w:t>N/A</w:t>
            </w:r>
          </w:p>
        </w:tc>
      </w:tr>
      <w:tr w:rsidR="008F4D94" w:rsidRPr="006E069C" w14:paraId="310ECAC5"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2576893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79BF58" w14:textId="77777777" w:rsidR="008F4D94" w:rsidRPr="008854EA" w:rsidRDefault="008F4D94" w:rsidP="006A46EC">
            <w:pPr>
              <w:pStyle w:val="TAC"/>
              <w:rPr>
                <w:rFonts w:cs="Arial"/>
                <w:szCs w:val="18"/>
                <w:lang w:val="en-US" w:eastAsia="zh-CN"/>
              </w:rPr>
            </w:pPr>
            <w:r w:rsidRPr="008854EA">
              <w:rPr>
                <w:rFonts w:cs="Arial"/>
                <w:szCs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CAE62B2" w14:textId="77777777" w:rsidR="008F4D94" w:rsidRPr="003C4CEC" w:rsidRDefault="008F4D94" w:rsidP="006A46EC">
            <w:pPr>
              <w:pStyle w:val="TAC"/>
              <w:rPr>
                <w:rFonts w:cs="Arial"/>
                <w:szCs w:val="18"/>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190D0455" w14:textId="77777777" w:rsidR="008F4D94" w:rsidRPr="00F30744" w:rsidRDefault="008F4D94" w:rsidP="006A46EC">
            <w:pPr>
              <w:pStyle w:val="TAC"/>
              <w:rPr>
                <w:rFonts w:eastAsia="Malgun Gothic" w:cs="Arial"/>
                <w:szCs w:val="18"/>
                <w:lang w:eastAsia="ko-KR"/>
              </w:rPr>
            </w:pPr>
            <w:r w:rsidRPr="003C4CE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36BF72A" w14:textId="77777777" w:rsidR="008F4D94" w:rsidRPr="00F30744" w:rsidRDefault="008F4D94" w:rsidP="006A46EC">
            <w:pPr>
              <w:pStyle w:val="TAC"/>
              <w:rPr>
                <w:rFonts w:eastAsia="Malgun Gothic" w:cs="Arial"/>
                <w:szCs w:val="18"/>
                <w:lang w:eastAsia="ko-KR"/>
              </w:rPr>
            </w:pPr>
            <w:r>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7FF5C844" w14:textId="77777777" w:rsidR="008F4D94" w:rsidRPr="008854EA" w:rsidRDefault="008F4D94" w:rsidP="006A46EC">
            <w:pPr>
              <w:pStyle w:val="TAC"/>
              <w:rPr>
                <w:rFonts w:cs="Arial"/>
                <w:szCs w:val="18"/>
                <w:lang w:val="en-US" w:eastAsia="zh-CN"/>
              </w:rPr>
            </w:pPr>
            <w:r w:rsidRPr="00EF5447">
              <w:rPr>
                <w:rFonts w:cs="Arial"/>
              </w:rPr>
              <w:t>3455</w:t>
            </w:r>
          </w:p>
        </w:tc>
        <w:tc>
          <w:tcPr>
            <w:tcW w:w="797" w:type="dxa"/>
            <w:tcBorders>
              <w:top w:val="single" w:sz="4" w:space="0" w:color="auto"/>
              <w:left w:val="single" w:sz="4" w:space="0" w:color="auto"/>
              <w:bottom w:val="single" w:sz="4" w:space="0" w:color="auto"/>
              <w:right w:val="single" w:sz="4" w:space="0" w:color="auto"/>
            </w:tcBorders>
          </w:tcPr>
          <w:p w14:paraId="1310D9E2" w14:textId="77777777" w:rsidR="008F4D94" w:rsidRPr="008854EA" w:rsidRDefault="008F4D94" w:rsidP="006A46EC">
            <w:pPr>
              <w:pStyle w:val="TAC"/>
              <w:rPr>
                <w:rFonts w:cs="Arial"/>
                <w:szCs w:val="18"/>
                <w:lang w:val="en-US" w:eastAsia="zh-CN"/>
              </w:rPr>
            </w:pPr>
            <w:r w:rsidRPr="00EF5447">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08836C47" w14:textId="77777777" w:rsidR="008F4D94"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DD839C" w14:textId="77777777" w:rsidR="008F4D94" w:rsidRPr="00F30744" w:rsidRDefault="008F4D94" w:rsidP="006A46EC">
            <w:pPr>
              <w:pStyle w:val="TAC"/>
              <w:rPr>
                <w:rFonts w:cs="Arial"/>
                <w:szCs w:val="18"/>
                <w:lang w:val="en-US" w:eastAsia="zh-CN"/>
              </w:rPr>
            </w:pPr>
            <w:r>
              <w:rPr>
                <w:rFonts w:cs="Arial"/>
                <w:szCs w:val="18"/>
                <w:lang w:val="en-US" w:eastAsia="zh-CN"/>
              </w:rPr>
              <w:t>IMD2</w:t>
            </w:r>
            <w:r w:rsidRPr="00850DE0">
              <w:rPr>
                <w:rFonts w:cs="Arial"/>
                <w:szCs w:val="18"/>
                <w:vertAlign w:val="superscript"/>
                <w:lang w:val="en-US" w:eastAsia="zh-CN"/>
              </w:rPr>
              <w:t>2</w:t>
            </w:r>
          </w:p>
        </w:tc>
      </w:tr>
      <w:tr w:rsidR="008F4D94" w:rsidRPr="006E069C" w14:paraId="66208991" w14:textId="77777777" w:rsidTr="006A46EC">
        <w:tblPrEx>
          <w:jc w:val="left"/>
        </w:tblPrEx>
        <w:trPr>
          <w:trHeight w:val="187"/>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F85ABE7" w14:textId="77777777" w:rsidR="008F4D94" w:rsidRPr="005A3BAB" w:rsidRDefault="008F4D94" w:rsidP="006A46EC">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tc>
      </w:tr>
    </w:tbl>
    <w:p w14:paraId="094A78EA" w14:textId="77777777" w:rsidR="008F4D94" w:rsidRDefault="008F4D94" w:rsidP="008F4D94">
      <w:pPr>
        <w:rPr>
          <w:color w:val="0070C0"/>
        </w:rPr>
      </w:pPr>
    </w:p>
    <w:p w14:paraId="090D5871" w14:textId="77777777" w:rsidR="008F4D94" w:rsidRDefault="008F4D94" w:rsidP="008F4D94">
      <w:pPr>
        <w:pStyle w:val="Heading2"/>
      </w:pPr>
      <w:bookmarkStart w:id="601" w:name="_Toc183508122"/>
      <w:r>
        <w:t>5.51</w:t>
      </w:r>
      <w:r>
        <w:tab/>
        <w:t>CA_n1-n3-n78</w:t>
      </w:r>
      <w:bookmarkEnd w:id="601"/>
    </w:p>
    <w:p w14:paraId="600699B3" w14:textId="77777777" w:rsidR="008F4D94" w:rsidRDefault="008F4D94" w:rsidP="008F4D94">
      <w:pPr>
        <w:pStyle w:val="Heading3"/>
        <w:rPr>
          <w:rFonts w:cs="Arial"/>
          <w:szCs w:val="28"/>
          <w:lang w:val="en-US" w:eastAsia="zh-CN"/>
        </w:rPr>
      </w:pPr>
      <w:bookmarkStart w:id="602" w:name="_Toc183508123"/>
      <w:r>
        <w:t>5.51.1</w:t>
      </w:r>
      <w:r>
        <w:tab/>
      </w:r>
      <w:r>
        <w:rPr>
          <w:rFonts w:cs="Arial"/>
          <w:szCs w:val="28"/>
          <w:lang w:val="en-US" w:eastAsia="zh-CN"/>
        </w:rPr>
        <w:t>Common for 1 band UL and 2 bands UL CA</w:t>
      </w:r>
      <w:bookmarkEnd w:id="602"/>
    </w:p>
    <w:p w14:paraId="78436022" w14:textId="77777777" w:rsidR="008F4D94" w:rsidRDefault="008F4D94" w:rsidP="008F4D94">
      <w:pPr>
        <w:pStyle w:val="Heading4"/>
      </w:pPr>
      <w:bookmarkStart w:id="603" w:name="_Toc183508124"/>
      <w:r>
        <w:t>5.51.1.1</w:t>
      </w:r>
      <w:r>
        <w:tab/>
      </w:r>
      <w:r>
        <w:rPr>
          <w:rFonts w:cs="Arial"/>
          <w:lang w:eastAsia="zh-CN"/>
        </w:rPr>
        <w:t>Operating bands for CA</w:t>
      </w:r>
      <w:bookmarkEnd w:id="603"/>
    </w:p>
    <w:p w14:paraId="4BCBFF12" w14:textId="77777777" w:rsidR="008F4D94" w:rsidRDefault="008F4D94" w:rsidP="008F4D94">
      <w:pPr>
        <w:pStyle w:val="TH"/>
      </w:pPr>
      <w:r>
        <w:rPr>
          <w:rFonts w:cs="Arial"/>
        </w:rPr>
        <w:t xml:space="preserve">Table </w:t>
      </w:r>
      <w:r>
        <w:rPr>
          <w:rFonts w:cs="Arial" w:hint="eastAsia"/>
          <w:lang w:val="en-US" w:eastAsia="zh-CN"/>
        </w:rPr>
        <w:t>5.51</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4"/>
        <w:gridCol w:w="1088"/>
        <w:gridCol w:w="295"/>
        <w:gridCol w:w="1593"/>
        <w:gridCol w:w="1231"/>
        <w:gridCol w:w="355"/>
        <w:gridCol w:w="1530"/>
        <w:gridCol w:w="1043"/>
      </w:tblGrid>
      <w:tr w:rsidR="008F4D94" w14:paraId="01EA21C6" w14:textId="77777777" w:rsidTr="006A46EC">
        <w:trPr>
          <w:trHeight w:val="268"/>
          <w:jc w:val="center"/>
        </w:trPr>
        <w:tc>
          <w:tcPr>
            <w:tcW w:w="854" w:type="dxa"/>
            <w:vMerge w:val="restart"/>
            <w:tcBorders>
              <w:top w:val="single" w:sz="4" w:space="0" w:color="auto"/>
              <w:left w:val="single" w:sz="4" w:space="0" w:color="auto"/>
              <w:bottom w:val="single" w:sz="4" w:space="0" w:color="auto"/>
              <w:right w:val="single" w:sz="4" w:space="0" w:color="auto"/>
            </w:tcBorders>
            <w:vAlign w:val="center"/>
          </w:tcPr>
          <w:p w14:paraId="6C054627" w14:textId="77777777" w:rsidR="008F4D94" w:rsidRDefault="008F4D94" w:rsidP="006A46EC">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21614699" w14:textId="77777777" w:rsidR="008F4D94" w:rsidRDefault="008F4D94" w:rsidP="006A46EC">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BDE1BF2" w14:textId="77777777" w:rsidR="008F4D94" w:rsidRDefault="008F4D94" w:rsidP="006A46EC">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2E2EDE2" w14:textId="77777777" w:rsidR="008F4D94" w:rsidRDefault="008F4D94" w:rsidP="006A46EC">
            <w:pPr>
              <w:pStyle w:val="TAH"/>
              <w:rPr>
                <w:rFonts w:eastAsia="Malgun Gothic" w:cs="Arial"/>
              </w:rPr>
            </w:pPr>
            <w:r>
              <w:rPr>
                <w:rFonts w:eastAsia="Malgun Gothic" w:cs="Arial"/>
              </w:rPr>
              <w:t>Duplex</w:t>
            </w:r>
          </w:p>
          <w:p w14:paraId="56CC97D8" w14:textId="77777777" w:rsidR="008F4D94" w:rsidRDefault="008F4D94" w:rsidP="006A46EC">
            <w:pPr>
              <w:pStyle w:val="TAH"/>
              <w:rPr>
                <w:rFonts w:ascii="Times New Roman" w:eastAsia="Malgun Gothic" w:hAnsi="Times New Roman"/>
              </w:rPr>
            </w:pPr>
            <w:r>
              <w:rPr>
                <w:rFonts w:eastAsia="Malgun Gothic" w:cs="Arial"/>
              </w:rPr>
              <w:t>mode</w:t>
            </w:r>
          </w:p>
        </w:tc>
      </w:tr>
      <w:tr w:rsidR="008F4D94" w14:paraId="7E5B8CCC" w14:textId="77777777" w:rsidTr="006A46EC">
        <w:trPr>
          <w:trHeight w:val="184"/>
          <w:jc w:val="center"/>
        </w:trPr>
        <w:tc>
          <w:tcPr>
            <w:tcW w:w="854" w:type="dxa"/>
            <w:vMerge/>
            <w:tcBorders>
              <w:top w:val="single" w:sz="4" w:space="0" w:color="auto"/>
              <w:left w:val="single" w:sz="4" w:space="0" w:color="auto"/>
              <w:bottom w:val="single" w:sz="4" w:space="0" w:color="auto"/>
              <w:right w:val="single" w:sz="4" w:space="0" w:color="auto"/>
            </w:tcBorders>
            <w:vAlign w:val="center"/>
          </w:tcPr>
          <w:p w14:paraId="0E1E6D6B" w14:textId="77777777" w:rsidR="008F4D94" w:rsidRDefault="008F4D94" w:rsidP="006A46EC">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0585619" w14:textId="77777777" w:rsidR="008F4D94" w:rsidRDefault="008F4D94" w:rsidP="006A46EC">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7EBDEB7" w14:textId="77777777" w:rsidR="008F4D94" w:rsidRDefault="008F4D94" w:rsidP="006A46EC">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ECBDFF5" w14:textId="77777777" w:rsidR="008F4D94" w:rsidRDefault="008F4D94" w:rsidP="006A46EC">
            <w:pPr>
              <w:pStyle w:val="TAH"/>
              <w:rPr>
                <w:rFonts w:ascii="Times New Roman" w:eastAsia="Malgun Gothic" w:hAnsi="Times New Roman"/>
              </w:rPr>
            </w:pPr>
          </w:p>
        </w:tc>
      </w:tr>
      <w:tr w:rsidR="008F4D94" w14:paraId="57F9E2C4" w14:textId="77777777" w:rsidTr="006A46EC">
        <w:trPr>
          <w:trHeight w:val="184"/>
          <w:jc w:val="center"/>
        </w:trPr>
        <w:tc>
          <w:tcPr>
            <w:tcW w:w="854" w:type="dxa"/>
            <w:vMerge/>
            <w:tcBorders>
              <w:top w:val="single" w:sz="4" w:space="0" w:color="auto"/>
              <w:left w:val="single" w:sz="4" w:space="0" w:color="auto"/>
              <w:bottom w:val="single" w:sz="4" w:space="0" w:color="auto"/>
              <w:right w:val="single" w:sz="4" w:space="0" w:color="auto"/>
            </w:tcBorders>
            <w:vAlign w:val="center"/>
          </w:tcPr>
          <w:p w14:paraId="1935634D" w14:textId="77777777" w:rsidR="008F4D94" w:rsidRDefault="008F4D94" w:rsidP="006A46EC">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02F37BF" w14:textId="77777777" w:rsidR="008F4D94" w:rsidRDefault="008F4D94" w:rsidP="006A46EC">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E7A6BC3" w14:textId="77777777" w:rsidR="008F4D94" w:rsidRDefault="008F4D94" w:rsidP="006A46EC">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984D55B" w14:textId="77777777" w:rsidR="008F4D94" w:rsidRDefault="008F4D94" w:rsidP="006A46EC">
            <w:pPr>
              <w:pStyle w:val="TAH"/>
              <w:rPr>
                <w:rFonts w:ascii="Times New Roman" w:eastAsia="Malgun Gothic" w:hAnsi="Times New Roman"/>
              </w:rPr>
            </w:pPr>
          </w:p>
        </w:tc>
      </w:tr>
      <w:tr w:rsidR="008F4D94" w14:paraId="0D776BCB" w14:textId="77777777" w:rsidTr="006A46EC">
        <w:trPr>
          <w:trHeight w:val="268"/>
          <w:jc w:val="center"/>
        </w:trPr>
        <w:tc>
          <w:tcPr>
            <w:tcW w:w="854" w:type="dxa"/>
            <w:tcBorders>
              <w:top w:val="single" w:sz="4" w:space="0" w:color="auto"/>
              <w:left w:val="single" w:sz="4" w:space="0" w:color="auto"/>
              <w:bottom w:val="single" w:sz="4" w:space="0" w:color="auto"/>
              <w:right w:val="single" w:sz="4" w:space="0" w:color="auto"/>
            </w:tcBorders>
            <w:vAlign w:val="center"/>
          </w:tcPr>
          <w:p w14:paraId="287D69D2" w14:textId="77777777" w:rsidR="008F4D94" w:rsidRDefault="008F4D94" w:rsidP="006A46EC">
            <w:pPr>
              <w:keepNext/>
              <w:keepLines/>
              <w:spacing w:after="0"/>
              <w:jc w:val="center"/>
              <w:rPr>
                <w:rFonts w:ascii="Arial" w:hAnsi="Arial" w:cs="Arial"/>
                <w:sz w:val="18"/>
                <w:lang w:val="en-US" w:eastAsia="zh-CN"/>
              </w:rPr>
            </w:pPr>
            <w:r>
              <w:rPr>
                <w:rFonts w:ascii="Arial" w:hAnsi="Arial" w:cs="Arial"/>
                <w:color w:val="000000"/>
                <w:sz w:val="18"/>
                <w:szCs w:val="18"/>
              </w:rPr>
              <w:t>n1</w:t>
            </w:r>
          </w:p>
        </w:tc>
        <w:tc>
          <w:tcPr>
            <w:tcW w:w="1088" w:type="dxa"/>
            <w:tcBorders>
              <w:top w:val="single" w:sz="4" w:space="0" w:color="auto"/>
              <w:left w:val="single" w:sz="4" w:space="0" w:color="auto"/>
              <w:bottom w:val="single" w:sz="4" w:space="0" w:color="auto"/>
              <w:right w:val="nil"/>
            </w:tcBorders>
            <w:vAlign w:val="center"/>
          </w:tcPr>
          <w:p w14:paraId="6E51775A" w14:textId="77777777" w:rsidR="008F4D94" w:rsidRDefault="008F4D94" w:rsidP="006A46EC">
            <w:pPr>
              <w:keepNext/>
              <w:keepLines/>
              <w:spacing w:after="0"/>
              <w:jc w:val="center"/>
              <w:rPr>
                <w:sz w:val="18"/>
                <w:lang w:eastAsia="ja-JP"/>
              </w:rPr>
            </w:pPr>
            <w:r>
              <w:rPr>
                <w:rFonts w:ascii="Arial" w:hAnsi="Arial" w:cs="Arial"/>
                <w:color w:val="000000"/>
                <w:sz w:val="18"/>
                <w:szCs w:val="18"/>
              </w:rPr>
              <w:t>1920 MHz</w:t>
            </w:r>
          </w:p>
        </w:tc>
        <w:tc>
          <w:tcPr>
            <w:tcW w:w="295" w:type="dxa"/>
            <w:tcBorders>
              <w:top w:val="single" w:sz="4" w:space="0" w:color="auto"/>
              <w:left w:val="nil"/>
              <w:bottom w:val="single" w:sz="4" w:space="0" w:color="auto"/>
              <w:right w:val="nil"/>
            </w:tcBorders>
            <w:vAlign w:val="center"/>
          </w:tcPr>
          <w:p w14:paraId="465C9E46" w14:textId="77777777" w:rsidR="008F4D94" w:rsidRDefault="008F4D94" w:rsidP="006A46EC">
            <w:pPr>
              <w:keepNext/>
              <w:keepLines/>
              <w:spacing w:after="0"/>
              <w:jc w:val="center"/>
              <w:rPr>
                <w:rFonts w:eastAsia="SimSun"/>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6A30B087" w14:textId="77777777" w:rsidR="008F4D94" w:rsidRDefault="008F4D94" w:rsidP="006A46EC">
            <w:pPr>
              <w:keepNext/>
              <w:keepLines/>
              <w:spacing w:after="0"/>
              <w:jc w:val="center"/>
              <w:rPr>
                <w:sz w:val="18"/>
                <w:lang w:eastAsia="ja-JP"/>
              </w:rPr>
            </w:pPr>
            <w:r>
              <w:rPr>
                <w:rFonts w:ascii="Arial" w:hAnsi="Arial" w:cs="Arial"/>
                <w:color w:val="000000"/>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68F127B9" w14:textId="77777777" w:rsidR="008F4D94" w:rsidRDefault="008F4D94" w:rsidP="006A46EC">
            <w:pPr>
              <w:keepNext/>
              <w:keepLines/>
              <w:spacing w:after="0"/>
              <w:jc w:val="center"/>
              <w:rPr>
                <w:sz w:val="18"/>
                <w:lang w:eastAsia="ja-JP"/>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068DC7A4" w14:textId="77777777" w:rsidR="008F4D94" w:rsidRDefault="008F4D94" w:rsidP="006A46EC">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0830937B" w14:textId="77777777" w:rsidR="008F4D94" w:rsidRDefault="008F4D94" w:rsidP="006A46EC">
            <w:pPr>
              <w:keepNext/>
              <w:keepLines/>
              <w:spacing w:after="0"/>
              <w:jc w:val="center"/>
              <w:rPr>
                <w:sz w:val="18"/>
                <w:lang w:eastAsia="ja-JP"/>
              </w:rPr>
            </w:pPr>
            <w:r>
              <w:rPr>
                <w:rFonts w:ascii="Arial" w:hAnsi="Arial" w:cs="Arial"/>
                <w:color w:val="000000"/>
                <w:sz w:val="18"/>
                <w:szCs w:val="18"/>
              </w:rPr>
              <w:t>2170 MHz</w:t>
            </w:r>
          </w:p>
        </w:tc>
        <w:tc>
          <w:tcPr>
            <w:tcW w:w="1043" w:type="dxa"/>
            <w:tcBorders>
              <w:top w:val="single" w:sz="4" w:space="0" w:color="auto"/>
              <w:left w:val="single" w:sz="4" w:space="0" w:color="auto"/>
              <w:bottom w:val="single" w:sz="4" w:space="0" w:color="auto"/>
              <w:right w:val="single" w:sz="4" w:space="0" w:color="auto"/>
            </w:tcBorders>
            <w:vAlign w:val="center"/>
          </w:tcPr>
          <w:p w14:paraId="4A96924D" w14:textId="77777777" w:rsidR="008F4D94" w:rsidRDefault="008F4D94" w:rsidP="006A46EC">
            <w:pPr>
              <w:keepNext/>
              <w:keepLines/>
              <w:spacing w:after="0"/>
              <w:jc w:val="center"/>
              <w:rPr>
                <w:sz w:val="18"/>
                <w:lang w:eastAsia="ja-JP"/>
              </w:rPr>
            </w:pPr>
            <w:r>
              <w:rPr>
                <w:rFonts w:ascii="Arial" w:hAnsi="Arial" w:cs="Arial"/>
                <w:color w:val="000000"/>
                <w:sz w:val="18"/>
                <w:szCs w:val="18"/>
              </w:rPr>
              <w:t>FDD</w:t>
            </w:r>
          </w:p>
        </w:tc>
      </w:tr>
      <w:tr w:rsidR="008F4D94" w14:paraId="0ECA2550" w14:textId="77777777" w:rsidTr="006A46EC">
        <w:trPr>
          <w:trHeight w:val="287"/>
          <w:jc w:val="center"/>
        </w:trPr>
        <w:tc>
          <w:tcPr>
            <w:tcW w:w="854" w:type="dxa"/>
            <w:tcBorders>
              <w:top w:val="single" w:sz="4" w:space="0" w:color="auto"/>
              <w:left w:val="single" w:sz="4" w:space="0" w:color="auto"/>
              <w:bottom w:val="single" w:sz="4" w:space="0" w:color="auto"/>
              <w:right w:val="single" w:sz="4" w:space="0" w:color="auto"/>
            </w:tcBorders>
            <w:vAlign w:val="center"/>
          </w:tcPr>
          <w:p w14:paraId="396EF9BA" w14:textId="77777777" w:rsidR="008F4D94" w:rsidRDefault="008F4D94" w:rsidP="006A46EC">
            <w:pPr>
              <w:keepNext/>
              <w:keepLines/>
              <w:spacing w:after="0"/>
              <w:jc w:val="center"/>
              <w:rPr>
                <w:rFonts w:ascii="Arial" w:hAnsi="Arial" w:cs="Arial"/>
                <w:sz w:val="18"/>
                <w:lang w:val="en-US" w:eastAsia="zh-CN"/>
              </w:rPr>
            </w:pPr>
            <w:r>
              <w:rPr>
                <w:rFonts w:ascii="Arial" w:hAnsi="Arial" w:cs="Arial"/>
                <w:color w:val="000000"/>
                <w:sz w:val="18"/>
                <w:szCs w:val="18"/>
              </w:rPr>
              <w:t>n3</w:t>
            </w:r>
          </w:p>
        </w:tc>
        <w:tc>
          <w:tcPr>
            <w:tcW w:w="1088" w:type="dxa"/>
            <w:tcBorders>
              <w:top w:val="single" w:sz="4" w:space="0" w:color="auto"/>
              <w:left w:val="single" w:sz="4" w:space="0" w:color="auto"/>
              <w:bottom w:val="single" w:sz="4" w:space="0" w:color="auto"/>
              <w:right w:val="nil"/>
            </w:tcBorders>
            <w:vAlign w:val="center"/>
          </w:tcPr>
          <w:p w14:paraId="716F2A23" w14:textId="77777777" w:rsidR="008F4D94" w:rsidRDefault="008F4D94" w:rsidP="006A46EC">
            <w:pPr>
              <w:keepNext/>
              <w:keepLines/>
              <w:spacing w:after="0"/>
              <w:jc w:val="center"/>
              <w:rPr>
                <w:sz w:val="18"/>
                <w:lang w:eastAsia="ja-JP"/>
              </w:rPr>
            </w:pPr>
            <w:r>
              <w:rPr>
                <w:rFonts w:ascii="Arial" w:hAnsi="Arial" w:cs="Arial"/>
                <w:color w:val="000000"/>
                <w:sz w:val="18"/>
                <w:szCs w:val="18"/>
              </w:rPr>
              <w:t>1710 MHz</w:t>
            </w:r>
          </w:p>
        </w:tc>
        <w:tc>
          <w:tcPr>
            <w:tcW w:w="295" w:type="dxa"/>
            <w:tcBorders>
              <w:top w:val="single" w:sz="4" w:space="0" w:color="auto"/>
              <w:left w:val="nil"/>
              <w:bottom w:val="single" w:sz="4" w:space="0" w:color="auto"/>
              <w:right w:val="nil"/>
            </w:tcBorders>
            <w:vAlign w:val="center"/>
          </w:tcPr>
          <w:p w14:paraId="50B06B30" w14:textId="77777777" w:rsidR="008F4D94" w:rsidRDefault="008F4D94" w:rsidP="006A46EC">
            <w:pPr>
              <w:keepNext/>
              <w:keepLines/>
              <w:spacing w:after="0"/>
              <w:jc w:val="center"/>
              <w:rPr>
                <w:sz w:val="18"/>
                <w:lang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B0CEEA0" w14:textId="77777777" w:rsidR="008F4D94" w:rsidRDefault="008F4D94" w:rsidP="006A46EC">
            <w:pPr>
              <w:keepNext/>
              <w:keepLines/>
              <w:spacing w:after="0"/>
              <w:jc w:val="center"/>
              <w:rPr>
                <w:sz w:val="18"/>
                <w:lang w:eastAsia="ja-JP"/>
              </w:rPr>
            </w:pPr>
            <w:r>
              <w:rPr>
                <w:rFonts w:ascii="Arial" w:hAnsi="Arial" w:cs="Arial"/>
                <w:color w:val="000000"/>
                <w:sz w:val="18"/>
                <w:szCs w:val="18"/>
              </w:rPr>
              <w:t>1785 MHz</w:t>
            </w:r>
          </w:p>
        </w:tc>
        <w:tc>
          <w:tcPr>
            <w:tcW w:w="1231" w:type="dxa"/>
            <w:tcBorders>
              <w:top w:val="single" w:sz="4" w:space="0" w:color="auto"/>
              <w:left w:val="single" w:sz="4" w:space="0" w:color="auto"/>
              <w:bottom w:val="single" w:sz="4" w:space="0" w:color="auto"/>
              <w:right w:val="nil"/>
            </w:tcBorders>
            <w:vAlign w:val="center"/>
          </w:tcPr>
          <w:p w14:paraId="5A2B2FF6" w14:textId="77777777" w:rsidR="008F4D94" w:rsidRDefault="008F4D94" w:rsidP="006A46EC">
            <w:pPr>
              <w:keepNext/>
              <w:keepLines/>
              <w:spacing w:after="0"/>
              <w:jc w:val="center"/>
              <w:rPr>
                <w:sz w:val="18"/>
                <w:lang w:eastAsia="ja-JP"/>
              </w:rPr>
            </w:pPr>
            <w:r>
              <w:rPr>
                <w:rFonts w:ascii="Arial" w:hAnsi="Arial" w:cs="Arial"/>
                <w:color w:val="000000"/>
                <w:sz w:val="18"/>
                <w:szCs w:val="18"/>
              </w:rPr>
              <w:t>1805 MHz</w:t>
            </w:r>
          </w:p>
        </w:tc>
        <w:tc>
          <w:tcPr>
            <w:tcW w:w="355" w:type="dxa"/>
            <w:tcBorders>
              <w:top w:val="single" w:sz="4" w:space="0" w:color="auto"/>
              <w:left w:val="nil"/>
              <w:bottom w:val="single" w:sz="4" w:space="0" w:color="auto"/>
              <w:right w:val="nil"/>
            </w:tcBorders>
            <w:vAlign w:val="center"/>
          </w:tcPr>
          <w:p w14:paraId="45DBE747" w14:textId="77777777" w:rsidR="008F4D94" w:rsidRDefault="008F4D94" w:rsidP="006A46EC">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204472C0" w14:textId="77777777" w:rsidR="008F4D94" w:rsidRDefault="008F4D94" w:rsidP="006A46EC">
            <w:pPr>
              <w:keepNext/>
              <w:keepLines/>
              <w:spacing w:after="0"/>
              <w:jc w:val="center"/>
              <w:rPr>
                <w:sz w:val="18"/>
                <w:lang w:eastAsia="ja-JP"/>
              </w:rPr>
            </w:pPr>
            <w:r>
              <w:rPr>
                <w:rFonts w:ascii="Arial" w:hAnsi="Arial" w:cs="Arial"/>
                <w:color w:val="000000"/>
                <w:sz w:val="18"/>
                <w:szCs w:val="18"/>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7CF2EF10" w14:textId="77777777" w:rsidR="008F4D94" w:rsidRDefault="008F4D94" w:rsidP="006A46EC">
            <w:pPr>
              <w:keepNext/>
              <w:keepLines/>
              <w:spacing w:after="0"/>
              <w:jc w:val="center"/>
              <w:rPr>
                <w:sz w:val="18"/>
                <w:lang w:eastAsia="ja-JP"/>
              </w:rPr>
            </w:pPr>
            <w:r>
              <w:rPr>
                <w:rFonts w:ascii="Arial" w:hAnsi="Arial" w:cs="Arial"/>
                <w:color w:val="000000"/>
                <w:sz w:val="18"/>
                <w:szCs w:val="18"/>
              </w:rPr>
              <w:t>FDD</w:t>
            </w:r>
          </w:p>
        </w:tc>
      </w:tr>
      <w:tr w:rsidR="008F4D94" w14:paraId="323CFAE8" w14:textId="77777777" w:rsidTr="006A46EC">
        <w:trPr>
          <w:trHeight w:val="287"/>
          <w:jc w:val="center"/>
        </w:trPr>
        <w:tc>
          <w:tcPr>
            <w:tcW w:w="854" w:type="dxa"/>
            <w:tcBorders>
              <w:top w:val="single" w:sz="4" w:space="0" w:color="auto"/>
              <w:left w:val="single" w:sz="4" w:space="0" w:color="auto"/>
              <w:bottom w:val="single" w:sz="4" w:space="0" w:color="auto"/>
              <w:right w:val="single" w:sz="4" w:space="0" w:color="auto"/>
            </w:tcBorders>
            <w:vAlign w:val="center"/>
          </w:tcPr>
          <w:p w14:paraId="7C062222" w14:textId="77777777" w:rsidR="008F4D94" w:rsidRDefault="008F4D94" w:rsidP="006A46EC">
            <w:pPr>
              <w:keepNext/>
              <w:keepLines/>
              <w:spacing w:after="0"/>
              <w:jc w:val="center"/>
              <w:rPr>
                <w:rFonts w:ascii="Arial" w:hAnsi="Arial" w:cs="Arial"/>
                <w:sz w:val="18"/>
                <w:lang w:val="en-US" w:eastAsia="zh-CN"/>
              </w:rPr>
            </w:pPr>
            <w:r>
              <w:rPr>
                <w:rFonts w:ascii="Arial" w:hAnsi="Arial" w:cs="Arial"/>
                <w:color w:val="000000"/>
                <w:sz w:val="18"/>
                <w:szCs w:val="18"/>
              </w:rPr>
              <w:t>n78</w:t>
            </w:r>
          </w:p>
        </w:tc>
        <w:tc>
          <w:tcPr>
            <w:tcW w:w="1088" w:type="dxa"/>
            <w:tcBorders>
              <w:top w:val="single" w:sz="4" w:space="0" w:color="auto"/>
              <w:left w:val="single" w:sz="4" w:space="0" w:color="auto"/>
              <w:bottom w:val="single" w:sz="4" w:space="0" w:color="auto"/>
              <w:right w:val="nil"/>
            </w:tcBorders>
            <w:vAlign w:val="center"/>
          </w:tcPr>
          <w:p w14:paraId="12587BC6" w14:textId="77777777" w:rsidR="008F4D94" w:rsidRDefault="008F4D94" w:rsidP="006A46EC">
            <w:pPr>
              <w:keepNext/>
              <w:keepLines/>
              <w:spacing w:after="0"/>
              <w:jc w:val="center"/>
              <w:rPr>
                <w:sz w:val="18"/>
                <w:lang w:eastAsia="ja-JP"/>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67911380" w14:textId="77777777" w:rsidR="008F4D94" w:rsidRDefault="008F4D94" w:rsidP="006A46EC">
            <w:pPr>
              <w:keepNext/>
              <w:keepLines/>
              <w:spacing w:after="0"/>
              <w:jc w:val="center"/>
              <w:rPr>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43A5F4A9" w14:textId="77777777" w:rsidR="008F4D94" w:rsidRDefault="008F4D94" w:rsidP="006A46EC">
            <w:pPr>
              <w:keepNext/>
              <w:keepLines/>
              <w:spacing w:after="0"/>
              <w:jc w:val="center"/>
              <w:rPr>
                <w:sz w:val="18"/>
                <w:lang w:eastAsia="ja-JP"/>
              </w:rPr>
            </w:pPr>
            <w:r>
              <w:rPr>
                <w:rFonts w:ascii="Arial" w:hAnsi="Arial" w:cs="Arial"/>
                <w:color w:val="000000"/>
                <w:sz w:val="18"/>
                <w:szCs w:val="18"/>
              </w:rPr>
              <w:t>3800 MHz</w:t>
            </w:r>
          </w:p>
        </w:tc>
        <w:tc>
          <w:tcPr>
            <w:tcW w:w="1231" w:type="dxa"/>
            <w:tcBorders>
              <w:top w:val="single" w:sz="4" w:space="0" w:color="auto"/>
              <w:left w:val="single" w:sz="4" w:space="0" w:color="auto"/>
              <w:bottom w:val="single" w:sz="4" w:space="0" w:color="auto"/>
              <w:right w:val="nil"/>
            </w:tcBorders>
            <w:vAlign w:val="center"/>
          </w:tcPr>
          <w:p w14:paraId="50A7C518" w14:textId="77777777" w:rsidR="008F4D94" w:rsidRDefault="008F4D94" w:rsidP="006A46EC">
            <w:pPr>
              <w:keepNext/>
              <w:keepLines/>
              <w:spacing w:after="0"/>
              <w:jc w:val="center"/>
              <w:rPr>
                <w:sz w:val="18"/>
                <w:lang w:eastAsia="ja-JP"/>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4F41116B" w14:textId="77777777" w:rsidR="008F4D94" w:rsidRDefault="008F4D94" w:rsidP="006A46EC">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0E461EB3" w14:textId="77777777" w:rsidR="008F4D94" w:rsidRDefault="008F4D94" w:rsidP="006A46EC">
            <w:pPr>
              <w:keepNext/>
              <w:keepLines/>
              <w:spacing w:after="0"/>
              <w:jc w:val="center"/>
              <w:rPr>
                <w:sz w:val="18"/>
                <w:lang w:eastAsia="ja-JP"/>
              </w:rPr>
            </w:pPr>
            <w:r>
              <w:rPr>
                <w:rFonts w:ascii="Arial" w:hAnsi="Arial" w:cs="Arial"/>
                <w:color w:val="000000"/>
                <w:sz w:val="18"/>
                <w:szCs w:val="18"/>
              </w:rPr>
              <w:t>3800 MHz</w:t>
            </w:r>
          </w:p>
        </w:tc>
        <w:tc>
          <w:tcPr>
            <w:tcW w:w="1043" w:type="dxa"/>
            <w:tcBorders>
              <w:top w:val="single" w:sz="4" w:space="0" w:color="auto"/>
              <w:left w:val="single" w:sz="4" w:space="0" w:color="auto"/>
              <w:bottom w:val="single" w:sz="4" w:space="0" w:color="auto"/>
              <w:right w:val="single" w:sz="4" w:space="0" w:color="auto"/>
            </w:tcBorders>
            <w:vAlign w:val="center"/>
          </w:tcPr>
          <w:p w14:paraId="331470ED" w14:textId="77777777" w:rsidR="008F4D94" w:rsidRDefault="008F4D94" w:rsidP="006A46EC">
            <w:pPr>
              <w:keepNext/>
              <w:keepLines/>
              <w:spacing w:after="0"/>
              <w:jc w:val="center"/>
              <w:rPr>
                <w:sz w:val="18"/>
                <w:lang w:eastAsia="ja-JP"/>
              </w:rPr>
            </w:pPr>
            <w:r>
              <w:rPr>
                <w:rFonts w:ascii="Arial" w:hAnsi="Arial" w:cs="Arial"/>
                <w:color w:val="000000"/>
                <w:sz w:val="18"/>
                <w:szCs w:val="18"/>
              </w:rPr>
              <w:t>TDD</w:t>
            </w:r>
          </w:p>
        </w:tc>
      </w:tr>
    </w:tbl>
    <w:p w14:paraId="687262B5" w14:textId="77777777" w:rsidR="008F4D94" w:rsidRDefault="008F4D94" w:rsidP="008F4D94">
      <w:pPr>
        <w:rPr>
          <w:lang w:eastAsia="zh-CN"/>
        </w:rPr>
      </w:pPr>
    </w:p>
    <w:p w14:paraId="07419E16" w14:textId="77777777" w:rsidR="008F4D94" w:rsidRPr="005D2633" w:rsidRDefault="008F4D94" w:rsidP="008F4D94">
      <w:pPr>
        <w:pStyle w:val="Heading4"/>
        <w:rPr>
          <w:rFonts w:cs="Arial"/>
          <w:lang w:eastAsia="zh-CN"/>
        </w:rPr>
      </w:pPr>
      <w:bookmarkStart w:id="604" w:name="_Toc183508125"/>
      <w:r>
        <w:rPr>
          <w:rFonts w:cs="Arial"/>
          <w:lang w:eastAsia="zh-CN"/>
        </w:rPr>
        <w:t>5.51</w:t>
      </w:r>
      <w:r w:rsidRPr="005D2633">
        <w:rPr>
          <w:rFonts w:cs="Arial"/>
          <w:lang w:eastAsia="zh-CN"/>
        </w:rPr>
        <w:t>.1.2</w:t>
      </w:r>
      <w:r w:rsidRPr="005D2633">
        <w:rPr>
          <w:rFonts w:cs="Arial"/>
          <w:lang w:eastAsia="zh-CN"/>
        </w:rPr>
        <w:tab/>
      </w:r>
      <w:r>
        <w:rPr>
          <w:rFonts w:cs="Arial"/>
          <w:lang w:eastAsia="zh-CN"/>
        </w:rPr>
        <w:t>Channel bandwidths per operating band for CA</w:t>
      </w:r>
      <w:bookmarkEnd w:id="604"/>
    </w:p>
    <w:p w14:paraId="7B5A6DC8"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5.51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49C7BA08"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7328FE9"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196389C"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E389D53"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2CF83984"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49C357EA"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6610997A"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25DCC59F" w14:textId="77777777" w:rsidR="008F4D94" w:rsidRDefault="008F4D94" w:rsidP="006A46EC">
            <w:pPr>
              <w:pStyle w:val="TAH"/>
              <w:rPr>
                <w:szCs w:val="18"/>
                <w:lang w:val="en-US" w:eastAsia="zh-CN"/>
              </w:rPr>
            </w:pPr>
            <w:r>
              <w:t>Bandwidth combination set</w:t>
            </w:r>
          </w:p>
        </w:tc>
      </w:tr>
      <w:tr w:rsidR="008F4D94" w14:paraId="79DA13CC"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1B0675F7" w14:textId="77777777" w:rsidR="008F4D94" w:rsidRPr="00B00CBD" w:rsidRDefault="008F4D94" w:rsidP="006A46EC">
            <w:pPr>
              <w:pStyle w:val="TAC"/>
              <w:rPr>
                <w:rFonts w:eastAsia="SimSun" w:cs="Arial"/>
                <w:szCs w:val="18"/>
                <w:lang w:val="en-US" w:eastAsia="zh-CN"/>
              </w:rPr>
            </w:pPr>
            <w:r w:rsidRPr="00B00CBD">
              <w:rPr>
                <w:rFonts w:cs="Arial"/>
                <w:szCs w:val="18"/>
                <w:lang w:val="en-US" w:eastAsia="zh-CN"/>
              </w:rPr>
              <w:t>CA_n1A-n3A-n78C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61E84E88" w14:textId="77777777" w:rsidR="008F4D94" w:rsidRDefault="008F4D94" w:rsidP="006A46EC">
            <w:pPr>
              <w:pStyle w:val="TAC"/>
              <w:rPr>
                <w:rFonts w:cs="Arial"/>
                <w:szCs w:val="18"/>
                <w:lang w:val="es-US" w:eastAsia="zh-CN"/>
              </w:rPr>
            </w:pPr>
            <w:r>
              <w:rPr>
                <w:rFonts w:cs="Arial"/>
                <w:szCs w:val="18"/>
                <w:lang w:val="es-US" w:eastAsia="zh-CN"/>
              </w:rPr>
              <w:t>CA_n78C</w:t>
            </w:r>
          </w:p>
          <w:p w14:paraId="2819B463" w14:textId="77777777" w:rsidR="008F4D94" w:rsidRPr="00B00CBD" w:rsidRDefault="008F4D94" w:rsidP="006A46EC">
            <w:pPr>
              <w:pStyle w:val="TAC"/>
              <w:rPr>
                <w:rFonts w:cs="Arial"/>
                <w:szCs w:val="18"/>
                <w:lang w:val="es-US" w:eastAsia="zh-CN"/>
              </w:rPr>
            </w:pPr>
            <w:r w:rsidRPr="00B00CBD">
              <w:rPr>
                <w:rFonts w:cs="Arial"/>
                <w:szCs w:val="18"/>
                <w:lang w:val="es-US" w:eastAsia="zh-CN"/>
              </w:rPr>
              <w:t>CA_n1A-n3A</w:t>
            </w:r>
          </w:p>
          <w:p w14:paraId="7D2A12E7" w14:textId="77777777" w:rsidR="008F4D94" w:rsidRDefault="008F4D94" w:rsidP="006A46EC">
            <w:pPr>
              <w:pStyle w:val="TAC"/>
              <w:rPr>
                <w:rFonts w:cs="Arial"/>
                <w:szCs w:val="18"/>
                <w:lang w:val="es-US" w:eastAsia="zh-CN"/>
              </w:rPr>
            </w:pPr>
            <w:r w:rsidRPr="00B00CBD">
              <w:rPr>
                <w:rFonts w:cs="Arial"/>
                <w:szCs w:val="18"/>
                <w:lang w:val="es-US" w:eastAsia="zh-CN"/>
              </w:rPr>
              <w:t>CA_n1A-n78A</w:t>
            </w:r>
          </w:p>
          <w:p w14:paraId="5224190F" w14:textId="77777777" w:rsidR="008F4D94" w:rsidRPr="00F1070E" w:rsidRDefault="008F4D94" w:rsidP="006A46EC">
            <w:pPr>
              <w:pStyle w:val="TAC"/>
              <w:rPr>
                <w:rFonts w:cs="Arial"/>
                <w:szCs w:val="18"/>
                <w:lang w:val="en-US" w:eastAsia="zh-CN"/>
              </w:rPr>
            </w:pPr>
            <w:r>
              <w:rPr>
                <w:rFonts w:cs="Arial"/>
                <w:szCs w:val="18"/>
                <w:lang w:val="en-US" w:eastAsia="zh-CN"/>
              </w:rPr>
              <w:t>CA_n1A-n78C</w:t>
            </w:r>
          </w:p>
          <w:p w14:paraId="4DE23914" w14:textId="77777777" w:rsidR="008F4D94" w:rsidRDefault="008F4D94" w:rsidP="006A46EC">
            <w:pPr>
              <w:pStyle w:val="TAC"/>
              <w:rPr>
                <w:rFonts w:cs="Arial"/>
                <w:szCs w:val="18"/>
                <w:lang w:val="en-US" w:eastAsia="zh-CN"/>
              </w:rPr>
            </w:pPr>
            <w:r w:rsidRPr="00B00CBD">
              <w:rPr>
                <w:rFonts w:cs="Arial"/>
                <w:szCs w:val="18"/>
                <w:lang w:val="en-US" w:eastAsia="zh-CN"/>
              </w:rPr>
              <w:t>CA_n3A-n78A</w:t>
            </w:r>
          </w:p>
          <w:p w14:paraId="7AB48BEE" w14:textId="77777777" w:rsidR="008F4D94" w:rsidRPr="00B00CBD" w:rsidRDefault="008F4D94" w:rsidP="006A46EC">
            <w:pPr>
              <w:pStyle w:val="TAC"/>
              <w:rPr>
                <w:rFonts w:eastAsia="SimSun" w:cs="Arial"/>
                <w:szCs w:val="18"/>
                <w:lang w:val="en-US" w:eastAsia="zh-CN"/>
              </w:rPr>
            </w:pPr>
            <w:r>
              <w:rPr>
                <w:rFonts w:cs="Arial"/>
                <w:szCs w:val="18"/>
                <w:lang w:val="en-US" w:eastAsia="zh-CN"/>
              </w:rPr>
              <w:t>CA_n3A-n78C</w:t>
            </w:r>
          </w:p>
        </w:tc>
        <w:tc>
          <w:tcPr>
            <w:tcW w:w="709" w:type="dxa"/>
            <w:tcBorders>
              <w:left w:val="single" w:sz="4" w:space="0" w:color="auto"/>
              <w:right w:val="single" w:sz="4" w:space="0" w:color="auto"/>
            </w:tcBorders>
            <w:vAlign w:val="center"/>
          </w:tcPr>
          <w:p w14:paraId="7B69173A" w14:textId="77777777" w:rsidR="008F4D94" w:rsidRPr="00B00CBD" w:rsidRDefault="008F4D94" w:rsidP="006A46EC">
            <w:pPr>
              <w:pStyle w:val="TAC"/>
              <w:rPr>
                <w:rFonts w:cs="Arial"/>
                <w:szCs w:val="18"/>
                <w:lang w:val="en-US" w:eastAsia="zh-CN"/>
              </w:rPr>
            </w:pPr>
            <w:r w:rsidRPr="00B00CBD">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09AD1053"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202" w:type="dxa"/>
            <w:tcBorders>
              <w:left w:val="single" w:sz="4" w:space="0" w:color="auto"/>
              <w:bottom w:val="nil"/>
              <w:right w:val="single" w:sz="4" w:space="0" w:color="auto"/>
            </w:tcBorders>
            <w:shd w:val="clear" w:color="auto" w:fill="auto"/>
            <w:vAlign w:val="center"/>
          </w:tcPr>
          <w:p w14:paraId="4F57E431" w14:textId="77777777" w:rsidR="008F4D94" w:rsidRPr="00B00CBD" w:rsidRDefault="008F4D94" w:rsidP="006A46EC">
            <w:pPr>
              <w:pStyle w:val="TAC"/>
              <w:rPr>
                <w:rFonts w:cs="Arial"/>
                <w:szCs w:val="18"/>
                <w:lang w:val="en-US" w:eastAsia="zh-CN"/>
              </w:rPr>
            </w:pPr>
            <w:r>
              <w:rPr>
                <w:rFonts w:cs="Arial"/>
                <w:szCs w:val="18"/>
                <w:lang w:val="en-US" w:eastAsia="zh-CN"/>
              </w:rPr>
              <w:t>4 and 5</w:t>
            </w:r>
          </w:p>
        </w:tc>
      </w:tr>
      <w:tr w:rsidR="008F4D94" w14:paraId="39D989D3"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3E367DCF"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B853C0D"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515D8DFF" w14:textId="77777777" w:rsidR="008F4D94" w:rsidRPr="00B00CBD" w:rsidRDefault="008F4D94" w:rsidP="006A46EC">
            <w:pPr>
              <w:pStyle w:val="TAC"/>
              <w:rPr>
                <w:rFonts w:cs="Arial"/>
                <w:szCs w:val="18"/>
                <w:lang w:val="en-US" w:eastAsia="zh-CN"/>
              </w:rPr>
            </w:pPr>
            <w:r w:rsidRPr="00B00CBD">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0D1D5039"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456C44">
              <w:rPr>
                <w:rFonts w:ascii="Arial" w:hAnsi="Arial" w:cs="Arial"/>
                <w:sz w:val="18"/>
                <w:szCs w:val="18"/>
              </w:rPr>
              <w:t>5, 10, 15, 20, 25, 30, 40</w:t>
            </w:r>
          </w:p>
        </w:tc>
        <w:tc>
          <w:tcPr>
            <w:tcW w:w="1202" w:type="dxa"/>
            <w:tcBorders>
              <w:top w:val="nil"/>
              <w:left w:val="single" w:sz="4" w:space="0" w:color="auto"/>
              <w:bottom w:val="nil"/>
              <w:right w:val="single" w:sz="4" w:space="0" w:color="auto"/>
            </w:tcBorders>
            <w:shd w:val="clear" w:color="auto" w:fill="auto"/>
            <w:vAlign w:val="center"/>
          </w:tcPr>
          <w:p w14:paraId="389B535B" w14:textId="77777777" w:rsidR="008F4D94" w:rsidRPr="00B00CBD" w:rsidRDefault="008F4D94" w:rsidP="006A46EC">
            <w:pPr>
              <w:pStyle w:val="TAC"/>
              <w:rPr>
                <w:rFonts w:cs="Arial"/>
                <w:szCs w:val="18"/>
                <w:lang w:val="en-US" w:eastAsia="zh-CN"/>
              </w:rPr>
            </w:pPr>
          </w:p>
        </w:tc>
      </w:tr>
      <w:tr w:rsidR="008F4D94" w14:paraId="4587B3F5"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9892D3B"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E991882"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624E1887" w14:textId="77777777" w:rsidR="008F4D94" w:rsidRPr="00B00CBD" w:rsidRDefault="008F4D94" w:rsidP="006A46EC">
            <w:pPr>
              <w:pStyle w:val="TAC"/>
              <w:rPr>
                <w:rFonts w:cs="Arial"/>
                <w:szCs w:val="18"/>
                <w:lang w:val="en-US" w:eastAsia="zh-CN"/>
              </w:rPr>
            </w:pPr>
            <w:r w:rsidRPr="00B00CBD">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690FE30F" w14:textId="77777777" w:rsidR="008F4D94" w:rsidRPr="00B00CBD" w:rsidRDefault="008F4D94" w:rsidP="006A46EC">
            <w:pPr>
              <w:keepNext/>
              <w:keepLines/>
              <w:spacing w:after="0"/>
              <w:jc w:val="center"/>
              <w:textAlignment w:val="bottom"/>
              <w:rPr>
                <w:rFonts w:ascii="Arial" w:eastAsia="SimSun" w:hAnsi="Arial" w:cs="Arial"/>
                <w:sz w:val="18"/>
                <w:szCs w:val="18"/>
                <w:lang w:val="en-US" w:eastAsia="zh-CN" w:bidi="ar"/>
              </w:rPr>
            </w:pPr>
            <w:r w:rsidRPr="00456C44">
              <w:rPr>
                <w:rFonts w:ascii="Arial" w:hAnsi="Arial" w:cs="Arial"/>
                <w:sz w:val="18"/>
                <w:szCs w:val="18"/>
              </w:rPr>
              <w:t>CA_n78C_BCS</w:t>
            </w:r>
            <w:r>
              <w:rPr>
                <w:rFonts w:ascii="Arial" w:hAnsi="Arial" w:cs="Arial"/>
                <w:sz w:val="18"/>
                <w:szCs w:val="18"/>
              </w:rPr>
              <w:t>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2186A57F" w14:textId="77777777" w:rsidR="008F4D94" w:rsidRPr="00B00CBD" w:rsidRDefault="008F4D94" w:rsidP="006A46EC">
            <w:pPr>
              <w:pStyle w:val="TAC"/>
              <w:rPr>
                <w:rFonts w:cs="Arial"/>
                <w:szCs w:val="18"/>
                <w:lang w:val="en-US" w:eastAsia="zh-CN"/>
              </w:rPr>
            </w:pPr>
          </w:p>
        </w:tc>
      </w:tr>
      <w:tr w:rsidR="008F4D94" w14:paraId="6E0A09A1"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020F880A" w14:textId="77777777" w:rsidR="008F4D94" w:rsidRPr="00B00CBD" w:rsidRDefault="008F4D94" w:rsidP="006A46EC">
            <w:pPr>
              <w:pStyle w:val="TAC"/>
              <w:rPr>
                <w:rFonts w:cs="Arial"/>
                <w:szCs w:val="18"/>
                <w:lang w:val="en-US" w:eastAsia="zh-CN"/>
              </w:rPr>
            </w:pPr>
            <w:r w:rsidRPr="001E57F6">
              <w:rPr>
                <w:rFonts w:cs="Arial"/>
                <w:szCs w:val="18"/>
                <w:lang w:val="en-US" w:eastAsia="zh-CN"/>
              </w:rPr>
              <w:t>CA_n1A-n3(2A)-n78A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28E2866E" w14:textId="77777777" w:rsidR="008F4D94" w:rsidRPr="001E57F6" w:rsidRDefault="008F4D94" w:rsidP="006A46EC">
            <w:pPr>
              <w:pStyle w:val="TAC"/>
              <w:rPr>
                <w:rFonts w:cs="Arial"/>
                <w:szCs w:val="18"/>
                <w:lang w:val="en-US" w:eastAsia="zh-CN"/>
              </w:rPr>
            </w:pPr>
            <w:r w:rsidRPr="001E57F6">
              <w:rPr>
                <w:rFonts w:cs="Arial"/>
                <w:szCs w:val="18"/>
                <w:lang w:val="en-US" w:eastAsia="zh-CN"/>
              </w:rPr>
              <w:t>CA_n1A-n3A</w:t>
            </w:r>
          </w:p>
          <w:p w14:paraId="154BF68B" w14:textId="77777777" w:rsidR="008F4D94" w:rsidRPr="001E57F6" w:rsidRDefault="008F4D94" w:rsidP="006A46EC">
            <w:pPr>
              <w:pStyle w:val="TAC"/>
              <w:rPr>
                <w:rFonts w:cs="Arial"/>
                <w:szCs w:val="18"/>
                <w:lang w:val="en-US" w:eastAsia="zh-CN"/>
              </w:rPr>
            </w:pPr>
            <w:r w:rsidRPr="001E57F6">
              <w:rPr>
                <w:rFonts w:cs="Arial"/>
                <w:szCs w:val="18"/>
                <w:lang w:val="en-US" w:eastAsia="zh-CN"/>
              </w:rPr>
              <w:t>CA_n1A-n78A</w:t>
            </w:r>
          </w:p>
          <w:p w14:paraId="1E3DEF0A" w14:textId="77777777" w:rsidR="008F4D94" w:rsidRPr="00B00CBD" w:rsidRDefault="008F4D94" w:rsidP="006A46EC">
            <w:pPr>
              <w:pStyle w:val="TAC"/>
              <w:rPr>
                <w:rFonts w:cs="Arial"/>
                <w:szCs w:val="18"/>
                <w:lang w:val="en-US" w:eastAsia="zh-CN"/>
              </w:rPr>
            </w:pPr>
            <w:r w:rsidRPr="001E57F6">
              <w:rPr>
                <w:rFonts w:cs="Arial"/>
                <w:szCs w:val="18"/>
                <w:lang w:val="en-US" w:eastAsia="zh-CN"/>
              </w:rPr>
              <w:t>CA_n3A-n78A</w:t>
            </w:r>
          </w:p>
        </w:tc>
        <w:tc>
          <w:tcPr>
            <w:tcW w:w="709" w:type="dxa"/>
            <w:tcBorders>
              <w:top w:val="single" w:sz="4" w:space="0" w:color="auto"/>
              <w:left w:val="single" w:sz="4" w:space="0" w:color="auto"/>
              <w:right w:val="single" w:sz="4" w:space="0" w:color="auto"/>
            </w:tcBorders>
            <w:vAlign w:val="center"/>
          </w:tcPr>
          <w:p w14:paraId="4908237B" w14:textId="77777777" w:rsidR="008F4D94" w:rsidRPr="00B00CBD" w:rsidRDefault="008F4D94" w:rsidP="006A46EC">
            <w:pPr>
              <w:pStyle w:val="TAC"/>
              <w:rPr>
                <w:rFonts w:cs="Arial"/>
                <w:szCs w:val="18"/>
                <w:lang w:val="en-US" w:eastAsia="zh-CN"/>
              </w:rPr>
            </w:pPr>
            <w:r w:rsidRPr="00B00CBD">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5845FF26" w14:textId="77777777" w:rsidR="008F4D94" w:rsidRPr="00456C44" w:rsidRDefault="008F4D94" w:rsidP="006A46EC">
            <w:pPr>
              <w:keepNext/>
              <w:keepLines/>
              <w:spacing w:after="0"/>
              <w:jc w:val="center"/>
              <w:textAlignment w:val="bottom"/>
              <w:rPr>
                <w:rFonts w:ascii="Arial" w:hAnsi="Arial" w:cs="Arial"/>
                <w:sz w:val="18"/>
                <w:szCs w:val="18"/>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202" w:type="dxa"/>
            <w:tcBorders>
              <w:top w:val="single" w:sz="4" w:space="0" w:color="auto"/>
              <w:left w:val="single" w:sz="4" w:space="0" w:color="auto"/>
              <w:bottom w:val="nil"/>
              <w:right w:val="single" w:sz="4" w:space="0" w:color="auto"/>
            </w:tcBorders>
            <w:shd w:val="clear" w:color="auto" w:fill="auto"/>
            <w:vAlign w:val="center"/>
          </w:tcPr>
          <w:p w14:paraId="105A2A00" w14:textId="77777777" w:rsidR="008F4D94" w:rsidRPr="00B00CBD" w:rsidRDefault="008F4D94" w:rsidP="006A46EC">
            <w:pPr>
              <w:pStyle w:val="TAC"/>
              <w:rPr>
                <w:rFonts w:cs="Arial"/>
                <w:szCs w:val="18"/>
                <w:lang w:val="en-US" w:eastAsia="zh-CN"/>
              </w:rPr>
            </w:pPr>
            <w:r>
              <w:rPr>
                <w:rFonts w:cs="Arial"/>
                <w:szCs w:val="18"/>
                <w:lang w:val="en-US" w:eastAsia="zh-CN"/>
              </w:rPr>
              <w:t>4 and 5</w:t>
            </w:r>
          </w:p>
        </w:tc>
      </w:tr>
      <w:tr w:rsidR="008F4D94" w14:paraId="7A9CB5DB"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12205835"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7DE4A053"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6E77D66" w14:textId="77777777" w:rsidR="008F4D94" w:rsidRPr="00B00CBD" w:rsidRDefault="008F4D94" w:rsidP="006A46EC">
            <w:pPr>
              <w:pStyle w:val="TAC"/>
              <w:rPr>
                <w:rFonts w:cs="Arial"/>
                <w:szCs w:val="18"/>
                <w:lang w:val="en-US" w:eastAsia="zh-CN"/>
              </w:rPr>
            </w:pPr>
            <w:r w:rsidRPr="00B00CBD">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39C2859A" w14:textId="77777777" w:rsidR="008F4D94" w:rsidRPr="00456C44" w:rsidRDefault="008F4D94" w:rsidP="006A46EC">
            <w:pPr>
              <w:keepNext/>
              <w:keepLines/>
              <w:spacing w:after="0"/>
              <w:jc w:val="center"/>
              <w:textAlignment w:val="bottom"/>
              <w:rPr>
                <w:rFonts w:ascii="Arial" w:hAnsi="Arial" w:cs="Arial"/>
                <w:sz w:val="18"/>
                <w:szCs w:val="18"/>
              </w:rPr>
            </w:pPr>
            <w:r w:rsidRPr="00456C44">
              <w:rPr>
                <w:rFonts w:ascii="Arial" w:hAnsi="Arial" w:cs="Arial"/>
                <w:sz w:val="18"/>
                <w:szCs w:val="18"/>
              </w:rPr>
              <w:t>CA_n</w:t>
            </w:r>
            <w:r>
              <w:rPr>
                <w:rFonts w:ascii="Arial" w:hAnsi="Arial" w:cs="Arial"/>
                <w:sz w:val="18"/>
                <w:szCs w:val="18"/>
              </w:rPr>
              <w:t>3(2A)_BSC0</w:t>
            </w:r>
          </w:p>
        </w:tc>
        <w:tc>
          <w:tcPr>
            <w:tcW w:w="1202" w:type="dxa"/>
            <w:tcBorders>
              <w:top w:val="nil"/>
              <w:left w:val="single" w:sz="4" w:space="0" w:color="auto"/>
              <w:bottom w:val="nil"/>
              <w:right w:val="single" w:sz="4" w:space="0" w:color="auto"/>
            </w:tcBorders>
            <w:shd w:val="clear" w:color="auto" w:fill="auto"/>
            <w:vAlign w:val="center"/>
          </w:tcPr>
          <w:p w14:paraId="768C2CB9" w14:textId="77777777" w:rsidR="008F4D94" w:rsidRPr="00B00CBD" w:rsidRDefault="008F4D94" w:rsidP="006A46EC">
            <w:pPr>
              <w:pStyle w:val="TAC"/>
              <w:rPr>
                <w:rFonts w:cs="Arial"/>
                <w:szCs w:val="18"/>
                <w:lang w:val="en-US" w:eastAsia="zh-CN"/>
              </w:rPr>
            </w:pPr>
          </w:p>
        </w:tc>
      </w:tr>
      <w:tr w:rsidR="008F4D94" w14:paraId="1596AAB4"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8F98E1D"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8CDDC9B"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1C94F9A2" w14:textId="77777777" w:rsidR="008F4D94" w:rsidRPr="00B00CBD" w:rsidRDefault="008F4D94" w:rsidP="006A46EC">
            <w:pPr>
              <w:pStyle w:val="TAC"/>
              <w:rPr>
                <w:rFonts w:cs="Arial"/>
                <w:szCs w:val="18"/>
                <w:lang w:val="en-US" w:eastAsia="zh-CN"/>
              </w:rPr>
            </w:pPr>
            <w:r w:rsidRPr="00B00CBD">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1A396EBB" w14:textId="77777777" w:rsidR="008F4D94" w:rsidRPr="00456C44" w:rsidRDefault="008F4D94" w:rsidP="006A46EC">
            <w:pPr>
              <w:keepNext/>
              <w:keepLines/>
              <w:spacing w:after="0"/>
              <w:jc w:val="center"/>
              <w:textAlignment w:val="bottom"/>
              <w:rPr>
                <w:rFonts w:ascii="Arial" w:hAnsi="Arial" w:cs="Arial"/>
                <w:sz w:val="18"/>
                <w:szCs w:val="18"/>
              </w:rPr>
            </w:pPr>
            <w:r w:rsidRPr="001E57F6">
              <w:rPr>
                <w:rFonts w:ascii="Arial" w:hAnsi="Arial" w:cs="Arial"/>
                <w:sz w:val="18"/>
                <w:szCs w:val="18"/>
              </w:rPr>
              <w:t>10, 15, 20, 25, 30, 40, 50, 60, 70, 80, 90, 100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2859BC39" w14:textId="77777777" w:rsidR="008F4D94" w:rsidRPr="00B00CBD" w:rsidRDefault="008F4D94" w:rsidP="006A46EC">
            <w:pPr>
              <w:pStyle w:val="TAC"/>
              <w:rPr>
                <w:rFonts w:cs="Arial"/>
                <w:szCs w:val="18"/>
                <w:lang w:val="en-US" w:eastAsia="zh-CN"/>
              </w:rPr>
            </w:pPr>
          </w:p>
        </w:tc>
      </w:tr>
      <w:tr w:rsidR="008F4D94" w14:paraId="185D464E"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501F869E" w14:textId="77777777" w:rsidR="008F4D94" w:rsidRPr="00B00CBD" w:rsidRDefault="008F4D94" w:rsidP="006A46EC">
            <w:pPr>
              <w:pStyle w:val="TAC"/>
              <w:rPr>
                <w:rFonts w:cs="Arial"/>
                <w:szCs w:val="18"/>
                <w:lang w:val="en-US" w:eastAsia="zh-CN"/>
              </w:rPr>
            </w:pPr>
            <w:r w:rsidRPr="001E57F6">
              <w:rPr>
                <w:rFonts w:cs="Arial"/>
                <w:szCs w:val="18"/>
                <w:lang w:val="en-US" w:eastAsia="zh-CN"/>
              </w:rPr>
              <w:t>CA_n1A-n3(2A)-n78</w:t>
            </w:r>
            <w:r>
              <w:rPr>
                <w:rFonts w:cs="Arial"/>
                <w:szCs w:val="18"/>
                <w:lang w:val="en-US" w:eastAsia="zh-CN"/>
              </w:rPr>
              <w:t>C</w:t>
            </w:r>
          </w:p>
        </w:tc>
        <w:tc>
          <w:tcPr>
            <w:tcW w:w="1981" w:type="dxa"/>
            <w:tcBorders>
              <w:top w:val="single" w:sz="4" w:space="0" w:color="auto"/>
              <w:left w:val="single" w:sz="4" w:space="0" w:color="auto"/>
              <w:bottom w:val="nil"/>
              <w:right w:val="single" w:sz="4" w:space="0" w:color="auto"/>
            </w:tcBorders>
            <w:shd w:val="clear" w:color="auto" w:fill="auto"/>
            <w:vAlign w:val="center"/>
          </w:tcPr>
          <w:p w14:paraId="647C4352" w14:textId="77777777" w:rsidR="008F4D94" w:rsidRDefault="008F4D94" w:rsidP="006A46EC">
            <w:pPr>
              <w:pStyle w:val="TAC"/>
              <w:rPr>
                <w:rFonts w:cs="Arial"/>
                <w:szCs w:val="18"/>
                <w:lang w:val="es-US" w:eastAsia="zh-CN"/>
              </w:rPr>
            </w:pPr>
            <w:r>
              <w:rPr>
                <w:rFonts w:cs="Arial"/>
                <w:szCs w:val="18"/>
                <w:lang w:val="es-US" w:eastAsia="zh-CN"/>
              </w:rPr>
              <w:t>CA_n78C</w:t>
            </w:r>
          </w:p>
          <w:p w14:paraId="0E2F9E86" w14:textId="77777777" w:rsidR="008F4D94" w:rsidRPr="00B00CBD" w:rsidRDefault="008F4D94" w:rsidP="006A46EC">
            <w:pPr>
              <w:pStyle w:val="TAC"/>
              <w:rPr>
                <w:rFonts w:cs="Arial"/>
                <w:szCs w:val="18"/>
                <w:lang w:val="es-US" w:eastAsia="zh-CN"/>
              </w:rPr>
            </w:pPr>
            <w:r w:rsidRPr="00B00CBD">
              <w:rPr>
                <w:rFonts w:cs="Arial"/>
                <w:szCs w:val="18"/>
                <w:lang w:val="es-US" w:eastAsia="zh-CN"/>
              </w:rPr>
              <w:t>CA_n1A-n3A</w:t>
            </w:r>
          </w:p>
          <w:p w14:paraId="53E12636" w14:textId="77777777" w:rsidR="008F4D94" w:rsidRDefault="008F4D94" w:rsidP="006A46EC">
            <w:pPr>
              <w:pStyle w:val="TAC"/>
              <w:rPr>
                <w:rFonts w:cs="Arial"/>
                <w:szCs w:val="18"/>
                <w:lang w:val="es-US" w:eastAsia="zh-CN"/>
              </w:rPr>
            </w:pPr>
            <w:r w:rsidRPr="00B00CBD">
              <w:rPr>
                <w:rFonts w:cs="Arial"/>
                <w:szCs w:val="18"/>
                <w:lang w:val="es-US" w:eastAsia="zh-CN"/>
              </w:rPr>
              <w:t>CA_n1A-n78A</w:t>
            </w:r>
          </w:p>
          <w:p w14:paraId="7F83D3E8" w14:textId="77777777" w:rsidR="008F4D94" w:rsidRPr="00F1070E" w:rsidRDefault="008F4D94" w:rsidP="006A46EC">
            <w:pPr>
              <w:pStyle w:val="TAC"/>
              <w:rPr>
                <w:rFonts w:cs="Arial"/>
                <w:szCs w:val="18"/>
                <w:lang w:val="en-US" w:eastAsia="zh-CN"/>
              </w:rPr>
            </w:pPr>
            <w:r>
              <w:rPr>
                <w:rFonts w:cs="Arial"/>
                <w:szCs w:val="18"/>
                <w:lang w:val="en-US" w:eastAsia="zh-CN"/>
              </w:rPr>
              <w:t>CA_n1A-n78C</w:t>
            </w:r>
          </w:p>
          <w:p w14:paraId="7F6579DE" w14:textId="77777777" w:rsidR="008F4D94" w:rsidRDefault="008F4D94" w:rsidP="006A46EC">
            <w:pPr>
              <w:pStyle w:val="TAC"/>
              <w:rPr>
                <w:rFonts w:cs="Arial"/>
                <w:szCs w:val="18"/>
                <w:lang w:val="en-US" w:eastAsia="zh-CN"/>
              </w:rPr>
            </w:pPr>
            <w:r w:rsidRPr="00B00CBD">
              <w:rPr>
                <w:rFonts w:cs="Arial"/>
                <w:szCs w:val="18"/>
                <w:lang w:val="en-US" w:eastAsia="zh-CN"/>
              </w:rPr>
              <w:t>CA_n3A-n78A</w:t>
            </w:r>
          </w:p>
          <w:p w14:paraId="73012CF6" w14:textId="77777777" w:rsidR="008F4D94" w:rsidRPr="00B00CBD" w:rsidRDefault="008F4D94" w:rsidP="006A46EC">
            <w:pPr>
              <w:pStyle w:val="TAC"/>
              <w:rPr>
                <w:rFonts w:cs="Arial"/>
                <w:szCs w:val="18"/>
                <w:lang w:val="en-US" w:eastAsia="zh-CN"/>
              </w:rPr>
            </w:pPr>
            <w:r>
              <w:rPr>
                <w:rFonts w:cs="Arial"/>
                <w:szCs w:val="18"/>
                <w:lang w:val="en-US" w:eastAsia="zh-CN"/>
              </w:rPr>
              <w:t>CA_n3A-n78C</w:t>
            </w:r>
          </w:p>
        </w:tc>
        <w:tc>
          <w:tcPr>
            <w:tcW w:w="709" w:type="dxa"/>
            <w:tcBorders>
              <w:top w:val="single" w:sz="4" w:space="0" w:color="auto"/>
              <w:left w:val="single" w:sz="4" w:space="0" w:color="auto"/>
              <w:right w:val="single" w:sz="4" w:space="0" w:color="auto"/>
            </w:tcBorders>
            <w:vAlign w:val="center"/>
          </w:tcPr>
          <w:p w14:paraId="0F26C830" w14:textId="77777777" w:rsidR="008F4D94" w:rsidRPr="00B00CBD" w:rsidRDefault="008F4D94" w:rsidP="006A46EC">
            <w:pPr>
              <w:pStyle w:val="TAC"/>
              <w:rPr>
                <w:rFonts w:cs="Arial"/>
                <w:szCs w:val="18"/>
                <w:lang w:val="en-US" w:eastAsia="zh-CN"/>
              </w:rPr>
            </w:pPr>
            <w:r w:rsidRPr="00B00CBD">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5DDAA5CA" w14:textId="77777777" w:rsidR="008F4D94" w:rsidRPr="001E57F6" w:rsidRDefault="008F4D94" w:rsidP="006A46EC">
            <w:pPr>
              <w:keepNext/>
              <w:keepLines/>
              <w:spacing w:after="0"/>
              <w:jc w:val="center"/>
              <w:textAlignment w:val="bottom"/>
              <w:rPr>
                <w:rFonts w:ascii="Arial" w:hAnsi="Arial" w:cs="Arial"/>
                <w:sz w:val="18"/>
                <w:szCs w:val="18"/>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202" w:type="dxa"/>
            <w:tcBorders>
              <w:top w:val="single" w:sz="4" w:space="0" w:color="auto"/>
              <w:left w:val="single" w:sz="4" w:space="0" w:color="auto"/>
              <w:bottom w:val="nil"/>
              <w:right w:val="single" w:sz="4" w:space="0" w:color="auto"/>
            </w:tcBorders>
            <w:shd w:val="clear" w:color="auto" w:fill="auto"/>
            <w:vAlign w:val="center"/>
          </w:tcPr>
          <w:p w14:paraId="281713BF" w14:textId="77777777" w:rsidR="008F4D94" w:rsidRPr="00B00CBD" w:rsidRDefault="008F4D94" w:rsidP="006A46EC">
            <w:pPr>
              <w:pStyle w:val="TAC"/>
              <w:rPr>
                <w:rFonts w:cs="Arial"/>
                <w:szCs w:val="18"/>
                <w:lang w:val="en-US" w:eastAsia="zh-CN"/>
              </w:rPr>
            </w:pPr>
            <w:r>
              <w:rPr>
                <w:rFonts w:cs="Arial"/>
                <w:szCs w:val="18"/>
                <w:lang w:val="en-US" w:eastAsia="zh-CN"/>
              </w:rPr>
              <w:t>4 and 5</w:t>
            </w:r>
          </w:p>
        </w:tc>
      </w:tr>
      <w:tr w:rsidR="008F4D94" w14:paraId="4736D878"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D5ECF7D"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94ACE3E"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55D70693" w14:textId="77777777" w:rsidR="008F4D94" w:rsidRPr="00B00CBD" w:rsidRDefault="008F4D94" w:rsidP="006A46EC">
            <w:pPr>
              <w:pStyle w:val="TAC"/>
              <w:rPr>
                <w:rFonts w:cs="Arial"/>
                <w:szCs w:val="18"/>
                <w:lang w:val="en-US" w:eastAsia="zh-CN"/>
              </w:rPr>
            </w:pPr>
            <w:r w:rsidRPr="00B00CBD">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35241E61" w14:textId="77777777" w:rsidR="008F4D94" w:rsidRPr="001E57F6" w:rsidRDefault="008F4D94" w:rsidP="006A46EC">
            <w:pPr>
              <w:keepNext/>
              <w:keepLines/>
              <w:spacing w:after="0"/>
              <w:jc w:val="center"/>
              <w:textAlignment w:val="bottom"/>
              <w:rPr>
                <w:rFonts w:ascii="Arial" w:hAnsi="Arial" w:cs="Arial"/>
                <w:sz w:val="18"/>
                <w:szCs w:val="18"/>
              </w:rPr>
            </w:pPr>
            <w:r w:rsidRPr="00456C44">
              <w:rPr>
                <w:rFonts w:ascii="Arial" w:hAnsi="Arial" w:cs="Arial"/>
                <w:sz w:val="18"/>
                <w:szCs w:val="18"/>
              </w:rPr>
              <w:t>CA_n</w:t>
            </w:r>
            <w:r>
              <w:rPr>
                <w:rFonts w:ascii="Arial" w:hAnsi="Arial" w:cs="Arial"/>
                <w:sz w:val="18"/>
                <w:szCs w:val="18"/>
              </w:rPr>
              <w:t>3(2A)_BSC0</w:t>
            </w:r>
          </w:p>
        </w:tc>
        <w:tc>
          <w:tcPr>
            <w:tcW w:w="1202" w:type="dxa"/>
            <w:tcBorders>
              <w:top w:val="nil"/>
              <w:left w:val="single" w:sz="4" w:space="0" w:color="auto"/>
              <w:bottom w:val="nil"/>
              <w:right w:val="single" w:sz="4" w:space="0" w:color="auto"/>
            </w:tcBorders>
            <w:shd w:val="clear" w:color="auto" w:fill="auto"/>
            <w:vAlign w:val="center"/>
          </w:tcPr>
          <w:p w14:paraId="45AE3512" w14:textId="77777777" w:rsidR="008F4D94" w:rsidRPr="00B00CBD" w:rsidRDefault="008F4D94" w:rsidP="006A46EC">
            <w:pPr>
              <w:pStyle w:val="TAC"/>
              <w:rPr>
                <w:rFonts w:cs="Arial"/>
                <w:szCs w:val="18"/>
                <w:lang w:val="en-US" w:eastAsia="zh-CN"/>
              </w:rPr>
            </w:pPr>
          </w:p>
        </w:tc>
      </w:tr>
      <w:tr w:rsidR="008F4D94" w14:paraId="4E6FFD94"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1E1B40C6"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690A2DB"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5C46481" w14:textId="77777777" w:rsidR="008F4D94" w:rsidRPr="00B00CBD" w:rsidRDefault="008F4D94" w:rsidP="006A46EC">
            <w:pPr>
              <w:pStyle w:val="TAC"/>
              <w:rPr>
                <w:rFonts w:cs="Arial"/>
                <w:szCs w:val="18"/>
                <w:lang w:val="en-US" w:eastAsia="zh-CN"/>
              </w:rPr>
            </w:pPr>
            <w:r w:rsidRPr="00B00CBD">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1A508481" w14:textId="77777777" w:rsidR="008F4D94" w:rsidRPr="001E57F6" w:rsidRDefault="008F4D94" w:rsidP="006A46EC">
            <w:pPr>
              <w:keepNext/>
              <w:keepLines/>
              <w:spacing w:after="0"/>
              <w:jc w:val="center"/>
              <w:textAlignment w:val="bottom"/>
              <w:rPr>
                <w:rFonts w:ascii="Arial" w:hAnsi="Arial" w:cs="Arial"/>
                <w:sz w:val="18"/>
                <w:szCs w:val="18"/>
              </w:rPr>
            </w:pPr>
            <w:r w:rsidRPr="00456C44">
              <w:rPr>
                <w:rFonts w:ascii="Arial" w:hAnsi="Arial" w:cs="Arial"/>
                <w:sz w:val="18"/>
                <w:szCs w:val="18"/>
              </w:rPr>
              <w:t>CA_n78C_BCS</w:t>
            </w:r>
            <w:r>
              <w:rPr>
                <w:rFonts w:ascii="Arial" w:hAnsi="Arial" w:cs="Arial"/>
                <w:sz w:val="18"/>
                <w:szCs w:val="18"/>
              </w:rPr>
              <w:t>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1DF801F6" w14:textId="77777777" w:rsidR="008F4D94" w:rsidRPr="00B00CBD" w:rsidRDefault="008F4D94" w:rsidP="006A46EC">
            <w:pPr>
              <w:pStyle w:val="TAC"/>
              <w:rPr>
                <w:rFonts w:cs="Arial"/>
                <w:szCs w:val="18"/>
                <w:lang w:val="en-US" w:eastAsia="zh-CN"/>
              </w:rPr>
            </w:pPr>
          </w:p>
        </w:tc>
      </w:tr>
    </w:tbl>
    <w:p w14:paraId="395FEDFC" w14:textId="77777777" w:rsidR="008F4D94" w:rsidRDefault="008F4D94" w:rsidP="008F4D94">
      <w:pPr>
        <w:pStyle w:val="Heading4"/>
        <w:rPr>
          <w:rFonts w:cs="Arial"/>
          <w:szCs w:val="22"/>
          <w:lang w:val="en-US" w:eastAsia="zh-CN"/>
        </w:rPr>
      </w:pPr>
      <w:bookmarkStart w:id="605" w:name="_Toc183508126"/>
      <w:r>
        <w:rPr>
          <w:rFonts w:cs="Arial"/>
          <w:lang w:eastAsia="zh-CN"/>
        </w:rPr>
        <w:t>5.51</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605"/>
    </w:p>
    <w:p w14:paraId="3039A082" w14:textId="77777777" w:rsidR="008F4D94" w:rsidRPr="007338E6" w:rsidRDefault="008F4D94" w:rsidP="008F4D94">
      <w:r w:rsidRPr="00456C44">
        <w:t>Already in spec</w:t>
      </w:r>
      <w:r>
        <w:t>. Only triple beat analysis is required.</w:t>
      </w:r>
    </w:p>
    <w:p w14:paraId="2DCF6B67" w14:textId="77777777" w:rsidR="008F4D94" w:rsidRPr="005D2633" w:rsidRDefault="008F4D94" w:rsidP="008F4D94">
      <w:pPr>
        <w:pStyle w:val="Heading3"/>
        <w:rPr>
          <w:rFonts w:cs="Arial"/>
          <w:szCs w:val="28"/>
          <w:lang w:val="en-US" w:eastAsia="zh-CN"/>
        </w:rPr>
      </w:pPr>
      <w:bookmarkStart w:id="606" w:name="_Toc183508127"/>
      <w:r>
        <w:rPr>
          <w:rFonts w:cs="Arial"/>
          <w:szCs w:val="28"/>
          <w:lang w:val="en-US" w:eastAsia="zh-CN"/>
        </w:rPr>
        <w:t>5.51</w:t>
      </w:r>
      <w:r w:rsidRPr="005D2633">
        <w:rPr>
          <w:rFonts w:cs="Arial"/>
          <w:szCs w:val="28"/>
          <w:lang w:val="en-US" w:eastAsia="zh-CN"/>
        </w:rPr>
        <w:t>.2</w:t>
      </w:r>
      <w:r w:rsidRPr="005D2633">
        <w:rPr>
          <w:rFonts w:cs="Arial"/>
          <w:szCs w:val="28"/>
          <w:lang w:val="en-US" w:eastAsia="zh-CN"/>
        </w:rPr>
        <w:tab/>
        <w:t>Specific for 2 bands UL CA</w:t>
      </w:r>
      <w:bookmarkEnd w:id="606"/>
    </w:p>
    <w:p w14:paraId="09580F89" w14:textId="77777777" w:rsidR="008F4D94" w:rsidRPr="00456C44" w:rsidRDefault="008F4D94" w:rsidP="008F4D94">
      <w:pPr>
        <w:pStyle w:val="EditorsNote"/>
        <w:ind w:left="0" w:firstLine="0"/>
        <w:rPr>
          <w:color w:val="auto"/>
        </w:rPr>
      </w:pPr>
      <w:r w:rsidRPr="00456C44">
        <w:rPr>
          <w:color w:val="auto"/>
        </w:rPr>
        <w:t>Only triple beat analysis is required.</w:t>
      </w:r>
    </w:p>
    <w:p w14:paraId="12BD292C" w14:textId="77777777" w:rsidR="00BC5487" w:rsidRPr="00242348" w:rsidRDefault="00BC5487" w:rsidP="00BC5487">
      <w:pPr>
        <w:pStyle w:val="Heading5"/>
        <w:rPr>
          <w:snapToGrid w:val="0"/>
        </w:rPr>
      </w:pPr>
      <w:bookmarkStart w:id="607" w:name="_Toc183508128"/>
      <w:r>
        <w:rPr>
          <w:rFonts w:hint="eastAsia"/>
          <w:snapToGrid w:val="0"/>
        </w:rPr>
        <w:t>5.51</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607"/>
    </w:p>
    <w:p w14:paraId="7DE1261E" w14:textId="77777777" w:rsidR="00BC5487" w:rsidRPr="00140BB6" w:rsidRDefault="00BC5487" w:rsidP="00BC5487">
      <w:r w:rsidRPr="00140BB6">
        <w:t xml:space="preserve">Table </w:t>
      </w:r>
      <w:r>
        <w:t>5.51</w:t>
      </w:r>
      <w:r w:rsidRPr="00140BB6">
        <w:t>.2.</w:t>
      </w:r>
      <w:r>
        <w:t>1</w:t>
      </w:r>
      <w:r w:rsidRPr="00140BB6">
        <w:t>.2-1 provides the two UL band with one band, along with 2CC intra-band uplink CA triple beat products into band n</w:t>
      </w:r>
      <w:r>
        <w:t>3</w:t>
      </w:r>
      <w:r w:rsidRPr="00140BB6">
        <w:t xml:space="preserve"> interference analysis for CA_n</w:t>
      </w:r>
      <w:r>
        <w:t>1</w:t>
      </w:r>
      <w:r w:rsidRPr="00140BB6">
        <w:t>A-n</w:t>
      </w:r>
      <w:r>
        <w:t>78</w:t>
      </w:r>
      <w:r w:rsidRPr="00140BB6">
        <w:t>C with n</w:t>
      </w:r>
      <w:r>
        <w:t>1</w:t>
      </w:r>
      <w:r w:rsidRPr="00140BB6">
        <w:t>/</w:t>
      </w:r>
      <w:r>
        <w:t>78</w:t>
      </w:r>
      <w:r w:rsidRPr="00140BB6">
        <w:t xml:space="preserve">C transmitting with a </w:t>
      </w:r>
      <w:r>
        <w:t xml:space="preserve">200 </w:t>
      </w:r>
      <w:r w:rsidRPr="00140BB6">
        <w:t>MHz maximum instantaneous bandwidth.</w:t>
      </w:r>
    </w:p>
    <w:p w14:paraId="41804263" w14:textId="77777777" w:rsidR="00BC5487" w:rsidRPr="00140BB6" w:rsidRDefault="00BC5487" w:rsidP="00BC5487">
      <w:pPr>
        <w:pStyle w:val="TH"/>
      </w:pPr>
      <w:r w:rsidRPr="00140BB6">
        <w:t xml:space="preserve">Table </w:t>
      </w:r>
      <w:r>
        <w:t>5.51</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258628FA" w14:textId="77777777" w:rsidTr="00266B5E">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FA29C" w14:textId="77777777" w:rsidR="00BC5487" w:rsidRDefault="00BC5487" w:rsidP="00266B5E">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8E21EC" w14:textId="5E41B75C"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6B84043"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C5487" w14:paraId="0C67FAA0"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6DEC21C"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4AC963FE" w14:textId="77535A61"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2B0DED7A" w14:textId="6855A6DF"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505C31DE"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7BF1F599"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42725C60"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C069256" w14:textId="38EF9B2B"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328A848" w14:textId="77777777" w:rsidR="00BC5487" w:rsidRDefault="00BC5487" w:rsidP="00266B5E">
            <w:pPr>
              <w:spacing w:after="0"/>
              <w:jc w:val="center"/>
              <w:rPr>
                <w:color w:val="000000"/>
                <w:sz w:val="18"/>
                <w:szCs w:val="18"/>
              </w:rPr>
            </w:pPr>
            <w:r>
              <w:rPr>
                <w:color w:val="000000"/>
                <w:sz w:val="18"/>
                <w:szCs w:val="18"/>
              </w:rPr>
              <w:t>1920-1980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79CCD773" w14:textId="77777777" w:rsidR="00BC5487" w:rsidRDefault="00BC5487" w:rsidP="00266B5E">
            <w:pPr>
              <w:spacing w:after="0"/>
              <w:jc w:val="center"/>
              <w:rPr>
                <w:color w:val="000000"/>
                <w:sz w:val="18"/>
                <w:szCs w:val="18"/>
              </w:rPr>
            </w:pPr>
            <w:r>
              <w:rPr>
                <w:color w:val="000000"/>
                <w:sz w:val="18"/>
                <w:szCs w:val="18"/>
              </w:rPr>
              <w:t>3300-3800</w:t>
            </w:r>
          </w:p>
        </w:tc>
      </w:tr>
      <w:tr w:rsidR="00BC5487" w14:paraId="16147803"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4EA39F" w14:textId="5B209883" w:rsidR="00BC5487" w:rsidRPr="00CD3569"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(n3)</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BE7CEF2" w14:textId="77777777" w:rsidR="00BC5487" w:rsidRDefault="00BC5487" w:rsidP="00266B5E">
            <w:pPr>
              <w:spacing w:after="0"/>
              <w:jc w:val="center"/>
              <w:rPr>
                <w:color w:val="000000"/>
                <w:sz w:val="18"/>
                <w:szCs w:val="18"/>
              </w:rPr>
            </w:pPr>
            <w:r>
              <w:rPr>
                <w:color w:val="000000"/>
                <w:sz w:val="18"/>
                <w:szCs w:val="18"/>
              </w:rPr>
              <w:t>1805-1880</w:t>
            </w:r>
          </w:p>
        </w:tc>
        <w:tc>
          <w:tcPr>
            <w:tcW w:w="1300" w:type="dxa"/>
            <w:tcBorders>
              <w:top w:val="nil"/>
              <w:left w:val="nil"/>
              <w:bottom w:val="single" w:sz="4" w:space="0" w:color="auto"/>
              <w:right w:val="single" w:sz="4" w:space="0" w:color="auto"/>
            </w:tcBorders>
            <w:shd w:val="clear" w:color="auto" w:fill="auto"/>
            <w:vAlign w:val="center"/>
            <w:hideMark/>
          </w:tcPr>
          <w:p w14:paraId="46FAFEFE"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26153163"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33136E59" w14:textId="77777777" w:rsidTr="00266B5E">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2A4CC4C9"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5E26279D"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78CA8EA5"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0DCF3D44"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626E0DC7"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0CD3B2FA" w14:textId="77777777" w:rsidTr="00266B5E">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0B7D2B1F" w14:textId="77777777" w:rsidR="00BC5487" w:rsidRDefault="00BC5487" w:rsidP="00266B5E">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5BEBEF1F" w14:textId="77777777" w:rsidR="00BC5487" w:rsidRDefault="00BC5487" w:rsidP="00266B5E">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05414E35" w14:textId="77777777" w:rsidR="00BC5487" w:rsidRDefault="00BC5487" w:rsidP="00266B5E">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56207D8" w14:textId="77777777" w:rsidR="00BC5487" w:rsidRDefault="00BC5487" w:rsidP="00266B5E">
            <w:pPr>
              <w:spacing w:after="0"/>
              <w:jc w:val="center"/>
              <w:rPr>
                <w:color w:val="000000"/>
                <w:sz w:val="18"/>
                <w:szCs w:val="18"/>
              </w:rPr>
            </w:pPr>
            <w:r>
              <w:rPr>
                <w:color w:val="000000"/>
                <w:sz w:val="18"/>
                <w:szCs w:val="18"/>
              </w:rPr>
              <w:t>0 -200</w:t>
            </w:r>
          </w:p>
        </w:tc>
      </w:tr>
      <w:tr w:rsidR="00BC5487" w14:paraId="1790A94B"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085DB91"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1A450CBD"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660677F0"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213424C1"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6872CF89"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301097E7"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3BB52A7"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45E912E" w14:textId="77777777" w:rsidR="00BC5487" w:rsidRDefault="00BC5487" w:rsidP="00266B5E">
            <w:pPr>
              <w:spacing w:after="0"/>
              <w:jc w:val="center"/>
              <w:rPr>
                <w:color w:val="000000"/>
                <w:sz w:val="18"/>
                <w:szCs w:val="18"/>
              </w:rPr>
            </w:pPr>
            <w:r>
              <w:rPr>
                <w:color w:val="000000"/>
                <w:sz w:val="18"/>
                <w:szCs w:val="18"/>
              </w:rPr>
              <w:t>1720-1920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AF47A9D" w14:textId="77777777" w:rsidR="00BC5487" w:rsidRDefault="00BC5487" w:rsidP="00266B5E">
            <w:pPr>
              <w:spacing w:after="0"/>
              <w:jc w:val="center"/>
              <w:rPr>
                <w:color w:val="000000"/>
                <w:sz w:val="18"/>
                <w:szCs w:val="18"/>
              </w:rPr>
            </w:pPr>
            <w:r>
              <w:rPr>
                <w:color w:val="000000"/>
                <w:sz w:val="18"/>
                <w:szCs w:val="18"/>
              </w:rPr>
              <w:t>1980-2180</w:t>
            </w:r>
          </w:p>
        </w:tc>
      </w:tr>
      <w:tr w:rsidR="00BC5487" w14:paraId="1D8EF0FB"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7A03B9C"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291B761D" w14:textId="77777777" w:rsidR="00BC5487" w:rsidRDefault="00BC5487" w:rsidP="00266B5E">
            <w:pPr>
              <w:spacing w:after="0"/>
              <w:rPr>
                <w:i/>
                <w:iCs/>
                <w:color w:val="FF0000"/>
              </w:rPr>
            </w:pPr>
            <w:r>
              <w:rPr>
                <w:i/>
                <w:iCs/>
                <w:color w:val="FF0000"/>
              </w:rPr>
              <w:t>There is an issue of IMD3</w:t>
            </w:r>
          </w:p>
        </w:tc>
      </w:tr>
      <w:tr w:rsidR="00BC5487" w14:paraId="449FF810" w14:textId="77777777" w:rsidTr="00266B5E">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FBF9ABD" w14:textId="4D5A305D" w:rsidR="00BC5487" w:rsidRDefault="00BC5487" w:rsidP="00266B5E">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4E437948" w14:textId="77777777" w:rsidR="00BC5487" w:rsidRDefault="00BC5487" w:rsidP="00BC5487"/>
    <w:p w14:paraId="47FC4884" w14:textId="77777777" w:rsidR="00BC5487" w:rsidRPr="00140BB6" w:rsidRDefault="00BC5487" w:rsidP="00BC5487">
      <w:r w:rsidRPr="00140BB6">
        <w:t xml:space="preserve">Table </w:t>
      </w:r>
      <w:r>
        <w:t>5.51</w:t>
      </w:r>
      <w:r w:rsidRPr="00140BB6">
        <w:t>.2.</w:t>
      </w:r>
      <w:r>
        <w:t>1</w:t>
      </w:r>
      <w:r w:rsidRPr="00140BB6">
        <w:t>.2-</w:t>
      </w:r>
      <w:r>
        <w:t>2</w:t>
      </w:r>
      <w:r w:rsidRPr="00140BB6">
        <w:t xml:space="preserve"> provides the two UL band with one band, along with 2CC intra-band uplink CA triple beat products into band n</w:t>
      </w:r>
      <w:r>
        <w:t>1</w:t>
      </w:r>
      <w:r w:rsidRPr="00140BB6">
        <w:t xml:space="preserve"> interference analysis for CA_n</w:t>
      </w:r>
      <w:r>
        <w:t>3</w:t>
      </w:r>
      <w:r w:rsidRPr="00140BB6">
        <w:t>A -n</w:t>
      </w:r>
      <w:r>
        <w:t>78</w:t>
      </w:r>
      <w:r w:rsidRPr="00140BB6">
        <w:t>C with n</w:t>
      </w:r>
      <w:r>
        <w:t>3</w:t>
      </w:r>
      <w:r w:rsidRPr="00140BB6">
        <w:t>/</w:t>
      </w:r>
      <w:r>
        <w:t>78</w:t>
      </w:r>
      <w:r w:rsidRPr="00140BB6">
        <w:t xml:space="preserve">C transmitting with a </w:t>
      </w:r>
      <w:r>
        <w:t xml:space="preserve">200 </w:t>
      </w:r>
      <w:r w:rsidRPr="00140BB6">
        <w:t>MHz maximum instantaneous bandwidth.</w:t>
      </w:r>
    </w:p>
    <w:p w14:paraId="3476CD77" w14:textId="77777777" w:rsidR="00BC5487" w:rsidRPr="00140BB6" w:rsidRDefault="00BC5487" w:rsidP="00BC5487">
      <w:pPr>
        <w:pStyle w:val="TH"/>
      </w:pPr>
      <w:r w:rsidRPr="00140BB6">
        <w:t xml:space="preserve">Table </w:t>
      </w:r>
      <w:r>
        <w:t>5.51</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2C28F383" w14:textId="77777777" w:rsidTr="00266B5E">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51C15" w14:textId="77777777" w:rsidR="00BC5487" w:rsidRDefault="00BC5487" w:rsidP="00266B5E">
            <w:pPr>
              <w:spacing w:after="0"/>
              <w:jc w:val="center"/>
              <w:rPr>
                <w:rFonts w:ascii="Arial" w:hAnsi="Arial" w:cs="Arial"/>
                <w:b/>
                <w:bCs/>
                <w:color w:val="000000"/>
                <w:sz w:val="18"/>
                <w:szCs w:val="18"/>
                <w:lang/>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B0320E7" w14:textId="17FE4AA3"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2121E81"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C5487" w14:paraId="7F8A3349"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A12A85B"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78D174A3" w14:textId="43CAD0AE"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1674794B" w14:textId="64AFB315" w:rsidR="00BC5487" w:rsidRDefault="00BC5487" w:rsidP="00266B5E">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0D5DF144"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67FD67F6"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70CD12BF"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3DE7F70" w14:textId="437621E4"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(n3,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9CBD8B5" w14:textId="77777777" w:rsidR="00BC5487" w:rsidRDefault="00BC5487" w:rsidP="00266B5E">
            <w:pPr>
              <w:spacing w:after="0"/>
              <w:jc w:val="center"/>
              <w:rPr>
                <w:color w:val="000000"/>
                <w:sz w:val="18"/>
                <w:szCs w:val="18"/>
              </w:rPr>
            </w:pPr>
            <w:r>
              <w:rPr>
                <w:color w:val="000000"/>
                <w:sz w:val="18"/>
                <w:szCs w:val="18"/>
              </w:rPr>
              <w:t>1710-1785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C457CAE" w14:textId="77777777" w:rsidR="00BC5487" w:rsidRDefault="00BC5487" w:rsidP="00266B5E">
            <w:pPr>
              <w:spacing w:after="0"/>
              <w:jc w:val="center"/>
              <w:rPr>
                <w:color w:val="000000"/>
                <w:sz w:val="18"/>
                <w:szCs w:val="18"/>
              </w:rPr>
            </w:pPr>
            <w:r>
              <w:rPr>
                <w:color w:val="000000"/>
                <w:sz w:val="18"/>
                <w:szCs w:val="18"/>
              </w:rPr>
              <w:t>3300-3800</w:t>
            </w:r>
          </w:p>
        </w:tc>
      </w:tr>
      <w:tr w:rsidR="00BC5487" w14:paraId="6A2A0739"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6552D0A" w14:textId="25FF0BEF" w:rsidR="00BC5487" w:rsidRPr="00CD3569"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CAD91A8" w14:textId="77777777" w:rsidR="00BC5487" w:rsidRDefault="00BC5487" w:rsidP="00266B5E">
            <w:pPr>
              <w:spacing w:after="0"/>
              <w:jc w:val="center"/>
              <w:rPr>
                <w:color w:val="000000"/>
                <w:sz w:val="18"/>
                <w:szCs w:val="18"/>
              </w:rPr>
            </w:pPr>
            <w:r>
              <w:rPr>
                <w:color w:val="000000"/>
                <w:sz w:val="18"/>
                <w:szCs w:val="18"/>
              </w:rPr>
              <w:t>2110-2170</w:t>
            </w:r>
          </w:p>
        </w:tc>
        <w:tc>
          <w:tcPr>
            <w:tcW w:w="1300" w:type="dxa"/>
            <w:tcBorders>
              <w:top w:val="nil"/>
              <w:left w:val="nil"/>
              <w:bottom w:val="single" w:sz="4" w:space="0" w:color="auto"/>
              <w:right w:val="single" w:sz="4" w:space="0" w:color="auto"/>
            </w:tcBorders>
            <w:shd w:val="clear" w:color="auto" w:fill="auto"/>
            <w:vAlign w:val="center"/>
            <w:hideMark/>
          </w:tcPr>
          <w:p w14:paraId="79B99645"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5FC6D6C4"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18DE39AF" w14:textId="77777777" w:rsidTr="00266B5E">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696416BB"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3FC8FBE5"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1C74529D"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35922362"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26431FB"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58094578" w14:textId="77777777" w:rsidTr="00266B5E">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2057BDB3" w14:textId="77777777" w:rsidR="00BC5487" w:rsidRDefault="00BC5487" w:rsidP="00266B5E">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61154EAC" w14:textId="77777777" w:rsidR="00BC5487" w:rsidRDefault="00BC5487" w:rsidP="00266B5E">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097803BD" w14:textId="77777777" w:rsidR="00BC5487" w:rsidRDefault="00BC5487" w:rsidP="00266B5E">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C3428AC" w14:textId="77777777" w:rsidR="00BC5487" w:rsidRDefault="00BC5487" w:rsidP="00266B5E">
            <w:pPr>
              <w:spacing w:after="0"/>
              <w:jc w:val="center"/>
              <w:rPr>
                <w:color w:val="000000"/>
                <w:sz w:val="18"/>
                <w:szCs w:val="18"/>
              </w:rPr>
            </w:pPr>
            <w:r>
              <w:rPr>
                <w:color w:val="000000"/>
                <w:sz w:val="18"/>
                <w:szCs w:val="18"/>
              </w:rPr>
              <w:t>0 -200</w:t>
            </w:r>
          </w:p>
        </w:tc>
      </w:tr>
      <w:tr w:rsidR="00BC5487" w14:paraId="48016EBB"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6BAF783"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7DB66482"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593ABC3F"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3D54A1D1"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72D09C19" w14:textId="77777777" w:rsidR="00BC5487" w:rsidRDefault="00BC5487" w:rsidP="00266B5E">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157A477A" w14:textId="77777777" w:rsidTr="00266B5E">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01DB50"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4479508" w14:textId="77777777" w:rsidR="00BC5487" w:rsidRDefault="00BC5487" w:rsidP="00266B5E">
            <w:pPr>
              <w:spacing w:after="0"/>
              <w:jc w:val="center"/>
              <w:rPr>
                <w:color w:val="000000"/>
                <w:sz w:val="18"/>
                <w:szCs w:val="18"/>
              </w:rPr>
            </w:pPr>
            <w:r>
              <w:rPr>
                <w:color w:val="000000"/>
                <w:sz w:val="18"/>
                <w:szCs w:val="18"/>
              </w:rPr>
              <w:t>1510-1710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92D2F3F" w14:textId="77777777" w:rsidR="00BC5487" w:rsidRDefault="00BC5487" w:rsidP="00266B5E">
            <w:pPr>
              <w:spacing w:after="0"/>
              <w:jc w:val="center"/>
              <w:rPr>
                <w:color w:val="000000"/>
                <w:sz w:val="18"/>
                <w:szCs w:val="18"/>
              </w:rPr>
            </w:pPr>
            <w:r>
              <w:rPr>
                <w:color w:val="000000"/>
                <w:sz w:val="18"/>
                <w:szCs w:val="18"/>
              </w:rPr>
              <w:t>1785-1985</w:t>
            </w:r>
          </w:p>
        </w:tc>
      </w:tr>
      <w:tr w:rsidR="00BC5487" w14:paraId="7F8F5402" w14:textId="77777777" w:rsidTr="00266B5E">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F14C0A8" w14:textId="77777777" w:rsidR="00BC5487" w:rsidRDefault="00BC5487" w:rsidP="00266B5E">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2A2F9C63" w14:textId="77777777" w:rsidR="00BC5487" w:rsidRDefault="00BC5487" w:rsidP="00266B5E">
            <w:pPr>
              <w:spacing w:after="0"/>
              <w:rPr>
                <w:i/>
                <w:iCs/>
                <w:color w:val="FF0000"/>
              </w:rPr>
            </w:pPr>
            <w:r>
              <w:rPr>
                <w:i/>
                <w:iCs/>
                <w:color w:val="FF0000"/>
              </w:rPr>
              <w:t>There is no overlap</w:t>
            </w:r>
          </w:p>
        </w:tc>
      </w:tr>
      <w:tr w:rsidR="00BC5487" w14:paraId="0C41B324" w14:textId="77777777" w:rsidTr="00266B5E">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896CCF5" w14:textId="44799D13" w:rsidR="00BC5487" w:rsidRDefault="00BC5487" w:rsidP="00266B5E">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316A4CF5" w14:textId="77777777" w:rsidR="008F4D94" w:rsidRPr="00BC5487" w:rsidRDefault="008F4D94" w:rsidP="008F4D94">
      <w:pPr>
        <w:rPr>
          <w:lang w:eastAsia="ko-KR"/>
        </w:rPr>
      </w:pPr>
    </w:p>
    <w:p w14:paraId="56172400" w14:textId="77777777" w:rsidR="008F4D94" w:rsidRDefault="008F4D94" w:rsidP="008F4D94">
      <w:pPr>
        <w:pStyle w:val="Heading4"/>
        <w:rPr>
          <w:rFonts w:cs="Arial"/>
          <w:szCs w:val="22"/>
          <w:lang w:val="en-US" w:eastAsia="zh-CN"/>
        </w:rPr>
      </w:pPr>
      <w:bookmarkStart w:id="608" w:name="_Toc183508129"/>
      <w:r>
        <w:t>5.51.2.2</w:t>
      </w:r>
      <w:r>
        <w:tab/>
      </w:r>
      <w:r>
        <w:rPr>
          <w:rFonts w:cs="Arial"/>
          <w:szCs w:val="22"/>
          <w:lang w:val="en-US" w:eastAsia="zh-CN"/>
        </w:rPr>
        <w:t>REFSENS requirements</w:t>
      </w:r>
      <w:bookmarkEnd w:id="608"/>
    </w:p>
    <w:p w14:paraId="50CCFB66" w14:textId="77777777" w:rsidR="008F4D94" w:rsidRPr="00C7646F" w:rsidRDefault="008F4D94" w:rsidP="008F4D94">
      <w:r w:rsidRPr="00C7646F">
        <w:t>Ref</w:t>
      </w:r>
      <w:r>
        <w:t>sens requirements are provided in Table 5.51.2.2-1.</w:t>
      </w:r>
    </w:p>
    <w:p w14:paraId="62D56B5E"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5.51</w:t>
      </w:r>
      <w:r>
        <w:rPr>
          <w:rFonts w:ascii="Arial" w:eastAsia="SimSun" w:hAnsi="Arial" w:cs="Arial"/>
          <w:b/>
          <w:lang w:val="en-US" w:eastAsia="zh-CN"/>
        </w:rPr>
        <w:t>.2</w:t>
      </w:r>
      <w:r>
        <w:rPr>
          <w:rFonts w:ascii="Arial" w:hAnsi="Arial" w:cs="Arial"/>
          <w:b/>
          <w:lang w:val="en-US"/>
        </w:rPr>
        <w:t>.2-</w:t>
      </w:r>
      <w:r>
        <w:rPr>
          <w:rFonts w:ascii="Arial" w:eastAsia="SimSun"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096C4204"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084E3E5"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5278D7F" w14:textId="77777777" w:rsidR="008F4D94" w:rsidRPr="006E069C" w:rsidRDefault="008F4D94" w:rsidP="006A46EC">
            <w:pPr>
              <w:pStyle w:val="TAH"/>
            </w:pPr>
            <w:r w:rsidRPr="006E069C">
              <w:t>Source of IMD</w:t>
            </w:r>
          </w:p>
        </w:tc>
      </w:tr>
      <w:tr w:rsidR="008F4D94" w:rsidRPr="006E069C" w14:paraId="549A8DBB"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92D571E"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B73CE32"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4BA4C20"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1A073A20"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224D9094"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14B04507"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4954C70E"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54652FB0"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48E35757" w14:textId="77777777" w:rsidR="008F4D94" w:rsidRPr="006E069C" w:rsidRDefault="008F4D94" w:rsidP="006A46EC">
            <w:pPr>
              <w:pStyle w:val="TAH"/>
            </w:pPr>
          </w:p>
        </w:tc>
      </w:tr>
      <w:tr w:rsidR="008F4D94" w:rsidRPr="006E069C" w14:paraId="04A24ADA"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3C12B4" w14:textId="77777777" w:rsidR="008F4D94" w:rsidRDefault="008F4D94" w:rsidP="006A46EC">
            <w:pPr>
              <w:pStyle w:val="TAC"/>
              <w:rPr>
                <w:lang w:val="en-US" w:eastAsia="zh-CN"/>
              </w:rPr>
            </w:pPr>
            <w:r>
              <w:rPr>
                <w:lang w:val="en-US" w:eastAsia="zh-CN"/>
              </w:rPr>
              <w:t>CA_n1-n3-n78</w:t>
            </w:r>
          </w:p>
        </w:tc>
        <w:tc>
          <w:tcPr>
            <w:tcW w:w="923" w:type="dxa"/>
            <w:tcBorders>
              <w:top w:val="single" w:sz="4" w:space="0" w:color="auto"/>
              <w:left w:val="single" w:sz="4" w:space="0" w:color="auto"/>
              <w:right w:val="single" w:sz="4" w:space="0" w:color="auto"/>
            </w:tcBorders>
            <w:vAlign w:val="center"/>
          </w:tcPr>
          <w:p w14:paraId="43A66014" w14:textId="77777777" w:rsidR="008F4D94" w:rsidRPr="00D462F1" w:rsidRDefault="008F4D94" w:rsidP="006A46EC">
            <w:pPr>
              <w:pStyle w:val="TAC"/>
              <w:rPr>
                <w:rFonts w:cs="Arial"/>
                <w:color w:val="000000"/>
                <w:szCs w:val="18"/>
              </w:rPr>
            </w:pPr>
            <w:r>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60C0AD30" w14:textId="77777777" w:rsidR="008F4D94" w:rsidRPr="00D462F1" w:rsidRDefault="008F4D94" w:rsidP="006A46EC">
            <w:pPr>
              <w:pStyle w:val="TAC"/>
              <w:rPr>
                <w:rFonts w:cs="Arial"/>
                <w:color w:val="000000"/>
                <w:szCs w:val="18"/>
              </w:rPr>
            </w:pPr>
            <w:r>
              <w:rPr>
                <w:rFonts w:cs="Arial"/>
                <w:color w:val="000000"/>
                <w:szCs w:val="18"/>
              </w:rPr>
              <w:t>1925</w:t>
            </w:r>
          </w:p>
        </w:tc>
        <w:tc>
          <w:tcPr>
            <w:tcW w:w="1012" w:type="dxa"/>
            <w:tcBorders>
              <w:top w:val="single" w:sz="4" w:space="0" w:color="auto"/>
              <w:left w:val="single" w:sz="4" w:space="0" w:color="auto"/>
              <w:right w:val="single" w:sz="4" w:space="0" w:color="auto"/>
            </w:tcBorders>
          </w:tcPr>
          <w:p w14:paraId="5AC1070B" w14:textId="77777777" w:rsidR="008F4D94" w:rsidRPr="00D462F1"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3A380D75"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136920E4" w14:textId="77777777" w:rsidR="008F4D94" w:rsidRPr="00D462F1" w:rsidRDefault="008F4D94" w:rsidP="006A46EC">
            <w:pPr>
              <w:pStyle w:val="TAC"/>
              <w:rPr>
                <w:rFonts w:cs="Arial"/>
                <w:color w:val="000000"/>
                <w:szCs w:val="18"/>
              </w:rPr>
            </w:pPr>
            <w:r>
              <w:rPr>
                <w:rFonts w:cs="Arial"/>
                <w:color w:val="000000"/>
                <w:szCs w:val="18"/>
              </w:rPr>
              <w:t>2115</w:t>
            </w:r>
          </w:p>
        </w:tc>
        <w:tc>
          <w:tcPr>
            <w:tcW w:w="797" w:type="dxa"/>
            <w:tcBorders>
              <w:top w:val="single" w:sz="4" w:space="0" w:color="auto"/>
              <w:left w:val="single" w:sz="4" w:space="0" w:color="auto"/>
              <w:bottom w:val="single" w:sz="4" w:space="0" w:color="auto"/>
              <w:right w:val="single" w:sz="4" w:space="0" w:color="auto"/>
            </w:tcBorders>
          </w:tcPr>
          <w:p w14:paraId="431F8712"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B8D98E1"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22EB352" w14:textId="77777777" w:rsidR="008F4D94" w:rsidRPr="00D462F1" w:rsidRDefault="008F4D94" w:rsidP="006A46EC">
            <w:pPr>
              <w:pStyle w:val="TAC"/>
              <w:rPr>
                <w:lang w:val="en-US" w:eastAsia="zh-CN"/>
              </w:rPr>
            </w:pPr>
            <w:r w:rsidRPr="00D462F1">
              <w:rPr>
                <w:lang w:val="en-US" w:eastAsia="zh-CN"/>
              </w:rPr>
              <w:t>N/A</w:t>
            </w:r>
          </w:p>
        </w:tc>
      </w:tr>
      <w:tr w:rsidR="008F4D94" w:rsidRPr="006E069C" w14:paraId="1456A6B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11E3CA0" w14:textId="77777777" w:rsidR="008F4D94"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0089F23" w14:textId="77777777" w:rsidR="008F4D94" w:rsidRPr="00D462F1" w:rsidRDefault="008F4D94" w:rsidP="006A46EC">
            <w:pPr>
              <w:pStyle w:val="TAC"/>
              <w:rPr>
                <w:rFonts w:cs="Arial"/>
                <w:color w:val="000000"/>
                <w:szCs w:val="18"/>
              </w:rPr>
            </w:pPr>
            <w:r>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45CDF9D3" w14:textId="77777777" w:rsidR="008F4D94" w:rsidRPr="00D462F1"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right w:val="single" w:sz="4" w:space="0" w:color="auto"/>
            </w:tcBorders>
          </w:tcPr>
          <w:p w14:paraId="09F5F404" w14:textId="77777777" w:rsidR="008F4D94" w:rsidRPr="00D462F1"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3B9EE132"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5932074A" w14:textId="77777777" w:rsidR="008F4D94" w:rsidRPr="00D462F1" w:rsidRDefault="008F4D94" w:rsidP="006A46EC">
            <w:pPr>
              <w:pStyle w:val="TAC"/>
              <w:rPr>
                <w:rFonts w:cs="Arial"/>
                <w:color w:val="000000"/>
                <w:szCs w:val="18"/>
              </w:rPr>
            </w:pPr>
            <w:r>
              <w:rPr>
                <w:rFonts w:cs="Arial"/>
                <w:color w:val="000000"/>
                <w:szCs w:val="18"/>
              </w:rPr>
              <w:t>1875</w:t>
            </w:r>
          </w:p>
        </w:tc>
        <w:tc>
          <w:tcPr>
            <w:tcW w:w="797" w:type="dxa"/>
            <w:tcBorders>
              <w:top w:val="single" w:sz="4" w:space="0" w:color="auto"/>
              <w:left w:val="single" w:sz="4" w:space="0" w:color="auto"/>
              <w:bottom w:val="single" w:sz="4" w:space="0" w:color="auto"/>
              <w:right w:val="single" w:sz="4" w:space="0" w:color="auto"/>
            </w:tcBorders>
          </w:tcPr>
          <w:p w14:paraId="6F4E90B3"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1215AB" w14:textId="77777777" w:rsidR="008F4D94" w:rsidRPr="00D462F1" w:rsidRDefault="008F4D94" w:rsidP="006A46EC">
            <w:pPr>
              <w:pStyle w:val="TAC"/>
              <w:rPr>
                <w:lang w:val="en-US" w:eastAsia="zh-CN"/>
              </w:rPr>
            </w:pPr>
            <w:r>
              <w:rPr>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34D617AA" w14:textId="77777777" w:rsidR="008F4D94" w:rsidRPr="00D462F1" w:rsidRDefault="008F4D94" w:rsidP="006A46EC">
            <w:pPr>
              <w:pStyle w:val="TAC"/>
              <w:rPr>
                <w:lang w:val="en-US" w:eastAsia="zh-CN"/>
              </w:rPr>
            </w:pPr>
            <w:r w:rsidRPr="00D462F1">
              <w:rPr>
                <w:lang w:val="en-US" w:eastAsia="zh-CN"/>
              </w:rPr>
              <w:t>IMD</w:t>
            </w:r>
            <w:r>
              <w:rPr>
                <w:lang w:val="en-US" w:eastAsia="zh-CN"/>
              </w:rPr>
              <w:t>3</w:t>
            </w:r>
          </w:p>
        </w:tc>
      </w:tr>
      <w:tr w:rsidR="008F4D94" w:rsidRPr="006E069C" w14:paraId="71B4A0F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B4722D5" w14:textId="77777777" w:rsidR="008F4D94" w:rsidRDefault="008F4D94" w:rsidP="006A46EC">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5310297B"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8</w:t>
            </w:r>
          </w:p>
        </w:tc>
        <w:tc>
          <w:tcPr>
            <w:tcW w:w="975" w:type="dxa"/>
            <w:tcBorders>
              <w:top w:val="single" w:sz="4" w:space="0" w:color="auto"/>
              <w:left w:val="single" w:sz="4" w:space="0" w:color="auto"/>
              <w:right w:val="single" w:sz="4" w:space="0" w:color="auto"/>
            </w:tcBorders>
            <w:vAlign w:val="center"/>
          </w:tcPr>
          <w:p w14:paraId="2E14474D" w14:textId="77777777" w:rsidR="008F4D94" w:rsidRPr="00D462F1" w:rsidRDefault="008F4D94" w:rsidP="006A46EC">
            <w:pPr>
              <w:pStyle w:val="TAC"/>
              <w:rPr>
                <w:rFonts w:cs="Arial"/>
                <w:color w:val="000000"/>
                <w:szCs w:val="18"/>
              </w:rPr>
            </w:pPr>
            <w:r>
              <w:rPr>
                <w:rFonts w:cs="Arial"/>
                <w:color w:val="000000"/>
                <w:szCs w:val="18"/>
              </w:rPr>
              <w:t>3300</w:t>
            </w:r>
          </w:p>
        </w:tc>
        <w:tc>
          <w:tcPr>
            <w:tcW w:w="1012" w:type="dxa"/>
            <w:tcBorders>
              <w:top w:val="single" w:sz="4" w:space="0" w:color="auto"/>
              <w:left w:val="single" w:sz="4" w:space="0" w:color="auto"/>
              <w:right w:val="single" w:sz="4" w:space="0" w:color="auto"/>
            </w:tcBorders>
          </w:tcPr>
          <w:p w14:paraId="5B0012DD" w14:textId="77777777" w:rsidR="008F4D94" w:rsidRPr="00D462F1" w:rsidRDefault="008F4D94" w:rsidP="006A46EC">
            <w:pPr>
              <w:pStyle w:val="TAC"/>
              <w:rPr>
                <w:lang w:val="en-US" w:eastAsia="zh-CN"/>
              </w:rPr>
            </w:pPr>
            <w:r w:rsidRPr="000B4D6A">
              <w:rPr>
                <w:rFonts w:eastAsia="Malgun Gothic"/>
                <w:lang w:eastAsia="ko-KR"/>
              </w:rPr>
              <w:t>100</w:t>
            </w:r>
          </w:p>
        </w:tc>
        <w:tc>
          <w:tcPr>
            <w:tcW w:w="1379" w:type="dxa"/>
            <w:tcBorders>
              <w:top w:val="single" w:sz="4" w:space="0" w:color="auto"/>
              <w:left w:val="single" w:sz="4" w:space="0" w:color="auto"/>
              <w:right w:val="single" w:sz="4" w:space="0" w:color="auto"/>
            </w:tcBorders>
          </w:tcPr>
          <w:p w14:paraId="2CE08379" w14:textId="77777777" w:rsidR="008F4D94" w:rsidRPr="00D462F1" w:rsidRDefault="008F4D94" w:rsidP="006A46EC">
            <w:pPr>
              <w:pStyle w:val="TAC"/>
              <w:rPr>
                <w:lang w:val="en-US" w:eastAsia="zh-CN"/>
              </w:rPr>
            </w:pPr>
            <w:r w:rsidRPr="000B4D6A">
              <w:rPr>
                <w:lang w:eastAsia="zh-CN"/>
              </w:rPr>
              <w:t xml:space="preserve">1 </w:t>
            </w:r>
            <w:r w:rsidRPr="000B4D6A">
              <w:rPr>
                <w:sz w:val="13"/>
                <w:szCs w:val="13"/>
                <w:lang w:eastAsia="zh-CN"/>
              </w:rPr>
              <w:t>(RB</w:t>
            </w:r>
            <w:r w:rsidRPr="000B4D6A">
              <w:rPr>
                <w:sz w:val="13"/>
                <w:szCs w:val="13"/>
                <w:vertAlign w:val="subscript"/>
                <w:lang w:eastAsia="zh-CN"/>
              </w:rPr>
              <w:t>start</w:t>
            </w:r>
            <w:r w:rsidRPr="000B4D6A">
              <w:rPr>
                <w:sz w:val="13"/>
                <w:szCs w:val="13"/>
                <w:lang w:eastAsia="zh-CN"/>
              </w:rPr>
              <w:t>=2</w:t>
            </w:r>
            <w:r>
              <w:rPr>
                <w:sz w:val="13"/>
                <w:szCs w:val="13"/>
                <w:lang w:eastAsia="zh-CN"/>
              </w:rPr>
              <w:t>03</w:t>
            </w:r>
            <w:r w:rsidRPr="000B4D6A">
              <w:rPr>
                <w:sz w:val="13"/>
                <w:szCs w:val="13"/>
                <w:lang w:eastAsia="zh-CN"/>
              </w:rPr>
              <w:t>)</w:t>
            </w:r>
          </w:p>
        </w:tc>
        <w:tc>
          <w:tcPr>
            <w:tcW w:w="881" w:type="dxa"/>
            <w:tcBorders>
              <w:top w:val="single" w:sz="4" w:space="0" w:color="auto"/>
              <w:left w:val="single" w:sz="4" w:space="0" w:color="auto"/>
              <w:right w:val="single" w:sz="4" w:space="0" w:color="auto"/>
            </w:tcBorders>
          </w:tcPr>
          <w:p w14:paraId="3C2094F8" w14:textId="77777777" w:rsidR="008F4D94" w:rsidRPr="00D462F1" w:rsidRDefault="008F4D94" w:rsidP="006A46EC">
            <w:pPr>
              <w:pStyle w:val="TAC"/>
              <w:rPr>
                <w:rFonts w:cs="Arial"/>
                <w:color w:val="000000"/>
                <w:szCs w:val="18"/>
              </w:rPr>
            </w:pPr>
            <w:r>
              <w:rPr>
                <w:rFonts w:cs="Arial"/>
                <w:szCs w:val="18"/>
                <w:lang w:eastAsia="ja-JP"/>
              </w:rPr>
              <w:t>3300</w:t>
            </w:r>
          </w:p>
        </w:tc>
        <w:tc>
          <w:tcPr>
            <w:tcW w:w="797" w:type="dxa"/>
            <w:tcBorders>
              <w:top w:val="single" w:sz="4" w:space="0" w:color="auto"/>
              <w:left w:val="single" w:sz="4" w:space="0" w:color="auto"/>
              <w:bottom w:val="nil"/>
              <w:right w:val="single" w:sz="4" w:space="0" w:color="auto"/>
            </w:tcBorders>
            <w:vAlign w:val="center"/>
          </w:tcPr>
          <w:p w14:paraId="48FFCA08" w14:textId="77777777" w:rsidR="008F4D94" w:rsidRPr="00D462F1" w:rsidRDefault="008F4D94" w:rsidP="006A46EC">
            <w:pPr>
              <w:pStyle w:val="TAC"/>
              <w:rPr>
                <w:lang w:val="en-US" w:eastAsia="zh-CN"/>
              </w:rPr>
            </w:pPr>
            <w:r w:rsidRPr="000B4D6A">
              <w:rPr>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17F669E1" w14:textId="77777777" w:rsidR="008F4D94" w:rsidRPr="00D462F1" w:rsidRDefault="008F4D94" w:rsidP="006A46EC">
            <w:pPr>
              <w:pStyle w:val="TAC"/>
              <w:rPr>
                <w:lang w:val="en-US" w:eastAsia="zh-CN"/>
              </w:rPr>
            </w:pPr>
            <w:r w:rsidRPr="000B4D6A">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63488F77" w14:textId="77777777" w:rsidR="008F4D94" w:rsidRPr="00D462F1" w:rsidRDefault="008F4D94" w:rsidP="006A46EC">
            <w:pPr>
              <w:pStyle w:val="TAC"/>
              <w:rPr>
                <w:lang w:val="en-US" w:eastAsia="zh-CN"/>
              </w:rPr>
            </w:pPr>
            <w:r w:rsidRPr="000B4D6A">
              <w:rPr>
                <w:kern w:val="2"/>
                <w:szCs w:val="24"/>
                <w:lang w:eastAsia="ja-JP"/>
              </w:rPr>
              <w:t>N/A</w:t>
            </w:r>
          </w:p>
        </w:tc>
      </w:tr>
      <w:tr w:rsidR="008F4D94" w:rsidRPr="006E069C" w14:paraId="5A9B88EC"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8F4027" w14:textId="77777777" w:rsidR="008F4D94" w:rsidRDefault="008F4D94" w:rsidP="006A46EC">
            <w:pPr>
              <w:pStyle w:val="TAC"/>
              <w:rPr>
                <w:lang w:val="en-US" w:eastAsia="zh-CN"/>
              </w:rPr>
            </w:pPr>
          </w:p>
        </w:tc>
        <w:tc>
          <w:tcPr>
            <w:tcW w:w="923" w:type="dxa"/>
            <w:tcBorders>
              <w:top w:val="nil"/>
              <w:left w:val="single" w:sz="4" w:space="0" w:color="auto"/>
              <w:right w:val="single" w:sz="4" w:space="0" w:color="auto"/>
            </w:tcBorders>
            <w:vAlign w:val="center"/>
          </w:tcPr>
          <w:p w14:paraId="479CE2B9" w14:textId="77777777" w:rsidR="008F4D94" w:rsidRPr="00D462F1" w:rsidRDefault="008F4D94" w:rsidP="006A46EC">
            <w:pPr>
              <w:pStyle w:val="TAC"/>
              <w:rPr>
                <w:rFonts w:cs="Arial"/>
                <w:color w:val="000000"/>
                <w:szCs w:val="18"/>
              </w:rPr>
            </w:pPr>
          </w:p>
        </w:tc>
        <w:tc>
          <w:tcPr>
            <w:tcW w:w="975" w:type="dxa"/>
            <w:tcBorders>
              <w:top w:val="single" w:sz="4" w:space="0" w:color="auto"/>
              <w:left w:val="single" w:sz="4" w:space="0" w:color="auto"/>
              <w:right w:val="single" w:sz="4" w:space="0" w:color="auto"/>
            </w:tcBorders>
            <w:vAlign w:val="center"/>
          </w:tcPr>
          <w:p w14:paraId="68B2A2C7" w14:textId="77777777" w:rsidR="008F4D94" w:rsidRDefault="008F4D94" w:rsidP="006A46EC">
            <w:pPr>
              <w:pStyle w:val="TAC"/>
              <w:rPr>
                <w:rFonts w:cs="Arial"/>
                <w:color w:val="000000"/>
                <w:szCs w:val="18"/>
              </w:rPr>
            </w:pPr>
            <w:r>
              <w:rPr>
                <w:rFonts w:cs="Arial"/>
                <w:color w:val="000000"/>
                <w:szCs w:val="18"/>
              </w:rPr>
              <w:t>3400</w:t>
            </w:r>
          </w:p>
        </w:tc>
        <w:tc>
          <w:tcPr>
            <w:tcW w:w="1012" w:type="dxa"/>
            <w:tcBorders>
              <w:top w:val="single" w:sz="4" w:space="0" w:color="auto"/>
              <w:left w:val="single" w:sz="4" w:space="0" w:color="auto"/>
              <w:right w:val="single" w:sz="4" w:space="0" w:color="auto"/>
            </w:tcBorders>
          </w:tcPr>
          <w:p w14:paraId="281BA8C0" w14:textId="77777777" w:rsidR="008F4D94" w:rsidRDefault="008F4D94" w:rsidP="006A46EC">
            <w:pPr>
              <w:pStyle w:val="TAC"/>
              <w:rPr>
                <w:lang w:val="en-US" w:eastAsia="zh-CN"/>
              </w:rPr>
            </w:pPr>
            <w:r>
              <w:rPr>
                <w:rFonts w:eastAsia="Malgun Gothic"/>
                <w:lang w:eastAsia="ko-KR"/>
              </w:rPr>
              <w:t>100</w:t>
            </w:r>
          </w:p>
        </w:tc>
        <w:tc>
          <w:tcPr>
            <w:tcW w:w="1379" w:type="dxa"/>
            <w:tcBorders>
              <w:top w:val="single" w:sz="4" w:space="0" w:color="auto"/>
              <w:left w:val="single" w:sz="4" w:space="0" w:color="auto"/>
              <w:right w:val="single" w:sz="4" w:space="0" w:color="auto"/>
            </w:tcBorders>
          </w:tcPr>
          <w:p w14:paraId="48259C46" w14:textId="77777777" w:rsidR="008F4D94" w:rsidRDefault="008F4D94" w:rsidP="006A46EC">
            <w:pPr>
              <w:pStyle w:val="TAC"/>
            </w:pPr>
            <w:r w:rsidRPr="000B4D6A">
              <w:rPr>
                <w:lang w:eastAsia="zh-CN"/>
              </w:rPr>
              <w:t xml:space="preserve">1 </w:t>
            </w:r>
            <w:r w:rsidRPr="000B4D6A">
              <w:rPr>
                <w:sz w:val="13"/>
                <w:szCs w:val="13"/>
                <w:lang w:eastAsia="zh-CN"/>
              </w:rPr>
              <w:t>(RB</w:t>
            </w:r>
            <w:r w:rsidRPr="000B4D6A">
              <w:rPr>
                <w:sz w:val="13"/>
                <w:szCs w:val="13"/>
                <w:vertAlign w:val="subscript"/>
                <w:lang w:eastAsia="zh-CN"/>
              </w:rPr>
              <w:t>start</w:t>
            </w:r>
            <w:r w:rsidRPr="000B4D6A">
              <w:rPr>
                <w:sz w:val="13"/>
                <w:szCs w:val="13"/>
                <w:lang w:eastAsia="zh-CN"/>
              </w:rPr>
              <w:t>=</w:t>
            </w:r>
            <w:r>
              <w:rPr>
                <w:sz w:val="13"/>
                <w:szCs w:val="13"/>
                <w:lang w:eastAsia="zh-CN"/>
              </w:rPr>
              <w:t>67</w:t>
            </w:r>
            <w:r w:rsidRPr="000B4D6A">
              <w:rPr>
                <w:sz w:val="13"/>
                <w:szCs w:val="13"/>
                <w:lang w:eastAsia="zh-CN"/>
              </w:rPr>
              <w:t>)</w:t>
            </w:r>
          </w:p>
        </w:tc>
        <w:tc>
          <w:tcPr>
            <w:tcW w:w="881" w:type="dxa"/>
            <w:tcBorders>
              <w:top w:val="single" w:sz="4" w:space="0" w:color="auto"/>
              <w:left w:val="single" w:sz="4" w:space="0" w:color="auto"/>
              <w:right w:val="single" w:sz="4" w:space="0" w:color="auto"/>
            </w:tcBorders>
          </w:tcPr>
          <w:p w14:paraId="65E9110E" w14:textId="77777777" w:rsidR="008F4D94" w:rsidRDefault="008F4D94" w:rsidP="006A46EC">
            <w:pPr>
              <w:pStyle w:val="TAC"/>
              <w:rPr>
                <w:rFonts w:cs="Arial"/>
                <w:color w:val="000000"/>
                <w:szCs w:val="18"/>
              </w:rPr>
            </w:pPr>
            <w:r>
              <w:rPr>
                <w:rFonts w:cs="Arial"/>
                <w:szCs w:val="18"/>
                <w:lang w:eastAsia="ja-JP"/>
              </w:rPr>
              <w:t>3400</w:t>
            </w:r>
          </w:p>
        </w:tc>
        <w:tc>
          <w:tcPr>
            <w:tcW w:w="797" w:type="dxa"/>
            <w:tcBorders>
              <w:top w:val="nil"/>
              <w:left w:val="single" w:sz="4" w:space="0" w:color="auto"/>
              <w:bottom w:val="single" w:sz="4" w:space="0" w:color="auto"/>
              <w:right w:val="single" w:sz="4" w:space="0" w:color="auto"/>
            </w:tcBorders>
            <w:vAlign w:val="center"/>
          </w:tcPr>
          <w:p w14:paraId="394027F1" w14:textId="77777777" w:rsidR="008F4D94" w:rsidRPr="00D462F1" w:rsidRDefault="008F4D94" w:rsidP="006A46EC">
            <w:pPr>
              <w:pStyle w:val="TAC"/>
              <w:rPr>
                <w:rFonts w:eastAsia="Malgun Gothic"/>
                <w:lang w:eastAsia="ko-KR"/>
              </w:rPr>
            </w:pPr>
          </w:p>
        </w:tc>
        <w:tc>
          <w:tcPr>
            <w:tcW w:w="828" w:type="dxa"/>
            <w:tcBorders>
              <w:top w:val="nil"/>
              <w:left w:val="single" w:sz="4" w:space="0" w:color="auto"/>
              <w:right w:val="single" w:sz="4" w:space="0" w:color="auto"/>
            </w:tcBorders>
            <w:vAlign w:val="center"/>
          </w:tcPr>
          <w:p w14:paraId="6D492AEE" w14:textId="77777777" w:rsidR="008F4D94" w:rsidRPr="00D462F1" w:rsidRDefault="008F4D94" w:rsidP="006A46EC">
            <w:pPr>
              <w:pStyle w:val="TAC"/>
              <w:rPr>
                <w:lang w:val="en-US" w:eastAsia="zh-CN"/>
              </w:rPr>
            </w:pPr>
          </w:p>
        </w:tc>
        <w:tc>
          <w:tcPr>
            <w:tcW w:w="1057" w:type="dxa"/>
            <w:tcBorders>
              <w:top w:val="nil"/>
              <w:left w:val="single" w:sz="4" w:space="0" w:color="auto"/>
              <w:right w:val="single" w:sz="4" w:space="0" w:color="auto"/>
            </w:tcBorders>
            <w:vAlign w:val="center"/>
          </w:tcPr>
          <w:p w14:paraId="2B00D942" w14:textId="77777777" w:rsidR="008F4D94" w:rsidRDefault="008F4D94" w:rsidP="006A46EC">
            <w:pPr>
              <w:pStyle w:val="TAC"/>
              <w:rPr>
                <w:lang w:val="en-US" w:eastAsia="zh-CN"/>
              </w:rPr>
            </w:pPr>
          </w:p>
        </w:tc>
      </w:tr>
    </w:tbl>
    <w:p w14:paraId="1BE0BEAC" w14:textId="77777777" w:rsidR="008F4D94" w:rsidRPr="00336657" w:rsidRDefault="008F4D94" w:rsidP="008F4D94">
      <w:pPr>
        <w:pStyle w:val="EditorsNote"/>
        <w:ind w:left="0" w:firstLine="0"/>
        <w:rPr>
          <w:rFonts w:eastAsia="SimSun"/>
          <w:lang w:eastAsia="zh-CN"/>
        </w:rPr>
      </w:pPr>
    </w:p>
    <w:p w14:paraId="0B0BAE94" w14:textId="7BC08ABC" w:rsidR="00DA4BDE" w:rsidRPr="00EF7518" w:rsidRDefault="00DA4BDE" w:rsidP="00EF7518">
      <w:pPr>
        <w:pStyle w:val="Heading2"/>
      </w:pPr>
      <w:bookmarkStart w:id="609" w:name="_Toc183508130"/>
      <w:bookmarkStart w:id="610" w:name="_Toc175687475"/>
      <w:r w:rsidRPr="00EF7518">
        <w:t>5.52</w:t>
      </w:r>
      <w:r w:rsidRPr="00EF7518">
        <w:tab/>
        <w:t>CA_n1-n40-n41</w:t>
      </w:r>
      <w:bookmarkEnd w:id="609"/>
    </w:p>
    <w:p w14:paraId="5A3508EE" w14:textId="5D4F035D" w:rsidR="00DA4BDE" w:rsidRPr="009A5935" w:rsidRDefault="00DA4BDE" w:rsidP="00EF7518">
      <w:pPr>
        <w:pStyle w:val="Heading3"/>
        <w:rPr>
          <w:rFonts w:cs="Arial"/>
          <w:szCs w:val="28"/>
          <w:lang w:val="en-US" w:eastAsia="zh-CN"/>
        </w:rPr>
      </w:pPr>
      <w:bookmarkStart w:id="611" w:name="_Toc183508131"/>
      <w:r w:rsidRPr="00EF7518">
        <w:rPr>
          <w:rFonts w:cs="Arial"/>
          <w:szCs w:val="28"/>
          <w:lang w:val="en-US" w:eastAsia="zh-CN"/>
        </w:rPr>
        <w:t>5.52.1</w:t>
      </w:r>
      <w:r w:rsidRPr="00EF7518">
        <w:rPr>
          <w:rFonts w:cs="Arial"/>
          <w:szCs w:val="28"/>
          <w:lang w:val="en-US" w:eastAsia="zh-CN"/>
        </w:rPr>
        <w:tab/>
      </w:r>
      <w:r w:rsidRPr="009A5935">
        <w:rPr>
          <w:rFonts w:cs="Arial"/>
          <w:szCs w:val="28"/>
          <w:lang w:val="en-US" w:eastAsia="zh-CN"/>
        </w:rPr>
        <w:t>Common for 1 band UL and 2 bands UL CA</w:t>
      </w:r>
      <w:bookmarkEnd w:id="611"/>
    </w:p>
    <w:p w14:paraId="3FA46FE6" w14:textId="3B780946" w:rsidR="00DA4BDE" w:rsidRPr="00EF7518" w:rsidRDefault="00DA4BDE" w:rsidP="00EF7518">
      <w:pPr>
        <w:pStyle w:val="Heading4"/>
      </w:pPr>
      <w:bookmarkStart w:id="612" w:name="_Toc183508132"/>
      <w:r w:rsidRPr="00EF7518">
        <w:t>5.52.1.1</w:t>
      </w:r>
      <w:r w:rsidRPr="00EF7518">
        <w:tab/>
        <w:t>Operating bands for CA</w:t>
      </w:r>
      <w:bookmarkEnd w:id="612"/>
    </w:p>
    <w:p w14:paraId="22659170" w14:textId="0C1E0397" w:rsidR="00DA4BDE" w:rsidRPr="00EF7518" w:rsidRDefault="00DA4BDE" w:rsidP="00EF7518">
      <w:pPr>
        <w:pStyle w:val="TH"/>
        <w:rPr>
          <w:rFonts w:cs="Arial"/>
          <w:b w:val="0"/>
        </w:rPr>
      </w:pPr>
      <w:r w:rsidRPr="00EF7518">
        <w:rPr>
          <w:rFonts w:cs="Arial"/>
        </w:rPr>
        <w:t>Table 5.52.1.1-1: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A4BDE" w:rsidRPr="009A5935" w14:paraId="5E493F08"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D894916"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9A5935">
              <w:rPr>
                <w:rFonts w:ascii="Arial" w:eastAsia="Times New Roman" w:hAnsi="Arial" w:cs="Arial"/>
                <w:b/>
                <w:sz w:val="18"/>
                <w:lang w:val="en-US" w:eastAsia="ja-JP"/>
              </w:rPr>
              <w:t>NR</w:t>
            </w:r>
            <w:r w:rsidRPr="009A5935">
              <w:rPr>
                <w:rFonts w:ascii="Arial" w:eastAsia="Times New Roman"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6C58AD7"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9A5935">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636C1645"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9A5935">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9F4FCD"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Malgun Gothic" w:hAnsi="Arial" w:cs="Arial"/>
                <w:b/>
                <w:bCs/>
                <w:sz w:val="18"/>
                <w:szCs w:val="18"/>
              </w:rPr>
            </w:pPr>
            <w:r w:rsidRPr="009A5935">
              <w:rPr>
                <w:rFonts w:ascii="Arial" w:eastAsia="Malgun Gothic" w:hAnsi="Arial" w:cs="Arial"/>
                <w:b/>
                <w:bCs/>
                <w:sz w:val="18"/>
                <w:szCs w:val="18"/>
              </w:rPr>
              <w:t>Duplex</w:t>
            </w:r>
          </w:p>
          <w:p w14:paraId="2EC5332E"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9A5935">
              <w:rPr>
                <w:rFonts w:ascii="Arial" w:eastAsia="Malgun Gothic" w:hAnsi="Arial" w:cs="Arial"/>
                <w:b/>
                <w:bCs/>
                <w:sz w:val="18"/>
                <w:szCs w:val="18"/>
              </w:rPr>
              <w:t>mode</w:t>
            </w:r>
          </w:p>
        </w:tc>
      </w:tr>
      <w:tr w:rsidR="00DA4BDE" w:rsidRPr="009A5935" w14:paraId="6E5A27AD"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B03EF25" w14:textId="77777777" w:rsidR="00DA4BDE" w:rsidRPr="009A5935" w:rsidRDefault="00DA4BDE" w:rsidP="006A46EC">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0FA4518"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9A5935">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C397DB7"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9A5935">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498A0B6" w14:textId="77777777" w:rsidR="00DA4BDE" w:rsidRPr="009A5935" w:rsidRDefault="00DA4BDE" w:rsidP="006A46EC">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DA4BDE" w:rsidRPr="009A5935" w14:paraId="6093098A"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3B11595" w14:textId="77777777" w:rsidR="00DA4BDE" w:rsidRPr="009A5935" w:rsidRDefault="00DA4BDE" w:rsidP="006A46EC">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B95A0D1"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9A5935">
              <w:rPr>
                <w:rFonts w:ascii="Arial" w:eastAsia="Malgun Gothic" w:hAnsi="Arial" w:cs="Arial"/>
                <w:b/>
                <w:bCs/>
                <w:sz w:val="18"/>
                <w:szCs w:val="18"/>
              </w:rPr>
              <w:t>F</w:t>
            </w:r>
            <w:r w:rsidRPr="009A5935">
              <w:rPr>
                <w:rFonts w:ascii="Arial" w:eastAsia="Malgun Gothic" w:hAnsi="Arial" w:cs="Arial"/>
                <w:b/>
                <w:bCs/>
                <w:sz w:val="18"/>
                <w:szCs w:val="18"/>
                <w:vertAlign w:val="subscript"/>
              </w:rPr>
              <w:t>UL_low</w:t>
            </w:r>
            <w:r w:rsidRPr="009A5935">
              <w:rPr>
                <w:rFonts w:ascii="Arial" w:eastAsia="Malgun Gothic" w:hAnsi="Arial" w:cs="Arial"/>
                <w:b/>
                <w:bCs/>
                <w:sz w:val="18"/>
                <w:szCs w:val="18"/>
              </w:rPr>
              <w:t xml:space="preserve"> – F</w:t>
            </w:r>
            <w:r w:rsidRPr="009A5935">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0647216F"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9A5935">
              <w:rPr>
                <w:rFonts w:ascii="Arial" w:eastAsia="Malgun Gothic" w:hAnsi="Arial" w:cs="Arial"/>
                <w:b/>
                <w:bCs/>
                <w:sz w:val="18"/>
                <w:szCs w:val="18"/>
              </w:rPr>
              <w:t>F</w:t>
            </w:r>
            <w:r w:rsidRPr="009A5935">
              <w:rPr>
                <w:rFonts w:ascii="Arial" w:eastAsia="Malgun Gothic" w:hAnsi="Arial" w:cs="Arial"/>
                <w:b/>
                <w:bCs/>
                <w:sz w:val="18"/>
                <w:szCs w:val="18"/>
                <w:vertAlign w:val="subscript"/>
              </w:rPr>
              <w:t>DL_low</w:t>
            </w:r>
            <w:r w:rsidRPr="009A5935">
              <w:rPr>
                <w:rFonts w:ascii="Arial" w:eastAsia="Malgun Gothic" w:hAnsi="Arial" w:cs="Arial"/>
                <w:b/>
                <w:bCs/>
                <w:sz w:val="18"/>
                <w:szCs w:val="18"/>
              </w:rPr>
              <w:t xml:space="preserve"> – F</w:t>
            </w:r>
            <w:r w:rsidRPr="009A5935">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1DA58F1" w14:textId="77777777" w:rsidR="00DA4BDE" w:rsidRPr="009A5935" w:rsidRDefault="00DA4BDE" w:rsidP="006A46EC">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DA4BDE" w:rsidRPr="009A5935" w14:paraId="7A923AEE"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03E1D3DF"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n1</w:t>
            </w:r>
          </w:p>
        </w:tc>
        <w:tc>
          <w:tcPr>
            <w:tcW w:w="3536" w:type="dxa"/>
            <w:tcBorders>
              <w:top w:val="single" w:sz="4" w:space="0" w:color="auto"/>
              <w:left w:val="single" w:sz="4" w:space="0" w:color="auto"/>
              <w:bottom w:val="single" w:sz="4" w:space="0" w:color="auto"/>
              <w:right w:val="single" w:sz="4" w:space="0" w:color="auto"/>
            </w:tcBorders>
          </w:tcPr>
          <w:p w14:paraId="0989B23C"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1920 MHz – 1980 MHz</w:t>
            </w:r>
          </w:p>
        </w:tc>
        <w:tc>
          <w:tcPr>
            <w:tcW w:w="3116" w:type="dxa"/>
            <w:tcBorders>
              <w:top w:val="single" w:sz="4" w:space="0" w:color="auto"/>
              <w:left w:val="single" w:sz="4" w:space="0" w:color="auto"/>
              <w:bottom w:val="single" w:sz="4" w:space="0" w:color="auto"/>
              <w:right w:val="single" w:sz="4" w:space="0" w:color="auto"/>
            </w:tcBorders>
          </w:tcPr>
          <w:p w14:paraId="02875F53"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2110 MHz – 2170 MHz</w:t>
            </w:r>
          </w:p>
        </w:tc>
        <w:tc>
          <w:tcPr>
            <w:tcW w:w="1043" w:type="dxa"/>
            <w:tcBorders>
              <w:top w:val="single" w:sz="4" w:space="0" w:color="auto"/>
              <w:left w:val="single" w:sz="4" w:space="0" w:color="auto"/>
              <w:bottom w:val="single" w:sz="4" w:space="0" w:color="auto"/>
              <w:right w:val="single" w:sz="4" w:space="0" w:color="auto"/>
            </w:tcBorders>
          </w:tcPr>
          <w:p w14:paraId="1E60971F"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FDD</w:t>
            </w:r>
          </w:p>
        </w:tc>
      </w:tr>
      <w:tr w:rsidR="00DA4BDE" w:rsidRPr="009A5935" w14:paraId="78B2548D"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6EBB5EB"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sz w:val="18"/>
                <w:lang w:val="sv-SE" w:eastAsia="zh-CN"/>
              </w:rPr>
            </w:pPr>
            <w:r w:rsidRPr="009A5935">
              <w:rPr>
                <w:rFonts w:ascii="Arial" w:eastAsia="Times New Roman" w:hAnsi="Arial" w:cs="Arial"/>
                <w:color w:val="000000"/>
                <w:sz w:val="18"/>
                <w:szCs w:val="18"/>
              </w:rPr>
              <w:t>n40</w:t>
            </w:r>
          </w:p>
        </w:tc>
        <w:tc>
          <w:tcPr>
            <w:tcW w:w="3536" w:type="dxa"/>
            <w:tcBorders>
              <w:top w:val="single" w:sz="4" w:space="0" w:color="auto"/>
              <w:left w:val="single" w:sz="4" w:space="0" w:color="auto"/>
              <w:bottom w:val="single" w:sz="4" w:space="0" w:color="auto"/>
              <w:right w:val="single" w:sz="4" w:space="0" w:color="auto"/>
            </w:tcBorders>
          </w:tcPr>
          <w:p w14:paraId="2BAEE325"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2300 MHz – 2400 MHz</w:t>
            </w:r>
          </w:p>
        </w:tc>
        <w:tc>
          <w:tcPr>
            <w:tcW w:w="3116" w:type="dxa"/>
            <w:tcBorders>
              <w:top w:val="single" w:sz="4" w:space="0" w:color="auto"/>
              <w:left w:val="single" w:sz="4" w:space="0" w:color="auto"/>
              <w:bottom w:val="single" w:sz="4" w:space="0" w:color="auto"/>
              <w:right w:val="single" w:sz="4" w:space="0" w:color="auto"/>
            </w:tcBorders>
          </w:tcPr>
          <w:p w14:paraId="6F4CD60F"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2300 MHz – 2400 MHz</w:t>
            </w:r>
          </w:p>
        </w:tc>
        <w:tc>
          <w:tcPr>
            <w:tcW w:w="1043" w:type="dxa"/>
            <w:tcBorders>
              <w:top w:val="single" w:sz="4" w:space="0" w:color="auto"/>
              <w:left w:val="single" w:sz="4" w:space="0" w:color="auto"/>
              <w:bottom w:val="single" w:sz="4" w:space="0" w:color="auto"/>
              <w:right w:val="single" w:sz="4" w:space="0" w:color="auto"/>
            </w:tcBorders>
          </w:tcPr>
          <w:p w14:paraId="71BCF28F"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TDD</w:t>
            </w:r>
          </w:p>
        </w:tc>
      </w:tr>
      <w:tr w:rsidR="00DA4BDE" w:rsidRPr="009A5935" w14:paraId="49BD3B10"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C62A81F"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9A5935">
              <w:rPr>
                <w:rFonts w:ascii="Arial" w:eastAsia="Times New Roman" w:hAnsi="Arial" w:cs="Arial"/>
                <w:color w:val="000000"/>
                <w:sz w:val="18"/>
                <w:szCs w:val="18"/>
              </w:rPr>
              <w:t>n41</w:t>
            </w:r>
          </w:p>
        </w:tc>
        <w:tc>
          <w:tcPr>
            <w:tcW w:w="3536" w:type="dxa"/>
            <w:tcBorders>
              <w:top w:val="single" w:sz="4" w:space="0" w:color="auto"/>
              <w:left w:val="single" w:sz="4" w:space="0" w:color="auto"/>
              <w:bottom w:val="single" w:sz="4" w:space="0" w:color="auto"/>
              <w:right w:val="single" w:sz="4" w:space="0" w:color="auto"/>
            </w:tcBorders>
          </w:tcPr>
          <w:p w14:paraId="1FD893B1"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2496 MHz – 2690 MHz</w:t>
            </w:r>
          </w:p>
        </w:tc>
        <w:tc>
          <w:tcPr>
            <w:tcW w:w="3116" w:type="dxa"/>
            <w:tcBorders>
              <w:top w:val="single" w:sz="4" w:space="0" w:color="auto"/>
              <w:left w:val="single" w:sz="4" w:space="0" w:color="auto"/>
              <w:bottom w:val="single" w:sz="4" w:space="0" w:color="auto"/>
              <w:right w:val="single" w:sz="4" w:space="0" w:color="auto"/>
            </w:tcBorders>
          </w:tcPr>
          <w:p w14:paraId="52A6AC77"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2496 MHz – 2690 MHz</w:t>
            </w:r>
          </w:p>
        </w:tc>
        <w:tc>
          <w:tcPr>
            <w:tcW w:w="1043" w:type="dxa"/>
            <w:tcBorders>
              <w:top w:val="single" w:sz="4" w:space="0" w:color="auto"/>
              <w:left w:val="single" w:sz="4" w:space="0" w:color="auto"/>
              <w:bottom w:val="single" w:sz="4" w:space="0" w:color="auto"/>
              <w:right w:val="single" w:sz="4" w:space="0" w:color="auto"/>
            </w:tcBorders>
          </w:tcPr>
          <w:p w14:paraId="5F332FCA"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TDD</w:t>
            </w:r>
          </w:p>
        </w:tc>
      </w:tr>
    </w:tbl>
    <w:p w14:paraId="7B8FB71D" w14:textId="05A2EE57" w:rsidR="00DA4BDE" w:rsidRPr="00EF7518" w:rsidRDefault="00DA4BDE" w:rsidP="00EF7518">
      <w:pPr>
        <w:pStyle w:val="Heading4"/>
      </w:pPr>
      <w:bookmarkStart w:id="613" w:name="_Toc183508133"/>
      <w:r w:rsidRPr="00EF7518">
        <w:t>5.52.1.2</w:t>
      </w:r>
      <w:r w:rsidRPr="00EF7518">
        <w:tab/>
        <w:t>Channel bandwidths per operating band for CA</w:t>
      </w:r>
      <w:bookmarkEnd w:id="613"/>
    </w:p>
    <w:p w14:paraId="2C43B6B7" w14:textId="5668C77E" w:rsidR="00DA4BDE" w:rsidRPr="00AC060C" w:rsidRDefault="00DA4BDE" w:rsidP="00EF7518">
      <w:pPr>
        <w:pStyle w:val="TH"/>
        <w:rPr>
          <w:rFonts w:eastAsia="Times New Roman"/>
        </w:rPr>
      </w:pPr>
      <w:r w:rsidRPr="00EF7518">
        <w:rPr>
          <w:rFonts w:cs="Arial"/>
        </w:rPr>
        <w:t>Table 5.52.1.2-1: Supported bandwidths per CA band combination</w:t>
      </w:r>
    </w:p>
    <w:tbl>
      <w:tblPr>
        <w:tblW w:w="4514" w:type="pct"/>
        <w:jc w:val="center"/>
        <w:tblLayout w:type="fixed"/>
        <w:tblLook w:val="04A0" w:firstRow="1" w:lastRow="0" w:firstColumn="1" w:lastColumn="0" w:noHBand="0" w:noVBand="1"/>
      </w:tblPr>
      <w:tblGrid>
        <w:gridCol w:w="1504"/>
        <w:gridCol w:w="1596"/>
        <w:gridCol w:w="720"/>
        <w:gridCol w:w="3487"/>
        <w:gridCol w:w="1388"/>
      </w:tblGrid>
      <w:tr w:rsidR="00DA4BDE" w:rsidRPr="00AC060C" w14:paraId="7B8C909F" w14:textId="77777777" w:rsidTr="006A46EC">
        <w:trPr>
          <w:trHeight w:val="49"/>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C563A5" w14:textId="77777777" w:rsidR="00DA4BDE" w:rsidRPr="00AC060C" w:rsidRDefault="00DA4BDE" w:rsidP="006A46EC">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AC060C">
              <w:rPr>
                <w:rFonts w:ascii="Arial" w:eastAsia="Times New Roman" w:hAnsi="Arial" w:cs="Arial"/>
                <w:b/>
                <w:bCs/>
                <w:color w:val="000000"/>
                <w:sz w:val="18"/>
                <w:szCs w:val="18"/>
              </w:rPr>
              <w:t xml:space="preserve">CA operating/channel bandwidth </w:t>
            </w:r>
            <w:r w:rsidRPr="00AC060C">
              <w:rPr>
                <w:rFonts w:ascii="Arial" w:eastAsia="Times New Roman" w:hAnsi="Arial" w:cs="Arial" w:hint="eastAsia"/>
                <w:b/>
                <w:bCs/>
                <w:color w:val="000000"/>
                <w:sz w:val="18"/>
                <w:szCs w:val="18"/>
                <w:lang w:eastAsia="zh-CN"/>
              </w:rPr>
              <w:t>(</w:t>
            </w:r>
            <w:r w:rsidRPr="00AC060C">
              <w:rPr>
                <w:rFonts w:ascii="Arial" w:eastAsia="Times New Roman" w:hAnsi="Arial" w:cs="Arial"/>
                <w:b/>
                <w:bCs/>
                <w:color w:val="000000"/>
                <w:sz w:val="18"/>
                <w:szCs w:val="18"/>
              </w:rPr>
              <w:t>MHz)</w:t>
            </w:r>
          </w:p>
        </w:tc>
      </w:tr>
      <w:tr w:rsidR="00DA4BDE" w:rsidRPr="00AC060C" w14:paraId="6789A1D3" w14:textId="77777777" w:rsidTr="006A46EC">
        <w:trPr>
          <w:trHeight w:val="49"/>
          <w:jc w:val="center"/>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5A95223D" w14:textId="77777777" w:rsidR="00DA4BDE" w:rsidRPr="00AC060C" w:rsidRDefault="00DA4BDE" w:rsidP="006A46EC">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AC060C">
              <w:rPr>
                <w:rFonts w:ascii="Arial" w:eastAsia="Times New Roman" w:hAnsi="Arial" w:cs="Arial"/>
                <w:b/>
                <w:bCs/>
                <w:sz w:val="18"/>
                <w:szCs w:val="18"/>
              </w:rPr>
              <w:t>NR CA configuration</w:t>
            </w:r>
          </w:p>
        </w:tc>
        <w:tc>
          <w:tcPr>
            <w:tcW w:w="918" w:type="pct"/>
            <w:tcBorders>
              <w:top w:val="single" w:sz="4" w:space="0" w:color="auto"/>
              <w:left w:val="nil"/>
              <w:bottom w:val="single" w:sz="4" w:space="0" w:color="auto"/>
              <w:right w:val="single" w:sz="4" w:space="0" w:color="auto"/>
            </w:tcBorders>
            <w:shd w:val="clear" w:color="auto" w:fill="auto"/>
            <w:vAlign w:val="center"/>
          </w:tcPr>
          <w:p w14:paraId="264F6F61"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b/>
                <w:bCs/>
                <w:sz w:val="18"/>
                <w:szCs w:val="18"/>
              </w:rPr>
            </w:pPr>
            <w:r w:rsidRPr="00AC060C">
              <w:rPr>
                <w:rFonts w:ascii="Arial" w:eastAsia="Times New Roman" w:hAnsi="Arial" w:cs="Arial"/>
                <w:b/>
                <w:bCs/>
                <w:sz w:val="18"/>
                <w:szCs w:val="18"/>
              </w:rPr>
              <w:t xml:space="preserve">Uplink CA configuration or single uplink carrier </w:t>
            </w:r>
          </w:p>
        </w:tc>
        <w:tc>
          <w:tcPr>
            <w:tcW w:w="414" w:type="pct"/>
            <w:tcBorders>
              <w:top w:val="single" w:sz="4" w:space="0" w:color="auto"/>
              <w:left w:val="nil"/>
              <w:bottom w:val="single" w:sz="4" w:space="0" w:color="auto"/>
              <w:right w:val="single" w:sz="4" w:space="0" w:color="auto"/>
            </w:tcBorders>
            <w:shd w:val="clear" w:color="auto" w:fill="auto"/>
            <w:vAlign w:val="center"/>
          </w:tcPr>
          <w:p w14:paraId="5070A152"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b/>
                <w:bCs/>
                <w:sz w:val="18"/>
                <w:szCs w:val="18"/>
              </w:rPr>
            </w:pPr>
            <w:r w:rsidRPr="00AC060C">
              <w:rPr>
                <w:rFonts w:ascii="Arial" w:eastAsia="Times New Roman" w:hAnsi="Arial" w:cs="Arial"/>
                <w:b/>
                <w:bCs/>
                <w:sz w:val="18"/>
                <w:szCs w:val="18"/>
              </w:rPr>
              <w:t>NR Band</w:t>
            </w:r>
          </w:p>
        </w:tc>
        <w:tc>
          <w:tcPr>
            <w:tcW w:w="2005" w:type="pct"/>
            <w:tcBorders>
              <w:top w:val="single" w:sz="4" w:space="0" w:color="auto"/>
              <w:left w:val="nil"/>
              <w:bottom w:val="single" w:sz="4" w:space="0" w:color="auto"/>
              <w:right w:val="single" w:sz="4" w:space="0" w:color="auto"/>
            </w:tcBorders>
            <w:shd w:val="clear" w:color="auto" w:fill="auto"/>
            <w:vAlign w:val="center"/>
          </w:tcPr>
          <w:p w14:paraId="0BE9B2C4"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b/>
                <w:bCs/>
                <w:sz w:val="18"/>
                <w:szCs w:val="18"/>
              </w:rPr>
            </w:pPr>
            <w:r w:rsidRPr="00AC060C">
              <w:rPr>
                <w:rFonts w:ascii="Arial" w:eastAsia="Times New Roman" w:hAnsi="Arial" w:cs="Arial"/>
                <w:b/>
                <w:bCs/>
                <w:sz w:val="18"/>
                <w:szCs w:val="18"/>
              </w:rPr>
              <w:t xml:space="preserve">Channel bandwidth (MHz) </w:t>
            </w:r>
          </w:p>
        </w:tc>
        <w:tc>
          <w:tcPr>
            <w:tcW w:w="798" w:type="pct"/>
            <w:tcBorders>
              <w:top w:val="single" w:sz="4" w:space="0" w:color="auto"/>
              <w:left w:val="nil"/>
              <w:bottom w:val="single" w:sz="4" w:space="0" w:color="auto"/>
              <w:right w:val="single" w:sz="4" w:space="0" w:color="auto"/>
            </w:tcBorders>
            <w:shd w:val="clear" w:color="auto" w:fill="auto"/>
            <w:vAlign w:val="center"/>
          </w:tcPr>
          <w:p w14:paraId="1F7BB2DE"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b/>
                <w:bCs/>
                <w:sz w:val="18"/>
                <w:szCs w:val="18"/>
              </w:rPr>
            </w:pPr>
            <w:r w:rsidRPr="00AC060C">
              <w:rPr>
                <w:rFonts w:ascii="Arial" w:eastAsia="Times New Roman" w:hAnsi="Arial" w:cs="Arial"/>
                <w:b/>
                <w:bCs/>
                <w:sz w:val="18"/>
                <w:szCs w:val="18"/>
              </w:rPr>
              <w:t>Bandwidth combination set</w:t>
            </w:r>
          </w:p>
        </w:tc>
      </w:tr>
      <w:tr w:rsidR="00DA4BDE" w:rsidRPr="00AC060C" w14:paraId="0B63334E" w14:textId="77777777" w:rsidTr="006A46EC">
        <w:trPr>
          <w:trHeight w:val="57"/>
          <w:jc w:val="center"/>
        </w:trPr>
        <w:tc>
          <w:tcPr>
            <w:tcW w:w="865" w:type="pct"/>
            <w:tcBorders>
              <w:top w:val="single" w:sz="4" w:space="0" w:color="auto"/>
              <w:left w:val="single" w:sz="4" w:space="0" w:color="auto"/>
              <w:right w:val="single" w:sz="4" w:space="0" w:color="auto"/>
            </w:tcBorders>
            <w:shd w:val="clear" w:color="auto" w:fill="auto"/>
            <w:vAlign w:val="center"/>
          </w:tcPr>
          <w:p w14:paraId="2611F7D1"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C060C">
              <w:rPr>
                <w:rFonts w:ascii="Arial" w:eastAsia="Times New Roman" w:hAnsi="Arial" w:cs="Arial"/>
                <w:color w:val="000000"/>
                <w:sz w:val="18"/>
                <w:szCs w:val="18"/>
              </w:rPr>
              <w:t>CA_n1A-n40A-n41A</w:t>
            </w:r>
          </w:p>
        </w:tc>
        <w:tc>
          <w:tcPr>
            <w:tcW w:w="918" w:type="pct"/>
            <w:tcBorders>
              <w:top w:val="single" w:sz="4" w:space="0" w:color="auto"/>
              <w:left w:val="nil"/>
              <w:right w:val="single" w:sz="4" w:space="0" w:color="auto"/>
            </w:tcBorders>
            <w:shd w:val="clear" w:color="auto" w:fill="auto"/>
          </w:tcPr>
          <w:p w14:paraId="1A5CD070"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C060C">
              <w:rPr>
                <w:rFonts w:ascii="Arial" w:eastAsia="Times New Roman" w:hAnsi="Arial" w:cs="Arial"/>
                <w:color w:val="000000"/>
                <w:sz w:val="18"/>
                <w:szCs w:val="18"/>
              </w:rPr>
              <w:t>CA_n1A-n40A</w:t>
            </w:r>
          </w:p>
          <w:p w14:paraId="75B52569"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C060C">
              <w:rPr>
                <w:rFonts w:ascii="Arial" w:eastAsia="Times New Roman" w:hAnsi="Arial" w:cs="Arial"/>
                <w:color w:val="000000"/>
                <w:sz w:val="18"/>
                <w:szCs w:val="18"/>
              </w:rPr>
              <w:t>CA_n1A-n41A</w:t>
            </w:r>
          </w:p>
          <w:p w14:paraId="41692D59" w14:textId="77777777" w:rsidR="00DA4BDE" w:rsidRPr="00AC060C" w:rsidRDefault="00DA4BDE" w:rsidP="006A46EC">
            <w:pPr>
              <w:overflowPunct w:val="0"/>
              <w:autoSpaceDE w:val="0"/>
              <w:autoSpaceDN w:val="0"/>
              <w:adjustRightInd w:val="0"/>
              <w:spacing w:after="0"/>
              <w:jc w:val="center"/>
              <w:textAlignment w:val="baseline"/>
              <w:rPr>
                <w:rFonts w:eastAsia="Times New Roman"/>
              </w:rPr>
            </w:pPr>
            <w:r w:rsidRPr="00AC060C">
              <w:rPr>
                <w:rFonts w:ascii="Arial" w:eastAsia="Times New Roman" w:hAnsi="Arial" w:cs="Arial"/>
                <w:color w:val="000000"/>
                <w:sz w:val="18"/>
                <w:szCs w:val="18"/>
              </w:rPr>
              <w:t>CA_n40A-n41A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AFD8113"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C060C">
              <w:rPr>
                <w:rFonts w:ascii="Arial" w:eastAsia="Times New Roman" w:hAnsi="Arial" w:cs="Arial"/>
                <w:color w:val="000000"/>
                <w:sz w:val="18"/>
                <w:szCs w:val="18"/>
              </w:rPr>
              <w:t>n1</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6A4DBC9F" w14:textId="77777777" w:rsidR="00DA4BDE" w:rsidRPr="00AC060C" w:rsidRDefault="00DA4BDE" w:rsidP="006A46EC">
            <w:pPr>
              <w:overflowPunct w:val="0"/>
              <w:autoSpaceDE w:val="0"/>
              <w:autoSpaceDN w:val="0"/>
              <w:adjustRightInd w:val="0"/>
              <w:spacing w:before="100" w:beforeAutospacing="1" w:after="0"/>
              <w:jc w:val="center"/>
              <w:textAlignment w:val="baseline"/>
              <w:rPr>
                <w:rFonts w:ascii="Arial" w:eastAsia="Times New Roman" w:hAnsi="Arial" w:cs="Arial"/>
                <w:color w:val="000000"/>
                <w:sz w:val="18"/>
                <w:szCs w:val="18"/>
              </w:rPr>
            </w:pPr>
            <w:r w:rsidRPr="00AC060C">
              <w:rPr>
                <w:rFonts w:ascii="Arial" w:eastAsia="Times New Roman" w:hAnsi="Arial" w:cs="Arial"/>
                <w:color w:val="000000"/>
                <w:sz w:val="18"/>
                <w:szCs w:val="18"/>
              </w:rPr>
              <w:t>n1 channel bandwidths in Table 5.3.5-1</w:t>
            </w:r>
          </w:p>
        </w:tc>
        <w:tc>
          <w:tcPr>
            <w:tcW w:w="798" w:type="pct"/>
            <w:tcBorders>
              <w:top w:val="single" w:sz="4" w:space="0" w:color="auto"/>
              <w:left w:val="single" w:sz="4" w:space="0" w:color="auto"/>
              <w:right w:val="single" w:sz="4" w:space="0" w:color="auto"/>
            </w:tcBorders>
            <w:shd w:val="clear" w:color="auto" w:fill="auto"/>
            <w:vAlign w:val="center"/>
          </w:tcPr>
          <w:p w14:paraId="434A1061"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sz w:val="18"/>
                <w:szCs w:val="18"/>
              </w:rPr>
            </w:pPr>
            <w:r w:rsidRPr="00AC060C">
              <w:rPr>
                <w:rFonts w:ascii="Arial" w:eastAsia="Times New Roman" w:hAnsi="Arial" w:cs="Arial"/>
                <w:sz w:val="18"/>
                <w:szCs w:val="18"/>
              </w:rPr>
              <w:t xml:space="preserve">4 </w:t>
            </w:r>
            <w:r w:rsidRPr="00AC060C">
              <w:rPr>
                <w:rFonts w:ascii="Arial" w:eastAsia="DengXian" w:hAnsi="Arial" w:cs="Arial"/>
                <w:sz w:val="18"/>
                <w:szCs w:val="18"/>
                <w:lang w:eastAsia="zh-CN"/>
              </w:rPr>
              <w:t>and</w:t>
            </w:r>
            <w:r w:rsidRPr="00AC060C">
              <w:rPr>
                <w:rFonts w:ascii="Arial" w:eastAsia="Times New Roman" w:hAnsi="Arial" w:cs="Arial"/>
                <w:sz w:val="18"/>
                <w:szCs w:val="18"/>
              </w:rPr>
              <w:t xml:space="preserve"> 5</w:t>
            </w:r>
          </w:p>
        </w:tc>
      </w:tr>
      <w:tr w:rsidR="00DA4BDE" w:rsidRPr="00AC060C" w14:paraId="4CA585A9" w14:textId="77777777" w:rsidTr="006A46EC">
        <w:trPr>
          <w:trHeight w:val="57"/>
          <w:jc w:val="center"/>
        </w:trPr>
        <w:tc>
          <w:tcPr>
            <w:tcW w:w="865" w:type="pct"/>
            <w:tcBorders>
              <w:left w:val="single" w:sz="4" w:space="0" w:color="auto"/>
              <w:right w:val="single" w:sz="4" w:space="0" w:color="auto"/>
            </w:tcBorders>
            <w:shd w:val="clear" w:color="auto" w:fill="auto"/>
            <w:vAlign w:val="center"/>
          </w:tcPr>
          <w:p w14:paraId="77B3F78C" w14:textId="77777777" w:rsidR="00DA4BDE" w:rsidRPr="00AC060C" w:rsidRDefault="00DA4BDE" w:rsidP="006A46EC">
            <w:pPr>
              <w:overflowPunct w:val="0"/>
              <w:autoSpaceDE w:val="0"/>
              <w:autoSpaceDN w:val="0"/>
              <w:adjustRightInd w:val="0"/>
              <w:spacing w:after="0"/>
              <w:textAlignment w:val="baseline"/>
              <w:rPr>
                <w:rFonts w:ascii="Arial" w:eastAsia="Times New Roman" w:hAnsi="Arial" w:cs="Arial"/>
                <w:color w:val="000000"/>
                <w:sz w:val="18"/>
                <w:szCs w:val="18"/>
              </w:rPr>
            </w:pPr>
          </w:p>
        </w:tc>
        <w:tc>
          <w:tcPr>
            <w:tcW w:w="918" w:type="pct"/>
            <w:tcBorders>
              <w:left w:val="nil"/>
              <w:right w:val="single" w:sz="4" w:space="0" w:color="auto"/>
            </w:tcBorders>
            <w:shd w:val="clear" w:color="auto" w:fill="auto"/>
          </w:tcPr>
          <w:p w14:paraId="4E2CA940" w14:textId="77777777" w:rsidR="00DA4BDE" w:rsidRPr="00AC060C" w:rsidRDefault="00DA4BDE" w:rsidP="006A46EC">
            <w:pPr>
              <w:overflowPunct w:val="0"/>
              <w:autoSpaceDE w:val="0"/>
              <w:autoSpaceDN w:val="0"/>
              <w:adjustRightInd w:val="0"/>
              <w:textAlignment w:val="baseline"/>
              <w:rPr>
                <w:rFonts w:eastAsia="Times New Roman"/>
              </w:rPr>
            </w:pP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265CB9A"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C060C">
              <w:rPr>
                <w:rFonts w:ascii="Arial" w:eastAsia="Times New Roman" w:hAnsi="Arial" w:cs="Arial"/>
                <w:color w:val="000000"/>
                <w:sz w:val="18"/>
                <w:szCs w:val="18"/>
              </w:rPr>
              <w:t>n40</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36409422" w14:textId="77777777" w:rsidR="00DA4BDE" w:rsidRPr="00AC060C" w:rsidRDefault="00DA4BDE" w:rsidP="006A46EC">
            <w:pPr>
              <w:overflowPunct w:val="0"/>
              <w:autoSpaceDE w:val="0"/>
              <w:autoSpaceDN w:val="0"/>
              <w:adjustRightInd w:val="0"/>
              <w:spacing w:before="100" w:beforeAutospacing="1" w:after="0"/>
              <w:jc w:val="center"/>
              <w:textAlignment w:val="baseline"/>
              <w:rPr>
                <w:rFonts w:ascii="Arial" w:eastAsia="Times New Roman" w:hAnsi="Arial" w:cs="Arial"/>
                <w:color w:val="000000"/>
                <w:sz w:val="18"/>
                <w:szCs w:val="18"/>
              </w:rPr>
            </w:pPr>
            <w:r w:rsidRPr="00AC060C">
              <w:rPr>
                <w:rFonts w:ascii="Arial" w:eastAsia="Times New Roman" w:hAnsi="Arial" w:cs="Arial"/>
                <w:color w:val="000000"/>
                <w:sz w:val="18"/>
                <w:szCs w:val="18"/>
              </w:rPr>
              <w:t>n40 channel bandwidths in Table 5.3.5-1</w:t>
            </w:r>
          </w:p>
        </w:tc>
        <w:tc>
          <w:tcPr>
            <w:tcW w:w="798" w:type="pct"/>
            <w:tcBorders>
              <w:left w:val="single" w:sz="4" w:space="0" w:color="auto"/>
              <w:right w:val="single" w:sz="4" w:space="0" w:color="auto"/>
            </w:tcBorders>
            <w:vAlign w:val="center"/>
          </w:tcPr>
          <w:p w14:paraId="667FB73D" w14:textId="77777777" w:rsidR="00DA4BDE" w:rsidRPr="00AC060C" w:rsidRDefault="00DA4BDE" w:rsidP="006A46EC">
            <w:pPr>
              <w:overflowPunct w:val="0"/>
              <w:autoSpaceDE w:val="0"/>
              <w:autoSpaceDN w:val="0"/>
              <w:adjustRightInd w:val="0"/>
              <w:spacing w:after="0"/>
              <w:textAlignment w:val="baseline"/>
              <w:rPr>
                <w:rFonts w:ascii="Arial" w:eastAsia="Times New Roman" w:hAnsi="Arial" w:cs="Arial"/>
                <w:sz w:val="18"/>
                <w:szCs w:val="18"/>
              </w:rPr>
            </w:pPr>
          </w:p>
        </w:tc>
      </w:tr>
      <w:tr w:rsidR="00DA4BDE" w:rsidRPr="00AC060C" w14:paraId="37FEB35A" w14:textId="77777777" w:rsidTr="006A46EC">
        <w:trPr>
          <w:trHeight w:val="57"/>
          <w:jc w:val="center"/>
        </w:trPr>
        <w:tc>
          <w:tcPr>
            <w:tcW w:w="865" w:type="pct"/>
            <w:tcBorders>
              <w:left w:val="single" w:sz="4" w:space="0" w:color="auto"/>
              <w:bottom w:val="single" w:sz="4" w:space="0" w:color="auto"/>
              <w:right w:val="single" w:sz="4" w:space="0" w:color="auto"/>
            </w:tcBorders>
            <w:shd w:val="clear" w:color="auto" w:fill="auto"/>
            <w:vAlign w:val="center"/>
          </w:tcPr>
          <w:p w14:paraId="050590D2" w14:textId="77777777" w:rsidR="00DA4BDE" w:rsidRPr="00AC060C" w:rsidRDefault="00DA4BDE" w:rsidP="006A46EC">
            <w:pPr>
              <w:overflowPunct w:val="0"/>
              <w:autoSpaceDE w:val="0"/>
              <w:autoSpaceDN w:val="0"/>
              <w:adjustRightInd w:val="0"/>
              <w:spacing w:after="0"/>
              <w:textAlignment w:val="baseline"/>
              <w:rPr>
                <w:rFonts w:ascii="Arial" w:eastAsia="Times New Roman" w:hAnsi="Arial" w:cs="Arial"/>
                <w:color w:val="000000"/>
                <w:sz w:val="18"/>
                <w:szCs w:val="18"/>
              </w:rPr>
            </w:pPr>
          </w:p>
        </w:tc>
        <w:tc>
          <w:tcPr>
            <w:tcW w:w="918" w:type="pct"/>
            <w:tcBorders>
              <w:left w:val="nil"/>
              <w:bottom w:val="single" w:sz="4" w:space="0" w:color="auto"/>
              <w:right w:val="single" w:sz="4" w:space="0" w:color="auto"/>
            </w:tcBorders>
            <w:shd w:val="clear" w:color="auto" w:fill="auto"/>
          </w:tcPr>
          <w:p w14:paraId="41917565" w14:textId="77777777" w:rsidR="00DA4BDE" w:rsidRPr="00AC060C" w:rsidRDefault="00DA4BDE" w:rsidP="006A46EC">
            <w:pPr>
              <w:overflowPunct w:val="0"/>
              <w:autoSpaceDE w:val="0"/>
              <w:autoSpaceDN w:val="0"/>
              <w:adjustRightInd w:val="0"/>
              <w:textAlignment w:val="baseline"/>
              <w:rPr>
                <w:rFonts w:eastAsia="Times New Roman"/>
              </w:rPr>
            </w:pP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4518ADF"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C060C">
              <w:rPr>
                <w:rFonts w:ascii="Arial" w:eastAsia="Times New Roman" w:hAnsi="Arial" w:cs="Arial"/>
                <w:color w:val="000000"/>
                <w:sz w:val="18"/>
                <w:szCs w:val="18"/>
              </w:rPr>
              <w:t>n41</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4749450F" w14:textId="77777777" w:rsidR="00DA4BDE" w:rsidRPr="00AC060C" w:rsidRDefault="00DA4BDE" w:rsidP="006A46EC">
            <w:pPr>
              <w:overflowPunct w:val="0"/>
              <w:autoSpaceDE w:val="0"/>
              <w:autoSpaceDN w:val="0"/>
              <w:adjustRightInd w:val="0"/>
              <w:spacing w:before="100" w:beforeAutospacing="1" w:after="0"/>
              <w:jc w:val="center"/>
              <w:textAlignment w:val="baseline"/>
              <w:rPr>
                <w:rFonts w:ascii="Arial" w:eastAsia="Times New Roman" w:hAnsi="Arial" w:cs="Arial"/>
                <w:sz w:val="18"/>
                <w:szCs w:val="18"/>
                <w:lang w:eastAsia="zh-CN" w:bidi="ar"/>
              </w:rPr>
            </w:pPr>
            <w:r w:rsidRPr="00AC060C">
              <w:rPr>
                <w:rFonts w:ascii="Arial" w:eastAsia="Times New Roman" w:hAnsi="Arial" w:cs="Arial"/>
                <w:color w:val="000000"/>
                <w:sz w:val="18"/>
                <w:szCs w:val="18"/>
              </w:rPr>
              <w:t>n41 channel bandwidths in Table 5.3.5-1</w:t>
            </w:r>
          </w:p>
        </w:tc>
        <w:tc>
          <w:tcPr>
            <w:tcW w:w="798" w:type="pct"/>
            <w:tcBorders>
              <w:left w:val="single" w:sz="4" w:space="0" w:color="auto"/>
              <w:bottom w:val="single" w:sz="4" w:space="0" w:color="auto"/>
              <w:right w:val="single" w:sz="4" w:space="0" w:color="auto"/>
            </w:tcBorders>
            <w:vAlign w:val="center"/>
          </w:tcPr>
          <w:p w14:paraId="60EB2531" w14:textId="77777777" w:rsidR="00DA4BDE" w:rsidRPr="00AC060C" w:rsidRDefault="00DA4BDE" w:rsidP="006A46EC">
            <w:pPr>
              <w:overflowPunct w:val="0"/>
              <w:autoSpaceDE w:val="0"/>
              <w:autoSpaceDN w:val="0"/>
              <w:adjustRightInd w:val="0"/>
              <w:spacing w:after="0"/>
              <w:textAlignment w:val="baseline"/>
              <w:rPr>
                <w:rFonts w:ascii="Arial" w:eastAsia="Times New Roman" w:hAnsi="Arial" w:cs="Arial"/>
                <w:sz w:val="18"/>
                <w:szCs w:val="18"/>
              </w:rPr>
            </w:pPr>
          </w:p>
        </w:tc>
      </w:tr>
    </w:tbl>
    <w:p w14:paraId="41334269" w14:textId="1270F03B" w:rsidR="00DA4BDE" w:rsidRPr="00EF7518" w:rsidRDefault="00DA4BDE" w:rsidP="00EF7518">
      <w:pPr>
        <w:pStyle w:val="Heading4"/>
      </w:pPr>
      <w:bookmarkStart w:id="614" w:name="_Toc183508134"/>
      <w:r w:rsidRPr="00EF7518">
        <w:t>5.52.1.3</w:t>
      </w:r>
      <w:r w:rsidRPr="00EF7518">
        <w:tab/>
        <w:t>∆T</w:t>
      </w:r>
      <w:r w:rsidRPr="00EF7518">
        <w:rPr>
          <w:vertAlign w:val="subscript"/>
        </w:rPr>
        <w:t>IB,c</w:t>
      </w:r>
      <w:r w:rsidRPr="00EF7518">
        <w:t xml:space="preserve"> and ∆R</w:t>
      </w:r>
      <w:r w:rsidRPr="00EF7518">
        <w:rPr>
          <w:vertAlign w:val="subscript"/>
        </w:rPr>
        <w:t>IB,c</w:t>
      </w:r>
      <w:r w:rsidRPr="00EF7518">
        <w:t xml:space="preserve"> values</w:t>
      </w:r>
      <w:bookmarkEnd w:id="614"/>
    </w:p>
    <w:p w14:paraId="66879141" w14:textId="77777777" w:rsidR="00DA4BDE" w:rsidRDefault="00DA4BDE" w:rsidP="00DA4BDE">
      <w:pPr>
        <w:jc w:val="both"/>
        <w:rPr>
          <w:rFonts w:eastAsia="DengXian"/>
        </w:rPr>
      </w:pPr>
      <w:r w:rsidRPr="00636D5A">
        <w:rPr>
          <w:rFonts w:eastAsia="DengXian"/>
        </w:rPr>
        <w:t xml:space="preserve">For </w:t>
      </w:r>
      <w:r w:rsidRPr="00636D5A">
        <w:rPr>
          <w:rFonts w:eastAsia="DengXian"/>
          <w:lang w:val="en-US" w:eastAsia="zh-CN"/>
        </w:rPr>
        <w:t>CA</w:t>
      </w:r>
      <w:r w:rsidRPr="00636D5A">
        <w:rPr>
          <w:rFonts w:eastAsia="DengXian"/>
          <w:lang w:eastAsia="zh-CN"/>
        </w:rPr>
        <w:t>_</w:t>
      </w:r>
      <w:r w:rsidRPr="00636D5A">
        <w:rPr>
          <w:rFonts w:eastAsia="DengXian"/>
          <w:lang w:val="en-US" w:eastAsia="zh-CN"/>
        </w:rPr>
        <w:t>n</w:t>
      </w:r>
      <w:r>
        <w:rPr>
          <w:rFonts w:eastAsia="DengXian"/>
          <w:lang w:val="en-US" w:eastAsia="zh-CN"/>
        </w:rPr>
        <w:t>1</w:t>
      </w:r>
      <w:r w:rsidRPr="00636D5A">
        <w:rPr>
          <w:rFonts w:eastAsia="DengXian"/>
          <w:lang w:eastAsia="ja-JP"/>
        </w:rPr>
        <w:t>-n</w:t>
      </w:r>
      <w:r>
        <w:rPr>
          <w:rFonts w:eastAsia="DengXian"/>
          <w:lang w:val="en-US" w:eastAsia="zh-CN"/>
        </w:rPr>
        <w:t>40</w:t>
      </w:r>
      <w:r w:rsidRPr="00636D5A">
        <w:rPr>
          <w:rFonts w:eastAsia="DengXian"/>
          <w:lang w:val="en-US" w:eastAsia="zh-CN"/>
        </w:rPr>
        <w:t>-</w:t>
      </w:r>
      <w:r w:rsidRPr="00636D5A">
        <w:rPr>
          <w:rFonts w:eastAsia="DengXian" w:hint="eastAsia"/>
          <w:lang w:val="en-US" w:eastAsia="zh-CN"/>
        </w:rPr>
        <w:t>n</w:t>
      </w:r>
      <w:r>
        <w:rPr>
          <w:rFonts w:eastAsia="DengXian"/>
          <w:lang w:val="en-US" w:eastAsia="zh-CN"/>
        </w:rPr>
        <w:t>41</w:t>
      </w:r>
      <w:r w:rsidRPr="00636D5A">
        <w:rPr>
          <w:rFonts w:eastAsia="DengXian"/>
        </w:rPr>
        <w:t>, the</w:t>
      </w:r>
      <w:r w:rsidRPr="00636D5A">
        <w:rPr>
          <w:rFonts w:eastAsia="DengXian"/>
          <w:lang w:eastAsia="zh-CN"/>
        </w:rPr>
        <w:t xml:space="preserve"> </w:t>
      </w:r>
      <w:r w:rsidRPr="00636D5A">
        <w:rPr>
          <w:rFonts w:eastAsia="DengXian"/>
        </w:rPr>
        <w:sym w:font="Symbol" w:char="F044"/>
      </w:r>
      <w:r w:rsidRPr="00636D5A">
        <w:rPr>
          <w:rFonts w:eastAsia="DengXian"/>
        </w:rPr>
        <w:t>T</w:t>
      </w:r>
      <w:r w:rsidRPr="00636D5A">
        <w:rPr>
          <w:rFonts w:eastAsia="DengXian"/>
          <w:vertAlign w:val="subscript"/>
        </w:rPr>
        <w:t>IB,c</w:t>
      </w:r>
      <w:r w:rsidRPr="00636D5A">
        <w:rPr>
          <w:rFonts w:eastAsia="DengXian"/>
        </w:rPr>
        <w:t xml:space="preserve"> value</w:t>
      </w:r>
      <w:r>
        <w:rPr>
          <w:rFonts w:eastAsia="DengXian"/>
        </w:rPr>
        <w:t>s are given in the tables below, which are the existing requirements for DC_1-7_n40. Reasons are:</w:t>
      </w:r>
    </w:p>
    <w:p w14:paraId="79DC6604" w14:textId="77777777" w:rsidR="00DA4BDE" w:rsidRDefault="00DA4BDE" w:rsidP="00DA4BDE">
      <w:pPr>
        <w:pStyle w:val="ListParagraph"/>
        <w:numPr>
          <w:ilvl w:val="0"/>
          <w:numId w:val="43"/>
        </w:numPr>
        <w:jc w:val="both"/>
        <w:rPr>
          <w:rFonts w:eastAsia="DengXian"/>
        </w:rPr>
      </w:pPr>
      <w:r>
        <w:rPr>
          <w:rFonts w:eastAsia="DengXian"/>
        </w:rPr>
        <w:t>With existing requirements for CA_n1-n40 and CA_n1-n41, all bands are allowed to have 0.5dB relaxation, respectively.</w:t>
      </w:r>
    </w:p>
    <w:p w14:paraId="1742ADE1" w14:textId="77777777" w:rsidR="00DA4BDE" w:rsidRPr="006C2C2B" w:rsidRDefault="00DA4BDE" w:rsidP="00DA4BDE">
      <w:pPr>
        <w:pStyle w:val="ListParagraph"/>
        <w:numPr>
          <w:ilvl w:val="0"/>
          <w:numId w:val="43"/>
        </w:numPr>
        <w:jc w:val="both"/>
        <w:rPr>
          <w:rFonts w:eastAsia="DengXian"/>
        </w:rPr>
      </w:pPr>
      <w:r>
        <w:rPr>
          <w:rFonts w:eastAsia="DengXian"/>
        </w:rPr>
        <w:t>It is noticeable the requirements for DC_1-7_n40 provide 0.6dB relaxation for band 1, 0.8dB relaxation for band 7 and 0.9dB relaxation for band n40.</w:t>
      </w:r>
    </w:p>
    <w:p w14:paraId="74153F1E" w14:textId="3EB5EEAC" w:rsidR="00DA4BDE" w:rsidRPr="00EF7518" w:rsidRDefault="00DA4BDE" w:rsidP="00EF7518">
      <w:pPr>
        <w:pStyle w:val="TH"/>
        <w:rPr>
          <w:rFonts w:cs="Arial"/>
          <w:b w:val="0"/>
        </w:rPr>
      </w:pPr>
      <w:r w:rsidRPr="00EF7518">
        <w:rPr>
          <w:rFonts w:cs="Arial"/>
        </w:rPr>
        <w:t>Table 5.52.1.3-1: ΔT</w:t>
      </w:r>
      <w:r w:rsidRPr="00EF7518">
        <w:rPr>
          <w:rFonts w:cs="Arial"/>
          <w:vertAlign w:val="subscript"/>
        </w:rPr>
        <w:t>IB,c</w:t>
      </w:r>
      <w:r w:rsidRPr="00EF7518">
        <w:rPr>
          <w:rFonts w:cs="Arial"/>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A4BDE" w:rsidRPr="0068106B" w14:paraId="24F7FAB4" w14:textId="77777777" w:rsidTr="006A46EC">
        <w:trPr>
          <w:jc w:val="center"/>
        </w:trPr>
        <w:tc>
          <w:tcPr>
            <w:tcW w:w="2336" w:type="dxa"/>
            <w:vMerge w:val="restart"/>
            <w:tcBorders>
              <w:top w:val="single" w:sz="4" w:space="0" w:color="auto"/>
              <w:left w:val="single" w:sz="4" w:space="0" w:color="auto"/>
              <w:right w:val="single" w:sz="4" w:space="0" w:color="auto"/>
            </w:tcBorders>
          </w:tcPr>
          <w:p w14:paraId="6E234C72" w14:textId="77777777" w:rsidR="00DA4BDE" w:rsidRPr="0068106B" w:rsidRDefault="00DA4BDE" w:rsidP="006A46EC">
            <w:pPr>
              <w:keepNext/>
              <w:keepLines/>
              <w:spacing w:after="0"/>
              <w:jc w:val="center"/>
              <w:rPr>
                <w:rFonts w:ascii="Arial" w:hAnsi="Arial"/>
                <w:b/>
                <w:color w:val="000000"/>
                <w:sz w:val="18"/>
              </w:rPr>
            </w:pPr>
            <w:r w:rsidRPr="0068106B">
              <w:rPr>
                <w:rFonts w:ascii="Arial" w:hAnsi="Arial"/>
                <w:b/>
                <w:color w:val="000000"/>
                <w:sz w:val="18"/>
              </w:rPr>
              <w:t xml:space="preserve">Inter-band </w:t>
            </w:r>
            <w:r w:rsidRPr="0068106B">
              <w:rPr>
                <w:rFonts w:ascii="Arial" w:hAnsi="Arial"/>
                <w:b/>
                <w:color w:val="000000"/>
                <w:sz w:val="18"/>
                <w:lang w:eastAsia="zh-CN"/>
              </w:rPr>
              <w:t>CA</w:t>
            </w:r>
            <w:r w:rsidRPr="0068106B">
              <w:rPr>
                <w:rFonts w:ascii="Arial"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B3896A4" w14:textId="77777777" w:rsidR="00DA4BDE" w:rsidRPr="0068106B" w:rsidRDefault="00DA4BDE" w:rsidP="006A46EC">
            <w:pPr>
              <w:keepNext/>
              <w:keepLines/>
              <w:spacing w:after="0"/>
              <w:jc w:val="center"/>
              <w:rPr>
                <w:rFonts w:ascii="Arial" w:hAnsi="Arial"/>
                <w:b/>
                <w:color w:val="000000"/>
                <w:sz w:val="18"/>
              </w:rPr>
            </w:pPr>
            <w:r w:rsidRPr="0068106B">
              <w:rPr>
                <w:rFonts w:ascii="Arial" w:hAnsi="Arial"/>
                <w:b/>
                <w:color w:val="000000"/>
                <w:sz w:val="18"/>
              </w:rPr>
              <w:t>ΔT</w:t>
            </w:r>
            <w:r w:rsidRPr="0068106B">
              <w:rPr>
                <w:rFonts w:ascii="Arial" w:hAnsi="Arial"/>
                <w:b/>
                <w:color w:val="000000"/>
                <w:sz w:val="18"/>
                <w:vertAlign w:val="subscript"/>
              </w:rPr>
              <w:t>IB,c</w:t>
            </w:r>
            <w:r w:rsidRPr="0068106B">
              <w:rPr>
                <w:rFonts w:ascii="Arial" w:hAnsi="Arial"/>
                <w:b/>
                <w:color w:val="000000"/>
                <w:sz w:val="18"/>
              </w:rPr>
              <w:t xml:space="preserve"> for NR bands (dB)</w:t>
            </w:r>
            <w:r w:rsidRPr="0068106B">
              <w:rPr>
                <w:rFonts w:ascii="Arial" w:hAnsi="Arial"/>
                <w:b/>
                <w:color w:val="000000"/>
                <w:sz w:val="18"/>
                <w:vertAlign w:val="superscript"/>
              </w:rPr>
              <w:t>*</w:t>
            </w:r>
          </w:p>
        </w:tc>
      </w:tr>
      <w:tr w:rsidR="00DA4BDE" w:rsidRPr="0068106B" w14:paraId="6CF1560D" w14:textId="77777777" w:rsidTr="006A46EC">
        <w:trPr>
          <w:jc w:val="center"/>
        </w:trPr>
        <w:tc>
          <w:tcPr>
            <w:tcW w:w="2336" w:type="dxa"/>
            <w:vMerge/>
            <w:tcBorders>
              <w:left w:val="single" w:sz="4" w:space="0" w:color="auto"/>
              <w:bottom w:val="single" w:sz="4" w:space="0" w:color="auto"/>
              <w:right w:val="single" w:sz="4" w:space="0" w:color="auto"/>
            </w:tcBorders>
          </w:tcPr>
          <w:p w14:paraId="58599F29" w14:textId="77777777" w:rsidR="00DA4BDE" w:rsidRPr="0068106B" w:rsidRDefault="00DA4BDE" w:rsidP="006A46EC">
            <w:pPr>
              <w:keepNext/>
              <w:keepLines/>
              <w:spacing w:after="0"/>
              <w:jc w:val="center"/>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13BC496" w14:textId="77777777" w:rsidR="00DA4BDE" w:rsidRPr="0068106B" w:rsidRDefault="00DA4BDE" w:rsidP="006A46EC">
            <w:pPr>
              <w:keepNext/>
              <w:keepLines/>
              <w:spacing w:after="0"/>
              <w:jc w:val="center"/>
              <w:rPr>
                <w:rFonts w:ascii="Arial" w:hAnsi="Arial"/>
                <w:b/>
                <w:color w:val="000000"/>
                <w:sz w:val="18"/>
              </w:rPr>
            </w:pPr>
            <w:r w:rsidRPr="0068106B">
              <w:rPr>
                <w:rFonts w:ascii="Arial" w:hAnsi="Arial"/>
                <w:b/>
                <w:color w:val="000000"/>
                <w:sz w:val="18"/>
              </w:rPr>
              <w:t>Component band in order of bands in configuration</w:t>
            </w:r>
            <w:r w:rsidRPr="0068106B">
              <w:rPr>
                <w:rFonts w:ascii="Arial" w:hAnsi="Arial"/>
                <w:b/>
                <w:color w:val="000000"/>
                <w:sz w:val="18"/>
                <w:vertAlign w:val="superscript"/>
              </w:rPr>
              <w:t>**</w:t>
            </w:r>
          </w:p>
        </w:tc>
      </w:tr>
      <w:tr w:rsidR="00DA4BDE" w:rsidRPr="0068106B" w14:paraId="14C00518" w14:textId="77777777" w:rsidTr="006A46E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7F2D55" w14:textId="77777777" w:rsidR="00DA4BDE" w:rsidRPr="0068106B" w:rsidRDefault="00DA4BDE" w:rsidP="006A46EC">
            <w:pPr>
              <w:keepNext/>
              <w:keepLines/>
              <w:spacing w:after="0"/>
              <w:jc w:val="center"/>
              <w:rPr>
                <w:rFonts w:ascii="Arial" w:hAnsi="Arial"/>
                <w:color w:val="000000"/>
                <w:sz w:val="18"/>
                <w:lang w:val="en-US" w:eastAsia="zh-CN"/>
              </w:rPr>
            </w:pPr>
            <w:r w:rsidRPr="0068106B">
              <w:rPr>
                <w:rFonts w:ascii="Arial" w:eastAsia="DengXian" w:hAnsi="Arial"/>
                <w:color w:val="000000"/>
                <w:sz w:val="18"/>
                <w:lang w:eastAsia="zh-CN"/>
              </w:rPr>
              <w:t>CA</w:t>
            </w:r>
            <w:r w:rsidRPr="0068106B">
              <w:rPr>
                <w:rFonts w:ascii="Arial" w:eastAsia="DengXian" w:hAnsi="Arial"/>
                <w:color w:val="000000"/>
                <w:sz w:val="18"/>
              </w:rPr>
              <w:t>_</w:t>
            </w:r>
            <w:r w:rsidRPr="0068106B">
              <w:rPr>
                <w:rFonts w:ascii="Arial" w:eastAsia="DengXian" w:hAnsi="Arial"/>
                <w:color w:val="000000"/>
                <w:sz w:val="18"/>
                <w:lang w:eastAsia="zh-CN"/>
              </w:rPr>
              <w:t>n</w:t>
            </w:r>
            <w:r>
              <w:rPr>
                <w:rFonts w:ascii="Arial" w:eastAsia="DengXian" w:hAnsi="Arial"/>
                <w:color w:val="000000"/>
                <w:sz w:val="18"/>
                <w:lang w:eastAsia="zh-CN"/>
              </w:rPr>
              <w:t>1</w:t>
            </w:r>
            <w:r w:rsidRPr="0068106B">
              <w:rPr>
                <w:rFonts w:ascii="Arial" w:eastAsia="DengXian" w:hAnsi="Arial"/>
                <w:color w:val="000000"/>
                <w:sz w:val="18"/>
                <w:lang w:val="sv-SE" w:eastAsia="ja-JP"/>
              </w:rPr>
              <w:t>-</w:t>
            </w:r>
            <w:r w:rsidRPr="0068106B">
              <w:rPr>
                <w:rFonts w:ascii="Arial" w:eastAsia="DengXian" w:hAnsi="Arial"/>
                <w:color w:val="000000"/>
                <w:sz w:val="18"/>
                <w:lang w:val="en-US" w:eastAsia="zh-CN"/>
              </w:rPr>
              <w:t>n</w:t>
            </w:r>
            <w:r>
              <w:rPr>
                <w:rFonts w:ascii="Arial" w:eastAsia="DengXian" w:hAnsi="Arial"/>
                <w:color w:val="000000"/>
                <w:sz w:val="18"/>
                <w:lang w:val="en-US" w:eastAsia="zh-CN"/>
              </w:rPr>
              <w:t>40</w:t>
            </w:r>
            <w:r w:rsidRPr="0068106B">
              <w:rPr>
                <w:rFonts w:ascii="Arial" w:eastAsia="DengXian" w:hAnsi="Arial"/>
                <w:color w:val="000000"/>
                <w:sz w:val="18"/>
                <w:lang w:val="sv-SE" w:eastAsia="zh-CN"/>
              </w:rPr>
              <w:t>-n</w:t>
            </w:r>
            <w:r>
              <w:rPr>
                <w:rFonts w:ascii="Arial" w:eastAsia="DengXian" w:hAnsi="Arial"/>
                <w:color w:val="000000"/>
                <w:sz w:val="18"/>
                <w:lang w:val="sv-SE"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06FAD798" w14:textId="77777777" w:rsidR="00DA4BDE" w:rsidRPr="0068106B" w:rsidRDefault="00DA4BDE" w:rsidP="006A46EC">
            <w:pPr>
              <w:keepNext/>
              <w:keepLines/>
              <w:spacing w:after="0"/>
              <w:jc w:val="center"/>
              <w:rPr>
                <w:rFonts w:ascii="Arial" w:hAnsi="Arial"/>
                <w:color w:val="000000"/>
                <w:sz w:val="18"/>
                <w:lang w:val="en-US" w:eastAsia="zh-CN"/>
              </w:rPr>
            </w:pPr>
            <w:r>
              <w:rPr>
                <w:rFonts w:ascii="Arial"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2DA128" w14:textId="77777777" w:rsidR="00DA4BDE" w:rsidRPr="0068106B" w:rsidRDefault="00DA4BDE" w:rsidP="006A46EC">
            <w:pPr>
              <w:keepNext/>
              <w:keepLines/>
              <w:spacing w:after="0"/>
              <w:jc w:val="center"/>
              <w:rPr>
                <w:rFonts w:ascii="Arial" w:hAnsi="Arial"/>
                <w:color w:val="000000"/>
                <w:sz w:val="18"/>
                <w:lang w:val="en-US" w:eastAsia="zh-CN"/>
              </w:rPr>
            </w:pPr>
            <w:r>
              <w:rPr>
                <w:rFonts w:ascii="Arial" w:hAnsi="Arial"/>
                <w:color w:val="000000"/>
                <w:sz w:val="18"/>
                <w:lang w:val="en-US" w:eastAsia="zh-CN"/>
              </w:rPr>
              <w:t>0.9</w:t>
            </w:r>
          </w:p>
        </w:tc>
        <w:tc>
          <w:tcPr>
            <w:tcW w:w="1968" w:type="dxa"/>
            <w:tcBorders>
              <w:top w:val="single" w:sz="4" w:space="0" w:color="auto"/>
              <w:left w:val="single" w:sz="4" w:space="0" w:color="auto"/>
              <w:bottom w:val="single" w:sz="4" w:space="0" w:color="auto"/>
              <w:right w:val="single" w:sz="4" w:space="0" w:color="auto"/>
            </w:tcBorders>
            <w:vAlign w:val="center"/>
          </w:tcPr>
          <w:p w14:paraId="518C770D" w14:textId="77777777" w:rsidR="00DA4BDE" w:rsidRPr="0068106B" w:rsidRDefault="00DA4BDE" w:rsidP="006A46EC">
            <w:pPr>
              <w:keepNext/>
              <w:keepLines/>
              <w:spacing w:after="0"/>
              <w:jc w:val="center"/>
              <w:rPr>
                <w:rFonts w:ascii="Arial" w:hAnsi="Arial"/>
                <w:color w:val="000000"/>
                <w:sz w:val="18"/>
                <w:lang w:val="en-US" w:eastAsia="zh-CN"/>
              </w:rPr>
            </w:pPr>
            <w:r>
              <w:rPr>
                <w:rFonts w:ascii="Arial" w:hAnsi="Arial"/>
                <w:color w:val="000000"/>
                <w:sz w:val="18"/>
                <w:lang w:val="en-US" w:eastAsia="zh-CN"/>
              </w:rPr>
              <w:t>0.8</w:t>
            </w:r>
          </w:p>
        </w:tc>
      </w:tr>
    </w:tbl>
    <w:p w14:paraId="238C268C" w14:textId="77777777" w:rsidR="00DA4BDE" w:rsidRDefault="00DA4BDE" w:rsidP="00DA4BDE">
      <w:pPr>
        <w:jc w:val="both"/>
        <w:rPr>
          <w:rFonts w:ascii="Arial" w:hAnsi="Arial" w:cs="Arial"/>
          <w:b/>
          <w:color w:val="FF0000"/>
          <w:sz w:val="36"/>
        </w:rPr>
      </w:pPr>
      <w:r>
        <w:rPr>
          <w:rFonts w:eastAsia="DengXian"/>
        </w:rPr>
        <w:t>As f</w:t>
      </w:r>
      <w:r w:rsidRPr="00636D5A">
        <w:rPr>
          <w:rFonts w:eastAsia="DengXian"/>
        </w:rPr>
        <w:t>or</w:t>
      </w:r>
      <w:r>
        <w:rPr>
          <w:rFonts w:eastAsia="DengXian"/>
        </w:rPr>
        <w:t xml:space="preserve"> the </w:t>
      </w:r>
      <w:r w:rsidRPr="00636D5A">
        <w:rPr>
          <w:rFonts w:eastAsia="DengXian"/>
        </w:rPr>
        <w:sym w:font="Symbol" w:char="F044"/>
      </w:r>
      <w:r>
        <w:rPr>
          <w:rFonts w:eastAsia="DengXian"/>
        </w:rPr>
        <w:t>R</w:t>
      </w:r>
      <w:r w:rsidRPr="00636D5A">
        <w:rPr>
          <w:rFonts w:eastAsia="DengXian"/>
          <w:vertAlign w:val="subscript"/>
        </w:rPr>
        <w:t>IB,c</w:t>
      </w:r>
      <w:r w:rsidRPr="00636D5A">
        <w:rPr>
          <w:rFonts w:eastAsia="DengXian"/>
        </w:rPr>
        <w:t xml:space="preserve"> value</w:t>
      </w:r>
      <w:r>
        <w:rPr>
          <w:rFonts w:eastAsia="DengXian"/>
        </w:rPr>
        <w:t xml:space="preserve">s, the existing requirements for </w:t>
      </w:r>
      <w:r w:rsidRPr="00636D5A">
        <w:rPr>
          <w:rFonts w:eastAsia="DengXian"/>
          <w:lang w:val="en-US" w:eastAsia="zh-CN"/>
        </w:rPr>
        <w:t>CA</w:t>
      </w:r>
      <w:r w:rsidRPr="00636D5A">
        <w:rPr>
          <w:rFonts w:eastAsia="DengXian"/>
          <w:lang w:eastAsia="zh-CN"/>
        </w:rPr>
        <w:t>_</w:t>
      </w:r>
      <w:r w:rsidRPr="00636D5A">
        <w:rPr>
          <w:rFonts w:eastAsia="DengXian"/>
          <w:lang w:val="en-US" w:eastAsia="zh-CN"/>
        </w:rPr>
        <w:t>n</w:t>
      </w:r>
      <w:r>
        <w:rPr>
          <w:rFonts w:eastAsia="DengXian"/>
          <w:lang w:val="en-US" w:eastAsia="zh-CN"/>
        </w:rPr>
        <w:t>1</w:t>
      </w:r>
      <w:r w:rsidRPr="00636D5A">
        <w:rPr>
          <w:rFonts w:eastAsia="DengXian"/>
          <w:lang w:eastAsia="ja-JP"/>
        </w:rPr>
        <w:t>-n</w:t>
      </w:r>
      <w:r>
        <w:rPr>
          <w:rFonts w:eastAsia="DengXian"/>
          <w:lang w:eastAsia="ja-JP"/>
        </w:rPr>
        <w:t>7</w:t>
      </w:r>
      <w:r w:rsidRPr="00636D5A">
        <w:rPr>
          <w:rFonts w:eastAsia="DengXian"/>
          <w:lang w:val="en-US" w:eastAsia="zh-CN"/>
        </w:rPr>
        <w:t>-</w:t>
      </w:r>
      <w:r w:rsidRPr="00636D5A">
        <w:rPr>
          <w:rFonts w:eastAsia="DengXian" w:hint="eastAsia"/>
          <w:lang w:val="en-US" w:eastAsia="zh-CN"/>
        </w:rPr>
        <w:t>n</w:t>
      </w:r>
      <w:r>
        <w:rPr>
          <w:rFonts w:eastAsia="DengXian"/>
          <w:lang w:val="en-US" w:eastAsia="zh-CN"/>
        </w:rPr>
        <w:t>40 can be reused here.</w:t>
      </w:r>
    </w:p>
    <w:p w14:paraId="52AF8AB8" w14:textId="50F3FC68" w:rsidR="00DA4BDE" w:rsidRPr="00EF7518" w:rsidRDefault="00DA4BDE" w:rsidP="00EF7518">
      <w:pPr>
        <w:pStyle w:val="TH"/>
        <w:rPr>
          <w:rFonts w:cs="Arial"/>
          <w:b w:val="0"/>
        </w:rPr>
      </w:pPr>
      <w:r w:rsidRPr="00EF7518">
        <w:rPr>
          <w:rFonts w:cs="Arial"/>
        </w:rPr>
        <w:t>Table 5.52.1.3-2: ΔR</w:t>
      </w:r>
      <w:r w:rsidRPr="00EF7518">
        <w:rPr>
          <w:rFonts w:cs="Arial"/>
          <w:vertAlign w:val="subscript"/>
        </w:rPr>
        <w:t>IB,c</w:t>
      </w:r>
      <w:r w:rsidRPr="00EF7518">
        <w:rPr>
          <w:rFonts w:cs="Arial"/>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A4BDE" w:rsidRPr="00804110" w14:paraId="08DC0037" w14:textId="77777777" w:rsidTr="006A46EC">
        <w:trPr>
          <w:trHeight w:val="187"/>
          <w:jc w:val="center"/>
        </w:trPr>
        <w:tc>
          <w:tcPr>
            <w:tcW w:w="1594" w:type="dxa"/>
            <w:vMerge w:val="restart"/>
          </w:tcPr>
          <w:p w14:paraId="3369A816" w14:textId="77777777" w:rsidR="00DA4BDE" w:rsidRPr="00804110" w:rsidRDefault="00DA4BDE" w:rsidP="006A46EC">
            <w:pPr>
              <w:keepNext/>
              <w:keepLines/>
              <w:spacing w:after="0"/>
              <w:jc w:val="center"/>
              <w:rPr>
                <w:rFonts w:ascii="Arial" w:eastAsia="DengXian" w:hAnsi="Arial"/>
                <w:b/>
                <w:color w:val="000000"/>
                <w:sz w:val="18"/>
              </w:rPr>
            </w:pPr>
            <w:r w:rsidRPr="00804110">
              <w:rPr>
                <w:rFonts w:ascii="Arial" w:eastAsia="DengXian" w:hAnsi="Arial"/>
                <w:b/>
                <w:color w:val="000000"/>
                <w:sz w:val="18"/>
              </w:rPr>
              <w:t>Inter-band CA combination</w:t>
            </w:r>
          </w:p>
        </w:tc>
        <w:tc>
          <w:tcPr>
            <w:tcW w:w="5845" w:type="dxa"/>
            <w:gridSpan w:val="3"/>
            <w:vAlign w:val="center"/>
          </w:tcPr>
          <w:p w14:paraId="77621567" w14:textId="77777777" w:rsidR="00DA4BDE" w:rsidRPr="00804110" w:rsidRDefault="00DA4BDE" w:rsidP="006A46EC">
            <w:pPr>
              <w:keepNext/>
              <w:keepLines/>
              <w:spacing w:after="0"/>
              <w:jc w:val="center"/>
              <w:rPr>
                <w:rFonts w:ascii="Arial" w:eastAsia="DengXian" w:hAnsi="Arial"/>
                <w:b/>
                <w:color w:val="000000"/>
                <w:sz w:val="18"/>
              </w:rPr>
            </w:pPr>
            <w:r w:rsidRPr="00804110">
              <w:rPr>
                <w:rFonts w:ascii="Arial" w:eastAsia="DengXian" w:hAnsi="Arial"/>
                <w:b/>
                <w:color w:val="000000"/>
                <w:sz w:val="18"/>
              </w:rPr>
              <w:t>ΔR</w:t>
            </w:r>
            <w:r w:rsidRPr="00804110">
              <w:rPr>
                <w:rFonts w:ascii="Arial" w:eastAsia="DengXian" w:hAnsi="Arial"/>
                <w:b/>
                <w:color w:val="000000"/>
                <w:sz w:val="18"/>
                <w:vertAlign w:val="subscript"/>
              </w:rPr>
              <w:t>IB,c</w:t>
            </w:r>
            <w:r w:rsidRPr="00804110">
              <w:rPr>
                <w:rFonts w:ascii="Arial" w:eastAsia="DengXian" w:hAnsi="Arial"/>
                <w:b/>
                <w:color w:val="000000"/>
                <w:sz w:val="18"/>
              </w:rPr>
              <w:t xml:space="preserve"> for NR bands (dB)</w:t>
            </w:r>
            <w:r w:rsidRPr="00804110">
              <w:rPr>
                <w:rFonts w:ascii="Arial" w:eastAsia="DengXian" w:hAnsi="Arial"/>
                <w:b/>
                <w:color w:val="000000"/>
                <w:sz w:val="18"/>
                <w:vertAlign w:val="superscript"/>
              </w:rPr>
              <w:t>*</w:t>
            </w:r>
          </w:p>
        </w:tc>
      </w:tr>
      <w:tr w:rsidR="00DA4BDE" w:rsidRPr="00804110" w14:paraId="443A2A73" w14:textId="77777777" w:rsidTr="006A46EC">
        <w:trPr>
          <w:trHeight w:val="187"/>
          <w:jc w:val="center"/>
        </w:trPr>
        <w:tc>
          <w:tcPr>
            <w:tcW w:w="1594" w:type="dxa"/>
            <w:vMerge/>
            <w:tcBorders>
              <w:bottom w:val="single" w:sz="4" w:space="0" w:color="auto"/>
            </w:tcBorders>
          </w:tcPr>
          <w:p w14:paraId="7B00F1C1" w14:textId="77777777" w:rsidR="00DA4BDE" w:rsidRPr="00804110" w:rsidRDefault="00DA4BDE" w:rsidP="006A46EC">
            <w:pPr>
              <w:keepNext/>
              <w:keepLines/>
              <w:spacing w:after="0"/>
              <w:jc w:val="center"/>
              <w:rPr>
                <w:rFonts w:ascii="Arial" w:eastAsia="DengXian" w:hAnsi="Arial"/>
                <w:b/>
                <w:color w:val="000000"/>
                <w:sz w:val="18"/>
              </w:rPr>
            </w:pPr>
          </w:p>
        </w:tc>
        <w:tc>
          <w:tcPr>
            <w:tcW w:w="5845" w:type="dxa"/>
            <w:gridSpan w:val="3"/>
            <w:vAlign w:val="center"/>
          </w:tcPr>
          <w:p w14:paraId="6E4766A8" w14:textId="77777777" w:rsidR="00DA4BDE" w:rsidRPr="00804110" w:rsidRDefault="00DA4BDE" w:rsidP="006A46EC">
            <w:pPr>
              <w:keepNext/>
              <w:keepLines/>
              <w:spacing w:after="0"/>
              <w:jc w:val="center"/>
              <w:rPr>
                <w:rFonts w:ascii="Arial" w:eastAsia="DengXian" w:hAnsi="Arial"/>
                <w:b/>
                <w:color w:val="000000"/>
                <w:sz w:val="18"/>
              </w:rPr>
            </w:pPr>
            <w:r w:rsidRPr="00804110">
              <w:rPr>
                <w:rFonts w:ascii="Arial" w:eastAsia="DengXian" w:hAnsi="Arial"/>
                <w:b/>
                <w:color w:val="000000"/>
                <w:sz w:val="18"/>
              </w:rPr>
              <w:t>Component band in order of bands in configuration</w:t>
            </w:r>
            <w:r w:rsidRPr="00804110">
              <w:rPr>
                <w:rFonts w:ascii="Arial" w:eastAsia="DengXian" w:hAnsi="Arial"/>
                <w:b/>
                <w:color w:val="000000"/>
                <w:sz w:val="18"/>
                <w:vertAlign w:val="superscript"/>
              </w:rPr>
              <w:t>**</w:t>
            </w:r>
          </w:p>
        </w:tc>
      </w:tr>
      <w:tr w:rsidR="00DA4BDE" w:rsidRPr="00804110" w14:paraId="76B327E0" w14:textId="77777777" w:rsidTr="006A46EC">
        <w:trPr>
          <w:trHeight w:val="187"/>
          <w:jc w:val="center"/>
        </w:trPr>
        <w:tc>
          <w:tcPr>
            <w:tcW w:w="1594" w:type="dxa"/>
            <w:tcBorders>
              <w:bottom w:val="single" w:sz="4" w:space="0" w:color="auto"/>
            </w:tcBorders>
            <w:shd w:val="clear" w:color="auto" w:fill="auto"/>
          </w:tcPr>
          <w:p w14:paraId="067B5B84" w14:textId="77777777" w:rsidR="00DA4BDE" w:rsidRPr="00804110" w:rsidRDefault="00DA4BDE" w:rsidP="006A46EC">
            <w:pPr>
              <w:keepNext/>
              <w:keepLines/>
              <w:spacing w:after="0"/>
              <w:jc w:val="center"/>
              <w:rPr>
                <w:rFonts w:ascii="Arial" w:eastAsia="DengXian" w:hAnsi="Arial"/>
                <w:color w:val="000000"/>
                <w:sz w:val="18"/>
              </w:rPr>
            </w:pPr>
            <w:r w:rsidRPr="00804110">
              <w:rPr>
                <w:rFonts w:ascii="Arial" w:eastAsia="DengXian" w:hAnsi="Arial"/>
                <w:color w:val="000000"/>
                <w:sz w:val="18"/>
                <w:lang w:eastAsia="zh-CN"/>
              </w:rPr>
              <w:t>CA</w:t>
            </w:r>
            <w:r w:rsidRPr="00804110">
              <w:rPr>
                <w:rFonts w:ascii="Arial" w:eastAsia="DengXian" w:hAnsi="Arial"/>
                <w:color w:val="000000"/>
                <w:sz w:val="18"/>
              </w:rPr>
              <w:t>_</w:t>
            </w:r>
            <w:r w:rsidRPr="0068106B">
              <w:rPr>
                <w:rFonts w:ascii="Arial" w:eastAsia="DengXian" w:hAnsi="Arial"/>
                <w:color w:val="000000"/>
                <w:sz w:val="18"/>
                <w:lang w:eastAsia="zh-CN"/>
              </w:rPr>
              <w:t>n</w:t>
            </w:r>
            <w:r>
              <w:rPr>
                <w:rFonts w:ascii="Arial" w:eastAsia="DengXian" w:hAnsi="Arial"/>
                <w:color w:val="000000"/>
                <w:sz w:val="18"/>
                <w:lang w:eastAsia="zh-CN"/>
              </w:rPr>
              <w:t>1</w:t>
            </w:r>
            <w:r w:rsidRPr="0068106B">
              <w:rPr>
                <w:rFonts w:ascii="Arial" w:eastAsia="DengXian" w:hAnsi="Arial"/>
                <w:color w:val="000000"/>
                <w:sz w:val="18"/>
                <w:lang w:val="sv-SE" w:eastAsia="ja-JP"/>
              </w:rPr>
              <w:t>-</w:t>
            </w:r>
            <w:r w:rsidRPr="0068106B">
              <w:rPr>
                <w:rFonts w:ascii="Arial" w:eastAsia="DengXian" w:hAnsi="Arial"/>
                <w:color w:val="000000"/>
                <w:sz w:val="18"/>
                <w:lang w:val="en-US" w:eastAsia="zh-CN"/>
              </w:rPr>
              <w:t>n</w:t>
            </w:r>
            <w:r>
              <w:rPr>
                <w:rFonts w:ascii="Arial" w:eastAsia="DengXian" w:hAnsi="Arial"/>
                <w:color w:val="000000"/>
                <w:sz w:val="18"/>
                <w:lang w:val="en-US" w:eastAsia="zh-CN"/>
              </w:rPr>
              <w:t>40</w:t>
            </w:r>
            <w:r w:rsidRPr="0068106B">
              <w:rPr>
                <w:rFonts w:ascii="Arial" w:eastAsia="DengXian" w:hAnsi="Arial"/>
                <w:color w:val="000000"/>
                <w:sz w:val="18"/>
                <w:lang w:val="sv-SE" w:eastAsia="zh-CN"/>
              </w:rPr>
              <w:t>-n</w:t>
            </w:r>
            <w:r>
              <w:rPr>
                <w:rFonts w:ascii="Arial" w:eastAsia="DengXian" w:hAnsi="Arial"/>
                <w:color w:val="000000"/>
                <w:sz w:val="18"/>
                <w:lang w:val="sv-SE" w:eastAsia="zh-CN"/>
              </w:rPr>
              <w:t>41</w:t>
            </w:r>
          </w:p>
        </w:tc>
        <w:tc>
          <w:tcPr>
            <w:tcW w:w="1948" w:type="dxa"/>
            <w:vAlign w:val="center"/>
          </w:tcPr>
          <w:p w14:paraId="45729358" w14:textId="77777777" w:rsidR="00DA4BDE" w:rsidRPr="00804110" w:rsidRDefault="00DA4BDE" w:rsidP="006A46EC">
            <w:pPr>
              <w:keepNext/>
              <w:keepLines/>
              <w:spacing w:after="0"/>
              <w:jc w:val="center"/>
              <w:rPr>
                <w:rFonts w:ascii="Arial" w:eastAsia="DengXian" w:hAnsi="Arial"/>
                <w:color w:val="000000"/>
                <w:sz w:val="18"/>
                <w:lang w:eastAsia="zh-CN"/>
              </w:rPr>
            </w:pPr>
            <w:r w:rsidRPr="00804110">
              <w:rPr>
                <w:rFonts w:ascii="Arial" w:eastAsia="DengXian" w:hAnsi="Arial"/>
                <w:color w:val="000000"/>
                <w:sz w:val="18"/>
                <w:lang w:eastAsia="zh-CN"/>
              </w:rPr>
              <w:t>-</w:t>
            </w:r>
          </w:p>
        </w:tc>
        <w:tc>
          <w:tcPr>
            <w:tcW w:w="1948" w:type="dxa"/>
            <w:vAlign w:val="center"/>
          </w:tcPr>
          <w:p w14:paraId="578B803E" w14:textId="77777777" w:rsidR="00DA4BDE" w:rsidRPr="00804110" w:rsidRDefault="00DA4BDE" w:rsidP="006A46EC">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0.8</w:t>
            </w:r>
          </w:p>
        </w:tc>
        <w:tc>
          <w:tcPr>
            <w:tcW w:w="1949" w:type="dxa"/>
            <w:vAlign w:val="center"/>
          </w:tcPr>
          <w:p w14:paraId="1DC3AC3B" w14:textId="77777777" w:rsidR="00DA4BDE" w:rsidRPr="00804110" w:rsidRDefault="00DA4BDE" w:rsidP="006A46EC">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0.3</w:t>
            </w:r>
          </w:p>
        </w:tc>
      </w:tr>
      <w:tr w:rsidR="00DA4BDE" w:rsidRPr="00636D5A" w14:paraId="725BFEDB" w14:textId="77777777" w:rsidTr="006A46EC">
        <w:trPr>
          <w:trHeight w:val="187"/>
          <w:jc w:val="center"/>
        </w:trPr>
        <w:tc>
          <w:tcPr>
            <w:tcW w:w="7439" w:type="dxa"/>
            <w:gridSpan w:val="4"/>
            <w:tcBorders>
              <w:top w:val="single" w:sz="4" w:space="0" w:color="auto"/>
            </w:tcBorders>
            <w:shd w:val="clear" w:color="auto" w:fill="auto"/>
          </w:tcPr>
          <w:p w14:paraId="520DB16A" w14:textId="77777777" w:rsidR="00DA4BDE" w:rsidRPr="00636D5A" w:rsidRDefault="00DA4BDE" w:rsidP="006A46EC">
            <w:pPr>
              <w:keepLines/>
              <w:spacing w:after="0"/>
              <w:ind w:left="870" w:hanging="870"/>
              <w:rPr>
                <w:rFonts w:ascii="Arial" w:eastAsia="DengXian" w:hAnsi="Arial"/>
                <w:color w:val="000000"/>
                <w:sz w:val="18"/>
                <w:lang w:val="en-US"/>
              </w:rPr>
            </w:pPr>
            <w:r w:rsidRPr="00804110">
              <w:rPr>
                <w:rFonts w:ascii="Arial" w:eastAsia="DengXian" w:hAnsi="Arial" w:cs="Arial"/>
                <w:color w:val="000000"/>
                <w:sz w:val="18"/>
                <w:lang w:eastAsia="ja-JP"/>
              </w:rPr>
              <w:t>NOTE *:</w:t>
            </w:r>
            <w:r w:rsidRPr="00804110">
              <w:rPr>
                <w:rFonts w:ascii="Arial" w:eastAsia="DengXian" w:hAnsi="Arial" w:cs="Arial"/>
                <w:color w:val="000000"/>
                <w:sz w:val="18"/>
                <w:lang w:eastAsia="ja-JP"/>
              </w:rPr>
              <w:tab/>
              <w:t xml:space="preserve"> “-” denotes ΔR</w:t>
            </w:r>
            <w:r w:rsidRPr="00804110">
              <w:rPr>
                <w:rFonts w:ascii="Arial" w:eastAsia="DengXian" w:hAnsi="Arial" w:cs="Arial"/>
                <w:color w:val="000000"/>
                <w:sz w:val="18"/>
                <w:vertAlign w:val="subscript"/>
                <w:lang w:eastAsia="ja-JP"/>
              </w:rPr>
              <w:t>IB,c</w:t>
            </w:r>
            <w:r w:rsidRPr="00804110">
              <w:rPr>
                <w:rFonts w:ascii="Arial" w:eastAsia="DengXian" w:hAnsi="Arial" w:cs="Arial"/>
                <w:color w:val="000000"/>
                <w:sz w:val="18"/>
                <w:lang w:eastAsia="ja-JP"/>
              </w:rPr>
              <w:t xml:space="preserve"> = 0.</w:t>
            </w:r>
          </w:p>
        </w:tc>
      </w:tr>
    </w:tbl>
    <w:p w14:paraId="7AE3B035" w14:textId="059A00EA" w:rsidR="00DA4BDE" w:rsidRPr="00EF7518" w:rsidRDefault="00DA4BDE" w:rsidP="00EF7518">
      <w:pPr>
        <w:pStyle w:val="Heading3"/>
        <w:rPr>
          <w:rFonts w:cs="Arial"/>
          <w:szCs w:val="28"/>
          <w:lang w:val="en-US" w:eastAsia="zh-CN"/>
        </w:rPr>
      </w:pPr>
      <w:bookmarkStart w:id="615" w:name="_Toc183508135"/>
      <w:r w:rsidRPr="00EF7518">
        <w:rPr>
          <w:rFonts w:cs="Arial"/>
          <w:szCs w:val="28"/>
          <w:lang w:val="en-US" w:eastAsia="zh-CN"/>
        </w:rPr>
        <w:t>5.52.2</w:t>
      </w:r>
      <w:r w:rsidRPr="00EF7518">
        <w:rPr>
          <w:rFonts w:cs="Arial"/>
          <w:szCs w:val="28"/>
          <w:lang w:val="en-US" w:eastAsia="zh-CN"/>
        </w:rPr>
        <w:tab/>
        <w:t>Specific for 2 bands UL CA</w:t>
      </w:r>
      <w:bookmarkEnd w:id="615"/>
    </w:p>
    <w:p w14:paraId="0BEBD5B2" w14:textId="56C75736" w:rsidR="00DA4BDE" w:rsidRPr="00EF7518" w:rsidRDefault="00DA4BDE" w:rsidP="00EF7518">
      <w:pPr>
        <w:pStyle w:val="Heading4"/>
      </w:pPr>
      <w:bookmarkStart w:id="616" w:name="_Toc183508136"/>
      <w:r w:rsidRPr="00EF7518">
        <w:t>5.52.2.1</w:t>
      </w:r>
      <w:r w:rsidRPr="00EF7518">
        <w:tab/>
        <w:t>UE co-existence studies</w:t>
      </w:r>
      <w:bookmarkEnd w:id="616"/>
    </w:p>
    <w:p w14:paraId="7171CBA1" w14:textId="3B82D088" w:rsidR="00DA4BDE" w:rsidRPr="00EF7518" w:rsidRDefault="00DA4BDE" w:rsidP="00EF7518">
      <w:pPr>
        <w:pStyle w:val="Heading5"/>
        <w:rPr>
          <w:snapToGrid w:val="0"/>
        </w:rPr>
      </w:pPr>
      <w:bookmarkStart w:id="617" w:name="_Toc183508137"/>
      <w:r w:rsidRPr="00EF7518">
        <w:rPr>
          <w:snapToGrid w:val="0"/>
        </w:rPr>
        <w:t>5.52.2.1.1</w:t>
      </w:r>
      <w:r w:rsidRPr="00EF7518">
        <w:rPr>
          <w:snapToGrid w:val="0"/>
        </w:rPr>
        <w:tab/>
        <w:t>Co-existence studies for 2UL band with 1CC per band</w:t>
      </w:r>
      <w:bookmarkEnd w:id="617"/>
    </w:p>
    <w:p w14:paraId="001AAEFD" w14:textId="070E9B4F" w:rsidR="00DA4BDE" w:rsidRPr="00636D5A" w:rsidRDefault="00DA4BDE" w:rsidP="00DA4BDE">
      <w:pPr>
        <w:rPr>
          <w:rFonts w:eastAsia="MS Mincho"/>
        </w:rPr>
      </w:pPr>
      <w:r w:rsidRPr="00636D5A">
        <w:rPr>
          <w:rFonts w:eastAsia="MS Mincho"/>
        </w:rPr>
        <w:t xml:space="preserve">Table </w:t>
      </w:r>
      <w:r>
        <w:rPr>
          <w:rFonts w:eastAsia="MS Mincho" w:hint="eastAsia"/>
        </w:rPr>
        <w:t>5.52</w:t>
      </w:r>
      <w:r w:rsidRPr="00636D5A">
        <w:rPr>
          <w:rFonts w:eastAsia="MS Mincho"/>
        </w:rPr>
        <w:t>.2.1.1-1</w:t>
      </w:r>
      <w:r>
        <w:rPr>
          <w:rFonts w:eastAsia="MS Mincho"/>
        </w:rPr>
        <w:t>~3</w:t>
      </w:r>
      <w:r w:rsidRPr="00636D5A">
        <w:rPr>
          <w:rFonts w:eastAsia="MS Mincho"/>
        </w:rPr>
        <w:t xml:space="preserve"> provide the two UL bands with one CC per band IMD interference analysis for CA_n</w:t>
      </w:r>
      <w:r>
        <w:rPr>
          <w:rFonts w:eastAsia="MS Mincho"/>
        </w:rPr>
        <w:t>1</w:t>
      </w:r>
      <w:r w:rsidRPr="00636D5A">
        <w:rPr>
          <w:rFonts w:eastAsia="MS Mincho"/>
        </w:rPr>
        <w:t>A-n</w:t>
      </w:r>
      <w:r>
        <w:rPr>
          <w:rFonts w:eastAsia="MS Mincho"/>
        </w:rPr>
        <w:t>40</w:t>
      </w:r>
      <w:r w:rsidRPr="00636D5A">
        <w:rPr>
          <w:rFonts w:eastAsia="MS Mincho"/>
        </w:rPr>
        <w:t>A-n</w:t>
      </w:r>
      <w:r>
        <w:rPr>
          <w:rFonts w:eastAsia="MS Mincho"/>
        </w:rPr>
        <w:t>41</w:t>
      </w:r>
      <w:r w:rsidRPr="00636D5A">
        <w:rPr>
          <w:rFonts w:eastAsia="MS Mincho"/>
        </w:rPr>
        <w:t>A with UL CA_n</w:t>
      </w:r>
      <w:r>
        <w:rPr>
          <w:rFonts w:eastAsia="MS Mincho"/>
        </w:rPr>
        <w:t>1</w:t>
      </w:r>
      <w:r w:rsidRPr="00636D5A">
        <w:rPr>
          <w:rFonts w:eastAsia="MS Mincho"/>
        </w:rPr>
        <w:t>A-n</w:t>
      </w:r>
      <w:r>
        <w:rPr>
          <w:rFonts w:eastAsia="MS Mincho"/>
        </w:rPr>
        <w:t>40</w:t>
      </w:r>
      <w:r w:rsidRPr="00636D5A">
        <w:rPr>
          <w:rFonts w:eastAsia="MS Mincho"/>
        </w:rPr>
        <w:t>A</w:t>
      </w:r>
      <w:r>
        <w:rPr>
          <w:rFonts w:eastAsia="MS Mincho"/>
        </w:rPr>
        <w:t xml:space="preserve">, </w:t>
      </w:r>
      <w:r w:rsidRPr="00636D5A">
        <w:rPr>
          <w:rFonts w:eastAsia="MS Mincho"/>
        </w:rPr>
        <w:t>CA_n</w:t>
      </w:r>
      <w:r>
        <w:rPr>
          <w:rFonts w:eastAsia="MS Mincho"/>
        </w:rPr>
        <w:t>1</w:t>
      </w:r>
      <w:r w:rsidRPr="00636D5A">
        <w:rPr>
          <w:rFonts w:eastAsia="MS Mincho"/>
        </w:rPr>
        <w:t>A-n</w:t>
      </w:r>
      <w:r>
        <w:rPr>
          <w:rFonts w:eastAsia="MS Mincho"/>
        </w:rPr>
        <w:t>41</w:t>
      </w:r>
      <w:r w:rsidRPr="00636D5A">
        <w:rPr>
          <w:rFonts w:eastAsia="MS Mincho"/>
        </w:rPr>
        <w:t>A</w:t>
      </w:r>
      <w:r>
        <w:rPr>
          <w:rFonts w:eastAsia="MS Mincho"/>
        </w:rPr>
        <w:t xml:space="preserve"> and </w:t>
      </w:r>
      <w:r w:rsidRPr="00636D5A">
        <w:rPr>
          <w:rFonts w:eastAsia="MS Mincho"/>
        </w:rPr>
        <w:t>CA_n</w:t>
      </w:r>
      <w:r>
        <w:rPr>
          <w:rFonts w:eastAsia="MS Mincho"/>
        </w:rPr>
        <w:t>40</w:t>
      </w:r>
      <w:r w:rsidRPr="00636D5A">
        <w:rPr>
          <w:rFonts w:eastAsia="MS Mincho"/>
        </w:rPr>
        <w:t>A-n</w:t>
      </w:r>
      <w:r>
        <w:rPr>
          <w:rFonts w:eastAsia="MS Mincho"/>
        </w:rPr>
        <w:t>41</w:t>
      </w:r>
      <w:r w:rsidRPr="00636D5A">
        <w:rPr>
          <w:rFonts w:eastAsia="MS Mincho"/>
        </w:rPr>
        <w:t>A</w:t>
      </w:r>
      <w:r>
        <w:rPr>
          <w:rFonts w:eastAsia="MS Mincho"/>
        </w:rPr>
        <w:t xml:space="preserve"> respectively</w:t>
      </w:r>
      <w:r w:rsidRPr="00636D5A">
        <w:rPr>
          <w:rFonts w:eastAsia="MS Mincho"/>
        </w:rPr>
        <w:t>.</w:t>
      </w:r>
    </w:p>
    <w:p w14:paraId="1AB7BD6F" w14:textId="5426CBA9" w:rsidR="00DA4BDE" w:rsidRPr="00EF7518" w:rsidRDefault="00DA4BDE" w:rsidP="00EF7518">
      <w:pPr>
        <w:pStyle w:val="TH"/>
        <w:rPr>
          <w:rFonts w:cs="Arial"/>
          <w:b w:val="0"/>
        </w:rPr>
      </w:pPr>
      <w:r w:rsidRPr="00EF7518">
        <w:rPr>
          <w:rFonts w:cs="Arial"/>
        </w:rPr>
        <w:t>Table 5.52.2.1.1-1: UL CA_n1A-n40A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A4BDE" w14:paraId="621E208B"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EB1489" w14:textId="77777777" w:rsidR="00DA4BDE" w:rsidRDefault="00DA4BDE"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7F7906" w14:textId="77777777" w:rsidR="00DA4BDE" w:rsidRDefault="00DA4BDE"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52D04C" w14:textId="77777777" w:rsidR="00DA4BDE" w:rsidRDefault="00DA4BDE"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0DA37C" w14:textId="77777777" w:rsidR="00DA4BDE" w:rsidRDefault="00DA4BDE"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45CEE0" w14:textId="77777777" w:rsidR="00DA4BDE" w:rsidRDefault="00DA4BDE" w:rsidP="006A46EC">
            <w:pPr>
              <w:pStyle w:val="TAH"/>
            </w:pPr>
            <w:r>
              <w:t>f</w:t>
            </w:r>
            <w:r>
              <w:rPr>
                <w:vertAlign w:val="subscript"/>
              </w:rPr>
              <w:t>y_high</w:t>
            </w:r>
          </w:p>
        </w:tc>
      </w:tr>
      <w:tr w:rsidR="00DA4BDE" w14:paraId="6BFFD34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3650A" w14:textId="77777777" w:rsidR="00DA4BDE" w:rsidRDefault="00DA4BDE"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D803BB" w14:textId="77777777" w:rsidR="00DA4BDE" w:rsidRDefault="00DA4BDE"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13E145"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B5E0B9"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7AC5B6"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DA4BDE" w14:paraId="1927A8B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58FD72"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FFD02A" w14:textId="77777777" w:rsidR="00DA4BDE" w:rsidRPr="00576DC9" w:rsidRDefault="00DA4BDE" w:rsidP="006A46EC">
            <w:pPr>
              <w:pStyle w:val="TAL"/>
              <w:jc w:val="center"/>
              <w:rPr>
                <w:rFonts w:ascii="Times New Roman" w:eastAsia="SimSun" w:hAnsi="Times New Roman"/>
                <w:lang w:val="en-US"/>
              </w:rPr>
            </w:pPr>
            <w:r w:rsidRPr="00576DC9">
              <w:rPr>
                <w:rFonts w:ascii="Times New Roman" w:eastAsia="SimSun" w:hAnsi="Times New Roman"/>
                <w:lang w:val="en-US"/>
              </w:rPr>
              <w:t>320 – 480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E19540" w14:textId="77777777" w:rsidR="00DA4BDE" w:rsidRDefault="00DA4BDE" w:rsidP="006A46EC">
            <w:pPr>
              <w:keepNext/>
              <w:keepLines/>
              <w:spacing w:after="0"/>
              <w:jc w:val="center"/>
              <w:rPr>
                <w:sz w:val="18"/>
                <w:lang w:val="en-US"/>
              </w:rPr>
            </w:pPr>
            <w:r>
              <w:rPr>
                <w:sz w:val="18"/>
                <w:lang w:val="en-US"/>
              </w:rPr>
              <w:t>4220 – 4380</w:t>
            </w:r>
          </w:p>
        </w:tc>
      </w:tr>
      <w:tr w:rsidR="00DA4BDE" w14:paraId="09BB2DA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807296" w14:textId="77777777" w:rsidR="00DA4BDE" w:rsidRDefault="00DA4BDE"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B8B2DE"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B2C856"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CBC7557"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4EE6C3D"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DA4BDE" w14:paraId="60D9D8D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D29902"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44D6EA" w14:textId="77777777" w:rsidR="00DA4BDE" w:rsidRDefault="00DA4BDE" w:rsidP="006A46EC">
            <w:pPr>
              <w:keepNext/>
              <w:keepLines/>
              <w:spacing w:after="0"/>
              <w:jc w:val="center"/>
              <w:rPr>
                <w:sz w:val="18"/>
                <w:lang w:eastAsia="ja-JP"/>
              </w:rPr>
            </w:pPr>
            <w:r>
              <w:rPr>
                <w:sz w:val="18"/>
                <w:lang w:val="en-US"/>
              </w:rPr>
              <w:t>1440 – 1660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F5AC24" w14:textId="77777777" w:rsidR="00DA4BDE" w:rsidRDefault="00DA4BDE" w:rsidP="006A46EC">
            <w:pPr>
              <w:keepNext/>
              <w:keepLines/>
              <w:spacing w:after="0"/>
              <w:jc w:val="center"/>
              <w:rPr>
                <w:sz w:val="18"/>
                <w:lang w:eastAsia="ja-JP"/>
              </w:rPr>
            </w:pPr>
            <w:r>
              <w:rPr>
                <w:sz w:val="18"/>
                <w:lang w:val="en-US"/>
              </w:rPr>
              <w:t>2620 – 2880</w:t>
            </w:r>
          </w:p>
        </w:tc>
      </w:tr>
      <w:tr w:rsidR="00DA4BDE" w14:paraId="4F303CA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5F8798" w14:textId="77777777" w:rsidR="00DA4BDE" w:rsidRDefault="00DA4BDE"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E19881"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A44EDF"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272C231"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7908AFA"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DA4BDE" w14:paraId="1665952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3234F"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BE39AF" w14:textId="77777777" w:rsidR="00DA4BDE" w:rsidRDefault="00DA4BDE" w:rsidP="006A46EC">
            <w:pPr>
              <w:keepNext/>
              <w:keepLines/>
              <w:spacing w:after="0"/>
              <w:jc w:val="center"/>
              <w:rPr>
                <w:sz w:val="18"/>
                <w:lang w:val="en-US"/>
              </w:rPr>
            </w:pPr>
            <w:r>
              <w:rPr>
                <w:sz w:val="18"/>
                <w:lang w:val="en-US"/>
              </w:rPr>
              <w:t>6140 – 6360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B7B9F5" w14:textId="77777777" w:rsidR="00DA4BDE" w:rsidRDefault="00DA4BDE" w:rsidP="006A46EC">
            <w:pPr>
              <w:keepNext/>
              <w:keepLines/>
              <w:spacing w:after="0"/>
              <w:jc w:val="center"/>
              <w:rPr>
                <w:sz w:val="18"/>
                <w:lang w:val="en-US"/>
              </w:rPr>
            </w:pPr>
            <w:r>
              <w:rPr>
                <w:sz w:val="18"/>
                <w:lang w:val="en-US"/>
              </w:rPr>
              <w:t>6520 – 6780</w:t>
            </w:r>
          </w:p>
        </w:tc>
      </w:tr>
      <w:tr w:rsidR="00DA4BDE" w14:paraId="730AF5F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175534" w14:textId="77777777" w:rsidR="00DA4BDE" w:rsidRDefault="00DA4BDE"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2C7E89" w14:textId="77777777" w:rsidR="00DA4BDE" w:rsidRDefault="00DA4BDE"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9FF3506" w14:textId="77777777" w:rsidR="00DA4BDE" w:rsidRDefault="00DA4BDE"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A1E631" w14:textId="77777777" w:rsidR="00DA4BDE" w:rsidRDefault="00DA4BDE"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08DCC9" w14:textId="77777777" w:rsidR="00DA4BDE" w:rsidRDefault="00DA4BDE"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DA4BDE" w14:paraId="5B9A4E5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8A001C" w14:textId="77777777" w:rsidR="00DA4BDE" w:rsidRDefault="00DA4BDE"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32F8D4" w14:textId="77777777" w:rsidR="00DA4BDE" w:rsidRDefault="00DA4BDE" w:rsidP="006A46EC">
            <w:pPr>
              <w:keepNext/>
              <w:keepLines/>
              <w:spacing w:after="0"/>
              <w:jc w:val="center"/>
              <w:rPr>
                <w:sz w:val="18"/>
                <w:lang w:eastAsia="ja-JP"/>
              </w:rPr>
            </w:pPr>
            <w:r>
              <w:rPr>
                <w:sz w:val="18"/>
                <w:lang w:val="en-US"/>
              </w:rPr>
              <w:t>3360 – 3640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80C1DE" w14:textId="77777777" w:rsidR="00DA4BDE" w:rsidRDefault="00DA4BDE" w:rsidP="006A46EC">
            <w:pPr>
              <w:keepNext/>
              <w:keepLines/>
              <w:spacing w:after="0"/>
              <w:jc w:val="center"/>
              <w:rPr>
                <w:sz w:val="18"/>
                <w:lang w:eastAsia="ja-JP"/>
              </w:rPr>
            </w:pPr>
            <w:r>
              <w:rPr>
                <w:sz w:val="18"/>
                <w:lang w:val="en-US"/>
              </w:rPr>
              <w:t>4920 – 5280</w:t>
            </w:r>
          </w:p>
        </w:tc>
      </w:tr>
      <w:tr w:rsidR="00DA4BDE" w14:paraId="6615930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BD5B91" w14:textId="77777777" w:rsidR="00DA4BDE" w:rsidRDefault="00DA4BDE"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6EA757"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0166A08"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6EE7BF0" w14:textId="77777777" w:rsidR="00DA4BDE" w:rsidRDefault="00DA4BDE" w:rsidP="006A46EC">
            <w:pPr>
              <w:pStyle w:val="TAL"/>
              <w:jc w:val="center"/>
              <w:rPr>
                <w:lang w:val="en-US"/>
              </w:rPr>
            </w:pPr>
          </w:p>
        </w:tc>
      </w:tr>
      <w:tr w:rsidR="00DA4BDE" w14:paraId="1CB0118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B60D77"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2F8897" w14:textId="77777777" w:rsidR="00DA4BDE" w:rsidRDefault="00DA4BDE" w:rsidP="006A46EC">
            <w:pPr>
              <w:keepNext/>
              <w:keepLines/>
              <w:spacing w:after="0"/>
              <w:jc w:val="center"/>
              <w:rPr>
                <w:sz w:val="18"/>
                <w:lang w:eastAsia="ja-JP"/>
              </w:rPr>
            </w:pPr>
            <w:r>
              <w:rPr>
                <w:sz w:val="18"/>
                <w:lang w:val="en-US"/>
              </w:rPr>
              <w:t>640 – 840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597D416" w14:textId="77777777" w:rsidR="00DA4BDE" w:rsidRDefault="00DA4BDE" w:rsidP="006A46EC">
            <w:pPr>
              <w:keepNext/>
              <w:keepLines/>
              <w:spacing w:after="0"/>
              <w:jc w:val="center"/>
              <w:rPr>
                <w:sz w:val="18"/>
                <w:lang w:eastAsia="ja-JP"/>
              </w:rPr>
            </w:pPr>
          </w:p>
        </w:tc>
      </w:tr>
      <w:tr w:rsidR="00DA4BDE" w14:paraId="4C69FC0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9E4BF4" w14:textId="77777777" w:rsidR="00DA4BDE" w:rsidRDefault="00DA4BDE"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D4A18A" w14:textId="77777777" w:rsidR="00DA4BDE" w:rsidRDefault="00DA4BDE"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045F310" w14:textId="77777777" w:rsidR="00DA4BDE" w:rsidRDefault="00DA4BDE"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8A950A" w14:textId="77777777" w:rsidR="00DA4BDE" w:rsidRDefault="00DA4BDE"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D846D83" w14:textId="77777777" w:rsidR="00DA4BDE" w:rsidRDefault="00DA4BDE"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DA4BDE" w14:paraId="5514FC3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F57BCC"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9AF4E3" w14:textId="77777777" w:rsidR="00DA4BDE" w:rsidRDefault="00DA4BDE" w:rsidP="006A46EC">
            <w:pPr>
              <w:pStyle w:val="TAL"/>
              <w:jc w:val="center"/>
              <w:rPr>
                <w:lang w:eastAsia="ja-JP"/>
              </w:rPr>
            </w:pPr>
            <w:r w:rsidRPr="00576DC9">
              <w:rPr>
                <w:rFonts w:ascii="Times New Roman" w:eastAsia="SimSun" w:hAnsi="Times New Roman"/>
                <w:lang w:val="en-US"/>
              </w:rPr>
              <w:t>8060 – 8340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B16FA5" w14:textId="77777777" w:rsidR="00DA4BDE" w:rsidRDefault="00DA4BDE" w:rsidP="006A46EC">
            <w:pPr>
              <w:keepNext/>
              <w:keepLines/>
              <w:spacing w:after="0"/>
              <w:jc w:val="center"/>
              <w:rPr>
                <w:sz w:val="18"/>
                <w:lang w:eastAsia="ja-JP"/>
              </w:rPr>
            </w:pPr>
            <w:r>
              <w:rPr>
                <w:sz w:val="18"/>
                <w:lang w:val="en-US"/>
              </w:rPr>
              <w:t>8820 – 9180</w:t>
            </w:r>
          </w:p>
        </w:tc>
      </w:tr>
      <w:tr w:rsidR="00DA4BDE" w14:paraId="080012C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1C736B" w14:textId="77777777" w:rsidR="00DA4BDE" w:rsidRDefault="00DA4BDE"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849481"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8420164"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73C1BB6" w14:textId="77777777" w:rsidR="00DA4BDE" w:rsidRDefault="00DA4BDE" w:rsidP="006A46EC">
            <w:pPr>
              <w:pStyle w:val="TAL"/>
              <w:jc w:val="center"/>
              <w:rPr>
                <w:lang w:val="en-US"/>
              </w:rPr>
            </w:pPr>
          </w:p>
        </w:tc>
      </w:tr>
      <w:tr w:rsidR="00DA4BDE" w14:paraId="52DD1A1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DD00DD"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76C3FA" w14:textId="77777777" w:rsidR="00DA4BDE" w:rsidRDefault="00DA4BDE" w:rsidP="006A46EC">
            <w:pPr>
              <w:keepNext/>
              <w:keepLines/>
              <w:spacing w:after="0"/>
              <w:jc w:val="center"/>
              <w:rPr>
                <w:sz w:val="18"/>
                <w:lang w:eastAsia="ja-JP"/>
              </w:rPr>
            </w:pPr>
            <w:r>
              <w:rPr>
                <w:sz w:val="18"/>
                <w:lang w:val="en-US"/>
              </w:rPr>
              <w:t>8440 – 8760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9490F50" w14:textId="77777777" w:rsidR="00DA4BDE" w:rsidRDefault="00DA4BDE" w:rsidP="006A46EC">
            <w:pPr>
              <w:keepNext/>
              <w:keepLines/>
              <w:spacing w:after="0"/>
              <w:jc w:val="center"/>
              <w:rPr>
                <w:sz w:val="18"/>
                <w:lang w:eastAsia="ja-JP"/>
              </w:rPr>
            </w:pPr>
          </w:p>
        </w:tc>
      </w:tr>
      <w:tr w:rsidR="00DA4BDE" w14:paraId="4AC70D4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3F071A"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003801" w14:textId="77777777" w:rsidR="00DA4BDE" w:rsidRDefault="00DA4BDE"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B7143BF" w14:textId="77777777" w:rsidR="00DA4BDE" w:rsidRDefault="00DA4BDE"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40D7DF"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9A6458E"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DA4BDE" w14:paraId="36BD0DA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54916A" w14:textId="77777777" w:rsidR="00DA4BDE" w:rsidRDefault="00DA4BDE"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5B73B0" w14:textId="77777777" w:rsidR="00DA4BDE" w:rsidRDefault="00DA4BDE" w:rsidP="006A46EC">
            <w:pPr>
              <w:keepNext/>
              <w:keepLines/>
              <w:spacing w:after="0"/>
              <w:jc w:val="center"/>
              <w:rPr>
                <w:sz w:val="18"/>
                <w:lang w:eastAsia="ja-JP"/>
              </w:rPr>
            </w:pPr>
            <w:r>
              <w:rPr>
                <w:sz w:val="18"/>
                <w:lang w:val="en-US"/>
              </w:rPr>
              <w:t>7220 – 7680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71FB28" w14:textId="77777777" w:rsidR="00DA4BDE" w:rsidRDefault="00DA4BDE" w:rsidP="006A46EC">
            <w:pPr>
              <w:keepNext/>
              <w:keepLines/>
              <w:spacing w:after="0"/>
              <w:jc w:val="center"/>
              <w:rPr>
                <w:sz w:val="18"/>
                <w:lang w:eastAsia="ja-JP"/>
              </w:rPr>
            </w:pPr>
            <w:r>
              <w:rPr>
                <w:sz w:val="18"/>
                <w:lang w:val="en-US"/>
              </w:rPr>
              <w:t>5280 – 5620</w:t>
            </w:r>
          </w:p>
        </w:tc>
      </w:tr>
      <w:tr w:rsidR="00DA4BDE" w14:paraId="056FFD8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C20E53"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AC3847"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1F7E97D"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C53741"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EE58018"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DA4BDE" w14:paraId="646BB25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CD6BE" w14:textId="77777777" w:rsidR="00DA4BDE" w:rsidRDefault="00DA4BDE"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A6F630" w14:textId="77777777" w:rsidR="00DA4BDE" w:rsidRDefault="00DA4BDE" w:rsidP="006A46EC">
            <w:pPr>
              <w:keepNext/>
              <w:keepLines/>
              <w:spacing w:after="0"/>
              <w:jc w:val="center"/>
              <w:rPr>
                <w:sz w:val="18"/>
                <w:lang w:eastAsia="ja-JP"/>
              </w:rPr>
            </w:pPr>
            <w:r>
              <w:rPr>
                <w:sz w:val="18"/>
                <w:lang w:val="en-US"/>
              </w:rPr>
              <w:t>2940 – 3360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3F6DFF" w14:textId="77777777" w:rsidR="00DA4BDE" w:rsidRDefault="00DA4BDE" w:rsidP="006A46EC">
            <w:pPr>
              <w:keepNext/>
              <w:keepLines/>
              <w:spacing w:after="0"/>
              <w:jc w:val="center"/>
              <w:rPr>
                <w:sz w:val="18"/>
                <w:lang w:eastAsia="ja-JP"/>
              </w:rPr>
            </w:pPr>
            <w:r>
              <w:rPr>
                <w:sz w:val="18"/>
                <w:lang w:val="en-US"/>
              </w:rPr>
              <w:t>960 – 1340</w:t>
            </w:r>
          </w:p>
        </w:tc>
      </w:tr>
      <w:tr w:rsidR="00DA4BDE" w14:paraId="73FC476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A4AFBC"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F67EC3" w14:textId="77777777" w:rsidR="00DA4BDE" w:rsidRDefault="00DA4BDE"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569D2E9" w14:textId="77777777" w:rsidR="00DA4BDE" w:rsidRDefault="00DA4BDE"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CD06D7"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F8C49E8"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DA4BDE" w14:paraId="18585CB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B6F6B" w14:textId="77777777" w:rsidR="00DA4BDE" w:rsidRDefault="00DA4BDE"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FE163D" w14:textId="77777777" w:rsidR="00DA4BDE" w:rsidRDefault="00DA4BDE" w:rsidP="006A46EC">
            <w:pPr>
              <w:keepNext/>
              <w:keepLines/>
              <w:spacing w:after="0"/>
              <w:jc w:val="center"/>
              <w:rPr>
                <w:sz w:val="18"/>
                <w:lang w:eastAsia="ja-JP"/>
              </w:rPr>
            </w:pPr>
            <w:r>
              <w:rPr>
                <w:sz w:val="18"/>
                <w:lang w:val="en-US"/>
              </w:rPr>
              <w:t>11120 – 11580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A80F1C" w14:textId="77777777" w:rsidR="00DA4BDE" w:rsidRDefault="00DA4BDE" w:rsidP="006A46EC">
            <w:pPr>
              <w:keepNext/>
              <w:keepLines/>
              <w:spacing w:after="0"/>
              <w:jc w:val="center"/>
              <w:rPr>
                <w:sz w:val="18"/>
                <w:lang w:eastAsia="ja-JP"/>
              </w:rPr>
            </w:pPr>
            <w:r>
              <w:rPr>
                <w:sz w:val="18"/>
                <w:lang w:val="en-US"/>
              </w:rPr>
              <w:t>9980 –10320</w:t>
            </w:r>
          </w:p>
        </w:tc>
      </w:tr>
      <w:tr w:rsidR="00DA4BDE" w14:paraId="211918C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8E2FF"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590B4E"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01391CA"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CCE625"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4A60BA1"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DA4BDE" w14:paraId="49B64F7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D926F2" w14:textId="77777777" w:rsidR="00DA4BDE" w:rsidRDefault="00DA4BDE"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B7EDC6" w14:textId="77777777" w:rsidR="00DA4BDE" w:rsidRDefault="00DA4BDE" w:rsidP="006A46EC">
            <w:pPr>
              <w:keepNext/>
              <w:keepLines/>
              <w:spacing w:after="0"/>
              <w:jc w:val="center"/>
              <w:rPr>
                <w:sz w:val="18"/>
                <w:lang w:eastAsia="ja-JP"/>
              </w:rPr>
            </w:pPr>
            <w:r>
              <w:rPr>
                <w:sz w:val="18"/>
                <w:lang w:val="en-US"/>
              </w:rPr>
              <w:t>10740 – 11160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29B94B" w14:textId="77777777" w:rsidR="00DA4BDE" w:rsidRDefault="00DA4BDE" w:rsidP="006A46EC">
            <w:pPr>
              <w:keepNext/>
              <w:keepLines/>
              <w:spacing w:after="0"/>
              <w:jc w:val="center"/>
              <w:rPr>
                <w:sz w:val="18"/>
                <w:lang w:eastAsia="ja-JP"/>
              </w:rPr>
            </w:pPr>
            <w:r>
              <w:rPr>
                <w:sz w:val="18"/>
                <w:lang w:val="en-US"/>
              </w:rPr>
              <w:t>10360 – 10740</w:t>
            </w:r>
          </w:p>
        </w:tc>
      </w:tr>
      <w:tr w:rsidR="00DA4BDE" w14:paraId="60ED253A"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313D7" w14:textId="77777777" w:rsidR="00DA4BDE" w:rsidRDefault="00DA4BDE" w:rsidP="006A46EC">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04BA014F" w14:textId="77777777" w:rsidR="00DA4BDE" w:rsidRDefault="00DA4BDE" w:rsidP="00DA4BDE">
      <w:pPr>
        <w:rPr>
          <w:rFonts w:eastAsia="MS Mincho"/>
        </w:rPr>
      </w:pPr>
      <w:r w:rsidRPr="00783413">
        <w:rPr>
          <w:rFonts w:eastAsia="MS Mincho"/>
        </w:rPr>
        <w:t xml:space="preserve">Based on the above </w:t>
      </w:r>
      <w:r>
        <w:rPr>
          <w:rFonts w:eastAsia="MS Mincho"/>
        </w:rPr>
        <w:t>analysis</w:t>
      </w:r>
      <w:r w:rsidRPr="00783413">
        <w:rPr>
          <w:rFonts w:eastAsia="MS Mincho"/>
        </w:rPr>
        <w:t xml:space="preserve">, </w:t>
      </w:r>
      <w:r>
        <w:rPr>
          <w:rFonts w:eastAsia="MS Mincho"/>
        </w:rPr>
        <w:t>3</w:t>
      </w:r>
      <w:r w:rsidRPr="00F9717B">
        <w:rPr>
          <w:rFonts w:eastAsia="MS Mincho"/>
          <w:vertAlign w:val="superscript"/>
        </w:rPr>
        <w:t>rd</w:t>
      </w:r>
      <w:r>
        <w:rPr>
          <w:rFonts w:eastAsia="MS Mincho"/>
        </w:rPr>
        <w:t xml:space="preserve"> </w:t>
      </w:r>
      <w:r w:rsidRPr="00783413">
        <w:rPr>
          <w:rFonts w:eastAsia="DengXian" w:cs="DengXian"/>
          <w:szCs w:val="21"/>
          <w:lang w:eastAsia="ko-KR"/>
        </w:rPr>
        <w:t xml:space="preserve">order IMD generated by </w:t>
      </w:r>
      <w:r>
        <w:rPr>
          <w:rFonts w:eastAsia="MS Mincho"/>
        </w:rPr>
        <w:t>UL CA_n1A-n40</w:t>
      </w:r>
      <w:r w:rsidRPr="00783413">
        <w:rPr>
          <w:rFonts w:eastAsia="MS Mincho"/>
        </w:rPr>
        <w:t xml:space="preserve">A </w:t>
      </w:r>
      <w:r w:rsidRPr="00783413">
        <w:rPr>
          <w:rFonts w:eastAsia="DengXian" w:cs="DengXian" w:hint="eastAsia"/>
          <w:szCs w:val="21"/>
          <w:lang w:eastAsia="ko-KR"/>
        </w:rPr>
        <w:t>may</w:t>
      </w:r>
      <w:r w:rsidRPr="00783413">
        <w:rPr>
          <w:rFonts w:eastAsia="DengXian" w:cs="DengXian"/>
          <w:szCs w:val="21"/>
          <w:lang w:eastAsia="ko-KR"/>
        </w:rPr>
        <w:t xml:space="preserve"> fall into </w:t>
      </w:r>
      <w:r>
        <w:rPr>
          <w:rFonts w:eastAsia="DengXian" w:cs="DengXian"/>
          <w:szCs w:val="21"/>
          <w:lang w:eastAsia="ko-KR"/>
        </w:rPr>
        <w:t>the</w:t>
      </w:r>
      <w:r w:rsidRPr="00783413">
        <w:rPr>
          <w:rFonts w:eastAsia="DengXian" w:cs="DengXian"/>
          <w:szCs w:val="21"/>
          <w:lang w:eastAsia="ko-KR"/>
        </w:rPr>
        <w:t xml:space="preserve"> Rx of </w:t>
      </w:r>
      <w:r w:rsidRPr="00783413">
        <w:rPr>
          <w:rFonts w:cs="DengXian"/>
          <w:szCs w:val="21"/>
        </w:rPr>
        <w:t>B</w:t>
      </w:r>
      <w:r w:rsidRPr="00783413">
        <w:rPr>
          <w:rFonts w:eastAsia="DengXian" w:cs="DengXian"/>
          <w:szCs w:val="21"/>
          <w:lang w:eastAsia="ko-KR"/>
        </w:rPr>
        <w:t xml:space="preserve">and </w:t>
      </w:r>
      <w:r w:rsidRPr="00783413">
        <w:rPr>
          <w:rFonts w:cs="DengXian"/>
          <w:szCs w:val="21"/>
        </w:rPr>
        <w:t>n</w:t>
      </w:r>
      <w:r>
        <w:rPr>
          <w:rFonts w:cs="DengXian"/>
          <w:szCs w:val="21"/>
        </w:rPr>
        <w:t>41</w:t>
      </w:r>
      <w:r w:rsidRPr="00783413">
        <w:rPr>
          <w:rFonts w:eastAsia="MS Mincho"/>
        </w:rPr>
        <w:t>.</w:t>
      </w:r>
    </w:p>
    <w:p w14:paraId="6ED0E201" w14:textId="39781524" w:rsidR="00DA4BDE" w:rsidRPr="00EF7518" w:rsidRDefault="00DA4BDE" w:rsidP="00EF7518">
      <w:pPr>
        <w:pStyle w:val="TH"/>
        <w:rPr>
          <w:rFonts w:cs="Arial"/>
          <w:b w:val="0"/>
        </w:rPr>
      </w:pPr>
      <w:r w:rsidRPr="00EF7518">
        <w:rPr>
          <w:rFonts w:cs="Arial"/>
        </w:rPr>
        <w:t>Table 5.52.2.1.1-2: UL CA_n1A-n41A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A4BDE" w14:paraId="0A7B184D"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7B23F1" w14:textId="77777777" w:rsidR="00DA4BDE" w:rsidRDefault="00DA4BDE"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EBDD3" w14:textId="77777777" w:rsidR="00DA4BDE" w:rsidRDefault="00DA4BDE"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5295B" w14:textId="77777777" w:rsidR="00DA4BDE" w:rsidRDefault="00DA4BDE"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F082DD" w14:textId="77777777" w:rsidR="00DA4BDE" w:rsidRDefault="00DA4BDE"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D94D65" w14:textId="77777777" w:rsidR="00DA4BDE" w:rsidRDefault="00DA4BDE" w:rsidP="006A46EC">
            <w:pPr>
              <w:pStyle w:val="TAH"/>
            </w:pPr>
            <w:r>
              <w:t>f</w:t>
            </w:r>
            <w:r>
              <w:rPr>
                <w:vertAlign w:val="subscript"/>
              </w:rPr>
              <w:t>y_high</w:t>
            </w:r>
          </w:p>
        </w:tc>
      </w:tr>
      <w:tr w:rsidR="00DA4BDE" w14:paraId="66FE0D1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5FF826" w14:textId="77777777" w:rsidR="00DA4BDE" w:rsidRDefault="00DA4BDE"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BF89CC" w14:textId="77777777" w:rsidR="00DA4BDE" w:rsidRDefault="00DA4BDE"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160F3B"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532625"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EB3FDF"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DA4BDE" w14:paraId="11CF36F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497609"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421E13" w14:textId="77777777" w:rsidR="00DA4BDE" w:rsidRPr="00576DC9" w:rsidRDefault="00DA4BDE" w:rsidP="006A46EC">
            <w:pPr>
              <w:pStyle w:val="TAL"/>
              <w:jc w:val="center"/>
              <w:rPr>
                <w:rFonts w:ascii="Times New Roman" w:eastAsia="SimSun" w:hAnsi="Times New Roman"/>
                <w:lang w:val="en-US"/>
              </w:rPr>
            </w:pPr>
            <w:r>
              <w:rPr>
                <w:rFonts w:ascii="Times New Roman" w:eastAsia="SimSun" w:hAnsi="Times New Roman"/>
                <w:lang w:val="en-US"/>
              </w:rPr>
              <w:t>516</w:t>
            </w:r>
            <w:r w:rsidRPr="00576DC9">
              <w:rPr>
                <w:rFonts w:ascii="Times New Roman" w:eastAsia="SimSun" w:hAnsi="Times New Roman"/>
                <w:lang w:val="en-US"/>
              </w:rPr>
              <w:t xml:space="preserve"> – </w:t>
            </w:r>
            <w:r>
              <w:rPr>
                <w:rFonts w:ascii="Times New Roman" w:eastAsia="SimSun" w:hAnsi="Times New Roman"/>
                <w:lang w:val="en-US"/>
              </w:rPr>
              <w:t>770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887A78" w14:textId="77777777" w:rsidR="00DA4BDE" w:rsidRDefault="00DA4BDE" w:rsidP="006A46EC">
            <w:pPr>
              <w:keepNext/>
              <w:keepLines/>
              <w:spacing w:after="0"/>
              <w:jc w:val="center"/>
              <w:rPr>
                <w:sz w:val="18"/>
                <w:lang w:val="en-US"/>
              </w:rPr>
            </w:pPr>
            <w:r>
              <w:rPr>
                <w:sz w:val="18"/>
                <w:lang w:val="en-US"/>
              </w:rPr>
              <w:t>4416 – 4670</w:t>
            </w:r>
          </w:p>
        </w:tc>
      </w:tr>
      <w:tr w:rsidR="00DA4BDE" w14:paraId="2F8A722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7BA43A" w14:textId="77777777" w:rsidR="00DA4BDE" w:rsidRDefault="00DA4BDE"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581566"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53992BD"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CBF4EB3"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23B1467"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DA4BDE" w14:paraId="078D602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95D77"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938A47" w14:textId="77777777" w:rsidR="00DA4BDE" w:rsidRDefault="00DA4BDE" w:rsidP="006A46EC">
            <w:pPr>
              <w:keepNext/>
              <w:keepLines/>
              <w:spacing w:after="0"/>
              <w:jc w:val="center"/>
              <w:rPr>
                <w:sz w:val="18"/>
                <w:lang w:eastAsia="ja-JP"/>
              </w:rPr>
            </w:pPr>
            <w:r>
              <w:rPr>
                <w:sz w:val="18"/>
                <w:lang w:val="en-US"/>
              </w:rPr>
              <w:t>1150 – 1464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2C9CEF" w14:textId="77777777" w:rsidR="00DA4BDE" w:rsidRDefault="00DA4BDE" w:rsidP="006A46EC">
            <w:pPr>
              <w:keepNext/>
              <w:keepLines/>
              <w:spacing w:after="0"/>
              <w:jc w:val="center"/>
              <w:rPr>
                <w:sz w:val="18"/>
                <w:lang w:eastAsia="ja-JP"/>
              </w:rPr>
            </w:pPr>
            <w:r>
              <w:rPr>
                <w:sz w:val="18"/>
                <w:lang w:val="en-US"/>
              </w:rPr>
              <w:t>3012 – 3460</w:t>
            </w:r>
          </w:p>
        </w:tc>
      </w:tr>
      <w:tr w:rsidR="00DA4BDE" w14:paraId="4CADB23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AF9901" w14:textId="77777777" w:rsidR="00DA4BDE" w:rsidRDefault="00DA4BDE"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8DA277"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9E86AB"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A14D5A"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32139A8"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DA4BDE" w14:paraId="1D14E22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9A5C5E"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D65611" w14:textId="77777777" w:rsidR="00DA4BDE" w:rsidRDefault="00DA4BDE" w:rsidP="006A46EC">
            <w:pPr>
              <w:keepNext/>
              <w:keepLines/>
              <w:spacing w:after="0"/>
              <w:jc w:val="center"/>
              <w:rPr>
                <w:sz w:val="18"/>
                <w:lang w:val="en-US"/>
              </w:rPr>
            </w:pPr>
            <w:r>
              <w:rPr>
                <w:sz w:val="18"/>
                <w:lang w:val="en-US"/>
              </w:rPr>
              <w:t>6336 – 6650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B0B4CD" w14:textId="77777777" w:rsidR="00DA4BDE" w:rsidRDefault="00DA4BDE" w:rsidP="006A46EC">
            <w:pPr>
              <w:keepNext/>
              <w:keepLines/>
              <w:spacing w:after="0"/>
              <w:jc w:val="center"/>
              <w:rPr>
                <w:sz w:val="18"/>
                <w:lang w:val="en-US"/>
              </w:rPr>
            </w:pPr>
            <w:r>
              <w:rPr>
                <w:sz w:val="18"/>
                <w:lang w:val="en-US"/>
              </w:rPr>
              <w:t>6912 – 7360</w:t>
            </w:r>
          </w:p>
        </w:tc>
      </w:tr>
      <w:tr w:rsidR="00DA4BDE" w14:paraId="6DC22C8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34EF86" w14:textId="77777777" w:rsidR="00DA4BDE" w:rsidRDefault="00DA4BDE"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D5BD1A" w14:textId="77777777" w:rsidR="00DA4BDE" w:rsidRDefault="00DA4BDE"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4C4449F" w14:textId="77777777" w:rsidR="00DA4BDE" w:rsidRDefault="00DA4BDE"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8947C0" w14:textId="77777777" w:rsidR="00DA4BDE" w:rsidRDefault="00DA4BDE"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5926F3C" w14:textId="77777777" w:rsidR="00DA4BDE" w:rsidRDefault="00DA4BDE"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DA4BDE" w14:paraId="5CDC24E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25DA7" w14:textId="77777777" w:rsidR="00DA4BDE" w:rsidRDefault="00DA4BDE"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FB533" w14:textId="77777777" w:rsidR="00DA4BDE" w:rsidRDefault="00DA4BDE" w:rsidP="006A46EC">
            <w:pPr>
              <w:keepNext/>
              <w:keepLines/>
              <w:spacing w:after="0"/>
              <w:jc w:val="center"/>
              <w:rPr>
                <w:sz w:val="18"/>
                <w:lang w:eastAsia="ja-JP"/>
              </w:rPr>
            </w:pPr>
            <w:r>
              <w:rPr>
                <w:sz w:val="18"/>
                <w:lang w:val="en-US"/>
              </w:rPr>
              <w:t>3070 – 3444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171DB9" w14:textId="77777777" w:rsidR="00DA4BDE" w:rsidRDefault="00DA4BDE" w:rsidP="006A46EC">
            <w:pPr>
              <w:keepNext/>
              <w:keepLines/>
              <w:spacing w:after="0"/>
              <w:jc w:val="center"/>
              <w:rPr>
                <w:sz w:val="18"/>
                <w:lang w:eastAsia="ja-JP"/>
              </w:rPr>
            </w:pPr>
            <w:r>
              <w:rPr>
                <w:sz w:val="18"/>
                <w:lang w:val="en-US"/>
              </w:rPr>
              <w:t>5508 – 6150</w:t>
            </w:r>
          </w:p>
        </w:tc>
      </w:tr>
      <w:tr w:rsidR="00DA4BDE" w14:paraId="7505931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7FFAC6" w14:textId="77777777" w:rsidR="00DA4BDE" w:rsidRDefault="00DA4BDE"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C43D65"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F741FC3"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4F34E0A" w14:textId="77777777" w:rsidR="00DA4BDE" w:rsidRDefault="00DA4BDE" w:rsidP="006A46EC">
            <w:pPr>
              <w:pStyle w:val="TAL"/>
              <w:jc w:val="center"/>
              <w:rPr>
                <w:lang w:val="en-US"/>
              </w:rPr>
            </w:pPr>
          </w:p>
        </w:tc>
      </w:tr>
      <w:tr w:rsidR="00DA4BDE" w14:paraId="155CB07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E817A4"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DFE364" w14:textId="77777777" w:rsidR="00DA4BDE" w:rsidRDefault="00DA4BDE" w:rsidP="006A46EC">
            <w:pPr>
              <w:keepNext/>
              <w:keepLines/>
              <w:spacing w:after="0"/>
              <w:jc w:val="center"/>
              <w:rPr>
                <w:sz w:val="18"/>
                <w:lang w:eastAsia="ja-JP"/>
              </w:rPr>
            </w:pPr>
            <w:r>
              <w:rPr>
                <w:sz w:val="18"/>
                <w:lang w:eastAsia="ja-JP"/>
              </w:rPr>
              <w:t>1032 – 1420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23540F" w14:textId="77777777" w:rsidR="00DA4BDE" w:rsidRDefault="00DA4BDE" w:rsidP="006A46EC">
            <w:pPr>
              <w:keepNext/>
              <w:keepLines/>
              <w:spacing w:after="0"/>
              <w:jc w:val="center"/>
              <w:rPr>
                <w:sz w:val="18"/>
                <w:lang w:eastAsia="ja-JP"/>
              </w:rPr>
            </w:pPr>
          </w:p>
        </w:tc>
      </w:tr>
      <w:tr w:rsidR="00DA4BDE" w14:paraId="0E42EEE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EAD086" w14:textId="77777777" w:rsidR="00DA4BDE" w:rsidRDefault="00DA4BDE"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4E71DC" w14:textId="77777777" w:rsidR="00DA4BDE" w:rsidRDefault="00DA4BDE"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272BBD7" w14:textId="77777777" w:rsidR="00DA4BDE" w:rsidRDefault="00DA4BDE"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9D2CC7" w14:textId="77777777" w:rsidR="00DA4BDE" w:rsidRDefault="00DA4BDE"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6CBA9EE" w14:textId="77777777" w:rsidR="00DA4BDE" w:rsidRDefault="00DA4BDE"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DA4BDE" w14:paraId="2A11DA3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496F2"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AF9921" w14:textId="77777777" w:rsidR="00DA4BDE" w:rsidRDefault="00DA4BDE" w:rsidP="006A46EC">
            <w:pPr>
              <w:pStyle w:val="TAL"/>
              <w:jc w:val="center"/>
              <w:rPr>
                <w:lang w:eastAsia="ja-JP"/>
              </w:rPr>
            </w:pPr>
            <w:r>
              <w:rPr>
                <w:rFonts w:ascii="Times New Roman" w:eastAsia="SimSun" w:hAnsi="Times New Roman"/>
                <w:lang w:val="en-US"/>
              </w:rPr>
              <w:t>8256</w:t>
            </w:r>
            <w:r w:rsidRPr="00576DC9">
              <w:rPr>
                <w:rFonts w:ascii="Times New Roman" w:eastAsia="SimSun" w:hAnsi="Times New Roman"/>
                <w:lang w:val="en-US"/>
              </w:rPr>
              <w:t xml:space="preserve"> – </w:t>
            </w:r>
            <w:r>
              <w:rPr>
                <w:rFonts w:ascii="Times New Roman" w:eastAsia="SimSun" w:hAnsi="Times New Roman"/>
                <w:lang w:val="en-US"/>
              </w:rPr>
              <w:t>8630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927150" w14:textId="77777777" w:rsidR="00DA4BDE" w:rsidRDefault="00DA4BDE" w:rsidP="006A46EC">
            <w:pPr>
              <w:keepNext/>
              <w:keepLines/>
              <w:spacing w:after="0"/>
              <w:jc w:val="center"/>
              <w:rPr>
                <w:sz w:val="18"/>
                <w:lang w:eastAsia="ja-JP"/>
              </w:rPr>
            </w:pPr>
            <w:r>
              <w:rPr>
                <w:sz w:val="18"/>
                <w:lang w:val="en-US"/>
              </w:rPr>
              <w:t>9408 – 10050</w:t>
            </w:r>
          </w:p>
        </w:tc>
      </w:tr>
      <w:tr w:rsidR="00DA4BDE" w14:paraId="05C3DEE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EE1747" w14:textId="77777777" w:rsidR="00DA4BDE" w:rsidRDefault="00DA4BDE"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FFAC5A"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483BCF5"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CF4C8AF" w14:textId="77777777" w:rsidR="00DA4BDE" w:rsidRDefault="00DA4BDE" w:rsidP="006A46EC">
            <w:pPr>
              <w:pStyle w:val="TAL"/>
              <w:jc w:val="center"/>
              <w:rPr>
                <w:lang w:val="en-US"/>
              </w:rPr>
            </w:pPr>
          </w:p>
        </w:tc>
      </w:tr>
      <w:tr w:rsidR="00DA4BDE" w14:paraId="70E30B6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4C25F4"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58E525" w14:textId="77777777" w:rsidR="00DA4BDE" w:rsidRDefault="00DA4BDE" w:rsidP="006A46EC">
            <w:pPr>
              <w:keepNext/>
              <w:keepLines/>
              <w:spacing w:after="0"/>
              <w:jc w:val="center"/>
              <w:rPr>
                <w:sz w:val="18"/>
                <w:lang w:eastAsia="ja-JP"/>
              </w:rPr>
            </w:pPr>
            <w:r>
              <w:rPr>
                <w:sz w:val="18"/>
                <w:lang w:eastAsia="ja-JP"/>
              </w:rPr>
              <w:t>8832 - 9340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75B9EAC" w14:textId="77777777" w:rsidR="00DA4BDE" w:rsidRDefault="00DA4BDE" w:rsidP="006A46EC">
            <w:pPr>
              <w:keepNext/>
              <w:keepLines/>
              <w:spacing w:after="0"/>
              <w:jc w:val="center"/>
              <w:rPr>
                <w:sz w:val="18"/>
                <w:lang w:eastAsia="ja-JP"/>
              </w:rPr>
            </w:pPr>
          </w:p>
        </w:tc>
      </w:tr>
      <w:tr w:rsidR="00DA4BDE" w14:paraId="5305CF9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39E708"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60EBC2" w14:textId="77777777" w:rsidR="00DA4BDE" w:rsidRDefault="00DA4BDE"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24140C0" w14:textId="77777777" w:rsidR="00DA4BDE" w:rsidRDefault="00DA4BDE"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5DE654"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95A29E4"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DA4BDE" w14:paraId="59671BE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F9C3CD" w14:textId="77777777" w:rsidR="00DA4BDE" w:rsidRDefault="00DA4BDE"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D95130" w14:textId="77777777" w:rsidR="00DA4BDE" w:rsidRDefault="00DA4BDE" w:rsidP="006A46EC">
            <w:pPr>
              <w:keepNext/>
              <w:keepLines/>
              <w:spacing w:after="0"/>
              <w:jc w:val="center"/>
              <w:rPr>
                <w:sz w:val="18"/>
                <w:lang w:eastAsia="ja-JP"/>
              </w:rPr>
            </w:pPr>
            <w:r>
              <w:rPr>
                <w:sz w:val="18"/>
                <w:lang w:val="en-US"/>
              </w:rPr>
              <w:t>8004 – 8840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0C5D61" w14:textId="77777777" w:rsidR="00DA4BDE" w:rsidRDefault="00DA4BDE" w:rsidP="006A46EC">
            <w:pPr>
              <w:keepNext/>
              <w:keepLines/>
              <w:spacing w:after="0"/>
              <w:jc w:val="center"/>
              <w:rPr>
                <w:sz w:val="18"/>
                <w:lang w:eastAsia="ja-JP"/>
              </w:rPr>
            </w:pPr>
            <w:r>
              <w:rPr>
                <w:sz w:val="18"/>
                <w:lang w:val="en-US"/>
              </w:rPr>
              <w:t>4990 – 5424</w:t>
            </w:r>
          </w:p>
        </w:tc>
      </w:tr>
      <w:tr w:rsidR="00DA4BDE" w14:paraId="379874F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A5E8DF"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E39431"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BB90C32"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159F52"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98DFFBA"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DA4BDE" w14:paraId="689CD05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CCCF65" w14:textId="77777777" w:rsidR="00DA4BDE" w:rsidRDefault="00DA4BDE"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3D4C74" w14:textId="77777777" w:rsidR="00DA4BDE" w:rsidRDefault="00DA4BDE" w:rsidP="006A46EC">
            <w:pPr>
              <w:keepNext/>
              <w:keepLines/>
              <w:spacing w:after="0"/>
              <w:jc w:val="center"/>
              <w:rPr>
                <w:sz w:val="18"/>
                <w:lang w:eastAsia="ja-JP"/>
              </w:rPr>
            </w:pPr>
            <w:r>
              <w:rPr>
                <w:sz w:val="18"/>
                <w:lang w:val="en-US"/>
              </w:rPr>
              <w:t>3528 – 4230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AAD43C" w14:textId="77777777" w:rsidR="00DA4BDE" w:rsidRDefault="00DA4BDE" w:rsidP="006A46EC">
            <w:pPr>
              <w:keepNext/>
              <w:keepLines/>
              <w:spacing w:after="0"/>
              <w:jc w:val="center"/>
              <w:rPr>
                <w:sz w:val="18"/>
                <w:lang w:eastAsia="ja-JP"/>
              </w:rPr>
            </w:pPr>
            <w:r>
              <w:rPr>
                <w:sz w:val="18"/>
                <w:lang w:val="en-US"/>
              </w:rPr>
              <w:t>380 – 948</w:t>
            </w:r>
          </w:p>
        </w:tc>
      </w:tr>
      <w:tr w:rsidR="00DA4BDE" w14:paraId="3C0A93D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0C16A"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38E15D" w14:textId="77777777" w:rsidR="00DA4BDE" w:rsidRDefault="00DA4BDE"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62A8F2B" w14:textId="77777777" w:rsidR="00DA4BDE" w:rsidRDefault="00DA4BDE"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C32B0E"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F578808"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DA4BDE" w14:paraId="77F399C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D67F63" w14:textId="77777777" w:rsidR="00DA4BDE" w:rsidRDefault="00DA4BDE"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E1E277" w14:textId="77777777" w:rsidR="00DA4BDE" w:rsidRDefault="00DA4BDE" w:rsidP="006A46EC">
            <w:pPr>
              <w:keepNext/>
              <w:keepLines/>
              <w:spacing w:after="0"/>
              <w:jc w:val="center"/>
              <w:rPr>
                <w:sz w:val="18"/>
                <w:lang w:eastAsia="ja-JP"/>
              </w:rPr>
            </w:pPr>
            <w:r>
              <w:rPr>
                <w:sz w:val="18"/>
                <w:lang w:val="en-US"/>
              </w:rPr>
              <w:t>11904 – 12740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B9BF7B" w14:textId="77777777" w:rsidR="00DA4BDE" w:rsidRDefault="00DA4BDE" w:rsidP="006A46EC">
            <w:pPr>
              <w:keepNext/>
              <w:keepLines/>
              <w:spacing w:after="0"/>
              <w:jc w:val="center"/>
              <w:rPr>
                <w:sz w:val="18"/>
                <w:lang w:eastAsia="ja-JP"/>
              </w:rPr>
            </w:pPr>
            <w:r>
              <w:rPr>
                <w:sz w:val="18"/>
                <w:lang w:val="en-US"/>
              </w:rPr>
              <w:t>10176 –10610</w:t>
            </w:r>
          </w:p>
        </w:tc>
      </w:tr>
      <w:tr w:rsidR="00DA4BDE" w14:paraId="57049B1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5EC400"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921F12"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5BEE509"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654889"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39C876F"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DA4BDE" w14:paraId="4E14A65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BEC59A" w14:textId="77777777" w:rsidR="00DA4BDE" w:rsidRDefault="00DA4BDE"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AF95A3" w14:textId="77777777" w:rsidR="00DA4BDE" w:rsidRDefault="00DA4BDE" w:rsidP="006A46EC">
            <w:pPr>
              <w:keepNext/>
              <w:keepLines/>
              <w:spacing w:after="0"/>
              <w:jc w:val="center"/>
              <w:rPr>
                <w:sz w:val="18"/>
                <w:lang w:eastAsia="ja-JP"/>
              </w:rPr>
            </w:pPr>
            <w:r>
              <w:rPr>
                <w:sz w:val="18"/>
                <w:lang w:val="en-US"/>
              </w:rPr>
              <w:t>11328 – 12030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C6F3F" w14:textId="77777777" w:rsidR="00DA4BDE" w:rsidRDefault="00DA4BDE" w:rsidP="006A46EC">
            <w:pPr>
              <w:keepNext/>
              <w:keepLines/>
              <w:spacing w:after="0"/>
              <w:jc w:val="center"/>
              <w:rPr>
                <w:sz w:val="18"/>
                <w:lang w:eastAsia="ja-JP"/>
              </w:rPr>
            </w:pPr>
            <w:r>
              <w:rPr>
                <w:sz w:val="18"/>
                <w:lang w:val="en-US"/>
              </w:rPr>
              <w:t>10752 – 11320</w:t>
            </w:r>
          </w:p>
        </w:tc>
      </w:tr>
      <w:tr w:rsidR="00DA4BDE" w14:paraId="35DE4757"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3E4B60" w14:textId="77777777" w:rsidR="00DA4BDE" w:rsidRDefault="00DA4BDE" w:rsidP="006A46EC">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291FA8FC" w14:textId="0CBA038B" w:rsidR="00DA4BDE" w:rsidRPr="00BF5D34" w:rsidRDefault="00DA4BDE" w:rsidP="00DA4BDE">
      <w:pPr>
        <w:rPr>
          <w:rFonts w:eastAsia="MS Mincho"/>
        </w:rPr>
      </w:pPr>
      <w:r w:rsidRPr="00783413">
        <w:rPr>
          <w:rFonts w:eastAsia="MS Mincho"/>
        </w:rPr>
        <w:t xml:space="preserve">Based on the above </w:t>
      </w:r>
      <w:r>
        <w:rPr>
          <w:rFonts w:eastAsia="MS Mincho"/>
        </w:rPr>
        <w:t>analysis</w:t>
      </w:r>
      <w:r w:rsidRPr="00783413">
        <w:rPr>
          <w:rFonts w:eastAsia="MS Mincho"/>
        </w:rPr>
        <w:t xml:space="preserve">, </w:t>
      </w:r>
      <w:r>
        <w:rPr>
          <w:rFonts w:eastAsia="MS Mincho"/>
        </w:rPr>
        <w:t>no</w:t>
      </w:r>
      <w:r w:rsidRPr="00783413">
        <w:rPr>
          <w:rFonts w:eastAsia="DengXian" w:cs="DengXian"/>
          <w:szCs w:val="21"/>
          <w:lang w:eastAsia="ko-KR"/>
        </w:rPr>
        <w:t xml:space="preserve"> IMD generated by </w:t>
      </w:r>
      <w:r>
        <w:rPr>
          <w:rFonts w:eastAsia="MS Mincho"/>
        </w:rPr>
        <w:t>UL CA_n1A-n41</w:t>
      </w:r>
      <w:r w:rsidRPr="00783413">
        <w:rPr>
          <w:rFonts w:eastAsia="MS Mincho"/>
        </w:rPr>
        <w:t xml:space="preserve">A </w:t>
      </w:r>
      <w:r>
        <w:rPr>
          <w:rFonts w:eastAsia="MS Mincho"/>
        </w:rPr>
        <w:t xml:space="preserve">would </w:t>
      </w:r>
      <w:r w:rsidRPr="00783413">
        <w:rPr>
          <w:rFonts w:eastAsia="DengXian" w:cs="DengXian"/>
          <w:szCs w:val="21"/>
          <w:lang w:eastAsia="ko-KR"/>
        </w:rPr>
        <w:t xml:space="preserve">fall into </w:t>
      </w:r>
      <w:r>
        <w:rPr>
          <w:rFonts w:eastAsia="DengXian" w:cs="DengXian"/>
          <w:szCs w:val="21"/>
          <w:lang w:eastAsia="ko-KR"/>
        </w:rPr>
        <w:t>the</w:t>
      </w:r>
      <w:r w:rsidRPr="00783413">
        <w:rPr>
          <w:rFonts w:eastAsia="DengXian" w:cs="DengXian"/>
          <w:szCs w:val="21"/>
          <w:lang w:eastAsia="ko-KR"/>
        </w:rPr>
        <w:t xml:space="preserve"> Rx of </w:t>
      </w:r>
      <w:r>
        <w:rPr>
          <w:rFonts w:eastAsia="DengXian" w:cs="DengXian"/>
          <w:szCs w:val="21"/>
          <w:lang w:eastAsia="ko-KR"/>
        </w:rPr>
        <w:t>concerned bands</w:t>
      </w:r>
      <w:r w:rsidRPr="00783413">
        <w:rPr>
          <w:rFonts w:eastAsia="MS Mincho"/>
        </w:rPr>
        <w:t>.</w:t>
      </w:r>
    </w:p>
    <w:p w14:paraId="3EA2A071" w14:textId="11D0841F" w:rsidR="00DA4BDE" w:rsidRPr="00EF7518" w:rsidRDefault="00DA4BDE" w:rsidP="00EF7518">
      <w:pPr>
        <w:pStyle w:val="TH"/>
        <w:rPr>
          <w:rFonts w:cs="Arial"/>
          <w:b w:val="0"/>
        </w:rPr>
      </w:pPr>
      <w:r w:rsidRPr="00EF7518">
        <w:rPr>
          <w:rFonts w:cs="Arial"/>
        </w:rPr>
        <w:t>Table 5.52.2.1.1-3: UL CA_n40A-n41A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A4BDE" w14:paraId="76BDCECF"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1E12B" w14:textId="77777777" w:rsidR="00DA4BDE" w:rsidRDefault="00DA4BDE"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831D1" w14:textId="77777777" w:rsidR="00DA4BDE" w:rsidRDefault="00DA4BDE"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C213A" w14:textId="77777777" w:rsidR="00DA4BDE" w:rsidRDefault="00DA4BDE"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13831E" w14:textId="77777777" w:rsidR="00DA4BDE" w:rsidRDefault="00DA4BDE"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99CF99" w14:textId="77777777" w:rsidR="00DA4BDE" w:rsidRDefault="00DA4BDE" w:rsidP="006A46EC">
            <w:pPr>
              <w:pStyle w:val="TAH"/>
            </w:pPr>
            <w:r>
              <w:t>f</w:t>
            </w:r>
            <w:r>
              <w:rPr>
                <w:vertAlign w:val="subscript"/>
              </w:rPr>
              <w:t>y_high</w:t>
            </w:r>
          </w:p>
        </w:tc>
      </w:tr>
      <w:tr w:rsidR="00DA4BDE" w14:paraId="78C762E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3DE2C" w14:textId="77777777" w:rsidR="00DA4BDE" w:rsidRDefault="00DA4BDE"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5F2B4F" w14:textId="77777777" w:rsidR="00DA4BDE" w:rsidRDefault="00DA4BDE"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D29B4"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05941E"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0FFF70"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DA4BDE" w14:paraId="0733FF5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29EB06"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29F429" w14:textId="77777777" w:rsidR="00DA4BDE" w:rsidRPr="00576DC9" w:rsidRDefault="00DA4BDE" w:rsidP="006A46EC">
            <w:pPr>
              <w:pStyle w:val="TAL"/>
              <w:jc w:val="center"/>
              <w:rPr>
                <w:rFonts w:ascii="Times New Roman" w:eastAsia="SimSun" w:hAnsi="Times New Roman"/>
                <w:lang w:val="en-US"/>
              </w:rPr>
            </w:pPr>
            <w:r>
              <w:rPr>
                <w:rFonts w:ascii="Times New Roman" w:eastAsia="SimSun" w:hAnsi="Times New Roman"/>
                <w:lang w:val="en-US"/>
              </w:rPr>
              <w:t>96</w:t>
            </w:r>
            <w:r w:rsidRPr="00576DC9">
              <w:rPr>
                <w:rFonts w:ascii="Times New Roman" w:eastAsia="SimSun" w:hAnsi="Times New Roman"/>
                <w:lang w:val="en-US"/>
              </w:rPr>
              <w:t xml:space="preserve"> –</w:t>
            </w:r>
            <w:r>
              <w:rPr>
                <w:rFonts w:ascii="Times New Roman" w:eastAsia="SimSun" w:hAnsi="Times New Roman"/>
                <w:lang w:val="en-US"/>
              </w:rPr>
              <w:t>390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889E77" w14:textId="77777777" w:rsidR="00DA4BDE" w:rsidRDefault="00DA4BDE" w:rsidP="006A46EC">
            <w:pPr>
              <w:keepNext/>
              <w:keepLines/>
              <w:spacing w:after="0"/>
              <w:jc w:val="center"/>
              <w:rPr>
                <w:sz w:val="18"/>
                <w:lang w:val="en-US"/>
              </w:rPr>
            </w:pPr>
            <w:r>
              <w:rPr>
                <w:sz w:val="18"/>
                <w:lang w:val="en-US"/>
              </w:rPr>
              <w:t>4796 – 5090</w:t>
            </w:r>
          </w:p>
        </w:tc>
      </w:tr>
      <w:tr w:rsidR="00DA4BDE" w14:paraId="112C5A6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D78AB6" w14:textId="77777777" w:rsidR="00DA4BDE" w:rsidRDefault="00DA4BDE"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F16DB8"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40ADA3A"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F62A741"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6B74DB2"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DA4BDE" w14:paraId="049A9E1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95698D"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FF2649" w14:textId="77777777" w:rsidR="00DA4BDE" w:rsidRDefault="00DA4BDE" w:rsidP="006A46EC">
            <w:pPr>
              <w:keepNext/>
              <w:keepLines/>
              <w:spacing w:after="0"/>
              <w:jc w:val="center"/>
              <w:rPr>
                <w:sz w:val="18"/>
                <w:lang w:eastAsia="ja-JP"/>
              </w:rPr>
            </w:pPr>
            <w:r>
              <w:rPr>
                <w:sz w:val="18"/>
                <w:lang w:val="en-US"/>
              </w:rPr>
              <w:t>1910 – 2304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6C6CE7" w14:textId="77777777" w:rsidR="00DA4BDE" w:rsidRDefault="00DA4BDE" w:rsidP="006A46EC">
            <w:pPr>
              <w:keepNext/>
              <w:keepLines/>
              <w:spacing w:after="0"/>
              <w:jc w:val="center"/>
              <w:rPr>
                <w:sz w:val="18"/>
                <w:lang w:eastAsia="ja-JP"/>
              </w:rPr>
            </w:pPr>
            <w:r>
              <w:rPr>
                <w:sz w:val="18"/>
                <w:lang w:val="en-US"/>
              </w:rPr>
              <w:t>2592 – 3080</w:t>
            </w:r>
          </w:p>
        </w:tc>
      </w:tr>
      <w:tr w:rsidR="00DA4BDE" w14:paraId="5A59498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B03086" w14:textId="77777777" w:rsidR="00DA4BDE" w:rsidRDefault="00DA4BDE"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4425FCC"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61C3CA"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EA0FC71"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1014FA4"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DA4BDE" w14:paraId="40F0B0A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67938B"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9415DC" w14:textId="77777777" w:rsidR="00DA4BDE" w:rsidRDefault="00DA4BDE" w:rsidP="006A46EC">
            <w:pPr>
              <w:keepNext/>
              <w:keepLines/>
              <w:spacing w:after="0"/>
              <w:jc w:val="center"/>
              <w:rPr>
                <w:sz w:val="18"/>
                <w:lang w:val="en-US"/>
              </w:rPr>
            </w:pPr>
            <w:r>
              <w:rPr>
                <w:sz w:val="18"/>
                <w:lang w:val="en-US"/>
              </w:rPr>
              <w:t>7096 – 7490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177503" w14:textId="77777777" w:rsidR="00DA4BDE" w:rsidRDefault="00DA4BDE" w:rsidP="006A46EC">
            <w:pPr>
              <w:keepNext/>
              <w:keepLines/>
              <w:spacing w:after="0"/>
              <w:jc w:val="center"/>
              <w:rPr>
                <w:sz w:val="18"/>
                <w:lang w:val="en-US"/>
              </w:rPr>
            </w:pPr>
            <w:r>
              <w:rPr>
                <w:sz w:val="18"/>
                <w:lang w:val="en-US"/>
              </w:rPr>
              <w:t>7292 – 7780</w:t>
            </w:r>
          </w:p>
        </w:tc>
      </w:tr>
      <w:tr w:rsidR="00DA4BDE" w14:paraId="477C128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B507B2" w14:textId="77777777" w:rsidR="00DA4BDE" w:rsidRDefault="00DA4BDE"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F5377D" w14:textId="77777777" w:rsidR="00DA4BDE" w:rsidRDefault="00DA4BDE"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55EB21F" w14:textId="77777777" w:rsidR="00DA4BDE" w:rsidRDefault="00DA4BDE"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E3FE8A" w14:textId="77777777" w:rsidR="00DA4BDE" w:rsidRDefault="00DA4BDE"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1A8E594" w14:textId="77777777" w:rsidR="00DA4BDE" w:rsidRDefault="00DA4BDE"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DA4BDE" w14:paraId="21548BC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E025AD" w14:textId="77777777" w:rsidR="00DA4BDE" w:rsidRDefault="00DA4BDE"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125895" w14:textId="77777777" w:rsidR="00DA4BDE" w:rsidRDefault="00DA4BDE" w:rsidP="006A46EC">
            <w:pPr>
              <w:keepNext/>
              <w:keepLines/>
              <w:spacing w:after="0"/>
              <w:jc w:val="center"/>
              <w:rPr>
                <w:sz w:val="18"/>
                <w:lang w:eastAsia="ja-JP"/>
              </w:rPr>
            </w:pPr>
            <w:r>
              <w:rPr>
                <w:sz w:val="18"/>
                <w:lang w:val="en-US"/>
              </w:rPr>
              <w:t>4210 – 4704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DD13FD" w14:textId="77777777" w:rsidR="00DA4BDE" w:rsidRDefault="00DA4BDE" w:rsidP="006A46EC">
            <w:pPr>
              <w:keepNext/>
              <w:keepLines/>
              <w:spacing w:after="0"/>
              <w:jc w:val="center"/>
              <w:rPr>
                <w:sz w:val="18"/>
                <w:lang w:eastAsia="ja-JP"/>
              </w:rPr>
            </w:pPr>
            <w:r>
              <w:rPr>
                <w:sz w:val="18"/>
                <w:lang w:val="en-US"/>
              </w:rPr>
              <w:t>5088 – 5770</w:t>
            </w:r>
          </w:p>
        </w:tc>
      </w:tr>
      <w:tr w:rsidR="00DA4BDE" w14:paraId="67A9186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842ED5" w14:textId="77777777" w:rsidR="00DA4BDE" w:rsidRDefault="00DA4BDE"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0588C8"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C5D2D9C"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DAB820D" w14:textId="77777777" w:rsidR="00DA4BDE" w:rsidRDefault="00DA4BDE" w:rsidP="006A46EC">
            <w:pPr>
              <w:pStyle w:val="TAL"/>
              <w:jc w:val="center"/>
              <w:rPr>
                <w:lang w:val="en-US"/>
              </w:rPr>
            </w:pPr>
          </w:p>
        </w:tc>
      </w:tr>
      <w:tr w:rsidR="00DA4BDE" w14:paraId="09CB244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19B547"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4C55C9" w14:textId="77777777" w:rsidR="00DA4BDE" w:rsidRDefault="00DA4BDE" w:rsidP="006A46EC">
            <w:pPr>
              <w:keepNext/>
              <w:keepLines/>
              <w:spacing w:after="0"/>
              <w:jc w:val="center"/>
              <w:rPr>
                <w:sz w:val="18"/>
                <w:lang w:eastAsia="ja-JP"/>
              </w:rPr>
            </w:pPr>
            <w:r>
              <w:rPr>
                <w:sz w:val="18"/>
                <w:lang w:eastAsia="ja-JP"/>
              </w:rPr>
              <w:t>192 – 580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183D691" w14:textId="77777777" w:rsidR="00DA4BDE" w:rsidRDefault="00DA4BDE" w:rsidP="006A46EC">
            <w:pPr>
              <w:keepNext/>
              <w:keepLines/>
              <w:spacing w:after="0"/>
              <w:jc w:val="center"/>
              <w:rPr>
                <w:sz w:val="18"/>
                <w:lang w:eastAsia="ja-JP"/>
              </w:rPr>
            </w:pPr>
          </w:p>
        </w:tc>
      </w:tr>
      <w:tr w:rsidR="00DA4BDE" w14:paraId="2B90A1B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3BD36B" w14:textId="77777777" w:rsidR="00DA4BDE" w:rsidRDefault="00DA4BDE"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2A93F9" w14:textId="77777777" w:rsidR="00DA4BDE" w:rsidRDefault="00DA4BDE"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F7BAB13" w14:textId="77777777" w:rsidR="00DA4BDE" w:rsidRDefault="00DA4BDE"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5EB5DE" w14:textId="77777777" w:rsidR="00DA4BDE" w:rsidRDefault="00DA4BDE"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A73E7CE" w14:textId="77777777" w:rsidR="00DA4BDE" w:rsidRDefault="00DA4BDE"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DA4BDE" w14:paraId="3B0EAA5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9938E1"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28078D" w14:textId="77777777" w:rsidR="00DA4BDE" w:rsidRDefault="00DA4BDE" w:rsidP="006A46EC">
            <w:pPr>
              <w:pStyle w:val="TAL"/>
              <w:jc w:val="center"/>
              <w:rPr>
                <w:lang w:eastAsia="ja-JP"/>
              </w:rPr>
            </w:pPr>
            <w:r>
              <w:rPr>
                <w:rFonts w:ascii="Times New Roman" w:eastAsia="SimSun" w:hAnsi="Times New Roman"/>
                <w:lang w:val="en-US"/>
              </w:rPr>
              <w:t>9396</w:t>
            </w:r>
            <w:r w:rsidRPr="00576DC9">
              <w:rPr>
                <w:rFonts w:ascii="Times New Roman" w:eastAsia="SimSun" w:hAnsi="Times New Roman"/>
                <w:lang w:val="en-US"/>
              </w:rPr>
              <w:t xml:space="preserve"> – </w:t>
            </w:r>
            <w:r>
              <w:rPr>
                <w:rFonts w:ascii="Times New Roman" w:eastAsia="SimSun" w:hAnsi="Times New Roman"/>
                <w:lang w:val="en-US"/>
              </w:rPr>
              <w:t>9890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B670B5" w14:textId="77777777" w:rsidR="00DA4BDE" w:rsidRDefault="00DA4BDE" w:rsidP="006A46EC">
            <w:pPr>
              <w:keepNext/>
              <w:keepLines/>
              <w:spacing w:after="0"/>
              <w:jc w:val="center"/>
              <w:rPr>
                <w:sz w:val="18"/>
                <w:lang w:eastAsia="ja-JP"/>
              </w:rPr>
            </w:pPr>
            <w:r>
              <w:rPr>
                <w:sz w:val="18"/>
                <w:lang w:val="en-US"/>
              </w:rPr>
              <w:t>9788 – 10470</w:t>
            </w:r>
          </w:p>
        </w:tc>
      </w:tr>
      <w:tr w:rsidR="00DA4BDE" w14:paraId="7FC933D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A9BC99" w14:textId="77777777" w:rsidR="00DA4BDE" w:rsidRDefault="00DA4BDE"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B51020"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B386D98"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ED1557B" w14:textId="77777777" w:rsidR="00DA4BDE" w:rsidRDefault="00DA4BDE" w:rsidP="006A46EC">
            <w:pPr>
              <w:pStyle w:val="TAL"/>
              <w:jc w:val="center"/>
              <w:rPr>
                <w:lang w:val="en-US"/>
              </w:rPr>
            </w:pPr>
          </w:p>
        </w:tc>
      </w:tr>
      <w:tr w:rsidR="00DA4BDE" w14:paraId="79B8380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77981"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5D29FF" w14:textId="77777777" w:rsidR="00DA4BDE" w:rsidRDefault="00DA4BDE" w:rsidP="006A46EC">
            <w:pPr>
              <w:keepNext/>
              <w:keepLines/>
              <w:spacing w:after="0"/>
              <w:jc w:val="center"/>
              <w:rPr>
                <w:sz w:val="18"/>
                <w:lang w:eastAsia="ja-JP"/>
              </w:rPr>
            </w:pPr>
            <w:r>
              <w:rPr>
                <w:sz w:val="18"/>
                <w:lang w:eastAsia="ja-JP"/>
              </w:rPr>
              <w:t>9592 - 10180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620F733" w14:textId="77777777" w:rsidR="00DA4BDE" w:rsidRDefault="00DA4BDE" w:rsidP="006A46EC">
            <w:pPr>
              <w:keepNext/>
              <w:keepLines/>
              <w:spacing w:after="0"/>
              <w:jc w:val="center"/>
              <w:rPr>
                <w:sz w:val="18"/>
                <w:lang w:eastAsia="ja-JP"/>
              </w:rPr>
            </w:pPr>
          </w:p>
        </w:tc>
      </w:tr>
      <w:tr w:rsidR="00DA4BDE" w14:paraId="4BCD7FA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49DF26"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028BA5" w14:textId="77777777" w:rsidR="00DA4BDE" w:rsidRDefault="00DA4BDE"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8B426CA" w14:textId="77777777" w:rsidR="00DA4BDE" w:rsidRDefault="00DA4BDE"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40D1CC"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BBD64B7"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DA4BDE" w14:paraId="27DACA4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A6BB81" w14:textId="77777777" w:rsidR="00DA4BDE" w:rsidRDefault="00DA4BDE"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74002F" w14:textId="77777777" w:rsidR="00DA4BDE" w:rsidRDefault="00DA4BDE" w:rsidP="006A46EC">
            <w:pPr>
              <w:keepNext/>
              <w:keepLines/>
              <w:spacing w:after="0"/>
              <w:jc w:val="center"/>
              <w:rPr>
                <w:sz w:val="18"/>
                <w:lang w:eastAsia="ja-JP"/>
              </w:rPr>
            </w:pPr>
            <w:r>
              <w:rPr>
                <w:sz w:val="18"/>
                <w:lang w:val="en-US"/>
              </w:rPr>
              <w:t>7584 - 8460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37C704" w14:textId="77777777" w:rsidR="00DA4BDE" w:rsidRDefault="00DA4BDE" w:rsidP="006A46EC">
            <w:pPr>
              <w:keepNext/>
              <w:keepLines/>
              <w:spacing w:after="0"/>
              <w:jc w:val="center"/>
              <w:rPr>
                <w:sz w:val="18"/>
                <w:lang w:eastAsia="ja-JP"/>
              </w:rPr>
            </w:pPr>
            <w:r>
              <w:rPr>
                <w:sz w:val="18"/>
                <w:lang w:val="en-US"/>
              </w:rPr>
              <w:t>6510 – 7104</w:t>
            </w:r>
          </w:p>
        </w:tc>
      </w:tr>
      <w:tr w:rsidR="00DA4BDE" w14:paraId="58BE862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8F003B"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088343"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DA0AB81"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E071F8"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881058C"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DA4BDE" w14:paraId="3A026C7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2D6C26" w14:textId="77777777" w:rsidR="00DA4BDE" w:rsidRDefault="00DA4BDE"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9AA974" w14:textId="77777777" w:rsidR="00DA4BDE" w:rsidRDefault="00DA4BDE" w:rsidP="006A46EC">
            <w:pPr>
              <w:keepNext/>
              <w:keepLines/>
              <w:spacing w:after="0"/>
              <w:jc w:val="center"/>
              <w:rPr>
                <w:sz w:val="18"/>
                <w:lang w:eastAsia="ja-JP"/>
              </w:rPr>
            </w:pPr>
            <w:r>
              <w:rPr>
                <w:sz w:val="18"/>
                <w:lang w:val="en-US"/>
              </w:rPr>
              <w:t>2688 – 3470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636ABC" w14:textId="77777777" w:rsidR="00DA4BDE" w:rsidRDefault="00DA4BDE" w:rsidP="006A46EC">
            <w:pPr>
              <w:keepNext/>
              <w:keepLines/>
              <w:spacing w:after="0"/>
              <w:jc w:val="center"/>
              <w:rPr>
                <w:sz w:val="18"/>
                <w:lang w:eastAsia="ja-JP"/>
              </w:rPr>
            </w:pPr>
            <w:r>
              <w:rPr>
                <w:sz w:val="18"/>
                <w:lang w:val="en-US"/>
              </w:rPr>
              <w:t>1520 – 2208</w:t>
            </w:r>
          </w:p>
        </w:tc>
      </w:tr>
      <w:tr w:rsidR="00DA4BDE" w14:paraId="19F4CAA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08C81D"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F1A5B4" w14:textId="77777777" w:rsidR="00DA4BDE" w:rsidRDefault="00DA4BDE"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A6EA177" w14:textId="77777777" w:rsidR="00DA4BDE" w:rsidRDefault="00DA4BDE"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35191D"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D1140ED"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DA4BDE" w14:paraId="67AB0F0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0FE4A6" w14:textId="77777777" w:rsidR="00DA4BDE" w:rsidRDefault="00DA4BDE"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C3AF09" w14:textId="77777777" w:rsidR="00DA4BDE" w:rsidRDefault="00DA4BDE" w:rsidP="006A46EC">
            <w:pPr>
              <w:keepNext/>
              <w:keepLines/>
              <w:spacing w:after="0"/>
              <w:jc w:val="center"/>
              <w:rPr>
                <w:sz w:val="18"/>
                <w:lang w:eastAsia="ja-JP"/>
              </w:rPr>
            </w:pPr>
            <w:r>
              <w:rPr>
                <w:sz w:val="18"/>
                <w:lang w:val="en-US"/>
              </w:rPr>
              <w:t>12284 – 13160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1EDA58" w14:textId="77777777" w:rsidR="00DA4BDE" w:rsidRDefault="00DA4BDE" w:rsidP="006A46EC">
            <w:pPr>
              <w:keepNext/>
              <w:keepLines/>
              <w:spacing w:after="0"/>
              <w:jc w:val="center"/>
              <w:rPr>
                <w:sz w:val="18"/>
                <w:lang w:eastAsia="ja-JP"/>
              </w:rPr>
            </w:pPr>
            <w:r>
              <w:rPr>
                <w:sz w:val="18"/>
                <w:lang w:val="en-US"/>
              </w:rPr>
              <w:t>11696 –12290</w:t>
            </w:r>
          </w:p>
        </w:tc>
      </w:tr>
      <w:tr w:rsidR="00DA4BDE" w14:paraId="7039130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B5336"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63FAC9"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E98C563"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D95508"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DA00DAB"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DA4BDE" w14:paraId="24A1807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9C5021" w14:textId="77777777" w:rsidR="00DA4BDE" w:rsidRDefault="00DA4BDE"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BAF899" w14:textId="77777777" w:rsidR="00DA4BDE" w:rsidRDefault="00DA4BDE" w:rsidP="006A46EC">
            <w:pPr>
              <w:keepNext/>
              <w:keepLines/>
              <w:spacing w:after="0"/>
              <w:jc w:val="center"/>
              <w:rPr>
                <w:sz w:val="18"/>
                <w:lang w:eastAsia="ja-JP"/>
              </w:rPr>
            </w:pPr>
            <w:r>
              <w:rPr>
                <w:sz w:val="18"/>
                <w:lang w:val="en-US"/>
              </w:rPr>
              <w:t>12088 – 12870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DFF407" w14:textId="77777777" w:rsidR="00DA4BDE" w:rsidRDefault="00DA4BDE" w:rsidP="006A46EC">
            <w:pPr>
              <w:keepNext/>
              <w:keepLines/>
              <w:spacing w:after="0"/>
              <w:jc w:val="center"/>
              <w:rPr>
                <w:sz w:val="18"/>
                <w:lang w:eastAsia="ja-JP"/>
              </w:rPr>
            </w:pPr>
            <w:r>
              <w:rPr>
                <w:sz w:val="18"/>
                <w:lang w:val="en-US"/>
              </w:rPr>
              <w:t>11892 – 12580</w:t>
            </w:r>
          </w:p>
        </w:tc>
      </w:tr>
      <w:tr w:rsidR="00DA4BDE" w14:paraId="28A3F441"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CB3458" w14:textId="77777777" w:rsidR="00DA4BDE" w:rsidRDefault="00DA4BDE" w:rsidP="006A46EC">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34DE24C0" w14:textId="77777777" w:rsidR="00DA4BDE" w:rsidRDefault="00DA4BDE" w:rsidP="00DA4BDE">
      <w:pPr>
        <w:rPr>
          <w:rFonts w:eastAsia="MS Mincho"/>
        </w:rPr>
      </w:pPr>
      <w:r w:rsidRPr="00783413">
        <w:rPr>
          <w:rFonts w:eastAsia="MS Mincho"/>
        </w:rPr>
        <w:t xml:space="preserve">Based on the above </w:t>
      </w:r>
      <w:r>
        <w:rPr>
          <w:rFonts w:eastAsia="MS Mincho"/>
        </w:rPr>
        <w:t>analysis</w:t>
      </w:r>
      <w:r w:rsidRPr="00783413">
        <w:rPr>
          <w:rFonts w:eastAsia="MS Mincho"/>
        </w:rPr>
        <w:t xml:space="preserve">, </w:t>
      </w:r>
      <w:r>
        <w:rPr>
          <w:rFonts w:eastAsia="MS Mincho"/>
        </w:rPr>
        <w:t>3</w:t>
      </w:r>
      <w:r w:rsidRPr="00F9717B">
        <w:rPr>
          <w:rFonts w:eastAsia="MS Mincho"/>
          <w:vertAlign w:val="superscript"/>
        </w:rPr>
        <w:t>rd</w:t>
      </w:r>
      <w:r>
        <w:rPr>
          <w:rFonts w:eastAsia="MS Mincho"/>
        </w:rPr>
        <w:t xml:space="preserve"> </w:t>
      </w:r>
      <w:r w:rsidRPr="00783413">
        <w:rPr>
          <w:rFonts w:eastAsia="DengXian" w:cs="DengXian"/>
          <w:szCs w:val="21"/>
          <w:lang w:eastAsia="ko-KR"/>
        </w:rPr>
        <w:t xml:space="preserve">order IMD </w:t>
      </w:r>
      <w:r>
        <w:rPr>
          <w:rFonts w:eastAsia="DengXian" w:cs="DengXian"/>
          <w:szCs w:val="21"/>
          <w:lang w:eastAsia="ko-KR"/>
        </w:rPr>
        <w:t>and 5</w:t>
      </w:r>
      <w:r>
        <w:rPr>
          <w:rFonts w:eastAsia="MS Mincho"/>
          <w:vertAlign w:val="superscript"/>
        </w:rPr>
        <w:t>th</w:t>
      </w:r>
      <w:r>
        <w:rPr>
          <w:rFonts w:eastAsia="MS Mincho"/>
        </w:rPr>
        <w:t xml:space="preserve"> </w:t>
      </w:r>
      <w:r w:rsidRPr="00783413">
        <w:rPr>
          <w:rFonts w:eastAsia="DengXian" w:cs="DengXian"/>
          <w:szCs w:val="21"/>
          <w:lang w:eastAsia="ko-KR"/>
        </w:rPr>
        <w:t xml:space="preserve">order IMD generated by </w:t>
      </w:r>
      <w:r>
        <w:rPr>
          <w:rFonts w:eastAsia="MS Mincho"/>
        </w:rPr>
        <w:t>UL CA_n40A-n41</w:t>
      </w:r>
      <w:r w:rsidRPr="00783413">
        <w:rPr>
          <w:rFonts w:eastAsia="MS Mincho"/>
        </w:rPr>
        <w:t xml:space="preserve">A </w:t>
      </w:r>
      <w:r w:rsidRPr="00783413">
        <w:rPr>
          <w:rFonts w:eastAsia="DengXian" w:cs="DengXian" w:hint="eastAsia"/>
          <w:szCs w:val="21"/>
          <w:lang w:eastAsia="ko-KR"/>
        </w:rPr>
        <w:t>may</w:t>
      </w:r>
      <w:r w:rsidRPr="00783413">
        <w:rPr>
          <w:rFonts w:eastAsia="DengXian" w:cs="DengXian"/>
          <w:szCs w:val="21"/>
          <w:lang w:eastAsia="ko-KR"/>
        </w:rPr>
        <w:t xml:space="preserve"> fall into </w:t>
      </w:r>
      <w:r>
        <w:rPr>
          <w:rFonts w:eastAsia="DengXian" w:cs="DengXian"/>
          <w:szCs w:val="21"/>
          <w:lang w:eastAsia="ko-KR"/>
        </w:rPr>
        <w:t>the</w:t>
      </w:r>
      <w:r w:rsidRPr="00783413">
        <w:rPr>
          <w:rFonts w:eastAsia="DengXian" w:cs="DengXian"/>
          <w:szCs w:val="21"/>
          <w:lang w:eastAsia="ko-KR"/>
        </w:rPr>
        <w:t xml:space="preserve"> Rx of </w:t>
      </w:r>
      <w:r w:rsidRPr="00783413">
        <w:rPr>
          <w:rFonts w:cs="DengXian"/>
          <w:szCs w:val="21"/>
        </w:rPr>
        <w:t>B</w:t>
      </w:r>
      <w:r w:rsidRPr="00783413">
        <w:rPr>
          <w:rFonts w:eastAsia="DengXian" w:cs="DengXian"/>
          <w:szCs w:val="21"/>
          <w:lang w:eastAsia="ko-KR"/>
        </w:rPr>
        <w:t xml:space="preserve">and </w:t>
      </w:r>
      <w:r w:rsidRPr="00783413">
        <w:rPr>
          <w:rFonts w:cs="DengXian"/>
          <w:szCs w:val="21"/>
        </w:rPr>
        <w:t>n</w:t>
      </w:r>
      <w:r>
        <w:rPr>
          <w:rFonts w:cs="DengXian"/>
          <w:szCs w:val="21"/>
        </w:rPr>
        <w:t>1</w:t>
      </w:r>
      <w:r>
        <w:rPr>
          <w:rFonts w:eastAsia="MS Mincho"/>
        </w:rPr>
        <w:t>.</w:t>
      </w:r>
    </w:p>
    <w:p w14:paraId="046A8A16" w14:textId="46FC4CE7" w:rsidR="00DA4BDE" w:rsidRPr="00EF7518" w:rsidRDefault="00DA4BDE" w:rsidP="00EF7518">
      <w:pPr>
        <w:pStyle w:val="Heading4"/>
      </w:pPr>
      <w:bookmarkStart w:id="618" w:name="_Toc183508138"/>
      <w:r w:rsidRPr="00EF7518">
        <w:t>5.52.2.2</w:t>
      </w:r>
      <w:r w:rsidRPr="00EF7518">
        <w:tab/>
        <w:t>REFSENS requirements</w:t>
      </w:r>
      <w:bookmarkEnd w:id="618"/>
    </w:p>
    <w:p w14:paraId="0640176E" w14:textId="6B506A65" w:rsidR="00DA4BDE" w:rsidRPr="006E75FB" w:rsidRDefault="00DA4BDE" w:rsidP="00DA4BDE">
      <w:pPr>
        <w:rPr>
          <w:rFonts w:eastAsia="MS Mincho"/>
        </w:rPr>
      </w:pPr>
      <w:r w:rsidRPr="009676E5">
        <w:rPr>
          <w:rFonts w:eastAsia="MS Mincho"/>
        </w:rPr>
        <w:t>Based on the co-existence studies</w:t>
      </w:r>
      <w:r w:rsidRPr="00F32261">
        <w:rPr>
          <w:lang w:eastAsia="zh-CN"/>
        </w:rPr>
        <w:t>,</w:t>
      </w:r>
      <w:r>
        <w:rPr>
          <w:lang w:eastAsia="zh-CN"/>
        </w:rPr>
        <w:t xml:space="preserve"> </w:t>
      </w:r>
      <w:r w:rsidRPr="00F32261">
        <w:rPr>
          <w:rFonts w:eastAsia="MS Mincho"/>
        </w:rPr>
        <w:t>there is a need to define MSD</w:t>
      </w:r>
      <w:r>
        <w:rPr>
          <w:rFonts w:eastAsia="MS Mincho"/>
        </w:rPr>
        <w:t>. The defined requirements for DC_1A_7A-</w:t>
      </w:r>
      <w:r w:rsidRPr="00A5526D">
        <w:rPr>
          <w:rFonts w:eastAsia="MS Mincho"/>
        </w:rPr>
        <w:t>n40A</w:t>
      </w:r>
      <w:r>
        <w:rPr>
          <w:rFonts w:eastAsia="MS Mincho"/>
        </w:rPr>
        <w:t xml:space="preserve"> and DC_7A_n1A-n40A are taken into consideration here in conjunction with worst duplexer performance that would be expected from band n41 (comparing with the one for band 7).</w:t>
      </w:r>
    </w:p>
    <w:p w14:paraId="63CF9B98" w14:textId="3B120D7A" w:rsidR="00DA4BDE" w:rsidRPr="00EF7518" w:rsidRDefault="00DA4BDE" w:rsidP="00EF7518">
      <w:pPr>
        <w:pStyle w:val="TH"/>
        <w:rPr>
          <w:rFonts w:cs="Arial"/>
        </w:rPr>
      </w:pPr>
      <w:r w:rsidRPr="00EF7518">
        <w:rPr>
          <w:rFonts w:cs="Arial"/>
        </w:rPr>
        <w:t>Table 5.52.2.2-3: MSD for the CA configuration</w:t>
      </w:r>
    </w:p>
    <w:tbl>
      <w:tblPr>
        <w:tblW w:w="9855" w:type="dxa"/>
        <w:jc w:val="center"/>
        <w:tblCellMar>
          <w:left w:w="0" w:type="dxa"/>
          <w:right w:w="0" w:type="dxa"/>
        </w:tblCellMar>
        <w:tblLook w:val="04A0" w:firstRow="1" w:lastRow="0" w:firstColumn="1" w:lastColumn="0" w:noHBand="0" w:noVBand="1"/>
      </w:tblPr>
      <w:tblGrid>
        <w:gridCol w:w="2005"/>
        <w:gridCol w:w="1145"/>
        <w:gridCol w:w="960"/>
        <w:gridCol w:w="964"/>
        <w:gridCol w:w="959"/>
        <w:gridCol w:w="960"/>
        <w:gridCol w:w="977"/>
        <w:gridCol w:w="828"/>
        <w:gridCol w:w="1057"/>
      </w:tblGrid>
      <w:tr w:rsidR="00DA4BDE" w:rsidRPr="00B804AF" w14:paraId="3AF62E39" w14:textId="77777777" w:rsidTr="006A46EC">
        <w:trPr>
          <w:trHeight w:val="187"/>
          <w:jc w:val="center"/>
        </w:trPr>
        <w:tc>
          <w:tcPr>
            <w:tcW w:w="8798"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90FEBF"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Band / Channel bandwidth / N</w:t>
            </w:r>
            <w:r w:rsidRPr="00B804AF">
              <w:rPr>
                <w:rFonts w:ascii="inherit" w:hAnsi="inherit" w:cs="Arial"/>
                <w:b/>
                <w:bCs/>
                <w:sz w:val="18"/>
                <w:szCs w:val="18"/>
                <w:vertAlign w:val="subscript"/>
                <w:lang w:val="en-US" w:eastAsia="zh-CN"/>
              </w:rPr>
              <w:t>RB</w:t>
            </w:r>
            <w:r w:rsidRPr="00B804AF">
              <w:rPr>
                <w:rFonts w:ascii="Arial" w:hAnsi="Arial" w:cs="Arial"/>
                <w:b/>
                <w:bCs/>
                <w:sz w:val="18"/>
                <w:szCs w:val="18"/>
                <w:lang w:val="en-US" w:eastAsia="zh-CN"/>
              </w:rPr>
              <w:t> / Duplex mode</w:t>
            </w:r>
          </w:p>
        </w:tc>
        <w:tc>
          <w:tcPr>
            <w:tcW w:w="1057" w:type="dxa"/>
            <w:tcBorders>
              <w:top w:val="single" w:sz="8" w:space="0" w:color="auto"/>
              <w:left w:val="nil"/>
              <w:bottom w:val="nil"/>
              <w:right w:val="single" w:sz="8" w:space="0" w:color="auto"/>
            </w:tcBorders>
            <w:tcMar>
              <w:top w:w="0" w:type="dxa"/>
              <w:left w:w="108" w:type="dxa"/>
              <w:bottom w:w="0" w:type="dxa"/>
              <w:right w:w="108" w:type="dxa"/>
            </w:tcMar>
            <w:hideMark/>
          </w:tcPr>
          <w:p w14:paraId="0B89A7C7"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Source of IMD</w:t>
            </w:r>
          </w:p>
        </w:tc>
      </w:tr>
      <w:tr w:rsidR="00DA4BDE" w:rsidRPr="00B804AF" w14:paraId="4537F8BD" w14:textId="77777777" w:rsidTr="006A46EC">
        <w:trPr>
          <w:trHeight w:val="187"/>
          <w:jc w:val="center"/>
        </w:trPr>
        <w:tc>
          <w:tcPr>
            <w:tcW w:w="20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580BA3"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NR CA band combination</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79C33844"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NR band</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5152708E"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 F</w:t>
            </w:r>
            <w:r w:rsidRPr="00B804AF">
              <w:rPr>
                <w:rFonts w:ascii="inherit" w:hAnsi="inherit" w:cs="Arial"/>
                <w:b/>
                <w:bCs/>
                <w:sz w:val="18"/>
                <w:szCs w:val="18"/>
                <w:vertAlign w:val="subscript"/>
                <w:lang w:val="en-US" w:eastAsia="zh-CN"/>
              </w:rPr>
              <w:t>c</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(MHz)</w:t>
            </w:r>
          </w:p>
        </w:tc>
        <w:tc>
          <w:tcPr>
            <w:tcW w:w="964" w:type="dxa"/>
            <w:tcBorders>
              <w:top w:val="nil"/>
              <w:left w:val="nil"/>
              <w:bottom w:val="single" w:sz="8" w:space="0" w:color="auto"/>
              <w:right w:val="single" w:sz="8" w:space="0" w:color="auto"/>
            </w:tcBorders>
            <w:tcMar>
              <w:top w:w="0" w:type="dxa"/>
              <w:left w:w="108" w:type="dxa"/>
              <w:bottom w:w="0" w:type="dxa"/>
              <w:right w:w="108" w:type="dxa"/>
            </w:tcMar>
            <w:hideMark/>
          </w:tcPr>
          <w:p w14:paraId="62B4C822"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UL/DL BW</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(MHz)</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14:paraId="4C6EA44E"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C</w:t>
            </w:r>
            <w:r w:rsidRPr="00B804AF">
              <w:rPr>
                <w:rFonts w:ascii="inherit" w:hAnsi="inherit" w:cs="Arial"/>
                <w:b/>
                <w:bCs/>
                <w:sz w:val="18"/>
                <w:szCs w:val="18"/>
                <w:vertAlign w:val="subscript"/>
                <w:lang w:val="en-US" w:eastAsia="zh-CN"/>
              </w:rPr>
              <w:t>LRB</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4BA22A03"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DL F</w:t>
            </w:r>
            <w:r w:rsidRPr="00B804AF">
              <w:rPr>
                <w:rFonts w:ascii="inherit" w:hAnsi="inherit" w:cs="Arial"/>
                <w:b/>
                <w:bCs/>
                <w:sz w:val="18"/>
                <w:szCs w:val="18"/>
                <w:vertAlign w:val="subscript"/>
                <w:lang w:val="en-US" w:eastAsia="zh-CN"/>
              </w:rPr>
              <w:t>c</w:t>
            </w:r>
            <w:r w:rsidRPr="00B804AF">
              <w:rPr>
                <w:rFonts w:ascii="Arial" w:hAnsi="Arial" w:cs="Arial"/>
                <w:b/>
                <w:bCs/>
                <w:sz w:val="18"/>
                <w:szCs w:val="18"/>
                <w:lang w:val="en-US" w:eastAsia="zh-CN"/>
              </w:rPr>
              <w:t> (MHz)</w:t>
            </w: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14:paraId="2732A196"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MSD</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(dB)</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14:paraId="5C6DD1EE"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Duplex mode</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7C1B7A83"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 </w:t>
            </w:r>
          </w:p>
        </w:tc>
      </w:tr>
      <w:tr w:rsidR="00DA4BDE" w:rsidRPr="00B804AF" w14:paraId="79A0B8FA"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0F4E3BF6"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CA_n</w:t>
            </w:r>
            <w:r>
              <w:rPr>
                <w:rFonts w:ascii="Arial" w:hAnsi="Arial" w:cs="Arial"/>
                <w:sz w:val="18"/>
                <w:szCs w:val="18"/>
                <w:lang w:val="en-US" w:eastAsia="zh-CN"/>
              </w:rPr>
              <w:t>1</w:t>
            </w:r>
            <w:r w:rsidRPr="00B804AF">
              <w:rPr>
                <w:rFonts w:ascii="Arial" w:hAnsi="Arial" w:cs="Arial"/>
                <w:sz w:val="18"/>
                <w:szCs w:val="18"/>
                <w:lang w:val="en-US" w:eastAsia="zh-CN"/>
              </w:rPr>
              <w:t>-n</w:t>
            </w:r>
            <w:r>
              <w:rPr>
                <w:rFonts w:ascii="Arial" w:hAnsi="Arial" w:cs="Arial"/>
                <w:sz w:val="18"/>
                <w:szCs w:val="18"/>
                <w:lang w:val="en-US" w:eastAsia="zh-CN"/>
              </w:rPr>
              <w:t>40-n41</w:t>
            </w: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475F02EA" w14:textId="77777777" w:rsidR="00DA4BDE" w:rsidRPr="00B804AF" w:rsidRDefault="00DA4BDE" w:rsidP="006A46EC">
            <w:pPr>
              <w:spacing w:after="0"/>
              <w:jc w:val="center"/>
              <w:textAlignment w:val="top"/>
              <w:rPr>
                <w:rFonts w:ascii="Calibri" w:hAnsi="Calibri" w:cs="Calibri"/>
                <w:sz w:val="22"/>
                <w:szCs w:val="22"/>
                <w:lang w:val="en-US" w:eastAsia="zh-CN"/>
              </w:rPr>
            </w:pPr>
            <w:r>
              <w:rPr>
                <w:rFonts w:ascii="Arial" w:hAnsi="Arial" w:cs="Arial"/>
                <w:color w:val="000000"/>
                <w:sz w:val="18"/>
                <w:szCs w:val="18"/>
                <w:lang w:val="en-US" w:eastAsia="zh-CN"/>
              </w:rPr>
              <w:t>n1</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FFADD7"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1970</w:t>
            </w:r>
          </w:p>
        </w:tc>
        <w:tc>
          <w:tcPr>
            <w:tcW w:w="964" w:type="dxa"/>
            <w:tcBorders>
              <w:top w:val="nil"/>
              <w:left w:val="nil"/>
              <w:bottom w:val="single" w:sz="8" w:space="0" w:color="auto"/>
              <w:right w:val="single" w:sz="8" w:space="0" w:color="auto"/>
            </w:tcBorders>
            <w:tcMar>
              <w:top w:w="0" w:type="dxa"/>
              <w:left w:w="108" w:type="dxa"/>
              <w:bottom w:w="0" w:type="dxa"/>
              <w:right w:w="108" w:type="dxa"/>
            </w:tcMar>
            <w:vAlign w:val="center"/>
          </w:tcPr>
          <w:p w14:paraId="45BCDAFC"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tcPr>
          <w:p w14:paraId="7929D321"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495942B"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2160</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9622724"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15844AAD"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3183FA"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r>
      <w:tr w:rsidR="00DA4BDE" w:rsidRPr="00B804AF" w14:paraId="0949E500"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25E540A3" w14:textId="77777777" w:rsidR="00DA4BDE" w:rsidRPr="00B804AF" w:rsidRDefault="00DA4BDE"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66ED83C1"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Pr>
                <w:rFonts w:ascii="Arial" w:hAnsi="Arial" w:cs="Arial"/>
                <w:color w:val="000000"/>
                <w:sz w:val="18"/>
                <w:szCs w:val="18"/>
                <w:lang w:val="en-US" w:eastAsia="zh-CN"/>
              </w:rPr>
              <w:t>n40</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E47B73"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2390</w:t>
            </w:r>
          </w:p>
        </w:tc>
        <w:tc>
          <w:tcPr>
            <w:tcW w:w="964" w:type="dxa"/>
            <w:tcBorders>
              <w:top w:val="nil"/>
              <w:left w:val="nil"/>
              <w:bottom w:val="single" w:sz="8" w:space="0" w:color="auto"/>
              <w:right w:val="single" w:sz="8" w:space="0" w:color="auto"/>
            </w:tcBorders>
            <w:tcMar>
              <w:top w:w="0" w:type="dxa"/>
              <w:left w:w="108" w:type="dxa"/>
              <w:bottom w:w="0" w:type="dxa"/>
              <w:right w:w="108" w:type="dxa"/>
            </w:tcMar>
            <w:vAlign w:val="center"/>
          </w:tcPr>
          <w:p w14:paraId="1860B9AE"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tcPr>
          <w:p w14:paraId="51C005F3"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EB12EE4"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2390</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E60C514"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617591D1"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TDD</w:t>
            </w:r>
          </w:p>
        </w:tc>
        <w:tc>
          <w:tcPr>
            <w:tcW w:w="10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67DB02"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r>
      <w:tr w:rsidR="00DA4BDE" w:rsidRPr="00B804AF" w14:paraId="1C65D51F"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72E2DB7B" w14:textId="77777777" w:rsidR="00DA4BDE" w:rsidRPr="00B804AF" w:rsidRDefault="00DA4BDE"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040AFD84"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Pr>
                <w:rFonts w:ascii="Arial" w:hAnsi="Arial" w:cs="Arial"/>
                <w:color w:val="000000"/>
                <w:sz w:val="18"/>
                <w:szCs w:val="18"/>
                <w:lang w:val="en-US" w:eastAsia="zh-CN"/>
              </w:rPr>
              <w:t>n41</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AC5FEF"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c>
          <w:tcPr>
            <w:tcW w:w="964" w:type="dxa"/>
            <w:tcBorders>
              <w:top w:val="nil"/>
              <w:left w:val="nil"/>
              <w:bottom w:val="single" w:sz="8" w:space="0" w:color="auto"/>
              <w:right w:val="single" w:sz="8" w:space="0" w:color="auto"/>
            </w:tcBorders>
            <w:tcMar>
              <w:top w:w="0" w:type="dxa"/>
              <w:left w:w="108" w:type="dxa"/>
              <w:bottom w:w="0" w:type="dxa"/>
              <w:right w:w="108" w:type="dxa"/>
            </w:tcMar>
            <w:vAlign w:val="center"/>
          </w:tcPr>
          <w:p w14:paraId="53E92964"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tcPr>
          <w:p w14:paraId="32E5CBCD"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C85595"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2630</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488145E"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23</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3820874"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TDD</w:t>
            </w:r>
          </w:p>
        </w:tc>
        <w:tc>
          <w:tcPr>
            <w:tcW w:w="10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B2DB8"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IMD3</w:t>
            </w:r>
          </w:p>
        </w:tc>
      </w:tr>
      <w:tr w:rsidR="00DA4BDE" w:rsidRPr="00B804AF" w14:paraId="248C6C15"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09ADC19C" w14:textId="77777777" w:rsidR="00DA4BDE" w:rsidRPr="00B804AF" w:rsidRDefault="00DA4BDE"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69E92BC0"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Pr>
                <w:rFonts w:ascii="Arial" w:hAnsi="Arial" w:cs="Arial"/>
                <w:color w:val="000000"/>
                <w:sz w:val="18"/>
                <w:szCs w:val="18"/>
                <w:lang w:val="en-US" w:eastAsia="zh-CN"/>
              </w:rPr>
              <w:t>n1</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4059CA"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c>
          <w:tcPr>
            <w:tcW w:w="96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C16996"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tcPr>
          <w:p w14:paraId="72FC52BE"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4FF2627"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2130</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678BFF" w14:textId="0708A138" w:rsidR="00DA4BDE" w:rsidRPr="00DE4CCB" w:rsidRDefault="00DA4BDE" w:rsidP="006A46EC">
            <w:pPr>
              <w:spacing w:after="0"/>
              <w:jc w:val="center"/>
              <w:textAlignment w:val="top"/>
              <w:rPr>
                <w:rFonts w:ascii="Arial" w:hAnsi="Arial" w:cs="Arial"/>
                <w:color w:val="000000"/>
                <w:sz w:val="18"/>
                <w:szCs w:val="18"/>
                <w:lang w:val="en-US" w:eastAsia="zh-CN"/>
              </w:rPr>
            </w:pPr>
            <w:r>
              <w:rPr>
                <w:rFonts w:ascii="Arial" w:hAnsi="Arial" w:cs="Arial"/>
                <w:color w:val="000000"/>
                <w:sz w:val="18"/>
                <w:szCs w:val="18"/>
                <w:lang w:val="en-US" w:eastAsia="zh-CN"/>
              </w:rPr>
              <w:t>2</w:t>
            </w:r>
            <w:r w:rsidRPr="00DE4CCB">
              <w:rPr>
                <w:rFonts w:ascii="Arial" w:hAnsi="Arial" w:cs="Arial"/>
                <w:color w:val="000000"/>
                <w:sz w:val="18"/>
                <w:szCs w:val="18"/>
                <w:lang w:val="en-US" w:eastAsia="zh-CN"/>
              </w:rPr>
              <w:t>5.2</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2E7289B5"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19B6F2"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IMD3*</w:t>
            </w:r>
          </w:p>
        </w:tc>
      </w:tr>
      <w:tr w:rsidR="00DA4BDE" w:rsidRPr="00B804AF" w14:paraId="2CD740F6"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3A1B395F" w14:textId="77777777" w:rsidR="00DA4BDE" w:rsidRPr="00B804AF" w:rsidRDefault="00DA4BDE"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4174BFE3"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Pr>
                <w:rFonts w:ascii="Arial" w:hAnsi="Arial" w:cs="Arial"/>
                <w:color w:val="000000"/>
                <w:sz w:val="18"/>
                <w:szCs w:val="18"/>
                <w:lang w:val="en-US" w:eastAsia="zh-CN"/>
              </w:rPr>
              <w:t>n40</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6F24128"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2335</w:t>
            </w:r>
          </w:p>
        </w:tc>
        <w:tc>
          <w:tcPr>
            <w:tcW w:w="964" w:type="dxa"/>
            <w:tcBorders>
              <w:top w:val="nil"/>
              <w:left w:val="nil"/>
              <w:bottom w:val="single" w:sz="8" w:space="0" w:color="auto"/>
              <w:right w:val="single" w:sz="8" w:space="0" w:color="auto"/>
            </w:tcBorders>
            <w:tcMar>
              <w:top w:w="0" w:type="dxa"/>
              <w:left w:w="108" w:type="dxa"/>
              <w:bottom w:w="0" w:type="dxa"/>
              <w:right w:w="108" w:type="dxa"/>
            </w:tcMar>
            <w:vAlign w:val="center"/>
          </w:tcPr>
          <w:p w14:paraId="06BA5F45"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tcPr>
          <w:p w14:paraId="36E59556"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9ED1B8"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2335</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7E052A5"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43CF2C67"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TDD</w:t>
            </w:r>
          </w:p>
        </w:tc>
        <w:tc>
          <w:tcPr>
            <w:tcW w:w="10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E7488D"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r>
      <w:tr w:rsidR="00DA4BDE" w:rsidRPr="00B804AF" w14:paraId="19682ECE" w14:textId="77777777" w:rsidTr="006A46EC">
        <w:trPr>
          <w:trHeight w:val="187"/>
          <w:jc w:val="center"/>
        </w:trPr>
        <w:tc>
          <w:tcPr>
            <w:tcW w:w="2005"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58E3DB08" w14:textId="77777777" w:rsidR="00DA4BDE" w:rsidRPr="00B804AF" w:rsidRDefault="00DA4BDE"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4" w:space="0" w:color="auto"/>
              <w:right w:val="single" w:sz="8" w:space="0" w:color="auto"/>
            </w:tcBorders>
            <w:tcMar>
              <w:top w:w="0" w:type="dxa"/>
              <w:left w:w="108" w:type="dxa"/>
              <w:bottom w:w="0" w:type="dxa"/>
              <w:right w:w="108" w:type="dxa"/>
            </w:tcMar>
            <w:vAlign w:val="center"/>
          </w:tcPr>
          <w:p w14:paraId="3856AE8E"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Pr>
                <w:rFonts w:ascii="Arial" w:hAnsi="Arial" w:cs="Arial"/>
                <w:color w:val="000000"/>
                <w:sz w:val="18"/>
                <w:szCs w:val="18"/>
                <w:lang w:val="en-US" w:eastAsia="zh-CN"/>
              </w:rPr>
              <w:t>n41</w:t>
            </w:r>
          </w:p>
        </w:tc>
        <w:tc>
          <w:tcPr>
            <w:tcW w:w="960" w:type="dxa"/>
            <w:tcBorders>
              <w:top w:val="nil"/>
              <w:left w:val="nil"/>
              <w:bottom w:val="single" w:sz="4" w:space="0" w:color="auto"/>
              <w:right w:val="single" w:sz="8" w:space="0" w:color="auto"/>
            </w:tcBorders>
            <w:tcMar>
              <w:top w:w="0" w:type="dxa"/>
              <w:left w:w="108" w:type="dxa"/>
              <w:bottom w:w="0" w:type="dxa"/>
              <w:right w:w="108" w:type="dxa"/>
            </w:tcMar>
            <w:vAlign w:val="center"/>
          </w:tcPr>
          <w:p w14:paraId="70733F98"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2540</w:t>
            </w:r>
          </w:p>
        </w:tc>
        <w:tc>
          <w:tcPr>
            <w:tcW w:w="964" w:type="dxa"/>
            <w:tcBorders>
              <w:top w:val="nil"/>
              <w:left w:val="nil"/>
              <w:bottom w:val="single" w:sz="4" w:space="0" w:color="auto"/>
              <w:right w:val="single" w:sz="8" w:space="0" w:color="auto"/>
            </w:tcBorders>
            <w:tcMar>
              <w:top w:w="0" w:type="dxa"/>
              <w:left w:w="108" w:type="dxa"/>
              <w:bottom w:w="0" w:type="dxa"/>
              <w:right w:w="108" w:type="dxa"/>
            </w:tcMar>
            <w:vAlign w:val="center"/>
          </w:tcPr>
          <w:p w14:paraId="105BAB66"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5</w:t>
            </w:r>
          </w:p>
        </w:tc>
        <w:tc>
          <w:tcPr>
            <w:tcW w:w="959" w:type="dxa"/>
            <w:tcBorders>
              <w:top w:val="nil"/>
              <w:left w:val="nil"/>
              <w:bottom w:val="single" w:sz="4" w:space="0" w:color="auto"/>
              <w:right w:val="single" w:sz="8" w:space="0" w:color="auto"/>
            </w:tcBorders>
            <w:tcMar>
              <w:top w:w="0" w:type="dxa"/>
              <w:left w:w="108" w:type="dxa"/>
              <w:bottom w:w="0" w:type="dxa"/>
              <w:right w:w="108" w:type="dxa"/>
            </w:tcMar>
            <w:vAlign w:val="center"/>
          </w:tcPr>
          <w:p w14:paraId="27CB213A"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25</w:t>
            </w:r>
          </w:p>
        </w:tc>
        <w:tc>
          <w:tcPr>
            <w:tcW w:w="960" w:type="dxa"/>
            <w:tcBorders>
              <w:top w:val="nil"/>
              <w:left w:val="nil"/>
              <w:bottom w:val="single" w:sz="4" w:space="0" w:color="auto"/>
              <w:right w:val="single" w:sz="8" w:space="0" w:color="auto"/>
            </w:tcBorders>
            <w:tcMar>
              <w:top w:w="0" w:type="dxa"/>
              <w:left w:w="108" w:type="dxa"/>
              <w:bottom w:w="0" w:type="dxa"/>
              <w:right w:w="108" w:type="dxa"/>
            </w:tcMar>
            <w:vAlign w:val="center"/>
          </w:tcPr>
          <w:p w14:paraId="36C67840"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2660</w:t>
            </w:r>
          </w:p>
        </w:tc>
        <w:tc>
          <w:tcPr>
            <w:tcW w:w="977" w:type="dxa"/>
            <w:tcBorders>
              <w:top w:val="nil"/>
              <w:left w:val="nil"/>
              <w:bottom w:val="single" w:sz="4" w:space="0" w:color="auto"/>
              <w:right w:val="single" w:sz="8" w:space="0" w:color="auto"/>
            </w:tcBorders>
            <w:tcMar>
              <w:top w:w="0" w:type="dxa"/>
              <w:left w:w="108" w:type="dxa"/>
              <w:bottom w:w="0" w:type="dxa"/>
              <w:right w:w="108" w:type="dxa"/>
            </w:tcMar>
            <w:vAlign w:val="center"/>
          </w:tcPr>
          <w:p w14:paraId="77000258"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c>
          <w:tcPr>
            <w:tcW w:w="828" w:type="dxa"/>
            <w:tcBorders>
              <w:top w:val="nil"/>
              <w:left w:val="nil"/>
              <w:bottom w:val="single" w:sz="4" w:space="0" w:color="auto"/>
              <w:right w:val="single" w:sz="8" w:space="0" w:color="auto"/>
            </w:tcBorders>
            <w:tcMar>
              <w:top w:w="0" w:type="dxa"/>
              <w:left w:w="108" w:type="dxa"/>
              <w:bottom w:w="0" w:type="dxa"/>
              <w:right w:w="108" w:type="dxa"/>
            </w:tcMar>
            <w:vAlign w:val="center"/>
          </w:tcPr>
          <w:p w14:paraId="5666D4AA"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TDD</w:t>
            </w:r>
          </w:p>
        </w:tc>
        <w:tc>
          <w:tcPr>
            <w:tcW w:w="105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1F970C6"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r>
      <w:tr w:rsidR="00DA4BDE" w:rsidRPr="00B804AF" w14:paraId="1FBFBDB8" w14:textId="77777777" w:rsidTr="006A46EC">
        <w:trPr>
          <w:trHeight w:val="187"/>
          <w:jc w:val="center"/>
        </w:trPr>
        <w:tc>
          <w:tcPr>
            <w:tcW w:w="9855" w:type="dxa"/>
            <w:gridSpan w:val="9"/>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D84444" w14:textId="77777777" w:rsidR="00DA4BDE" w:rsidRPr="00B804AF" w:rsidRDefault="00DA4BDE" w:rsidP="006A46EC">
            <w:pPr>
              <w:spacing w:after="0"/>
              <w:textAlignment w:val="top"/>
              <w:rPr>
                <w:rFonts w:ascii="Arial" w:hAnsi="Arial" w:cs="Arial"/>
                <w:sz w:val="18"/>
                <w:szCs w:val="18"/>
                <w:lang w:val="en-US" w:eastAsia="zh-CN"/>
              </w:rPr>
            </w:pPr>
            <w:r>
              <w:rPr>
                <w:rFonts w:ascii="Arial" w:hAnsi="Arial" w:cs="Arial"/>
                <w:sz w:val="18"/>
                <w:szCs w:val="18"/>
                <w:lang w:val="en-US" w:eastAsia="zh-CN"/>
              </w:rPr>
              <w:t xml:space="preserve">Note *:  </w:t>
            </w:r>
            <w:r>
              <w:t>This band is subject to IMD5 also which MSD is not specified.</w:t>
            </w:r>
          </w:p>
        </w:tc>
      </w:tr>
    </w:tbl>
    <w:p w14:paraId="19DE0D98" w14:textId="77777777" w:rsidR="00DA4BDE" w:rsidRDefault="00DA4BDE" w:rsidP="00DA4BDE">
      <w:pPr>
        <w:rPr>
          <w:rFonts w:ascii="Arial" w:eastAsia="DengXian" w:hAnsi="Arial" w:cs="Arial"/>
          <w:b/>
        </w:rPr>
      </w:pPr>
    </w:p>
    <w:bookmarkEnd w:id="610"/>
    <w:p w14:paraId="17FF8668" w14:textId="77777777" w:rsidR="008F4D94" w:rsidRPr="00DA4BDE" w:rsidRDefault="008F4D94" w:rsidP="008F4D94">
      <w:pPr>
        <w:rPr>
          <w:color w:val="0070C0"/>
        </w:rPr>
      </w:pPr>
    </w:p>
    <w:p w14:paraId="1AE985DB" w14:textId="77777777" w:rsidR="00422570" w:rsidRDefault="00422570" w:rsidP="00126CBF">
      <w:pPr>
        <w:pStyle w:val="B1"/>
        <w:ind w:left="0" w:firstLine="0"/>
        <w:jc w:val="both"/>
        <w:rPr>
          <w:rFonts w:ascii="Arial" w:hAnsi="Arial" w:cs="Arial"/>
          <w:b/>
          <w:color w:val="FF0000"/>
          <w:sz w:val="24"/>
          <w:lang w:eastAsia="zh-CN"/>
        </w:rPr>
      </w:pPr>
    </w:p>
    <w:p w14:paraId="5C7A8AF6" w14:textId="77777777" w:rsidR="00422570" w:rsidRDefault="00422570" w:rsidP="00126CBF">
      <w:pPr>
        <w:pStyle w:val="B1"/>
        <w:ind w:left="0" w:firstLine="0"/>
        <w:jc w:val="both"/>
        <w:rPr>
          <w:rFonts w:ascii="Arial" w:hAnsi="Arial" w:cs="Arial"/>
          <w:b/>
          <w:color w:val="FF0000"/>
          <w:sz w:val="24"/>
          <w:lang w:eastAsia="zh-CN"/>
        </w:rPr>
      </w:pPr>
    </w:p>
    <w:p w14:paraId="6431E0B2" w14:textId="77777777" w:rsidR="00422570" w:rsidRDefault="00422570" w:rsidP="00126CBF">
      <w:pPr>
        <w:pStyle w:val="B1"/>
        <w:ind w:left="0" w:firstLine="0"/>
        <w:jc w:val="both"/>
        <w:rPr>
          <w:rFonts w:ascii="Arial" w:hAnsi="Arial" w:cs="Arial"/>
          <w:b/>
          <w:color w:val="FF0000"/>
          <w:sz w:val="24"/>
          <w:lang w:eastAsia="zh-CN"/>
        </w:rPr>
      </w:pPr>
    </w:p>
    <w:p w14:paraId="0BC0EB2B" w14:textId="77777777" w:rsidR="00422570" w:rsidRDefault="00422570" w:rsidP="00126CBF">
      <w:pPr>
        <w:pStyle w:val="B1"/>
        <w:ind w:left="0" w:firstLine="0"/>
        <w:jc w:val="both"/>
        <w:rPr>
          <w:rFonts w:ascii="Arial" w:hAnsi="Arial" w:cs="Arial"/>
          <w:b/>
          <w:color w:val="FF0000"/>
          <w:sz w:val="24"/>
          <w:lang w:eastAsia="zh-CN"/>
        </w:rPr>
      </w:pPr>
    </w:p>
    <w:p w14:paraId="030A847A" w14:textId="77777777" w:rsidR="00422570" w:rsidRDefault="00422570" w:rsidP="00126CBF">
      <w:pPr>
        <w:pStyle w:val="B1"/>
        <w:ind w:left="0" w:firstLine="0"/>
        <w:jc w:val="both"/>
        <w:rPr>
          <w:rFonts w:ascii="Arial" w:hAnsi="Arial" w:cs="Arial"/>
          <w:b/>
          <w:color w:val="FF0000"/>
          <w:sz w:val="24"/>
          <w:lang w:eastAsia="zh-CN"/>
        </w:rPr>
      </w:pPr>
    </w:p>
    <w:p w14:paraId="59448F9B" w14:textId="77777777" w:rsidR="00C97F3E" w:rsidRPr="00CF42FD" w:rsidRDefault="00C97F3E" w:rsidP="00126CBF">
      <w:pPr>
        <w:pStyle w:val="B1"/>
        <w:ind w:left="0" w:firstLine="0"/>
        <w:jc w:val="both"/>
        <w:rPr>
          <w:rFonts w:ascii="Arial" w:hAnsi="Arial" w:cs="Arial"/>
          <w:b/>
          <w:color w:val="FF0000"/>
          <w:sz w:val="24"/>
          <w:lang w:eastAsia="zh-CN"/>
        </w:rPr>
      </w:pPr>
    </w:p>
    <w:p w14:paraId="014E3B85" w14:textId="77777777" w:rsidR="00A15080" w:rsidRPr="00A15080" w:rsidRDefault="00A15080" w:rsidP="00126CBF">
      <w:pPr>
        <w:pStyle w:val="B1"/>
        <w:ind w:left="0" w:firstLine="0"/>
        <w:jc w:val="both"/>
        <w:rPr>
          <w:rFonts w:ascii="Arial" w:hAnsi="Arial" w:cs="Arial"/>
          <w:b/>
          <w:color w:val="FF0000"/>
          <w:sz w:val="24"/>
          <w:lang w:eastAsia="zh-CN"/>
        </w:rPr>
      </w:pPr>
    </w:p>
    <w:p w14:paraId="2082A464" w14:textId="77777777" w:rsidR="008645DB" w:rsidRDefault="008645DB" w:rsidP="00126CBF">
      <w:pPr>
        <w:pStyle w:val="B1"/>
        <w:ind w:left="0" w:firstLine="0"/>
        <w:jc w:val="both"/>
        <w:rPr>
          <w:rFonts w:ascii="Arial" w:hAnsi="Arial" w:cs="Arial"/>
          <w:b/>
          <w:color w:val="FF0000"/>
          <w:sz w:val="24"/>
          <w:lang w:eastAsia="zh-CN"/>
        </w:rPr>
      </w:pPr>
    </w:p>
    <w:p w14:paraId="4EE94407" w14:textId="77777777" w:rsidR="008645DB" w:rsidRPr="00E921C4" w:rsidRDefault="008645DB" w:rsidP="00126CBF">
      <w:pPr>
        <w:pStyle w:val="B1"/>
        <w:ind w:left="0" w:firstLine="0"/>
        <w:jc w:val="both"/>
        <w:rPr>
          <w:rFonts w:ascii="Arial" w:hAnsi="Arial" w:cs="Arial"/>
          <w:b/>
          <w:color w:val="FF0000"/>
          <w:sz w:val="24"/>
          <w:lang w:eastAsia="zh-CN"/>
        </w:rPr>
      </w:pPr>
    </w:p>
    <w:p w14:paraId="5B969154" w14:textId="77777777" w:rsidR="001F46D5" w:rsidRDefault="001F46D5">
      <w:pPr>
        <w:pStyle w:val="EditorsNote"/>
        <w:overflowPunct w:val="0"/>
        <w:autoSpaceDE w:val="0"/>
        <w:autoSpaceDN w:val="0"/>
        <w:adjustRightInd w:val="0"/>
        <w:ind w:left="284" w:firstLine="0"/>
        <w:textAlignment w:val="baseline"/>
        <w:rPr>
          <w:rFonts w:eastAsia="SimSun"/>
          <w:lang w:eastAsia="zh-CN"/>
        </w:rPr>
      </w:pPr>
    </w:p>
    <w:p w14:paraId="20610020" w14:textId="77777777" w:rsidR="00B754A1" w:rsidRDefault="00B754A1">
      <w:pPr>
        <w:pStyle w:val="EditorsNote"/>
        <w:overflowPunct w:val="0"/>
        <w:autoSpaceDE w:val="0"/>
        <w:autoSpaceDN w:val="0"/>
        <w:adjustRightInd w:val="0"/>
        <w:ind w:left="284" w:firstLine="0"/>
        <w:textAlignment w:val="baseline"/>
        <w:rPr>
          <w:rFonts w:eastAsia="SimSun"/>
          <w:lang w:eastAsia="zh-CN"/>
        </w:rPr>
      </w:pPr>
    </w:p>
    <w:p w14:paraId="444E9BF3" w14:textId="77777777" w:rsidR="00B754A1" w:rsidRPr="00A20126" w:rsidRDefault="00B754A1">
      <w:pPr>
        <w:pStyle w:val="EditorsNote"/>
        <w:overflowPunct w:val="0"/>
        <w:autoSpaceDE w:val="0"/>
        <w:autoSpaceDN w:val="0"/>
        <w:adjustRightInd w:val="0"/>
        <w:ind w:left="284" w:firstLine="0"/>
        <w:textAlignment w:val="baseline"/>
        <w:rPr>
          <w:rFonts w:eastAsia="SimSun"/>
          <w:lang w:eastAsia="zh-CN"/>
        </w:rPr>
      </w:pPr>
    </w:p>
    <w:p w14:paraId="690E9784" w14:textId="77777777" w:rsidR="00654648" w:rsidRDefault="00DF33FC">
      <w:pPr>
        <w:pStyle w:val="Heading1"/>
        <w:rPr>
          <w:rFonts w:cs="Arial"/>
        </w:rPr>
      </w:pPr>
      <w:bookmarkStart w:id="619" w:name="_Toc183508139"/>
      <w:r>
        <w:t>6</w:t>
      </w:r>
      <w:r>
        <w:tab/>
      </w:r>
      <w:r>
        <w:rPr>
          <w:rFonts w:cs="Arial"/>
          <w:lang w:eastAsia="zh-CN"/>
        </w:rPr>
        <w:t>Dual Connectivity</w:t>
      </w:r>
      <w:r>
        <w:rPr>
          <w:rFonts w:cs="Arial"/>
        </w:rPr>
        <w:t>: Specific Band Combination Part</w:t>
      </w:r>
      <w:bookmarkEnd w:id="619"/>
    </w:p>
    <w:p w14:paraId="6FD7A09B" w14:textId="7495FEDA" w:rsidR="00654648" w:rsidRDefault="00DF33FC">
      <w:pPr>
        <w:pStyle w:val="Heading2"/>
      </w:pPr>
      <w:bookmarkStart w:id="620" w:name="_Toc183508140"/>
      <w:r>
        <w:t>6.</w:t>
      </w:r>
      <w:r w:rsidR="0005247C">
        <w:rPr>
          <w:lang w:eastAsia="zh-CN"/>
        </w:rPr>
        <w:t>0</w:t>
      </w:r>
      <w:r>
        <w:tab/>
        <w:t>DC_nX-nY-nZ</w:t>
      </w:r>
      <w:bookmarkEnd w:id="620"/>
    </w:p>
    <w:p w14:paraId="3E394B9A" w14:textId="70250A6F" w:rsidR="00654648" w:rsidRPr="00DA2616" w:rsidRDefault="00DF33FC" w:rsidP="00DA2616">
      <w:pPr>
        <w:rPr>
          <w:i/>
          <w:iCs/>
          <w:color w:val="FF0000"/>
        </w:rPr>
      </w:pPr>
      <w:r w:rsidRPr="00DA2616">
        <w:rPr>
          <w:i/>
          <w:iCs/>
          <w:color w:val="FF0000"/>
        </w:rPr>
        <w:t>Editor</w:t>
      </w:r>
      <w:r w:rsidR="00567377" w:rsidRPr="00DA2616">
        <w:rPr>
          <w:i/>
          <w:iCs/>
          <w:color w:val="FF0000"/>
        </w:rPr>
        <w:t>’</w:t>
      </w:r>
      <w:r w:rsidRPr="00DA2616">
        <w:rPr>
          <w:i/>
          <w:iCs/>
          <w:color w:val="FF0000"/>
        </w:rPr>
        <w:t xml:space="preserve">s note: </w:t>
      </w:r>
      <w:r w:rsidRPr="00DA2616">
        <w:rPr>
          <w:rFonts w:hint="eastAsia"/>
          <w:i/>
          <w:iCs/>
          <w:color w:val="FF0000"/>
        </w:rPr>
        <w:t>The texts for NR DC can only be added associated with the texts for the corresponding inter-band 2 bands UL CA above, which means pure TP to TR to included NR DC configuration is not allowed.</w:t>
      </w:r>
    </w:p>
    <w:p w14:paraId="37161F00" w14:textId="7D085C19" w:rsidR="00654648" w:rsidRPr="0012162A" w:rsidRDefault="00DF33FC">
      <w:pPr>
        <w:pStyle w:val="Heading3"/>
        <w:rPr>
          <w:rFonts w:cs="Arial"/>
          <w:szCs w:val="28"/>
          <w:lang w:val="en-US" w:eastAsia="zh-CN"/>
        </w:rPr>
      </w:pPr>
      <w:bookmarkStart w:id="621" w:name="_Toc183508141"/>
      <w:r w:rsidRPr="0012162A">
        <w:rPr>
          <w:rFonts w:cs="Arial"/>
          <w:szCs w:val="28"/>
          <w:lang w:val="en-US" w:eastAsia="zh-CN"/>
        </w:rPr>
        <w:t>6.</w:t>
      </w:r>
      <w:r w:rsidR="0005247C">
        <w:rPr>
          <w:rFonts w:cs="Arial"/>
          <w:szCs w:val="28"/>
          <w:lang w:val="en-US" w:eastAsia="zh-CN"/>
        </w:rPr>
        <w:t>0</w:t>
      </w:r>
      <w:r w:rsidRPr="0012162A">
        <w:rPr>
          <w:rFonts w:cs="Arial"/>
          <w:szCs w:val="28"/>
          <w:lang w:val="en-US" w:eastAsia="zh-CN"/>
        </w:rPr>
        <w:t>.1</w:t>
      </w:r>
      <w:r w:rsidRPr="0012162A">
        <w:rPr>
          <w:rFonts w:cs="Arial"/>
          <w:szCs w:val="28"/>
          <w:lang w:val="en-US" w:eastAsia="zh-CN"/>
        </w:rPr>
        <w:tab/>
        <w:t>Configurations for DC_n</w:t>
      </w:r>
      <w:r w:rsidRPr="0012162A">
        <w:rPr>
          <w:rFonts w:cs="Arial" w:hint="eastAsia"/>
          <w:szCs w:val="28"/>
          <w:lang w:val="en-US" w:eastAsia="zh-CN"/>
        </w:rPr>
        <w:t>X</w:t>
      </w:r>
      <w:r w:rsidRPr="0012162A">
        <w:rPr>
          <w:rFonts w:cs="Arial"/>
          <w:szCs w:val="28"/>
          <w:lang w:val="en-US" w:eastAsia="zh-CN"/>
        </w:rPr>
        <w:t>-n</w:t>
      </w:r>
      <w:r w:rsidRPr="0012162A">
        <w:rPr>
          <w:rFonts w:cs="Arial" w:hint="eastAsia"/>
          <w:szCs w:val="28"/>
          <w:lang w:val="en-US" w:eastAsia="zh-CN"/>
        </w:rPr>
        <w:t>Y-nZ</w:t>
      </w:r>
      <w:bookmarkEnd w:id="621"/>
    </w:p>
    <w:p w14:paraId="66B0047C" w14:textId="7B426143" w:rsidR="00654648" w:rsidRPr="0012162A" w:rsidRDefault="00DF33FC" w:rsidP="0012162A">
      <w:pPr>
        <w:keepNext/>
        <w:keepLines/>
        <w:spacing w:before="60"/>
        <w:jc w:val="center"/>
        <w:rPr>
          <w:rFonts w:ascii="Arial" w:hAnsi="Arial" w:cs="Arial"/>
          <w:b/>
          <w:lang w:eastAsia="zh-CN"/>
        </w:rPr>
      </w:pPr>
      <w:r w:rsidRPr="0012162A">
        <w:rPr>
          <w:rFonts w:ascii="Arial" w:hAnsi="Arial" w:cs="Arial"/>
          <w:b/>
          <w:lang w:eastAsia="zh-CN"/>
        </w:rPr>
        <w:t>Table 6</w:t>
      </w:r>
      <w:r w:rsidRPr="0012162A">
        <w:rPr>
          <w:rFonts w:ascii="Arial" w:hAnsi="Arial" w:cs="Arial" w:hint="eastAsia"/>
          <w:b/>
          <w:lang w:eastAsia="zh-CN"/>
        </w:rPr>
        <w:t>.</w:t>
      </w:r>
      <w:r w:rsidR="0005247C">
        <w:rPr>
          <w:rFonts w:ascii="Arial" w:hAnsi="Arial" w:cs="Arial"/>
          <w:b/>
          <w:lang w:eastAsia="zh-CN"/>
        </w:rPr>
        <w:t>0</w:t>
      </w:r>
      <w:r w:rsidRPr="0012162A">
        <w:rPr>
          <w:rFonts w:ascii="Arial" w:hAnsi="Arial" w:cs="Arial"/>
          <w:b/>
          <w:lang w:eastAsia="zh-CN"/>
        </w:rPr>
        <w:t>.1-1: Inter-band NR DC 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14:paraId="0AE39B75" w14:textId="77777777">
        <w:trPr>
          <w:tblHeader/>
          <w:jc w:val="center"/>
        </w:trPr>
        <w:tc>
          <w:tcPr>
            <w:tcW w:w="2853" w:type="dxa"/>
            <w:vAlign w:val="center"/>
          </w:tcPr>
          <w:p w14:paraId="09A8FFD0" w14:textId="77777777" w:rsidR="00654648" w:rsidRDefault="00DF33FC">
            <w:pPr>
              <w:pStyle w:val="TAH"/>
              <w:rPr>
                <w:rFonts w:cs="Arial"/>
                <w:lang w:val="en-US" w:eastAsia="fi-FI"/>
              </w:rPr>
            </w:pPr>
            <w:r>
              <w:rPr>
                <w:rFonts w:cs="Arial"/>
                <w:lang w:val="en-US" w:eastAsia="zh-CN"/>
              </w:rPr>
              <w:t>NR DC</w:t>
            </w:r>
          </w:p>
          <w:p w14:paraId="336A7E38" w14:textId="77777777" w:rsidR="00654648" w:rsidRDefault="00DF33FC">
            <w:pPr>
              <w:pStyle w:val="TAH"/>
              <w:rPr>
                <w:rFonts w:cs="Arial"/>
                <w:lang w:val="en-US" w:eastAsia="fi-FI"/>
              </w:rPr>
            </w:pPr>
            <w:r>
              <w:rPr>
                <w:rFonts w:cs="Arial"/>
                <w:lang w:val="en-US" w:eastAsia="fi-FI"/>
              </w:rPr>
              <w:t>configuration</w:t>
            </w:r>
          </w:p>
        </w:tc>
        <w:tc>
          <w:tcPr>
            <w:tcW w:w="2892" w:type="dxa"/>
            <w:vAlign w:val="center"/>
          </w:tcPr>
          <w:p w14:paraId="1778F1E7" w14:textId="77777777" w:rsidR="00654648" w:rsidRDefault="00DF33FC">
            <w:pPr>
              <w:pStyle w:val="TAH"/>
              <w:rPr>
                <w:rFonts w:cs="Arial"/>
                <w:lang w:val="en-US" w:eastAsia="fi-FI"/>
              </w:rPr>
            </w:pPr>
            <w:r>
              <w:rPr>
                <w:rFonts w:cs="Arial"/>
                <w:lang w:val="en-US" w:eastAsia="fi-FI"/>
              </w:rPr>
              <w:t xml:space="preserve">Uplink </w:t>
            </w:r>
            <w:r>
              <w:rPr>
                <w:rFonts w:cs="Arial"/>
                <w:lang w:val="en-US" w:eastAsia="zh-CN"/>
              </w:rPr>
              <w:t>NR DC</w:t>
            </w:r>
          </w:p>
          <w:p w14:paraId="15E4F04E" w14:textId="77777777" w:rsidR="00654648" w:rsidRDefault="00DF33FC">
            <w:pPr>
              <w:pStyle w:val="TAH"/>
              <w:rPr>
                <w:rFonts w:cs="Arial"/>
                <w:lang w:eastAsia="fi-FI"/>
              </w:rPr>
            </w:pPr>
            <w:r>
              <w:rPr>
                <w:rFonts w:cs="Arial"/>
                <w:lang w:val="en-US" w:eastAsia="fi-FI"/>
              </w:rPr>
              <w:t>configuration</w:t>
            </w:r>
          </w:p>
        </w:tc>
      </w:tr>
      <w:tr w:rsidR="00654648" w14:paraId="32B73506" w14:textId="77777777">
        <w:trPr>
          <w:trHeight w:val="207"/>
          <w:jc w:val="center"/>
        </w:trPr>
        <w:tc>
          <w:tcPr>
            <w:tcW w:w="2853" w:type="dxa"/>
            <w:vAlign w:val="center"/>
          </w:tcPr>
          <w:p w14:paraId="58CF970B" w14:textId="77777777" w:rsidR="00654648" w:rsidRDefault="00DF33FC">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A-nZ</w:t>
            </w:r>
          </w:p>
        </w:tc>
        <w:tc>
          <w:tcPr>
            <w:tcW w:w="2892" w:type="dxa"/>
            <w:vAlign w:val="center"/>
          </w:tcPr>
          <w:p w14:paraId="2EE25C09"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lang w:val="sv-SE" w:eastAsia="zh-CN"/>
              </w:rPr>
              <w:t>Y</w:t>
            </w:r>
            <w:r w:rsidRPr="00AB2570">
              <w:rPr>
                <w:rFonts w:cs="Arial"/>
                <w:lang w:val="sv-SE"/>
              </w:rPr>
              <w:t>A</w:t>
            </w:r>
          </w:p>
          <w:p w14:paraId="3CF19358"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hint="eastAsia"/>
                <w:lang w:val="sv-SE" w:eastAsia="zh-CN"/>
              </w:rPr>
              <w:t>Z</w:t>
            </w:r>
            <w:r w:rsidRPr="00AB2570">
              <w:rPr>
                <w:rFonts w:cs="Arial"/>
                <w:lang w:val="sv-SE"/>
              </w:rPr>
              <w:t>A</w:t>
            </w:r>
          </w:p>
          <w:p w14:paraId="1AAE7B27" w14:textId="77777777" w:rsidR="00654648" w:rsidRDefault="00DF33FC">
            <w:pPr>
              <w:pStyle w:val="TAC"/>
              <w:rPr>
                <w:rFonts w:cs="Arial"/>
                <w:lang w:eastAsia="zh-CN"/>
              </w:rPr>
            </w:pPr>
            <w:r>
              <w:rPr>
                <w:rFonts w:cs="Arial"/>
                <w:lang w:eastAsia="zh-CN"/>
              </w:rPr>
              <w:t>DC</w:t>
            </w:r>
            <w:r>
              <w:rPr>
                <w:rFonts w:cs="Arial"/>
              </w:rPr>
              <w:t>_n</w:t>
            </w:r>
            <w:r>
              <w:rPr>
                <w:rFonts w:cs="Arial" w:hint="eastAsia"/>
                <w:lang w:val="en-US" w:eastAsia="zh-CN"/>
              </w:rPr>
              <w:t>Y</w:t>
            </w:r>
            <w:r>
              <w:rPr>
                <w:rFonts w:cs="Arial"/>
              </w:rPr>
              <w:t>A-n</w:t>
            </w:r>
            <w:r>
              <w:rPr>
                <w:rFonts w:cs="Arial" w:hint="eastAsia"/>
                <w:lang w:val="en-US" w:eastAsia="zh-CN"/>
              </w:rPr>
              <w:t>Z</w:t>
            </w:r>
            <w:r>
              <w:rPr>
                <w:rFonts w:cs="Arial"/>
              </w:rPr>
              <w:t>A</w:t>
            </w:r>
          </w:p>
        </w:tc>
      </w:tr>
      <w:tr w:rsidR="00103B1B" w14:paraId="5D1C2A25" w14:textId="77777777">
        <w:trPr>
          <w:trHeight w:val="207"/>
          <w:jc w:val="center"/>
        </w:trPr>
        <w:tc>
          <w:tcPr>
            <w:tcW w:w="2853" w:type="dxa"/>
            <w:vAlign w:val="center"/>
          </w:tcPr>
          <w:p w14:paraId="0F1CCAE8" w14:textId="5E0018A6" w:rsidR="00103B1B" w:rsidRDefault="00103B1B" w:rsidP="00103B1B">
            <w:pPr>
              <w:pStyle w:val="TAC"/>
              <w:rPr>
                <w:rFonts w:cs="Arial"/>
                <w:lang w:eastAsia="zh-CN"/>
              </w:rPr>
            </w:pPr>
            <w:r>
              <w:rPr>
                <w:rFonts w:cs="Arial"/>
                <w:color w:val="000000"/>
                <w:szCs w:val="18"/>
              </w:rPr>
              <w:t>DC</w:t>
            </w:r>
            <w:r w:rsidRPr="004D6DE3">
              <w:rPr>
                <w:rFonts w:cs="Arial"/>
                <w:color w:val="000000"/>
                <w:szCs w:val="18"/>
              </w:rPr>
              <w:t>_nXA/B/C</w:t>
            </w:r>
            <w:r>
              <w:rPr>
                <w:rFonts w:cs="Arial"/>
                <w:color w:val="000000"/>
                <w:szCs w:val="18"/>
              </w:rPr>
              <w:t>/</w:t>
            </w:r>
            <w:r w:rsidRPr="004D6DE3">
              <w:rPr>
                <w:rFonts w:cs="Arial"/>
                <w:color w:val="000000"/>
                <w:szCs w:val="18"/>
              </w:rPr>
              <w:t>(2A)-nYA/B/C/(2A)- nZA/B/C/(2A)</w:t>
            </w:r>
          </w:p>
        </w:tc>
        <w:tc>
          <w:tcPr>
            <w:tcW w:w="2892" w:type="dxa"/>
            <w:vAlign w:val="center"/>
          </w:tcPr>
          <w:p w14:paraId="0FBB2EBE" w14:textId="16D9D3D3" w:rsidR="00103B1B" w:rsidRPr="004D6DE3" w:rsidRDefault="00103B1B" w:rsidP="00103B1B">
            <w:pPr>
              <w:spacing w:after="0"/>
              <w:jc w:val="center"/>
              <w:rPr>
                <w:rFonts w:ascii="Arial" w:hAnsi="Arial" w:cs="Arial"/>
                <w:color w:val="000000"/>
                <w:sz w:val="18"/>
                <w:szCs w:val="18"/>
              </w:rPr>
            </w:pPr>
            <w:r>
              <w:rPr>
                <w:rFonts w:ascii="Arial" w:hAnsi="Arial" w:cs="Arial"/>
                <w:color w:val="000000"/>
                <w:sz w:val="18"/>
                <w:szCs w:val="18"/>
              </w:rPr>
              <w:t>DC</w:t>
            </w:r>
            <w:r w:rsidRPr="004D6DE3">
              <w:rPr>
                <w:rFonts w:ascii="Arial" w:hAnsi="Arial" w:cs="Arial"/>
                <w:color w:val="000000"/>
                <w:sz w:val="18"/>
                <w:szCs w:val="18"/>
              </w:rPr>
              <w:t>_nXA/B/C-nYA</w:t>
            </w:r>
          </w:p>
          <w:p w14:paraId="1AFCF8C1" w14:textId="7A45FD61" w:rsidR="00103B1B" w:rsidRPr="004D6DE3" w:rsidRDefault="00103B1B" w:rsidP="00103B1B">
            <w:pPr>
              <w:spacing w:after="0"/>
              <w:jc w:val="center"/>
              <w:rPr>
                <w:rFonts w:ascii="Arial" w:hAnsi="Arial" w:cs="Arial"/>
                <w:color w:val="000000"/>
                <w:sz w:val="18"/>
                <w:szCs w:val="18"/>
              </w:rPr>
            </w:pPr>
            <w:r>
              <w:rPr>
                <w:rFonts w:ascii="Arial" w:hAnsi="Arial" w:cs="Arial"/>
                <w:color w:val="000000"/>
                <w:sz w:val="18"/>
                <w:szCs w:val="18"/>
              </w:rPr>
              <w:t>DC</w:t>
            </w:r>
            <w:r w:rsidRPr="004D6DE3">
              <w:rPr>
                <w:rFonts w:ascii="Arial" w:hAnsi="Arial" w:cs="Arial"/>
                <w:color w:val="000000"/>
                <w:sz w:val="18"/>
                <w:szCs w:val="18"/>
              </w:rPr>
              <w:t>_nXA/B/C-nZA</w:t>
            </w:r>
          </w:p>
          <w:p w14:paraId="5EA0E272" w14:textId="2AEFD28C" w:rsidR="00103B1B" w:rsidRPr="00AB2570" w:rsidRDefault="00103B1B" w:rsidP="00103B1B">
            <w:pPr>
              <w:pStyle w:val="TAC"/>
              <w:rPr>
                <w:rFonts w:cs="Arial"/>
                <w:lang w:val="sv-SE" w:eastAsia="zh-CN"/>
              </w:rPr>
            </w:pPr>
            <w:r>
              <w:rPr>
                <w:rFonts w:cs="Arial"/>
                <w:color w:val="000000"/>
                <w:szCs w:val="18"/>
              </w:rPr>
              <w:t>DC</w:t>
            </w:r>
            <w:r w:rsidRPr="004D6DE3">
              <w:rPr>
                <w:rFonts w:cs="Arial"/>
                <w:color w:val="000000"/>
                <w:szCs w:val="18"/>
              </w:rPr>
              <w:t>_nYA/B/C-nZA</w:t>
            </w:r>
          </w:p>
        </w:tc>
      </w:tr>
    </w:tbl>
    <w:p w14:paraId="4E922CF5" w14:textId="77777777" w:rsidR="00A8185D" w:rsidRPr="003474CF" w:rsidRDefault="00A8185D">
      <w:pPr>
        <w:rPr>
          <w:lang w:eastAsia="zh-CN"/>
        </w:rPr>
      </w:pPr>
    </w:p>
    <w:p w14:paraId="58D38353" w14:textId="77777777" w:rsidR="00A8185D" w:rsidRDefault="00A8185D">
      <w:pPr>
        <w:rPr>
          <w:lang w:val="en-US" w:eastAsia="zh-CN"/>
        </w:rPr>
      </w:pPr>
    </w:p>
    <w:p w14:paraId="197763A1" w14:textId="7C9762C9" w:rsidR="00654648" w:rsidRDefault="00DF33FC">
      <w:pPr>
        <w:pStyle w:val="Heading8"/>
      </w:pPr>
      <w:r>
        <w:br w:type="page"/>
      </w:r>
      <w:bookmarkStart w:id="622" w:name="_Toc183508142"/>
      <w:r>
        <w:t>Annex &lt;</w:t>
      </w:r>
      <w:r w:rsidR="00B311EC">
        <w:rPr>
          <w:rFonts w:hint="eastAsia"/>
          <w:lang w:eastAsia="zh-CN"/>
        </w:rPr>
        <w:t>A</w:t>
      </w:r>
      <w:r>
        <w:t>&gt;</w:t>
      </w:r>
      <w:r w:rsidR="000F27A0">
        <w:t xml:space="preserve"> (nor</w:t>
      </w:r>
      <w:r>
        <w:t>mative):</w:t>
      </w:r>
      <w:r>
        <w:br/>
      </w:r>
      <w:r w:rsidR="000F27A0">
        <w:t>Band group definition</w:t>
      </w:r>
      <w:bookmarkEnd w:id="622"/>
    </w:p>
    <w:p w14:paraId="49653901" w14:textId="53FA0167" w:rsidR="00654648" w:rsidRDefault="000F27A0">
      <w:bookmarkStart w:id="623" w:name="historyclause"/>
      <w:bookmarkEnd w:id="623"/>
      <w:r w:rsidRPr="0020749D">
        <w:t xml:space="preserve">For three DL and 2UL/3CC triple beat MSD to be considered, the </w:t>
      </w:r>
      <w:r>
        <w:t>victim</w:t>
      </w:r>
      <w:r w:rsidRPr="0020749D">
        <w:t xml:space="preserve"> band should be part of the same or adjacent band group </w:t>
      </w:r>
      <w:r>
        <w:t xml:space="preserve">than one of the UL band </w:t>
      </w:r>
      <w:r w:rsidRPr="0020749D">
        <w:t>as defined in Table A</w:t>
      </w:r>
      <w:r w:rsidR="0012162A">
        <w:t>-1</w:t>
      </w:r>
      <w:r w:rsidRPr="0020749D">
        <w:t>.</w:t>
      </w:r>
    </w:p>
    <w:p w14:paraId="2CAC4B27" w14:textId="738876DD" w:rsidR="0012162A" w:rsidRPr="0012162A" w:rsidRDefault="0012162A" w:rsidP="0012162A">
      <w:pPr>
        <w:pStyle w:val="TH"/>
        <w:overflowPunct w:val="0"/>
        <w:autoSpaceDE w:val="0"/>
        <w:autoSpaceDN w:val="0"/>
        <w:adjustRightInd w:val="0"/>
        <w:textAlignment w:val="baseline"/>
        <w:rPr>
          <w:rFonts w:eastAsia="Times New Roman"/>
          <w:lang w:eastAsia="en-GB"/>
        </w:rPr>
      </w:pPr>
      <w:r w:rsidRPr="0012162A">
        <w:rPr>
          <w:rFonts w:eastAsia="Times New Roman"/>
          <w:lang w:eastAsia="en-GB"/>
        </w:rPr>
        <w:t>Table A-1: Band group definition for same 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12162A" w:rsidRPr="0020749D" w14:paraId="7345A742" w14:textId="77777777" w:rsidTr="008645DB">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68CBF367" w14:textId="77777777" w:rsidR="0012162A" w:rsidRPr="0020749D" w:rsidRDefault="0012162A" w:rsidP="008645DB">
            <w:pPr>
              <w:pStyle w:val="TAH"/>
            </w:pPr>
            <w:r w:rsidRPr="0020749D">
              <w:t>FR1 band group range</w:t>
            </w:r>
          </w:p>
        </w:tc>
      </w:tr>
      <w:tr w:rsidR="0012162A" w:rsidRPr="0020749D" w14:paraId="4561C2DC"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2E7DF2" w14:textId="77777777" w:rsidR="0012162A" w:rsidRPr="0020749D" w:rsidRDefault="0012162A" w:rsidP="008645DB">
            <w:pPr>
              <w:pStyle w:val="TAH"/>
            </w:pPr>
            <w:r w:rsidRPr="0020749D">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A28734" w14:textId="77777777" w:rsidR="0012162A" w:rsidRPr="0020749D" w:rsidRDefault="0012162A" w:rsidP="008645DB">
            <w:pPr>
              <w:pStyle w:val="TAC"/>
              <w:rPr>
                <w:b/>
                <w:bCs/>
              </w:rPr>
            </w:pPr>
            <w:r w:rsidRPr="0020749D">
              <w:rPr>
                <w:b/>
                <w:bCs/>
              </w:rPr>
              <w:t>FR1-a</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29AB02" w14:textId="77777777" w:rsidR="0012162A" w:rsidRPr="0020749D" w:rsidRDefault="0012162A" w:rsidP="008645DB">
            <w:pPr>
              <w:pStyle w:val="TAC"/>
              <w:rPr>
                <w:b/>
                <w:bCs/>
              </w:rPr>
            </w:pPr>
            <w:r w:rsidRPr="0020749D">
              <w:rPr>
                <w:b/>
                <w:bCs/>
              </w:rPr>
              <w:t>FR1-b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39252C0" w14:textId="77777777" w:rsidR="0012162A" w:rsidRPr="0020749D" w:rsidRDefault="0012162A" w:rsidP="008645DB">
            <w:pPr>
              <w:pStyle w:val="TAC"/>
              <w:rPr>
                <w:b/>
                <w:bCs/>
              </w:rPr>
            </w:pPr>
            <w:r w:rsidRPr="0020749D">
              <w:rPr>
                <w:b/>
                <w:bCs/>
              </w:rPr>
              <w:t>FR1-c</w:t>
            </w:r>
          </w:p>
        </w:tc>
        <w:tc>
          <w:tcPr>
            <w:tcW w:w="1151" w:type="dxa"/>
            <w:tcBorders>
              <w:top w:val="single" w:sz="4" w:space="0" w:color="auto"/>
              <w:left w:val="single" w:sz="4" w:space="0" w:color="auto"/>
              <w:bottom w:val="single" w:sz="4" w:space="0" w:color="auto"/>
              <w:right w:val="single" w:sz="4" w:space="0" w:color="auto"/>
            </w:tcBorders>
          </w:tcPr>
          <w:p w14:paraId="4F7D8696" w14:textId="77777777" w:rsidR="0012162A" w:rsidRPr="0020749D" w:rsidRDefault="0012162A" w:rsidP="008645DB">
            <w:pPr>
              <w:pStyle w:val="TAC"/>
              <w:rPr>
                <w:b/>
                <w:bCs/>
              </w:rPr>
            </w:pPr>
            <w:r w:rsidRPr="0020749D">
              <w:rPr>
                <w:b/>
                <w:bCs/>
              </w:rPr>
              <w:t>FR1-d</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DA105A1" w14:textId="77777777" w:rsidR="0012162A" w:rsidRPr="0020749D" w:rsidRDefault="0012162A" w:rsidP="008645DB">
            <w:pPr>
              <w:pStyle w:val="TAC"/>
              <w:rPr>
                <w:b/>
                <w:bCs/>
              </w:rPr>
            </w:pPr>
            <w:r w:rsidRPr="0020749D">
              <w:rPr>
                <w:b/>
                <w:bCs/>
              </w:rPr>
              <w:t>FR1-e</w:t>
            </w:r>
          </w:p>
        </w:tc>
      </w:tr>
      <w:tr w:rsidR="0012162A" w:rsidRPr="0020749D" w14:paraId="34C972FD"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7D55CD" w14:textId="77777777" w:rsidR="0012162A" w:rsidRPr="0020749D" w:rsidRDefault="0012162A" w:rsidP="008645DB">
            <w:pPr>
              <w:pStyle w:val="TAH"/>
            </w:pPr>
            <w:r w:rsidRPr="0020749D">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D51782F" w14:textId="77777777" w:rsidR="0012162A" w:rsidRPr="0020749D" w:rsidRDefault="0012162A" w:rsidP="008645DB">
            <w:pPr>
              <w:pStyle w:val="TAC"/>
            </w:pPr>
            <w:r w:rsidRPr="0020749D">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7C6D54" w14:textId="77777777" w:rsidR="0012162A" w:rsidRPr="0020749D" w:rsidRDefault="0012162A" w:rsidP="008645DB">
            <w:pPr>
              <w:pStyle w:val="TAC"/>
            </w:pPr>
            <w:r w:rsidRPr="0020749D">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57B0995" w14:textId="77777777" w:rsidR="0012162A" w:rsidRPr="0020749D" w:rsidRDefault="0012162A" w:rsidP="008645DB">
            <w:pPr>
              <w:pStyle w:val="TAC"/>
            </w:pPr>
            <w:r w:rsidRPr="0020749D">
              <w:t>2300-2700</w:t>
            </w:r>
          </w:p>
        </w:tc>
        <w:tc>
          <w:tcPr>
            <w:tcW w:w="1151" w:type="dxa"/>
            <w:tcBorders>
              <w:top w:val="single" w:sz="4" w:space="0" w:color="auto"/>
              <w:left w:val="single" w:sz="4" w:space="0" w:color="auto"/>
              <w:bottom w:val="single" w:sz="4" w:space="0" w:color="auto"/>
              <w:right w:val="single" w:sz="4" w:space="0" w:color="auto"/>
            </w:tcBorders>
          </w:tcPr>
          <w:p w14:paraId="7C2B5957" w14:textId="77777777" w:rsidR="0012162A" w:rsidRPr="0020749D" w:rsidRDefault="0012162A" w:rsidP="008645DB">
            <w:pPr>
              <w:pStyle w:val="TAC"/>
            </w:pPr>
            <w:r w:rsidRPr="0020749D">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60F51FF" w14:textId="77777777" w:rsidR="0012162A" w:rsidRPr="0020749D" w:rsidRDefault="0012162A" w:rsidP="008645DB">
            <w:pPr>
              <w:pStyle w:val="TAC"/>
            </w:pPr>
            <w:r w:rsidRPr="0020749D">
              <w:t>5150-7125</w:t>
            </w:r>
          </w:p>
        </w:tc>
      </w:tr>
      <w:tr w:rsidR="0012162A" w:rsidRPr="0020749D" w14:paraId="169D8D2F"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F4D1519" w14:textId="77777777" w:rsidR="0012162A" w:rsidRPr="0020749D" w:rsidRDefault="0012162A" w:rsidP="008645DB">
            <w:pPr>
              <w:pStyle w:val="TAH"/>
            </w:pPr>
            <w:r w:rsidRPr="0020749D">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B2F3AF8" w14:textId="77777777" w:rsidR="0012162A" w:rsidRPr="0020749D" w:rsidRDefault="0012162A" w:rsidP="008645DB">
            <w:pPr>
              <w:pStyle w:val="TAC"/>
            </w:pPr>
            <w:r w:rsidRPr="0020749D">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F62299" w14:textId="77777777" w:rsidR="0012162A" w:rsidRPr="0020749D" w:rsidRDefault="0012162A" w:rsidP="008645DB">
            <w:pPr>
              <w:pStyle w:val="TAC"/>
            </w:pPr>
            <w:r w:rsidRPr="0020749D">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9A0DA5" w14:textId="77777777" w:rsidR="0012162A" w:rsidRPr="0020749D" w:rsidRDefault="0012162A" w:rsidP="008645DB">
            <w:pPr>
              <w:pStyle w:val="TAC"/>
            </w:pPr>
            <w:r w:rsidRPr="0020749D">
              <w:t>FDD and TDD</w:t>
            </w:r>
          </w:p>
        </w:tc>
        <w:tc>
          <w:tcPr>
            <w:tcW w:w="1151" w:type="dxa"/>
            <w:tcBorders>
              <w:top w:val="single" w:sz="4" w:space="0" w:color="auto"/>
              <w:left w:val="single" w:sz="4" w:space="0" w:color="auto"/>
              <w:bottom w:val="single" w:sz="4" w:space="0" w:color="auto"/>
              <w:right w:val="single" w:sz="4" w:space="0" w:color="auto"/>
            </w:tcBorders>
          </w:tcPr>
          <w:p w14:paraId="5F0A200C" w14:textId="77777777" w:rsidR="0012162A" w:rsidRPr="0020749D" w:rsidRDefault="0012162A" w:rsidP="008645DB">
            <w:pPr>
              <w:pStyle w:val="TAC"/>
            </w:pPr>
            <w:r w:rsidRPr="0020749D">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7C538A" w14:textId="77777777" w:rsidR="0012162A" w:rsidRPr="0020749D" w:rsidRDefault="0012162A" w:rsidP="008645DB">
            <w:pPr>
              <w:pStyle w:val="TAC"/>
            </w:pPr>
            <w:r w:rsidRPr="0020749D">
              <w:t>TDD only</w:t>
            </w:r>
          </w:p>
        </w:tc>
      </w:tr>
    </w:tbl>
    <w:p w14:paraId="55470AB0" w14:textId="2AB27451" w:rsidR="002218A9" w:rsidRDefault="002218A9" w:rsidP="00C62031"/>
    <w:p w14:paraId="77C53E8A" w14:textId="77777777" w:rsidR="002218A9" w:rsidRDefault="002218A9">
      <w:pPr>
        <w:spacing w:after="0"/>
        <w:rPr>
          <w:rFonts w:ascii="Arial" w:hAnsi="Arial"/>
          <w:sz w:val="36"/>
        </w:rPr>
      </w:pPr>
      <w:r>
        <w:br w:type="page"/>
      </w:r>
    </w:p>
    <w:p w14:paraId="77A1DC3C" w14:textId="1B250F36" w:rsidR="000F27A0" w:rsidRDefault="000F27A0" w:rsidP="000F27A0">
      <w:pPr>
        <w:pStyle w:val="Heading8"/>
      </w:pPr>
      <w:bookmarkStart w:id="624" w:name="_Toc183508143"/>
      <w:r>
        <w:t>Annex &lt;</w:t>
      </w:r>
      <w:r>
        <w:rPr>
          <w:lang w:eastAsia="zh-CN"/>
        </w:rPr>
        <w:t>B</w:t>
      </w:r>
      <w:r>
        <w:t>&gt; (normative):</w:t>
      </w:r>
      <w:r>
        <w:br/>
      </w:r>
      <w:r w:rsidR="0012162A">
        <w:t>Valid UL configurations</w:t>
      </w:r>
      <w:bookmarkEnd w:id="624"/>
    </w:p>
    <w:p w14:paraId="15ADF306" w14:textId="7BA671BA" w:rsidR="0012162A" w:rsidRDefault="0012162A" w:rsidP="000F27A0">
      <w:r w:rsidRPr="0020749D">
        <w:t>For CA_nX-nY-nZ three band DL inter band combinations with two UL bands, the following UL configurations are applicable:</w:t>
      </w:r>
    </w:p>
    <w:p w14:paraId="3DEEA7FC" w14:textId="3B1F5CFE" w:rsidR="0012162A" w:rsidRPr="00A1115A" w:rsidRDefault="0012162A" w:rsidP="0012162A">
      <w:pPr>
        <w:pStyle w:val="B1"/>
      </w:pPr>
      <w:r w:rsidRPr="00A1115A">
        <w:t>-</w:t>
      </w:r>
      <w:r w:rsidRPr="00A1115A">
        <w:tab/>
      </w:r>
      <w:r>
        <w:t>T</w:t>
      </w:r>
      <w:r w:rsidRPr="0020749D">
        <w:t>wo band UL with one CC per band: CA_nXA-nYA</w:t>
      </w:r>
      <w:r>
        <w:t>.</w:t>
      </w:r>
    </w:p>
    <w:p w14:paraId="07AF52CE" w14:textId="3D3F3E36" w:rsidR="0012162A" w:rsidRDefault="0012162A" w:rsidP="0012162A">
      <w:pPr>
        <w:pStyle w:val="B1"/>
      </w:pPr>
      <w:r w:rsidRPr="00A1115A">
        <w:t>-</w:t>
      </w:r>
      <w:r w:rsidRPr="00A1115A">
        <w:tab/>
      </w:r>
      <w:r>
        <w:t>T</w:t>
      </w:r>
      <w:r w:rsidRPr="0020749D">
        <w:t>wo band UL with two CC in one band: CA_nXB-nYA, CA_nXC-nYA, CA_nXA-nYB, CA_nXA-nYC</w:t>
      </w:r>
      <w:r>
        <w:t>.</w:t>
      </w:r>
    </w:p>
    <w:p w14:paraId="3E427176" w14:textId="16F6131E" w:rsidR="0012162A" w:rsidRDefault="0012162A" w:rsidP="0012162A">
      <w:pPr>
        <w:pStyle w:val="B1"/>
      </w:pPr>
      <w:r w:rsidRPr="00A1115A">
        <w:t>-</w:t>
      </w:r>
      <w:r w:rsidRPr="00A1115A">
        <w:tab/>
      </w:r>
      <w:r w:rsidRPr="0020749D">
        <w:t>The following three UL cluster cases are not supported: CA_nX(2A)-nYA, CA_nXA-nY(2A)</w:t>
      </w:r>
      <w:r>
        <w:t>.</w:t>
      </w:r>
    </w:p>
    <w:p w14:paraId="794825E2" w14:textId="05FA489E" w:rsidR="0012162A" w:rsidRDefault="0012162A" w:rsidP="0012162A">
      <w:pPr>
        <w:pStyle w:val="B1"/>
      </w:pPr>
      <w:r w:rsidRPr="00A1115A">
        <w:t>-</w:t>
      </w:r>
      <w:r w:rsidRPr="00A1115A">
        <w:tab/>
      </w:r>
      <w:r w:rsidRPr="003E74E9">
        <w:t>Combinations with four UL CCs are not supported.</w:t>
      </w:r>
    </w:p>
    <w:p w14:paraId="1745A2AA" w14:textId="77777777" w:rsidR="002218A9" w:rsidRDefault="002218A9">
      <w:pPr>
        <w:spacing w:after="0"/>
        <w:rPr>
          <w:rFonts w:ascii="Arial" w:hAnsi="Arial"/>
          <w:sz w:val="36"/>
        </w:rPr>
      </w:pPr>
      <w:r>
        <w:br w:type="page"/>
      </w:r>
    </w:p>
    <w:p w14:paraId="3B449202" w14:textId="31A5BAEA" w:rsidR="000F27A0" w:rsidRDefault="000F27A0" w:rsidP="000F27A0">
      <w:pPr>
        <w:pStyle w:val="Heading8"/>
      </w:pPr>
      <w:bookmarkStart w:id="625" w:name="_Toc183508144"/>
      <w:r>
        <w:t>Annex &lt;</w:t>
      </w:r>
      <w:r w:rsidR="002218A9">
        <w:rPr>
          <w:lang w:eastAsia="zh-CN"/>
        </w:rPr>
        <w:t>C</w:t>
      </w:r>
      <w:r>
        <w:t>&gt; (informative):</w:t>
      </w:r>
      <w:r>
        <w:br/>
        <w:t>Change history</w:t>
      </w:r>
      <w:bookmarkEnd w:id="6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0F27A0" w14:paraId="758206A2" w14:textId="77777777" w:rsidTr="008645DB">
        <w:trPr>
          <w:cantSplit/>
        </w:trPr>
        <w:tc>
          <w:tcPr>
            <w:tcW w:w="9639" w:type="dxa"/>
            <w:gridSpan w:val="8"/>
            <w:tcBorders>
              <w:bottom w:val="nil"/>
            </w:tcBorders>
            <w:shd w:val="solid" w:color="FFFFFF" w:fill="auto"/>
          </w:tcPr>
          <w:p w14:paraId="50A21810" w14:textId="77777777" w:rsidR="000F27A0" w:rsidRDefault="000F27A0" w:rsidP="008645DB">
            <w:pPr>
              <w:pStyle w:val="TAH"/>
              <w:rPr>
                <w:sz w:val="16"/>
              </w:rPr>
            </w:pPr>
            <w:r>
              <w:t>Change history</w:t>
            </w:r>
          </w:p>
        </w:tc>
      </w:tr>
      <w:tr w:rsidR="000F27A0" w14:paraId="63E38225" w14:textId="77777777" w:rsidTr="008645DB">
        <w:tc>
          <w:tcPr>
            <w:tcW w:w="800" w:type="dxa"/>
            <w:shd w:val="pct10" w:color="auto" w:fill="FFFFFF"/>
          </w:tcPr>
          <w:p w14:paraId="1845797A" w14:textId="77777777" w:rsidR="000F27A0" w:rsidRDefault="000F27A0" w:rsidP="008645DB">
            <w:pPr>
              <w:pStyle w:val="TAH"/>
              <w:rPr>
                <w:sz w:val="16"/>
                <w:szCs w:val="16"/>
              </w:rPr>
            </w:pPr>
            <w:r>
              <w:rPr>
                <w:sz w:val="16"/>
                <w:szCs w:val="16"/>
              </w:rPr>
              <w:t>Date</w:t>
            </w:r>
          </w:p>
        </w:tc>
        <w:tc>
          <w:tcPr>
            <w:tcW w:w="901" w:type="dxa"/>
            <w:shd w:val="pct10" w:color="auto" w:fill="FFFFFF"/>
          </w:tcPr>
          <w:p w14:paraId="3C520447" w14:textId="77777777" w:rsidR="000F27A0" w:rsidRDefault="000F27A0" w:rsidP="008645DB">
            <w:pPr>
              <w:pStyle w:val="TAH"/>
              <w:rPr>
                <w:sz w:val="16"/>
                <w:szCs w:val="16"/>
              </w:rPr>
            </w:pPr>
            <w:r>
              <w:rPr>
                <w:sz w:val="16"/>
                <w:szCs w:val="16"/>
              </w:rPr>
              <w:t>Meeting</w:t>
            </w:r>
          </w:p>
        </w:tc>
        <w:tc>
          <w:tcPr>
            <w:tcW w:w="1134" w:type="dxa"/>
            <w:shd w:val="pct10" w:color="auto" w:fill="FFFFFF"/>
          </w:tcPr>
          <w:p w14:paraId="317AF228" w14:textId="77777777" w:rsidR="000F27A0" w:rsidRDefault="000F27A0" w:rsidP="008645DB">
            <w:pPr>
              <w:pStyle w:val="TAH"/>
              <w:rPr>
                <w:sz w:val="16"/>
                <w:szCs w:val="16"/>
              </w:rPr>
            </w:pPr>
            <w:r>
              <w:rPr>
                <w:sz w:val="16"/>
                <w:szCs w:val="16"/>
              </w:rPr>
              <w:t>Tdoc</w:t>
            </w:r>
          </w:p>
        </w:tc>
        <w:tc>
          <w:tcPr>
            <w:tcW w:w="567" w:type="dxa"/>
            <w:shd w:val="pct10" w:color="auto" w:fill="FFFFFF"/>
          </w:tcPr>
          <w:p w14:paraId="54A8C49E" w14:textId="77777777" w:rsidR="000F27A0" w:rsidRDefault="000F27A0" w:rsidP="008645DB">
            <w:pPr>
              <w:pStyle w:val="TAH"/>
              <w:rPr>
                <w:sz w:val="16"/>
                <w:szCs w:val="16"/>
              </w:rPr>
            </w:pPr>
            <w:r>
              <w:rPr>
                <w:sz w:val="16"/>
                <w:szCs w:val="16"/>
              </w:rPr>
              <w:t>CR</w:t>
            </w:r>
          </w:p>
        </w:tc>
        <w:tc>
          <w:tcPr>
            <w:tcW w:w="426" w:type="dxa"/>
            <w:shd w:val="pct10" w:color="auto" w:fill="FFFFFF"/>
          </w:tcPr>
          <w:p w14:paraId="698BC44D" w14:textId="77777777" w:rsidR="000F27A0" w:rsidRDefault="000F27A0" w:rsidP="008645DB">
            <w:pPr>
              <w:pStyle w:val="TAH"/>
              <w:rPr>
                <w:sz w:val="16"/>
                <w:szCs w:val="16"/>
              </w:rPr>
            </w:pPr>
            <w:r>
              <w:rPr>
                <w:sz w:val="16"/>
                <w:szCs w:val="16"/>
              </w:rPr>
              <w:t>Rev</w:t>
            </w:r>
          </w:p>
        </w:tc>
        <w:tc>
          <w:tcPr>
            <w:tcW w:w="425" w:type="dxa"/>
            <w:shd w:val="pct10" w:color="auto" w:fill="FFFFFF"/>
          </w:tcPr>
          <w:p w14:paraId="31F6B52F" w14:textId="77777777" w:rsidR="000F27A0" w:rsidRDefault="000F27A0" w:rsidP="008645DB">
            <w:pPr>
              <w:pStyle w:val="TAH"/>
              <w:rPr>
                <w:sz w:val="16"/>
                <w:szCs w:val="16"/>
              </w:rPr>
            </w:pPr>
            <w:r>
              <w:rPr>
                <w:sz w:val="16"/>
                <w:szCs w:val="16"/>
              </w:rPr>
              <w:t>Cat</w:t>
            </w:r>
          </w:p>
        </w:tc>
        <w:tc>
          <w:tcPr>
            <w:tcW w:w="4678" w:type="dxa"/>
            <w:shd w:val="pct10" w:color="auto" w:fill="FFFFFF"/>
          </w:tcPr>
          <w:p w14:paraId="6091A589" w14:textId="77777777" w:rsidR="000F27A0" w:rsidRDefault="000F27A0" w:rsidP="008645DB">
            <w:pPr>
              <w:pStyle w:val="TAH"/>
              <w:rPr>
                <w:sz w:val="16"/>
                <w:szCs w:val="16"/>
              </w:rPr>
            </w:pPr>
            <w:r>
              <w:rPr>
                <w:sz w:val="16"/>
                <w:szCs w:val="16"/>
              </w:rPr>
              <w:t>Subject/Comment</w:t>
            </w:r>
          </w:p>
        </w:tc>
        <w:tc>
          <w:tcPr>
            <w:tcW w:w="708" w:type="dxa"/>
            <w:shd w:val="pct10" w:color="auto" w:fill="FFFFFF"/>
          </w:tcPr>
          <w:p w14:paraId="4E887453" w14:textId="77777777" w:rsidR="000F27A0" w:rsidRDefault="000F27A0" w:rsidP="008645DB">
            <w:pPr>
              <w:pStyle w:val="TAH"/>
              <w:rPr>
                <w:sz w:val="16"/>
                <w:szCs w:val="16"/>
              </w:rPr>
            </w:pPr>
            <w:r>
              <w:rPr>
                <w:sz w:val="16"/>
                <w:szCs w:val="16"/>
              </w:rPr>
              <w:t>New version</w:t>
            </w:r>
          </w:p>
        </w:tc>
      </w:tr>
      <w:tr w:rsidR="000F27A0" w14:paraId="71D9B595" w14:textId="77777777" w:rsidTr="008645DB">
        <w:tc>
          <w:tcPr>
            <w:tcW w:w="800" w:type="dxa"/>
            <w:shd w:val="solid" w:color="FFFFFF" w:fill="auto"/>
          </w:tcPr>
          <w:p w14:paraId="2A04B829" w14:textId="77777777" w:rsidR="000F27A0" w:rsidRDefault="000F27A0" w:rsidP="008645DB">
            <w:pPr>
              <w:pStyle w:val="TAC"/>
              <w:rPr>
                <w:sz w:val="16"/>
                <w:szCs w:val="16"/>
              </w:rPr>
            </w:pPr>
            <w:r>
              <w:rPr>
                <w:rFonts w:eastAsia="SimSun" w:hint="eastAsia"/>
                <w:sz w:val="16"/>
                <w:szCs w:val="16"/>
                <w:lang w:val="en-US" w:eastAsia="zh-CN"/>
              </w:rPr>
              <w:t>202</w:t>
            </w:r>
            <w:r>
              <w:rPr>
                <w:rFonts w:eastAsia="SimSun"/>
                <w:sz w:val="16"/>
                <w:szCs w:val="16"/>
                <w:lang w:val="en-US" w:eastAsia="zh-CN"/>
              </w:rPr>
              <w:t>4</w:t>
            </w:r>
            <w:r>
              <w:rPr>
                <w:rFonts w:eastAsia="SimSun" w:hint="eastAsia"/>
                <w:sz w:val="16"/>
                <w:szCs w:val="16"/>
                <w:lang w:val="en-US" w:eastAsia="zh-CN"/>
              </w:rPr>
              <w:t>-08</w:t>
            </w:r>
          </w:p>
        </w:tc>
        <w:tc>
          <w:tcPr>
            <w:tcW w:w="901" w:type="dxa"/>
            <w:shd w:val="solid" w:color="FFFFFF" w:fill="auto"/>
          </w:tcPr>
          <w:p w14:paraId="1219B3E5" w14:textId="77777777" w:rsidR="000F27A0" w:rsidRDefault="000F27A0" w:rsidP="008645DB">
            <w:pPr>
              <w:pStyle w:val="TAC"/>
              <w:rPr>
                <w:sz w:val="16"/>
                <w:szCs w:val="16"/>
              </w:rPr>
            </w:pPr>
            <w:r>
              <w:rPr>
                <w:rFonts w:eastAsia="SimSun" w:hint="eastAsia"/>
                <w:sz w:val="16"/>
                <w:szCs w:val="16"/>
                <w:lang w:val="en-US" w:eastAsia="zh-CN"/>
              </w:rPr>
              <w:t>RAN4 #1</w:t>
            </w:r>
            <w:r>
              <w:rPr>
                <w:rFonts w:eastAsia="SimSun"/>
                <w:sz w:val="16"/>
                <w:szCs w:val="16"/>
                <w:lang w:val="en-US" w:eastAsia="zh-CN"/>
              </w:rPr>
              <w:t>12</w:t>
            </w:r>
          </w:p>
        </w:tc>
        <w:tc>
          <w:tcPr>
            <w:tcW w:w="1134" w:type="dxa"/>
            <w:shd w:val="solid" w:color="FFFFFF" w:fill="auto"/>
          </w:tcPr>
          <w:p w14:paraId="7F17181A" w14:textId="04C5FC1C" w:rsidR="000F27A0" w:rsidRDefault="000F27A0" w:rsidP="00CC18A0">
            <w:pPr>
              <w:pStyle w:val="TAC"/>
              <w:rPr>
                <w:sz w:val="16"/>
                <w:szCs w:val="16"/>
              </w:rPr>
            </w:pPr>
            <w:r>
              <w:rPr>
                <w:rFonts w:eastAsia="SimSun" w:hint="eastAsia"/>
                <w:sz w:val="16"/>
                <w:szCs w:val="16"/>
                <w:lang w:val="en-US" w:eastAsia="zh-CN"/>
              </w:rPr>
              <w:t>R4-</w:t>
            </w:r>
            <w:r w:rsidR="00CC18A0">
              <w:rPr>
                <w:rFonts w:eastAsia="SimSun" w:hint="eastAsia"/>
                <w:sz w:val="16"/>
                <w:szCs w:val="16"/>
                <w:lang w:val="en-US" w:eastAsia="zh-CN"/>
              </w:rPr>
              <w:t>2</w:t>
            </w:r>
            <w:r w:rsidR="00CC18A0">
              <w:rPr>
                <w:rFonts w:eastAsia="SimSun"/>
                <w:sz w:val="16"/>
                <w:szCs w:val="16"/>
                <w:lang w:val="en-US" w:eastAsia="zh-CN"/>
              </w:rPr>
              <w:t>411825</w:t>
            </w:r>
          </w:p>
        </w:tc>
        <w:tc>
          <w:tcPr>
            <w:tcW w:w="567" w:type="dxa"/>
            <w:shd w:val="solid" w:color="FFFFFF" w:fill="auto"/>
          </w:tcPr>
          <w:p w14:paraId="34049B53" w14:textId="77777777" w:rsidR="000F27A0" w:rsidRDefault="000F27A0" w:rsidP="008645DB">
            <w:pPr>
              <w:pStyle w:val="TAC"/>
              <w:rPr>
                <w:sz w:val="16"/>
                <w:szCs w:val="16"/>
              </w:rPr>
            </w:pPr>
          </w:p>
        </w:tc>
        <w:tc>
          <w:tcPr>
            <w:tcW w:w="426" w:type="dxa"/>
            <w:shd w:val="solid" w:color="FFFFFF" w:fill="auto"/>
          </w:tcPr>
          <w:p w14:paraId="2FC79EFD" w14:textId="77777777" w:rsidR="000F27A0" w:rsidRDefault="000F27A0" w:rsidP="008645DB">
            <w:pPr>
              <w:pStyle w:val="TAC"/>
              <w:rPr>
                <w:sz w:val="16"/>
                <w:szCs w:val="16"/>
              </w:rPr>
            </w:pPr>
          </w:p>
        </w:tc>
        <w:tc>
          <w:tcPr>
            <w:tcW w:w="425" w:type="dxa"/>
            <w:shd w:val="solid" w:color="FFFFFF" w:fill="auto"/>
          </w:tcPr>
          <w:p w14:paraId="182B0F9A" w14:textId="77777777" w:rsidR="000F27A0" w:rsidRDefault="000F27A0" w:rsidP="008645DB">
            <w:pPr>
              <w:pStyle w:val="TAC"/>
              <w:rPr>
                <w:sz w:val="16"/>
                <w:szCs w:val="16"/>
              </w:rPr>
            </w:pPr>
          </w:p>
        </w:tc>
        <w:tc>
          <w:tcPr>
            <w:tcW w:w="4678" w:type="dxa"/>
            <w:shd w:val="solid" w:color="FFFFFF" w:fill="auto"/>
          </w:tcPr>
          <w:p w14:paraId="4702498E" w14:textId="77777777" w:rsidR="000F27A0" w:rsidRDefault="000F27A0" w:rsidP="008645DB">
            <w:pPr>
              <w:pStyle w:val="TAL"/>
              <w:rPr>
                <w:sz w:val="16"/>
                <w:szCs w:val="16"/>
              </w:rPr>
            </w:pPr>
            <w:r>
              <w:rPr>
                <w:rFonts w:eastAsia="SimSun" w:hint="eastAsia"/>
                <w:sz w:val="16"/>
                <w:szCs w:val="16"/>
                <w:lang w:val="en-US" w:eastAsia="zh-CN"/>
              </w:rPr>
              <w:t>TR skeleton</w:t>
            </w:r>
            <w:r>
              <w:rPr>
                <w:rFonts w:eastAsia="SimSun"/>
                <w:sz w:val="16"/>
                <w:szCs w:val="16"/>
                <w:lang w:val="en-US" w:eastAsia="zh-CN"/>
              </w:rPr>
              <w:t xml:space="preserve"> for TR 38.719-03-01</w:t>
            </w:r>
          </w:p>
        </w:tc>
        <w:tc>
          <w:tcPr>
            <w:tcW w:w="708" w:type="dxa"/>
            <w:shd w:val="solid" w:color="FFFFFF" w:fill="auto"/>
          </w:tcPr>
          <w:p w14:paraId="3DCCB8C8" w14:textId="77777777" w:rsidR="000F27A0" w:rsidRDefault="000F27A0" w:rsidP="008645DB">
            <w:pPr>
              <w:pStyle w:val="TAC"/>
              <w:rPr>
                <w:sz w:val="16"/>
                <w:szCs w:val="16"/>
              </w:rPr>
            </w:pPr>
            <w:r>
              <w:rPr>
                <w:rFonts w:eastAsia="SimSun" w:hint="eastAsia"/>
                <w:sz w:val="16"/>
                <w:szCs w:val="16"/>
                <w:lang w:val="en-US" w:eastAsia="zh-CN"/>
              </w:rPr>
              <w:t>0.0.</w:t>
            </w:r>
            <w:r>
              <w:rPr>
                <w:rFonts w:eastAsia="SimSun"/>
                <w:sz w:val="16"/>
                <w:szCs w:val="16"/>
                <w:lang w:val="en-US" w:eastAsia="zh-CN"/>
              </w:rPr>
              <w:t>0</w:t>
            </w:r>
          </w:p>
        </w:tc>
      </w:tr>
      <w:tr w:rsidR="00CC18A0" w14:paraId="0DB287B8" w14:textId="77777777" w:rsidTr="008645DB">
        <w:tc>
          <w:tcPr>
            <w:tcW w:w="800" w:type="dxa"/>
            <w:shd w:val="solid" w:color="FFFFFF" w:fill="auto"/>
          </w:tcPr>
          <w:p w14:paraId="0AB19899" w14:textId="04EA9164" w:rsidR="00CC18A0" w:rsidRDefault="00CC18A0" w:rsidP="00CC18A0">
            <w:pPr>
              <w:pStyle w:val="TAC"/>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4</w:t>
            </w:r>
            <w:r>
              <w:rPr>
                <w:rFonts w:eastAsia="SimSun" w:hint="eastAsia"/>
                <w:sz w:val="16"/>
                <w:szCs w:val="16"/>
                <w:lang w:val="en-US" w:eastAsia="zh-CN"/>
              </w:rPr>
              <w:t>-08</w:t>
            </w:r>
          </w:p>
        </w:tc>
        <w:tc>
          <w:tcPr>
            <w:tcW w:w="901" w:type="dxa"/>
            <w:shd w:val="solid" w:color="FFFFFF" w:fill="auto"/>
          </w:tcPr>
          <w:p w14:paraId="5A37E3B2" w14:textId="35D86EA3" w:rsidR="00CC18A0" w:rsidRDefault="00CC18A0" w:rsidP="00CC18A0">
            <w:pPr>
              <w:pStyle w:val="TAC"/>
              <w:rPr>
                <w:rFonts w:eastAsia="SimSun"/>
                <w:sz w:val="16"/>
                <w:szCs w:val="16"/>
                <w:lang w:val="en-US" w:eastAsia="zh-CN"/>
              </w:rPr>
            </w:pPr>
            <w:r>
              <w:rPr>
                <w:rFonts w:eastAsia="SimSun" w:hint="eastAsia"/>
                <w:sz w:val="16"/>
                <w:szCs w:val="16"/>
                <w:lang w:val="en-US" w:eastAsia="zh-CN"/>
              </w:rPr>
              <w:t>RAN4 #1</w:t>
            </w:r>
            <w:r>
              <w:rPr>
                <w:rFonts w:eastAsia="SimSun"/>
                <w:sz w:val="16"/>
                <w:szCs w:val="16"/>
                <w:lang w:val="en-US" w:eastAsia="zh-CN"/>
              </w:rPr>
              <w:t>12</w:t>
            </w:r>
          </w:p>
        </w:tc>
        <w:tc>
          <w:tcPr>
            <w:tcW w:w="1134" w:type="dxa"/>
            <w:shd w:val="solid" w:color="FFFFFF" w:fill="auto"/>
          </w:tcPr>
          <w:p w14:paraId="2D2713C2" w14:textId="79193475" w:rsidR="00CC18A0" w:rsidRDefault="00CC18A0" w:rsidP="00CC18A0">
            <w:pPr>
              <w:pStyle w:val="TAC"/>
              <w:rPr>
                <w:rFonts w:eastAsia="SimSun"/>
                <w:sz w:val="16"/>
                <w:szCs w:val="16"/>
                <w:lang w:val="en-US" w:eastAsia="zh-CN"/>
              </w:rPr>
            </w:pPr>
            <w:r>
              <w:rPr>
                <w:rFonts w:eastAsia="SimSun" w:hint="eastAsia"/>
                <w:sz w:val="16"/>
                <w:szCs w:val="16"/>
                <w:lang w:val="en-US" w:eastAsia="zh-CN"/>
              </w:rPr>
              <w:t>R4-2</w:t>
            </w:r>
            <w:r>
              <w:rPr>
                <w:rFonts w:eastAsia="SimSun"/>
                <w:sz w:val="16"/>
                <w:szCs w:val="16"/>
                <w:lang w:val="en-US" w:eastAsia="zh-CN"/>
              </w:rPr>
              <w:t>411826</w:t>
            </w:r>
          </w:p>
        </w:tc>
        <w:tc>
          <w:tcPr>
            <w:tcW w:w="567" w:type="dxa"/>
            <w:shd w:val="solid" w:color="FFFFFF" w:fill="auto"/>
          </w:tcPr>
          <w:p w14:paraId="4F2DC920" w14:textId="77777777" w:rsidR="00CC18A0" w:rsidRDefault="00CC18A0" w:rsidP="00CC18A0">
            <w:pPr>
              <w:pStyle w:val="TAC"/>
              <w:rPr>
                <w:sz w:val="16"/>
                <w:szCs w:val="16"/>
              </w:rPr>
            </w:pPr>
          </w:p>
        </w:tc>
        <w:tc>
          <w:tcPr>
            <w:tcW w:w="426" w:type="dxa"/>
            <w:shd w:val="solid" w:color="FFFFFF" w:fill="auto"/>
          </w:tcPr>
          <w:p w14:paraId="2A89ADB0" w14:textId="77777777" w:rsidR="00CC18A0" w:rsidRDefault="00CC18A0" w:rsidP="00CC18A0">
            <w:pPr>
              <w:pStyle w:val="TAC"/>
              <w:rPr>
                <w:sz w:val="16"/>
                <w:szCs w:val="16"/>
              </w:rPr>
            </w:pPr>
          </w:p>
        </w:tc>
        <w:tc>
          <w:tcPr>
            <w:tcW w:w="425" w:type="dxa"/>
            <w:shd w:val="solid" w:color="FFFFFF" w:fill="auto"/>
          </w:tcPr>
          <w:p w14:paraId="7ED90356" w14:textId="77777777" w:rsidR="00CC18A0" w:rsidRDefault="00CC18A0" w:rsidP="00CC18A0">
            <w:pPr>
              <w:pStyle w:val="TAC"/>
              <w:rPr>
                <w:sz w:val="16"/>
                <w:szCs w:val="16"/>
              </w:rPr>
            </w:pPr>
          </w:p>
        </w:tc>
        <w:tc>
          <w:tcPr>
            <w:tcW w:w="4678" w:type="dxa"/>
            <w:shd w:val="solid" w:color="FFFFFF" w:fill="auto"/>
          </w:tcPr>
          <w:p w14:paraId="3A1FC67B" w14:textId="77777777" w:rsidR="00A04033" w:rsidRPr="001F79FC" w:rsidRDefault="00A04033" w:rsidP="00A04033">
            <w:pPr>
              <w:pStyle w:val="TAL"/>
              <w:spacing w:after="60"/>
              <w:rPr>
                <w:rFonts w:eastAsia="SimSun" w:cs="Arial"/>
                <w:sz w:val="16"/>
                <w:szCs w:val="16"/>
                <w:lang w:val="en-US" w:eastAsia="zh-CN"/>
              </w:rPr>
            </w:pPr>
            <w:r w:rsidRPr="00A04033">
              <w:rPr>
                <w:rFonts w:eastAsia="SimSun" w:cs="Arial"/>
                <w:sz w:val="16"/>
                <w:szCs w:val="16"/>
                <w:lang w:val="en-US" w:eastAsia="zh-CN"/>
              </w:rPr>
              <w:t>(</w:t>
            </w:r>
            <w:r w:rsidRPr="001F79FC">
              <w:rPr>
                <w:rFonts w:eastAsia="SimSun" w:cs="Arial"/>
                <w:sz w:val="16"/>
                <w:szCs w:val="16"/>
                <w:lang w:val="en-US" w:eastAsia="zh-CN"/>
              </w:rPr>
              <w:t xml:space="preserve">1)  </w:t>
            </w:r>
            <w:hyperlink r:id="rId14" w:history="1">
              <w:r w:rsidRPr="001F79FC">
                <w:rPr>
                  <w:rFonts w:eastAsia="SimSun" w:cs="Arial"/>
                  <w:sz w:val="16"/>
                  <w:szCs w:val="16"/>
                  <w:lang w:val="en-US" w:eastAsia="zh-CN"/>
                </w:rPr>
                <w:t>R4-2414340</w:t>
              </w:r>
            </w:hyperlink>
            <w:r w:rsidRPr="00A04033">
              <w:rPr>
                <w:rFonts w:eastAsia="SimSun" w:cs="Arial"/>
                <w:sz w:val="16"/>
                <w:szCs w:val="16"/>
                <w:lang w:val="en-US" w:eastAsia="zh-CN"/>
              </w:rPr>
              <w:t xml:space="preserve">, </w:t>
            </w:r>
            <w:r w:rsidRPr="001F79FC">
              <w:rPr>
                <w:rFonts w:eastAsia="SimSun" w:cs="Arial"/>
                <w:sz w:val="16"/>
                <w:szCs w:val="16"/>
                <w:lang w:val="en-US" w:eastAsia="zh-CN"/>
              </w:rPr>
              <w:t>TP for TR38.719-03-01_CA_n28A-n41A/C-n79A/C, ZTE Corporation, Sanechips.</w:t>
            </w:r>
          </w:p>
          <w:p w14:paraId="700E3DCA"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 xml:space="preserve">(2)  </w:t>
            </w:r>
            <w:hyperlink r:id="rId15" w:history="1">
              <w:r w:rsidRPr="001F79FC">
                <w:rPr>
                  <w:rFonts w:ascii="Arial" w:eastAsia="SimSun" w:hAnsi="Arial" w:cs="Arial"/>
                  <w:sz w:val="16"/>
                  <w:szCs w:val="16"/>
                  <w:lang w:val="en-US" w:eastAsia="zh-CN"/>
                </w:rPr>
                <w:t>R4-2414355</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to TR 38.719-03-01 include CA_n8A-n20A-n75A, Huawei, HiSilicon, DT.</w:t>
            </w:r>
          </w:p>
          <w:p w14:paraId="6D6557CE"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w:t>
            </w:r>
            <w:r w:rsidRPr="00A04033">
              <w:rPr>
                <w:rFonts w:ascii="Arial" w:eastAsia="SimSun" w:hAnsi="Arial" w:cs="Arial"/>
                <w:sz w:val="16"/>
                <w:szCs w:val="16"/>
                <w:lang w:val="en-US" w:eastAsia="zh-CN"/>
              </w:rPr>
              <w:t>3</w:t>
            </w:r>
            <w:r w:rsidRPr="001F79FC">
              <w:rPr>
                <w:rFonts w:ascii="Arial" w:eastAsia="SimSun" w:hAnsi="Arial" w:cs="Arial"/>
                <w:sz w:val="16"/>
                <w:szCs w:val="16"/>
                <w:lang w:val="en-US" w:eastAsia="zh-CN"/>
              </w:rPr>
              <w:t xml:space="preserve">)  </w:t>
            </w:r>
            <w:hyperlink r:id="rId16" w:history="1">
              <w:r w:rsidRPr="001F79FC">
                <w:rPr>
                  <w:rFonts w:ascii="Arial" w:eastAsia="SimSun" w:hAnsi="Arial" w:cs="Arial"/>
                  <w:sz w:val="16"/>
                  <w:szCs w:val="16"/>
                  <w:lang w:val="en-US" w:eastAsia="zh-CN"/>
                </w:rPr>
                <w:t>R4-2414356</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to TR 38.719-03-01 include CA_n8A-n28A-n75A, Huawei, HiSilicon, DT.</w:t>
            </w:r>
          </w:p>
          <w:p w14:paraId="63E6698D"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 xml:space="preserve">(4)  </w:t>
            </w:r>
            <w:hyperlink r:id="rId17" w:history="1">
              <w:r w:rsidRPr="001F79FC">
                <w:rPr>
                  <w:rFonts w:ascii="Arial" w:eastAsia="SimSun" w:hAnsi="Arial" w:cs="Arial"/>
                  <w:sz w:val="16"/>
                  <w:szCs w:val="16"/>
                  <w:lang w:val="en-US" w:eastAsia="zh-CN"/>
                </w:rPr>
                <w:t>R4-2414357</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to TR 38.719-03-01 include CA_n20A-n28A-n75A, Huawei, HiSilicon, DT.</w:t>
            </w:r>
          </w:p>
          <w:p w14:paraId="196C3FD5"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 xml:space="preserve">(5)  </w:t>
            </w:r>
            <w:hyperlink r:id="rId18" w:history="1">
              <w:r w:rsidRPr="001F79FC">
                <w:rPr>
                  <w:rFonts w:ascii="Arial" w:eastAsia="SimSun" w:hAnsi="Arial" w:cs="Arial"/>
                  <w:sz w:val="16"/>
                  <w:szCs w:val="16"/>
                  <w:lang w:val="en-US" w:eastAsia="zh-CN"/>
                </w:rPr>
                <w:t>R4-2414358</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to TR 38.719-03-01 include CA_n3A-n7A-n75A, Huawei, HiSilicon, DT.</w:t>
            </w:r>
          </w:p>
          <w:p w14:paraId="68D9A0A6"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 xml:space="preserve">(6)  </w:t>
            </w:r>
            <w:hyperlink r:id="rId19" w:history="1">
              <w:r w:rsidRPr="001F79FC">
                <w:rPr>
                  <w:rFonts w:ascii="Arial" w:eastAsia="SimSun" w:hAnsi="Arial" w:cs="Arial"/>
                  <w:sz w:val="16"/>
                  <w:szCs w:val="16"/>
                  <w:lang w:val="en-US" w:eastAsia="zh-CN"/>
                </w:rPr>
                <w:t>R4-2414359</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to TR 38.719-03-01 include CA_n3A-n75A-n78A, Huawei, HiSilicon, DT.</w:t>
            </w:r>
          </w:p>
          <w:p w14:paraId="7FF4EB13"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 xml:space="preserve">(7)  </w:t>
            </w:r>
            <w:hyperlink r:id="rId20" w:history="1">
              <w:r w:rsidRPr="001F79FC">
                <w:rPr>
                  <w:rFonts w:ascii="Arial" w:eastAsia="SimSun" w:hAnsi="Arial" w:cs="Arial"/>
                  <w:sz w:val="16"/>
                  <w:szCs w:val="16"/>
                  <w:lang w:val="en-US" w:eastAsia="zh-CN"/>
                </w:rPr>
                <w:t>R4-2414360</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to TR 38.719-03-01 include CA_n7A-n75A-n78A, Huawei, HiSilicon, DT.</w:t>
            </w:r>
          </w:p>
          <w:p w14:paraId="71EB31E2"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 xml:space="preserve">(8)  </w:t>
            </w:r>
            <w:hyperlink r:id="rId21" w:history="1">
              <w:r w:rsidRPr="001F79FC">
                <w:rPr>
                  <w:rFonts w:ascii="Arial" w:eastAsia="SimSun" w:hAnsi="Arial" w:cs="Arial"/>
                  <w:sz w:val="16"/>
                  <w:szCs w:val="16"/>
                  <w:lang w:val="en-US" w:eastAsia="zh-CN"/>
                </w:rPr>
                <w:t>R4-2414361</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to TR 38.719-03-01 include CA_n1A-n7A-n75A, Huawei, HiSilicon, DT.</w:t>
            </w:r>
          </w:p>
          <w:p w14:paraId="66E5A036"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 xml:space="preserve">(9)  </w:t>
            </w:r>
            <w:hyperlink r:id="rId22" w:history="1">
              <w:r w:rsidRPr="001F79FC">
                <w:rPr>
                  <w:rFonts w:ascii="Arial" w:eastAsia="SimSun" w:hAnsi="Arial" w:cs="Arial"/>
                  <w:sz w:val="16"/>
                  <w:szCs w:val="16"/>
                  <w:lang w:val="en-US" w:eastAsia="zh-CN"/>
                </w:rPr>
                <w:t>R4-2414362</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to TR 38.719-03-01 include CA_n1A-n3A-n7A, Huawei, HiSilicon, DT.</w:t>
            </w:r>
          </w:p>
          <w:p w14:paraId="1240343A"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 xml:space="preserve">(10)  </w:t>
            </w:r>
            <w:hyperlink r:id="rId23" w:history="1">
              <w:r w:rsidRPr="001F79FC">
                <w:rPr>
                  <w:rFonts w:ascii="Arial" w:eastAsia="SimSun" w:hAnsi="Arial" w:cs="Arial"/>
                  <w:sz w:val="16"/>
                  <w:szCs w:val="16"/>
                  <w:lang w:val="en-US" w:eastAsia="zh-CN"/>
                </w:rPr>
                <w:t>R4-2414364</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for 38.719-03-01 to add  UL CA_n41C-n71A and  CA_n41C-n66A for CA_n41C-n66-n71A, Ericsson, T-Mobile USA.</w:t>
            </w:r>
          </w:p>
          <w:p w14:paraId="44204B2B"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 xml:space="preserve">(11)  </w:t>
            </w:r>
            <w:hyperlink r:id="rId24" w:history="1">
              <w:r w:rsidRPr="001F79FC">
                <w:rPr>
                  <w:rFonts w:ascii="Arial" w:eastAsia="SimSun" w:hAnsi="Arial" w:cs="Arial"/>
                  <w:sz w:val="16"/>
                  <w:szCs w:val="16"/>
                  <w:lang w:val="en-US" w:eastAsia="zh-CN"/>
                </w:rPr>
                <w:t>R4-2414365</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to TR 38.719-03-01 Addition of CA_n1A-n41A-n78A, Nokia, Etisalat.</w:t>
            </w:r>
          </w:p>
          <w:p w14:paraId="25F09002" w14:textId="77777777" w:rsidR="00A04033" w:rsidRPr="001F79FC" w:rsidRDefault="00A04033" w:rsidP="00A04033">
            <w:pPr>
              <w:spacing w:after="60"/>
              <w:rPr>
                <w:rFonts w:ascii="Arial" w:eastAsia="SimSun" w:hAnsi="Arial" w:cs="Arial"/>
                <w:sz w:val="16"/>
                <w:szCs w:val="16"/>
                <w:lang w:val="en-US" w:eastAsia="zh-CN"/>
              </w:rPr>
            </w:pPr>
            <w:r w:rsidRPr="001F79FC">
              <w:rPr>
                <w:rFonts w:ascii="Arial" w:eastAsia="SimSun" w:hAnsi="Arial" w:cs="Arial"/>
                <w:sz w:val="16"/>
                <w:szCs w:val="16"/>
                <w:lang w:val="en-US" w:eastAsia="zh-CN"/>
              </w:rPr>
              <w:t xml:space="preserve">(12)  </w:t>
            </w:r>
            <w:hyperlink r:id="rId25" w:history="1">
              <w:r w:rsidRPr="001F79FC">
                <w:rPr>
                  <w:rFonts w:ascii="Arial" w:eastAsia="SimSun" w:hAnsi="Arial" w:cs="Arial"/>
                  <w:sz w:val="16"/>
                  <w:szCs w:val="16"/>
                  <w:lang w:val="en-US" w:eastAsia="zh-CN"/>
                </w:rPr>
                <w:t>R4-2414366</w:t>
              </w:r>
            </w:hyperlink>
            <w:r w:rsidRPr="00A04033">
              <w:rPr>
                <w:rFonts w:ascii="Arial" w:eastAsia="SimSun" w:hAnsi="Arial" w:cs="Arial"/>
                <w:sz w:val="16"/>
                <w:szCs w:val="16"/>
                <w:lang w:val="en-US" w:eastAsia="zh-CN"/>
              </w:rPr>
              <w:t xml:space="preserve">, </w:t>
            </w:r>
            <w:r w:rsidRPr="001F79FC">
              <w:rPr>
                <w:rFonts w:ascii="Arial" w:eastAsia="SimSun" w:hAnsi="Arial" w:cs="Arial"/>
                <w:sz w:val="16"/>
                <w:szCs w:val="16"/>
                <w:lang w:val="en-US" w:eastAsia="zh-CN"/>
              </w:rPr>
              <w:t>TP to TR 38.719-03-01 Addition of CA_n1A-n5A-n8A, Nokia.</w:t>
            </w:r>
          </w:p>
          <w:p w14:paraId="6662089B" w14:textId="18D158F9" w:rsidR="00A04033" w:rsidRDefault="00A04033" w:rsidP="006C68CC">
            <w:pPr>
              <w:spacing w:after="60"/>
              <w:rPr>
                <w:rFonts w:eastAsia="SimSun"/>
                <w:sz w:val="16"/>
                <w:szCs w:val="16"/>
                <w:lang w:val="en-US" w:eastAsia="zh-CN"/>
              </w:rPr>
            </w:pPr>
            <w:r w:rsidRPr="001F79FC">
              <w:rPr>
                <w:rFonts w:ascii="Arial" w:eastAsia="SimSun" w:hAnsi="Arial" w:cs="Arial"/>
                <w:sz w:val="16"/>
                <w:szCs w:val="16"/>
                <w:lang w:val="en-US" w:eastAsia="zh-CN"/>
              </w:rPr>
              <w:t xml:space="preserve">(13)  </w:t>
            </w:r>
            <w:hyperlink r:id="rId26" w:history="1">
              <w:r w:rsidRPr="001F79FC">
                <w:rPr>
                  <w:rFonts w:ascii="Arial" w:eastAsia="SimSun" w:hAnsi="Arial" w:cs="Arial"/>
                  <w:sz w:val="16"/>
                  <w:szCs w:val="16"/>
                  <w:lang w:val="en-US" w:eastAsia="zh-CN"/>
                </w:rPr>
                <w:t>R4-2414367</w:t>
              </w:r>
            </w:hyperlink>
            <w:r w:rsidRPr="001F79FC">
              <w:rPr>
                <w:rFonts w:ascii="Arial" w:eastAsia="SimSun" w:hAnsi="Arial" w:cs="Arial"/>
                <w:sz w:val="16"/>
                <w:szCs w:val="16"/>
                <w:lang w:val="en-US" w:eastAsia="zh-CN"/>
              </w:rPr>
              <w:t>, TP to TR 38.719-03-01 Addition of CA_n3A-n5A-n8A, Nokia.</w:t>
            </w:r>
          </w:p>
        </w:tc>
        <w:tc>
          <w:tcPr>
            <w:tcW w:w="708" w:type="dxa"/>
            <w:shd w:val="solid" w:color="FFFFFF" w:fill="auto"/>
          </w:tcPr>
          <w:p w14:paraId="59F100A4" w14:textId="31F723AE" w:rsidR="00CC18A0" w:rsidRDefault="00CC18A0" w:rsidP="00CC18A0">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.1.0</w:t>
            </w:r>
          </w:p>
        </w:tc>
      </w:tr>
      <w:tr w:rsidR="00E30176" w14:paraId="02862E9A" w14:textId="77777777" w:rsidTr="008645DB">
        <w:tc>
          <w:tcPr>
            <w:tcW w:w="800" w:type="dxa"/>
            <w:shd w:val="solid" w:color="FFFFFF" w:fill="auto"/>
          </w:tcPr>
          <w:p w14:paraId="14305957" w14:textId="3FB5C8DE" w:rsidR="00E30176" w:rsidRDefault="00E30176" w:rsidP="00E30176">
            <w:pPr>
              <w:pStyle w:val="TAC"/>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4</w:t>
            </w:r>
            <w:r>
              <w:rPr>
                <w:rFonts w:eastAsia="SimSun" w:hint="eastAsia"/>
                <w:sz w:val="16"/>
                <w:szCs w:val="16"/>
                <w:lang w:val="en-US" w:eastAsia="zh-CN"/>
              </w:rPr>
              <w:t>-</w:t>
            </w:r>
            <w:r>
              <w:rPr>
                <w:rFonts w:eastAsia="SimSun"/>
                <w:sz w:val="16"/>
                <w:szCs w:val="16"/>
                <w:lang w:val="en-US" w:eastAsia="zh-CN"/>
              </w:rPr>
              <w:t>10</w:t>
            </w:r>
          </w:p>
        </w:tc>
        <w:tc>
          <w:tcPr>
            <w:tcW w:w="901" w:type="dxa"/>
            <w:shd w:val="solid" w:color="FFFFFF" w:fill="auto"/>
          </w:tcPr>
          <w:p w14:paraId="1DE02BEF" w14:textId="612981CC" w:rsidR="00E30176" w:rsidRDefault="00E30176" w:rsidP="00E30176">
            <w:pPr>
              <w:pStyle w:val="TAC"/>
              <w:rPr>
                <w:rFonts w:eastAsia="SimSun"/>
                <w:sz w:val="16"/>
                <w:szCs w:val="16"/>
                <w:lang w:val="en-US" w:eastAsia="zh-CN"/>
              </w:rPr>
            </w:pPr>
            <w:r>
              <w:rPr>
                <w:rFonts w:eastAsia="SimSun" w:hint="eastAsia"/>
                <w:sz w:val="16"/>
                <w:szCs w:val="16"/>
                <w:lang w:val="en-US" w:eastAsia="zh-CN"/>
              </w:rPr>
              <w:t>RAN4 #1</w:t>
            </w:r>
            <w:r>
              <w:rPr>
                <w:rFonts w:eastAsia="SimSun"/>
                <w:sz w:val="16"/>
                <w:szCs w:val="16"/>
                <w:lang w:val="en-US" w:eastAsia="zh-CN"/>
              </w:rPr>
              <w:t>12bis</w:t>
            </w:r>
          </w:p>
        </w:tc>
        <w:tc>
          <w:tcPr>
            <w:tcW w:w="1134" w:type="dxa"/>
            <w:shd w:val="solid" w:color="FFFFFF" w:fill="auto"/>
          </w:tcPr>
          <w:p w14:paraId="3C0234AF" w14:textId="73BB0D1E" w:rsidR="00E30176" w:rsidRDefault="00E30176" w:rsidP="00E30176">
            <w:pPr>
              <w:pStyle w:val="TAC"/>
              <w:rPr>
                <w:rFonts w:eastAsia="SimSun"/>
                <w:sz w:val="16"/>
                <w:szCs w:val="16"/>
                <w:lang w:val="en-US" w:eastAsia="zh-CN"/>
              </w:rPr>
            </w:pPr>
            <w:r>
              <w:rPr>
                <w:rFonts w:eastAsia="SimSun" w:hint="eastAsia"/>
                <w:sz w:val="16"/>
                <w:szCs w:val="16"/>
                <w:lang w:val="en-US" w:eastAsia="zh-CN"/>
              </w:rPr>
              <w:t>R4-2</w:t>
            </w:r>
            <w:r>
              <w:rPr>
                <w:rFonts w:eastAsia="SimSun"/>
                <w:sz w:val="16"/>
                <w:szCs w:val="16"/>
                <w:lang w:val="en-US" w:eastAsia="zh-CN"/>
              </w:rPr>
              <w:t>416096</w:t>
            </w:r>
          </w:p>
        </w:tc>
        <w:tc>
          <w:tcPr>
            <w:tcW w:w="567" w:type="dxa"/>
            <w:shd w:val="solid" w:color="FFFFFF" w:fill="auto"/>
          </w:tcPr>
          <w:p w14:paraId="3BABF4A4" w14:textId="77777777" w:rsidR="00E30176" w:rsidRDefault="00E30176" w:rsidP="00E30176">
            <w:pPr>
              <w:pStyle w:val="TAC"/>
              <w:rPr>
                <w:sz w:val="16"/>
                <w:szCs w:val="16"/>
              </w:rPr>
            </w:pPr>
          </w:p>
        </w:tc>
        <w:tc>
          <w:tcPr>
            <w:tcW w:w="426" w:type="dxa"/>
            <w:shd w:val="solid" w:color="FFFFFF" w:fill="auto"/>
          </w:tcPr>
          <w:p w14:paraId="4ED513F7" w14:textId="77777777" w:rsidR="00E30176" w:rsidRDefault="00E30176" w:rsidP="00E30176">
            <w:pPr>
              <w:pStyle w:val="TAC"/>
              <w:rPr>
                <w:sz w:val="16"/>
                <w:szCs w:val="16"/>
              </w:rPr>
            </w:pPr>
          </w:p>
        </w:tc>
        <w:tc>
          <w:tcPr>
            <w:tcW w:w="425" w:type="dxa"/>
            <w:shd w:val="solid" w:color="FFFFFF" w:fill="auto"/>
          </w:tcPr>
          <w:p w14:paraId="5F6BC325" w14:textId="77777777" w:rsidR="00E30176" w:rsidRDefault="00E30176" w:rsidP="00E30176">
            <w:pPr>
              <w:pStyle w:val="TAC"/>
              <w:rPr>
                <w:sz w:val="16"/>
                <w:szCs w:val="16"/>
              </w:rPr>
            </w:pPr>
          </w:p>
        </w:tc>
        <w:tc>
          <w:tcPr>
            <w:tcW w:w="4678" w:type="dxa"/>
            <w:shd w:val="solid" w:color="FFFFFF" w:fill="auto"/>
          </w:tcPr>
          <w:p w14:paraId="6B75C2EF" w14:textId="1F000868" w:rsidR="00E30176" w:rsidRPr="00422570" w:rsidRDefault="00E30176" w:rsidP="00CF42FD">
            <w:pPr>
              <w:spacing w:after="60"/>
              <w:rPr>
                <w:rFonts w:eastAsia="SimSun" w:cs="Arial"/>
                <w:sz w:val="16"/>
                <w:szCs w:val="16"/>
                <w:lang w:val="en-US" w:eastAsia="zh-CN"/>
              </w:rPr>
            </w:pPr>
            <w:r w:rsidRPr="00A04033">
              <w:rPr>
                <w:rFonts w:eastAsia="SimSun" w:cs="Arial"/>
                <w:sz w:val="16"/>
                <w:szCs w:val="16"/>
                <w:lang w:val="en-US" w:eastAsia="zh-CN"/>
              </w:rPr>
              <w:t>(</w:t>
            </w:r>
            <w:r w:rsidRPr="00422570">
              <w:rPr>
                <w:rFonts w:ascii="Arial" w:eastAsia="SimSun" w:hAnsi="Arial" w:cs="Arial"/>
                <w:sz w:val="16"/>
                <w:szCs w:val="16"/>
                <w:lang w:val="en-US" w:eastAsia="zh-CN"/>
              </w:rPr>
              <w:t xml:space="preserve">1)  </w:t>
            </w:r>
            <w:r w:rsidR="00C97F3E" w:rsidRPr="00422570">
              <w:rPr>
                <w:rFonts w:ascii="Arial" w:eastAsia="SimSun" w:hAnsi="Arial" w:cs="Arial"/>
                <w:sz w:val="16"/>
                <w:szCs w:val="16"/>
                <w:lang w:val="en-US" w:eastAsia="zh-CN"/>
              </w:rPr>
              <w:t>R4-2414961</w:t>
            </w:r>
            <w:r w:rsidR="00422570" w:rsidRPr="00422570">
              <w:rPr>
                <w:rFonts w:ascii="Arial" w:eastAsia="SimSun" w:hAnsi="Arial" w:cs="Arial"/>
                <w:sz w:val="16"/>
                <w:szCs w:val="16"/>
                <w:lang w:val="en-US" w:eastAsia="zh-CN"/>
              </w:rPr>
              <w:t>,</w:t>
            </w:r>
            <w:r w:rsidR="00C97F3E" w:rsidRPr="00422570">
              <w:rPr>
                <w:rFonts w:ascii="Arial" w:eastAsia="SimSun" w:hAnsi="Arial" w:cs="Arial"/>
                <w:sz w:val="16"/>
                <w:szCs w:val="16"/>
                <w:lang w:val="en-US" w:eastAsia="zh-CN"/>
              </w:rPr>
              <w:t xml:space="preserve"> TP for TR 38.719-03-01 CA_n25-n29-n77, </w:t>
            </w:r>
            <w:r w:rsidR="00C97F3E" w:rsidRPr="00CF42FD">
              <w:rPr>
                <w:rFonts w:ascii="Arial" w:eastAsia="SimSun" w:hAnsi="Arial" w:cs="Arial"/>
                <w:sz w:val="16"/>
                <w:szCs w:val="16"/>
                <w:lang w:val="en-US" w:eastAsia="zh-CN"/>
              </w:rPr>
              <w:t>Samsung, TELUS, Bell Mobility</w:t>
            </w:r>
          </w:p>
          <w:p w14:paraId="6ADD3E40" w14:textId="3BA461A0" w:rsidR="00C97F3E" w:rsidRDefault="00C97F3E" w:rsidP="00CF42FD">
            <w:pPr>
              <w:spacing w:after="60"/>
              <w:rPr>
                <w:rFonts w:eastAsia="SimSun" w:cs="Arial"/>
                <w:sz w:val="16"/>
                <w:szCs w:val="16"/>
                <w:lang w:val="en-US" w:eastAsia="zh-CN"/>
              </w:rPr>
            </w:pPr>
            <w:r w:rsidRPr="00422570">
              <w:rPr>
                <w:rFonts w:ascii="Arial" w:eastAsia="SimSun" w:hAnsi="Arial" w:cs="Arial"/>
                <w:sz w:val="16"/>
                <w:szCs w:val="16"/>
                <w:lang w:val="en-US" w:eastAsia="zh-CN"/>
              </w:rPr>
              <w:t xml:space="preserve">(2)  </w:t>
            </w:r>
            <w:r w:rsidR="00422570" w:rsidRPr="00422570">
              <w:rPr>
                <w:rFonts w:ascii="Arial" w:eastAsia="SimSun" w:hAnsi="Arial" w:cs="Arial"/>
                <w:sz w:val="16"/>
                <w:szCs w:val="16"/>
                <w:lang w:val="en-US" w:eastAsia="zh-CN"/>
              </w:rPr>
              <w:t>R4-2414972, TP to TR 38.719-03-01 to add CA_n1A-n75A-n78A</w:t>
            </w:r>
            <w:r w:rsidR="00422570">
              <w:rPr>
                <w:rFonts w:ascii="Arial" w:eastAsia="SimSun" w:hAnsi="Arial" w:cs="Arial"/>
                <w:sz w:val="16"/>
                <w:szCs w:val="16"/>
                <w:lang w:val="en-US" w:eastAsia="zh-CN"/>
              </w:rPr>
              <w:t xml:space="preserve">, </w:t>
            </w:r>
            <w:r w:rsidR="00422570" w:rsidRPr="00CF42FD">
              <w:rPr>
                <w:rFonts w:ascii="Arial" w:eastAsia="SimSun" w:hAnsi="Arial" w:cs="Arial"/>
                <w:sz w:val="16"/>
                <w:szCs w:val="16"/>
                <w:lang w:val="en-US" w:eastAsia="zh-CN"/>
              </w:rPr>
              <w:t>Huawei, Hisilicon, Deutsche Telekom</w:t>
            </w:r>
          </w:p>
          <w:p w14:paraId="18280705" w14:textId="29FC4911" w:rsidR="00422570" w:rsidRDefault="00422570" w:rsidP="00CF42FD">
            <w:pPr>
              <w:spacing w:after="60"/>
              <w:rPr>
                <w:rFonts w:eastAsia="SimSun" w:cs="Arial"/>
                <w:sz w:val="16"/>
                <w:szCs w:val="16"/>
                <w:lang w:val="en-US" w:eastAsia="zh-CN"/>
              </w:rPr>
            </w:pPr>
            <w:r>
              <w:rPr>
                <w:rFonts w:ascii="Arial" w:eastAsia="SimSun" w:hAnsi="Arial" w:cs="Arial"/>
                <w:sz w:val="16"/>
                <w:szCs w:val="16"/>
                <w:lang w:val="en-US" w:eastAsia="zh-CN"/>
              </w:rPr>
              <w:t xml:space="preserve">(3)  </w:t>
            </w:r>
            <w:r w:rsidR="00CA67F5" w:rsidRPr="00CA67F5">
              <w:rPr>
                <w:rFonts w:ascii="Arial" w:eastAsia="SimSun" w:hAnsi="Arial" w:cs="Arial"/>
                <w:sz w:val="16"/>
                <w:szCs w:val="16"/>
                <w:lang w:val="en-US" w:eastAsia="zh-CN"/>
              </w:rPr>
              <w:t>R4-2415400 TP to TR 38.719-03-01 CA_n1-n28-n40</w:t>
            </w:r>
            <w:r w:rsidR="00CA67F5">
              <w:rPr>
                <w:rFonts w:ascii="Arial" w:eastAsia="SimSun" w:hAnsi="Arial" w:cs="Arial"/>
                <w:sz w:val="16"/>
                <w:szCs w:val="16"/>
                <w:lang w:val="en-US" w:eastAsia="zh-CN"/>
              </w:rPr>
              <w:t xml:space="preserve">, </w:t>
            </w:r>
            <w:r w:rsidR="00CA67F5" w:rsidRPr="00CF42FD">
              <w:rPr>
                <w:rFonts w:ascii="Arial" w:eastAsia="SimSun" w:hAnsi="Arial" w:cs="Arial"/>
                <w:sz w:val="16"/>
                <w:szCs w:val="16"/>
                <w:lang w:val="en-US" w:eastAsia="zh-CN"/>
              </w:rPr>
              <w:t>Nokia, STC</w:t>
            </w:r>
          </w:p>
          <w:p w14:paraId="226F0538" w14:textId="58A660A1" w:rsidR="00422570" w:rsidRDefault="00CA67F5" w:rsidP="00CF42FD">
            <w:pPr>
              <w:spacing w:after="60"/>
              <w:rPr>
                <w:rFonts w:eastAsia="SimSun"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4)  </w:t>
            </w:r>
            <w:r w:rsidR="005A6A3F" w:rsidRPr="005A6A3F">
              <w:rPr>
                <w:rFonts w:ascii="Arial" w:eastAsia="SimSun" w:hAnsi="Arial" w:cs="Arial"/>
                <w:sz w:val="16"/>
                <w:szCs w:val="16"/>
                <w:lang w:val="en-US" w:eastAsia="zh-CN"/>
              </w:rPr>
              <w:t>R4-2415404 TP to TR 38.719-03-01 CA_n1-n20-n71</w:t>
            </w:r>
            <w:r w:rsidR="005A6A3F">
              <w:rPr>
                <w:rFonts w:ascii="Arial" w:eastAsia="SimSun" w:hAnsi="Arial" w:cs="Arial" w:hint="eastAsia"/>
                <w:sz w:val="16"/>
                <w:szCs w:val="16"/>
                <w:lang w:val="en-US" w:eastAsia="zh-CN"/>
              </w:rPr>
              <w:t>,</w:t>
            </w:r>
            <w:r w:rsidR="005A6A3F">
              <w:rPr>
                <w:rFonts w:ascii="Arial" w:eastAsia="SimSun" w:hAnsi="Arial" w:cs="Arial"/>
                <w:sz w:val="16"/>
                <w:szCs w:val="16"/>
                <w:lang w:val="en-US" w:eastAsia="zh-CN"/>
              </w:rPr>
              <w:t xml:space="preserve"> </w:t>
            </w:r>
            <w:r w:rsidR="005A6A3F" w:rsidRPr="00CF42FD">
              <w:rPr>
                <w:rFonts w:ascii="Arial" w:eastAsia="SimSun" w:hAnsi="Arial" w:cs="Arial"/>
                <w:sz w:val="16"/>
                <w:szCs w:val="16"/>
                <w:lang w:val="en-US" w:eastAsia="zh-CN"/>
              </w:rPr>
              <w:t>Nokia, Mobily</w:t>
            </w:r>
          </w:p>
          <w:p w14:paraId="5AF8BA06" w14:textId="77777777" w:rsidR="008F4D94" w:rsidRDefault="008F4D94" w:rsidP="008F4D94">
            <w:pPr>
              <w:spacing w:after="60"/>
              <w:rPr>
                <w:rFonts w:eastAsia="SimSun" w:cs="Arial"/>
                <w:sz w:val="16"/>
                <w:szCs w:val="16"/>
                <w:lang w:val="en-US" w:eastAsia="zh-CN"/>
              </w:rPr>
            </w:pPr>
            <w:r w:rsidRPr="00190399">
              <w:rPr>
                <w:rFonts w:ascii="Arial" w:eastAsia="SimSun" w:hAnsi="Arial" w:cs="Arial" w:hint="eastAsia"/>
                <w:sz w:val="16"/>
                <w:szCs w:val="16"/>
                <w:lang w:val="en-US" w:eastAsia="zh-CN"/>
              </w:rPr>
              <w:t>(</w:t>
            </w:r>
            <w:r w:rsidRPr="00190399">
              <w:rPr>
                <w:rFonts w:ascii="Arial" w:eastAsia="SimSun" w:hAnsi="Arial" w:cs="Arial"/>
                <w:sz w:val="16"/>
                <w:szCs w:val="16"/>
                <w:lang w:val="en-US" w:eastAsia="zh-CN"/>
              </w:rPr>
              <w:t>5)  R4-2415406, TP to TR 38.719-03-01 CA_n1-n20-n78</w:t>
            </w:r>
            <w:r w:rsidRPr="00190399">
              <w:rPr>
                <w:rFonts w:ascii="Arial" w:eastAsia="SimSun" w:hAnsi="Arial" w:cs="Arial" w:hint="eastAsia"/>
                <w:sz w:val="16"/>
                <w:szCs w:val="16"/>
                <w:lang w:val="en-US" w:eastAsia="zh-CN"/>
              </w:rPr>
              <w:t>,</w:t>
            </w:r>
            <w:r w:rsidRPr="00190399">
              <w:rPr>
                <w:rFonts w:ascii="Arial" w:eastAsia="SimSun" w:hAnsi="Arial" w:cs="Arial"/>
                <w:sz w:val="16"/>
                <w:szCs w:val="16"/>
                <w:lang w:val="en-US" w:eastAsia="zh-CN"/>
              </w:rPr>
              <w:t xml:space="preserve"> Nokia, Mobily</w:t>
            </w:r>
          </w:p>
          <w:p w14:paraId="1305614F"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6)  R4-2415408, </w:t>
            </w:r>
            <w:r w:rsidRPr="00202D00">
              <w:rPr>
                <w:rFonts w:ascii="Arial" w:eastAsia="SimSun" w:hAnsi="Arial" w:cs="Arial"/>
                <w:sz w:val="16"/>
                <w:szCs w:val="16"/>
                <w:lang w:val="en-US" w:eastAsia="zh-CN"/>
              </w:rPr>
              <w:t>TP to TR 38.719-03-01 CA_n20-n41-n71</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A5687E">
              <w:rPr>
                <w:rFonts w:ascii="Arial" w:eastAsia="SimSun" w:hAnsi="Arial" w:cs="Arial"/>
                <w:sz w:val="16"/>
                <w:szCs w:val="16"/>
                <w:lang w:val="en-US" w:eastAsia="zh-CN"/>
              </w:rPr>
              <w:t>Nokia, Mobily</w:t>
            </w:r>
          </w:p>
          <w:p w14:paraId="5072C11B" w14:textId="77777777" w:rsidR="008F4D94" w:rsidRPr="00F85C82"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7)  R4-2415409, </w:t>
            </w:r>
            <w:r w:rsidRPr="00202D00">
              <w:rPr>
                <w:rFonts w:ascii="Arial" w:eastAsia="SimSun" w:hAnsi="Arial" w:cs="Arial"/>
                <w:sz w:val="16"/>
                <w:szCs w:val="16"/>
                <w:lang w:val="en-US" w:eastAsia="zh-CN"/>
              </w:rPr>
              <w:t>TP to TR 38.719-03-01 CA_n20-n41-n77</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A5687E">
              <w:rPr>
                <w:rFonts w:ascii="Arial" w:eastAsia="SimSun" w:hAnsi="Arial" w:cs="Arial"/>
                <w:sz w:val="16"/>
                <w:szCs w:val="16"/>
                <w:lang w:val="en-US" w:eastAsia="zh-CN"/>
              </w:rPr>
              <w:t>Nokia, Mobily</w:t>
            </w:r>
          </w:p>
          <w:p w14:paraId="5D67057E" w14:textId="77777777" w:rsidR="008F4D94" w:rsidRPr="00F66FBB"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8)  R4-2415410, </w:t>
            </w:r>
            <w:r w:rsidRPr="00202D00">
              <w:rPr>
                <w:rFonts w:ascii="Arial" w:eastAsia="SimSun" w:hAnsi="Arial" w:cs="Arial"/>
                <w:sz w:val="16"/>
                <w:szCs w:val="16"/>
                <w:lang w:val="en-US" w:eastAsia="zh-CN"/>
              </w:rPr>
              <w:t>TP to TR 38.719-03-01 CA_n20-n41-n78</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A5687E">
              <w:rPr>
                <w:rFonts w:ascii="Arial" w:eastAsia="SimSun" w:hAnsi="Arial" w:cs="Arial"/>
                <w:sz w:val="16"/>
                <w:szCs w:val="16"/>
                <w:lang w:val="en-US" w:eastAsia="zh-CN"/>
              </w:rPr>
              <w:t>Nokia, Mobily</w:t>
            </w:r>
          </w:p>
          <w:p w14:paraId="544AA710"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9)  R4-2415411, </w:t>
            </w:r>
            <w:r w:rsidRPr="00202D00">
              <w:rPr>
                <w:rFonts w:ascii="Arial" w:eastAsia="SimSun" w:hAnsi="Arial" w:cs="Arial"/>
                <w:sz w:val="16"/>
                <w:szCs w:val="16"/>
                <w:lang w:val="en-US" w:eastAsia="zh-CN"/>
              </w:rPr>
              <w:t>TP to TR 38.719-03-01 CA_n20-n71-n78</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A5687E">
              <w:rPr>
                <w:rFonts w:ascii="Arial" w:eastAsia="SimSun" w:hAnsi="Arial" w:cs="Arial"/>
                <w:sz w:val="16"/>
                <w:szCs w:val="16"/>
                <w:lang w:val="en-US" w:eastAsia="zh-CN"/>
              </w:rPr>
              <w:t>Nokia, Mobily</w:t>
            </w:r>
          </w:p>
          <w:p w14:paraId="4EF7E70E"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10)  R4-2415413, </w:t>
            </w:r>
            <w:r w:rsidRPr="000B5ADC">
              <w:rPr>
                <w:rFonts w:ascii="Arial" w:eastAsia="SimSun" w:hAnsi="Arial" w:cs="Arial"/>
                <w:sz w:val="16"/>
                <w:szCs w:val="16"/>
                <w:lang w:val="en-US" w:eastAsia="zh-CN"/>
              </w:rPr>
              <w:t>TP to TR 38.719-03-01 CA_n3-n20-n71</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A5687E">
              <w:rPr>
                <w:rFonts w:ascii="Arial" w:eastAsia="SimSun" w:hAnsi="Arial" w:cs="Arial"/>
                <w:sz w:val="16"/>
                <w:szCs w:val="16"/>
                <w:lang w:val="en-US" w:eastAsia="zh-CN"/>
              </w:rPr>
              <w:t>Nokia, Mobily</w:t>
            </w:r>
          </w:p>
          <w:p w14:paraId="1767E08D"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11)  R4-2415414, </w:t>
            </w:r>
            <w:r w:rsidRPr="000B5ADC">
              <w:rPr>
                <w:rFonts w:ascii="Arial" w:eastAsia="SimSun" w:hAnsi="Arial" w:cs="Arial"/>
                <w:sz w:val="16"/>
                <w:szCs w:val="16"/>
                <w:lang w:val="en-US" w:eastAsia="zh-CN"/>
              </w:rPr>
              <w:t>TP to TR 38.719-03-01 CA_n3-n20-n77</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A5687E">
              <w:rPr>
                <w:rFonts w:ascii="Arial" w:eastAsia="SimSun" w:hAnsi="Arial" w:cs="Arial"/>
                <w:sz w:val="16"/>
                <w:szCs w:val="16"/>
                <w:lang w:val="en-US" w:eastAsia="zh-CN"/>
              </w:rPr>
              <w:t>Nokia, Mobily</w:t>
            </w:r>
          </w:p>
          <w:p w14:paraId="071E3A3F"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12)  R4-2415419, </w:t>
            </w:r>
            <w:r w:rsidRPr="000B5ADC">
              <w:rPr>
                <w:rFonts w:ascii="Arial" w:eastAsia="SimSun" w:hAnsi="Arial" w:cs="Arial"/>
                <w:sz w:val="16"/>
                <w:szCs w:val="16"/>
                <w:lang w:val="en-US" w:eastAsia="zh-CN"/>
              </w:rPr>
              <w:t>TP to TR 38.719-03-01 CA_n1-n3-n71</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p w14:paraId="2DAD3F21"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13)  R4-2415420, </w:t>
            </w:r>
            <w:r w:rsidRPr="000B5ADC">
              <w:rPr>
                <w:rFonts w:ascii="Arial" w:eastAsia="SimSun" w:hAnsi="Arial" w:cs="Arial"/>
                <w:sz w:val="16"/>
                <w:szCs w:val="16"/>
                <w:lang w:val="en-US" w:eastAsia="zh-CN"/>
              </w:rPr>
              <w:t>TP to TR 38.719-03-01 CA_n1-n3-n8</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p w14:paraId="6A5BB053"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14)  R4-2415421, </w:t>
            </w:r>
            <w:r w:rsidRPr="000B5ADC">
              <w:rPr>
                <w:rFonts w:ascii="Arial" w:eastAsia="SimSun" w:hAnsi="Arial" w:cs="Arial"/>
                <w:sz w:val="16"/>
                <w:szCs w:val="16"/>
                <w:lang w:val="en-US" w:eastAsia="zh-CN"/>
              </w:rPr>
              <w:t>TP to TR 38.719-03-01 CA_n1-n41-n71</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p w14:paraId="5A884A1A"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15)  R4-2415424, </w:t>
            </w:r>
            <w:r w:rsidRPr="000B5ADC">
              <w:rPr>
                <w:rFonts w:ascii="Arial" w:eastAsia="SimSun" w:hAnsi="Arial" w:cs="Arial"/>
                <w:sz w:val="16"/>
                <w:szCs w:val="16"/>
                <w:lang w:val="en-US" w:eastAsia="zh-CN"/>
              </w:rPr>
              <w:t>TP to TR 38.719-03-01 CA_n1-n8-n41</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A5687E">
              <w:rPr>
                <w:rFonts w:ascii="Arial" w:eastAsia="SimSun" w:hAnsi="Arial" w:cs="Arial"/>
                <w:sz w:val="16"/>
                <w:szCs w:val="16"/>
                <w:lang w:val="en-US" w:eastAsia="zh-CN"/>
              </w:rPr>
              <w:t>Nokia, Mobily</w:t>
            </w:r>
          </w:p>
          <w:p w14:paraId="398F9B24"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16)  R4-2415426, </w:t>
            </w:r>
            <w:r w:rsidRPr="000B5ADC">
              <w:rPr>
                <w:rFonts w:ascii="Arial" w:eastAsia="SimSun" w:hAnsi="Arial" w:cs="Arial"/>
                <w:sz w:val="16"/>
                <w:szCs w:val="16"/>
                <w:lang w:val="en-US" w:eastAsia="zh-CN"/>
              </w:rPr>
              <w:t>TP to TR 38.719-03-01 CA_n3-n41-n71</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 Mobily</w:t>
            </w:r>
          </w:p>
          <w:p w14:paraId="553F89CC"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17)  R4-2416219, </w:t>
            </w:r>
            <w:r w:rsidRPr="000B5ADC">
              <w:rPr>
                <w:rFonts w:ascii="Arial" w:eastAsia="SimSun" w:hAnsi="Arial" w:cs="Arial"/>
                <w:sz w:val="16"/>
                <w:szCs w:val="16"/>
                <w:lang w:val="en-US" w:eastAsia="zh-CN"/>
              </w:rPr>
              <w:t>TP for 38.719-03-01 to add CA_n1A-n7A-n20A</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Ericsson, BT plc</w:t>
            </w:r>
          </w:p>
          <w:p w14:paraId="01962929"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18)  R4-2417132, </w:t>
            </w:r>
            <w:r w:rsidRPr="000B5ADC">
              <w:rPr>
                <w:rFonts w:ascii="Arial" w:eastAsia="SimSun" w:hAnsi="Arial" w:cs="Arial"/>
                <w:sz w:val="16"/>
                <w:szCs w:val="16"/>
                <w:lang w:val="en-US" w:eastAsia="zh-CN"/>
              </w:rPr>
              <w:t>TP to TR 38.719-03-01 include CA_n1A-n3A-n75A</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Huawei, Hisilicon, Deutsche Telekom</w:t>
            </w:r>
          </w:p>
          <w:p w14:paraId="78B5B965"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19)  R4-2417133, </w:t>
            </w:r>
            <w:r w:rsidRPr="000B5ADC">
              <w:rPr>
                <w:rFonts w:ascii="Arial" w:eastAsia="SimSun" w:hAnsi="Arial" w:cs="Arial"/>
                <w:sz w:val="16"/>
                <w:szCs w:val="16"/>
                <w:lang w:val="en-US" w:eastAsia="zh-CN"/>
              </w:rPr>
              <w:t>TP to TR 38.719-03-01 include CA_n1A-n7A-n78A</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Huawei, Hisilicon, Deutsche Telekom</w:t>
            </w:r>
          </w:p>
          <w:p w14:paraId="6E965E09"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20)  R4-2417134, </w:t>
            </w:r>
            <w:r w:rsidRPr="000B5ADC">
              <w:rPr>
                <w:rFonts w:ascii="Arial" w:eastAsia="SimSun" w:hAnsi="Arial" w:cs="Arial"/>
                <w:sz w:val="16"/>
                <w:szCs w:val="16"/>
                <w:lang w:val="en-US" w:eastAsia="zh-CN"/>
              </w:rPr>
              <w:t>TP for TR 38.719-03-01 CA_n7-n25-n29</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Samsung, TELUS, Bell Mobility</w:t>
            </w:r>
            <w:r w:rsidRPr="00F85C82">
              <w:rPr>
                <w:rFonts w:ascii="Arial" w:eastAsia="SimSun" w:hAnsi="Arial" w:cs="Arial" w:hint="eastAsia"/>
                <w:sz w:val="16"/>
                <w:szCs w:val="16"/>
                <w:lang w:val="en-US" w:eastAsia="zh-CN"/>
              </w:rPr>
              <w:t>,</w:t>
            </w:r>
            <w:r w:rsidRPr="00F85C82">
              <w:rPr>
                <w:rFonts w:ascii="Arial" w:eastAsia="SimSun" w:hAnsi="Arial" w:cs="Arial"/>
                <w:sz w:val="16"/>
                <w:szCs w:val="16"/>
                <w:lang w:val="en-US" w:eastAsia="zh-CN"/>
              </w:rPr>
              <w:t xml:space="preserve"> Qualcomm, Skyworks</w:t>
            </w:r>
          </w:p>
          <w:p w14:paraId="19A27EE0"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21)  R4-2417135, </w:t>
            </w:r>
            <w:r w:rsidRPr="000B5ADC">
              <w:rPr>
                <w:rFonts w:ascii="Arial" w:eastAsia="SimSun" w:hAnsi="Arial" w:cs="Arial"/>
                <w:sz w:val="16"/>
                <w:szCs w:val="16"/>
                <w:lang w:val="en-US" w:eastAsia="zh-CN"/>
              </w:rPr>
              <w:t>TP for TR 38.719-03-01 CA_n7-n29-n66</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Samsung, TELUS, Bell Mobility</w:t>
            </w:r>
          </w:p>
          <w:p w14:paraId="09EA17BE"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22)  R4-2417136, </w:t>
            </w:r>
            <w:r w:rsidRPr="000B5ADC">
              <w:rPr>
                <w:rFonts w:ascii="Arial" w:eastAsia="SimSun" w:hAnsi="Arial" w:cs="Arial"/>
                <w:sz w:val="16"/>
                <w:szCs w:val="16"/>
                <w:lang w:val="en-US" w:eastAsia="zh-CN"/>
              </w:rPr>
              <w:t>TP for TR 38.719-03-01 CA_n7-n29-n77</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Samsung, TELUS, Bell Mobility</w:t>
            </w:r>
          </w:p>
          <w:p w14:paraId="749D889F"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23)  R4-2417154, </w:t>
            </w:r>
            <w:r w:rsidRPr="000B5ADC">
              <w:rPr>
                <w:rFonts w:ascii="Arial" w:eastAsia="SimSun" w:hAnsi="Arial" w:cs="Arial"/>
                <w:sz w:val="16"/>
                <w:szCs w:val="16"/>
                <w:lang w:val="en-US" w:eastAsia="zh-CN"/>
              </w:rPr>
              <w:t>TP for TR38.719-03-01_3DL_2UL CA_n3A-n40A-n79A</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ZTE</w:t>
            </w:r>
            <w:r w:rsidRPr="00F85C82">
              <w:rPr>
                <w:rFonts w:ascii="Arial" w:eastAsia="SimSun" w:hAnsi="Arial" w:cs="Arial" w:hint="eastAsia"/>
                <w:sz w:val="16"/>
                <w:szCs w:val="16"/>
                <w:lang w:val="en-US" w:eastAsia="zh-CN"/>
              </w:rPr>
              <w:t xml:space="preserve"> Corporation, Sanechips</w:t>
            </w:r>
          </w:p>
          <w:p w14:paraId="5A8F293B"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24)  R4-2417137, </w:t>
            </w:r>
            <w:r w:rsidRPr="00190399">
              <w:rPr>
                <w:rFonts w:ascii="Arial" w:eastAsia="SimSun" w:hAnsi="Arial" w:cs="Arial"/>
                <w:sz w:val="16"/>
                <w:szCs w:val="16"/>
                <w:lang w:val="en-US" w:eastAsia="zh-CN"/>
              </w:rPr>
              <w:t>Corrections of TR 38.719-03-01, Nokia</w:t>
            </w:r>
          </w:p>
          <w:p w14:paraId="412DA4CF"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25)  </w:t>
            </w:r>
            <w:r w:rsidRPr="006470F5">
              <w:rPr>
                <w:rFonts w:ascii="Arial" w:eastAsia="SimSun" w:hAnsi="Arial" w:cs="Arial"/>
                <w:sz w:val="16"/>
                <w:szCs w:val="16"/>
                <w:lang w:val="en-US" w:eastAsia="zh-CN"/>
              </w:rPr>
              <w:t>R4-2417138</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CA_n3-n7-n77</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190399">
              <w:rPr>
                <w:rFonts w:ascii="Arial" w:eastAsia="SimSun" w:hAnsi="Arial" w:cs="Arial"/>
                <w:sz w:val="16"/>
                <w:szCs w:val="16"/>
                <w:lang w:val="en-US" w:eastAsia="zh-CN"/>
              </w:rPr>
              <w:t>Nokia, BT plc</w:t>
            </w:r>
          </w:p>
          <w:p w14:paraId="0F187404"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26)  R4-2417154, </w:t>
            </w:r>
            <w:r w:rsidRPr="000B5ADC">
              <w:rPr>
                <w:rFonts w:ascii="Arial" w:eastAsia="SimSun" w:hAnsi="Arial" w:cs="Arial"/>
                <w:sz w:val="16"/>
                <w:szCs w:val="16"/>
                <w:lang w:val="en-US" w:eastAsia="zh-CN"/>
              </w:rPr>
              <w:t>TP for TR38.719-03-01_3DL_2UL CA_n3A-n40A-n79A</w:t>
            </w: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ZTE</w:t>
            </w:r>
            <w:r w:rsidRPr="00F85C82">
              <w:rPr>
                <w:rFonts w:ascii="Arial" w:eastAsia="SimSun" w:hAnsi="Arial" w:cs="Arial" w:hint="eastAsia"/>
                <w:sz w:val="16"/>
                <w:szCs w:val="16"/>
                <w:lang w:val="en-US" w:eastAsia="zh-CN"/>
              </w:rPr>
              <w:t xml:space="preserve"> Corporation, Sanechips</w:t>
            </w:r>
          </w:p>
          <w:p w14:paraId="382776A0"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27)  R4-2417140, </w:t>
            </w:r>
            <w:r w:rsidRPr="006470F5">
              <w:rPr>
                <w:rFonts w:ascii="Arial" w:eastAsia="SimSun" w:hAnsi="Arial" w:cs="Arial"/>
                <w:sz w:val="16"/>
                <w:szCs w:val="16"/>
                <w:lang w:val="en-US" w:eastAsia="zh-CN"/>
              </w:rPr>
              <w:t>TP to TR 38.719-03-01 CA_n1-n20-n41</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BT plc</w:t>
            </w:r>
          </w:p>
          <w:p w14:paraId="5CFEA24D"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28)  </w:t>
            </w:r>
            <w:r w:rsidRPr="006470F5">
              <w:rPr>
                <w:rFonts w:ascii="Arial" w:eastAsia="SimSun" w:hAnsi="Arial" w:cs="Arial"/>
                <w:sz w:val="16"/>
                <w:szCs w:val="16"/>
                <w:lang w:val="en-US" w:eastAsia="zh-CN"/>
              </w:rPr>
              <w:t>R4-2417141</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CA_n1-n20-n77</w:t>
            </w:r>
            <w:r>
              <w:rPr>
                <w:rFonts w:ascii="Arial" w:eastAsia="SimSun" w:hAnsi="Arial" w:cs="Arial"/>
                <w:sz w:val="16"/>
                <w:szCs w:val="16"/>
                <w:lang w:val="en-US" w:eastAsia="zh-CN"/>
              </w:rPr>
              <w:t xml:space="preserve">, </w:t>
            </w:r>
            <w:r w:rsidRPr="00A5687E">
              <w:rPr>
                <w:rFonts w:ascii="Arial" w:eastAsia="SimSun" w:hAnsi="Arial" w:cs="Arial"/>
                <w:sz w:val="16"/>
                <w:szCs w:val="16"/>
                <w:lang w:val="en-US" w:eastAsia="zh-CN"/>
              </w:rPr>
              <w:t>Nokia, Mobily</w:t>
            </w:r>
          </w:p>
          <w:p w14:paraId="2FA55D6F"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29)  </w:t>
            </w:r>
            <w:r w:rsidRPr="006470F5">
              <w:rPr>
                <w:rFonts w:ascii="Arial" w:eastAsia="SimSun" w:hAnsi="Arial" w:cs="Arial"/>
                <w:sz w:val="16"/>
                <w:szCs w:val="16"/>
                <w:lang w:val="en-US" w:eastAsia="zh-CN"/>
              </w:rPr>
              <w:t>R4-2417142</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CA_n1-n71-n77</w:t>
            </w:r>
            <w:r>
              <w:rPr>
                <w:rFonts w:ascii="Arial" w:eastAsia="SimSun" w:hAnsi="Arial" w:cs="Arial"/>
                <w:sz w:val="16"/>
                <w:szCs w:val="16"/>
                <w:lang w:val="en-US" w:eastAsia="zh-CN"/>
              </w:rPr>
              <w:t>,</w:t>
            </w:r>
            <w:r w:rsidRPr="00A5687E">
              <w:rPr>
                <w:rFonts w:ascii="Arial" w:eastAsia="SimSun" w:hAnsi="Arial" w:cs="Arial"/>
                <w:sz w:val="16"/>
                <w:szCs w:val="16"/>
                <w:lang w:val="en-US" w:eastAsia="zh-CN"/>
              </w:rPr>
              <w:t xml:space="preserve"> Nokia, Mobily</w:t>
            </w:r>
          </w:p>
          <w:p w14:paraId="75FE2FA8"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30)  </w:t>
            </w:r>
            <w:r w:rsidRPr="006470F5">
              <w:rPr>
                <w:rFonts w:ascii="Arial" w:eastAsia="SimSun" w:hAnsi="Arial" w:cs="Arial"/>
                <w:sz w:val="16"/>
                <w:szCs w:val="16"/>
                <w:lang w:val="en-US" w:eastAsia="zh-CN"/>
              </w:rPr>
              <w:t>R4-2417143</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CA_n3-n20-n41</w:t>
            </w:r>
            <w:r>
              <w:rPr>
                <w:rFonts w:ascii="Arial" w:eastAsia="SimSun" w:hAnsi="Arial" w:cs="Arial"/>
                <w:sz w:val="16"/>
                <w:szCs w:val="16"/>
                <w:lang w:val="en-US" w:eastAsia="zh-CN"/>
              </w:rPr>
              <w:t>,</w:t>
            </w:r>
            <w:r w:rsidRPr="00A5687E">
              <w:rPr>
                <w:rFonts w:ascii="Arial" w:eastAsia="SimSun" w:hAnsi="Arial" w:cs="Arial"/>
                <w:sz w:val="16"/>
                <w:szCs w:val="16"/>
                <w:lang w:val="en-US" w:eastAsia="zh-CN"/>
              </w:rPr>
              <w:t xml:space="preserve"> Nokia, Mobily</w:t>
            </w:r>
          </w:p>
          <w:p w14:paraId="3377330C"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31)  </w:t>
            </w:r>
            <w:r w:rsidRPr="006470F5">
              <w:rPr>
                <w:rFonts w:ascii="Arial" w:eastAsia="SimSun" w:hAnsi="Arial" w:cs="Arial"/>
                <w:sz w:val="16"/>
                <w:szCs w:val="16"/>
                <w:lang w:val="en-US" w:eastAsia="zh-CN"/>
              </w:rPr>
              <w:t>R4-2417144</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CA_n3-n71-n77</w:t>
            </w:r>
            <w:r>
              <w:rPr>
                <w:rFonts w:ascii="Arial" w:eastAsia="SimSun" w:hAnsi="Arial" w:cs="Arial"/>
                <w:sz w:val="16"/>
                <w:szCs w:val="16"/>
                <w:lang w:val="en-US" w:eastAsia="zh-CN"/>
              </w:rPr>
              <w:t>,</w:t>
            </w:r>
            <w:r w:rsidRPr="00A5687E">
              <w:rPr>
                <w:rFonts w:ascii="Arial" w:eastAsia="SimSun" w:hAnsi="Arial" w:cs="Arial"/>
                <w:sz w:val="16"/>
                <w:szCs w:val="16"/>
                <w:lang w:val="en-US" w:eastAsia="zh-CN"/>
              </w:rPr>
              <w:t xml:space="preserve"> Nokia, Mobily</w:t>
            </w:r>
          </w:p>
          <w:p w14:paraId="7EEE264D"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32)  </w:t>
            </w:r>
            <w:r w:rsidRPr="006470F5">
              <w:rPr>
                <w:rFonts w:ascii="Arial" w:eastAsia="SimSun" w:hAnsi="Arial" w:cs="Arial"/>
                <w:sz w:val="16"/>
                <w:szCs w:val="16"/>
                <w:lang w:val="en-US" w:eastAsia="zh-CN"/>
              </w:rPr>
              <w:t>R4-2417145 TP to TR 38.719-03-01 CA_n1-n41-n78 w ULCA</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w:t>
            </w:r>
            <w:r w:rsidRPr="00190399">
              <w:rPr>
                <w:rFonts w:ascii="Arial" w:eastAsia="SimSun" w:hAnsi="Arial" w:cs="Arial"/>
                <w:sz w:val="16"/>
                <w:szCs w:val="16"/>
                <w:lang w:val="en-US" w:eastAsia="zh-CN"/>
              </w:rPr>
              <w:t>Nokia, Etisalat UAE</w:t>
            </w:r>
          </w:p>
          <w:p w14:paraId="11405B1A"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33)  </w:t>
            </w:r>
            <w:r w:rsidRPr="006470F5">
              <w:rPr>
                <w:rFonts w:ascii="Arial" w:eastAsia="SimSun" w:hAnsi="Arial" w:cs="Arial"/>
                <w:sz w:val="16"/>
                <w:szCs w:val="16"/>
                <w:lang w:val="en-US" w:eastAsia="zh-CN"/>
              </w:rPr>
              <w:t>R4-2417146</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CA_n1-n71-n78 w ULCA</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p w14:paraId="6CF3A320"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34)  </w:t>
            </w:r>
            <w:r w:rsidRPr="006470F5">
              <w:rPr>
                <w:rFonts w:ascii="Arial" w:eastAsia="SimSun" w:hAnsi="Arial" w:cs="Arial"/>
                <w:sz w:val="16"/>
                <w:szCs w:val="16"/>
                <w:lang w:val="en-US" w:eastAsia="zh-CN"/>
              </w:rPr>
              <w:t>R4-2417147</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CA_n1-n8-n78 w ULCA</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p w14:paraId="59C5E2AF"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35)  </w:t>
            </w:r>
            <w:r w:rsidRPr="006470F5">
              <w:rPr>
                <w:rFonts w:ascii="Arial" w:eastAsia="SimSun" w:hAnsi="Arial" w:cs="Arial"/>
                <w:sz w:val="16"/>
                <w:szCs w:val="16"/>
                <w:lang w:val="en-US" w:eastAsia="zh-CN"/>
              </w:rPr>
              <w:t>R4-2417148</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CA_n3-n41-n78 w ULCA</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p w14:paraId="17962852"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36)  </w:t>
            </w:r>
            <w:r w:rsidRPr="006470F5">
              <w:rPr>
                <w:rFonts w:ascii="Arial" w:eastAsia="SimSun" w:hAnsi="Arial" w:cs="Arial"/>
                <w:sz w:val="16"/>
                <w:szCs w:val="16"/>
                <w:lang w:val="en-US" w:eastAsia="zh-CN"/>
              </w:rPr>
              <w:t>R4-2417149</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CA_n3-n71-n78 w ULCA</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p w14:paraId="769595F9" w14:textId="77777777" w:rsidR="008F4D94" w:rsidRDefault="008F4D94" w:rsidP="008F4D9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37)  </w:t>
            </w:r>
            <w:r w:rsidRPr="006470F5">
              <w:rPr>
                <w:rFonts w:ascii="Arial" w:eastAsia="SimSun" w:hAnsi="Arial" w:cs="Arial"/>
                <w:sz w:val="16"/>
                <w:szCs w:val="16"/>
                <w:lang w:val="en-US" w:eastAsia="zh-CN"/>
              </w:rPr>
              <w:t>R4-2417150</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CA_n3-n8-n78 w ULCA</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p w14:paraId="63A75689" w14:textId="77777777" w:rsidR="008F4D94" w:rsidRPr="007C1221" w:rsidRDefault="008F4D94" w:rsidP="008F4D94">
            <w:pPr>
              <w:spacing w:after="60"/>
              <w:rPr>
                <w:rFonts w:eastAsia="SimSun"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38)  </w:t>
            </w:r>
            <w:r w:rsidRPr="006470F5">
              <w:rPr>
                <w:rFonts w:ascii="Arial" w:eastAsia="SimSun" w:hAnsi="Arial" w:cs="Arial"/>
                <w:sz w:val="16"/>
                <w:szCs w:val="16"/>
                <w:lang w:val="en-US" w:eastAsia="zh-CN"/>
              </w:rPr>
              <w:t>R4-2417151</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CA_n41-n71-n78 w ULCA</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p w14:paraId="25AFA0F6" w14:textId="77777777" w:rsidR="008F4D94" w:rsidRDefault="008F4D94" w:rsidP="008F4D94">
            <w:pPr>
              <w:spacing w:after="60"/>
              <w:rPr>
                <w:rFonts w:eastAsia="SimSun"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40)  </w:t>
            </w:r>
            <w:r w:rsidRPr="006470F5">
              <w:rPr>
                <w:rFonts w:ascii="Arial" w:eastAsia="SimSun" w:hAnsi="Arial" w:cs="Arial"/>
                <w:sz w:val="16"/>
                <w:szCs w:val="16"/>
                <w:lang w:val="en-US" w:eastAsia="zh-CN"/>
              </w:rPr>
              <w:t>R4-2417152</w:t>
            </w:r>
            <w:r>
              <w:rPr>
                <w:rFonts w:ascii="Arial" w:eastAsia="SimSun" w:hAnsi="Arial" w:cs="Arial"/>
                <w:sz w:val="16"/>
                <w:szCs w:val="16"/>
                <w:lang w:val="en-US" w:eastAsia="zh-CN"/>
              </w:rPr>
              <w:t>,</w:t>
            </w:r>
            <w:r w:rsidRPr="006470F5">
              <w:rPr>
                <w:rFonts w:ascii="Arial" w:eastAsia="SimSun" w:hAnsi="Arial" w:cs="Arial"/>
                <w:sz w:val="16"/>
                <w:szCs w:val="16"/>
                <w:lang w:val="en-US" w:eastAsia="zh-CN"/>
              </w:rPr>
              <w:t xml:space="preserve"> TP to TR 38.719-03-01 CA_n8-n41-n78 w ULCA</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p w14:paraId="442A492B" w14:textId="4BB6B50B" w:rsidR="00C97F3E" w:rsidRPr="00C97F3E" w:rsidRDefault="008F4D94" w:rsidP="00CF42FD">
            <w:pPr>
              <w:spacing w:after="60"/>
              <w:rPr>
                <w:rFonts w:eastAsia="SimSun"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41)  </w:t>
            </w:r>
            <w:r w:rsidRPr="00607DAE">
              <w:rPr>
                <w:rFonts w:ascii="Arial" w:eastAsia="SimSun" w:hAnsi="Arial" w:cs="Arial"/>
                <w:sz w:val="16"/>
                <w:szCs w:val="16"/>
                <w:lang w:val="en-US" w:eastAsia="zh-CN"/>
              </w:rPr>
              <w:t>R4-2417153</w:t>
            </w:r>
            <w:r>
              <w:rPr>
                <w:rFonts w:ascii="Arial" w:eastAsia="SimSun" w:hAnsi="Arial" w:cs="Arial"/>
                <w:sz w:val="16"/>
                <w:szCs w:val="16"/>
                <w:lang w:val="en-US" w:eastAsia="zh-CN"/>
              </w:rPr>
              <w:t>,</w:t>
            </w:r>
            <w:r w:rsidRPr="00607DAE">
              <w:rPr>
                <w:rFonts w:ascii="Arial" w:eastAsia="SimSun" w:hAnsi="Arial" w:cs="Arial"/>
                <w:sz w:val="16"/>
                <w:szCs w:val="16"/>
                <w:lang w:val="en-US" w:eastAsia="zh-CN"/>
              </w:rPr>
              <w:t xml:space="preserve"> TP to TR 38.719-03-01 Uplink additions of CA_n1A-n3A-n78C</w:t>
            </w:r>
            <w:r>
              <w:rPr>
                <w:rFonts w:ascii="Arial" w:eastAsia="SimSun" w:hAnsi="Arial" w:cs="Arial"/>
                <w:sz w:val="16"/>
                <w:szCs w:val="16"/>
                <w:lang w:val="en-US" w:eastAsia="zh-CN"/>
              </w:rPr>
              <w:t xml:space="preserve">, </w:t>
            </w:r>
            <w:r w:rsidRPr="00F85C82">
              <w:rPr>
                <w:rFonts w:ascii="Arial" w:eastAsia="SimSun" w:hAnsi="Arial" w:cs="Arial"/>
                <w:sz w:val="16"/>
                <w:szCs w:val="16"/>
                <w:lang w:val="en-US" w:eastAsia="zh-CN"/>
              </w:rPr>
              <w:t>Nokia, Etisalat UAE</w:t>
            </w:r>
          </w:p>
        </w:tc>
        <w:tc>
          <w:tcPr>
            <w:tcW w:w="708" w:type="dxa"/>
            <w:shd w:val="solid" w:color="FFFFFF" w:fill="auto"/>
          </w:tcPr>
          <w:p w14:paraId="2545D196" w14:textId="29807E33" w:rsidR="00E30176" w:rsidRDefault="00E30176" w:rsidP="00E30176">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.2.0</w:t>
            </w:r>
          </w:p>
        </w:tc>
      </w:tr>
      <w:tr w:rsidR="00EB6086" w14:paraId="71CF10D5" w14:textId="77777777" w:rsidTr="008645DB">
        <w:tc>
          <w:tcPr>
            <w:tcW w:w="800" w:type="dxa"/>
            <w:shd w:val="solid" w:color="FFFFFF" w:fill="auto"/>
          </w:tcPr>
          <w:p w14:paraId="1B9E7BF1" w14:textId="2583B6CE" w:rsidR="00EB6086" w:rsidRDefault="00EB6086" w:rsidP="00EB6086">
            <w:pPr>
              <w:pStyle w:val="TAC"/>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4</w:t>
            </w:r>
            <w:r>
              <w:rPr>
                <w:rFonts w:eastAsia="SimSun" w:hint="eastAsia"/>
                <w:sz w:val="16"/>
                <w:szCs w:val="16"/>
                <w:lang w:val="en-US" w:eastAsia="zh-CN"/>
              </w:rPr>
              <w:t>-</w:t>
            </w:r>
            <w:r>
              <w:rPr>
                <w:rFonts w:eastAsia="SimSun"/>
                <w:sz w:val="16"/>
                <w:szCs w:val="16"/>
                <w:lang w:val="en-US" w:eastAsia="zh-CN"/>
              </w:rPr>
              <w:t>11</w:t>
            </w:r>
          </w:p>
        </w:tc>
        <w:tc>
          <w:tcPr>
            <w:tcW w:w="901" w:type="dxa"/>
            <w:shd w:val="solid" w:color="FFFFFF" w:fill="auto"/>
          </w:tcPr>
          <w:p w14:paraId="2A059B74" w14:textId="3FB81B41" w:rsidR="00EB6086" w:rsidRDefault="00EB6086" w:rsidP="00EB6086">
            <w:pPr>
              <w:pStyle w:val="TAC"/>
              <w:rPr>
                <w:rFonts w:eastAsia="SimSun"/>
                <w:sz w:val="16"/>
                <w:szCs w:val="16"/>
                <w:lang w:val="en-US" w:eastAsia="zh-CN"/>
              </w:rPr>
            </w:pPr>
            <w:r>
              <w:rPr>
                <w:rFonts w:eastAsia="SimSun" w:hint="eastAsia"/>
                <w:sz w:val="16"/>
                <w:szCs w:val="16"/>
                <w:lang w:val="en-US" w:eastAsia="zh-CN"/>
              </w:rPr>
              <w:t>RAN4 #1</w:t>
            </w:r>
            <w:r>
              <w:rPr>
                <w:rFonts w:eastAsia="SimSun"/>
                <w:sz w:val="16"/>
                <w:szCs w:val="16"/>
                <w:lang w:val="en-US" w:eastAsia="zh-CN"/>
              </w:rPr>
              <w:t>13</w:t>
            </w:r>
          </w:p>
        </w:tc>
        <w:tc>
          <w:tcPr>
            <w:tcW w:w="1134" w:type="dxa"/>
            <w:shd w:val="solid" w:color="FFFFFF" w:fill="auto"/>
          </w:tcPr>
          <w:p w14:paraId="34296EE2" w14:textId="180F9FAB" w:rsidR="00EB6086" w:rsidRDefault="00EB6086" w:rsidP="00EB6086">
            <w:pPr>
              <w:pStyle w:val="TAC"/>
              <w:rPr>
                <w:rFonts w:eastAsia="SimSun"/>
                <w:sz w:val="16"/>
                <w:szCs w:val="16"/>
                <w:lang w:val="en-US" w:eastAsia="zh-CN"/>
              </w:rPr>
            </w:pPr>
            <w:r>
              <w:rPr>
                <w:rFonts w:eastAsia="SimSun" w:hint="eastAsia"/>
                <w:sz w:val="16"/>
                <w:szCs w:val="16"/>
                <w:lang w:val="en-US" w:eastAsia="zh-CN"/>
              </w:rPr>
              <w:t>R4-2</w:t>
            </w:r>
            <w:r>
              <w:rPr>
                <w:rFonts w:eastAsia="SimSun"/>
                <w:sz w:val="16"/>
                <w:szCs w:val="16"/>
                <w:lang w:val="en-US" w:eastAsia="zh-CN"/>
              </w:rPr>
              <w:t>419559</w:t>
            </w:r>
          </w:p>
        </w:tc>
        <w:tc>
          <w:tcPr>
            <w:tcW w:w="567" w:type="dxa"/>
            <w:shd w:val="solid" w:color="FFFFFF" w:fill="auto"/>
          </w:tcPr>
          <w:p w14:paraId="348FA15B" w14:textId="77777777" w:rsidR="00EB6086" w:rsidRDefault="00EB6086" w:rsidP="00EB6086">
            <w:pPr>
              <w:pStyle w:val="TAC"/>
              <w:rPr>
                <w:sz w:val="16"/>
                <w:szCs w:val="16"/>
              </w:rPr>
            </w:pPr>
          </w:p>
        </w:tc>
        <w:tc>
          <w:tcPr>
            <w:tcW w:w="426" w:type="dxa"/>
            <w:shd w:val="solid" w:color="FFFFFF" w:fill="auto"/>
          </w:tcPr>
          <w:p w14:paraId="052DDDF4" w14:textId="77777777" w:rsidR="00EB6086" w:rsidRDefault="00EB6086" w:rsidP="00EB6086">
            <w:pPr>
              <w:pStyle w:val="TAC"/>
              <w:rPr>
                <w:sz w:val="16"/>
                <w:szCs w:val="16"/>
              </w:rPr>
            </w:pPr>
          </w:p>
        </w:tc>
        <w:tc>
          <w:tcPr>
            <w:tcW w:w="425" w:type="dxa"/>
            <w:shd w:val="solid" w:color="FFFFFF" w:fill="auto"/>
          </w:tcPr>
          <w:p w14:paraId="4BA88E77" w14:textId="77777777" w:rsidR="00EB6086" w:rsidRDefault="00EB6086" w:rsidP="00EB6086">
            <w:pPr>
              <w:pStyle w:val="TAC"/>
              <w:rPr>
                <w:sz w:val="16"/>
                <w:szCs w:val="16"/>
              </w:rPr>
            </w:pPr>
          </w:p>
        </w:tc>
        <w:tc>
          <w:tcPr>
            <w:tcW w:w="4678" w:type="dxa"/>
            <w:shd w:val="solid" w:color="FFFFFF" w:fill="auto"/>
          </w:tcPr>
          <w:p w14:paraId="23349174" w14:textId="77777777" w:rsidR="00EB6086" w:rsidRDefault="00EB6086" w:rsidP="00EB6086">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1)  </w:t>
            </w:r>
            <w:r w:rsidRPr="00607DAE">
              <w:rPr>
                <w:rFonts w:ascii="Arial" w:eastAsia="SimSun" w:hAnsi="Arial" w:cs="Arial"/>
                <w:sz w:val="16"/>
                <w:szCs w:val="16"/>
                <w:lang w:val="en-US" w:eastAsia="zh-CN"/>
              </w:rPr>
              <w:t>R4-241</w:t>
            </w:r>
            <w:r>
              <w:rPr>
                <w:rFonts w:ascii="Arial" w:eastAsia="SimSun" w:hAnsi="Arial" w:cs="Arial"/>
                <w:sz w:val="16"/>
                <w:szCs w:val="16"/>
                <w:lang w:val="en-US" w:eastAsia="zh-CN"/>
              </w:rPr>
              <w:t>9571,</w:t>
            </w:r>
            <w:r w:rsidRPr="00607DAE">
              <w:rPr>
                <w:rFonts w:ascii="Arial" w:eastAsia="SimSun" w:hAnsi="Arial" w:cs="Arial"/>
                <w:sz w:val="16"/>
                <w:szCs w:val="16"/>
                <w:lang w:val="en-US" w:eastAsia="zh-CN"/>
              </w:rPr>
              <w:t xml:space="preserve"> </w:t>
            </w:r>
            <w:r w:rsidRPr="00266B5E">
              <w:rPr>
                <w:rFonts w:ascii="Arial" w:eastAsia="SimSun" w:hAnsi="Arial" w:cs="Arial"/>
                <w:sz w:val="16"/>
                <w:szCs w:val="16"/>
                <w:lang w:val="en-US" w:eastAsia="zh-CN"/>
              </w:rPr>
              <w:t>TP for TR 38.719-03-01 on corrections for two UL band with intra-band ULCA triple beat analysis table</w:t>
            </w:r>
            <w:r>
              <w:rPr>
                <w:rFonts w:ascii="Arial" w:eastAsia="SimSun" w:hAnsi="Arial" w:cs="Arial"/>
                <w:sz w:val="16"/>
                <w:szCs w:val="16"/>
                <w:lang w:val="en-US" w:eastAsia="zh-CN"/>
              </w:rPr>
              <w:t xml:space="preserve">, </w:t>
            </w:r>
            <w:r w:rsidRPr="00266B5E">
              <w:rPr>
                <w:rFonts w:ascii="Arial" w:eastAsia="SimSun" w:hAnsi="Arial" w:cs="Arial"/>
                <w:sz w:val="16"/>
                <w:szCs w:val="16"/>
                <w:lang w:val="en-US" w:eastAsia="zh-CN"/>
              </w:rPr>
              <w:t>ZTE Corporation, Sanechips</w:t>
            </w:r>
          </w:p>
          <w:p w14:paraId="1C6E473F" w14:textId="32BCC145" w:rsidR="00EB6086" w:rsidRPr="00EB6086" w:rsidRDefault="00EB6086" w:rsidP="00EB6086">
            <w:pPr>
              <w:spacing w:after="60"/>
              <w:rPr>
                <w:rFonts w:eastAsia="SimSun"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 xml:space="preserve">2)  R4-2420421, </w:t>
            </w:r>
            <w:r w:rsidRPr="00266B5E">
              <w:rPr>
                <w:rFonts w:ascii="Arial" w:eastAsia="SimSun" w:hAnsi="Arial" w:cs="Arial"/>
                <w:sz w:val="16"/>
                <w:szCs w:val="16"/>
                <w:lang w:val="en-US" w:eastAsia="zh-CN"/>
              </w:rPr>
              <w:t>TP to TR 38.719-03-01 to add CA_n1A-n40A-n41A, Huawei, Hisilicon</w:t>
            </w:r>
          </w:p>
        </w:tc>
        <w:tc>
          <w:tcPr>
            <w:tcW w:w="708" w:type="dxa"/>
            <w:shd w:val="solid" w:color="FFFFFF" w:fill="auto"/>
          </w:tcPr>
          <w:p w14:paraId="4DAFF176" w14:textId="23FFC913" w:rsidR="00EB6086" w:rsidRDefault="00EB6086" w:rsidP="00EB6086">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.3.0</w:t>
            </w:r>
          </w:p>
        </w:tc>
      </w:tr>
    </w:tbl>
    <w:p w14:paraId="481808AB" w14:textId="77777777" w:rsidR="000F27A0" w:rsidRDefault="000F27A0" w:rsidP="000F27A0"/>
    <w:p w14:paraId="310A2C3A" w14:textId="77777777" w:rsidR="000F27A0" w:rsidRDefault="000F27A0"/>
    <w:p w14:paraId="6E4F69FC" w14:textId="77777777" w:rsidR="000F27A0" w:rsidRDefault="000F27A0"/>
    <w:sectPr w:rsidR="000F27A0">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38AF06" w14:textId="77777777" w:rsidR="004238AD" w:rsidRDefault="004238AD">
      <w:pPr>
        <w:spacing w:after="0"/>
      </w:pPr>
      <w:r>
        <w:separator/>
      </w:r>
    </w:p>
  </w:endnote>
  <w:endnote w:type="continuationSeparator" w:id="0">
    <w:p w14:paraId="18192857" w14:textId="77777777" w:rsidR="004238AD" w:rsidRDefault="004238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w:charset w:val="00"/>
    <w:family w:val="swiss"/>
    <w:pitch w:val="variable"/>
    <w:sig w:usb0="A00002FF"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¾’©">
    <w:altName w:val="游ゴシック"/>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 w:name="Aptos Narrow">
    <w:altName w:val="Arial"/>
    <w:charset w:val="00"/>
    <w:family w:val="swiss"/>
    <w:pitch w:val="variable"/>
    <w:sig w:usb0="20000287" w:usb1="00000003" w:usb2="00000000" w:usb3="00000000" w:csb0="0000019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DCA48" w14:textId="77777777" w:rsidR="00457D0F" w:rsidRDefault="00457D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4C000D" w14:textId="77777777" w:rsidR="004238AD" w:rsidRDefault="004238AD">
      <w:pPr>
        <w:spacing w:after="0"/>
      </w:pPr>
      <w:r>
        <w:separator/>
      </w:r>
    </w:p>
  </w:footnote>
  <w:footnote w:type="continuationSeparator" w:id="0">
    <w:p w14:paraId="2B0F5DA9" w14:textId="77777777" w:rsidR="004238AD" w:rsidRDefault="004238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D5B1F8" w14:textId="1174B2A2" w:rsidR="00457D0F" w:rsidRDefault="00457D0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2031">
      <w:rPr>
        <w:rFonts w:ascii="Arial" w:hAnsi="Arial" w:cs="Arial"/>
        <w:b/>
        <w:noProof/>
        <w:sz w:val="18"/>
        <w:szCs w:val="18"/>
      </w:rPr>
      <w:t>3GPP TR 38.719-03-01 V0.3.0 (2024-11)</w:t>
    </w:r>
    <w:r>
      <w:rPr>
        <w:rFonts w:ascii="Arial" w:hAnsi="Arial" w:cs="Arial"/>
        <w:b/>
        <w:sz w:val="18"/>
        <w:szCs w:val="18"/>
      </w:rPr>
      <w:fldChar w:fldCharType="end"/>
    </w:r>
  </w:p>
  <w:p w14:paraId="031951FC" w14:textId="77777777" w:rsidR="00457D0F" w:rsidRDefault="00457D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7518">
      <w:rPr>
        <w:rFonts w:ascii="Arial" w:hAnsi="Arial" w:cs="Arial"/>
        <w:b/>
        <w:noProof/>
        <w:sz w:val="18"/>
        <w:szCs w:val="18"/>
      </w:rPr>
      <w:t>12</w:t>
    </w:r>
    <w:r>
      <w:rPr>
        <w:rFonts w:ascii="Arial" w:hAnsi="Arial" w:cs="Arial"/>
        <w:b/>
        <w:sz w:val="18"/>
        <w:szCs w:val="18"/>
      </w:rPr>
      <w:fldChar w:fldCharType="end"/>
    </w:r>
  </w:p>
  <w:p w14:paraId="7D6AF0AF" w14:textId="228DAF92" w:rsidR="00457D0F" w:rsidRDefault="00457D0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2031">
      <w:rPr>
        <w:rFonts w:ascii="Arial" w:hAnsi="Arial" w:cs="Arial"/>
        <w:b/>
        <w:noProof/>
        <w:sz w:val="18"/>
        <w:szCs w:val="18"/>
      </w:rPr>
      <w:t>Release 19</w:t>
    </w:r>
    <w:r>
      <w:rPr>
        <w:rFonts w:ascii="Arial" w:hAnsi="Arial" w:cs="Arial"/>
        <w:b/>
        <w:sz w:val="18"/>
        <w:szCs w:val="18"/>
      </w:rPr>
      <w:fldChar w:fldCharType="end"/>
    </w:r>
  </w:p>
  <w:p w14:paraId="0AA05600" w14:textId="77777777" w:rsidR="00457D0F" w:rsidRDefault="00457D0F">
    <w:pPr>
      <w:pStyle w:val="Header"/>
    </w:pPr>
  </w:p>
  <w:p w14:paraId="559AFEBC" w14:textId="77777777" w:rsidR="00457D0F" w:rsidRDefault="00457D0F"/>
  <w:p w14:paraId="07F64E15" w14:textId="77777777" w:rsidR="00457D0F" w:rsidRDefault="00457D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7DE2522"/>
    <w:multiLevelType w:val="hybridMultilevel"/>
    <w:tmpl w:val="9834A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100368941">
    <w:abstractNumId w:val="4"/>
  </w:num>
  <w:num w:numId="2" w16cid:durableId="676931589">
    <w:abstractNumId w:val="6"/>
  </w:num>
  <w:num w:numId="3" w16cid:durableId="947464774">
    <w:abstractNumId w:val="9"/>
  </w:num>
  <w:num w:numId="4" w16cid:durableId="248780668">
    <w:abstractNumId w:val="10"/>
  </w:num>
  <w:num w:numId="5" w16cid:durableId="1738554551">
    <w:abstractNumId w:val="7"/>
  </w:num>
  <w:num w:numId="6" w16cid:durableId="711461204">
    <w:abstractNumId w:val="3"/>
  </w:num>
  <w:num w:numId="7" w16cid:durableId="2044941679">
    <w:abstractNumId w:val="8"/>
  </w:num>
  <w:num w:numId="8" w16cid:durableId="871261609">
    <w:abstractNumId w:val="5"/>
  </w:num>
  <w:num w:numId="9" w16cid:durableId="1775049555">
    <w:abstractNumId w:val="2"/>
  </w:num>
  <w:num w:numId="10" w16cid:durableId="1250773258">
    <w:abstractNumId w:val="1"/>
  </w:num>
  <w:num w:numId="11" w16cid:durableId="1103068681">
    <w:abstractNumId w:val="34"/>
  </w:num>
  <w:num w:numId="12" w16cid:durableId="407504478">
    <w:abstractNumId w:val="30"/>
  </w:num>
  <w:num w:numId="13" w16cid:durableId="1575629882">
    <w:abstractNumId w:val="24"/>
  </w:num>
  <w:num w:numId="14" w16cid:durableId="1195460125">
    <w:abstractNumId w:val="16"/>
  </w:num>
  <w:num w:numId="15" w16cid:durableId="637414369">
    <w:abstractNumId w:val="28"/>
  </w:num>
  <w:num w:numId="16" w16cid:durableId="874345051">
    <w:abstractNumId w:val="41"/>
  </w:num>
  <w:num w:numId="17" w16cid:durableId="1287350093">
    <w:abstractNumId w:val="37"/>
  </w:num>
  <w:num w:numId="18" w16cid:durableId="1990741978">
    <w:abstractNumId w:val="31"/>
  </w:num>
  <w:num w:numId="19" w16cid:durableId="1686135169">
    <w:abstractNumId w:val="36"/>
  </w:num>
  <w:num w:numId="20" w16cid:durableId="868299073">
    <w:abstractNumId w:val="20"/>
  </w:num>
  <w:num w:numId="21" w16cid:durableId="1563326365">
    <w:abstractNumId w:val="29"/>
  </w:num>
  <w:num w:numId="22" w16cid:durableId="1017661231">
    <w:abstractNumId w:val="42"/>
  </w:num>
  <w:num w:numId="23" w16cid:durableId="1827626823">
    <w:abstractNumId w:val="18"/>
  </w:num>
  <w:num w:numId="24" w16cid:durableId="893577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39613053">
    <w:abstractNumId w:val="39"/>
  </w:num>
  <w:num w:numId="26" w16cid:durableId="946700048">
    <w:abstractNumId w:val="12"/>
  </w:num>
  <w:num w:numId="27" w16cid:durableId="1166937253">
    <w:abstractNumId w:val="27"/>
  </w:num>
  <w:num w:numId="28" w16cid:durableId="1071656238">
    <w:abstractNumId w:val="22"/>
  </w:num>
  <w:num w:numId="29" w16cid:durableId="446313431">
    <w:abstractNumId w:val="38"/>
  </w:num>
  <w:num w:numId="30" w16cid:durableId="1357579299">
    <w:abstractNumId w:val="40"/>
  </w:num>
  <w:num w:numId="31" w16cid:durableId="1498809095">
    <w:abstractNumId w:val="0"/>
  </w:num>
  <w:num w:numId="32" w16cid:durableId="1944680412">
    <w:abstractNumId w:val="11"/>
  </w:num>
  <w:num w:numId="33" w16cid:durableId="461576689">
    <w:abstractNumId w:val="14"/>
  </w:num>
  <w:num w:numId="34" w16cid:durableId="543954251">
    <w:abstractNumId w:val="19"/>
  </w:num>
  <w:num w:numId="35" w16cid:durableId="919019499">
    <w:abstractNumId w:val="13"/>
  </w:num>
  <w:num w:numId="36" w16cid:durableId="1665543791">
    <w:abstractNumId w:val="23"/>
  </w:num>
  <w:num w:numId="37" w16cid:durableId="450444258">
    <w:abstractNumId w:val="26"/>
  </w:num>
  <w:num w:numId="38" w16cid:durableId="712001154">
    <w:abstractNumId w:val="17"/>
  </w:num>
  <w:num w:numId="39" w16cid:durableId="1130519105">
    <w:abstractNumId w:val="35"/>
  </w:num>
  <w:num w:numId="40" w16cid:durableId="1089426720">
    <w:abstractNumId w:val="15"/>
  </w:num>
  <w:num w:numId="41" w16cid:durableId="923759032">
    <w:abstractNumId w:val="21"/>
  </w:num>
  <w:num w:numId="42" w16cid:durableId="269515155">
    <w:abstractNumId w:val="33"/>
  </w:num>
  <w:num w:numId="43" w16cid:durableId="855382484">
    <w:abstractNumId w:val="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11"/>
    <w:rsid w:val="0000193A"/>
    <w:rsid w:val="00001ECF"/>
    <w:rsid w:val="00004D75"/>
    <w:rsid w:val="0000510F"/>
    <w:rsid w:val="00011D54"/>
    <w:rsid w:val="00021311"/>
    <w:rsid w:val="0002322F"/>
    <w:rsid w:val="00025154"/>
    <w:rsid w:val="000270B9"/>
    <w:rsid w:val="00032223"/>
    <w:rsid w:val="00033397"/>
    <w:rsid w:val="00036F01"/>
    <w:rsid w:val="00040095"/>
    <w:rsid w:val="000469EC"/>
    <w:rsid w:val="00051834"/>
    <w:rsid w:val="0005247C"/>
    <w:rsid w:val="00054A22"/>
    <w:rsid w:val="00057DEC"/>
    <w:rsid w:val="00062023"/>
    <w:rsid w:val="000655A6"/>
    <w:rsid w:val="00065CBA"/>
    <w:rsid w:val="00072FBB"/>
    <w:rsid w:val="0007313B"/>
    <w:rsid w:val="000803F6"/>
    <w:rsid w:val="00080512"/>
    <w:rsid w:val="00084E03"/>
    <w:rsid w:val="0008622F"/>
    <w:rsid w:val="00091B47"/>
    <w:rsid w:val="00091FD2"/>
    <w:rsid w:val="00093019"/>
    <w:rsid w:val="000959FE"/>
    <w:rsid w:val="00095CBC"/>
    <w:rsid w:val="000A50B3"/>
    <w:rsid w:val="000B6B6D"/>
    <w:rsid w:val="000C47C3"/>
    <w:rsid w:val="000C7A57"/>
    <w:rsid w:val="000D0765"/>
    <w:rsid w:val="000D3AFD"/>
    <w:rsid w:val="000D407B"/>
    <w:rsid w:val="000D4A61"/>
    <w:rsid w:val="000D58AB"/>
    <w:rsid w:val="000E74FB"/>
    <w:rsid w:val="000F0CAD"/>
    <w:rsid w:val="000F17CE"/>
    <w:rsid w:val="000F27A0"/>
    <w:rsid w:val="000F3905"/>
    <w:rsid w:val="000F4949"/>
    <w:rsid w:val="000F6643"/>
    <w:rsid w:val="001002E4"/>
    <w:rsid w:val="00103B1B"/>
    <w:rsid w:val="00116BA9"/>
    <w:rsid w:val="0012162A"/>
    <w:rsid w:val="00121721"/>
    <w:rsid w:val="00122A87"/>
    <w:rsid w:val="001230F8"/>
    <w:rsid w:val="00123D78"/>
    <w:rsid w:val="00123FC0"/>
    <w:rsid w:val="001248E6"/>
    <w:rsid w:val="0012561E"/>
    <w:rsid w:val="0012590D"/>
    <w:rsid w:val="00126CBF"/>
    <w:rsid w:val="00127F5E"/>
    <w:rsid w:val="00133525"/>
    <w:rsid w:val="00136593"/>
    <w:rsid w:val="00140BB6"/>
    <w:rsid w:val="00142F27"/>
    <w:rsid w:val="001471C7"/>
    <w:rsid w:val="00163597"/>
    <w:rsid w:val="001645F6"/>
    <w:rsid w:val="00173E3B"/>
    <w:rsid w:val="00174E78"/>
    <w:rsid w:val="00176CE8"/>
    <w:rsid w:val="001777E4"/>
    <w:rsid w:val="00184E46"/>
    <w:rsid w:val="001A2903"/>
    <w:rsid w:val="001A3AC1"/>
    <w:rsid w:val="001A3D32"/>
    <w:rsid w:val="001A487C"/>
    <w:rsid w:val="001A4C42"/>
    <w:rsid w:val="001A7420"/>
    <w:rsid w:val="001B6637"/>
    <w:rsid w:val="001B6D52"/>
    <w:rsid w:val="001C06F2"/>
    <w:rsid w:val="001C21C3"/>
    <w:rsid w:val="001C4D26"/>
    <w:rsid w:val="001D02C2"/>
    <w:rsid w:val="001F0C1D"/>
    <w:rsid w:val="001F1132"/>
    <w:rsid w:val="001F168B"/>
    <w:rsid w:val="001F46D5"/>
    <w:rsid w:val="001F5138"/>
    <w:rsid w:val="002049ED"/>
    <w:rsid w:val="002078B2"/>
    <w:rsid w:val="00215A90"/>
    <w:rsid w:val="002170C1"/>
    <w:rsid w:val="002218A9"/>
    <w:rsid w:val="00224656"/>
    <w:rsid w:val="00231800"/>
    <w:rsid w:val="00231FDB"/>
    <w:rsid w:val="00232F35"/>
    <w:rsid w:val="002347A2"/>
    <w:rsid w:val="00236E8E"/>
    <w:rsid w:val="00241BB5"/>
    <w:rsid w:val="00242348"/>
    <w:rsid w:val="002517C0"/>
    <w:rsid w:val="00252E05"/>
    <w:rsid w:val="002615F9"/>
    <w:rsid w:val="002675F0"/>
    <w:rsid w:val="00275BA2"/>
    <w:rsid w:val="002760EE"/>
    <w:rsid w:val="00280922"/>
    <w:rsid w:val="00293FC9"/>
    <w:rsid w:val="00294D4D"/>
    <w:rsid w:val="002969F4"/>
    <w:rsid w:val="002A1DF8"/>
    <w:rsid w:val="002A2307"/>
    <w:rsid w:val="002A2D20"/>
    <w:rsid w:val="002A38A9"/>
    <w:rsid w:val="002A3F10"/>
    <w:rsid w:val="002B1EE0"/>
    <w:rsid w:val="002B2F8E"/>
    <w:rsid w:val="002B6339"/>
    <w:rsid w:val="002C1D73"/>
    <w:rsid w:val="002C5BEB"/>
    <w:rsid w:val="002C6DAD"/>
    <w:rsid w:val="002D1065"/>
    <w:rsid w:val="002D5D5E"/>
    <w:rsid w:val="002D7877"/>
    <w:rsid w:val="002E00EE"/>
    <w:rsid w:val="002E0709"/>
    <w:rsid w:val="002E1024"/>
    <w:rsid w:val="002E29A0"/>
    <w:rsid w:val="002E7A03"/>
    <w:rsid w:val="002E7A45"/>
    <w:rsid w:val="002F2671"/>
    <w:rsid w:val="0030045F"/>
    <w:rsid w:val="00305326"/>
    <w:rsid w:val="00306B10"/>
    <w:rsid w:val="00315B85"/>
    <w:rsid w:val="003172DC"/>
    <w:rsid w:val="00322509"/>
    <w:rsid w:val="0033227C"/>
    <w:rsid w:val="003329C3"/>
    <w:rsid w:val="00335D12"/>
    <w:rsid w:val="00340F3A"/>
    <w:rsid w:val="003466A0"/>
    <w:rsid w:val="003468A1"/>
    <w:rsid w:val="00347353"/>
    <w:rsid w:val="003474CF"/>
    <w:rsid w:val="0035462D"/>
    <w:rsid w:val="00356555"/>
    <w:rsid w:val="003623FE"/>
    <w:rsid w:val="003752B9"/>
    <w:rsid w:val="003765B8"/>
    <w:rsid w:val="00397C0D"/>
    <w:rsid w:val="003A1CBE"/>
    <w:rsid w:val="003B4C27"/>
    <w:rsid w:val="003C3971"/>
    <w:rsid w:val="003D0F57"/>
    <w:rsid w:val="003D4819"/>
    <w:rsid w:val="003F1865"/>
    <w:rsid w:val="003F2E5F"/>
    <w:rsid w:val="003F348B"/>
    <w:rsid w:val="003F4F87"/>
    <w:rsid w:val="003F56CF"/>
    <w:rsid w:val="0040015B"/>
    <w:rsid w:val="00402079"/>
    <w:rsid w:val="00411BDF"/>
    <w:rsid w:val="00416033"/>
    <w:rsid w:val="0041751E"/>
    <w:rsid w:val="00417E56"/>
    <w:rsid w:val="004213A0"/>
    <w:rsid w:val="00422570"/>
    <w:rsid w:val="00423334"/>
    <w:rsid w:val="004238AD"/>
    <w:rsid w:val="0042538E"/>
    <w:rsid w:val="0043044B"/>
    <w:rsid w:val="004345EC"/>
    <w:rsid w:val="00434E0A"/>
    <w:rsid w:val="00435B6B"/>
    <w:rsid w:val="004446E5"/>
    <w:rsid w:val="004463B3"/>
    <w:rsid w:val="00457D0F"/>
    <w:rsid w:val="00461FAA"/>
    <w:rsid w:val="00465515"/>
    <w:rsid w:val="004658FA"/>
    <w:rsid w:val="00467ADF"/>
    <w:rsid w:val="00470E81"/>
    <w:rsid w:val="00473507"/>
    <w:rsid w:val="004818F0"/>
    <w:rsid w:val="00493171"/>
    <w:rsid w:val="0049751D"/>
    <w:rsid w:val="004A3F59"/>
    <w:rsid w:val="004B5957"/>
    <w:rsid w:val="004B6560"/>
    <w:rsid w:val="004C30AC"/>
    <w:rsid w:val="004D1635"/>
    <w:rsid w:val="004D3578"/>
    <w:rsid w:val="004D5DA9"/>
    <w:rsid w:val="004E213A"/>
    <w:rsid w:val="004E27C0"/>
    <w:rsid w:val="004E49F7"/>
    <w:rsid w:val="004E5995"/>
    <w:rsid w:val="004F0988"/>
    <w:rsid w:val="004F1793"/>
    <w:rsid w:val="004F3340"/>
    <w:rsid w:val="004F466A"/>
    <w:rsid w:val="004F6BC7"/>
    <w:rsid w:val="005073B9"/>
    <w:rsid w:val="00515BC1"/>
    <w:rsid w:val="005208BA"/>
    <w:rsid w:val="00522392"/>
    <w:rsid w:val="00526C6D"/>
    <w:rsid w:val="00527D79"/>
    <w:rsid w:val="0053388B"/>
    <w:rsid w:val="00535773"/>
    <w:rsid w:val="00535E04"/>
    <w:rsid w:val="005409B4"/>
    <w:rsid w:val="0054220F"/>
    <w:rsid w:val="00543E6C"/>
    <w:rsid w:val="0055595D"/>
    <w:rsid w:val="00562606"/>
    <w:rsid w:val="00563477"/>
    <w:rsid w:val="00565087"/>
    <w:rsid w:val="00567377"/>
    <w:rsid w:val="0057245E"/>
    <w:rsid w:val="00573B08"/>
    <w:rsid w:val="005746A5"/>
    <w:rsid w:val="00585CF9"/>
    <w:rsid w:val="00597B11"/>
    <w:rsid w:val="005A4037"/>
    <w:rsid w:val="005A6A3F"/>
    <w:rsid w:val="005A6C5D"/>
    <w:rsid w:val="005A7615"/>
    <w:rsid w:val="005B084B"/>
    <w:rsid w:val="005B5D60"/>
    <w:rsid w:val="005B621C"/>
    <w:rsid w:val="005C07A9"/>
    <w:rsid w:val="005C0E79"/>
    <w:rsid w:val="005C2D09"/>
    <w:rsid w:val="005D0299"/>
    <w:rsid w:val="005D0481"/>
    <w:rsid w:val="005D2633"/>
    <w:rsid w:val="005D2E01"/>
    <w:rsid w:val="005D3923"/>
    <w:rsid w:val="005D65DF"/>
    <w:rsid w:val="005D7526"/>
    <w:rsid w:val="005E4BB2"/>
    <w:rsid w:val="005F788A"/>
    <w:rsid w:val="00602AEA"/>
    <w:rsid w:val="00603B95"/>
    <w:rsid w:val="006111EF"/>
    <w:rsid w:val="00611A2D"/>
    <w:rsid w:val="00614FDF"/>
    <w:rsid w:val="00622D57"/>
    <w:rsid w:val="00632EA6"/>
    <w:rsid w:val="0063543D"/>
    <w:rsid w:val="00647114"/>
    <w:rsid w:val="0065000D"/>
    <w:rsid w:val="00654648"/>
    <w:rsid w:val="00664974"/>
    <w:rsid w:val="0066511E"/>
    <w:rsid w:val="006656B8"/>
    <w:rsid w:val="00670CF4"/>
    <w:rsid w:val="006722A7"/>
    <w:rsid w:val="006744E6"/>
    <w:rsid w:val="006756C5"/>
    <w:rsid w:val="0068115E"/>
    <w:rsid w:val="006815D8"/>
    <w:rsid w:val="00686440"/>
    <w:rsid w:val="00687699"/>
    <w:rsid w:val="006912E9"/>
    <w:rsid w:val="00691F52"/>
    <w:rsid w:val="00693307"/>
    <w:rsid w:val="00695018"/>
    <w:rsid w:val="006A0293"/>
    <w:rsid w:val="006A2D4A"/>
    <w:rsid w:val="006A323F"/>
    <w:rsid w:val="006A3E2C"/>
    <w:rsid w:val="006A46EC"/>
    <w:rsid w:val="006A5F30"/>
    <w:rsid w:val="006A62D2"/>
    <w:rsid w:val="006A78D5"/>
    <w:rsid w:val="006B30D0"/>
    <w:rsid w:val="006B4219"/>
    <w:rsid w:val="006C18F9"/>
    <w:rsid w:val="006C3D95"/>
    <w:rsid w:val="006C68CC"/>
    <w:rsid w:val="006D686C"/>
    <w:rsid w:val="006E1273"/>
    <w:rsid w:val="006E3FDB"/>
    <w:rsid w:val="006E5C86"/>
    <w:rsid w:val="006F1129"/>
    <w:rsid w:val="006F4A4A"/>
    <w:rsid w:val="006F5A07"/>
    <w:rsid w:val="007000D6"/>
    <w:rsid w:val="00700251"/>
    <w:rsid w:val="00701116"/>
    <w:rsid w:val="0070324F"/>
    <w:rsid w:val="007037D9"/>
    <w:rsid w:val="00705F82"/>
    <w:rsid w:val="0071174C"/>
    <w:rsid w:val="00711E16"/>
    <w:rsid w:val="00713444"/>
    <w:rsid w:val="00713C44"/>
    <w:rsid w:val="00717331"/>
    <w:rsid w:val="00723A45"/>
    <w:rsid w:val="007338E6"/>
    <w:rsid w:val="00734A5B"/>
    <w:rsid w:val="0074026F"/>
    <w:rsid w:val="00740829"/>
    <w:rsid w:val="00741C86"/>
    <w:rsid w:val="007424EA"/>
    <w:rsid w:val="007429F6"/>
    <w:rsid w:val="0074381F"/>
    <w:rsid w:val="00744E76"/>
    <w:rsid w:val="00752C62"/>
    <w:rsid w:val="007608AB"/>
    <w:rsid w:val="00764014"/>
    <w:rsid w:val="00765EA3"/>
    <w:rsid w:val="00772169"/>
    <w:rsid w:val="00774DA4"/>
    <w:rsid w:val="00781F0F"/>
    <w:rsid w:val="00784538"/>
    <w:rsid w:val="0078497B"/>
    <w:rsid w:val="007A1B18"/>
    <w:rsid w:val="007A6A6E"/>
    <w:rsid w:val="007B600E"/>
    <w:rsid w:val="007B631E"/>
    <w:rsid w:val="007D320C"/>
    <w:rsid w:val="007E0FA8"/>
    <w:rsid w:val="007E3F2E"/>
    <w:rsid w:val="007F03CF"/>
    <w:rsid w:val="007F0F4A"/>
    <w:rsid w:val="007F1E1E"/>
    <w:rsid w:val="007F37AE"/>
    <w:rsid w:val="008028A4"/>
    <w:rsid w:val="00802D05"/>
    <w:rsid w:val="008036B9"/>
    <w:rsid w:val="00814229"/>
    <w:rsid w:val="0082277D"/>
    <w:rsid w:val="00830747"/>
    <w:rsid w:val="00830904"/>
    <w:rsid w:val="00837B41"/>
    <w:rsid w:val="00846213"/>
    <w:rsid w:val="008473F8"/>
    <w:rsid w:val="0085197F"/>
    <w:rsid w:val="00854254"/>
    <w:rsid w:val="008560FE"/>
    <w:rsid w:val="0086115F"/>
    <w:rsid w:val="00861DE9"/>
    <w:rsid w:val="00862657"/>
    <w:rsid w:val="008645DB"/>
    <w:rsid w:val="0086719E"/>
    <w:rsid w:val="00870166"/>
    <w:rsid w:val="008727AF"/>
    <w:rsid w:val="0087465F"/>
    <w:rsid w:val="008768CA"/>
    <w:rsid w:val="008A014C"/>
    <w:rsid w:val="008A04AB"/>
    <w:rsid w:val="008A11B1"/>
    <w:rsid w:val="008A79F5"/>
    <w:rsid w:val="008C384C"/>
    <w:rsid w:val="008C4056"/>
    <w:rsid w:val="008C7B64"/>
    <w:rsid w:val="008E08D9"/>
    <w:rsid w:val="008E2D68"/>
    <w:rsid w:val="008E4F23"/>
    <w:rsid w:val="008E4FCD"/>
    <w:rsid w:val="008E6756"/>
    <w:rsid w:val="008E7D89"/>
    <w:rsid w:val="008F30AA"/>
    <w:rsid w:val="008F3471"/>
    <w:rsid w:val="008F4D94"/>
    <w:rsid w:val="008F5C2C"/>
    <w:rsid w:val="0090271F"/>
    <w:rsid w:val="00902E23"/>
    <w:rsid w:val="00906032"/>
    <w:rsid w:val="00907DF7"/>
    <w:rsid w:val="00907EFA"/>
    <w:rsid w:val="00910457"/>
    <w:rsid w:val="009114D7"/>
    <w:rsid w:val="0091348E"/>
    <w:rsid w:val="00914192"/>
    <w:rsid w:val="00917CCB"/>
    <w:rsid w:val="00933FB0"/>
    <w:rsid w:val="00942EC2"/>
    <w:rsid w:val="00955212"/>
    <w:rsid w:val="00957D35"/>
    <w:rsid w:val="00967CEA"/>
    <w:rsid w:val="0097178F"/>
    <w:rsid w:val="00975DAE"/>
    <w:rsid w:val="00983866"/>
    <w:rsid w:val="00987509"/>
    <w:rsid w:val="009A21EA"/>
    <w:rsid w:val="009A29A2"/>
    <w:rsid w:val="009B1E27"/>
    <w:rsid w:val="009B2EE2"/>
    <w:rsid w:val="009B5936"/>
    <w:rsid w:val="009C05D4"/>
    <w:rsid w:val="009C62B2"/>
    <w:rsid w:val="009D5B35"/>
    <w:rsid w:val="009D6A59"/>
    <w:rsid w:val="009E06DB"/>
    <w:rsid w:val="009F0C9D"/>
    <w:rsid w:val="009F37B7"/>
    <w:rsid w:val="009F5B3C"/>
    <w:rsid w:val="00A01A7C"/>
    <w:rsid w:val="00A01F50"/>
    <w:rsid w:val="00A04033"/>
    <w:rsid w:val="00A04520"/>
    <w:rsid w:val="00A050DF"/>
    <w:rsid w:val="00A057AC"/>
    <w:rsid w:val="00A10B9E"/>
    <w:rsid w:val="00A10F02"/>
    <w:rsid w:val="00A15080"/>
    <w:rsid w:val="00A164B4"/>
    <w:rsid w:val="00A20126"/>
    <w:rsid w:val="00A23219"/>
    <w:rsid w:val="00A26956"/>
    <w:rsid w:val="00A27486"/>
    <w:rsid w:val="00A3074B"/>
    <w:rsid w:val="00A31264"/>
    <w:rsid w:val="00A32D1A"/>
    <w:rsid w:val="00A33D1A"/>
    <w:rsid w:val="00A354C7"/>
    <w:rsid w:val="00A443D8"/>
    <w:rsid w:val="00A530FE"/>
    <w:rsid w:val="00A53724"/>
    <w:rsid w:val="00A54385"/>
    <w:rsid w:val="00A5470E"/>
    <w:rsid w:val="00A56066"/>
    <w:rsid w:val="00A56697"/>
    <w:rsid w:val="00A57D3A"/>
    <w:rsid w:val="00A57F5B"/>
    <w:rsid w:val="00A622FD"/>
    <w:rsid w:val="00A65A8C"/>
    <w:rsid w:val="00A668C3"/>
    <w:rsid w:val="00A73129"/>
    <w:rsid w:val="00A7378C"/>
    <w:rsid w:val="00A76C0A"/>
    <w:rsid w:val="00A8185D"/>
    <w:rsid w:val="00A82346"/>
    <w:rsid w:val="00A82A21"/>
    <w:rsid w:val="00A85EAE"/>
    <w:rsid w:val="00A87F4F"/>
    <w:rsid w:val="00A90990"/>
    <w:rsid w:val="00A92BA1"/>
    <w:rsid w:val="00A95A32"/>
    <w:rsid w:val="00AA191B"/>
    <w:rsid w:val="00AB2570"/>
    <w:rsid w:val="00AB3458"/>
    <w:rsid w:val="00AB4A5D"/>
    <w:rsid w:val="00AB6990"/>
    <w:rsid w:val="00AB69C8"/>
    <w:rsid w:val="00AC1305"/>
    <w:rsid w:val="00AC4AB0"/>
    <w:rsid w:val="00AC6BC6"/>
    <w:rsid w:val="00AC7D1D"/>
    <w:rsid w:val="00AD181D"/>
    <w:rsid w:val="00AD45A1"/>
    <w:rsid w:val="00AE05B0"/>
    <w:rsid w:val="00AE5398"/>
    <w:rsid w:val="00AE6164"/>
    <w:rsid w:val="00AE65E2"/>
    <w:rsid w:val="00AE6FA8"/>
    <w:rsid w:val="00AF1460"/>
    <w:rsid w:val="00AF1766"/>
    <w:rsid w:val="00B061BA"/>
    <w:rsid w:val="00B152EC"/>
    <w:rsid w:val="00B15449"/>
    <w:rsid w:val="00B15EF8"/>
    <w:rsid w:val="00B175F5"/>
    <w:rsid w:val="00B2271B"/>
    <w:rsid w:val="00B25420"/>
    <w:rsid w:val="00B27C3E"/>
    <w:rsid w:val="00B305A2"/>
    <w:rsid w:val="00B311EC"/>
    <w:rsid w:val="00B363C6"/>
    <w:rsid w:val="00B400B7"/>
    <w:rsid w:val="00B754A1"/>
    <w:rsid w:val="00B75DD1"/>
    <w:rsid w:val="00B827E9"/>
    <w:rsid w:val="00B93086"/>
    <w:rsid w:val="00BA19ED"/>
    <w:rsid w:val="00BA3B8E"/>
    <w:rsid w:val="00BA4B8D"/>
    <w:rsid w:val="00BA60FF"/>
    <w:rsid w:val="00BB04FA"/>
    <w:rsid w:val="00BB1EAD"/>
    <w:rsid w:val="00BB428D"/>
    <w:rsid w:val="00BB760E"/>
    <w:rsid w:val="00BC0262"/>
    <w:rsid w:val="00BC0F7D"/>
    <w:rsid w:val="00BC1FE2"/>
    <w:rsid w:val="00BC5487"/>
    <w:rsid w:val="00BC68A8"/>
    <w:rsid w:val="00BD0E39"/>
    <w:rsid w:val="00BD19AD"/>
    <w:rsid w:val="00BD7D31"/>
    <w:rsid w:val="00BE3255"/>
    <w:rsid w:val="00BE3693"/>
    <w:rsid w:val="00BE45EC"/>
    <w:rsid w:val="00BE4948"/>
    <w:rsid w:val="00BE599E"/>
    <w:rsid w:val="00BF128E"/>
    <w:rsid w:val="00C01438"/>
    <w:rsid w:val="00C05741"/>
    <w:rsid w:val="00C074DD"/>
    <w:rsid w:val="00C126C5"/>
    <w:rsid w:val="00C1496A"/>
    <w:rsid w:val="00C15C15"/>
    <w:rsid w:val="00C16160"/>
    <w:rsid w:val="00C23DD6"/>
    <w:rsid w:val="00C304E2"/>
    <w:rsid w:val="00C30F31"/>
    <w:rsid w:val="00C33079"/>
    <w:rsid w:val="00C33313"/>
    <w:rsid w:val="00C36168"/>
    <w:rsid w:val="00C41C4E"/>
    <w:rsid w:val="00C428ED"/>
    <w:rsid w:val="00C4466F"/>
    <w:rsid w:val="00C45231"/>
    <w:rsid w:val="00C50BCE"/>
    <w:rsid w:val="00C551FF"/>
    <w:rsid w:val="00C62031"/>
    <w:rsid w:val="00C64CD2"/>
    <w:rsid w:val="00C64F7A"/>
    <w:rsid w:val="00C65F8C"/>
    <w:rsid w:val="00C72833"/>
    <w:rsid w:val="00C77F31"/>
    <w:rsid w:val="00C80341"/>
    <w:rsid w:val="00C80F1D"/>
    <w:rsid w:val="00C82BF1"/>
    <w:rsid w:val="00C91962"/>
    <w:rsid w:val="00C9241D"/>
    <w:rsid w:val="00C93F40"/>
    <w:rsid w:val="00C97CFD"/>
    <w:rsid w:val="00C97F3E"/>
    <w:rsid w:val="00CA391B"/>
    <w:rsid w:val="00CA3D0C"/>
    <w:rsid w:val="00CA67F5"/>
    <w:rsid w:val="00CB19FC"/>
    <w:rsid w:val="00CB2A4A"/>
    <w:rsid w:val="00CC01E6"/>
    <w:rsid w:val="00CC18A0"/>
    <w:rsid w:val="00CD0451"/>
    <w:rsid w:val="00CD1C7A"/>
    <w:rsid w:val="00CF0FE9"/>
    <w:rsid w:val="00CF42FD"/>
    <w:rsid w:val="00D167C1"/>
    <w:rsid w:val="00D173F0"/>
    <w:rsid w:val="00D23E79"/>
    <w:rsid w:val="00D2511B"/>
    <w:rsid w:val="00D30A31"/>
    <w:rsid w:val="00D444C5"/>
    <w:rsid w:val="00D50F3C"/>
    <w:rsid w:val="00D521BD"/>
    <w:rsid w:val="00D57972"/>
    <w:rsid w:val="00D64FDB"/>
    <w:rsid w:val="00D66767"/>
    <w:rsid w:val="00D675A9"/>
    <w:rsid w:val="00D72526"/>
    <w:rsid w:val="00D738D6"/>
    <w:rsid w:val="00D755EB"/>
    <w:rsid w:val="00D76048"/>
    <w:rsid w:val="00D77C8B"/>
    <w:rsid w:val="00D82E6F"/>
    <w:rsid w:val="00D835D2"/>
    <w:rsid w:val="00D87E00"/>
    <w:rsid w:val="00D9134D"/>
    <w:rsid w:val="00D92CCA"/>
    <w:rsid w:val="00D95D71"/>
    <w:rsid w:val="00DA0148"/>
    <w:rsid w:val="00DA22DF"/>
    <w:rsid w:val="00DA2616"/>
    <w:rsid w:val="00DA4BDE"/>
    <w:rsid w:val="00DA7A03"/>
    <w:rsid w:val="00DB1818"/>
    <w:rsid w:val="00DB678C"/>
    <w:rsid w:val="00DC168D"/>
    <w:rsid w:val="00DC309B"/>
    <w:rsid w:val="00DC4DA2"/>
    <w:rsid w:val="00DC70BA"/>
    <w:rsid w:val="00DD4C17"/>
    <w:rsid w:val="00DD74A5"/>
    <w:rsid w:val="00DE3263"/>
    <w:rsid w:val="00DF2B1F"/>
    <w:rsid w:val="00DF33FC"/>
    <w:rsid w:val="00DF3EA4"/>
    <w:rsid w:val="00DF4B5B"/>
    <w:rsid w:val="00DF62CD"/>
    <w:rsid w:val="00E03388"/>
    <w:rsid w:val="00E05272"/>
    <w:rsid w:val="00E06D05"/>
    <w:rsid w:val="00E07EA9"/>
    <w:rsid w:val="00E101F3"/>
    <w:rsid w:val="00E14D03"/>
    <w:rsid w:val="00E16509"/>
    <w:rsid w:val="00E21E87"/>
    <w:rsid w:val="00E25E57"/>
    <w:rsid w:val="00E25FD2"/>
    <w:rsid w:val="00E30176"/>
    <w:rsid w:val="00E30A24"/>
    <w:rsid w:val="00E31ABF"/>
    <w:rsid w:val="00E332D8"/>
    <w:rsid w:val="00E44582"/>
    <w:rsid w:val="00E44D09"/>
    <w:rsid w:val="00E4613C"/>
    <w:rsid w:val="00E50036"/>
    <w:rsid w:val="00E54765"/>
    <w:rsid w:val="00E6006B"/>
    <w:rsid w:val="00E602D9"/>
    <w:rsid w:val="00E603AF"/>
    <w:rsid w:val="00E6167B"/>
    <w:rsid w:val="00E72713"/>
    <w:rsid w:val="00E775B9"/>
    <w:rsid w:val="00E77645"/>
    <w:rsid w:val="00E835D4"/>
    <w:rsid w:val="00EA15B0"/>
    <w:rsid w:val="00EA2B37"/>
    <w:rsid w:val="00EA3B90"/>
    <w:rsid w:val="00EA5EA7"/>
    <w:rsid w:val="00EA66BD"/>
    <w:rsid w:val="00EA6E6C"/>
    <w:rsid w:val="00EB0443"/>
    <w:rsid w:val="00EB1270"/>
    <w:rsid w:val="00EB5D7E"/>
    <w:rsid w:val="00EB6086"/>
    <w:rsid w:val="00EC4783"/>
    <w:rsid w:val="00EC4A25"/>
    <w:rsid w:val="00EC71CB"/>
    <w:rsid w:val="00EC76F9"/>
    <w:rsid w:val="00EE318B"/>
    <w:rsid w:val="00EE3450"/>
    <w:rsid w:val="00EE5832"/>
    <w:rsid w:val="00EF3B2A"/>
    <w:rsid w:val="00EF451D"/>
    <w:rsid w:val="00EF608C"/>
    <w:rsid w:val="00EF7518"/>
    <w:rsid w:val="00F00174"/>
    <w:rsid w:val="00F025A2"/>
    <w:rsid w:val="00F03DF5"/>
    <w:rsid w:val="00F04712"/>
    <w:rsid w:val="00F13360"/>
    <w:rsid w:val="00F13E51"/>
    <w:rsid w:val="00F13F81"/>
    <w:rsid w:val="00F201A7"/>
    <w:rsid w:val="00F22EC7"/>
    <w:rsid w:val="00F2516E"/>
    <w:rsid w:val="00F31F6A"/>
    <w:rsid w:val="00F325C8"/>
    <w:rsid w:val="00F34834"/>
    <w:rsid w:val="00F366EA"/>
    <w:rsid w:val="00F428C0"/>
    <w:rsid w:val="00F4332B"/>
    <w:rsid w:val="00F43813"/>
    <w:rsid w:val="00F44F1B"/>
    <w:rsid w:val="00F5244C"/>
    <w:rsid w:val="00F60D12"/>
    <w:rsid w:val="00F629FA"/>
    <w:rsid w:val="00F62FC5"/>
    <w:rsid w:val="00F64952"/>
    <w:rsid w:val="00F653B8"/>
    <w:rsid w:val="00F73866"/>
    <w:rsid w:val="00F81F2A"/>
    <w:rsid w:val="00F8277A"/>
    <w:rsid w:val="00F8318B"/>
    <w:rsid w:val="00F84E41"/>
    <w:rsid w:val="00F85354"/>
    <w:rsid w:val="00F8566D"/>
    <w:rsid w:val="00F85883"/>
    <w:rsid w:val="00F8629D"/>
    <w:rsid w:val="00F87D1B"/>
    <w:rsid w:val="00F9008D"/>
    <w:rsid w:val="00F901B0"/>
    <w:rsid w:val="00F90FF8"/>
    <w:rsid w:val="00F9622E"/>
    <w:rsid w:val="00F97066"/>
    <w:rsid w:val="00FA1266"/>
    <w:rsid w:val="00FA1E66"/>
    <w:rsid w:val="00FA4E24"/>
    <w:rsid w:val="00FB4764"/>
    <w:rsid w:val="00FC040B"/>
    <w:rsid w:val="00FC1192"/>
    <w:rsid w:val="00FC169E"/>
    <w:rsid w:val="00FC4417"/>
    <w:rsid w:val="00FC4C35"/>
    <w:rsid w:val="00FC7920"/>
    <w:rsid w:val="00FD399B"/>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h6,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link w:val="ListBulletChar"/>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link w:val="ListBullet3Char"/>
    <w:qFormat/>
    <w:pPr>
      <w:numPr>
        <w:numId w:val="5"/>
      </w:numPr>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link w:val="List2Char"/>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link w:val="ListBullet2Char"/>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link w:val="ListChar"/>
    <w:qFormat/>
    <w:pPr>
      <w:ind w:left="283" w:hanging="283"/>
      <w:contextualSpacing/>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1"/>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954F72"/>
      <w:u w:val="single"/>
    </w:rPr>
  </w:style>
  <w:style w:type="character" w:styleId="Hyperlink">
    <w:name w:val="Hyperlink"/>
    <w:qFormat/>
    <w:rPr>
      <w:color w:val="0563C1"/>
      <w:u w:val="single"/>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1"/>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1">
    <w:name w:val="Message Header Char1"/>
    <w:basedOn w:val="DefaultParagraphFont"/>
    <w:link w:val="MessageHeader"/>
    <w:uiPriority w:val="99"/>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Heading3Char">
    <w:name w:val="Heading 3 Char"/>
    <w:aliases w:val="H3 Char,h3 Char,Underrubrik2 Char,Memo Heading 3 Char,no break Char,0H Char,Heading 3 Char1 Char Char,Heading 3 Char Char Char Char,Heading 3 Char1 Char Char Char Char,Heading 3 Char Char Char Char Char Char,Heading 3 Char Char1 Char Char"/>
    <w:link w:val="Heading3"/>
    <w:uiPriority w:val="9"/>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Revision">
    <w:name w:val="Revision"/>
    <w:hidden/>
    <w:uiPriority w:val="99"/>
    <w:semiHidden/>
    <w:rsid w:val="00AB2570"/>
    <w:rPr>
      <w:lang w:val="en-GB" w:eastAsia="en-US"/>
    </w:rPr>
  </w:style>
  <w:style w:type="character" w:customStyle="1" w:styleId="TANChar">
    <w:name w:val="TAN Char"/>
    <w:basedOn w:val="DefaultParagraphFont"/>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SimSun"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Normal"/>
    <w:next w:val="Normal"/>
    <w:link w:val="MTDisplayEquationChar"/>
    <w:rsid w:val="00004D75"/>
    <w:pPr>
      <w:widowControl w:val="0"/>
      <w:tabs>
        <w:tab w:val="center" w:pos="4660"/>
        <w:tab w:val="right" w:pos="9320"/>
      </w:tabs>
      <w:snapToGrid w:val="0"/>
      <w:spacing w:after="120"/>
      <w:jc w:val="both"/>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SimSun" w:hAnsiTheme="minorHAnsi" w:cstheme="minorBidi"/>
      <w:kern w:val="2"/>
      <w:sz w:val="24"/>
      <w:szCs w:val="22"/>
      <w:lang w:eastAsia="en-US"/>
    </w:rPr>
  </w:style>
  <w:style w:type="paragraph" w:customStyle="1" w:styleId="FL">
    <w:name w:val="FL"/>
    <w:basedOn w:val="Normal"/>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CF0FE9"/>
    <w:rPr>
      <w:lang w:val="en-GB" w:eastAsia="en-US"/>
    </w:rPr>
  </w:style>
  <w:style w:type="character" w:customStyle="1" w:styleId="Heading1Char3">
    <w:name w:val="Heading 1 Char3"/>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qFormat/>
    <w:rsid w:val="00C33313"/>
    <w:rPr>
      <w:rFonts w:ascii="Arial" w:hAnsi="Arial"/>
      <w:sz w:val="36"/>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qFormat/>
    <w:rsid w:val="00C33313"/>
    <w:rPr>
      <w:rFonts w:ascii="Arial" w:hAnsi="Arial"/>
      <w:b/>
      <w:sz w:val="18"/>
      <w:lang w:val="en-GB" w:eastAsia="ja-JP"/>
    </w:rPr>
  </w:style>
  <w:style w:type="character" w:customStyle="1" w:styleId="Heading2Char">
    <w:name w:val="Heading 2 Char"/>
    <w:aliases w:val="H2 Char,h2 Char,Head2A Char,2 Char,DO NOT USE_h2 Char,h21 Char,UNDERRUBRIK 1-2 Char,Head 2 Char,l2 Char,TitreProp Char,Header 2 Char,ITT t2 Char,PA Major Section Char,Livello 2 Char,R2 Char,H21 Char,Heading 2 Hidden Char,Head1 Char"/>
    <w:basedOn w:val="DefaultParagraphFont"/>
    <w:link w:val="Heading2"/>
    <w:rsid w:val="00C33313"/>
    <w:rPr>
      <w:rFonts w:ascii="Arial" w:hAnsi="Arial"/>
      <w:sz w:val="32"/>
      <w:lang w:val="en-GB" w:eastAsia="en-US"/>
    </w:rPr>
  </w:style>
  <w:style w:type="character" w:customStyle="1" w:styleId="FooterChar">
    <w:name w:val="Footer Char"/>
    <w:aliases w:val="footer odd Char,footer Char,fo Char,pie de página Char"/>
    <w:basedOn w:val="DefaultParagraphFont"/>
    <w:link w:val="Footer"/>
    <w:uiPriority w:val="99"/>
    <w:qFormat/>
    <w:rsid w:val="00C33313"/>
    <w:rPr>
      <w:rFonts w:ascii="Arial" w:hAnsi="Arial"/>
      <w:b/>
      <w:i/>
      <w:sz w:val="18"/>
      <w:lang w:val="en-GB" w:eastAsia="ja-JP"/>
    </w:rPr>
  </w:style>
  <w:style w:type="character" w:customStyle="1" w:styleId="ui-provider">
    <w:name w:val="ui-provider"/>
    <w:basedOn w:val="DefaultParagraphFont"/>
    <w:rsid w:val="002B1EE0"/>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4A3F59"/>
    <w:rPr>
      <w:rFonts w:ascii="Arial" w:hAnsi="Arial"/>
      <w:sz w:val="22"/>
      <w:lang w:val="en-GB" w:eastAsia="en-US"/>
    </w:rPr>
  </w:style>
  <w:style w:type="character" w:customStyle="1" w:styleId="Heading6Char">
    <w:name w:val="Heading 6 Char"/>
    <w:aliases w:val="h6 Char,T1 Char4,Header 6 Char"/>
    <w:basedOn w:val="DefaultParagraphFont"/>
    <w:link w:val="Heading6"/>
    <w:rsid w:val="004A3F59"/>
    <w:rPr>
      <w:rFonts w:ascii="Arial" w:hAnsi="Arial"/>
      <w:lang w:val="en-GB" w:eastAsia="en-US"/>
    </w:rPr>
  </w:style>
  <w:style w:type="character" w:customStyle="1" w:styleId="Heading7Char">
    <w:name w:val="Heading 7 Char"/>
    <w:basedOn w:val="DefaultParagraphFont"/>
    <w:link w:val="Heading7"/>
    <w:rsid w:val="004A3F59"/>
    <w:rPr>
      <w:rFonts w:ascii="Arial" w:hAnsi="Arial"/>
      <w:lang w:val="en-GB" w:eastAsia="en-US"/>
    </w:rPr>
  </w:style>
  <w:style w:type="character" w:customStyle="1" w:styleId="Heading8Char">
    <w:name w:val="Heading 8 Char"/>
    <w:basedOn w:val="DefaultParagraphFont"/>
    <w:link w:val="Heading8"/>
    <w:rsid w:val="004A3F59"/>
    <w:rPr>
      <w:rFonts w:ascii="Arial" w:hAnsi="Arial"/>
      <w:sz w:val="36"/>
      <w:lang w:val="en-GB" w:eastAsia="en-US"/>
    </w:rPr>
  </w:style>
  <w:style w:type="character" w:customStyle="1" w:styleId="Heading9Char">
    <w:name w:val="Heading 9 Char"/>
    <w:basedOn w:val="DefaultParagraphFont"/>
    <w:link w:val="Heading9"/>
    <w:rsid w:val="004A3F59"/>
    <w:rPr>
      <w:rFonts w:ascii="Arial" w:hAnsi="Arial"/>
      <w:sz w:val="36"/>
      <w:lang w:val="en-GB" w:eastAsia="en-US"/>
    </w:rPr>
  </w:style>
  <w:style w:type="character" w:styleId="PageNumber">
    <w:name w:val="page number"/>
    <w:basedOn w:val="DefaultParagraphFont"/>
    <w:qFormat/>
    <w:rsid w:val="004A3F59"/>
  </w:style>
  <w:style w:type="paragraph" w:customStyle="1" w:styleId="00BodyText">
    <w:name w:val="00 BodyText"/>
    <w:basedOn w:val="Normal"/>
    <w:rsid w:val="004A3F5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1">
    <w:name w:val="??"/>
    <w:rsid w:val="004A3F59"/>
    <w:pPr>
      <w:widowControl w:val="0"/>
    </w:pPr>
    <w:rPr>
      <w:rFonts w:eastAsia="Times New Roman"/>
      <w:lang w:eastAsia="en-US"/>
    </w:rPr>
  </w:style>
  <w:style w:type="paragraph" w:customStyle="1" w:styleId="2">
    <w:name w:val="??? 2"/>
    <w:basedOn w:val="a1"/>
    <w:next w:val="a1"/>
    <w:rsid w:val="004A3F59"/>
    <w:pPr>
      <w:keepNext/>
    </w:pPr>
    <w:rPr>
      <w:rFonts w:ascii="Arial" w:hAnsi="Arial"/>
      <w:b/>
      <w:sz w:val="24"/>
    </w:rPr>
  </w:style>
  <w:style w:type="character" w:styleId="CommentReference">
    <w:name w:val="annotation reference"/>
    <w:basedOn w:val="DefaultParagraphFont"/>
    <w:qFormat/>
    <w:rsid w:val="004A3F59"/>
    <w:rPr>
      <w:sz w:val="16"/>
    </w:rPr>
  </w:style>
  <w:style w:type="paragraph" w:customStyle="1" w:styleId="DECISION">
    <w:name w:val="DECISION"/>
    <w:basedOn w:val="Normal"/>
    <w:rsid w:val="004A3F59"/>
    <w:pPr>
      <w:widowControl w:val="0"/>
      <w:numPr>
        <w:numId w:val="1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Normal"/>
    <w:rsid w:val="004A3F59"/>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4A3F59"/>
    <w:pPr>
      <w:numPr>
        <w:numId w:val="1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A3F59"/>
    <w:pPr>
      <w:numPr>
        <w:numId w:val="14"/>
      </w:numPr>
      <w:tabs>
        <w:tab w:val="num" w:pos="1125"/>
      </w:tabs>
    </w:pPr>
    <w:rPr>
      <w:color w:val="FF0000"/>
    </w:rPr>
  </w:style>
  <w:style w:type="character" w:styleId="FootnoteReference">
    <w:name w:val="footnote reference"/>
    <w:aliases w:val="Appel note de bas de p,Nota,Footnote symbol,Footnote"/>
    <w:basedOn w:val="DefaultParagraphFont"/>
    <w:rsid w:val="004A3F59"/>
    <w:rPr>
      <w:b/>
      <w:position w:val="6"/>
      <w:sz w:val="16"/>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4A3F59"/>
    <w:rPr>
      <w:i/>
      <w:iCs/>
      <w:color w:val="44546A" w:themeColor="text2"/>
      <w:sz w:val="18"/>
      <w:szCs w:val="18"/>
      <w:lang w:val="en-GB" w:eastAsia="en-US"/>
    </w:rPr>
  </w:style>
  <w:style w:type="character" w:customStyle="1" w:styleId="font4">
    <w:name w:val="font4"/>
    <w:basedOn w:val="DefaultParagraphFont"/>
    <w:qFormat/>
    <w:rsid w:val="004A3F59"/>
  </w:style>
  <w:style w:type="character" w:customStyle="1" w:styleId="B1Char">
    <w:name w:val="B1 Char"/>
    <w:link w:val="B1"/>
    <w:qFormat/>
    <w:rsid w:val="004A3F59"/>
    <w:rPr>
      <w:lang w:val="en-GB" w:eastAsia="en-US"/>
    </w:rPr>
  </w:style>
  <w:style w:type="paragraph" w:customStyle="1" w:styleId="1CharChar">
    <w:name w:val="(文字) (文字)1 Char (文字) (文字) Char"/>
    <w:semiHidden/>
    <w:qFormat/>
    <w:rsid w:val="002B2F8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INDENT1">
    <w:name w:val="INDENT1"/>
    <w:basedOn w:val="Normal"/>
    <w:rsid w:val="007424EA"/>
    <w:pPr>
      <w:ind w:left="851"/>
    </w:pPr>
    <w:rPr>
      <w:rFonts w:eastAsia="MS Mincho"/>
    </w:rPr>
  </w:style>
  <w:style w:type="paragraph" w:customStyle="1" w:styleId="INDENT2">
    <w:name w:val="INDENT2"/>
    <w:basedOn w:val="Normal"/>
    <w:rsid w:val="007424EA"/>
    <w:pPr>
      <w:ind w:left="1135" w:hanging="284"/>
    </w:pPr>
    <w:rPr>
      <w:rFonts w:eastAsia="MS Mincho"/>
    </w:rPr>
  </w:style>
  <w:style w:type="paragraph" w:customStyle="1" w:styleId="INDENT3">
    <w:name w:val="INDENT3"/>
    <w:basedOn w:val="Normal"/>
    <w:rsid w:val="007424EA"/>
    <w:pPr>
      <w:ind w:left="1701" w:hanging="567"/>
    </w:pPr>
    <w:rPr>
      <w:rFonts w:eastAsia="MS Mincho"/>
    </w:rPr>
  </w:style>
  <w:style w:type="paragraph" w:customStyle="1" w:styleId="FigureTitle">
    <w:name w:val="Figure_Title"/>
    <w:basedOn w:val="Normal"/>
    <w:next w:val="Normal"/>
    <w:rsid w:val="007424E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7424EA"/>
    <w:pPr>
      <w:keepNext/>
      <w:keepLines/>
    </w:pPr>
    <w:rPr>
      <w:rFonts w:eastAsia="MS Mincho"/>
      <w:b/>
    </w:rPr>
  </w:style>
  <w:style w:type="paragraph" w:customStyle="1" w:styleId="enumlev2">
    <w:name w:val="enumlev2"/>
    <w:basedOn w:val="Normal"/>
    <w:rsid w:val="007424E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7424EA"/>
    <w:pPr>
      <w:keepNext/>
      <w:keepLines/>
      <w:spacing w:before="240"/>
      <w:ind w:left="1418"/>
    </w:pPr>
    <w:rPr>
      <w:rFonts w:ascii="Arial" w:eastAsia="MS Mincho" w:hAnsi="Arial"/>
      <w:b/>
      <w:sz w:val="36"/>
      <w:lang w:val="en-US"/>
    </w:rPr>
  </w:style>
  <w:style w:type="character" w:customStyle="1" w:styleId="CharChar1">
    <w:name w:val="Char Char1"/>
    <w:rsid w:val="007424EA"/>
    <w:rPr>
      <w:rFonts w:ascii="Arial" w:hAnsi="Arial"/>
      <w:sz w:val="32"/>
      <w:lang w:val="en-GB" w:eastAsia="en-US" w:bidi="ar-SA"/>
    </w:rPr>
  </w:style>
  <w:style w:type="table" w:customStyle="1" w:styleId="TableGrid1">
    <w:name w:val="Table Grid1"/>
    <w:basedOn w:val="TableNormal"/>
    <w:next w:val="TableGrid"/>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424EA"/>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Normal"/>
    <w:rsid w:val="007424E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424EA"/>
    <w:pPr>
      <w:tabs>
        <w:tab w:val="num" w:pos="360"/>
      </w:tabs>
      <w:spacing w:after="200" w:line="276" w:lineRule="auto"/>
    </w:pPr>
    <w:rPr>
      <w:rFonts w:ascii="Calibri" w:eastAsia="Calibri" w:hAnsi="Calibri"/>
      <w:sz w:val="22"/>
      <w:szCs w:val="22"/>
      <w:lang w:val="en-US"/>
    </w:rPr>
  </w:style>
  <w:style w:type="character" w:customStyle="1" w:styleId="Char1">
    <w:name w:val="批注主题 Char1"/>
    <w:rsid w:val="007424EA"/>
    <w:rPr>
      <w:b/>
      <w:bCs/>
      <w:lang w:val="en-GB"/>
    </w:rPr>
  </w:style>
  <w:style w:type="character" w:customStyle="1" w:styleId="FigureTitleChar">
    <w:name w:val="Figure Title Char"/>
    <w:rsid w:val="007424EA"/>
    <w:rPr>
      <w:rFonts w:ascii="Arial" w:hAnsi="Arial"/>
      <w:lang w:val="en-GB" w:eastAsia="en-US" w:bidi="ar-SA"/>
    </w:rPr>
  </w:style>
  <w:style w:type="paragraph" w:customStyle="1" w:styleId="StandardText">
    <w:name w:val="StandardText"/>
    <w:basedOn w:val="Normal"/>
    <w:rsid w:val="007424EA"/>
    <w:pPr>
      <w:spacing w:after="120"/>
      <w:jc w:val="both"/>
    </w:pPr>
    <w:rPr>
      <w:rFonts w:eastAsia="MS Mincho"/>
      <w:sz w:val="22"/>
      <w:lang w:val="en-US"/>
    </w:rPr>
  </w:style>
  <w:style w:type="paragraph" w:customStyle="1" w:styleId="CarCar">
    <w:name w:val="Car Car"/>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FChar">
    <w:name w:val="TF Char"/>
    <w:link w:val="TF"/>
    <w:qFormat/>
    <w:rsid w:val="007424EA"/>
    <w:rPr>
      <w:rFonts w:ascii="Arial" w:hAnsi="Arial"/>
      <w:b/>
      <w:lang w:val="en-GB" w:eastAsia="en-US"/>
    </w:rPr>
  </w:style>
  <w:style w:type="character" w:customStyle="1" w:styleId="p1">
    <w:name w:val="p1"/>
    <w:rsid w:val="007424EA"/>
    <w:rPr>
      <w:vanish w:val="0"/>
      <w:webHidden w:val="0"/>
      <w:specVanish w:val="0"/>
    </w:rPr>
  </w:style>
  <w:style w:type="character" w:customStyle="1" w:styleId="e-031">
    <w:name w:val="e-031"/>
    <w:rsid w:val="007424EA"/>
    <w:rPr>
      <w:i/>
      <w:iCs/>
    </w:rPr>
  </w:style>
  <w:style w:type="paragraph" w:customStyle="1" w:styleId="myReference">
    <w:name w:val="myReference"/>
    <w:basedOn w:val="Normal"/>
    <w:next w:val="Normal"/>
    <w:autoRedefine/>
    <w:rsid w:val="007424EA"/>
    <w:pPr>
      <w:keepNext/>
      <w:numPr>
        <w:numId w:val="1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7424EA"/>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7424EA"/>
    <w:pPr>
      <w:numPr>
        <w:ilvl w:val="1"/>
      </w:numPr>
      <w:ind w:left="567" w:hanging="283"/>
    </w:pPr>
  </w:style>
  <w:style w:type="paragraph" w:customStyle="1" w:styleId="Head3Mine">
    <w:name w:val="Head3Mine"/>
    <w:basedOn w:val="Head2Mine"/>
    <w:next w:val="StandardText"/>
    <w:rsid w:val="007424EA"/>
    <w:pPr>
      <w:numPr>
        <w:ilvl w:val="2"/>
      </w:numPr>
      <w:ind w:left="567" w:hanging="283"/>
    </w:pPr>
  </w:style>
  <w:style w:type="paragraph" w:customStyle="1" w:styleId="TableText">
    <w:name w:val="TableText"/>
    <w:basedOn w:val="BodyTextIndent"/>
    <w:qFormat/>
    <w:rsid w:val="007424EA"/>
    <w:pPr>
      <w:keepNext/>
      <w:keepLines/>
      <w:overflowPunct w:val="0"/>
      <w:autoSpaceDE w:val="0"/>
      <w:autoSpaceDN w:val="0"/>
      <w:adjustRightInd w:val="0"/>
      <w:spacing w:after="180"/>
      <w:ind w:left="0"/>
      <w:jc w:val="center"/>
      <w:textAlignment w:val="baseline"/>
    </w:pPr>
    <w:rPr>
      <w:rFonts w:eastAsia="MS Mincho"/>
      <w:snapToGrid w:val="0"/>
      <w:kern w:val="2"/>
    </w:rPr>
  </w:style>
  <w:style w:type="paragraph" w:customStyle="1" w:styleId="Default">
    <w:name w:val="Default"/>
    <w:qFormat/>
    <w:rsid w:val="007424EA"/>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7424EA"/>
    <w:rPr>
      <w:rFonts w:ascii="Arial" w:hAnsi="Arial"/>
      <w:sz w:val="36"/>
      <w:lang w:val="en-GB" w:eastAsia="en-US" w:bidi="ar-SA"/>
    </w:rPr>
  </w:style>
  <w:style w:type="character" w:customStyle="1" w:styleId="H6Char">
    <w:name w:val="H6 Char"/>
    <w:link w:val="H6"/>
    <w:rsid w:val="007424EA"/>
    <w:rPr>
      <w:rFonts w:ascii="Arial" w:hAnsi="Arial"/>
      <w:lang w:val="en-GB" w:eastAsia="en-US"/>
    </w:rPr>
  </w:style>
  <w:style w:type="character" w:customStyle="1" w:styleId="CharChar12">
    <w:name w:val="Char Char12"/>
    <w:locked/>
    <w:rsid w:val="007424EA"/>
    <w:rPr>
      <w:rFonts w:ascii="Arial" w:hAnsi="Arial"/>
      <w:b/>
      <w:noProof/>
      <w:sz w:val="18"/>
      <w:lang w:val="en-GB" w:bidi="ar-SA"/>
    </w:rPr>
  </w:style>
  <w:style w:type="character" w:customStyle="1" w:styleId="EXChar">
    <w:name w:val="EX Char"/>
    <w:link w:val="EX"/>
    <w:qFormat/>
    <w:rsid w:val="007424EA"/>
    <w:rPr>
      <w:lang w:val="en-GB" w:eastAsia="en-US"/>
    </w:rPr>
  </w:style>
  <w:style w:type="character" w:customStyle="1" w:styleId="CharChar5">
    <w:name w:val="Char Char5"/>
    <w:rsid w:val="007424EA"/>
    <w:rPr>
      <w:lang w:val="en-GB" w:eastAsia="ja-JP" w:bidi="ar-SA"/>
    </w:rPr>
  </w:style>
  <w:style w:type="paragraph" w:customStyle="1" w:styleId="CharCharCharCharChar">
    <w:name w:val="Char Char Char Char Char"/>
    <w:semiHidden/>
    <w:rsid w:val="007424EA"/>
    <w:pPr>
      <w:keepNext/>
      <w:numPr>
        <w:numId w:val="16"/>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rsid w:val="007424EA"/>
  </w:style>
  <w:style w:type="paragraph" w:customStyle="1" w:styleId="CharChar">
    <w:name w:val="Char Char"/>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424EA"/>
    <w:rPr>
      <w:rFonts w:eastAsia="MS Mincho"/>
      <w:lang w:val="en-GB" w:eastAsia="en-US" w:bidi="ar-SA"/>
    </w:rPr>
  </w:style>
  <w:style w:type="paragraph" w:customStyle="1" w:styleId="1CharChar1CharCharCharChar">
    <w:name w:val="(文字) (文字)1 Char (文字) (文字) Char (文字) (文字)1 Char (文字) (文字) Char Char Char"/>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424E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24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24EA"/>
    <w:rPr>
      <w:rFonts w:ascii="Arial" w:hAnsi="Arial"/>
      <w:sz w:val="32"/>
      <w:lang w:val="en-GB" w:eastAsia="ja-JP" w:bidi="ar-SA"/>
    </w:rPr>
  </w:style>
  <w:style w:type="character" w:customStyle="1" w:styleId="CharChar4">
    <w:name w:val="Char Char4"/>
    <w:rsid w:val="007424EA"/>
    <w:rPr>
      <w:rFonts w:ascii="Courier New" w:hAnsi="Courier New"/>
      <w:lang w:val="nb-NO" w:eastAsia="ja-JP" w:bidi="ar-SA"/>
    </w:rPr>
  </w:style>
  <w:style w:type="character" w:customStyle="1" w:styleId="AndreaLeonardi">
    <w:name w:val="Andrea Leonardi"/>
    <w:semiHidden/>
    <w:rsid w:val="007424EA"/>
    <w:rPr>
      <w:rFonts w:ascii="Arial" w:hAnsi="Arial" w:cs="Arial"/>
      <w:color w:val="auto"/>
      <w:sz w:val="20"/>
      <w:szCs w:val="20"/>
    </w:rPr>
  </w:style>
  <w:style w:type="character" w:customStyle="1" w:styleId="NOCharChar">
    <w:name w:val="NO Char Char"/>
    <w:rsid w:val="007424EA"/>
    <w:rPr>
      <w:lang w:val="en-GB" w:eastAsia="en-US" w:bidi="ar-SA"/>
    </w:rPr>
  </w:style>
  <w:style w:type="character" w:customStyle="1" w:styleId="NOZchn">
    <w:name w:val="NO Zchn"/>
    <w:rsid w:val="007424EA"/>
    <w:rPr>
      <w:lang w:val="en-GB" w:eastAsia="en-US" w:bidi="ar-SA"/>
    </w:rPr>
  </w:style>
  <w:style w:type="character" w:customStyle="1" w:styleId="TACCar">
    <w:name w:val="TAC Car"/>
    <w:rsid w:val="007424EA"/>
    <w:rPr>
      <w:rFonts w:ascii="Arial" w:hAnsi="Arial"/>
      <w:sz w:val="18"/>
      <w:lang w:val="en-GB" w:eastAsia="ja-JP" w:bidi="ar-SA"/>
    </w:rPr>
  </w:style>
  <w:style w:type="character" w:customStyle="1" w:styleId="TAL0">
    <w:name w:val="TAL (文字)"/>
    <w:rsid w:val="007424EA"/>
    <w:rPr>
      <w:rFonts w:ascii="Arial" w:hAnsi="Arial"/>
      <w:sz w:val="18"/>
      <w:lang w:val="en-GB" w:eastAsia="ja-JP" w:bidi="ar-SA"/>
    </w:rPr>
  </w:style>
  <w:style w:type="paragraph" w:customStyle="1" w:styleId="CharCharCharCharCharChar">
    <w:name w:val="Char Char Char Char Char Char"/>
    <w:semiHidden/>
    <w:rsid w:val="007424EA"/>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7424EA"/>
  </w:style>
  <w:style w:type="character" w:customStyle="1" w:styleId="T1Char1">
    <w:name w:val="T1 Char1"/>
    <w:aliases w:val="Header 6 Char Char1"/>
    <w:qFormat/>
    <w:rsid w:val="007424E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24EA"/>
    <w:rPr>
      <w:rFonts w:ascii="Arial" w:hAnsi="Arial"/>
      <w:sz w:val="32"/>
      <w:lang w:val="en-GB" w:eastAsia="en-US" w:bidi="ar-SA"/>
    </w:rPr>
  </w:style>
  <w:style w:type="paragraph" w:customStyle="1" w:styleId="ZchnZchn1">
    <w:name w:val="Zchn Zchn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424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24EA"/>
    <w:rPr>
      <w:rFonts w:ascii="Arial" w:hAnsi="Arial"/>
      <w:sz w:val="32"/>
      <w:lang w:val="en-GB" w:eastAsia="en-US" w:bidi="ar-SA"/>
    </w:rPr>
  </w:style>
  <w:style w:type="paragraph" w:customStyle="1" w:styleId="20">
    <w:name w:val="(文字) (文字)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24E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424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424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424EA"/>
    <w:rPr>
      <w:rFonts w:ascii="Arial" w:eastAsia="Batang" w:hAnsi="Arial" w:cs="Times New Roman"/>
      <w:b/>
      <w:bCs/>
      <w:i/>
      <w:iCs/>
      <w:sz w:val="28"/>
      <w:szCs w:val="28"/>
      <w:lang w:val="en-GB" w:eastAsia="en-US" w:bidi="ar-SA"/>
    </w:rPr>
  </w:style>
  <w:style w:type="paragraph" w:customStyle="1" w:styleId="3">
    <w:name w:val="(文字) (文字)3"/>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7424EA"/>
  </w:style>
  <w:style w:type="paragraph" w:customStyle="1" w:styleId="10">
    <w:name w:val="(文字) (文字)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Strong">
    <w:name w:val="Strong"/>
    <w:uiPriority w:val="22"/>
    <w:qFormat/>
    <w:rsid w:val="007424EA"/>
    <w:rPr>
      <w:b/>
      <w:bCs/>
    </w:rPr>
  </w:style>
  <w:style w:type="character" w:customStyle="1" w:styleId="CharChar7">
    <w:name w:val="Char Char7"/>
    <w:semiHidden/>
    <w:rsid w:val="007424EA"/>
    <w:rPr>
      <w:rFonts w:ascii="Tahoma" w:hAnsi="Tahoma" w:cs="Tahoma"/>
      <w:shd w:val="clear" w:color="auto" w:fill="000080"/>
      <w:lang w:val="en-GB" w:eastAsia="en-US"/>
    </w:rPr>
  </w:style>
  <w:style w:type="character" w:customStyle="1" w:styleId="ZchnZchn5">
    <w:name w:val="Zchn Zchn5"/>
    <w:rsid w:val="007424EA"/>
    <w:rPr>
      <w:rFonts w:ascii="Courier New" w:eastAsia="Batang" w:hAnsi="Courier New"/>
      <w:lang w:val="nb-NO" w:eastAsia="en-US" w:bidi="ar-SA"/>
    </w:rPr>
  </w:style>
  <w:style w:type="character" w:customStyle="1" w:styleId="CharChar10">
    <w:name w:val="Char Char10"/>
    <w:semiHidden/>
    <w:rsid w:val="007424EA"/>
    <w:rPr>
      <w:rFonts w:ascii="Times New Roman" w:hAnsi="Times New Roman"/>
      <w:lang w:val="en-GB" w:eastAsia="en-US"/>
    </w:rPr>
  </w:style>
  <w:style w:type="character" w:customStyle="1" w:styleId="CharChar9">
    <w:name w:val="Char Char9"/>
    <w:semiHidden/>
    <w:rsid w:val="007424EA"/>
    <w:rPr>
      <w:rFonts w:ascii="Tahoma" w:hAnsi="Tahoma" w:cs="Tahoma"/>
      <w:sz w:val="16"/>
      <w:szCs w:val="16"/>
      <w:lang w:val="en-GB" w:eastAsia="en-US"/>
    </w:rPr>
  </w:style>
  <w:style w:type="character" w:customStyle="1" w:styleId="CharChar8">
    <w:name w:val="Char Char8"/>
    <w:semiHidden/>
    <w:rsid w:val="007424EA"/>
    <w:rPr>
      <w:rFonts w:ascii="Times New Roman" w:hAnsi="Times New Roman"/>
      <w:b/>
      <w:bCs/>
      <w:lang w:val="en-GB" w:eastAsia="en-US"/>
    </w:rPr>
  </w:style>
  <w:style w:type="paragraph" w:customStyle="1" w:styleId="11">
    <w:name w:val="修订1"/>
    <w:hidden/>
    <w:semiHidden/>
    <w:rsid w:val="007424EA"/>
    <w:rPr>
      <w:rFonts w:eastAsia="Batang"/>
      <w:lang w:val="en-GB" w:eastAsia="en-US"/>
    </w:rPr>
  </w:style>
  <w:style w:type="character" w:styleId="EndnoteReference">
    <w:name w:val="endnote reference"/>
    <w:rsid w:val="007424E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424EA"/>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424E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24EA"/>
    <w:rPr>
      <w:rFonts w:ascii="Arial" w:hAnsi="Arial"/>
      <w:sz w:val="24"/>
      <w:lang w:val="en-GB"/>
    </w:rPr>
  </w:style>
  <w:style w:type="paragraph" w:customStyle="1" w:styleId="gpotbltitle">
    <w:name w:val="gpotbl_title"/>
    <w:basedOn w:val="Normal"/>
    <w:rsid w:val="007424EA"/>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7424EA"/>
    <w:pPr>
      <w:spacing w:before="100" w:beforeAutospacing="1" w:after="100" w:afterAutospacing="1"/>
    </w:pPr>
    <w:rPr>
      <w:rFonts w:eastAsia="MS Mincho"/>
      <w:sz w:val="24"/>
      <w:szCs w:val="24"/>
      <w:lang w:eastAsia="en-GB"/>
    </w:rPr>
  </w:style>
  <w:style w:type="character" w:customStyle="1" w:styleId="ListChar">
    <w:name w:val="List Char"/>
    <w:link w:val="List"/>
    <w:rsid w:val="007424EA"/>
    <w:rPr>
      <w:lang w:val="en-GB" w:eastAsia="en-US"/>
    </w:rPr>
  </w:style>
  <w:style w:type="character" w:customStyle="1" w:styleId="ListBulletChar">
    <w:name w:val="List Bullet Char"/>
    <w:link w:val="ListBullet"/>
    <w:rsid w:val="007424EA"/>
    <w:rPr>
      <w:lang w:val="en-GB" w:eastAsia="en-US"/>
    </w:rPr>
  </w:style>
  <w:style w:type="character" w:customStyle="1" w:styleId="ListBullet2Char">
    <w:name w:val="List Bullet 2 Char"/>
    <w:link w:val="ListBullet2"/>
    <w:rsid w:val="007424EA"/>
    <w:rPr>
      <w:lang w:val="en-GB" w:eastAsia="en-US"/>
    </w:rPr>
  </w:style>
  <w:style w:type="character" w:customStyle="1" w:styleId="ListBullet3Char">
    <w:name w:val="List Bullet 3 Char"/>
    <w:link w:val="ListBullet3"/>
    <w:rsid w:val="007424EA"/>
    <w:rPr>
      <w:lang w:val="en-GB" w:eastAsia="en-US"/>
    </w:rPr>
  </w:style>
  <w:style w:type="paragraph" w:customStyle="1" w:styleId="TabList">
    <w:name w:val="TabList"/>
    <w:basedOn w:val="Normal"/>
    <w:rsid w:val="007424EA"/>
    <w:pPr>
      <w:tabs>
        <w:tab w:val="left" w:pos="1134"/>
      </w:tabs>
      <w:spacing w:after="0"/>
    </w:pPr>
    <w:rPr>
      <w:rFonts w:eastAsia="MS Mincho"/>
    </w:rPr>
  </w:style>
  <w:style w:type="paragraph" w:customStyle="1" w:styleId="tabletext0">
    <w:name w:val="table text"/>
    <w:basedOn w:val="Normal"/>
    <w:next w:val="table"/>
    <w:rsid w:val="007424EA"/>
    <w:pPr>
      <w:spacing w:after="0"/>
    </w:pPr>
    <w:rPr>
      <w:rFonts w:eastAsia="MS Mincho"/>
      <w:i/>
    </w:rPr>
  </w:style>
  <w:style w:type="paragraph" w:customStyle="1" w:styleId="table">
    <w:name w:val="table"/>
    <w:basedOn w:val="Normal"/>
    <w:next w:val="Normal"/>
    <w:rsid w:val="007424EA"/>
    <w:pPr>
      <w:spacing w:after="0"/>
      <w:jc w:val="center"/>
    </w:pPr>
    <w:rPr>
      <w:rFonts w:eastAsia="MS Mincho"/>
      <w:lang w:val="en-US"/>
    </w:rPr>
  </w:style>
  <w:style w:type="paragraph" w:customStyle="1" w:styleId="HE">
    <w:name w:val="HE"/>
    <w:basedOn w:val="Normal"/>
    <w:rsid w:val="007424EA"/>
    <w:pPr>
      <w:spacing w:after="0"/>
    </w:pPr>
    <w:rPr>
      <w:rFonts w:eastAsia="MS Mincho"/>
      <w:b/>
    </w:rPr>
  </w:style>
  <w:style w:type="paragraph" w:customStyle="1" w:styleId="text">
    <w:name w:val="text"/>
    <w:basedOn w:val="Normal"/>
    <w:rsid w:val="007424EA"/>
    <w:pPr>
      <w:widowControl w:val="0"/>
      <w:spacing w:after="240"/>
      <w:jc w:val="both"/>
    </w:pPr>
    <w:rPr>
      <w:rFonts w:eastAsia="MS Mincho"/>
      <w:sz w:val="24"/>
      <w:lang w:val="en-AU"/>
    </w:rPr>
  </w:style>
  <w:style w:type="paragraph" w:customStyle="1" w:styleId="Reference">
    <w:name w:val="Reference"/>
    <w:basedOn w:val="EX"/>
    <w:rsid w:val="007424EA"/>
    <w:pPr>
      <w:tabs>
        <w:tab w:val="num" w:pos="567"/>
      </w:tabs>
      <w:ind w:left="567" w:hanging="567"/>
    </w:pPr>
    <w:rPr>
      <w:rFonts w:eastAsia="MS Mincho"/>
    </w:rPr>
  </w:style>
  <w:style w:type="paragraph" w:customStyle="1" w:styleId="berschrift1H1">
    <w:name w:val="Überschrift 1.H1"/>
    <w:basedOn w:val="Normal"/>
    <w:next w:val="Normal"/>
    <w:rsid w:val="007424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424EA"/>
    <w:rPr>
      <w:rFonts w:ascii="Arial" w:eastAsia="MS Mincho" w:hAnsi="Arial"/>
      <w:lang w:val="en-GB" w:eastAsia="en-US"/>
    </w:rPr>
  </w:style>
  <w:style w:type="paragraph" w:customStyle="1" w:styleId="textintend1">
    <w:name w:val="text intend 1"/>
    <w:basedOn w:val="text"/>
    <w:rsid w:val="007424EA"/>
    <w:pPr>
      <w:widowControl/>
      <w:tabs>
        <w:tab w:val="num" w:pos="992"/>
      </w:tabs>
      <w:spacing w:after="120"/>
      <w:ind w:left="992" w:hanging="425"/>
    </w:pPr>
    <w:rPr>
      <w:lang w:val="en-US"/>
    </w:rPr>
  </w:style>
  <w:style w:type="paragraph" w:customStyle="1" w:styleId="textintend2">
    <w:name w:val="text intend 2"/>
    <w:basedOn w:val="text"/>
    <w:rsid w:val="007424EA"/>
    <w:pPr>
      <w:widowControl/>
      <w:tabs>
        <w:tab w:val="num" w:pos="1418"/>
      </w:tabs>
      <w:spacing w:after="120"/>
      <w:ind w:left="1418" w:hanging="426"/>
    </w:pPr>
    <w:rPr>
      <w:lang w:val="en-US"/>
    </w:rPr>
  </w:style>
  <w:style w:type="paragraph" w:customStyle="1" w:styleId="textintend3">
    <w:name w:val="text intend 3"/>
    <w:basedOn w:val="text"/>
    <w:rsid w:val="007424EA"/>
    <w:pPr>
      <w:widowControl/>
      <w:tabs>
        <w:tab w:val="num" w:pos="1843"/>
      </w:tabs>
      <w:spacing w:after="120"/>
      <w:ind w:left="1843" w:hanging="425"/>
    </w:pPr>
    <w:rPr>
      <w:lang w:val="en-US"/>
    </w:rPr>
  </w:style>
  <w:style w:type="paragraph" w:customStyle="1" w:styleId="normalpuce">
    <w:name w:val="normal puce"/>
    <w:basedOn w:val="Normal"/>
    <w:rsid w:val="007424EA"/>
    <w:pPr>
      <w:widowControl w:val="0"/>
      <w:tabs>
        <w:tab w:val="num" w:pos="360"/>
      </w:tabs>
      <w:spacing w:before="60" w:after="60"/>
      <w:ind w:left="360" w:hanging="360"/>
      <w:jc w:val="both"/>
    </w:pPr>
    <w:rPr>
      <w:rFonts w:eastAsia="MS Mincho"/>
    </w:rPr>
  </w:style>
  <w:style w:type="paragraph" w:customStyle="1" w:styleId="para">
    <w:name w:val="para"/>
    <w:basedOn w:val="Normal"/>
    <w:rsid w:val="007424EA"/>
    <w:pPr>
      <w:spacing w:after="240"/>
      <w:jc w:val="both"/>
    </w:pPr>
    <w:rPr>
      <w:rFonts w:ascii="Helvetica" w:eastAsia="MS Mincho" w:hAnsi="Helvetica"/>
    </w:rPr>
  </w:style>
  <w:style w:type="character" w:customStyle="1" w:styleId="MTEquationSection">
    <w:name w:val="MTEquationSection"/>
    <w:rsid w:val="007424EA"/>
    <w:rPr>
      <w:noProof w:val="0"/>
      <w:vanish w:val="0"/>
      <w:color w:val="FF0000"/>
      <w:lang w:eastAsia="en-US"/>
    </w:rPr>
  </w:style>
  <w:style w:type="paragraph" w:customStyle="1" w:styleId="List1">
    <w:name w:val="List1"/>
    <w:basedOn w:val="Normal"/>
    <w:rsid w:val="007424EA"/>
    <w:pPr>
      <w:spacing w:before="120" w:after="0" w:line="280" w:lineRule="atLeast"/>
      <w:ind w:left="360" w:hanging="360"/>
      <w:jc w:val="both"/>
    </w:pPr>
    <w:rPr>
      <w:rFonts w:ascii="Bookman" w:eastAsia="MS Mincho" w:hAnsi="Bookman"/>
      <w:lang w:val="en-US"/>
    </w:rPr>
  </w:style>
  <w:style w:type="paragraph" w:customStyle="1" w:styleId="tdoc-header">
    <w:name w:val="tdoc-header"/>
    <w:rsid w:val="007424EA"/>
    <w:rPr>
      <w:rFonts w:ascii="Arial" w:eastAsia="MS Mincho" w:hAnsi="Arial"/>
      <w:noProof/>
      <w:sz w:val="24"/>
      <w:lang w:val="en-GB" w:eastAsia="en-US"/>
    </w:rPr>
  </w:style>
  <w:style w:type="paragraph" w:customStyle="1" w:styleId="TdocText">
    <w:name w:val="Tdoc_Text"/>
    <w:basedOn w:val="Normal"/>
    <w:rsid w:val="007424EA"/>
    <w:pPr>
      <w:spacing w:before="120" w:after="0"/>
      <w:jc w:val="both"/>
    </w:pPr>
    <w:rPr>
      <w:rFonts w:eastAsia="MS Mincho"/>
      <w:lang w:val="en-US"/>
    </w:rPr>
  </w:style>
  <w:style w:type="paragraph" w:customStyle="1" w:styleId="centered">
    <w:name w:val="centered"/>
    <w:basedOn w:val="Normal"/>
    <w:rsid w:val="007424EA"/>
    <w:pPr>
      <w:widowControl w:val="0"/>
      <w:spacing w:before="120" w:after="0" w:line="280" w:lineRule="atLeast"/>
      <w:jc w:val="center"/>
    </w:pPr>
    <w:rPr>
      <w:rFonts w:ascii="Bookman" w:eastAsia="MS Mincho" w:hAnsi="Bookman"/>
      <w:lang w:val="en-US"/>
    </w:rPr>
  </w:style>
  <w:style w:type="character" w:customStyle="1" w:styleId="superscript">
    <w:name w:val="superscript"/>
    <w:rsid w:val="007424EA"/>
    <w:rPr>
      <w:rFonts w:ascii="Bookman" w:hAnsi="Bookman"/>
      <w:position w:val="6"/>
      <w:sz w:val="18"/>
    </w:rPr>
  </w:style>
  <w:style w:type="paragraph" w:customStyle="1" w:styleId="References">
    <w:name w:val="References"/>
    <w:basedOn w:val="Normal"/>
    <w:rsid w:val="007424EA"/>
    <w:pPr>
      <w:numPr>
        <w:numId w:val="17"/>
      </w:numPr>
      <w:spacing w:after="80"/>
    </w:pPr>
    <w:rPr>
      <w:rFonts w:eastAsia="MS Mincho"/>
      <w:sz w:val="18"/>
      <w:lang w:val="en-US"/>
    </w:rPr>
  </w:style>
  <w:style w:type="paragraph" w:customStyle="1" w:styleId="ZchnZchn">
    <w:name w:val="Zchn Zchn"/>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OChar1">
    <w:name w:val="NO Char1"/>
    <w:rsid w:val="007424EA"/>
    <w:rPr>
      <w:rFonts w:eastAsia="MS Mincho"/>
      <w:lang w:val="en-GB" w:eastAsia="en-US" w:bidi="ar-SA"/>
    </w:rPr>
  </w:style>
  <w:style w:type="character" w:customStyle="1" w:styleId="B1Char1">
    <w:name w:val="B1 Char1"/>
    <w:rsid w:val="007424EA"/>
    <w:rPr>
      <w:rFonts w:eastAsia="MS Mincho"/>
      <w:lang w:val="en-GB" w:eastAsia="en-US" w:bidi="ar-SA"/>
    </w:rPr>
  </w:style>
  <w:style w:type="character" w:customStyle="1" w:styleId="B2Char">
    <w:name w:val="B2 Char"/>
    <w:link w:val="B20"/>
    <w:qFormat/>
    <w:rsid w:val="007424EA"/>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24E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424EA"/>
    <w:rPr>
      <w:rFonts w:eastAsia="MS Mincho"/>
      <w:sz w:val="24"/>
      <w:lang w:val="en-US" w:eastAsia="en-US" w:bidi="ar-SA"/>
    </w:rPr>
  </w:style>
  <w:style w:type="paragraph" w:customStyle="1" w:styleId="Figure">
    <w:name w:val="Figure"/>
    <w:basedOn w:val="Normal"/>
    <w:rsid w:val="007424EA"/>
    <w:pPr>
      <w:numPr>
        <w:numId w:val="18"/>
      </w:numPr>
      <w:spacing w:before="180" w:after="240" w:line="280" w:lineRule="atLeast"/>
      <w:jc w:val="center"/>
    </w:pPr>
    <w:rPr>
      <w:rFonts w:ascii="Arial" w:eastAsia="MS Mincho" w:hAnsi="Arial"/>
      <w:b/>
      <w:lang w:val="en-US" w:eastAsia="ja-JP"/>
    </w:rPr>
  </w:style>
  <w:style w:type="paragraph" w:customStyle="1" w:styleId="Data">
    <w:name w:val="Data"/>
    <w:basedOn w:val="Normal"/>
    <w:rsid w:val="007424E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7424E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424EA"/>
    <w:pPr>
      <w:overflowPunct w:val="0"/>
      <w:autoSpaceDE w:val="0"/>
      <w:autoSpaceDN w:val="0"/>
      <w:adjustRightInd w:val="0"/>
      <w:textAlignment w:val="baseline"/>
    </w:pPr>
    <w:rPr>
      <w:rFonts w:eastAsia="MS Mincho"/>
      <w:lang w:eastAsia="ja-JP"/>
    </w:rPr>
  </w:style>
  <w:style w:type="paragraph" w:customStyle="1" w:styleId="xl40">
    <w:name w:val="xl40"/>
    <w:basedOn w:val="Normal"/>
    <w:rsid w:val="007424E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424EA"/>
    <w:pPr>
      <w:keepNext/>
      <w:numPr>
        <w:numId w:val="19"/>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424E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424E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7424EA"/>
    <w:pPr>
      <w:numPr>
        <w:numId w:val="20"/>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7424EA"/>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7424EA"/>
    <w:rPr>
      <w:b/>
      <w:lang w:val="en-GB" w:eastAsia="en-GB" w:bidi="ar-SA"/>
    </w:rPr>
  </w:style>
  <w:style w:type="paragraph" w:customStyle="1" w:styleId="Separation">
    <w:name w:val="Separation"/>
    <w:basedOn w:val="Heading1"/>
    <w:next w:val="Normal"/>
    <w:rsid w:val="007424EA"/>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424EA"/>
    <w:rPr>
      <w:rFonts w:ascii="Arial" w:hAnsi="Arial"/>
      <w:sz w:val="36"/>
      <w:lang w:val="en-GB" w:eastAsia="en-US" w:bidi="ar-SA"/>
    </w:rPr>
  </w:style>
  <w:style w:type="character" w:customStyle="1" w:styleId="T1Char3">
    <w:name w:val="T1 Char3"/>
    <w:aliases w:val="Header 6 Char Char3"/>
    <w:rsid w:val="007424EA"/>
    <w:rPr>
      <w:rFonts w:ascii="Arial" w:hAnsi="Arial"/>
      <w:lang w:val="en-GB" w:eastAsia="en-US" w:bidi="ar-SA"/>
    </w:rPr>
  </w:style>
  <w:style w:type="table" w:customStyle="1" w:styleId="Tabellengitternetz1">
    <w:name w:val="Tabellengitternetz1"/>
    <w:basedOn w:val="TableNormal"/>
    <w:next w:val="TableGrid"/>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424EA"/>
    <w:pPr>
      <w:numPr>
        <w:numId w:val="21"/>
      </w:numPr>
    </w:pPr>
    <w:rPr>
      <w:rFonts w:eastAsia="Batang"/>
    </w:rPr>
  </w:style>
  <w:style w:type="table" w:customStyle="1" w:styleId="TableGrid2">
    <w:name w:val="Table Grid2"/>
    <w:basedOn w:val="TableNormal"/>
    <w:next w:val="TableGrid"/>
    <w:rsid w:val="007424E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424E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424EA"/>
    <w:pPr>
      <w:keepNext w:val="0"/>
      <w:keepLines w:val="0"/>
      <w:spacing w:before="240"/>
      <w:ind w:left="0" w:firstLine="0"/>
    </w:pPr>
    <w:rPr>
      <w:rFonts w:eastAsia="MS Mincho"/>
      <w:bCs/>
    </w:rPr>
  </w:style>
  <w:style w:type="table" w:customStyle="1" w:styleId="TableGrid3">
    <w:name w:val="Table Grid3"/>
    <w:basedOn w:val="TableNormal"/>
    <w:next w:val="TableGrid"/>
    <w:rsid w:val="007424E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7424EA"/>
    <w:rPr>
      <w:rFonts w:ascii="Tahoma" w:eastAsia="MS Mincho" w:hAnsi="Tahoma" w:cs="Tahoma"/>
      <w:sz w:val="16"/>
      <w:szCs w:val="16"/>
    </w:rPr>
  </w:style>
  <w:style w:type="paragraph" w:customStyle="1" w:styleId="JK-text-simpledoc">
    <w:name w:val="JK - text - simple doc"/>
    <w:basedOn w:val="BodyText"/>
    <w:autoRedefine/>
    <w:rsid w:val="007424EA"/>
    <w:pPr>
      <w:numPr>
        <w:numId w:val="22"/>
      </w:numPr>
      <w:tabs>
        <w:tab w:val="clear" w:pos="1980"/>
        <w:tab w:val="num" w:pos="1097"/>
      </w:tabs>
      <w:spacing w:line="288" w:lineRule="auto"/>
      <w:ind w:left="1097" w:hanging="360"/>
    </w:pPr>
    <w:rPr>
      <w:rFonts w:ascii="Arial" w:eastAsia="SimSun" w:hAnsi="Arial" w:cs="Arial"/>
      <w:lang w:val="en-US"/>
    </w:rPr>
  </w:style>
  <w:style w:type="paragraph" w:customStyle="1" w:styleId="b10">
    <w:name w:val="b1"/>
    <w:basedOn w:val="Normal"/>
    <w:rsid w:val="007424EA"/>
    <w:pPr>
      <w:spacing w:before="100" w:beforeAutospacing="1" w:after="100" w:afterAutospacing="1"/>
    </w:pPr>
    <w:rPr>
      <w:rFonts w:eastAsia="MS Mincho"/>
      <w:sz w:val="24"/>
      <w:szCs w:val="24"/>
      <w:lang w:val="en-US"/>
    </w:rPr>
  </w:style>
  <w:style w:type="paragraph" w:customStyle="1" w:styleId="12">
    <w:name w:val="吹き出し1"/>
    <w:basedOn w:val="Normal"/>
    <w:semiHidden/>
    <w:rsid w:val="007424EA"/>
    <w:rPr>
      <w:rFonts w:ascii="Tahoma" w:eastAsia="MS Mincho" w:hAnsi="Tahoma" w:cs="Tahoma"/>
      <w:sz w:val="16"/>
      <w:szCs w:val="16"/>
    </w:rPr>
  </w:style>
  <w:style w:type="paragraph" w:customStyle="1" w:styleId="21">
    <w:name w:val="吹き出し2"/>
    <w:basedOn w:val="Normal"/>
    <w:semiHidden/>
    <w:rsid w:val="007424EA"/>
    <w:rPr>
      <w:rFonts w:ascii="Tahoma" w:eastAsia="MS Mincho" w:hAnsi="Tahoma" w:cs="Tahoma"/>
      <w:sz w:val="16"/>
      <w:szCs w:val="16"/>
    </w:rPr>
  </w:style>
  <w:style w:type="paragraph" w:customStyle="1" w:styleId="Note">
    <w:name w:val="Note"/>
    <w:basedOn w:val="B1"/>
    <w:rsid w:val="007424EA"/>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Normal"/>
    <w:next w:val="Normal"/>
    <w:qFormat/>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424E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424E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24EA"/>
    <w:pPr>
      <w:spacing w:after="240" w:line="240" w:lineRule="atLeast"/>
      <w:ind w:left="1191" w:right="113" w:hanging="1191"/>
    </w:pPr>
    <w:rPr>
      <w:rFonts w:eastAsia="MS Mincho"/>
      <w:lang w:val="en-GB" w:eastAsia="en-US"/>
    </w:rPr>
  </w:style>
  <w:style w:type="paragraph" w:customStyle="1" w:styleId="ZC">
    <w:name w:val="ZC"/>
    <w:rsid w:val="007424EA"/>
    <w:pPr>
      <w:spacing w:line="360" w:lineRule="atLeast"/>
      <w:jc w:val="center"/>
    </w:pPr>
    <w:rPr>
      <w:rFonts w:eastAsia="MS Mincho"/>
      <w:lang w:val="en-GB" w:eastAsia="en-US"/>
    </w:rPr>
  </w:style>
  <w:style w:type="paragraph" w:customStyle="1" w:styleId="FooterCentred">
    <w:name w:val="FooterCentred"/>
    <w:basedOn w:val="Footer"/>
    <w:rsid w:val="007424EA"/>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Para1"/>
    <w:rsid w:val="007424EA"/>
    <w:pPr>
      <w:tabs>
        <w:tab w:val="left" w:pos="360"/>
      </w:tabs>
      <w:ind w:left="360" w:hanging="360"/>
    </w:pPr>
  </w:style>
  <w:style w:type="paragraph" w:customStyle="1" w:styleId="Para1">
    <w:name w:val="Para1"/>
    <w:basedOn w:val="Normal"/>
    <w:rsid w:val="007424E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424E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424EA"/>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Normal"/>
    <w:next w:val="Normal"/>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424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424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424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424E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424EA"/>
    <w:pPr>
      <w:spacing w:before="120"/>
      <w:outlineLvl w:val="2"/>
    </w:pPr>
    <w:rPr>
      <w:sz w:val="28"/>
    </w:rPr>
  </w:style>
  <w:style w:type="paragraph" w:customStyle="1" w:styleId="Heading2Head2A2">
    <w:name w:val="Heading 2.Head2A.2"/>
    <w:basedOn w:val="Heading1"/>
    <w:next w:val="Normal"/>
    <w:rsid w:val="007424E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424E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424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424EA"/>
    <w:pPr>
      <w:spacing w:before="120"/>
      <w:outlineLvl w:val="2"/>
    </w:pPr>
    <w:rPr>
      <w:rFonts w:eastAsia="MS Mincho"/>
      <w:sz w:val="28"/>
      <w:lang w:eastAsia="de-DE"/>
    </w:rPr>
  </w:style>
  <w:style w:type="paragraph" w:customStyle="1" w:styleId="Bullets">
    <w:name w:val="Bullets"/>
    <w:basedOn w:val="BodyText"/>
    <w:rsid w:val="007424E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7424EA"/>
    <w:pPr>
      <w:spacing w:after="220"/>
      <w:ind w:left="1298"/>
    </w:pPr>
    <w:rPr>
      <w:rFonts w:ascii="Arial" w:eastAsia="SimSun" w:hAnsi="Arial"/>
      <w:lang w:val="en-US" w:eastAsia="en-GB"/>
    </w:rPr>
  </w:style>
  <w:style w:type="numbering" w:customStyle="1" w:styleId="13">
    <w:name w:val="无列表1"/>
    <w:next w:val="NoList"/>
    <w:semiHidden/>
    <w:rsid w:val="007424EA"/>
  </w:style>
  <w:style w:type="paragraph" w:customStyle="1" w:styleId="AutoCorrect">
    <w:name w:val="AutoCorrect"/>
    <w:rsid w:val="007424EA"/>
    <w:rPr>
      <w:rFonts w:eastAsia="MS Mincho"/>
      <w:sz w:val="24"/>
      <w:szCs w:val="24"/>
      <w:lang w:val="en-GB" w:eastAsia="ko-KR"/>
    </w:rPr>
  </w:style>
  <w:style w:type="paragraph" w:customStyle="1" w:styleId="-PAGE-">
    <w:name w:val="- PAGE -"/>
    <w:rsid w:val="007424EA"/>
    <w:rPr>
      <w:rFonts w:eastAsia="MS Mincho"/>
      <w:sz w:val="24"/>
      <w:szCs w:val="24"/>
      <w:lang w:val="en-GB" w:eastAsia="ko-KR"/>
    </w:rPr>
  </w:style>
  <w:style w:type="paragraph" w:customStyle="1" w:styleId="PageXofY">
    <w:name w:val="Page X of Y"/>
    <w:rsid w:val="007424EA"/>
    <w:rPr>
      <w:rFonts w:eastAsia="MS Mincho"/>
      <w:sz w:val="24"/>
      <w:szCs w:val="24"/>
      <w:lang w:val="en-GB" w:eastAsia="ko-KR"/>
    </w:rPr>
  </w:style>
  <w:style w:type="paragraph" w:customStyle="1" w:styleId="Createdby">
    <w:name w:val="Created by"/>
    <w:rsid w:val="007424EA"/>
    <w:rPr>
      <w:rFonts w:eastAsia="MS Mincho"/>
      <w:sz w:val="24"/>
      <w:szCs w:val="24"/>
      <w:lang w:val="en-GB" w:eastAsia="ko-KR"/>
    </w:rPr>
  </w:style>
  <w:style w:type="paragraph" w:customStyle="1" w:styleId="Createdon">
    <w:name w:val="Created on"/>
    <w:rsid w:val="007424EA"/>
    <w:rPr>
      <w:rFonts w:eastAsia="MS Mincho"/>
      <w:sz w:val="24"/>
      <w:szCs w:val="24"/>
      <w:lang w:val="en-GB" w:eastAsia="ko-KR"/>
    </w:rPr>
  </w:style>
  <w:style w:type="paragraph" w:customStyle="1" w:styleId="Lastprinted">
    <w:name w:val="Last printed"/>
    <w:rsid w:val="007424EA"/>
    <w:rPr>
      <w:rFonts w:eastAsia="MS Mincho"/>
      <w:sz w:val="24"/>
      <w:szCs w:val="24"/>
      <w:lang w:val="en-GB" w:eastAsia="ko-KR"/>
    </w:rPr>
  </w:style>
  <w:style w:type="paragraph" w:customStyle="1" w:styleId="Lastsavedby">
    <w:name w:val="Last saved by"/>
    <w:rsid w:val="007424EA"/>
    <w:rPr>
      <w:rFonts w:eastAsia="MS Mincho"/>
      <w:sz w:val="24"/>
      <w:szCs w:val="24"/>
      <w:lang w:val="en-GB" w:eastAsia="ko-KR"/>
    </w:rPr>
  </w:style>
  <w:style w:type="paragraph" w:customStyle="1" w:styleId="Filename">
    <w:name w:val="Filename"/>
    <w:rsid w:val="007424EA"/>
    <w:rPr>
      <w:rFonts w:eastAsia="MS Mincho"/>
      <w:sz w:val="24"/>
      <w:szCs w:val="24"/>
      <w:lang w:val="en-GB" w:eastAsia="ko-KR"/>
    </w:rPr>
  </w:style>
  <w:style w:type="paragraph" w:customStyle="1" w:styleId="Filenameandpath">
    <w:name w:val="Filename and path"/>
    <w:rsid w:val="007424EA"/>
    <w:rPr>
      <w:rFonts w:eastAsia="MS Mincho"/>
      <w:sz w:val="24"/>
      <w:szCs w:val="24"/>
      <w:lang w:val="en-GB" w:eastAsia="ko-KR"/>
    </w:rPr>
  </w:style>
  <w:style w:type="paragraph" w:customStyle="1" w:styleId="AuthorPageDate">
    <w:name w:val="Author  Page #  Date"/>
    <w:rsid w:val="007424EA"/>
    <w:rPr>
      <w:rFonts w:eastAsia="MS Mincho"/>
      <w:sz w:val="24"/>
      <w:szCs w:val="24"/>
      <w:lang w:val="en-GB" w:eastAsia="ko-KR"/>
    </w:rPr>
  </w:style>
  <w:style w:type="paragraph" w:customStyle="1" w:styleId="ConfidentialPageDate">
    <w:name w:val="Confidential  Page #  Date"/>
    <w:rsid w:val="007424EA"/>
    <w:rPr>
      <w:rFonts w:eastAsia="MS Mincho"/>
      <w:sz w:val="24"/>
      <w:szCs w:val="24"/>
      <w:lang w:val="en-GB" w:eastAsia="ko-KR"/>
    </w:rPr>
  </w:style>
  <w:style w:type="paragraph" w:customStyle="1" w:styleId="TaOC">
    <w:name w:val="TaOC"/>
    <w:basedOn w:val="TAC"/>
    <w:rsid w:val="007424EA"/>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1">
    <w:name w:val="B1+"/>
    <w:basedOn w:val="Normal"/>
    <w:qFormat/>
    <w:rsid w:val="007424EA"/>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Normal"/>
    <w:rsid w:val="007424E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424EA"/>
    <w:rPr>
      <w:rFonts w:eastAsia="MS Mincho"/>
      <w:kern w:val="2"/>
      <w:lang w:eastAsia="ko-KR"/>
    </w:rPr>
  </w:style>
  <w:style w:type="character" w:customStyle="1" w:styleId="StyleTACChar">
    <w:name w:val="Style TAC + Char"/>
    <w:link w:val="StyleTAC"/>
    <w:rsid w:val="007424EA"/>
    <w:rPr>
      <w:rFonts w:ascii="Arial" w:eastAsia="MS Mincho" w:hAnsi="Arial"/>
      <w:kern w:val="2"/>
      <w:sz w:val="18"/>
      <w:lang w:val="en-GB" w:eastAsia="ko-KR"/>
    </w:rPr>
  </w:style>
  <w:style w:type="character" w:customStyle="1" w:styleId="CharChar29">
    <w:name w:val="Char Char29"/>
    <w:rsid w:val="007424EA"/>
    <w:rPr>
      <w:rFonts w:ascii="Arial" w:hAnsi="Arial"/>
      <w:sz w:val="36"/>
      <w:lang w:val="en-GB" w:eastAsia="en-US" w:bidi="ar-SA"/>
    </w:rPr>
  </w:style>
  <w:style w:type="character" w:customStyle="1" w:styleId="CharChar28">
    <w:name w:val="Char Char28"/>
    <w:rsid w:val="007424EA"/>
    <w:rPr>
      <w:rFonts w:ascii="Arial" w:hAnsi="Arial"/>
      <w:sz w:val="32"/>
      <w:lang w:val="en-GB"/>
    </w:rPr>
  </w:style>
  <w:style w:type="character" w:styleId="Emphasis">
    <w:name w:val="Emphasis"/>
    <w:qFormat/>
    <w:rsid w:val="007424EA"/>
    <w:rPr>
      <w:i/>
      <w:iCs/>
    </w:rPr>
  </w:style>
  <w:style w:type="paragraph" w:customStyle="1" w:styleId="ECCParagraph">
    <w:name w:val="ECC Paragraph"/>
    <w:basedOn w:val="Normal"/>
    <w:link w:val="ECCParagraphZchn"/>
    <w:qFormat/>
    <w:rsid w:val="007424EA"/>
    <w:pPr>
      <w:spacing w:after="240"/>
      <w:jc w:val="both"/>
    </w:pPr>
    <w:rPr>
      <w:rFonts w:ascii="Arial" w:eastAsia="MS Mincho" w:hAnsi="Arial"/>
      <w:szCs w:val="24"/>
    </w:rPr>
  </w:style>
  <w:style w:type="paragraph" w:customStyle="1" w:styleId="ECCTabletitle">
    <w:name w:val="ECC Table title"/>
    <w:basedOn w:val="Normal"/>
    <w:next w:val="ECCParagraph"/>
    <w:autoRedefine/>
    <w:rsid w:val="007424EA"/>
    <w:pPr>
      <w:spacing w:before="360" w:after="240"/>
      <w:jc w:val="center"/>
    </w:pPr>
    <w:rPr>
      <w:rFonts w:eastAsia="MS Mincho"/>
      <w:b/>
      <w:szCs w:val="24"/>
    </w:rPr>
  </w:style>
  <w:style w:type="paragraph" w:customStyle="1" w:styleId="Reporttitledescription">
    <w:name w:val="Report title/description"/>
    <w:basedOn w:val="Normal"/>
    <w:uiPriority w:val="99"/>
    <w:rsid w:val="007424EA"/>
    <w:pPr>
      <w:spacing w:before="600" w:after="0" w:line="288" w:lineRule="auto"/>
      <w:ind w:left="3402"/>
    </w:pPr>
    <w:rPr>
      <w:rFonts w:ascii="Arial" w:eastAsia="MS Mincho" w:hAnsi="Arial"/>
      <w:sz w:val="24"/>
      <w:szCs w:val="24"/>
      <w:lang w:val="en-US"/>
    </w:rPr>
  </w:style>
  <w:style w:type="character" w:styleId="SubtleReference">
    <w:name w:val="Subtle Reference"/>
    <w:uiPriority w:val="31"/>
    <w:qFormat/>
    <w:rsid w:val="007424EA"/>
    <w:rPr>
      <w:smallCaps/>
      <w:color w:val="C0504D"/>
      <w:u w:val="single"/>
    </w:rPr>
  </w:style>
  <w:style w:type="character" w:customStyle="1" w:styleId="CharChar3">
    <w:name w:val="Char Char3"/>
    <w:semiHidden/>
    <w:rsid w:val="007424EA"/>
    <w:rPr>
      <w:rFonts w:ascii="Arial" w:hAnsi="Arial"/>
      <w:sz w:val="28"/>
      <w:lang w:val="en-GB" w:eastAsia="ko-KR" w:bidi="ar-SA"/>
    </w:rPr>
  </w:style>
  <w:style w:type="character" w:customStyle="1" w:styleId="msoins00">
    <w:name w:val="msoins0"/>
    <w:rsid w:val="007424EA"/>
  </w:style>
  <w:style w:type="paragraph" w:customStyle="1" w:styleId="no0">
    <w:name w:val="no"/>
    <w:basedOn w:val="Normal"/>
    <w:rsid w:val="007424EA"/>
    <w:pPr>
      <w:overflowPunct w:val="0"/>
      <w:autoSpaceDE w:val="0"/>
      <w:autoSpaceDN w:val="0"/>
      <w:adjustRightInd w:val="0"/>
      <w:ind w:left="1135" w:hanging="851"/>
      <w:textAlignment w:val="baseline"/>
    </w:pPr>
    <w:rPr>
      <w:rFonts w:eastAsia="Calibri"/>
      <w:lang w:val="it-IT" w:eastAsia="it-IT"/>
    </w:rPr>
  </w:style>
  <w:style w:type="character" w:customStyle="1" w:styleId="Heading1Char">
    <w:name w:val="Heading 1 Char"/>
    <w:rsid w:val="007424EA"/>
    <w:rPr>
      <w:rFonts w:ascii="Arial" w:hAnsi="Arial"/>
      <w:sz w:val="36"/>
      <w:lang w:val="en-GB" w:eastAsia="en-US" w:bidi="ar-SA"/>
    </w:rPr>
  </w:style>
  <w:style w:type="character" w:customStyle="1" w:styleId="BodyTextChar">
    <w:name w:val="Body Text Char"/>
    <w:rsid w:val="007424EA"/>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24EA"/>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24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24EA"/>
    <w:rPr>
      <w:rFonts w:ascii="Arial" w:hAnsi="Arial"/>
      <w:sz w:val="22"/>
      <w:lang w:val="en-GB" w:eastAsia="en-GB" w:bidi="ar-SA"/>
    </w:rPr>
  </w:style>
  <w:style w:type="paragraph" w:customStyle="1" w:styleId="MediumGrid21">
    <w:name w:val="Medium Grid 21"/>
    <w:uiPriority w:val="1"/>
    <w:qFormat/>
    <w:rsid w:val="007424EA"/>
    <w:pPr>
      <w:overflowPunct w:val="0"/>
      <w:autoSpaceDE w:val="0"/>
      <w:autoSpaceDN w:val="0"/>
      <w:adjustRightInd w:val="0"/>
      <w:textAlignment w:val="baseline"/>
    </w:pPr>
    <w:rPr>
      <w:rFonts w:eastAsia="MS Mincho"/>
      <w:lang w:val="en-GB" w:eastAsia="ja-JP"/>
    </w:rPr>
  </w:style>
  <w:style w:type="numbering" w:customStyle="1" w:styleId="14">
    <w:name w:val="リストなし1"/>
    <w:next w:val="NoList"/>
    <w:uiPriority w:val="99"/>
    <w:semiHidden/>
    <w:unhideWhenUsed/>
    <w:rsid w:val="007424EA"/>
  </w:style>
  <w:style w:type="table" w:customStyle="1" w:styleId="15">
    <w:name w:val="表 (格子)1"/>
    <w:basedOn w:val="TableNormal"/>
    <w:next w:val="TableGrid"/>
    <w:uiPriority w:val="39"/>
    <w:rsid w:val="007424E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
    <w:name w:val="Char Char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Char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rsid w:val="007424EA"/>
    <w:rPr>
      <w:lang w:val="en-GB" w:eastAsia="ja-JP" w:bidi="ar-SA"/>
    </w:rPr>
  </w:style>
  <w:style w:type="paragraph" w:customStyle="1" w:styleId="1Char1">
    <w:name w:val="(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424EA"/>
    <w:rPr>
      <w:rFonts w:ascii="Courier New" w:hAnsi="Courier New"/>
      <w:lang w:val="nb-NO" w:eastAsia="ja-JP" w:bidi="ar-SA"/>
    </w:rPr>
  </w:style>
  <w:style w:type="paragraph" w:customStyle="1" w:styleId="CharCharCharCharCharChar1">
    <w:name w:val="Char Char Char Char Char Char1"/>
    <w:semiHidden/>
    <w:rsid w:val="007424EA"/>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
    <w:name w:val="(文字) (文字)5"/>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0">
    <w:name w:val="(文字) (文字)3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
    <w:name w:val="(文字) (文字)4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0">
    <w:name w:val="(文字) (文字)1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rsid w:val="007424EA"/>
    <w:rPr>
      <w:rFonts w:ascii="Tahoma" w:hAnsi="Tahoma" w:cs="Tahoma"/>
      <w:shd w:val="clear" w:color="auto" w:fill="000080"/>
      <w:lang w:val="en-GB" w:eastAsia="en-US"/>
    </w:rPr>
  </w:style>
  <w:style w:type="character" w:customStyle="1" w:styleId="ZchnZchn51">
    <w:name w:val="Zchn Zchn51"/>
    <w:rsid w:val="007424EA"/>
    <w:rPr>
      <w:rFonts w:ascii="Courier New" w:eastAsia="Batang" w:hAnsi="Courier New"/>
      <w:lang w:val="nb-NO" w:eastAsia="en-US" w:bidi="ar-SA"/>
    </w:rPr>
  </w:style>
  <w:style w:type="character" w:customStyle="1" w:styleId="CharChar101">
    <w:name w:val="Char Char101"/>
    <w:semiHidden/>
    <w:rsid w:val="007424EA"/>
    <w:rPr>
      <w:rFonts w:ascii="Times New Roman" w:hAnsi="Times New Roman"/>
      <w:lang w:val="en-GB" w:eastAsia="en-US"/>
    </w:rPr>
  </w:style>
  <w:style w:type="character" w:customStyle="1" w:styleId="CharChar91">
    <w:name w:val="Char Char91"/>
    <w:semiHidden/>
    <w:rsid w:val="007424EA"/>
    <w:rPr>
      <w:rFonts w:ascii="Tahoma" w:hAnsi="Tahoma" w:cs="Tahoma"/>
      <w:sz w:val="16"/>
      <w:szCs w:val="16"/>
      <w:lang w:val="en-GB" w:eastAsia="en-US"/>
    </w:rPr>
  </w:style>
  <w:style w:type="character" w:customStyle="1" w:styleId="CharChar81">
    <w:name w:val="Char Char81"/>
    <w:semiHidden/>
    <w:rsid w:val="007424EA"/>
    <w:rPr>
      <w:rFonts w:ascii="Times New Roman" w:hAnsi="Times New Roman"/>
      <w:b/>
      <w:bCs/>
      <w:lang w:val="en-GB" w:eastAsia="en-US"/>
    </w:rPr>
  </w:style>
  <w:style w:type="paragraph" w:customStyle="1" w:styleId="1CharChar1Char1">
    <w:name w:val="(文字) (文字)1 Char (文字) (文字) Char (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1">
    <w:name w:val="目录 91"/>
    <w:basedOn w:val="TOC8"/>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16">
    <w:name w:val="题注1"/>
    <w:basedOn w:val="Normal"/>
    <w:next w:val="Normal"/>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7424E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424EA"/>
    <w:rPr>
      <w:rFonts w:ascii="Arial" w:hAnsi="Arial"/>
      <w:sz w:val="36"/>
      <w:lang w:val="en-GB" w:eastAsia="en-US" w:bidi="ar-SA"/>
    </w:rPr>
  </w:style>
  <w:style w:type="character" w:customStyle="1" w:styleId="CharChar281">
    <w:name w:val="Char Char281"/>
    <w:rsid w:val="007424EA"/>
    <w:rPr>
      <w:rFonts w:ascii="Arial" w:hAnsi="Arial"/>
      <w:sz w:val="32"/>
      <w:lang w:val="en-GB"/>
    </w:rPr>
  </w:style>
  <w:style w:type="character" w:customStyle="1" w:styleId="EQChar">
    <w:name w:val="EQ Char"/>
    <w:link w:val="EQ"/>
    <w:qFormat/>
    <w:rsid w:val="007424EA"/>
    <w:rPr>
      <w:lang w:val="en-GB" w:eastAsia="en-US"/>
    </w:rPr>
  </w:style>
  <w:style w:type="character" w:customStyle="1" w:styleId="B1Zchn">
    <w:name w:val="B1 Zchn"/>
    <w:rsid w:val="007424EA"/>
    <w:rPr>
      <w:rFonts w:ascii="Times New Roman" w:hAnsi="Times New Roman"/>
      <w:lang w:val="en-GB"/>
    </w:rPr>
  </w:style>
  <w:style w:type="paragraph" w:styleId="TOCHeading">
    <w:name w:val="TOC Heading"/>
    <w:basedOn w:val="Heading1"/>
    <w:next w:val="Normal"/>
    <w:uiPriority w:val="39"/>
    <w:unhideWhenUsed/>
    <w:qFormat/>
    <w:rsid w:val="007424EA"/>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7424EA"/>
    <w:pPr>
      <w:spacing w:before="120" w:after="120"/>
      <w:jc w:val="center"/>
    </w:pPr>
    <w:rPr>
      <w:rFonts w:eastAsia="Times New Roman"/>
      <w:b/>
      <w:bCs/>
      <w:i w:val="0"/>
      <w:iCs w:val="0"/>
      <w:color w:val="auto"/>
      <w:sz w:val="22"/>
      <w:szCs w:val="20"/>
    </w:rPr>
  </w:style>
  <w:style w:type="character" w:customStyle="1" w:styleId="CharChar121">
    <w:name w:val="Char Char121"/>
    <w:locked/>
    <w:rsid w:val="007424EA"/>
    <w:rPr>
      <w:rFonts w:ascii="Arial" w:hAnsi="Arial"/>
      <w:b/>
      <w:noProof/>
      <w:sz w:val="18"/>
      <w:lang w:val="en-GB" w:bidi="ar-SA"/>
    </w:rPr>
  </w:style>
  <w:style w:type="character" w:customStyle="1" w:styleId="CharChar51">
    <w:name w:val="Char Char51"/>
    <w:rsid w:val="007424EA"/>
    <w:rPr>
      <w:lang w:val="en-GB" w:eastAsia="ja-JP" w:bidi="ar-SA"/>
    </w:rPr>
  </w:style>
  <w:style w:type="paragraph" w:customStyle="1" w:styleId="18">
    <w:name w:val="列表1"/>
    <w:basedOn w:val="Normal"/>
    <w:rsid w:val="007424EA"/>
    <w:pPr>
      <w:spacing w:before="120" w:after="0" w:line="280" w:lineRule="atLeast"/>
      <w:ind w:left="360" w:hanging="360"/>
      <w:jc w:val="both"/>
    </w:pPr>
    <w:rPr>
      <w:rFonts w:ascii="Bookman" w:eastAsia="MS Mincho" w:hAnsi="Bookman"/>
      <w:lang w:val="en-US"/>
    </w:rPr>
  </w:style>
  <w:style w:type="character" w:customStyle="1" w:styleId="CharChar31">
    <w:name w:val="Char Char31"/>
    <w:semiHidden/>
    <w:rsid w:val="007424EA"/>
    <w:rPr>
      <w:rFonts w:ascii="Arial" w:hAnsi="Arial"/>
      <w:sz w:val="28"/>
      <w:lang w:val="en-GB" w:eastAsia="ko-KR" w:bidi="ar-SA"/>
    </w:rPr>
  </w:style>
  <w:style w:type="paragraph" w:customStyle="1" w:styleId="Bulletedo1">
    <w:name w:val="Bulleted o 1"/>
    <w:basedOn w:val="Normal"/>
    <w:rsid w:val="007424EA"/>
    <w:pPr>
      <w:numPr>
        <w:numId w:val="23"/>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7424E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7424EA"/>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PLChar">
    <w:name w:val="PL Char"/>
    <w:link w:val="PL"/>
    <w:rsid w:val="007424EA"/>
    <w:rPr>
      <w:rFonts w:ascii="Courier New" w:hAnsi="Courier New"/>
      <w:sz w:val="16"/>
      <w:lang w:val="en-GB" w:eastAsia="en-US"/>
    </w:rPr>
  </w:style>
  <w:style w:type="table" w:styleId="Table3Deffects2">
    <w:name w:val="Table 3D effects 2"/>
    <w:basedOn w:val="TableNormal"/>
    <w:rsid w:val="007424EA"/>
    <w:pPr>
      <w:overflowPunct w:val="0"/>
      <w:autoSpaceDE w:val="0"/>
      <w:autoSpaceDN w:val="0"/>
      <w:adjustRightInd w:val="0"/>
      <w:spacing w:after="180"/>
      <w:textAlignment w:val="baseline"/>
    </w:pPr>
    <w:rPr>
      <w:rFonts w:ascii="CG Times (WN)" w:eastAsia="SimSu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7424EA"/>
    <w:pPr>
      <w:overflowPunct w:val="0"/>
      <w:autoSpaceDE w:val="0"/>
      <w:autoSpaceDN w:val="0"/>
      <w:adjustRightInd w:val="0"/>
      <w:spacing w:after="180"/>
      <w:textAlignment w:val="baseline"/>
    </w:pPr>
    <w:rPr>
      <w:rFonts w:ascii="CG Times (WN)" w:eastAsia="SimSu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7424EA"/>
    <w:rPr>
      <w:rFonts w:ascii="Tahoma" w:eastAsia="MS Mincho" w:hAnsi="Tahoma" w:cs="Tahoma"/>
      <w:sz w:val="16"/>
      <w:szCs w:val="16"/>
    </w:rPr>
  </w:style>
  <w:style w:type="paragraph" w:customStyle="1" w:styleId="a0">
    <w:name w:val="表格题注"/>
    <w:next w:val="Normal"/>
    <w:rsid w:val="007424EA"/>
    <w:pPr>
      <w:keepLines/>
      <w:numPr>
        <w:ilvl w:val="8"/>
        <w:numId w:val="24"/>
      </w:numPr>
      <w:spacing w:beforeLines="100"/>
      <w:ind w:left="1089" w:hanging="369"/>
      <w:jc w:val="center"/>
    </w:pPr>
    <w:rPr>
      <w:rFonts w:ascii="Arial" w:eastAsia="SimSun" w:hAnsi="Arial"/>
      <w:sz w:val="18"/>
      <w:szCs w:val="18"/>
    </w:rPr>
  </w:style>
  <w:style w:type="paragraph" w:customStyle="1" w:styleId="a">
    <w:name w:val="插图题注"/>
    <w:next w:val="Normal"/>
    <w:rsid w:val="007424EA"/>
    <w:pPr>
      <w:numPr>
        <w:ilvl w:val="7"/>
        <w:numId w:val="24"/>
      </w:numPr>
      <w:spacing w:afterLines="100"/>
      <w:ind w:left="1089" w:hanging="369"/>
      <w:jc w:val="center"/>
    </w:pPr>
    <w:rPr>
      <w:rFonts w:ascii="Arial" w:eastAsia="SimSun" w:hAnsi="Arial"/>
      <w:sz w:val="18"/>
      <w:szCs w:val="18"/>
    </w:rPr>
  </w:style>
  <w:style w:type="paragraph" w:customStyle="1" w:styleId="a4">
    <w:name w:val="样式 页眉"/>
    <w:basedOn w:val="Header"/>
    <w:link w:val="Char0"/>
    <w:rsid w:val="007424EA"/>
    <w:rPr>
      <w:rFonts w:eastAsia="Arial"/>
      <w:bCs/>
      <w:noProof/>
      <w:sz w:val="22"/>
      <w:lang w:eastAsia="en-US"/>
    </w:rPr>
  </w:style>
  <w:style w:type="character" w:customStyle="1" w:styleId="Char0">
    <w:name w:val="样式 页眉 Char"/>
    <w:link w:val="a4"/>
    <w:rsid w:val="007424EA"/>
    <w:rPr>
      <w:rFonts w:ascii="Arial" w:eastAsia="Arial" w:hAnsi="Arial"/>
      <w:b/>
      <w:bCs/>
      <w:noProof/>
      <w:sz w:val="22"/>
      <w:lang w:val="en-GB" w:eastAsia="en-US"/>
    </w:rPr>
  </w:style>
  <w:style w:type="paragraph" w:customStyle="1" w:styleId="a5">
    <w:name w:val="图样式"/>
    <w:basedOn w:val="Normal"/>
    <w:rsid w:val="007424EA"/>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7424EA"/>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7424EA"/>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7424EA"/>
    <w:pPr>
      <w:overflowPunct w:val="0"/>
      <w:autoSpaceDE w:val="0"/>
      <w:autoSpaceDN w:val="0"/>
      <w:adjustRightInd w:val="0"/>
    </w:pPr>
    <w:rPr>
      <w:rFonts w:eastAsia="Malgun Gothic"/>
      <w:lang w:val="en-GB" w:eastAsia="ja-JP"/>
    </w:rPr>
  </w:style>
  <w:style w:type="paragraph" w:customStyle="1" w:styleId="tah0">
    <w:name w:val="tah"/>
    <w:basedOn w:val="Normal"/>
    <w:rsid w:val="007424EA"/>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7424EA"/>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7424EA"/>
  </w:style>
  <w:style w:type="paragraph" w:customStyle="1" w:styleId="121">
    <w:name w:val="表 (青) 121"/>
    <w:hidden/>
    <w:uiPriority w:val="71"/>
    <w:rsid w:val="007424EA"/>
    <w:rPr>
      <w:rFonts w:eastAsia="MS Mincho"/>
      <w:lang w:val="en-GB" w:eastAsia="en-US"/>
    </w:rPr>
  </w:style>
  <w:style w:type="character" w:customStyle="1" w:styleId="a6">
    <w:name w:val="コメント内容 (文字)"/>
    <w:rsid w:val="007424EA"/>
    <w:rPr>
      <w:b/>
      <w:bCs/>
      <w:lang w:val="en-GB" w:eastAsia="en-US"/>
    </w:rPr>
  </w:style>
  <w:style w:type="numbering" w:customStyle="1" w:styleId="23">
    <w:name w:val="リストなし2"/>
    <w:next w:val="NoList"/>
    <w:uiPriority w:val="99"/>
    <w:semiHidden/>
    <w:unhideWhenUsed/>
    <w:rsid w:val="007424EA"/>
  </w:style>
  <w:style w:type="numbering" w:customStyle="1" w:styleId="32">
    <w:name w:val="リストなし3"/>
    <w:next w:val="NoList"/>
    <w:uiPriority w:val="99"/>
    <w:semiHidden/>
    <w:unhideWhenUsed/>
    <w:rsid w:val="007424EA"/>
  </w:style>
  <w:style w:type="numbering" w:customStyle="1" w:styleId="42">
    <w:name w:val="リストなし4"/>
    <w:next w:val="NoList"/>
    <w:uiPriority w:val="99"/>
    <w:semiHidden/>
    <w:unhideWhenUsed/>
    <w:rsid w:val="007424EA"/>
  </w:style>
  <w:style w:type="character" w:customStyle="1" w:styleId="19">
    <w:name w:val="コメント内容 (文字)1"/>
    <w:rsid w:val="007424EA"/>
    <w:rPr>
      <w:rFonts w:ascii="Arial" w:hAnsi="Arial"/>
      <w:b/>
      <w:bCs/>
      <w:lang w:val="en-GB" w:eastAsia="en-US"/>
    </w:rPr>
  </w:style>
  <w:style w:type="paragraph" w:customStyle="1" w:styleId="List11">
    <w:name w:val="List11"/>
    <w:basedOn w:val="Normal"/>
    <w:rsid w:val="007424EA"/>
    <w:pPr>
      <w:spacing w:before="120" w:after="0" w:line="280" w:lineRule="atLeast"/>
      <w:ind w:left="360" w:hanging="360"/>
      <w:jc w:val="both"/>
    </w:pPr>
    <w:rPr>
      <w:rFonts w:ascii="Bookman" w:eastAsia="MS Mincho" w:hAnsi="Bookman"/>
      <w:lang w:val="en-US"/>
    </w:rPr>
  </w:style>
  <w:style w:type="paragraph" w:customStyle="1" w:styleId="TOC911">
    <w:name w:val="TOC 911"/>
    <w:basedOn w:val="TOC8"/>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Normal"/>
    <w:next w:val="Normal"/>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2">
    <w:name w:val="Caption2"/>
    <w:basedOn w:val="Normal"/>
    <w:next w:val="Normal"/>
    <w:qFormat/>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TOC8"/>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3">
    <w:name w:val="Caption3"/>
    <w:basedOn w:val="Normal"/>
    <w:next w:val="Normal"/>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20">
    <w:name w:val="List2"/>
    <w:basedOn w:val="Normal"/>
    <w:rsid w:val="007424EA"/>
    <w:pPr>
      <w:spacing w:before="120" w:after="0" w:line="280" w:lineRule="atLeast"/>
      <w:ind w:left="360" w:hanging="360"/>
      <w:jc w:val="both"/>
    </w:pPr>
    <w:rPr>
      <w:rFonts w:ascii="Bookman" w:eastAsia="MS Mincho" w:hAnsi="Bookman"/>
      <w:lang w:val="en-US"/>
    </w:rPr>
  </w:style>
  <w:style w:type="paragraph" w:customStyle="1" w:styleId="TOC94">
    <w:name w:val="TOC 94"/>
    <w:basedOn w:val="TOC8"/>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4">
    <w:name w:val="Caption4"/>
    <w:basedOn w:val="Normal"/>
    <w:next w:val="Normal"/>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30">
    <w:name w:val="List3"/>
    <w:basedOn w:val="Normal"/>
    <w:rsid w:val="007424EA"/>
    <w:pPr>
      <w:spacing w:before="120" w:after="0" w:line="280" w:lineRule="atLeast"/>
      <w:ind w:left="360" w:hanging="360"/>
      <w:jc w:val="both"/>
    </w:pPr>
    <w:rPr>
      <w:rFonts w:ascii="Bookman" w:eastAsia="MS Mincho" w:hAnsi="Bookman"/>
      <w:lang w:val="en-US"/>
    </w:rPr>
  </w:style>
  <w:style w:type="paragraph" w:customStyle="1" w:styleId="24">
    <w:name w:val="列表2"/>
    <w:basedOn w:val="Normal"/>
    <w:rsid w:val="007424EA"/>
    <w:pPr>
      <w:spacing w:before="120" w:after="0" w:line="280" w:lineRule="atLeast"/>
      <w:ind w:left="360" w:hanging="360"/>
      <w:jc w:val="both"/>
    </w:pPr>
    <w:rPr>
      <w:rFonts w:ascii="Bookman" w:eastAsia="MS Mincho" w:hAnsi="Bookman"/>
      <w:lang w:val="en-US"/>
    </w:rPr>
  </w:style>
  <w:style w:type="paragraph" w:customStyle="1" w:styleId="92">
    <w:name w:val="目录 92"/>
    <w:basedOn w:val="TOC8"/>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25">
    <w:name w:val="题注2"/>
    <w:basedOn w:val="Normal"/>
    <w:next w:val="Normal"/>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26">
    <w:name w:val="图表目录2"/>
    <w:basedOn w:val="Normal"/>
    <w:next w:val="Normal"/>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33">
    <w:name w:val="列表3"/>
    <w:basedOn w:val="Normal"/>
    <w:rsid w:val="007424EA"/>
    <w:pPr>
      <w:spacing w:before="120" w:after="0" w:line="280" w:lineRule="atLeast"/>
      <w:ind w:left="360" w:hanging="360"/>
      <w:jc w:val="both"/>
    </w:pPr>
    <w:rPr>
      <w:rFonts w:ascii="Bookman" w:eastAsia="MS Mincho" w:hAnsi="Bookman"/>
      <w:lang w:val="en-US"/>
    </w:rPr>
  </w:style>
  <w:style w:type="paragraph" w:customStyle="1" w:styleId="93">
    <w:name w:val="目录 93"/>
    <w:basedOn w:val="TOC8"/>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34">
    <w:name w:val="题注3"/>
    <w:basedOn w:val="Normal"/>
    <w:next w:val="Normal"/>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35">
    <w:name w:val="图表目录3"/>
    <w:basedOn w:val="Normal"/>
    <w:next w:val="Normal"/>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7424EA"/>
    <w:pPr>
      <w:numPr>
        <w:numId w:val="25"/>
      </w:numPr>
      <w:overflowPunct w:val="0"/>
      <w:autoSpaceDE w:val="0"/>
      <w:autoSpaceDN w:val="0"/>
      <w:adjustRightInd w:val="0"/>
      <w:textAlignment w:val="baseline"/>
    </w:pPr>
  </w:style>
  <w:style w:type="paragraph" w:customStyle="1" w:styleId="B3">
    <w:name w:val="B3+"/>
    <w:basedOn w:val="B30"/>
    <w:rsid w:val="007424EA"/>
    <w:pPr>
      <w:numPr>
        <w:numId w:val="26"/>
      </w:numPr>
      <w:tabs>
        <w:tab w:val="left" w:pos="1134"/>
      </w:tabs>
      <w:overflowPunct w:val="0"/>
      <w:autoSpaceDE w:val="0"/>
      <w:autoSpaceDN w:val="0"/>
      <w:adjustRightInd w:val="0"/>
      <w:textAlignment w:val="baseline"/>
    </w:pPr>
  </w:style>
  <w:style w:type="paragraph" w:customStyle="1" w:styleId="BL">
    <w:name w:val="BL"/>
    <w:basedOn w:val="Normal"/>
    <w:rsid w:val="007424EA"/>
    <w:pPr>
      <w:numPr>
        <w:numId w:val="27"/>
      </w:numPr>
      <w:tabs>
        <w:tab w:val="left" w:pos="851"/>
      </w:tabs>
      <w:overflowPunct w:val="0"/>
      <w:autoSpaceDE w:val="0"/>
      <w:autoSpaceDN w:val="0"/>
      <w:adjustRightInd w:val="0"/>
      <w:textAlignment w:val="baseline"/>
    </w:pPr>
  </w:style>
  <w:style w:type="paragraph" w:customStyle="1" w:styleId="BN">
    <w:name w:val="BN"/>
    <w:basedOn w:val="Normal"/>
    <w:rsid w:val="007424EA"/>
    <w:pPr>
      <w:numPr>
        <w:numId w:val="28"/>
      </w:numPr>
      <w:overflowPunct w:val="0"/>
      <w:autoSpaceDE w:val="0"/>
      <w:autoSpaceDN w:val="0"/>
      <w:adjustRightInd w:val="0"/>
      <w:textAlignment w:val="baseline"/>
    </w:pPr>
  </w:style>
  <w:style w:type="paragraph" w:customStyle="1" w:styleId="TB1">
    <w:name w:val="TB1"/>
    <w:basedOn w:val="Normal"/>
    <w:qFormat/>
    <w:rsid w:val="007424EA"/>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7424EA"/>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7424EA"/>
    <w:rPr>
      <w:rFonts w:ascii="TimesNewRomanPSMT" w:hAnsi="TimesNewRomanPSMT" w:hint="default"/>
      <w:b w:val="0"/>
      <w:bCs w:val="0"/>
      <w:i w:val="0"/>
      <w:iCs w:val="0"/>
      <w:color w:val="000000"/>
      <w:sz w:val="20"/>
      <w:szCs w:val="20"/>
    </w:rPr>
  </w:style>
  <w:style w:type="paragraph" w:customStyle="1" w:styleId="Char2">
    <w:name w:val="Char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7">
    <w:name w:val="修订2"/>
    <w:hidden/>
    <w:semiHidden/>
    <w:rsid w:val="007424EA"/>
    <w:rPr>
      <w:rFonts w:eastAsia="Batang"/>
      <w:lang w:val="en-GB" w:eastAsia="en-US"/>
    </w:rPr>
  </w:style>
  <w:style w:type="paragraph" w:customStyle="1" w:styleId="50">
    <w:name w:val="吹き出し5"/>
    <w:basedOn w:val="Normal"/>
    <w:semiHidden/>
    <w:rsid w:val="007424EA"/>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24EA"/>
    <w:rPr>
      <w:rFonts w:ascii="Times New Roman" w:eastAsia="Times New Roman" w:hAnsi="Times New Roman"/>
      <w:lang w:val="en-GB" w:eastAsia="ja-JP"/>
    </w:rPr>
  </w:style>
  <w:style w:type="paragraph" w:customStyle="1" w:styleId="CharCharCharCharChar2">
    <w:name w:val="Char Char Char Char Char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424EA"/>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0">
    <w:name w:val="(文字) (文字)3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2">
    <w:name w:val="Char Char42"/>
    <w:rsid w:val="007424EA"/>
    <w:rPr>
      <w:rFonts w:ascii="Courier New" w:hAnsi="Courier New" w:cs="Courier New" w:hint="default"/>
      <w:lang w:val="nb-NO" w:eastAsia="ja-JP" w:bidi="ar-SA"/>
    </w:rPr>
  </w:style>
  <w:style w:type="character" w:customStyle="1" w:styleId="CharChar72">
    <w:name w:val="Char Char72"/>
    <w:semiHidden/>
    <w:rsid w:val="007424EA"/>
    <w:rPr>
      <w:rFonts w:ascii="Tahoma" w:hAnsi="Tahoma" w:cs="Tahoma" w:hint="default"/>
      <w:shd w:val="clear" w:color="auto" w:fill="000080"/>
      <w:lang w:val="en-GB" w:eastAsia="en-US"/>
    </w:rPr>
  </w:style>
  <w:style w:type="character" w:customStyle="1" w:styleId="CharChar102">
    <w:name w:val="Char Char102"/>
    <w:semiHidden/>
    <w:rsid w:val="007424EA"/>
    <w:rPr>
      <w:rFonts w:ascii="Times New Roman" w:hAnsi="Times New Roman" w:cs="Times New Roman" w:hint="default"/>
      <w:lang w:val="en-GB" w:eastAsia="en-US"/>
    </w:rPr>
  </w:style>
  <w:style w:type="character" w:customStyle="1" w:styleId="CharChar92">
    <w:name w:val="Char Char92"/>
    <w:semiHidden/>
    <w:rsid w:val="007424EA"/>
    <w:rPr>
      <w:rFonts w:ascii="Tahoma" w:hAnsi="Tahoma" w:cs="Tahoma" w:hint="default"/>
      <w:sz w:val="16"/>
      <w:szCs w:val="16"/>
      <w:lang w:val="en-GB" w:eastAsia="en-US"/>
    </w:rPr>
  </w:style>
  <w:style w:type="character" w:customStyle="1" w:styleId="CharChar82">
    <w:name w:val="Char Char82"/>
    <w:semiHidden/>
    <w:rsid w:val="007424EA"/>
    <w:rPr>
      <w:rFonts w:ascii="Times New Roman" w:hAnsi="Times New Roman" w:cs="Times New Roman" w:hint="default"/>
      <w:b/>
      <w:bCs/>
      <w:lang w:val="en-GB" w:eastAsia="en-US"/>
    </w:rPr>
  </w:style>
  <w:style w:type="character" w:customStyle="1" w:styleId="CharChar292">
    <w:name w:val="Char Char292"/>
    <w:rsid w:val="007424EA"/>
    <w:rPr>
      <w:rFonts w:ascii="Arial" w:hAnsi="Arial" w:cs="Arial" w:hint="default"/>
      <w:sz w:val="36"/>
      <w:lang w:val="en-GB" w:eastAsia="en-US" w:bidi="ar-SA"/>
    </w:rPr>
  </w:style>
  <w:style w:type="character" w:customStyle="1" w:styleId="CharChar282">
    <w:name w:val="Char Char282"/>
    <w:rsid w:val="007424EA"/>
    <w:rPr>
      <w:rFonts w:ascii="Arial" w:hAnsi="Arial" w:cs="Arial" w:hint="default"/>
      <w:sz w:val="32"/>
      <w:lang w:val="en-GB"/>
    </w:rPr>
  </w:style>
  <w:style w:type="character" w:customStyle="1" w:styleId="B3Char">
    <w:name w:val="B3 Char"/>
    <w:link w:val="B30"/>
    <w:rsid w:val="007424EA"/>
    <w:rPr>
      <w:lang w:val="en-GB" w:eastAsia="en-US"/>
    </w:rPr>
  </w:style>
  <w:style w:type="paragraph" w:customStyle="1" w:styleId="CharChar24">
    <w:name w:val="Char Char24"/>
    <w:basedOn w:val="Normal"/>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424E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文字) (文字) Char"/>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7424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424EA"/>
    <w:rPr>
      <w:rFonts w:eastAsia="Batang"/>
      <w:sz w:val="24"/>
      <w:lang w:val="fr-FR" w:eastAsia="en-US"/>
    </w:rPr>
  </w:style>
  <w:style w:type="paragraph" w:customStyle="1" w:styleId="FBCharCharCharChar1">
    <w:name w:val="FB Char Char Char Char1"/>
    <w:next w:val="Normal"/>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7424E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424EA"/>
    <w:rPr>
      <w:rFonts w:ascii="Arial" w:eastAsia="Arial" w:hAnsi="Arial"/>
      <w:sz w:val="28"/>
      <w:lang w:val="en-GB" w:eastAsia="en-US"/>
    </w:rPr>
  </w:style>
  <w:style w:type="character" w:customStyle="1" w:styleId="textbodybold1">
    <w:name w:val="textbodybold1"/>
    <w:rsid w:val="007424E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7424EA"/>
    <w:rPr>
      <w:rFonts w:ascii="Courier New" w:eastAsia="Batang" w:hAnsi="Courier New"/>
      <w:lang w:val="nb-NO" w:eastAsia="en-US" w:bidi="ar-SA"/>
    </w:rPr>
  </w:style>
  <w:style w:type="character" w:customStyle="1" w:styleId="List2Char">
    <w:name w:val="List 2 Char"/>
    <w:link w:val="List2"/>
    <w:rsid w:val="007424EA"/>
    <w:rPr>
      <w:lang w:val="en-GB" w:eastAsia="en-US"/>
    </w:rPr>
  </w:style>
  <w:style w:type="character" w:customStyle="1" w:styleId="BodyText2Char1">
    <w:name w:val="Body Text 2 Char1"/>
    <w:rsid w:val="007424EA"/>
    <w:rPr>
      <w:lang w:val="en-GB"/>
    </w:rPr>
  </w:style>
  <w:style w:type="character" w:customStyle="1" w:styleId="EndnoteTextChar1">
    <w:name w:val="Endnote Text Char1"/>
    <w:rsid w:val="007424EA"/>
    <w:rPr>
      <w:lang w:val="en-GB"/>
    </w:rPr>
  </w:style>
  <w:style w:type="character" w:customStyle="1" w:styleId="TitleChar1">
    <w:name w:val="Title Char1"/>
    <w:uiPriority w:val="10"/>
    <w:rsid w:val="007424EA"/>
    <w:rPr>
      <w:rFonts w:ascii="Cambria" w:eastAsia="Times New Roman" w:hAnsi="Cambria" w:cs="Times New Roman"/>
      <w:b/>
      <w:bCs/>
      <w:kern w:val="28"/>
      <w:sz w:val="32"/>
      <w:szCs w:val="32"/>
      <w:lang w:val="en-GB"/>
    </w:rPr>
  </w:style>
  <w:style w:type="character" w:customStyle="1" w:styleId="BodyTextIndent2Char1">
    <w:name w:val="Body Text Indent 2 Char1"/>
    <w:rsid w:val="007424EA"/>
    <w:rPr>
      <w:lang w:val="en-GB"/>
    </w:rPr>
  </w:style>
  <w:style w:type="character" w:customStyle="1" w:styleId="BodyTextIndentChar1">
    <w:name w:val="Body Text Indent Char1"/>
    <w:rsid w:val="007424EA"/>
    <w:rPr>
      <w:lang w:val="en-GB"/>
    </w:rPr>
  </w:style>
  <w:style w:type="character" w:customStyle="1" w:styleId="BodyText3Char1">
    <w:name w:val="Body Text 3 Char1"/>
    <w:rsid w:val="007424EA"/>
    <w:rPr>
      <w:sz w:val="16"/>
      <w:szCs w:val="16"/>
      <w:lang w:val="en-GB"/>
    </w:rPr>
  </w:style>
  <w:style w:type="paragraph" w:customStyle="1" w:styleId="LightGrid-Accent31">
    <w:name w:val="Light Grid - Accent 31"/>
    <w:basedOn w:val="Normal"/>
    <w:qFormat/>
    <w:rsid w:val="007424E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424EA"/>
    <w:rPr>
      <w:rFonts w:eastAsia="Batang"/>
      <w:lang w:val="en-GB" w:eastAsia="en-US"/>
    </w:rPr>
  </w:style>
  <w:style w:type="paragraph" w:customStyle="1" w:styleId="81">
    <w:name w:val="表 (赤)  81"/>
    <w:basedOn w:val="Normal"/>
    <w:uiPriority w:val="34"/>
    <w:qFormat/>
    <w:rsid w:val="007424E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424EA"/>
    <w:pPr>
      <w:spacing w:before="100" w:beforeAutospacing="1" w:after="100" w:afterAutospacing="1"/>
    </w:pPr>
    <w:rPr>
      <w:rFonts w:eastAsia="SimSun"/>
      <w:sz w:val="24"/>
      <w:szCs w:val="24"/>
      <w:lang w:val="en-US" w:eastAsia="zh-CN"/>
    </w:rPr>
  </w:style>
  <w:style w:type="table" w:styleId="TableClassic2">
    <w:name w:val="Table Classic 2"/>
    <w:basedOn w:val="TableNormal"/>
    <w:rsid w:val="007424E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7424EA"/>
    <w:rPr>
      <w:color w:val="808080"/>
    </w:rPr>
  </w:style>
  <w:style w:type="paragraph" w:customStyle="1" w:styleId="LGTdoc">
    <w:name w:val="LGTdoc_본문"/>
    <w:basedOn w:val="Normal"/>
    <w:rsid w:val="007424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424E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424EA"/>
    <w:rPr>
      <w:rFonts w:ascii="Arial" w:eastAsia="MS Mincho" w:hAnsi="Arial"/>
      <w:szCs w:val="24"/>
      <w:lang w:val="en-GB" w:eastAsia="en-US"/>
    </w:rPr>
  </w:style>
  <w:style w:type="paragraph" w:customStyle="1" w:styleId="Text1">
    <w:name w:val="Text 1"/>
    <w:basedOn w:val="Normal"/>
    <w:rsid w:val="007424EA"/>
    <w:pPr>
      <w:spacing w:after="240"/>
      <w:ind w:left="482"/>
      <w:jc w:val="both"/>
    </w:pPr>
    <w:rPr>
      <w:rFonts w:eastAsia="SimSun"/>
      <w:sz w:val="24"/>
      <w:lang w:eastAsia="fr-BE"/>
    </w:rPr>
  </w:style>
  <w:style w:type="paragraph" w:customStyle="1" w:styleId="NumPar4">
    <w:name w:val="NumPar 4"/>
    <w:basedOn w:val="Heading4"/>
    <w:next w:val="Normal"/>
    <w:uiPriority w:val="99"/>
    <w:rsid w:val="007424E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7424EA"/>
  </w:style>
  <w:style w:type="paragraph" w:customStyle="1" w:styleId="cita">
    <w:name w:val="cita"/>
    <w:basedOn w:val="Normal"/>
    <w:rsid w:val="007424EA"/>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424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Normal"/>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424E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424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424EA"/>
    <w:rPr>
      <w:vanish w:val="0"/>
      <w:webHidden w:val="0"/>
      <w:color w:val="000000"/>
      <w:specVanish w:val="0"/>
    </w:rPr>
  </w:style>
  <w:style w:type="character" w:customStyle="1" w:styleId="EquationChar">
    <w:name w:val="Equation Char"/>
    <w:link w:val="Equation"/>
    <w:rsid w:val="007424EA"/>
    <w:rPr>
      <w:rFonts w:ascii="Arial" w:eastAsia="SimSun" w:hAnsi="Arial"/>
      <w:sz w:val="22"/>
    </w:rPr>
  </w:style>
  <w:style w:type="character" w:customStyle="1" w:styleId="shorttext">
    <w:name w:val="short_text"/>
    <w:rsid w:val="007424EA"/>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424EA"/>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424E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424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424E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424EA"/>
    <w:rPr>
      <w:rFonts w:ascii="Yu Gothic Light" w:eastAsia="Yu Gothic Light" w:hAnsi="Yu Gothic Light" w:cs="Times New Roman"/>
      <w:lang w:val="en-GB" w:eastAsia="en-US"/>
    </w:rPr>
  </w:style>
  <w:style w:type="paragraph" w:customStyle="1" w:styleId="msonormal0">
    <w:name w:val="msonormal"/>
    <w:basedOn w:val="Normal"/>
    <w:rsid w:val="007424E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424E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424E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424EA"/>
    <w:rPr>
      <w:rFonts w:ascii="Times New Roman" w:eastAsia="Yu Mincho" w:hAnsi="Times New Roman"/>
      <w:lang w:val="en-GB" w:eastAsia="en-US"/>
    </w:rPr>
  </w:style>
  <w:style w:type="paragraph" w:customStyle="1" w:styleId="43">
    <w:name w:val="吹き出し4"/>
    <w:basedOn w:val="Normal"/>
    <w:semiHidden/>
    <w:rsid w:val="007424EA"/>
    <w:rPr>
      <w:rFonts w:ascii="Tahoma" w:eastAsia="MS Mincho" w:hAnsi="Tahoma" w:cs="Tahoma"/>
      <w:sz w:val="16"/>
      <w:szCs w:val="16"/>
    </w:rPr>
  </w:style>
  <w:style w:type="numbering" w:customStyle="1" w:styleId="NoList1">
    <w:name w:val="No List1"/>
    <w:next w:val="NoList"/>
    <w:uiPriority w:val="99"/>
    <w:semiHidden/>
    <w:unhideWhenUsed/>
    <w:rsid w:val="007424EA"/>
  </w:style>
  <w:style w:type="character" w:customStyle="1" w:styleId="UnresolvedMention11">
    <w:name w:val="Unresolved Mention11"/>
    <w:uiPriority w:val="99"/>
    <w:semiHidden/>
    <w:unhideWhenUsed/>
    <w:rsid w:val="007424EA"/>
    <w:rPr>
      <w:color w:val="808080"/>
      <w:shd w:val="clear" w:color="auto" w:fill="E6E6E6"/>
    </w:rPr>
  </w:style>
  <w:style w:type="table" w:customStyle="1" w:styleId="TableGrid4">
    <w:name w:val="Table Grid4"/>
    <w:basedOn w:val="TableNormal"/>
    <w:next w:val="TableGrid"/>
    <w:rsid w:val="007424E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424E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24E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7424EA"/>
  </w:style>
  <w:style w:type="table" w:customStyle="1" w:styleId="312">
    <w:name w:val="网格型31"/>
    <w:basedOn w:val="TableNormal"/>
    <w:next w:val="TableGrid"/>
    <w:rsid w:val="007424E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7424EA"/>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7424EA"/>
  </w:style>
  <w:style w:type="table" w:customStyle="1" w:styleId="TableClassic21">
    <w:name w:val="Table Classic 21"/>
    <w:basedOn w:val="TableNormal"/>
    <w:next w:val="TableClassic2"/>
    <w:rsid w:val="007424E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qFormat/>
    <w:rsid w:val="007424EA"/>
    <w:rPr>
      <w:color w:val="808080"/>
      <w:shd w:val="clear" w:color="auto" w:fill="E6E6E6"/>
    </w:rPr>
  </w:style>
  <w:style w:type="paragraph" w:customStyle="1" w:styleId="CharChar241">
    <w:name w:val="Char Char241"/>
    <w:basedOn w:val="Normal"/>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424E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2">
    <w:name w:val="No List2"/>
    <w:next w:val="NoList"/>
    <w:uiPriority w:val="99"/>
    <w:semiHidden/>
    <w:unhideWhenUsed/>
    <w:rsid w:val="007424EA"/>
  </w:style>
  <w:style w:type="numbering" w:customStyle="1" w:styleId="NoList3">
    <w:name w:val="No List3"/>
    <w:next w:val="NoList"/>
    <w:uiPriority w:val="99"/>
    <w:semiHidden/>
    <w:unhideWhenUsed/>
    <w:rsid w:val="007424EA"/>
  </w:style>
  <w:style w:type="numbering" w:customStyle="1" w:styleId="NoList11">
    <w:name w:val="No List11"/>
    <w:next w:val="NoList"/>
    <w:uiPriority w:val="99"/>
    <w:semiHidden/>
    <w:unhideWhenUsed/>
    <w:rsid w:val="007424EA"/>
  </w:style>
  <w:style w:type="numbering" w:customStyle="1" w:styleId="NoList4">
    <w:name w:val="No List4"/>
    <w:next w:val="NoList"/>
    <w:uiPriority w:val="99"/>
    <w:semiHidden/>
    <w:unhideWhenUsed/>
    <w:rsid w:val="007424EA"/>
  </w:style>
  <w:style w:type="numbering" w:customStyle="1" w:styleId="NoList5">
    <w:name w:val="No List5"/>
    <w:next w:val="NoList"/>
    <w:uiPriority w:val="99"/>
    <w:semiHidden/>
    <w:unhideWhenUsed/>
    <w:rsid w:val="007424EA"/>
  </w:style>
  <w:style w:type="numbering" w:customStyle="1" w:styleId="NoList111">
    <w:name w:val="No List111"/>
    <w:next w:val="NoList"/>
    <w:uiPriority w:val="99"/>
    <w:semiHidden/>
    <w:unhideWhenUsed/>
    <w:rsid w:val="007424EA"/>
  </w:style>
  <w:style w:type="numbering" w:customStyle="1" w:styleId="NoList21">
    <w:name w:val="No List21"/>
    <w:next w:val="NoList"/>
    <w:uiPriority w:val="99"/>
    <w:semiHidden/>
    <w:unhideWhenUsed/>
    <w:rsid w:val="007424EA"/>
  </w:style>
  <w:style w:type="numbering" w:customStyle="1" w:styleId="NoList31">
    <w:name w:val="No List31"/>
    <w:next w:val="NoList"/>
    <w:uiPriority w:val="99"/>
    <w:semiHidden/>
    <w:unhideWhenUsed/>
    <w:rsid w:val="007424EA"/>
  </w:style>
  <w:style w:type="numbering" w:customStyle="1" w:styleId="NoList41">
    <w:name w:val="No List41"/>
    <w:next w:val="NoList"/>
    <w:uiPriority w:val="99"/>
    <w:semiHidden/>
    <w:unhideWhenUsed/>
    <w:rsid w:val="007424EA"/>
  </w:style>
  <w:style w:type="numbering" w:customStyle="1" w:styleId="NoList6">
    <w:name w:val="No List6"/>
    <w:next w:val="NoList"/>
    <w:uiPriority w:val="99"/>
    <w:semiHidden/>
    <w:unhideWhenUsed/>
    <w:rsid w:val="007424EA"/>
  </w:style>
  <w:style w:type="numbering" w:customStyle="1" w:styleId="NoList7">
    <w:name w:val="No List7"/>
    <w:next w:val="NoList"/>
    <w:uiPriority w:val="99"/>
    <w:semiHidden/>
    <w:unhideWhenUsed/>
    <w:rsid w:val="007424EA"/>
  </w:style>
  <w:style w:type="table" w:customStyle="1" w:styleId="TableGrid12">
    <w:name w:val="Table Grid12"/>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424EA"/>
  </w:style>
  <w:style w:type="table" w:customStyle="1" w:styleId="TableGrid111">
    <w:name w:val="Table Grid111"/>
    <w:basedOn w:val="TableNormal"/>
    <w:next w:val="TableGrid"/>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424EA"/>
    <w:rPr>
      <w:color w:val="808080"/>
      <w:shd w:val="clear" w:color="auto" w:fill="E6E6E6"/>
    </w:rPr>
  </w:style>
  <w:style w:type="numbering" w:customStyle="1" w:styleId="NoList22">
    <w:name w:val="No List22"/>
    <w:next w:val="NoList"/>
    <w:uiPriority w:val="99"/>
    <w:semiHidden/>
    <w:unhideWhenUsed/>
    <w:rsid w:val="007424EA"/>
  </w:style>
  <w:style w:type="numbering" w:customStyle="1" w:styleId="NoList32">
    <w:name w:val="No List32"/>
    <w:next w:val="NoList"/>
    <w:uiPriority w:val="99"/>
    <w:semiHidden/>
    <w:unhideWhenUsed/>
    <w:rsid w:val="007424EA"/>
  </w:style>
  <w:style w:type="paragraph" w:customStyle="1" w:styleId="aria">
    <w:name w:val="aria"/>
    <w:basedOn w:val="Normal"/>
    <w:rsid w:val="007424EA"/>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7424EA"/>
    <w:rPr>
      <w:rFonts w:ascii="Times New Roman" w:hAnsi="Times New Roman"/>
      <w:lang w:val="en-GB"/>
    </w:rPr>
  </w:style>
  <w:style w:type="character" w:styleId="HTMLSample">
    <w:name w:val="HTML Sample"/>
    <w:rsid w:val="007424E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424EA"/>
    <w:pPr>
      <w:jc w:val="center"/>
    </w:pPr>
    <w:rPr>
      <w:rFonts w:ascii="Arial" w:eastAsia="SimSun" w:hAnsi="Arial" w:cs="Arial"/>
      <w:b/>
    </w:rPr>
  </w:style>
  <w:style w:type="character" w:customStyle="1" w:styleId="Table1">
    <w:name w:val="Table (文字)"/>
    <w:link w:val="Table0"/>
    <w:rsid w:val="007424EA"/>
    <w:rPr>
      <w:rFonts w:ascii="Arial" w:eastAsia="SimSun" w:hAnsi="Arial" w:cs="Arial"/>
      <w:b/>
      <w:lang w:val="en-GB" w:eastAsia="en-US"/>
    </w:rPr>
  </w:style>
  <w:style w:type="paragraph" w:customStyle="1" w:styleId="ColorfulList-Accent11">
    <w:name w:val="Colorful List - Accent 11"/>
    <w:basedOn w:val="Normal"/>
    <w:uiPriority w:val="34"/>
    <w:qFormat/>
    <w:rsid w:val="007424E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424EA"/>
    <w:rPr>
      <w:rFonts w:eastAsia="Batang"/>
      <w:lang w:val="en-GB" w:eastAsia="en-US"/>
    </w:rPr>
  </w:style>
  <w:style w:type="character" w:styleId="LineNumber">
    <w:name w:val="line number"/>
    <w:basedOn w:val="DefaultParagraphFont"/>
    <w:rsid w:val="007424EA"/>
    <w:rPr>
      <w:rFonts w:ascii="Arial" w:eastAsia="SimSun" w:hAnsi="Arial" w:cs="Arial"/>
      <w:color w:val="0000FF"/>
      <w:kern w:val="2"/>
      <w:lang w:val="en-US" w:eastAsia="zh-CN" w:bidi="ar-SA"/>
    </w:rPr>
  </w:style>
  <w:style w:type="paragraph" w:customStyle="1" w:styleId="60">
    <w:name w:val="吹き出し6"/>
    <w:basedOn w:val="Normal"/>
    <w:semiHidden/>
    <w:rsid w:val="007424EA"/>
    <w:rPr>
      <w:rFonts w:ascii="Tahoma" w:eastAsia="MS Mincho" w:hAnsi="Tahoma" w:cs="Tahoma"/>
      <w:sz w:val="16"/>
      <w:szCs w:val="16"/>
      <w:lang w:eastAsia="ko-KR"/>
    </w:rPr>
  </w:style>
  <w:style w:type="paragraph" w:customStyle="1" w:styleId="3GPPHeader">
    <w:name w:val="3GPP_Header"/>
    <w:basedOn w:val="Normal"/>
    <w:rsid w:val="007424EA"/>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normaltextrun">
    <w:name w:val="normaltextrun"/>
    <w:basedOn w:val="DefaultParagraphFont"/>
    <w:rsid w:val="00E835D4"/>
  </w:style>
  <w:style w:type="character" w:customStyle="1" w:styleId="eop">
    <w:name w:val="eop"/>
    <w:basedOn w:val="DefaultParagraphFont"/>
    <w:rsid w:val="00E835D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00B7"/>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WW8Num13z0">
    <w:name w:val="WW8Num13z0"/>
    <w:rsid w:val="00A04033"/>
    <w:rPr>
      <w:rFonts w:ascii="ZapfDingbats" w:hAnsi="ZapfDingbats" w:cs="ZapfDingbats" w:hint="default"/>
      <w:b/>
      <w:i w:val="0"/>
      <w:color w:val="70CEF5"/>
      <w:sz w:val="20"/>
      <w:szCs w:val="20"/>
    </w:rPr>
  </w:style>
  <w:style w:type="character" w:customStyle="1" w:styleId="Char12">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A04033"/>
    <w:rPr>
      <w:szCs w:val="24"/>
    </w:rPr>
  </w:style>
  <w:style w:type="paragraph" w:customStyle="1" w:styleId="CharChar240">
    <w:name w:val="Char Char24"/>
    <w:basedOn w:val="Normal"/>
    <w:semiHidden/>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0">
    <w:name w:val="Zchn Zchn"/>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
    <w:name w:val="(文字) (文字) Char"/>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3">
    <w:name w:val="Char Char1"/>
    <w:basedOn w:val="Normal"/>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0">
    <w:name w:val="Char Char Char Char"/>
    <w:basedOn w:val="Normal"/>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0">
    <w:name w:val="Char Char Char Char Char"/>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0">
    <w:name w:val="Char Char"/>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5">
    <w:name w:val="Char"/>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0">
    <w:name w:val="Char Char Char"/>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3">
    <w:name w:val="(文字) (文字)1 Char (文字) (文字)"/>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0">
    <w:name w:val="Char Char1 Char Char"/>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3">
    <w:name w:val="(文字) (文字)1 Char (文字) (文字) Char (文字) (文字)1"/>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0">
    <w:name w:val="(文字) (文字)1 Char (文字) (文字) Char"/>
    <w:semiHidden/>
    <w:qFormat/>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0">
    <w:name w:val="(文字) (文字)1 Char (文字) (文字) Char (文字) (文字)1 Char (文字) (文字) Char Char Char"/>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0">
    <w:name w:val="Char Char Char Char1"/>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0">
    <w:name w:val="Char Char2 Char Char"/>
    <w:basedOn w:val="Normal"/>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ListParagraph1">
    <w:name w:val="List Paragraph1"/>
    <w:basedOn w:val="Normal"/>
    <w:qFormat/>
    <w:rsid w:val="00A15080"/>
    <w:pPr>
      <w:overflowPunct w:val="0"/>
      <w:autoSpaceDE w:val="0"/>
      <w:autoSpaceDN w:val="0"/>
      <w:adjustRightInd w:val="0"/>
      <w:ind w:left="720"/>
      <w:contextualSpacing/>
      <w:textAlignment w:val="baseline"/>
    </w:pPr>
    <w:rPr>
      <w:rFonts w:eastAsia="SimSun"/>
    </w:rPr>
  </w:style>
  <w:style w:type="character" w:customStyle="1" w:styleId="CharChar40">
    <w:name w:val="Char Char4"/>
    <w:rsid w:val="00A15080"/>
    <w:rPr>
      <w:rFonts w:ascii="Tahoma" w:hAnsi="Tahoma"/>
      <w:lang w:val="nb-NO" w:eastAsia="ja-JP" w:bidi="ar-SA"/>
    </w:rPr>
  </w:style>
  <w:style w:type="paragraph" w:customStyle="1" w:styleId="CharCharCharCharCharChar0">
    <w:name w:val="Char Char Char Char Char Char"/>
    <w:semiHidden/>
    <w:rsid w:val="00A1508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7">
    <w:name w:val="(文字) (文字)"/>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0">
    <w:name w:val="Car Car"/>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0">
    <w:name w:val="Zchn Zchn1"/>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8">
    <w:name w:val="(文字) (文字)2"/>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6">
    <w:name w:val="(文字) (文字)3"/>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0">
    <w:name w:val="Zchn Zchn2"/>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4">
    <w:name w:val="(文字) (文字)4"/>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e">
    <w:name w:val="(文字) (文字)1"/>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A15080"/>
    <w:rPr>
      <w:rFonts w:eastAsia="Courier New"/>
      <w:lang w:val="en-GB" w:eastAsia="en-US"/>
    </w:rPr>
  </w:style>
  <w:style w:type="paragraph" w:customStyle="1" w:styleId="94">
    <w:name w:val="目录 94"/>
    <w:basedOn w:val="TOC8"/>
    <w:rsid w:val="00A15080"/>
    <w:pPr>
      <w:overflowPunct w:val="0"/>
      <w:autoSpaceDE w:val="0"/>
      <w:autoSpaceDN w:val="0"/>
      <w:adjustRightInd w:val="0"/>
      <w:ind w:left="1418" w:hanging="1418"/>
      <w:textAlignment w:val="baseline"/>
    </w:pPr>
    <w:rPr>
      <w:rFonts w:eastAsia="Batang"/>
      <w:noProof/>
      <w:lang w:eastAsia="en-GB"/>
    </w:rPr>
  </w:style>
  <w:style w:type="paragraph" w:customStyle="1" w:styleId="45">
    <w:name w:val="题注4"/>
    <w:basedOn w:val="Normal"/>
    <w:next w:val="Normal"/>
    <w:rsid w:val="00A15080"/>
    <w:pPr>
      <w:overflowPunct w:val="0"/>
      <w:autoSpaceDE w:val="0"/>
      <w:autoSpaceDN w:val="0"/>
      <w:adjustRightInd w:val="0"/>
      <w:spacing w:before="120" w:after="120"/>
      <w:textAlignment w:val="baseline"/>
    </w:pPr>
    <w:rPr>
      <w:rFonts w:eastAsia="Batang"/>
      <w:b/>
      <w:lang w:eastAsia="en-GB"/>
    </w:rPr>
  </w:style>
  <w:style w:type="paragraph" w:customStyle="1" w:styleId="46">
    <w:name w:val="图表目录4"/>
    <w:basedOn w:val="Normal"/>
    <w:next w:val="Normal"/>
    <w:rsid w:val="00A15080"/>
    <w:pPr>
      <w:overflowPunct w:val="0"/>
      <w:autoSpaceDE w:val="0"/>
      <w:autoSpaceDN w:val="0"/>
      <w:adjustRightInd w:val="0"/>
      <w:ind w:left="400" w:hanging="400"/>
      <w:jc w:val="center"/>
      <w:textAlignment w:val="baseline"/>
    </w:pPr>
    <w:rPr>
      <w:rFonts w:eastAsia="Batang"/>
      <w:b/>
      <w:lang w:eastAsia="en-GB"/>
    </w:rPr>
  </w:style>
  <w:style w:type="character" w:customStyle="1" w:styleId="CharChar70">
    <w:name w:val="Char Char7"/>
    <w:semiHidden/>
    <w:rsid w:val="00A15080"/>
    <w:rPr>
      <w:rFonts w:ascii="–¾’©" w:hAnsi="–¾’©" w:cs="–¾’©"/>
      <w:shd w:val="clear" w:color="auto" w:fill="000080"/>
      <w:lang w:val="en-GB" w:eastAsia="en-US"/>
    </w:rPr>
  </w:style>
  <w:style w:type="character" w:customStyle="1" w:styleId="ZchnZchn50">
    <w:name w:val="Zchn Zchn5"/>
    <w:rsid w:val="00A15080"/>
    <w:rPr>
      <w:rFonts w:ascii="Tahoma" w:eastAsia="Courier New" w:hAnsi="Tahoma"/>
      <w:lang w:val="nb-NO" w:eastAsia="en-US" w:bidi="ar-SA"/>
    </w:rPr>
  </w:style>
  <w:style w:type="character" w:customStyle="1" w:styleId="CharChar100">
    <w:name w:val="Char Char10"/>
    <w:semiHidden/>
    <w:rsid w:val="00A15080"/>
    <w:rPr>
      <w:rFonts w:ascii="Times New Roman" w:hAnsi="Times New Roman"/>
      <w:lang w:val="en-GB" w:eastAsia="en-US"/>
    </w:rPr>
  </w:style>
  <w:style w:type="character" w:customStyle="1" w:styleId="CharChar90">
    <w:name w:val="Char Char9"/>
    <w:semiHidden/>
    <w:rsid w:val="00A15080"/>
    <w:rPr>
      <w:rFonts w:ascii="–¾’©" w:hAnsi="–¾’©" w:cs="–¾’©"/>
      <w:sz w:val="16"/>
      <w:szCs w:val="16"/>
      <w:lang w:val="en-GB" w:eastAsia="en-US"/>
    </w:rPr>
  </w:style>
  <w:style w:type="character" w:customStyle="1" w:styleId="CharChar80">
    <w:name w:val="Char Char8"/>
    <w:semiHidden/>
    <w:rsid w:val="00A15080"/>
    <w:rPr>
      <w:rFonts w:ascii="Times New Roman" w:hAnsi="Times New Roman"/>
      <w:b/>
      <w:bCs/>
      <w:lang w:val="en-GB" w:eastAsia="en-US"/>
    </w:rPr>
  </w:style>
  <w:style w:type="paragraph" w:customStyle="1" w:styleId="1CharChar1Char0">
    <w:name w:val="(文字) (文字)1 Char (文字) (文字) Char (文字) (文字)1 Char (文字) (文字)"/>
    <w:semiHidden/>
    <w:rsid w:val="00A1508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0">
    <w:name w:val="Char Char29"/>
    <w:rsid w:val="00A15080"/>
    <w:rPr>
      <w:rFonts w:ascii="Arial" w:hAnsi="Arial"/>
      <w:sz w:val="36"/>
      <w:lang w:val="en-GB" w:eastAsia="en-US" w:bidi="ar-SA"/>
    </w:rPr>
  </w:style>
  <w:style w:type="character" w:customStyle="1" w:styleId="CharChar280">
    <w:name w:val="Char Char28"/>
    <w:rsid w:val="00A15080"/>
    <w:rPr>
      <w:rFonts w:ascii="Arial" w:hAnsi="Arial"/>
      <w:sz w:val="32"/>
      <w:lang w:val="en-GB"/>
    </w:rPr>
  </w:style>
  <w:style w:type="paragraph" w:customStyle="1" w:styleId="Doc-titleJK">
    <w:name w:val="Doc-title_JK"/>
    <w:basedOn w:val="Normal"/>
    <w:next w:val="Doc-text2JK"/>
    <w:link w:val="Doc-titleJKChar"/>
    <w:rsid w:val="00A15080"/>
    <w:pPr>
      <w:spacing w:after="0"/>
      <w:ind w:left="1260" w:hanging="1260"/>
    </w:pPr>
    <w:rPr>
      <w:rFonts w:eastAsia="Batang"/>
      <w:color w:val="0000FF"/>
      <w:szCs w:val="24"/>
      <w:lang w:eastAsia="en-GB"/>
    </w:rPr>
  </w:style>
  <w:style w:type="paragraph" w:customStyle="1" w:styleId="Doc-text2JK">
    <w:name w:val="Doc-text2_JK"/>
    <w:basedOn w:val="Normal"/>
    <w:link w:val="Doc-text2JKChar"/>
    <w:rsid w:val="00A15080"/>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A15080"/>
    <w:rPr>
      <w:rFonts w:eastAsia="Batang"/>
      <w:szCs w:val="24"/>
      <w:lang w:val="en-GB" w:eastAsia="en-GB"/>
    </w:rPr>
  </w:style>
  <w:style w:type="character" w:customStyle="1" w:styleId="Doc-titleJKChar">
    <w:name w:val="Doc-title_JK Char"/>
    <w:link w:val="Doc-titleJK"/>
    <w:rsid w:val="00A15080"/>
    <w:rPr>
      <w:rFonts w:eastAsia="Batang"/>
      <w:color w:val="0000FF"/>
      <w:szCs w:val="24"/>
      <w:lang w:val="en-GB" w:eastAsia="en-GB"/>
    </w:rPr>
  </w:style>
  <w:style w:type="character" w:customStyle="1" w:styleId="trans">
    <w:name w:val="trans"/>
    <w:basedOn w:val="DefaultParagraphFont"/>
    <w:rsid w:val="00A15080"/>
  </w:style>
  <w:style w:type="character" w:customStyle="1" w:styleId="font21">
    <w:name w:val="font21"/>
    <w:qFormat/>
    <w:rsid w:val="00A15080"/>
    <w:rPr>
      <w:rFonts w:ascii="Arial" w:hAnsi="Arial" w:cs="Arial" w:hint="default"/>
      <w:color w:val="000000"/>
      <w:sz w:val="18"/>
      <w:szCs w:val="18"/>
      <w:u w:val="none"/>
      <w:vertAlign w:val="superscript"/>
    </w:rPr>
  </w:style>
  <w:style w:type="character" w:customStyle="1" w:styleId="font31">
    <w:name w:val="font31"/>
    <w:qFormat/>
    <w:rsid w:val="00A15080"/>
    <w:rPr>
      <w:rFonts w:ascii="Arial" w:hAnsi="Arial" w:cs="Arial" w:hint="default"/>
      <w:color w:val="000000"/>
      <w:sz w:val="18"/>
      <w:szCs w:val="18"/>
      <w:u w:val="none"/>
    </w:rPr>
  </w:style>
  <w:style w:type="paragraph" w:customStyle="1" w:styleId="1MSMincho">
    <w:name w:val="스타일 제목 1 + (한글) MS Mincho"/>
    <w:basedOn w:val="Heading1"/>
    <w:next w:val="Normal"/>
    <w:rsid w:val="00A15080"/>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Heading3"/>
    <w:rsid w:val="00A15080"/>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BodyText"/>
    <w:link w:val="3GPPNormalTextChar"/>
    <w:qFormat/>
    <w:rsid w:val="00A15080"/>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A15080"/>
    <w:rPr>
      <w:rFonts w:eastAsia="MS Mincho"/>
      <w:sz w:val="22"/>
      <w:szCs w:val="24"/>
      <w:lang w:val="x-none" w:eastAsia="x-none"/>
    </w:rPr>
  </w:style>
  <w:style w:type="paragraph" w:customStyle="1" w:styleId="-2">
    <w:name w:val="正文首缩-2字符"/>
    <w:autoRedefine/>
    <w:qFormat/>
    <w:rsid w:val="00A1508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15080"/>
    <w:rPr>
      <w:rFonts w:ascii="Arial" w:hAnsi="Arial"/>
      <w:b/>
      <w:noProof/>
      <w:sz w:val="18"/>
      <w:lang w:val="en-GB"/>
    </w:rPr>
  </w:style>
  <w:style w:type="paragraph" w:customStyle="1" w:styleId="tac00">
    <w:name w:val="tac0"/>
    <w:basedOn w:val="Normal"/>
    <w:rsid w:val="008F4D94"/>
    <w:pPr>
      <w:keepNext/>
      <w:spacing w:after="0"/>
      <w:jc w:val="center"/>
    </w:pPr>
    <w:rPr>
      <w:rFonts w:ascii="Arial" w:eastAsia="Calibri" w:hAnsi="Arial" w:cs="Arial"/>
      <w:lang w:val="fi-FI" w:eastAsia="fi-FI"/>
    </w:rPr>
  </w:style>
  <w:style w:type="paragraph" w:customStyle="1" w:styleId="tah00">
    <w:name w:val="tah0"/>
    <w:basedOn w:val="Normal"/>
    <w:rsid w:val="008F4D9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8F4D94"/>
    <w:pPr>
      <w:overflowPunct w:val="0"/>
      <w:autoSpaceDE w:val="0"/>
      <w:autoSpaceDN w:val="0"/>
      <w:adjustRightInd w:val="0"/>
    </w:pPr>
    <w:rPr>
      <w:rFonts w:eastAsia="Times New Roman" w:cs="Arial"/>
      <w:lang w:eastAsia="ko-KR"/>
    </w:rPr>
  </w:style>
  <w:style w:type="character" w:customStyle="1" w:styleId="UnresolvedMention3">
    <w:name w:val="Unresolved Mention3"/>
    <w:uiPriority w:val="99"/>
    <w:unhideWhenUsed/>
    <w:rsid w:val="008F4D94"/>
    <w:rPr>
      <w:color w:val="605E5C"/>
      <w:shd w:val="clear" w:color="auto" w:fill="E1DFDD"/>
    </w:rPr>
  </w:style>
  <w:style w:type="table" w:customStyle="1" w:styleId="TableGrid5">
    <w:name w:val="Table Grid5"/>
    <w:basedOn w:val="TableNormal"/>
    <w:next w:val="TableGrid"/>
    <w:uiPriority w:val="39"/>
    <w:rsid w:val="008F4D9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5">
    <w:name w:val="目录 95"/>
    <w:basedOn w:val="TOC8"/>
    <w:rsid w:val="008F4D94"/>
    <w:pPr>
      <w:overflowPunct w:val="0"/>
      <w:autoSpaceDE w:val="0"/>
      <w:autoSpaceDN w:val="0"/>
      <w:adjustRightInd w:val="0"/>
      <w:ind w:left="1418" w:hanging="1418"/>
      <w:textAlignment w:val="baseline"/>
    </w:pPr>
    <w:rPr>
      <w:rFonts w:eastAsia="Batang"/>
      <w:noProof/>
      <w:lang w:eastAsia="en-GB"/>
    </w:rPr>
  </w:style>
  <w:style w:type="paragraph" w:customStyle="1" w:styleId="52">
    <w:name w:val="题注5"/>
    <w:basedOn w:val="Normal"/>
    <w:next w:val="Normal"/>
    <w:rsid w:val="008F4D94"/>
    <w:pPr>
      <w:overflowPunct w:val="0"/>
      <w:autoSpaceDE w:val="0"/>
      <w:autoSpaceDN w:val="0"/>
      <w:adjustRightInd w:val="0"/>
      <w:spacing w:before="120" w:after="120"/>
      <w:textAlignment w:val="baseline"/>
    </w:pPr>
    <w:rPr>
      <w:rFonts w:eastAsia="Batang"/>
      <w:b/>
      <w:lang w:eastAsia="en-GB"/>
    </w:rPr>
  </w:style>
  <w:style w:type="paragraph" w:customStyle="1" w:styleId="53">
    <w:name w:val="图表目录5"/>
    <w:basedOn w:val="Normal"/>
    <w:next w:val="Normal"/>
    <w:rsid w:val="008F4D94"/>
    <w:pPr>
      <w:overflowPunct w:val="0"/>
      <w:autoSpaceDE w:val="0"/>
      <w:autoSpaceDN w:val="0"/>
      <w:adjustRightInd w:val="0"/>
      <w:ind w:left="400" w:hanging="400"/>
      <w:jc w:val="center"/>
      <w:textAlignment w:val="baseline"/>
    </w:pPr>
    <w:rPr>
      <w:rFonts w:eastAsia="Batang"/>
      <w:b/>
      <w:lang w:eastAsia="en-GB"/>
    </w:rPr>
  </w:style>
  <w:style w:type="paragraph" w:customStyle="1" w:styleId="EnvelopeAddress1">
    <w:name w:val="Envelope Address1"/>
    <w:basedOn w:val="Normal"/>
    <w:next w:val="EnvelopeAddress"/>
    <w:qFormat/>
    <w:rsid w:val="00DA4BDE"/>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TOAHeading1">
    <w:name w:val="TOA Heading1"/>
    <w:basedOn w:val="Normal"/>
    <w:next w:val="Normal"/>
    <w:qFormat/>
    <w:rsid w:val="00DA4BDE"/>
    <w:pPr>
      <w:spacing w:before="120"/>
    </w:pPr>
    <w:rPr>
      <w:rFonts w:ascii="Calibri Light" w:eastAsia="DengXian Light" w:hAnsi="Calibri Light"/>
      <w:b/>
      <w:bCs/>
      <w:sz w:val="24"/>
      <w:szCs w:val="24"/>
    </w:rPr>
  </w:style>
  <w:style w:type="paragraph" w:customStyle="1" w:styleId="BlockText1">
    <w:name w:val="Block Text1"/>
    <w:basedOn w:val="Normal"/>
    <w:next w:val="BlockText"/>
    <w:qFormat/>
    <w:rsid w:val="00DA4BDE"/>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Return1">
    <w:name w:val="Envelope Return1"/>
    <w:basedOn w:val="Normal"/>
    <w:next w:val="EnvelopeReturn"/>
    <w:qFormat/>
    <w:rsid w:val="00DA4BDE"/>
    <w:pPr>
      <w:spacing w:after="0"/>
    </w:pPr>
    <w:rPr>
      <w:rFonts w:ascii="Calibri Light" w:eastAsia="DengXian Light" w:hAnsi="Calibri Light"/>
    </w:rPr>
  </w:style>
  <w:style w:type="paragraph" w:customStyle="1" w:styleId="IndexHeading1">
    <w:name w:val="Index Heading1"/>
    <w:basedOn w:val="Normal"/>
    <w:next w:val="Index1"/>
    <w:qFormat/>
    <w:rsid w:val="00DA4BDE"/>
    <w:rPr>
      <w:rFonts w:ascii="Calibri Light" w:eastAsia="DengXian Light" w:hAnsi="Calibri Light"/>
      <w:b/>
      <w:bCs/>
    </w:rPr>
  </w:style>
  <w:style w:type="paragraph" w:customStyle="1" w:styleId="Subtitle1">
    <w:name w:val="Subtitle1"/>
    <w:basedOn w:val="Normal"/>
    <w:next w:val="Normal"/>
    <w:qFormat/>
    <w:rsid w:val="00DA4BDE"/>
    <w:pPr>
      <w:spacing w:after="160"/>
    </w:pPr>
    <w:rPr>
      <w:rFonts w:ascii="Calibri" w:eastAsia="DengXian" w:hAnsi="Calibri"/>
      <w:color w:val="000000"/>
      <w:spacing w:val="15"/>
      <w:sz w:val="22"/>
      <w:szCs w:val="22"/>
      <w14:textFill>
        <w14:solidFill>
          <w14:srgbClr w14:val="000000">
            <w14:lumMod w14:val="65000"/>
            <w14:lumOff w14:val="35000"/>
          </w14:srgbClr>
        </w14:solidFill>
      </w14:textFill>
    </w:rPr>
  </w:style>
  <w:style w:type="paragraph" w:customStyle="1" w:styleId="MessageHeader1">
    <w:name w:val="Message Header1"/>
    <w:basedOn w:val="Normal"/>
    <w:next w:val="MessageHeader"/>
    <w:link w:val="MessageHeaderChar"/>
    <w:qFormat/>
    <w:rsid w:val="00DA4BD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kern w:val="2"/>
      <w:sz w:val="24"/>
      <w:szCs w:val="24"/>
      <w:lang w:val="en-US"/>
    </w:rPr>
  </w:style>
  <w:style w:type="paragraph" w:customStyle="1" w:styleId="Title1">
    <w:name w:val="Title1"/>
    <w:basedOn w:val="Normal"/>
    <w:next w:val="Normal"/>
    <w:qFormat/>
    <w:rsid w:val="00DA4BDE"/>
    <w:pPr>
      <w:spacing w:after="0"/>
      <w:contextualSpacing/>
    </w:pPr>
    <w:rPr>
      <w:rFonts w:ascii="Calibri Light" w:eastAsia="DengXian Light" w:hAnsi="Calibri Light"/>
      <w:spacing w:val="-10"/>
      <w:kern w:val="28"/>
      <w:sz w:val="56"/>
      <w:szCs w:val="56"/>
    </w:rPr>
  </w:style>
  <w:style w:type="paragraph" w:customStyle="1" w:styleId="1f">
    <w:name w:val="书目1"/>
    <w:basedOn w:val="Normal"/>
    <w:next w:val="Normal"/>
    <w:uiPriority w:val="37"/>
    <w:semiHidden/>
    <w:unhideWhenUsed/>
    <w:qFormat/>
    <w:rsid w:val="00DA4BDE"/>
    <w:rPr>
      <w:rFonts w:eastAsia="Times New Roman"/>
    </w:rPr>
  </w:style>
  <w:style w:type="paragraph" w:customStyle="1" w:styleId="IntenseQuote1">
    <w:name w:val="Intense Quote1"/>
    <w:basedOn w:val="Normal"/>
    <w:next w:val="Normal"/>
    <w:uiPriority w:val="30"/>
    <w:qFormat/>
    <w:rsid w:val="00DA4BDE"/>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MessageHeaderChar">
    <w:name w:val="Message Header Char"/>
    <w:basedOn w:val="DefaultParagraphFont"/>
    <w:link w:val="MessageHeader1"/>
    <w:qFormat/>
    <w:rsid w:val="00DA4BDE"/>
    <w:rPr>
      <w:rFonts w:ascii="Calibri Light" w:eastAsia="DengXian Light" w:hAnsi="Calibri Light"/>
      <w:kern w:val="2"/>
      <w:sz w:val="24"/>
      <w:szCs w:val="24"/>
      <w:shd w:val="pct20" w:color="auto" w:fill="auto"/>
      <w:lang w:eastAsia="en-US"/>
    </w:rPr>
  </w:style>
  <w:style w:type="paragraph" w:customStyle="1" w:styleId="Quote1">
    <w:name w:val="Quote1"/>
    <w:basedOn w:val="Normal"/>
    <w:next w:val="Normal"/>
    <w:uiPriority w:val="29"/>
    <w:qFormat/>
    <w:rsid w:val="00DA4BDE"/>
    <w:pPr>
      <w:spacing w:before="200" w:after="160"/>
      <w:ind w:left="864" w:right="864"/>
      <w:jc w:val="center"/>
    </w:pPr>
    <w:rPr>
      <w:rFonts w:eastAsia="Times New Roman"/>
      <w:i/>
      <w:iCs/>
      <w:color w:val="000000"/>
      <w14:textFill>
        <w14:solidFill>
          <w14:srgbClr w14:val="000000">
            <w14:lumMod w14:val="75000"/>
            <w14:lumOff w14:val="25000"/>
          </w14:srgbClr>
        </w14:solidFill>
      </w14:textFill>
    </w:rPr>
  </w:style>
  <w:style w:type="paragraph" w:customStyle="1" w:styleId="TOC10">
    <w:name w:val="TOC 标题1"/>
    <w:basedOn w:val="Heading1"/>
    <w:next w:val="Normal"/>
    <w:uiPriority w:val="39"/>
    <w:semiHidden/>
    <w:unhideWhenUsed/>
    <w:qFormat/>
    <w:rsid w:val="00DA4BDE"/>
    <w:pPr>
      <w:pBdr>
        <w:top w:val="none" w:sz="0" w:space="0" w:color="auto"/>
      </w:pBdr>
      <w:spacing w:after="0"/>
      <w:ind w:left="0" w:firstLine="0"/>
      <w:outlineLvl w:val="9"/>
    </w:pPr>
    <w:rPr>
      <w:rFonts w:ascii="Calibri Light" w:eastAsia="DengXian Light" w:hAnsi="Calibri Light"/>
      <w:color w:val="2F5496"/>
      <w:sz w:val="32"/>
      <w:szCs w:val="32"/>
    </w:rPr>
  </w:style>
  <w:style w:type="paragraph" w:customStyle="1" w:styleId="WPSOffice1">
    <w:name w:val="WPSOffice手动目录 1"/>
    <w:qFormat/>
    <w:rsid w:val="00DA4BDE"/>
    <w:rPr>
      <w:rFonts w:eastAsia="Times New Roman"/>
    </w:rPr>
  </w:style>
  <w:style w:type="paragraph" w:customStyle="1" w:styleId="WPSOffice2">
    <w:name w:val="WPSOffice手动目录 2"/>
    <w:qFormat/>
    <w:rsid w:val="00DA4BDE"/>
    <w:pPr>
      <w:ind w:leftChars="200" w:left="200"/>
    </w:pPr>
    <w:rPr>
      <w:rFonts w:eastAsia="Times New Roman"/>
    </w:rPr>
  </w:style>
  <w:style w:type="paragraph" w:customStyle="1" w:styleId="WPSOffice3">
    <w:name w:val="WPSOffice手动目录 3"/>
    <w:qFormat/>
    <w:rsid w:val="00DA4BDE"/>
    <w:pPr>
      <w:ind w:leftChars="400" w:left="400"/>
    </w:pPr>
    <w:rPr>
      <w:rFonts w:eastAsia="Times New Roman"/>
    </w:rPr>
  </w:style>
  <w:style w:type="character" w:customStyle="1" w:styleId="font71">
    <w:name w:val="font71"/>
    <w:basedOn w:val="DefaultParagraphFont"/>
    <w:qFormat/>
    <w:rsid w:val="00DA4BDE"/>
    <w:rPr>
      <w:rFonts w:ascii="Arial" w:hAnsi="Arial" w:cs="Arial" w:hint="default"/>
      <w:color w:val="000000"/>
      <w:sz w:val="18"/>
      <w:szCs w:val="18"/>
      <w:u w:val="none"/>
      <w:vertAlign w:val="superscript"/>
    </w:rPr>
  </w:style>
  <w:style w:type="character" w:customStyle="1" w:styleId="font81">
    <w:name w:val="font81"/>
    <w:basedOn w:val="DefaultParagraphFont"/>
    <w:qFormat/>
    <w:rsid w:val="00DA4BDE"/>
    <w:rPr>
      <w:rFonts w:ascii="Arial" w:hAnsi="Arial" w:cs="Arial" w:hint="default"/>
      <w:color w:val="000000"/>
      <w:sz w:val="18"/>
      <w:szCs w:val="18"/>
      <w:u w:val="none"/>
      <w:vertAlign w:val="subscript"/>
    </w:rPr>
  </w:style>
  <w:style w:type="character" w:customStyle="1" w:styleId="IntenseQuoteChar1">
    <w:name w:val="Intense Quote Char1"/>
    <w:basedOn w:val="DefaultParagraphFont"/>
    <w:uiPriority w:val="30"/>
    <w:rsid w:val="00DA4BDE"/>
    <w:rPr>
      <w:rFonts w:ascii="Times New Roman" w:eastAsia="SimSun" w:hAnsi="Times New Roman" w:cs="Times New Roman"/>
      <w:i/>
      <w:iCs/>
      <w:color w:val="4472C4" w:themeColor="accent1"/>
      <w:kern w:val="0"/>
      <w:sz w:val="20"/>
      <w:szCs w:val="20"/>
      <w:lang w:val="en-GB" w:eastAsia="en-US"/>
    </w:rPr>
  </w:style>
  <w:style w:type="character" w:customStyle="1" w:styleId="QuoteChar1">
    <w:name w:val="Quote Char1"/>
    <w:basedOn w:val="DefaultParagraphFont"/>
    <w:uiPriority w:val="29"/>
    <w:rsid w:val="00DA4BDE"/>
    <w:rPr>
      <w:rFonts w:ascii="Times New Roman" w:eastAsia="SimSun" w:hAnsi="Times New Roman" w:cs="Times New Roman"/>
      <w:i/>
      <w:iCs/>
      <w:color w:val="404040" w:themeColor="text1" w:themeTint="BF"/>
      <w:kern w:val="0"/>
      <w:sz w:val="20"/>
      <w:szCs w:val="20"/>
      <w:lang w:val="en-GB" w:eastAsia="en-US"/>
    </w:rPr>
  </w:style>
  <w:style w:type="character" w:customStyle="1" w:styleId="SubtitleChar1">
    <w:name w:val="Subtitle Char1"/>
    <w:basedOn w:val="DefaultParagraphFont"/>
    <w:uiPriority w:val="11"/>
    <w:rsid w:val="00DA4BDE"/>
    <w:rPr>
      <w:color w:val="5A5A5A" w:themeColor="text1" w:themeTint="A5"/>
      <w:spacing w:val="15"/>
      <w:kern w:val="0"/>
      <w:sz w:val="22"/>
      <w:lang w:val="en-GB" w:eastAsia="en-US"/>
    </w:rPr>
  </w:style>
  <w:style w:type="paragraph" w:customStyle="1" w:styleId="TOAHeading2">
    <w:name w:val="TOA Heading2"/>
    <w:basedOn w:val="Normal"/>
    <w:next w:val="Normal"/>
    <w:qFormat/>
    <w:rsid w:val="00DA4BDE"/>
    <w:pPr>
      <w:spacing w:before="120"/>
    </w:pPr>
    <w:rPr>
      <w:rFonts w:ascii="Calibri Light" w:eastAsia="DengXian Light" w:hAnsi="Calibri Light"/>
      <w:b/>
      <w:bCs/>
      <w:sz w:val="24"/>
      <w:szCs w:val="24"/>
    </w:rPr>
  </w:style>
  <w:style w:type="paragraph" w:customStyle="1" w:styleId="IndexHeading2">
    <w:name w:val="Index Heading2"/>
    <w:basedOn w:val="Normal"/>
    <w:next w:val="Index1"/>
    <w:qFormat/>
    <w:rsid w:val="00DA4BDE"/>
    <w:rPr>
      <w:rFonts w:ascii="Calibri Light" w:eastAsia="DengXian Light" w:hAnsi="Calibri Ligh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7734236">
      <w:bodyDiv w:val="1"/>
      <w:marLeft w:val="0"/>
      <w:marRight w:val="0"/>
      <w:marTop w:val="0"/>
      <w:marBottom w:val="0"/>
      <w:divBdr>
        <w:top w:val="none" w:sz="0" w:space="0" w:color="auto"/>
        <w:left w:val="none" w:sz="0" w:space="0" w:color="auto"/>
        <w:bottom w:val="none" w:sz="0" w:space="0" w:color="auto"/>
        <w:right w:val="none" w:sz="0" w:space="0" w:color="auto"/>
      </w:divBdr>
    </w:div>
    <w:div w:id="1849245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yperlink" Target="http://10.10.10.10/ftp/RAN/RAN4/Inbox/R4-2414358.zip" TargetMode="External"/><Relationship Id="rId26" Type="http://schemas.openxmlformats.org/officeDocument/2006/relationships/hyperlink" Target="http://10.10.10.10/ftp/RAN/RAN4/Inbox/R4-2414367.zip" TargetMode="External"/><Relationship Id="rId3" Type="http://schemas.openxmlformats.org/officeDocument/2006/relationships/customXml" Target="../customXml/item2.xml"/><Relationship Id="rId21" Type="http://schemas.openxmlformats.org/officeDocument/2006/relationships/hyperlink" Target="http://10.10.10.10/ftp/RAN/RAN4/Inbox/R4-2414361.zip" TargetMode="Externa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yperlink" Target="http://10.10.10.10/ftp/RAN/RAN4/Inbox/R4-2414357.zip" TargetMode="External"/><Relationship Id="rId25" Type="http://schemas.openxmlformats.org/officeDocument/2006/relationships/hyperlink" Target="http://10.10.10.10/ftp/RAN/RAN4/Inbox/R4-2414366.zip" TargetMode="External"/><Relationship Id="rId2" Type="http://schemas.openxmlformats.org/officeDocument/2006/relationships/customXml" Target="../customXml/item1.xml"/><Relationship Id="rId16" Type="http://schemas.openxmlformats.org/officeDocument/2006/relationships/hyperlink" Target="http://10.10.10.10/ftp/RAN/RAN4/Inbox/R4-2414356.zip" TargetMode="External"/><Relationship Id="rId20" Type="http://schemas.openxmlformats.org/officeDocument/2006/relationships/hyperlink" Target="http://10.10.10.10/ftp/RAN/RAN4/Inbox/R4-2414360.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yperlink" Target="http://10.10.10.10/ftp/RAN/RAN4/Inbox/R4-2414365.zip" TargetMode="External"/><Relationship Id="rId5" Type="http://schemas.openxmlformats.org/officeDocument/2006/relationships/styles" Target="styles.xml"/><Relationship Id="rId15" Type="http://schemas.openxmlformats.org/officeDocument/2006/relationships/hyperlink" Target="http://10.10.10.10/ftp/RAN/RAN4/Inbox/R4-2414355.zip" TargetMode="External"/><Relationship Id="rId23" Type="http://schemas.openxmlformats.org/officeDocument/2006/relationships/hyperlink" Target="http://10.10.10.10/ftp/RAN/RAN4/Inbox/R4-2414364.zip" TargetMode="External"/><Relationship Id="rId28"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hyperlink" Target="http://10.10.10.10/ftp/RAN/RAN4/Inbox/R4-241435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10.10.10.10/ftp/RAN/RAN4/Inbox/R4-2414340.zip" TargetMode="External"/><Relationship Id="rId22" Type="http://schemas.openxmlformats.org/officeDocument/2006/relationships/hyperlink" Target="http://10.10.10.10/ftp/RAN/RAN4/Inbox/R4-2414362.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A238F155-A8B7-4DAA-AD9F-F8982934315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362</TotalTime>
  <Pages>1</Pages>
  <Words>64822</Words>
  <Characters>369491</Characters>
  <Application>Microsoft Office Word</Application>
  <DocSecurity>0</DocSecurity>
  <Lines>3079</Lines>
  <Paragraphs>866</Paragraphs>
  <ScaleCrop>false</ScaleCrop>
  <Company>ETSI</Company>
  <LinksUpToDate>false</LinksUpToDate>
  <CharactersWithSpaces>433447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52</cp:revision>
  <cp:lastPrinted>2019-02-25T14:05:00Z</cp:lastPrinted>
  <dcterms:created xsi:type="dcterms:W3CDTF">2024-08-05T01:53:00Z</dcterms:created>
  <dcterms:modified xsi:type="dcterms:W3CDTF">2024-12-01T13:11:00Z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