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A011F" w14:paraId="10A0876B" w14:textId="77777777">
        <w:tc>
          <w:tcPr>
            <w:tcW w:w="10423" w:type="dxa"/>
            <w:gridSpan w:val="2"/>
            <w:shd w:val="clear" w:color="auto" w:fill="auto"/>
          </w:tcPr>
          <w:p w14:paraId="0BBA9987" w14:textId="77777777" w:rsidR="007A011F"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3</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09</w:t>
            </w:r>
            <w:r>
              <w:rPr>
                <w:sz w:val="32"/>
              </w:rPr>
              <w:t>)</w:t>
            </w:r>
          </w:p>
        </w:tc>
      </w:tr>
      <w:tr w:rsidR="007A011F" w14:paraId="5E2EFFD1" w14:textId="77777777">
        <w:trPr>
          <w:trHeight w:hRule="exact" w:val="1134"/>
        </w:trPr>
        <w:tc>
          <w:tcPr>
            <w:tcW w:w="10423" w:type="dxa"/>
            <w:gridSpan w:val="2"/>
            <w:shd w:val="clear" w:color="auto" w:fill="auto"/>
          </w:tcPr>
          <w:p w14:paraId="7977D043" w14:textId="77777777" w:rsidR="007A011F" w:rsidRDefault="00000000">
            <w:pPr>
              <w:pStyle w:val="ZB"/>
              <w:framePr w:w="0" w:hRule="auto" w:wrap="auto" w:vAnchor="margin" w:hAnchor="text" w:yAlign="inline"/>
            </w:pPr>
            <w:r>
              <w:t xml:space="preserve">Technical </w:t>
            </w:r>
            <w:bookmarkStart w:id="5" w:name="spectype2"/>
            <w:r>
              <w:t>Specification</w:t>
            </w:r>
            <w:bookmarkEnd w:id="5"/>
          </w:p>
          <w:p w14:paraId="047D839E" w14:textId="77777777" w:rsidR="007A011F" w:rsidRDefault="00000000">
            <w:pPr>
              <w:pStyle w:val="Guidance"/>
            </w:pPr>
            <w:r>
              <w:br/>
            </w:r>
            <w:r>
              <w:br/>
            </w:r>
          </w:p>
        </w:tc>
      </w:tr>
      <w:tr w:rsidR="007A011F" w14:paraId="7D5EDD08" w14:textId="77777777">
        <w:trPr>
          <w:trHeight w:hRule="exact" w:val="3686"/>
        </w:trPr>
        <w:tc>
          <w:tcPr>
            <w:tcW w:w="10423" w:type="dxa"/>
            <w:gridSpan w:val="2"/>
            <w:shd w:val="clear" w:color="auto" w:fill="auto"/>
          </w:tcPr>
          <w:p w14:paraId="4C18D056" w14:textId="77777777" w:rsidR="007A011F" w:rsidRDefault="00000000">
            <w:pPr>
              <w:pStyle w:val="ZT"/>
              <w:framePr w:wrap="auto" w:hAnchor="text" w:yAlign="inline"/>
              <w:rPr>
                <w:kern w:val="2"/>
                <w:szCs w:val="22"/>
              </w:rPr>
            </w:pPr>
            <w:r>
              <w:rPr>
                <w:kern w:val="2"/>
                <w:szCs w:val="22"/>
              </w:rPr>
              <w:t>3rd Generation Partnership Project;</w:t>
            </w:r>
          </w:p>
          <w:p w14:paraId="6EFD6428" w14:textId="77777777" w:rsidR="007A011F"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9F84879" w14:textId="77777777" w:rsidR="007A011F" w:rsidRDefault="00000000">
            <w:pPr>
              <w:pStyle w:val="ZT"/>
              <w:framePr w:wrap="auto" w:hAnchor="text" w:yAlign="inline"/>
              <w:rPr>
                <w:kern w:val="2"/>
                <w:szCs w:val="22"/>
              </w:rPr>
            </w:pPr>
            <w:r>
              <w:rPr>
                <w:kern w:val="2"/>
                <w:szCs w:val="22"/>
              </w:rPr>
              <w:t>Enabling MSGin5G Service;</w:t>
            </w:r>
          </w:p>
          <w:p w14:paraId="1500F9D7" w14:textId="77777777" w:rsidR="007A011F" w:rsidRDefault="00000000">
            <w:pPr>
              <w:pStyle w:val="ZT"/>
              <w:framePr w:wrap="auto" w:hAnchor="text" w:yAlign="inline"/>
              <w:rPr>
                <w:kern w:val="2"/>
                <w:szCs w:val="22"/>
              </w:rPr>
            </w:pPr>
            <w:r>
              <w:rPr>
                <w:kern w:val="2"/>
                <w:szCs w:val="22"/>
              </w:rPr>
              <w:t>Application Programming Interfaces (API) specification;</w:t>
            </w:r>
          </w:p>
          <w:p w14:paraId="617D6334" w14:textId="77777777" w:rsidR="007A011F" w:rsidRDefault="00000000">
            <w:pPr>
              <w:pStyle w:val="ZT"/>
              <w:framePr w:wrap="auto" w:hAnchor="text" w:yAlign="inline"/>
              <w:rPr>
                <w:kern w:val="2"/>
                <w:szCs w:val="22"/>
              </w:rPr>
            </w:pPr>
            <w:r>
              <w:rPr>
                <w:kern w:val="2"/>
                <w:szCs w:val="22"/>
              </w:rPr>
              <w:t>Stage 3;</w:t>
            </w:r>
          </w:p>
          <w:bookmarkEnd w:id="6"/>
          <w:p w14:paraId="2253A147" w14:textId="77777777" w:rsidR="007A011F"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7" w:name="specRelease"/>
            <w:r>
              <w:rPr>
                <w:rStyle w:val="ZGSM"/>
                <w:kern w:val="2"/>
                <w:szCs w:val="22"/>
              </w:rPr>
              <w:t>1</w:t>
            </w:r>
            <w:r>
              <w:rPr>
                <w:rStyle w:val="ZGSM"/>
                <w:rFonts w:hint="eastAsia"/>
                <w:kern w:val="2"/>
                <w:szCs w:val="22"/>
                <w:lang w:eastAsia="zh-CN"/>
              </w:rPr>
              <w:t>8</w:t>
            </w:r>
            <w:bookmarkEnd w:id="7"/>
            <w:r>
              <w:rPr>
                <w:kern w:val="2"/>
                <w:szCs w:val="22"/>
              </w:rPr>
              <w:t>)</w:t>
            </w:r>
          </w:p>
        </w:tc>
      </w:tr>
      <w:tr w:rsidR="007A011F" w14:paraId="66A98D55" w14:textId="77777777">
        <w:tc>
          <w:tcPr>
            <w:tcW w:w="10423" w:type="dxa"/>
            <w:gridSpan w:val="2"/>
            <w:shd w:val="clear" w:color="auto" w:fill="auto"/>
          </w:tcPr>
          <w:p w14:paraId="3B527D9C" w14:textId="77777777" w:rsidR="007A011F"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A011F" w14:paraId="77F80923" w14:textId="77777777">
        <w:trPr>
          <w:trHeight w:hRule="exact" w:val="1531"/>
        </w:trPr>
        <w:tc>
          <w:tcPr>
            <w:tcW w:w="4883" w:type="dxa"/>
            <w:shd w:val="clear" w:color="auto" w:fill="auto"/>
          </w:tcPr>
          <w:p w14:paraId="119FD08C" w14:textId="77777777" w:rsidR="007A011F" w:rsidRDefault="00000000">
            <w:r>
              <w:rPr>
                <w:i/>
                <w:lang w:val="en-US" w:eastAsia="zh-CN"/>
              </w:rPr>
              <w:object w:dxaOrig="2058" w:dyaOrig="1265" w14:anchorId="43A84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756318815" r:id="rId10"/>
              </w:object>
            </w:r>
          </w:p>
        </w:tc>
        <w:tc>
          <w:tcPr>
            <w:tcW w:w="5540" w:type="dxa"/>
            <w:shd w:val="clear" w:color="auto" w:fill="auto"/>
          </w:tcPr>
          <w:p w14:paraId="3B103618" w14:textId="77777777" w:rsidR="007A011F" w:rsidRDefault="00000000">
            <w:pPr>
              <w:jc w:val="right"/>
            </w:pPr>
            <w:bookmarkStart w:id="9" w:name="logos"/>
            <w:r>
              <w:rPr>
                <w:noProof/>
                <w:lang w:val="en-US" w:eastAsia="zh-CN"/>
              </w:rPr>
              <w:drawing>
                <wp:inline distT="0" distB="0" distL="0" distR="0" wp14:anchorId="28C8721F" wp14:editId="2CCED279">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7A011F" w14:paraId="2C492D0D" w14:textId="77777777">
        <w:trPr>
          <w:trHeight w:hRule="exact" w:val="5783"/>
        </w:trPr>
        <w:tc>
          <w:tcPr>
            <w:tcW w:w="10423" w:type="dxa"/>
            <w:gridSpan w:val="2"/>
            <w:shd w:val="clear" w:color="auto" w:fill="auto"/>
          </w:tcPr>
          <w:p w14:paraId="01837C6E" w14:textId="77777777" w:rsidR="007A011F" w:rsidRDefault="007A011F">
            <w:pPr>
              <w:pStyle w:val="Guidance"/>
              <w:rPr>
                <w:b/>
              </w:rPr>
            </w:pPr>
          </w:p>
        </w:tc>
      </w:tr>
      <w:tr w:rsidR="007A011F" w14:paraId="0B9EDC8C" w14:textId="77777777">
        <w:trPr>
          <w:cantSplit/>
          <w:trHeight w:hRule="exact" w:val="964"/>
        </w:trPr>
        <w:tc>
          <w:tcPr>
            <w:tcW w:w="10423" w:type="dxa"/>
            <w:gridSpan w:val="2"/>
            <w:shd w:val="clear" w:color="auto" w:fill="auto"/>
          </w:tcPr>
          <w:p w14:paraId="0E522232" w14:textId="77777777" w:rsidR="007A011F"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FF6884D" w14:textId="77777777" w:rsidR="007A011F" w:rsidRDefault="007A011F">
            <w:pPr>
              <w:pStyle w:val="ZV"/>
              <w:framePr w:wrap="notBeside"/>
            </w:pPr>
          </w:p>
          <w:p w14:paraId="2FD7FA02" w14:textId="77777777" w:rsidR="007A011F" w:rsidRDefault="007A011F">
            <w:pPr>
              <w:rPr>
                <w:sz w:val="16"/>
              </w:rPr>
            </w:pPr>
          </w:p>
        </w:tc>
      </w:tr>
      <w:bookmarkEnd w:id="0"/>
    </w:tbl>
    <w:p w14:paraId="687F94B7" w14:textId="77777777" w:rsidR="007A011F" w:rsidRDefault="007A011F">
      <w:pPr>
        <w:sectPr w:rsidR="007A011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A011F" w14:paraId="1C7F329A" w14:textId="77777777">
        <w:trPr>
          <w:trHeight w:hRule="exact" w:val="5670"/>
        </w:trPr>
        <w:tc>
          <w:tcPr>
            <w:tcW w:w="10423" w:type="dxa"/>
            <w:shd w:val="clear" w:color="auto" w:fill="auto"/>
          </w:tcPr>
          <w:p w14:paraId="0179109E" w14:textId="77777777" w:rsidR="007A011F" w:rsidRDefault="007A011F">
            <w:pPr>
              <w:pStyle w:val="Guidance"/>
            </w:pPr>
            <w:bookmarkStart w:id="11" w:name="page2"/>
          </w:p>
        </w:tc>
      </w:tr>
      <w:tr w:rsidR="007A011F" w14:paraId="69CCDA94" w14:textId="77777777">
        <w:trPr>
          <w:trHeight w:hRule="exact" w:val="5387"/>
        </w:trPr>
        <w:tc>
          <w:tcPr>
            <w:tcW w:w="10423" w:type="dxa"/>
            <w:shd w:val="clear" w:color="auto" w:fill="auto"/>
          </w:tcPr>
          <w:p w14:paraId="56C4F013" w14:textId="77777777" w:rsidR="007A011F" w:rsidRDefault="00000000">
            <w:pPr>
              <w:pStyle w:val="FP"/>
              <w:spacing w:after="240"/>
              <w:ind w:left="2835" w:right="2835"/>
              <w:jc w:val="center"/>
              <w:rPr>
                <w:rFonts w:ascii="Arial" w:hAnsi="Arial"/>
                <w:b/>
                <w:i/>
              </w:rPr>
            </w:pPr>
            <w:bookmarkStart w:id="12" w:name="coords3gpp"/>
            <w:r>
              <w:rPr>
                <w:rFonts w:ascii="Arial" w:hAnsi="Arial"/>
                <w:b/>
                <w:i/>
              </w:rPr>
              <w:t>3GPP</w:t>
            </w:r>
          </w:p>
          <w:p w14:paraId="5C3ADBBC" w14:textId="77777777" w:rsidR="007A011F" w:rsidRDefault="00000000">
            <w:pPr>
              <w:pStyle w:val="FP"/>
              <w:pBdr>
                <w:bottom w:val="single" w:sz="6" w:space="1" w:color="auto"/>
              </w:pBdr>
              <w:ind w:left="2835" w:right="2835"/>
              <w:jc w:val="center"/>
            </w:pPr>
            <w:r>
              <w:t>Postal address</w:t>
            </w:r>
          </w:p>
          <w:p w14:paraId="590CA0C0" w14:textId="77777777" w:rsidR="007A011F" w:rsidRDefault="007A011F">
            <w:pPr>
              <w:pStyle w:val="FP"/>
              <w:ind w:left="2835" w:right="2835"/>
              <w:jc w:val="center"/>
              <w:rPr>
                <w:rFonts w:ascii="Arial" w:hAnsi="Arial"/>
                <w:sz w:val="18"/>
              </w:rPr>
            </w:pPr>
          </w:p>
          <w:p w14:paraId="547FBD57" w14:textId="77777777" w:rsidR="007A011F" w:rsidRDefault="00000000">
            <w:pPr>
              <w:pStyle w:val="FP"/>
              <w:pBdr>
                <w:bottom w:val="single" w:sz="6" w:space="1" w:color="auto"/>
              </w:pBdr>
              <w:spacing w:before="240"/>
              <w:ind w:left="2835" w:right="2835"/>
              <w:jc w:val="center"/>
            </w:pPr>
            <w:r>
              <w:t>3GPP support office address</w:t>
            </w:r>
          </w:p>
          <w:p w14:paraId="438F9968" w14:textId="77777777" w:rsidR="007A011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6FD0CB6" w14:textId="77777777" w:rsidR="007A011F" w:rsidRDefault="00000000">
            <w:pPr>
              <w:pStyle w:val="FP"/>
              <w:ind w:left="2835" w:right="2835"/>
              <w:jc w:val="center"/>
              <w:rPr>
                <w:rFonts w:ascii="Arial" w:hAnsi="Arial"/>
                <w:sz w:val="18"/>
                <w:lang w:val="fr-FR"/>
              </w:rPr>
            </w:pPr>
            <w:r>
              <w:rPr>
                <w:rFonts w:ascii="Arial" w:hAnsi="Arial"/>
                <w:sz w:val="18"/>
                <w:lang w:val="fr-FR"/>
              </w:rPr>
              <w:t>Valbonne - FRANCE</w:t>
            </w:r>
          </w:p>
          <w:p w14:paraId="64DD8B77" w14:textId="77777777" w:rsidR="007A011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23C3D0F" w14:textId="77777777" w:rsidR="007A011F" w:rsidRDefault="00000000">
            <w:pPr>
              <w:pStyle w:val="FP"/>
              <w:pBdr>
                <w:bottom w:val="single" w:sz="6" w:space="1" w:color="auto"/>
              </w:pBdr>
              <w:spacing w:before="240"/>
              <w:ind w:left="2835" w:right="2835"/>
              <w:jc w:val="center"/>
            </w:pPr>
            <w:r>
              <w:t>Internet</w:t>
            </w:r>
          </w:p>
          <w:p w14:paraId="7BFF2058" w14:textId="77777777" w:rsidR="007A011F" w:rsidRDefault="00000000">
            <w:pPr>
              <w:pStyle w:val="FP"/>
              <w:ind w:left="2835" w:right="2835"/>
              <w:jc w:val="center"/>
              <w:rPr>
                <w:rFonts w:ascii="Arial" w:hAnsi="Arial"/>
                <w:sz w:val="18"/>
              </w:rPr>
            </w:pPr>
            <w:r>
              <w:rPr>
                <w:rFonts w:ascii="Arial" w:hAnsi="Arial"/>
                <w:sz w:val="18"/>
              </w:rPr>
              <w:t>http://www.3gpp.org</w:t>
            </w:r>
            <w:bookmarkEnd w:id="12"/>
          </w:p>
          <w:p w14:paraId="0588BD25" w14:textId="77777777" w:rsidR="007A011F" w:rsidRDefault="007A011F"/>
        </w:tc>
      </w:tr>
      <w:tr w:rsidR="007A011F" w14:paraId="1A83F4A4" w14:textId="77777777">
        <w:tc>
          <w:tcPr>
            <w:tcW w:w="10423" w:type="dxa"/>
            <w:shd w:val="clear" w:color="auto" w:fill="auto"/>
            <w:vAlign w:val="bottom"/>
          </w:tcPr>
          <w:p w14:paraId="72EA4B0F" w14:textId="77777777" w:rsidR="007A011F"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214E82DA" w14:textId="77777777" w:rsidR="007A011F" w:rsidRDefault="00000000">
            <w:pPr>
              <w:pStyle w:val="FP"/>
              <w:jc w:val="center"/>
            </w:pPr>
            <w:r>
              <w:t>No part may be reproduced except as authorized by written permission.</w:t>
            </w:r>
            <w:r>
              <w:br/>
              <w:t>The copyright and the foregoing restriction extend to reproduction in all media.</w:t>
            </w:r>
          </w:p>
          <w:p w14:paraId="5BFE972C" w14:textId="77777777" w:rsidR="007A011F" w:rsidRDefault="007A011F">
            <w:pPr>
              <w:pStyle w:val="FP"/>
              <w:jc w:val="center"/>
            </w:pPr>
          </w:p>
          <w:p w14:paraId="50FA52BE" w14:textId="77777777" w:rsidR="007A011F" w:rsidRDefault="00000000">
            <w:pPr>
              <w:pStyle w:val="FP"/>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14:paraId="2E45221C" w14:textId="77777777" w:rsidR="007A011F" w:rsidRDefault="00000000">
            <w:pPr>
              <w:pStyle w:val="FP"/>
              <w:jc w:val="center"/>
              <w:rPr>
                <w:sz w:val="18"/>
              </w:rPr>
            </w:pPr>
            <w:r>
              <w:rPr>
                <w:sz w:val="18"/>
              </w:rPr>
              <w:t>All rights reserved.</w:t>
            </w:r>
          </w:p>
          <w:p w14:paraId="2D3A52E8" w14:textId="77777777" w:rsidR="007A011F" w:rsidRDefault="007A011F">
            <w:pPr>
              <w:pStyle w:val="FP"/>
              <w:rPr>
                <w:sz w:val="18"/>
              </w:rPr>
            </w:pPr>
          </w:p>
          <w:p w14:paraId="318B53BE" w14:textId="77777777" w:rsidR="007A011F" w:rsidRDefault="00000000">
            <w:pPr>
              <w:pStyle w:val="FP"/>
              <w:rPr>
                <w:sz w:val="18"/>
              </w:rPr>
            </w:pPr>
            <w:r>
              <w:rPr>
                <w:sz w:val="18"/>
              </w:rPr>
              <w:t>UMTS™ is a Trade Mark of ETSI registered for the benefit of its members</w:t>
            </w:r>
          </w:p>
          <w:p w14:paraId="4918621C" w14:textId="77777777" w:rsidR="007A011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78ADF4" w14:textId="77777777" w:rsidR="007A011F" w:rsidRDefault="00000000">
            <w:pPr>
              <w:pStyle w:val="FP"/>
              <w:rPr>
                <w:sz w:val="18"/>
              </w:rPr>
            </w:pPr>
            <w:r>
              <w:rPr>
                <w:sz w:val="18"/>
              </w:rPr>
              <w:t>GSM® and the GSM logo are registered and owned by the GSM Association</w:t>
            </w:r>
            <w:bookmarkEnd w:id="13"/>
          </w:p>
          <w:p w14:paraId="7BB6450D" w14:textId="77777777" w:rsidR="007A011F" w:rsidRDefault="007A011F"/>
        </w:tc>
      </w:tr>
      <w:bookmarkEnd w:id="11"/>
    </w:tbl>
    <w:p w14:paraId="534D073A" w14:textId="77777777" w:rsidR="007A011F" w:rsidRDefault="00000000">
      <w:pPr>
        <w:pStyle w:val="TT"/>
      </w:pPr>
      <w:r>
        <w:br w:type="page"/>
      </w:r>
      <w:bookmarkStart w:id="16" w:name="tableOfContents"/>
      <w:bookmarkEnd w:id="16"/>
      <w:r>
        <w:lastRenderedPageBreak/>
        <w:t>Contents</w:t>
      </w:r>
    </w:p>
    <w:p w14:paraId="4D1B1921" w14:textId="77777777" w:rsidR="007A011F" w:rsidRDefault="00000000">
      <w:pPr>
        <w:pStyle w:val="TOC1"/>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14:paraId="239FF7C2" w14:textId="77777777" w:rsidR="007A011F" w:rsidRDefault="0000000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14:paraId="4AF08F1D" w14:textId="77777777" w:rsidR="007A011F" w:rsidRDefault="0000000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14:paraId="09AF29E0" w14:textId="77777777" w:rsidR="007A011F" w:rsidRDefault="0000000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14:paraId="1FE61DCA" w14:textId="77777777" w:rsidR="007A011F" w:rsidRDefault="0000000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14:paraId="5A1196B0" w14:textId="77777777" w:rsidR="007A011F" w:rsidRDefault="0000000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14:paraId="6FCEC2A3" w14:textId="77777777" w:rsidR="007A011F" w:rsidRDefault="00000000">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14:paraId="6A0DEC36" w14:textId="77777777" w:rsidR="007A011F" w:rsidRDefault="0000000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14:paraId="332BBD58"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14:paraId="300B97C3" w14:textId="77777777" w:rsidR="007A011F" w:rsidRDefault="00000000">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14:paraId="47C9CF8F"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14:paraId="242C71E0" w14:textId="77777777" w:rsidR="007A011F"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14:paraId="58195871" w14:textId="77777777" w:rsidR="007A011F"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14:paraId="5F62DE7C"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14:paraId="6EFE296A"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14:paraId="2787B6B4"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14:paraId="1C78E026"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14:paraId="643BD397"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14:paraId="66313420"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14:paraId="08A99B87"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14:paraId="6DC02CBB"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14:paraId="008105F6" w14:textId="77777777" w:rsidR="007A011F"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14:paraId="70CE63F0" w14:textId="77777777" w:rsidR="007A011F"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14:paraId="38DCE985"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14:paraId="0DF777F3"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14:paraId="69C15694"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14:paraId="39235989"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14:paraId="1C2EBA95"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14:paraId="47B8A97D"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14:paraId="124B0591"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14:paraId="63214764"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14:paraId="0EBCBE9E"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14:paraId="79E96D77"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14:paraId="0B1965AB" w14:textId="77777777" w:rsidR="007A011F"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14:paraId="685E1946"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14:paraId="7CFC8F8E" w14:textId="77777777" w:rsidR="007A011F"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14:paraId="001C47D4"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14:paraId="57FC52A0"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14:paraId="05FAB054"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14:paraId="7D4B2D1A"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14:paraId="480E2D30"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14:paraId="62E87642"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14:paraId="0B0DAA6E"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14:paraId="264FF962"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14:paraId="651ED9A6"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14:paraId="6B90A638"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14:paraId="2745A848"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14:paraId="3655A866"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14:paraId="0F2A2D85"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14:paraId="60210056"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14:paraId="6D16C5D8"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14:paraId="1DB0F12C"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lastRenderedPageBreak/>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14:paraId="2820E8A5"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14:paraId="1189DC9C"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14:paraId="70E0F7E7"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14:paraId="019351B5"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14:paraId="0BB238BE"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14:paraId="4F37760A"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14:paraId="1DB838A3"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14:paraId="3F617CAA"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14:paraId="19F8491F"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14:paraId="6519E90D"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14:paraId="2E0E79CE"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14:paraId="7C63A4C1"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14:paraId="15B486EA"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14:paraId="49A869CB"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14:paraId="5CEF5FB8"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14:paraId="663800EA"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14:paraId="0D880081"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14:paraId="35881321"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14:paraId="4052B0A8"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14:paraId="3F4FE470"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14:paraId="76FB7A7F"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14:paraId="289743DD"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14:paraId="4E133426"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14:paraId="51C47EDA"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14:paraId="7A43645B"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14:paraId="066DFE3C"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14:paraId="44BEEAFC"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14:paraId="6B499F4F"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14:paraId="02718AC5"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14:paraId="58E55ECA"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14:paraId="72724034"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14:paraId="2415ED0C"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14:paraId="7833BD66"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14:paraId="73F5DC4D" w14:textId="77777777" w:rsidR="007A011F" w:rsidRDefault="00000000">
      <w:pPr>
        <w:pStyle w:val="TOC4"/>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14:paraId="3A1165B1" w14:textId="77777777" w:rsidR="007A011F" w:rsidRDefault="00000000">
      <w:pPr>
        <w:pStyle w:val="TOC4"/>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14:paraId="48770A8C"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14:paraId="19DC6F22"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14:paraId="38A02FC3"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14:paraId="74551F75" w14:textId="77777777" w:rsidR="007A011F" w:rsidRDefault="00000000">
      <w:pPr>
        <w:pStyle w:val="TOC6"/>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14:paraId="00A4C09F" w14:textId="77777777" w:rsidR="007A011F" w:rsidRDefault="00000000">
      <w:pPr>
        <w:pStyle w:val="TOC4"/>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14:paraId="4B7E43A4"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14:paraId="45F5C70A"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14:paraId="00E1B57C"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14:paraId="6DFC0A45" w14:textId="77777777" w:rsidR="007A011F" w:rsidRDefault="00000000">
      <w:pPr>
        <w:pStyle w:val="TOC6"/>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14:paraId="7922EA0E"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14:paraId="4B7A2388"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14:paraId="27B1E968"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14:paraId="6F53FBD1"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14:paraId="03F0743F"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14:paraId="3AA836FB"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14:paraId="62520775"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14:paraId="7FF51042"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14:paraId="777D9E5F"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14:paraId="2931A005"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14:paraId="6FD49CE1"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14:paraId="4A93655D" w14:textId="77777777" w:rsidR="007A011F" w:rsidRDefault="00000000">
      <w:pPr>
        <w:pStyle w:val="TOC4"/>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14:paraId="13A483EB" w14:textId="77777777" w:rsidR="007A011F" w:rsidRDefault="00000000">
      <w:pPr>
        <w:pStyle w:val="TOC4"/>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14:paraId="29658DC3" w14:textId="77777777" w:rsidR="007A011F" w:rsidRDefault="00000000">
      <w:pPr>
        <w:pStyle w:val="TOC4"/>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14:paraId="37FC3EF1"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14:paraId="630779DE"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lastRenderedPageBreak/>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14:paraId="30DB1D14"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14:paraId="60F76387"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14:paraId="0DB21507"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14:paraId="03DD5F00"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14:paraId="5E9231FA"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14:paraId="29943FC1"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14:paraId="375E9339"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14:paraId="4242CFD1"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14:paraId="182B642A"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14:paraId="53AE4D90"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14:paraId="60E270E4" w14:textId="77777777" w:rsidR="007A011F"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14:paraId="6A11C406"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14:paraId="469A1B48"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14:paraId="211571B9"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14:paraId="4EB89482"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14:paraId="1A2611F3" w14:textId="77777777" w:rsidR="007A011F"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14:paraId="418B5F22" w14:textId="77777777" w:rsidR="007A011F"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14:paraId="1ACD7C9C"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14:paraId="58323DAB"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14:paraId="1A74B086"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14:paraId="09A4D1A2"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14:paraId="130AFC3C"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14:paraId="277B4F1B"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14:paraId="40969952"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14:paraId="6C84C8CF" w14:textId="77777777" w:rsidR="007A011F"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14:paraId="3D18AE3A"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14:paraId="76E0B8D0"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14:paraId="261F0A49"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14:paraId="0FDA5CC7"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14:paraId="4725F1FE" w14:textId="77777777" w:rsidR="007A011F" w:rsidRDefault="00000000">
      <w:pPr>
        <w:pStyle w:val="TOC5"/>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14:paraId="15C183DA"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14:paraId="3BEC0F39" w14:textId="77777777" w:rsidR="007A011F" w:rsidRDefault="00000000">
      <w:pPr>
        <w:pStyle w:val="TOC4"/>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14:paraId="6A10CD0E" w14:textId="77777777" w:rsidR="007A011F" w:rsidRDefault="00000000">
      <w:pPr>
        <w:pStyle w:val="TOC4"/>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14:paraId="219779A4" w14:textId="77777777" w:rsidR="007A011F" w:rsidRDefault="00000000">
      <w:pPr>
        <w:pStyle w:val="TOC4"/>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14:paraId="4B223D1A"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14:paraId="7B8EF4F2"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14:paraId="3657D456"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14:paraId="6279BAC9"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14:paraId="72FF9F29"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14:paraId="5389E88C"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14:paraId="6CAB180D" w14:textId="77777777" w:rsidR="007A011F" w:rsidRDefault="00000000">
      <w:pPr>
        <w:pStyle w:val="TOC4"/>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14:paraId="7AC698B7" w14:textId="77777777" w:rsidR="007A011F" w:rsidRDefault="00000000">
      <w:pPr>
        <w:pStyle w:val="TOC4"/>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14:paraId="2FDD9732" w14:textId="77777777" w:rsidR="007A011F" w:rsidRDefault="00000000">
      <w:pPr>
        <w:pStyle w:val="TOC5"/>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14:paraId="62FE3699" w14:textId="77777777" w:rsidR="007A011F" w:rsidRDefault="00000000">
      <w:pPr>
        <w:pStyle w:val="TOC5"/>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14:paraId="4D8178D4" w14:textId="77777777" w:rsidR="007A011F" w:rsidRDefault="00000000">
      <w:pPr>
        <w:pStyle w:val="TOC4"/>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14:paraId="7B053068" w14:textId="77777777" w:rsidR="007A011F" w:rsidRDefault="00000000">
      <w:pPr>
        <w:pStyle w:val="TOC5"/>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14:paraId="111F0C5B" w14:textId="77777777" w:rsidR="007A011F" w:rsidRDefault="00000000">
      <w:pPr>
        <w:pStyle w:val="TOC5"/>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14:paraId="6F29BB39"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14:paraId="2F007471"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14:paraId="3F7FDAE8" w14:textId="77777777" w:rsidR="007A011F" w:rsidRDefault="00000000">
      <w:pPr>
        <w:pStyle w:val="TOC4"/>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14:paraId="26FDD78A" w14:textId="77777777" w:rsidR="007A011F" w:rsidRDefault="00000000">
      <w:pPr>
        <w:pStyle w:val="TOC4"/>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14:paraId="73429A21" w14:textId="77777777" w:rsidR="007A011F" w:rsidRDefault="00000000">
      <w:pPr>
        <w:pStyle w:val="TOC5"/>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14:paraId="5D1FCB63" w14:textId="77777777" w:rsidR="007A011F" w:rsidRDefault="00000000">
      <w:pPr>
        <w:pStyle w:val="TOC5"/>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14:paraId="27CA8848" w14:textId="77777777" w:rsidR="007A011F" w:rsidRDefault="00000000">
      <w:pPr>
        <w:pStyle w:val="TOC5"/>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14:paraId="1FDAFA8A" w14:textId="77777777" w:rsidR="007A011F" w:rsidRDefault="00000000">
      <w:pPr>
        <w:pStyle w:val="TOC4"/>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14:paraId="2ECA4571" w14:textId="77777777" w:rsidR="007A011F" w:rsidRDefault="00000000">
      <w:pPr>
        <w:pStyle w:val="TOC5"/>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14:paraId="20D6DA91" w14:textId="77777777" w:rsidR="007A011F" w:rsidRDefault="00000000">
      <w:pPr>
        <w:pStyle w:val="TOC5"/>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14:paraId="6D8BB055"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14:paraId="22F8ADE8" w14:textId="77777777" w:rsidR="007A011F" w:rsidRDefault="00000000">
      <w:pPr>
        <w:pStyle w:val="TOC4"/>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14:paraId="39346F07" w14:textId="77777777" w:rsidR="007A011F" w:rsidRDefault="00000000">
      <w:pPr>
        <w:pStyle w:val="TOC4"/>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14:paraId="2B943FE7" w14:textId="77777777" w:rsidR="007A011F" w:rsidRDefault="00000000">
      <w:pPr>
        <w:pStyle w:val="TOC4"/>
        <w:rPr>
          <w:rFonts w:asciiTheme="minorHAnsi" w:hAnsiTheme="minorHAnsi" w:cstheme="minorBidi"/>
          <w:kern w:val="2"/>
          <w:sz w:val="22"/>
          <w:szCs w:val="22"/>
          <w:lang w:eastAsia="en-GB"/>
          <w14:ligatures w14:val="standardContextual"/>
        </w:rPr>
      </w:pPr>
      <w:r>
        <w:lastRenderedPageBreak/>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14:paraId="71644B05"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14:paraId="2F9EF14F"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14:paraId="7F9C2C27"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14:paraId="2556C6CF"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14:paraId="0D15C9BF"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14:paraId="17E94FFF" w14:textId="77777777" w:rsidR="007A011F" w:rsidRDefault="00000000">
      <w:pPr>
        <w:pStyle w:val="TOC4"/>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14:paraId="6CAEB889" w14:textId="77777777" w:rsidR="007A011F" w:rsidRDefault="00000000">
      <w:pPr>
        <w:pStyle w:val="TOC4"/>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14:paraId="05EA43E1" w14:textId="77777777" w:rsidR="007A011F" w:rsidRDefault="00000000">
      <w:pPr>
        <w:pStyle w:val="TOC5"/>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14:paraId="073AB5A1" w14:textId="77777777" w:rsidR="007A011F" w:rsidRDefault="00000000">
      <w:pPr>
        <w:pStyle w:val="TOC5"/>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14:paraId="72569F60" w14:textId="77777777" w:rsidR="007A011F" w:rsidRDefault="00000000">
      <w:pPr>
        <w:pStyle w:val="TOC4"/>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14:paraId="002D276E" w14:textId="77777777" w:rsidR="007A011F" w:rsidRDefault="00000000">
      <w:pPr>
        <w:pStyle w:val="TOC5"/>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14:paraId="5F4E5CAF" w14:textId="77777777" w:rsidR="007A011F" w:rsidRDefault="00000000">
      <w:pPr>
        <w:pStyle w:val="TOC5"/>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14:paraId="5C46887B"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14:paraId="18EEB5EC"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14:paraId="18C5CD0B" w14:textId="77777777" w:rsidR="007A011F" w:rsidRDefault="00000000">
      <w:pPr>
        <w:pStyle w:val="TOC4"/>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14:paraId="7757DC36" w14:textId="77777777" w:rsidR="007A011F" w:rsidRDefault="00000000">
      <w:pPr>
        <w:pStyle w:val="TOC4"/>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14:paraId="00A7ECD2" w14:textId="77777777" w:rsidR="007A011F" w:rsidRDefault="00000000">
      <w:pPr>
        <w:pStyle w:val="TOC5"/>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14:paraId="4534E8AA" w14:textId="77777777" w:rsidR="007A011F" w:rsidRDefault="00000000">
      <w:pPr>
        <w:pStyle w:val="TOC5"/>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14:paraId="19CE9A54"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14:paraId="26033BEB" w14:textId="77777777" w:rsidR="007A011F" w:rsidRDefault="00000000">
      <w:pPr>
        <w:pStyle w:val="TOC4"/>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14:paraId="651E7113" w14:textId="77777777" w:rsidR="007A011F" w:rsidRDefault="00000000">
      <w:pPr>
        <w:pStyle w:val="TOC4"/>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14:paraId="5BE4C369" w14:textId="77777777" w:rsidR="007A011F" w:rsidRDefault="00000000">
      <w:pPr>
        <w:pStyle w:val="TOC4"/>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14:paraId="7229875B"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14:paraId="3E3AA3B2"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14:paraId="6AA6C465"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14:paraId="1AC943A4"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14:paraId="3634A21A"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14:paraId="1C3B89C7"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14:paraId="332151F7"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14:paraId="20522CD3" w14:textId="77777777" w:rsidR="007A011F"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14:paraId="0B8E680F" w14:textId="77777777" w:rsidR="007A011F"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14:paraId="713AACE9"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14:paraId="73085FF3"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14:paraId="2355F07B"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14:paraId="32F75442"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14:paraId="55683CF2" w14:textId="77777777" w:rsidR="007A011F"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14:paraId="1AF6E902" w14:textId="77777777" w:rsidR="007A011F"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14:paraId="0D55A415"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14:paraId="29846F81"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14:paraId="58B67257"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14:paraId="6A4D6292"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14:paraId="35CB7B9E" w14:textId="77777777" w:rsidR="007A011F"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14:paraId="5A522A8C" w14:textId="77777777" w:rsidR="007A011F"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14:paraId="1D372802"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14:paraId="6806A4D3"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14:paraId="61EE1329"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14:paraId="0561E3F0" w14:textId="77777777" w:rsidR="007A011F" w:rsidRDefault="00000000">
      <w:pPr>
        <w:pStyle w:val="TOC2"/>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14:paraId="17723213" w14:textId="77777777" w:rsidR="007A011F" w:rsidRDefault="00000000">
      <w:pPr>
        <w:pStyle w:val="TOC1"/>
        <w:rPr>
          <w:rFonts w:asciiTheme="minorHAnsi" w:hAnsiTheme="minorHAnsi" w:cstheme="minorBidi"/>
          <w:kern w:val="2"/>
          <w:szCs w:val="22"/>
          <w:lang w:eastAsia="en-GB"/>
          <w14:ligatures w14:val="standardContextual"/>
        </w:rPr>
      </w:pPr>
      <w:r>
        <w:lastRenderedPageBreak/>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14:paraId="12F7CC1C" w14:textId="77777777" w:rsidR="007A011F" w:rsidRDefault="00000000">
      <w:pPr>
        <w:pStyle w:val="TOC8"/>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14:paraId="475E1368" w14:textId="77777777" w:rsidR="007A011F" w:rsidRDefault="00000000">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14:paraId="7F1B5053"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14:paraId="55E56E4C"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14:paraId="5DC5340C"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14:paraId="716A9369" w14:textId="77777777" w:rsidR="007A011F" w:rsidRDefault="00000000">
      <w:pPr>
        <w:pStyle w:val="TOC1"/>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14:paraId="20A6284B" w14:textId="77777777" w:rsidR="007A011F" w:rsidRDefault="00000000">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14:paraId="2164968C" w14:textId="77777777" w:rsidR="007A011F" w:rsidRDefault="00000000">
      <w:r>
        <w:rPr>
          <w:sz w:val="22"/>
        </w:rPr>
        <w:fldChar w:fldCharType="end"/>
      </w:r>
    </w:p>
    <w:p w14:paraId="2AF02F69" w14:textId="77777777" w:rsidR="007A011F" w:rsidRDefault="00000000">
      <w:pPr>
        <w:pStyle w:val="Heading1"/>
      </w:pPr>
      <w:bookmarkStart w:id="17" w:name="foreword"/>
      <w:bookmarkEnd w:id="17"/>
      <w:r>
        <w:br w:type="page"/>
      </w:r>
      <w:bookmarkStart w:id="18" w:name="_Toc138694574"/>
      <w:r>
        <w:lastRenderedPageBreak/>
        <w:t>Foreword</w:t>
      </w:r>
      <w:bookmarkEnd w:id="18"/>
    </w:p>
    <w:p w14:paraId="5B578B9C" w14:textId="77777777" w:rsidR="007A011F" w:rsidRDefault="00000000">
      <w:r>
        <w:t xml:space="preserve">This Technical </w:t>
      </w:r>
      <w:bookmarkStart w:id="19" w:name="spectype3"/>
      <w:r>
        <w:t>Specification</w:t>
      </w:r>
      <w:bookmarkEnd w:id="19"/>
      <w:r>
        <w:t xml:space="preserve"> has been produced by the 3rd Generation Partnership Project (3GPP).</w:t>
      </w:r>
    </w:p>
    <w:p w14:paraId="4893CFEA" w14:textId="77777777" w:rsidR="007A011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9C2197" w14:textId="77777777" w:rsidR="007A011F" w:rsidRDefault="00000000">
      <w:pPr>
        <w:pStyle w:val="B10"/>
      </w:pPr>
      <w:r>
        <w:t>Version x.y.z</w:t>
      </w:r>
    </w:p>
    <w:p w14:paraId="25C1990A" w14:textId="77777777" w:rsidR="007A011F" w:rsidRDefault="00000000">
      <w:pPr>
        <w:pStyle w:val="B10"/>
      </w:pPr>
      <w:r>
        <w:t>where:</w:t>
      </w:r>
    </w:p>
    <w:p w14:paraId="0F18DFCA" w14:textId="77777777" w:rsidR="007A011F" w:rsidRDefault="00000000" w:rsidP="00B15647">
      <w:pPr>
        <w:pStyle w:val="B2"/>
      </w:pPr>
      <w:r>
        <w:t>x</w:t>
      </w:r>
      <w:r>
        <w:tab/>
        <w:t>the first digit:</w:t>
      </w:r>
    </w:p>
    <w:p w14:paraId="484E02FA" w14:textId="77777777" w:rsidR="007A011F" w:rsidRDefault="00000000">
      <w:pPr>
        <w:pStyle w:val="B3"/>
      </w:pPr>
      <w:r>
        <w:t>1</w:t>
      </w:r>
      <w:r>
        <w:tab/>
        <w:t>presented to TSG for information;</w:t>
      </w:r>
    </w:p>
    <w:p w14:paraId="73D50C4E" w14:textId="77777777" w:rsidR="007A011F" w:rsidRDefault="00000000">
      <w:pPr>
        <w:pStyle w:val="B3"/>
      </w:pPr>
      <w:r>
        <w:t>2</w:t>
      </w:r>
      <w:r>
        <w:tab/>
        <w:t>presented to TSG for approval;</w:t>
      </w:r>
    </w:p>
    <w:p w14:paraId="4F460438" w14:textId="77777777" w:rsidR="007A011F" w:rsidRDefault="00000000">
      <w:pPr>
        <w:pStyle w:val="B3"/>
      </w:pPr>
      <w:r>
        <w:t>3</w:t>
      </w:r>
      <w:r>
        <w:tab/>
        <w:t>or greater indicates TSG approved document under change control.</w:t>
      </w:r>
    </w:p>
    <w:p w14:paraId="4C1CCA29" w14:textId="77777777" w:rsidR="007A011F" w:rsidRDefault="00000000">
      <w:pPr>
        <w:pStyle w:val="B2"/>
      </w:pPr>
      <w:r>
        <w:t>y</w:t>
      </w:r>
      <w:r>
        <w:tab/>
        <w:t>the second digit is incremented for all changes of substance, i.e. technical enhancements, corrections, updates, etc.</w:t>
      </w:r>
    </w:p>
    <w:p w14:paraId="07845D5E" w14:textId="77777777" w:rsidR="007A011F" w:rsidRDefault="00000000">
      <w:pPr>
        <w:pStyle w:val="B2"/>
      </w:pPr>
      <w:r>
        <w:t>z</w:t>
      </w:r>
      <w:r>
        <w:tab/>
        <w:t>the third digit is incremented when editorial only changes have been incorporated in the document.</w:t>
      </w:r>
    </w:p>
    <w:p w14:paraId="7BFE83C9" w14:textId="77777777" w:rsidR="007A011F" w:rsidRDefault="00000000">
      <w:r>
        <w:t>In the present document, modal verbs have the following meanings:</w:t>
      </w:r>
    </w:p>
    <w:p w14:paraId="6E12AF67" w14:textId="77777777" w:rsidR="007A011F" w:rsidRDefault="00000000">
      <w:pPr>
        <w:pStyle w:val="EX"/>
      </w:pPr>
      <w:r>
        <w:rPr>
          <w:b/>
        </w:rPr>
        <w:t>shall</w:t>
      </w:r>
      <w:r>
        <w:tab/>
      </w:r>
      <w:r>
        <w:tab/>
        <w:t>indicates a mandatory requirement to do something</w:t>
      </w:r>
    </w:p>
    <w:p w14:paraId="5DDFE625" w14:textId="77777777" w:rsidR="007A011F" w:rsidRDefault="00000000">
      <w:pPr>
        <w:pStyle w:val="EX"/>
      </w:pPr>
      <w:r>
        <w:rPr>
          <w:b/>
        </w:rPr>
        <w:t>shall not</w:t>
      </w:r>
      <w:r>
        <w:tab/>
        <w:t>indicates an interdiction (prohibition) to do something</w:t>
      </w:r>
    </w:p>
    <w:p w14:paraId="718D10A6" w14:textId="77777777" w:rsidR="007A011F" w:rsidRDefault="00000000">
      <w:r>
        <w:t>The constructions "shall" and "shall not" are confined to the context of normative provisions, and do not appear in Technical Reports.</w:t>
      </w:r>
    </w:p>
    <w:p w14:paraId="4BC4B022" w14:textId="77777777" w:rsidR="007A011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A5DDB2" w14:textId="77777777" w:rsidR="007A011F" w:rsidRDefault="00000000">
      <w:pPr>
        <w:pStyle w:val="EX"/>
      </w:pPr>
      <w:r>
        <w:rPr>
          <w:b/>
        </w:rPr>
        <w:t>should</w:t>
      </w:r>
      <w:r>
        <w:tab/>
      </w:r>
      <w:r>
        <w:tab/>
        <w:t>indicates a recommendation to do something</w:t>
      </w:r>
    </w:p>
    <w:p w14:paraId="1D36CB3C" w14:textId="77777777" w:rsidR="007A011F" w:rsidRDefault="00000000">
      <w:pPr>
        <w:pStyle w:val="EX"/>
      </w:pPr>
      <w:r>
        <w:rPr>
          <w:b/>
        </w:rPr>
        <w:t>should not</w:t>
      </w:r>
      <w:r>
        <w:tab/>
        <w:t>indicates a recommendation not to do something</w:t>
      </w:r>
    </w:p>
    <w:p w14:paraId="5A1F80E8" w14:textId="77777777" w:rsidR="007A011F" w:rsidRDefault="00000000">
      <w:pPr>
        <w:pStyle w:val="EX"/>
      </w:pPr>
      <w:r>
        <w:rPr>
          <w:b/>
        </w:rPr>
        <w:t>may</w:t>
      </w:r>
      <w:r>
        <w:tab/>
      </w:r>
      <w:r>
        <w:tab/>
        <w:t>indicates permission to do something</w:t>
      </w:r>
    </w:p>
    <w:p w14:paraId="05A12265" w14:textId="77777777" w:rsidR="007A011F" w:rsidRDefault="00000000">
      <w:pPr>
        <w:pStyle w:val="EX"/>
      </w:pPr>
      <w:r>
        <w:rPr>
          <w:b/>
        </w:rPr>
        <w:t>need not</w:t>
      </w:r>
      <w:r>
        <w:tab/>
        <w:t>indicates permission not to do something</w:t>
      </w:r>
    </w:p>
    <w:p w14:paraId="11B13591" w14:textId="77777777" w:rsidR="007A011F" w:rsidRDefault="00000000">
      <w:r>
        <w:t>The construction "may not" is ambiguous and is not used in normative elements. The unambiguous constructions "might not" or "shall not" are used instead, depending upon the meaning intended.</w:t>
      </w:r>
    </w:p>
    <w:p w14:paraId="5660A9FB" w14:textId="77777777" w:rsidR="007A011F" w:rsidRDefault="00000000">
      <w:pPr>
        <w:pStyle w:val="EX"/>
      </w:pPr>
      <w:r>
        <w:rPr>
          <w:b/>
        </w:rPr>
        <w:t>can</w:t>
      </w:r>
      <w:r>
        <w:tab/>
      </w:r>
      <w:r>
        <w:tab/>
        <w:t>indicates that something is possible</w:t>
      </w:r>
    </w:p>
    <w:p w14:paraId="5565E5C3" w14:textId="77777777" w:rsidR="007A011F" w:rsidRDefault="00000000">
      <w:pPr>
        <w:pStyle w:val="EX"/>
      </w:pPr>
      <w:r>
        <w:rPr>
          <w:b/>
        </w:rPr>
        <w:t>cannot</w:t>
      </w:r>
      <w:r>
        <w:tab/>
      </w:r>
      <w:r>
        <w:tab/>
        <w:t>indicates that something is impossible</w:t>
      </w:r>
    </w:p>
    <w:p w14:paraId="412C530A" w14:textId="77777777" w:rsidR="007A011F" w:rsidRDefault="00000000">
      <w:r>
        <w:t>The constructions "can" and "cannot" are not substitutes for "may" and "need not".</w:t>
      </w:r>
    </w:p>
    <w:p w14:paraId="5C7A815F" w14:textId="77777777" w:rsidR="007A011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2C1F213" w14:textId="77777777" w:rsidR="007A011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570B791" w14:textId="77777777" w:rsidR="007A011F" w:rsidRDefault="00000000">
      <w:pPr>
        <w:pStyle w:val="EX"/>
      </w:pPr>
      <w:r>
        <w:rPr>
          <w:b/>
        </w:rPr>
        <w:t>might</w:t>
      </w:r>
      <w:r>
        <w:tab/>
        <w:t>indicates a likelihood that something will happen as a result of action taken by some agency the behaviour of which is outside the scope of the present document</w:t>
      </w:r>
    </w:p>
    <w:p w14:paraId="103F0866" w14:textId="77777777" w:rsidR="007A011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D31F8E9" w14:textId="77777777" w:rsidR="007A011F" w:rsidRDefault="00000000">
      <w:r>
        <w:t>In addition:</w:t>
      </w:r>
    </w:p>
    <w:p w14:paraId="6126E3E6" w14:textId="77777777" w:rsidR="007A011F" w:rsidRDefault="00000000">
      <w:pPr>
        <w:pStyle w:val="EX"/>
      </w:pPr>
      <w:r>
        <w:rPr>
          <w:b/>
        </w:rPr>
        <w:t>is</w:t>
      </w:r>
      <w:r>
        <w:tab/>
        <w:t>(or any other verb in the indicative mood) indicates a statement of fact</w:t>
      </w:r>
    </w:p>
    <w:p w14:paraId="2C01E5EB" w14:textId="77777777" w:rsidR="007A011F" w:rsidRDefault="00000000">
      <w:pPr>
        <w:pStyle w:val="EX"/>
      </w:pPr>
      <w:r>
        <w:rPr>
          <w:b/>
        </w:rPr>
        <w:t>is not</w:t>
      </w:r>
      <w:r>
        <w:tab/>
        <w:t>(or any other negative verb in the indicative mood) indicates a statement of fact</w:t>
      </w:r>
    </w:p>
    <w:p w14:paraId="5FDE2968" w14:textId="77777777" w:rsidR="007A011F" w:rsidRDefault="00000000">
      <w:r>
        <w:t>The constructions "is" and "is not" do not indicate requirements.</w:t>
      </w:r>
    </w:p>
    <w:p w14:paraId="68E76E18" w14:textId="77777777" w:rsidR="007A011F" w:rsidRDefault="00000000">
      <w:pPr>
        <w:pStyle w:val="Heading1"/>
      </w:pPr>
      <w:bookmarkStart w:id="20" w:name="introduction"/>
      <w:bookmarkEnd w:id="20"/>
      <w:r>
        <w:br w:type="page"/>
      </w:r>
      <w:bookmarkStart w:id="21" w:name="scope"/>
      <w:bookmarkStart w:id="22" w:name="_Toc138694575"/>
      <w:bookmarkEnd w:id="21"/>
      <w:r>
        <w:lastRenderedPageBreak/>
        <w:t>1</w:t>
      </w:r>
      <w:r>
        <w:tab/>
        <w:t>Scope</w:t>
      </w:r>
      <w:bookmarkEnd w:id="22"/>
    </w:p>
    <w:p w14:paraId="11777D77" w14:textId="77777777" w:rsidR="007A011F"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015038A" w14:textId="77777777" w:rsidR="007A011F" w:rsidRDefault="00000000">
      <w:pPr>
        <w:pStyle w:val="Heading1"/>
      </w:pPr>
      <w:bookmarkStart w:id="24" w:name="_Toc138694576"/>
      <w:r>
        <w:t>2</w:t>
      </w:r>
      <w:r>
        <w:tab/>
        <w:t>References</w:t>
      </w:r>
      <w:bookmarkEnd w:id="24"/>
    </w:p>
    <w:p w14:paraId="31359FA6" w14:textId="77777777" w:rsidR="007A011F" w:rsidRDefault="00000000">
      <w:r>
        <w:t>The following documents contain provisions which, through reference in this text, constitute provisions of the present document.</w:t>
      </w:r>
    </w:p>
    <w:p w14:paraId="713A66F6" w14:textId="77777777" w:rsidR="007A011F" w:rsidRDefault="00000000">
      <w:pPr>
        <w:pStyle w:val="B10"/>
      </w:pPr>
      <w:r>
        <w:t>-</w:t>
      </w:r>
      <w:r>
        <w:tab/>
        <w:t>References are either specific (identified by date of publication, edition number, version number, etc.) or non</w:t>
      </w:r>
      <w:r>
        <w:noBreakHyphen/>
        <w:t>specific.</w:t>
      </w:r>
    </w:p>
    <w:p w14:paraId="688CEC64" w14:textId="77777777" w:rsidR="007A011F" w:rsidRDefault="00000000">
      <w:pPr>
        <w:pStyle w:val="B10"/>
      </w:pPr>
      <w:r>
        <w:t>-</w:t>
      </w:r>
      <w:r>
        <w:tab/>
        <w:t>For a specific reference, subsequent revisions do not apply.</w:t>
      </w:r>
    </w:p>
    <w:p w14:paraId="0155B071" w14:textId="77777777" w:rsidR="007A011F"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5E990B" w14:textId="77777777" w:rsidR="007A011F" w:rsidRDefault="00000000">
      <w:pPr>
        <w:pStyle w:val="EX"/>
      </w:pPr>
      <w:bookmarkStart w:id="25" w:name="definitions"/>
      <w:bookmarkEnd w:id="25"/>
      <w:r>
        <w:t>[1]</w:t>
      </w:r>
      <w:r>
        <w:tab/>
        <w:t>3GPP TR 21.905: "Vocabulary for 3GPP Specifications".</w:t>
      </w:r>
    </w:p>
    <w:p w14:paraId="7B222B76" w14:textId="77777777" w:rsidR="007A011F"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68EA4BD2" w14:textId="77777777" w:rsidR="007A011F"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7F6B9E29" w14:textId="77777777" w:rsidR="007A011F" w:rsidRDefault="00000000">
      <w:pPr>
        <w:pStyle w:val="EX"/>
      </w:pPr>
      <w:r>
        <w:t>[</w:t>
      </w:r>
      <w:r>
        <w:rPr>
          <w:lang w:eastAsia="zh-CN"/>
        </w:rPr>
        <w:t>4</w:t>
      </w:r>
      <w:r>
        <w:t>]</w:t>
      </w:r>
      <w:r>
        <w:tab/>
        <w:t>3GPP TS 29.500: "5G System; Technical Realization of Service Based Architecture; Stage 3".</w:t>
      </w:r>
    </w:p>
    <w:p w14:paraId="5E9F9A28" w14:textId="77777777" w:rsidR="007A011F" w:rsidRDefault="00000000">
      <w:pPr>
        <w:pStyle w:val="EX"/>
      </w:pPr>
      <w:r>
        <w:t>[</w:t>
      </w:r>
      <w:r>
        <w:rPr>
          <w:lang w:eastAsia="zh-CN"/>
        </w:rPr>
        <w:t>5</w:t>
      </w:r>
      <w:r>
        <w:t>]</w:t>
      </w:r>
      <w:r>
        <w:tab/>
        <w:t>3GPP TS 29.571: "5G System; Common Data Types for Service Based Interfaces Stage 3".</w:t>
      </w:r>
    </w:p>
    <w:p w14:paraId="2BE9D5C3" w14:textId="77777777" w:rsidR="007A011F" w:rsidRDefault="00000000">
      <w:pPr>
        <w:pStyle w:val="EX"/>
      </w:pPr>
      <w:r>
        <w:t>[6]</w:t>
      </w:r>
      <w:r>
        <w:tab/>
        <w:t xml:space="preserve">OpenAPI: "OpenAPI Specification Version 3.0.0", </w:t>
      </w:r>
      <w:hyperlink r:id="rId12" w:history="1">
        <w:r>
          <w:t>https://spec.openapis.org/oas/v3.0.0</w:t>
        </w:r>
      </w:hyperlink>
      <w:r>
        <w:t>.</w:t>
      </w:r>
    </w:p>
    <w:p w14:paraId="44BA5C87" w14:textId="77777777" w:rsidR="007A011F" w:rsidRDefault="00000000">
      <w:pPr>
        <w:pStyle w:val="EX"/>
      </w:pPr>
      <w:r>
        <w:t>[7]</w:t>
      </w:r>
      <w:r>
        <w:tab/>
        <w:t>3GPP TS 23.222: "Functional architecture and information flows to support Common API Framework for 3GPP Northbound APIs; Stage 2".</w:t>
      </w:r>
    </w:p>
    <w:p w14:paraId="3C7C73D8" w14:textId="77777777" w:rsidR="007A011F" w:rsidRDefault="00000000">
      <w:pPr>
        <w:pStyle w:val="EX"/>
      </w:pPr>
      <w:r>
        <w:t>[8]</w:t>
      </w:r>
      <w:r>
        <w:tab/>
        <w:t>3GPP TS 29.222: "Common API Framework for 3GPP Northbound APIs; Stage 3".</w:t>
      </w:r>
    </w:p>
    <w:p w14:paraId="0D750648" w14:textId="77777777" w:rsidR="007A011F" w:rsidRDefault="00000000">
      <w:pPr>
        <w:pStyle w:val="EX"/>
      </w:pPr>
      <w:r>
        <w:t>[9]</w:t>
      </w:r>
      <w:r>
        <w:tab/>
        <w:t>3GPP TS 29.501: "5G System; Principles and Guidelines for Services Definition; Stage 3".</w:t>
      </w:r>
    </w:p>
    <w:p w14:paraId="5D7E9F58" w14:textId="77777777" w:rsidR="007A011F" w:rsidRDefault="00000000">
      <w:pPr>
        <w:pStyle w:val="EX"/>
      </w:pPr>
      <w:r>
        <w:t>[10]</w:t>
      </w:r>
      <w:r>
        <w:tab/>
        <w:t>IETF RFC 7230: "Hypertext Transfer Protocol (HTTP/1.1): Message Syntax and Routing".</w:t>
      </w:r>
    </w:p>
    <w:p w14:paraId="5DB3CCBB" w14:textId="77777777" w:rsidR="007A011F" w:rsidRDefault="00000000">
      <w:pPr>
        <w:pStyle w:val="EX"/>
      </w:pPr>
      <w:r>
        <w:t>[11]</w:t>
      </w:r>
      <w:r>
        <w:tab/>
        <w:t>IETF RFC 7231: "Hypertext Transfer Protocol (HTTP/1.1): Semantics and Content".</w:t>
      </w:r>
    </w:p>
    <w:p w14:paraId="55C21300" w14:textId="77777777" w:rsidR="007A011F" w:rsidRDefault="00000000">
      <w:pPr>
        <w:pStyle w:val="EX"/>
      </w:pPr>
      <w:r>
        <w:t>[12]</w:t>
      </w:r>
      <w:r>
        <w:tab/>
        <w:t>IETF RFC 7232: "Hypertext Transfer Protocol (HTTP/1.1): Conditional Requests".</w:t>
      </w:r>
    </w:p>
    <w:p w14:paraId="115FC484" w14:textId="77777777" w:rsidR="007A011F" w:rsidRDefault="00000000">
      <w:pPr>
        <w:pStyle w:val="EX"/>
      </w:pPr>
      <w:r>
        <w:t>[13]</w:t>
      </w:r>
      <w:r>
        <w:tab/>
        <w:t>IETF RFC 7233: "Hypertext Transfer Protocol (HTTP/1.1): Range Requests".</w:t>
      </w:r>
    </w:p>
    <w:p w14:paraId="2202A371" w14:textId="77777777" w:rsidR="007A011F" w:rsidRDefault="00000000">
      <w:pPr>
        <w:pStyle w:val="EX"/>
      </w:pPr>
      <w:r>
        <w:t>[14]</w:t>
      </w:r>
      <w:r>
        <w:tab/>
        <w:t>IETF RFC 7234: "Hypertext Transfer Protocol (HTTP/1.1): Caching".</w:t>
      </w:r>
    </w:p>
    <w:p w14:paraId="5A44F553" w14:textId="77777777" w:rsidR="007A011F" w:rsidRDefault="00000000">
      <w:pPr>
        <w:pStyle w:val="EX"/>
      </w:pPr>
      <w:r>
        <w:t>[15]</w:t>
      </w:r>
      <w:r>
        <w:tab/>
        <w:t>IETF RFC 7235: "Hypertext Transfer Protocol (HTTP/1.1): Authentication".</w:t>
      </w:r>
    </w:p>
    <w:p w14:paraId="228451BD" w14:textId="77777777" w:rsidR="007A011F" w:rsidRDefault="00000000">
      <w:pPr>
        <w:pStyle w:val="EX"/>
      </w:pPr>
      <w:r>
        <w:t>[16]</w:t>
      </w:r>
      <w:r>
        <w:tab/>
        <w:t>IETF RFC 7240: "Hypertext Transfer Protocol Version 2 (HTTP/2)".</w:t>
      </w:r>
    </w:p>
    <w:p w14:paraId="4940784E" w14:textId="77777777" w:rsidR="007A011F" w:rsidRDefault="00000000">
      <w:pPr>
        <w:pStyle w:val="EX"/>
        <w:rPr>
          <w:lang w:eastAsia="zh-CN"/>
        </w:rPr>
      </w:pPr>
      <w:r>
        <w:t>[17]</w:t>
      </w:r>
      <w:r>
        <w:tab/>
        <w:t>IETF RFC 8259: "The JavaScript Object Notation (JSON) Data Interchange Format".</w:t>
      </w:r>
    </w:p>
    <w:p w14:paraId="49542E77" w14:textId="77777777" w:rsidR="007A011F" w:rsidRDefault="00000000">
      <w:pPr>
        <w:pStyle w:val="EX"/>
        <w:rPr>
          <w:lang w:eastAsia="zh-CN"/>
        </w:rPr>
      </w:pPr>
      <w:r>
        <w:t>[18]</w:t>
      </w:r>
      <w:r>
        <w:tab/>
        <w:t>3GPP TR 21.900: "Technical Specification Group working methods".</w:t>
      </w:r>
    </w:p>
    <w:p w14:paraId="3D8754CF" w14:textId="77777777" w:rsidR="007A011F" w:rsidRDefault="00000000">
      <w:pPr>
        <w:pStyle w:val="EX"/>
      </w:pPr>
      <w:r>
        <w:t>[19]</w:t>
      </w:r>
      <w:r>
        <w:tab/>
        <w:t>3GPP TR 33.862: "Study on security aspects of the Message Service for MIoT over the 5G System (MSGin5G)".</w:t>
      </w:r>
    </w:p>
    <w:p w14:paraId="0BCD7147" w14:textId="77777777" w:rsidR="007A011F" w:rsidRDefault="00000000">
      <w:pPr>
        <w:pStyle w:val="EX"/>
      </w:pPr>
      <w:r>
        <w:t>[20]</w:t>
      </w:r>
      <w:r>
        <w:tab/>
        <w:t>3GPP TS 33.501: "Security architecture and procedures for 5G system".</w:t>
      </w:r>
    </w:p>
    <w:p w14:paraId="637F6FBB" w14:textId="77777777" w:rsidR="007A011F" w:rsidRDefault="00000000">
      <w:pPr>
        <w:pStyle w:val="EX"/>
      </w:pPr>
      <w:r>
        <w:lastRenderedPageBreak/>
        <w:t>[21]</w:t>
      </w:r>
      <w:r>
        <w:tab/>
        <w:t>IETF RFC 6749: "The OAuth 2.0 Authorization Framework".</w:t>
      </w:r>
    </w:p>
    <w:p w14:paraId="2AEE48F4" w14:textId="77777777" w:rsidR="007A011F" w:rsidRDefault="00000000">
      <w:pPr>
        <w:pStyle w:val="EX"/>
        <w:rPr>
          <w:lang w:eastAsia="zh-CN"/>
        </w:rPr>
      </w:pPr>
      <w:r>
        <w:t>[22]</w:t>
      </w:r>
      <w:r>
        <w:tab/>
        <w:t>3GPP TS 33.122: "Security Aspects of Common API Framework for 3GPP Northbound APIs".</w:t>
      </w:r>
    </w:p>
    <w:p w14:paraId="12718153" w14:textId="77777777" w:rsidR="007A011F"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277B07F9" w14:textId="77777777" w:rsidR="007A011F"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35EDA57D" w14:textId="77777777" w:rsidR="007A011F" w:rsidRDefault="00000000">
      <w:pPr>
        <w:pStyle w:val="Heading1"/>
      </w:pPr>
      <w:bookmarkStart w:id="26" w:name="_Toc138694577"/>
      <w:r>
        <w:t>3</w:t>
      </w:r>
      <w:r>
        <w:tab/>
        <w:t>Definitions of terms, symbols and abbreviations</w:t>
      </w:r>
      <w:bookmarkEnd w:id="26"/>
    </w:p>
    <w:p w14:paraId="78F27191" w14:textId="77777777" w:rsidR="007A011F" w:rsidRDefault="00000000">
      <w:pPr>
        <w:pStyle w:val="Heading2"/>
      </w:pPr>
      <w:bookmarkStart w:id="27" w:name="_Toc138694578"/>
      <w:r>
        <w:t>3.1</w:t>
      </w:r>
      <w:r>
        <w:tab/>
        <w:t>Terms</w:t>
      </w:r>
      <w:bookmarkEnd w:id="27"/>
    </w:p>
    <w:p w14:paraId="07FBBA9F" w14:textId="77777777" w:rsidR="007A011F" w:rsidRDefault="00000000">
      <w:r>
        <w:t>For the purposes of the present document, the terms given in 3GPP TR 21.905 [1] and the following apply. A term defined in the present document takes precedence over the definition of the same term, if any, in 3GPP TR 21.905 [1].</w:t>
      </w:r>
    </w:p>
    <w:p w14:paraId="5F330B73" w14:textId="77777777" w:rsidR="007A011F" w:rsidRDefault="00000000">
      <w:r>
        <w:t>For the purposes of the present document, the following terms and its definitions given in 3GPP TS 23.554 [</w:t>
      </w:r>
      <w:r>
        <w:rPr>
          <w:lang w:eastAsia="zh-CN"/>
        </w:rPr>
        <w:t>2</w:t>
      </w:r>
      <w:r>
        <w:t>] shall apply:</w:t>
      </w:r>
    </w:p>
    <w:p w14:paraId="444B22A1" w14:textId="77777777" w:rsidR="007A011F" w:rsidRDefault="00000000">
      <w:pPr>
        <w:pStyle w:val="EW"/>
        <w:rPr>
          <w:lang w:eastAsia="zh-CN"/>
        </w:rPr>
      </w:pPr>
      <w:r>
        <w:rPr>
          <w:lang w:eastAsia="zh-CN"/>
        </w:rPr>
        <w:t>MSGin5G Service</w:t>
      </w:r>
    </w:p>
    <w:p w14:paraId="117C4AE4" w14:textId="77777777" w:rsidR="007A011F" w:rsidRDefault="00000000">
      <w:pPr>
        <w:pStyle w:val="EW"/>
        <w:rPr>
          <w:lang w:eastAsia="zh-CN"/>
        </w:rPr>
      </w:pPr>
      <w:r>
        <w:rPr>
          <w:lang w:eastAsia="zh-CN"/>
        </w:rPr>
        <w:t>MSGin5G message</w:t>
      </w:r>
    </w:p>
    <w:p w14:paraId="6851BC7B" w14:textId="77777777" w:rsidR="007A011F" w:rsidRDefault="00000000">
      <w:pPr>
        <w:pStyle w:val="EW"/>
        <w:rPr>
          <w:lang w:eastAsia="zh-CN"/>
        </w:rPr>
      </w:pPr>
      <w:r>
        <w:rPr>
          <w:lang w:eastAsia="zh-CN"/>
        </w:rPr>
        <w:t>MSGin5G UE</w:t>
      </w:r>
    </w:p>
    <w:p w14:paraId="22B8A89B" w14:textId="77777777" w:rsidR="007A011F" w:rsidRDefault="00000000">
      <w:pPr>
        <w:pStyle w:val="EW"/>
        <w:rPr>
          <w:lang w:eastAsia="zh-CN"/>
        </w:rPr>
      </w:pPr>
      <w:r>
        <w:rPr>
          <w:lang w:eastAsia="zh-CN"/>
        </w:rPr>
        <w:t>MSGin5G Group</w:t>
      </w:r>
    </w:p>
    <w:p w14:paraId="212907B2" w14:textId="77777777" w:rsidR="007A011F" w:rsidRDefault="00000000">
      <w:pPr>
        <w:pStyle w:val="EW"/>
        <w:rPr>
          <w:lang w:eastAsia="zh-CN"/>
        </w:rPr>
      </w:pPr>
      <w:r>
        <w:rPr>
          <w:lang w:eastAsia="zh-CN"/>
        </w:rPr>
        <w:t>MSGin5G Client</w:t>
      </w:r>
    </w:p>
    <w:p w14:paraId="3E18F2C8" w14:textId="77777777" w:rsidR="007A011F" w:rsidRDefault="00000000">
      <w:pPr>
        <w:pStyle w:val="EW"/>
        <w:rPr>
          <w:lang w:eastAsia="zh-CN"/>
        </w:rPr>
      </w:pPr>
      <w:r>
        <w:rPr>
          <w:lang w:eastAsia="zh-CN"/>
        </w:rPr>
        <w:t>MSGin5G Server</w:t>
      </w:r>
    </w:p>
    <w:p w14:paraId="5E26C88F" w14:textId="77777777" w:rsidR="007A011F" w:rsidRDefault="00000000">
      <w:pPr>
        <w:pStyle w:val="EW"/>
        <w:rPr>
          <w:lang w:eastAsia="zh-CN"/>
        </w:rPr>
      </w:pPr>
      <w:r>
        <w:rPr>
          <w:lang w:eastAsia="zh-CN"/>
        </w:rPr>
        <w:t>Legacy 3GPP Message Gateway</w:t>
      </w:r>
    </w:p>
    <w:p w14:paraId="10E8F0FE" w14:textId="77777777" w:rsidR="007A011F" w:rsidRDefault="00000000">
      <w:pPr>
        <w:pStyle w:val="EW"/>
        <w:rPr>
          <w:lang w:eastAsia="zh-CN"/>
        </w:rPr>
      </w:pPr>
      <w:r>
        <w:rPr>
          <w:lang w:eastAsia="zh-CN"/>
        </w:rPr>
        <w:t>Non-3GPP Message Gateway</w:t>
      </w:r>
    </w:p>
    <w:p w14:paraId="5371E7FC" w14:textId="77777777" w:rsidR="007A011F" w:rsidRDefault="00000000">
      <w:pPr>
        <w:pStyle w:val="EW"/>
        <w:rPr>
          <w:lang w:eastAsia="zh-CN"/>
        </w:rPr>
      </w:pPr>
      <w:r>
        <w:rPr>
          <w:rFonts w:hint="eastAsia"/>
          <w:lang w:eastAsia="zh-CN"/>
        </w:rPr>
        <w:t>Broadcast Messsage Gateway</w:t>
      </w:r>
    </w:p>
    <w:p w14:paraId="53DD92BA" w14:textId="77777777" w:rsidR="007A011F" w:rsidRDefault="00000000">
      <w:pPr>
        <w:pStyle w:val="EW"/>
        <w:rPr>
          <w:lang w:eastAsia="zh-CN"/>
        </w:rPr>
      </w:pPr>
      <w:r>
        <w:rPr>
          <w:lang w:eastAsia="zh-CN"/>
        </w:rPr>
        <w:t>Legacy 3GPP UE</w:t>
      </w:r>
    </w:p>
    <w:p w14:paraId="7652BDC9" w14:textId="77777777" w:rsidR="007A011F" w:rsidRDefault="00000000">
      <w:pPr>
        <w:pStyle w:val="EW"/>
        <w:rPr>
          <w:lang w:eastAsia="zh-CN"/>
        </w:rPr>
      </w:pPr>
      <w:r>
        <w:rPr>
          <w:lang w:eastAsia="zh-CN"/>
        </w:rPr>
        <w:t>Non-3GPP UE</w:t>
      </w:r>
    </w:p>
    <w:p w14:paraId="5F47CE84" w14:textId="77777777" w:rsidR="007A011F" w:rsidRDefault="00000000">
      <w:pPr>
        <w:pStyle w:val="EW"/>
        <w:rPr>
          <w:lang w:eastAsia="zh-CN"/>
        </w:rPr>
      </w:pPr>
      <w:r>
        <w:rPr>
          <w:lang w:eastAsia="zh-CN"/>
        </w:rPr>
        <w:t>Point-to-Point messaging</w:t>
      </w:r>
    </w:p>
    <w:p w14:paraId="60CA7997" w14:textId="77777777" w:rsidR="007A011F" w:rsidRDefault="00000000">
      <w:pPr>
        <w:pStyle w:val="EW"/>
        <w:rPr>
          <w:lang w:eastAsia="zh-CN"/>
        </w:rPr>
      </w:pPr>
      <w:r>
        <w:rPr>
          <w:lang w:eastAsia="zh-CN"/>
        </w:rPr>
        <w:t>Point-to-Application messaging</w:t>
      </w:r>
    </w:p>
    <w:p w14:paraId="52A77550" w14:textId="77777777" w:rsidR="007A011F" w:rsidRDefault="00000000">
      <w:pPr>
        <w:pStyle w:val="EW"/>
        <w:rPr>
          <w:lang w:eastAsia="zh-CN"/>
        </w:rPr>
      </w:pPr>
      <w:r>
        <w:rPr>
          <w:lang w:eastAsia="zh-CN"/>
        </w:rPr>
        <w:t>Application-to-Point messaging</w:t>
      </w:r>
    </w:p>
    <w:p w14:paraId="7D4C67A2" w14:textId="77777777" w:rsidR="007A011F" w:rsidRDefault="00000000">
      <w:pPr>
        <w:pStyle w:val="EW"/>
        <w:rPr>
          <w:lang w:eastAsia="zh-CN"/>
        </w:rPr>
      </w:pPr>
      <w:r>
        <w:rPr>
          <w:lang w:eastAsia="zh-CN"/>
        </w:rPr>
        <w:t>Group messaging</w:t>
      </w:r>
    </w:p>
    <w:p w14:paraId="7730AF6E" w14:textId="77777777" w:rsidR="007A011F" w:rsidRDefault="00000000">
      <w:pPr>
        <w:pStyle w:val="EW"/>
        <w:rPr>
          <w:lang w:eastAsia="zh-CN"/>
        </w:rPr>
      </w:pPr>
      <w:r>
        <w:rPr>
          <w:lang w:eastAsia="zh-CN"/>
        </w:rPr>
        <w:t>Broadcast messaging</w:t>
      </w:r>
    </w:p>
    <w:p w14:paraId="21C6F949" w14:textId="77777777" w:rsidR="007A011F" w:rsidRDefault="00000000">
      <w:pPr>
        <w:pStyle w:val="EW"/>
        <w:rPr>
          <w:lang w:eastAsia="zh-CN"/>
        </w:rPr>
      </w:pPr>
      <w:r>
        <w:rPr>
          <w:lang w:eastAsia="zh-CN"/>
        </w:rPr>
        <w:t>Messaging Topic</w:t>
      </w:r>
    </w:p>
    <w:p w14:paraId="695635C4" w14:textId="77777777" w:rsidR="007A011F" w:rsidRDefault="00000000">
      <w:pPr>
        <w:pStyle w:val="EW"/>
        <w:rPr>
          <w:lang w:eastAsia="zh-CN"/>
        </w:rPr>
      </w:pPr>
      <w:r>
        <w:rPr>
          <w:lang w:eastAsia="zh-CN"/>
        </w:rPr>
        <w:t>Message Gateway</w:t>
      </w:r>
    </w:p>
    <w:p w14:paraId="2B598EA6" w14:textId="77777777" w:rsidR="007A011F" w:rsidRDefault="00000000">
      <w:pPr>
        <w:pStyle w:val="Heading2"/>
      </w:pPr>
      <w:bookmarkStart w:id="28" w:name="_Toc138694579"/>
      <w:r>
        <w:t>3.2</w:t>
      </w:r>
      <w:r>
        <w:tab/>
        <w:t>Symbols</w:t>
      </w:r>
      <w:bookmarkEnd w:id="28"/>
    </w:p>
    <w:p w14:paraId="25C2461B" w14:textId="77777777" w:rsidR="007A011F" w:rsidRDefault="00000000">
      <w:pPr>
        <w:keepNext/>
      </w:pPr>
      <w:r>
        <w:t>For the purposes of the present document, the following symbols apply:</w:t>
      </w:r>
    </w:p>
    <w:p w14:paraId="29083E72" w14:textId="77777777" w:rsidR="007A011F" w:rsidRDefault="00000000">
      <w:pPr>
        <w:pStyle w:val="EW"/>
      </w:pPr>
      <w:r>
        <w:t>&lt;symbol&gt;</w:t>
      </w:r>
      <w:r>
        <w:tab/>
        <w:t>&lt;Explanation&gt;</w:t>
      </w:r>
    </w:p>
    <w:p w14:paraId="3C505D94" w14:textId="77777777" w:rsidR="007A011F" w:rsidRDefault="007A011F">
      <w:pPr>
        <w:pStyle w:val="EW"/>
      </w:pPr>
    </w:p>
    <w:p w14:paraId="7222B926" w14:textId="77777777" w:rsidR="007A011F" w:rsidRDefault="00000000">
      <w:pPr>
        <w:pStyle w:val="Heading2"/>
      </w:pPr>
      <w:bookmarkStart w:id="29" w:name="_Toc138694580"/>
      <w:r>
        <w:t>3.3</w:t>
      </w:r>
      <w:r>
        <w:tab/>
        <w:t>Abbreviations</w:t>
      </w:r>
      <w:bookmarkEnd w:id="29"/>
    </w:p>
    <w:p w14:paraId="3925E476" w14:textId="77777777" w:rsidR="007A011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BA4DDE" w14:textId="77777777" w:rsidR="007A011F" w:rsidRDefault="00000000">
      <w:pPr>
        <w:pStyle w:val="EW"/>
        <w:rPr>
          <w:lang w:eastAsia="zh-CN"/>
        </w:rPr>
      </w:pPr>
      <w:r>
        <w:t>AS</w:t>
      </w:r>
      <w:r>
        <w:tab/>
        <w:t>Application Server</w:t>
      </w:r>
    </w:p>
    <w:p w14:paraId="6F4A3708" w14:textId="77777777" w:rsidR="007A011F" w:rsidRDefault="00000000">
      <w:pPr>
        <w:pStyle w:val="EW"/>
        <w:rPr>
          <w:lang w:eastAsia="zh-CN"/>
        </w:rPr>
      </w:pPr>
      <w:r>
        <w:rPr>
          <w:rFonts w:hint="eastAsia"/>
          <w:lang w:eastAsia="zh-CN"/>
        </w:rPr>
        <w:t>BC</w:t>
      </w:r>
      <w:r>
        <w:tab/>
      </w:r>
      <w:r>
        <w:rPr>
          <w:rFonts w:hint="eastAsia"/>
          <w:lang w:eastAsia="zh-CN"/>
        </w:rPr>
        <w:t>Broadcast</w:t>
      </w:r>
    </w:p>
    <w:p w14:paraId="0D2E11A4" w14:textId="77777777" w:rsidR="007A011F" w:rsidRDefault="00000000">
      <w:pPr>
        <w:pStyle w:val="EW"/>
      </w:pPr>
      <w:r>
        <w:t>CAPIF</w:t>
      </w:r>
      <w:r>
        <w:tab/>
        <w:t>Common API Framework</w:t>
      </w:r>
    </w:p>
    <w:p w14:paraId="3B676B10" w14:textId="77777777" w:rsidR="007A011F" w:rsidRDefault="007A011F">
      <w:pPr>
        <w:pStyle w:val="EW"/>
      </w:pPr>
    </w:p>
    <w:p w14:paraId="09831E48" w14:textId="77777777" w:rsidR="007A011F" w:rsidRDefault="00000000">
      <w:pPr>
        <w:pStyle w:val="Heading1"/>
      </w:pPr>
      <w:bookmarkStart w:id="30" w:name="clause4"/>
      <w:bookmarkStart w:id="31" w:name="_Toc138694581"/>
      <w:bookmarkEnd w:id="30"/>
      <w:r>
        <w:t>4</w:t>
      </w:r>
      <w:r>
        <w:tab/>
        <w:t>Overview</w:t>
      </w:r>
      <w:bookmarkEnd w:id="31"/>
    </w:p>
    <w:p w14:paraId="062D5EFE" w14:textId="77777777" w:rsidR="007A011F"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w:t>
      </w:r>
      <w:r>
        <w:rPr>
          <w:lang w:eastAsia="zh-CN"/>
        </w:rPr>
        <w:lastRenderedPageBreak/>
        <w:t xml:space="preserve">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15A1D78B" w14:textId="77777777" w:rsidR="007A011F"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CD6BBD8" w14:textId="77777777" w:rsidR="007A011F"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54F15131" w14:textId="77777777" w:rsidR="007A011F"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48C4AB3A" w14:textId="77777777" w:rsidR="007A011F" w:rsidRDefault="00000000">
      <w:pPr>
        <w:pStyle w:val="B10"/>
      </w:pPr>
      <w:r>
        <w:t>2.</w:t>
      </w:r>
      <w:r>
        <w:tab/>
        <w:t>Interconnecting two different messaging delivery mechanisms and assure the message integrity between different message delivery mechanisms, provided by Message Gateway.</w:t>
      </w:r>
    </w:p>
    <w:p w14:paraId="3BE9B586" w14:textId="77777777" w:rsidR="007A011F"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FE5AD46" w14:textId="77777777" w:rsidR="007A011F" w:rsidRDefault="00000000">
      <w:pPr>
        <w:pStyle w:val="Heading1"/>
      </w:pPr>
      <w:bookmarkStart w:id="33" w:name="_Toc93878862"/>
      <w:bookmarkStart w:id="34" w:name="_Toc138694582"/>
      <w:bookmarkStart w:id="35" w:name="_Toc97197060"/>
      <w:bookmarkStart w:id="36" w:name="_Toc83768234"/>
      <w:bookmarkStart w:id="37" w:name="_Toc96996654"/>
      <w:r>
        <w:rPr>
          <w:lang w:eastAsia="zh-CN"/>
        </w:rPr>
        <w:t>5</w:t>
      </w:r>
      <w:r>
        <w:rPr>
          <w:lang w:eastAsia="zh-CN"/>
        </w:rPr>
        <w:tab/>
      </w:r>
      <w:r>
        <w:t>Services offered by the MSGin5G Servers</w:t>
      </w:r>
      <w:bookmarkEnd w:id="33"/>
      <w:bookmarkEnd w:id="34"/>
      <w:bookmarkEnd w:id="35"/>
      <w:bookmarkEnd w:id="36"/>
      <w:bookmarkEnd w:id="37"/>
    </w:p>
    <w:p w14:paraId="793516DD" w14:textId="77777777" w:rsidR="007A011F" w:rsidRDefault="00000000">
      <w:pPr>
        <w:pStyle w:val="Heading2"/>
        <w:rPr>
          <w:lang w:eastAsia="zh-CN"/>
        </w:rPr>
      </w:pPr>
      <w:bookmarkStart w:id="38" w:name="_Toc83768235"/>
      <w:bookmarkStart w:id="39" w:name="_Toc96996655"/>
      <w:bookmarkStart w:id="40" w:name="_Toc138694583"/>
      <w:bookmarkStart w:id="41" w:name="_Toc97197061"/>
      <w:bookmarkStart w:id="42" w:name="_Toc93878863"/>
      <w:r>
        <w:t>5.1</w:t>
      </w:r>
      <w:r>
        <w:tab/>
      </w:r>
      <w:r>
        <w:rPr>
          <w:lang w:eastAsia="zh-CN"/>
        </w:rPr>
        <w:t>Introduction</w:t>
      </w:r>
      <w:bookmarkEnd w:id="38"/>
      <w:bookmarkEnd w:id="39"/>
      <w:bookmarkEnd w:id="40"/>
      <w:bookmarkEnd w:id="41"/>
      <w:bookmarkEnd w:id="42"/>
    </w:p>
    <w:p w14:paraId="04BB2495" w14:textId="77777777" w:rsidR="007A011F"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1A772B31" w14:textId="77777777" w:rsidR="007A011F"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7A011F" w14:paraId="6445CA82" w14:textId="77777777">
        <w:tc>
          <w:tcPr>
            <w:tcW w:w="1996" w:type="dxa"/>
            <w:shd w:val="clear" w:color="auto" w:fill="C0C0C0"/>
          </w:tcPr>
          <w:p w14:paraId="68C0C014" w14:textId="77777777" w:rsidR="007A011F" w:rsidRDefault="00000000">
            <w:pPr>
              <w:pStyle w:val="TAH"/>
            </w:pPr>
            <w:r>
              <w:t>Service Name</w:t>
            </w:r>
          </w:p>
        </w:tc>
        <w:tc>
          <w:tcPr>
            <w:tcW w:w="3332" w:type="dxa"/>
            <w:shd w:val="clear" w:color="auto" w:fill="C0C0C0"/>
          </w:tcPr>
          <w:p w14:paraId="4595B1D5" w14:textId="77777777" w:rsidR="007A011F" w:rsidRDefault="00000000">
            <w:pPr>
              <w:pStyle w:val="TAH"/>
            </w:pPr>
            <w:r>
              <w:t>Service Operations</w:t>
            </w:r>
          </w:p>
        </w:tc>
        <w:tc>
          <w:tcPr>
            <w:tcW w:w="2790" w:type="dxa"/>
            <w:shd w:val="clear" w:color="auto" w:fill="C0C0C0"/>
          </w:tcPr>
          <w:p w14:paraId="1AD407CE" w14:textId="77777777" w:rsidR="007A011F" w:rsidRDefault="00000000">
            <w:pPr>
              <w:pStyle w:val="TAH"/>
            </w:pPr>
            <w:r>
              <w:t>Operation</w:t>
            </w:r>
          </w:p>
          <w:p w14:paraId="533C31FE" w14:textId="77777777" w:rsidR="007A011F" w:rsidRDefault="00000000">
            <w:pPr>
              <w:pStyle w:val="TAH"/>
            </w:pPr>
            <w:r>
              <w:t>Semantics</w:t>
            </w:r>
          </w:p>
        </w:tc>
        <w:tc>
          <w:tcPr>
            <w:tcW w:w="2160" w:type="dxa"/>
            <w:shd w:val="clear" w:color="auto" w:fill="C0C0C0"/>
          </w:tcPr>
          <w:p w14:paraId="4756B40A" w14:textId="77777777" w:rsidR="007A011F" w:rsidRDefault="00000000">
            <w:pPr>
              <w:pStyle w:val="TAH"/>
            </w:pPr>
            <w:r>
              <w:t>Example Consumer(s)</w:t>
            </w:r>
          </w:p>
        </w:tc>
      </w:tr>
      <w:tr w:rsidR="007A011F" w14:paraId="1FD0B3BF" w14:textId="77777777">
        <w:tc>
          <w:tcPr>
            <w:tcW w:w="1996" w:type="dxa"/>
            <w:vMerge w:val="restart"/>
          </w:tcPr>
          <w:p w14:paraId="6476C620" w14:textId="77777777" w:rsidR="007A011F" w:rsidRDefault="00000000">
            <w:pPr>
              <w:pStyle w:val="TAL"/>
            </w:pPr>
            <w:r>
              <w:t>MSGS_ASRegistration</w:t>
            </w:r>
          </w:p>
        </w:tc>
        <w:tc>
          <w:tcPr>
            <w:tcW w:w="3332" w:type="dxa"/>
          </w:tcPr>
          <w:p w14:paraId="3B9B9EDB" w14:textId="77777777" w:rsidR="007A011F" w:rsidRDefault="00000000">
            <w:pPr>
              <w:pStyle w:val="TAL"/>
            </w:pPr>
            <w:r>
              <w:t>MSGS_ASRegistration_Request</w:t>
            </w:r>
          </w:p>
        </w:tc>
        <w:tc>
          <w:tcPr>
            <w:tcW w:w="2790" w:type="dxa"/>
            <w:vMerge w:val="restart"/>
          </w:tcPr>
          <w:p w14:paraId="5C29FA3E" w14:textId="77777777" w:rsidR="007A011F" w:rsidRDefault="00000000">
            <w:pPr>
              <w:pStyle w:val="TAL"/>
            </w:pPr>
            <w:r>
              <w:t>Request/Response</w:t>
            </w:r>
          </w:p>
        </w:tc>
        <w:tc>
          <w:tcPr>
            <w:tcW w:w="2160" w:type="dxa"/>
            <w:vMerge w:val="restart"/>
          </w:tcPr>
          <w:p w14:paraId="51720FB0" w14:textId="77777777" w:rsidR="007A011F" w:rsidRDefault="00000000">
            <w:pPr>
              <w:pStyle w:val="TAL"/>
            </w:pPr>
            <w:r>
              <w:t>AS</w:t>
            </w:r>
          </w:p>
        </w:tc>
      </w:tr>
      <w:tr w:rsidR="007A011F" w14:paraId="53D65B89" w14:textId="77777777">
        <w:tc>
          <w:tcPr>
            <w:tcW w:w="1996" w:type="dxa"/>
            <w:vMerge/>
          </w:tcPr>
          <w:p w14:paraId="248C73F1" w14:textId="77777777" w:rsidR="007A011F" w:rsidRDefault="007A011F">
            <w:pPr>
              <w:pStyle w:val="TAL"/>
            </w:pPr>
          </w:p>
        </w:tc>
        <w:tc>
          <w:tcPr>
            <w:tcW w:w="3332" w:type="dxa"/>
          </w:tcPr>
          <w:p w14:paraId="3B4897F4" w14:textId="77777777" w:rsidR="007A011F" w:rsidRDefault="00000000">
            <w:pPr>
              <w:pStyle w:val="TAL"/>
            </w:pPr>
            <w:r>
              <w:t>MSGS_ASRegistration_Deregister</w:t>
            </w:r>
          </w:p>
        </w:tc>
        <w:tc>
          <w:tcPr>
            <w:tcW w:w="2790" w:type="dxa"/>
            <w:vMerge/>
          </w:tcPr>
          <w:p w14:paraId="6AFA3658" w14:textId="77777777" w:rsidR="007A011F" w:rsidRDefault="007A011F">
            <w:pPr>
              <w:pStyle w:val="TAL"/>
            </w:pPr>
          </w:p>
        </w:tc>
        <w:tc>
          <w:tcPr>
            <w:tcW w:w="2160" w:type="dxa"/>
            <w:vMerge/>
          </w:tcPr>
          <w:p w14:paraId="1C03AB7B" w14:textId="77777777" w:rsidR="007A011F" w:rsidRDefault="007A011F">
            <w:pPr>
              <w:pStyle w:val="TAL"/>
            </w:pPr>
          </w:p>
        </w:tc>
      </w:tr>
      <w:tr w:rsidR="007A011F" w14:paraId="120A6308" w14:textId="77777777">
        <w:tc>
          <w:tcPr>
            <w:tcW w:w="1996" w:type="dxa"/>
            <w:vMerge w:val="restart"/>
          </w:tcPr>
          <w:p w14:paraId="6182660B" w14:textId="77777777" w:rsidR="007A011F" w:rsidRDefault="00000000">
            <w:pPr>
              <w:pStyle w:val="TAL"/>
            </w:pPr>
            <w:r>
              <w:t>MSGS_MSGDelivery</w:t>
            </w:r>
          </w:p>
        </w:tc>
        <w:tc>
          <w:tcPr>
            <w:tcW w:w="3332" w:type="dxa"/>
          </w:tcPr>
          <w:p w14:paraId="62919494" w14:textId="77777777" w:rsidR="007A011F" w:rsidRDefault="00000000">
            <w:pPr>
              <w:pStyle w:val="TAL"/>
            </w:pPr>
            <w:r>
              <w:t>MSGS_MSGDelivery_ASODelivery</w:t>
            </w:r>
          </w:p>
        </w:tc>
        <w:tc>
          <w:tcPr>
            <w:tcW w:w="2790" w:type="dxa"/>
            <w:vMerge w:val="restart"/>
          </w:tcPr>
          <w:p w14:paraId="05FDD0C7" w14:textId="77777777" w:rsidR="007A011F" w:rsidRDefault="00000000">
            <w:pPr>
              <w:pStyle w:val="TAL"/>
            </w:pPr>
            <w:r>
              <w:t>Request/ Response</w:t>
            </w:r>
          </w:p>
        </w:tc>
        <w:tc>
          <w:tcPr>
            <w:tcW w:w="2160" w:type="dxa"/>
            <w:vMerge w:val="restart"/>
          </w:tcPr>
          <w:p w14:paraId="753F220E" w14:textId="77777777" w:rsidR="007A011F" w:rsidRDefault="00000000">
            <w:pPr>
              <w:pStyle w:val="TAL"/>
            </w:pPr>
            <w:r>
              <w:t>AS, Legacy 3GPP Message Gateway, Non-3GPP Message Gateway</w:t>
            </w:r>
          </w:p>
        </w:tc>
      </w:tr>
      <w:tr w:rsidR="007A011F" w14:paraId="1292008E" w14:textId="77777777">
        <w:tc>
          <w:tcPr>
            <w:tcW w:w="1996" w:type="dxa"/>
            <w:vMerge/>
          </w:tcPr>
          <w:p w14:paraId="3385EBC5" w14:textId="77777777" w:rsidR="007A011F" w:rsidRDefault="007A011F">
            <w:pPr>
              <w:pStyle w:val="TAL"/>
            </w:pPr>
          </w:p>
        </w:tc>
        <w:tc>
          <w:tcPr>
            <w:tcW w:w="3332" w:type="dxa"/>
          </w:tcPr>
          <w:p w14:paraId="33B2B172" w14:textId="77777777" w:rsidR="007A011F" w:rsidRDefault="00000000">
            <w:pPr>
              <w:pStyle w:val="TAL"/>
            </w:pPr>
            <w:r>
              <w:t>MSGS_MSGDelivery_ASODeliveryReport</w:t>
            </w:r>
          </w:p>
        </w:tc>
        <w:tc>
          <w:tcPr>
            <w:tcW w:w="2790" w:type="dxa"/>
            <w:vMerge/>
          </w:tcPr>
          <w:p w14:paraId="694E23D3" w14:textId="77777777" w:rsidR="007A011F" w:rsidRDefault="007A011F">
            <w:pPr>
              <w:pStyle w:val="TAL"/>
            </w:pPr>
          </w:p>
        </w:tc>
        <w:tc>
          <w:tcPr>
            <w:tcW w:w="2160" w:type="dxa"/>
            <w:vMerge/>
          </w:tcPr>
          <w:p w14:paraId="75C14571" w14:textId="77777777" w:rsidR="007A011F" w:rsidRDefault="007A011F">
            <w:pPr>
              <w:pStyle w:val="TAL"/>
            </w:pPr>
          </w:p>
        </w:tc>
      </w:tr>
      <w:tr w:rsidR="007A011F" w14:paraId="1C1DD02E" w14:textId="77777777">
        <w:tc>
          <w:tcPr>
            <w:tcW w:w="1996" w:type="dxa"/>
            <w:vMerge/>
          </w:tcPr>
          <w:p w14:paraId="062C0ED9" w14:textId="77777777" w:rsidR="007A011F" w:rsidRDefault="007A011F">
            <w:pPr>
              <w:pStyle w:val="TAL"/>
            </w:pPr>
          </w:p>
        </w:tc>
        <w:tc>
          <w:tcPr>
            <w:tcW w:w="3332" w:type="dxa"/>
          </w:tcPr>
          <w:p w14:paraId="63424457" w14:textId="77777777" w:rsidR="007A011F" w:rsidRDefault="00000000">
            <w:pPr>
              <w:pStyle w:val="TAL"/>
            </w:pPr>
            <w:r>
              <w:t>MSGS_MSGDelivery_UEODelivery</w:t>
            </w:r>
          </w:p>
        </w:tc>
        <w:tc>
          <w:tcPr>
            <w:tcW w:w="2790" w:type="dxa"/>
            <w:vMerge/>
          </w:tcPr>
          <w:p w14:paraId="0044AF93" w14:textId="77777777" w:rsidR="007A011F" w:rsidRDefault="007A011F">
            <w:pPr>
              <w:pStyle w:val="TAL"/>
            </w:pPr>
          </w:p>
        </w:tc>
        <w:tc>
          <w:tcPr>
            <w:tcW w:w="2160" w:type="dxa"/>
            <w:vMerge/>
          </w:tcPr>
          <w:p w14:paraId="66105871" w14:textId="77777777" w:rsidR="007A011F" w:rsidRDefault="007A011F">
            <w:pPr>
              <w:pStyle w:val="TAL"/>
            </w:pPr>
          </w:p>
        </w:tc>
      </w:tr>
      <w:tr w:rsidR="007A011F" w14:paraId="67A5CFD7" w14:textId="77777777">
        <w:tc>
          <w:tcPr>
            <w:tcW w:w="1996" w:type="dxa"/>
            <w:vMerge/>
          </w:tcPr>
          <w:p w14:paraId="3EC83081" w14:textId="77777777" w:rsidR="007A011F" w:rsidRDefault="007A011F">
            <w:pPr>
              <w:pStyle w:val="TAL"/>
            </w:pPr>
          </w:p>
        </w:tc>
        <w:tc>
          <w:tcPr>
            <w:tcW w:w="3332" w:type="dxa"/>
          </w:tcPr>
          <w:p w14:paraId="20F99CC2" w14:textId="77777777" w:rsidR="007A011F" w:rsidRDefault="00000000">
            <w:pPr>
              <w:pStyle w:val="TAL"/>
            </w:pPr>
            <w:r>
              <w:t>MSGS_MSGDelivery_UEODeliveryReport</w:t>
            </w:r>
          </w:p>
        </w:tc>
        <w:tc>
          <w:tcPr>
            <w:tcW w:w="2790" w:type="dxa"/>
            <w:vMerge/>
          </w:tcPr>
          <w:p w14:paraId="22FF746D" w14:textId="77777777" w:rsidR="007A011F" w:rsidRDefault="007A011F">
            <w:pPr>
              <w:pStyle w:val="TAL"/>
            </w:pPr>
          </w:p>
        </w:tc>
        <w:tc>
          <w:tcPr>
            <w:tcW w:w="2160" w:type="dxa"/>
            <w:vMerge/>
          </w:tcPr>
          <w:p w14:paraId="3D224B0C" w14:textId="77777777" w:rsidR="007A011F" w:rsidRDefault="007A011F">
            <w:pPr>
              <w:pStyle w:val="TAL"/>
            </w:pPr>
          </w:p>
        </w:tc>
      </w:tr>
      <w:tr w:rsidR="007A011F" w14:paraId="4816FCC1" w14:textId="77777777">
        <w:tc>
          <w:tcPr>
            <w:tcW w:w="1996" w:type="dxa"/>
            <w:vMerge w:val="restart"/>
          </w:tcPr>
          <w:p w14:paraId="5F236C0E" w14:textId="77777777" w:rsidR="007A011F" w:rsidRDefault="00000000">
            <w:pPr>
              <w:pStyle w:val="TAL"/>
            </w:pPr>
            <w:r>
              <w:t>MSGS</w:t>
            </w:r>
            <w:r>
              <w:rPr>
                <w:rFonts w:hint="eastAsia"/>
              </w:rPr>
              <w:t>_TopiclistEvent</w:t>
            </w:r>
          </w:p>
        </w:tc>
        <w:tc>
          <w:tcPr>
            <w:tcW w:w="3332" w:type="dxa"/>
          </w:tcPr>
          <w:p w14:paraId="6CF54613" w14:textId="77777777" w:rsidR="007A011F"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188E43CF" w14:textId="77777777" w:rsidR="007A011F" w:rsidRDefault="00000000">
            <w:pPr>
              <w:pStyle w:val="TAL"/>
            </w:pPr>
            <w:r>
              <w:rPr>
                <w:rFonts w:hint="eastAsia"/>
                <w:lang w:val="en-US" w:eastAsia="zh-CN"/>
              </w:rPr>
              <w:t>Subscribe/Notify</w:t>
            </w:r>
          </w:p>
        </w:tc>
        <w:tc>
          <w:tcPr>
            <w:tcW w:w="2160" w:type="dxa"/>
          </w:tcPr>
          <w:p w14:paraId="24CC2E3F" w14:textId="77777777" w:rsidR="007A011F" w:rsidRDefault="007A011F">
            <w:pPr>
              <w:pStyle w:val="TAL"/>
            </w:pPr>
          </w:p>
        </w:tc>
      </w:tr>
      <w:tr w:rsidR="007A011F" w14:paraId="3A705F29" w14:textId="77777777">
        <w:tc>
          <w:tcPr>
            <w:tcW w:w="1996" w:type="dxa"/>
            <w:vMerge/>
          </w:tcPr>
          <w:p w14:paraId="34EB5819" w14:textId="77777777" w:rsidR="007A011F" w:rsidRDefault="007A011F">
            <w:pPr>
              <w:pStyle w:val="TAL"/>
            </w:pPr>
          </w:p>
        </w:tc>
        <w:tc>
          <w:tcPr>
            <w:tcW w:w="3332" w:type="dxa"/>
          </w:tcPr>
          <w:p w14:paraId="439F84B5" w14:textId="77777777" w:rsidR="007A011F"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59B2F47C" w14:textId="77777777" w:rsidR="007A011F" w:rsidRDefault="007A011F">
            <w:pPr>
              <w:pStyle w:val="TAL"/>
            </w:pPr>
          </w:p>
        </w:tc>
        <w:tc>
          <w:tcPr>
            <w:tcW w:w="2160" w:type="dxa"/>
          </w:tcPr>
          <w:p w14:paraId="415A25FE" w14:textId="77777777" w:rsidR="007A011F" w:rsidRDefault="007A011F">
            <w:pPr>
              <w:pStyle w:val="TAL"/>
            </w:pPr>
          </w:p>
        </w:tc>
      </w:tr>
      <w:tr w:rsidR="007A011F" w14:paraId="0A97778C" w14:textId="77777777">
        <w:tc>
          <w:tcPr>
            <w:tcW w:w="1996" w:type="dxa"/>
            <w:vMerge/>
          </w:tcPr>
          <w:p w14:paraId="03FF723A" w14:textId="77777777" w:rsidR="007A011F" w:rsidRDefault="007A011F">
            <w:pPr>
              <w:pStyle w:val="TAL"/>
            </w:pPr>
          </w:p>
        </w:tc>
        <w:tc>
          <w:tcPr>
            <w:tcW w:w="3332" w:type="dxa"/>
          </w:tcPr>
          <w:p w14:paraId="79CDD5BC" w14:textId="77777777" w:rsidR="007A011F"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tcPr>
          <w:p w14:paraId="688D961D" w14:textId="77777777" w:rsidR="007A011F" w:rsidRDefault="007A011F">
            <w:pPr>
              <w:pStyle w:val="TAL"/>
            </w:pPr>
          </w:p>
        </w:tc>
        <w:tc>
          <w:tcPr>
            <w:tcW w:w="2160" w:type="dxa"/>
          </w:tcPr>
          <w:p w14:paraId="1AC4CA74" w14:textId="77777777" w:rsidR="007A011F" w:rsidRDefault="007A011F">
            <w:pPr>
              <w:pStyle w:val="TAL"/>
            </w:pPr>
          </w:p>
        </w:tc>
      </w:tr>
      <w:tr w:rsidR="007A011F" w14:paraId="0A6B7760" w14:textId="77777777">
        <w:tc>
          <w:tcPr>
            <w:tcW w:w="1996" w:type="dxa"/>
            <w:vMerge/>
          </w:tcPr>
          <w:p w14:paraId="6FD1DA32" w14:textId="77777777" w:rsidR="007A011F" w:rsidRDefault="007A011F">
            <w:pPr>
              <w:pStyle w:val="TAL"/>
            </w:pPr>
          </w:p>
        </w:tc>
        <w:tc>
          <w:tcPr>
            <w:tcW w:w="3332" w:type="dxa"/>
          </w:tcPr>
          <w:p w14:paraId="60ACB409" w14:textId="77777777" w:rsidR="007A011F" w:rsidRDefault="00000000">
            <w:pPr>
              <w:pStyle w:val="TAL"/>
            </w:pPr>
            <w:r>
              <w:rPr>
                <w:rFonts w:hint="eastAsia"/>
              </w:rPr>
              <w:t>MSGS_TopiclistEvent_NotifyMSGTopic</w:t>
            </w:r>
          </w:p>
        </w:tc>
        <w:tc>
          <w:tcPr>
            <w:tcW w:w="2790" w:type="dxa"/>
            <w:vMerge/>
          </w:tcPr>
          <w:p w14:paraId="5C83B17B" w14:textId="77777777" w:rsidR="007A011F" w:rsidRDefault="007A011F">
            <w:pPr>
              <w:pStyle w:val="TAL"/>
            </w:pPr>
          </w:p>
        </w:tc>
        <w:tc>
          <w:tcPr>
            <w:tcW w:w="2160" w:type="dxa"/>
          </w:tcPr>
          <w:p w14:paraId="433CB152" w14:textId="77777777" w:rsidR="007A011F" w:rsidRDefault="007A011F">
            <w:pPr>
              <w:pStyle w:val="TAL"/>
            </w:pPr>
          </w:p>
        </w:tc>
      </w:tr>
    </w:tbl>
    <w:p w14:paraId="57CF5685" w14:textId="77777777" w:rsidR="007A011F" w:rsidRDefault="007A011F">
      <w:pPr>
        <w:rPr>
          <w:lang w:eastAsia="zh-CN"/>
        </w:rPr>
      </w:pPr>
    </w:p>
    <w:p w14:paraId="48371272" w14:textId="77777777" w:rsidR="007A011F" w:rsidRDefault="00000000">
      <w:pPr>
        <w:rPr>
          <w:lang w:eastAsia="zh-CN"/>
        </w:rPr>
      </w:pPr>
      <w:r>
        <w:rPr>
          <w:lang w:eastAsia="zh-CN"/>
        </w:rPr>
        <w:t>Table</w:t>
      </w:r>
      <w:r>
        <w:t> </w:t>
      </w:r>
      <w:r>
        <w:rPr>
          <w:lang w:eastAsia="zh-CN"/>
        </w:rPr>
        <w:t>5.1-2 summarizes the corresponding APIs defined in this specification.</w:t>
      </w:r>
    </w:p>
    <w:p w14:paraId="03CB68FF" w14:textId="77777777" w:rsidR="007A011F"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7A011F" w14:paraId="5D429A6C" w14:textId="77777777">
        <w:tc>
          <w:tcPr>
            <w:tcW w:w="2087" w:type="dxa"/>
            <w:shd w:val="clear" w:color="000000" w:fill="C0C0C0"/>
          </w:tcPr>
          <w:p w14:paraId="2D87C05A" w14:textId="77777777" w:rsidR="007A011F" w:rsidRDefault="00000000">
            <w:pPr>
              <w:pStyle w:val="TAH"/>
            </w:pPr>
            <w:r>
              <w:t>Service Name</w:t>
            </w:r>
          </w:p>
        </w:tc>
        <w:tc>
          <w:tcPr>
            <w:tcW w:w="885" w:type="dxa"/>
            <w:shd w:val="clear" w:color="000000" w:fill="C0C0C0"/>
          </w:tcPr>
          <w:p w14:paraId="4BEAFBA2" w14:textId="77777777" w:rsidR="007A011F" w:rsidRDefault="00000000">
            <w:pPr>
              <w:pStyle w:val="TAH"/>
            </w:pPr>
            <w:r>
              <w:t>Clause</w:t>
            </w:r>
          </w:p>
        </w:tc>
        <w:tc>
          <w:tcPr>
            <w:tcW w:w="1701" w:type="dxa"/>
            <w:shd w:val="clear" w:color="000000" w:fill="C0C0C0"/>
          </w:tcPr>
          <w:p w14:paraId="10C465DF" w14:textId="77777777" w:rsidR="007A011F" w:rsidRDefault="00000000">
            <w:pPr>
              <w:pStyle w:val="TAH"/>
            </w:pPr>
            <w:r>
              <w:t>Description</w:t>
            </w:r>
          </w:p>
        </w:tc>
        <w:tc>
          <w:tcPr>
            <w:tcW w:w="3209" w:type="dxa"/>
            <w:shd w:val="clear" w:color="000000" w:fill="C0C0C0"/>
          </w:tcPr>
          <w:p w14:paraId="5984E4B1" w14:textId="77777777" w:rsidR="007A011F" w:rsidRDefault="00000000">
            <w:pPr>
              <w:pStyle w:val="TAH"/>
            </w:pPr>
            <w:r>
              <w:t>OpenAPI Specification File</w:t>
            </w:r>
          </w:p>
        </w:tc>
        <w:tc>
          <w:tcPr>
            <w:tcW w:w="991" w:type="dxa"/>
            <w:shd w:val="clear" w:color="000000" w:fill="C0C0C0"/>
          </w:tcPr>
          <w:p w14:paraId="5A463B7B" w14:textId="77777777" w:rsidR="007A011F" w:rsidRDefault="00000000">
            <w:pPr>
              <w:pStyle w:val="TAH"/>
            </w:pPr>
            <w:r>
              <w:t>apiName</w:t>
            </w:r>
          </w:p>
        </w:tc>
        <w:tc>
          <w:tcPr>
            <w:tcW w:w="1470" w:type="dxa"/>
            <w:shd w:val="clear" w:color="000000" w:fill="C0C0C0"/>
          </w:tcPr>
          <w:p w14:paraId="5364CE13" w14:textId="77777777" w:rsidR="007A011F" w:rsidRDefault="00000000">
            <w:pPr>
              <w:pStyle w:val="TAH"/>
            </w:pPr>
            <w:r>
              <w:t>Annex</w:t>
            </w:r>
          </w:p>
        </w:tc>
      </w:tr>
      <w:tr w:rsidR="007A011F" w14:paraId="081130AA" w14:textId="77777777">
        <w:tc>
          <w:tcPr>
            <w:tcW w:w="2087" w:type="dxa"/>
            <w:shd w:val="clear" w:color="auto" w:fill="auto"/>
          </w:tcPr>
          <w:p w14:paraId="5F2B142C" w14:textId="77777777" w:rsidR="007A011F" w:rsidRDefault="00000000">
            <w:pPr>
              <w:pStyle w:val="TAL"/>
            </w:pPr>
            <w:r>
              <w:t>MSGS_ASRegistration</w:t>
            </w:r>
          </w:p>
        </w:tc>
        <w:tc>
          <w:tcPr>
            <w:tcW w:w="885" w:type="dxa"/>
            <w:shd w:val="clear" w:color="auto" w:fill="auto"/>
          </w:tcPr>
          <w:p w14:paraId="12B1CE41" w14:textId="77777777" w:rsidR="007A011F" w:rsidRDefault="00000000">
            <w:pPr>
              <w:pStyle w:val="TAL"/>
            </w:pPr>
            <w:r>
              <w:t>8.1</w:t>
            </w:r>
          </w:p>
        </w:tc>
        <w:tc>
          <w:tcPr>
            <w:tcW w:w="1701" w:type="dxa"/>
            <w:shd w:val="clear" w:color="auto" w:fill="auto"/>
          </w:tcPr>
          <w:p w14:paraId="4A42472A" w14:textId="77777777" w:rsidR="007A011F" w:rsidRDefault="00000000">
            <w:pPr>
              <w:pStyle w:val="TAL"/>
            </w:pPr>
            <w:r>
              <w:t>AS Registration Service</w:t>
            </w:r>
          </w:p>
        </w:tc>
        <w:tc>
          <w:tcPr>
            <w:tcW w:w="3209" w:type="dxa"/>
            <w:shd w:val="clear" w:color="auto" w:fill="auto"/>
          </w:tcPr>
          <w:p w14:paraId="6BB0EEE5" w14:textId="77777777" w:rsidR="007A011F" w:rsidRDefault="00000000">
            <w:pPr>
              <w:pStyle w:val="TAL"/>
            </w:pPr>
            <w:r>
              <w:t>TS29538_MSGS_ASRegistration.yaml</w:t>
            </w:r>
          </w:p>
        </w:tc>
        <w:tc>
          <w:tcPr>
            <w:tcW w:w="991" w:type="dxa"/>
            <w:shd w:val="clear" w:color="auto" w:fill="auto"/>
          </w:tcPr>
          <w:p w14:paraId="7DC9C2D2" w14:textId="77777777" w:rsidR="007A011F"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4043E767" w14:textId="77777777" w:rsidR="007A011F" w:rsidRDefault="00000000">
            <w:pPr>
              <w:pStyle w:val="TAL"/>
            </w:pPr>
            <w:r>
              <w:t>A.2</w:t>
            </w:r>
          </w:p>
        </w:tc>
      </w:tr>
      <w:tr w:rsidR="007A011F" w14:paraId="60CFD266" w14:textId="77777777">
        <w:tc>
          <w:tcPr>
            <w:tcW w:w="2087" w:type="dxa"/>
            <w:shd w:val="clear" w:color="auto" w:fill="auto"/>
          </w:tcPr>
          <w:p w14:paraId="16849FDC" w14:textId="77777777" w:rsidR="007A011F" w:rsidRDefault="00000000">
            <w:pPr>
              <w:pStyle w:val="TAL"/>
            </w:pPr>
            <w:r>
              <w:t>MSGS_MSGDelivery</w:t>
            </w:r>
          </w:p>
        </w:tc>
        <w:tc>
          <w:tcPr>
            <w:tcW w:w="885" w:type="dxa"/>
            <w:shd w:val="clear" w:color="auto" w:fill="auto"/>
          </w:tcPr>
          <w:p w14:paraId="78F573F0" w14:textId="77777777" w:rsidR="007A011F" w:rsidRDefault="00000000">
            <w:pPr>
              <w:pStyle w:val="TAL"/>
            </w:pPr>
            <w:r>
              <w:t>8.2</w:t>
            </w:r>
          </w:p>
        </w:tc>
        <w:tc>
          <w:tcPr>
            <w:tcW w:w="1701" w:type="dxa"/>
            <w:shd w:val="clear" w:color="auto" w:fill="auto"/>
          </w:tcPr>
          <w:p w14:paraId="7B6DC727" w14:textId="77777777" w:rsidR="007A011F" w:rsidRDefault="00000000">
            <w:pPr>
              <w:pStyle w:val="TAL"/>
            </w:pPr>
            <w:r>
              <w:t>Message Delivery Service</w:t>
            </w:r>
          </w:p>
        </w:tc>
        <w:tc>
          <w:tcPr>
            <w:tcW w:w="3209" w:type="dxa"/>
            <w:shd w:val="clear" w:color="auto" w:fill="auto"/>
          </w:tcPr>
          <w:p w14:paraId="3D7E24DF" w14:textId="77777777" w:rsidR="007A011F" w:rsidRDefault="00000000">
            <w:pPr>
              <w:pStyle w:val="TAL"/>
            </w:pPr>
            <w:r>
              <w:t>TS29538_MSGS_MSGDelivery.yaml</w:t>
            </w:r>
          </w:p>
        </w:tc>
        <w:tc>
          <w:tcPr>
            <w:tcW w:w="991" w:type="dxa"/>
            <w:shd w:val="clear" w:color="auto" w:fill="auto"/>
          </w:tcPr>
          <w:p w14:paraId="2B5942AC" w14:textId="77777777" w:rsidR="007A011F" w:rsidRDefault="00000000">
            <w:pPr>
              <w:pStyle w:val="TAL"/>
            </w:pPr>
            <w:r>
              <w:t>Msgs</w:t>
            </w:r>
            <w:r>
              <w:rPr>
                <w:rFonts w:hint="eastAsia"/>
                <w:lang w:eastAsia="zh-CN"/>
              </w:rPr>
              <w:t>-</w:t>
            </w:r>
            <w:r>
              <w:t>msgdelivery</w:t>
            </w:r>
          </w:p>
        </w:tc>
        <w:tc>
          <w:tcPr>
            <w:tcW w:w="1470" w:type="dxa"/>
            <w:shd w:val="clear" w:color="auto" w:fill="auto"/>
          </w:tcPr>
          <w:p w14:paraId="1A5F9B26" w14:textId="77777777" w:rsidR="007A011F" w:rsidRDefault="00000000">
            <w:pPr>
              <w:pStyle w:val="TAL"/>
            </w:pPr>
            <w:r>
              <w:t>A.3</w:t>
            </w:r>
          </w:p>
        </w:tc>
      </w:tr>
      <w:tr w:rsidR="007A011F" w14:paraId="6E39BA66" w14:textId="77777777">
        <w:tc>
          <w:tcPr>
            <w:tcW w:w="2087" w:type="dxa"/>
            <w:shd w:val="clear" w:color="auto" w:fill="auto"/>
          </w:tcPr>
          <w:p w14:paraId="1FC78BD7" w14:textId="77777777" w:rsidR="007A011F" w:rsidRDefault="00000000">
            <w:pPr>
              <w:pStyle w:val="TAL"/>
            </w:pPr>
            <w:r>
              <w:rPr>
                <w:rFonts w:hint="eastAsia"/>
              </w:rPr>
              <w:t>MSGS_TopiclistEvent</w:t>
            </w:r>
          </w:p>
        </w:tc>
        <w:tc>
          <w:tcPr>
            <w:tcW w:w="885" w:type="dxa"/>
            <w:shd w:val="clear" w:color="auto" w:fill="auto"/>
          </w:tcPr>
          <w:p w14:paraId="454C8974" w14:textId="77777777" w:rsidR="007A011F" w:rsidRDefault="00000000">
            <w:pPr>
              <w:pStyle w:val="TAL"/>
            </w:pPr>
            <w:r>
              <w:rPr>
                <w:rFonts w:hint="eastAsia"/>
                <w:lang w:val="en-US" w:eastAsia="zh-CN"/>
              </w:rPr>
              <w:t>8.x</w:t>
            </w:r>
          </w:p>
        </w:tc>
        <w:tc>
          <w:tcPr>
            <w:tcW w:w="1701" w:type="dxa"/>
            <w:shd w:val="clear" w:color="auto" w:fill="auto"/>
          </w:tcPr>
          <w:p w14:paraId="2441F285" w14:textId="77777777" w:rsidR="007A011F" w:rsidRDefault="00000000">
            <w:pPr>
              <w:pStyle w:val="TAL"/>
            </w:pPr>
            <w:r>
              <w:rPr>
                <w:rFonts w:hint="eastAsia"/>
                <w:lang w:val="en-US" w:eastAsia="zh-CN"/>
              </w:rPr>
              <w:t>Topic Messaging Service</w:t>
            </w:r>
          </w:p>
        </w:tc>
        <w:tc>
          <w:tcPr>
            <w:tcW w:w="3209" w:type="dxa"/>
            <w:shd w:val="clear" w:color="auto" w:fill="auto"/>
          </w:tcPr>
          <w:p w14:paraId="1101A7D2" w14:textId="77777777" w:rsidR="007A011F" w:rsidRDefault="00000000">
            <w:pPr>
              <w:pStyle w:val="TAL"/>
            </w:pPr>
            <w:r>
              <w:rPr>
                <w:rFonts w:hint="eastAsia"/>
                <w:lang w:val="en-US" w:eastAsia="zh-CN"/>
              </w:rPr>
              <w:t>TS29538_MSGS_TopiclistEvent.yaml</w:t>
            </w:r>
          </w:p>
        </w:tc>
        <w:tc>
          <w:tcPr>
            <w:tcW w:w="991" w:type="dxa"/>
            <w:shd w:val="clear" w:color="auto" w:fill="auto"/>
          </w:tcPr>
          <w:p w14:paraId="078FCC0E" w14:textId="77777777" w:rsidR="007A011F" w:rsidRDefault="00000000">
            <w:pPr>
              <w:pStyle w:val="TAL"/>
            </w:pPr>
            <w:r>
              <w:rPr>
                <w:rFonts w:hint="eastAsia"/>
                <w:lang w:val="en-US" w:eastAsia="zh-CN"/>
              </w:rPr>
              <w:t>Msgs-topiclistevent</w:t>
            </w:r>
          </w:p>
        </w:tc>
        <w:tc>
          <w:tcPr>
            <w:tcW w:w="1470" w:type="dxa"/>
            <w:shd w:val="clear" w:color="auto" w:fill="auto"/>
          </w:tcPr>
          <w:p w14:paraId="3293E15F" w14:textId="77777777" w:rsidR="007A011F" w:rsidRDefault="00000000">
            <w:pPr>
              <w:pStyle w:val="TAL"/>
            </w:pPr>
            <w:r>
              <w:rPr>
                <w:rFonts w:hint="eastAsia"/>
                <w:lang w:val="en-US" w:eastAsia="zh-CN"/>
              </w:rPr>
              <w:t>A.y</w:t>
            </w:r>
          </w:p>
        </w:tc>
      </w:tr>
    </w:tbl>
    <w:p w14:paraId="37B0C06F" w14:textId="77777777" w:rsidR="007A011F" w:rsidRDefault="007A011F">
      <w:pPr>
        <w:rPr>
          <w:lang w:eastAsia="zh-CN"/>
        </w:rPr>
      </w:pPr>
    </w:p>
    <w:p w14:paraId="12D33306" w14:textId="77777777" w:rsidR="007A011F" w:rsidRDefault="00000000">
      <w:pPr>
        <w:pStyle w:val="Heading2"/>
        <w:rPr>
          <w:lang w:eastAsia="zh-CN"/>
        </w:rPr>
      </w:pPr>
      <w:bookmarkStart w:id="43" w:name="_Toc97197062"/>
      <w:bookmarkStart w:id="44" w:name="_Toc138694584"/>
      <w:r>
        <w:rPr>
          <w:lang w:eastAsia="zh-CN"/>
        </w:rPr>
        <w:t>5.2</w:t>
      </w:r>
      <w:r>
        <w:rPr>
          <w:lang w:eastAsia="zh-CN"/>
        </w:rPr>
        <w:tab/>
        <w:t>MSGS_</w:t>
      </w:r>
      <w:r>
        <w:t xml:space="preserve">ASRegistration </w:t>
      </w:r>
      <w:r>
        <w:rPr>
          <w:lang w:eastAsia="zh-CN"/>
        </w:rPr>
        <w:t>Service</w:t>
      </w:r>
      <w:bookmarkEnd w:id="43"/>
      <w:bookmarkEnd w:id="44"/>
    </w:p>
    <w:p w14:paraId="4B5938B5" w14:textId="77777777" w:rsidR="007A011F" w:rsidRDefault="00000000">
      <w:pPr>
        <w:pStyle w:val="Heading3"/>
      </w:pPr>
      <w:bookmarkStart w:id="45" w:name="_Toc96996657"/>
      <w:bookmarkStart w:id="46" w:name="_Toc93878865"/>
      <w:bookmarkStart w:id="47" w:name="_Toc138694585"/>
      <w:bookmarkStart w:id="48" w:name="_Toc83768237"/>
      <w:bookmarkStart w:id="49" w:name="_Toc97197063"/>
      <w:r>
        <w:t>5.</w:t>
      </w:r>
      <w:r>
        <w:rPr>
          <w:lang w:eastAsia="zh-CN"/>
        </w:rPr>
        <w:t>2</w:t>
      </w:r>
      <w:r>
        <w:t>.1</w:t>
      </w:r>
      <w:r>
        <w:tab/>
        <w:t>Service Description</w:t>
      </w:r>
      <w:bookmarkEnd w:id="45"/>
      <w:bookmarkEnd w:id="46"/>
      <w:bookmarkEnd w:id="47"/>
      <w:bookmarkEnd w:id="48"/>
      <w:bookmarkEnd w:id="49"/>
    </w:p>
    <w:p w14:paraId="38E15531" w14:textId="77777777" w:rsidR="007A011F" w:rsidRDefault="00000000">
      <w:pPr>
        <w:rPr>
          <w:lang w:eastAsia="zh-CN"/>
        </w:rPr>
      </w:pPr>
      <w:r>
        <w:rPr>
          <w:lang w:eastAsia="zh-CN"/>
        </w:rPr>
        <w:t>The MSGS_ASRegistration API, as defined in 3GPP TS 23.554 [2], allows an AS via Mm5s interface to register, and deregister at a given MSGin5G Server.</w:t>
      </w:r>
    </w:p>
    <w:p w14:paraId="378DFFAF" w14:textId="77777777" w:rsidR="007A011F" w:rsidRDefault="00000000">
      <w:pPr>
        <w:pStyle w:val="Heading3"/>
        <w:rPr>
          <w:lang w:eastAsia="zh-CN"/>
        </w:rPr>
      </w:pPr>
      <w:bookmarkStart w:id="50" w:name="_Toc83768238"/>
      <w:bookmarkStart w:id="51" w:name="_Toc97197064"/>
      <w:bookmarkStart w:id="52" w:name="_Toc138694586"/>
      <w:bookmarkStart w:id="53" w:name="_Toc96996658"/>
      <w:bookmarkStart w:id="54" w:name="_Toc93878866"/>
      <w:r>
        <w:t>5.</w:t>
      </w:r>
      <w:r>
        <w:rPr>
          <w:lang w:eastAsia="zh-CN"/>
        </w:rPr>
        <w:t>2</w:t>
      </w:r>
      <w:r>
        <w:t>.2</w:t>
      </w:r>
      <w:r>
        <w:tab/>
        <w:t>Service Operations</w:t>
      </w:r>
      <w:bookmarkEnd w:id="50"/>
      <w:bookmarkEnd w:id="51"/>
      <w:bookmarkEnd w:id="52"/>
      <w:bookmarkEnd w:id="53"/>
      <w:bookmarkEnd w:id="54"/>
    </w:p>
    <w:p w14:paraId="5D96AFF8" w14:textId="77777777" w:rsidR="007A011F" w:rsidRDefault="00000000">
      <w:pPr>
        <w:pStyle w:val="Heading4"/>
      </w:pPr>
      <w:bookmarkStart w:id="55" w:name="_Toc138694587"/>
      <w:bookmarkStart w:id="56" w:name="_Toc93878867"/>
      <w:bookmarkStart w:id="57" w:name="_Toc96996659"/>
      <w:bookmarkStart w:id="58" w:name="_Toc97197065"/>
      <w:bookmarkStart w:id="59" w:name="_Toc83768239"/>
      <w:r>
        <w:t>5.</w:t>
      </w:r>
      <w:r>
        <w:rPr>
          <w:lang w:eastAsia="zh-CN"/>
        </w:rPr>
        <w:t>2</w:t>
      </w:r>
      <w:r>
        <w:t>.2.1</w:t>
      </w:r>
      <w:r>
        <w:tab/>
        <w:t>Introduction</w:t>
      </w:r>
      <w:bookmarkEnd w:id="55"/>
      <w:bookmarkEnd w:id="56"/>
      <w:bookmarkEnd w:id="57"/>
      <w:bookmarkEnd w:id="58"/>
      <w:bookmarkEnd w:id="59"/>
    </w:p>
    <w:p w14:paraId="78E99D4C" w14:textId="77777777" w:rsidR="007A011F" w:rsidRDefault="00000000">
      <w:pPr>
        <w:rPr>
          <w:lang w:eastAsia="zh-CN"/>
        </w:rPr>
      </w:pPr>
      <w:r>
        <w:rPr>
          <w:lang w:eastAsia="zh-CN"/>
        </w:rPr>
        <w:t>The service operation defined for MSGS_ASRegistration API is shown in the Table 5.2.2.1-1.</w:t>
      </w:r>
    </w:p>
    <w:p w14:paraId="35447581" w14:textId="77777777" w:rsidR="007A011F"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A011F" w14:paraId="2B26BB85" w14:textId="77777777">
        <w:trPr>
          <w:jc w:val="center"/>
        </w:trPr>
        <w:tc>
          <w:tcPr>
            <w:tcW w:w="3260" w:type="dxa"/>
            <w:shd w:val="clear" w:color="000000" w:fill="C0C0C0"/>
          </w:tcPr>
          <w:p w14:paraId="1E5CAA4F" w14:textId="77777777" w:rsidR="007A011F" w:rsidRDefault="00000000">
            <w:pPr>
              <w:pStyle w:val="TAH"/>
              <w:rPr>
                <w:kern w:val="2"/>
                <w:szCs w:val="22"/>
              </w:rPr>
            </w:pPr>
            <w:r>
              <w:rPr>
                <w:kern w:val="2"/>
                <w:szCs w:val="22"/>
              </w:rPr>
              <w:t>Service operation name</w:t>
            </w:r>
          </w:p>
        </w:tc>
        <w:tc>
          <w:tcPr>
            <w:tcW w:w="4395" w:type="dxa"/>
            <w:shd w:val="clear" w:color="000000" w:fill="C0C0C0"/>
          </w:tcPr>
          <w:p w14:paraId="63FE675F" w14:textId="77777777" w:rsidR="007A011F" w:rsidRDefault="00000000">
            <w:pPr>
              <w:pStyle w:val="TAH"/>
              <w:rPr>
                <w:kern w:val="2"/>
                <w:szCs w:val="22"/>
              </w:rPr>
            </w:pPr>
            <w:r>
              <w:rPr>
                <w:kern w:val="2"/>
                <w:szCs w:val="22"/>
              </w:rPr>
              <w:t>Description</w:t>
            </w:r>
          </w:p>
        </w:tc>
        <w:tc>
          <w:tcPr>
            <w:tcW w:w="1565" w:type="dxa"/>
            <w:shd w:val="clear" w:color="000000" w:fill="C0C0C0"/>
          </w:tcPr>
          <w:p w14:paraId="31D09D13" w14:textId="77777777" w:rsidR="007A011F" w:rsidRDefault="00000000">
            <w:pPr>
              <w:pStyle w:val="TAH"/>
              <w:rPr>
                <w:kern w:val="2"/>
                <w:szCs w:val="22"/>
              </w:rPr>
            </w:pPr>
            <w:r>
              <w:rPr>
                <w:kern w:val="2"/>
                <w:szCs w:val="22"/>
              </w:rPr>
              <w:t>Initiated by</w:t>
            </w:r>
          </w:p>
        </w:tc>
      </w:tr>
      <w:tr w:rsidR="007A011F" w14:paraId="035A80B6" w14:textId="77777777">
        <w:trPr>
          <w:jc w:val="center"/>
        </w:trPr>
        <w:tc>
          <w:tcPr>
            <w:tcW w:w="3260" w:type="dxa"/>
          </w:tcPr>
          <w:p w14:paraId="07F49A16" w14:textId="77777777" w:rsidR="007A011F" w:rsidRDefault="00000000">
            <w:pPr>
              <w:pStyle w:val="TAL"/>
              <w:rPr>
                <w:kern w:val="2"/>
                <w:szCs w:val="22"/>
              </w:rPr>
            </w:pPr>
            <w:r>
              <w:rPr>
                <w:kern w:val="2"/>
                <w:szCs w:val="22"/>
              </w:rPr>
              <w:t>MSGS_ASRegistration_Request</w:t>
            </w:r>
          </w:p>
        </w:tc>
        <w:tc>
          <w:tcPr>
            <w:tcW w:w="4395" w:type="dxa"/>
          </w:tcPr>
          <w:p w14:paraId="4DC7FD62" w14:textId="77777777" w:rsidR="007A011F" w:rsidRDefault="00000000">
            <w:pPr>
              <w:pStyle w:val="TAL"/>
              <w:rPr>
                <w:kern w:val="2"/>
                <w:szCs w:val="22"/>
              </w:rPr>
            </w:pPr>
            <w:r>
              <w:rPr>
                <w:kern w:val="2"/>
                <w:szCs w:val="22"/>
              </w:rPr>
              <w:t>This service operation is used by the AS to register itself to MSGin5G Server.</w:t>
            </w:r>
          </w:p>
        </w:tc>
        <w:tc>
          <w:tcPr>
            <w:tcW w:w="1565" w:type="dxa"/>
          </w:tcPr>
          <w:p w14:paraId="0C5065B5" w14:textId="77777777" w:rsidR="007A011F" w:rsidRDefault="00000000">
            <w:pPr>
              <w:pStyle w:val="TAL"/>
              <w:rPr>
                <w:kern w:val="2"/>
                <w:szCs w:val="22"/>
              </w:rPr>
            </w:pPr>
            <w:r>
              <w:rPr>
                <w:kern w:val="2"/>
                <w:szCs w:val="22"/>
              </w:rPr>
              <w:t>AS</w:t>
            </w:r>
          </w:p>
        </w:tc>
      </w:tr>
      <w:tr w:rsidR="007A011F" w14:paraId="3DC67586" w14:textId="77777777">
        <w:trPr>
          <w:jc w:val="center"/>
        </w:trPr>
        <w:tc>
          <w:tcPr>
            <w:tcW w:w="3260" w:type="dxa"/>
          </w:tcPr>
          <w:p w14:paraId="4208832F" w14:textId="77777777" w:rsidR="007A011F" w:rsidRDefault="00000000">
            <w:pPr>
              <w:pStyle w:val="TAL"/>
              <w:rPr>
                <w:kern w:val="2"/>
                <w:szCs w:val="22"/>
              </w:rPr>
            </w:pPr>
            <w:r>
              <w:rPr>
                <w:kern w:val="2"/>
              </w:rPr>
              <w:t>MSGS_ASRegistration_Deregister</w:t>
            </w:r>
          </w:p>
        </w:tc>
        <w:tc>
          <w:tcPr>
            <w:tcW w:w="4395" w:type="dxa"/>
          </w:tcPr>
          <w:p w14:paraId="5B9D7D56" w14:textId="77777777" w:rsidR="007A011F" w:rsidRDefault="00000000">
            <w:pPr>
              <w:pStyle w:val="TAL"/>
              <w:rPr>
                <w:kern w:val="2"/>
                <w:szCs w:val="22"/>
              </w:rPr>
            </w:pPr>
            <w:r>
              <w:rPr>
                <w:kern w:val="2"/>
                <w:szCs w:val="22"/>
              </w:rPr>
              <w:t>This service operation is used by the AS to deregister itself from a MSGin5G Server.</w:t>
            </w:r>
          </w:p>
        </w:tc>
        <w:tc>
          <w:tcPr>
            <w:tcW w:w="1565" w:type="dxa"/>
          </w:tcPr>
          <w:p w14:paraId="43DE2F39" w14:textId="77777777" w:rsidR="007A011F" w:rsidRDefault="00000000">
            <w:pPr>
              <w:pStyle w:val="TAL"/>
              <w:rPr>
                <w:kern w:val="2"/>
                <w:szCs w:val="22"/>
              </w:rPr>
            </w:pPr>
            <w:r>
              <w:rPr>
                <w:kern w:val="2"/>
                <w:szCs w:val="22"/>
              </w:rPr>
              <w:t>AS</w:t>
            </w:r>
          </w:p>
        </w:tc>
      </w:tr>
    </w:tbl>
    <w:p w14:paraId="01976B07" w14:textId="77777777" w:rsidR="007A011F" w:rsidRDefault="007A011F">
      <w:pPr>
        <w:rPr>
          <w:lang w:eastAsia="zh-CN"/>
        </w:rPr>
      </w:pPr>
    </w:p>
    <w:p w14:paraId="28F19AC0" w14:textId="77777777" w:rsidR="007A011F" w:rsidRDefault="00000000">
      <w:pPr>
        <w:pStyle w:val="Heading4"/>
      </w:pPr>
      <w:bookmarkStart w:id="60" w:name="_Toc83768240"/>
      <w:bookmarkStart w:id="61" w:name="_Toc97197066"/>
      <w:bookmarkStart w:id="62" w:name="_Toc96996660"/>
      <w:bookmarkStart w:id="63" w:name="_Toc138694588"/>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57CA7BDC" w14:textId="77777777" w:rsidR="007A011F" w:rsidRDefault="00000000">
      <w:pPr>
        <w:pStyle w:val="Heading5"/>
      </w:pPr>
      <w:bookmarkStart w:id="65" w:name="_Toc97197067"/>
      <w:bookmarkStart w:id="66" w:name="_Toc138694589"/>
      <w:bookmarkStart w:id="67" w:name="_Toc83768241"/>
      <w:bookmarkStart w:id="68" w:name="_Toc93878869"/>
      <w:bookmarkStart w:id="69" w:name="_Toc96996661"/>
      <w:r>
        <w:t>5.</w:t>
      </w:r>
      <w:r>
        <w:rPr>
          <w:lang w:eastAsia="zh-CN"/>
        </w:rPr>
        <w:t>2</w:t>
      </w:r>
      <w:r>
        <w:t>.2.2.1</w:t>
      </w:r>
      <w:r>
        <w:tab/>
        <w:t>General</w:t>
      </w:r>
      <w:bookmarkEnd w:id="65"/>
      <w:bookmarkEnd w:id="66"/>
      <w:bookmarkEnd w:id="67"/>
      <w:bookmarkEnd w:id="68"/>
      <w:bookmarkEnd w:id="69"/>
    </w:p>
    <w:p w14:paraId="0DFE9089" w14:textId="77777777" w:rsidR="007A011F" w:rsidRDefault="00000000">
      <w:r>
        <w:t>This service operation is used by the AS to register itself to MSGin5G Server.</w:t>
      </w:r>
    </w:p>
    <w:p w14:paraId="79FB9F3F" w14:textId="77777777" w:rsidR="007A011F" w:rsidRDefault="00000000">
      <w:pPr>
        <w:pStyle w:val="Heading5"/>
        <w:rPr>
          <w:lang w:eastAsia="zh-CN"/>
        </w:rPr>
      </w:pPr>
      <w:bookmarkStart w:id="70" w:name="_Toc93878870"/>
      <w:bookmarkStart w:id="71" w:name="_Toc83768242"/>
      <w:bookmarkStart w:id="72" w:name="_Toc96996662"/>
      <w:bookmarkStart w:id="73" w:name="_Toc138694590"/>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45193F07" w14:textId="77777777" w:rsidR="007A011F" w:rsidRDefault="00000000">
      <w:pPr>
        <w:pStyle w:val="TH"/>
        <w:rPr>
          <w:lang w:eastAsia="zh-CN"/>
        </w:rPr>
      </w:pPr>
      <w:r>
        <w:object w:dxaOrig="8714" w:dyaOrig="2142" w14:anchorId="156D432D">
          <v:shape id="_x0000_i1026" type="#_x0000_t75" style="width:435.75pt;height:106.95pt" o:ole="">
            <v:imagedata r:id="rId13" o:title=""/>
          </v:shape>
          <o:OLEObject Type="Embed" ProgID="Visio.Drawing.11" ShapeID="_x0000_i1026" DrawAspect="Content" ObjectID="_1756318816" r:id="rId14"/>
        </w:object>
      </w:r>
    </w:p>
    <w:p w14:paraId="7493D538" w14:textId="77777777" w:rsidR="007A011F" w:rsidRDefault="00000000">
      <w:pPr>
        <w:pStyle w:val="TF"/>
      </w:pPr>
      <w:r>
        <w:t>Figure 5.2.2.2.2-1:</w:t>
      </w:r>
      <w:r>
        <w:rPr>
          <w:rFonts w:hint="eastAsia"/>
        </w:rPr>
        <w:t xml:space="preserve"> </w:t>
      </w:r>
      <w:r>
        <w:t>AS Registering to MSGin5G Server</w:t>
      </w:r>
    </w:p>
    <w:p w14:paraId="6667B1D7" w14:textId="77777777" w:rsidR="007A011F" w:rsidRDefault="00000000">
      <w:pPr>
        <w:rPr>
          <w:lang w:eastAsia="zh-CN"/>
        </w:rPr>
      </w:pPr>
      <w:r>
        <w:rPr>
          <w:lang w:eastAsia="zh-CN"/>
        </w:rPr>
        <w:lastRenderedPageBreak/>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331E5F8C" w14:textId="77777777" w:rsidR="007A011F" w:rsidRDefault="00000000">
      <w:pPr>
        <w:pStyle w:val="B10"/>
      </w:pPr>
      <w:r>
        <w:t>-</w:t>
      </w:r>
      <w:r>
        <w:tab/>
        <w:t>the Application Server Identifier within the "</w:t>
      </w:r>
      <w:r>
        <w:rPr>
          <w:szCs w:val="22"/>
        </w:rPr>
        <w:t>asSvcId</w:t>
      </w:r>
      <w:r>
        <w:t>" attribute; and</w:t>
      </w:r>
    </w:p>
    <w:p w14:paraId="2F443A8D" w14:textId="77777777" w:rsidR="007A011F" w:rsidRDefault="00000000">
      <w:pPr>
        <w:pStyle w:val="B10"/>
      </w:pPr>
      <w:r>
        <w:t>may include:</w:t>
      </w:r>
    </w:p>
    <w:p w14:paraId="67871201" w14:textId="77777777" w:rsidR="007A011F" w:rsidRDefault="00000000">
      <w:pPr>
        <w:pStyle w:val="B10"/>
      </w:pPr>
      <w:r>
        <w:t>-</w:t>
      </w:r>
      <w:r>
        <w:tab/>
        <w:t>the Application Identifier within the "appId" attribute;</w:t>
      </w:r>
    </w:p>
    <w:p w14:paraId="43CAA7F3" w14:textId="77777777" w:rsidR="007A011F" w:rsidRDefault="00000000">
      <w:pPr>
        <w:pStyle w:val="B10"/>
      </w:pPr>
      <w:r>
        <w:t>-</w:t>
      </w:r>
      <w:r>
        <w:tab/>
        <w:t>the notification target URI within the "</w:t>
      </w:r>
      <w:r>
        <w:rPr>
          <w:szCs w:val="22"/>
        </w:rPr>
        <w:t>targetUri</w:t>
      </w:r>
      <w:r>
        <w:t>" attribute; and</w:t>
      </w:r>
    </w:p>
    <w:p w14:paraId="5099EB38" w14:textId="77777777" w:rsidR="007A011F" w:rsidRDefault="00000000">
      <w:pPr>
        <w:pStyle w:val="B10"/>
      </w:pPr>
      <w:r>
        <w:t>-</w:t>
      </w:r>
      <w:r>
        <w:tab/>
        <w:t>the Application Server Profile Information within the "</w:t>
      </w:r>
      <w:r>
        <w:rPr>
          <w:szCs w:val="22"/>
        </w:rPr>
        <w:t>asProf</w:t>
      </w:r>
      <w:r>
        <w:t>" attribute, that may include:</w:t>
      </w:r>
    </w:p>
    <w:p w14:paraId="3BE1AA4C" w14:textId="77777777" w:rsidR="007A011F" w:rsidRDefault="00000000">
      <w:pPr>
        <w:pStyle w:val="B2"/>
      </w:pPr>
      <w:r>
        <w:t>-</w:t>
      </w:r>
      <w:r>
        <w:tab/>
        <w:t>the Application Server name within the "appName" attribute;</w:t>
      </w:r>
    </w:p>
    <w:p w14:paraId="5B4EEF1D" w14:textId="77777777" w:rsidR="007A011F" w:rsidRDefault="00000000">
      <w:pPr>
        <w:pStyle w:val="B2"/>
      </w:pPr>
      <w:r>
        <w:t>-</w:t>
      </w:r>
      <w:r>
        <w:tab/>
        <w:t>the list of Application Providers name within the "appProviders" attribute;</w:t>
      </w:r>
    </w:p>
    <w:p w14:paraId="7E380CA4" w14:textId="77777777" w:rsidR="007A011F" w:rsidRDefault="00000000">
      <w:pPr>
        <w:pStyle w:val="B2"/>
      </w:pPr>
      <w:r>
        <w:t>-</w:t>
      </w:r>
      <w:r>
        <w:tab/>
        <w:t>the list of Application scenarios within the "appScenarios" attribute;</w:t>
      </w:r>
    </w:p>
    <w:p w14:paraId="4749D901" w14:textId="77777777" w:rsidR="007A011F" w:rsidRDefault="00000000">
      <w:pPr>
        <w:pStyle w:val="B2"/>
      </w:pPr>
      <w:r>
        <w:t>-</w:t>
      </w:r>
      <w:r>
        <w:tab/>
        <w:t>the list of Application Server category within the "appCategory" attribute; and</w:t>
      </w:r>
    </w:p>
    <w:p w14:paraId="7716C4B7" w14:textId="77777777" w:rsidR="007A011F" w:rsidRDefault="00000000">
      <w:pPr>
        <w:pStyle w:val="B2"/>
        <w:rPr>
          <w:lang w:eastAsia="zh-CN"/>
        </w:rPr>
      </w:pPr>
      <w:r>
        <w:rPr>
          <w:lang w:eastAsia="zh-CN"/>
        </w:rPr>
        <w:t>-</w:t>
      </w:r>
      <w:r>
        <w:rPr>
          <w:lang w:eastAsia="zh-CN"/>
        </w:rPr>
        <w:tab/>
        <w:t>the list of Application Server status within the "asStatus" attribute.</w:t>
      </w:r>
    </w:p>
    <w:p w14:paraId="3F859A04" w14:textId="77777777" w:rsidR="007A011F" w:rsidRDefault="00000000">
      <w:r>
        <w:t>Upon receiving the HTTP POST message from the AS, the MSGin5G Server shall:</w:t>
      </w:r>
    </w:p>
    <w:p w14:paraId="037256E9" w14:textId="77777777" w:rsidR="007A011F" w:rsidRDefault="00000000">
      <w:pPr>
        <w:pStyle w:val="B10"/>
      </w:pPr>
      <w:r>
        <w:t>1.</w:t>
      </w:r>
      <w:r>
        <w:rPr>
          <w:lang w:eastAsia="zh-CN"/>
        </w:rPr>
        <w:tab/>
      </w:r>
      <w:r>
        <w:t>process the AS registration request information;</w:t>
      </w:r>
    </w:p>
    <w:p w14:paraId="547CD8BF" w14:textId="77777777" w:rsidR="007A011F" w:rsidRDefault="00000000">
      <w:pPr>
        <w:pStyle w:val="B10"/>
      </w:pPr>
      <w:r>
        <w:t>2.</w:t>
      </w:r>
      <w:r>
        <w:rPr>
          <w:lang w:eastAsia="zh-CN"/>
        </w:rPr>
        <w:tab/>
      </w:r>
      <w:r>
        <w:t>verify the identity of the AS and check if the AS is authorized to register itself at MSGin5G Server; and</w:t>
      </w:r>
    </w:p>
    <w:p w14:paraId="549408C1" w14:textId="77777777" w:rsidR="007A011F" w:rsidRDefault="00000000">
      <w:pPr>
        <w:pStyle w:val="B10"/>
      </w:pPr>
      <w:r>
        <w:t>3.</w:t>
      </w:r>
      <w:r>
        <w:rPr>
          <w:lang w:eastAsia="zh-CN"/>
        </w:rPr>
        <w:tab/>
      </w:r>
      <w:r>
        <w:t>if the AS is authorized to register to MSGin5G Server, then the MSGin5G Server shall:</w:t>
      </w:r>
    </w:p>
    <w:p w14:paraId="4E20A722" w14:textId="77777777" w:rsidR="007A011F"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55B8A715" w14:textId="77777777" w:rsidR="007A011F"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27EEA167" w14:textId="77777777" w:rsidR="007A011F" w:rsidRDefault="00000000">
      <w:pPr>
        <w:pStyle w:val="B3"/>
      </w:pPr>
      <w:r>
        <w:t>-</w:t>
      </w:r>
      <w:r>
        <w:tab/>
        <w:t>the Application Server Identifier within the "</w:t>
      </w:r>
      <w:r>
        <w:rPr>
          <w:szCs w:val="22"/>
        </w:rPr>
        <w:t>asSvcId</w:t>
      </w:r>
      <w:r>
        <w:t>" attribute; and</w:t>
      </w:r>
    </w:p>
    <w:p w14:paraId="08B2BEEB" w14:textId="77777777" w:rsidR="007A011F" w:rsidRDefault="00000000">
      <w:pPr>
        <w:pStyle w:val="B3"/>
      </w:pPr>
      <w:r>
        <w:t>-</w:t>
      </w:r>
      <w:r>
        <w:tab/>
        <w:t>the registration result within the "</w:t>
      </w:r>
      <w:r>
        <w:rPr>
          <w:szCs w:val="22"/>
        </w:rPr>
        <w:t>result</w:t>
      </w:r>
      <w:r>
        <w:t>" attribute.</w:t>
      </w:r>
    </w:p>
    <w:p w14:paraId="4C52F052" w14:textId="77777777" w:rsidR="007A011F" w:rsidRDefault="00000000">
      <w:pPr>
        <w:rPr>
          <w:lang w:eastAsia="zh-CN"/>
        </w:rPr>
      </w:pPr>
      <w:r>
        <w:rPr>
          <w:lang w:eastAsia="zh-CN"/>
        </w:rPr>
        <w:t>If errors occur when processing the HTTP POST request, the MSGin5G Server shall apply error handling procedures as specified in clause 8.1.6.</w:t>
      </w:r>
    </w:p>
    <w:p w14:paraId="24DA6769" w14:textId="77777777" w:rsidR="007A011F" w:rsidRDefault="00000000">
      <w:pPr>
        <w:pStyle w:val="Heading4"/>
        <w:rPr>
          <w:lang w:eastAsia="zh-CN"/>
        </w:rPr>
      </w:pPr>
      <w:bookmarkStart w:id="76" w:name="_Toc83768243"/>
      <w:bookmarkStart w:id="77" w:name="_Toc138694591"/>
      <w:bookmarkStart w:id="78" w:name="_Toc93878871"/>
      <w:bookmarkStart w:id="79" w:name="_Toc96996663"/>
      <w:bookmarkStart w:id="80" w:name="_Toc97197069"/>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69BDF704" w14:textId="77777777" w:rsidR="007A011F" w:rsidRDefault="00000000">
      <w:pPr>
        <w:pStyle w:val="Heading5"/>
      </w:pPr>
      <w:bookmarkStart w:id="81" w:name="_Toc93878872"/>
      <w:bookmarkStart w:id="82" w:name="_Toc96996664"/>
      <w:bookmarkStart w:id="83" w:name="_Toc83768244"/>
      <w:bookmarkStart w:id="84" w:name="_Toc97197070"/>
      <w:bookmarkStart w:id="85" w:name="_Toc138694592"/>
      <w:r>
        <w:t>5.</w:t>
      </w:r>
      <w:r>
        <w:rPr>
          <w:lang w:eastAsia="zh-CN"/>
        </w:rPr>
        <w:t>2</w:t>
      </w:r>
      <w:r>
        <w:t>.2.</w:t>
      </w:r>
      <w:r>
        <w:rPr>
          <w:lang w:eastAsia="zh-CN"/>
        </w:rPr>
        <w:t>3</w:t>
      </w:r>
      <w:r>
        <w:t>.1</w:t>
      </w:r>
      <w:r>
        <w:tab/>
        <w:t>General</w:t>
      </w:r>
      <w:bookmarkEnd w:id="81"/>
      <w:bookmarkEnd w:id="82"/>
      <w:bookmarkEnd w:id="83"/>
      <w:bookmarkEnd w:id="84"/>
      <w:bookmarkEnd w:id="85"/>
    </w:p>
    <w:p w14:paraId="37BA466B" w14:textId="77777777" w:rsidR="007A011F" w:rsidRDefault="00000000">
      <w:r>
        <w:t>This service operation is used by the AS to deregister itself from a MSGin5G Server.</w:t>
      </w:r>
    </w:p>
    <w:p w14:paraId="002C5B47" w14:textId="77777777" w:rsidR="007A011F" w:rsidRDefault="00000000">
      <w:pPr>
        <w:pStyle w:val="Heading5"/>
        <w:rPr>
          <w:lang w:eastAsia="zh-CN"/>
        </w:rPr>
      </w:pPr>
      <w:bookmarkStart w:id="86" w:name="_Toc93878873"/>
      <w:bookmarkStart w:id="87" w:name="_Toc138694593"/>
      <w:bookmarkStart w:id="88" w:name="_Toc83768245"/>
      <w:bookmarkStart w:id="89" w:name="_Toc96996665"/>
      <w:bookmarkStart w:id="90" w:name="_Toc97197071"/>
      <w:r>
        <w:lastRenderedPageBreak/>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40B6758E" w14:textId="77777777" w:rsidR="007A011F" w:rsidRDefault="00000000">
      <w:pPr>
        <w:pStyle w:val="TH"/>
        <w:rPr>
          <w:lang w:eastAsia="zh-CN"/>
        </w:rPr>
      </w:pPr>
      <w:r>
        <w:object w:dxaOrig="8714" w:dyaOrig="2142" w14:anchorId="1BB6D94F">
          <v:shape id="_x0000_i1027" type="#_x0000_t75" style="width:435.75pt;height:106.95pt" o:ole="">
            <v:imagedata r:id="rId15" o:title=""/>
          </v:shape>
          <o:OLEObject Type="Embed" ProgID="Visio.Drawing.11" ShapeID="_x0000_i1027" DrawAspect="Content" ObjectID="_1756318817" r:id="rId16"/>
        </w:object>
      </w:r>
    </w:p>
    <w:p w14:paraId="32C89C5C" w14:textId="77777777" w:rsidR="007A011F" w:rsidRDefault="00000000">
      <w:pPr>
        <w:pStyle w:val="TF"/>
      </w:pPr>
      <w:r>
        <w:t>Figure 5.2.2.3.2-1: AS Deregistering from MSGin5G Server</w:t>
      </w:r>
    </w:p>
    <w:p w14:paraId="55233A21" w14:textId="77777777" w:rsidR="007A011F"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4379F37B" w14:textId="77777777" w:rsidR="007A011F" w:rsidRDefault="00000000">
      <w:r>
        <w:t>Upon receiving the HTTP DELETE request, the MSGin5G Server shall:</w:t>
      </w:r>
    </w:p>
    <w:p w14:paraId="387E9A50" w14:textId="77777777" w:rsidR="007A011F" w:rsidRDefault="00000000">
      <w:pPr>
        <w:pStyle w:val="B10"/>
      </w:pPr>
      <w:r>
        <w:t>1.</w:t>
      </w:r>
      <w:r>
        <w:tab/>
        <w:t>verify the identity of the AS and check if the AS is authorized to deregister the AS registration information;</w:t>
      </w:r>
    </w:p>
    <w:p w14:paraId="6BF2C6BA" w14:textId="77777777" w:rsidR="007A011F"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5BBEBB57" w14:textId="77777777" w:rsidR="007A011F"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3F25D67E" w14:textId="77777777" w:rsidR="007A011F" w:rsidRDefault="00000000">
      <w:pPr>
        <w:rPr>
          <w:lang w:eastAsia="zh-CN"/>
        </w:rPr>
      </w:pPr>
      <w:r>
        <w:rPr>
          <w:lang w:eastAsia="zh-CN"/>
        </w:rPr>
        <w:t>If errors occur when processing the HTTP DELETE request, the MSGin5G Server shall apply error handling procedures as specified in clause 8.1.6.</w:t>
      </w:r>
    </w:p>
    <w:p w14:paraId="29A26A1B" w14:textId="77777777" w:rsidR="007A011F" w:rsidRDefault="00000000">
      <w:pPr>
        <w:pStyle w:val="Heading2"/>
        <w:rPr>
          <w:lang w:eastAsia="zh-CN"/>
        </w:rPr>
      </w:pPr>
      <w:bookmarkStart w:id="91" w:name="_Toc97197072"/>
      <w:bookmarkStart w:id="92" w:name="_Toc93878874"/>
      <w:bookmarkStart w:id="93" w:name="_Toc96996666"/>
      <w:bookmarkStart w:id="94" w:name="_Toc138694594"/>
      <w:bookmarkStart w:id="95" w:name="_Toc83768246"/>
      <w:r>
        <w:rPr>
          <w:lang w:eastAsia="zh-CN"/>
        </w:rPr>
        <w:t>5.3</w:t>
      </w:r>
      <w:r>
        <w:rPr>
          <w:lang w:eastAsia="zh-CN"/>
        </w:rPr>
        <w:tab/>
        <w:t>MSGS_MSGDelivery Service</w:t>
      </w:r>
      <w:bookmarkEnd w:id="91"/>
      <w:bookmarkEnd w:id="92"/>
      <w:bookmarkEnd w:id="93"/>
      <w:bookmarkEnd w:id="94"/>
      <w:bookmarkEnd w:id="95"/>
    </w:p>
    <w:p w14:paraId="56CD487A" w14:textId="77777777" w:rsidR="007A011F" w:rsidRDefault="00000000">
      <w:pPr>
        <w:pStyle w:val="Heading3"/>
      </w:pPr>
      <w:bookmarkStart w:id="96" w:name="_Toc96996667"/>
      <w:bookmarkStart w:id="97" w:name="_Toc36037291"/>
      <w:bookmarkStart w:id="98" w:name="_Toc97197073"/>
      <w:bookmarkStart w:id="99" w:name="_Toc66282034"/>
      <w:bookmarkStart w:id="100" w:name="_Toc75351463"/>
      <w:bookmarkStart w:id="101" w:name="_Toc138694595"/>
      <w:bookmarkStart w:id="102" w:name="_Toc510696588"/>
      <w:bookmarkStart w:id="103" w:name="_Toc73433550"/>
      <w:bookmarkStart w:id="104" w:name="_Toc34035298"/>
      <w:bookmarkStart w:id="105" w:name="_Toc63170997"/>
      <w:bookmarkStart w:id="106" w:name="_Toc93878875"/>
      <w:bookmarkStart w:id="107" w:name="_Toc38877437"/>
      <w:bookmarkStart w:id="108" w:name="_Toc83768247"/>
      <w:bookmarkStart w:id="109" w:name="_Toc45132698"/>
      <w:bookmarkStart w:id="110" w:name="_Toc70426202"/>
      <w:bookmarkStart w:id="111" w:name="_Toc59015441"/>
      <w:bookmarkStart w:id="112" w:name="_Toc36037595"/>
      <w:bookmarkStart w:id="113" w:name="_Toc73437053"/>
      <w:bookmarkStart w:id="114" w:name="_Toc73435647"/>
      <w:bookmarkStart w:id="115" w:name="_Toc43199519"/>
      <w:bookmarkStart w:id="116" w:name="_Toc68165910"/>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C6252C7" w14:textId="77777777" w:rsidR="007A011F" w:rsidRDefault="00000000">
      <w:pPr>
        <w:rPr>
          <w:lang w:eastAsia="zh-CN"/>
        </w:rPr>
      </w:pPr>
      <w:r>
        <w:rPr>
          <w:lang w:eastAsia="zh-CN"/>
        </w:rPr>
        <w:t>The MSGS_MSGDelivery Service corresponding to Mm5s as defined in 3GPP TS 23.554 [2], is provided by the MSGin5G Server.</w:t>
      </w:r>
    </w:p>
    <w:p w14:paraId="030E69B3" w14:textId="77777777" w:rsidR="007A011F" w:rsidRDefault="00000000">
      <w:pPr>
        <w:rPr>
          <w:lang w:eastAsia="zh-CN"/>
        </w:rPr>
      </w:pPr>
      <w:r>
        <w:rPr>
          <w:lang w:eastAsia="zh-CN"/>
        </w:rPr>
        <w:t>This service:</w:t>
      </w:r>
    </w:p>
    <w:p w14:paraId="5AF99D7D" w14:textId="77777777" w:rsidR="007A011F"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351BBDB9" w14:textId="77777777" w:rsidR="007A011F"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044A2F9D" w14:textId="77777777" w:rsidR="007A011F" w:rsidRDefault="00000000">
      <w:pPr>
        <w:pStyle w:val="B10"/>
        <w:rPr>
          <w:lang w:eastAsia="zh-CN"/>
        </w:rPr>
      </w:pPr>
      <w:r>
        <w:rPr>
          <w:lang w:eastAsia="zh-CN"/>
        </w:rPr>
        <w:t>-</w:t>
      </w:r>
      <w:r>
        <w:rPr>
          <w:lang w:eastAsia="zh-CN"/>
        </w:rPr>
        <w:tab/>
        <w:t>allows BMG invokes services provided by MSGin5G Server to send MSGin5G message delivery status reports to MSGin5G Server.</w:t>
      </w:r>
    </w:p>
    <w:p w14:paraId="2D113F80" w14:textId="77777777" w:rsidR="007A011F" w:rsidRDefault="00000000">
      <w:pPr>
        <w:pStyle w:val="Heading3"/>
      </w:pPr>
      <w:bookmarkStart w:id="117" w:name="_Toc66282035"/>
      <w:bookmarkStart w:id="118" w:name="_Toc83768248"/>
      <w:bookmarkStart w:id="119" w:name="_Toc96996668"/>
      <w:bookmarkStart w:id="120" w:name="_Toc43199520"/>
      <w:bookmarkStart w:id="121" w:name="_Toc93878876"/>
      <w:bookmarkStart w:id="122" w:name="_Toc73433551"/>
      <w:bookmarkStart w:id="123" w:name="_Toc59015442"/>
      <w:bookmarkStart w:id="124" w:name="_Toc138694596"/>
      <w:bookmarkStart w:id="125" w:name="_Toc70426203"/>
      <w:bookmarkStart w:id="126" w:name="_Toc36037292"/>
      <w:bookmarkStart w:id="127" w:name="_Toc75351464"/>
      <w:bookmarkStart w:id="128" w:name="_Toc45132699"/>
      <w:bookmarkStart w:id="129" w:name="_Toc73437054"/>
      <w:bookmarkStart w:id="130" w:name="_Toc38877438"/>
      <w:bookmarkStart w:id="131" w:name="_Toc73435648"/>
      <w:bookmarkStart w:id="132" w:name="_Toc97197074"/>
      <w:bookmarkStart w:id="133" w:name="_Toc63170998"/>
      <w:bookmarkStart w:id="134" w:name="_Toc34035299"/>
      <w:bookmarkStart w:id="135" w:name="_Toc36037596"/>
      <w:bookmarkStart w:id="136" w:name="_Toc510696589"/>
      <w:bookmarkStart w:id="137" w:name="_Toc68165911"/>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9BDE473" w14:textId="77777777" w:rsidR="007A011F" w:rsidRDefault="00000000">
      <w:pPr>
        <w:pStyle w:val="Heading4"/>
      </w:pPr>
      <w:bookmarkStart w:id="138" w:name="_Toc38877439"/>
      <w:bookmarkStart w:id="139" w:name="_Toc45132700"/>
      <w:bookmarkStart w:id="140" w:name="_Toc97197075"/>
      <w:bookmarkStart w:id="141" w:name="_Toc73433552"/>
      <w:bookmarkStart w:id="142" w:name="_Toc34035300"/>
      <w:bookmarkStart w:id="143" w:name="_Toc63170999"/>
      <w:bookmarkStart w:id="144" w:name="_Toc138694597"/>
      <w:bookmarkStart w:id="145" w:name="_Toc59015443"/>
      <w:bookmarkStart w:id="146" w:name="_Toc83768249"/>
      <w:bookmarkStart w:id="147" w:name="_Toc510696590"/>
      <w:bookmarkStart w:id="148" w:name="_Toc96996669"/>
      <w:bookmarkStart w:id="149" w:name="_Toc70426204"/>
      <w:bookmarkStart w:id="150" w:name="_Toc75351465"/>
      <w:bookmarkStart w:id="151" w:name="_Toc43199521"/>
      <w:bookmarkStart w:id="152" w:name="_Toc36037293"/>
      <w:bookmarkStart w:id="153" w:name="_Toc73435649"/>
      <w:bookmarkStart w:id="154" w:name="_Toc36037597"/>
      <w:bookmarkStart w:id="155" w:name="_Toc93878877"/>
      <w:bookmarkStart w:id="156" w:name="_Toc66282036"/>
      <w:bookmarkStart w:id="157" w:name="_Toc73437055"/>
      <w:bookmarkStart w:id="158" w:name="_Toc68165912"/>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4F1C62D" w14:textId="77777777" w:rsidR="007A011F" w:rsidRDefault="00000000">
      <w:pPr>
        <w:rPr>
          <w:lang w:eastAsia="zh-CN"/>
        </w:rPr>
      </w:pPr>
      <w:bookmarkStart w:id="159" w:name="_Toc45132701"/>
      <w:bookmarkStart w:id="160" w:name="_Toc59015444"/>
      <w:bookmarkStart w:id="161" w:name="_Toc66282037"/>
      <w:bookmarkStart w:id="162" w:name="_Toc70426205"/>
      <w:bookmarkStart w:id="163" w:name="_Toc43199522"/>
      <w:bookmarkStart w:id="164" w:name="_Toc73435650"/>
      <w:bookmarkStart w:id="165" w:name="_Toc73433553"/>
      <w:bookmarkStart w:id="166" w:name="_Toc75351466"/>
      <w:bookmarkStart w:id="167" w:name="_Toc38877440"/>
      <w:bookmarkStart w:id="168" w:name="_Toc36037598"/>
      <w:bookmarkStart w:id="169" w:name="_Toc34035301"/>
      <w:bookmarkStart w:id="170" w:name="_Toc63171000"/>
      <w:bookmarkStart w:id="171" w:name="_Toc73437056"/>
      <w:bookmarkStart w:id="172" w:name="_Toc68165913"/>
      <w:bookmarkStart w:id="173" w:name="_Toc36037294"/>
      <w:bookmarkStart w:id="174" w:name="_Toc510696591"/>
      <w:r>
        <w:rPr>
          <w:lang w:eastAsia="zh-CN"/>
        </w:rPr>
        <w:t>The service operation defined for MSGS_MSGDelivery Service is shown in the Table 5.3.2.1-1.</w:t>
      </w:r>
    </w:p>
    <w:p w14:paraId="5A4C813D" w14:textId="77777777" w:rsidR="007A011F"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A011F" w14:paraId="4B53A588" w14:textId="77777777">
        <w:trPr>
          <w:jc w:val="center"/>
        </w:trPr>
        <w:tc>
          <w:tcPr>
            <w:tcW w:w="3260" w:type="dxa"/>
            <w:shd w:val="clear" w:color="000000" w:fill="C0C0C0"/>
          </w:tcPr>
          <w:p w14:paraId="4406F9A5" w14:textId="77777777" w:rsidR="007A011F" w:rsidRDefault="00000000">
            <w:pPr>
              <w:pStyle w:val="TAH"/>
              <w:rPr>
                <w:kern w:val="2"/>
                <w:szCs w:val="22"/>
              </w:rPr>
            </w:pPr>
            <w:r>
              <w:rPr>
                <w:kern w:val="2"/>
                <w:szCs w:val="22"/>
              </w:rPr>
              <w:t>Service operation name</w:t>
            </w:r>
          </w:p>
        </w:tc>
        <w:tc>
          <w:tcPr>
            <w:tcW w:w="4395" w:type="dxa"/>
            <w:shd w:val="clear" w:color="000000" w:fill="C0C0C0"/>
          </w:tcPr>
          <w:p w14:paraId="5AA40BC7" w14:textId="77777777" w:rsidR="007A011F" w:rsidRDefault="00000000">
            <w:pPr>
              <w:pStyle w:val="TAH"/>
              <w:rPr>
                <w:kern w:val="2"/>
                <w:szCs w:val="22"/>
              </w:rPr>
            </w:pPr>
            <w:r>
              <w:rPr>
                <w:kern w:val="2"/>
                <w:szCs w:val="22"/>
              </w:rPr>
              <w:t>Description</w:t>
            </w:r>
          </w:p>
        </w:tc>
        <w:tc>
          <w:tcPr>
            <w:tcW w:w="1565" w:type="dxa"/>
            <w:shd w:val="clear" w:color="000000" w:fill="C0C0C0"/>
          </w:tcPr>
          <w:p w14:paraId="6264AD27" w14:textId="77777777" w:rsidR="007A011F" w:rsidRDefault="00000000">
            <w:pPr>
              <w:pStyle w:val="TAH"/>
              <w:rPr>
                <w:kern w:val="2"/>
                <w:szCs w:val="22"/>
              </w:rPr>
            </w:pPr>
            <w:r>
              <w:rPr>
                <w:kern w:val="2"/>
                <w:szCs w:val="22"/>
              </w:rPr>
              <w:t>Initiated by</w:t>
            </w:r>
          </w:p>
        </w:tc>
      </w:tr>
      <w:tr w:rsidR="007A011F" w14:paraId="782069F4" w14:textId="77777777">
        <w:trPr>
          <w:jc w:val="center"/>
        </w:trPr>
        <w:tc>
          <w:tcPr>
            <w:tcW w:w="3260" w:type="dxa"/>
          </w:tcPr>
          <w:p w14:paraId="63022F9D" w14:textId="77777777" w:rsidR="007A011F" w:rsidRDefault="00000000">
            <w:pPr>
              <w:pStyle w:val="TAL"/>
              <w:rPr>
                <w:kern w:val="2"/>
                <w:szCs w:val="22"/>
              </w:rPr>
            </w:pPr>
            <w:r>
              <w:rPr>
                <w:kern w:val="2"/>
                <w:szCs w:val="22"/>
              </w:rPr>
              <w:t>MSGS_</w:t>
            </w:r>
            <w:r>
              <w:rPr>
                <w:kern w:val="2"/>
                <w:szCs w:val="22"/>
                <w:lang w:eastAsia="zh-CN"/>
              </w:rPr>
              <w:t>MSGDelivery</w:t>
            </w:r>
            <w:r>
              <w:rPr>
                <w:kern w:val="2"/>
                <w:szCs w:val="22"/>
              </w:rPr>
              <w:t>_ASODelivery</w:t>
            </w:r>
          </w:p>
        </w:tc>
        <w:tc>
          <w:tcPr>
            <w:tcW w:w="4395" w:type="dxa"/>
          </w:tcPr>
          <w:p w14:paraId="65E998BD" w14:textId="77777777" w:rsidR="007A011F" w:rsidRDefault="00000000">
            <w:pPr>
              <w:pStyle w:val="TAL"/>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4D956A6B" w14:textId="77777777" w:rsidR="007A011F" w:rsidRDefault="00000000">
            <w:pPr>
              <w:pStyle w:val="TAL"/>
              <w:rPr>
                <w:kern w:val="2"/>
                <w:szCs w:val="22"/>
              </w:rPr>
            </w:pPr>
            <w:r>
              <w:rPr>
                <w:kern w:val="2"/>
                <w:szCs w:val="22"/>
                <w:lang w:eastAsia="zh-CN"/>
              </w:rPr>
              <w:t>AS</w:t>
            </w:r>
          </w:p>
        </w:tc>
      </w:tr>
      <w:tr w:rsidR="007A011F" w14:paraId="0D06A51E" w14:textId="77777777">
        <w:trPr>
          <w:jc w:val="center"/>
        </w:trPr>
        <w:tc>
          <w:tcPr>
            <w:tcW w:w="3260" w:type="dxa"/>
          </w:tcPr>
          <w:p w14:paraId="0E8DA2BD" w14:textId="77777777" w:rsidR="007A011F" w:rsidRDefault="00000000">
            <w:pPr>
              <w:pStyle w:val="TAL"/>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14:paraId="6AA8F21E" w14:textId="77777777" w:rsidR="007A011F" w:rsidRDefault="00000000">
            <w:pPr>
              <w:pStyle w:val="TAL"/>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6E5D5159" w14:textId="77777777" w:rsidR="007A011F" w:rsidRDefault="00000000">
            <w:pPr>
              <w:pStyle w:val="TAL"/>
              <w:rPr>
                <w:kern w:val="2"/>
                <w:szCs w:val="22"/>
              </w:rPr>
            </w:pPr>
            <w:r>
              <w:rPr>
                <w:kern w:val="2"/>
                <w:szCs w:val="22"/>
                <w:lang w:eastAsia="zh-CN"/>
              </w:rPr>
              <w:t>AS</w:t>
            </w:r>
          </w:p>
        </w:tc>
      </w:tr>
      <w:tr w:rsidR="007A011F" w14:paraId="48C85231" w14:textId="77777777">
        <w:trPr>
          <w:jc w:val="center"/>
        </w:trPr>
        <w:tc>
          <w:tcPr>
            <w:tcW w:w="3260" w:type="dxa"/>
          </w:tcPr>
          <w:p w14:paraId="52F92506" w14:textId="77777777" w:rsidR="007A011F" w:rsidRDefault="00000000">
            <w:pPr>
              <w:pStyle w:val="TAL"/>
              <w:rPr>
                <w:kern w:val="2"/>
                <w:szCs w:val="22"/>
              </w:rPr>
            </w:pPr>
            <w:r>
              <w:rPr>
                <w:kern w:val="2"/>
                <w:szCs w:val="22"/>
              </w:rPr>
              <w:t>MSGS_</w:t>
            </w:r>
            <w:r>
              <w:rPr>
                <w:kern w:val="2"/>
                <w:szCs w:val="22"/>
                <w:lang w:eastAsia="zh-CN"/>
              </w:rPr>
              <w:t>MSGDelivery</w:t>
            </w:r>
            <w:r>
              <w:rPr>
                <w:kern w:val="2"/>
                <w:szCs w:val="22"/>
              </w:rPr>
              <w:t>_UEODelivery</w:t>
            </w:r>
          </w:p>
        </w:tc>
        <w:tc>
          <w:tcPr>
            <w:tcW w:w="4395" w:type="dxa"/>
          </w:tcPr>
          <w:p w14:paraId="3B0E28B4" w14:textId="77777777" w:rsidR="007A011F" w:rsidRDefault="00000000">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14:paraId="293C4CD8" w14:textId="77777777" w:rsidR="007A011F" w:rsidRDefault="00000000">
            <w:pPr>
              <w:pStyle w:val="TAL"/>
              <w:rPr>
                <w:kern w:val="2"/>
                <w:szCs w:val="22"/>
                <w:lang w:eastAsia="zh-CN"/>
              </w:rPr>
            </w:pPr>
            <w:r>
              <w:rPr>
                <w:kern w:val="2"/>
                <w:szCs w:val="22"/>
                <w:lang w:eastAsia="zh-CN"/>
              </w:rPr>
              <w:t>Legacy 3GPP Message Gateway</w:t>
            </w:r>
          </w:p>
          <w:p w14:paraId="095CD0F1" w14:textId="77777777" w:rsidR="007A011F" w:rsidRDefault="00000000">
            <w:pPr>
              <w:pStyle w:val="TAL"/>
              <w:rPr>
                <w:kern w:val="2"/>
                <w:szCs w:val="22"/>
              </w:rPr>
            </w:pPr>
            <w:r>
              <w:rPr>
                <w:kern w:val="2"/>
                <w:szCs w:val="22"/>
                <w:lang w:eastAsia="zh-CN"/>
              </w:rPr>
              <w:t>Non-3GPP Message Gateway</w:t>
            </w:r>
          </w:p>
        </w:tc>
      </w:tr>
      <w:tr w:rsidR="007A011F" w14:paraId="60D09358" w14:textId="77777777">
        <w:trPr>
          <w:jc w:val="center"/>
        </w:trPr>
        <w:tc>
          <w:tcPr>
            <w:tcW w:w="3260" w:type="dxa"/>
          </w:tcPr>
          <w:p w14:paraId="4805F4D2" w14:textId="77777777" w:rsidR="007A011F" w:rsidRDefault="00000000">
            <w:pPr>
              <w:pStyle w:val="TAL"/>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14:paraId="278E0005" w14:textId="77777777" w:rsidR="007A011F" w:rsidRDefault="00000000">
            <w:pPr>
              <w:pStyle w:val="TAL"/>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0DA39098" w14:textId="77777777" w:rsidR="007A011F" w:rsidRDefault="00000000">
            <w:pPr>
              <w:pStyle w:val="TAL"/>
              <w:rPr>
                <w:kern w:val="2"/>
                <w:szCs w:val="22"/>
                <w:lang w:eastAsia="zh-CN"/>
              </w:rPr>
            </w:pPr>
            <w:r>
              <w:rPr>
                <w:kern w:val="2"/>
                <w:szCs w:val="22"/>
                <w:lang w:eastAsia="zh-CN"/>
              </w:rPr>
              <w:t>Legacy 3GPP Message Gateway</w:t>
            </w:r>
          </w:p>
          <w:p w14:paraId="56EEC35A" w14:textId="77777777" w:rsidR="007A011F" w:rsidRDefault="00000000">
            <w:pPr>
              <w:pStyle w:val="TAL"/>
              <w:rPr>
                <w:kern w:val="2"/>
                <w:szCs w:val="22"/>
                <w:lang w:eastAsia="zh-CN"/>
              </w:rPr>
            </w:pPr>
            <w:r>
              <w:rPr>
                <w:kern w:val="2"/>
                <w:szCs w:val="22"/>
                <w:lang w:eastAsia="zh-CN"/>
              </w:rPr>
              <w:t>Non-3GPP Message Gateway</w:t>
            </w:r>
          </w:p>
          <w:p w14:paraId="20C92D03" w14:textId="77777777" w:rsidR="007A011F" w:rsidRDefault="00000000">
            <w:pPr>
              <w:pStyle w:val="TAL"/>
              <w:rPr>
                <w:kern w:val="2"/>
                <w:szCs w:val="22"/>
                <w:lang w:eastAsia="zh-CN"/>
              </w:rPr>
            </w:pPr>
            <w:r>
              <w:rPr>
                <w:kern w:val="2"/>
                <w:szCs w:val="22"/>
                <w:lang w:eastAsia="zh-CN"/>
              </w:rPr>
              <w:t>Broadcast Message Gateway</w:t>
            </w:r>
          </w:p>
        </w:tc>
      </w:tr>
    </w:tbl>
    <w:p w14:paraId="3CB18D35" w14:textId="77777777" w:rsidR="007A011F" w:rsidRDefault="007A011F">
      <w:pPr>
        <w:rPr>
          <w:lang w:eastAsia="zh-CN"/>
        </w:rPr>
      </w:pPr>
    </w:p>
    <w:p w14:paraId="0282F5DC" w14:textId="77777777" w:rsidR="007A011F" w:rsidRDefault="00000000">
      <w:pPr>
        <w:pStyle w:val="Heading4"/>
        <w:rPr>
          <w:lang w:eastAsia="zh-CN"/>
        </w:rPr>
      </w:pPr>
      <w:bookmarkStart w:id="175" w:name="_Toc59015450"/>
      <w:bookmarkStart w:id="176" w:name="_Toc73437062"/>
      <w:bookmarkStart w:id="177" w:name="_Toc63171006"/>
      <w:bookmarkStart w:id="178" w:name="_Toc75351472"/>
      <w:bookmarkStart w:id="179" w:name="_Toc43199528"/>
      <w:bookmarkStart w:id="180" w:name="_Toc45132707"/>
      <w:bookmarkStart w:id="181" w:name="_Toc70426211"/>
      <w:bookmarkStart w:id="182" w:name="_Toc73435656"/>
      <w:bookmarkStart w:id="183" w:name="_Toc73433559"/>
      <w:bookmarkStart w:id="184" w:name="_Toc66282043"/>
      <w:bookmarkStart w:id="185" w:name="_Toc36037604"/>
      <w:bookmarkStart w:id="186" w:name="_Toc34035307"/>
      <w:bookmarkStart w:id="187" w:name="_Toc36037300"/>
      <w:bookmarkStart w:id="188" w:name="_Toc68165919"/>
      <w:bookmarkStart w:id="189" w:name="_Toc38877446"/>
      <w:bookmarkStart w:id="190" w:name="_Toc97197076"/>
      <w:bookmarkStart w:id="191" w:name="_Toc96996670"/>
      <w:bookmarkStart w:id="192" w:name="_Toc83768256"/>
      <w:bookmarkStart w:id="193" w:name="_Toc138694598"/>
      <w:bookmarkStart w:id="194" w:name="_Toc9387887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751EB6F6" w14:textId="77777777" w:rsidR="007A011F" w:rsidRDefault="00000000">
      <w:pPr>
        <w:pStyle w:val="Heading5"/>
      </w:pPr>
      <w:bookmarkStart w:id="195" w:name="_Toc59015451"/>
      <w:bookmarkStart w:id="196" w:name="_Toc68165920"/>
      <w:bookmarkStart w:id="197" w:name="_Toc63171007"/>
      <w:bookmarkStart w:id="198" w:name="_Toc66282044"/>
      <w:bookmarkStart w:id="199" w:name="_Toc36037605"/>
      <w:bookmarkStart w:id="200" w:name="_Toc38877447"/>
      <w:bookmarkStart w:id="201" w:name="_Toc36037301"/>
      <w:bookmarkStart w:id="202" w:name="_Toc96996671"/>
      <w:bookmarkStart w:id="203" w:name="_Toc43199529"/>
      <w:bookmarkStart w:id="204" w:name="_Toc73433560"/>
      <w:bookmarkStart w:id="205" w:name="_Toc34035308"/>
      <w:bookmarkStart w:id="206" w:name="_Toc510696592"/>
      <w:bookmarkStart w:id="207" w:name="_Toc93878879"/>
      <w:bookmarkStart w:id="208" w:name="_Toc138694599"/>
      <w:bookmarkStart w:id="209" w:name="_Toc70426212"/>
      <w:bookmarkStart w:id="210" w:name="_Toc83768257"/>
      <w:bookmarkStart w:id="211" w:name="_Toc97197077"/>
      <w:bookmarkStart w:id="212" w:name="_Toc73437063"/>
      <w:bookmarkStart w:id="213" w:name="_Toc45132708"/>
      <w:bookmarkStart w:id="214" w:name="_Toc73435657"/>
      <w:bookmarkStart w:id="215" w:name="_Toc75351473"/>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65DE47F" w14:textId="77777777" w:rsidR="007A011F"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4B13A08C" w14:textId="77777777" w:rsidR="007A011F" w:rsidRDefault="00000000">
      <w:pPr>
        <w:pStyle w:val="Heading5"/>
      </w:pPr>
      <w:bookmarkStart w:id="216" w:name="_Toc36037606"/>
      <w:bookmarkStart w:id="217" w:name="_Toc73433561"/>
      <w:bookmarkStart w:id="218" w:name="_Toc93878880"/>
      <w:bookmarkStart w:id="219" w:name="_Toc73435658"/>
      <w:bookmarkStart w:id="220" w:name="_Toc70426213"/>
      <w:bookmarkStart w:id="221" w:name="_Toc38877448"/>
      <w:bookmarkStart w:id="222" w:name="_Toc73437064"/>
      <w:bookmarkStart w:id="223" w:name="_Toc510696593"/>
      <w:bookmarkStart w:id="224" w:name="_Toc97197078"/>
      <w:bookmarkStart w:id="225" w:name="_Toc66282045"/>
      <w:bookmarkStart w:id="226" w:name="_Toc83768258"/>
      <w:bookmarkStart w:id="227" w:name="_Toc96996672"/>
      <w:bookmarkStart w:id="228" w:name="_Toc59015452"/>
      <w:bookmarkStart w:id="229" w:name="_Toc63171008"/>
      <w:bookmarkStart w:id="230" w:name="_Toc68165921"/>
      <w:bookmarkStart w:id="231" w:name="_Toc138694600"/>
      <w:bookmarkStart w:id="232" w:name="_Toc75351474"/>
      <w:bookmarkStart w:id="233" w:name="_Toc45132709"/>
      <w:bookmarkStart w:id="234" w:name="_Toc36037302"/>
      <w:bookmarkStart w:id="235" w:name="_Toc43199530"/>
      <w:bookmarkStart w:id="236"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B02EE7B" w14:textId="77777777" w:rsidR="007A011F" w:rsidRDefault="00000000">
      <w:pPr>
        <w:pStyle w:val="TH"/>
      </w:pPr>
      <w:r>
        <w:object w:dxaOrig="8372" w:dyaOrig="2068" w14:anchorId="50BB7BDF">
          <v:shape id="_x0000_i1028" type="#_x0000_t75" style="width:418.55pt;height:103.15pt" o:ole="">
            <v:imagedata r:id="rId17" o:title=""/>
          </v:shape>
          <o:OLEObject Type="Embed" ProgID="Visio.Drawing.11" ShapeID="_x0000_i1028" DrawAspect="Content" ObjectID="_1756318818" r:id="rId18"/>
        </w:object>
      </w:r>
    </w:p>
    <w:p w14:paraId="4A83B36F" w14:textId="77777777" w:rsidR="007A011F" w:rsidRDefault="00000000">
      <w:pPr>
        <w:pStyle w:val="TF"/>
      </w:pPr>
      <w:r>
        <w:t>Figure 5.3.2.2.2-1: AS Originating MSGin5G Message Delivery</w:t>
      </w:r>
    </w:p>
    <w:p w14:paraId="39877F7E" w14:textId="77777777" w:rsidR="007A011F" w:rsidRDefault="00000000">
      <w:pPr>
        <w:rPr>
          <w:lang w:eastAsia="zh-CN"/>
        </w:rPr>
      </w:pPr>
      <w:r>
        <w:rPr>
          <w:lang w:eastAsia="zh-CN"/>
        </w:rPr>
        <w:t>When the AS needs to send the message to the MSGin5G Server, the AS shall send the HTTP POST method as step 1 of the Figure 5.3.2.2.2-1.</w:t>
      </w:r>
    </w:p>
    <w:p w14:paraId="1E32DA45" w14:textId="77777777" w:rsidR="007A011F" w:rsidRDefault="00000000">
      <w:pPr>
        <w:rPr>
          <w:lang w:eastAsia="zh-CN"/>
        </w:rPr>
      </w:pPr>
      <w:r>
        <w:rPr>
          <w:lang w:eastAsia="zh-CN"/>
        </w:rPr>
        <w:t>The AS shall include ASMessageDelivery data structure in the payload body of the HTTP POST request.</w:t>
      </w:r>
    </w:p>
    <w:p w14:paraId="1FEC4636" w14:textId="77777777" w:rsidR="007A011F" w:rsidRDefault="00000000">
      <w:pPr>
        <w:rPr>
          <w:lang w:eastAsia="zh-CN"/>
        </w:rPr>
      </w:pPr>
      <w:r>
        <w:rPr>
          <w:lang w:eastAsia="zh-CN"/>
        </w:rPr>
        <w:t>The ASMessageDelivery data structure shall include:</w:t>
      </w:r>
    </w:p>
    <w:p w14:paraId="464E417C" w14:textId="77777777" w:rsidR="007A011F" w:rsidRDefault="00000000">
      <w:pPr>
        <w:pStyle w:val="B10"/>
        <w:rPr>
          <w:lang w:eastAsia="zh-CN"/>
        </w:rPr>
      </w:pPr>
      <w:r>
        <w:rPr>
          <w:lang w:eastAsia="zh-CN"/>
        </w:rPr>
        <w:t>-</w:t>
      </w:r>
      <w:r>
        <w:rPr>
          <w:lang w:eastAsia="zh-CN"/>
        </w:rPr>
        <w:tab/>
        <w:t>the AS Service ID within the "oriAddr" attribute;</w:t>
      </w:r>
    </w:p>
    <w:p w14:paraId="433310E8" w14:textId="77777777" w:rsidR="007A011F" w:rsidRDefault="00000000">
      <w:pPr>
        <w:pStyle w:val="B10"/>
      </w:pPr>
      <w:r>
        <w:t>-</w:t>
      </w:r>
      <w:r>
        <w:tab/>
        <w:t>the Recipient Address within the "destAddr" attribute;</w:t>
      </w:r>
    </w:p>
    <w:p w14:paraId="191C6C79" w14:textId="77777777" w:rsidR="007A011F" w:rsidRDefault="00000000">
      <w:pPr>
        <w:pStyle w:val="B10"/>
        <w:rPr>
          <w:lang w:eastAsia="zh-CN"/>
        </w:rPr>
      </w:pPr>
      <w:r>
        <w:rPr>
          <w:lang w:eastAsia="zh-CN"/>
        </w:rPr>
        <w:t>-</w:t>
      </w:r>
      <w:r>
        <w:rPr>
          <w:lang w:eastAsia="zh-CN"/>
        </w:rPr>
        <w:tab/>
        <w:t>the Message ID within the "msgId" attribute;</w:t>
      </w:r>
    </w:p>
    <w:p w14:paraId="727A2FC7" w14:textId="77777777" w:rsidR="007A011F" w:rsidRDefault="00000000">
      <w:pPr>
        <w:pStyle w:val="B10"/>
        <w:rPr>
          <w:lang w:eastAsia="zh-CN"/>
        </w:rPr>
      </w:pPr>
      <w:r>
        <w:rPr>
          <w:lang w:eastAsia="zh-CN"/>
        </w:rPr>
        <w:t>-</w:t>
      </w:r>
      <w:r>
        <w:rPr>
          <w:lang w:eastAsia="zh-CN"/>
        </w:rPr>
        <w:tab/>
        <w:t>the store and forward flag within the "stoAndFwInd" attribute; and</w:t>
      </w:r>
    </w:p>
    <w:p w14:paraId="5487CC9E" w14:textId="77777777" w:rsidR="007A011F" w:rsidRDefault="00000000">
      <w:pPr>
        <w:pStyle w:val="B10"/>
        <w:rPr>
          <w:lang w:eastAsia="zh-CN"/>
        </w:rPr>
      </w:pPr>
      <w:r>
        <w:rPr>
          <w:lang w:eastAsia="zh-CN"/>
        </w:rPr>
        <w:lastRenderedPageBreak/>
        <w:t>may include:</w:t>
      </w:r>
    </w:p>
    <w:p w14:paraId="78C1B5D1" w14:textId="77777777" w:rsidR="007A011F" w:rsidRDefault="00000000">
      <w:pPr>
        <w:pStyle w:val="B10"/>
        <w:rPr>
          <w:lang w:eastAsia="zh-CN"/>
        </w:rPr>
      </w:pPr>
      <w:r>
        <w:rPr>
          <w:lang w:eastAsia="zh-CN"/>
        </w:rPr>
        <w:t>-</w:t>
      </w:r>
      <w:r>
        <w:rPr>
          <w:lang w:eastAsia="zh-CN"/>
        </w:rPr>
        <w:tab/>
        <w:t>the Application ID within the "appId" attribute;</w:t>
      </w:r>
    </w:p>
    <w:p w14:paraId="3A690CC3" w14:textId="77777777" w:rsidR="007A011F"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6B1B55CD" w14:textId="77777777" w:rsidR="007A011F" w:rsidRDefault="00000000">
      <w:pPr>
        <w:pStyle w:val="B10"/>
        <w:rPr>
          <w:lang w:eastAsia="zh-CN"/>
        </w:rPr>
      </w:pPr>
      <w:r>
        <w:rPr>
          <w:lang w:eastAsia="zh-CN"/>
        </w:rPr>
        <w:t>-</w:t>
      </w:r>
      <w:r>
        <w:rPr>
          <w:lang w:eastAsia="zh-CN"/>
        </w:rPr>
        <w:tab/>
        <w:t>the Payload within the "payload" attribute;</w:t>
      </w:r>
    </w:p>
    <w:p w14:paraId="12B785D2" w14:textId="77777777" w:rsidR="007A011F" w:rsidRDefault="00000000">
      <w:pPr>
        <w:pStyle w:val="B10"/>
        <w:rPr>
          <w:lang w:eastAsia="zh-CN"/>
        </w:rPr>
      </w:pPr>
      <w:r>
        <w:rPr>
          <w:lang w:eastAsia="zh-CN"/>
        </w:rPr>
        <w:t>-</w:t>
      </w:r>
      <w:r>
        <w:rPr>
          <w:lang w:eastAsia="zh-CN"/>
        </w:rPr>
        <w:tab/>
        <w:t>the priority type within the "priority" attribute;</w:t>
      </w:r>
    </w:p>
    <w:p w14:paraId="259595F1" w14:textId="77777777" w:rsidR="007A011F" w:rsidRDefault="00000000">
      <w:pPr>
        <w:pStyle w:val="B10"/>
        <w:rPr>
          <w:lang w:eastAsia="zh-CN"/>
        </w:rPr>
      </w:pPr>
      <w:r>
        <w:rPr>
          <w:lang w:eastAsia="zh-CN"/>
        </w:rPr>
        <w:t>-</w:t>
      </w:r>
      <w:r>
        <w:rPr>
          <w:lang w:eastAsia="zh-CN"/>
        </w:rPr>
        <w:tab/>
        <w:t>the message segment flag within the "segInd" attribute;</w:t>
      </w:r>
    </w:p>
    <w:p w14:paraId="76A6116B" w14:textId="77777777" w:rsidR="007A011F" w:rsidRDefault="00000000">
      <w:pPr>
        <w:pStyle w:val="B10"/>
        <w:rPr>
          <w:lang w:eastAsia="zh-CN"/>
        </w:rPr>
      </w:pPr>
      <w:r>
        <w:rPr>
          <w:lang w:eastAsia="zh-CN"/>
        </w:rPr>
        <w:t>-</w:t>
      </w:r>
      <w:r>
        <w:rPr>
          <w:lang w:eastAsia="zh-CN"/>
        </w:rPr>
        <w:tab/>
        <w:t>the message segment parameters within the "segParams" attribute, this attribute may include:</w:t>
      </w:r>
    </w:p>
    <w:p w14:paraId="5BF73207" w14:textId="77777777" w:rsidR="007A011F" w:rsidRDefault="00000000">
      <w:pPr>
        <w:pStyle w:val="B2"/>
        <w:rPr>
          <w:lang w:eastAsia="zh-CN"/>
        </w:rPr>
      </w:pPr>
      <w:r>
        <w:rPr>
          <w:lang w:eastAsia="zh-CN"/>
        </w:rPr>
        <w:t>-</w:t>
      </w:r>
      <w:r>
        <w:rPr>
          <w:lang w:eastAsia="zh-CN"/>
        </w:rPr>
        <w:tab/>
        <w:t>the segmentation set identifier within the "segId" attribute;</w:t>
      </w:r>
    </w:p>
    <w:p w14:paraId="35470FA2" w14:textId="77777777" w:rsidR="007A011F" w:rsidRDefault="00000000">
      <w:pPr>
        <w:pStyle w:val="B2"/>
        <w:rPr>
          <w:lang w:eastAsia="zh-CN"/>
        </w:rPr>
      </w:pPr>
      <w:r>
        <w:rPr>
          <w:lang w:eastAsia="zh-CN"/>
        </w:rPr>
        <w:t>-</w:t>
      </w:r>
      <w:r>
        <w:rPr>
          <w:lang w:eastAsia="zh-CN"/>
        </w:rPr>
        <w:tab/>
        <w:t>the total number of message segments within the "totalSegCount" attribute;</w:t>
      </w:r>
    </w:p>
    <w:p w14:paraId="022F9292" w14:textId="77777777" w:rsidR="007A011F" w:rsidRDefault="00000000">
      <w:pPr>
        <w:pStyle w:val="B2"/>
        <w:rPr>
          <w:lang w:eastAsia="zh-CN"/>
        </w:rPr>
      </w:pPr>
      <w:r>
        <w:rPr>
          <w:lang w:eastAsia="zh-CN"/>
        </w:rPr>
        <w:t>-</w:t>
      </w:r>
      <w:r>
        <w:rPr>
          <w:lang w:eastAsia="zh-CN"/>
        </w:rPr>
        <w:tab/>
        <w:t>the message segment number within the "segNumb" attribute; and</w:t>
      </w:r>
    </w:p>
    <w:p w14:paraId="7616A0E9" w14:textId="77777777" w:rsidR="007A011F" w:rsidRDefault="00000000">
      <w:pPr>
        <w:pStyle w:val="B2"/>
        <w:rPr>
          <w:lang w:eastAsia="zh-CN"/>
        </w:rPr>
      </w:pPr>
      <w:r>
        <w:rPr>
          <w:lang w:eastAsia="zh-CN"/>
        </w:rPr>
        <w:t>-</w:t>
      </w:r>
      <w:r>
        <w:rPr>
          <w:lang w:eastAsia="zh-CN"/>
        </w:rPr>
        <w:tab/>
        <w:t>the last segment flag within the "lastSegFlag" attribute;</w:t>
      </w:r>
    </w:p>
    <w:p w14:paraId="5D27FB7D" w14:textId="77777777" w:rsidR="007A011F" w:rsidRDefault="00000000">
      <w:pPr>
        <w:pStyle w:val="B10"/>
        <w:rPr>
          <w:lang w:eastAsia="zh-CN"/>
        </w:rPr>
      </w:pPr>
      <w:r>
        <w:rPr>
          <w:lang w:eastAsia="zh-CN"/>
        </w:rPr>
        <w:t>-</w:t>
      </w:r>
      <w:r>
        <w:rPr>
          <w:lang w:eastAsia="zh-CN"/>
        </w:rPr>
        <w:tab/>
        <w:t>the store and forward parameters within the "stoAndFwParams" attribute, this attribute may include:</w:t>
      </w:r>
    </w:p>
    <w:p w14:paraId="61E7CA18" w14:textId="77777777" w:rsidR="007A011F" w:rsidRDefault="00000000">
      <w:pPr>
        <w:pStyle w:val="B2"/>
        <w:rPr>
          <w:lang w:eastAsia="zh-CN"/>
        </w:rPr>
      </w:pPr>
      <w:r>
        <w:rPr>
          <w:lang w:eastAsia="zh-CN"/>
        </w:rPr>
        <w:t>-</w:t>
      </w:r>
      <w:r>
        <w:rPr>
          <w:lang w:eastAsia="zh-CN"/>
        </w:rPr>
        <w:tab/>
        <w:t>the message expiration time within the "exprTime" attribute;</w:t>
      </w:r>
    </w:p>
    <w:p w14:paraId="1440D2D6" w14:textId="77777777" w:rsidR="007A011F" w:rsidRDefault="00000000">
      <w:pPr>
        <w:pStyle w:val="B10"/>
        <w:rPr>
          <w:lang w:eastAsia="zh-CN"/>
        </w:rPr>
      </w:pPr>
      <w:r>
        <w:rPr>
          <w:lang w:eastAsia="zh-CN"/>
        </w:rPr>
        <w:t>-</w:t>
      </w:r>
      <w:r>
        <w:rPr>
          <w:lang w:eastAsia="zh-CN"/>
        </w:rPr>
        <w:tab/>
        <w:t>The latency within the "latency" attribute.</w:t>
      </w:r>
    </w:p>
    <w:p w14:paraId="15E52699" w14:textId="77777777" w:rsidR="007A011F"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30680AB" w14:textId="77777777" w:rsidR="007A011F" w:rsidRDefault="00000000">
      <w:pPr>
        <w:rPr>
          <w:lang w:eastAsia="zh-CN"/>
        </w:rPr>
      </w:pPr>
      <w:r>
        <w:rPr>
          <w:lang w:eastAsia="zh-CN"/>
        </w:rPr>
        <w:t>If errors occur when processing the HTTP POST request, the MSGin5G Server shall apply error handling procedures as specified in clause 8.2.6.</w:t>
      </w:r>
    </w:p>
    <w:p w14:paraId="7B82E5BA" w14:textId="77777777" w:rsidR="007A011F" w:rsidRDefault="00000000">
      <w:pPr>
        <w:pStyle w:val="Heading4"/>
        <w:rPr>
          <w:lang w:eastAsia="zh-CN"/>
        </w:rPr>
      </w:pPr>
      <w:bookmarkStart w:id="237" w:name="_Toc75351476"/>
      <w:bookmarkStart w:id="238" w:name="_Toc34035310"/>
      <w:bookmarkStart w:id="239" w:name="_Toc36037303"/>
      <w:bookmarkStart w:id="240" w:name="_Toc45132710"/>
      <w:bookmarkStart w:id="241" w:name="_Toc63171009"/>
      <w:bookmarkStart w:id="242" w:name="_Toc38877449"/>
      <w:bookmarkStart w:id="243" w:name="_Toc68165922"/>
      <w:bookmarkStart w:id="244" w:name="_Toc70426215"/>
      <w:bookmarkStart w:id="245" w:name="_Toc43199531"/>
      <w:bookmarkStart w:id="246" w:name="_Toc66282046"/>
      <w:bookmarkStart w:id="247" w:name="_Toc36037607"/>
      <w:bookmarkStart w:id="248" w:name="_Toc73437066"/>
      <w:bookmarkStart w:id="249" w:name="_Toc73435660"/>
      <w:bookmarkStart w:id="250" w:name="_Toc59015453"/>
      <w:bookmarkStart w:id="251" w:name="_Toc73433563"/>
      <w:bookmarkStart w:id="252" w:name="_Toc138694601"/>
      <w:bookmarkStart w:id="253" w:name="_Toc83768259"/>
      <w:bookmarkStart w:id="254" w:name="_Toc97197079"/>
      <w:bookmarkStart w:id="255" w:name="_Toc96996673"/>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67B406F4" w14:textId="77777777" w:rsidR="007A011F" w:rsidRDefault="00000000">
      <w:pPr>
        <w:pStyle w:val="Heading5"/>
      </w:pPr>
      <w:bookmarkStart w:id="257" w:name="_Toc59015454"/>
      <w:bookmarkStart w:id="258" w:name="_Toc138694602"/>
      <w:bookmarkStart w:id="259" w:name="_Toc43199532"/>
      <w:bookmarkStart w:id="260" w:name="_Toc75351477"/>
      <w:bookmarkStart w:id="261" w:name="_Toc73433564"/>
      <w:bookmarkStart w:id="262" w:name="_Toc63171010"/>
      <w:bookmarkStart w:id="263" w:name="_Toc36037304"/>
      <w:bookmarkStart w:id="264" w:name="_Toc66282047"/>
      <w:bookmarkStart w:id="265" w:name="_Toc38877450"/>
      <w:bookmarkStart w:id="266" w:name="_Toc34035311"/>
      <w:bookmarkStart w:id="267" w:name="_Toc97197080"/>
      <w:bookmarkStart w:id="268" w:name="_Toc70426216"/>
      <w:bookmarkStart w:id="269" w:name="_Toc36037608"/>
      <w:bookmarkStart w:id="270" w:name="_Toc45132711"/>
      <w:bookmarkStart w:id="271" w:name="_Toc83768260"/>
      <w:bookmarkStart w:id="272" w:name="_Toc73435661"/>
      <w:bookmarkStart w:id="273" w:name="_Toc68165923"/>
      <w:bookmarkStart w:id="274" w:name="_Toc73437067"/>
      <w:bookmarkStart w:id="275" w:name="_Toc96996674"/>
      <w:bookmarkStart w:id="276" w:name="_Toc93878882"/>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07BBE8C" w14:textId="77777777" w:rsidR="007A011F"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2649B6A9" w14:textId="77777777" w:rsidR="007A011F" w:rsidRDefault="00000000">
      <w:pPr>
        <w:pStyle w:val="Heading5"/>
      </w:pPr>
      <w:bookmarkStart w:id="277" w:name="_Toc68165924"/>
      <w:bookmarkStart w:id="278" w:name="_Toc45132712"/>
      <w:bookmarkStart w:id="279" w:name="_Toc73437068"/>
      <w:bookmarkStart w:id="280" w:name="_Toc38877451"/>
      <w:bookmarkStart w:id="281" w:name="_Toc73435662"/>
      <w:bookmarkStart w:id="282" w:name="_Toc73433565"/>
      <w:bookmarkStart w:id="283" w:name="_Toc36037609"/>
      <w:bookmarkStart w:id="284" w:name="_Toc43199533"/>
      <w:bookmarkStart w:id="285" w:name="_Toc36037305"/>
      <w:bookmarkStart w:id="286" w:name="_Toc75351478"/>
      <w:bookmarkStart w:id="287" w:name="_Toc70426217"/>
      <w:bookmarkStart w:id="288" w:name="_Toc34035312"/>
      <w:bookmarkStart w:id="289" w:name="_Toc59015455"/>
      <w:bookmarkStart w:id="290" w:name="_Toc63171011"/>
      <w:bookmarkStart w:id="291" w:name="_Toc66282048"/>
      <w:bookmarkStart w:id="292" w:name="_Toc138694603"/>
      <w:bookmarkStart w:id="293" w:name="_Toc83768261"/>
      <w:bookmarkStart w:id="294" w:name="_Toc97197081"/>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74F134E7" w14:textId="77777777" w:rsidR="007A011F" w:rsidRDefault="00000000">
      <w:pPr>
        <w:pStyle w:val="TH"/>
      </w:pPr>
      <w:r>
        <w:object w:dxaOrig="9554" w:dyaOrig="2372" w14:anchorId="438C017D">
          <v:shape id="_x0000_i1029" type="#_x0000_t75" style="width:477.65pt;height:118.75pt" o:ole="">
            <v:imagedata r:id="rId19" o:title=""/>
          </v:shape>
          <o:OLEObject Type="Embed" ProgID="Visio.Drawing.11" ShapeID="_x0000_i1029" DrawAspect="Content" ObjectID="_1756318819" r:id="rId20"/>
        </w:object>
      </w:r>
    </w:p>
    <w:p w14:paraId="64878082" w14:textId="77777777" w:rsidR="007A011F" w:rsidRDefault="00000000">
      <w:pPr>
        <w:pStyle w:val="TF"/>
      </w:pPr>
      <w:r>
        <w:t>Figure 5.3.2.</w:t>
      </w:r>
      <w:r>
        <w:rPr>
          <w:lang w:eastAsia="zh-CN"/>
        </w:rPr>
        <w:t>3</w:t>
      </w:r>
      <w:r>
        <w:t>.2-1: AS Originating MSGin5G Delivery Report</w:t>
      </w:r>
    </w:p>
    <w:p w14:paraId="3D59E3C1" w14:textId="77777777" w:rsidR="007A011F" w:rsidRDefault="00000000">
      <w:pPr>
        <w:rPr>
          <w:lang w:eastAsia="zh-CN"/>
        </w:rPr>
      </w:pPr>
      <w:r>
        <w:rPr>
          <w:lang w:eastAsia="zh-CN"/>
        </w:rPr>
        <w:t>When the AS needs to send the delivery report to the MSGin5G Server, the AS shall send the HTTP POST method as step 1 of the Figure 5.3.2.3.2-1.</w:t>
      </w:r>
    </w:p>
    <w:p w14:paraId="3C832580" w14:textId="77777777" w:rsidR="007A011F" w:rsidRDefault="00000000">
      <w:pPr>
        <w:rPr>
          <w:lang w:eastAsia="zh-CN"/>
        </w:rPr>
      </w:pPr>
      <w:r>
        <w:rPr>
          <w:lang w:eastAsia="zh-CN"/>
        </w:rPr>
        <w:t>The AS shall include DeliveryStatusReport data structure in the payload body of the HTTP POST request.</w:t>
      </w:r>
    </w:p>
    <w:p w14:paraId="0E4276CB" w14:textId="77777777" w:rsidR="007A011F" w:rsidRDefault="00000000">
      <w:r>
        <w:t xml:space="preserve">The </w:t>
      </w:r>
      <w:r>
        <w:rPr>
          <w:lang w:eastAsia="zh-CN"/>
        </w:rPr>
        <w:t>DeliveryStatusReport</w:t>
      </w:r>
      <w:r>
        <w:t xml:space="preserve"> data structure shall include:</w:t>
      </w:r>
    </w:p>
    <w:p w14:paraId="26D414AD" w14:textId="77777777" w:rsidR="007A011F" w:rsidRDefault="00000000">
      <w:pPr>
        <w:pStyle w:val="B10"/>
      </w:pPr>
      <w:r>
        <w:rPr>
          <w:lang w:eastAsia="zh-CN"/>
        </w:rPr>
        <w:lastRenderedPageBreak/>
        <w:t>-</w:t>
      </w:r>
      <w:r>
        <w:rPr>
          <w:lang w:eastAsia="zh-CN"/>
        </w:rPr>
        <w:tab/>
        <w:t>the AS Service ID within the "oriAddr" attribute;</w:t>
      </w:r>
    </w:p>
    <w:p w14:paraId="3129FCE7" w14:textId="77777777" w:rsidR="007A011F" w:rsidRDefault="00000000">
      <w:pPr>
        <w:pStyle w:val="B10"/>
      </w:pPr>
      <w:r>
        <w:rPr>
          <w:lang w:eastAsia="zh-CN"/>
        </w:rPr>
        <w:t>-</w:t>
      </w:r>
      <w:r>
        <w:rPr>
          <w:lang w:eastAsia="zh-CN"/>
        </w:rPr>
        <w:tab/>
        <w:t>the Recipient Address within the "destAddr" attribute;</w:t>
      </w:r>
    </w:p>
    <w:p w14:paraId="32D7EB68" w14:textId="77777777" w:rsidR="007A011F" w:rsidRDefault="00000000">
      <w:pPr>
        <w:pStyle w:val="B10"/>
      </w:pPr>
      <w:r>
        <w:rPr>
          <w:lang w:eastAsia="zh-CN"/>
        </w:rPr>
        <w:t>-</w:t>
      </w:r>
      <w:r>
        <w:rPr>
          <w:lang w:eastAsia="zh-CN"/>
        </w:rPr>
        <w:tab/>
        <w:t>the Message ID within the "msgId" attribute;</w:t>
      </w:r>
    </w:p>
    <w:p w14:paraId="206EC52E" w14:textId="77777777" w:rsidR="007A011F" w:rsidRDefault="00000000">
      <w:pPr>
        <w:pStyle w:val="B10"/>
      </w:pPr>
      <w:r>
        <w:rPr>
          <w:lang w:eastAsia="zh-CN"/>
        </w:rPr>
        <w:t>-</w:t>
      </w:r>
      <w:r>
        <w:rPr>
          <w:lang w:eastAsia="zh-CN"/>
        </w:rPr>
        <w:tab/>
        <w:t>the delivery status within the "delivSt" attribute; and</w:t>
      </w:r>
    </w:p>
    <w:p w14:paraId="548F4BBA" w14:textId="77777777" w:rsidR="007A011F" w:rsidRDefault="00000000">
      <w:pPr>
        <w:pStyle w:val="B10"/>
      </w:pPr>
      <w:r>
        <w:rPr>
          <w:lang w:eastAsia="zh-CN"/>
        </w:rPr>
        <w:t>may include:</w:t>
      </w:r>
    </w:p>
    <w:p w14:paraId="18590C7E" w14:textId="77777777" w:rsidR="007A011F" w:rsidRDefault="00000000">
      <w:pPr>
        <w:pStyle w:val="B10"/>
      </w:pPr>
      <w:r>
        <w:t>-</w:t>
      </w:r>
      <w:r>
        <w:tab/>
      </w:r>
      <w:r>
        <w:rPr>
          <w:lang w:eastAsia="zh-CN"/>
        </w:rPr>
        <w:t>t</w:t>
      </w:r>
      <w:r>
        <w:t>he failure cause within the "failureCause" attribute;</w:t>
      </w:r>
    </w:p>
    <w:p w14:paraId="2B410329" w14:textId="77777777" w:rsidR="007A011F"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822F703" w14:textId="77777777" w:rsidR="007A011F" w:rsidRDefault="00000000">
      <w:r>
        <w:t>If errors occur when processing the HTTP POST request, the MSGin5G Server shall apply error handling procedures as specified in clause 8.2.6.</w:t>
      </w:r>
    </w:p>
    <w:p w14:paraId="706B13FD" w14:textId="77777777" w:rsidR="007A011F" w:rsidRDefault="00000000">
      <w:pPr>
        <w:pStyle w:val="Heading4"/>
      </w:pPr>
      <w:bookmarkStart w:id="297" w:name="_Toc97197082"/>
      <w:bookmarkStart w:id="298" w:name="_Toc93878884"/>
      <w:bookmarkStart w:id="299" w:name="_Toc96996676"/>
      <w:bookmarkStart w:id="300" w:name="_Toc83768268"/>
      <w:bookmarkStart w:id="301" w:name="_Toc13869460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56EAD24F" w14:textId="77777777" w:rsidR="007A011F" w:rsidRDefault="00000000">
      <w:pPr>
        <w:pStyle w:val="Heading5"/>
      </w:pPr>
      <w:bookmarkStart w:id="302" w:name="_Toc97197083"/>
      <w:bookmarkStart w:id="303" w:name="_Toc138694605"/>
      <w:bookmarkStart w:id="304" w:name="_Toc93878885"/>
      <w:bookmarkStart w:id="305" w:name="_Toc83768269"/>
      <w:bookmarkStart w:id="306" w:name="_Toc96996677"/>
      <w:r>
        <w:t>5.</w:t>
      </w:r>
      <w:r>
        <w:rPr>
          <w:lang w:eastAsia="zh-CN"/>
        </w:rPr>
        <w:t>3</w:t>
      </w:r>
      <w:r>
        <w:t>.2.</w:t>
      </w:r>
      <w:r>
        <w:rPr>
          <w:lang w:eastAsia="zh-CN"/>
        </w:rPr>
        <w:t>4</w:t>
      </w:r>
      <w:r>
        <w:t>.1</w:t>
      </w:r>
      <w:r>
        <w:tab/>
        <w:t>General</w:t>
      </w:r>
      <w:bookmarkEnd w:id="302"/>
      <w:bookmarkEnd w:id="303"/>
      <w:bookmarkEnd w:id="304"/>
      <w:bookmarkEnd w:id="305"/>
      <w:bookmarkEnd w:id="306"/>
    </w:p>
    <w:p w14:paraId="09931537" w14:textId="77777777" w:rsidR="007A011F" w:rsidRDefault="00000000">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14:paraId="6AA1A3C3" w14:textId="77777777" w:rsidR="007A011F" w:rsidRDefault="00000000">
      <w:pPr>
        <w:pStyle w:val="Heading5"/>
      </w:pPr>
      <w:bookmarkStart w:id="307" w:name="_Toc97197084"/>
      <w:bookmarkStart w:id="308" w:name="_Toc83768270"/>
      <w:bookmarkStart w:id="309" w:name="_Toc138694606"/>
      <w:bookmarkStart w:id="310" w:name="_Toc96996678"/>
      <w:bookmarkStart w:id="311" w:name="_Toc9387888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14:paraId="5614664D" w14:textId="77777777" w:rsidR="007A011F" w:rsidRDefault="00000000">
      <w:pPr>
        <w:pStyle w:val="TH"/>
      </w:pPr>
      <w:r>
        <w:object w:dxaOrig="8367" w:dyaOrig="2057" w14:anchorId="6D21EC54">
          <v:shape id="_x0000_i1030" type="#_x0000_t75" style="width:418.55pt;height:102.65pt" o:ole="">
            <v:imagedata r:id="rId21" o:title=""/>
          </v:shape>
          <o:OLEObject Type="Embed" ProgID="Visio.Drawing.11" ShapeID="_x0000_i1030" DrawAspect="Content" ObjectID="_1756318820" r:id="rId22"/>
        </w:object>
      </w:r>
    </w:p>
    <w:p w14:paraId="67A5787A" w14:textId="77777777" w:rsidR="007A011F" w:rsidRDefault="00000000">
      <w:pPr>
        <w:pStyle w:val="TF"/>
        <w:rPr>
          <w:lang w:eastAsia="zh-CN"/>
        </w:rPr>
      </w:pPr>
      <w:r>
        <w:rPr>
          <w:lang w:eastAsia="zh-CN"/>
        </w:rPr>
        <w:t>Figure 5.3.2.4.2-1: Legacy 3GPP UE or Non-3GPP UE Originating MSGin5G Message Delivery</w:t>
      </w:r>
    </w:p>
    <w:p w14:paraId="520BDEB9" w14:textId="77777777" w:rsidR="007A011F" w:rsidRDefault="00000000">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2C6C4975" w14:textId="77777777" w:rsidR="007A011F" w:rsidRDefault="00000000">
      <w:pPr>
        <w:rPr>
          <w:lang w:eastAsia="zh-CN"/>
        </w:rPr>
      </w:pPr>
      <w:r>
        <w:rPr>
          <w:lang w:eastAsia="zh-CN"/>
        </w:rPr>
        <w:t>The Legacy 3GPP Message Gateway or Non-3GPP Message Gateway shall include UEMessageDelivery data structure in the payload body of the HTTP POST request.</w:t>
      </w:r>
    </w:p>
    <w:p w14:paraId="514AD6B5" w14:textId="77777777" w:rsidR="007A011F" w:rsidRDefault="00000000">
      <w:pPr>
        <w:rPr>
          <w:lang w:eastAsia="zh-CN"/>
        </w:rPr>
      </w:pPr>
      <w:r>
        <w:rPr>
          <w:lang w:eastAsia="zh-CN"/>
        </w:rPr>
        <w:t>The UEMessageDelivery data structure shall include:</w:t>
      </w:r>
    </w:p>
    <w:p w14:paraId="3F1BC95A" w14:textId="77777777" w:rsidR="007A011F" w:rsidRDefault="00000000">
      <w:pPr>
        <w:pStyle w:val="B10"/>
        <w:rPr>
          <w:lang w:eastAsia="zh-CN"/>
        </w:rPr>
      </w:pPr>
      <w:r>
        <w:rPr>
          <w:lang w:eastAsia="zh-CN"/>
        </w:rPr>
        <w:t>-</w:t>
      </w:r>
      <w:r>
        <w:rPr>
          <w:lang w:eastAsia="zh-CN"/>
        </w:rPr>
        <w:tab/>
        <w:t>the Originating UE Service ID within the "oriAddr" attribute;</w:t>
      </w:r>
    </w:p>
    <w:p w14:paraId="2808553E" w14:textId="77777777" w:rsidR="007A011F" w:rsidRDefault="00000000">
      <w:pPr>
        <w:pStyle w:val="B10"/>
        <w:rPr>
          <w:lang w:eastAsia="zh-CN"/>
        </w:rPr>
      </w:pPr>
      <w:r>
        <w:rPr>
          <w:lang w:eastAsia="zh-CN"/>
        </w:rPr>
        <w:t>-</w:t>
      </w:r>
      <w:r>
        <w:rPr>
          <w:lang w:eastAsia="zh-CN"/>
        </w:rPr>
        <w:tab/>
        <w:t>the Recipient Address within the "destAddr" attribute;</w:t>
      </w:r>
    </w:p>
    <w:p w14:paraId="62BAF34E" w14:textId="77777777" w:rsidR="007A011F" w:rsidRDefault="00000000">
      <w:pPr>
        <w:pStyle w:val="B10"/>
        <w:rPr>
          <w:lang w:eastAsia="zh-CN"/>
        </w:rPr>
      </w:pPr>
      <w:r>
        <w:rPr>
          <w:lang w:eastAsia="zh-CN"/>
        </w:rPr>
        <w:t>-</w:t>
      </w:r>
      <w:r>
        <w:rPr>
          <w:lang w:eastAsia="zh-CN"/>
        </w:rPr>
        <w:tab/>
        <w:t>the Message ID within the "msgId" attribute; and</w:t>
      </w:r>
    </w:p>
    <w:p w14:paraId="3914D1A0" w14:textId="77777777" w:rsidR="007A011F" w:rsidRDefault="00000000">
      <w:pPr>
        <w:pStyle w:val="B10"/>
        <w:rPr>
          <w:lang w:eastAsia="zh-CN"/>
        </w:rPr>
      </w:pPr>
      <w:r>
        <w:rPr>
          <w:lang w:eastAsia="zh-CN"/>
        </w:rPr>
        <w:t>-</w:t>
      </w:r>
      <w:r>
        <w:rPr>
          <w:lang w:eastAsia="zh-CN"/>
        </w:rPr>
        <w:tab/>
        <w:t>the store and forward flag within the "stoAndFwInd" attribute;</w:t>
      </w:r>
    </w:p>
    <w:p w14:paraId="6EBABC3E" w14:textId="77777777" w:rsidR="007A011F" w:rsidRDefault="00000000">
      <w:pPr>
        <w:pStyle w:val="B10"/>
        <w:rPr>
          <w:lang w:eastAsia="zh-CN"/>
        </w:rPr>
      </w:pPr>
      <w:r>
        <w:rPr>
          <w:lang w:eastAsia="zh-CN"/>
        </w:rPr>
        <w:t>and may include:</w:t>
      </w:r>
    </w:p>
    <w:p w14:paraId="0CD47D8E" w14:textId="77777777" w:rsidR="007A011F" w:rsidRDefault="00000000">
      <w:pPr>
        <w:pStyle w:val="B10"/>
        <w:rPr>
          <w:lang w:eastAsia="zh-CN"/>
        </w:rPr>
      </w:pPr>
      <w:r>
        <w:rPr>
          <w:lang w:eastAsia="zh-CN"/>
        </w:rPr>
        <w:t>-</w:t>
      </w:r>
      <w:r>
        <w:rPr>
          <w:lang w:eastAsia="zh-CN"/>
        </w:rPr>
        <w:tab/>
        <w:t>the Application ID within the "appId" attribute;</w:t>
      </w:r>
    </w:p>
    <w:p w14:paraId="4EE15AC5" w14:textId="77777777" w:rsidR="007A011F" w:rsidRDefault="00000000">
      <w:pPr>
        <w:pStyle w:val="B10"/>
        <w:rPr>
          <w:lang w:eastAsia="zh-CN"/>
        </w:rPr>
      </w:pPr>
      <w:r>
        <w:rPr>
          <w:lang w:eastAsia="zh-CN"/>
        </w:rPr>
        <w:t>-</w:t>
      </w:r>
      <w:r>
        <w:rPr>
          <w:lang w:eastAsia="zh-CN"/>
        </w:rPr>
        <w:tab/>
        <w:t>the Payload within the "payload" attribute;</w:t>
      </w:r>
    </w:p>
    <w:p w14:paraId="36641B86" w14:textId="77777777" w:rsidR="007A011F" w:rsidRDefault="00000000">
      <w:pPr>
        <w:pStyle w:val="B10"/>
        <w:rPr>
          <w:lang w:eastAsia="zh-CN"/>
        </w:rPr>
      </w:pPr>
      <w:r>
        <w:rPr>
          <w:lang w:eastAsia="zh-CN"/>
        </w:rPr>
        <w:lastRenderedPageBreak/>
        <w:t>-</w:t>
      </w:r>
      <w:r>
        <w:rPr>
          <w:lang w:eastAsia="zh-CN"/>
        </w:rPr>
        <w:tab/>
        <w:t>the indication whether the message delivery status report is required within the "delivStReqInd" attribute; and</w:t>
      </w:r>
    </w:p>
    <w:p w14:paraId="3980A2FF" w14:textId="77777777" w:rsidR="007A011F" w:rsidRDefault="00000000">
      <w:pPr>
        <w:pStyle w:val="B10"/>
        <w:rPr>
          <w:lang w:eastAsia="zh-CN"/>
        </w:rPr>
      </w:pPr>
      <w:r>
        <w:rPr>
          <w:lang w:eastAsia="zh-CN"/>
        </w:rPr>
        <w:t>-</w:t>
      </w:r>
      <w:r>
        <w:rPr>
          <w:lang w:eastAsia="zh-CN"/>
        </w:rPr>
        <w:tab/>
        <w:t>the message segment flag within the "segInd" attribute;</w:t>
      </w:r>
    </w:p>
    <w:p w14:paraId="16F9D6C6" w14:textId="77777777" w:rsidR="007A011F" w:rsidRDefault="00000000">
      <w:pPr>
        <w:pStyle w:val="B10"/>
        <w:rPr>
          <w:lang w:eastAsia="zh-CN"/>
        </w:rPr>
      </w:pPr>
      <w:r>
        <w:rPr>
          <w:lang w:eastAsia="zh-CN"/>
        </w:rPr>
        <w:t>-</w:t>
      </w:r>
      <w:r>
        <w:rPr>
          <w:lang w:eastAsia="zh-CN"/>
        </w:rPr>
        <w:tab/>
        <w:t>the message segment parameters within the "segParams" attribute, this attribute may include:</w:t>
      </w:r>
    </w:p>
    <w:p w14:paraId="09B11E02" w14:textId="77777777" w:rsidR="007A011F" w:rsidRDefault="00000000">
      <w:pPr>
        <w:pStyle w:val="B2"/>
        <w:rPr>
          <w:lang w:eastAsia="zh-CN"/>
        </w:rPr>
      </w:pPr>
      <w:r>
        <w:rPr>
          <w:lang w:eastAsia="zh-CN"/>
        </w:rPr>
        <w:t>-</w:t>
      </w:r>
      <w:r>
        <w:rPr>
          <w:lang w:eastAsia="zh-CN"/>
        </w:rPr>
        <w:tab/>
        <w:t>the segmentation set identifier within the "segId" attribute;</w:t>
      </w:r>
    </w:p>
    <w:p w14:paraId="6AD8EF6B" w14:textId="77777777" w:rsidR="007A011F" w:rsidRDefault="00000000">
      <w:pPr>
        <w:pStyle w:val="B2"/>
        <w:rPr>
          <w:lang w:eastAsia="zh-CN"/>
        </w:rPr>
      </w:pPr>
      <w:r>
        <w:rPr>
          <w:lang w:eastAsia="zh-CN"/>
        </w:rPr>
        <w:t>-</w:t>
      </w:r>
      <w:r>
        <w:rPr>
          <w:lang w:eastAsia="zh-CN"/>
        </w:rPr>
        <w:tab/>
        <w:t>the total number of message segments within the "totalSegCount" attribute;</w:t>
      </w:r>
    </w:p>
    <w:p w14:paraId="1F65BAA8" w14:textId="77777777" w:rsidR="007A011F" w:rsidRDefault="00000000">
      <w:pPr>
        <w:pStyle w:val="B2"/>
        <w:rPr>
          <w:lang w:eastAsia="zh-CN"/>
        </w:rPr>
      </w:pPr>
      <w:r>
        <w:rPr>
          <w:lang w:eastAsia="zh-CN"/>
        </w:rPr>
        <w:t>-</w:t>
      </w:r>
      <w:r>
        <w:rPr>
          <w:lang w:eastAsia="zh-CN"/>
        </w:rPr>
        <w:tab/>
        <w:t>the message segment number within the "segNumb" attribute;</w:t>
      </w:r>
    </w:p>
    <w:p w14:paraId="1CB69055" w14:textId="77777777" w:rsidR="007A011F" w:rsidRDefault="00000000">
      <w:pPr>
        <w:pStyle w:val="B2"/>
        <w:rPr>
          <w:lang w:eastAsia="zh-CN"/>
        </w:rPr>
      </w:pPr>
      <w:r>
        <w:rPr>
          <w:lang w:eastAsia="zh-CN"/>
        </w:rPr>
        <w:t>-</w:t>
      </w:r>
      <w:r>
        <w:rPr>
          <w:lang w:eastAsia="zh-CN"/>
        </w:rPr>
        <w:tab/>
        <w:t>the last segment flag within the "lastSegFlag" attribute;</w:t>
      </w:r>
    </w:p>
    <w:p w14:paraId="22CBC36E" w14:textId="77777777" w:rsidR="007A011F" w:rsidRDefault="00000000">
      <w:pPr>
        <w:pStyle w:val="B10"/>
        <w:rPr>
          <w:lang w:eastAsia="zh-CN"/>
        </w:rPr>
      </w:pPr>
      <w:r>
        <w:rPr>
          <w:lang w:eastAsia="zh-CN"/>
        </w:rPr>
        <w:t>-</w:t>
      </w:r>
      <w:r>
        <w:rPr>
          <w:lang w:eastAsia="zh-CN"/>
        </w:rPr>
        <w:tab/>
        <w:t>the store and forward parameters within the "stoAndFwParams" attribute, this attribute may include:</w:t>
      </w:r>
    </w:p>
    <w:p w14:paraId="7E150F6D" w14:textId="77777777" w:rsidR="007A011F" w:rsidRDefault="00000000">
      <w:pPr>
        <w:pStyle w:val="B2"/>
        <w:rPr>
          <w:lang w:eastAsia="zh-CN"/>
        </w:rPr>
      </w:pPr>
      <w:r>
        <w:rPr>
          <w:lang w:eastAsia="zh-CN"/>
        </w:rPr>
        <w:t>-</w:t>
      </w:r>
      <w:r>
        <w:rPr>
          <w:lang w:eastAsia="zh-CN"/>
        </w:rPr>
        <w:tab/>
        <w:t>the message expiration time within the "exprTime" attribute;</w:t>
      </w:r>
    </w:p>
    <w:p w14:paraId="08FDB8D8" w14:textId="77777777" w:rsidR="007A011F"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08A8EDD8" w14:textId="77777777" w:rsidR="007A011F" w:rsidRDefault="00000000">
      <w:pPr>
        <w:rPr>
          <w:lang w:eastAsia="zh-CN"/>
        </w:rPr>
      </w:pPr>
      <w:r>
        <w:rPr>
          <w:lang w:eastAsia="zh-CN"/>
        </w:rPr>
        <w:t>If errors occur when processing the HTTP POST request, the MSGin5G Server shall apply error handling procedures as specified in clause 8.2.6.</w:t>
      </w:r>
    </w:p>
    <w:p w14:paraId="53B933DC" w14:textId="77777777" w:rsidR="007A011F" w:rsidRDefault="00000000">
      <w:pPr>
        <w:pStyle w:val="Heading4"/>
      </w:pPr>
      <w:bookmarkStart w:id="312" w:name="_Toc97197085"/>
      <w:bookmarkStart w:id="313" w:name="_Toc83768271"/>
      <w:bookmarkStart w:id="314" w:name="_Toc96996679"/>
      <w:bookmarkStart w:id="315" w:name="_Toc138694607"/>
      <w:bookmarkStart w:id="316" w:name="_Toc9387888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3076833" w14:textId="77777777" w:rsidR="007A011F" w:rsidRDefault="00000000">
      <w:pPr>
        <w:pStyle w:val="Heading5"/>
      </w:pPr>
      <w:bookmarkStart w:id="317" w:name="_Toc138694608"/>
      <w:bookmarkStart w:id="318" w:name="_Toc97197086"/>
      <w:bookmarkStart w:id="319" w:name="_Toc96996680"/>
      <w:bookmarkStart w:id="320" w:name="_Toc83768272"/>
      <w:bookmarkStart w:id="321" w:name="_Toc93878888"/>
      <w:r>
        <w:t>5.</w:t>
      </w:r>
      <w:r>
        <w:rPr>
          <w:lang w:eastAsia="zh-CN"/>
        </w:rPr>
        <w:t>3</w:t>
      </w:r>
      <w:r>
        <w:t>.2.</w:t>
      </w:r>
      <w:r>
        <w:rPr>
          <w:lang w:eastAsia="zh-CN"/>
        </w:rPr>
        <w:t>5</w:t>
      </w:r>
      <w:r>
        <w:t>.1</w:t>
      </w:r>
      <w:r>
        <w:tab/>
        <w:t>General</w:t>
      </w:r>
      <w:bookmarkEnd w:id="317"/>
      <w:bookmarkEnd w:id="318"/>
      <w:bookmarkEnd w:id="319"/>
      <w:bookmarkEnd w:id="320"/>
      <w:bookmarkEnd w:id="321"/>
    </w:p>
    <w:p w14:paraId="4E3527DF" w14:textId="77777777" w:rsidR="007A011F" w:rsidRDefault="00000000">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14:paraId="68476A75" w14:textId="77777777" w:rsidR="007A011F" w:rsidRDefault="00000000">
      <w:pPr>
        <w:pStyle w:val="Heading5"/>
      </w:pPr>
      <w:bookmarkStart w:id="322" w:name="_Toc93878889"/>
      <w:bookmarkStart w:id="323" w:name="_Toc83768273"/>
      <w:bookmarkStart w:id="324" w:name="_Toc138694609"/>
      <w:bookmarkStart w:id="325" w:name="_Toc96996681"/>
      <w:bookmarkStart w:id="326" w:name="_Toc97197087"/>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6CBF02F" w14:textId="77777777" w:rsidR="007A011F" w:rsidRDefault="00000000">
      <w:pPr>
        <w:pStyle w:val="TH"/>
        <w:rPr>
          <w:lang w:eastAsia="zh-CN"/>
        </w:rPr>
      </w:pPr>
      <w:r>
        <w:rPr>
          <w:rFonts w:eastAsia="DengXian"/>
          <w:lang w:eastAsia="zh-CN"/>
        </w:rPr>
        <w:object w:dxaOrig="8717" w:dyaOrig="2141" w14:anchorId="49743D23">
          <v:shape id="_x0000_i1031" type="#_x0000_t75" style="width:435.75pt;height:106.95pt" o:ole="">
            <v:imagedata r:id="rId23" o:title=""/>
          </v:shape>
          <o:OLEObject Type="Embed" ProgID="Visio.Drawing.11" ShapeID="_x0000_i1031" DrawAspect="Content" ObjectID="_1756318821" r:id="rId24"/>
        </w:object>
      </w:r>
    </w:p>
    <w:p w14:paraId="28CA0135" w14:textId="77777777" w:rsidR="007A011F" w:rsidRDefault="00000000">
      <w:pPr>
        <w:pStyle w:val="TF"/>
        <w:rPr>
          <w:lang w:eastAsia="zh-CN"/>
        </w:rPr>
      </w:pPr>
      <w:r>
        <w:rPr>
          <w:lang w:eastAsia="zh-CN"/>
        </w:rPr>
        <w:t>Figure 5.3.2.5.2-1: Legacy 3GPP UE or Non-3GPP UE Originating MSGin5G Delivery Report</w:t>
      </w:r>
    </w:p>
    <w:p w14:paraId="689D28B1" w14:textId="77777777" w:rsidR="007A011F" w:rsidRDefault="00000000">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14:paraId="702EF15A" w14:textId="77777777" w:rsidR="007A011F" w:rsidRDefault="00000000">
      <w:pPr>
        <w:rPr>
          <w:lang w:eastAsia="zh-CN"/>
        </w:rPr>
      </w:pPr>
      <w:r>
        <w:rPr>
          <w:lang w:eastAsia="zh-CN"/>
        </w:rPr>
        <w:t>The Message Gateway shall include DeliveryStatusReport data structure in the payload body of the HTTP POST request.</w:t>
      </w:r>
    </w:p>
    <w:p w14:paraId="53EE0ED8" w14:textId="77777777" w:rsidR="007A011F" w:rsidRDefault="00000000">
      <w:pPr>
        <w:rPr>
          <w:lang w:eastAsia="zh-CN"/>
        </w:rPr>
      </w:pPr>
      <w:r>
        <w:rPr>
          <w:lang w:eastAsia="zh-CN"/>
        </w:rPr>
        <w:t>The DeliveryStatusReport data structure shall include:</w:t>
      </w:r>
    </w:p>
    <w:p w14:paraId="6EBC45C3" w14:textId="77777777" w:rsidR="007A011F" w:rsidRDefault="00000000">
      <w:pPr>
        <w:pStyle w:val="B10"/>
        <w:rPr>
          <w:lang w:eastAsia="zh-CN"/>
        </w:rPr>
      </w:pPr>
      <w:r>
        <w:rPr>
          <w:lang w:eastAsia="zh-CN"/>
        </w:rPr>
        <w:t>-</w:t>
      </w:r>
      <w:r>
        <w:rPr>
          <w:lang w:eastAsia="zh-CN"/>
        </w:rPr>
        <w:tab/>
        <w:t>the Originating UE Service ID within the "oriAddr" attribute;</w:t>
      </w:r>
    </w:p>
    <w:p w14:paraId="47CD4D1D" w14:textId="77777777" w:rsidR="007A011F" w:rsidRDefault="00000000">
      <w:pPr>
        <w:pStyle w:val="B10"/>
        <w:rPr>
          <w:lang w:eastAsia="zh-CN"/>
        </w:rPr>
      </w:pPr>
      <w:r>
        <w:rPr>
          <w:lang w:eastAsia="zh-CN"/>
        </w:rPr>
        <w:t>-</w:t>
      </w:r>
      <w:r>
        <w:rPr>
          <w:lang w:eastAsia="zh-CN"/>
        </w:rPr>
        <w:tab/>
        <w:t>the Recipient Address within the "destAddr" attribute;</w:t>
      </w:r>
    </w:p>
    <w:p w14:paraId="2A14345E" w14:textId="77777777" w:rsidR="007A011F" w:rsidRDefault="00000000">
      <w:pPr>
        <w:pStyle w:val="B10"/>
        <w:rPr>
          <w:lang w:eastAsia="zh-CN"/>
        </w:rPr>
      </w:pPr>
      <w:r>
        <w:rPr>
          <w:lang w:eastAsia="zh-CN"/>
        </w:rPr>
        <w:t>-</w:t>
      </w:r>
      <w:r>
        <w:rPr>
          <w:lang w:eastAsia="zh-CN"/>
        </w:rPr>
        <w:tab/>
        <w:t>the Message ID within the "msgId" attribute;</w:t>
      </w:r>
      <w:r>
        <w:rPr>
          <w:rFonts w:hint="eastAsia"/>
          <w:lang w:eastAsia="zh-CN"/>
        </w:rPr>
        <w:t xml:space="preserve"> </w:t>
      </w:r>
      <w:r>
        <w:rPr>
          <w:lang w:eastAsia="zh-CN"/>
        </w:rPr>
        <w:t>and</w:t>
      </w:r>
    </w:p>
    <w:p w14:paraId="6429C407" w14:textId="77777777" w:rsidR="007A011F" w:rsidRDefault="00000000">
      <w:pPr>
        <w:pStyle w:val="B10"/>
        <w:rPr>
          <w:lang w:eastAsia="zh-CN"/>
        </w:rPr>
      </w:pPr>
      <w:r>
        <w:rPr>
          <w:lang w:eastAsia="zh-CN"/>
        </w:rPr>
        <w:t>-</w:t>
      </w:r>
      <w:r>
        <w:rPr>
          <w:lang w:eastAsia="zh-CN"/>
        </w:rPr>
        <w:tab/>
        <w:t>the delivery status within the "delivSt" attribute;</w:t>
      </w:r>
    </w:p>
    <w:p w14:paraId="31521E21" w14:textId="77777777" w:rsidR="007A011F" w:rsidRDefault="00000000">
      <w:pPr>
        <w:pStyle w:val="B10"/>
        <w:rPr>
          <w:lang w:eastAsia="zh-CN"/>
        </w:rPr>
      </w:pPr>
      <w:r>
        <w:rPr>
          <w:lang w:eastAsia="zh-CN"/>
        </w:rPr>
        <w:t>and may include:</w:t>
      </w:r>
    </w:p>
    <w:p w14:paraId="365AACCF" w14:textId="77777777" w:rsidR="007A011F" w:rsidRDefault="00000000">
      <w:pPr>
        <w:pStyle w:val="B10"/>
        <w:rPr>
          <w:lang w:eastAsia="zh-CN"/>
        </w:rPr>
      </w:pPr>
      <w:r>
        <w:rPr>
          <w:lang w:eastAsia="zh-CN"/>
        </w:rPr>
        <w:lastRenderedPageBreak/>
        <w:t>-</w:t>
      </w:r>
      <w:r>
        <w:rPr>
          <w:lang w:eastAsia="zh-CN"/>
        </w:rPr>
        <w:tab/>
        <w:t>The failure cause within the "failureCause" attribute;</w:t>
      </w:r>
    </w:p>
    <w:p w14:paraId="4FA44C5A" w14:textId="77777777" w:rsidR="007A011F" w:rsidRDefault="00000000">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14:paraId="6D11F9A6" w14:textId="77777777" w:rsidR="007A011F" w:rsidRDefault="00000000">
      <w:pPr>
        <w:rPr>
          <w:lang w:eastAsia="zh-CN"/>
        </w:rPr>
      </w:pPr>
      <w:r>
        <w:rPr>
          <w:lang w:eastAsia="zh-CN"/>
        </w:rPr>
        <w:t>If errors occur when processing the HTTP POST request, the MSGin5G Server shall apply error handling procedures as specified in clause 8.2.6.</w:t>
      </w:r>
    </w:p>
    <w:p w14:paraId="65A35727" w14:textId="77777777" w:rsidR="007A011F" w:rsidRDefault="00000000">
      <w:pPr>
        <w:pStyle w:val="Heading1"/>
      </w:pPr>
      <w:bookmarkStart w:id="327" w:name="_Toc97197088"/>
      <w:bookmarkStart w:id="328" w:name="_Toc83768288"/>
      <w:bookmarkStart w:id="329" w:name="_Toc96996682"/>
      <w:bookmarkStart w:id="330" w:name="_Toc138694610"/>
      <w:bookmarkStart w:id="331" w:name="_Toc93878898"/>
      <w:r>
        <w:rPr>
          <w:lang w:eastAsia="zh-CN"/>
        </w:rPr>
        <w:t>6</w:t>
      </w:r>
      <w:r>
        <w:rPr>
          <w:lang w:eastAsia="zh-CN"/>
        </w:rPr>
        <w:tab/>
      </w:r>
      <w:r>
        <w:t>Services offered by the Message Gateway</w:t>
      </w:r>
      <w:bookmarkEnd w:id="327"/>
      <w:bookmarkEnd w:id="328"/>
      <w:bookmarkEnd w:id="329"/>
      <w:bookmarkEnd w:id="330"/>
      <w:bookmarkEnd w:id="331"/>
    </w:p>
    <w:p w14:paraId="46536B21" w14:textId="77777777" w:rsidR="007A011F" w:rsidRDefault="00000000">
      <w:pPr>
        <w:pStyle w:val="Heading2"/>
        <w:rPr>
          <w:lang w:eastAsia="zh-CN"/>
        </w:rPr>
      </w:pPr>
      <w:bookmarkStart w:id="332" w:name="_Toc93878899"/>
      <w:bookmarkStart w:id="333" w:name="_Toc83768289"/>
      <w:bookmarkStart w:id="334" w:name="_Toc96996683"/>
      <w:bookmarkStart w:id="335" w:name="_Toc138694611"/>
      <w:bookmarkStart w:id="336" w:name="_Toc97197089"/>
      <w:r>
        <w:rPr>
          <w:lang w:eastAsia="zh-CN"/>
        </w:rPr>
        <w:t>6</w:t>
      </w:r>
      <w:r>
        <w:t>.1</w:t>
      </w:r>
      <w:r>
        <w:tab/>
      </w:r>
      <w:r>
        <w:rPr>
          <w:lang w:eastAsia="zh-CN"/>
        </w:rPr>
        <w:t>Introduction</w:t>
      </w:r>
      <w:bookmarkEnd w:id="332"/>
      <w:bookmarkEnd w:id="333"/>
      <w:bookmarkEnd w:id="334"/>
      <w:bookmarkEnd w:id="335"/>
      <w:bookmarkEnd w:id="336"/>
    </w:p>
    <w:p w14:paraId="0941A36A" w14:textId="77777777" w:rsidR="007A011F"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626C57E" w14:textId="77777777" w:rsidR="007A011F"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7A011F" w14:paraId="36FABD69" w14:textId="77777777">
        <w:tc>
          <w:tcPr>
            <w:tcW w:w="1996" w:type="dxa"/>
            <w:shd w:val="clear" w:color="auto" w:fill="C0C0C0"/>
          </w:tcPr>
          <w:p w14:paraId="08733E28" w14:textId="77777777" w:rsidR="007A011F" w:rsidRDefault="00000000">
            <w:pPr>
              <w:pStyle w:val="TAH"/>
            </w:pPr>
            <w:r>
              <w:t>Service Name</w:t>
            </w:r>
          </w:p>
        </w:tc>
        <w:tc>
          <w:tcPr>
            <w:tcW w:w="3332" w:type="dxa"/>
            <w:shd w:val="clear" w:color="auto" w:fill="C0C0C0"/>
          </w:tcPr>
          <w:p w14:paraId="48242DAB" w14:textId="77777777" w:rsidR="007A011F" w:rsidRDefault="00000000">
            <w:pPr>
              <w:pStyle w:val="TAH"/>
            </w:pPr>
            <w:r>
              <w:t>Service Operations</w:t>
            </w:r>
          </w:p>
        </w:tc>
        <w:tc>
          <w:tcPr>
            <w:tcW w:w="2790" w:type="dxa"/>
            <w:shd w:val="clear" w:color="auto" w:fill="C0C0C0"/>
          </w:tcPr>
          <w:p w14:paraId="2EF8C83F" w14:textId="77777777" w:rsidR="007A011F" w:rsidRDefault="00000000">
            <w:pPr>
              <w:pStyle w:val="TAH"/>
            </w:pPr>
            <w:r>
              <w:t>Operation</w:t>
            </w:r>
          </w:p>
          <w:p w14:paraId="1926EB89" w14:textId="77777777" w:rsidR="007A011F" w:rsidRDefault="00000000">
            <w:pPr>
              <w:pStyle w:val="TAH"/>
            </w:pPr>
            <w:r>
              <w:t>Semantics</w:t>
            </w:r>
          </w:p>
        </w:tc>
        <w:tc>
          <w:tcPr>
            <w:tcW w:w="2160" w:type="dxa"/>
            <w:shd w:val="clear" w:color="auto" w:fill="C0C0C0"/>
          </w:tcPr>
          <w:p w14:paraId="0526A7A9" w14:textId="77777777" w:rsidR="007A011F" w:rsidRDefault="00000000">
            <w:pPr>
              <w:pStyle w:val="TAH"/>
            </w:pPr>
            <w:r>
              <w:t>Example Consumer(s)</w:t>
            </w:r>
          </w:p>
        </w:tc>
      </w:tr>
      <w:tr w:rsidR="007A011F" w14:paraId="702E63C9" w14:textId="77777777">
        <w:tc>
          <w:tcPr>
            <w:tcW w:w="1996" w:type="dxa"/>
            <w:vMerge w:val="restart"/>
            <w:shd w:val="clear" w:color="auto" w:fill="auto"/>
          </w:tcPr>
          <w:p w14:paraId="4C4135C4" w14:textId="77777777" w:rsidR="007A011F" w:rsidRDefault="00000000">
            <w:pPr>
              <w:pStyle w:val="TAL"/>
            </w:pPr>
            <w:r>
              <w:t>MSGG_L3GDelivery</w:t>
            </w:r>
          </w:p>
        </w:tc>
        <w:tc>
          <w:tcPr>
            <w:tcW w:w="3332" w:type="dxa"/>
            <w:shd w:val="clear" w:color="auto" w:fill="auto"/>
          </w:tcPr>
          <w:p w14:paraId="7CB88B1F" w14:textId="77777777" w:rsidR="007A011F" w:rsidRDefault="00000000">
            <w:pPr>
              <w:pStyle w:val="TAL"/>
            </w:pPr>
            <w:r>
              <w:t>MSGG_L3GDelivery_GTDelivery</w:t>
            </w:r>
          </w:p>
        </w:tc>
        <w:tc>
          <w:tcPr>
            <w:tcW w:w="2790" w:type="dxa"/>
            <w:vMerge w:val="restart"/>
            <w:shd w:val="clear" w:color="auto" w:fill="auto"/>
          </w:tcPr>
          <w:p w14:paraId="4EBE2C2E" w14:textId="77777777" w:rsidR="007A011F" w:rsidRDefault="00000000">
            <w:pPr>
              <w:pStyle w:val="TAL"/>
            </w:pPr>
            <w:r>
              <w:t>Request/Response</w:t>
            </w:r>
          </w:p>
        </w:tc>
        <w:tc>
          <w:tcPr>
            <w:tcW w:w="2160" w:type="dxa"/>
            <w:vMerge w:val="restart"/>
            <w:shd w:val="clear" w:color="auto" w:fill="auto"/>
          </w:tcPr>
          <w:p w14:paraId="70B1CDBB" w14:textId="77777777" w:rsidR="007A011F" w:rsidRDefault="00000000">
            <w:pPr>
              <w:pStyle w:val="TAL"/>
            </w:pPr>
            <w:r>
              <w:t>MSGin5G Server</w:t>
            </w:r>
          </w:p>
        </w:tc>
      </w:tr>
      <w:tr w:rsidR="007A011F" w14:paraId="014FF693" w14:textId="77777777">
        <w:tc>
          <w:tcPr>
            <w:tcW w:w="1996" w:type="dxa"/>
            <w:vMerge/>
            <w:shd w:val="clear" w:color="auto" w:fill="auto"/>
          </w:tcPr>
          <w:p w14:paraId="3EB702BE" w14:textId="77777777" w:rsidR="007A011F" w:rsidRDefault="007A011F">
            <w:pPr>
              <w:pStyle w:val="TAL"/>
            </w:pPr>
          </w:p>
        </w:tc>
        <w:tc>
          <w:tcPr>
            <w:tcW w:w="3332" w:type="dxa"/>
            <w:shd w:val="clear" w:color="auto" w:fill="auto"/>
          </w:tcPr>
          <w:p w14:paraId="0DF0FC15" w14:textId="77777777" w:rsidR="007A011F" w:rsidRDefault="00000000">
            <w:pPr>
              <w:pStyle w:val="TAL"/>
            </w:pPr>
            <w:r>
              <w:t>MSGG_L3GDelivery_GTDeliveryReport</w:t>
            </w:r>
          </w:p>
        </w:tc>
        <w:tc>
          <w:tcPr>
            <w:tcW w:w="2790" w:type="dxa"/>
            <w:vMerge/>
            <w:shd w:val="clear" w:color="auto" w:fill="auto"/>
          </w:tcPr>
          <w:p w14:paraId="710368EC" w14:textId="77777777" w:rsidR="007A011F" w:rsidRDefault="007A011F">
            <w:pPr>
              <w:pStyle w:val="TAL"/>
            </w:pPr>
          </w:p>
        </w:tc>
        <w:tc>
          <w:tcPr>
            <w:tcW w:w="2160" w:type="dxa"/>
            <w:vMerge/>
            <w:shd w:val="clear" w:color="auto" w:fill="auto"/>
          </w:tcPr>
          <w:p w14:paraId="2ADD27E3" w14:textId="77777777" w:rsidR="007A011F" w:rsidRDefault="007A011F">
            <w:pPr>
              <w:pStyle w:val="TAL"/>
            </w:pPr>
          </w:p>
        </w:tc>
      </w:tr>
      <w:tr w:rsidR="007A011F" w14:paraId="0D12A0A9" w14:textId="77777777">
        <w:tc>
          <w:tcPr>
            <w:tcW w:w="1996" w:type="dxa"/>
            <w:vMerge w:val="restart"/>
            <w:shd w:val="clear" w:color="auto" w:fill="auto"/>
          </w:tcPr>
          <w:p w14:paraId="73B32756" w14:textId="77777777" w:rsidR="007A011F" w:rsidRDefault="00000000">
            <w:pPr>
              <w:pStyle w:val="TAL"/>
            </w:pPr>
            <w:r>
              <w:t>MSGG_N3GDelivery</w:t>
            </w:r>
          </w:p>
        </w:tc>
        <w:tc>
          <w:tcPr>
            <w:tcW w:w="3332" w:type="dxa"/>
            <w:shd w:val="clear" w:color="auto" w:fill="auto"/>
          </w:tcPr>
          <w:p w14:paraId="3AF90874" w14:textId="77777777" w:rsidR="007A011F" w:rsidRDefault="00000000">
            <w:pPr>
              <w:pStyle w:val="TAL"/>
            </w:pPr>
            <w:r>
              <w:t>MSGG_N3GDelivery_GTDelivery</w:t>
            </w:r>
          </w:p>
        </w:tc>
        <w:tc>
          <w:tcPr>
            <w:tcW w:w="2790" w:type="dxa"/>
            <w:vMerge w:val="restart"/>
            <w:shd w:val="clear" w:color="auto" w:fill="auto"/>
          </w:tcPr>
          <w:p w14:paraId="7EC6130B" w14:textId="77777777" w:rsidR="007A011F" w:rsidRDefault="00000000">
            <w:pPr>
              <w:pStyle w:val="TAL"/>
            </w:pPr>
            <w:r>
              <w:t>Request/Response</w:t>
            </w:r>
          </w:p>
        </w:tc>
        <w:tc>
          <w:tcPr>
            <w:tcW w:w="2160" w:type="dxa"/>
            <w:vMerge w:val="restart"/>
            <w:shd w:val="clear" w:color="auto" w:fill="auto"/>
          </w:tcPr>
          <w:p w14:paraId="0FD58316" w14:textId="77777777" w:rsidR="007A011F" w:rsidRDefault="00000000">
            <w:pPr>
              <w:pStyle w:val="TAL"/>
            </w:pPr>
            <w:r>
              <w:t>MSGin5G Server</w:t>
            </w:r>
          </w:p>
        </w:tc>
      </w:tr>
      <w:tr w:rsidR="007A011F" w14:paraId="51F4ED60" w14:textId="77777777">
        <w:tc>
          <w:tcPr>
            <w:tcW w:w="1996" w:type="dxa"/>
            <w:vMerge/>
            <w:shd w:val="clear" w:color="auto" w:fill="auto"/>
          </w:tcPr>
          <w:p w14:paraId="1EAA39AE" w14:textId="77777777" w:rsidR="007A011F" w:rsidRDefault="007A011F">
            <w:pPr>
              <w:pStyle w:val="TAL"/>
            </w:pPr>
          </w:p>
        </w:tc>
        <w:tc>
          <w:tcPr>
            <w:tcW w:w="3332" w:type="dxa"/>
            <w:shd w:val="clear" w:color="auto" w:fill="auto"/>
          </w:tcPr>
          <w:p w14:paraId="03738A3A" w14:textId="77777777" w:rsidR="007A011F" w:rsidRDefault="00000000">
            <w:pPr>
              <w:pStyle w:val="TAL"/>
            </w:pPr>
            <w:r>
              <w:t>MSGG_N3GDelivery_GTDeliveryReport</w:t>
            </w:r>
          </w:p>
        </w:tc>
        <w:tc>
          <w:tcPr>
            <w:tcW w:w="2790" w:type="dxa"/>
            <w:vMerge/>
            <w:shd w:val="clear" w:color="auto" w:fill="auto"/>
          </w:tcPr>
          <w:p w14:paraId="028A8786" w14:textId="77777777" w:rsidR="007A011F" w:rsidRDefault="007A011F">
            <w:pPr>
              <w:pStyle w:val="TAL"/>
            </w:pPr>
          </w:p>
        </w:tc>
        <w:tc>
          <w:tcPr>
            <w:tcW w:w="2160" w:type="dxa"/>
            <w:vMerge/>
            <w:shd w:val="clear" w:color="auto" w:fill="auto"/>
          </w:tcPr>
          <w:p w14:paraId="177DD8DA" w14:textId="77777777" w:rsidR="007A011F" w:rsidRDefault="007A011F">
            <w:pPr>
              <w:pStyle w:val="TAL"/>
            </w:pPr>
          </w:p>
        </w:tc>
      </w:tr>
      <w:tr w:rsidR="007A011F" w14:paraId="438084A3" w14:textId="77777777">
        <w:tc>
          <w:tcPr>
            <w:tcW w:w="1996" w:type="dxa"/>
            <w:shd w:val="clear" w:color="auto" w:fill="auto"/>
          </w:tcPr>
          <w:p w14:paraId="3C4365F9" w14:textId="77777777" w:rsidR="007A011F" w:rsidRDefault="00000000">
            <w:pPr>
              <w:pStyle w:val="TAL"/>
            </w:pPr>
            <w:r>
              <w:rPr>
                <w:rFonts w:hint="eastAsia"/>
              </w:rPr>
              <w:t>MSGG_BGDelivery</w:t>
            </w:r>
          </w:p>
        </w:tc>
        <w:tc>
          <w:tcPr>
            <w:tcW w:w="3332" w:type="dxa"/>
            <w:shd w:val="clear" w:color="auto" w:fill="auto"/>
          </w:tcPr>
          <w:p w14:paraId="00ABE318" w14:textId="77777777" w:rsidR="007A011F" w:rsidRDefault="00000000">
            <w:pPr>
              <w:pStyle w:val="TAL"/>
            </w:pPr>
            <w:r>
              <w:rPr>
                <w:rFonts w:hint="eastAsia"/>
              </w:rPr>
              <w:t>MSGG_BGDelivery_GTDelivery</w:t>
            </w:r>
          </w:p>
        </w:tc>
        <w:tc>
          <w:tcPr>
            <w:tcW w:w="2790" w:type="dxa"/>
            <w:shd w:val="clear" w:color="auto" w:fill="auto"/>
          </w:tcPr>
          <w:p w14:paraId="5D33B6D4" w14:textId="77777777" w:rsidR="007A011F" w:rsidRDefault="00000000">
            <w:pPr>
              <w:pStyle w:val="TAL"/>
            </w:pPr>
            <w:r>
              <w:t>Request/Response</w:t>
            </w:r>
          </w:p>
        </w:tc>
        <w:tc>
          <w:tcPr>
            <w:tcW w:w="2160" w:type="dxa"/>
            <w:shd w:val="clear" w:color="auto" w:fill="auto"/>
          </w:tcPr>
          <w:p w14:paraId="23F9DC2E" w14:textId="77777777" w:rsidR="007A011F" w:rsidRDefault="00000000">
            <w:pPr>
              <w:pStyle w:val="TAL"/>
            </w:pPr>
            <w:r>
              <w:rPr>
                <w:rFonts w:hint="eastAsia"/>
              </w:rPr>
              <w:t>MSGin5G Server</w:t>
            </w:r>
          </w:p>
        </w:tc>
      </w:tr>
    </w:tbl>
    <w:p w14:paraId="346D3656" w14:textId="77777777" w:rsidR="007A011F" w:rsidRDefault="007A011F">
      <w:pPr>
        <w:rPr>
          <w:lang w:eastAsia="zh-CN"/>
        </w:rPr>
      </w:pPr>
    </w:p>
    <w:p w14:paraId="5CCA41E7" w14:textId="77777777" w:rsidR="007A011F" w:rsidRDefault="00000000">
      <w:pPr>
        <w:rPr>
          <w:lang w:eastAsia="zh-CN"/>
        </w:rPr>
      </w:pPr>
      <w:r>
        <w:rPr>
          <w:lang w:eastAsia="zh-CN"/>
        </w:rPr>
        <w:t>Table</w:t>
      </w:r>
      <w:r>
        <w:t> </w:t>
      </w:r>
      <w:r>
        <w:rPr>
          <w:lang w:eastAsia="zh-CN"/>
        </w:rPr>
        <w:t>6.1-2 summarizes the corresponding APIs defined in this specification.</w:t>
      </w:r>
    </w:p>
    <w:p w14:paraId="564F31C1" w14:textId="77777777" w:rsidR="007A011F"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7A011F" w14:paraId="3319E2A8" w14:textId="77777777">
        <w:tc>
          <w:tcPr>
            <w:tcW w:w="2087" w:type="dxa"/>
            <w:shd w:val="clear" w:color="000000" w:fill="C0C0C0"/>
          </w:tcPr>
          <w:p w14:paraId="3734961A" w14:textId="77777777" w:rsidR="007A011F" w:rsidRDefault="00000000">
            <w:pPr>
              <w:pStyle w:val="TAH"/>
            </w:pPr>
            <w:r>
              <w:t>Service Name</w:t>
            </w:r>
          </w:p>
        </w:tc>
        <w:tc>
          <w:tcPr>
            <w:tcW w:w="885" w:type="dxa"/>
            <w:shd w:val="clear" w:color="000000" w:fill="C0C0C0"/>
          </w:tcPr>
          <w:p w14:paraId="776F26E1" w14:textId="77777777" w:rsidR="007A011F" w:rsidRDefault="00000000">
            <w:pPr>
              <w:pStyle w:val="TAH"/>
            </w:pPr>
            <w:r>
              <w:t>Clause</w:t>
            </w:r>
          </w:p>
        </w:tc>
        <w:tc>
          <w:tcPr>
            <w:tcW w:w="1701" w:type="dxa"/>
            <w:shd w:val="clear" w:color="000000" w:fill="C0C0C0"/>
          </w:tcPr>
          <w:p w14:paraId="7E3371DB" w14:textId="77777777" w:rsidR="007A011F" w:rsidRDefault="00000000">
            <w:pPr>
              <w:pStyle w:val="TAH"/>
            </w:pPr>
            <w:r>
              <w:t>Description</w:t>
            </w:r>
          </w:p>
        </w:tc>
        <w:tc>
          <w:tcPr>
            <w:tcW w:w="3209" w:type="dxa"/>
            <w:shd w:val="clear" w:color="000000" w:fill="C0C0C0"/>
          </w:tcPr>
          <w:p w14:paraId="16A3E2F6" w14:textId="77777777" w:rsidR="007A011F" w:rsidRDefault="00000000">
            <w:pPr>
              <w:pStyle w:val="TAH"/>
            </w:pPr>
            <w:r>
              <w:t>OpenAPI Specification File</w:t>
            </w:r>
          </w:p>
        </w:tc>
        <w:tc>
          <w:tcPr>
            <w:tcW w:w="991" w:type="dxa"/>
            <w:shd w:val="clear" w:color="000000" w:fill="C0C0C0"/>
          </w:tcPr>
          <w:p w14:paraId="2846A959" w14:textId="77777777" w:rsidR="007A011F" w:rsidRDefault="00000000">
            <w:pPr>
              <w:pStyle w:val="TAH"/>
            </w:pPr>
            <w:r>
              <w:t>apiName</w:t>
            </w:r>
          </w:p>
        </w:tc>
        <w:tc>
          <w:tcPr>
            <w:tcW w:w="756" w:type="dxa"/>
            <w:shd w:val="clear" w:color="000000" w:fill="C0C0C0"/>
          </w:tcPr>
          <w:p w14:paraId="39DB74BA" w14:textId="77777777" w:rsidR="007A011F" w:rsidRDefault="00000000">
            <w:pPr>
              <w:pStyle w:val="TAH"/>
            </w:pPr>
            <w:r>
              <w:t>Annex</w:t>
            </w:r>
          </w:p>
        </w:tc>
      </w:tr>
      <w:tr w:rsidR="007A011F" w14:paraId="09FC8518" w14:textId="77777777">
        <w:tc>
          <w:tcPr>
            <w:tcW w:w="2087" w:type="dxa"/>
            <w:shd w:val="clear" w:color="auto" w:fill="auto"/>
          </w:tcPr>
          <w:p w14:paraId="03190DC5" w14:textId="77777777" w:rsidR="007A011F" w:rsidRDefault="00000000">
            <w:pPr>
              <w:pStyle w:val="TAL"/>
            </w:pPr>
            <w:r>
              <w:t>MSG</w:t>
            </w:r>
            <w:r>
              <w:rPr>
                <w:rFonts w:hint="eastAsia"/>
                <w:lang w:val="en-US" w:eastAsia="zh-CN"/>
              </w:rPr>
              <w:t>G</w:t>
            </w:r>
            <w:r>
              <w:t>_L3GDelivery</w:t>
            </w:r>
          </w:p>
        </w:tc>
        <w:tc>
          <w:tcPr>
            <w:tcW w:w="885" w:type="dxa"/>
            <w:shd w:val="clear" w:color="auto" w:fill="auto"/>
          </w:tcPr>
          <w:p w14:paraId="7331DDA9" w14:textId="77777777" w:rsidR="007A011F" w:rsidRDefault="00000000">
            <w:pPr>
              <w:pStyle w:val="TAL"/>
            </w:pPr>
            <w:r>
              <w:t>9.1</w:t>
            </w:r>
          </w:p>
        </w:tc>
        <w:tc>
          <w:tcPr>
            <w:tcW w:w="1701" w:type="dxa"/>
            <w:shd w:val="clear" w:color="auto" w:fill="auto"/>
          </w:tcPr>
          <w:p w14:paraId="5B1184D8" w14:textId="77777777" w:rsidR="007A011F" w:rsidRDefault="00000000">
            <w:pPr>
              <w:pStyle w:val="TAL"/>
            </w:pPr>
            <w:r>
              <w:t>L3G Message Delivery Service</w:t>
            </w:r>
          </w:p>
        </w:tc>
        <w:tc>
          <w:tcPr>
            <w:tcW w:w="3209" w:type="dxa"/>
            <w:shd w:val="clear" w:color="auto" w:fill="auto"/>
          </w:tcPr>
          <w:p w14:paraId="4A224B54" w14:textId="77777777" w:rsidR="007A011F" w:rsidRDefault="00000000">
            <w:pPr>
              <w:pStyle w:val="TAL"/>
            </w:pPr>
            <w:r>
              <w:t>TS29538_MSGG_ L3GDelivery.yaml</w:t>
            </w:r>
          </w:p>
        </w:tc>
        <w:tc>
          <w:tcPr>
            <w:tcW w:w="991" w:type="dxa"/>
            <w:shd w:val="clear" w:color="auto" w:fill="auto"/>
          </w:tcPr>
          <w:p w14:paraId="20B0AED5" w14:textId="77777777" w:rsidR="007A011F" w:rsidRDefault="00000000">
            <w:pPr>
              <w:pStyle w:val="TAL"/>
            </w:pPr>
            <w:r>
              <w:t>msgg-l3gdelivery</w:t>
            </w:r>
          </w:p>
        </w:tc>
        <w:tc>
          <w:tcPr>
            <w:tcW w:w="756" w:type="dxa"/>
            <w:shd w:val="clear" w:color="auto" w:fill="auto"/>
          </w:tcPr>
          <w:p w14:paraId="352FE8A3" w14:textId="77777777" w:rsidR="007A011F" w:rsidRDefault="00000000">
            <w:pPr>
              <w:pStyle w:val="TAL"/>
            </w:pPr>
            <w:r>
              <w:t>A.4</w:t>
            </w:r>
          </w:p>
        </w:tc>
      </w:tr>
      <w:tr w:rsidR="007A011F" w14:paraId="61A864C8" w14:textId="77777777">
        <w:tc>
          <w:tcPr>
            <w:tcW w:w="2087" w:type="dxa"/>
            <w:shd w:val="clear" w:color="auto" w:fill="auto"/>
          </w:tcPr>
          <w:p w14:paraId="378A8EF5" w14:textId="77777777" w:rsidR="007A011F" w:rsidRDefault="00000000">
            <w:pPr>
              <w:pStyle w:val="TAL"/>
            </w:pPr>
            <w:r>
              <w:t>MSG</w:t>
            </w:r>
            <w:r>
              <w:rPr>
                <w:rFonts w:hint="eastAsia"/>
                <w:lang w:val="en-US" w:eastAsia="zh-CN"/>
              </w:rPr>
              <w:t>G</w:t>
            </w:r>
            <w:r>
              <w:t>_N3GDelivery</w:t>
            </w:r>
          </w:p>
        </w:tc>
        <w:tc>
          <w:tcPr>
            <w:tcW w:w="885" w:type="dxa"/>
            <w:shd w:val="clear" w:color="auto" w:fill="auto"/>
          </w:tcPr>
          <w:p w14:paraId="599B3168" w14:textId="77777777" w:rsidR="007A011F" w:rsidRDefault="00000000">
            <w:pPr>
              <w:pStyle w:val="TAL"/>
            </w:pPr>
            <w:r>
              <w:t>9.2</w:t>
            </w:r>
          </w:p>
        </w:tc>
        <w:tc>
          <w:tcPr>
            <w:tcW w:w="1701" w:type="dxa"/>
            <w:shd w:val="clear" w:color="auto" w:fill="auto"/>
          </w:tcPr>
          <w:p w14:paraId="31C34BE8" w14:textId="77777777" w:rsidR="007A011F" w:rsidRDefault="00000000">
            <w:pPr>
              <w:pStyle w:val="TAL"/>
            </w:pPr>
            <w:r>
              <w:t>N3G Message Delivery Service</w:t>
            </w:r>
          </w:p>
        </w:tc>
        <w:tc>
          <w:tcPr>
            <w:tcW w:w="3209" w:type="dxa"/>
            <w:shd w:val="clear" w:color="auto" w:fill="auto"/>
          </w:tcPr>
          <w:p w14:paraId="2C43D70D" w14:textId="77777777" w:rsidR="007A011F" w:rsidRDefault="00000000">
            <w:pPr>
              <w:pStyle w:val="TAL"/>
            </w:pPr>
            <w:r>
              <w:t>TS29538_MSGG_ N3GDelivery.yaml</w:t>
            </w:r>
          </w:p>
        </w:tc>
        <w:tc>
          <w:tcPr>
            <w:tcW w:w="991" w:type="dxa"/>
            <w:shd w:val="clear" w:color="auto" w:fill="auto"/>
          </w:tcPr>
          <w:p w14:paraId="419DEA69" w14:textId="77777777" w:rsidR="007A011F" w:rsidRDefault="00000000">
            <w:pPr>
              <w:pStyle w:val="TAL"/>
            </w:pPr>
            <w:r>
              <w:t>msgg-n3gdelivery</w:t>
            </w:r>
          </w:p>
        </w:tc>
        <w:tc>
          <w:tcPr>
            <w:tcW w:w="756" w:type="dxa"/>
            <w:shd w:val="clear" w:color="auto" w:fill="auto"/>
          </w:tcPr>
          <w:p w14:paraId="62368C11" w14:textId="77777777" w:rsidR="007A011F" w:rsidRDefault="00000000">
            <w:pPr>
              <w:pStyle w:val="TAL"/>
            </w:pPr>
            <w:r>
              <w:t>A.5</w:t>
            </w:r>
          </w:p>
        </w:tc>
      </w:tr>
      <w:tr w:rsidR="007A011F" w14:paraId="7B864020" w14:textId="77777777">
        <w:tc>
          <w:tcPr>
            <w:tcW w:w="2087" w:type="dxa"/>
            <w:shd w:val="clear" w:color="auto" w:fill="auto"/>
          </w:tcPr>
          <w:p w14:paraId="142F291F" w14:textId="77777777" w:rsidR="007A011F"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70494348" w14:textId="77777777" w:rsidR="007A011F"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45A703C3" w14:textId="77777777" w:rsidR="007A011F" w:rsidRDefault="00000000">
            <w:pPr>
              <w:pStyle w:val="TAL"/>
            </w:pPr>
            <w:r>
              <w:rPr>
                <w:rFonts w:hint="eastAsia"/>
              </w:rPr>
              <w:t>BG Message Delivery Service</w:t>
            </w:r>
          </w:p>
        </w:tc>
        <w:tc>
          <w:tcPr>
            <w:tcW w:w="3209" w:type="dxa"/>
            <w:shd w:val="clear" w:color="auto" w:fill="auto"/>
          </w:tcPr>
          <w:p w14:paraId="33482B2E" w14:textId="77777777" w:rsidR="007A011F" w:rsidRDefault="00000000">
            <w:pPr>
              <w:pStyle w:val="TAL"/>
            </w:pPr>
            <w:r>
              <w:t>TS29538_MSGG_ BGDelivery.yaml</w:t>
            </w:r>
          </w:p>
        </w:tc>
        <w:tc>
          <w:tcPr>
            <w:tcW w:w="991" w:type="dxa"/>
            <w:shd w:val="clear" w:color="auto" w:fill="auto"/>
          </w:tcPr>
          <w:p w14:paraId="72AD474B" w14:textId="77777777" w:rsidR="007A011F" w:rsidRDefault="00000000">
            <w:pPr>
              <w:pStyle w:val="TAL"/>
            </w:pPr>
            <w:r>
              <w:t>msgg-</w:t>
            </w:r>
            <w:r>
              <w:rPr>
                <w:rFonts w:hint="eastAsia"/>
                <w:lang w:eastAsia="zh-CN"/>
              </w:rPr>
              <w:t>bg</w:t>
            </w:r>
            <w:r>
              <w:t>delivery</w:t>
            </w:r>
          </w:p>
        </w:tc>
        <w:tc>
          <w:tcPr>
            <w:tcW w:w="756" w:type="dxa"/>
            <w:shd w:val="clear" w:color="auto" w:fill="auto"/>
          </w:tcPr>
          <w:p w14:paraId="7C95024D" w14:textId="77777777" w:rsidR="007A011F"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68570B13" w14:textId="77777777" w:rsidR="007A011F" w:rsidRDefault="007A011F">
      <w:pPr>
        <w:rPr>
          <w:lang w:eastAsia="zh-CN"/>
        </w:rPr>
      </w:pPr>
      <w:bookmarkStart w:id="337" w:name="_Toc83768290"/>
      <w:bookmarkStart w:id="338" w:name="_Toc93878900"/>
      <w:bookmarkStart w:id="339" w:name="_Toc96996684"/>
    </w:p>
    <w:p w14:paraId="6E50D70E" w14:textId="77777777" w:rsidR="007A011F" w:rsidRDefault="00000000">
      <w:pPr>
        <w:pStyle w:val="Heading2"/>
        <w:rPr>
          <w:lang w:eastAsia="zh-CN"/>
        </w:rPr>
      </w:pPr>
      <w:bookmarkStart w:id="340" w:name="_Toc97197090"/>
      <w:bookmarkStart w:id="341" w:name="_Toc138694612"/>
      <w:r>
        <w:rPr>
          <w:lang w:eastAsia="zh-CN"/>
        </w:rPr>
        <w:t>6.2</w:t>
      </w:r>
      <w:r>
        <w:rPr>
          <w:lang w:eastAsia="zh-CN"/>
        </w:rPr>
        <w:tab/>
        <w:t>MSGG_L3GDelivery Service</w:t>
      </w:r>
      <w:bookmarkEnd w:id="337"/>
      <w:bookmarkEnd w:id="338"/>
      <w:bookmarkEnd w:id="339"/>
      <w:bookmarkEnd w:id="340"/>
      <w:bookmarkEnd w:id="341"/>
    </w:p>
    <w:p w14:paraId="2E57174B" w14:textId="77777777" w:rsidR="007A011F" w:rsidRDefault="00000000">
      <w:pPr>
        <w:pStyle w:val="Heading3"/>
      </w:pPr>
      <w:bookmarkStart w:id="342" w:name="_Toc138694613"/>
      <w:bookmarkStart w:id="343" w:name="_Toc83768291"/>
      <w:bookmarkStart w:id="344" w:name="_Toc97197091"/>
      <w:bookmarkStart w:id="345" w:name="_Toc96996685"/>
      <w:bookmarkStart w:id="346" w:name="_Toc93878901"/>
      <w:r>
        <w:rPr>
          <w:lang w:eastAsia="zh-CN"/>
        </w:rPr>
        <w:t>6</w:t>
      </w:r>
      <w:r>
        <w:t>.</w:t>
      </w:r>
      <w:r>
        <w:rPr>
          <w:lang w:eastAsia="zh-CN"/>
        </w:rPr>
        <w:t>2</w:t>
      </w:r>
      <w:r>
        <w:t>.1</w:t>
      </w:r>
      <w:r>
        <w:tab/>
        <w:t>Service Description</w:t>
      </w:r>
      <w:bookmarkEnd w:id="342"/>
      <w:bookmarkEnd w:id="343"/>
      <w:bookmarkEnd w:id="344"/>
      <w:bookmarkEnd w:id="345"/>
      <w:bookmarkEnd w:id="346"/>
    </w:p>
    <w:p w14:paraId="5E255E9A" w14:textId="77777777" w:rsidR="007A011F"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5AAB294A" w14:textId="77777777" w:rsidR="007A011F" w:rsidRDefault="00000000">
      <w:pPr>
        <w:rPr>
          <w:lang w:eastAsia="zh-CN"/>
        </w:rPr>
      </w:pPr>
      <w:r>
        <w:rPr>
          <w:lang w:eastAsia="zh-CN"/>
        </w:rPr>
        <w:t>This service:</w:t>
      </w:r>
    </w:p>
    <w:p w14:paraId="735BD292" w14:textId="77777777" w:rsidR="007A011F" w:rsidRDefault="00000000">
      <w:pPr>
        <w:pStyle w:val="B10"/>
      </w:pPr>
      <w:r>
        <w:t>-</w:t>
      </w:r>
      <w:r>
        <w:tab/>
        <w:t>allows MSGin5G Server invokes services provided by Legacy 3GPP Message Gateway to send MSGin5G Messages to Legacy 3GPP Message Gateway.</w:t>
      </w:r>
    </w:p>
    <w:p w14:paraId="24AA3150" w14:textId="77777777" w:rsidR="007A011F" w:rsidRDefault="00000000">
      <w:pPr>
        <w:pStyle w:val="Heading3"/>
      </w:pPr>
      <w:bookmarkStart w:id="347" w:name="_Toc96996686"/>
      <w:bookmarkStart w:id="348" w:name="_Toc138694614"/>
      <w:bookmarkStart w:id="349" w:name="_Toc97197092"/>
      <w:bookmarkStart w:id="350" w:name="_Toc93878902"/>
      <w:bookmarkStart w:id="351" w:name="_Toc83768292"/>
      <w:r>
        <w:rPr>
          <w:lang w:eastAsia="zh-CN"/>
        </w:rPr>
        <w:lastRenderedPageBreak/>
        <w:t>6</w:t>
      </w:r>
      <w:r>
        <w:t>.</w:t>
      </w:r>
      <w:r>
        <w:rPr>
          <w:lang w:eastAsia="zh-CN"/>
        </w:rPr>
        <w:t>2</w:t>
      </w:r>
      <w:r>
        <w:t>.2</w:t>
      </w:r>
      <w:r>
        <w:tab/>
        <w:t>Service Operations</w:t>
      </w:r>
      <w:bookmarkEnd w:id="347"/>
      <w:bookmarkEnd w:id="348"/>
      <w:bookmarkEnd w:id="349"/>
      <w:bookmarkEnd w:id="350"/>
      <w:bookmarkEnd w:id="351"/>
    </w:p>
    <w:p w14:paraId="303290B9" w14:textId="77777777" w:rsidR="007A011F" w:rsidRDefault="00000000">
      <w:pPr>
        <w:pStyle w:val="Heading4"/>
      </w:pPr>
      <w:bookmarkStart w:id="352" w:name="_Toc93878903"/>
      <w:bookmarkStart w:id="353" w:name="_Toc138694615"/>
      <w:bookmarkStart w:id="354" w:name="_Toc97197093"/>
      <w:bookmarkStart w:id="355" w:name="_Toc83768293"/>
      <w:bookmarkStart w:id="356" w:name="_Toc96996687"/>
      <w:r>
        <w:rPr>
          <w:lang w:eastAsia="zh-CN"/>
        </w:rPr>
        <w:t>6</w:t>
      </w:r>
      <w:r>
        <w:t>.</w:t>
      </w:r>
      <w:r>
        <w:rPr>
          <w:lang w:eastAsia="zh-CN"/>
        </w:rPr>
        <w:t>2</w:t>
      </w:r>
      <w:r>
        <w:t>.2.1</w:t>
      </w:r>
      <w:r>
        <w:tab/>
        <w:t>Introduction</w:t>
      </w:r>
      <w:bookmarkEnd w:id="352"/>
      <w:bookmarkEnd w:id="353"/>
      <w:bookmarkEnd w:id="354"/>
      <w:bookmarkEnd w:id="355"/>
      <w:bookmarkEnd w:id="356"/>
    </w:p>
    <w:p w14:paraId="1EE6C7B3" w14:textId="77777777" w:rsidR="007A011F" w:rsidRDefault="00000000">
      <w:pPr>
        <w:rPr>
          <w:lang w:eastAsia="zh-CN"/>
        </w:rPr>
      </w:pPr>
      <w:r>
        <w:rPr>
          <w:lang w:eastAsia="zh-CN"/>
        </w:rPr>
        <w:t>The service operation defined for MSGG_L3GDelivery Service is shown in the table</w:t>
      </w:r>
      <w:r>
        <w:t> </w:t>
      </w:r>
      <w:r>
        <w:rPr>
          <w:lang w:eastAsia="zh-CN"/>
        </w:rPr>
        <w:t>6.2.2.1-1.</w:t>
      </w:r>
    </w:p>
    <w:p w14:paraId="1687E43D" w14:textId="77777777" w:rsidR="007A011F"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A011F" w14:paraId="2C367223" w14:textId="77777777">
        <w:trPr>
          <w:jc w:val="center"/>
        </w:trPr>
        <w:tc>
          <w:tcPr>
            <w:tcW w:w="3260" w:type="dxa"/>
            <w:shd w:val="clear" w:color="000000" w:fill="C0C0C0"/>
          </w:tcPr>
          <w:p w14:paraId="764BB333" w14:textId="77777777" w:rsidR="007A011F" w:rsidRDefault="00000000">
            <w:pPr>
              <w:pStyle w:val="TAH"/>
            </w:pPr>
            <w:r>
              <w:t>Service operation name</w:t>
            </w:r>
          </w:p>
        </w:tc>
        <w:tc>
          <w:tcPr>
            <w:tcW w:w="4395" w:type="dxa"/>
            <w:shd w:val="clear" w:color="000000" w:fill="C0C0C0"/>
          </w:tcPr>
          <w:p w14:paraId="5126B0D3" w14:textId="77777777" w:rsidR="007A011F" w:rsidRDefault="00000000">
            <w:pPr>
              <w:pStyle w:val="TAH"/>
            </w:pPr>
            <w:r>
              <w:t>Description</w:t>
            </w:r>
          </w:p>
        </w:tc>
        <w:tc>
          <w:tcPr>
            <w:tcW w:w="1565" w:type="dxa"/>
            <w:shd w:val="clear" w:color="000000" w:fill="C0C0C0"/>
          </w:tcPr>
          <w:p w14:paraId="545A6DE3" w14:textId="77777777" w:rsidR="007A011F" w:rsidRDefault="00000000">
            <w:pPr>
              <w:pStyle w:val="TAH"/>
            </w:pPr>
            <w:r>
              <w:t>Initiated by</w:t>
            </w:r>
          </w:p>
        </w:tc>
      </w:tr>
      <w:tr w:rsidR="007A011F" w14:paraId="3A320AEB" w14:textId="77777777">
        <w:trPr>
          <w:jc w:val="center"/>
        </w:trPr>
        <w:tc>
          <w:tcPr>
            <w:tcW w:w="3260" w:type="dxa"/>
          </w:tcPr>
          <w:p w14:paraId="3FC565EE" w14:textId="77777777" w:rsidR="007A011F" w:rsidRDefault="00000000">
            <w:pPr>
              <w:pStyle w:val="TAL"/>
            </w:pPr>
            <w:r>
              <w:t>MSGG_L3GDelivery_GTDelivery</w:t>
            </w:r>
          </w:p>
        </w:tc>
        <w:tc>
          <w:tcPr>
            <w:tcW w:w="4395" w:type="dxa"/>
          </w:tcPr>
          <w:p w14:paraId="12E444AA" w14:textId="77777777" w:rsidR="007A011F"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5A2AE222" w14:textId="77777777" w:rsidR="007A011F" w:rsidRDefault="00000000">
            <w:pPr>
              <w:pStyle w:val="TAL"/>
            </w:pPr>
            <w:r>
              <w:t>MSGin5G Server</w:t>
            </w:r>
          </w:p>
        </w:tc>
      </w:tr>
      <w:tr w:rsidR="007A011F" w14:paraId="0C09AC6F" w14:textId="77777777">
        <w:trPr>
          <w:jc w:val="center"/>
        </w:trPr>
        <w:tc>
          <w:tcPr>
            <w:tcW w:w="3260" w:type="dxa"/>
          </w:tcPr>
          <w:p w14:paraId="2CD9A7AC" w14:textId="77777777" w:rsidR="007A011F" w:rsidRDefault="00000000">
            <w:pPr>
              <w:pStyle w:val="TAL"/>
            </w:pPr>
            <w:r>
              <w:t>MSGG_L3GDelivery_GTDeliveryReport</w:t>
            </w:r>
          </w:p>
        </w:tc>
        <w:tc>
          <w:tcPr>
            <w:tcW w:w="4395" w:type="dxa"/>
          </w:tcPr>
          <w:p w14:paraId="35024435" w14:textId="77777777" w:rsidR="007A011F"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32FF6D1C" w14:textId="77777777" w:rsidR="007A011F" w:rsidRDefault="00000000">
            <w:pPr>
              <w:pStyle w:val="TAL"/>
            </w:pPr>
            <w:r>
              <w:t>MSGin5G Server</w:t>
            </w:r>
          </w:p>
        </w:tc>
      </w:tr>
    </w:tbl>
    <w:p w14:paraId="6A28C8F5" w14:textId="77777777" w:rsidR="007A011F" w:rsidRDefault="007A011F">
      <w:pPr>
        <w:rPr>
          <w:lang w:eastAsia="zh-CN"/>
        </w:rPr>
      </w:pPr>
    </w:p>
    <w:p w14:paraId="39B24668" w14:textId="77777777" w:rsidR="007A011F" w:rsidRDefault="00000000">
      <w:pPr>
        <w:pStyle w:val="Heading4"/>
      </w:pPr>
      <w:bookmarkStart w:id="357" w:name="_Toc97197094"/>
      <w:bookmarkStart w:id="358" w:name="_Toc93878904"/>
      <w:bookmarkStart w:id="359" w:name="_Toc83768306"/>
      <w:bookmarkStart w:id="360" w:name="_Toc138694616"/>
      <w:bookmarkStart w:id="361" w:name="_Toc96996688"/>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14:paraId="0743D0BD" w14:textId="77777777" w:rsidR="007A011F" w:rsidRDefault="00000000">
      <w:pPr>
        <w:pStyle w:val="Heading5"/>
      </w:pPr>
      <w:bookmarkStart w:id="362" w:name="_Toc97197095"/>
      <w:bookmarkStart w:id="363" w:name="_Toc138694617"/>
      <w:bookmarkStart w:id="364" w:name="_Toc93878905"/>
      <w:bookmarkStart w:id="365" w:name="_Toc83768307"/>
      <w:bookmarkStart w:id="366" w:name="_Toc96996689"/>
      <w:r>
        <w:rPr>
          <w:lang w:eastAsia="zh-CN"/>
        </w:rPr>
        <w:t>6</w:t>
      </w:r>
      <w:r>
        <w:t>.</w:t>
      </w:r>
      <w:r>
        <w:rPr>
          <w:lang w:eastAsia="zh-CN"/>
        </w:rPr>
        <w:t>2</w:t>
      </w:r>
      <w:r>
        <w:t>.2.</w:t>
      </w:r>
      <w:r>
        <w:rPr>
          <w:lang w:eastAsia="zh-CN"/>
        </w:rPr>
        <w:t>2</w:t>
      </w:r>
      <w:r>
        <w:t>.1</w:t>
      </w:r>
      <w:r>
        <w:tab/>
        <w:t>General</w:t>
      </w:r>
      <w:bookmarkEnd w:id="362"/>
      <w:bookmarkEnd w:id="363"/>
      <w:bookmarkEnd w:id="364"/>
      <w:bookmarkEnd w:id="365"/>
      <w:bookmarkEnd w:id="366"/>
    </w:p>
    <w:p w14:paraId="4FAB84AD" w14:textId="77777777" w:rsidR="007A011F"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20DCC86" w14:textId="77777777" w:rsidR="007A011F" w:rsidRDefault="00000000">
      <w:pPr>
        <w:pStyle w:val="Heading5"/>
      </w:pPr>
      <w:bookmarkStart w:id="367" w:name="_Toc96996690"/>
      <w:bookmarkStart w:id="368" w:name="_Toc83768308"/>
      <w:bookmarkStart w:id="369" w:name="_Toc93878906"/>
      <w:bookmarkStart w:id="370" w:name="_Toc97197096"/>
      <w:bookmarkStart w:id="371" w:name="_Toc13869461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14:paraId="666BE4D4" w14:textId="77777777" w:rsidR="007A011F" w:rsidRDefault="00000000">
      <w:pPr>
        <w:pStyle w:val="TH"/>
      </w:pPr>
      <w:r>
        <w:object w:dxaOrig="9314" w:dyaOrig="2105" w14:anchorId="0B5A53D7">
          <v:shape id="_x0000_i1032" type="#_x0000_t75" style="width:465.85pt;height:105.3pt" o:ole="">
            <v:imagedata r:id="rId25" o:title=""/>
          </v:shape>
          <o:OLEObject Type="Embed" ProgID="Visio.Drawing.11" ShapeID="_x0000_i1032" DrawAspect="Content" ObjectID="_1756318822" r:id="rId26"/>
        </w:object>
      </w:r>
    </w:p>
    <w:p w14:paraId="5436830A" w14:textId="77777777" w:rsidR="007A011F" w:rsidRDefault="00000000">
      <w:pPr>
        <w:pStyle w:val="TF"/>
      </w:pPr>
      <w:r>
        <w:t>Figure 6.2.2.2.2-1: Legacy 3GPP Message Gateway Terminating Message Delivery</w:t>
      </w:r>
    </w:p>
    <w:p w14:paraId="4A4E084C" w14:textId="77777777" w:rsidR="007A011F"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EA13A81" w14:textId="77777777" w:rsidR="007A011F" w:rsidRDefault="00000000">
      <w:pPr>
        <w:rPr>
          <w:lang w:eastAsia="zh-CN"/>
        </w:rPr>
      </w:pPr>
      <w:r>
        <w:rPr>
          <w:lang w:eastAsia="zh-CN"/>
        </w:rPr>
        <w:t>The MSGin5G Server shall send a POST request to the resource with an L3gMessageDelivery object in the request body.</w:t>
      </w:r>
    </w:p>
    <w:p w14:paraId="7A4E3A1B" w14:textId="77777777" w:rsidR="007A011F" w:rsidRDefault="00000000">
      <w:pPr>
        <w:rPr>
          <w:lang w:eastAsia="zh-CN"/>
        </w:rPr>
      </w:pPr>
      <w:r>
        <w:rPr>
          <w:lang w:eastAsia="zh-CN"/>
        </w:rPr>
        <w:t>The L3gMessageDelivery data type shall include:</w:t>
      </w:r>
    </w:p>
    <w:p w14:paraId="26181672" w14:textId="77777777" w:rsidR="007A011F" w:rsidRDefault="00000000">
      <w:pPr>
        <w:pStyle w:val="B10"/>
      </w:pPr>
      <w:r>
        <w:t>-</w:t>
      </w:r>
      <w:r>
        <w:tab/>
        <w:t>the Originating UE Service ID/AS Service ID within the "oriAddr" attribute;</w:t>
      </w:r>
    </w:p>
    <w:p w14:paraId="0521D7FA" w14:textId="77777777" w:rsidR="007A011F" w:rsidRDefault="00000000">
      <w:pPr>
        <w:pStyle w:val="B10"/>
      </w:pPr>
      <w:r>
        <w:t>-</w:t>
      </w:r>
      <w:r>
        <w:tab/>
        <w:t>the Recipient UE Service ID within the "destAddr" attribute;</w:t>
      </w:r>
    </w:p>
    <w:p w14:paraId="7E674D03" w14:textId="77777777" w:rsidR="007A011F" w:rsidRDefault="00000000">
      <w:pPr>
        <w:pStyle w:val="B10"/>
      </w:pPr>
      <w:r>
        <w:t>-</w:t>
      </w:r>
      <w:r>
        <w:tab/>
        <w:t>the Message ID within the "msgId" attribute; and</w:t>
      </w:r>
    </w:p>
    <w:p w14:paraId="5C0258F6" w14:textId="77777777" w:rsidR="007A011F" w:rsidRDefault="00000000">
      <w:pPr>
        <w:pStyle w:val="B10"/>
      </w:pPr>
      <w:r>
        <w:t>may include:</w:t>
      </w:r>
    </w:p>
    <w:p w14:paraId="611BAC5B" w14:textId="77777777" w:rsidR="007A011F" w:rsidRDefault="00000000">
      <w:pPr>
        <w:pStyle w:val="B10"/>
      </w:pPr>
      <w:r>
        <w:t>-</w:t>
      </w:r>
      <w:r>
        <w:tab/>
        <w:t>the Application ID within the "appId" attribute;</w:t>
      </w:r>
    </w:p>
    <w:p w14:paraId="7DB01AD6" w14:textId="77777777" w:rsidR="007A011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80286A4" w14:textId="77777777" w:rsidR="007A011F" w:rsidRDefault="00000000">
      <w:pPr>
        <w:pStyle w:val="B10"/>
      </w:pPr>
      <w:r>
        <w:t>-</w:t>
      </w:r>
      <w:r>
        <w:tab/>
        <w:t>the Payload within the "payload" attribute;</w:t>
      </w:r>
    </w:p>
    <w:p w14:paraId="43F42801" w14:textId="77777777" w:rsidR="007A011F" w:rsidRDefault="00000000">
      <w:pPr>
        <w:pStyle w:val="B10"/>
      </w:pPr>
      <w:r>
        <w:lastRenderedPageBreak/>
        <w:t>-</w:t>
      </w:r>
      <w:r>
        <w:tab/>
        <w:t>the Message is segmented within the "seg</w:t>
      </w:r>
      <w:r>
        <w:rPr>
          <w:lang w:eastAsia="zh-CN"/>
        </w:rPr>
        <w:t>Ind</w:t>
      </w:r>
      <w:r>
        <w:t>" attribute; and</w:t>
      </w:r>
    </w:p>
    <w:p w14:paraId="08AF93D2" w14:textId="77777777" w:rsidR="007A011F" w:rsidRDefault="00000000">
      <w:pPr>
        <w:pStyle w:val="B10"/>
      </w:pPr>
      <w:r>
        <w:t>-</w:t>
      </w:r>
      <w:r>
        <w:tab/>
        <w:t>the message segment parameters within the "segParams" attribute, this attribute may include:</w:t>
      </w:r>
    </w:p>
    <w:p w14:paraId="52C69084" w14:textId="77777777" w:rsidR="007A011F" w:rsidRDefault="00000000">
      <w:pPr>
        <w:pStyle w:val="B2"/>
      </w:pPr>
      <w:r>
        <w:t>-</w:t>
      </w:r>
      <w:r>
        <w:tab/>
        <w:t>the segmentation set identifier within the "segId" attribute;</w:t>
      </w:r>
    </w:p>
    <w:p w14:paraId="26A2FEC2" w14:textId="77777777" w:rsidR="007A011F" w:rsidRDefault="00000000">
      <w:pPr>
        <w:pStyle w:val="B2"/>
      </w:pPr>
      <w:r>
        <w:t>-</w:t>
      </w:r>
      <w:r>
        <w:tab/>
        <w:t>the total number of message segments within the "totalSegCount" attribute;</w:t>
      </w:r>
    </w:p>
    <w:p w14:paraId="5614140B" w14:textId="77777777" w:rsidR="007A011F" w:rsidRDefault="00000000">
      <w:pPr>
        <w:pStyle w:val="B2"/>
      </w:pPr>
      <w:r>
        <w:t>-</w:t>
      </w:r>
      <w:r>
        <w:tab/>
        <w:t>the message segment number within the "segNumb" attribute; and</w:t>
      </w:r>
    </w:p>
    <w:p w14:paraId="5B51D358" w14:textId="77777777" w:rsidR="007A011F" w:rsidRDefault="00000000">
      <w:pPr>
        <w:pStyle w:val="B2"/>
      </w:pPr>
      <w:r>
        <w:t>-</w:t>
      </w:r>
      <w:r>
        <w:tab/>
        <w:t>the last segment flag within the "lastSegFlag" attribute.</w:t>
      </w:r>
    </w:p>
    <w:p w14:paraId="6D25BFA4" w14:textId="77777777" w:rsidR="007A011F"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C35ED43" w14:textId="77777777" w:rsidR="007A011F"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1BDC18C1" w14:textId="77777777" w:rsidR="007A011F" w:rsidRDefault="00000000">
      <w:pPr>
        <w:pStyle w:val="Heading4"/>
      </w:pPr>
      <w:bookmarkStart w:id="372" w:name="_Toc93878907"/>
      <w:bookmarkStart w:id="373" w:name="_Toc138694619"/>
      <w:bookmarkStart w:id="374" w:name="_Toc83768309"/>
      <w:bookmarkStart w:id="375" w:name="_Toc97197097"/>
      <w:bookmarkStart w:id="376" w:name="_Toc96996691"/>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14:paraId="65AE6FCA" w14:textId="77777777" w:rsidR="007A011F" w:rsidRDefault="00000000">
      <w:pPr>
        <w:pStyle w:val="Heading5"/>
      </w:pPr>
      <w:bookmarkStart w:id="377" w:name="_Toc97197098"/>
      <w:bookmarkStart w:id="378" w:name="_Toc138694620"/>
      <w:bookmarkStart w:id="379" w:name="_Toc83768310"/>
      <w:bookmarkStart w:id="380" w:name="_Toc93878908"/>
      <w:bookmarkStart w:id="381" w:name="_Toc96996692"/>
      <w:r>
        <w:rPr>
          <w:lang w:eastAsia="zh-CN"/>
        </w:rPr>
        <w:t>6</w:t>
      </w:r>
      <w:r>
        <w:t>.</w:t>
      </w:r>
      <w:r>
        <w:rPr>
          <w:lang w:eastAsia="zh-CN"/>
        </w:rPr>
        <w:t>2</w:t>
      </w:r>
      <w:r>
        <w:t>.2.</w:t>
      </w:r>
      <w:r>
        <w:rPr>
          <w:lang w:eastAsia="zh-CN"/>
        </w:rPr>
        <w:t>3</w:t>
      </w:r>
      <w:r>
        <w:t>.1</w:t>
      </w:r>
      <w:r>
        <w:tab/>
        <w:t>General</w:t>
      </w:r>
      <w:bookmarkEnd w:id="377"/>
      <w:bookmarkEnd w:id="378"/>
      <w:bookmarkEnd w:id="379"/>
      <w:bookmarkEnd w:id="380"/>
      <w:bookmarkEnd w:id="381"/>
    </w:p>
    <w:p w14:paraId="700383C1" w14:textId="77777777" w:rsidR="007A011F"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1E2681E" w14:textId="77777777" w:rsidR="007A011F" w:rsidRDefault="00000000">
      <w:pPr>
        <w:pStyle w:val="Heading5"/>
      </w:pPr>
      <w:bookmarkStart w:id="382" w:name="_Toc138694621"/>
      <w:bookmarkStart w:id="383" w:name="_Toc93878909"/>
      <w:bookmarkStart w:id="384" w:name="_Toc97197099"/>
      <w:bookmarkStart w:id="385" w:name="_Toc96996693"/>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14:paraId="75C11B0A" w14:textId="77777777" w:rsidR="007A011F" w:rsidRDefault="00000000">
      <w:pPr>
        <w:pStyle w:val="TH"/>
        <w:rPr>
          <w:lang w:eastAsia="zh-CN"/>
        </w:rPr>
      </w:pPr>
      <w:r>
        <w:object w:dxaOrig="9314" w:dyaOrig="2105" w14:anchorId="234F16B4">
          <v:shape id="_x0000_i1033" type="#_x0000_t75" style="width:465.85pt;height:105.3pt" o:ole="">
            <v:imagedata r:id="rId27" o:title=""/>
          </v:shape>
          <o:OLEObject Type="Embed" ProgID="Visio.Drawing.11" ShapeID="_x0000_i1033" DrawAspect="Content" ObjectID="_1756318823" r:id="rId28"/>
        </w:object>
      </w:r>
    </w:p>
    <w:p w14:paraId="0C374E2A" w14:textId="77777777" w:rsidR="007A011F" w:rsidRDefault="00000000">
      <w:pPr>
        <w:pStyle w:val="TF"/>
      </w:pPr>
      <w:r>
        <w:t>Figure 6.2.2.3.2-1: Legacy 3GPP Message Gateway Terminating Delivery Status Report</w:t>
      </w:r>
    </w:p>
    <w:p w14:paraId="40BE5ABA" w14:textId="77777777" w:rsidR="007A011F"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1AB779F" w14:textId="77777777" w:rsidR="007A011F" w:rsidRDefault="00000000">
      <w:pPr>
        <w:rPr>
          <w:lang w:eastAsia="zh-CN"/>
        </w:rPr>
      </w:pPr>
      <w:r>
        <w:rPr>
          <w:lang w:eastAsia="zh-CN"/>
        </w:rPr>
        <w:t>The MSGin5G Server shall send a POST request to the resource with a DeliveryStatusReport object in the request body.</w:t>
      </w:r>
    </w:p>
    <w:p w14:paraId="0A18F7BD" w14:textId="77777777" w:rsidR="007A011F" w:rsidRDefault="00000000">
      <w:pPr>
        <w:rPr>
          <w:lang w:eastAsia="zh-CN"/>
        </w:rPr>
      </w:pPr>
      <w:r>
        <w:rPr>
          <w:lang w:eastAsia="zh-CN"/>
        </w:rPr>
        <w:t>The DeliveryStatusReport data type shall include:</w:t>
      </w:r>
    </w:p>
    <w:p w14:paraId="7AE4D37D" w14:textId="77777777" w:rsidR="007A011F" w:rsidRDefault="00000000">
      <w:pPr>
        <w:pStyle w:val="B10"/>
      </w:pPr>
      <w:r>
        <w:t>-</w:t>
      </w:r>
      <w:r>
        <w:tab/>
        <w:t>the Originating UE Service ID/AS Service ID within the "oriAddr" attribute;</w:t>
      </w:r>
    </w:p>
    <w:p w14:paraId="37926DB4" w14:textId="77777777" w:rsidR="007A011F" w:rsidRDefault="00000000">
      <w:pPr>
        <w:pStyle w:val="B10"/>
      </w:pPr>
      <w:r>
        <w:t>-</w:t>
      </w:r>
      <w:r>
        <w:tab/>
        <w:t>the Recipient UE Service ID within the "destAddr" attribute;</w:t>
      </w:r>
    </w:p>
    <w:p w14:paraId="07875FA5" w14:textId="77777777" w:rsidR="007A011F" w:rsidRDefault="00000000">
      <w:pPr>
        <w:pStyle w:val="B10"/>
      </w:pPr>
      <w:r>
        <w:t>-</w:t>
      </w:r>
      <w:r>
        <w:tab/>
        <w:t>the Message ID within the "msgId" attribute;</w:t>
      </w:r>
    </w:p>
    <w:p w14:paraId="6F6CFAD4" w14:textId="77777777" w:rsidR="007A011F" w:rsidRDefault="00000000">
      <w:pPr>
        <w:pStyle w:val="B10"/>
      </w:pPr>
      <w:r>
        <w:t>-</w:t>
      </w:r>
      <w:r>
        <w:tab/>
        <w:t>the delivery status within the "delivSt" attribute; and</w:t>
      </w:r>
    </w:p>
    <w:p w14:paraId="42DF9891" w14:textId="77777777" w:rsidR="007A011F" w:rsidRDefault="00000000">
      <w:pPr>
        <w:pStyle w:val="B10"/>
      </w:pPr>
      <w:r>
        <w:t>may include:</w:t>
      </w:r>
    </w:p>
    <w:p w14:paraId="16ECCEC4" w14:textId="77777777" w:rsidR="007A011F" w:rsidRDefault="00000000">
      <w:pPr>
        <w:pStyle w:val="B10"/>
      </w:pPr>
      <w:r>
        <w:t>-</w:t>
      </w:r>
      <w:r>
        <w:tab/>
        <w:t>the failure cause within the "failureCause" attribute.</w:t>
      </w:r>
    </w:p>
    <w:p w14:paraId="15C4F1C0" w14:textId="77777777" w:rsidR="007A011F"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F7AFD3C" w14:textId="77777777" w:rsidR="007A011F"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C51C042" w14:textId="77777777" w:rsidR="007A011F" w:rsidRDefault="00000000">
      <w:pPr>
        <w:pStyle w:val="Heading2"/>
        <w:rPr>
          <w:lang w:eastAsia="zh-CN"/>
        </w:rPr>
      </w:pPr>
      <w:bookmarkStart w:id="387" w:name="_Toc93878910"/>
      <w:bookmarkStart w:id="388" w:name="_Toc83768312"/>
      <w:bookmarkStart w:id="389" w:name="_Toc138694622"/>
      <w:bookmarkStart w:id="390" w:name="_Toc97197100"/>
      <w:bookmarkStart w:id="391" w:name="_Toc96996694"/>
      <w:r>
        <w:rPr>
          <w:lang w:eastAsia="zh-CN"/>
        </w:rPr>
        <w:lastRenderedPageBreak/>
        <w:t>6.3</w:t>
      </w:r>
      <w:r>
        <w:rPr>
          <w:lang w:eastAsia="zh-CN"/>
        </w:rPr>
        <w:tab/>
        <w:t>MSGG_N3GDelivery Service</w:t>
      </w:r>
      <w:bookmarkEnd w:id="387"/>
      <w:bookmarkEnd w:id="388"/>
      <w:bookmarkEnd w:id="389"/>
      <w:bookmarkEnd w:id="390"/>
      <w:bookmarkEnd w:id="391"/>
    </w:p>
    <w:p w14:paraId="17499F89" w14:textId="77777777" w:rsidR="007A011F" w:rsidRDefault="00000000">
      <w:pPr>
        <w:pStyle w:val="Heading3"/>
      </w:pPr>
      <w:bookmarkStart w:id="392" w:name="_Toc138694623"/>
      <w:bookmarkStart w:id="393" w:name="_Toc96996695"/>
      <w:bookmarkStart w:id="394" w:name="_Toc97197101"/>
      <w:bookmarkStart w:id="395" w:name="_Toc93878911"/>
      <w:bookmarkStart w:id="396" w:name="_Toc83768313"/>
      <w:r>
        <w:rPr>
          <w:lang w:eastAsia="zh-CN"/>
        </w:rPr>
        <w:t>6</w:t>
      </w:r>
      <w:r>
        <w:t>.</w:t>
      </w:r>
      <w:r>
        <w:rPr>
          <w:lang w:eastAsia="zh-CN"/>
        </w:rPr>
        <w:t>3</w:t>
      </w:r>
      <w:r>
        <w:t>.1</w:t>
      </w:r>
      <w:r>
        <w:tab/>
        <w:t>Service Description</w:t>
      </w:r>
      <w:bookmarkEnd w:id="392"/>
      <w:bookmarkEnd w:id="393"/>
      <w:bookmarkEnd w:id="394"/>
      <w:bookmarkEnd w:id="395"/>
      <w:bookmarkEnd w:id="396"/>
    </w:p>
    <w:p w14:paraId="7E7A1279" w14:textId="77777777" w:rsidR="007A011F"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2C23A5A4" w14:textId="77777777" w:rsidR="007A011F" w:rsidRDefault="00000000">
      <w:pPr>
        <w:rPr>
          <w:lang w:eastAsia="zh-CN"/>
        </w:rPr>
      </w:pPr>
      <w:r>
        <w:rPr>
          <w:lang w:eastAsia="zh-CN"/>
        </w:rPr>
        <w:t>This service:</w:t>
      </w:r>
    </w:p>
    <w:p w14:paraId="6E965DD1" w14:textId="77777777" w:rsidR="007A011F" w:rsidRDefault="00000000">
      <w:pPr>
        <w:pStyle w:val="B10"/>
      </w:pPr>
      <w:r>
        <w:t>-</w:t>
      </w:r>
      <w:r>
        <w:tab/>
        <w:t>allows MSGin5G Server invokes services provided by Non-3GPP Message Gateway to send MSGin5G Messages to Non-3GPP Message Gateway.</w:t>
      </w:r>
    </w:p>
    <w:p w14:paraId="199A0195" w14:textId="77777777" w:rsidR="007A011F" w:rsidRDefault="00000000">
      <w:pPr>
        <w:pStyle w:val="Heading3"/>
      </w:pPr>
      <w:bookmarkStart w:id="397" w:name="_Toc138694624"/>
      <w:bookmarkStart w:id="398" w:name="_Toc97197102"/>
      <w:bookmarkStart w:id="399" w:name="_Toc83768314"/>
      <w:bookmarkStart w:id="400" w:name="_Toc96996696"/>
      <w:bookmarkStart w:id="401" w:name="_Toc93878912"/>
      <w:r>
        <w:rPr>
          <w:lang w:eastAsia="zh-CN"/>
        </w:rPr>
        <w:t>6</w:t>
      </w:r>
      <w:r>
        <w:t>.</w:t>
      </w:r>
      <w:r>
        <w:rPr>
          <w:lang w:eastAsia="zh-CN"/>
        </w:rPr>
        <w:t>3</w:t>
      </w:r>
      <w:r>
        <w:t>.2</w:t>
      </w:r>
      <w:r>
        <w:tab/>
        <w:t>Service Operations</w:t>
      </w:r>
      <w:bookmarkEnd w:id="397"/>
      <w:bookmarkEnd w:id="398"/>
      <w:bookmarkEnd w:id="399"/>
      <w:bookmarkEnd w:id="400"/>
      <w:bookmarkEnd w:id="401"/>
    </w:p>
    <w:p w14:paraId="443B5EE9" w14:textId="77777777" w:rsidR="007A011F" w:rsidRDefault="00000000">
      <w:pPr>
        <w:pStyle w:val="Heading4"/>
      </w:pPr>
      <w:bookmarkStart w:id="402" w:name="_Toc83768315"/>
      <w:bookmarkStart w:id="403" w:name="_Toc97197103"/>
      <w:bookmarkStart w:id="404" w:name="_Toc96996697"/>
      <w:bookmarkStart w:id="405" w:name="_Toc93878913"/>
      <w:bookmarkStart w:id="406" w:name="_Toc138694625"/>
      <w:r>
        <w:rPr>
          <w:lang w:eastAsia="zh-CN"/>
        </w:rPr>
        <w:t>6</w:t>
      </w:r>
      <w:r>
        <w:t>.</w:t>
      </w:r>
      <w:r>
        <w:rPr>
          <w:lang w:eastAsia="zh-CN"/>
        </w:rPr>
        <w:t>3</w:t>
      </w:r>
      <w:r>
        <w:t>.2.1</w:t>
      </w:r>
      <w:r>
        <w:tab/>
        <w:t>Introduction</w:t>
      </w:r>
      <w:bookmarkEnd w:id="402"/>
      <w:bookmarkEnd w:id="403"/>
      <w:bookmarkEnd w:id="404"/>
      <w:bookmarkEnd w:id="405"/>
      <w:bookmarkEnd w:id="406"/>
    </w:p>
    <w:p w14:paraId="34B4E9CF" w14:textId="77777777" w:rsidR="007A011F" w:rsidRDefault="00000000">
      <w:pPr>
        <w:rPr>
          <w:lang w:eastAsia="zh-CN"/>
        </w:rPr>
      </w:pPr>
      <w:r>
        <w:rPr>
          <w:lang w:eastAsia="zh-CN"/>
        </w:rPr>
        <w:t>The service operation defined for MSGG_N3GDelivery Service is shown in the table</w:t>
      </w:r>
      <w:r>
        <w:t> </w:t>
      </w:r>
      <w:r>
        <w:rPr>
          <w:lang w:eastAsia="zh-CN"/>
        </w:rPr>
        <w:t>6.3.2.1-1.</w:t>
      </w:r>
    </w:p>
    <w:p w14:paraId="1B7A89E3" w14:textId="77777777" w:rsidR="007A011F"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A011F" w14:paraId="55BBBFA4" w14:textId="77777777">
        <w:trPr>
          <w:jc w:val="center"/>
        </w:trPr>
        <w:tc>
          <w:tcPr>
            <w:tcW w:w="3260" w:type="dxa"/>
            <w:shd w:val="clear" w:color="000000" w:fill="C0C0C0"/>
          </w:tcPr>
          <w:p w14:paraId="47087B38" w14:textId="77777777" w:rsidR="007A011F" w:rsidRDefault="00000000">
            <w:pPr>
              <w:pStyle w:val="TAH"/>
            </w:pPr>
            <w:r>
              <w:t>Service operation name</w:t>
            </w:r>
          </w:p>
        </w:tc>
        <w:tc>
          <w:tcPr>
            <w:tcW w:w="4395" w:type="dxa"/>
            <w:shd w:val="clear" w:color="000000" w:fill="C0C0C0"/>
          </w:tcPr>
          <w:p w14:paraId="2B6BDE33" w14:textId="77777777" w:rsidR="007A011F" w:rsidRDefault="00000000">
            <w:pPr>
              <w:pStyle w:val="TAH"/>
            </w:pPr>
            <w:r>
              <w:t>Description</w:t>
            </w:r>
          </w:p>
        </w:tc>
        <w:tc>
          <w:tcPr>
            <w:tcW w:w="1565" w:type="dxa"/>
            <w:shd w:val="clear" w:color="000000" w:fill="C0C0C0"/>
          </w:tcPr>
          <w:p w14:paraId="64380F9C" w14:textId="77777777" w:rsidR="007A011F" w:rsidRDefault="00000000">
            <w:pPr>
              <w:pStyle w:val="TAH"/>
            </w:pPr>
            <w:r>
              <w:t>Initiated by</w:t>
            </w:r>
          </w:p>
        </w:tc>
      </w:tr>
      <w:tr w:rsidR="007A011F" w14:paraId="1F484319" w14:textId="77777777">
        <w:trPr>
          <w:jc w:val="center"/>
        </w:trPr>
        <w:tc>
          <w:tcPr>
            <w:tcW w:w="3260" w:type="dxa"/>
          </w:tcPr>
          <w:p w14:paraId="1EB3ECF8" w14:textId="77777777" w:rsidR="007A011F" w:rsidRDefault="00000000">
            <w:pPr>
              <w:pStyle w:val="TAL"/>
              <w:rPr>
                <w:szCs w:val="22"/>
              </w:rPr>
            </w:pPr>
            <w:r>
              <w:t>MSGG_N3GDelivery_GTDelivery</w:t>
            </w:r>
          </w:p>
        </w:tc>
        <w:tc>
          <w:tcPr>
            <w:tcW w:w="4395" w:type="dxa"/>
          </w:tcPr>
          <w:p w14:paraId="77969944" w14:textId="77777777" w:rsidR="007A011F"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782C83A" w14:textId="77777777" w:rsidR="007A011F" w:rsidRDefault="00000000">
            <w:pPr>
              <w:pStyle w:val="TAL"/>
              <w:rPr>
                <w:szCs w:val="22"/>
              </w:rPr>
            </w:pPr>
            <w:r>
              <w:t>MSGin5G Server</w:t>
            </w:r>
          </w:p>
        </w:tc>
      </w:tr>
      <w:tr w:rsidR="007A011F" w14:paraId="7817559F" w14:textId="77777777">
        <w:trPr>
          <w:jc w:val="center"/>
        </w:trPr>
        <w:tc>
          <w:tcPr>
            <w:tcW w:w="3260" w:type="dxa"/>
          </w:tcPr>
          <w:p w14:paraId="3242CA62" w14:textId="77777777" w:rsidR="007A011F" w:rsidRDefault="00000000">
            <w:pPr>
              <w:pStyle w:val="TAL"/>
              <w:rPr>
                <w:szCs w:val="22"/>
              </w:rPr>
            </w:pPr>
            <w:r>
              <w:t>MSGG_N3GDelivery_GTDeliveryReport</w:t>
            </w:r>
          </w:p>
        </w:tc>
        <w:tc>
          <w:tcPr>
            <w:tcW w:w="4395" w:type="dxa"/>
          </w:tcPr>
          <w:p w14:paraId="475AE333" w14:textId="77777777" w:rsidR="007A011F"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4CAEDF4" w14:textId="77777777" w:rsidR="007A011F" w:rsidRDefault="00000000">
            <w:pPr>
              <w:pStyle w:val="TAL"/>
              <w:rPr>
                <w:szCs w:val="22"/>
              </w:rPr>
            </w:pPr>
            <w:r>
              <w:t>MSGin5G Server</w:t>
            </w:r>
          </w:p>
        </w:tc>
      </w:tr>
    </w:tbl>
    <w:p w14:paraId="323CA681" w14:textId="77777777" w:rsidR="007A011F" w:rsidRDefault="007A011F">
      <w:pPr>
        <w:rPr>
          <w:lang w:eastAsia="zh-CN"/>
        </w:rPr>
      </w:pPr>
    </w:p>
    <w:p w14:paraId="5BCC7283" w14:textId="77777777" w:rsidR="007A011F" w:rsidRDefault="00000000">
      <w:pPr>
        <w:pStyle w:val="Heading4"/>
        <w:rPr>
          <w:lang w:eastAsia="zh-CN"/>
        </w:rPr>
      </w:pPr>
      <w:bookmarkStart w:id="407" w:name="_Toc97197104"/>
      <w:bookmarkStart w:id="408" w:name="_Toc138694626"/>
      <w:bookmarkStart w:id="409" w:name="_Toc93878914"/>
      <w:bookmarkStart w:id="410" w:name="_Toc83768328"/>
      <w:bookmarkStart w:id="411" w:name="_Toc9699669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14:paraId="4D51E8A6" w14:textId="77777777" w:rsidR="007A011F" w:rsidRDefault="00000000">
      <w:pPr>
        <w:pStyle w:val="Heading5"/>
      </w:pPr>
      <w:bookmarkStart w:id="412" w:name="_Toc96996699"/>
      <w:bookmarkStart w:id="413" w:name="_Toc138694627"/>
      <w:bookmarkStart w:id="414" w:name="_Toc97197105"/>
      <w:bookmarkStart w:id="415" w:name="_Toc93878915"/>
      <w:bookmarkStart w:id="416" w:name="_Toc83768329"/>
      <w:r>
        <w:rPr>
          <w:lang w:eastAsia="zh-CN"/>
        </w:rPr>
        <w:t>6</w:t>
      </w:r>
      <w:r>
        <w:t>.</w:t>
      </w:r>
      <w:r>
        <w:rPr>
          <w:lang w:eastAsia="zh-CN"/>
        </w:rPr>
        <w:t>3</w:t>
      </w:r>
      <w:r>
        <w:t>.2.</w:t>
      </w:r>
      <w:r>
        <w:rPr>
          <w:lang w:eastAsia="zh-CN"/>
        </w:rPr>
        <w:t>2</w:t>
      </w:r>
      <w:r>
        <w:t>.1</w:t>
      </w:r>
      <w:r>
        <w:tab/>
        <w:t>General</w:t>
      </w:r>
      <w:bookmarkEnd w:id="412"/>
      <w:bookmarkEnd w:id="413"/>
      <w:bookmarkEnd w:id="414"/>
      <w:bookmarkEnd w:id="415"/>
      <w:bookmarkEnd w:id="416"/>
    </w:p>
    <w:p w14:paraId="5A571912" w14:textId="77777777" w:rsidR="007A011F"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A69AF8A" w14:textId="77777777" w:rsidR="007A011F" w:rsidRDefault="00000000">
      <w:pPr>
        <w:pStyle w:val="Heading5"/>
      </w:pPr>
      <w:bookmarkStart w:id="417" w:name="_Toc83768330"/>
      <w:bookmarkStart w:id="418" w:name="_Toc138694628"/>
      <w:bookmarkStart w:id="419" w:name="_Toc93878916"/>
      <w:bookmarkStart w:id="420" w:name="_Toc97197106"/>
      <w:bookmarkStart w:id="421"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14:paraId="23801F78" w14:textId="77777777" w:rsidR="007A011F" w:rsidRDefault="00000000">
      <w:pPr>
        <w:pStyle w:val="TH"/>
        <w:rPr>
          <w:lang w:eastAsia="zh-CN"/>
        </w:rPr>
      </w:pPr>
      <w:r>
        <w:rPr>
          <w:noProof/>
          <w:lang w:val="en-US" w:eastAsia="zh-CN"/>
        </w:rPr>
        <w:drawing>
          <wp:inline distT="0" distB="0" distL="0" distR="0" wp14:anchorId="2C26C8B0" wp14:editId="66EDE4D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5440C60" w14:textId="77777777" w:rsidR="007A011F" w:rsidRDefault="00000000">
      <w:pPr>
        <w:pStyle w:val="TF"/>
      </w:pPr>
      <w:r>
        <w:t>Figure 6.3.2.2.2-1: Non-3GPP Message Gateway Terminating Message Delivery</w:t>
      </w:r>
    </w:p>
    <w:p w14:paraId="1E9B60D2" w14:textId="77777777" w:rsidR="007A011F"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9DE16A1" w14:textId="77777777" w:rsidR="007A011F" w:rsidRDefault="00000000">
      <w:pPr>
        <w:rPr>
          <w:lang w:eastAsia="zh-CN"/>
        </w:rPr>
      </w:pPr>
      <w:r>
        <w:rPr>
          <w:lang w:eastAsia="zh-CN"/>
        </w:rPr>
        <w:t>The MSGin5G Server shall send a POST request to the resource with an N3gMessageDelivery object in the request body.</w:t>
      </w:r>
    </w:p>
    <w:p w14:paraId="6816FD1F" w14:textId="77777777" w:rsidR="007A011F" w:rsidRDefault="00000000">
      <w:pPr>
        <w:rPr>
          <w:lang w:eastAsia="zh-CN"/>
        </w:rPr>
      </w:pPr>
      <w:r>
        <w:rPr>
          <w:lang w:eastAsia="zh-CN"/>
        </w:rPr>
        <w:lastRenderedPageBreak/>
        <w:t>The N3gMessageDelivery data type shall include:</w:t>
      </w:r>
    </w:p>
    <w:p w14:paraId="54F977E9" w14:textId="77777777" w:rsidR="007A011F" w:rsidRDefault="00000000">
      <w:pPr>
        <w:pStyle w:val="B10"/>
      </w:pPr>
      <w:r>
        <w:t>-</w:t>
      </w:r>
      <w:r>
        <w:tab/>
        <w:t>the Originating UE Service ID/AS Service ID within the "oriAddr" attribute;</w:t>
      </w:r>
    </w:p>
    <w:p w14:paraId="017A03D5" w14:textId="77777777" w:rsidR="007A011F" w:rsidRDefault="00000000">
      <w:pPr>
        <w:pStyle w:val="B10"/>
      </w:pPr>
      <w:r>
        <w:t>-</w:t>
      </w:r>
      <w:r>
        <w:tab/>
        <w:t>the Recipient UE Service ID within the "destAddr" attribute;</w:t>
      </w:r>
    </w:p>
    <w:p w14:paraId="40F1C238" w14:textId="77777777" w:rsidR="007A011F" w:rsidRDefault="00000000">
      <w:pPr>
        <w:pStyle w:val="B10"/>
      </w:pPr>
      <w:r>
        <w:t>-</w:t>
      </w:r>
      <w:r>
        <w:tab/>
        <w:t>the Message ID within the "msgId" attribute; and</w:t>
      </w:r>
    </w:p>
    <w:p w14:paraId="15B4AEE5" w14:textId="77777777" w:rsidR="007A011F" w:rsidRDefault="00000000">
      <w:pPr>
        <w:pStyle w:val="B10"/>
      </w:pPr>
      <w:r>
        <w:t>may include:</w:t>
      </w:r>
    </w:p>
    <w:p w14:paraId="4FA6503F" w14:textId="77777777" w:rsidR="007A011F" w:rsidRDefault="00000000">
      <w:pPr>
        <w:pStyle w:val="B10"/>
      </w:pPr>
      <w:r>
        <w:t>-</w:t>
      </w:r>
      <w:r>
        <w:tab/>
        <w:t>the Application ID within the "appId" attribute;</w:t>
      </w:r>
    </w:p>
    <w:p w14:paraId="3A615E8C" w14:textId="77777777" w:rsidR="007A011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4474FCA6" w14:textId="77777777" w:rsidR="007A011F" w:rsidRDefault="00000000">
      <w:pPr>
        <w:pStyle w:val="B10"/>
      </w:pPr>
      <w:r>
        <w:t>-</w:t>
      </w:r>
      <w:r>
        <w:tab/>
        <w:t>the Payload within the "payload" attribute;</w:t>
      </w:r>
    </w:p>
    <w:p w14:paraId="570D3356" w14:textId="77777777" w:rsidR="007A011F" w:rsidRDefault="00000000">
      <w:pPr>
        <w:pStyle w:val="B10"/>
      </w:pPr>
      <w:r>
        <w:t>-</w:t>
      </w:r>
      <w:r>
        <w:tab/>
        <w:t>the Message is segmented within the "seg</w:t>
      </w:r>
      <w:r>
        <w:rPr>
          <w:lang w:eastAsia="zh-CN"/>
        </w:rPr>
        <w:t>Ind</w:t>
      </w:r>
      <w:r>
        <w:t>" attribute; and</w:t>
      </w:r>
    </w:p>
    <w:p w14:paraId="30774B93" w14:textId="77777777" w:rsidR="007A011F" w:rsidRDefault="00000000">
      <w:pPr>
        <w:pStyle w:val="B10"/>
      </w:pPr>
      <w:r>
        <w:t>-</w:t>
      </w:r>
      <w:r>
        <w:tab/>
        <w:t>the message segment parameters within the "segParams" attribute, this attribute may include:</w:t>
      </w:r>
    </w:p>
    <w:p w14:paraId="6B9B1E5E" w14:textId="77777777" w:rsidR="007A011F" w:rsidRDefault="00000000">
      <w:pPr>
        <w:pStyle w:val="B2"/>
      </w:pPr>
      <w:r>
        <w:t>-</w:t>
      </w:r>
      <w:r>
        <w:tab/>
        <w:t>the segmentation set identifier within the "segId" attribute;</w:t>
      </w:r>
    </w:p>
    <w:p w14:paraId="38E8DF6E" w14:textId="77777777" w:rsidR="007A011F" w:rsidRDefault="00000000">
      <w:pPr>
        <w:pStyle w:val="B2"/>
      </w:pPr>
      <w:r>
        <w:t>-</w:t>
      </w:r>
      <w:r>
        <w:tab/>
        <w:t>the total number of message segments within the "totalSegCount" attribute;</w:t>
      </w:r>
    </w:p>
    <w:p w14:paraId="58D04C5C" w14:textId="77777777" w:rsidR="007A011F" w:rsidRDefault="00000000">
      <w:pPr>
        <w:pStyle w:val="B2"/>
      </w:pPr>
      <w:r>
        <w:t>-</w:t>
      </w:r>
      <w:r>
        <w:tab/>
        <w:t>the message segment number within the "segNumb" attribute; and</w:t>
      </w:r>
    </w:p>
    <w:p w14:paraId="4A0E579D" w14:textId="77777777" w:rsidR="007A011F" w:rsidRDefault="00000000">
      <w:pPr>
        <w:pStyle w:val="B2"/>
      </w:pPr>
      <w:r>
        <w:t>-</w:t>
      </w:r>
      <w:r>
        <w:tab/>
        <w:t>the last segment flag within the "lastSegFlag" attribute.</w:t>
      </w:r>
    </w:p>
    <w:p w14:paraId="2343F4FC" w14:textId="77777777" w:rsidR="007A011F"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011A1DF3" w14:textId="77777777" w:rsidR="007A011F"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1FBA1CE" w14:textId="77777777" w:rsidR="007A011F" w:rsidRDefault="00000000">
      <w:pPr>
        <w:pStyle w:val="Heading4"/>
      </w:pPr>
      <w:bookmarkStart w:id="422" w:name="_Toc96996701"/>
      <w:bookmarkStart w:id="423" w:name="_Toc97197107"/>
      <w:bookmarkStart w:id="424" w:name="_Toc93878917"/>
      <w:bookmarkStart w:id="425" w:name="_Toc138694629"/>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14:paraId="0D7B5453" w14:textId="77777777" w:rsidR="007A011F" w:rsidRDefault="00000000">
      <w:pPr>
        <w:pStyle w:val="Heading5"/>
      </w:pPr>
      <w:bookmarkStart w:id="427" w:name="_Toc93878918"/>
      <w:bookmarkStart w:id="428" w:name="_Toc138694630"/>
      <w:bookmarkStart w:id="429" w:name="_Toc83768332"/>
      <w:bookmarkStart w:id="430" w:name="_Toc96996702"/>
      <w:bookmarkStart w:id="431" w:name="_Toc97197108"/>
      <w:r>
        <w:rPr>
          <w:lang w:eastAsia="zh-CN"/>
        </w:rPr>
        <w:t>6</w:t>
      </w:r>
      <w:r>
        <w:t>.</w:t>
      </w:r>
      <w:r>
        <w:rPr>
          <w:lang w:eastAsia="zh-CN"/>
        </w:rPr>
        <w:t>3</w:t>
      </w:r>
      <w:r>
        <w:t>.2.</w:t>
      </w:r>
      <w:r>
        <w:rPr>
          <w:lang w:eastAsia="zh-CN"/>
        </w:rPr>
        <w:t>3</w:t>
      </w:r>
      <w:r>
        <w:t>.1</w:t>
      </w:r>
      <w:r>
        <w:tab/>
        <w:t>General</w:t>
      </w:r>
      <w:bookmarkEnd w:id="427"/>
      <w:bookmarkEnd w:id="428"/>
      <w:bookmarkEnd w:id="429"/>
      <w:bookmarkEnd w:id="430"/>
      <w:bookmarkEnd w:id="431"/>
    </w:p>
    <w:p w14:paraId="4F5EB617" w14:textId="77777777" w:rsidR="007A011F" w:rsidRDefault="00000000">
      <w:r>
        <w:t>This service operation corresponds to clause 9.2.2.2.2 as defined in 3GPP TS 23.554 [2], is used by MSGin5G Server to deliver the delivery status report to the Non-3GPP Message Gateway.</w:t>
      </w:r>
    </w:p>
    <w:p w14:paraId="7F7C6432" w14:textId="77777777" w:rsidR="007A011F" w:rsidRDefault="00000000">
      <w:pPr>
        <w:pStyle w:val="Heading5"/>
      </w:pPr>
      <w:bookmarkStart w:id="432" w:name="_Toc138694631"/>
      <w:bookmarkStart w:id="433" w:name="_Toc96996703"/>
      <w:bookmarkStart w:id="434" w:name="_Toc97197109"/>
      <w:bookmarkStart w:id="435" w:name="_Toc83768333"/>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14:paraId="621CDC2E" w14:textId="77777777" w:rsidR="007A011F" w:rsidRDefault="00000000">
      <w:pPr>
        <w:pStyle w:val="TH"/>
        <w:rPr>
          <w:lang w:eastAsia="zh-CN"/>
        </w:rPr>
      </w:pPr>
      <w:r>
        <w:rPr>
          <w:noProof/>
          <w:lang w:val="en-US" w:eastAsia="zh-CN"/>
        </w:rPr>
        <w:drawing>
          <wp:inline distT="0" distB="0" distL="0" distR="0" wp14:anchorId="4F713BA9" wp14:editId="460AB2A3">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837C108" w14:textId="77777777" w:rsidR="007A011F" w:rsidRDefault="00000000">
      <w:pPr>
        <w:pStyle w:val="TF"/>
      </w:pPr>
      <w:r>
        <w:t>Figure 6.3.2.3.2-1: Non-3GPP Message Gateway Terminating Delivery Status Report</w:t>
      </w:r>
    </w:p>
    <w:p w14:paraId="5DF50E18" w14:textId="77777777" w:rsidR="007A011F"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1D2AA5C8" w14:textId="77777777" w:rsidR="007A011F" w:rsidRDefault="00000000">
      <w:pPr>
        <w:rPr>
          <w:lang w:eastAsia="zh-CN"/>
        </w:rPr>
      </w:pPr>
      <w:r>
        <w:rPr>
          <w:lang w:eastAsia="zh-CN"/>
        </w:rPr>
        <w:t>The MSGin5G Server shall send a POST request to the resource with a DeliveryStatusReport object in the request body.</w:t>
      </w:r>
    </w:p>
    <w:p w14:paraId="0826B530" w14:textId="77777777" w:rsidR="007A011F" w:rsidRDefault="00000000">
      <w:pPr>
        <w:rPr>
          <w:lang w:eastAsia="zh-CN"/>
        </w:rPr>
      </w:pPr>
      <w:r>
        <w:rPr>
          <w:lang w:eastAsia="zh-CN"/>
        </w:rPr>
        <w:t>The DeliveryStatusReport data type shall include:</w:t>
      </w:r>
    </w:p>
    <w:p w14:paraId="5001A982" w14:textId="77777777" w:rsidR="007A011F" w:rsidRDefault="00000000">
      <w:pPr>
        <w:pStyle w:val="B10"/>
      </w:pPr>
      <w:r>
        <w:t>-</w:t>
      </w:r>
      <w:r>
        <w:tab/>
        <w:t>the Originating UE Service ID/AS Service ID within the "oriAddr" attribute;</w:t>
      </w:r>
    </w:p>
    <w:p w14:paraId="6AD0CD78" w14:textId="77777777" w:rsidR="007A011F" w:rsidRDefault="00000000">
      <w:pPr>
        <w:pStyle w:val="B10"/>
      </w:pPr>
      <w:r>
        <w:t>-</w:t>
      </w:r>
      <w:r>
        <w:tab/>
        <w:t>the Recipient UE Service ID within the "destAddr" attribute;</w:t>
      </w:r>
    </w:p>
    <w:p w14:paraId="67676E5A" w14:textId="77777777" w:rsidR="007A011F" w:rsidRDefault="00000000">
      <w:pPr>
        <w:pStyle w:val="B10"/>
      </w:pPr>
      <w:r>
        <w:lastRenderedPageBreak/>
        <w:t>-</w:t>
      </w:r>
      <w:r>
        <w:tab/>
        <w:t>the Message ID within the "msgId" attribute;</w:t>
      </w:r>
    </w:p>
    <w:p w14:paraId="060152FB" w14:textId="77777777" w:rsidR="007A011F" w:rsidRDefault="00000000">
      <w:pPr>
        <w:pStyle w:val="B10"/>
      </w:pPr>
      <w:r>
        <w:t>-</w:t>
      </w:r>
      <w:r>
        <w:tab/>
        <w:t>the delivery status within the "delivSt" attribute; and</w:t>
      </w:r>
    </w:p>
    <w:p w14:paraId="7BD92A51" w14:textId="77777777" w:rsidR="007A011F" w:rsidRDefault="00000000">
      <w:pPr>
        <w:pStyle w:val="B10"/>
      </w:pPr>
      <w:r>
        <w:t>may include:</w:t>
      </w:r>
    </w:p>
    <w:p w14:paraId="55395C09" w14:textId="77777777" w:rsidR="007A011F" w:rsidRDefault="00000000">
      <w:pPr>
        <w:pStyle w:val="B10"/>
      </w:pPr>
      <w:r>
        <w:t>-</w:t>
      </w:r>
      <w:r>
        <w:tab/>
        <w:t>the failure cause within the "failureCause" attribute.</w:t>
      </w:r>
    </w:p>
    <w:p w14:paraId="148CB3CB" w14:textId="77777777" w:rsidR="007A011F"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4DA2326" w14:textId="77777777" w:rsidR="007A011F"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F834FAE" w14:textId="77777777" w:rsidR="007A011F" w:rsidRDefault="00000000">
      <w:pPr>
        <w:pStyle w:val="Heading2"/>
        <w:rPr>
          <w:lang w:val="en-US" w:eastAsia="zh-CN"/>
        </w:rPr>
      </w:pPr>
      <w:bookmarkStart w:id="437" w:name="_Toc138694632"/>
      <w:r>
        <w:rPr>
          <w:lang w:eastAsia="zh-CN"/>
        </w:rPr>
        <w:t>6.</w:t>
      </w:r>
      <w:r>
        <w:rPr>
          <w:rFonts w:hint="eastAsia"/>
          <w:lang w:val="en-US" w:eastAsia="zh-CN"/>
        </w:rPr>
        <w:t>4</w:t>
      </w:r>
      <w:r>
        <w:rPr>
          <w:lang w:eastAsia="zh-CN"/>
        </w:rPr>
        <w:tab/>
        <w:t>MSGG_BGDelivery Servic</w:t>
      </w:r>
      <w:r>
        <w:rPr>
          <w:rFonts w:hint="eastAsia"/>
          <w:lang w:val="en-US" w:eastAsia="zh-CN"/>
        </w:rPr>
        <w:t>e</w:t>
      </w:r>
      <w:bookmarkEnd w:id="437"/>
    </w:p>
    <w:p w14:paraId="1B94AF30" w14:textId="77777777" w:rsidR="007A011F" w:rsidRDefault="00000000">
      <w:pPr>
        <w:pStyle w:val="Heading3"/>
      </w:pPr>
      <w:bookmarkStart w:id="438" w:name="_Toc138694633"/>
      <w:r>
        <w:rPr>
          <w:lang w:eastAsia="zh-CN"/>
        </w:rPr>
        <w:t>6</w:t>
      </w:r>
      <w:r>
        <w:t>.</w:t>
      </w:r>
      <w:r>
        <w:rPr>
          <w:rFonts w:hint="eastAsia"/>
          <w:lang w:val="en-US" w:eastAsia="zh-CN"/>
        </w:rPr>
        <w:t>4</w:t>
      </w:r>
      <w:r>
        <w:t>.1</w:t>
      </w:r>
      <w:r>
        <w:tab/>
        <w:t>Service Description</w:t>
      </w:r>
      <w:bookmarkEnd w:id="438"/>
    </w:p>
    <w:p w14:paraId="32118A59" w14:textId="77777777" w:rsidR="007A011F" w:rsidRDefault="00000000">
      <w:pPr>
        <w:rPr>
          <w:lang w:eastAsia="zh-CN"/>
        </w:rPr>
      </w:pPr>
      <w:r>
        <w:rPr>
          <w:lang w:eastAsia="zh-CN"/>
        </w:rPr>
        <w:t>The MSGG_BGDelivery Service corresponding to Mbg as defined in 3GPP TS 23.554 [2], is provided by the Broadcast Message Gateway.</w:t>
      </w:r>
    </w:p>
    <w:p w14:paraId="65F53DDD" w14:textId="77777777" w:rsidR="007A011F" w:rsidRDefault="00000000">
      <w:pPr>
        <w:rPr>
          <w:lang w:eastAsia="zh-CN"/>
        </w:rPr>
      </w:pPr>
      <w:r>
        <w:rPr>
          <w:lang w:eastAsia="zh-CN"/>
        </w:rPr>
        <w:t>This service:</w:t>
      </w:r>
    </w:p>
    <w:p w14:paraId="0C5336B5" w14:textId="77777777" w:rsidR="007A011F" w:rsidRDefault="00000000">
      <w:pPr>
        <w:pStyle w:val="B10"/>
      </w:pPr>
      <w:r>
        <w:t>-</w:t>
      </w:r>
      <w:r>
        <w:tab/>
        <w:t>allows MSGin5G Server invokes services provided by Broadcast Message Gateway to deliver MSGin5G messages to Broadcast Message Gateway.</w:t>
      </w:r>
    </w:p>
    <w:p w14:paraId="6F66750C" w14:textId="77777777" w:rsidR="007A011F" w:rsidRDefault="00000000">
      <w:pPr>
        <w:pStyle w:val="Heading3"/>
      </w:pPr>
      <w:bookmarkStart w:id="439" w:name="_Toc138694634"/>
      <w:r>
        <w:rPr>
          <w:lang w:eastAsia="zh-CN"/>
        </w:rPr>
        <w:t>6</w:t>
      </w:r>
      <w:r>
        <w:t>.</w:t>
      </w:r>
      <w:r>
        <w:rPr>
          <w:rFonts w:hint="eastAsia"/>
          <w:lang w:val="en-US" w:eastAsia="zh-CN"/>
        </w:rPr>
        <w:t>4</w:t>
      </w:r>
      <w:r>
        <w:t>.</w:t>
      </w:r>
      <w:r>
        <w:rPr>
          <w:rFonts w:hint="eastAsia"/>
          <w:lang w:val="en-US" w:eastAsia="zh-CN"/>
        </w:rPr>
        <w:t>2</w:t>
      </w:r>
      <w:r>
        <w:tab/>
        <w:t>Service Operations</w:t>
      </w:r>
      <w:bookmarkEnd w:id="439"/>
    </w:p>
    <w:p w14:paraId="48A54F82" w14:textId="77777777" w:rsidR="007A011F" w:rsidRDefault="00000000">
      <w:pPr>
        <w:pStyle w:val="Heading4"/>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14:paraId="08E81BB3" w14:textId="77777777" w:rsidR="007A011F"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4B7B63F7" w14:textId="77777777" w:rsidR="007A011F"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A011F" w14:paraId="674E623A" w14:textId="77777777">
        <w:trPr>
          <w:jc w:val="center"/>
        </w:trPr>
        <w:tc>
          <w:tcPr>
            <w:tcW w:w="3260" w:type="dxa"/>
            <w:shd w:val="clear" w:color="000000" w:fill="C0C0C0"/>
          </w:tcPr>
          <w:p w14:paraId="57B6CE93" w14:textId="77777777" w:rsidR="007A011F" w:rsidRDefault="00000000">
            <w:pPr>
              <w:pStyle w:val="TAH"/>
            </w:pPr>
            <w:r>
              <w:t>Service operation name</w:t>
            </w:r>
          </w:p>
        </w:tc>
        <w:tc>
          <w:tcPr>
            <w:tcW w:w="4395" w:type="dxa"/>
            <w:shd w:val="clear" w:color="000000" w:fill="C0C0C0"/>
          </w:tcPr>
          <w:p w14:paraId="1B1FC10F" w14:textId="77777777" w:rsidR="007A011F" w:rsidRDefault="00000000">
            <w:pPr>
              <w:pStyle w:val="TAH"/>
            </w:pPr>
            <w:r>
              <w:t>Description</w:t>
            </w:r>
          </w:p>
        </w:tc>
        <w:tc>
          <w:tcPr>
            <w:tcW w:w="1565" w:type="dxa"/>
            <w:shd w:val="clear" w:color="000000" w:fill="C0C0C0"/>
          </w:tcPr>
          <w:p w14:paraId="2C3E2641" w14:textId="77777777" w:rsidR="007A011F" w:rsidRDefault="00000000">
            <w:pPr>
              <w:pStyle w:val="TAH"/>
            </w:pPr>
            <w:r>
              <w:t>Initiated by</w:t>
            </w:r>
          </w:p>
        </w:tc>
      </w:tr>
      <w:tr w:rsidR="007A011F" w14:paraId="2DA2A189" w14:textId="77777777">
        <w:trPr>
          <w:jc w:val="center"/>
        </w:trPr>
        <w:tc>
          <w:tcPr>
            <w:tcW w:w="3260" w:type="dxa"/>
          </w:tcPr>
          <w:p w14:paraId="451B4A60" w14:textId="77777777" w:rsidR="007A011F" w:rsidRDefault="00000000">
            <w:pPr>
              <w:pStyle w:val="TAL"/>
              <w:rPr>
                <w:szCs w:val="22"/>
              </w:rPr>
            </w:pPr>
            <w:r>
              <w:t>MSGG_BGDelivery_GTDelivery</w:t>
            </w:r>
          </w:p>
        </w:tc>
        <w:tc>
          <w:tcPr>
            <w:tcW w:w="4395" w:type="dxa"/>
          </w:tcPr>
          <w:p w14:paraId="43010FA7" w14:textId="77777777" w:rsidR="007A011F"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1AC25E26" w14:textId="77777777" w:rsidR="007A011F" w:rsidRDefault="00000000">
            <w:pPr>
              <w:pStyle w:val="TAL"/>
              <w:rPr>
                <w:szCs w:val="22"/>
              </w:rPr>
            </w:pPr>
            <w:r>
              <w:t>MSGin5G Server</w:t>
            </w:r>
          </w:p>
        </w:tc>
      </w:tr>
    </w:tbl>
    <w:p w14:paraId="531BD46B" w14:textId="77777777" w:rsidR="007A011F" w:rsidRDefault="007A011F">
      <w:pPr>
        <w:rPr>
          <w:lang w:eastAsia="zh-CN"/>
        </w:rPr>
      </w:pPr>
    </w:p>
    <w:p w14:paraId="6DB0E9EE" w14:textId="77777777" w:rsidR="007A011F" w:rsidRDefault="00000000">
      <w:pPr>
        <w:pStyle w:val="Heading4"/>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14:paraId="370B403B" w14:textId="77777777" w:rsidR="007A011F" w:rsidRDefault="00000000">
      <w:pPr>
        <w:pStyle w:val="Heading5"/>
      </w:pPr>
      <w:bookmarkStart w:id="442" w:name="_Toc138694637"/>
      <w:r>
        <w:rPr>
          <w:lang w:eastAsia="zh-CN"/>
        </w:rPr>
        <w:t>6</w:t>
      </w:r>
      <w:r>
        <w:t>.</w:t>
      </w:r>
      <w:r>
        <w:rPr>
          <w:rFonts w:hint="eastAsia"/>
          <w:lang w:val="en-US" w:eastAsia="zh-CN"/>
        </w:rPr>
        <w:t>4</w:t>
      </w:r>
      <w:r>
        <w:t>.2.</w:t>
      </w:r>
      <w:r>
        <w:rPr>
          <w:rFonts w:hint="eastAsia"/>
          <w:lang w:val="en-US" w:eastAsia="zh-CN"/>
        </w:rPr>
        <w:t>2</w:t>
      </w:r>
      <w:r>
        <w:t>.1</w:t>
      </w:r>
      <w:r>
        <w:tab/>
        <w:t>General</w:t>
      </w:r>
      <w:bookmarkEnd w:id="442"/>
    </w:p>
    <w:p w14:paraId="45ABD925" w14:textId="77777777" w:rsidR="007A011F"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6CB645BE" w14:textId="77777777" w:rsidR="007A011F" w:rsidRDefault="00000000">
      <w:pPr>
        <w:pStyle w:val="Heading5"/>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14:paraId="279E7A0B" w14:textId="77777777" w:rsidR="007A011F" w:rsidRDefault="00000000">
      <w:pPr>
        <w:rPr>
          <w:lang w:eastAsia="zh-CN"/>
        </w:rPr>
      </w:pPr>
      <w:r>
        <w:rPr>
          <w:rFonts w:ascii="Arial" w:eastAsia="DengXian" w:hAnsi="Arial"/>
          <w:b/>
        </w:rPr>
        <w:object w:dxaOrig="9268" w:dyaOrig="2142" w14:anchorId="2373F4CD">
          <v:shape id="_x0000_i1034" type="#_x0000_t75" style="width:463.15pt;height:106.95pt" o:ole="">
            <v:imagedata r:id="rId31" o:title=""/>
          </v:shape>
          <o:OLEObject Type="Embed" ProgID="Visio.Drawing.11" ShapeID="_x0000_i1034" DrawAspect="Content" ObjectID="_1756318824" r:id="rId32"/>
        </w:object>
      </w:r>
    </w:p>
    <w:p w14:paraId="05BCC0C1" w14:textId="77777777" w:rsidR="007A011F" w:rsidRDefault="00000000">
      <w:pPr>
        <w:pStyle w:val="TF"/>
      </w:pPr>
      <w:r>
        <w:lastRenderedPageBreak/>
        <w:t>Figure 6.</w:t>
      </w:r>
      <w:r>
        <w:rPr>
          <w:rFonts w:hint="eastAsia"/>
          <w:lang w:val="en-US" w:eastAsia="zh-CN"/>
        </w:rPr>
        <w:t>4</w:t>
      </w:r>
      <w:r>
        <w:t>.2.</w:t>
      </w:r>
      <w:r>
        <w:rPr>
          <w:rFonts w:hint="eastAsia"/>
          <w:lang w:val="en-US" w:eastAsia="zh-CN"/>
        </w:rPr>
        <w:t>2</w:t>
      </w:r>
      <w:r>
        <w:t>.2-1: Broadcast Message Gateway Terminating Message Delivery</w:t>
      </w:r>
    </w:p>
    <w:p w14:paraId="353B6DE7" w14:textId="77777777" w:rsidR="007A011F" w:rsidRDefault="0000000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43F3FCD3" w14:textId="77777777" w:rsidR="007A011F" w:rsidRDefault="00000000">
      <w:pPr>
        <w:rPr>
          <w:lang w:eastAsia="zh-CN"/>
        </w:rPr>
      </w:pPr>
      <w:r>
        <w:rPr>
          <w:lang w:eastAsia="zh-CN"/>
        </w:rPr>
        <w:t>The MSGin5G Server shall send a POST request to the resource with an BGMessageDelivery object in the request body.</w:t>
      </w:r>
    </w:p>
    <w:p w14:paraId="0237168E" w14:textId="77777777" w:rsidR="007A011F" w:rsidRDefault="00000000">
      <w:pPr>
        <w:rPr>
          <w:lang w:eastAsia="zh-CN"/>
        </w:rPr>
      </w:pPr>
      <w:r>
        <w:rPr>
          <w:lang w:eastAsia="zh-CN"/>
        </w:rPr>
        <w:t>The BGMessageDelivery data type shall include:</w:t>
      </w:r>
    </w:p>
    <w:p w14:paraId="1668E848" w14:textId="77777777" w:rsidR="007A011F" w:rsidRDefault="00000000">
      <w:pPr>
        <w:pStyle w:val="B10"/>
      </w:pPr>
      <w:r>
        <w:t>-</w:t>
      </w:r>
      <w:r>
        <w:tab/>
        <w:t>the Originating UE Service ID/AS Service ID within the "oriAddr" attribute;</w:t>
      </w:r>
    </w:p>
    <w:p w14:paraId="51A3C974" w14:textId="77777777" w:rsidR="007A011F" w:rsidRDefault="00000000">
      <w:pPr>
        <w:pStyle w:val="B10"/>
      </w:pPr>
      <w:r>
        <w:t>-</w:t>
      </w:r>
      <w:r>
        <w:tab/>
        <w:t>the Recipient ID within the "destAddr" attribute;</w:t>
      </w:r>
    </w:p>
    <w:p w14:paraId="137459EF" w14:textId="77777777" w:rsidR="007A011F" w:rsidRDefault="00000000">
      <w:pPr>
        <w:pStyle w:val="B10"/>
      </w:pPr>
      <w:r>
        <w:t>-</w:t>
      </w:r>
      <w:r>
        <w:tab/>
        <w:t>the Message ID within the "msgId" attribute;</w:t>
      </w:r>
    </w:p>
    <w:p w14:paraId="71AAE3CA" w14:textId="77777777" w:rsidR="007A011F" w:rsidRDefault="00000000">
      <w:pPr>
        <w:pStyle w:val="B10"/>
      </w:pPr>
      <w:r>
        <w:t>-</w:t>
      </w:r>
      <w:r>
        <w:tab/>
        <w:t>the Payload within the "payload" attribute; and</w:t>
      </w:r>
    </w:p>
    <w:p w14:paraId="43F19E8A" w14:textId="77777777" w:rsidR="007A011F" w:rsidRDefault="00000000">
      <w:pPr>
        <w:ind w:left="568" w:hanging="284"/>
        <w:rPr>
          <w:rFonts w:eastAsia="DengXian"/>
        </w:rPr>
      </w:pPr>
      <w:r>
        <w:rPr>
          <w:rFonts w:eastAsia="DengXian"/>
        </w:rPr>
        <w:t>may include:</w:t>
      </w:r>
    </w:p>
    <w:p w14:paraId="275BEC2D" w14:textId="77777777" w:rsidR="007A011F" w:rsidRDefault="00000000">
      <w:pPr>
        <w:pStyle w:val="B10"/>
      </w:pPr>
      <w:r>
        <w:t>-</w:t>
      </w:r>
      <w:r>
        <w:tab/>
        <w:t>the Application ID within the "appId" attribute; and</w:t>
      </w:r>
    </w:p>
    <w:p w14:paraId="0C803E3C" w14:textId="77777777" w:rsidR="007A011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EE04D01" w14:textId="77777777" w:rsidR="007A011F"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6DF6E498" w14:textId="77777777" w:rsidR="007A011F"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3AC9521" w14:textId="77777777" w:rsidR="007A011F" w:rsidRDefault="00000000">
      <w:pPr>
        <w:pStyle w:val="Heading1"/>
      </w:pPr>
      <w:bookmarkStart w:id="444" w:name="_Toc83768342"/>
      <w:bookmarkStart w:id="445" w:name="_Toc96996704"/>
      <w:bookmarkStart w:id="446" w:name="_Toc97197110"/>
      <w:bookmarkStart w:id="447" w:name="_Toc93878928"/>
      <w:bookmarkStart w:id="448" w:name="_Toc138694639"/>
      <w:r>
        <w:rPr>
          <w:lang w:eastAsia="zh-CN"/>
        </w:rPr>
        <w:t>7</w:t>
      </w:r>
      <w:r>
        <w:rPr>
          <w:lang w:eastAsia="zh-CN"/>
        </w:rPr>
        <w:tab/>
        <w:t>Common i</w:t>
      </w:r>
      <w:r>
        <w:t>nformation applicable to several APIs</w:t>
      </w:r>
      <w:bookmarkEnd w:id="444"/>
      <w:bookmarkEnd w:id="445"/>
      <w:bookmarkEnd w:id="446"/>
      <w:bookmarkEnd w:id="447"/>
      <w:bookmarkEnd w:id="448"/>
    </w:p>
    <w:p w14:paraId="7EE1DAD7" w14:textId="77777777" w:rsidR="007A011F" w:rsidRDefault="00000000">
      <w:pPr>
        <w:pStyle w:val="Heading2"/>
      </w:pPr>
      <w:bookmarkStart w:id="449" w:name="_Toc43481282"/>
      <w:bookmarkStart w:id="450" w:name="_Toc59019340"/>
      <w:bookmarkStart w:id="451" w:name="_Toc57205999"/>
      <w:bookmarkStart w:id="452" w:name="_Toc93878929"/>
      <w:bookmarkStart w:id="453" w:name="_Toc83768343"/>
      <w:bookmarkStart w:id="454" w:name="_Toc45134559"/>
      <w:bookmarkStart w:id="455" w:name="_Toc36040915"/>
      <w:bookmarkStart w:id="456" w:name="_Toc138694640"/>
      <w:bookmarkStart w:id="457" w:name="_Toc97197111"/>
      <w:bookmarkStart w:id="458" w:name="_Toc43196512"/>
      <w:bookmarkStart w:id="459" w:name="_Toc36041228"/>
      <w:bookmarkStart w:id="460" w:name="_Toc68170013"/>
      <w:bookmarkStart w:id="461" w:name="_Toc34153971"/>
      <w:bookmarkStart w:id="462" w:name="_Toc96996705"/>
      <w:bookmarkStart w:id="463" w:name="_Toc24868463"/>
      <w:bookmarkStart w:id="464" w:name="_Toc51763767"/>
      <w:bookmarkStart w:id="465" w:name="_Toc51189091"/>
      <w:bookmarkStart w:id="466" w:name="_Toc74769891"/>
      <w:r>
        <w:rPr>
          <w:lang w:eastAsia="zh-CN"/>
        </w:rPr>
        <w:t>7</w:t>
      </w:r>
      <w:r>
        <w:t>.1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99571BA" w14:textId="77777777" w:rsidR="007A011F" w:rsidRDefault="00000000">
      <w:pPr>
        <w:rPr>
          <w:lang w:eastAsia="zh-CN"/>
        </w:rPr>
      </w:pPr>
      <w:r>
        <w:rPr>
          <w:lang w:eastAsia="zh-CN"/>
        </w:rPr>
        <w:t>MSGin5G APIs allow secure access to the capabilities provided by the MSGin5G.</w:t>
      </w:r>
    </w:p>
    <w:p w14:paraId="3538BDB8" w14:textId="77777777" w:rsidR="007A011F"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5CD30AD1" w14:textId="77777777" w:rsidR="007A011F"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2752DF00" w14:textId="77777777" w:rsidR="007A011F" w:rsidRDefault="00000000">
      <w:pPr>
        <w:pStyle w:val="Heading2"/>
      </w:pPr>
      <w:bookmarkStart w:id="467" w:name="_Toc96996706"/>
      <w:bookmarkStart w:id="468" w:name="_Toc59019341"/>
      <w:bookmarkStart w:id="469" w:name="_Toc43196513"/>
      <w:bookmarkStart w:id="470" w:name="_Toc43481283"/>
      <w:bookmarkStart w:id="471" w:name="_Toc51763768"/>
      <w:bookmarkStart w:id="472" w:name="_Toc45134560"/>
      <w:bookmarkStart w:id="473" w:name="_Toc51189092"/>
      <w:bookmarkStart w:id="474" w:name="_Toc34153972"/>
      <w:bookmarkStart w:id="475" w:name="_Toc68170014"/>
      <w:bookmarkStart w:id="476" w:name="_Toc74769892"/>
      <w:bookmarkStart w:id="477" w:name="_Toc138694641"/>
      <w:bookmarkStart w:id="478" w:name="_Toc57206000"/>
      <w:bookmarkStart w:id="479" w:name="_Toc97197112"/>
      <w:bookmarkStart w:id="480" w:name="_Toc24868464"/>
      <w:bookmarkStart w:id="481" w:name="_Toc83768344"/>
      <w:bookmarkStart w:id="482" w:name="_Toc93878930"/>
      <w:bookmarkStart w:id="483" w:name="_Toc36040916"/>
      <w:bookmarkStart w:id="484" w:name="_Toc36041229"/>
      <w:r>
        <w:rPr>
          <w:lang w:eastAsia="zh-CN"/>
        </w:rPr>
        <w:t>7</w:t>
      </w:r>
      <w:r>
        <w:t>.2</w:t>
      </w:r>
      <w:r>
        <w:tab/>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3141CC22" w14:textId="77777777" w:rsidR="007A011F" w:rsidRDefault="00000000">
      <w:pPr>
        <w:pStyle w:val="Heading3"/>
      </w:pPr>
      <w:bookmarkStart w:id="485" w:name="_Toc43481284"/>
      <w:bookmarkStart w:id="486" w:name="_Toc138694642"/>
      <w:bookmarkStart w:id="487" w:name="_Toc97197113"/>
      <w:bookmarkStart w:id="488" w:name="_Toc36040917"/>
      <w:bookmarkStart w:id="489" w:name="_Toc45134561"/>
      <w:bookmarkStart w:id="490" w:name="_Toc34153973"/>
      <w:bookmarkStart w:id="491" w:name="_Toc57206001"/>
      <w:bookmarkStart w:id="492" w:name="_Toc83768345"/>
      <w:bookmarkStart w:id="493" w:name="_Toc74769893"/>
      <w:bookmarkStart w:id="494" w:name="_Toc36041230"/>
      <w:bookmarkStart w:id="495" w:name="_Toc51189093"/>
      <w:bookmarkStart w:id="496" w:name="_Toc93878931"/>
      <w:bookmarkStart w:id="497" w:name="_Toc68170015"/>
      <w:bookmarkStart w:id="498" w:name="_Toc24868465"/>
      <w:bookmarkStart w:id="499" w:name="_Toc51763769"/>
      <w:bookmarkStart w:id="500" w:name="_Toc96996707"/>
      <w:bookmarkStart w:id="501" w:name="_Toc59019342"/>
      <w:bookmarkStart w:id="502" w:name="_Toc43196514"/>
      <w:r>
        <w:rPr>
          <w:lang w:eastAsia="zh-CN"/>
        </w:rPr>
        <w:t>7</w:t>
      </w:r>
      <w:r>
        <w:t>.2.1</w:t>
      </w:r>
      <w:r>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440F29E" w14:textId="77777777" w:rsidR="007A011F"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AA86F11" w14:textId="77777777" w:rsidR="007A011F"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7AB9A694" w14:textId="77777777" w:rsidR="007A011F"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3F387FF1" w14:textId="77777777" w:rsidR="007A011F"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759103E9" w14:textId="77777777" w:rsidR="007A011F" w:rsidRDefault="00000000">
      <w:pPr>
        <w:pStyle w:val="TH"/>
      </w:pPr>
      <w:r>
        <w:lastRenderedPageBreak/>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A011F" w14:paraId="73F9876B" w14:textId="77777777">
        <w:trPr>
          <w:jc w:val="center"/>
        </w:trPr>
        <w:tc>
          <w:tcPr>
            <w:tcW w:w="1998" w:type="dxa"/>
            <w:shd w:val="clear" w:color="auto" w:fill="C0C0C0"/>
          </w:tcPr>
          <w:p w14:paraId="574FE6CC" w14:textId="77777777" w:rsidR="007A011F" w:rsidRDefault="00000000">
            <w:pPr>
              <w:pStyle w:val="TAH"/>
            </w:pPr>
            <w:r>
              <w:t>Data type</w:t>
            </w:r>
          </w:p>
        </w:tc>
        <w:tc>
          <w:tcPr>
            <w:tcW w:w="2148" w:type="dxa"/>
            <w:shd w:val="clear" w:color="auto" w:fill="C0C0C0"/>
          </w:tcPr>
          <w:p w14:paraId="2F560257" w14:textId="77777777" w:rsidR="007A011F" w:rsidRDefault="00000000">
            <w:pPr>
              <w:pStyle w:val="TAH"/>
            </w:pPr>
            <w:r>
              <w:t>Reference</w:t>
            </w:r>
          </w:p>
        </w:tc>
        <w:tc>
          <w:tcPr>
            <w:tcW w:w="5028" w:type="dxa"/>
            <w:shd w:val="clear" w:color="auto" w:fill="C0C0C0"/>
          </w:tcPr>
          <w:p w14:paraId="11A4A278" w14:textId="77777777" w:rsidR="007A011F" w:rsidRDefault="00000000">
            <w:pPr>
              <w:pStyle w:val="TAH"/>
            </w:pPr>
            <w:r>
              <w:t>Comments</w:t>
            </w:r>
          </w:p>
        </w:tc>
      </w:tr>
      <w:tr w:rsidR="007A011F" w14:paraId="7EA0F246" w14:textId="77777777">
        <w:trPr>
          <w:jc w:val="center"/>
        </w:trPr>
        <w:tc>
          <w:tcPr>
            <w:tcW w:w="1998" w:type="dxa"/>
          </w:tcPr>
          <w:p w14:paraId="46CD0C0E" w14:textId="77777777" w:rsidR="007A011F" w:rsidRDefault="007A011F">
            <w:pPr>
              <w:pStyle w:val="TAL"/>
            </w:pPr>
          </w:p>
        </w:tc>
        <w:tc>
          <w:tcPr>
            <w:tcW w:w="2148" w:type="dxa"/>
          </w:tcPr>
          <w:p w14:paraId="43545C6A" w14:textId="77777777" w:rsidR="007A011F" w:rsidRDefault="007A011F">
            <w:pPr>
              <w:pStyle w:val="TAL"/>
            </w:pPr>
          </w:p>
        </w:tc>
        <w:tc>
          <w:tcPr>
            <w:tcW w:w="5028" w:type="dxa"/>
          </w:tcPr>
          <w:p w14:paraId="166A147E" w14:textId="77777777" w:rsidR="007A011F" w:rsidRDefault="007A011F">
            <w:pPr>
              <w:pStyle w:val="TAL"/>
              <w:rPr>
                <w:szCs w:val="18"/>
              </w:rPr>
            </w:pPr>
          </w:p>
        </w:tc>
      </w:tr>
    </w:tbl>
    <w:p w14:paraId="7F7B52B9" w14:textId="77777777" w:rsidR="007A011F" w:rsidRDefault="007A011F">
      <w:pPr>
        <w:rPr>
          <w:lang w:eastAsia="zh-CN"/>
        </w:rPr>
      </w:pPr>
      <w:bookmarkStart w:id="503" w:name="_Toc74769894"/>
      <w:bookmarkStart w:id="504" w:name="_Toc83768346"/>
      <w:bookmarkStart w:id="505" w:name="_Toc57206002"/>
      <w:bookmarkStart w:id="506" w:name="_Toc45134562"/>
      <w:bookmarkStart w:id="507" w:name="_Toc43481285"/>
      <w:bookmarkStart w:id="508" w:name="_Toc93878932"/>
      <w:bookmarkStart w:id="509" w:name="_Toc51763770"/>
      <w:bookmarkStart w:id="510" w:name="_Toc59019343"/>
      <w:bookmarkStart w:id="511" w:name="_Toc43196515"/>
      <w:bookmarkStart w:id="512" w:name="_Toc96996708"/>
      <w:bookmarkStart w:id="513" w:name="_Toc24868466"/>
      <w:bookmarkStart w:id="514" w:name="_Toc51189094"/>
      <w:bookmarkStart w:id="515" w:name="_Toc34153974"/>
      <w:bookmarkStart w:id="516" w:name="_Toc36041231"/>
      <w:bookmarkStart w:id="517" w:name="_Toc97197114"/>
      <w:bookmarkStart w:id="518" w:name="_Toc68170016"/>
      <w:bookmarkStart w:id="519" w:name="_Toc36040918"/>
    </w:p>
    <w:p w14:paraId="3921879B" w14:textId="77777777" w:rsidR="007A011F" w:rsidRDefault="00000000">
      <w:pPr>
        <w:pStyle w:val="Heading3"/>
      </w:pPr>
      <w:bookmarkStart w:id="520" w:name="_Toc138694643"/>
      <w:r>
        <w:rPr>
          <w:lang w:eastAsia="zh-CN"/>
        </w:rPr>
        <w:t>7</w:t>
      </w:r>
      <w:r>
        <w:t>.2.2</w:t>
      </w:r>
      <w:r>
        <w:tab/>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65C1DA6" w14:textId="77777777" w:rsidR="007A011F" w:rsidRDefault="00000000">
      <w:pPr>
        <w:rPr>
          <w:lang w:eastAsia="zh-CN"/>
        </w:rPr>
      </w:pPr>
      <w:bookmarkStart w:id="521" w:name="_Toc51763771"/>
      <w:bookmarkStart w:id="522" w:name="_Toc51189095"/>
      <w:bookmarkStart w:id="523" w:name="_Toc68170017"/>
      <w:bookmarkStart w:id="524" w:name="_Toc74769895"/>
      <w:bookmarkStart w:id="525" w:name="_Toc43481286"/>
      <w:bookmarkStart w:id="526" w:name="_Toc45134563"/>
      <w:bookmarkStart w:id="527" w:name="_Toc43196516"/>
      <w:bookmarkStart w:id="528" w:name="_Toc34153975"/>
      <w:bookmarkStart w:id="529" w:name="_Toc57206003"/>
      <w:bookmarkStart w:id="530" w:name="_Toc36040919"/>
      <w:bookmarkStart w:id="531" w:name="_Toc24868467"/>
      <w:bookmarkStart w:id="532" w:name="_Toc59019344"/>
      <w:bookmarkStart w:id="533" w:name="_Toc36041232"/>
      <w:r>
        <w:rPr>
          <w:lang w:eastAsia="zh-CN"/>
        </w:rPr>
        <w:t>Table</w:t>
      </w:r>
      <w:r>
        <w:t> </w:t>
      </w:r>
      <w:r>
        <w:rPr>
          <w:lang w:eastAsia="zh-CN"/>
        </w:rPr>
        <w:t>7.2.2-1 lists structured data types defined in this specification referenced by multiple services.</w:t>
      </w:r>
    </w:p>
    <w:p w14:paraId="26EA4911" w14:textId="77777777" w:rsidR="007A011F"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7A011F" w14:paraId="215B790F" w14:textId="77777777">
        <w:trPr>
          <w:jc w:val="center"/>
        </w:trPr>
        <w:tc>
          <w:tcPr>
            <w:tcW w:w="2518" w:type="dxa"/>
            <w:shd w:val="clear" w:color="auto" w:fill="C0C0C0"/>
          </w:tcPr>
          <w:p w14:paraId="0501C9E7" w14:textId="77777777" w:rsidR="007A011F" w:rsidRDefault="00000000">
            <w:pPr>
              <w:pStyle w:val="TAH"/>
            </w:pPr>
            <w:r>
              <w:t>Data type</w:t>
            </w:r>
          </w:p>
        </w:tc>
        <w:tc>
          <w:tcPr>
            <w:tcW w:w="1728" w:type="dxa"/>
            <w:shd w:val="clear" w:color="auto" w:fill="C0C0C0"/>
          </w:tcPr>
          <w:p w14:paraId="30AB434A" w14:textId="77777777" w:rsidR="007A011F" w:rsidRDefault="00000000">
            <w:pPr>
              <w:pStyle w:val="TAH"/>
            </w:pPr>
            <w:r>
              <w:t>Reference</w:t>
            </w:r>
          </w:p>
        </w:tc>
        <w:tc>
          <w:tcPr>
            <w:tcW w:w="2613" w:type="dxa"/>
            <w:shd w:val="clear" w:color="auto" w:fill="C0C0C0"/>
          </w:tcPr>
          <w:p w14:paraId="35413358" w14:textId="77777777" w:rsidR="007A011F" w:rsidRDefault="00000000">
            <w:pPr>
              <w:pStyle w:val="TAH"/>
            </w:pPr>
            <w:r>
              <w:t>Description</w:t>
            </w:r>
          </w:p>
        </w:tc>
      </w:tr>
      <w:tr w:rsidR="007A011F" w14:paraId="678E20B8" w14:textId="77777777">
        <w:trPr>
          <w:jc w:val="center"/>
        </w:trPr>
        <w:tc>
          <w:tcPr>
            <w:tcW w:w="2518" w:type="dxa"/>
          </w:tcPr>
          <w:p w14:paraId="4D3FEFDE" w14:textId="77777777" w:rsidR="007A011F" w:rsidRDefault="00000000">
            <w:pPr>
              <w:pStyle w:val="TAL"/>
            </w:pPr>
            <w:r>
              <w:t>Address</w:t>
            </w:r>
          </w:p>
        </w:tc>
        <w:tc>
          <w:tcPr>
            <w:tcW w:w="1728" w:type="dxa"/>
          </w:tcPr>
          <w:p w14:paraId="28E1F310" w14:textId="77777777" w:rsidR="007A011F" w:rsidRDefault="00000000">
            <w:pPr>
              <w:pStyle w:val="TAL"/>
            </w:pPr>
            <w:r>
              <w:t>Clause 9.1.5.2.3</w:t>
            </w:r>
          </w:p>
        </w:tc>
        <w:tc>
          <w:tcPr>
            <w:tcW w:w="2613" w:type="dxa"/>
          </w:tcPr>
          <w:p w14:paraId="7F36775D" w14:textId="77777777" w:rsidR="007A011F" w:rsidRDefault="00000000">
            <w:pPr>
              <w:pStyle w:val="TAL"/>
              <w:rPr>
                <w:szCs w:val="18"/>
              </w:rPr>
            </w:pPr>
            <w:r>
              <w:rPr>
                <w:szCs w:val="18"/>
              </w:rPr>
              <w:t>Represent an address</w:t>
            </w:r>
          </w:p>
        </w:tc>
      </w:tr>
      <w:tr w:rsidR="007A011F" w14:paraId="6F569119" w14:textId="77777777">
        <w:trPr>
          <w:jc w:val="center"/>
        </w:trPr>
        <w:tc>
          <w:tcPr>
            <w:tcW w:w="2518" w:type="dxa"/>
          </w:tcPr>
          <w:p w14:paraId="528A2F73" w14:textId="77777777" w:rsidR="007A011F" w:rsidRDefault="00000000">
            <w:pPr>
              <w:pStyle w:val="TAL"/>
            </w:pPr>
            <w:r>
              <w:rPr>
                <w:szCs w:val="22"/>
              </w:rPr>
              <w:t>DeliveryStatusReport</w:t>
            </w:r>
          </w:p>
        </w:tc>
        <w:tc>
          <w:tcPr>
            <w:tcW w:w="1728" w:type="dxa"/>
          </w:tcPr>
          <w:p w14:paraId="1A4B2B3E" w14:textId="77777777" w:rsidR="007A011F" w:rsidRDefault="00000000">
            <w:pPr>
              <w:pStyle w:val="TAL"/>
            </w:pPr>
            <w:r>
              <w:rPr>
                <w:szCs w:val="18"/>
              </w:rPr>
              <w:t>Clause</w:t>
            </w:r>
            <w:r>
              <w:t> </w:t>
            </w:r>
            <w:r>
              <w:rPr>
                <w:szCs w:val="18"/>
              </w:rPr>
              <w:t>8.2.5.2.7</w:t>
            </w:r>
          </w:p>
        </w:tc>
        <w:tc>
          <w:tcPr>
            <w:tcW w:w="2613" w:type="dxa"/>
          </w:tcPr>
          <w:p w14:paraId="50C6A28B" w14:textId="77777777" w:rsidR="007A011F" w:rsidRDefault="00000000">
            <w:pPr>
              <w:pStyle w:val="TAL"/>
              <w:rPr>
                <w:szCs w:val="18"/>
              </w:rPr>
            </w:pPr>
            <w:r>
              <w:rPr>
                <w:szCs w:val="18"/>
              </w:rPr>
              <w:t>The message delivery status report request information.</w:t>
            </w:r>
          </w:p>
        </w:tc>
      </w:tr>
      <w:tr w:rsidR="007A011F" w14:paraId="125D0F20" w14:textId="77777777">
        <w:trPr>
          <w:jc w:val="center"/>
        </w:trPr>
        <w:tc>
          <w:tcPr>
            <w:tcW w:w="2518" w:type="dxa"/>
          </w:tcPr>
          <w:p w14:paraId="67096DC8" w14:textId="77777777" w:rsidR="007A011F" w:rsidRDefault="00000000">
            <w:pPr>
              <w:pStyle w:val="TAL"/>
            </w:pPr>
            <w:r>
              <w:t>MessageSegmentParameters</w:t>
            </w:r>
          </w:p>
        </w:tc>
        <w:tc>
          <w:tcPr>
            <w:tcW w:w="1728" w:type="dxa"/>
          </w:tcPr>
          <w:p w14:paraId="6FC57BAD" w14:textId="77777777" w:rsidR="007A011F" w:rsidRDefault="00000000">
            <w:pPr>
              <w:pStyle w:val="TAL"/>
            </w:pPr>
            <w:r>
              <w:t>Clause 8.2.5.2.5</w:t>
            </w:r>
          </w:p>
        </w:tc>
        <w:tc>
          <w:tcPr>
            <w:tcW w:w="2613" w:type="dxa"/>
          </w:tcPr>
          <w:p w14:paraId="06269CE1" w14:textId="77777777" w:rsidR="007A011F" w:rsidRDefault="00000000">
            <w:pPr>
              <w:pStyle w:val="TAL"/>
              <w:rPr>
                <w:szCs w:val="18"/>
              </w:rPr>
            </w:pPr>
            <w:r>
              <w:rPr>
                <w:szCs w:val="18"/>
              </w:rPr>
              <w:t>Parameters for message segmentation</w:t>
            </w:r>
          </w:p>
        </w:tc>
      </w:tr>
    </w:tbl>
    <w:p w14:paraId="1719F89F" w14:textId="77777777" w:rsidR="007A011F" w:rsidRDefault="007A011F">
      <w:pPr>
        <w:rPr>
          <w:lang w:eastAsia="zh-CN"/>
        </w:rPr>
      </w:pPr>
    </w:p>
    <w:p w14:paraId="5A63B5DD" w14:textId="77777777" w:rsidR="007A011F" w:rsidRDefault="00000000">
      <w:pPr>
        <w:pStyle w:val="Heading3"/>
      </w:pPr>
      <w:bookmarkStart w:id="534" w:name="_Toc138694644"/>
      <w:bookmarkStart w:id="535" w:name="_Toc83768347"/>
      <w:bookmarkStart w:id="536" w:name="_Toc93878933"/>
      <w:bookmarkStart w:id="537" w:name="_Toc97197115"/>
      <w:bookmarkStart w:id="538" w:name="_Toc96996709"/>
      <w:r>
        <w:rPr>
          <w:lang w:eastAsia="zh-CN"/>
        </w:rPr>
        <w:t>7</w:t>
      </w:r>
      <w:r>
        <w:t>.2.3</w:t>
      </w:r>
      <w:r>
        <w:tab/>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E44D1C7" w14:textId="77777777" w:rsidR="007A011F" w:rsidRDefault="00000000">
      <w:pPr>
        <w:rPr>
          <w:lang w:eastAsia="zh-CN"/>
        </w:rPr>
      </w:pPr>
      <w:r>
        <w:rPr>
          <w:lang w:eastAsia="zh-CN"/>
        </w:rPr>
        <w:t>Following simple data types defined in Table</w:t>
      </w:r>
      <w:r>
        <w:t> </w:t>
      </w:r>
      <w:r>
        <w:rPr>
          <w:lang w:eastAsia="zh-CN"/>
        </w:rPr>
        <w:t>7.2.3.1-1 are applicable to several APIs in this document:</w:t>
      </w:r>
    </w:p>
    <w:p w14:paraId="713087BF" w14:textId="77777777" w:rsidR="007A011F"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7A011F" w14:paraId="56AA8780" w14:textId="77777777">
        <w:tc>
          <w:tcPr>
            <w:tcW w:w="1458" w:type="pct"/>
            <w:shd w:val="clear" w:color="auto" w:fill="C0C0C0"/>
            <w:tcMar>
              <w:top w:w="0" w:type="dxa"/>
              <w:left w:w="108" w:type="dxa"/>
              <w:bottom w:w="0" w:type="dxa"/>
              <w:right w:w="108" w:type="dxa"/>
            </w:tcMar>
          </w:tcPr>
          <w:p w14:paraId="6DD49D06" w14:textId="77777777" w:rsidR="007A011F" w:rsidRDefault="00000000">
            <w:pPr>
              <w:pStyle w:val="TAH"/>
            </w:pPr>
            <w:r>
              <w:t>Type name</w:t>
            </w:r>
          </w:p>
        </w:tc>
        <w:tc>
          <w:tcPr>
            <w:tcW w:w="1250" w:type="pct"/>
            <w:shd w:val="clear" w:color="auto" w:fill="C0C0C0"/>
          </w:tcPr>
          <w:p w14:paraId="1098EC17" w14:textId="77777777" w:rsidR="007A011F" w:rsidRDefault="00000000">
            <w:pPr>
              <w:pStyle w:val="TAH"/>
            </w:pPr>
            <w:r>
              <w:t>Reference</w:t>
            </w:r>
          </w:p>
        </w:tc>
        <w:tc>
          <w:tcPr>
            <w:tcW w:w="2292" w:type="pct"/>
            <w:shd w:val="clear" w:color="auto" w:fill="C0C0C0"/>
            <w:tcMar>
              <w:top w:w="0" w:type="dxa"/>
              <w:left w:w="108" w:type="dxa"/>
              <w:bottom w:w="0" w:type="dxa"/>
              <w:right w:w="108" w:type="dxa"/>
            </w:tcMar>
          </w:tcPr>
          <w:p w14:paraId="55A5DA0A" w14:textId="77777777" w:rsidR="007A011F" w:rsidRDefault="00000000">
            <w:pPr>
              <w:pStyle w:val="TAH"/>
            </w:pPr>
            <w:r>
              <w:t>Description</w:t>
            </w:r>
          </w:p>
        </w:tc>
      </w:tr>
      <w:tr w:rsidR="007A011F" w14:paraId="240144EE" w14:textId="77777777">
        <w:tc>
          <w:tcPr>
            <w:tcW w:w="1458" w:type="pct"/>
            <w:tcMar>
              <w:top w:w="0" w:type="dxa"/>
              <w:left w:w="108" w:type="dxa"/>
              <w:bottom w:w="0" w:type="dxa"/>
              <w:right w:w="108" w:type="dxa"/>
            </w:tcMar>
          </w:tcPr>
          <w:p w14:paraId="671D197B" w14:textId="77777777" w:rsidR="007A011F" w:rsidRDefault="007A011F">
            <w:pPr>
              <w:pStyle w:val="TAL"/>
            </w:pPr>
          </w:p>
        </w:tc>
        <w:tc>
          <w:tcPr>
            <w:tcW w:w="1250" w:type="pct"/>
          </w:tcPr>
          <w:p w14:paraId="626777AC" w14:textId="77777777" w:rsidR="007A011F" w:rsidRDefault="007A011F">
            <w:pPr>
              <w:pStyle w:val="TAL"/>
            </w:pPr>
          </w:p>
        </w:tc>
        <w:tc>
          <w:tcPr>
            <w:tcW w:w="2292" w:type="pct"/>
            <w:tcMar>
              <w:top w:w="0" w:type="dxa"/>
              <w:left w:w="108" w:type="dxa"/>
              <w:bottom w:w="0" w:type="dxa"/>
              <w:right w:w="108" w:type="dxa"/>
            </w:tcMar>
          </w:tcPr>
          <w:p w14:paraId="3666E238" w14:textId="77777777" w:rsidR="007A011F" w:rsidRDefault="007A011F">
            <w:pPr>
              <w:pStyle w:val="TAL"/>
            </w:pPr>
          </w:p>
        </w:tc>
      </w:tr>
    </w:tbl>
    <w:p w14:paraId="5FBE15FB" w14:textId="77777777" w:rsidR="007A011F" w:rsidRDefault="007A011F">
      <w:pPr>
        <w:rPr>
          <w:lang w:eastAsia="zh-CN"/>
        </w:rPr>
      </w:pPr>
      <w:bookmarkStart w:id="539" w:name="_Toc36040920"/>
      <w:bookmarkStart w:id="540" w:name="_Toc93878934"/>
      <w:bookmarkStart w:id="541" w:name="_Toc57206004"/>
      <w:bookmarkStart w:id="542" w:name="_Toc43196517"/>
      <w:bookmarkStart w:id="543" w:name="_Toc68170018"/>
      <w:bookmarkStart w:id="544" w:name="_Toc51763772"/>
      <w:bookmarkStart w:id="545" w:name="_Toc83768348"/>
      <w:bookmarkStart w:id="546" w:name="_Toc43481287"/>
      <w:bookmarkStart w:id="547" w:name="_Toc45134564"/>
      <w:bookmarkStart w:id="548" w:name="_Toc74769896"/>
      <w:bookmarkStart w:id="549" w:name="_Toc96996710"/>
      <w:bookmarkStart w:id="550" w:name="_Toc59019345"/>
      <w:bookmarkStart w:id="551" w:name="_Toc51189096"/>
      <w:bookmarkStart w:id="552" w:name="_Toc34153976"/>
      <w:bookmarkStart w:id="553" w:name="_Toc24868468"/>
      <w:bookmarkStart w:id="554" w:name="_Toc36041233"/>
    </w:p>
    <w:p w14:paraId="1A5E2EE1" w14:textId="77777777" w:rsidR="007A011F" w:rsidRDefault="00000000">
      <w:pPr>
        <w:pStyle w:val="Heading2"/>
      </w:pPr>
      <w:bookmarkStart w:id="555" w:name="_Toc138694645"/>
      <w:bookmarkStart w:id="556" w:name="_Toc97197116"/>
      <w:r>
        <w:rPr>
          <w:lang w:eastAsia="zh-CN"/>
        </w:rPr>
        <w:t>7</w:t>
      </w:r>
      <w:r>
        <w:t>.3</w:t>
      </w:r>
      <w:r>
        <w:tab/>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A392869" w14:textId="77777777" w:rsidR="007A011F" w:rsidRDefault="00000000">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14:paraId="6DD0003C" w14:textId="77777777" w:rsidR="007A011F" w:rsidRDefault="00000000">
      <w:pPr>
        <w:rPr>
          <w:lang w:eastAsia="zh-CN"/>
        </w:rPr>
      </w:pPr>
      <w:r>
        <w:t>A functional entity desiring to use HTTP/2 shall use the HTTP upgrade mechanism to negotiate applicable HTTP version as described in IETF RFC 7540 [</w:t>
      </w:r>
      <w:r>
        <w:rPr>
          <w:lang w:eastAsia="zh-CN"/>
        </w:rPr>
        <w:t>16</w:t>
      </w:r>
      <w:r>
        <w:t>].</w:t>
      </w:r>
    </w:p>
    <w:p w14:paraId="5FA5F18F" w14:textId="77777777" w:rsidR="007A011F" w:rsidRDefault="00000000">
      <w:pPr>
        <w:pStyle w:val="Heading2"/>
      </w:pPr>
      <w:bookmarkStart w:id="557" w:name="_Toc96996711"/>
      <w:bookmarkStart w:id="558" w:name="_Toc51189097"/>
      <w:bookmarkStart w:id="559" w:name="_Toc93878935"/>
      <w:bookmarkStart w:id="560" w:name="_Toc68170019"/>
      <w:bookmarkStart w:id="561" w:name="_Toc43481288"/>
      <w:bookmarkStart w:id="562" w:name="_Toc24868469"/>
      <w:bookmarkStart w:id="563" w:name="_Toc43196518"/>
      <w:bookmarkStart w:id="564" w:name="_Toc34153977"/>
      <w:bookmarkStart w:id="565" w:name="_Toc97197117"/>
      <w:bookmarkStart w:id="566" w:name="_Toc74769897"/>
      <w:bookmarkStart w:id="567" w:name="_Toc57206005"/>
      <w:bookmarkStart w:id="568" w:name="_Toc36041234"/>
      <w:bookmarkStart w:id="569" w:name="_Toc138694646"/>
      <w:bookmarkStart w:id="570" w:name="_Toc83768349"/>
      <w:bookmarkStart w:id="571" w:name="_Toc59019346"/>
      <w:bookmarkStart w:id="572" w:name="_Toc51763773"/>
      <w:bookmarkStart w:id="573" w:name="_Toc45134565"/>
      <w:bookmarkStart w:id="574" w:name="_Toc36040921"/>
      <w:r>
        <w:rPr>
          <w:lang w:eastAsia="zh-CN"/>
        </w:rPr>
        <w:t>7</w:t>
      </w:r>
      <w:r>
        <w:t>.4</w:t>
      </w:r>
      <w:r>
        <w:tab/>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C30ED36" w14:textId="77777777" w:rsidR="007A011F"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7C0930E4" w14:textId="77777777" w:rsidR="007A011F" w:rsidRDefault="00000000">
      <w:pPr>
        <w:pStyle w:val="Heading2"/>
      </w:pPr>
      <w:bookmarkStart w:id="575" w:name="_Toc57206006"/>
      <w:bookmarkStart w:id="576" w:name="_Toc34153978"/>
      <w:bookmarkStart w:id="577" w:name="_Toc43481289"/>
      <w:bookmarkStart w:id="578" w:name="_Toc59019347"/>
      <w:bookmarkStart w:id="579" w:name="_Toc24868470"/>
      <w:bookmarkStart w:id="580" w:name="_Toc45134566"/>
      <w:bookmarkStart w:id="581" w:name="_Toc83768350"/>
      <w:bookmarkStart w:id="582" w:name="_Toc43196519"/>
      <w:bookmarkStart w:id="583" w:name="_Toc36040922"/>
      <w:bookmarkStart w:id="584" w:name="_Toc74769898"/>
      <w:bookmarkStart w:id="585" w:name="_Toc97197118"/>
      <w:bookmarkStart w:id="586" w:name="_Toc138694647"/>
      <w:bookmarkStart w:id="587" w:name="_Toc96996712"/>
      <w:bookmarkStart w:id="588" w:name="_Toc51189098"/>
      <w:bookmarkStart w:id="589" w:name="_Toc68170020"/>
      <w:bookmarkStart w:id="590" w:name="_Toc51763774"/>
      <w:bookmarkStart w:id="591" w:name="_Toc93878936"/>
      <w:bookmarkStart w:id="592" w:name="_Toc36041235"/>
      <w:r>
        <w:rPr>
          <w:lang w:eastAsia="zh-CN"/>
        </w:rPr>
        <w:t>7</w:t>
      </w:r>
      <w:r>
        <w:t>.5</w:t>
      </w:r>
      <w:r>
        <w:tab/>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7A599D6" w14:textId="77777777" w:rsidR="007A011F" w:rsidRDefault="00000000">
      <w:pPr>
        <w:pStyle w:val="Heading3"/>
      </w:pPr>
      <w:bookmarkStart w:id="593" w:name="_Toc96996713"/>
      <w:bookmarkStart w:id="594" w:name="_Toc138694648"/>
      <w:bookmarkStart w:id="595" w:name="_Toc93878937"/>
      <w:bookmarkStart w:id="596" w:name="_Toc97197119"/>
      <w:r>
        <w:rPr>
          <w:lang w:eastAsia="zh-CN"/>
        </w:rPr>
        <w:t>7</w:t>
      </w:r>
      <w:r>
        <w:t>.5.1</w:t>
      </w:r>
      <w:r>
        <w:tab/>
        <w:t>Resource URI structure</w:t>
      </w:r>
      <w:bookmarkEnd w:id="593"/>
      <w:bookmarkEnd w:id="594"/>
      <w:bookmarkEnd w:id="595"/>
      <w:bookmarkEnd w:id="596"/>
    </w:p>
    <w:p w14:paraId="770B55B8" w14:textId="77777777" w:rsidR="007A011F"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08E46FC7" w14:textId="77777777" w:rsidR="007A011F" w:rsidRDefault="00000000">
      <w:pPr>
        <w:pStyle w:val="Heading3"/>
      </w:pPr>
      <w:bookmarkStart w:id="597" w:name="_Toc138694649"/>
      <w:bookmarkStart w:id="598" w:name="_Toc97197120"/>
      <w:bookmarkStart w:id="599" w:name="_Toc93878938"/>
      <w:bookmarkStart w:id="600" w:name="_Toc96996714"/>
      <w:r>
        <w:rPr>
          <w:lang w:eastAsia="zh-CN"/>
        </w:rPr>
        <w:t>7</w:t>
      </w:r>
      <w:r>
        <w:t>.5.2</w:t>
      </w:r>
      <w:r>
        <w:tab/>
        <w:t>Custom operations URI structure</w:t>
      </w:r>
      <w:bookmarkEnd w:id="597"/>
      <w:bookmarkEnd w:id="598"/>
      <w:bookmarkEnd w:id="599"/>
      <w:bookmarkEnd w:id="600"/>
    </w:p>
    <w:p w14:paraId="3EA0E98E" w14:textId="77777777" w:rsidR="007A011F"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3E2CB245" w14:textId="77777777" w:rsidR="007A011F" w:rsidRDefault="00000000">
      <w:pPr>
        <w:rPr>
          <w:lang w:eastAsia="zh-CN"/>
        </w:rPr>
      </w:pPr>
      <w:r>
        <w:rPr>
          <w:lang w:eastAsia="zh-CN"/>
        </w:rPr>
        <w:t>The URI of a custom operation which is associated with a resource shall have the following structure:</w:t>
      </w:r>
    </w:p>
    <w:p w14:paraId="53BFD80F" w14:textId="77777777" w:rsidR="007A011F" w:rsidRDefault="00000000">
      <w:pPr>
        <w:pStyle w:val="B10"/>
        <w:rPr>
          <w:b/>
          <w:lang w:eastAsia="zh-CN"/>
        </w:rPr>
      </w:pPr>
      <w:r>
        <w:rPr>
          <w:b/>
          <w:lang w:eastAsia="zh-CN"/>
        </w:rPr>
        <w:lastRenderedPageBreak/>
        <w:t>{apiRoot}/&lt;apiName&gt;/&lt;apiVersion&gt;/&lt;apiSpecificResourceUriPart&gt;/&lt;custOpName&gt;</w:t>
      </w:r>
    </w:p>
    <w:p w14:paraId="01D08CDF" w14:textId="77777777" w:rsidR="007A011F"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38B8FD30" w14:textId="77777777" w:rsidR="007A011F" w:rsidRDefault="00000000">
      <w:pPr>
        <w:pStyle w:val="B10"/>
        <w:rPr>
          <w:b/>
        </w:rPr>
      </w:pPr>
      <w:r>
        <w:rPr>
          <w:b/>
        </w:rPr>
        <w:t>{apiRoot}/&lt;apiName&gt;/&lt;apiVersion&gt;/&lt;custOpName&gt;</w:t>
      </w:r>
    </w:p>
    <w:p w14:paraId="2BD5DA6E" w14:textId="77777777" w:rsidR="007A011F" w:rsidRDefault="00000000">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46297D16" w14:textId="77777777" w:rsidR="007A011F" w:rsidRDefault="00000000">
      <w:pPr>
        <w:pStyle w:val="Heading2"/>
      </w:pPr>
      <w:bookmarkStart w:id="601" w:name="_Toc83768351"/>
      <w:bookmarkStart w:id="602" w:name="_Toc43481290"/>
      <w:bookmarkStart w:id="603" w:name="_Toc34153979"/>
      <w:bookmarkStart w:id="604" w:name="_Toc93878939"/>
      <w:bookmarkStart w:id="605" w:name="_Toc74769899"/>
      <w:bookmarkStart w:id="606" w:name="_Toc51189099"/>
      <w:bookmarkStart w:id="607" w:name="_Toc57206007"/>
      <w:bookmarkStart w:id="608" w:name="_Toc24868471"/>
      <w:bookmarkStart w:id="609" w:name="_Toc138694650"/>
      <w:bookmarkStart w:id="610" w:name="_Toc97197121"/>
      <w:bookmarkStart w:id="611" w:name="_Toc96996715"/>
      <w:bookmarkStart w:id="612" w:name="_Toc43196520"/>
      <w:bookmarkStart w:id="613" w:name="_Toc45134567"/>
      <w:bookmarkStart w:id="614" w:name="_Toc36040923"/>
      <w:bookmarkStart w:id="615" w:name="_Toc59019348"/>
      <w:bookmarkStart w:id="616" w:name="_Toc68170021"/>
      <w:bookmarkStart w:id="617" w:name="_Toc36041236"/>
      <w:bookmarkStart w:id="618" w:name="_Toc51763775"/>
      <w:r>
        <w:rPr>
          <w:lang w:eastAsia="zh-CN"/>
        </w:rPr>
        <w:t>7</w:t>
      </w:r>
      <w:r>
        <w:t>.6</w:t>
      </w:r>
      <w:r>
        <w:tab/>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0B087A3" w14:textId="77777777" w:rsidR="007A011F" w:rsidRDefault="00000000">
      <w:pPr>
        <w:rPr>
          <w:lang w:eastAsia="zh-CN"/>
        </w:rPr>
      </w:pPr>
      <w:r>
        <w:rPr>
          <w:lang w:eastAsia="zh-CN"/>
        </w:rPr>
        <w:t>None.</w:t>
      </w:r>
    </w:p>
    <w:p w14:paraId="4F505F77" w14:textId="77777777" w:rsidR="007A011F" w:rsidRDefault="00000000">
      <w:pPr>
        <w:pStyle w:val="Heading2"/>
      </w:pPr>
      <w:bookmarkStart w:id="619" w:name="_Toc83768352"/>
      <w:bookmarkStart w:id="620" w:name="_Toc96996716"/>
      <w:bookmarkStart w:id="621" w:name="_Toc74769900"/>
      <w:bookmarkStart w:id="622" w:name="_Toc24868472"/>
      <w:bookmarkStart w:id="623" w:name="_Toc34153980"/>
      <w:bookmarkStart w:id="624" w:name="_Toc138694651"/>
      <w:bookmarkStart w:id="625" w:name="_Toc97197122"/>
      <w:bookmarkStart w:id="626" w:name="_Toc57206008"/>
      <w:bookmarkStart w:id="627" w:name="_Toc93878940"/>
      <w:bookmarkStart w:id="628" w:name="_Toc36040924"/>
      <w:bookmarkStart w:id="629" w:name="_Toc36041237"/>
      <w:bookmarkStart w:id="630" w:name="_Toc51189100"/>
      <w:bookmarkStart w:id="631" w:name="_Toc45134568"/>
      <w:bookmarkStart w:id="632" w:name="_Toc43196521"/>
      <w:bookmarkStart w:id="633" w:name="_Toc68170022"/>
      <w:bookmarkStart w:id="634" w:name="_Toc43481291"/>
      <w:bookmarkStart w:id="635" w:name="_Toc51763776"/>
      <w:bookmarkStart w:id="636" w:name="_Toc59019349"/>
      <w:r>
        <w:rPr>
          <w:lang w:eastAsia="zh-CN"/>
        </w:rPr>
        <w:t>7</w:t>
      </w:r>
      <w:r>
        <w:t>.7</w:t>
      </w:r>
      <w:r>
        <w:tab/>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96B3D9B" w14:textId="77777777" w:rsidR="007A011F" w:rsidRDefault="00000000">
      <w:r>
        <w:t>HTTP error handling shall be supported as specified in clause 5.2.4 of 3GPP TS 29.500 [4].</w:t>
      </w:r>
    </w:p>
    <w:p w14:paraId="02275A4C" w14:textId="77777777" w:rsidR="007A011F" w:rsidRDefault="00000000">
      <w:pPr>
        <w:pStyle w:val="Heading2"/>
      </w:pPr>
      <w:bookmarkStart w:id="637" w:name="_Toc45134569"/>
      <w:bookmarkStart w:id="638" w:name="_Toc51189101"/>
      <w:bookmarkStart w:id="639" w:name="_Toc36041238"/>
      <w:bookmarkStart w:id="640" w:name="_Toc68170023"/>
      <w:bookmarkStart w:id="641" w:name="_Toc43481292"/>
      <w:bookmarkStart w:id="642" w:name="_Toc57206009"/>
      <w:bookmarkStart w:id="643" w:name="_Toc34153981"/>
      <w:bookmarkStart w:id="644" w:name="_Toc43196522"/>
      <w:bookmarkStart w:id="645" w:name="_Toc93878941"/>
      <w:bookmarkStart w:id="646" w:name="_Toc24868473"/>
      <w:bookmarkStart w:id="647" w:name="_Toc96996717"/>
      <w:bookmarkStart w:id="648" w:name="_Toc51763777"/>
      <w:bookmarkStart w:id="649" w:name="_Toc74769901"/>
      <w:bookmarkStart w:id="650" w:name="_Toc97197123"/>
      <w:bookmarkStart w:id="651" w:name="_Toc138694652"/>
      <w:bookmarkStart w:id="652" w:name="_Toc36040925"/>
      <w:bookmarkStart w:id="653" w:name="_Toc59019350"/>
      <w:bookmarkStart w:id="654" w:name="_Toc83768353"/>
      <w:r>
        <w:rPr>
          <w:lang w:eastAsia="zh-CN"/>
        </w:rPr>
        <w:t>7</w:t>
      </w:r>
      <w:r>
        <w:t>.8</w:t>
      </w:r>
      <w:r>
        <w:tab/>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ABFDA2B" w14:textId="77777777" w:rsidR="007A011F"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6D21852D" w14:textId="77777777" w:rsidR="007A011F" w:rsidRDefault="00000000">
      <w:pPr>
        <w:pStyle w:val="Heading2"/>
      </w:pPr>
      <w:bookmarkStart w:id="655" w:name="_Toc59019351"/>
      <w:bookmarkStart w:id="656" w:name="_Toc43196523"/>
      <w:bookmarkStart w:id="657" w:name="_Toc24868474"/>
      <w:bookmarkStart w:id="658" w:name="_Toc138694653"/>
      <w:bookmarkStart w:id="659" w:name="_Toc36040926"/>
      <w:bookmarkStart w:id="660" w:name="_Toc36041239"/>
      <w:bookmarkStart w:id="661" w:name="_Toc96996718"/>
      <w:bookmarkStart w:id="662" w:name="_Toc43481293"/>
      <w:bookmarkStart w:id="663" w:name="_Toc97197124"/>
      <w:bookmarkStart w:id="664" w:name="_Toc51189102"/>
      <w:bookmarkStart w:id="665" w:name="_Toc51763778"/>
      <w:bookmarkStart w:id="666" w:name="_Toc34153982"/>
      <w:bookmarkStart w:id="667" w:name="_Toc45134570"/>
      <w:bookmarkStart w:id="668" w:name="_Toc68170024"/>
      <w:bookmarkStart w:id="669" w:name="_Toc57206010"/>
      <w:bookmarkStart w:id="670" w:name="_Toc74769902"/>
      <w:bookmarkStart w:id="671" w:name="_Toc93878942"/>
      <w:bookmarkStart w:id="672" w:name="_Toc83768354"/>
      <w:r>
        <w:rPr>
          <w:lang w:eastAsia="zh-CN"/>
        </w:rPr>
        <w:t>7</w:t>
      </w:r>
      <w:r>
        <w:t>.9</w:t>
      </w:r>
      <w:r>
        <w:tab/>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9FF1339" w14:textId="77777777" w:rsidR="007A011F"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09913F90" w14:textId="77777777" w:rsidR="007A011F" w:rsidRDefault="00000000">
      <w:pPr>
        <w:pStyle w:val="Heading2"/>
      </w:pPr>
      <w:bookmarkStart w:id="673" w:name="_Toc34153983"/>
      <w:bookmarkStart w:id="674" w:name="_Toc59019352"/>
      <w:bookmarkStart w:id="675" w:name="_Toc97197125"/>
      <w:bookmarkStart w:id="676" w:name="_Toc43196524"/>
      <w:bookmarkStart w:id="677" w:name="_Toc36040927"/>
      <w:bookmarkStart w:id="678" w:name="_Toc68170025"/>
      <w:bookmarkStart w:id="679" w:name="_Toc93878943"/>
      <w:bookmarkStart w:id="680" w:name="_Toc83768355"/>
      <w:bookmarkStart w:id="681" w:name="_Toc45134571"/>
      <w:bookmarkStart w:id="682" w:name="_Toc24868475"/>
      <w:bookmarkStart w:id="683" w:name="_Toc138694654"/>
      <w:bookmarkStart w:id="684" w:name="_Toc51763779"/>
      <w:bookmarkStart w:id="685" w:name="_Toc96996719"/>
      <w:bookmarkStart w:id="686" w:name="_Toc43481294"/>
      <w:bookmarkStart w:id="687" w:name="_Toc36041240"/>
      <w:bookmarkStart w:id="688" w:name="_Toc57206011"/>
      <w:bookmarkStart w:id="689" w:name="_Toc51189103"/>
      <w:bookmarkStart w:id="690" w:name="_Toc74769903"/>
      <w:r>
        <w:rPr>
          <w:lang w:eastAsia="zh-CN"/>
        </w:rPr>
        <w:t>7</w:t>
      </w:r>
      <w:r>
        <w:t>.10</w:t>
      </w:r>
      <w:r>
        <w:tab/>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440203A" w14:textId="77777777" w:rsidR="007A011F"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4B210B4A" w14:textId="77777777" w:rsidR="007A011F" w:rsidRDefault="00000000">
      <w:pPr>
        <w:pStyle w:val="Heading1"/>
      </w:pPr>
      <w:bookmarkStart w:id="691" w:name="_Toc138694655"/>
      <w:bookmarkStart w:id="692" w:name="_Toc97197126"/>
      <w:bookmarkStart w:id="693" w:name="_Toc83768356"/>
      <w:bookmarkStart w:id="694" w:name="_Toc96996720"/>
      <w:bookmarkStart w:id="695" w:name="_Toc93878944"/>
      <w:r>
        <w:rPr>
          <w:lang w:eastAsia="zh-CN"/>
        </w:rPr>
        <w:t>8</w:t>
      </w:r>
      <w:r>
        <w:tab/>
      </w:r>
      <w:r>
        <w:rPr>
          <w:lang w:eastAsia="zh-CN"/>
        </w:rPr>
        <w:t>Message Server API definition</w:t>
      </w:r>
      <w:bookmarkEnd w:id="691"/>
      <w:bookmarkEnd w:id="692"/>
      <w:bookmarkEnd w:id="693"/>
      <w:bookmarkEnd w:id="694"/>
      <w:bookmarkEnd w:id="695"/>
    </w:p>
    <w:p w14:paraId="4DBAF4E4" w14:textId="77777777" w:rsidR="007A011F" w:rsidRDefault="00000000">
      <w:pPr>
        <w:pStyle w:val="Heading2"/>
        <w:rPr>
          <w:lang w:eastAsia="zh-CN"/>
        </w:rPr>
      </w:pPr>
      <w:bookmarkStart w:id="696" w:name="_Toc97197127"/>
      <w:bookmarkStart w:id="697" w:name="_Toc83768357"/>
      <w:bookmarkStart w:id="698" w:name="_Toc96996721"/>
      <w:bookmarkStart w:id="699" w:name="_Toc138694656"/>
      <w:bookmarkStart w:id="700" w:name="_Toc93878945"/>
      <w:r>
        <w:rPr>
          <w:lang w:eastAsia="zh-CN"/>
        </w:rPr>
        <w:t>8.1</w:t>
      </w:r>
      <w:r>
        <w:rPr>
          <w:lang w:eastAsia="zh-CN"/>
        </w:rPr>
        <w:tab/>
        <w:t>MSGS_</w:t>
      </w:r>
      <w:r>
        <w:t>ASRegistration</w:t>
      </w:r>
      <w:r>
        <w:rPr>
          <w:lang w:eastAsia="zh-CN"/>
        </w:rPr>
        <w:t xml:space="preserve"> API</w:t>
      </w:r>
      <w:bookmarkEnd w:id="696"/>
      <w:bookmarkEnd w:id="697"/>
      <w:bookmarkEnd w:id="698"/>
      <w:bookmarkEnd w:id="699"/>
      <w:bookmarkEnd w:id="700"/>
    </w:p>
    <w:p w14:paraId="1851B4F5" w14:textId="77777777" w:rsidR="007A011F" w:rsidRDefault="00000000">
      <w:pPr>
        <w:pStyle w:val="Heading3"/>
      </w:pPr>
      <w:bookmarkStart w:id="701" w:name="_Toc97197128"/>
      <w:bookmarkStart w:id="702" w:name="_Toc138694657"/>
      <w:bookmarkStart w:id="703" w:name="_Toc96996722"/>
      <w:bookmarkStart w:id="704" w:name="_Toc93878946"/>
      <w:bookmarkStart w:id="705" w:name="_Toc83768358"/>
      <w:r>
        <w:rPr>
          <w:lang w:eastAsia="zh-CN"/>
        </w:rPr>
        <w:t>8</w:t>
      </w:r>
      <w:r>
        <w:t>.1.1</w:t>
      </w:r>
      <w:r>
        <w:tab/>
        <w:t>API URI</w:t>
      </w:r>
      <w:bookmarkEnd w:id="701"/>
      <w:bookmarkEnd w:id="702"/>
      <w:bookmarkEnd w:id="703"/>
      <w:bookmarkEnd w:id="704"/>
      <w:bookmarkEnd w:id="705"/>
    </w:p>
    <w:p w14:paraId="1197E496" w14:textId="77777777" w:rsidR="007A011F" w:rsidRDefault="00000000">
      <w:pPr>
        <w:rPr>
          <w:lang w:eastAsia="zh-CN"/>
        </w:rPr>
      </w:pPr>
      <w:r>
        <w:t>The MSGS_ASRegistration service shall use the MSGS_ASRegistration API</w:t>
      </w:r>
      <w:r>
        <w:rPr>
          <w:lang w:eastAsia="zh-CN"/>
        </w:rPr>
        <w:t>.</w:t>
      </w:r>
    </w:p>
    <w:p w14:paraId="0B291035" w14:textId="77777777" w:rsidR="007A011F"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15F8032" w14:textId="77777777" w:rsidR="007A011F" w:rsidRDefault="00000000">
      <w:pPr>
        <w:pStyle w:val="B10"/>
      </w:pPr>
      <w:r>
        <w:rPr>
          <w:lang w:eastAsia="zh-CN"/>
        </w:rPr>
        <w:t>-</w:t>
      </w:r>
      <w:r>
        <w:rPr>
          <w:lang w:eastAsia="zh-CN"/>
        </w:rPr>
        <w:tab/>
        <w:t xml:space="preserve">The </w:t>
      </w:r>
      <w:r>
        <w:t>&lt;apiName&gt; shall be "msgs</w:t>
      </w:r>
      <w:r>
        <w:rPr>
          <w:lang w:eastAsia="zh-CN"/>
        </w:rPr>
        <w:t>-</w:t>
      </w:r>
      <w:r>
        <w:t>asregistration".</w:t>
      </w:r>
    </w:p>
    <w:p w14:paraId="07C5C7D3" w14:textId="77777777" w:rsidR="007A011F" w:rsidRDefault="00000000">
      <w:pPr>
        <w:pStyle w:val="B10"/>
      </w:pPr>
      <w:r>
        <w:t>-</w:t>
      </w:r>
      <w:r>
        <w:rPr>
          <w:lang w:eastAsia="zh-CN"/>
        </w:rPr>
        <w:tab/>
      </w:r>
      <w:r>
        <w:t>The &lt;apiVersion&gt; shall be "v1".</w:t>
      </w:r>
    </w:p>
    <w:p w14:paraId="498F8BF8" w14:textId="77777777" w:rsidR="007A011F" w:rsidRDefault="00000000">
      <w:pPr>
        <w:pStyle w:val="B10"/>
        <w:rPr>
          <w:lang w:eastAsia="zh-CN"/>
        </w:rPr>
      </w:pPr>
      <w:r>
        <w:t>-</w:t>
      </w:r>
      <w:r>
        <w:rPr>
          <w:lang w:eastAsia="zh-CN"/>
        </w:rPr>
        <w:tab/>
      </w:r>
      <w:r>
        <w:t>The &lt;apiSpecificResourceUriPart&gt; shall be set as described in clause 8.1.2.</w:t>
      </w:r>
    </w:p>
    <w:p w14:paraId="22F98A47" w14:textId="77777777" w:rsidR="007A011F" w:rsidRDefault="00000000">
      <w:pPr>
        <w:pStyle w:val="Heading3"/>
      </w:pPr>
      <w:bookmarkStart w:id="706" w:name="_Toc97197129"/>
      <w:bookmarkStart w:id="707" w:name="_Toc138694658"/>
      <w:bookmarkStart w:id="708" w:name="_Toc96996723"/>
      <w:bookmarkStart w:id="709" w:name="_Toc83768359"/>
      <w:bookmarkStart w:id="710" w:name="_Toc93878947"/>
      <w:r>
        <w:rPr>
          <w:lang w:eastAsia="zh-CN"/>
        </w:rPr>
        <w:lastRenderedPageBreak/>
        <w:t>8</w:t>
      </w:r>
      <w:r>
        <w:t>.1.2</w:t>
      </w:r>
      <w:r>
        <w:tab/>
        <w:t>Resources</w:t>
      </w:r>
      <w:bookmarkEnd w:id="706"/>
      <w:bookmarkEnd w:id="707"/>
      <w:bookmarkEnd w:id="708"/>
      <w:bookmarkEnd w:id="709"/>
      <w:bookmarkEnd w:id="710"/>
    </w:p>
    <w:p w14:paraId="5A3A8FD2" w14:textId="77777777" w:rsidR="007A011F" w:rsidRDefault="00000000">
      <w:pPr>
        <w:pStyle w:val="Heading4"/>
      </w:pPr>
      <w:bookmarkStart w:id="711" w:name="_Toc93878948"/>
      <w:bookmarkStart w:id="712" w:name="_Toc96996724"/>
      <w:bookmarkStart w:id="713" w:name="_Toc138694659"/>
      <w:bookmarkStart w:id="714" w:name="_Toc81332253"/>
      <w:bookmarkStart w:id="715" w:name="_Toc97197130"/>
      <w:r>
        <w:t>8.1.2.1</w:t>
      </w:r>
      <w:r>
        <w:tab/>
        <w:t>Overview</w:t>
      </w:r>
      <w:bookmarkEnd w:id="711"/>
      <w:bookmarkEnd w:id="712"/>
      <w:bookmarkEnd w:id="713"/>
      <w:bookmarkEnd w:id="714"/>
      <w:bookmarkEnd w:id="715"/>
    </w:p>
    <w:p w14:paraId="13AC56D0" w14:textId="77777777" w:rsidR="007A011F" w:rsidRDefault="00000000">
      <w:pPr>
        <w:pStyle w:val="TH"/>
      </w:pPr>
      <w:r>
        <w:object w:dxaOrig="6065" w:dyaOrig="4025" w14:anchorId="3283314B">
          <v:shape id="_x0000_i1035" type="#_x0000_t75" style="width:303.05pt;height:201.5pt" o:ole="">
            <v:imagedata r:id="rId33" o:title=""/>
          </v:shape>
          <o:OLEObject Type="Embed" ProgID="Visio.Drawing.11" ShapeID="_x0000_i1035" DrawAspect="Content" ObjectID="_1756318825" r:id="rId34"/>
        </w:object>
      </w:r>
    </w:p>
    <w:p w14:paraId="558B3623" w14:textId="77777777" w:rsidR="007A011F" w:rsidRDefault="00000000">
      <w:pPr>
        <w:pStyle w:val="TF"/>
      </w:pPr>
      <w:r>
        <w:t>Figure 8.1.2.1-1: Resource URI structure of the MSGS_ASRegistration API</w:t>
      </w:r>
    </w:p>
    <w:p w14:paraId="58A8CEFB" w14:textId="77777777" w:rsidR="007A011F" w:rsidRDefault="00000000">
      <w:r>
        <w:t>Table 8.1.2.1-1 provides an overview of the resources and applicable HTTP methods.</w:t>
      </w:r>
    </w:p>
    <w:p w14:paraId="5F194D19" w14:textId="77777777" w:rsidR="007A011F"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7A011F" w14:paraId="24D2EE78" w14:textId="77777777">
        <w:trPr>
          <w:jc w:val="center"/>
        </w:trPr>
        <w:tc>
          <w:tcPr>
            <w:tcW w:w="1269" w:type="pct"/>
            <w:shd w:val="clear" w:color="auto" w:fill="C0C0C0"/>
            <w:vAlign w:val="center"/>
          </w:tcPr>
          <w:p w14:paraId="68AF90B8" w14:textId="77777777" w:rsidR="007A011F" w:rsidRDefault="00000000">
            <w:pPr>
              <w:pStyle w:val="TAH"/>
              <w:rPr>
                <w:kern w:val="2"/>
                <w:szCs w:val="22"/>
              </w:rPr>
            </w:pPr>
            <w:r>
              <w:rPr>
                <w:kern w:val="2"/>
                <w:szCs w:val="22"/>
              </w:rPr>
              <w:t>Resource name</w:t>
            </w:r>
          </w:p>
        </w:tc>
        <w:tc>
          <w:tcPr>
            <w:tcW w:w="1585" w:type="pct"/>
            <w:shd w:val="clear" w:color="auto" w:fill="C0C0C0"/>
            <w:vAlign w:val="center"/>
          </w:tcPr>
          <w:p w14:paraId="324FDE7A" w14:textId="77777777" w:rsidR="007A011F" w:rsidRDefault="00000000">
            <w:pPr>
              <w:pStyle w:val="TAH"/>
              <w:rPr>
                <w:kern w:val="2"/>
                <w:szCs w:val="22"/>
              </w:rPr>
            </w:pPr>
            <w:r>
              <w:rPr>
                <w:kern w:val="2"/>
                <w:szCs w:val="22"/>
              </w:rPr>
              <w:t>Resource URI</w:t>
            </w:r>
          </w:p>
        </w:tc>
        <w:tc>
          <w:tcPr>
            <w:tcW w:w="636" w:type="pct"/>
            <w:shd w:val="clear" w:color="auto" w:fill="C0C0C0"/>
            <w:vAlign w:val="center"/>
          </w:tcPr>
          <w:p w14:paraId="3D16BCEC" w14:textId="77777777" w:rsidR="007A011F" w:rsidRDefault="00000000">
            <w:pPr>
              <w:pStyle w:val="TAH"/>
              <w:rPr>
                <w:kern w:val="2"/>
                <w:szCs w:val="22"/>
              </w:rPr>
            </w:pPr>
            <w:r>
              <w:rPr>
                <w:kern w:val="2"/>
                <w:szCs w:val="22"/>
              </w:rPr>
              <w:t>HTTP method or custom operation</w:t>
            </w:r>
          </w:p>
        </w:tc>
        <w:tc>
          <w:tcPr>
            <w:tcW w:w="1510" w:type="pct"/>
            <w:shd w:val="clear" w:color="auto" w:fill="C0C0C0"/>
            <w:vAlign w:val="center"/>
          </w:tcPr>
          <w:p w14:paraId="2C5A71F7" w14:textId="77777777" w:rsidR="007A011F" w:rsidRDefault="00000000">
            <w:pPr>
              <w:pStyle w:val="TAH"/>
              <w:rPr>
                <w:kern w:val="2"/>
                <w:szCs w:val="22"/>
              </w:rPr>
            </w:pPr>
            <w:r>
              <w:rPr>
                <w:kern w:val="2"/>
                <w:szCs w:val="22"/>
              </w:rPr>
              <w:t>Description</w:t>
            </w:r>
          </w:p>
        </w:tc>
      </w:tr>
      <w:tr w:rsidR="007A011F" w14:paraId="59139889" w14:textId="77777777">
        <w:trPr>
          <w:jc w:val="center"/>
        </w:trPr>
        <w:tc>
          <w:tcPr>
            <w:tcW w:w="0" w:type="auto"/>
          </w:tcPr>
          <w:p w14:paraId="4B132DFC" w14:textId="77777777" w:rsidR="007A011F" w:rsidRDefault="00000000">
            <w:pPr>
              <w:pStyle w:val="TAL"/>
              <w:rPr>
                <w:kern w:val="2"/>
                <w:szCs w:val="22"/>
              </w:rPr>
            </w:pPr>
            <w:r>
              <w:rPr>
                <w:kern w:val="2"/>
                <w:szCs w:val="22"/>
              </w:rPr>
              <w:t>AS Registrations</w:t>
            </w:r>
          </w:p>
          <w:p w14:paraId="39D805D2" w14:textId="77777777" w:rsidR="007A011F" w:rsidRDefault="007A011F">
            <w:pPr>
              <w:pStyle w:val="TAL"/>
              <w:rPr>
                <w:kern w:val="2"/>
                <w:szCs w:val="22"/>
              </w:rPr>
            </w:pPr>
          </w:p>
        </w:tc>
        <w:tc>
          <w:tcPr>
            <w:tcW w:w="1585" w:type="pct"/>
          </w:tcPr>
          <w:p w14:paraId="2F642AFF" w14:textId="77777777" w:rsidR="007A011F" w:rsidRDefault="00000000">
            <w:pPr>
              <w:pStyle w:val="TAL"/>
              <w:rPr>
                <w:kern w:val="2"/>
                <w:szCs w:val="22"/>
              </w:rPr>
            </w:pPr>
            <w:r>
              <w:rPr>
                <w:kern w:val="2"/>
                <w:szCs w:val="22"/>
              </w:rPr>
              <w:t>/registrations</w:t>
            </w:r>
          </w:p>
        </w:tc>
        <w:tc>
          <w:tcPr>
            <w:tcW w:w="636" w:type="pct"/>
          </w:tcPr>
          <w:p w14:paraId="30D24D15" w14:textId="77777777" w:rsidR="007A011F" w:rsidRDefault="00000000">
            <w:pPr>
              <w:pStyle w:val="TAL"/>
              <w:rPr>
                <w:kern w:val="2"/>
                <w:szCs w:val="22"/>
              </w:rPr>
            </w:pPr>
            <w:r>
              <w:rPr>
                <w:kern w:val="2"/>
                <w:szCs w:val="22"/>
              </w:rPr>
              <w:t>POST</w:t>
            </w:r>
          </w:p>
        </w:tc>
        <w:tc>
          <w:tcPr>
            <w:tcW w:w="1510" w:type="pct"/>
          </w:tcPr>
          <w:p w14:paraId="0EE3ED4F" w14:textId="77777777" w:rsidR="007A011F" w:rsidRDefault="00000000">
            <w:pPr>
              <w:pStyle w:val="TAL"/>
              <w:rPr>
                <w:kern w:val="2"/>
                <w:szCs w:val="22"/>
              </w:rPr>
            </w:pPr>
            <w:r>
              <w:rPr>
                <w:kern w:val="2"/>
                <w:szCs w:val="22"/>
              </w:rPr>
              <w:t>Registers a new AS at the MSGin5G Server.</w:t>
            </w:r>
          </w:p>
        </w:tc>
      </w:tr>
      <w:tr w:rsidR="007A011F" w14:paraId="6D3BF4F3" w14:textId="77777777">
        <w:trPr>
          <w:jc w:val="center"/>
        </w:trPr>
        <w:tc>
          <w:tcPr>
            <w:tcW w:w="0" w:type="auto"/>
          </w:tcPr>
          <w:p w14:paraId="5FCF9962" w14:textId="77777777" w:rsidR="007A011F" w:rsidRDefault="00000000">
            <w:pPr>
              <w:pStyle w:val="TAL"/>
              <w:rPr>
                <w:kern w:val="2"/>
                <w:szCs w:val="22"/>
              </w:rPr>
            </w:pPr>
            <w:r>
              <w:rPr>
                <w:kern w:val="2"/>
                <w:szCs w:val="22"/>
              </w:rPr>
              <w:t>AS DeRegistration</w:t>
            </w:r>
          </w:p>
        </w:tc>
        <w:tc>
          <w:tcPr>
            <w:tcW w:w="1585" w:type="pct"/>
          </w:tcPr>
          <w:p w14:paraId="3A3C27BB" w14:textId="77777777" w:rsidR="007A011F" w:rsidRDefault="00000000">
            <w:pPr>
              <w:pStyle w:val="TAL"/>
              <w:rPr>
                <w:kern w:val="2"/>
                <w:szCs w:val="22"/>
              </w:rPr>
            </w:pPr>
            <w:r>
              <w:rPr>
                <w:kern w:val="2"/>
                <w:szCs w:val="22"/>
              </w:rPr>
              <w:t>/registrations/{registrationId}</w:t>
            </w:r>
          </w:p>
        </w:tc>
        <w:tc>
          <w:tcPr>
            <w:tcW w:w="636" w:type="pct"/>
          </w:tcPr>
          <w:p w14:paraId="30CD16B0" w14:textId="77777777" w:rsidR="007A011F" w:rsidRDefault="00000000">
            <w:pPr>
              <w:pStyle w:val="TAL"/>
              <w:rPr>
                <w:kern w:val="2"/>
                <w:szCs w:val="22"/>
              </w:rPr>
            </w:pPr>
            <w:r>
              <w:rPr>
                <w:kern w:val="2"/>
                <w:szCs w:val="22"/>
              </w:rPr>
              <w:t>DELETE</w:t>
            </w:r>
          </w:p>
        </w:tc>
        <w:tc>
          <w:tcPr>
            <w:tcW w:w="1510" w:type="pct"/>
          </w:tcPr>
          <w:p w14:paraId="46EC2B0A" w14:textId="77777777" w:rsidR="007A011F" w:rsidRDefault="00000000">
            <w:pPr>
              <w:pStyle w:val="TAL"/>
              <w:rPr>
                <w:kern w:val="2"/>
                <w:szCs w:val="22"/>
              </w:rPr>
            </w:pPr>
            <w:r>
              <w:rPr>
                <w:kern w:val="2"/>
                <w:szCs w:val="22"/>
              </w:rPr>
              <w:t>Removes an AS registration resource.</w:t>
            </w:r>
          </w:p>
        </w:tc>
      </w:tr>
    </w:tbl>
    <w:p w14:paraId="3030F1B5" w14:textId="77777777" w:rsidR="007A011F" w:rsidRDefault="007A011F">
      <w:bookmarkStart w:id="716" w:name="_Toc81332254"/>
      <w:bookmarkStart w:id="717" w:name="_Toc93878949"/>
      <w:bookmarkStart w:id="718" w:name="_Toc96996725"/>
      <w:bookmarkStart w:id="719" w:name="_Toc97197131"/>
    </w:p>
    <w:p w14:paraId="60B58817" w14:textId="77777777" w:rsidR="007A011F" w:rsidRDefault="00000000">
      <w:pPr>
        <w:pStyle w:val="Heading4"/>
      </w:pPr>
      <w:bookmarkStart w:id="720" w:name="_Toc138694660"/>
      <w:r>
        <w:t>8.1.2.2</w:t>
      </w:r>
      <w:r>
        <w:tab/>
        <w:t>Resource: AS Registrations</w:t>
      </w:r>
      <w:bookmarkEnd w:id="716"/>
      <w:bookmarkEnd w:id="717"/>
      <w:bookmarkEnd w:id="718"/>
      <w:bookmarkEnd w:id="719"/>
      <w:bookmarkEnd w:id="720"/>
    </w:p>
    <w:p w14:paraId="2F32C44E" w14:textId="77777777" w:rsidR="007A011F" w:rsidRDefault="00000000">
      <w:pPr>
        <w:pStyle w:val="Heading5"/>
        <w:rPr>
          <w:lang w:eastAsia="zh-CN"/>
        </w:rPr>
      </w:pPr>
      <w:bookmarkStart w:id="721" w:name="_Toc81332255"/>
      <w:bookmarkStart w:id="722" w:name="_Toc96996726"/>
      <w:bookmarkStart w:id="723" w:name="_Toc138694661"/>
      <w:bookmarkStart w:id="724" w:name="_Toc93878950"/>
      <w:bookmarkStart w:id="725" w:name="_Toc97197132"/>
      <w:r>
        <w:rPr>
          <w:lang w:eastAsia="zh-CN"/>
        </w:rPr>
        <w:t>8.1.2.2.1</w:t>
      </w:r>
      <w:r>
        <w:rPr>
          <w:lang w:eastAsia="zh-CN"/>
        </w:rPr>
        <w:tab/>
        <w:t>Description</w:t>
      </w:r>
      <w:bookmarkEnd w:id="721"/>
      <w:bookmarkEnd w:id="722"/>
      <w:bookmarkEnd w:id="723"/>
      <w:bookmarkEnd w:id="724"/>
      <w:bookmarkEnd w:id="725"/>
    </w:p>
    <w:p w14:paraId="49A1B808" w14:textId="77777777" w:rsidR="007A011F" w:rsidRDefault="00000000">
      <w:pPr>
        <w:rPr>
          <w:lang w:eastAsia="zh-CN"/>
        </w:rPr>
      </w:pPr>
      <w:r>
        <w:rPr>
          <w:lang w:eastAsia="zh-CN"/>
        </w:rPr>
        <w:t>This resource represents all the Application Servers that are registered at a given MSGin5G Server.</w:t>
      </w:r>
    </w:p>
    <w:p w14:paraId="5C1DE09F" w14:textId="77777777" w:rsidR="007A011F" w:rsidRDefault="00000000">
      <w:pPr>
        <w:pStyle w:val="Heading5"/>
        <w:rPr>
          <w:lang w:eastAsia="zh-CN"/>
        </w:rPr>
      </w:pPr>
      <w:bookmarkStart w:id="726" w:name="_Toc93878951"/>
      <w:bookmarkStart w:id="727" w:name="_Toc97197133"/>
      <w:bookmarkStart w:id="728" w:name="_Toc81332256"/>
      <w:bookmarkStart w:id="729" w:name="_Toc138694662"/>
      <w:bookmarkStart w:id="730" w:name="_Toc96996727"/>
      <w:r>
        <w:rPr>
          <w:lang w:eastAsia="zh-CN"/>
        </w:rPr>
        <w:t>8.1.2.2.2</w:t>
      </w:r>
      <w:r>
        <w:rPr>
          <w:lang w:eastAsia="zh-CN"/>
        </w:rPr>
        <w:tab/>
        <w:t>Resource Definition</w:t>
      </w:r>
      <w:bookmarkEnd w:id="726"/>
      <w:bookmarkEnd w:id="727"/>
      <w:bookmarkEnd w:id="728"/>
      <w:bookmarkEnd w:id="729"/>
      <w:bookmarkEnd w:id="730"/>
    </w:p>
    <w:p w14:paraId="013F2C2D" w14:textId="77777777" w:rsidR="007A011F" w:rsidRDefault="00000000">
      <w:pPr>
        <w:rPr>
          <w:lang w:eastAsia="zh-CN"/>
        </w:rPr>
      </w:pPr>
      <w:r>
        <w:rPr>
          <w:lang w:eastAsia="zh-CN"/>
        </w:rPr>
        <w:t xml:space="preserve">Resource URI: </w:t>
      </w:r>
      <w:r>
        <w:rPr>
          <w:b/>
          <w:bCs/>
          <w:lang w:eastAsia="zh-CN"/>
        </w:rPr>
        <w:t>{apiRoot}/msgs-asregistration/&lt;apiVersion&gt;/registrations</w:t>
      </w:r>
    </w:p>
    <w:p w14:paraId="6F8E69DA" w14:textId="77777777" w:rsidR="007A011F"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457FB02E" w14:textId="77777777" w:rsidR="007A011F"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7A011F" w14:paraId="77514ABB" w14:textId="77777777">
        <w:trPr>
          <w:jc w:val="center"/>
        </w:trPr>
        <w:tc>
          <w:tcPr>
            <w:tcW w:w="559" w:type="pct"/>
            <w:shd w:val="clear" w:color="000000" w:fill="C0C0C0"/>
          </w:tcPr>
          <w:p w14:paraId="4E96ADF3" w14:textId="77777777" w:rsidR="007A011F" w:rsidRDefault="00000000">
            <w:pPr>
              <w:pStyle w:val="TAH"/>
              <w:rPr>
                <w:kern w:val="2"/>
                <w:szCs w:val="22"/>
              </w:rPr>
            </w:pPr>
            <w:r>
              <w:rPr>
                <w:kern w:val="2"/>
                <w:szCs w:val="22"/>
              </w:rPr>
              <w:t>Name</w:t>
            </w:r>
          </w:p>
        </w:tc>
        <w:tc>
          <w:tcPr>
            <w:tcW w:w="708" w:type="pct"/>
            <w:shd w:val="clear" w:color="000000" w:fill="C0C0C0"/>
          </w:tcPr>
          <w:p w14:paraId="059C29EF" w14:textId="77777777" w:rsidR="007A011F" w:rsidRDefault="00000000">
            <w:pPr>
              <w:pStyle w:val="TAH"/>
              <w:rPr>
                <w:kern w:val="2"/>
                <w:szCs w:val="22"/>
              </w:rPr>
            </w:pPr>
            <w:r>
              <w:rPr>
                <w:kern w:val="2"/>
                <w:szCs w:val="22"/>
              </w:rPr>
              <w:t>Data Type</w:t>
            </w:r>
          </w:p>
        </w:tc>
        <w:tc>
          <w:tcPr>
            <w:tcW w:w="3733" w:type="pct"/>
            <w:shd w:val="clear" w:color="000000" w:fill="C0C0C0"/>
            <w:vAlign w:val="center"/>
          </w:tcPr>
          <w:p w14:paraId="53016374" w14:textId="77777777" w:rsidR="007A011F" w:rsidRDefault="00000000">
            <w:pPr>
              <w:pStyle w:val="TAH"/>
              <w:rPr>
                <w:kern w:val="2"/>
                <w:szCs w:val="22"/>
              </w:rPr>
            </w:pPr>
            <w:r>
              <w:rPr>
                <w:kern w:val="2"/>
                <w:szCs w:val="22"/>
              </w:rPr>
              <w:t>Definition</w:t>
            </w:r>
          </w:p>
        </w:tc>
      </w:tr>
      <w:tr w:rsidR="007A011F" w14:paraId="3D7304A1" w14:textId="77777777">
        <w:trPr>
          <w:jc w:val="center"/>
        </w:trPr>
        <w:tc>
          <w:tcPr>
            <w:tcW w:w="559" w:type="pct"/>
          </w:tcPr>
          <w:p w14:paraId="04ACCFDD" w14:textId="77777777" w:rsidR="007A011F" w:rsidRDefault="00000000">
            <w:pPr>
              <w:pStyle w:val="TAL"/>
              <w:rPr>
                <w:kern w:val="2"/>
                <w:szCs w:val="22"/>
              </w:rPr>
            </w:pPr>
            <w:r>
              <w:rPr>
                <w:kern w:val="2"/>
                <w:szCs w:val="22"/>
              </w:rPr>
              <w:t>apiRoot</w:t>
            </w:r>
          </w:p>
        </w:tc>
        <w:tc>
          <w:tcPr>
            <w:tcW w:w="708" w:type="pct"/>
          </w:tcPr>
          <w:p w14:paraId="74AF025C" w14:textId="77777777" w:rsidR="007A011F" w:rsidRDefault="00000000">
            <w:pPr>
              <w:pStyle w:val="TAL"/>
              <w:rPr>
                <w:kern w:val="2"/>
                <w:szCs w:val="22"/>
              </w:rPr>
            </w:pPr>
            <w:r>
              <w:rPr>
                <w:kern w:val="2"/>
                <w:szCs w:val="22"/>
              </w:rPr>
              <w:t>string</w:t>
            </w:r>
          </w:p>
        </w:tc>
        <w:tc>
          <w:tcPr>
            <w:tcW w:w="3733" w:type="pct"/>
            <w:vAlign w:val="center"/>
          </w:tcPr>
          <w:p w14:paraId="78FA82A6" w14:textId="77777777" w:rsidR="007A011F" w:rsidRDefault="00000000">
            <w:pPr>
              <w:pStyle w:val="TAL"/>
              <w:rPr>
                <w:kern w:val="2"/>
                <w:szCs w:val="22"/>
              </w:rPr>
            </w:pPr>
            <w:r>
              <w:rPr>
                <w:kern w:val="2"/>
                <w:szCs w:val="22"/>
              </w:rPr>
              <w:t>See clause 7.5</w:t>
            </w:r>
          </w:p>
        </w:tc>
      </w:tr>
      <w:tr w:rsidR="007A011F" w14:paraId="500DF4CA" w14:textId="77777777">
        <w:trPr>
          <w:jc w:val="center"/>
        </w:trPr>
        <w:tc>
          <w:tcPr>
            <w:tcW w:w="559" w:type="pct"/>
          </w:tcPr>
          <w:p w14:paraId="008564BE" w14:textId="77777777" w:rsidR="007A011F" w:rsidRDefault="00000000">
            <w:pPr>
              <w:pStyle w:val="TAL"/>
              <w:rPr>
                <w:kern w:val="2"/>
                <w:szCs w:val="22"/>
                <w:lang w:eastAsia="zh-CN"/>
              </w:rPr>
            </w:pPr>
            <w:r>
              <w:rPr>
                <w:kern w:val="2"/>
                <w:szCs w:val="22"/>
                <w:lang w:eastAsia="zh-CN"/>
              </w:rPr>
              <w:t>apiVersion</w:t>
            </w:r>
          </w:p>
        </w:tc>
        <w:tc>
          <w:tcPr>
            <w:tcW w:w="708" w:type="pct"/>
          </w:tcPr>
          <w:p w14:paraId="18766EBE" w14:textId="77777777" w:rsidR="007A011F" w:rsidRDefault="00000000">
            <w:pPr>
              <w:pStyle w:val="TAL"/>
              <w:rPr>
                <w:kern w:val="2"/>
                <w:szCs w:val="22"/>
                <w:lang w:eastAsia="zh-CN"/>
              </w:rPr>
            </w:pPr>
            <w:r>
              <w:rPr>
                <w:kern w:val="2"/>
                <w:szCs w:val="22"/>
              </w:rPr>
              <w:t>string</w:t>
            </w:r>
          </w:p>
        </w:tc>
        <w:tc>
          <w:tcPr>
            <w:tcW w:w="3733" w:type="pct"/>
            <w:vAlign w:val="center"/>
          </w:tcPr>
          <w:p w14:paraId="12833ED4" w14:textId="77777777" w:rsidR="007A011F" w:rsidRDefault="00000000">
            <w:pPr>
              <w:pStyle w:val="TAL"/>
              <w:rPr>
                <w:kern w:val="2"/>
                <w:szCs w:val="22"/>
              </w:rPr>
            </w:pPr>
            <w:r>
              <w:rPr>
                <w:kern w:val="2"/>
                <w:szCs w:val="22"/>
              </w:rPr>
              <w:t>See clause</w:t>
            </w:r>
            <w:r>
              <w:rPr>
                <w:rFonts w:eastAsia="DengXian"/>
                <w:kern w:val="2"/>
              </w:rPr>
              <w:t> </w:t>
            </w:r>
            <w:r>
              <w:rPr>
                <w:kern w:val="2"/>
                <w:szCs w:val="22"/>
              </w:rPr>
              <w:t>8.1.1</w:t>
            </w:r>
          </w:p>
        </w:tc>
      </w:tr>
    </w:tbl>
    <w:p w14:paraId="4274BA31" w14:textId="77777777" w:rsidR="007A011F" w:rsidRDefault="007A011F">
      <w:pPr>
        <w:rPr>
          <w:lang w:eastAsia="zh-CN"/>
        </w:rPr>
      </w:pPr>
    </w:p>
    <w:p w14:paraId="1317D301" w14:textId="77777777" w:rsidR="007A011F" w:rsidRDefault="00000000">
      <w:pPr>
        <w:pStyle w:val="Heading5"/>
        <w:rPr>
          <w:lang w:eastAsia="zh-CN"/>
        </w:rPr>
      </w:pPr>
      <w:bookmarkStart w:id="731" w:name="_Toc97197134"/>
      <w:bookmarkStart w:id="732" w:name="_Toc96996728"/>
      <w:bookmarkStart w:id="733" w:name="_Toc93878952"/>
      <w:bookmarkStart w:id="734" w:name="_Toc138694663"/>
      <w:bookmarkStart w:id="735" w:name="_Toc81332257"/>
      <w:r>
        <w:rPr>
          <w:lang w:eastAsia="zh-CN"/>
        </w:rPr>
        <w:lastRenderedPageBreak/>
        <w:t>8.1.2.2.3</w:t>
      </w:r>
      <w:r>
        <w:rPr>
          <w:lang w:eastAsia="zh-CN"/>
        </w:rPr>
        <w:tab/>
        <w:t>Resource Standard Methods</w:t>
      </w:r>
      <w:bookmarkEnd w:id="731"/>
      <w:bookmarkEnd w:id="732"/>
      <w:bookmarkEnd w:id="733"/>
      <w:bookmarkEnd w:id="734"/>
      <w:bookmarkEnd w:id="735"/>
    </w:p>
    <w:p w14:paraId="140681BE" w14:textId="77777777" w:rsidR="007A011F" w:rsidRDefault="00000000">
      <w:pPr>
        <w:pStyle w:val="Heading6"/>
        <w:rPr>
          <w:lang w:eastAsia="zh-CN"/>
        </w:rPr>
      </w:pPr>
      <w:bookmarkStart w:id="736" w:name="_Toc96996729"/>
      <w:bookmarkStart w:id="737" w:name="_Toc81332258"/>
      <w:bookmarkStart w:id="738" w:name="_Toc93878953"/>
      <w:bookmarkStart w:id="739" w:name="_Toc138694664"/>
      <w:bookmarkStart w:id="740" w:name="_Toc97197135"/>
      <w:r>
        <w:rPr>
          <w:lang w:eastAsia="zh-CN"/>
        </w:rPr>
        <w:t>8.1.2.2.3.1</w:t>
      </w:r>
      <w:r>
        <w:rPr>
          <w:lang w:eastAsia="zh-CN"/>
        </w:rPr>
        <w:tab/>
        <w:t>POST</w:t>
      </w:r>
      <w:bookmarkEnd w:id="736"/>
      <w:bookmarkEnd w:id="737"/>
      <w:bookmarkEnd w:id="738"/>
      <w:bookmarkEnd w:id="739"/>
      <w:bookmarkEnd w:id="740"/>
    </w:p>
    <w:p w14:paraId="58AC0839" w14:textId="77777777" w:rsidR="007A011F"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AC4675E" w14:textId="77777777" w:rsidR="007A011F"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7A011F" w14:paraId="7AF0F936" w14:textId="77777777">
        <w:trPr>
          <w:jc w:val="center"/>
        </w:trPr>
        <w:tc>
          <w:tcPr>
            <w:tcW w:w="844" w:type="pct"/>
            <w:shd w:val="clear" w:color="auto" w:fill="C0C0C0"/>
          </w:tcPr>
          <w:p w14:paraId="3BBE7A3C" w14:textId="77777777" w:rsidR="007A011F" w:rsidRDefault="00000000">
            <w:pPr>
              <w:pStyle w:val="TAH"/>
              <w:rPr>
                <w:kern w:val="2"/>
                <w:szCs w:val="22"/>
              </w:rPr>
            </w:pPr>
            <w:r>
              <w:rPr>
                <w:kern w:val="2"/>
                <w:szCs w:val="22"/>
              </w:rPr>
              <w:t>Name</w:t>
            </w:r>
          </w:p>
        </w:tc>
        <w:tc>
          <w:tcPr>
            <w:tcW w:w="947" w:type="pct"/>
            <w:shd w:val="clear" w:color="auto" w:fill="C0C0C0"/>
          </w:tcPr>
          <w:p w14:paraId="156417A8" w14:textId="77777777" w:rsidR="007A011F" w:rsidRDefault="00000000">
            <w:pPr>
              <w:pStyle w:val="TAH"/>
              <w:rPr>
                <w:kern w:val="2"/>
                <w:szCs w:val="22"/>
              </w:rPr>
            </w:pPr>
            <w:r>
              <w:rPr>
                <w:kern w:val="2"/>
                <w:szCs w:val="22"/>
              </w:rPr>
              <w:t>Data type</w:t>
            </w:r>
          </w:p>
        </w:tc>
        <w:tc>
          <w:tcPr>
            <w:tcW w:w="209" w:type="pct"/>
            <w:shd w:val="clear" w:color="auto" w:fill="C0C0C0"/>
          </w:tcPr>
          <w:p w14:paraId="3BEC42ED" w14:textId="77777777" w:rsidR="007A011F" w:rsidRDefault="00000000">
            <w:pPr>
              <w:pStyle w:val="TAH"/>
              <w:rPr>
                <w:kern w:val="2"/>
                <w:szCs w:val="22"/>
              </w:rPr>
            </w:pPr>
            <w:r>
              <w:rPr>
                <w:kern w:val="2"/>
                <w:szCs w:val="22"/>
              </w:rPr>
              <w:t>P</w:t>
            </w:r>
          </w:p>
        </w:tc>
        <w:tc>
          <w:tcPr>
            <w:tcW w:w="608" w:type="pct"/>
            <w:shd w:val="clear" w:color="auto" w:fill="C0C0C0"/>
          </w:tcPr>
          <w:p w14:paraId="71D04F18" w14:textId="77777777" w:rsidR="007A011F" w:rsidRDefault="00000000">
            <w:pPr>
              <w:pStyle w:val="TAH"/>
              <w:rPr>
                <w:kern w:val="2"/>
                <w:szCs w:val="22"/>
              </w:rPr>
            </w:pPr>
            <w:r>
              <w:rPr>
                <w:kern w:val="2"/>
                <w:szCs w:val="22"/>
              </w:rPr>
              <w:t>Cardinality</w:t>
            </w:r>
          </w:p>
        </w:tc>
        <w:tc>
          <w:tcPr>
            <w:tcW w:w="2392" w:type="pct"/>
            <w:shd w:val="clear" w:color="auto" w:fill="C0C0C0"/>
            <w:vAlign w:val="center"/>
          </w:tcPr>
          <w:p w14:paraId="5F77331E" w14:textId="77777777" w:rsidR="007A011F" w:rsidRDefault="00000000">
            <w:pPr>
              <w:pStyle w:val="TAH"/>
              <w:rPr>
                <w:kern w:val="2"/>
                <w:szCs w:val="22"/>
              </w:rPr>
            </w:pPr>
            <w:r>
              <w:rPr>
                <w:kern w:val="2"/>
                <w:szCs w:val="22"/>
              </w:rPr>
              <w:t>Description</w:t>
            </w:r>
          </w:p>
        </w:tc>
      </w:tr>
      <w:tr w:rsidR="007A011F" w14:paraId="412454F5" w14:textId="77777777">
        <w:trPr>
          <w:jc w:val="center"/>
        </w:trPr>
        <w:tc>
          <w:tcPr>
            <w:tcW w:w="844" w:type="pct"/>
            <w:shd w:val="clear" w:color="auto" w:fill="auto"/>
          </w:tcPr>
          <w:p w14:paraId="09957B5D" w14:textId="77777777" w:rsidR="007A011F" w:rsidRDefault="00000000">
            <w:pPr>
              <w:pStyle w:val="TAL"/>
              <w:rPr>
                <w:kern w:val="2"/>
                <w:szCs w:val="22"/>
              </w:rPr>
            </w:pPr>
            <w:r>
              <w:rPr>
                <w:kern w:val="2"/>
                <w:szCs w:val="22"/>
              </w:rPr>
              <w:t>n/a</w:t>
            </w:r>
          </w:p>
        </w:tc>
        <w:tc>
          <w:tcPr>
            <w:tcW w:w="947" w:type="pct"/>
          </w:tcPr>
          <w:p w14:paraId="46AA643E" w14:textId="77777777" w:rsidR="007A011F" w:rsidRDefault="007A011F">
            <w:pPr>
              <w:pStyle w:val="TAL"/>
              <w:rPr>
                <w:kern w:val="2"/>
                <w:szCs w:val="22"/>
              </w:rPr>
            </w:pPr>
          </w:p>
        </w:tc>
        <w:tc>
          <w:tcPr>
            <w:tcW w:w="209" w:type="pct"/>
          </w:tcPr>
          <w:p w14:paraId="11D486FA" w14:textId="77777777" w:rsidR="007A011F" w:rsidRDefault="007A011F">
            <w:pPr>
              <w:pStyle w:val="TAC"/>
              <w:rPr>
                <w:kern w:val="2"/>
                <w:szCs w:val="22"/>
              </w:rPr>
            </w:pPr>
          </w:p>
        </w:tc>
        <w:tc>
          <w:tcPr>
            <w:tcW w:w="608" w:type="pct"/>
          </w:tcPr>
          <w:p w14:paraId="214AE03E" w14:textId="77777777" w:rsidR="007A011F" w:rsidRDefault="007A011F">
            <w:pPr>
              <w:pStyle w:val="TAL"/>
              <w:rPr>
                <w:kern w:val="2"/>
                <w:szCs w:val="22"/>
              </w:rPr>
            </w:pPr>
          </w:p>
        </w:tc>
        <w:tc>
          <w:tcPr>
            <w:tcW w:w="2392" w:type="pct"/>
            <w:shd w:val="clear" w:color="auto" w:fill="auto"/>
            <w:vAlign w:val="center"/>
          </w:tcPr>
          <w:p w14:paraId="50895F92" w14:textId="77777777" w:rsidR="007A011F" w:rsidRDefault="007A011F">
            <w:pPr>
              <w:pStyle w:val="TAL"/>
              <w:rPr>
                <w:kern w:val="2"/>
                <w:szCs w:val="22"/>
              </w:rPr>
            </w:pPr>
          </w:p>
        </w:tc>
      </w:tr>
    </w:tbl>
    <w:p w14:paraId="29DC0A94" w14:textId="77777777" w:rsidR="007A011F" w:rsidRDefault="007A011F">
      <w:pPr>
        <w:rPr>
          <w:lang w:eastAsia="zh-CN"/>
        </w:rPr>
      </w:pPr>
    </w:p>
    <w:p w14:paraId="798EA5DB" w14:textId="77777777" w:rsidR="007A011F"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707DB772" w14:textId="77777777" w:rsidR="007A011F"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0F5550DE" w14:textId="77777777">
        <w:trPr>
          <w:jc w:val="center"/>
        </w:trPr>
        <w:tc>
          <w:tcPr>
            <w:tcW w:w="1604" w:type="dxa"/>
            <w:tcBorders>
              <w:bottom w:val="single" w:sz="6" w:space="0" w:color="auto"/>
            </w:tcBorders>
            <w:shd w:val="clear" w:color="auto" w:fill="C0C0C0"/>
          </w:tcPr>
          <w:p w14:paraId="21F3780B" w14:textId="77777777" w:rsidR="007A011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1450F991" w14:textId="77777777" w:rsidR="007A011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182F2AA" w14:textId="77777777" w:rsidR="007A011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7A42612" w14:textId="77777777" w:rsidR="007A011F" w:rsidRDefault="00000000">
            <w:pPr>
              <w:pStyle w:val="TAH"/>
              <w:rPr>
                <w:kern w:val="2"/>
                <w:szCs w:val="22"/>
              </w:rPr>
            </w:pPr>
            <w:r>
              <w:rPr>
                <w:kern w:val="2"/>
                <w:szCs w:val="22"/>
              </w:rPr>
              <w:t>Description</w:t>
            </w:r>
          </w:p>
        </w:tc>
      </w:tr>
      <w:tr w:rsidR="007A011F" w14:paraId="244099E3" w14:textId="77777777">
        <w:trPr>
          <w:jc w:val="center"/>
        </w:trPr>
        <w:tc>
          <w:tcPr>
            <w:tcW w:w="1604" w:type="dxa"/>
            <w:tcBorders>
              <w:top w:val="single" w:sz="6" w:space="0" w:color="auto"/>
            </w:tcBorders>
            <w:shd w:val="clear" w:color="auto" w:fill="auto"/>
          </w:tcPr>
          <w:p w14:paraId="570C08D6" w14:textId="77777777" w:rsidR="007A011F" w:rsidRDefault="00000000">
            <w:pPr>
              <w:pStyle w:val="TAL"/>
              <w:rPr>
                <w:kern w:val="2"/>
                <w:szCs w:val="22"/>
              </w:rPr>
            </w:pPr>
            <w:r>
              <w:rPr>
                <w:kern w:val="2"/>
                <w:szCs w:val="22"/>
              </w:rPr>
              <w:t>ASRegistration</w:t>
            </w:r>
          </w:p>
        </w:tc>
        <w:tc>
          <w:tcPr>
            <w:tcW w:w="518" w:type="dxa"/>
            <w:tcBorders>
              <w:top w:val="single" w:sz="6" w:space="0" w:color="auto"/>
            </w:tcBorders>
          </w:tcPr>
          <w:p w14:paraId="03BBD412" w14:textId="77777777" w:rsidR="007A011F" w:rsidRDefault="00000000">
            <w:pPr>
              <w:pStyle w:val="TAC"/>
              <w:rPr>
                <w:kern w:val="2"/>
                <w:szCs w:val="22"/>
              </w:rPr>
            </w:pPr>
            <w:r>
              <w:rPr>
                <w:kern w:val="2"/>
                <w:szCs w:val="22"/>
              </w:rPr>
              <w:t>M</w:t>
            </w:r>
          </w:p>
        </w:tc>
        <w:tc>
          <w:tcPr>
            <w:tcW w:w="2268" w:type="dxa"/>
            <w:tcBorders>
              <w:top w:val="single" w:sz="6" w:space="0" w:color="auto"/>
            </w:tcBorders>
          </w:tcPr>
          <w:p w14:paraId="57C37BEC" w14:textId="77777777" w:rsidR="007A011F"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0175EE38" w14:textId="77777777" w:rsidR="007A011F" w:rsidRDefault="00000000">
            <w:pPr>
              <w:pStyle w:val="TAL"/>
              <w:rPr>
                <w:kern w:val="2"/>
                <w:szCs w:val="22"/>
              </w:rPr>
            </w:pPr>
            <w:r>
              <w:rPr>
                <w:kern w:val="2"/>
                <w:szCs w:val="22"/>
              </w:rPr>
              <w:t>AS registration request information.</w:t>
            </w:r>
          </w:p>
        </w:tc>
      </w:tr>
    </w:tbl>
    <w:p w14:paraId="5D5C4E24" w14:textId="77777777" w:rsidR="007A011F" w:rsidRDefault="007A011F">
      <w:pPr>
        <w:rPr>
          <w:lang w:eastAsia="zh-CN"/>
        </w:rPr>
      </w:pPr>
    </w:p>
    <w:p w14:paraId="392E94A8" w14:textId="77777777" w:rsidR="007A011F"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7EF5AC5F" w14:textId="77777777">
        <w:trPr>
          <w:jc w:val="center"/>
        </w:trPr>
        <w:tc>
          <w:tcPr>
            <w:tcW w:w="825" w:type="pct"/>
            <w:shd w:val="clear" w:color="auto" w:fill="C0C0C0"/>
          </w:tcPr>
          <w:p w14:paraId="4B09BD75" w14:textId="77777777" w:rsidR="007A011F" w:rsidRDefault="00000000">
            <w:pPr>
              <w:pStyle w:val="TAH"/>
              <w:rPr>
                <w:kern w:val="2"/>
                <w:szCs w:val="22"/>
              </w:rPr>
            </w:pPr>
            <w:r>
              <w:rPr>
                <w:kern w:val="2"/>
                <w:szCs w:val="22"/>
              </w:rPr>
              <w:t>Data type</w:t>
            </w:r>
          </w:p>
        </w:tc>
        <w:tc>
          <w:tcPr>
            <w:tcW w:w="499" w:type="pct"/>
            <w:shd w:val="clear" w:color="auto" w:fill="C0C0C0"/>
          </w:tcPr>
          <w:p w14:paraId="4FB615D5" w14:textId="77777777" w:rsidR="007A011F" w:rsidRDefault="00000000">
            <w:pPr>
              <w:pStyle w:val="TAH"/>
              <w:rPr>
                <w:kern w:val="2"/>
                <w:szCs w:val="22"/>
              </w:rPr>
            </w:pPr>
            <w:r>
              <w:rPr>
                <w:kern w:val="2"/>
                <w:szCs w:val="22"/>
              </w:rPr>
              <w:t>P</w:t>
            </w:r>
          </w:p>
        </w:tc>
        <w:tc>
          <w:tcPr>
            <w:tcW w:w="738" w:type="pct"/>
            <w:shd w:val="clear" w:color="auto" w:fill="C0C0C0"/>
          </w:tcPr>
          <w:p w14:paraId="17706E8A" w14:textId="77777777" w:rsidR="007A011F" w:rsidRDefault="00000000">
            <w:pPr>
              <w:pStyle w:val="TAH"/>
              <w:rPr>
                <w:kern w:val="2"/>
                <w:szCs w:val="22"/>
              </w:rPr>
            </w:pPr>
            <w:r>
              <w:rPr>
                <w:kern w:val="2"/>
                <w:szCs w:val="22"/>
              </w:rPr>
              <w:t>Cardinality</w:t>
            </w:r>
          </w:p>
        </w:tc>
        <w:tc>
          <w:tcPr>
            <w:tcW w:w="967" w:type="pct"/>
            <w:shd w:val="clear" w:color="auto" w:fill="C0C0C0"/>
          </w:tcPr>
          <w:p w14:paraId="4F4D55A9" w14:textId="77777777" w:rsidR="007A011F" w:rsidRDefault="00000000">
            <w:pPr>
              <w:pStyle w:val="TAH"/>
              <w:rPr>
                <w:kern w:val="2"/>
                <w:szCs w:val="22"/>
              </w:rPr>
            </w:pPr>
            <w:r>
              <w:rPr>
                <w:kern w:val="2"/>
                <w:szCs w:val="22"/>
              </w:rPr>
              <w:t>Response</w:t>
            </w:r>
          </w:p>
          <w:p w14:paraId="64DC10B4" w14:textId="77777777" w:rsidR="007A011F" w:rsidRDefault="00000000">
            <w:pPr>
              <w:pStyle w:val="TAH"/>
              <w:rPr>
                <w:kern w:val="2"/>
                <w:szCs w:val="22"/>
              </w:rPr>
            </w:pPr>
            <w:r>
              <w:rPr>
                <w:kern w:val="2"/>
                <w:szCs w:val="22"/>
              </w:rPr>
              <w:t>codes</w:t>
            </w:r>
          </w:p>
        </w:tc>
        <w:tc>
          <w:tcPr>
            <w:tcW w:w="1971" w:type="pct"/>
            <w:shd w:val="clear" w:color="auto" w:fill="C0C0C0"/>
          </w:tcPr>
          <w:p w14:paraId="6979C133" w14:textId="77777777" w:rsidR="007A011F" w:rsidRDefault="00000000">
            <w:pPr>
              <w:pStyle w:val="TAH"/>
              <w:rPr>
                <w:kern w:val="2"/>
                <w:szCs w:val="22"/>
              </w:rPr>
            </w:pPr>
            <w:r>
              <w:rPr>
                <w:kern w:val="2"/>
                <w:szCs w:val="22"/>
              </w:rPr>
              <w:t>Description</w:t>
            </w:r>
          </w:p>
        </w:tc>
      </w:tr>
      <w:tr w:rsidR="007A011F" w14:paraId="235486A5" w14:textId="77777777">
        <w:trPr>
          <w:jc w:val="center"/>
        </w:trPr>
        <w:tc>
          <w:tcPr>
            <w:tcW w:w="825" w:type="pct"/>
            <w:shd w:val="clear" w:color="auto" w:fill="auto"/>
          </w:tcPr>
          <w:p w14:paraId="31E2B977" w14:textId="77777777" w:rsidR="007A011F" w:rsidRDefault="00000000">
            <w:pPr>
              <w:pStyle w:val="TAL"/>
              <w:rPr>
                <w:kern w:val="2"/>
                <w:szCs w:val="22"/>
              </w:rPr>
            </w:pPr>
            <w:r>
              <w:rPr>
                <w:kern w:val="2"/>
                <w:szCs w:val="22"/>
              </w:rPr>
              <w:t>ASRegistrationAck</w:t>
            </w:r>
          </w:p>
        </w:tc>
        <w:tc>
          <w:tcPr>
            <w:tcW w:w="499" w:type="pct"/>
          </w:tcPr>
          <w:p w14:paraId="61F1D4EF" w14:textId="77777777" w:rsidR="007A011F" w:rsidRDefault="00000000">
            <w:pPr>
              <w:pStyle w:val="TAC"/>
              <w:rPr>
                <w:kern w:val="2"/>
                <w:szCs w:val="22"/>
              </w:rPr>
            </w:pPr>
            <w:r>
              <w:rPr>
                <w:kern w:val="2"/>
                <w:szCs w:val="22"/>
              </w:rPr>
              <w:t>M</w:t>
            </w:r>
          </w:p>
        </w:tc>
        <w:tc>
          <w:tcPr>
            <w:tcW w:w="738" w:type="pct"/>
          </w:tcPr>
          <w:p w14:paraId="1582B256" w14:textId="77777777" w:rsidR="007A011F" w:rsidRDefault="00000000">
            <w:pPr>
              <w:pStyle w:val="TAL"/>
              <w:rPr>
                <w:kern w:val="2"/>
                <w:szCs w:val="22"/>
              </w:rPr>
            </w:pPr>
            <w:r>
              <w:rPr>
                <w:kern w:val="2"/>
                <w:szCs w:val="22"/>
              </w:rPr>
              <w:t>1</w:t>
            </w:r>
          </w:p>
        </w:tc>
        <w:tc>
          <w:tcPr>
            <w:tcW w:w="967" w:type="pct"/>
          </w:tcPr>
          <w:p w14:paraId="52005B18" w14:textId="77777777" w:rsidR="007A011F" w:rsidRDefault="00000000">
            <w:pPr>
              <w:pStyle w:val="TAL"/>
              <w:rPr>
                <w:kern w:val="2"/>
                <w:szCs w:val="22"/>
                <w:lang w:eastAsia="zh-CN"/>
              </w:rPr>
            </w:pPr>
            <w:r>
              <w:rPr>
                <w:kern w:val="2"/>
                <w:szCs w:val="22"/>
                <w:lang w:eastAsia="zh-CN"/>
              </w:rPr>
              <w:t>201 Created</w:t>
            </w:r>
          </w:p>
        </w:tc>
        <w:tc>
          <w:tcPr>
            <w:tcW w:w="1971" w:type="pct"/>
            <w:shd w:val="clear" w:color="auto" w:fill="auto"/>
          </w:tcPr>
          <w:p w14:paraId="72B376FD" w14:textId="77777777" w:rsidR="007A011F" w:rsidRDefault="00000000">
            <w:pPr>
              <w:pStyle w:val="TAL"/>
              <w:rPr>
                <w:kern w:val="2"/>
                <w:szCs w:val="22"/>
              </w:rPr>
            </w:pPr>
            <w:r>
              <w:rPr>
                <w:kern w:val="2"/>
                <w:szCs w:val="22"/>
              </w:rPr>
              <w:t xml:space="preserve">AS information is registered successfully at MSGin5G Server. </w:t>
            </w:r>
          </w:p>
          <w:p w14:paraId="69E8CEDB" w14:textId="77777777" w:rsidR="007A011F" w:rsidRDefault="00000000">
            <w:pPr>
              <w:pStyle w:val="TAL"/>
              <w:rPr>
                <w:kern w:val="2"/>
                <w:szCs w:val="22"/>
              </w:rPr>
            </w:pPr>
            <w:r>
              <w:rPr>
                <w:kern w:val="2"/>
                <w:szCs w:val="22"/>
              </w:rPr>
              <w:t>The URI of the created resource shall be returned in the "Location" HTTP header.</w:t>
            </w:r>
          </w:p>
        </w:tc>
      </w:tr>
      <w:tr w:rsidR="007A011F" w14:paraId="2711684F" w14:textId="77777777">
        <w:trPr>
          <w:jc w:val="center"/>
        </w:trPr>
        <w:tc>
          <w:tcPr>
            <w:tcW w:w="5000" w:type="pct"/>
            <w:gridSpan w:val="5"/>
            <w:shd w:val="clear" w:color="auto" w:fill="auto"/>
          </w:tcPr>
          <w:p w14:paraId="7CBE2EAC" w14:textId="77777777" w:rsidR="007A011F"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1DB60DC" w14:textId="77777777" w:rsidR="007A011F" w:rsidRDefault="007A011F"/>
    <w:p w14:paraId="381FC0AC" w14:textId="77777777" w:rsidR="007A011F"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7A011F" w14:paraId="41109CEB" w14:textId="77777777">
        <w:trPr>
          <w:jc w:val="center"/>
        </w:trPr>
        <w:tc>
          <w:tcPr>
            <w:tcW w:w="1271" w:type="pct"/>
            <w:tcBorders>
              <w:bottom w:val="single" w:sz="6" w:space="0" w:color="auto"/>
            </w:tcBorders>
            <w:shd w:val="clear" w:color="auto" w:fill="C0C0C0"/>
          </w:tcPr>
          <w:p w14:paraId="352F5DC7" w14:textId="77777777" w:rsidR="007A011F"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752D6638" w14:textId="77777777" w:rsidR="007A011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69B764C2" w14:textId="77777777" w:rsidR="007A011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BA14E67" w14:textId="77777777" w:rsidR="007A011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6499CC9" w14:textId="77777777" w:rsidR="007A011F" w:rsidRDefault="00000000">
            <w:pPr>
              <w:pStyle w:val="TAH"/>
              <w:rPr>
                <w:kern w:val="2"/>
                <w:szCs w:val="22"/>
              </w:rPr>
            </w:pPr>
            <w:r>
              <w:rPr>
                <w:kern w:val="2"/>
                <w:szCs w:val="22"/>
              </w:rPr>
              <w:t>Description</w:t>
            </w:r>
          </w:p>
        </w:tc>
      </w:tr>
      <w:tr w:rsidR="007A011F" w14:paraId="0C1D313B" w14:textId="77777777">
        <w:trPr>
          <w:jc w:val="center"/>
        </w:trPr>
        <w:tc>
          <w:tcPr>
            <w:tcW w:w="1271" w:type="pct"/>
            <w:tcBorders>
              <w:top w:val="single" w:sz="6" w:space="0" w:color="auto"/>
            </w:tcBorders>
            <w:shd w:val="clear" w:color="auto" w:fill="auto"/>
          </w:tcPr>
          <w:p w14:paraId="3560AB4E" w14:textId="77777777" w:rsidR="007A011F" w:rsidRDefault="00000000">
            <w:pPr>
              <w:pStyle w:val="TAL"/>
              <w:rPr>
                <w:kern w:val="2"/>
                <w:szCs w:val="22"/>
              </w:rPr>
            </w:pPr>
            <w:r>
              <w:rPr>
                <w:kern w:val="2"/>
                <w:szCs w:val="22"/>
              </w:rPr>
              <w:t>n/a</w:t>
            </w:r>
          </w:p>
        </w:tc>
        <w:tc>
          <w:tcPr>
            <w:tcW w:w="666" w:type="pct"/>
            <w:tcBorders>
              <w:top w:val="single" w:sz="6" w:space="0" w:color="auto"/>
            </w:tcBorders>
          </w:tcPr>
          <w:p w14:paraId="58989132" w14:textId="77777777" w:rsidR="007A011F" w:rsidRDefault="007A011F">
            <w:pPr>
              <w:pStyle w:val="TAL"/>
              <w:rPr>
                <w:kern w:val="2"/>
                <w:szCs w:val="22"/>
              </w:rPr>
            </w:pPr>
          </w:p>
        </w:tc>
        <w:tc>
          <w:tcPr>
            <w:tcW w:w="282" w:type="pct"/>
            <w:tcBorders>
              <w:top w:val="single" w:sz="6" w:space="0" w:color="auto"/>
            </w:tcBorders>
          </w:tcPr>
          <w:p w14:paraId="70071E67" w14:textId="77777777" w:rsidR="007A011F" w:rsidRDefault="007A011F">
            <w:pPr>
              <w:pStyle w:val="TAC"/>
              <w:rPr>
                <w:kern w:val="2"/>
                <w:szCs w:val="22"/>
              </w:rPr>
            </w:pPr>
          </w:p>
        </w:tc>
        <w:tc>
          <w:tcPr>
            <w:tcW w:w="582" w:type="pct"/>
            <w:tcBorders>
              <w:top w:val="single" w:sz="6" w:space="0" w:color="auto"/>
            </w:tcBorders>
          </w:tcPr>
          <w:p w14:paraId="5C263D31" w14:textId="77777777" w:rsidR="007A011F" w:rsidRDefault="007A011F">
            <w:pPr>
              <w:pStyle w:val="TAL"/>
              <w:rPr>
                <w:kern w:val="2"/>
                <w:szCs w:val="22"/>
              </w:rPr>
            </w:pPr>
          </w:p>
        </w:tc>
        <w:tc>
          <w:tcPr>
            <w:tcW w:w="2199" w:type="pct"/>
            <w:tcBorders>
              <w:top w:val="single" w:sz="6" w:space="0" w:color="auto"/>
            </w:tcBorders>
            <w:shd w:val="clear" w:color="auto" w:fill="auto"/>
            <w:vAlign w:val="center"/>
          </w:tcPr>
          <w:p w14:paraId="420670AB" w14:textId="77777777" w:rsidR="007A011F" w:rsidRDefault="007A011F">
            <w:pPr>
              <w:pStyle w:val="TAL"/>
              <w:rPr>
                <w:kern w:val="2"/>
                <w:szCs w:val="22"/>
              </w:rPr>
            </w:pPr>
          </w:p>
        </w:tc>
      </w:tr>
    </w:tbl>
    <w:p w14:paraId="56F6677E" w14:textId="77777777" w:rsidR="007A011F" w:rsidRDefault="007A011F"/>
    <w:p w14:paraId="45ED3C6B" w14:textId="77777777" w:rsidR="007A011F"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7A011F" w14:paraId="4382CA86" w14:textId="77777777">
        <w:trPr>
          <w:jc w:val="center"/>
        </w:trPr>
        <w:tc>
          <w:tcPr>
            <w:tcW w:w="1202" w:type="pct"/>
            <w:tcBorders>
              <w:bottom w:val="single" w:sz="6" w:space="0" w:color="auto"/>
            </w:tcBorders>
            <w:shd w:val="clear" w:color="auto" w:fill="C0C0C0"/>
          </w:tcPr>
          <w:p w14:paraId="3933A113" w14:textId="77777777" w:rsidR="007A011F"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0CB72554" w14:textId="77777777" w:rsidR="007A011F"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691FCFAB" w14:textId="77777777" w:rsidR="007A011F"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046ED041" w14:textId="77777777" w:rsidR="007A011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A380E21" w14:textId="77777777" w:rsidR="007A011F" w:rsidRDefault="00000000">
            <w:pPr>
              <w:pStyle w:val="TAH"/>
              <w:rPr>
                <w:kern w:val="2"/>
                <w:szCs w:val="22"/>
              </w:rPr>
            </w:pPr>
            <w:r>
              <w:rPr>
                <w:kern w:val="2"/>
                <w:szCs w:val="22"/>
              </w:rPr>
              <w:t>Description</w:t>
            </w:r>
          </w:p>
        </w:tc>
      </w:tr>
      <w:tr w:rsidR="007A011F" w14:paraId="5805E5E9" w14:textId="77777777">
        <w:trPr>
          <w:jc w:val="center"/>
        </w:trPr>
        <w:tc>
          <w:tcPr>
            <w:tcW w:w="1202" w:type="pct"/>
            <w:tcBorders>
              <w:top w:val="single" w:sz="6" w:space="0" w:color="auto"/>
            </w:tcBorders>
            <w:shd w:val="clear" w:color="auto" w:fill="auto"/>
          </w:tcPr>
          <w:p w14:paraId="0BA05BE9" w14:textId="77777777" w:rsidR="007A011F" w:rsidRDefault="00000000">
            <w:pPr>
              <w:pStyle w:val="TAL"/>
              <w:rPr>
                <w:kern w:val="2"/>
                <w:szCs w:val="22"/>
              </w:rPr>
            </w:pPr>
            <w:r>
              <w:rPr>
                <w:kern w:val="2"/>
                <w:szCs w:val="22"/>
              </w:rPr>
              <w:t>Location</w:t>
            </w:r>
          </w:p>
        </w:tc>
        <w:tc>
          <w:tcPr>
            <w:tcW w:w="731" w:type="pct"/>
            <w:tcBorders>
              <w:top w:val="single" w:sz="6" w:space="0" w:color="auto"/>
            </w:tcBorders>
          </w:tcPr>
          <w:p w14:paraId="21F2BC55" w14:textId="77777777" w:rsidR="007A011F" w:rsidRDefault="00000000">
            <w:pPr>
              <w:pStyle w:val="TAL"/>
              <w:rPr>
                <w:kern w:val="2"/>
                <w:szCs w:val="22"/>
              </w:rPr>
            </w:pPr>
            <w:r>
              <w:rPr>
                <w:kern w:val="2"/>
                <w:szCs w:val="22"/>
              </w:rPr>
              <w:t>String</w:t>
            </w:r>
          </w:p>
        </w:tc>
        <w:tc>
          <w:tcPr>
            <w:tcW w:w="215" w:type="pct"/>
            <w:tcBorders>
              <w:top w:val="single" w:sz="6" w:space="0" w:color="auto"/>
            </w:tcBorders>
          </w:tcPr>
          <w:p w14:paraId="782FD5AD" w14:textId="77777777" w:rsidR="007A011F"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5E255504" w14:textId="77777777" w:rsidR="007A011F"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593B6E5E" w14:textId="77777777" w:rsidR="007A011F"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75520CB5" w14:textId="77777777" w:rsidR="007A011F" w:rsidRDefault="007A011F"/>
    <w:p w14:paraId="67BE7FA0" w14:textId="77777777" w:rsidR="007A011F"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7A011F" w14:paraId="4365FABD" w14:textId="77777777">
        <w:trPr>
          <w:jc w:val="center"/>
        </w:trPr>
        <w:tc>
          <w:tcPr>
            <w:tcW w:w="493" w:type="pct"/>
            <w:shd w:val="clear" w:color="auto" w:fill="C0C0C0"/>
          </w:tcPr>
          <w:p w14:paraId="12331158" w14:textId="77777777" w:rsidR="007A011F" w:rsidRDefault="00000000">
            <w:pPr>
              <w:pStyle w:val="TAH"/>
              <w:rPr>
                <w:kern w:val="2"/>
                <w:szCs w:val="22"/>
              </w:rPr>
            </w:pPr>
            <w:r>
              <w:rPr>
                <w:kern w:val="2"/>
                <w:szCs w:val="22"/>
              </w:rPr>
              <w:t>Name</w:t>
            </w:r>
          </w:p>
        </w:tc>
        <w:tc>
          <w:tcPr>
            <w:tcW w:w="969" w:type="pct"/>
            <w:shd w:val="clear" w:color="auto" w:fill="C0C0C0"/>
          </w:tcPr>
          <w:p w14:paraId="4C2D05E1" w14:textId="77777777" w:rsidR="007A011F" w:rsidRDefault="00000000">
            <w:pPr>
              <w:pStyle w:val="TAH"/>
              <w:rPr>
                <w:kern w:val="2"/>
                <w:szCs w:val="22"/>
              </w:rPr>
            </w:pPr>
            <w:r>
              <w:rPr>
                <w:kern w:val="2"/>
                <w:szCs w:val="22"/>
              </w:rPr>
              <w:t>Resource name</w:t>
            </w:r>
          </w:p>
        </w:tc>
        <w:tc>
          <w:tcPr>
            <w:tcW w:w="728" w:type="pct"/>
            <w:shd w:val="clear" w:color="auto" w:fill="C0C0C0"/>
          </w:tcPr>
          <w:p w14:paraId="76476951" w14:textId="77777777" w:rsidR="007A011F" w:rsidRDefault="00000000">
            <w:pPr>
              <w:pStyle w:val="TAH"/>
              <w:rPr>
                <w:kern w:val="2"/>
                <w:szCs w:val="22"/>
              </w:rPr>
            </w:pPr>
            <w:r>
              <w:rPr>
                <w:kern w:val="2"/>
                <w:szCs w:val="22"/>
              </w:rPr>
              <w:t>HTTP method or custom operation</w:t>
            </w:r>
          </w:p>
        </w:tc>
        <w:tc>
          <w:tcPr>
            <w:tcW w:w="818" w:type="pct"/>
            <w:shd w:val="clear" w:color="auto" w:fill="C0C0C0"/>
          </w:tcPr>
          <w:p w14:paraId="2CA04DCD" w14:textId="77777777" w:rsidR="007A011F" w:rsidRDefault="00000000">
            <w:pPr>
              <w:pStyle w:val="TAH"/>
              <w:rPr>
                <w:kern w:val="2"/>
                <w:szCs w:val="22"/>
              </w:rPr>
            </w:pPr>
            <w:r>
              <w:rPr>
                <w:kern w:val="2"/>
                <w:szCs w:val="22"/>
              </w:rPr>
              <w:t>Link parameter(s)</w:t>
            </w:r>
          </w:p>
        </w:tc>
        <w:tc>
          <w:tcPr>
            <w:tcW w:w="1992" w:type="pct"/>
            <w:shd w:val="clear" w:color="auto" w:fill="C0C0C0"/>
            <w:vAlign w:val="center"/>
          </w:tcPr>
          <w:p w14:paraId="1CD5713D" w14:textId="77777777" w:rsidR="007A011F" w:rsidRDefault="00000000">
            <w:pPr>
              <w:pStyle w:val="TAH"/>
              <w:rPr>
                <w:kern w:val="2"/>
                <w:szCs w:val="22"/>
              </w:rPr>
            </w:pPr>
            <w:r>
              <w:rPr>
                <w:kern w:val="2"/>
                <w:szCs w:val="22"/>
              </w:rPr>
              <w:t>Description</w:t>
            </w:r>
          </w:p>
        </w:tc>
      </w:tr>
      <w:tr w:rsidR="007A011F" w14:paraId="0C2339CF" w14:textId="77777777">
        <w:trPr>
          <w:jc w:val="center"/>
        </w:trPr>
        <w:tc>
          <w:tcPr>
            <w:tcW w:w="493" w:type="pct"/>
            <w:shd w:val="clear" w:color="auto" w:fill="auto"/>
          </w:tcPr>
          <w:p w14:paraId="3A510CBC" w14:textId="77777777" w:rsidR="007A011F" w:rsidRDefault="00000000">
            <w:pPr>
              <w:pStyle w:val="TAL"/>
              <w:rPr>
                <w:kern w:val="2"/>
                <w:szCs w:val="22"/>
              </w:rPr>
            </w:pPr>
            <w:r>
              <w:rPr>
                <w:kern w:val="2"/>
                <w:szCs w:val="22"/>
              </w:rPr>
              <w:t>n/a</w:t>
            </w:r>
          </w:p>
        </w:tc>
        <w:tc>
          <w:tcPr>
            <w:tcW w:w="969" w:type="pct"/>
          </w:tcPr>
          <w:p w14:paraId="52626D99" w14:textId="77777777" w:rsidR="007A011F" w:rsidRDefault="007A011F">
            <w:pPr>
              <w:pStyle w:val="TAL"/>
              <w:rPr>
                <w:kern w:val="2"/>
                <w:szCs w:val="22"/>
              </w:rPr>
            </w:pPr>
          </w:p>
        </w:tc>
        <w:tc>
          <w:tcPr>
            <w:tcW w:w="728" w:type="pct"/>
          </w:tcPr>
          <w:p w14:paraId="2513769A" w14:textId="77777777" w:rsidR="007A011F" w:rsidRDefault="007A011F">
            <w:pPr>
              <w:pStyle w:val="TAL"/>
              <w:jc w:val="center"/>
              <w:rPr>
                <w:kern w:val="2"/>
                <w:szCs w:val="22"/>
              </w:rPr>
            </w:pPr>
          </w:p>
        </w:tc>
        <w:tc>
          <w:tcPr>
            <w:tcW w:w="818" w:type="pct"/>
          </w:tcPr>
          <w:p w14:paraId="76B9BA9F" w14:textId="77777777" w:rsidR="007A011F" w:rsidRDefault="007A011F">
            <w:pPr>
              <w:pStyle w:val="TAL"/>
              <w:rPr>
                <w:kern w:val="2"/>
                <w:szCs w:val="22"/>
              </w:rPr>
            </w:pPr>
          </w:p>
        </w:tc>
        <w:tc>
          <w:tcPr>
            <w:tcW w:w="1992" w:type="pct"/>
            <w:shd w:val="clear" w:color="auto" w:fill="auto"/>
            <w:vAlign w:val="center"/>
          </w:tcPr>
          <w:p w14:paraId="4E396D4E" w14:textId="77777777" w:rsidR="007A011F" w:rsidRDefault="007A011F">
            <w:pPr>
              <w:pStyle w:val="TAL"/>
              <w:rPr>
                <w:kern w:val="2"/>
                <w:szCs w:val="22"/>
              </w:rPr>
            </w:pPr>
          </w:p>
        </w:tc>
      </w:tr>
    </w:tbl>
    <w:p w14:paraId="3E6D5FF7" w14:textId="77777777" w:rsidR="007A011F" w:rsidRDefault="007A011F">
      <w:pPr>
        <w:rPr>
          <w:lang w:eastAsia="zh-CN"/>
        </w:rPr>
      </w:pPr>
    </w:p>
    <w:p w14:paraId="05074F31" w14:textId="77777777" w:rsidR="007A011F" w:rsidRDefault="00000000">
      <w:pPr>
        <w:pStyle w:val="Heading4"/>
      </w:pPr>
      <w:bookmarkStart w:id="741" w:name="_Toc96996730"/>
      <w:bookmarkStart w:id="742" w:name="_Toc138694665"/>
      <w:bookmarkStart w:id="743" w:name="_Toc93878954"/>
      <w:bookmarkStart w:id="744" w:name="_Toc97197136"/>
      <w:r>
        <w:t>8.1.2.3</w:t>
      </w:r>
      <w:r>
        <w:tab/>
        <w:t>Resource: AS DeRegistration</w:t>
      </w:r>
      <w:bookmarkEnd w:id="741"/>
      <w:bookmarkEnd w:id="742"/>
      <w:bookmarkEnd w:id="743"/>
      <w:bookmarkEnd w:id="744"/>
    </w:p>
    <w:p w14:paraId="0475B0B8" w14:textId="77777777" w:rsidR="007A011F" w:rsidRDefault="00000000">
      <w:pPr>
        <w:pStyle w:val="Heading5"/>
        <w:rPr>
          <w:lang w:eastAsia="zh-CN"/>
        </w:rPr>
      </w:pPr>
      <w:bookmarkStart w:id="745" w:name="_Toc138694666"/>
      <w:bookmarkStart w:id="746" w:name="_Toc96996731"/>
      <w:bookmarkStart w:id="747" w:name="_Toc93878955"/>
      <w:bookmarkStart w:id="748" w:name="_Toc97197137"/>
      <w:r>
        <w:rPr>
          <w:lang w:eastAsia="zh-CN"/>
        </w:rPr>
        <w:t>8.1.2.3.1</w:t>
      </w:r>
      <w:r>
        <w:rPr>
          <w:lang w:eastAsia="zh-CN"/>
        </w:rPr>
        <w:tab/>
        <w:t>Description</w:t>
      </w:r>
      <w:bookmarkEnd w:id="745"/>
      <w:bookmarkEnd w:id="746"/>
      <w:bookmarkEnd w:id="747"/>
      <w:bookmarkEnd w:id="748"/>
    </w:p>
    <w:p w14:paraId="320932E0" w14:textId="77777777" w:rsidR="007A011F" w:rsidRDefault="00000000">
      <w:pPr>
        <w:rPr>
          <w:lang w:eastAsia="zh-CN"/>
        </w:rPr>
      </w:pPr>
      <w:r>
        <w:rPr>
          <w:lang w:eastAsia="zh-CN"/>
        </w:rPr>
        <w:t>This resource represents all the Application Servers that are deregistered at a given MSGin5G Server.</w:t>
      </w:r>
    </w:p>
    <w:p w14:paraId="25F17F69" w14:textId="77777777" w:rsidR="007A011F" w:rsidRDefault="00000000">
      <w:pPr>
        <w:pStyle w:val="Heading5"/>
        <w:rPr>
          <w:lang w:eastAsia="zh-CN"/>
        </w:rPr>
      </w:pPr>
      <w:bookmarkStart w:id="749" w:name="_Toc138694667"/>
      <w:bookmarkStart w:id="750" w:name="_Toc97197138"/>
      <w:bookmarkStart w:id="751" w:name="_Toc96996732"/>
      <w:bookmarkStart w:id="752" w:name="_Toc93878956"/>
      <w:r>
        <w:rPr>
          <w:lang w:eastAsia="zh-CN"/>
        </w:rPr>
        <w:lastRenderedPageBreak/>
        <w:t>8.1.2.3.2</w:t>
      </w:r>
      <w:r>
        <w:rPr>
          <w:lang w:eastAsia="zh-CN"/>
        </w:rPr>
        <w:tab/>
        <w:t>Resource Definition</w:t>
      </w:r>
      <w:bookmarkEnd w:id="749"/>
      <w:bookmarkEnd w:id="750"/>
      <w:bookmarkEnd w:id="751"/>
      <w:bookmarkEnd w:id="752"/>
    </w:p>
    <w:p w14:paraId="3CB1B649" w14:textId="77777777" w:rsidR="007A011F" w:rsidRDefault="00000000">
      <w:pPr>
        <w:rPr>
          <w:lang w:eastAsia="zh-CN"/>
        </w:rPr>
      </w:pPr>
      <w:r>
        <w:rPr>
          <w:lang w:eastAsia="zh-CN"/>
        </w:rPr>
        <w:t xml:space="preserve">Resource URI: </w:t>
      </w:r>
      <w:r>
        <w:rPr>
          <w:b/>
          <w:bCs/>
          <w:lang w:eastAsia="zh-CN"/>
        </w:rPr>
        <w:t>{apiRoot}/msgs-asregistration/&lt;apiVersion&gt;/registrations/{registrationId}</w:t>
      </w:r>
    </w:p>
    <w:p w14:paraId="08AAF1E1" w14:textId="77777777" w:rsidR="007A011F"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210DF2AC" w14:textId="77777777" w:rsidR="007A011F"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7A011F" w14:paraId="1B7BD372" w14:textId="77777777">
        <w:trPr>
          <w:jc w:val="center"/>
        </w:trPr>
        <w:tc>
          <w:tcPr>
            <w:tcW w:w="559" w:type="pct"/>
            <w:shd w:val="clear" w:color="000000" w:fill="C0C0C0"/>
          </w:tcPr>
          <w:p w14:paraId="2F237139" w14:textId="77777777" w:rsidR="007A011F" w:rsidRDefault="00000000">
            <w:pPr>
              <w:pStyle w:val="TAH"/>
              <w:rPr>
                <w:kern w:val="2"/>
                <w:szCs w:val="22"/>
              </w:rPr>
            </w:pPr>
            <w:r>
              <w:rPr>
                <w:kern w:val="2"/>
                <w:szCs w:val="22"/>
              </w:rPr>
              <w:t>Name</w:t>
            </w:r>
          </w:p>
        </w:tc>
        <w:tc>
          <w:tcPr>
            <w:tcW w:w="708" w:type="pct"/>
            <w:shd w:val="clear" w:color="000000" w:fill="C0C0C0"/>
          </w:tcPr>
          <w:p w14:paraId="7DBB6F25" w14:textId="77777777" w:rsidR="007A011F" w:rsidRDefault="00000000">
            <w:pPr>
              <w:pStyle w:val="TAH"/>
              <w:rPr>
                <w:kern w:val="2"/>
                <w:szCs w:val="22"/>
              </w:rPr>
            </w:pPr>
            <w:r>
              <w:rPr>
                <w:kern w:val="2"/>
                <w:szCs w:val="22"/>
              </w:rPr>
              <w:t>Data Type</w:t>
            </w:r>
          </w:p>
        </w:tc>
        <w:tc>
          <w:tcPr>
            <w:tcW w:w="3733" w:type="pct"/>
            <w:shd w:val="clear" w:color="000000" w:fill="C0C0C0"/>
            <w:vAlign w:val="center"/>
          </w:tcPr>
          <w:p w14:paraId="1AA3DDAC" w14:textId="77777777" w:rsidR="007A011F" w:rsidRDefault="00000000">
            <w:pPr>
              <w:pStyle w:val="TAH"/>
              <w:rPr>
                <w:kern w:val="2"/>
                <w:szCs w:val="22"/>
              </w:rPr>
            </w:pPr>
            <w:r>
              <w:rPr>
                <w:kern w:val="2"/>
                <w:szCs w:val="22"/>
              </w:rPr>
              <w:t>Definition</w:t>
            </w:r>
          </w:p>
        </w:tc>
      </w:tr>
      <w:tr w:rsidR="007A011F" w14:paraId="77CB6895" w14:textId="77777777">
        <w:trPr>
          <w:jc w:val="center"/>
        </w:trPr>
        <w:tc>
          <w:tcPr>
            <w:tcW w:w="559" w:type="pct"/>
          </w:tcPr>
          <w:p w14:paraId="786B8C96" w14:textId="77777777" w:rsidR="007A011F" w:rsidRDefault="00000000">
            <w:pPr>
              <w:pStyle w:val="TAL"/>
              <w:rPr>
                <w:kern w:val="2"/>
                <w:szCs w:val="22"/>
              </w:rPr>
            </w:pPr>
            <w:r>
              <w:rPr>
                <w:kern w:val="2"/>
                <w:szCs w:val="22"/>
              </w:rPr>
              <w:t>apiRoot</w:t>
            </w:r>
          </w:p>
        </w:tc>
        <w:tc>
          <w:tcPr>
            <w:tcW w:w="708" w:type="pct"/>
          </w:tcPr>
          <w:p w14:paraId="50FD3DF8" w14:textId="77777777" w:rsidR="007A011F" w:rsidRDefault="00000000">
            <w:pPr>
              <w:pStyle w:val="TAL"/>
              <w:rPr>
                <w:kern w:val="2"/>
                <w:szCs w:val="22"/>
              </w:rPr>
            </w:pPr>
            <w:r>
              <w:rPr>
                <w:kern w:val="2"/>
                <w:szCs w:val="22"/>
              </w:rPr>
              <w:t>string</w:t>
            </w:r>
          </w:p>
        </w:tc>
        <w:tc>
          <w:tcPr>
            <w:tcW w:w="3733" w:type="pct"/>
            <w:vAlign w:val="center"/>
          </w:tcPr>
          <w:p w14:paraId="1E3F2717" w14:textId="77777777" w:rsidR="007A011F" w:rsidRDefault="00000000">
            <w:pPr>
              <w:pStyle w:val="TAL"/>
              <w:rPr>
                <w:kern w:val="2"/>
                <w:szCs w:val="22"/>
              </w:rPr>
            </w:pPr>
            <w:r>
              <w:rPr>
                <w:kern w:val="2"/>
                <w:szCs w:val="22"/>
              </w:rPr>
              <w:t>See clause 7.5</w:t>
            </w:r>
          </w:p>
        </w:tc>
      </w:tr>
      <w:tr w:rsidR="007A011F" w14:paraId="5B681974" w14:textId="77777777">
        <w:trPr>
          <w:jc w:val="center"/>
        </w:trPr>
        <w:tc>
          <w:tcPr>
            <w:tcW w:w="559" w:type="pct"/>
          </w:tcPr>
          <w:p w14:paraId="5178040E" w14:textId="77777777" w:rsidR="007A011F" w:rsidRDefault="00000000">
            <w:pPr>
              <w:pStyle w:val="TAL"/>
              <w:rPr>
                <w:kern w:val="2"/>
                <w:szCs w:val="22"/>
                <w:lang w:eastAsia="zh-CN"/>
              </w:rPr>
            </w:pPr>
            <w:r>
              <w:rPr>
                <w:kern w:val="2"/>
                <w:szCs w:val="22"/>
                <w:lang w:eastAsia="zh-CN"/>
              </w:rPr>
              <w:t>apiVersion</w:t>
            </w:r>
          </w:p>
        </w:tc>
        <w:tc>
          <w:tcPr>
            <w:tcW w:w="708" w:type="pct"/>
          </w:tcPr>
          <w:p w14:paraId="04406488" w14:textId="77777777" w:rsidR="007A011F" w:rsidRDefault="00000000">
            <w:pPr>
              <w:pStyle w:val="TAL"/>
              <w:rPr>
                <w:kern w:val="2"/>
                <w:szCs w:val="22"/>
                <w:lang w:eastAsia="zh-CN"/>
              </w:rPr>
            </w:pPr>
            <w:r>
              <w:rPr>
                <w:kern w:val="2"/>
                <w:szCs w:val="22"/>
              </w:rPr>
              <w:t>string</w:t>
            </w:r>
          </w:p>
        </w:tc>
        <w:tc>
          <w:tcPr>
            <w:tcW w:w="3733" w:type="pct"/>
            <w:vAlign w:val="center"/>
          </w:tcPr>
          <w:p w14:paraId="355D67E9" w14:textId="77777777" w:rsidR="007A011F" w:rsidRDefault="00000000">
            <w:pPr>
              <w:pStyle w:val="TAL"/>
              <w:rPr>
                <w:kern w:val="2"/>
                <w:szCs w:val="22"/>
                <w:lang w:eastAsia="zh-CN"/>
              </w:rPr>
            </w:pPr>
            <w:r>
              <w:rPr>
                <w:kern w:val="2"/>
                <w:szCs w:val="22"/>
              </w:rPr>
              <w:t>See clause 8.1.1</w:t>
            </w:r>
          </w:p>
        </w:tc>
      </w:tr>
      <w:tr w:rsidR="007A011F" w14:paraId="5C46A072" w14:textId="77777777">
        <w:trPr>
          <w:jc w:val="center"/>
        </w:trPr>
        <w:tc>
          <w:tcPr>
            <w:tcW w:w="559" w:type="pct"/>
          </w:tcPr>
          <w:p w14:paraId="43A55FBE" w14:textId="77777777" w:rsidR="007A011F" w:rsidRDefault="00000000">
            <w:pPr>
              <w:pStyle w:val="TAL"/>
              <w:rPr>
                <w:kern w:val="2"/>
                <w:szCs w:val="22"/>
                <w:lang w:eastAsia="zh-CN"/>
              </w:rPr>
            </w:pPr>
            <w:r>
              <w:rPr>
                <w:kern w:val="2"/>
                <w:szCs w:val="22"/>
                <w:lang w:eastAsia="zh-CN"/>
              </w:rPr>
              <w:t>registrationId</w:t>
            </w:r>
          </w:p>
        </w:tc>
        <w:tc>
          <w:tcPr>
            <w:tcW w:w="708" w:type="pct"/>
          </w:tcPr>
          <w:p w14:paraId="3A56C561" w14:textId="77777777" w:rsidR="007A011F" w:rsidRDefault="00000000">
            <w:pPr>
              <w:pStyle w:val="TAL"/>
              <w:rPr>
                <w:kern w:val="2"/>
                <w:szCs w:val="22"/>
              </w:rPr>
            </w:pPr>
            <w:r>
              <w:rPr>
                <w:kern w:val="2"/>
                <w:szCs w:val="22"/>
              </w:rPr>
              <w:t>string</w:t>
            </w:r>
          </w:p>
        </w:tc>
        <w:tc>
          <w:tcPr>
            <w:tcW w:w="3733" w:type="pct"/>
            <w:vAlign w:val="center"/>
          </w:tcPr>
          <w:p w14:paraId="2DDEED69" w14:textId="77777777" w:rsidR="007A011F"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1C86244F" w14:textId="77777777" w:rsidR="007A011F" w:rsidRDefault="007A011F">
      <w:pPr>
        <w:rPr>
          <w:lang w:eastAsia="zh-CN"/>
        </w:rPr>
      </w:pPr>
    </w:p>
    <w:p w14:paraId="612BBDF1" w14:textId="77777777" w:rsidR="007A011F" w:rsidRDefault="00000000">
      <w:pPr>
        <w:pStyle w:val="Heading5"/>
        <w:rPr>
          <w:lang w:eastAsia="zh-CN"/>
        </w:rPr>
      </w:pPr>
      <w:bookmarkStart w:id="753" w:name="_Toc97197139"/>
      <w:bookmarkStart w:id="754" w:name="_Toc93878957"/>
      <w:bookmarkStart w:id="755" w:name="_Toc96996733"/>
      <w:bookmarkStart w:id="756" w:name="_Toc138694668"/>
      <w:r>
        <w:rPr>
          <w:lang w:eastAsia="zh-CN"/>
        </w:rPr>
        <w:t>8.1.2.3.3</w:t>
      </w:r>
      <w:r>
        <w:rPr>
          <w:lang w:eastAsia="zh-CN"/>
        </w:rPr>
        <w:tab/>
        <w:t>Resource Standard Methods</w:t>
      </w:r>
      <w:bookmarkEnd w:id="753"/>
      <w:bookmarkEnd w:id="754"/>
      <w:bookmarkEnd w:id="755"/>
      <w:bookmarkEnd w:id="756"/>
    </w:p>
    <w:p w14:paraId="6622BF2F" w14:textId="77777777" w:rsidR="007A011F" w:rsidRDefault="00000000">
      <w:pPr>
        <w:pStyle w:val="Heading6"/>
        <w:rPr>
          <w:lang w:eastAsia="zh-CN"/>
        </w:rPr>
      </w:pPr>
      <w:bookmarkStart w:id="757" w:name="_Toc96996734"/>
      <w:bookmarkStart w:id="758" w:name="_Toc138694669"/>
      <w:bookmarkStart w:id="759" w:name="_Toc93878958"/>
      <w:bookmarkStart w:id="760" w:name="_Toc97197140"/>
      <w:r>
        <w:rPr>
          <w:lang w:eastAsia="zh-CN"/>
        </w:rPr>
        <w:t>8.1.2.3.3.1</w:t>
      </w:r>
      <w:r>
        <w:rPr>
          <w:lang w:eastAsia="zh-CN"/>
        </w:rPr>
        <w:tab/>
        <w:t>DELETE</w:t>
      </w:r>
      <w:bookmarkEnd w:id="757"/>
      <w:bookmarkEnd w:id="758"/>
      <w:bookmarkEnd w:id="759"/>
      <w:bookmarkEnd w:id="760"/>
    </w:p>
    <w:p w14:paraId="5E0D58D8" w14:textId="77777777" w:rsidR="007A011F"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41165074" w14:textId="77777777" w:rsidR="007A011F"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7A011F" w14:paraId="5D0EF239" w14:textId="77777777">
        <w:trPr>
          <w:jc w:val="center"/>
        </w:trPr>
        <w:tc>
          <w:tcPr>
            <w:tcW w:w="844" w:type="pct"/>
            <w:shd w:val="clear" w:color="auto" w:fill="C0C0C0"/>
          </w:tcPr>
          <w:p w14:paraId="101940E5" w14:textId="77777777" w:rsidR="007A011F" w:rsidRDefault="00000000">
            <w:pPr>
              <w:pStyle w:val="TAH"/>
              <w:rPr>
                <w:kern w:val="2"/>
                <w:szCs w:val="22"/>
              </w:rPr>
            </w:pPr>
            <w:r>
              <w:rPr>
                <w:kern w:val="2"/>
                <w:szCs w:val="22"/>
              </w:rPr>
              <w:t>Name</w:t>
            </w:r>
          </w:p>
        </w:tc>
        <w:tc>
          <w:tcPr>
            <w:tcW w:w="947" w:type="pct"/>
            <w:shd w:val="clear" w:color="auto" w:fill="C0C0C0"/>
          </w:tcPr>
          <w:p w14:paraId="33DB40FF" w14:textId="77777777" w:rsidR="007A011F" w:rsidRDefault="00000000">
            <w:pPr>
              <w:pStyle w:val="TAH"/>
              <w:rPr>
                <w:kern w:val="2"/>
                <w:szCs w:val="22"/>
              </w:rPr>
            </w:pPr>
            <w:r>
              <w:rPr>
                <w:kern w:val="2"/>
                <w:szCs w:val="22"/>
              </w:rPr>
              <w:t>Data type</w:t>
            </w:r>
          </w:p>
        </w:tc>
        <w:tc>
          <w:tcPr>
            <w:tcW w:w="209" w:type="pct"/>
            <w:shd w:val="clear" w:color="auto" w:fill="C0C0C0"/>
          </w:tcPr>
          <w:p w14:paraId="7D594C20" w14:textId="77777777" w:rsidR="007A011F" w:rsidRDefault="00000000">
            <w:pPr>
              <w:pStyle w:val="TAH"/>
              <w:rPr>
                <w:kern w:val="2"/>
                <w:szCs w:val="22"/>
              </w:rPr>
            </w:pPr>
            <w:r>
              <w:rPr>
                <w:kern w:val="2"/>
                <w:szCs w:val="22"/>
              </w:rPr>
              <w:t>P</w:t>
            </w:r>
          </w:p>
        </w:tc>
        <w:tc>
          <w:tcPr>
            <w:tcW w:w="608" w:type="pct"/>
            <w:shd w:val="clear" w:color="auto" w:fill="C0C0C0"/>
          </w:tcPr>
          <w:p w14:paraId="65CA717E" w14:textId="77777777" w:rsidR="007A011F" w:rsidRDefault="00000000">
            <w:pPr>
              <w:pStyle w:val="TAH"/>
              <w:rPr>
                <w:kern w:val="2"/>
                <w:szCs w:val="22"/>
              </w:rPr>
            </w:pPr>
            <w:r>
              <w:rPr>
                <w:kern w:val="2"/>
                <w:szCs w:val="22"/>
              </w:rPr>
              <w:t>Cardinality</w:t>
            </w:r>
          </w:p>
        </w:tc>
        <w:tc>
          <w:tcPr>
            <w:tcW w:w="2392" w:type="pct"/>
            <w:shd w:val="clear" w:color="auto" w:fill="C0C0C0"/>
            <w:vAlign w:val="center"/>
          </w:tcPr>
          <w:p w14:paraId="2270D102" w14:textId="77777777" w:rsidR="007A011F" w:rsidRDefault="00000000">
            <w:pPr>
              <w:pStyle w:val="TAH"/>
              <w:rPr>
                <w:kern w:val="2"/>
                <w:szCs w:val="22"/>
              </w:rPr>
            </w:pPr>
            <w:r>
              <w:rPr>
                <w:kern w:val="2"/>
                <w:szCs w:val="22"/>
              </w:rPr>
              <w:t>Description</w:t>
            </w:r>
          </w:p>
        </w:tc>
      </w:tr>
      <w:tr w:rsidR="007A011F" w14:paraId="4574BCBF" w14:textId="77777777">
        <w:trPr>
          <w:jc w:val="center"/>
        </w:trPr>
        <w:tc>
          <w:tcPr>
            <w:tcW w:w="844" w:type="pct"/>
            <w:shd w:val="clear" w:color="auto" w:fill="auto"/>
          </w:tcPr>
          <w:p w14:paraId="216F4CE6" w14:textId="77777777" w:rsidR="007A011F" w:rsidRDefault="00000000">
            <w:pPr>
              <w:pStyle w:val="TAL"/>
              <w:rPr>
                <w:kern w:val="2"/>
                <w:szCs w:val="22"/>
              </w:rPr>
            </w:pPr>
            <w:r>
              <w:rPr>
                <w:kern w:val="2"/>
                <w:szCs w:val="22"/>
              </w:rPr>
              <w:t>n/a</w:t>
            </w:r>
          </w:p>
        </w:tc>
        <w:tc>
          <w:tcPr>
            <w:tcW w:w="947" w:type="pct"/>
          </w:tcPr>
          <w:p w14:paraId="45E5E560" w14:textId="77777777" w:rsidR="007A011F" w:rsidRDefault="007A011F">
            <w:pPr>
              <w:pStyle w:val="TAL"/>
              <w:rPr>
                <w:kern w:val="2"/>
                <w:szCs w:val="22"/>
              </w:rPr>
            </w:pPr>
          </w:p>
        </w:tc>
        <w:tc>
          <w:tcPr>
            <w:tcW w:w="209" w:type="pct"/>
          </w:tcPr>
          <w:p w14:paraId="1F9D7B34" w14:textId="77777777" w:rsidR="007A011F" w:rsidRDefault="007A011F">
            <w:pPr>
              <w:pStyle w:val="TAC"/>
              <w:rPr>
                <w:kern w:val="2"/>
                <w:szCs w:val="22"/>
              </w:rPr>
            </w:pPr>
          </w:p>
        </w:tc>
        <w:tc>
          <w:tcPr>
            <w:tcW w:w="608" w:type="pct"/>
          </w:tcPr>
          <w:p w14:paraId="778C3FDF" w14:textId="77777777" w:rsidR="007A011F" w:rsidRDefault="007A011F">
            <w:pPr>
              <w:pStyle w:val="TAL"/>
              <w:rPr>
                <w:kern w:val="2"/>
                <w:szCs w:val="22"/>
              </w:rPr>
            </w:pPr>
          </w:p>
        </w:tc>
        <w:tc>
          <w:tcPr>
            <w:tcW w:w="2392" w:type="pct"/>
            <w:shd w:val="clear" w:color="auto" w:fill="auto"/>
            <w:vAlign w:val="center"/>
          </w:tcPr>
          <w:p w14:paraId="5A7B40E0" w14:textId="77777777" w:rsidR="007A011F" w:rsidRDefault="007A011F">
            <w:pPr>
              <w:pStyle w:val="TAL"/>
              <w:rPr>
                <w:kern w:val="2"/>
                <w:szCs w:val="22"/>
              </w:rPr>
            </w:pPr>
          </w:p>
        </w:tc>
      </w:tr>
    </w:tbl>
    <w:p w14:paraId="2A79D064" w14:textId="77777777" w:rsidR="007A011F" w:rsidRDefault="007A011F">
      <w:pPr>
        <w:rPr>
          <w:lang w:eastAsia="zh-CN"/>
        </w:rPr>
      </w:pPr>
    </w:p>
    <w:p w14:paraId="1E3C607A" w14:textId="77777777" w:rsidR="007A011F"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0D4DDB20" w14:textId="77777777" w:rsidR="007A011F"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00E9E6B6" w14:textId="77777777">
        <w:trPr>
          <w:jc w:val="center"/>
        </w:trPr>
        <w:tc>
          <w:tcPr>
            <w:tcW w:w="1604" w:type="dxa"/>
            <w:tcBorders>
              <w:bottom w:val="single" w:sz="6" w:space="0" w:color="auto"/>
            </w:tcBorders>
            <w:shd w:val="clear" w:color="auto" w:fill="C0C0C0"/>
          </w:tcPr>
          <w:p w14:paraId="7EDC13F1" w14:textId="77777777" w:rsidR="007A011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5BF60307" w14:textId="77777777" w:rsidR="007A011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7DF14C3" w14:textId="77777777" w:rsidR="007A011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42C41ED" w14:textId="77777777" w:rsidR="007A011F" w:rsidRDefault="00000000">
            <w:pPr>
              <w:pStyle w:val="TAH"/>
              <w:rPr>
                <w:kern w:val="2"/>
                <w:szCs w:val="22"/>
              </w:rPr>
            </w:pPr>
            <w:r>
              <w:rPr>
                <w:kern w:val="2"/>
                <w:szCs w:val="22"/>
              </w:rPr>
              <w:t>Description</w:t>
            </w:r>
          </w:p>
        </w:tc>
      </w:tr>
      <w:tr w:rsidR="007A011F" w14:paraId="4CBE02BC" w14:textId="77777777">
        <w:trPr>
          <w:jc w:val="center"/>
        </w:trPr>
        <w:tc>
          <w:tcPr>
            <w:tcW w:w="1604" w:type="dxa"/>
            <w:tcBorders>
              <w:top w:val="single" w:sz="6" w:space="0" w:color="auto"/>
            </w:tcBorders>
            <w:shd w:val="clear" w:color="auto" w:fill="auto"/>
          </w:tcPr>
          <w:p w14:paraId="28447DC7" w14:textId="77777777" w:rsidR="007A011F"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669A14D5" w14:textId="77777777" w:rsidR="007A011F" w:rsidRDefault="007A011F">
            <w:pPr>
              <w:pStyle w:val="TAC"/>
              <w:rPr>
                <w:kern w:val="2"/>
                <w:szCs w:val="22"/>
              </w:rPr>
            </w:pPr>
          </w:p>
        </w:tc>
        <w:tc>
          <w:tcPr>
            <w:tcW w:w="2268" w:type="dxa"/>
            <w:tcBorders>
              <w:top w:val="single" w:sz="6" w:space="0" w:color="auto"/>
            </w:tcBorders>
          </w:tcPr>
          <w:p w14:paraId="401E170B" w14:textId="77777777" w:rsidR="007A011F" w:rsidRDefault="007A011F">
            <w:pPr>
              <w:pStyle w:val="TAL"/>
              <w:rPr>
                <w:kern w:val="2"/>
                <w:szCs w:val="22"/>
                <w:lang w:eastAsia="zh-CN"/>
              </w:rPr>
            </w:pPr>
          </w:p>
        </w:tc>
        <w:tc>
          <w:tcPr>
            <w:tcW w:w="5239" w:type="dxa"/>
            <w:tcBorders>
              <w:top w:val="single" w:sz="6" w:space="0" w:color="auto"/>
            </w:tcBorders>
            <w:shd w:val="clear" w:color="auto" w:fill="auto"/>
          </w:tcPr>
          <w:p w14:paraId="5D66D31E" w14:textId="77777777" w:rsidR="007A011F" w:rsidRDefault="007A011F">
            <w:pPr>
              <w:pStyle w:val="TAL"/>
              <w:rPr>
                <w:kern w:val="2"/>
                <w:szCs w:val="22"/>
              </w:rPr>
            </w:pPr>
          </w:p>
        </w:tc>
      </w:tr>
    </w:tbl>
    <w:p w14:paraId="307BC229" w14:textId="77777777" w:rsidR="007A011F" w:rsidRDefault="007A011F">
      <w:pPr>
        <w:rPr>
          <w:lang w:eastAsia="zh-CN"/>
        </w:rPr>
      </w:pPr>
    </w:p>
    <w:p w14:paraId="16D46CE6" w14:textId="77777777" w:rsidR="007A011F"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77943658" w14:textId="77777777">
        <w:trPr>
          <w:jc w:val="center"/>
        </w:trPr>
        <w:tc>
          <w:tcPr>
            <w:tcW w:w="825" w:type="pct"/>
            <w:shd w:val="clear" w:color="auto" w:fill="C0C0C0"/>
          </w:tcPr>
          <w:p w14:paraId="6E626A66" w14:textId="77777777" w:rsidR="007A011F" w:rsidRDefault="00000000">
            <w:pPr>
              <w:pStyle w:val="TAH"/>
              <w:rPr>
                <w:kern w:val="2"/>
                <w:szCs w:val="22"/>
              </w:rPr>
            </w:pPr>
            <w:r>
              <w:rPr>
                <w:kern w:val="2"/>
                <w:szCs w:val="22"/>
              </w:rPr>
              <w:t>Data type</w:t>
            </w:r>
          </w:p>
        </w:tc>
        <w:tc>
          <w:tcPr>
            <w:tcW w:w="499" w:type="pct"/>
            <w:shd w:val="clear" w:color="auto" w:fill="C0C0C0"/>
          </w:tcPr>
          <w:p w14:paraId="5098C9C2" w14:textId="77777777" w:rsidR="007A011F" w:rsidRDefault="00000000">
            <w:pPr>
              <w:pStyle w:val="TAH"/>
              <w:rPr>
                <w:kern w:val="2"/>
                <w:szCs w:val="22"/>
              </w:rPr>
            </w:pPr>
            <w:r>
              <w:rPr>
                <w:kern w:val="2"/>
                <w:szCs w:val="22"/>
              </w:rPr>
              <w:t>P</w:t>
            </w:r>
          </w:p>
        </w:tc>
        <w:tc>
          <w:tcPr>
            <w:tcW w:w="738" w:type="pct"/>
            <w:shd w:val="clear" w:color="auto" w:fill="C0C0C0"/>
          </w:tcPr>
          <w:p w14:paraId="1080F750" w14:textId="77777777" w:rsidR="007A011F" w:rsidRDefault="00000000">
            <w:pPr>
              <w:pStyle w:val="TAH"/>
              <w:rPr>
                <w:kern w:val="2"/>
                <w:szCs w:val="22"/>
              </w:rPr>
            </w:pPr>
            <w:r>
              <w:rPr>
                <w:kern w:val="2"/>
                <w:szCs w:val="22"/>
              </w:rPr>
              <w:t>Cardinality</w:t>
            </w:r>
          </w:p>
        </w:tc>
        <w:tc>
          <w:tcPr>
            <w:tcW w:w="967" w:type="pct"/>
            <w:shd w:val="clear" w:color="auto" w:fill="C0C0C0"/>
          </w:tcPr>
          <w:p w14:paraId="3E9C77C1" w14:textId="77777777" w:rsidR="007A011F" w:rsidRDefault="00000000">
            <w:pPr>
              <w:pStyle w:val="TAH"/>
              <w:rPr>
                <w:kern w:val="2"/>
                <w:szCs w:val="22"/>
              </w:rPr>
            </w:pPr>
            <w:r>
              <w:rPr>
                <w:kern w:val="2"/>
                <w:szCs w:val="22"/>
              </w:rPr>
              <w:t>Response</w:t>
            </w:r>
          </w:p>
          <w:p w14:paraId="13AAE9BA" w14:textId="77777777" w:rsidR="007A011F" w:rsidRDefault="00000000">
            <w:pPr>
              <w:pStyle w:val="TAH"/>
              <w:rPr>
                <w:kern w:val="2"/>
                <w:szCs w:val="22"/>
              </w:rPr>
            </w:pPr>
            <w:r>
              <w:rPr>
                <w:kern w:val="2"/>
                <w:szCs w:val="22"/>
              </w:rPr>
              <w:t>codes</w:t>
            </w:r>
          </w:p>
        </w:tc>
        <w:tc>
          <w:tcPr>
            <w:tcW w:w="1971" w:type="pct"/>
            <w:shd w:val="clear" w:color="auto" w:fill="C0C0C0"/>
          </w:tcPr>
          <w:p w14:paraId="1ED54A68" w14:textId="77777777" w:rsidR="007A011F" w:rsidRDefault="00000000">
            <w:pPr>
              <w:pStyle w:val="TAH"/>
              <w:rPr>
                <w:kern w:val="2"/>
                <w:szCs w:val="22"/>
              </w:rPr>
            </w:pPr>
            <w:r>
              <w:rPr>
                <w:kern w:val="2"/>
                <w:szCs w:val="22"/>
              </w:rPr>
              <w:t>Description</w:t>
            </w:r>
          </w:p>
        </w:tc>
      </w:tr>
      <w:tr w:rsidR="007A011F" w14:paraId="5F887B11" w14:textId="77777777">
        <w:trPr>
          <w:jc w:val="center"/>
        </w:trPr>
        <w:tc>
          <w:tcPr>
            <w:tcW w:w="825" w:type="pct"/>
            <w:shd w:val="clear" w:color="auto" w:fill="auto"/>
          </w:tcPr>
          <w:p w14:paraId="0BF5C183" w14:textId="77777777" w:rsidR="007A011F" w:rsidRDefault="00000000">
            <w:pPr>
              <w:pStyle w:val="TAL"/>
              <w:rPr>
                <w:kern w:val="2"/>
                <w:szCs w:val="22"/>
              </w:rPr>
            </w:pPr>
            <w:r>
              <w:rPr>
                <w:kern w:val="2"/>
                <w:szCs w:val="22"/>
              </w:rPr>
              <w:t>ASRegistrationAck</w:t>
            </w:r>
          </w:p>
        </w:tc>
        <w:tc>
          <w:tcPr>
            <w:tcW w:w="499" w:type="pct"/>
          </w:tcPr>
          <w:p w14:paraId="6E0D75A9" w14:textId="77777777" w:rsidR="007A011F" w:rsidRDefault="00000000">
            <w:pPr>
              <w:pStyle w:val="TAC"/>
              <w:rPr>
                <w:kern w:val="2"/>
                <w:szCs w:val="22"/>
              </w:rPr>
            </w:pPr>
            <w:r>
              <w:rPr>
                <w:kern w:val="2"/>
                <w:szCs w:val="22"/>
              </w:rPr>
              <w:t>M</w:t>
            </w:r>
          </w:p>
        </w:tc>
        <w:tc>
          <w:tcPr>
            <w:tcW w:w="738" w:type="pct"/>
          </w:tcPr>
          <w:p w14:paraId="1567C1A5" w14:textId="77777777" w:rsidR="007A011F" w:rsidRDefault="00000000">
            <w:pPr>
              <w:pStyle w:val="TAL"/>
              <w:rPr>
                <w:kern w:val="2"/>
                <w:szCs w:val="22"/>
                <w:lang w:eastAsia="zh-CN"/>
              </w:rPr>
            </w:pPr>
            <w:r>
              <w:rPr>
                <w:kern w:val="2"/>
                <w:szCs w:val="22"/>
                <w:lang w:eastAsia="zh-CN"/>
              </w:rPr>
              <w:t>1</w:t>
            </w:r>
          </w:p>
        </w:tc>
        <w:tc>
          <w:tcPr>
            <w:tcW w:w="967" w:type="pct"/>
          </w:tcPr>
          <w:p w14:paraId="487C841F" w14:textId="77777777" w:rsidR="007A011F" w:rsidRDefault="00000000">
            <w:pPr>
              <w:pStyle w:val="TAL"/>
              <w:rPr>
                <w:kern w:val="2"/>
                <w:szCs w:val="22"/>
                <w:lang w:eastAsia="zh-CN"/>
              </w:rPr>
            </w:pPr>
            <w:r>
              <w:rPr>
                <w:kern w:val="2"/>
                <w:szCs w:val="22"/>
                <w:lang w:eastAsia="zh-CN"/>
              </w:rPr>
              <w:t>200 OK</w:t>
            </w:r>
          </w:p>
        </w:tc>
        <w:tc>
          <w:tcPr>
            <w:tcW w:w="1971" w:type="pct"/>
            <w:shd w:val="clear" w:color="auto" w:fill="auto"/>
          </w:tcPr>
          <w:p w14:paraId="6BE58767" w14:textId="77777777" w:rsidR="007A011F" w:rsidRDefault="00000000">
            <w:pPr>
              <w:pStyle w:val="TAL"/>
              <w:rPr>
                <w:kern w:val="2"/>
                <w:szCs w:val="22"/>
              </w:rPr>
            </w:pPr>
            <w:r>
              <w:rPr>
                <w:kern w:val="2"/>
                <w:szCs w:val="22"/>
              </w:rPr>
              <w:t>The AS DeRegistration information matching the registrationId is deleted.</w:t>
            </w:r>
          </w:p>
        </w:tc>
      </w:tr>
      <w:tr w:rsidR="007A011F" w14:paraId="7745F59A" w14:textId="77777777">
        <w:trPr>
          <w:jc w:val="center"/>
        </w:trPr>
        <w:tc>
          <w:tcPr>
            <w:tcW w:w="825" w:type="pct"/>
            <w:shd w:val="clear" w:color="auto" w:fill="auto"/>
          </w:tcPr>
          <w:p w14:paraId="11E636BC" w14:textId="77777777" w:rsidR="007A011F" w:rsidRDefault="00000000">
            <w:pPr>
              <w:pStyle w:val="TAL"/>
            </w:pPr>
            <w:r>
              <w:t>n/a</w:t>
            </w:r>
          </w:p>
        </w:tc>
        <w:tc>
          <w:tcPr>
            <w:tcW w:w="499" w:type="pct"/>
          </w:tcPr>
          <w:p w14:paraId="47CE91EE" w14:textId="77777777" w:rsidR="007A011F" w:rsidRDefault="007A011F">
            <w:pPr>
              <w:pStyle w:val="TAC"/>
              <w:rPr>
                <w:kern w:val="2"/>
                <w:szCs w:val="22"/>
              </w:rPr>
            </w:pPr>
          </w:p>
        </w:tc>
        <w:tc>
          <w:tcPr>
            <w:tcW w:w="738" w:type="pct"/>
          </w:tcPr>
          <w:p w14:paraId="5AC123D0" w14:textId="77777777" w:rsidR="007A011F" w:rsidRDefault="007A011F">
            <w:pPr>
              <w:pStyle w:val="TAL"/>
              <w:rPr>
                <w:kern w:val="2"/>
                <w:szCs w:val="22"/>
                <w:lang w:eastAsia="zh-CN"/>
              </w:rPr>
            </w:pPr>
          </w:p>
        </w:tc>
        <w:tc>
          <w:tcPr>
            <w:tcW w:w="967" w:type="pct"/>
          </w:tcPr>
          <w:p w14:paraId="3E87BFEC" w14:textId="77777777" w:rsidR="007A011F" w:rsidRDefault="00000000">
            <w:pPr>
              <w:pStyle w:val="TAL"/>
            </w:pPr>
            <w:r>
              <w:t>204 No Content</w:t>
            </w:r>
          </w:p>
        </w:tc>
        <w:tc>
          <w:tcPr>
            <w:tcW w:w="1971" w:type="pct"/>
            <w:shd w:val="clear" w:color="auto" w:fill="auto"/>
          </w:tcPr>
          <w:p w14:paraId="78DAA702" w14:textId="77777777" w:rsidR="007A011F" w:rsidRDefault="00000000">
            <w:pPr>
              <w:pStyle w:val="TAL"/>
            </w:pPr>
            <w:r>
              <w:t>Successful response. The individual AS registration matching the registrationId is successfully deleted.</w:t>
            </w:r>
          </w:p>
        </w:tc>
      </w:tr>
      <w:tr w:rsidR="007A011F" w14:paraId="69DA1A34" w14:textId="77777777">
        <w:trPr>
          <w:jc w:val="center"/>
        </w:trPr>
        <w:tc>
          <w:tcPr>
            <w:tcW w:w="5000" w:type="pct"/>
            <w:gridSpan w:val="5"/>
            <w:shd w:val="clear" w:color="auto" w:fill="auto"/>
          </w:tcPr>
          <w:p w14:paraId="51EC1B24" w14:textId="77777777" w:rsidR="007A011F"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F2C2CD5" w14:textId="77777777" w:rsidR="007A011F" w:rsidRDefault="007A011F"/>
    <w:p w14:paraId="0CC0CF75" w14:textId="77777777" w:rsidR="007A011F"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7A011F" w14:paraId="2B8E06B6" w14:textId="77777777">
        <w:trPr>
          <w:jc w:val="center"/>
        </w:trPr>
        <w:tc>
          <w:tcPr>
            <w:tcW w:w="1433" w:type="pct"/>
            <w:tcBorders>
              <w:bottom w:val="single" w:sz="6" w:space="0" w:color="auto"/>
            </w:tcBorders>
            <w:shd w:val="clear" w:color="auto" w:fill="C0C0C0"/>
          </w:tcPr>
          <w:p w14:paraId="5BE37A84" w14:textId="77777777" w:rsidR="007A011F"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40E010F1" w14:textId="77777777" w:rsidR="007A011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6EF6B21C" w14:textId="77777777" w:rsidR="007A011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91BBDBB" w14:textId="77777777" w:rsidR="007A011F"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84A7598" w14:textId="77777777" w:rsidR="007A011F" w:rsidRDefault="00000000">
            <w:pPr>
              <w:pStyle w:val="TAH"/>
              <w:rPr>
                <w:kern w:val="2"/>
                <w:szCs w:val="22"/>
              </w:rPr>
            </w:pPr>
            <w:r>
              <w:rPr>
                <w:kern w:val="2"/>
                <w:szCs w:val="22"/>
              </w:rPr>
              <w:t>Description</w:t>
            </w:r>
          </w:p>
        </w:tc>
      </w:tr>
      <w:tr w:rsidR="007A011F" w14:paraId="50068FC4" w14:textId="77777777">
        <w:trPr>
          <w:jc w:val="center"/>
        </w:trPr>
        <w:tc>
          <w:tcPr>
            <w:tcW w:w="1433" w:type="pct"/>
            <w:tcBorders>
              <w:top w:val="single" w:sz="6" w:space="0" w:color="auto"/>
            </w:tcBorders>
            <w:shd w:val="clear" w:color="auto" w:fill="auto"/>
          </w:tcPr>
          <w:p w14:paraId="02A43A54" w14:textId="77777777" w:rsidR="007A011F" w:rsidRDefault="00000000">
            <w:pPr>
              <w:pStyle w:val="TAL"/>
              <w:rPr>
                <w:kern w:val="2"/>
                <w:szCs w:val="22"/>
              </w:rPr>
            </w:pPr>
            <w:r>
              <w:rPr>
                <w:kern w:val="2"/>
                <w:szCs w:val="22"/>
              </w:rPr>
              <w:t>n/a</w:t>
            </w:r>
          </w:p>
        </w:tc>
        <w:tc>
          <w:tcPr>
            <w:tcW w:w="667" w:type="pct"/>
            <w:tcBorders>
              <w:top w:val="single" w:sz="6" w:space="0" w:color="auto"/>
            </w:tcBorders>
          </w:tcPr>
          <w:p w14:paraId="715E638E" w14:textId="77777777" w:rsidR="007A011F" w:rsidRDefault="007A011F">
            <w:pPr>
              <w:pStyle w:val="TAL"/>
              <w:rPr>
                <w:kern w:val="2"/>
                <w:szCs w:val="22"/>
              </w:rPr>
            </w:pPr>
          </w:p>
        </w:tc>
        <w:tc>
          <w:tcPr>
            <w:tcW w:w="282" w:type="pct"/>
            <w:tcBorders>
              <w:top w:val="single" w:sz="6" w:space="0" w:color="auto"/>
            </w:tcBorders>
          </w:tcPr>
          <w:p w14:paraId="4D1E43E3" w14:textId="77777777" w:rsidR="007A011F" w:rsidRDefault="007A011F">
            <w:pPr>
              <w:pStyle w:val="TAC"/>
              <w:rPr>
                <w:kern w:val="2"/>
                <w:szCs w:val="22"/>
              </w:rPr>
            </w:pPr>
          </w:p>
        </w:tc>
        <w:tc>
          <w:tcPr>
            <w:tcW w:w="582" w:type="pct"/>
            <w:tcBorders>
              <w:top w:val="single" w:sz="6" w:space="0" w:color="auto"/>
            </w:tcBorders>
          </w:tcPr>
          <w:p w14:paraId="1D1F2B44" w14:textId="77777777" w:rsidR="007A011F" w:rsidRDefault="007A011F">
            <w:pPr>
              <w:pStyle w:val="TAL"/>
              <w:rPr>
                <w:kern w:val="2"/>
                <w:szCs w:val="22"/>
              </w:rPr>
            </w:pPr>
          </w:p>
        </w:tc>
        <w:tc>
          <w:tcPr>
            <w:tcW w:w="2036" w:type="pct"/>
            <w:tcBorders>
              <w:top w:val="single" w:sz="6" w:space="0" w:color="auto"/>
            </w:tcBorders>
            <w:shd w:val="clear" w:color="auto" w:fill="auto"/>
            <w:vAlign w:val="center"/>
          </w:tcPr>
          <w:p w14:paraId="4FCB9456" w14:textId="77777777" w:rsidR="007A011F" w:rsidRDefault="007A011F">
            <w:pPr>
              <w:pStyle w:val="TAL"/>
              <w:rPr>
                <w:kern w:val="2"/>
                <w:szCs w:val="22"/>
              </w:rPr>
            </w:pPr>
          </w:p>
        </w:tc>
      </w:tr>
    </w:tbl>
    <w:p w14:paraId="26C63AF4" w14:textId="77777777" w:rsidR="007A011F" w:rsidRDefault="007A011F"/>
    <w:p w14:paraId="1DD079EF" w14:textId="77777777" w:rsidR="007A011F"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7A011F" w14:paraId="51789B01" w14:textId="77777777">
        <w:trPr>
          <w:jc w:val="center"/>
        </w:trPr>
        <w:tc>
          <w:tcPr>
            <w:tcW w:w="1183" w:type="pct"/>
            <w:tcBorders>
              <w:bottom w:val="single" w:sz="6" w:space="0" w:color="auto"/>
            </w:tcBorders>
            <w:shd w:val="clear" w:color="auto" w:fill="C0C0C0"/>
          </w:tcPr>
          <w:p w14:paraId="61E290C0" w14:textId="77777777" w:rsidR="007A011F"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4BD8082A" w14:textId="77777777" w:rsidR="007A011F"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39BE1B1C" w14:textId="77777777" w:rsidR="007A011F"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D22D192" w14:textId="77777777" w:rsidR="007A011F"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4BCEA40E" w14:textId="77777777" w:rsidR="007A011F" w:rsidRDefault="00000000">
            <w:pPr>
              <w:pStyle w:val="TAH"/>
              <w:rPr>
                <w:kern w:val="2"/>
                <w:szCs w:val="22"/>
              </w:rPr>
            </w:pPr>
            <w:r>
              <w:rPr>
                <w:kern w:val="2"/>
                <w:szCs w:val="22"/>
              </w:rPr>
              <w:t>Description</w:t>
            </w:r>
          </w:p>
        </w:tc>
      </w:tr>
      <w:tr w:rsidR="007A011F" w14:paraId="5D12EEC8" w14:textId="77777777">
        <w:trPr>
          <w:jc w:val="center"/>
        </w:trPr>
        <w:tc>
          <w:tcPr>
            <w:tcW w:w="1183" w:type="pct"/>
            <w:tcBorders>
              <w:top w:val="single" w:sz="6" w:space="0" w:color="auto"/>
            </w:tcBorders>
            <w:shd w:val="clear" w:color="auto" w:fill="auto"/>
          </w:tcPr>
          <w:p w14:paraId="1ADF611D" w14:textId="77777777" w:rsidR="007A011F" w:rsidRDefault="00000000">
            <w:pPr>
              <w:pStyle w:val="TAL"/>
              <w:rPr>
                <w:kern w:val="2"/>
                <w:szCs w:val="22"/>
              </w:rPr>
            </w:pPr>
            <w:r>
              <w:rPr>
                <w:kern w:val="2"/>
                <w:szCs w:val="22"/>
              </w:rPr>
              <w:t>n/a</w:t>
            </w:r>
          </w:p>
        </w:tc>
        <w:tc>
          <w:tcPr>
            <w:tcW w:w="732" w:type="pct"/>
            <w:tcBorders>
              <w:top w:val="single" w:sz="6" w:space="0" w:color="auto"/>
            </w:tcBorders>
          </w:tcPr>
          <w:p w14:paraId="069D50A8" w14:textId="77777777" w:rsidR="007A011F" w:rsidRDefault="007A011F">
            <w:pPr>
              <w:pStyle w:val="TAL"/>
              <w:rPr>
                <w:kern w:val="2"/>
                <w:szCs w:val="22"/>
              </w:rPr>
            </w:pPr>
          </w:p>
        </w:tc>
        <w:tc>
          <w:tcPr>
            <w:tcW w:w="216" w:type="pct"/>
            <w:tcBorders>
              <w:top w:val="single" w:sz="6" w:space="0" w:color="auto"/>
            </w:tcBorders>
          </w:tcPr>
          <w:p w14:paraId="5C2BFC92" w14:textId="77777777" w:rsidR="007A011F" w:rsidRDefault="007A011F">
            <w:pPr>
              <w:pStyle w:val="TAC"/>
              <w:rPr>
                <w:kern w:val="2"/>
                <w:szCs w:val="22"/>
              </w:rPr>
            </w:pPr>
          </w:p>
        </w:tc>
        <w:tc>
          <w:tcPr>
            <w:tcW w:w="653" w:type="pct"/>
            <w:tcBorders>
              <w:top w:val="single" w:sz="6" w:space="0" w:color="auto"/>
            </w:tcBorders>
          </w:tcPr>
          <w:p w14:paraId="1E854814" w14:textId="77777777" w:rsidR="007A011F" w:rsidRDefault="007A011F">
            <w:pPr>
              <w:pStyle w:val="TAL"/>
              <w:rPr>
                <w:kern w:val="2"/>
                <w:szCs w:val="22"/>
              </w:rPr>
            </w:pPr>
          </w:p>
        </w:tc>
        <w:tc>
          <w:tcPr>
            <w:tcW w:w="2216" w:type="pct"/>
            <w:tcBorders>
              <w:top w:val="single" w:sz="6" w:space="0" w:color="auto"/>
            </w:tcBorders>
            <w:shd w:val="clear" w:color="auto" w:fill="auto"/>
            <w:vAlign w:val="center"/>
          </w:tcPr>
          <w:p w14:paraId="7A2AF556" w14:textId="77777777" w:rsidR="007A011F" w:rsidRDefault="007A011F">
            <w:pPr>
              <w:pStyle w:val="TAL"/>
              <w:rPr>
                <w:kern w:val="2"/>
                <w:szCs w:val="22"/>
              </w:rPr>
            </w:pPr>
          </w:p>
        </w:tc>
      </w:tr>
    </w:tbl>
    <w:p w14:paraId="3A5F6951" w14:textId="77777777" w:rsidR="007A011F" w:rsidRDefault="007A011F"/>
    <w:p w14:paraId="79580929" w14:textId="77777777" w:rsidR="007A011F" w:rsidRDefault="00000000">
      <w:pPr>
        <w:pStyle w:val="TH"/>
      </w:pPr>
      <w:r>
        <w:lastRenderedPageBreak/>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7A011F" w14:paraId="15130484" w14:textId="77777777">
        <w:trPr>
          <w:jc w:val="center"/>
        </w:trPr>
        <w:tc>
          <w:tcPr>
            <w:tcW w:w="545" w:type="pct"/>
            <w:shd w:val="clear" w:color="auto" w:fill="C0C0C0"/>
          </w:tcPr>
          <w:p w14:paraId="416467B3" w14:textId="77777777" w:rsidR="007A011F" w:rsidRDefault="00000000">
            <w:pPr>
              <w:pStyle w:val="TAH"/>
              <w:rPr>
                <w:kern w:val="2"/>
                <w:szCs w:val="22"/>
              </w:rPr>
            </w:pPr>
            <w:r>
              <w:rPr>
                <w:kern w:val="2"/>
                <w:szCs w:val="22"/>
              </w:rPr>
              <w:t>Name</w:t>
            </w:r>
          </w:p>
        </w:tc>
        <w:tc>
          <w:tcPr>
            <w:tcW w:w="966" w:type="pct"/>
            <w:shd w:val="clear" w:color="auto" w:fill="C0C0C0"/>
          </w:tcPr>
          <w:p w14:paraId="43EB16F8" w14:textId="77777777" w:rsidR="007A011F" w:rsidRDefault="00000000">
            <w:pPr>
              <w:pStyle w:val="TAH"/>
              <w:rPr>
                <w:kern w:val="2"/>
                <w:szCs w:val="22"/>
              </w:rPr>
            </w:pPr>
            <w:r>
              <w:rPr>
                <w:kern w:val="2"/>
                <w:szCs w:val="22"/>
              </w:rPr>
              <w:t>Resource name</w:t>
            </w:r>
          </w:p>
        </w:tc>
        <w:tc>
          <w:tcPr>
            <w:tcW w:w="725" w:type="pct"/>
            <w:shd w:val="clear" w:color="auto" w:fill="C0C0C0"/>
          </w:tcPr>
          <w:p w14:paraId="2CDCF2E0" w14:textId="77777777" w:rsidR="007A011F" w:rsidRDefault="00000000">
            <w:pPr>
              <w:pStyle w:val="TAH"/>
              <w:rPr>
                <w:kern w:val="2"/>
                <w:szCs w:val="22"/>
              </w:rPr>
            </w:pPr>
            <w:r>
              <w:rPr>
                <w:kern w:val="2"/>
                <w:szCs w:val="22"/>
              </w:rPr>
              <w:t>HTTP method or custom operation</w:t>
            </w:r>
          </w:p>
        </w:tc>
        <w:tc>
          <w:tcPr>
            <w:tcW w:w="815" w:type="pct"/>
            <w:shd w:val="clear" w:color="auto" w:fill="C0C0C0"/>
          </w:tcPr>
          <w:p w14:paraId="335E397E" w14:textId="77777777" w:rsidR="007A011F" w:rsidRDefault="00000000">
            <w:pPr>
              <w:pStyle w:val="TAH"/>
              <w:rPr>
                <w:kern w:val="2"/>
                <w:szCs w:val="22"/>
              </w:rPr>
            </w:pPr>
            <w:r>
              <w:rPr>
                <w:kern w:val="2"/>
                <w:szCs w:val="22"/>
              </w:rPr>
              <w:t>Link parameter(s)</w:t>
            </w:r>
          </w:p>
        </w:tc>
        <w:tc>
          <w:tcPr>
            <w:tcW w:w="1949" w:type="pct"/>
            <w:shd w:val="clear" w:color="auto" w:fill="C0C0C0"/>
            <w:vAlign w:val="center"/>
          </w:tcPr>
          <w:p w14:paraId="40D06081" w14:textId="77777777" w:rsidR="007A011F" w:rsidRDefault="00000000">
            <w:pPr>
              <w:pStyle w:val="TAH"/>
              <w:rPr>
                <w:kern w:val="2"/>
                <w:szCs w:val="22"/>
              </w:rPr>
            </w:pPr>
            <w:r>
              <w:rPr>
                <w:kern w:val="2"/>
                <w:szCs w:val="22"/>
              </w:rPr>
              <w:t>Description</w:t>
            </w:r>
          </w:p>
        </w:tc>
      </w:tr>
      <w:tr w:rsidR="007A011F" w14:paraId="672282B0" w14:textId="77777777">
        <w:trPr>
          <w:jc w:val="center"/>
        </w:trPr>
        <w:tc>
          <w:tcPr>
            <w:tcW w:w="545" w:type="pct"/>
            <w:shd w:val="clear" w:color="auto" w:fill="auto"/>
          </w:tcPr>
          <w:p w14:paraId="15A0F2A7" w14:textId="77777777" w:rsidR="007A011F" w:rsidRDefault="00000000">
            <w:pPr>
              <w:pStyle w:val="TAL"/>
              <w:rPr>
                <w:kern w:val="2"/>
                <w:szCs w:val="22"/>
              </w:rPr>
            </w:pPr>
            <w:r>
              <w:rPr>
                <w:kern w:val="2"/>
                <w:szCs w:val="22"/>
              </w:rPr>
              <w:t>n/a</w:t>
            </w:r>
          </w:p>
        </w:tc>
        <w:tc>
          <w:tcPr>
            <w:tcW w:w="966" w:type="pct"/>
          </w:tcPr>
          <w:p w14:paraId="5A89BB12" w14:textId="77777777" w:rsidR="007A011F" w:rsidRDefault="007A011F">
            <w:pPr>
              <w:pStyle w:val="TAL"/>
              <w:rPr>
                <w:kern w:val="2"/>
                <w:szCs w:val="22"/>
              </w:rPr>
            </w:pPr>
          </w:p>
        </w:tc>
        <w:tc>
          <w:tcPr>
            <w:tcW w:w="725" w:type="pct"/>
          </w:tcPr>
          <w:p w14:paraId="70DA8989" w14:textId="77777777" w:rsidR="007A011F" w:rsidRDefault="007A011F">
            <w:pPr>
              <w:pStyle w:val="TAL"/>
              <w:jc w:val="center"/>
              <w:rPr>
                <w:kern w:val="2"/>
                <w:szCs w:val="22"/>
              </w:rPr>
            </w:pPr>
          </w:p>
        </w:tc>
        <w:tc>
          <w:tcPr>
            <w:tcW w:w="815" w:type="pct"/>
          </w:tcPr>
          <w:p w14:paraId="0ADB5179" w14:textId="77777777" w:rsidR="007A011F" w:rsidRDefault="007A011F">
            <w:pPr>
              <w:pStyle w:val="TAL"/>
              <w:rPr>
                <w:kern w:val="2"/>
                <w:szCs w:val="22"/>
              </w:rPr>
            </w:pPr>
          </w:p>
        </w:tc>
        <w:tc>
          <w:tcPr>
            <w:tcW w:w="1949" w:type="pct"/>
            <w:shd w:val="clear" w:color="auto" w:fill="auto"/>
            <w:vAlign w:val="center"/>
          </w:tcPr>
          <w:p w14:paraId="1AD13672" w14:textId="77777777" w:rsidR="007A011F" w:rsidRDefault="007A011F">
            <w:pPr>
              <w:pStyle w:val="TAL"/>
              <w:rPr>
                <w:kern w:val="2"/>
                <w:szCs w:val="22"/>
              </w:rPr>
            </w:pPr>
          </w:p>
        </w:tc>
      </w:tr>
    </w:tbl>
    <w:p w14:paraId="31FC7A85" w14:textId="77777777" w:rsidR="007A011F" w:rsidRDefault="007A011F">
      <w:pPr>
        <w:rPr>
          <w:lang w:eastAsia="zh-CN"/>
        </w:rPr>
      </w:pPr>
    </w:p>
    <w:p w14:paraId="3DF51F53" w14:textId="77777777" w:rsidR="007A011F" w:rsidRDefault="00000000">
      <w:pPr>
        <w:pStyle w:val="Heading3"/>
      </w:pPr>
      <w:bookmarkStart w:id="761" w:name="_Toc97197141"/>
      <w:bookmarkStart w:id="762" w:name="_Toc96996735"/>
      <w:bookmarkStart w:id="763" w:name="_Toc83768360"/>
      <w:bookmarkStart w:id="764" w:name="_Toc138694670"/>
      <w:bookmarkStart w:id="765" w:name="_Toc93878959"/>
      <w:r>
        <w:rPr>
          <w:lang w:eastAsia="zh-CN"/>
        </w:rPr>
        <w:t>8</w:t>
      </w:r>
      <w:r>
        <w:t>.1.3</w:t>
      </w:r>
      <w:r>
        <w:tab/>
        <w:t>Custom Operations without associated resources</w:t>
      </w:r>
      <w:bookmarkEnd w:id="761"/>
      <w:bookmarkEnd w:id="762"/>
      <w:bookmarkEnd w:id="763"/>
      <w:bookmarkEnd w:id="764"/>
      <w:bookmarkEnd w:id="765"/>
    </w:p>
    <w:p w14:paraId="7FBF9947" w14:textId="77777777" w:rsidR="007A011F" w:rsidRDefault="00000000">
      <w:r>
        <w:rPr>
          <w:lang w:eastAsia="zh-CN"/>
        </w:rPr>
        <w:t>None.</w:t>
      </w:r>
    </w:p>
    <w:p w14:paraId="746828BC" w14:textId="77777777" w:rsidR="007A011F" w:rsidRDefault="00000000">
      <w:pPr>
        <w:pStyle w:val="Heading3"/>
      </w:pPr>
      <w:bookmarkStart w:id="766" w:name="_Toc83768361"/>
      <w:bookmarkStart w:id="767" w:name="_Toc93878960"/>
      <w:bookmarkStart w:id="768" w:name="_Toc96996736"/>
      <w:bookmarkStart w:id="769" w:name="_Toc97197142"/>
      <w:bookmarkStart w:id="770" w:name="_Toc138694671"/>
      <w:r>
        <w:rPr>
          <w:lang w:eastAsia="zh-CN"/>
        </w:rPr>
        <w:t>8</w:t>
      </w:r>
      <w:r>
        <w:t>.1.4</w:t>
      </w:r>
      <w:r>
        <w:tab/>
        <w:t>Notifications</w:t>
      </w:r>
      <w:bookmarkEnd w:id="766"/>
      <w:bookmarkEnd w:id="767"/>
      <w:bookmarkEnd w:id="768"/>
      <w:bookmarkEnd w:id="769"/>
      <w:bookmarkEnd w:id="770"/>
    </w:p>
    <w:p w14:paraId="5AEF9C85" w14:textId="77777777" w:rsidR="007A011F" w:rsidRDefault="00000000">
      <w:r>
        <w:rPr>
          <w:lang w:eastAsia="zh-CN"/>
        </w:rPr>
        <w:t>None.</w:t>
      </w:r>
    </w:p>
    <w:p w14:paraId="35548DA2" w14:textId="77777777" w:rsidR="007A011F" w:rsidRDefault="00000000">
      <w:pPr>
        <w:pStyle w:val="Heading3"/>
      </w:pPr>
      <w:bookmarkStart w:id="771" w:name="_Toc93878961"/>
      <w:bookmarkStart w:id="772" w:name="_Toc83768362"/>
      <w:bookmarkStart w:id="773" w:name="_Toc97197143"/>
      <w:bookmarkStart w:id="774" w:name="_Toc138694672"/>
      <w:bookmarkStart w:id="775" w:name="_Toc96996737"/>
      <w:r>
        <w:rPr>
          <w:lang w:eastAsia="zh-CN"/>
        </w:rPr>
        <w:t>8</w:t>
      </w:r>
      <w:r>
        <w:t>.1.5</w:t>
      </w:r>
      <w:r>
        <w:tab/>
        <w:t>Data Model</w:t>
      </w:r>
      <w:bookmarkEnd w:id="771"/>
      <w:bookmarkEnd w:id="772"/>
      <w:bookmarkEnd w:id="773"/>
      <w:bookmarkEnd w:id="774"/>
      <w:bookmarkEnd w:id="775"/>
    </w:p>
    <w:p w14:paraId="07CA483C" w14:textId="77777777" w:rsidR="007A011F" w:rsidRDefault="00000000">
      <w:pPr>
        <w:pStyle w:val="Heading4"/>
        <w:rPr>
          <w:lang w:eastAsia="zh-CN"/>
        </w:rPr>
      </w:pPr>
      <w:bookmarkStart w:id="776" w:name="_Toc138694673"/>
      <w:bookmarkStart w:id="777" w:name="_Toc93878962"/>
      <w:bookmarkStart w:id="778" w:name="_Toc96996738"/>
      <w:bookmarkStart w:id="779" w:name="_Toc97197144"/>
      <w:bookmarkStart w:id="780" w:name="_Toc81332272"/>
      <w:r>
        <w:rPr>
          <w:lang w:eastAsia="zh-CN"/>
        </w:rPr>
        <w:t>8.1.5.1</w:t>
      </w:r>
      <w:r>
        <w:rPr>
          <w:lang w:eastAsia="zh-CN"/>
        </w:rPr>
        <w:tab/>
        <w:t>General</w:t>
      </w:r>
      <w:bookmarkEnd w:id="776"/>
      <w:bookmarkEnd w:id="777"/>
      <w:bookmarkEnd w:id="778"/>
      <w:bookmarkEnd w:id="779"/>
      <w:bookmarkEnd w:id="780"/>
    </w:p>
    <w:p w14:paraId="7641EB1A" w14:textId="77777777" w:rsidR="007A011F"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9E54552" w14:textId="77777777" w:rsidR="007A011F"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A011F" w14:paraId="4F72C4D7" w14:textId="77777777">
        <w:trPr>
          <w:jc w:val="center"/>
        </w:trPr>
        <w:tc>
          <w:tcPr>
            <w:tcW w:w="2868" w:type="dxa"/>
            <w:shd w:val="clear" w:color="auto" w:fill="C0C0C0"/>
          </w:tcPr>
          <w:p w14:paraId="4BA144D0" w14:textId="77777777" w:rsidR="007A011F" w:rsidRDefault="00000000">
            <w:pPr>
              <w:pStyle w:val="TAH"/>
              <w:rPr>
                <w:kern w:val="2"/>
                <w:szCs w:val="22"/>
              </w:rPr>
            </w:pPr>
            <w:r>
              <w:rPr>
                <w:kern w:val="2"/>
                <w:szCs w:val="22"/>
              </w:rPr>
              <w:t>Data type</w:t>
            </w:r>
          </w:p>
        </w:tc>
        <w:tc>
          <w:tcPr>
            <w:tcW w:w="1297" w:type="dxa"/>
            <w:shd w:val="clear" w:color="auto" w:fill="C0C0C0"/>
          </w:tcPr>
          <w:p w14:paraId="04D9BA3B" w14:textId="77777777" w:rsidR="007A011F" w:rsidRDefault="00000000">
            <w:pPr>
              <w:pStyle w:val="TAH"/>
              <w:rPr>
                <w:kern w:val="2"/>
                <w:szCs w:val="22"/>
              </w:rPr>
            </w:pPr>
            <w:r>
              <w:rPr>
                <w:kern w:val="2"/>
                <w:szCs w:val="22"/>
              </w:rPr>
              <w:t>Section defined</w:t>
            </w:r>
          </w:p>
        </w:tc>
        <w:tc>
          <w:tcPr>
            <w:tcW w:w="2887" w:type="dxa"/>
            <w:shd w:val="clear" w:color="auto" w:fill="C0C0C0"/>
          </w:tcPr>
          <w:p w14:paraId="2FCA14AB" w14:textId="77777777" w:rsidR="007A011F" w:rsidRDefault="00000000">
            <w:pPr>
              <w:pStyle w:val="TAH"/>
              <w:rPr>
                <w:kern w:val="2"/>
                <w:szCs w:val="22"/>
              </w:rPr>
            </w:pPr>
            <w:r>
              <w:rPr>
                <w:kern w:val="2"/>
                <w:szCs w:val="22"/>
              </w:rPr>
              <w:t>Description</w:t>
            </w:r>
          </w:p>
        </w:tc>
        <w:tc>
          <w:tcPr>
            <w:tcW w:w="2725" w:type="dxa"/>
            <w:shd w:val="clear" w:color="auto" w:fill="C0C0C0"/>
          </w:tcPr>
          <w:p w14:paraId="7687B68A" w14:textId="77777777" w:rsidR="007A011F" w:rsidRDefault="00000000">
            <w:pPr>
              <w:pStyle w:val="TAH"/>
              <w:rPr>
                <w:kern w:val="2"/>
                <w:szCs w:val="22"/>
              </w:rPr>
            </w:pPr>
            <w:r>
              <w:rPr>
                <w:kern w:val="2"/>
                <w:szCs w:val="22"/>
              </w:rPr>
              <w:t>Applicability</w:t>
            </w:r>
          </w:p>
        </w:tc>
      </w:tr>
      <w:tr w:rsidR="007A011F" w14:paraId="318E0B7E" w14:textId="77777777">
        <w:trPr>
          <w:jc w:val="center"/>
        </w:trPr>
        <w:tc>
          <w:tcPr>
            <w:tcW w:w="2868" w:type="dxa"/>
          </w:tcPr>
          <w:p w14:paraId="00F65DED" w14:textId="77777777" w:rsidR="007A011F" w:rsidRDefault="00000000">
            <w:pPr>
              <w:pStyle w:val="TAL"/>
              <w:rPr>
                <w:kern w:val="2"/>
                <w:szCs w:val="22"/>
              </w:rPr>
            </w:pPr>
            <w:r>
              <w:rPr>
                <w:kern w:val="2"/>
                <w:szCs w:val="22"/>
              </w:rPr>
              <w:t>ASRegistration</w:t>
            </w:r>
          </w:p>
        </w:tc>
        <w:tc>
          <w:tcPr>
            <w:tcW w:w="1297" w:type="dxa"/>
          </w:tcPr>
          <w:p w14:paraId="067DFD35" w14:textId="77777777" w:rsidR="007A011F" w:rsidRDefault="00000000">
            <w:pPr>
              <w:pStyle w:val="TAL"/>
              <w:rPr>
                <w:kern w:val="2"/>
                <w:szCs w:val="22"/>
              </w:rPr>
            </w:pPr>
            <w:r>
              <w:rPr>
                <w:kern w:val="2"/>
                <w:szCs w:val="22"/>
              </w:rPr>
              <w:t>8.1.5.2.2</w:t>
            </w:r>
          </w:p>
        </w:tc>
        <w:tc>
          <w:tcPr>
            <w:tcW w:w="2887" w:type="dxa"/>
          </w:tcPr>
          <w:p w14:paraId="2A677EE6" w14:textId="77777777" w:rsidR="007A011F" w:rsidRDefault="00000000">
            <w:pPr>
              <w:pStyle w:val="TAL"/>
              <w:rPr>
                <w:kern w:val="2"/>
                <w:szCs w:val="22"/>
              </w:rPr>
            </w:pPr>
            <w:r>
              <w:rPr>
                <w:kern w:val="2"/>
                <w:szCs w:val="22"/>
              </w:rPr>
              <w:t>The AS registration request information.</w:t>
            </w:r>
          </w:p>
        </w:tc>
        <w:tc>
          <w:tcPr>
            <w:tcW w:w="2725" w:type="dxa"/>
          </w:tcPr>
          <w:p w14:paraId="5F7BF5B5" w14:textId="77777777" w:rsidR="007A011F" w:rsidRDefault="007A011F">
            <w:pPr>
              <w:pStyle w:val="TAL"/>
              <w:rPr>
                <w:kern w:val="2"/>
                <w:szCs w:val="22"/>
              </w:rPr>
            </w:pPr>
          </w:p>
        </w:tc>
      </w:tr>
      <w:tr w:rsidR="007A011F" w14:paraId="3688EED0" w14:textId="77777777">
        <w:trPr>
          <w:jc w:val="center"/>
        </w:trPr>
        <w:tc>
          <w:tcPr>
            <w:tcW w:w="2868" w:type="dxa"/>
          </w:tcPr>
          <w:p w14:paraId="315B9DC4" w14:textId="77777777" w:rsidR="007A011F" w:rsidRDefault="00000000">
            <w:pPr>
              <w:pStyle w:val="TAL"/>
              <w:rPr>
                <w:kern w:val="2"/>
                <w:szCs w:val="22"/>
              </w:rPr>
            </w:pPr>
            <w:r>
              <w:rPr>
                <w:kern w:val="2"/>
                <w:szCs w:val="22"/>
              </w:rPr>
              <w:t>ASRegistrationAck</w:t>
            </w:r>
          </w:p>
        </w:tc>
        <w:tc>
          <w:tcPr>
            <w:tcW w:w="1297" w:type="dxa"/>
          </w:tcPr>
          <w:p w14:paraId="22C03C80" w14:textId="77777777" w:rsidR="007A011F" w:rsidRDefault="00000000">
            <w:pPr>
              <w:pStyle w:val="TAL"/>
              <w:rPr>
                <w:kern w:val="2"/>
                <w:szCs w:val="22"/>
              </w:rPr>
            </w:pPr>
            <w:r>
              <w:rPr>
                <w:kern w:val="2"/>
                <w:szCs w:val="22"/>
              </w:rPr>
              <w:t>8.1.5.2.3</w:t>
            </w:r>
          </w:p>
        </w:tc>
        <w:tc>
          <w:tcPr>
            <w:tcW w:w="2887" w:type="dxa"/>
          </w:tcPr>
          <w:p w14:paraId="43DDBB3D" w14:textId="77777777" w:rsidR="007A011F" w:rsidRDefault="00000000">
            <w:pPr>
              <w:pStyle w:val="TAL"/>
              <w:rPr>
                <w:kern w:val="2"/>
                <w:szCs w:val="22"/>
              </w:rPr>
            </w:pPr>
            <w:r>
              <w:rPr>
                <w:kern w:val="2"/>
                <w:szCs w:val="22"/>
              </w:rPr>
              <w:t>The AS registration response information.</w:t>
            </w:r>
          </w:p>
        </w:tc>
        <w:tc>
          <w:tcPr>
            <w:tcW w:w="2725" w:type="dxa"/>
          </w:tcPr>
          <w:p w14:paraId="2C64EA9A" w14:textId="77777777" w:rsidR="007A011F" w:rsidRDefault="007A011F">
            <w:pPr>
              <w:pStyle w:val="TAL"/>
              <w:rPr>
                <w:kern w:val="2"/>
                <w:szCs w:val="22"/>
              </w:rPr>
            </w:pPr>
          </w:p>
        </w:tc>
      </w:tr>
      <w:tr w:rsidR="007A011F" w14:paraId="40A9082D" w14:textId="77777777">
        <w:trPr>
          <w:jc w:val="center"/>
        </w:trPr>
        <w:tc>
          <w:tcPr>
            <w:tcW w:w="2868" w:type="dxa"/>
          </w:tcPr>
          <w:p w14:paraId="3E3E655F" w14:textId="77777777" w:rsidR="007A011F" w:rsidRDefault="00000000">
            <w:pPr>
              <w:pStyle w:val="TAL"/>
              <w:rPr>
                <w:kern w:val="2"/>
                <w:szCs w:val="22"/>
              </w:rPr>
            </w:pPr>
            <w:r>
              <w:rPr>
                <w:kern w:val="2"/>
                <w:szCs w:val="22"/>
              </w:rPr>
              <w:t>ASProfile</w:t>
            </w:r>
          </w:p>
        </w:tc>
        <w:tc>
          <w:tcPr>
            <w:tcW w:w="1297" w:type="dxa"/>
          </w:tcPr>
          <w:p w14:paraId="7AC3D61C" w14:textId="77777777" w:rsidR="007A011F" w:rsidRDefault="00000000">
            <w:pPr>
              <w:pStyle w:val="TAL"/>
              <w:rPr>
                <w:kern w:val="2"/>
                <w:szCs w:val="22"/>
              </w:rPr>
            </w:pPr>
            <w:r>
              <w:rPr>
                <w:kern w:val="2"/>
                <w:szCs w:val="22"/>
              </w:rPr>
              <w:t>8.1.5.2.4</w:t>
            </w:r>
          </w:p>
        </w:tc>
        <w:tc>
          <w:tcPr>
            <w:tcW w:w="2887" w:type="dxa"/>
          </w:tcPr>
          <w:p w14:paraId="45F9DFE4" w14:textId="77777777" w:rsidR="007A011F" w:rsidRDefault="00000000">
            <w:pPr>
              <w:pStyle w:val="TAL"/>
              <w:rPr>
                <w:kern w:val="2"/>
                <w:szCs w:val="22"/>
              </w:rPr>
            </w:pPr>
            <w:r>
              <w:rPr>
                <w:kern w:val="2"/>
                <w:szCs w:val="22"/>
              </w:rPr>
              <w:t>The profile information related to the AS in the ASRegistration data type.</w:t>
            </w:r>
          </w:p>
        </w:tc>
        <w:tc>
          <w:tcPr>
            <w:tcW w:w="2725" w:type="dxa"/>
          </w:tcPr>
          <w:p w14:paraId="1E0F0113" w14:textId="77777777" w:rsidR="007A011F" w:rsidRDefault="007A011F">
            <w:pPr>
              <w:pStyle w:val="TAL"/>
              <w:rPr>
                <w:kern w:val="2"/>
                <w:szCs w:val="22"/>
              </w:rPr>
            </w:pPr>
          </w:p>
        </w:tc>
      </w:tr>
    </w:tbl>
    <w:p w14:paraId="2FAB6AC2" w14:textId="77777777" w:rsidR="007A011F" w:rsidRDefault="007A011F">
      <w:pPr>
        <w:rPr>
          <w:lang w:eastAsia="zh-CN"/>
        </w:rPr>
      </w:pPr>
    </w:p>
    <w:p w14:paraId="5E2B6818" w14:textId="77777777" w:rsidR="007A011F" w:rsidRDefault="00000000">
      <w:r>
        <w:t>Table 8.1.5.1-2 specifies data types re-used by the MSGS_ASRegistration API service.</w:t>
      </w:r>
    </w:p>
    <w:p w14:paraId="424555D5" w14:textId="77777777" w:rsidR="007A011F"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7A011F" w14:paraId="0A53BB3B" w14:textId="77777777">
        <w:trPr>
          <w:jc w:val="center"/>
        </w:trPr>
        <w:tc>
          <w:tcPr>
            <w:tcW w:w="2638" w:type="dxa"/>
            <w:shd w:val="clear" w:color="auto" w:fill="C0C0C0"/>
          </w:tcPr>
          <w:p w14:paraId="78FAA28B" w14:textId="77777777" w:rsidR="007A011F" w:rsidRDefault="00000000">
            <w:pPr>
              <w:pStyle w:val="TAH"/>
              <w:rPr>
                <w:kern w:val="2"/>
                <w:szCs w:val="22"/>
              </w:rPr>
            </w:pPr>
            <w:r>
              <w:rPr>
                <w:kern w:val="2"/>
                <w:szCs w:val="22"/>
              </w:rPr>
              <w:t>Data type</w:t>
            </w:r>
          </w:p>
        </w:tc>
        <w:tc>
          <w:tcPr>
            <w:tcW w:w="1770" w:type="dxa"/>
            <w:shd w:val="clear" w:color="auto" w:fill="C0C0C0"/>
          </w:tcPr>
          <w:p w14:paraId="423AAA5A" w14:textId="77777777" w:rsidR="007A011F" w:rsidRDefault="00000000">
            <w:pPr>
              <w:pStyle w:val="TAH"/>
              <w:rPr>
                <w:kern w:val="2"/>
                <w:szCs w:val="22"/>
              </w:rPr>
            </w:pPr>
            <w:r>
              <w:rPr>
                <w:kern w:val="2"/>
                <w:szCs w:val="22"/>
              </w:rPr>
              <w:t>Reference</w:t>
            </w:r>
          </w:p>
        </w:tc>
        <w:tc>
          <w:tcPr>
            <w:tcW w:w="2802" w:type="dxa"/>
            <w:shd w:val="clear" w:color="auto" w:fill="C0C0C0"/>
          </w:tcPr>
          <w:p w14:paraId="5FA62246" w14:textId="77777777" w:rsidR="007A011F" w:rsidRDefault="00000000">
            <w:pPr>
              <w:pStyle w:val="TAH"/>
              <w:rPr>
                <w:kern w:val="2"/>
                <w:szCs w:val="22"/>
              </w:rPr>
            </w:pPr>
            <w:r>
              <w:rPr>
                <w:kern w:val="2"/>
                <w:szCs w:val="22"/>
              </w:rPr>
              <w:t>Comments</w:t>
            </w:r>
          </w:p>
        </w:tc>
        <w:tc>
          <w:tcPr>
            <w:tcW w:w="2567" w:type="dxa"/>
            <w:shd w:val="clear" w:color="auto" w:fill="C0C0C0"/>
          </w:tcPr>
          <w:p w14:paraId="037DC0A2" w14:textId="77777777" w:rsidR="007A011F" w:rsidRDefault="00000000">
            <w:pPr>
              <w:pStyle w:val="TAH"/>
              <w:rPr>
                <w:kern w:val="2"/>
                <w:szCs w:val="22"/>
              </w:rPr>
            </w:pPr>
            <w:r>
              <w:rPr>
                <w:kern w:val="2"/>
                <w:szCs w:val="22"/>
              </w:rPr>
              <w:t>Applicability</w:t>
            </w:r>
          </w:p>
        </w:tc>
      </w:tr>
      <w:tr w:rsidR="007A011F" w14:paraId="479847A6" w14:textId="77777777">
        <w:trPr>
          <w:jc w:val="center"/>
        </w:trPr>
        <w:tc>
          <w:tcPr>
            <w:tcW w:w="2638" w:type="dxa"/>
          </w:tcPr>
          <w:p w14:paraId="494278A3" w14:textId="77777777" w:rsidR="007A011F" w:rsidRDefault="00000000">
            <w:pPr>
              <w:pStyle w:val="TAL"/>
              <w:rPr>
                <w:kern w:val="2"/>
                <w:szCs w:val="22"/>
              </w:rPr>
            </w:pPr>
            <w:r>
              <w:rPr>
                <w:kern w:val="2"/>
                <w:szCs w:val="22"/>
              </w:rPr>
              <w:t>ProblemDetails</w:t>
            </w:r>
          </w:p>
        </w:tc>
        <w:tc>
          <w:tcPr>
            <w:tcW w:w="1770" w:type="dxa"/>
          </w:tcPr>
          <w:p w14:paraId="161AD385" w14:textId="77777777" w:rsidR="007A011F"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E3141AD" w14:textId="77777777" w:rsidR="007A011F" w:rsidRDefault="007A011F">
            <w:pPr>
              <w:pStyle w:val="TAL"/>
              <w:rPr>
                <w:kern w:val="2"/>
                <w:szCs w:val="22"/>
              </w:rPr>
            </w:pPr>
          </w:p>
        </w:tc>
        <w:tc>
          <w:tcPr>
            <w:tcW w:w="2567" w:type="dxa"/>
          </w:tcPr>
          <w:p w14:paraId="62B151B4" w14:textId="77777777" w:rsidR="007A011F" w:rsidRDefault="007A011F">
            <w:pPr>
              <w:pStyle w:val="TAL"/>
              <w:rPr>
                <w:kern w:val="2"/>
                <w:szCs w:val="22"/>
              </w:rPr>
            </w:pPr>
          </w:p>
        </w:tc>
      </w:tr>
      <w:tr w:rsidR="007A011F" w14:paraId="17209F5E" w14:textId="77777777">
        <w:trPr>
          <w:jc w:val="center"/>
        </w:trPr>
        <w:tc>
          <w:tcPr>
            <w:tcW w:w="2638" w:type="dxa"/>
          </w:tcPr>
          <w:p w14:paraId="38017C4E" w14:textId="77777777" w:rsidR="007A011F" w:rsidRDefault="00000000">
            <w:pPr>
              <w:pStyle w:val="TAL"/>
              <w:rPr>
                <w:kern w:val="2"/>
                <w:szCs w:val="22"/>
                <w:lang w:eastAsia="zh-CN"/>
              </w:rPr>
            </w:pPr>
            <w:r>
              <w:rPr>
                <w:kern w:val="2"/>
                <w:szCs w:val="22"/>
                <w:lang w:eastAsia="zh-CN"/>
              </w:rPr>
              <w:t>Uri</w:t>
            </w:r>
          </w:p>
        </w:tc>
        <w:tc>
          <w:tcPr>
            <w:tcW w:w="1770" w:type="dxa"/>
          </w:tcPr>
          <w:p w14:paraId="2C0A7D60" w14:textId="77777777" w:rsidR="007A011F"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297898D4" w14:textId="77777777" w:rsidR="007A011F" w:rsidRDefault="007A011F">
            <w:pPr>
              <w:pStyle w:val="TAL"/>
              <w:rPr>
                <w:kern w:val="2"/>
                <w:szCs w:val="22"/>
              </w:rPr>
            </w:pPr>
          </w:p>
        </w:tc>
        <w:tc>
          <w:tcPr>
            <w:tcW w:w="2567" w:type="dxa"/>
          </w:tcPr>
          <w:p w14:paraId="128BC566" w14:textId="77777777" w:rsidR="007A011F" w:rsidRDefault="007A011F">
            <w:pPr>
              <w:pStyle w:val="TAL"/>
              <w:rPr>
                <w:kern w:val="2"/>
                <w:szCs w:val="22"/>
              </w:rPr>
            </w:pPr>
          </w:p>
        </w:tc>
      </w:tr>
    </w:tbl>
    <w:p w14:paraId="598E8D4C" w14:textId="77777777" w:rsidR="007A011F" w:rsidRDefault="007A011F">
      <w:pPr>
        <w:rPr>
          <w:lang w:eastAsia="zh-CN"/>
        </w:rPr>
      </w:pPr>
    </w:p>
    <w:p w14:paraId="4CCF86A2" w14:textId="77777777" w:rsidR="007A011F" w:rsidRDefault="00000000">
      <w:pPr>
        <w:pStyle w:val="Heading4"/>
        <w:rPr>
          <w:lang w:eastAsia="zh-CN"/>
        </w:rPr>
      </w:pPr>
      <w:bookmarkStart w:id="781" w:name="_Toc81332273"/>
      <w:bookmarkStart w:id="782" w:name="_Toc138694674"/>
      <w:bookmarkStart w:id="783" w:name="_Toc97197145"/>
      <w:bookmarkStart w:id="784" w:name="_Toc93878963"/>
      <w:bookmarkStart w:id="785" w:name="_Toc96996739"/>
      <w:r>
        <w:rPr>
          <w:lang w:eastAsia="zh-CN"/>
        </w:rPr>
        <w:lastRenderedPageBreak/>
        <w:t>8.1.5.2</w:t>
      </w:r>
      <w:r>
        <w:rPr>
          <w:lang w:eastAsia="zh-CN"/>
        </w:rPr>
        <w:tab/>
        <w:t>Structured data types</w:t>
      </w:r>
      <w:bookmarkEnd w:id="781"/>
      <w:bookmarkEnd w:id="782"/>
      <w:bookmarkEnd w:id="783"/>
      <w:bookmarkEnd w:id="784"/>
      <w:bookmarkEnd w:id="785"/>
    </w:p>
    <w:p w14:paraId="506CCF84" w14:textId="77777777" w:rsidR="007A011F" w:rsidRDefault="00000000">
      <w:pPr>
        <w:pStyle w:val="Heading5"/>
        <w:rPr>
          <w:lang w:eastAsia="zh-CN"/>
        </w:rPr>
      </w:pPr>
      <w:bookmarkStart w:id="786" w:name="_Toc96996740"/>
      <w:bookmarkStart w:id="787" w:name="_Toc138694675"/>
      <w:bookmarkStart w:id="788" w:name="_Toc97197146"/>
      <w:bookmarkStart w:id="789" w:name="_Toc93878964"/>
      <w:bookmarkStart w:id="790" w:name="_Toc81332274"/>
      <w:r>
        <w:rPr>
          <w:lang w:eastAsia="zh-CN"/>
        </w:rPr>
        <w:t>8.1.5.2.1</w:t>
      </w:r>
      <w:r>
        <w:rPr>
          <w:lang w:eastAsia="zh-CN"/>
        </w:rPr>
        <w:tab/>
        <w:t>Introduction</w:t>
      </w:r>
      <w:bookmarkEnd w:id="786"/>
      <w:bookmarkEnd w:id="787"/>
      <w:bookmarkEnd w:id="788"/>
      <w:bookmarkEnd w:id="789"/>
      <w:bookmarkEnd w:id="790"/>
    </w:p>
    <w:p w14:paraId="7961CC8C" w14:textId="77777777" w:rsidR="007A011F" w:rsidRDefault="00000000">
      <w:pPr>
        <w:pStyle w:val="Heading5"/>
        <w:rPr>
          <w:lang w:eastAsia="zh-CN"/>
        </w:rPr>
      </w:pPr>
      <w:bookmarkStart w:id="791" w:name="_Toc81332275"/>
      <w:bookmarkStart w:id="792" w:name="_Toc93878965"/>
      <w:bookmarkStart w:id="793" w:name="_Toc138694676"/>
      <w:bookmarkStart w:id="794" w:name="_Toc97197147"/>
      <w:bookmarkStart w:id="795" w:name="_Toc96996741"/>
      <w:r>
        <w:rPr>
          <w:lang w:eastAsia="zh-CN"/>
        </w:rPr>
        <w:t>8.1.5.2.2</w:t>
      </w:r>
      <w:r>
        <w:rPr>
          <w:lang w:eastAsia="zh-CN"/>
        </w:rPr>
        <w:tab/>
        <w:t xml:space="preserve">Type: </w:t>
      </w:r>
      <w:bookmarkEnd w:id="791"/>
      <w:r>
        <w:t>ASRegistration</w:t>
      </w:r>
      <w:bookmarkEnd w:id="792"/>
      <w:bookmarkEnd w:id="793"/>
      <w:bookmarkEnd w:id="794"/>
      <w:bookmarkEnd w:id="795"/>
    </w:p>
    <w:p w14:paraId="37F10FA5" w14:textId="77777777" w:rsidR="007A011F"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67C5227B" w14:textId="77777777">
        <w:trPr>
          <w:jc w:val="center"/>
        </w:trPr>
        <w:tc>
          <w:tcPr>
            <w:tcW w:w="1430" w:type="dxa"/>
            <w:shd w:val="clear" w:color="auto" w:fill="C0C0C0"/>
          </w:tcPr>
          <w:p w14:paraId="35F1FF4A" w14:textId="77777777" w:rsidR="007A011F" w:rsidRDefault="00000000">
            <w:pPr>
              <w:pStyle w:val="TAH"/>
              <w:rPr>
                <w:kern w:val="2"/>
                <w:szCs w:val="22"/>
              </w:rPr>
            </w:pPr>
            <w:r>
              <w:rPr>
                <w:kern w:val="2"/>
                <w:szCs w:val="22"/>
              </w:rPr>
              <w:t>Attribute name</w:t>
            </w:r>
          </w:p>
        </w:tc>
        <w:tc>
          <w:tcPr>
            <w:tcW w:w="1006" w:type="dxa"/>
            <w:shd w:val="clear" w:color="auto" w:fill="C0C0C0"/>
          </w:tcPr>
          <w:p w14:paraId="1FDB8543" w14:textId="77777777" w:rsidR="007A011F" w:rsidRDefault="00000000">
            <w:pPr>
              <w:pStyle w:val="TAH"/>
              <w:rPr>
                <w:kern w:val="2"/>
                <w:szCs w:val="22"/>
              </w:rPr>
            </w:pPr>
            <w:r>
              <w:rPr>
                <w:kern w:val="2"/>
                <w:szCs w:val="22"/>
              </w:rPr>
              <w:t>Data type</w:t>
            </w:r>
          </w:p>
        </w:tc>
        <w:tc>
          <w:tcPr>
            <w:tcW w:w="425" w:type="dxa"/>
            <w:shd w:val="clear" w:color="auto" w:fill="C0C0C0"/>
          </w:tcPr>
          <w:p w14:paraId="43942AD7" w14:textId="77777777" w:rsidR="007A011F" w:rsidRDefault="00000000">
            <w:pPr>
              <w:pStyle w:val="TAH"/>
              <w:rPr>
                <w:kern w:val="2"/>
                <w:szCs w:val="22"/>
              </w:rPr>
            </w:pPr>
            <w:r>
              <w:rPr>
                <w:kern w:val="2"/>
                <w:szCs w:val="22"/>
              </w:rPr>
              <w:t>P</w:t>
            </w:r>
          </w:p>
        </w:tc>
        <w:tc>
          <w:tcPr>
            <w:tcW w:w="1368" w:type="dxa"/>
            <w:shd w:val="clear" w:color="auto" w:fill="C0C0C0"/>
          </w:tcPr>
          <w:p w14:paraId="263C493B" w14:textId="77777777" w:rsidR="007A011F" w:rsidRDefault="00000000">
            <w:pPr>
              <w:pStyle w:val="TAH"/>
              <w:rPr>
                <w:kern w:val="2"/>
                <w:szCs w:val="22"/>
              </w:rPr>
            </w:pPr>
            <w:r>
              <w:rPr>
                <w:kern w:val="2"/>
                <w:szCs w:val="22"/>
              </w:rPr>
              <w:t>Cardinality</w:t>
            </w:r>
          </w:p>
        </w:tc>
        <w:tc>
          <w:tcPr>
            <w:tcW w:w="3438" w:type="dxa"/>
            <w:shd w:val="clear" w:color="auto" w:fill="C0C0C0"/>
          </w:tcPr>
          <w:p w14:paraId="71D22F14" w14:textId="77777777" w:rsidR="007A011F" w:rsidRDefault="00000000">
            <w:pPr>
              <w:pStyle w:val="TAH"/>
              <w:rPr>
                <w:kern w:val="2"/>
                <w:szCs w:val="22"/>
              </w:rPr>
            </w:pPr>
            <w:r>
              <w:rPr>
                <w:kern w:val="2"/>
                <w:szCs w:val="22"/>
              </w:rPr>
              <w:t>Description</w:t>
            </w:r>
          </w:p>
        </w:tc>
        <w:tc>
          <w:tcPr>
            <w:tcW w:w="1998" w:type="dxa"/>
            <w:shd w:val="clear" w:color="auto" w:fill="C0C0C0"/>
          </w:tcPr>
          <w:p w14:paraId="2764F985" w14:textId="77777777" w:rsidR="007A011F" w:rsidRDefault="00000000">
            <w:pPr>
              <w:pStyle w:val="TAH"/>
              <w:rPr>
                <w:kern w:val="2"/>
                <w:szCs w:val="22"/>
              </w:rPr>
            </w:pPr>
            <w:r>
              <w:rPr>
                <w:kern w:val="2"/>
                <w:szCs w:val="22"/>
              </w:rPr>
              <w:t>Applicability</w:t>
            </w:r>
          </w:p>
        </w:tc>
      </w:tr>
      <w:tr w:rsidR="007A011F" w14:paraId="5536D0CD" w14:textId="77777777">
        <w:trPr>
          <w:jc w:val="center"/>
        </w:trPr>
        <w:tc>
          <w:tcPr>
            <w:tcW w:w="1430" w:type="dxa"/>
          </w:tcPr>
          <w:p w14:paraId="10C8A73F" w14:textId="77777777" w:rsidR="007A011F" w:rsidRDefault="00000000">
            <w:pPr>
              <w:pStyle w:val="TAL"/>
              <w:rPr>
                <w:kern w:val="2"/>
                <w:szCs w:val="22"/>
                <w:lang w:eastAsia="zh-CN"/>
              </w:rPr>
            </w:pPr>
            <w:r>
              <w:rPr>
                <w:kern w:val="2"/>
                <w:szCs w:val="22"/>
              </w:rPr>
              <w:t>asSvcId</w:t>
            </w:r>
          </w:p>
        </w:tc>
        <w:tc>
          <w:tcPr>
            <w:tcW w:w="1006" w:type="dxa"/>
          </w:tcPr>
          <w:p w14:paraId="7CC4D833" w14:textId="77777777" w:rsidR="007A011F" w:rsidRDefault="00000000">
            <w:pPr>
              <w:pStyle w:val="TAL"/>
              <w:rPr>
                <w:kern w:val="2"/>
                <w:szCs w:val="22"/>
              </w:rPr>
            </w:pPr>
            <w:r>
              <w:rPr>
                <w:kern w:val="2"/>
                <w:szCs w:val="22"/>
              </w:rPr>
              <w:t>string</w:t>
            </w:r>
          </w:p>
        </w:tc>
        <w:tc>
          <w:tcPr>
            <w:tcW w:w="425" w:type="dxa"/>
          </w:tcPr>
          <w:p w14:paraId="26A72533" w14:textId="77777777" w:rsidR="007A011F" w:rsidRDefault="00000000">
            <w:pPr>
              <w:pStyle w:val="TAC"/>
              <w:rPr>
                <w:kern w:val="2"/>
                <w:szCs w:val="22"/>
              </w:rPr>
            </w:pPr>
            <w:r>
              <w:rPr>
                <w:kern w:val="2"/>
                <w:szCs w:val="22"/>
              </w:rPr>
              <w:t>M</w:t>
            </w:r>
          </w:p>
        </w:tc>
        <w:tc>
          <w:tcPr>
            <w:tcW w:w="1368" w:type="dxa"/>
          </w:tcPr>
          <w:p w14:paraId="754AD4FD" w14:textId="77777777" w:rsidR="007A011F" w:rsidRDefault="00000000">
            <w:pPr>
              <w:pStyle w:val="TAL"/>
              <w:rPr>
                <w:kern w:val="2"/>
                <w:szCs w:val="22"/>
              </w:rPr>
            </w:pPr>
            <w:r>
              <w:rPr>
                <w:kern w:val="2"/>
                <w:szCs w:val="22"/>
              </w:rPr>
              <w:t>1</w:t>
            </w:r>
          </w:p>
        </w:tc>
        <w:tc>
          <w:tcPr>
            <w:tcW w:w="3438" w:type="dxa"/>
          </w:tcPr>
          <w:p w14:paraId="52D9E858" w14:textId="77777777" w:rsidR="007A011F" w:rsidRDefault="00000000">
            <w:pPr>
              <w:pStyle w:val="TAL"/>
              <w:rPr>
                <w:kern w:val="2"/>
                <w:szCs w:val="22"/>
              </w:rPr>
            </w:pPr>
            <w:r>
              <w:rPr>
                <w:kern w:val="2"/>
                <w:szCs w:val="22"/>
              </w:rPr>
              <w:t>The MSGin5G identifier of the Application Server.</w:t>
            </w:r>
          </w:p>
        </w:tc>
        <w:tc>
          <w:tcPr>
            <w:tcW w:w="1998" w:type="dxa"/>
          </w:tcPr>
          <w:p w14:paraId="0CB34A52" w14:textId="77777777" w:rsidR="007A011F" w:rsidRDefault="007A011F">
            <w:pPr>
              <w:pStyle w:val="TAL"/>
              <w:rPr>
                <w:kern w:val="2"/>
                <w:szCs w:val="22"/>
              </w:rPr>
            </w:pPr>
          </w:p>
        </w:tc>
      </w:tr>
      <w:tr w:rsidR="007A011F" w14:paraId="35851BD3" w14:textId="77777777">
        <w:trPr>
          <w:jc w:val="center"/>
        </w:trPr>
        <w:tc>
          <w:tcPr>
            <w:tcW w:w="1430" w:type="dxa"/>
          </w:tcPr>
          <w:p w14:paraId="32F53E56" w14:textId="77777777" w:rsidR="007A011F" w:rsidRDefault="00000000">
            <w:pPr>
              <w:pStyle w:val="TAL"/>
              <w:rPr>
                <w:kern w:val="2"/>
                <w:szCs w:val="22"/>
              </w:rPr>
            </w:pPr>
            <w:r>
              <w:rPr>
                <w:kern w:val="2"/>
                <w:szCs w:val="22"/>
                <w:lang w:eastAsia="zh-CN"/>
              </w:rPr>
              <w:t>app</w:t>
            </w:r>
            <w:r>
              <w:rPr>
                <w:kern w:val="2"/>
                <w:szCs w:val="22"/>
              </w:rPr>
              <w:t>Id</w:t>
            </w:r>
          </w:p>
        </w:tc>
        <w:tc>
          <w:tcPr>
            <w:tcW w:w="1006" w:type="dxa"/>
          </w:tcPr>
          <w:p w14:paraId="0565385F" w14:textId="77777777" w:rsidR="007A011F" w:rsidRDefault="00000000">
            <w:pPr>
              <w:pStyle w:val="TAL"/>
              <w:rPr>
                <w:kern w:val="2"/>
                <w:szCs w:val="22"/>
              </w:rPr>
            </w:pPr>
            <w:r>
              <w:rPr>
                <w:kern w:val="2"/>
                <w:szCs w:val="22"/>
              </w:rPr>
              <w:t>string</w:t>
            </w:r>
          </w:p>
        </w:tc>
        <w:tc>
          <w:tcPr>
            <w:tcW w:w="425" w:type="dxa"/>
          </w:tcPr>
          <w:p w14:paraId="173040CC" w14:textId="77777777" w:rsidR="007A011F" w:rsidRDefault="00000000">
            <w:pPr>
              <w:pStyle w:val="TAC"/>
              <w:rPr>
                <w:kern w:val="2"/>
                <w:szCs w:val="22"/>
                <w:lang w:eastAsia="zh-CN"/>
              </w:rPr>
            </w:pPr>
            <w:r>
              <w:rPr>
                <w:rFonts w:hint="eastAsia"/>
                <w:kern w:val="2"/>
                <w:szCs w:val="22"/>
                <w:lang w:eastAsia="zh-CN"/>
              </w:rPr>
              <w:t>O</w:t>
            </w:r>
          </w:p>
        </w:tc>
        <w:tc>
          <w:tcPr>
            <w:tcW w:w="1368" w:type="dxa"/>
          </w:tcPr>
          <w:p w14:paraId="31329300" w14:textId="77777777" w:rsidR="007A011F" w:rsidRDefault="00000000">
            <w:pPr>
              <w:pStyle w:val="TAL"/>
              <w:rPr>
                <w:kern w:val="2"/>
                <w:szCs w:val="22"/>
              </w:rPr>
            </w:pPr>
            <w:r>
              <w:rPr>
                <w:kern w:val="2"/>
                <w:szCs w:val="22"/>
              </w:rPr>
              <w:t>0..1</w:t>
            </w:r>
          </w:p>
        </w:tc>
        <w:tc>
          <w:tcPr>
            <w:tcW w:w="3438" w:type="dxa"/>
          </w:tcPr>
          <w:p w14:paraId="7C3E2603" w14:textId="77777777" w:rsidR="007A011F" w:rsidRDefault="00000000">
            <w:pPr>
              <w:pStyle w:val="TAL"/>
              <w:rPr>
                <w:kern w:val="2"/>
                <w:szCs w:val="22"/>
              </w:rPr>
            </w:pPr>
            <w:r>
              <w:rPr>
                <w:kern w:val="2"/>
                <w:szCs w:val="22"/>
              </w:rPr>
              <w:t>The identifier of the application specified by the application provider</w:t>
            </w:r>
          </w:p>
        </w:tc>
        <w:tc>
          <w:tcPr>
            <w:tcW w:w="1998" w:type="dxa"/>
          </w:tcPr>
          <w:p w14:paraId="77453813" w14:textId="77777777" w:rsidR="007A011F" w:rsidRDefault="007A011F">
            <w:pPr>
              <w:pStyle w:val="TAL"/>
              <w:rPr>
                <w:kern w:val="2"/>
                <w:szCs w:val="22"/>
              </w:rPr>
            </w:pPr>
          </w:p>
        </w:tc>
      </w:tr>
      <w:tr w:rsidR="007A011F" w14:paraId="6E35739C" w14:textId="77777777">
        <w:trPr>
          <w:jc w:val="center"/>
        </w:trPr>
        <w:tc>
          <w:tcPr>
            <w:tcW w:w="1430" w:type="dxa"/>
          </w:tcPr>
          <w:p w14:paraId="4E894F49" w14:textId="77777777" w:rsidR="007A011F" w:rsidRDefault="00000000">
            <w:pPr>
              <w:pStyle w:val="TAL"/>
              <w:rPr>
                <w:kern w:val="2"/>
                <w:szCs w:val="22"/>
              </w:rPr>
            </w:pPr>
            <w:r>
              <w:rPr>
                <w:kern w:val="2"/>
                <w:szCs w:val="22"/>
                <w:lang w:eastAsia="zh-CN"/>
              </w:rPr>
              <w:t>targetUri</w:t>
            </w:r>
          </w:p>
        </w:tc>
        <w:tc>
          <w:tcPr>
            <w:tcW w:w="1006" w:type="dxa"/>
          </w:tcPr>
          <w:p w14:paraId="04B37100" w14:textId="77777777" w:rsidR="007A011F" w:rsidRDefault="00000000">
            <w:pPr>
              <w:pStyle w:val="TAL"/>
              <w:rPr>
                <w:kern w:val="2"/>
                <w:szCs w:val="22"/>
                <w:lang w:eastAsia="zh-CN"/>
              </w:rPr>
            </w:pPr>
            <w:r>
              <w:rPr>
                <w:kern w:val="2"/>
                <w:szCs w:val="22"/>
                <w:lang w:eastAsia="zh-CN"/>
              </w:rPr>
              <w:t>Uri</w:t>
            </w:r>
          </w:p>
        </w:tc>
        <w:tc>
          <w:tcPr>
            <w:tcW w:w="425" w:type="dxa"/>
          </w:tcPr>
          <w:p w14:paraId="7302B96E" w14:textId="77777777" w:rsidR="007A011F" w:rsidRDefault="00000000">
            <w:pPr>
              <w:pStyle w:val="TAC"/>
              <w:rPr>
                <w:kern w:val="2"/>
                <w:szCs w:val="22"/>
              </w:rPr>
            </w:pPr>
            <w:r>
              <w:rPr>
                <w:kern w:val="2"/>
                <w:szCs w:val="22"/>
              </w:rPr>
              <w:t>O</w:t>
            </w:r>
          </w:p>
        </w:tc>
        <w:tc>
          <w:tcPr>
            <w:tcW w:w="1368" w:type="dxa"/>
          </w:tcPr>
          <w:p w14:paraId="4A90A626" w14:textId="77777777" w:rsidR="007A011F" w:rsidRDefault="00000000">
            <w:pPr>
              <w:pStyle w:val="TAL"/>
              <w:rPr>
                <w:kern w:val="2"/>
                <w:szCs w:val="22"/>
              </w:rPr>
            </w:pPr>
            <w:r>
              <w:rPr>
                <w:kern w:val="2"/>
                <w:szCs w:val="22"/>
              </w:rPr>
              <w:t>0..1</w:t>
            </w:r>
          </w:p>
        </w:tc>
        <w:tc>
          <w:tcPr>
            <w:tcW w:w="3438" w:type="dxa"/>
          </w:tcPr>
          <w:p w14:paraId="2A42DCF1" w14:textId="77777777" w:rsidR="007A011F"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6222DAEC" w14:textId="77777777" w:rsidR="007A011F" w:rsidRDefault="007A011F">
            <w:pPr>
              <w:pStyle w:val="TAL"/>
              <w:rPr>
                <w:kern w:val="2"/>
                <w:szCs w:val="22"/>
              </w:rPr>
            </w:pPr>
          </w:p>
        </w:tc>
      </w:tr>
      <w:tr w:rsidR="007A011F" w14:paraId="7E9AB728" w14:textId="77777777">
        <w:trPr>
          <w:jc w:val="center"/>
        </w:trPr>
        <w:tc>
          <w:tcPr>
            <w:tcW w:w="1430" w:type="dxa"/>
          </w:tcPr>
          <w:p w14:paraId="13A12CBF" w14:textId="77777777" w:rsidR="007A011F" w:rsidRDefault="00000000">
            <w:pPr>
              <w:pStyle w:val="TAL"/>
              <w:rPr>
                <w:kern w:val="2"/>
                <w:szCs w:val="22"/>
              </w:rPr>
            </w:pPr>
            <w:r>
              <w:rPr>
                <w:kern w:val="2"/>
                <w:szCs w:val="22"/>
              </w:rPr>
              <w:t>asProf</w:t>
            </w:r>
          </w:p>
        </w:tc>
        <w:tc>
          <w:tcPr>
            <w:tcW w:w="1006" w:type="dxa"/>
          </w:tcPr>
          <w:p w14:paraId="293E65A4" w14:textId="77777777" w:rsidR="007A011F" w:rsidRDefault="00000000">
            <w:pPr>
              <w:pStyle w:val="TAL"/>
              <w:rPr>
                <w:kern w:val="2"/>
                <w:szCs w:val="22"/>
              </w:rPr>
            </w:pPr>
            <w:r>
              <w:rPr>
                <w:kern w:val="2"/>
                <w:szCs w:val="22"/>
              </w:rPr>
              <w:t>ASProfile</w:t>
            </w:r>
          </w:p>
        </w:tc>
        <w:tc>
          <w:tcPr>
            <w:tcW w:w="425" w:type="dxa"/>
          </w:tcPr>
          <w:p w14:paraId="59CE1EA4" w14:textId="77777777" w:rsidR="007A011F" w:rsidRDefault="00000000">
            <w:pPr>
              <w:pStyle w:val="TAC"/>
              <w:rPr>
                <w:kern w:val="2"/>
                <w:szCs w:val="22"/>
              </w:rPr>
            </w:pPr>
            <w:r>
              <w:rPr>
                <w:kern w:val="2"/>
                <w:szCs w:val="22"/>
              </w:rPr>
              <w:t>O</w:t>
            </w:r>
          </w:p>
        </w:tc>
        <w:tc>
          <w:tcPr>
            <w:tcW w:w="1368" w:type="dxa"/>
          </w:tcPr>
          <w:p w14:paraId="537A6027" w14:textId="77777777" w:rsidR="007A011F" w:rsidRDefault="00000000">
            <w:pPr>
              <w:pStyle w:val="TAL"/>
              <w:rPr>
                <w:kern w:val="2"/>
                <w:szCs w:val="22"/>
              </w:rPr>
            </w:pPr>
            <w:r>
              <w:rPr>
                <w:kern w:val="2"/>
                <w:szCs w:val="22"/>
              </w:rPr>
              <w:t>0..1</w:t>
            </w:r>
          </w:p>
        </w:tc>
        <w:tc>
          <w:tcPr>
            <w:tcW w:w="3438" w:type="dxa"/>
          </w:tcPr>
          <w:p w14:paraId="18C7AB8F" w14:textId="77777777" w:rsidR="007A011F" w:rsidRDefault="00000000">
            <w:pPr>
              <w:pStyle w:val="TAL"/>
              <w:rPr>
                <w:kern w:val="2"/>
                <w:szCs w:val="22"/>
              </w:rPr>
            </w:pPr>
            <w:r>
              <w:rPr>
                <w:kern w:val="2"/>
                <w:szCs w:val="22"/>
              </w:rPr>
              <w:t>The profile information of the AS.</w:t>
            </w:r>
          </w:p>
        </w:tc>
        <w:tc>
          <w:tcPr>
            <w:tcW w:w="1998" w:type="dxa"/>
          </w:tcPr>
          <w:p w14:paraId="3F0D5C4C" w14:textId="77777777" w:rsidR="007A011F" w:rsidRDefault="007A011F">
            <w:pPr>
              <w:pStyle w:val="TAL"/>
              <w:rPr>
                <w:kern w:val="2"/>
                <w:szCs w:val="22"/>
              </w:rPr>
            </w:pPr>
          </w:p>
        </w:tc>
      </w:tr>
    </w:tbl>
    <w:p w14:paraId="10717AC9" w14:textId="77777777" w:rsidR="007A011F" w:rsidRDefault="007A011F">
      <w:pPr>
        <w:rPr>
          <w:lang w:eastAsia="zh-CN"/>
        </w:rPr>
      </w:pPr>
    </w:p>
    <w:p w14:paraId="6C80313B" w14:textId="77777777" w:rsidR="007A011F" w:rsidRDefault="00000000">
      <w:pPr>
        <w:pStyle w:val="Heading5"/>
        <w:rPr>
          <w:lang w:eastAsia="zh-CN"/>
        </w:rPr>
      </w:pPr>
      <w:bookmarkStart w:id="796" w:name="_Toc138694677"/>
      <w:bookmarkStart w:id="797" w:name="_Toc96996742"/>
      <w:bookmarkStart w:id="798" w:name="_Toc93878966"/>
      <w:bookmarkStart w:id="799" w:name="_Toc97197148"/>
      <w:r>
        <w:rPr>
          <w:lang w:eastAsia="zh-CN"/>
        </w:rPr>
        <w:t>8.1.5.2.3</w:t>
      </w:r>
      <w:r>
        <w:rPr>
          <w:lang w:eastAsia="zh-CN"/>
        </w:rPr>
        <w:tab/>
        <w:t xml:space="preserve">Type: </w:t>
      </w:r>
      <w:r>
        <w:t>ASRegistrationA</w:t>
      </w:r>
      <w:r>
        <w:rPr>
          <w:lang w:eastAsia="zh-CN"/>
        </w:rPr>
        <w:t>ck</w:t>
      </w:r>
      <w:bookmarkEnd w:id="796"/>
      <w:bookmarkEnd w:id="797"/>
      <w:bookmarkEnd w:id="798"/>
      <w:bookmarkEnd w:id="799"/>
    </w:p>
    <w:p w14:paraId="0CED97D4" w14:textId="77777777" w:rsidR="007A011F"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084479EE" w14:textId="77777777">
        <w:trPr>
          <w:jc w:val="center"/>
        </w:trPr>
        <w:tc>
          <w:tcPr>
            <w:tcW w:w="1430" w:type="dxa"/>
            <w:shd w:val="clear" w:color="auto" w:fill="C0C0C0"/>
          </w:tcPr>
          <w:p w14:paraId="11E64901" w14:textId="77777777" w:rsidR="007A011F" w:rsidRDefault="00000000">
            <w:pPr>
              <w:pStyle w:val="TAH"/>
              <w:rPr>
                <w:kern w:val="2"/>
                <w:szCs w:val="22"/>
              </w:rPr>
            </w:pPr>
            <w:r>
              <w:rPr>
                <w:kern w:val="2"/>
                <w:szCs w:val="22"/>
              </w:rPr>
              <w:t>Attribute name</w:t>
            </w:r>
          </w:p>
        </w:tc>
        <w:tc>
          <w:tcPr>
            <w:tcW w:w="1006" w:type="dxa"/>
            <w:shd w:val="clear" w:color="auto" w:fill="C0C0C0"/>
          </w:tcPr>
          <w:p w14:paraId="4A8B6C8D" w14:textId="77777777" w:rsidR="007A011F" w:rsidRDefault="00000000">
            <w:pPr>
              <w:pStyle w:val="TAH"/>
              <w:rPr>
                <w:kern w:val="2"/>
                <w:szCs w:val="22"/>
              </w:rPr>
            </w:pPr>
            <w:r>
              <w:rPr>
                <w:kern w:val="2"/>
                <w:szCs w:val="22"/>
              </w:rPr>
              <w:t>Data type</w:t>
            </w:r>
          </w:p>
        </w:tc>
        <w:tc>
          <w:tcPr>
            <w:tcW w:w="425" w:type="dxa"/>
            <w:shd w:val="clear" w:color="auto" w:fill="C0C0C0"/>
          </w:tcPr>
          <w:p w14:paraId="61D0381C" w14:textId="77777777" w:rsidR="007A011F" w:rsidRDefault="00000000">
            <w:pPr>
              <w:pStyle w:val="TAH"/>
              <w:rPr>
                <w:kern w:val="2"/>
                <w:szCs w:val="22"/>
              </w:rPr>
            </w:pPr>
            <w:r>
              <w:rPr>
                <w:kern w:val="2"/>
                <w:szCs w:val="22"/>
              </w:rPr>
              <w:t>P</w:t>
            </w:r>
          </w:p>
        </w:tc>
        <w:tc>
          <w:tcPr>
            <w:tcW w:w="1368" w:type="dxa"/>
            <w:shd w:val="clear" w:color="auto" w:fill="C0C0C0"/>
          </w:tcPr>
          <w:p w14:paraId="0C0570AD" w14:textId="77777777" w:rsidR="007A011F" w:rsidRDefault="00000000">
            <w:pPr>
              <w:pStyle w:val="TAH"/>
              <w:rPr>
                <w:kern w:val="2"/>
                <w:szCs w:val="22"/>
              </w:rPr>
            </w:pPr>
            <w:r>
              <w:rPr>
                <w:kern w:val="2"/>
                <w:szCs w:val="22"/>
              </w:rPr>
              <w:t>Cardinality</w:t>
            </w:r>
          </w:p>
        </w:tc>
        <w:tc>
          <w:tcPr>
            <w:tcW w:w="3438" w:type="dxa"/>
            <w:shd w:val="clear" w:color="auto" w:fill="C0C0C0"/>
          </w:tcPr>
          <w:p w14:paraId="47C062E8" w14:textId="77777777" w:rsidR="007A011F" w:rsidRDefault="00000000">
            <w:pPr>
              <w:pStyle w:val="TAH"/>
              <w:rPr>
                <w:kern w:val="2"/>
                <w:szCs w:val="22"/>
              </w:rPr>
            </w:pPr>
            <w:r>
              <w:rPr>
                <w:kern w:val="2"/>
                <w:szCs w:val="22"/>
              </w:rPr>
              <w:t>Description</w:t>
            </w:r>
          </w:p>
        </w:tc>
        <w:tc>
          <w:tcPr>
            <w:tcW w:w="1998" w:type="dxa"/>
            <w:shd w:val="clear" w:color="auto" w:fill="C0C0C0"/>
          </w:tcPr>
          <w:p w14:paraId="3A9F31C1" w14:textId="77777777" w:rsidR="007A011F" w:rsidRDefault="00000000">
            <w:pPr>
              <w:pStyle w:val="TAH"/>
              <w:rPr>
                <w:kern w:val="2"/>
                <w:szCs w:val="22"/>
              </w:rPr>
            </w:pPr>
            <w:r>
              <w:rPr>
                <w:kern w:val="2"/>
                <w:szCs w:val="22"/>
              </w:rPr>
              <w:t>Applicability</w:t>
            </w:r>
          </w:p>
        </w:tc>
      </w:tr>
      <w:tr w:rsidR="007A011F" w14:paraId="570E8B82" w14:textId="77777777">
        <w:trPr>
          <w:jc w:val="center"/>
        </w:trPr>
        <w:tc>
          <w:tcPr>
            <w:tcW w:w="1430" w:type="dxa"/>
          </w:tcPr>
          <w:p w14:paraId="46065782" w14:textId="77777777" w:rsidR="007A011F" w:rsidRDefault="00000000">
            <w:pPr>
              <w:pStyle w:val="TAL"/>
              <w:rPr>
                <w:kern w:val="2"/>
                <w:szCs w:val="22"/>
                <w:lang w:eastAsia="zh-CN"/>
              </w:rPr>
            </w:pPr>
            <w:r>
              <w:rPr>
                <w:kern w:val="2"/>
                <w:szCs w:val="22"/>
              </w:rPr>
              <w:t>asSvcId</w:t>
            </w:r>
          </w:p>
        </w:tc>
        <w:tc>
          <w:tcPr>
            <w:tcW w:w="1006" w:type="dxa"/>
          </w:tcPr>
          <w:p w14:paraId="7C57EAF8" w14:textId="77777777" w:rsidR="007A011F" w:rsidRDefault="00000000">
            <w:pPr>
              <w:pStyle w:val="TAL"/>
              <w:rPr>
                <w:kern w:val="2"/>
                <w:szCs w:val="22"/>
              </w:rPr>
            </w:pPr>
            <w:r>
              <w:rPr>
                <w:kern w:val="2"/>
                <w:szCs w:val="22"/>
              </w:rPr>
              <w:t>string</w:t>
            </w:r>
          </w:p>
        </w:tc>
        <w:tc>
          <w:tcPr>
            <w:tcW w:w="425" w:type="dxa"/>
          </w:tcPr>
          <w:p w14:paraId="53DE16A4" w14:textId="77777777" w:rsidR="007A011F" w:rsidRDefault="00000000">
            <w:pPr>
              <w:pStyle w:val="TAC"/>
              <w:rPr>
                <w:kern w:val="2"/>
                <w:szCs w:val="22"/>
              </w:rPr>
            </w:pPr>
            <w:r>
              <w:rPr>
                <w:kern w:val="2"/>
                <w:szCs w:val="22"/>
              </w:rPr>
              <w:t>M</w:t>
            </w:r>
          </w:p>
        </w:tc>
        <w:tc>
          <w:tcPr>
            <w:tcW w:w="1368" w:type="dxa"/>
          </w:tcPr>
          <w:p w14:paraId="0A1776CF" w14:textId="77777777" w:rsidR="007A011F" w:rsidRDefault="00000000">
            <w:pPr>
              <w:pStyle w:val="TAL"/>
              <w:rPr>
                <w:kern w:val="2"/>
                <w:szCs w:val="22"/>
              </w:rPr>
            </w:pPr>
            <w:r>
              <w:rPr>
                <w:kern w:val="2"/>
                <w:szCs w:val="22"/>
              </w:rPr>
              <w:t>1</w:t>
            </w:r>
          </w:p>
        </w:tc>
        <w:tc>
          <w:tcPr>
            <w:tcW w:w="3438" w:type="dxa"/>
          </w:tcPr>
          <w:p w14:paraId="4135A5E3" w14:textId="77777777" w:rsidR="007A011F" w:rsidRDefault="00000000">
            <w:pPr>
              <w:pStyle w:val="TAL"/>
              <w:rPr>
                <w:kern w:val="2"/>
                <w:szCs w:val="22"/>
              </w:rPr>
            </w:pPr>
            <w:r>
              <w:rPr>
                <w:kern w:val="2"/>
                <w:szCs w:val="22"/>
              </w:rPr>
              <w:t>The MSGin5G identifier of the Application Server.</w:t>
            </w:r>
          </w:p>
        </w:tc>
        <w:tc>
          <w:tcPr>
            <w:tcW w:w="1998" w:type="dxa"/>
          </w:tcPr>
          <w:p w14:paraId="4229C244" w14:textId="77777777" w:rsidR="007A011F" w:rsidRDefault="007A011F">
            <w:pPr>
              <w:pStyle w:val="TAL"/>
              <w:rPr>
                <w:kern w:val="2"/>
                <w:szCs w:val="22"/>
              </w:rPr>
            </w:pPr>
          </w:p>
        </w:tc>
      </w:tr>
      <w:tr w:rsidR="007A011F" w14:paraId="4639C3A8" w14:textId="77777777">
        <w:trPr>
          <w:jc w:val="center"/>
        </w:trPr>
        <w:tc>
          <w:tcPr>
            <w:tcW w:w="1430" w:type="dxa"/>
          </w:tcPr>
          <w:p w14:paraId="640AEE24" w14:textId="77777777" w:rsidR="007A011F" w:rsidRDefault="00000000">
            <w:pPr>
              <w:pStyle w:val="TAL"/>
              <w:rPr>
                <w:kern w:val="2"/>
                <w:szCs w:val="22"/>
                <w:lang w:eastAsia="zh-CN"/>
              </w:rPr>
            </w:pPr>
            <w:r>
              <w:rPr>
                <w:kern w:val="2"/>
                <w:szCs w:val="22"/>
                <w:lang w:eastAsia="zh-CN"/>
              </w:rPr>
              <w:t>result</w:t>
            </w:r>
          </w:p>
        </w:tc>
        <w:tc>
          <w:tcPr>
            <w:tcW w:w="1006" w:type="dxa"/>
          </w:tcPr>
          <w:p w14:paraId="125EB4D8" w14:textId="77777777" w:rsidR="007A011F" w:rsidRDefault="00000000">
            <w:pPr>
              <w:pStyle w:val="TAL"/>
              <w:rPr>
                <w:kern w:val="2"/>
                <w:szCs w:val="22"/>
              </w:rPr>
            </w:pPr>
            <w:r>
              <w:rPr>
                <w:kern w:val="2"/>
                <w:szCs w:val="22"/>
              </w:rPr>
              <w:t>ProblemDetails</w:t>
            </w:r>
          </w:p>
        </w:tc>
        <w:tc>
          <w:tcPr>
            <w:tcW w:w="425" w:type="dxa"/>
          </w:tcPr>
          <w:p w14:paraId="564C8D2C" w14:textId="77777777" w:rsidR="007A011F" w:rsidRDefault="00000000">
            <w:pPr>
              <w:pStyle w:val="TAC"/>
              <w:rPr>
                <w:kern w:val="2"/>
                <w:szCs w:val="22"/>
              </w:rPr>
            </w:pPr>
            <w:r>
              <w:rPr>
                <w:kern w:val="2"/>
                <w:szCs w:val="22"/>
              </w:rPr>
              <w:t>M</w:t>
            </w:r>
          </w:p>
        </w:tc>
        <w:tc>
          <w:tcPr>
            <w:tcW w:w="1368" w:type="dxa"/>
          </w:tcPr>
          <w:p w14:paraId="51D0AE7E" w14:textId="77777777" w:rsidR="007A011F" w:rsidRDefault="00000000">
            <w:pPr>
              <w:pStyle w:val="TAL"/>
              <w:rPr>
                <w:kern w:val="2"/>
                <w:szCs w:val="22"/>
              </w:rPr>
            </w:pPr>
            <w:r>
              <w:rPr>
                <w:kern w:val="2"/>
                <w:szCs w:val="22"/>
              </w:rPr>
              <w:t>1</w:t>
            </w:r>
          </w:p>
        </w:tc>
        <w:tc>
          <w:tcPr>
            <w:tcW w:w="3438" w:type="dxa"/>
          </w:tcPr>
          <w:p w14:paraId="4DC30BFD" w14:textId="77777777" w:rsidR="007A011F"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4EAFB82F" w14:textId="77777777" w:rsidR="007A011F" w:rsidRDefault="007A011F">
            <w:pPr>
              <w:pStyle w:val="TAL"/>
              <w:rPr>
                <w:kern w:val="2"/>
                <w:szCs w:val="22"/>
              </w:rPr>
            </w:pPr>
          </w:p>
        </w:tc>
      </w:tr>
    </w:tbl>
    <w:p w14:paraId="3113E30B" w14:textId="77777777" w:rsidR="007A011F" w:rsidRDefault="007A011F">
      <w:pPr>
        <w:rPr>
          <w:lang w:eastAsia="zh-CN"/>
        </w:rPr>
      </w:pPr>
    </w:p>
    <w:p w14:paraId="62F9DCC2" w14:textId="77777777" w:rsidR="007A011F" w:rsidRDefault="00000000">
      <w:pPr>
        <w:pStyle w:val="Heading5"/>
        <w:rPr>
          <w:lang w:eastAsia="zh-CN"/>
        </w:rPr>
      </w:pPr>
      <w:bookmarkStart w:id="800" w:name="_Toc97197149"/>
      <w:bookmarkStart w:id="801" w:name="_Toc96996743"/>
      <w:bookmarkStart w:id="802" w:name="_Toc93878967"/>
      <w:bookmarkStart w:id="803" w:name="_Toc81332276"/>
      <w:bookmarkStart w:id="804" w:name="_Toc138694678"/>
      <w:r>
        <w:rPr>
          <w:lang w:eastAsia="zh-CN"/>
        </w:rPr>
        <w:t>8.1.5.2.4</w:t>
      </w:r>
      <w:r>
        <w:rPr>
          <w:lang w:eastAsia="zh-CN"/>
        </w:rPr>
        <w:tab/>
        <w:t>Type: ASProfile</w:t>
      </w:r>
      <w:bookmarkEnd w:id="800"/>
      <w:bookmarkEnd w:id="801"/>
      <w:bookmarkEnd w:id="802"/>
      <w:bookmarkEnd w:id="803"/>
      <w:bookmarkEnd w:id="804"/>
    </w:p>
    <w:p w14:paraId="2696EE6C" w14:textId="77777777" w:rsidR="007A011F"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A011F" w14:paraId="31A12F5E" w14:textId="77777777">
        <w:trPr>
          <w:jc w:val="center"/>
        </w:trPr>
        <w:tc>
          <w:tcPr>
            <w:tcW w:w="1430" w:type="dxa"/>
            <w:shd w:val="clear" w:color="auto" w:fill="C0C0C0"/>
          </w:tcPr>
          <w:p w14:paraId="074566F3" w14:textId="77777777" w:rsidR="007A011F" w:rsidRDefault="00000000">
            <w:pPr>
              <w:pStyle w:val="TAH"/>
              <w:rPr>
                <w:kern w:val="2"/>
                <w:szCs w:val="22"/>
              </w:rPr>
            </w:pPr>
            <w:r>
              <w:rPr>
                <w:kern w:val="2"/>
                <w:szCs w:val="22"/>
              </w:rPr>
              <w:t>Attribute name</w:t>
            </w:r>
          </w:p>
        </w:tc>
        <w:tc>
          <w:tcPr>
            <w:tcW w:w="1117" w:type="dxa"/>
            <w:shd w:val="clear" w:color="auto" w:fill="C0C0C0"/>
          </w:tcPr>
          <w:p w14:paraId="0C8B3738" w14:textId="77777777" w:rsidR="007A011F" w:rsidRDefault="00000000">
            <w:pPr>
              <w:pStyle w:val="TAH"/>
              <w:rPr>
                <w:kern w:val="2"/>
                <w:szCs w:val="22"/>
              </w:rPr>
            </w:pPr>
            <w:r>
              <w:rPr>
                <w:kern w:val="2"/>
                <w:szCs w:val="22"/>
              </w:rPr>
              <w:t>Data type</w:t>
            </w:r>
          </w:p>
        </w:tc>
        <w:tc>
          <w:tcPr>
            <w:tcW w:w="314" w:type="dxa"/>
            <w:shd w:val="clear" w:color="auto" w:fill="C0C0C0"/>
          </w:tcPr>
          <w:p w14:paraId="53D228FF" w14:textId="77777777" w:rsidR="007A011F" w:rsidRDefault="00000000">
            <w:pPr>
              <w:pStyle w:val="TAH"/>
              <w:rPr>
                <w:kern w:val="2"/>
                <w:szCs w:val="22"/>
              </w:rPr>
            </w:pPr>
            <w:r>
              <w:rPr>
                <w:kern w:val="2"/>
                <w:szCs w:val="22"/>
              </w:rPr>
              <w:t>P</w:t>
            </w:r>
          </w:p>
        </w:tc>
        <w:tc>
          <w:tcPr>
            <w:tcW w:w="1368" w:type="dxa"/>
            <w:shd w:val="clear" w:color="auto" w:fill="C0C0C0"/>
          </w:tcPr>
          <w:p w14:paraId="407BADAE" w14:textId="77777777" w:rsidR="007A011F" w:rsidRDefault="00000000">
            <w:pPr>
              <w:pStyle w:val="TAH"/>
              <w:rPr>
                <w:kern w:val="2"/>
                <w:szCs w:val="22"/>
              </w:rPr>
            </w:pPr>
            <w:r>
              <w:rPr>
                <w:kern w:val="2"/>
                <w:szCs w:val="22"/>
              </w:rPr>
              <w:t>Cardinality</w:t>
            </w:r>
          </w:p>
        </w:tc>
        <w:tc>
          <w:tcPr>
            <w:tcW w:w="3438" w:type="dxa"/>
            <w:shd w:val="clear" w:color="auto" w:fill="C0C0C0"/>
          </w:tcPr>
          <w:p w14:paraId="63C2CD64" w14:textId="77777777" w:rsidR="007A011F" w:rsidRDefault="00000000">
            <w:pPr>
              <w:pStyle w:val="TAH"/>
              <w:rPr>
                <w:kern w:val="2"/>
                <w:szCs w:val="22"/>
              </w:rPr>
            </w:pPr>
            <w:r>
              <w:rPr>
                <w:kern w:val="2"/>
                <w:szCs w:val="22"/>
              </w:rPr>
              <w:t>Description</w:t>
            </w:r>
          </w:p>
        </w:tc>
        <w:tc>
          <w:tcPr>
            <w:tcW w:w="1998" w:type="dxa"/>
            <w:shd w:val="clear" w:color="auto" w:fill="C0C0C0"/>
          </w:tcPr>
          <w:p w14:paraId="434E65B8" w14:textId="77777777" w:rsidR="007A011F" w:rsidRDefault="00000000">
            <w:pPr>
              <w:pStyle w:val="TAH"/>
              <w:rPr>
                <w:kern w:val="2"/>
                <w:szCs w:val="22"/>
              </w:rPr>
            </w:pPr>
            <w:r>
              <w:rPr>
                <w:kern w:val="2"/>
                <w:szCs w:val="22"/>
              </w:rPr>
              <w:t>Applicability</w:t>
            </w:r>
          </w:p>
        </w:tc>
      </w:tr>
      <w:tr w:rsidR="007A011F" w14:paraId="354407B1" w14:textId="77777777">
        <w:trPr>
          <w:jc w:val="center"/>
        </w:trPr>
        <w:tc>
          <w:tcPr>
            <w:tcW w:w="1430" w:type="dxa"/>
          </w:tcPr>
          <w:p w14:paraId="0FA2F5BA" w14:textId="77777777" w:rsidR="007A011F" w:rsidRDefault="00000000">
            <w:pPr>
              <w:pStyle w:val="TAL"/>
              <w:rPr>
                <w:kern w:val="2"/>
                <w:szCs w:val="22"/>
              </w:rPr>
            </w:pPr>
            <w:r>
              <w:rPr>
                <w:kern w:val="2"/>
                <w:szCs w:val="22"/>
              </w:rPr>
              <w:t>appName</w:t>
            </w:r>
          </w:p>
        </w:tc>
        <w:tc>
          <w:tcPr>
            <w:tcW w:w="1117" w:type="dxa"/>
          </w:tcPr>
          <w:p w14:paraId="79B9AC78" w14:textId="77777777" w:rsidR="007A011F" w:rsidRDefault="00000000">
            <w:pPr>
              <w:pStyle w:val="TAL"/>
              <w:rPr>
                <w:kern w:val="2"/>
                <w:szCs w:val="22"/>
              </w:rPr>
            </w:pPr>
            <w:r>
              <w:rPr>
                <w:kern w:val="2"/>
                <w:szCs w:val="22"/>
              </w:rPr>
              <w:t>string</w:t>
            </w:r>
          </w:p>
        </w:tc>
        <w:tc>
          <w:tcPr>
            <w:tcW w:w="314" w:type="dxa"/>
          </w:tcPr>
          <w:p w14:paraId="631A77DF" w14:textId="77777777" w:rsidR="007A011F" w:rsidRDefault="00000000">
            <w:pPr>
              <w:pStyle w:val="TAC"/>
              <w:rPr>
                <w:kern w:val="2"/>
                <w:szCs w:val="22"/>
              </w:rPr>
            </w:pPr>
            <w:r>
              <w:rPr>
                <w:kern w:val="2"/>
                <w:szCs w:val="22"/>
              </w:rPr>
              <w:t>O</w:t>
            </w:r>
          </w:p>
        </w:tc>
        <w:tc>
          <w:tcPr>
            <w:tcW w:w="1368" w:type="dxa"/>
          </w:tcPr>
          <w:p w14:paraId="09757EA8" w14:textId="77777777" w:rsidR="007A011F" w:rsidRDefault="00000000">
            <w:pPr>
              <w:pStyle w:val="TAL"/>
              <w:rPr>
                <w:kern w:val="2"/>
                <w:szCs w:val="22"/>
              </w:rPr>
            </w:pPr>
            <w:r>
              <w:rPr>
                <w:kern w:val="2"/>
                <w:szCs w:val="22"/>
              </w:rPr>
              <w:t>1</w:t>
            </w:r>
          </w:p>
        </w:tc>
        <w:tc>
          <w:tcPr>
            <w:tcW w:w="3438" w:type="dxa"/>
          </w:tcPr>
          <w:p w14:paraId="7B88A1EF" w14:textId="77777777" w:rsidR="007A011F" w:rsidRDefault="00000000">
            <w:pPr>
              <w:pStyle w:val="TAL"/>
              <w:rPr>
                <w:kern w:val="2"/>
                <w:szCs w:val="22"/>
              </w:rPr>
            </w:pPr>
            <w:r>
              <w:rPr>
                <w:kern w:val="2"/>
                <w:szCs w:val="22"/>
              </w:rPr>
              <w:t>The name of the Application Server</w:t>
            </w:r>
          </w:p>
        </w:tc>
        <w:tc>
          <w:tcPr>
            <w:tcW w:w="1998" w:type="dxa"/>
          </w:tcPr>
          <w:p w14:paraId="43B942CA" w14:textId="77777777" w:rsidR="007A011F" w:rsidRDefault="007A011F">
            <w:pPr>
              <w:pStyle w:val="TAL"/>
              <w:rPr>
                <w:kern w:val="2"/>
                <w:szCs w:val="22"/>
              </w:rPr>
            </w:pPr>
          </w:p>
        </w:tc>
      </w:tr>
      <w:tr w:rsidR="007A011F" w14:paraId="5D7AC613" w14:textId="77777777">
        <w:trPr>
          <w:jc w:val="center"/>
        </w:trPr>
        <w:tc>
          <w:tcPr>
            <w:tcW w:w="1430" w:type="dxa"/>
          </w:tcPr>
          <w:p w14:paraId="0DE7CFA5" w14:textId="77777777" w:rsidR="007A011F"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1115A537" w14:textId="77777777" w:rsidR="007A011F" w:rsidRDefault="00000000">
            <w:pPr>
              <w:pStyle w:val="TAL"/>
              <w:rPr>
                <w:kern w:val="2"/>
                <w:szCs w:val="22"/>
              </w:rPr>
            </w:pPr>
            <w:r>
              <w:rPr>
                <w:kern w:val="2"/>
                <w:szCs w:val="22"/>
              </w:rPr>
              <w:t>array(string)</w:t>
            </w:r>
          </w:p>
        </w:tc>
        <w:tc>
          <w:tcPr>
            <w:tcW w:w="314" w:type="dxa"/>
          </w:tcPr>
          <w:p w14:paraId="066FF245" w14:textId="77777777" w:rsidR="007A011F" w:rsidRDefault="00000000">
            <w:pPr>
              <w:pStyle w:val="TAC"/>
              <w:rPr>
                <w:kern w:val="2"/>
                <w:szCs w:val="22"/>
              </w:rPr>
            </w:pPr>
            <w:r>
              <w:rPr>
                <w:kern w:val="2"/>
                <w:szCs w:val="22"/>
              </w:rPr>
              <w:t>O</w:t>
            </w:r>
          </w:p>
        </w:tc>
        <w:tc>
          <w:tcPr>
            <w:tcW w:w="1368" w:type="dxa"/>
          </w:tcPr>
          <w:p w14:paraId="0FADF8E4" w14:textId="77777777" w:rsidR="007A011F" w:rsidRDefault="00000000">
            <w:pPr>
              <w:pStyle w:val="TAL"/>
              <w:rPr>
                <w:kern w:val="2"/>
                <w:szCs w:val="22"/>
              </w:rPr>
            </w:pPr>
            <w:r>
              <w:rPr>
                <w:kern w:val="2"/>
                <w:szCs w:val="22"/>
              </w:rPr>
              <w:t>1..N</w:t>
            </w:r>
          </w:p>
        </w:tc>
        <w:tc>
          <w:tcPr>
            <w:tcW w:w="3438" w:type="dxa"/>
          </w:tcPr>
          <w:p w14:paraId="203202AB" w14:textId="77777777" w:rsidR="007A011F" w:rsidRDefault="00000000">
            <w:pPr>
              <w:pStyle w:val="TAL"/>
              <w:rPr>
                <w:kern w:val="2"/>
                <w:szCs w:val="22"/>
              </w:rPr>
            </w:pPr>
            <w:r>
              <w:rPr>
                <w:kern w:val="2"/>
                <w:szCs w:val="22"/>
              </w:rPr>
              <w:t>The provider of the Application Server</w:t>
            </w:r>
          </w:p>
        </w:tc>
        <w:tc>
          <w:tcPr>
            <w:tcW w:w="1998" w:type="dxa"/>
          </w:tcPr>
          <w:p w14:paraId="399D2AAB" w14:textId="77777777" w:rsidR="007A011F" w:rsidRDefault="007A011F">
            <w:pPr>
              <w:pStyle w:val="TAL"/>
              <w:rPr>
                <w:kern w:val="2"/>
                <w:szCs w:val="22"/>
              </w:rPr>
            </w:pPr>
          </w:p>
        </w:tc>
      </w:tr>
      <w:tr w:rsidR="007A011F" w14:paraId="5B46B334" w14:textId="77777777">
        <w:trPr>
          <w:jc w:val="center"/>
        </w:trPr>
        <w:tc>
          <w:tcPr>
            <w:tcW w:w="1430" w:type="dxa"/>
          </w:tcPr>
          <w:p w14:paraId="4A0DAC94" w14:textId="77777777" w:rsidR="007A011F"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09A29644" w14:textId="77777777" w:rsidR="007A011F" w:rsidRDefault="00000000">
            <w:pPr>
              <w:pStyle w:val="TAL"/>
              <w:rPr>
                <w:kern w:val="2"/>
                <w:szCs w:val="22"/>
              </w:rPr>
            </w:pPr>
            <w:r>
              <w:rPr>
                <w:kern w:val="2"/>
                <w:szCs w:val="22"/>
              </w:rPr>
              <w:t>array(string)</w:t>
            </w:r>
          </w:p>
        </w:tc>
        <w:tc>
          <w:tcPr>
            <w:tcW w:w="314" w:type="dxa"/>
          </w:tcPr>
          <w:p w14:paraId="3D6B62C7" w14:textId="77777777" w:rsidR="007A011F" w:rsidRDefault="00000000">
            <w:pPr>
              <w:pStyle w:val="TAC"/>
              <w:rPr>
                <w:kern w:val="2"/>
                <w:szCs w:val="22"/>
              </w:rPr>
            </w:pPr>
            <w:r>
              <w:rPr>
                <w:kern w:val="2"/>
                <w:szCs w:val="22"/>
              </w:rPr>
              <w:t>O</w:t>
            </w:r>
          </w:p>
        </w:tc>
        <w:tc>
          <w:tcPr>
            <w:tcW w:w="1368" w:type="dxa"/>
          </w:tcPr>
          <w:p w14:paraId="5BB94F59" w14:textId="77777777" w:rsidR="007A011F" w:rsidRDefault="00000000">
            <w:pPr>
              <w:pStyle w:val="TAL"/>
              <w:rPr>
                <w:kern w:val="2"/>
                <w:szCs w:val="22"/>
              </w:rPr>
            </w:pPr>
            <w:r>
              <w:rPr>
                <w:kern w:val="2"/>
                <w:szCs w:val="22"/>
              </w:rPr>
              <w:t>1..N</w:t>
            </w:r>
          </w:p>
        </w:tc>
        <w:tc>
          <w:tcPr>
            <w:tcW w:w="3438" w:type="dxa"/>
          </w:tcPr>
          <w:p w14:paraId="6F25E81D" w14:textId="77777777" w:rsidR="007A011F" w:rsidRDefault="00000000">
            <w:pPr>
              <w:pStyle w:val="TAL"/>
              <w:rPr>
                <w:kern w:val="2"/>
                <w:szCs w:val="22"/>
              </w:rPr>
            </w:pPr>
            <w:r>
              <w:rPr>
                <w:kern w:val="2"/>
                <w:szCs w:val="22"/>
              </w:rPr>
              <w:t>The application scenario description.</w:t>
            </w:r>
          </w:p>
        </w:tc>
        <w:tc>
          <w:tcPr>
            <w:tcW w:w="1998" w:type="dxa"/>
          </w:tcPr>
          <w:p w14:paraId="1C469820" w14:textId="77777777" w:rsidR="007A011F" w:rsidRDefault="007A011F">
            <w:pPr>
              <w:pStyle w:val="TAL"/>
              <w:rPr>
                <w:kern w:val="2"/>
                <w:szCs w:val="22"/>
              </w:rPr>
            </w:pPr>
          </w:p>
        </w:tc>
      </w:tr>
      <w:tr w:rsidR="007A011F" w14:paraId="210F188A" w14:textId="77777777">
        <w:trPr>
          <w:jc w:val="center"/>
        </w:trPr>
        <w:tc>
          <w:tcPr>
            <w:tcW w:w="1430" w:type="dxa"/>
          </w:tcPr>
          <w:p w14:paraId="4255B8D8" w14:textId="77777777" w:rsidR="007A011F"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6DA0FFF9" w14:textId="77777777" w:rsidR="007A011F" w:rsidRDefault="00000000">
            <w:pPr>
              <w:pStyle w:val="TAL"/>
              <w:rPr>
                <w:kern w:val="2"/>
                <w:szCs w:val="22"/>
              </w:rPr>
            </w:pPr>
            <w:r>
              <w:rPr>
                <w:kern w:val="2"/>
                <w:szCs w:val="22"/>
              </w:rPr>
              <w:t>string</w:t>
            </w:r>
          </w:p>
        </w:tc>
        <w:tc>
          <w:tcPr>
            <w:tcW w:w="314" w:type="dxa"/>
          </w:tcPr>
          <w:p w14:paraId="5488D490" w14:textId="77777777" w:rsidR="007A011F" w:rsidRDefault="00000000">
            <w:pPr>
              <w:pStyle w:val="TAC"/>
              <w:rPr>
                <w:kern w:val="2"/>
                <w:szCs w:val="22"/>
              </w:rPr>
            </w:pPr>
            <w:r>
              <w:rPr>
                <w:kern w:val="2"/>
                <w:szCs w:val="22"/>
              </w:rPr>
              <w:t>O</w:t>
            </w:r>
          </w:p>
        </w:tc>
        <w:tc>
          <w:tcPr>
            <w:tcW w:w="1368" w:type="dxa"/>
          </w:tcPr>
          <w:p w14:paraId="204F81BD" w14:textId="77777777" w:rsidR="007A011F" w:rsidRDefault="00000000">
            <w:pPr>
              <w:pStyle w:val="TAL"/>
              <w:rPr>
                <w:kern w:val="2"/>
                <w:szCs w:val="22"/>
              </w:rPr>
            </w:pPr>
            <w:r>
              <w:rPr>
                <w:kern w:val="2"/>
                <w:szCs w:val="22"/>
              </w:rPr>
              <w:t>0..1</w:t>
            </w:r>
          </w:p>
        </w:tc>
        <w:tc>
          <w:tcPr>
            <w:tcW w:w="3438" w:type="dxa"/>
          </w:tcPr>
          <w:p w14:paraId="2530F8F1" w14:textId="77777777" w:rsidR="007A011F" w:rsidRDefault="00000000">
            <w:pPr>
              <w:pStyle w:val="TAL"/>
              <w:rPr>
                <w:kern w:val="2"/>
                <w:szCs w:val="22"/>
              </w:rPr>
            </w:pPr>
            <w:r>
              <w:rPr>
                <w:kern w:val="2"/>
                <w:szCs w:val="22"/>
              </w:rPr>
              <w:t>The category or type of Application Server.</w:t>
            </w:r>
          </w:p>
        </w:tc>
        <w:tc>
          <w:tcPr>
            <w:tcW w:w="1998" w:type="dxa"/>
          </w:tcPr>
          <w:p w14:paraId="62CB01C0" w14:textId="77777777" w:rsidR="007A011F" w:rsidRDefault="007A011F">
            <w:pPr>
              <w:pStyle w:val="TAL"/>
              <w:rPr>
                <w:kern w:val="2"/>
                <w:szCs w:val="22"/>
              </w:rPr>
            </w:pPr>
          </w:p>
        </w:tc>
      </w:tr>
      <w:tr w:rsidR="007A011F" w14:paraId="0BC0C364" w14:textId="77777777">
        <w:trPr>
          <w:jc w:val="center"/>
        </w:trPr>
        <w:tc>
          <w:tcPr>
            <w:tcW w:w="1430" w:type="dxa"/>
          </w:tcPr>
          <w:p w14:paraId="5B2D2E4A" w14:textId="77777777" w:rsidR="007A011F"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F55A3A6" w14:textId="77777777" w:rsidR="007A011F" w:rsidRDefault="00000000">
            <w:pPr>
              <w:pStyle w:val="TAL"/>
              <w:rPr>
                <w:kern w:val="2"/>
                <w:szCs w:val="22"/>
              </w:rPr>
            </w:pPr>
            <w:r>
              <w:rPr>
                <w:kern w:val="2"/>
                <w:szCs w:val="22"/>
              </w:rPr>
              <w:t>string</w:t>
            </w:r>
          </w:p>
        </w:tc>
        <w:tc>
          <w:tcPr>
            <w:tcW w:w="314" w:type="dxa"/>
          </w:tcPr>
          <w:p w14:paraId="4373FE2E" w14:textId="77777777" w:rsidR="007A011F" w:rsidRDefault="00000000">
            <w:pPr>
              <w:pStyle w:val="TAC"/>
              <w:rPr>
                <w:kern w:val="2"/>
                <w:szCs w:val="22"/>
              </w:rPr>
            </w:pPr>
            <w:r>
              <w:rPr>
                <w:kern w:val="2"/>
                <w:szCs w:val="22"/>
              </w:rPr>
              <w:t>O</w:t>
            </w:r>
          </w:p>
        </w:tc>
        <w:tc>
          <w:tcPr>
            <w:tcW w:w="1368" w:type="dxa"/>
          </w:tcPr>
          <w:p w14:paraId="53EB13AF" w14:textId="77777777" w:rsidR="007A011F" w:rsidRDefault="00000000">
            <w:pPr>
              <w:pStyle w:val="TAL"/>
              <w:rPr>
                <w:kern w:val="2"/>
                <w:szCs w:val="22"/>
              </w:rPr>
            </w:pPr>
            <w:r>
              <w:rPr>
                <w:kern w:val="2"/>
                <w:szCs w:val="22"/>
              </w:rPr>
              <w:t>0..1</w:t>
            </w:r>
          </w:p>
        </w:tc>
        <w:tc>
          <w:tcPr>
            <w:tcW w:w="3438" w:type="dxa"/>
          </w:tcPr>
          <w:p w14:paraId="7C5F0CC4" w14:textId="77777777" w:rsidR="007A011F" w:rsidRDefault="00000000">
            <w:pPr>
              <w:pStyle w:val="TAL"/>
              <w:rPr>
                <w:kern w:val="2"/>
                <w:szCs w:val="22"/>
              </w:rPr>
            </w:pPr>
            <w:r>
              <w:rPr>
                <w:kern w:val="2"/>
                <w:szCs w:val="22"/>
              </w:rPr>
              <w:t>AS status (e.g. Enabled, Disabled etc.)</w:t>
            </w:r>
          </w:p>
        </w:tc>
        <w:tc>
          <w:tcPr>
            <w:tcW w:w="1998" w:type="dxa"/>
          </w:tcPr>
          <w:p w14:paraId="6579C67E" w14:textId="77777777" w:rsidR="007A011F" w:rsidRDefault="007A011F">
            <w:pPr>
              <w:pStyle w:val="TAL"/>
              <w:rPr>
                <w:kern w:val="2"/>
                <w:szCs w:val="22"/>
              </w:rPr>
            </w:pPr>
          </w:p>
        </w:tc>
      </w:tr>
    </w:tbl>
    <w:p w14:paraId="7D149137" w14:textId="77777777" w:rsidR="007A011F" w:rsidRDefault="007A011F">
      <w:pPr>
        <w:rPr>
          <w:lang w:eastAsia="zh-CN"/>
        </w:rPr>
      </w:pPr>
      <w:bookmarkStart w:id="805" w:name="_Toc81332280"/>
      <w:bookmarkStart w:id="806" w:name="_Toc93878968"/>
      <w:bookmarkStart w:id="807" w:name="_Toc96996744"/>
    </w:p>
    <w:p w14:paraId="1913EC89" w14:textId="77777777" w:rsidR="007A011F" w:rsidRDefault="00000000">
      <w:pPr>
        <w:pStyle w:val="Heading4"/>
        <w:rPr>
          <w:lang w:eastAsia="zh-CN"/>
        </w:rPr>
      </w:pPr>
      <w:bookmarkStart w:id="808" w:name="_Toc97197150"/>
      <w:bookmarkStart w:id="809" w:name="_Toc138694679"/>
      <w:r>
        <w:rPr>
          <w:lang w:eastAsia="zh-CN"/>
        </w:rPr>
        <w:t>8.1.5.3</w:t>
      </w:r>
      <w:r>
        <w:rPr>
          <w:lang w:eastAsia="zh-CN"/>
        </w:rPr>
        <w:tab/>
        <w:t>Simple data types and enumerations</w:t>
      </w:r>
      <w:bookmarkEnd w:id="805"/>
      <w:bookmarkEnd w:id="806"/>
      <w:bookmarkEnd w:id="807"/>
      <w:bookmarkEnd w:id="808"/>
      <w:bookmarkEnd w:id="809"/>
    </w:p>
    <w:p w14:paraId="2C65F97F" w14:textId="77777777" w:rsidR="007A011F" w:rsidRDefault="00000000">
      <w:pPr>
        <w:rPr>
          <w:lang w:eastAsia="zh-CN"/>
        </w:rPr>
      </w:pPr>
      <w:r>
        <w:rPr>
          <w:lang w:eastAsia="zh-CN"/>
        </w:rPr>
        <w:t>None.</w:t>
      </w:r>
    </w:p>
    <w:p w14:paraId="5F2139AD" w14:textId="77777777" w:rsidR="007A011F" w:rsidRDefault="00000000">
      <w:pPr>
        <w:pStyle w:val="Heading3"/>
      </w:pPr>
      <w:bookmarkStart w:id="810" w:name="_Toc96996745"/>
      <w:bookmarkStart w:id="811" w:name="_Toc93878969"/>
      <w:bookmarkStart w:id="812" w:name="_Toc97197151"/>
      <w:bookmarkStart w:id="813" w:name="_Toc83768363"/>
      <w:bookmarkStart w:id="814" w:name="_Toc138694680"/>
      <w:r>
        <w:rPr>
          <w:lang w:eastAsia="zh-CN"/>
        </w:rPr>
        <w:t>8</w:t>
      </w:r>
      <w:r>
        <w:t>.1.6</w:t>
      </w:r>
      <w:r>
        <w:tab/>
        <w:t>Error Handling</w:t>
      </w:r>
      <w:bookmarkEnd w:id="810"/>
      <w:bookmarkEnd w:id="811"/>
      <w:bookmarkEnd w:id="812"/>
      <w:bookmarkEnd w:id="813"/>
      <w:bookmarkEnd w:id="814"/>
    </w:p>
    <w:p w14:paraId="18AE9910" w14:textId="77777777" w:rsidR="007A011F" w:rsidRDefault="00000000">
      <w:pPr>
        <w:pStyle w:val="Heading4"/>
      </w:pPr>
      <w:bookmarkStart w:id="815" w:name="_Toc74755544"/>
      <w:bookmarkStart w:id="816" w:name="_Toc11247360"/>
      <w:bookmarkStart w:id="817" w:name="_Toc51746861"/>
      <w:bookmarkStart w:id="818" w:name="_Toc68104914"/>
      <w:bookmarkStart w:id="819" w:name="_Toc66360409"/>
      <w:bookmarkStart w:id="820" w:name="_Toc36033524"/>
      <w:bookmarkStart w:id="821" w:name="_Toc27044482"/>
      <w:bookmarkStart w:id="822" w:name="_Toc49775941"/>
      <w:bookmarkStart w:id="823" w:name="_Toc105674417"/>
      <w:bookmarkStart w:id="824" w:name="_Toc138694681"/>
      <w:bookmarkStart w:id="825" w:name="_Toc45131656"/>
      <w:r>
        <w:t>8.1.6.1</w:t>
      </w:r>
      <w:r>
        <w:tab/>
        <w:t>General</w:t>
      </w:r>
      <w:bookmarkEnd w:id="815"/>
      <w:bookmarkEnd w:id="816"/>
      <w:bookmarkEnd w:id="817"/>
      <w:bookmarkEnd w:id="818"/>
      <w:bookmarkEnd w:id="819"/>
      <w:bookmarkEnd w:id="820"/>
      <w:bookmarkEnd w:id="821"/>
      <w:bookmarkEnd w:id="822"/>
      <w:bookmarkEnd w:id="823"/>
      <w:bookmarkEnd w:id="824"/>
      <w:bookmarkEnd w:id="825"/>
    </w:p>
    <w:p w14:paraId="7D32ADE9" w14:textId="77777777" w:rsidR="007A011F" w:rsidRDefault="00000000">
      <w:r>
        <w:t>HTTP error handling shall be supported as specified in clause 7.7.</w:t>
      </w:r>
    </w:p>
    <w:p w14:paraId="1C46BF34" w14:textId="77777777" w:rsidR="007A011F" w:rsidRDefault="00000000">
      <w:r>
        <w:t>In addition, the requirements in the following clauses shall apply.</w:t>
      </w:r>
    </w:p>
    <w:p w14:paraId="6121F598" w14:textId="77777777" w:rsidR="007A011F" w:rsidRDefault="00000000">
      <w:pPr>
        <w:pStyle w:val="Heading4"/>
      </w:pPr>
      <w:bookmarkStart w:id="826" w:name="_Toc66360410"/>
      <w:bookmarkStart w:id="827" w:name="_Toc27044483"/>
      <w:bookmarkStart w:id="828" w:name="_Toc74755545"/>
      <w:bookmarkStart w:id="829" w:name="_Toc105674418"/>
      <w:bookmarkStart w:id="830" w:name="_Toc49775942"/>
      <w:bookmarkStart w:id="831" w:name="_Toc11247361"/>
      <w:bookmarkStart w:id="832" w:name="_Toc36033525"/>
      <w:bookmarkStart w:id="833" w:name="_Toc138694682"/>
      <w:bookmarkStart w:id="834" w:name="_Toc51746862"/>
      <w:bookmarkStart w:id="835" w:name="_Toc45131657"/>
      <w:bookmarkStart w:id="836" w:name="_Toc68104915"/>
      <w:r>
        <w:t>8.1.6.2</w:t>
      </w:r>
      <w:r>
        <w:tab/>
        <w:t>Protocol Errors</w:t>
      </w:r>
      <w:bookmarkEnd w:id="826"/>
      <w:bookmarkEnd w:id="827"/>
      <w:bookmarkEnd w:id="828"/>
      <w:bookmarkEnd w:id="829"/>
      <w:bookmarkEnd w:id="830"/>
      <w:bookmarkEnd w:id="831"/>
      <w:bookmarkEnd w:id="832"/>
      <w:bookmarkEnd w:id="833"/>
      <w:bookmarkEnd w:id="834"/>
      <w:bookmarkEnd w:id="835"/>
      <w:bookmarkEnd w:id="836"/>
    </w:p>
    <w:p w14:paraId="6ED7C1E6" w14:textId="77777777" w:rsidR="007A011F"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66369428" w14:textId="77777777" w:rsidR="007A011F" w:rsidRDefault="00000000">
      <w:pPr>
        <w:pStyle w:val="Heading4"/>
      </w:pPr>
      <w:bookmarkStart w:id="837" w:name="_Toc11247362"/>
      <w:bookmarkStart w:id="838" w:name="_Toc49775943"/>
      <w:bookmarkStart w:id="839" w:name="_Toc51746863"/>
      <w:bookmarkStart w:id="840" w:name="_Toc45131658"/>
      <w:bookmarkStart w:id="841" w:name="_Toc36033526"/>
      <w:bookmarkStart w:id="842" w:name="_Toc74755546"/>
      <w:bookmarkStart w:id="843" w:name="_Toc138694683"/>
      <w:bookmarkStart w:id="844" w:name="_Toc27044484"/>
      <w:bookmarkStart w:id="845" w:name="_Toc68104916"/>
      <w:bookmarkStart w:id="846" w:name="_Toc66360411"/>
      <w:bookmarkStart w:id="847" w:name="_Toc105674419"/>
      <w:r>
        <w:lastRenderedPageBreak/>
        <w:t>8.1.6.3</w:t>
      </w:r>
      <w:r>
        <w:tab/>
        <w:t>Application Errors</w:t>
      </w:r>
      <w:bookmarkEnd w:id="837"/>
      <w:bookmarkEnd w:id="838"/>
      <w:bookmarkEnd w:id="839"/>
      <w:bookmarkEnd w:id="840"/>
      <w:bookmarkEnd w:id="841"/>
      <w:bookmarkEnd w:id="842"/>
      <w:bookmarkEnd w:id="843"/>
      <w:bookmarkEnd w:id="844"/>
      <w:bookmarkEnd w:id="845"/>
      <w:bookmarkEnd w:id="846"/>
      <w:bookmarkEnd w:id="847"/>
    </w:p>
    <w:p w14:paraId="56DEA942" w14:textId="77777777" w:rsidR="007A011F"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371023F1" w14:textId="77777777" w:rsidR="007A011F"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A011F" w14:paraId="2BA2C01F" w14:textId="77777777">
        <w:trPr>
          <w:jc w:val="center"/>
        </w:trPr>
        <w:tc>
          <w:tcPr>
            <w:tcW w:w="3697" w:type="dxa"/>
            <w:shd w:val="clear" w:color="auto" w:fill="C0C0C0"/>
          </w:tcPr>
          <w:p w14:paraId="013F9BA9" w14:textId="77777777" w:rsidR="007A011F" w:rsidRDefault="00000000">
            <w:pPr>
              <w:pStyle w:val="TAH"/>
            </w:pPr>
            <w:r>
              <w:t>Application Error</w:t>
            </w:r>
          </w:p>
        </w:tc>
        <w:tc>
          <w:tcPr>
            <w:tcW w:w="1205" w:type="dxa"/>
            <w:shd w:val="clear" w:color="auto" w:fill="C0C0C0"/>
          </w:tcPr>
          <w:p w14:paraId="00436456" w14:textId="77777777" w:rsidR="007A011F" w:rsidRDefault="00000000">
            <w:pPr>
              <w:pStyle w:val="TAH"/>
            </w:pPr>
            <w:r>
              <w:t>HTTP status code</w:t>
            </w:r>
          </w:p>
        </w:tc>
        <w:tc>
          <w:tcPr>
            <w:tcW w:w="3595" w:type="dxa"/>
            <w:shd w:val="clear" w:color="auto" w:fill="C0C0C0"/>
          </w:tcPr>
          <w:p w14:paraId="346CE4BA" w14:textId="77777777" w:rsidR="007A011F" w:rsidRDefault="00000000">
            <w:pPr>
              <w:pStyle w:val="TAH"/>
            </w:pPr>
            <w:r>
              <w:t>Description</w:t>
            </w:r>
          </w:p>
        </w:tc>
        <w:tc>
          <w:tcPr>
            <w:tcW w:w="1280" w:type="dxa"/>
            <w:shd w:val="clear" w:color="auto" w:fill="C0C0C0"/>
          </w:tcPr>
          <w:p w14:paraId="508F7C5C" w14:textId="77777777" w:rsidR="007A011F" w:rsidRDefault="00000000">
            <w:pPr>
              <w:pStyle w:val="TAH"/>
            </w:pPr>
            <w:r>
              <w:t>Applicability</w:t>
            </w:r>
          </w:p>
        </w:tc>
      </w:tr>
      <w:tr w:rsidR="007A011F" w14:paraId="001837FC" w14:textId="77777777">
        <w:trPr>
          <w:jc w:val="center"/>
        </w:trPr>
        <w:tc>
          <w:tcPr>
            <w:tcW w:w="3697" w:type="dxa"/>
          </w:tcPr>
          <w:p w14:paraId="1DB131EA" w14:textId="77777777" w:rsidR="007A011F" w:rsidRDefault="007A011F">
            <w:pPr>
              <w:pStyle w:val="TAL"/>
            </w:pPr>
          </w:p>
        </w:tc>
        <w:tc>
          <w:tcPr>
            <w:tcW w:w="1205" w:type="dxa"/>
          </w:tcPr>
          <w:p w14:paraId="31D4B0E1" w14:textId="77777777" w:rsidR="007A011F" w:rsidRDefault="007A011F">
            <w:pPr>
              <w:pStyle w:val="TAL"/>
            </w:pPr>
          </w:p>
        </w:tc>
        <w:tc>
          <w:tcPr>
            <w:tcW w:w="3595" w:type="dxa"/>
          </w:tcPr>
          <w:p w14:paraId="47927D88" w14:textId="77777777" w:rsidR="007A011F" w:rsidRDefault="007A011F">
            <w:pPr>
              <w:pStyle w:val="TAL"/>
            </w:pPr>
          </w:p>
        </w:tc>
        <w:tc>
          <w:tcPr>
            <w:tcW w:w="1280" w:type="dxa"/>
          </w:tcPr>
          <w:p w14:paraId="59E6A36B" w14:textId="77777777" w:rsidR="007A011F" w:rsidRDefault="007A011F">
            <w:pPr>
              <w:pStyle w:val="TAL"/>
            </w:pPr>
          </w:p>
        </w:tc>
      </w:tr>
    </w:tbl>
    <w:p w14:paraId="3C28788B" w14:textId="77777777" w:rsidR="007A011F" w:rsidRDefault="007A011F">
      <w:pPr>
        <w:rPr>
          <w:lang w:eastAsia="zh-CN"/>
        </w:rPr>
      </w:pPr>
    </w:p>
    <w:p w14:paraId="77A53699" w14:textId="77777777" w:rsidR="007A011F" w:rsidRDefault="00000000">
      <w:pPr>
        <w:pStyle w:val="Heading3"/>
      </w:pPr>
      <w:bookmarkStart w:id="848" w:name="_Toc83768364"/>
      <w:bookmarkStart w:id="849" w:name="_Toc138694684"/>
      <w:bookmarkStart w:id="850" w:name="_Toc97197152"/>
      <w:bookmarkStart w:id="851" w:name="_Toc96996746"/>
      <w:bookmarkStart w:id="852" w:name="_Toc93878970"/>
      <w:r>
        <w:rPr>
          <w:lang w:eastAsia="zh-CN"/>
        </w:rPr>
        <w:t>8</w:t>
      </w:r>
      <w:r>
        <w:t>.1.7</w:t>
      </w:r>
      <w:r>
        <w:tab/>
        <w:t>Feature negotiation</w:t>
      </w:r>
      <w:bookmarkEnd w:id="848"/>
      <w:bookmarkEnd w:id="849"/>
      <w:bookmarkEnd w:id="850"/>
      <w:bookmarkEnd w:id="851"/>
      <w:bookmarkEnd w:id="852"/>
    </w:p>
    <w:p w14:paraId="182C8BB6" w14:textId="77777777" w:rsidR="007A011F" w:rsidRDefault="00000000">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7FF88FF8" w14:textId="77777777" w:rsidR="007A011F"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A011F" w14:paraId="224A1993" w14:textId="77777777">
        <w:trPr>
          <w:jc w:val="center"/>
        </w:trPr>
        <w:tc>
          <w:tcPr>
            <w:tcW w:w="1529" w:type="dxa"/>
            <w:shd w:val="clear" w:color="auto" w:fill="C0C0C0"/>
          </w:tcPr>
          <w:p w14:paraId="7DB8088A" w14:textId="77777777" w:rsidR="007A011F" w:rsidRDefault="00000000">
            <w:pPr>
              <w:pStyle w:val="TAH"/>
              <w:rPr>
                <w:kern w:val="2"/>
                <w:szCs w:val="22"/>
              </w:rPr>
            </w:pPr>
            <w:r>
              <w:rPr>
                <w:kern w:val="2"/>
                <w:szCs w:val="22"/>
              </w:rPr>
              <w:t>Feature number</w:t>
            </w:r>
          </w:p>
        </w:tc>
        <w:tc>
          <w:tcPr>
            <w:tcW w:w="2207" w:type="dxa"/>
            <w:shd w:val="clear" w:color="auto" w:fill="C0C0C0"/>
          </w:tcPr>
          <w:p w14:paraId="182C8242" w14:textId="77777777" w:rsidR="007A011F" w:rsidRDefault="00000000">
            <w:pPr>
              <w:pStyle w:val="TAH"/>
              <w:rPr>
                <w:kern w:val="2"/>
                <w:szCs w:val="22"/>
              </w:rPr>
            </w:pPr>
            <w:r>
              <w:rPr>
                <w:kern w:val="2"/>
                <w:szCs w:val="22"/>
              </w:rPr>
              <w:t>Feature Name</w:t>
            </w:r>
          </w:p>
        </w:tc>
        <w:tc>
          <w:tcPr>
            <w:tcW w:w="5758" w:type="dxa"/>
            <w:shd w:val="clear" w:color="auto" w:fill="C0C0C0"/>
          </w:tcPr>
          <w:p w14:paraId="7E8DD5A5" w14:textId="77777777" w:rsidR="007A011F" w:rsidRDefault="00000000">
            <w:pPr>
              <w:pStyle w:val="TAH"/>
              <w:rPr>
                <w:kern w:val="2"/>
                <w:szCs w:val="22"/>
              </w:rPr>
            </w:pPr>
            <w:r>
              <w:rPr>
                <w:kern w:val="2"/>
                <w:szCs w:val="22"/>
              </w:rPr>
              <w:t>Description</w:t>
            </w:r>
          </w:p>
        </w:tc>
      </w:tr>
      <w:tr w:rsidR="007A011F" w14:paraId="5A47508F" w14:textId="77777777">
        <w:trPr>
          <w:jc w:val="center"/>
        </w:trPr>
        <w:tc>
          <w:tcPr>
            <w:tcW w:w="1529" w:type="dxa"/>
          </w:tcPr>
          <w:p w14:paraId="0FC3CEFB" w14:textId="77777777" w:rsidR="007A011F" w:rsidRDefault="007A011F">
            <w:pPr>
              <w:pStyle w:val="TAL"/>
              <w:rPr>
                <w:kern w:val="2"/>
                <w:szCs w:val="22"/>
              </w:rPr>
            </w:pPr>
          </w:p>
        </w:tc>
        <w:tc>
          <w:tcPr>
            <w:tcW w:w="2207" w:type="dxa"/>
          </w:tcPr>
          <w:p w14:paraId="65E83DF6" w14:textId="77777777" w:rsidR="007A011F" w:rsidRDefault="007A011F">
            <w:pPr>
              <w:pStyle w:val="TAL"/>
              <w:rPr>
                <w:kern w:val="2"/>
                <w:szCs w:val="22"/>
              </w:rPr>
            </w:pPr>
          </w:p>
        </w:tc>
        <w:tc>
          <w:tcPr>
            <w:tcW w:w="5758" w:type="dxa"/>
          </w:tcPr>
          <w:p w14:paraId="199DEAD9" w14:textId="77777777" w:rsidR="007A011F" w:rsidRDefault="007A011F">
            <w:pPr>
              <w:pStyle w:val="TAL"/>
              <w:rPr>
                <w:kern w:val="2"/>
                <w:szCs w:val="22"/>
              </w:rPr>
            </w:pPr>
          </w:p>
        </w:tc>
      </w:tr>
    </w:tbl>
    <w:p w14:paraId="7CEA73F5" w14:textId="77777777" w:rsidR="007A011F" w:rsidRDefault="007A011F">
      <w:pPr>
        <w:rPr>
          <w:lang w:eastAsia="zh-CN"/>
        </w:rPr>
      </w:pPr>
    </w:p>
    <w:p w14:paraId="496F816E" w14:textId="77777777" w:rsidR="007A011F" w:rsidRDefault="00000000">
      <w:pPr>
        <w:pStyle w:val="Heading2"/>
        <w:rPr>
          <w:lang w:eastAsia="zh-CN"/>
        </w:rPr>
      </w:pPr>
      <w:bookmarkStart w:id="853" w:name="_Toc96996747"/>
      <w:bookmarkStart w:id="854" w:name="_Toc93878971"/>
      <w:bookmarkStart w:id="855" w:name="_Toc97197153"/>
      <w:bookmarkStart w:id="856" w:name="_Toc138694685"/>
      <w:bookmarkStart w:id="857" w:name="_Toc83768365"/>
      <w:r>
        <w:rPr>
          <w:lang w:eastAsia="zh-CN"/>
        </w:rPr>
        <w:t>8.2</w:t>
      </w:r>
      <w:r>
        <w:rPr>
          <w:lang w:eastAsia="zh-CN"/>
        </w:rPr>
        <w:tab/>
        <w:t>MSGS_MSGDelivery API</w:t>
      </w:r>
      <w:bookmarkEnd w:id="853"/>
      <w:bookmarkEnd w:id="854"/>
      <w:bookmarkEnd w:id="855"/>
      <w:bookmarkEnd w:id="856"/>
      <w:bookmarkEnd w:id="857"/>
    </w:p>
    <w:p w14:paraId="55C52383" w14:textId="77777777" w:rsidR="007A011F" w:rsidRDefault="00000000">
      <w:pPr>
        <w:pStyle w:val="Heading3"/>
      </w:pPr>
      <w:bookmarkStart w:id="858" w:name="_Toc83768366"/>
      <w:bookmarkStart w:id="859" w:name="_Toc97197154"/>
      <w:bookmarkStart w:id="860" w:name="_Toc138694686"/>
      <w:bookmarkStart w:id="861" w:name="_Toc93878972"/>
      <w:bookmarkStart w:id="862" w:name="_Toc96996748"/>
      <w:r>
        <w:rPr>
          <w:lang w:eastAsia="zh-CN"/>
        </w:rPr>
        <w:t>8</w:t>
      </w:r>
      <w:r>
        <w:t>.</w:t>
      </w:r>
      <w:r>
        <w:rPr>
          <w:lang w:eastAsia="zh-CN"/>
        </w:rPr>
        <w:t>2</w:t>
      </w:r>
      <w:r>
        <w:t>.1</w:t>
      </w:r>
      <w:r>
        <w:tab/>
        <w:t>API URI</w:t>
      </w:r>
      <w:bookmarkEnd w:id="858"/>
      <w:bookmarkEnd w:id="859"/>
      <w:bookmarkEnd w:id="860"/>
      <w:bookmarkEnd w:id="861"/>
      <w:bookmarkEnd w:id="862"/>
    </w:p>
    <w:p w14:paraId="06F04E88" w14:textId="77777777" w:rsidR="007A011F" w:rsidRDefault="00000000">
      <w:pPr>
        <w:rPr>
          <w:lang w:eastAsia="zh-CN"/>
        </w:rPr>
      </w:pPr>
      <w:r>
        <w:rPr>
          <w:lang w:eastAsia="zh-CN"/>
        </w:rPr>
        <w:t>The MSGS_MSGDelivery service shall use the MSGS_MSGDelivery API, The MSGS_MSGDelivery API corresponding to Mm5s APIs as defined in in 3GPP TS 23.554 [2].</w:t>
      </w:r>
    </w:p>
    <w:p w14:paraId="4C016723" w14:textId="77777777" w:rsidR="007A011F"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6CDE783D" w14:textId="77777777" w:rsidR="007A011F" w:rsidRDefault="00000000">
      <w:pPr>
        <w:pStyle w:val="B10"/>
      </w:pPr>
      <w:r>
        <w:rPr>
          <w:lang w:eastAsia="zh-CN"/>
        </w:rPr>
        <w:t>-</w:t>
      </w:r>
      <w:r>
        <w:rPr>
          <w:lang w:eastAsia="zh-CN"/>
        </w:rPr>
        <w:tab/>
        <w:t xml:space="preserve">The </w:t>
      </w:r>
      <w:r>
        <w:t>&lt;apiName&gt; shall be "msgs</w:t>
      </w:r>
      <w:r>
        <w:rPr>
          <w:lang w:eastAsia="zh-CN"/>
        </w:rPr>
        <w:t>-</w:t>
      </w:r>
      <w:r>
        <w:t>msgdelivery".</w:t>
      </w:r>
    </w:p>
    <w:p w14:paraId="2DB7A3CA" w14:textId="77777777" w:rsidR="007A011F" w:rsidRDefault="00000000">
      <w:pPr>
        <w:pStyle w:val="B10"/>
      </w:pPr>
      <w:r>
        <w:t>-</w:t>
      </w:r>
      <w:r>
        <w:tab/>
        <w:t>The &lt;apiVersion&gt; shall be "v1".</w:t>
      </w:r>
    </w:p>
    <w:p w14:paraId="791337F3" w14:textId="77777777" w:rsidR="007A011F" w:rsidRDefault="00000000">
      <w:pPr>
        <w:pStyle w:val="B10"/>
        <w:rPr>
          <w:lang w:eastAsia="zh-CN"/>
        </w:rPr>
      </w:pPr>
      <w:r>
        <w:t>-</w:t>
      </w:r>
      <w:r>
        <w:tab/>
        <w:t>The &lt;apiSpecificResourceUriPart&gt; shall be set as described in clause 8.2.2.</w:t>
      </w:r>
    </w:p>
    <w:p w14:paraId="71564EA0" w14:textId="77777777" w:rsidR="007A011F" w:rsidRDefault="00000000">
      <w:pPr>
        <w:pStyle w:val="Heading3"/>
      </w:pPr>
      <w:bookmarkStart w:id="863" w:name="_Toc93878973"/>
      <w:bookmarkStart w:id="864" w:name="_Toc97197155"/>
      <w:bookmarkStart w:id="865" w:name="_Toc96996749"/>
      <w:bookmarkStart w:id="866" w:name="_Toc83768367"/>
      <w:bookmarkStart w:id="867" w:name="_Toc138694687"/>
      <w:r>
        <w:rPr>
          <w:lang w:eastAsia="zh-CN"/>
        </w:rPr>
        <w:t>8</w:t>
      </w:r>
      <w:r>
        <w:t>.</w:t>
      </w:r>
      <w:r>
        <w:rPr>
          <w:lang w:eastAsia="zh-CN"/>
        </w:rPr>
        <w:t>2</w:t>
      </w:r>
      <w:r>
        <w:t>.2</w:t>
      </w:r>
      <w:r>
        <w:tab/>
        <w:t>Resources</w:t>
      </w:r>
      <w:bookmarkEnd w:id="863"/>
      <w:bookmarkEnd w:id="864"/>
      <w:bookmarkEnd w:id="865"/>
      <w:bookmarkEnd w:id="866"/>
      <w:bookmarkEnd w:id="867"/>
    </w:p>
    <w:p w14:paraId="171338F4" w14:textId="77777777" w:rsidR="007A011F" w:rsidRDefault="00000000">
      <w:pPr>
        <w:rPr>
          <w:lang w:eastAsia="zh-CN"/>
        </w:rPr>
      </w:pPr>
      <w:r>
        <w:rPr>
          <w:lang w:eastAsia="zh-CN"/>
        </w:rPr>
        <w:t>None.</w:t>
      </w:r>
    </w:p>
    <w:p w14:paraId="577CA09C" w14:textId="77777777" w:rsidR="007A011F" w:rsidRDefault="00000000">
      <w:pPr>
        <w:pStyle w:val="Heading3"/>
      </w:pPr>
      <w:bookmarkStart w:id="868" w:name="_Toc96996750"/>
      <w:bookmarkStart w:id="869" w:name="_Toc138694688"/>
      <w:bookmarkStart w:id="870" w:name="_Toc83768368"/>
      <w:bookmarkStart w:id="871" w:name="_Toc97197156"/>
      <w:bookmarkStart w:id="872" w:name="_Toc93878990"/>
      <w:r>
        <w:rPr>
          <w:lang w:eastAsia="zh-CN"/>
        </w:rPr>
        <w:t>8</w:t>
      </w:r>
      <w:r>
        <w:t>.</w:t>
      </w:r>
      <w:r>
        <w:rPr>
          <w:lang w:eastAsia="zh-CN"/>
        </w:rPr>
        <w:t>2</w:t>
      </w:r>
      <w:r>
        <w:t>.3</w:t>
      </w:r>
      <w:r>
        <w:tab/>
        <w:t>Custom Operations without associated resources</w:t>
      </w:r>
      <w:bookmarkEnd w:id="868"/>
      <w:bookmarkEnd w:id="869"/>
      <w:bookmarkEnd w:id="870"/>
      <w:bookmarkEnd w:id="871"/>
      <w:bookmarkEnd w:id="872"/>
    </w:p>
    <w:p w14:paraId="632A74CF" w14:textId="77777777" w:rsidR="007A011F" w:rsidRDefault="00000000">
      <w:pPr>
        <w:pStyle w:val="Heading4"/>
      </w:pPr>
      <w:bookmarkStart w:id="873" w:name="_Toc96996751"/>
      <w:bookmarkStart w:id="874" w:name="_Toc138694689"/>
      <w:bookmarkStart w:id="875" w:name="_Toc97197157"/>
      <w:r>
        <w:rPr>
          <w:lang w:eastAsia="zh-CN"/>
        </w:rPr>
        <w:t>8</w:t>
      </w:r>
      <w:r>
        <w:t>.</w:t>
      </w:r>
      <w:r>
        <w:rPr>
          <w:lang w:eastAsia="zh-CN"/>
        </w:rPr>
        <w:t>2</w:t>
      </w:r>
      <w:r>
        <w:t>.3.1</w:t>
      </w:r>
      <w:r>
        <w:tab/>
        <w:t>Overview</w:t>
      </w:r>
      <w:bookmarkEnd w:id="873"/>
      <w:bookmarkEnd w:id="874"/>
      <w:bookmarkEnd w:id="875"/>
    </w:p>
    <w:p w14:paraId="6ED017DE" w14:textId="77777777" w:rsidR="007A011F" w:rsidRDefault="00000000">
      <w:pPr>
        <w:rPr>
          <w:lang w:eastAsia="zh-CN"/>
        </w:rPr>
      </w:pPr>
      <w:r>
        <w:rPr>
          <w:lang w:eastAsia="zh-CN"/>
        </w:rPr>
        <w:t>The structure of the custom operation URIs of the MSGS_MSGDelivery service is shown in Figure</w:t>
      </w:r>
      <w:r>
        <w:t> </w:t>
      </w:r>
      <w:r>
        <w:rPr>
          <w:lang w:eastAsia="zh-CN"/>
        </w:rPr>
        <w:t>8.2.3.1-1.</w:t>
      </w:r>
    </w:p>
    <w:p w14:paraId="4030845A" w14:textId="77777777" w:rsidR="007A011F" w:rsidRDefault="00000000">
      <w:pPr>
        <w:pStyle w:val="TH"/>
      </w:pPr>
      <w:r>
        <w:rPr>
          <w:rFonts w:eastAsia="DengXian"/>
        </w:rPr>
        <w:object w:dxaOrig="6978" w:dyaOrig="4025" w14:anchorId="6E06D566">
          <v:shape id="_x0000_i1036" type="#_x0000_t75" style="width:348.7pt;height:201.5pt" o:ole="">
            <v:imagedata r:id="rId35" o:title=""/>
          </v:shape>
          <o:OLEObject Type="Embed" ProgID="Visio.Drawing.11" ShapeID="_x0000_i1036" DrawAspect="Content" ObjectID="_1756318826" r:id="rId36"/>
        </w:object>
      </w:r>
    </w:p>
    <w:p w14:paraId="20524F55" w14:textId="77777777" w:rsidR="007A011F" w:rsidRDefault="00000000">
      <w:pPr>
        <w:pStyle w:val="TF"/>
        <w:rPr>
          <w:lang w:eastAsia="zh-CN"/>
        </w:rPr>
      </w:pPr>
      <w:r>
        <w:t>Figure </w:t>
      </w:r>
      <w:r>
        <w:rPr>
          <w:lang w:eastAsia="zh-CN"/>
        </w:rPr>
        <w:t>8</w:t>
      </w:r>
      <w:r>
        <w:t>.</w:t>
      </w:r>
      <w:r>
        <w:rPr>
          <w:lang w:eastAsia="zh-CN"/>
        </w:rPr>
        <w:t>2</w:t>
      </w:r>
      <w:r>
        <w:t>.3.1-1: Custom operation URI structure of the MSGS_MSGDelivery API</w:t>
      </w:r>
    </w:p>
    <w:p w14:paraId="10BA332B" w14:textId="77777777" w:rsidR="007A011F" w:rsidRDefault="00000000">
      <w:pPr>
        <w:rPr>
          <w:lang w:eastAsia="zh-CN"/>
        </w:rPr>
      </w:pPr>
      <w:r>
        <w:rPr>
          <w:lang w:eastAsia="zh-CN"/>
        </w:rPr>
        <w:t>Table</w:t>
      </w:r>
      <w:r>
        <w:t> </w:t>
      </w:r>
      <w:r>
        <w:rPr>
          <w:lang w:eastAsia="zh-CN"/>
        </w:rPr>
        <w:t>8.2.3.1-1 provides an overview of the custom operations and applicable HTTP methods.</w:t>
      </w:r>
    </w:p>
    <w:p w14:paraId="5249B071" w14:textId="77777777" w:rsidR="007A011F"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A011F" w14:paraId="5ACB8961" w14:textId="77777777">
        <w:trPr>
          <w:jc w:val="center"/>
        </w:trPr>
        <w:tc>
          <w:tcPr>
            <w:tcW w:w="1851" w:type="pct"/>
            <w:shd w:val="clear" w:color="auto" w:fill="C0C0C0"/>
            <w:vAlign w:val="center"/>
          </w:tcPr>
          <w:p w14:paraId="7002C540" w14:textId="77777777" w:rsidR="007A011F" w:rsidRDefault="00000000">
            <w:pPr>
              <w:pStyle w:val="TAH"/>
            </w:pPr>
            <w:r>
              <w:t>Custom operation URI</w:t>
            </w:r>
          </w:p>
        </w:tc>
        <w:tc>
          <w:tcPr>
            <w:tcW w:w="964" w:type="pct"/>
            <w:shd w:val="clear" w:color="auto" w:fill="C0C0C0"/>
            <w:vAlign w:val="center"/>
          </w:tcPr>
          <w:p w14:paraId="35561F2A" w14:textId="77777777" w:rsidR="007A011F" w:rsidRDefault="00000000">
            <w:pPr>
              <w:pStyle w:val="TAH"/>
            </w:pPr>
            <w:r>
              <w:t>Mapped HTTP method</w:t>
            </w:r>
          </w:p>
        </w:tc>
        <w:tc>
          <w:tcPr>
            <w:tcW w:w="2185" w:type="pct"/>
            <w:shd w:val="clear" w:color="auto" w:fill="C0C0C0"/>
            <w:vAlign w:val="center"/>
          </w:tcPr>
          <w:p w14:paraId="43F64BED" w14:textId="77777777" w:rsidR="007A011F" w:rsidRDefault="00000000">
            <w:pPr>
              <w:pStyle w:val="TAH"/>
            </w:pPr>
            <w:r>
              <w:t>Description</w:t>
            </w:r>
          </w:p>
        </w:tc>
      </w:tr>
      <w:tr w:rsidR="007A011F" w14:paraId="00B86B55" w14:textId="77777777">
        <w:trPr>
          <w:jc w:val="center"/>
        </w:trPr>
        <w:tc>
          <w:tcPr>
            <w:tcW w:w="1851" w:type="pct"/>
          </w:tcPr>
          <w:p w14:paraId="4D62369D" w14:textId="77777777" w:rsidR="007A011F" w:rsidRDefault="00000000">
            <w:pPr>
              <w:pStyle w:val="TAL"/>
            </w:pPr>
            <w:r>
              <w:t>{apiRoot}/msgs-msgdelivery/&lt;apiVersion&gt;/deliver-as-message</w:t>
            </w:r>
          </w:p>
        </w:tc>
        <w:tc>
          <w:tcPr>
            <w:tcW w:w="964" w:type="pct"/>
          </w:tcPr>
          <w:p w14:paraId="4BD5FFD9" w14:textId="77777777" w:rsidR="007A011F" w:rsidRDefault="00000000">
            <w:pPr>
              <w:pStyle w:val="TAL"/>
            </w:pPr>
            <w:r>
              <w:t>POST</w:t>
            </w:r>
          </w:p>
        </w:tc>
        <w:tc>
          <w:tcPr>
            <w:tcW w:w="2185" w:type="pct"/>
          </w:tcPr>
          <w:p w14:paraId="6BC5075D" w14:textId="77777777" w:rsidR="007A011F" w:rsidRDefault="00000000">
            <w:pPr>
              <w:pStyle w:val="TAL"/>
            </w:pPr>
            <w:r>
              <w:t>Request of AS to deliver message to a given MSGin5G Server.</w:t>
            </w:r>
          </w:p>
        </w:tc>
      </w:tr>
      <w:tr w:rsidR="007A011F" w14:paraId="258D1AC0" w14:textId="77777777">
        <w:trPr>
          <w:jc w:val="center"/>
        </w:trPr>
        <w:tc>
          <w:tcPr>
            <w:tcW w:w="1851" w:type="pct"/>
          </w:tcPr>
          <w:p w14:paraId="3DFA48C3" w14:textId="77777777" w:rsidR="007A011F" w:rsidRDefault="00000000">
            <w:pPr>
              <w:pStyle w:val="TAL"/>
              <w:rPr>
                <w:lang w:eastAsia="zh-CN"/>
              </w:rPr>
            </w:pPr>
            <w:r>
              <w:rPr>
                <w:lang w:eastAsia="zh-CN"/>
              </w:rPr>
              <w:t>{apiRoot}/msgs-msgdelivery/&lt;apiVersion&gt;/deliver-ue-message</w:t>
            </w:r>
          </w:p>
        </w:tc>
        <w:tc>
          <w:tcPr>
            <w:tcW w:w="964" w:type="pct"/>
          </w:tcPr>
          <w:p w14:paraId="45C6331D" w14:textId="77777777" w:rsidR="007A011F" w:rsidRDefault="00000000">
            <w:pPr>
              <w:pStyle w:val="TAL"/>
            </w:pPr>
            <w:r>
              <w:t>POST</w:t>
            </w:r>
          </w:p>
        </w:tc>
        <w:tc>
          <w:tcPr>
            <w:tcW w:w="2185" w:type="pct"/>
          </w:tcPr>
          <w:p w14:paraId="5FA3AF68" w14:textId="77777777" w:rsidR="007A011F" w:rsidRDefault="00000000">
            <w:pPr>
              <w:pStyle w:val="TAL"/>
            </w:pPr>
            <w:r>
              <w:t>Request of Message Gateway (on behalf of Legacy 3GPP UE or Non-3GPP UE) to deliver message to a given MSGin5G Server.</w:t>
            </w:r>
          </w:p>
        </w:tc>
      </w:tr>
      <w:tr w:rsidR="007A011F" w14:paraId="66305052" w14:textId="77777777">
        <w:trPr>
          <w:jc w:val="center"/>
        </w:trPr>
        <w:tc>
          <w:tcPr>
            <w:tcW w:w="1851" w:type="pct"/>
          </w:tcPr>
          <w:p w14:paraId="3147F5CB" w14:textId="77777777" w:rsidR="007A011F" w:rsidRDefault="00000000">
            <w:pPr>
              <w:pStyle w:val="TAL"/>
              <w:rPr>
                <w:lang w:eastAsia="zh-CN"/>
              </w:rPr>
            </w:pPr>
            <w:r>
              <w:rPr>
                <w:lang w:eastAsia="zh-CN"/>
              </w:rPr>
              <w:t>{apiRoot}/msgs-msgdelivery/&lt;apiVersion&gt;/deliver-report</w:t>
            </w:r>
          </w:p>
        </w:tc>
        <w:tc>
          <w:tcPr>
            <w:tcW w:w="964" w:type="pct"/>
          </w:tcPr>
          <w:p w14:paraId="30AD2F82" w14:textId="77777777" w:rsidR="007A011F" w:rsidRDefault="00000000">
            <w:pPr>
              <w:pStyle w:val="TAL"/>
            </w:pPr>
            <w:r>
              <w:t>POST</w:t>
            </w:r>
          </w:p>
        </w:tc>
        <w:tc>
          <w:tcPr>
            <w:tcW w:w="2185" w:type="pct"/>
          </w:tcPr>
          <w:p w14:paraId="7F0461FE" w14:textId="77777777" w:rsidR="007A011F" w:rsidRDefault="00000000">
            <w:pPr>
              <w:pStyle w:val="TAL"/>
            </w:pPr>
            <w:r>
              <w:t>Request of Message Gateway (on behalf of Legacy 3GPP UE or Non-3GPP UE) to deliver status report to a given MSGin5G Server.</w:t>
            </w:r>
          </w:p>
        </w:tc>
      </w:tr>
    </w:tbl>
    <w:p w14:paraId="66864E27" w14:textId="77777777" w:rsidR="007A011F" w:rsidRDefault="007A011F">
      <w:pPr>
        <w:rPr>
          <w:lang w:eastAsia="zh-CN"/>
        </w:rPr>
      </w:pPr>
      <w:bookmarkStart w:id="876" w:name="_Toc96996752"/>
    </w:p>
    <w:p w14:paraId="49710B61" w14:textId="77777777" w:rsidR="007A011F" w:rsidRDefault="00000000">
      <w:pPr>
        <w:pStyle w:val="Heading4"/>
      </w:pPr>
      <w:bookmarkStart w:id="877" w:name="_Toc138694690"/>
      <w:bookmarkStart w:id="878" w:name="_Toc97197158"/>
      <w:r>
        <w:rPr>
          <w:lang w:eastAsia="zh-CN"/>
        </w:rPr>
        <w:t>8</w:t>
      </w:r>
      <w:r>
        <w:t>.</w:t>
      </w:r>
      <w:r>
        <w:rPr>
          <w:lang w:eastAsia="zh-CN"/>
        </w:rPr>
        <w:t>2</w:t>
      </w:r>
      <w:r>
        <w:t>.3.2</w:t>
      </w:r>
      <w:r>
        <w:tab/>
        <w:t>Operation: deliver-as-message</w:t>
      </w:r>
      <w:bookmarkEnd w:id="876"/>
      <w:bookmarkEnd w:id="877"/>
      <w:bookmarkEnd w:id="878"/>
    </w:p>
    <w:p w14:paraId="10CE6095" w14:textId="77777777" w:rsidR="007A011F" w:rsidRDefault="00000000">
      <w:pPr>
        <w:pStyle w:val="Heading5"/>
      </w:pPr>
      <w:bookmarkStart w:id="879" w:name="_Toc138694691"/>
      <w:bookmarkStart w:id="880" w:name="_Toc96996753"/>
      <w:bookmarkStart w:id="881" w:name="_Toc97197159"/>
      <w:r>
        <w:rPr>
          <w:lang w:eastAsia="zh-CN"/>
        </w:rPr>
        <w:t>8</w:t>
      </w:r>
      <w:r>
        <w:t>.</w:t>
      </w:r>
      <w:r>
        <w:rPr>
          <w:lang w:eastAsia="zh-CN"/>
        </w:rPr>
        <w:t>2</w:t>
      </w:r>
      <w:r>
        <w:t>.3.2.1</w:t>
      </w:r>
      <w:r>
        <w:tab/>
        <w:t>Description</w:t>
      </w:r>
      <w:bookmarkEnd w:id="879"/>
      <w:bookmarkEnd w:id="880"/>
      <w:bookmarkEnd w:id="881"/>
    </w:p>
    <w:p w14:paraId="585BED86" w14:textId="77777777" w:rsidR="007A011F" w:rsidRDefault="00000000">
      <w:pPr>
        <w:rPr>
          <w:lang w:eastAsia="zh-CN"/>
        </w:rPr>
      </w:pPr>
      <w:r>
        <w:rPr>
          <w:lang w:eastAsia="zh-CN"/>
        </w:rPr>
        <w:t>This operation is used by the Application Server to deliver message to a given MSGin5G Server.</w:t>
      </w:r>
    </w:p>
    <w:p w14:paraId="59B40CC3" w14:textId="77777777" w:rsidR="007A011F" w:rsidRDefault="00000000">
      <w:pPr>
        <w:pStyle w:val="Heading5"/>
      </w:pPr>
      <w:bookmarkStart w:id="882" w:name="_Toc97197160"/>
      <w:bookmarkStart w:id="883" w:name="_Toc138694692"/>
      <w:bookmarkStart w:id="884" w:name="_Toc96996754"/>
      <w:r>
        <w:rPr>
          <w:lang w:eastAsia="zh-CN"/>
        </w:rPr>
        <w:t>8</w:t>
      </w:r>
      <w:r>
        <w:t>.</w:t>
      </w:r>
      <w:r>
        <w:rPr>
          <w:lang w:eastAsia="zh-CN"/>
        </w:rPr>
        <w:t>2</w:t>
      </w:r>
      <w:r>
        <w:t>.3.2.2</w:t>
      </w:r>
      <w:r>
        <w:tab/>
        <w:t>Operation Definition</w:t>
      </w:r>
      <w:bookmarkEnd w:id="882"/>
      <w:bookmarkEnd w:id="883"/>
      <w:bookmarkEnd w:id="884"/>
    </w:p>
    <w:p w14:paraId="6B5A81EF" w14:textId="77777777" w:rsidR="007A011F"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0A3799A6" w14:textId="77777777" w:rsidR="007A011F"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6070F64D" w14:textId="77777777">
        <w:trPr>
          <w:jc w:val="center"/>
        </w:trPr>
        <w:tc>
          <w:tcPr>
            <w:tcW w:w="1604" w:type="dxa"/>
            <w:tcBorders>
              <w:bottom w:val="single" w:sz="6" w:space="0" w:color="auto"/>
            </w:tcBorders>
            <w:shd w:val="clear" w:color="auto" w:fill="C0C0C0"/>
          </w:tcPr>
          <w:p w14:paraId="120E3778" w14:textId="77777777" w:rsidR="007A011F" w:rsidRDefault="00000000">
            <w:pPr>
              <w:pStyle w:val="TAH"/>
            </w:pPr>
            <w:r>
              <w:t>Data type</w:t>
            </w:r>
          </w:p>
        </w:tc>
        <w:tc>
          <w:tcPr>
            <w:tcW w:w="518" w:type="dxa"/>
            <w:tcBorders>
              <w:bottom w:val="single" w:sz="6" w:space="0" w:color="auto"/>
            </w:tcBorders>
            <w:shd w:val="clear" w:color="auto" w:fill="C0C0C0"/>
          </w:tcPr>
          <w:p w14:paraId="4672B8FB" w14:textId="77777777" w:rsidR="007A011F" w:rsidRDefault="00000000">
            <w:pPr>
              <w:pStyle w:val="TAH"/>
            </w:pPr>
            <w:r>
              <w:t>P</w:t>
            </w:r>
          </w:p>
        </w:tc>
        <w:tc>
          <w:tcPr>
            <w:tcW w:w="2268" w:type="dxa"/>
            <w:tcBorders>
              <w:bottom w:val="single" w:sz="6" w:space="0" w:color="auto"/>
            </w:tcBorders>
            <w:shd w:val="clear" w:color="auto" w:fill="C0C0C0"/>
          </w:tcPr>
          <w:p w14:paraId="3A2F4C7A" w14:textId="77777777" w:rsidR="007A011F" w:rsidRDefault="00000000">
            <w:pPr>
              <w:pStyle w:val="TAH"/>
            </w:pPr>
            <w:r>
              <w:t>Cardinality</w:t>
            </w:r>
          </w:p>
        </w:tc>
        <w:tc>
          <w:tcPr>
            <w:tcW w:w="5239" w:type="dxa"/>
            <w:tcBorders>
              <w:bottom w:val="single" w:sz="6" w:space="0" w:color="auto"/>
            </w:tcBorders>
            <w:shd w:val="clear" w:color="auto" w:fill="C0C0C0"/>
            <w:vAlign w:val="center"/>
          </w:tcPr>
          <w:p w14:paraId="4395AF40" w14:textId="77777777" w:rsidR="007A011F" w:rsidRDefault="00000000">
            <w:pPr>
              <w:pStyle w:val="TAH"/>
            </w:pPr>
            <w:r>
              <w:t>Description</w:t>
            </w:r>
          </w:p>
        </w:tc>
      </w:tr>
      <w:tr w:rsidR="007A011F" w14:paraId="3A1F8B83" w14:textId="77777777">
        <w:trPr>
          <w:jc w:val="center"/>
        </w:trPr>
        <w:tc>
          <w:tcPr>
            <w:tcW w:w="1604" w:type="dxa"/>
            <w:tcBorders>
              <w:top w:val="single" w:sz="6" w:space="0" w:color="auto"/>
            </w:tcBorders>
            <w:shd w:val="clear" w:color="auto" w:fill="auto"/>
          </w:tcPr>
          <w:p w14:paraId="68A5CFD2" w14:textId="77777777" w:rsidR="007A011F" w:rsidRDefault="00000000">
            <w:pPr>
              <w:pStyle w:val="TAL"/>
            </w:pPr>
            <w:r>
              <w:t>ASMessageDelivery</w:t>
            </w:r>
          </w:p>
        </w:tc>
        <w:tc>
          <w:tcPr>
            <w:tcW w:w="518" w:type="dxa"/>
            <w:tcBorders>
              <w:top w:val="single" w:sz="6" w:space="0" w:color="auto"/>
            </w:tcBorders>
          </w:tcPr>
          <w:p w14:paraId="3C22A20D" w14:textId="77777777" w:rsidR="007A011F" w:rsidRDefault="00000000">
            <w:pPr>
              <w:pStyle w:val="TAC"/>
            </w:pPr>
            <w:r>
              <w:t>M</w:t>
            </w:r>
          </w:p>
        </w:tc>
        <w:tc>
          <w:tcPr>
            <w:tcW w:w="2268" w:type="dxa"/>
            <w:tcBorders>
              <w:top w:val="single" w:sz="6" w:space="0" w:color="auto"/>
            </w:tcBorders>
          </w:tcPr>
          <w:p w14:paraId="17AFA2BE" w14:textId="77777777" w:rsidR="007A011F" w:rsidRDefault="00000000">
            <w:pPr>
              <w:pStyle w:val="TAL"/>
            </w:pPr>
            <w:r>
              <w:t>1</w:t>
            </w:r>
          </w:p>
        </w:tc>
        <w:tc>
          <w:tcPr>
            <w:tcW w:w="5239" w:type="dxa"/>
            <w:tcBorders>
              <w:top w:val="single" w:sz="6" w:space="0" w:color="auto"/>
            </w:tcBorders>
            <w:shd w:val="clear" w:color="auto" w:fill="auto"/>
          </w:tcPr>
          <w:p w14:paraId="48031A94" w14:textId="77777777" w:rsidR="007A011F" w:rsidRDefault="00000000">
            <w:pPr>
              <w:pStyle w:val="TAL"/>
              <w:rPr>
                <w:lang w:eastAsia="zh-CN"/>
              </w:rPr>
            </w:pPr>
            <w:r>
              <w:t>Represents the data to be used for AS to deliver message</w:t>
            </w:r>
            <w:r>
              <w:rPr>
                <w:lang w:eastAsia="zh-CN"/>
              </w:rPr>
              <w:t>.</w:t>
            </w:r>
          </w:p>
        </w:tc>
      </w:tr>
    </w:tbl>
    <w:p w14:paraId="67380212" w14:textId="77777777" w:rsidR="007A011F" w:rsidRDefault="007A011F">
      <w:pPr>
        <w:rPr>
          <w:lang w:eastAsia="zh-CN"/>
        </w:rPr>
      </w:pPr>
    </w:p>
    <w:p w14:paraId="6AB45270" w14:textId="77777777" w:rsidR="007A011F" w:rsidRDefault="00000000">
      <w:pPr>
        <w:pStyle w:val="TH"/>
      </w:pPr>
      <w:r>
        <w:lastRenderedPageBreak/>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2E19F330" w14:textId="77777777">
        <w:trPr>
          <w:jc w:val="center"/>
        </w:trPr>
        <w:tc>
          <w:tcPr>
            <w:tcW w:w="825" w:type="pct"/>
            <w:shd w:val="clear" w:color="auto" w:fill="C0C0C0"/>
          </w:tcPr>
          <w:p w14:paraId="22CB9417" w14:textId="77777777" w:rsidR="007A011F" w:rsidRDefault="00000000">
            <w:pPr>
              <w:pStyle w:val="TAH"/>
            </w:pPr>
            <w:r>
              <w:t>Data type</w:t>
            </w:r>
          </w:p>
        </w:tc>
        <w:tc>
          <w:tcPr>
            <w:tcW w:w="499" w:type="pct"/>
            <w:shd w:val="clear" w:color="auto" w:fill="C0C0C0"/>
          </w:tcPr>
          <w:p w14:paraId="76FD046D" w14:textId="77777777" w:rsidR="007A011F" w:rsidRDefault="00000000">
            <w:pPr>
              <w:pStyle w:val="TAH"/>
            </w:pPr>
            <w:r>
              <w:t>P</w:t>
            </w:r>
          </w:p>
        </w:tc>
        <w:tc>
          <w:tcPr>
            <w:tcW w:w="738" w:type="pct"/>
            <w:shd w:val="clear" w:color="auto" w:fill="C0C0C0"/>
          </w:tcPr>
          <w:p w14:paraId="639FD423" w14:textId="77777777" w:rsidR="007A011F" w:rsidRDefault="00000000">
            <w:pPr>
              <w:pStyle w:val="TAH"/>
            </w:pPr>
            <w:r>
              <w:t>Cardinality</w:t>
            </w:r>
          </w:p>
        </w:tc>
        <w:tc>
          <w:tcPr>
            <w:tcW w:w="967" w:type="pct"/>
            <w:shd w:val="clear" w:color="auto" w:fill="C0C0C0"/>
          </w:tcPr>
          <w:p w14:paraId="059A3D60" w14:textId="77777777" w:rsidR="007A011F" w:rsidRDefault="00000000">
            <w:pPr>
              <w:pStyle w:val="TAH"/>
            </w:pPr>
            <w:r>
              <w:t>Response</w:t>
            </w:r>
          </w:p>
          <w:p w14:paraId="09314C9E" w14:textId="77777777" w:rsidR="007A011F" w:rsidRDefault="00000000">
            <w:pPr>
              <w:pStyle w:val="TAH"/>
            </w:pPr>
            <w:r>
              <w:t>codes</w:t>
            </w:r>
          </w:p>
        </w:tc>
        <w:tc>
          <w:tcPr>
            <w:tcW w:w="1971" w:type="pct"/>
            <w:shd w:val="clear" w:color="auto" w:fill="C0C0C0"/>
          </w:tcPr>
          <w:p w14:paraId="4354FA7A" w14:textId="77777777" w:rsidR="007A011F" w:rsidRDefault="00000000">
            <w:pPr>
              <w:pStyle w:val="TAH"/>
            </w:pPr>
            <w:r>
              <w:t>Description</w:t>
            </w:r>
          </w:p>
        </w:tc>
      </w:tr>
      <w:tr w:rsidR="007A011F" w14:paraId="07FC8540" w14:textId="77777777">
        <w:trPr>
          <w:jc w:val="center"/>
        </w:trPr>
        <w:tc>
          <w:tcPr>
            <w:tcW w:w="825" w:type="pct"/>
            <w:shd w:val="clear" w:color="auto" w:fill="auto"/>
          </w:tcPr>
          <w:p w14:paraId="34933C40" w14:textId="77777777" w:rsidR="007A011F" w:rsidRDefault="00000000">
            <w:pPr>
              <w:pStyle w:val="TAL"/>
              <w:rPr>
                <w:lang w:eastAsia="zh-CN"/>
              </w:rPr>
            </w:pPr>
            <w:r>
              <w:rPr>
                <w:lang w:eastAsia="zh-CN"/>
              </w:rPr>
              <w:t>MessageDeliveryAck</w:t>
            </w:r>
          </w:p>
        </w:tc>
        <w:tc>
          <w:tcPr>
            <w:tcW w:w="499" w:type="pct"/>
          </w:tcPr>
          <w:p w14:paraId="0F7B257D" w14:textId="77777777" w:rsidR="007A011F" w:rsidRDefault="00000000">
            <w:pPr>
              <w:pStyle w:val="TAC"/>
              <w:rPr>
                <w:lang w:eastAsia="zh-CN"/>
              </w:rPr>
            </w:pPr>
            <w:r>
              <w:rPr>
                <w:lang w:eastAsia="zh-CN"/>
              </w:rPr>
              <w:t>M</w:t>
            </w:r>
          </w:p>
        </w:tc>
        <w:tc>
          <w:tcPr>
            <w:tcW w:w="738" w:type="pct"/>
          </w:tcPr>
          <w:p w14:paraId="0259F5C5" w14:textId="77777777" w:rsidR="007A011F" w:rsidRDefault="00000000">
            <w:pPr>
              <w:pStyle w:val="TAL"/>
              <w:rPr>
                <w:lang w:eastAsia="zh-CN"/>
              </w:rPr>
            </w:pPr>
            <w:r>
              <w:rPr>
                <w:lang w:eastAsia="zh-CN"/>
              </w:rPr>
              <w:t>1</w:t>
            </w:r>
          </w:p>
        </w:tc>
        <w:tc>
          <w:tcPr>
            <w:tcW w:w="967" w:type="pct"/>
          </w:tcPr>
          <w:p w14:paraId="5036335F" w14:textId="77777777" w:rsidR="007A011F" w:rsidRDefault="00000000">
            <w:pPr>
              <w:pStyle w:val="TAL"/>
              <w:rPr>
                <w:lang w:eastAsia="zh-CN"/>
              </w:rPr>
            </w:pPr>
            <w:r>
              <w:rPr>
                <w:lang w:eastAsia="zh-CN"/>
              </w:rPr>
              <w:t>200 OK</w:t>
            </w:r>
          </w:p>
        </w:tc>
        <w:tc>
          <w:tcPr>
            <w:tcW w:w="1971" w:type="pct"/>
            <w:shd w:val="clear" w:color="auto" w:fill="auto"/>
          </w:tcPr>
          <w:p w14:paraId="4A5DB52E" w14:textId="77777777" w:rsidR="007A011F" w:rsidRDefault="00000000">
            <w:pPr>
              <w:pStyle w:val="TAL"/>
            </w:pPr>
            <w:r>
              <w:t>AS Message is delivered successfully.</w:t>
            </w:r>
          </w:p>
        </w:tc>
      </w:tr>
      <w:tr w:rsidR="007A011F" w14:paraId="2D5A3B46" w14:textId="77777777">
        <w:trPr>
          <w:jc w:val="center"/>
        </w:trPr>
        <w:tc>
          <w:tcPr>
            <w:tcW w:w="5000" w:type="pct"/>
            <w:gridSpan w:val="5"/>
            <w:shd w:val="clear" w:color="auto" w:fill="auto"/>
          </w:tcPr>
          <w:p w14:paraId="7D908C10" w14:textId="77777777" w:rsidR="007A011F" w:rsidRDefault="00000000">
            <w:pPr>
              <w:pStyle w:val="TAN"/>
            </w:pPr>
            <w:r>
              <w:t>NOTE:</w:t>
            </w:r>
            <w:r>
              <w:tab/>
              <w:t>The mandatory HTTP error status code for the POST method listed in Table 5.2.7.1-1 of 3GPP TS 29.500 [4] also apply.</w:t>
            </w:r>
          </w:p>
        </w:tc>
      </w:tr>
    </w:tbl>
    <w:p w14:paraId="79A0B0D6" w14:textId="77777777" w:rsidR="007A011F" w:rsidRDefault="007A011F">
      <w:pPr>
        <w:rPr>
          <w:lang w:eastAsia="zh-CN"/>
        </w:rPr>
      </w:pPr>
      <w:bookmarkStart w:id="885" w:name="_Toc96996755"/>
    </w:p>
    <w:p w14:paraId="24ACFBBA" w14:textId="77777777" w:rsidR="007A011F" w:rsidRDefault="00000000">
      <w:pPr>
        <w:pStyle w:val="Heading4"/>
        <w:rPr>
          <w:lang w:eastAsia="zh-CN"/>
        </w:rPr>
      </w:pPr>
      <w:bookmarkStart w:id="886" w:name="_Toc138694693"/>
      <w:bookmarkStart w:id="887" w:name="_Toc97197161"/>
      <w:r>
        <w:rPr>
          <w:lang w:eastAsia="zh-CN"/>
        </w:rPr>
        <w:t>8</w:t>
      </w:r>
      <w:r>
        <w:t>.</w:t>
      </w:r>
      <w:r>
        <w:rPr>
          <w:lang w:eastAsia="zh-CN"/>
        </w:rPr>
        <w:t>2</w:t>
      </w:r>
      <w:r>
        <w:t>.3.3</w:t>
      </w:r>
      <w:r>
        <w:tab/>
        <w:t>Operation: deliver-</w:t>
      </w:r>
      <w:r>
        <w:rPr>
          <w:lang w:eastAsia="zh-CN"/>
        </w:rPr>
        <w:t>ue-message</w:t>
      </w:r>
      <w:bookmarkEnd w:id="885"/>
      <w:bookmarkEnd w:id="886"/>
      <w:bookmarkEnd w:id="887"/>
    </w:p>
    <w:p w14:paraId="1B41DD53" w14:textId="77777777" w:rsidR="007A011F" w:rsidRDefault="00000000">
      <w:pPr>
        <w:pStyle w:val="Heading5"/>
      </w:pPr>
      <w:bookmarkStart w:id="888" w:name="_Toc96996756"/>
      <w:bookmarkStart w:id="889" w:name="_Toc138694694"/>
      <w:bookmarkStart w:id="890" w:name="_Toc97197162"/>
      <w:r>
        <w:rPr>
          <w:lang w:eastAsia="zh-CN"/>
        </w:rPr>
        <w:t>8</w:t>
      </w:r>
      <w:r>
        <w:t>.</w:t>
      </w:r>
      <w:r>
        <w:rPr>
          <w:lang w:eastAsia="zh-CN"/>
        </w:rPr>
        <w:t>2</w:t>
      </w:r>
      <w:r>
        <w:t>.3.3.1</w:t>
      </w:r>
      <w:r>
        <w:tab/>
        <w:t>Description</w:t>
      </w:r>
      <w:bookmarkEnd w:id="888"/>
      <w:bookmarkEnd w:id="889"/>
      <w:bookmarkEnd w:id="890"/>
    </w:p>
    <w:p w14:paraId="48D468F5" w14:textId="77777777" w:rsidR="007A011F" w:rsidRDefault="00000000">
      <w:pPr>
        <w:rPr>
          <w:lang w:eastAsia="zh-CN"/>
        </w:rPr>
      </w:pPr>
      <w:r>
        <w:rPr>
          <w:lang w:eastAsia="zh-CN"/>
        </w:rPr>
        <w:t>This operation is used by the Message Gateway (on behalf of Legacy 3GPP UE or Non-3GPP UE) to deliver message to a given MSGin5G Server.</w:t>
      </w:r>
    </w:p>
    <w:p w14:paraId="17CB5480" w14:textId="77777777" w:rsidR="007A011F" w:rsidRDefault="00000000">
      <w:pPr>
        <w:pStyle w:val="Heading5"/>
      </w:pPr>
      <w:bookmarkStart w:id="891" w:name="_Toc96996757"/>
      <w:bookmarkStart w:id="892" w:name="_Toc97197163"/>
      <w:bookmarkStart w:id="893" w:name="_Toc138694695"/>
      <w:r>
        <w:rPr>
          <w:lang w:eastAsia="zh-CN"/>
        </w:rPr>
        <w:t>8</w:t>
      </w:r>
      <w:r>
        <w:t>.</w:t>
      </w:r>
      <w:r>
        <w:rPr>
          <w:lang w:eastAsia="zh-CN"/>
        </w:rPr>
        <w:t>2</w:t>
      </w:r>
      <w:r>
        <w:t>.3.3.2</w:t>
      </w:r>
      <w:r>
        <w:tab/>
        <w:t>Operation Definition</w:t>
      </w:r>
      <w:bookmarkEnd w:id="891"/>
      <w:bookmarkEnd w:id="892"/>
      <w:bookmarkEnd w:id="893"/>
    </w:p>
    <w:p w14:paraId="6E756FA4" w14:textId="77777777" w:rsidR="007A011F"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2A48C8D0" w14:textId="77777777" w:rsidR="007A011F"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171CC8F5" w14:textId="77777777">
        <w:trPr>
          <w:jc w:val="center"/>
        </w:trPr>
        <w:tc>
          <w:tcPr>
            <w:tcW w:w="1604" w:type="dxa"/>
            <w:tcBorders>
              <w:bottom w:val="single" w:sz="6" w:space="0" w:color="auto"/>
            </w:tcBorders>
            <w:shd w:val="clear" w:color="auto" w:fill="C0C0C0"/>
          </w:tcPr>
          <w:p w14:paraId="454C8C22" w14:textId="77777777" w:rsidR="007A011F" w:rsidRDefault="00000000">
            <w:pPr>
              <w:pStyle w:val="TAH"/>
            </w:pPr>
            <w:r>
              <w:t>Data type</w:t>
            </w:r>
          </w:p>
        </w:tc>
        <w:tc>
          <w:tcPr>
            <w:tcW w:w="518" w:type="dxa"/>
            <w:tcBorders>
              <w:bottom w:val="single" w:sz="6" w:space="0" w:color="auto"/>
            </w:tcBorders>
            <w:shd w:val="clear" w:color="auto" w:fill="C0C0C0"/>
          </w:tcPr>
          <w:p w14:paraId="24A8D383" w14:textId="77777777" w:rsidR="007A011F" w:rsidRDefault="00000000">
            <w:pPr>
              <w:pStyle w:val="TAH"/>
            </w:pPr>
            <w:r>
              <w:t>P</w:t>
            </w:r>
          </w:p>
        </w:tc>
        <w:tc>
          <w:tcPr>
            <w:tcW w:w="2268" w:type="dxa"/>
            <w:tcBorders>
              <w:bottom w:val="single" w:sz="6" w:space="0" w:color="auto"/>
            </w:tcBorders>
            <w:shd w:val="clear" w:color="auto" w:fill="C0C0C0"/>
          </w:tcPr>
          <w:p w14:paraId="7BC7164A" w14:textId="77777777" w:rsidR="007A011F" w:rsidRDefault="00000000">
            <w:pPr>
              <w:pStyle w:val="TAH"/>
            </w:pPr>
            <w:r>
              <w:t>Cardinality</w:t>
            </w:r>
          </w:p>
        </w:tc>
        <w:tc>
          <w:tcPr>
            <w:tcW w:w="5239" w:type="dxa"/>
            <w:tcBorders>
              <w:bottom w:val="single" w:sz="6" w:space="0" w:color="auto"/>
            </w:tcBorders>
            <w:shd w:val="clear" w:color="auto" w:fill="C0C0C0"/>
            <w:vAlign w:val="center"/>
          </w:tcPr>
          <w:p w14:paraId="1FAEFC96" w14:textId="77777777" w:rsidR="007A011F" w:rsidRDefault="00000000">
            <w:pPr>
              <w:pStyle w:val="TAH"/>
            </w:pPr>
            <w:r>
              <w:t>Description</w:t>
            </w:r>
          </w:p>
        </w:tc>
      </w:tr>
      <w:tr w:rsidR="007A011F" w14:paraId="49FA84E3" w14:textId="77777777">
        <w:trPr>
          <w:jc w:val="center"/>
        </w:trPr>
        <w:tc>
          <w:tcPr>
            <w:tcW w:w="1604" w:type="dxa"/>
            <w:tcBorders>
              <w:top w:val="single" w:sz="6" w:space="0" w:color="auto"/>
            </w:tcBorders>
            <w:shd w:val="clear" w:color="auto" w:fill="auto"/>
          </w:tcPr>
          <w:p w14:paraId="465616E6" w14:textId="77777777" w:rsidR="007A011F" w:rsidRDefault="00000000">
            <w:pPr>
              <w:pStyle w:val="TAL"/>
            </w:pPr>
            <w:r>
              <w:t>UEMessageDelivery</w:t>
            </w:r>
          </w:p>
        </w:tc>
        <w:tc>
          <w:tcPr>
            <w:tcW w:w="518" w:type="dxa"/>
            <w:tcBorders>
              <w:top w:val="single" w:sz="6" w:space="0" w:color="auto"/>
            </w:tcBorders>
          </w:tcPr>
          <w:p w14:paraId="6FB962B9" w14:textId="77777777" w:rsidR="007A011F" w:rsidRDefault="00000000">
            <w:pPr>
              <w:pStyle w:val="TAC"/>
            </w:pPr>
            <w:r>
              <w:t>M</w:t>
            </w:r>
          </w:p>
        </w:tc>
        <w:tc>
          <w:tcPr>
            <w:tcW w:w="2268" w:type="dxa"/>
            <w:tcBorders>
              <w:top w:val="single" w:sz="6" w:space="0" w:color="auto"/>
            </w:tcBorders>
          </w:tcPr>
          <w:p w14:paraId="360D4600" w14:textId="77777777" w:rsidR="007A011F" w:rsidRDefault="00000000">
            <w:pPr>
              <w:pStyle w:val="TAL"/>
            </w:pPr>
            <w:r>
              <w:t>1</w:t>
            </w:r>
          </w:p>
        </w:tc>
        <w:tc>
          <w:tcPr>
            <w:tcW w:w="5239" w:type="dxa"/>
            <w:tcBorders>
              <w:top w:val="single" w:sz="6" w:space="0" w:color="auto"/>
            </w:tcBorders>
            <w:shd w:val="clear" w:color="auto" w:fill="auto"/>
          </w:tcPr>
          <w:p w14:paraId="36432BF7" w14:textId="77777777" w:rsidR="007A011F" w:rsidRDefault="00000000">
            <w:pPr>
              <w:pStyle w:val="TAL"/>
            </w:pPr>
            <w:r>
              <w:t>Represents the data to be used for Message Gateway (on behalf of Legacy 3GPP UE or Non-3GPP UE) to deliver message.</w:t>
            </w:r>
          </w:p>
        </w:tc>
      </w:tr>
    </w:tbl>
    <w:p w14:paraId="2AC8D05B" w14:textId="77777777" w:rsidR="007A011F" w:rsidRDefault="007A011F">
      <w:pPr>
        <w:rPr>
          <w:lang w:eastAsia="zh-CN"/>
        </w:rPr>
      </w:pPr>
    </w:p>
    <w:p w14:paraId="74EE0F5E" w14:textId="77777777" w:rsidR="007A011F"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090B6ECC" w14:textId="77777777">
        <w:trPr>
          <w:jc w:val="center"/>
        </w:trPr>
        <w:tc>
          <w:tcPr>
            <w:tcW w:w="825" w:type="pct"/>
            <w:shd w:val="clear" w:color="auto" w:fill="C0C0C0"/>
          </w:tcPr>
          <w:p w14:paraId="6BD080F5" w14:textId="77777777" w:rsidR="007A011F" w:rsidRDefault="00000000">
            <w:pPr>
              <w:pStyle w:val="TAH"/>
            </w:pPr>
            <w:r>
              <w:t>Data type</w:t>
            </w:r>
          </w:p>
        </w:tc>
        <w:tc>
          <w:tcPr>
            <w:tcW w:w="499" w:type="pct"/>
            <w:shd w:val="clear" w:color="auto" w:fill="C0C0C0"/>
          </w:tcPr>
          <w:p w14:paraId="38F021ED" w14:textId="77777777" w:rsidR="007A011F" w:rsidRDefault="00000000">
            <w:pPr>
              <w:pStyle w:val="TAH"/>
            </w:pPr>
            <w:r>
              <w:t>P</w:t>
            </w:r>
          </w:p>
        </w:tc>
        <w:tc>
          <w:tcPr>
            <w:tcW w:w="738" w:type="pct"/>
            <w:shd w:val="clear" w:color="auto" w:fill="C0C0C0"/>
          </w:tcPr>
          <w:p w14:paraId="6F5262BA" w14:textId="77777777" w:rsidR="007A011F" w:rsidRDefault="00000000">
            <w:pPr>
              <w:pStyle w:val="TAH"/>
            </w:pPr>
            <w:r>
              <w:t>Cardinality</w:t>
            </w:r>
          </w:p>
        </w:tc>
        <w:tc>
          <w:tcPr>
            <w:tcW w:w="967" w:type="pct"/>
            <w:shd w:val="clear" w:color="auto" w:fill="C0C0C0"/>
          </w:tcPr>
          <w:p w14:paraId="46A26D69" w14:textId="77777777" w:rsidR="007A011F" w:rsidRDefault="00000000">
            <w:pPr>
              <w:pStyle w:val="TAH"/>
            </w:pPr>
            <w:r>
              <w:t>Response</w:t>
            </w:r>
          </w:p>
          <w:p w14:paraId="604C2817" w14:textId="77777777" w:rsidR="007A011F" w:rsidRDefault="00000000">
            <w:pPr>
              <w:pStyle w:val="TAH"/>
            </w:pPr>
            <w:r>
              <w:t>codes</w:t>
            </w:r>
          </w:p>
        </w:tc>
        <w:tc>
          <w:tcPr>
            <w:tcW w:w="1971" w:type="pct"/>
            <w:shd w:val="clear" w:color="auto" w:fill="C0C0C0"/>
          </w:tcPr>
          <w:p w14:paraId="64AAD71D" w14:textId="77777777" w:rsidR="007A011F" w:rsidRDefault="00000000">
            <w:pPr>
              <w:pStyle w:val="TAH"/>
            </w:pPr>
            <w:r>
              <w:t>Description</w:t>
            </w:r>
          </w:p>
        </w:tc>
      </w:tr>
      <w:tr w:rsidR="007A011F" w14:paraId="5F8A27CB" w14:textId="77777777">
        <w:trPr>
          <w:jc w:val="center"/>
        </w:trPr>
        <w:tc>
          <w:tcPr>
            <w:tcW w:w="825" w:type="pct"/>
            <w:shd w:val="clear" w:color="auto" w:fill="auto"/>
          </w:tcPr>
          <w:p w14:paraId="16A633DF" w14:textId="77777777" w:rsidR="007A011F" w:rsidRDefault="00000000">
            <w:pPr>
              <w:pStyle w:val="TAL"/>
              <w:rPr>
                <w:lang w:eastAsia="zh-CN"/>
              </w:rPr>
            </w:pPr>
            <w:r>
              <w:rPr>
                <w:lang w:eastAsia="zh-CN"/>
              </w:rPr>
              <w:t>MessageDeliveryAck</w:t>
            </w:r>
          </w:p>
        </w:tc>
        <w:tc>
          <w:tcPr>
            <w:tcW w:w="499" w:type="pct"/>
          </w:tcPr>
          <w:p w14:paraId="0120A87D" w14:textId="77777777" w:rsidR="007A011F" w:rsidRDefault="00000000">
            <w:pPr>
              <w:pStyle w:val="TAC"/>
              <w:rPr>
                <w:lang w:eastAsia="zh-CN"/>
              </w:rPr>
            </w:pPr>
            <w:r>
              <w:rPr>
                <w:lang w:eastAsia="zh-CN"/>
              </w:rPr>
              <w:t>M</w:t>
            </w:r>
          </w:p>
        </w:tc>
        <w:tc>
          <w:tcPr>
            <w:tcW w:w="738" w:type="pct"/>
          </w:tcPr>
          <w:p w14:paraId="5CEC78E8" w14:textId="77777777" w:rsidR="007A011F" w:rsidRDefault="00000000">
            <w:pPr>
              <w:pStyle w:val="TAL"/>
              <w:rPr>
                <w:lang w:eastAsia="zh-CN"/>
              </w:rPr>
            </w:pPr>
            <w:r>
              <w:rPr>
                <w:lang w:eastAsia="zh-CN"/>
              </w:rPr>
              <w:t>1</w:t>
            </w:r>
          </w:p>
        </w:tc>
        <w:tc>
          <w:tcPr>
            <w:tcW w:w="967" w:type="pct"/>
          </w:tcPr>
          <w:p w14:paraId="76E750A5" w14:textId="77777777" w:rsidR="007A011F" w:rsidRDefault="00000000">
            <w:pPr>
              <w:pStyle w:val="TAL"/>
              <w:rPr>
                <w:lang w:eastAsia="zh-CN"/>
              </w:rPr>
            </w:pPr>
            <w:r>
              <w:t>20</w:t>
            </w:r>
            <w:r>
              <w:rPr>
                <w:lang w:eastAsia="zh-CN"/>
              </w:rPr>
              <w:t>0 OK</w:t>
            </w:r>
          </w:p>
        </w:tc>
        <w:tc>
          <w:tcPr>
            <w:tcW w:w="1971" w:type="pct"/>
            <w:shd w:val="clear" w:color="auto" w:fill="auto"/>
          </w:tcPr>
          <w:p w14:paraId="230DB29E" w14:textId="77777777" w:rsidR="007A011F" w:rsidRDefault="00000000">
            <w:pPr>
              <w:pStyle w:val="TAL"/>
              <w:rPr>
                <w:lang w:eastAsia="zh-CN"/>
              </w:rPr>
            </w:pPr>
            <w:r>
              <w:rPr>
                <w:lang w:eastAsia="zh-CN"/>
              </w:rPr>
              <w:t>UE Message is delivered successfully.</w:t>
            </w:r>
          </w:p>
        </w:tc>
      </w:tr>
      <w:tr w:rsidR="007A011F" w14:paraId="068A208C" w14:textId="77777777">
        <w:trPr>
          <w:jc w:val="center"/>
        </w:trPr>
        <w:tc>
          <w:tcPr>
            <w:tcW w:w="5000" w:type="pct"/>
            <w:gridSpan w:val="5"/>
            <w:shd w:val="clear" w:color="auto" w:fill="auto"/>
          </w:tcPr>
          <w:p w14:paraId="52259320" w14:textId="77777777" w:rsidR="007A011F" w:rsidRDefault="00000000">
            <w:pPr>
              <w:pStyle w:val="TAN"/>
            </w:pPr>
            <w:r>
              <w:t>NOTE:</w:t>
            </w:r>
            <w:r>
              <w:tab/>
              <w:t>The mandatory HTTP error status code for the POST method listed in Table 5.2.7.1-1 of 3GPP TS 29.500 [4] also apply.</w:t>
            </w:r>
          </w:p>
        </w:tc>
      </w:tr>
    </w:tbl>
    <w:p w14:paraId="7C0F603D" w14:textId="77777777" w:rsidR="007A011F" w:rsidRDefault="007A011F">
      <w:pPr>
        <w:rPr>
          <w:lang w:eastAsia="zh-CN"/>
        </w:rPr>
      </w:pPr>
      <w:bookmarkStart w:id="894" w:name="_Toc96996758"/>
    </w:p>
    <w:p w14:paraId="74EC0C01" w14:textId="77777777" w:rsidR="007A011F" w:rsidRDefault="00000000">
      <w:pPr>
        <w:pStyle w:val="Heading4"/>
        <w:rPr>
          <w:lang w:eastAsia="zh-CN"/>
        </w:rPr>
      </w:pPr>
      <w:bookmarkStart w:id="895" w:name="_Toc97197164"/>
      <w:bookmarkStart w:id="896" w:name="_Toc138694696"/>
      <w:r>
        <w:rPr>
          <w:lang w:eastAsia="zh-CN"/>
        </w:rPr>
        <w:t>8</w:t>
      </w:r>
      <w:r>
        <w:t>.</w:t>
      </w:r>
      <w:r>
        <w:rPr>
          <w:lang w:eastAsia="zh-CN"/>
        </w:rPr>
        <w:t>2</w:t>
      </w:r>
      <w:r>
        <w:t>.3.</w:t>
      </w:r>
      <w:r>
        <w:rPr>
          <w:lang w:eastAsia="zh-CN"/>
        </w:rPr>
        <w:t>4</w:t>
      </w:r>
      <w:r>
        <w:tab/>
        <w:t>Operation: deliver-</w:t>
      </w:r>
      <w:r>
        <w:rPr>
          <w:lang w:eastAsia="zh-CN"/>
        </w:rPr>
        <w:t>report</w:t>
      </w:r>
      <w:bookmarkEnd w:id="894"/>
      <w:bookmarkEnd w:id="895"/>
      <w:bookmarkEnd w:id="896"/>
    </w:p>
    <w:p w14:paraId="1E956858" w14:textId="77777777" w:rsidR="007A011F" w:rsidRDefault="00000000">
      <w:pPr>
        <w:pStyle w:val="Heading5"/>
      </w:pPr>
      <w:bookmarkStart w:id="897" w:name="_Toc138694697"/>
      <w:bookmarkStart w:id="898" w:name="_Toc96996759"/>
      <w:bookmarkStart w:id="899" w:name="_Toc97197165"/>
      <w:r>
        <w:rPr>
          <w:lang w:eastAsia="zh-CN"/>
        </w:rPr>
        <w:t>8</w:t>
      </w:r>
      <w:r>
        <w:t>.</w:t>
      </w:r>
      <w:r>
        <w:rPr>
          <w:lang w:eastAsia="zh-CN"/>
        </w:rPr>
        <w:t>2</w:t>
      </w:r>
      <w:r>
        <w:t>.3.</w:t>
      </w:r>
      <w:r>
        <w:rPr>
          <w:lang w:eastAsia="zh-CN"/>
        </w:rPr>
        <w:t>4</w:t>
      </w:r>
      <w:r>
        <w:t>.1</w:t>
      </w:r>
      <w:r>
        <w:tab/>
        <w:t>Description</w:t>
      </w:r>
      <w:bookmarkEnd w:id="897"/>
      <w:bookmarkEnd w:id="898"/>
      <w:bookmarkEnd w:id="899"/>
    </w:p>
    <w:p w14:paraId="64D0B3AF" w14:textId="77777777" w:rsidR="007A011F"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358A37DC" w14:textId="77777777" w:rsidR="007A011F" w:rsidRDefault="00000000">
      <w:pPr>
        <w:pStyle w:val="Heading5"/>
      </w:pPr>
      <w:bookmarkStart w:id="900" w:name="_Toc138694698"/>
      <w:bookmarkStart w:id="901" w:name="_Toc96996760"/>
      <w:bookmarkStart w:id="902" w:name="_Toc97197166"/>
      <w:r>
        <w:rPr>
          <w:lang w:eastAsia="zh-CN"/>
        </w:rPr>
        <w:t>8</w:t>
      </w:r>
      <w:r>
        <w:t>.</w:t>
      </w:r>
      <w:r>
        <w:rPr>
          <w:lang w:eastAsia="zh-CN"/>
        </w:rPr>
        <w:t>2</w:t>
      </w:r>
      <w:r>
        <w:t>.3.</w:t>
      </w:r>
      <w:r>
        <w:rPr>
          <w:lang w:eastAsia="zh-CN"/>
        </w:rPr>
        <w:t>4</w:t>
      </w:r>
      <w:r>
        <w:t>.2</w:t>
      </w:r>
      <w:r>
        <w:tab/>
        <w:t>Operation Definition</w:t>
      </w:r>
      <w:bookmarkEnd w:id="900"/>
      <w:bookmarkEnd w:id="901"/>
      <w:bookmarkEnd w:id="902"/>
    </w:p>
    <w:p w14:paraId="128DD35C" w14:textId="77777777" w:rsidR="007A011F"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5F21B21" w14:textId="77777777" w:rsidR="007A011F"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467B84E1" w14:textId="77777777">
        <w:trPr>
          <w:jc w:val="center"/>
        </w:trPr>
        <w:tc>
          <w:tcPr>
            <w:tcW w:w="1604" w:type="dxa"/>
            <w:tcBorders>
              <w:bottom w:val="single" w:sz="6" w:space="0" w:color="auto"/>
            </w:tcBorders>
            <w:shd w:val="clear" w:color="auto" w:fill="C0C0C0"/>
          </w:tcPr>
          <w:p w14:paraId="1407AF5C" w14:textId="77777777" w:rsidR="007A011F" w:rsidRDefault="00000000">
            <w:pPr>
              <w:pStyle w:val="TAH"/>
            </w:pPr>
            <w:r>
              <w:t>Data type</w:t>
            </w:r>
          </w:p>
        </w:tc>
        <w:tc>
          <w:tcPr>
            <w:tcW w:w="518" w:type="dxa"/>
            <w:tcBorders>
              <w:bottom w:val="single" w:sz="6" w:space="0" w:color="auto"/>
            </w:tcBorders>
            <w:shd w:val="clear" w:color="auto" w:fill="C0C0C0"/>
          </w:tcPr>
          <w:p w14:paraId="05DF2542" w14:textId="77777777" w:rsidR="007A011F" w:rsidRDefault="00000000">
            <w:pPr>
              <w:pStyle w:val="TAH"/>
            </w:pPr>
            <w:r>
              <w:t>P</w:t>
            </w:r>
          </w:p>
        </w:tc>
        <w:tc>
          <w:tcPr>
            <w:tcW w:w="2268" w:type="dxa"/>
            <w:tcBorders>
              <w:bottom w:val="single" w:sz="6" w:space="0" w:color="auto"/>
            </w:tcBorders>
            <w:shd w:val="clear" w:color="auto" w:fill="C0C0C0"/>
          </w:tcPr>
          <w:p w14:paraId="5CA4F75E" w14:textId="77777777" w:rsidR="007A011F" w:rsidRDefault="00000000">
            <w:pPr>
              <w:pStyle w:val="TAH"/>
            </w:pPr>
            <w:r>
              <w:t>Cardinality</w:t>
            </w:r>
          </w:p>
        </w:tc>
        <w:tc>
          <w:tcPr>
            <w:tcW w:w="5239" w:type="dxa"/>
            <w:tcBorders>
              <w:bottom w:val="single" w:sz="6" w:space="0" w:color="auto"/>
            </w:tcBorders>
            <w:shd w:val="clear" w:color="auto" w:fill="C0C0C0"/>
            <w:vAlign w:val="center"/>
          </w:tcPr>
          <w:p w14:paraId="3FB2B94D" w14:textId="77777777" w:rsidR="007A011F" w:rsidRDefault="00000000">
            <w:pPr>
              <w:pStyle w:val="TAH"/>
            </w:pPr>
            <w:r>
              <w:t>Description</w:t>
            </w:r>
          </w:p>
        </w:tc>
      </w:tr>
      <w:tr w:rsidR="007A011F" w14:paraId="551FA874" w14:textId="77777777">
        <w:trPr>
          <w:jc w:val="center"/>
        </w:trPr>
        <w:tc>
          <w:tcPr>
            <w:tcW w:w="1604" w:type="dxa"/>
            <w:tcBorders>
              <w:top w:val="single" w:sz="6" w:space="0" w:color="auto"/>
            </w:tcBorders>
            <w:shd w:val="clear" w:color="auto" w:fill="auto"/>
          </w:tcPr>
          <w:p w14:paraId="0BA597A3" w14:textId="77777777" w:rsidR="007A011F" w:rsidRDefault="00000000">
            <w:pPr>
              <w:pStyle w:val="TAL"/>
            </w:pPr>
            <w:r>
              <w:t>DeliveryStatusReport</w:t>
            </w:r>
          </w:p>
        </w:tc>
        <w:tc>
          <w:tcPr>
            <w:tcW w:w="518" w:type="dxa"/>
            <w:tcBorders>
              <w:top w:val="single" w:sz="6" w:space="0" w:color="auto"/>
            </w:tcBorders>
          </w:tcPr>
          <w:p w14:paraId="6AB71145" w14:textId="77777777" w:rsidR="007A011F" w:rsidRDefault="00000000">
            <w:pPr>
              <w:pStyle w:val="TAC"/>
            </w:pPr>
            <w:r>
              <w:t>M</w:t>
            </w:r>
          </w:p>
        </w:tc>
        <w:tc>
          <w:tcPr>
            <w:tcW w:w="2268" w:type="dxa"/>
            <w:tcBorders>
              <w:top w:val="single" w:sz="6" w:space="0" w:color="auto"/>
            </w:tcBorders>
          </w:tcPr>
          <w:p w14:paraId="0C1E61BB" w14:textId="77777777" w:rsidR="007A011F" w:rsidRDefault="00000000">
            <w:pPr>
              <w:pStyle w:val="TAL"/>
            </w:pPr>
            <w:r>
              <w:t>1</w:t>
            </w:r>
          </w:p>
        </w:tc>
        <w:tc>
          <w:tcPr>
            <w:tcW w:w="5239" w:type="dxa"/>
            <w:tcBorders>
              <w:top w:val="single" w:sz="6" w:space="0" w:color="auto"/>
            </w:tcBorders>
            <w:shd w:val="clear" w:color="auto" w:fill="auto"/>
          </w:tcPr>
          <w:p w14:paraId="0497F85D" w14:textId="77777777" w:rsidR="007A011F" w:rsidRDefault="00000000">
            <w:pPr>
              <w:pStyle w:val="TAL"/>
            </w:pPr>
            <w:r>
              <w:t>Represents the data to be used for Message Gateway (on behalf of Legacy 3GPP UE or Non-3GPP UE) or the Application Server to deliver status report.</w:t>
            </w:r>
          </w:p>
        </w:tc>
      </w:tr>
    </w:tbl>
    <w:p w14:paraId="3A8E4B79" w14:textId="77777777" w:rsidR="007A011F" w:rsidRDefault="007A011F">
      <w:pPr>
        <w:rPr>
          <w:lang w:eastAsia="zh-CN"/>
        </w:rPr>
      </w:pPr>
    </w:p>
    <w:p w14:paraId="7FF238EB" w14:textId="77777777" w:rsidR="007A011F"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1ED253F9" w14:textId="77777777">
        <w:trPr>
          <w:jc w:val="center"/>
        </w:trPr>
        <w:tc>
          <w:tcPr>
            <w:tcW w:w="825" w:type="pct"/>
            <w:shd w:val="clear" w:color="auto" w:fill="C0C0C0"/>
          </w:tcPr>
          <w:p w14:paraId="0A7E9905" w14:textId="77777777" w:rsidR="007A011F" w:rsidRDefault="00000000">
            <w:pPr>
              <w:pStyle w:val="TAH"/>
            </w:pPr>
            <w:r>
              <w:t>Data type</w:t>
            </w:r>
          </w:p>
        </w:tc>
        <w:tc>
          <w:tcPr>
            <w:tcW w:w="499" w:type="pct"/>
            <w:shd w:val="clear" w:color="auto" w:fill="C0C0C0"/>
          </w:tcPr>
          <w:p w14:paraId="35C0FBDB" w14:textId="77777777" w:rsidR="007A011F" w:rsidRDefault="00000000">
            <w:pPr>
              <w:pStyle w:val="TAH"/>
            </w:pPr>
            <w:r>
              <w:t>P</w:t>
            </w:r>
          </w:p>
        </w:tc>
        <w:tc>
          <w:tcPr>
            <w:tcW w:w="738" w:type="pct"/>
            <w:shd w:val="clear" w:color="auto" w:fill="C0C0C0"/>
          </w:tcPr>
          <w:p w14:paraId="478ACC63" w14:textId="77777777" w:rsidR="007A011F" w:rsidRDefault="00000000">
            <w:pPr>
              <w:pStyle w:val="TAH"/>
            </w:pPr>
            <w:r>
              <w:t>Cardinality</w:t>
            </w:r>
          </w:p>
        </w:tc>
        <w:tc>
          <w:tcPr>
            <w:tcW w:w="967" w:type="pct"/>
            <w:shd w:val="clear" w:color="auto" w:fill="C0C0C0"/>
          </w:tcPr>
          <w:p w14:paraId="32CFC4E9" w14:textId="77777777" w:rsidR="007A011F" w:rsidRDefault="00000000">
            <w:pPr>
              <w:pStyle w:val="TAH"/>
            </w:pPr>
            <w:r>
              <w:t>Response</w:t>
            </w:r>
          </w:p>
          <w:p w14:paraId="67C1FB67" w14:textId="77777777" w:rsidR="007A011F" w:rsidRDefault="00000000">
            <w:pPr>
              <w:pStyle w:val="TAH"/>
            </w:pPr>
            <w:r>
              <w:t>codes</w:t>
            </w:r>
          </w:p>
        </w:tc>
        <w:tc>
          <w:tcPr>
            <w:tcW w:w="1971" w:type="pct"/>
            <w:shd w:val="clear" w:color="auto" w:fill="C0C0C0"/>
          </w:tcPr>
          <w:p w14:paraId="17D699AE" w14:textId="77777777" w:rsidR="007A011F" w:rsidRDefault="00000000">
            <w:pPr>
              <w:pStyle w:val="TAH"/>
            </w:pPr>
            <w:r>
              <w:t>Description</w:t>
            </w:r>
          </w:p>
        </w:tc>
      </w:tr>
      <w:tr w:rsidR="007A011F" w14:paraId="75F3AC85" w14:textId="77777777">
        <w:trPr>
          <w:jc w:val="center"/>
        </w:trPr>
        <w:tc>
          <w:tcPr>
            <w:tcW w:w="825" w:type="pct"/>
            <w:shd w:val="clear" w:color="auto" w:fill="auto"/>
          </w:tcPr>
          <w:p w14:paraId="05EC2DEF" w14:textId="77777777" w:rsidR="007A011F" w:rsidRDefault="00000000">
            <w:pPr>
              <w:pStyle w:val="TAL"/>
              <w:rPr>
                <w:lang w:eastAsia="zh-CN"/>
              </w:rPr>
            </w:pPr>
            <w:r>
              <w:rPr>
                <w:lang w:eastAsia="zh-CN"/>
              </w:rPr>
              <w:t>MessageDeliveryAck</w:t>
            </w:r>
          </w:p>
        </w:tc>
        <w:tc>
          <w:tcPr>
            <w:tcW w:w="499" w:type="pct"/>
          </w:tcPr>
          <w:p w14:paraId="50AADF53" w14:textId="77777777" w:rsidR="007A011F" w:rsidRDefault="00000000">
            <w:pPr>
              <w:pStyle w:val="TAC"/>
              <w:rPr>
                <w:lang w:eastAsia="zh-CN"/>
              </w:rPr>
            </w:pPr>
            <w:r>
              <w:rPr>
                <w:lang w:eastAsia="zh-CN"/>
              </w:rPr>
              <w:t>M</w:t>
            </w:r>
          </w:p>
        </w:tc>
        <w:tc>
          <w:tcPr>
            <w:tcW w:w="738" w:type="pct"/>
          </w:tcPr>
          <w:p w14:paraId="46464127" w14:textId="77777777" w:rsidR="007A011F" w:rsidRDefault="00000000">
            <w:pPr>
              <w:pStyle w:val="TAL"/>
              <w:rPr>
                <w:lang w:eastAsia="zh-CN"/>
              </w:rPr>
            </w:pPr>
            <w:r>
              <w:rPr>
                <w:lang w:eastAsia="zh-CN"/>
              </w:rPr>
              <w:t>1</w:t>
            </w:r>
          </w:p>
        </w:tc>
        <w:tc>
          <w:tcPr>
            <w:tcW w:w="967" w:type="pct"/>
          </w:tcPr>
          <w:p w14:paraId="103E5262" w14:textId="77777777" w:rsidR="007A011F" w:rsidRDefault="00000000">
            <w:pPr>
              <w:pStyle w:val="TAL"/>
              <w:rPr>
                <w:lang w:eastAsia="zh-CN"/>
              </w:rPr>
            </w:pPr>
            <w:r>
              <w:t>20</w:t>
            </w:r>
            <w:r>
              <w:rPr>
                <w:lang w:eastAsia="zh-CN"/>
              </w:rPr>
              <w:t>0 OK</w:t>
            </w:r>
          </w:p>
        </w:tc>
        <w:tc>
          <w:tcPr>
            <w:tcW w:w="1971" w:type="pct"/>
            <w:shd w:val="clear" w:color="auto" w:fill="auto"/>
          </w:tcPr>
          <w:p w14:paraId="41EB2B94" w14:textId="77777777" w:rsidR="007A011F" w:rsidRDefault="00000000">
            <w:pPr>
              <w:pStyle w:val="TAL"/>
              <w:rPr>
                <w:lang w:eastAsia="zh-CN"/>
              </w:rPr>
            </w:pPr>
            <w:r>
              <w:rPr>
                <w:lang w:eastAsia="zh-CN"/>
              </w:rPr>
              <w:t>The status report is delivered successfully.</w:t>
            </w:r>
          </w:p>
        </w:tc>
      </w:tr>
      <w:tr w:rsidR="007A011F" w14:paraId="30827903" w14:textId="77777777">
        <w:trPr>
          <w:jc w:val="center"/>
        </w:trPr>
        <w:tc>
          <w:tcPr>
            <w:tcW w:w="5000" w:type="pct"/>
            <w:gridSpan w:val="5"/>
            <w:shd w:val="clear" w:color="auto" w:fill="auto"/>
          </w:tcPr>
          <w:p w14:paraId="202E6FC4" w14:textId="77777777" w:rsidR="007A011F" w:rsidRDefault="00000000">
            <w:pPr>
              <w:pStyle w:val="TAN"/>
            </w:pPr>
            <w:r>
              <w:t>NOTE:</w:t>
            </w:r>
            <w:r>
              <w:tab/>
              <w:t>The mandatory HTTP error status code for the POST method listed in Table 5.2.7.1-1 of 3GPP TS 29.500 [4] also apply.</w:t>
            </w:r>
          </w:p>
        </w:tc>
      </w:tr>
    </w:tbl>
    <w:p w14:paraId="18693485" w14:textId="77777777" w:rsidR="007A011F" w:rsidRDefault="007A011F">
      <w:pPr>
        <w:rPr>
          <w:lang w:eastAsia="zh-CN"/>
        </w:rPr>
      </w:pPr>
    </w:p>
    <w:p w14:paraId="17109049" w14:textId="77777777" w:rsidR="007A011F" w:rsidRDefault="00000000">
      <w:pPr>
        <w:pStyle w:val="Heading3"/>
      </w:pPr>
      <w:bookmarkStart w:id="903" w:name="_Toc138694699"/>
      <w:bookmarkStart w:id="904" w:name="_Toc83768369"/>
      <w:bookmarkStart w:id="905" w:name="_Toc97197167"/>
      <w:bookmarkStart w:id="906" w:name="_Toc96996761"/>
      <w:bookmarkStart w:id="907" w:name="_Toc93878991"/>
      <w:r>
        <w:rPr>
          <w:lang w:eastAsia="zh-CN"/>
        </w:rPr>
        <w:t>8</w:t>
      </w:r>
      <w:r>
        <w:t>.</w:t>
      </w:r>
      <w:r>
        <w:rPr>
          <w:lang w:eastAsia="zh-CN"/>
        </w:rPr>
        <w:t>2</w:t>
      </w:r>
      <w:r>
        <w:t>.4</w:t>
      </w:r>
      <w:r>
        <w:tab/>
        <w:t>Notifications</w:t>
      </w:r>
      <w:bookmarkEnd w:id="903"/>
      <w:bookmarkEnd w:id="904"/>
      <w:bookmarkEnd w:id="905"/>
      <w:bookmarkEnd w:id="906"/>
      <w:bookmarkEnd w:id="907"/>
    </w:p>
    <w:p w14:paraId="717BFC4F" w14:textId="77777777" w:rsidR="007A011F" w:rsidRDefault="00000000">
      <w:r>
        <w:rPr>
          <w:lang w:eastAsia="zh-CN"/>
        </w:rPr>
        <w:t>None</w:t>
      </w:r>
      <w:r>
        <w:t>.</w:t>
      </w:r>
    </w:p>
    <w:p w14:paraId="3C8B60F4" w14:textId="77777777" w:rsidR="007A011F" w:rsidRDefault="00000000">
      <w:pPr>
        <w:pStyle w:val="Heading3"/>
      </w:pPr>
      <w:bookmarkStart w:id="908" w:name="_Toc96996762"/>
      <w:bookmarkStart w:id="909" w:name="_Toc97197168"/>
      <w:bookmarkStart w:id="910" w:name="_Toc93878992"/>
      <w:bookmarkStart w:id="911" w:name="_Toc83768370"/>
      <w:bookmarkStart w:id="912" w:name="_Toc138694700"/>
      <w:r>
        <w:rPr>
          <w:lang w:eastAsia="zh-CN"/>
        </w:rPr>
        <w:t>8</w:t>
      </w:r>
      <w:r>
        <w:t>.</w:t>
      </w:r>
      <w:r>
        <w:rPr>
          <w:lang w:eastAsia="zh-CN"/>
        </w:rPr>
        <w:t>2</w:t>
      </w:r>
      <w:r>
        <w:t>.5</w:t>
      </w:r>
      <w:r>
        <w:tab/>
        <w:t>Data Model</w:t>
      </w:r>
      <w:bookmarkEnd w:id="908"/>
      <w:bookmarkEnd w:id="909"/>
      <w:bookmarkEnd w:id="910"/>
      <w:bookmarkEnd w:id="911"/>
      <w:bookmarkEnd w:id="912"/>
    </w:p>
    <w:p w14:paraId="4A134D07" w14:textId="77777777" w:rsidR="007A011F" w:rsidRDefault="00000000">
      <w:pPr>
        <w:pStyle w:val="Heading4"/>
      </w:pPr>
      <w:bookmarkStart w:id="913" w:name="_Toc93878993"/>
      <w:bookmarkStart w:id="914" w:name="_Toc138694701"/>
      <w:bookmarkStart w:id="915" w:name="_Toc96996763"/>
      <w:bookmarkStart w:id="916" w:name="_Toc97197169"/>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14:paraId="617EDDF5" w14:textId="77777777" w:rsidR="007A011F"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B15E6BB" w14:textId="77777777" w:rsidR="007A011F"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A011F" w14:paraId="385C9FC6" w14:textId="77777777">
        <w:trPr>
          <w:jc w:val="center"/>
        </w:trPr>
        <w:tc>
          <w:tcPr>
            <w:tcW w:w="2868" w:type="dxa"/>
            <w:shd w:val="clear" w:color="auto" w:fill="C0C0C0"/>
          </w:tcPr>
          <w:p w14:paraId="72416EE5" w14:textId="77777777" w:rsidR="007A011F" w:rsidRDefault="00000000">
            <w:pPr>
              <w:pStyle w:val="TAH"/>
              <w:rPr>
                <w:kern w:val="2"/>
                <w:szCs w:val="22"/>
              </w:rPr>
            </w:pPr>
            <w:r>
              <w:rPr>
                <w:kern w:val="2"/>
                <w:szCs w:val="22"/>
              </w:rPr>
              <w:t>Data type</w:t>
            </w:r>
          </w:p>
        </w:tc>
        <w:tc>
          <w:tcPr>
            <w:tcW w:w="1297" w:type="dxa"/>
            <w:shd w:val="clear" w:color="auto" w:fill="C0C0C0"/>
          </w:tcPr>
          <w:p w14:paraId="534834A9" w14:textId="77777777" w:rsidR="007A011F" w:rsidRDefault="00000000">
            <w:pPr>
              <w:pStyle w:val="TAH"/>
              <w:rPr>
                <w:kern w:val="2"/>
                <w:szCs w:val="22"/>
              </w:rPr>
            </w:pPr>
            <w:r>
              <w:rPr>
                <w:kern w:val="2"/>
                <w:szCs w:val="22"/>
              </w:rPr>
              <w:t>Section defined</w:t>
            </w:r>
          </w:p>
        </w:tc>
        <w:tc>
          <w:tcPr>
            <w:tcW w:w="2887" w:type="dxa"/>
            <w:shd w:val="clear" w:color="auto" w:fill="C0C0C0"/>
          </w:tcPr>
          <w:p w14:paraId="14191FC6" w14:textId="77777777" w:rsidR="007A011F" w:rsidRDefault="00000000">
            <w:pPr>
              <w:pStyle w:val="TAH"/>
              <w:rPr>
                <w:kern w:val="2"/>
                <w:szCs w:val="22"/>
              </w:rPr>
            </w:pPr>
            <w:r>
              <w:rPr>
                <w:kern w:val="2"/>
                <w:szCs w:val="22"/>
              </w:rPr>
              <w:t>Description</w:t>
            </w:r>
          </w:p>
        </w:tc>
        <w:tc>
          <w:tcPr>
            <w:tcW w:w="2725" w:type="dxa"/>
            <w:shd w:val="clear" w:color="auto" w:fill="C0C0C0"/>
          </w:tcPr>
          <w:p w14:paraId="22E4A362" w14:textId="77777777" w:rsidR="007A011F" w:rsidRDefault="00000000">
            <w:pPr>
              <w:pStyle w:val="TAH"/>
              <w:rPr>
                <w:kern w:val="2"/>
                <w:szCs w:val="22"/>
              </w:rPr>
            </w:pPr>
            <w:r>
              <w:rPr>
                <w:kern w:val="2"/>
                <w:szCs w:val="22"/>
              </w:rPr>
              <w:t>Applicability</w:t>
            </w:r>
          </w:p>
        </w:tc>
      </w:tr>
      <w:tr w:rsidR="007A011F" w14:paraId="58312669" w14:textId="77777777">
        <w:trPr>
          <w:jc w:val="center"/>
        </w:trPr>
        <w:tc>
          <w:tcPr>
            <w:tcW w:w="2868" w:type="dxa"/>
          </w:tcPr>
          <w:p w14:paraId="546A391C" w14:textId="77777777" w:rsidR="007A011F" w:rsidRDefault="00000000">
            <w:pPr>
              <w:pStyle w:val="TAL"/>
              <w:rPr>
                <w:kern w:val="2"/>
                <w:szCs w:val="22"/>
              </w:rPr>
            </w:pPr>
            <w:r>
              <w:rPr>
                <w:kern w:val="2"/>
                <w:szCs w:val="22"/>
                <w:lang w:eastAsia="zh-CN"/>
              </w:rPr>
              <w:t>ASMessageDelivery</w:t>
            </w:r>
          </w:p>
        </w:tc>
        <w:tc>
          <w:tcPr>
            <w:tcW w:w="1297" w:type="dxa"/>
          </w:tcPr>
          <w:p w14:paraId="0A1DBA45" w14:textId="77777777" w:rsidR="007A011F" w:rsidRDefault="00000000">
            <w:pPr>
              <w:pStyle w:val="TAL"/>
              <w:rPr>
                <w:kern w:val="2"/>
                <w:szCs w:val="22"/>
                <w:lang w:eastAsia="zh-CN"/>
              </w:rPr>
            </w:pPr>
            <w:r>
              <w:rPr>
                <w:rFonts w:cs="Arial"/>
                <w:kern w:val="2"/>
                <w:szCs w:val="18"/>
                <w:lang w:eastAsia="zh-CN"/>
              </w:rPr>
              <w:t>8.2.5.2.2</w:t>
            </w:r>
          </w:p>
        </w:tc>
        <w:tc>
          <w:tcPr>
            <w:tcW w:w="2887" w:type="dxa"/>
          </w:tcPr>
          <w:p w14:paraId="317FAD67" w14:textId="77777777" w:rsidR="007A011F" w:rsidRDefault="00000000">
            <w:pPr>
              <w:pStyle w:val="TAL"/>
              <w:rPr>
                <w:rFonts w:cs="Arial"/>
                <w:kern w:val="2"/>
                <w:szCs w:val="18"/>
              </w:rPr>
            </w:pPr>
            <w:r>
              <w:rPr>
                <w:rFonts w:cs="Arial"/>
                <w:kern w:val="2"/>
                <w:szCs w:val="18"/>
              </w:rPr>
              <w:t>The AS message delivery request information.</w:t>
            </w:r>
          </w:p>
        </w:tc>
        <w:tc>
          <w:tcPr>
            <w:tcW w:w="2725" w:type="dxa"/>
          </w:tcPr>
          <w:p w14:paraId="0A2C1513" w14:textId="77777777" w:rsidR="007A011F" w:rsidRDefault="007A011F">
            <w:pPr>
              <w:pStyle w:val="TAL"/>
              <w:rPr>
                <w:rFonts w:cs="Arial"/>
                <w:kern w:val="2"/>
                <w:szCs w:val="18"/>
              </w:rPr>
            </w:pPr>
          </w:p>
        </w:tc>
      </w:tr>
      <w:tr w:rsidR="007A011F" w14:paraId="4BFDE582" w14:textId="77777777">
        <w:trPr>
          <w:jc w:val="center"/>
        </w:trPr>
        <w:tc>
          <w:tcPr>
            <w:tcW w:w="2868" w:type="dxa"/>
          </w:tcPr>
          <w:p w14:paraId="709B5FEF" w14:textId="77777777" w:rsidR="007A011F" w:rsidRDefault="00000000">
            <w:pPr>
              <w:pStyle w:val="TAL"/>
              <w:rPr>
                <w:kern w:val="2"/>
                <w:szCs w:val="22"/>
                <w:lang w:eastAsia="zh-CN"/>
              </w:rPr>
            </w:pPr>
            <w:r>
              <w:rPr>
                <w:kern w:val="2"/>
                <w:szCs w:val="22"/>
                <w:lang w:eastAsia="zh-CN"/>
              </w:rPr>
              <w:t>DeliveryStatus</w:t>
            </w:r>
          </w:p>
        </w:tc>
        <w:tc>
          <w:tcPr>
            <w:tcW w:w="1297" w:type="dxa"/>
          </w:tcPr>
          <w:p w14:paraId="13BC5335" w14:textId="77777777" w:rsidR="007A011F" w:rsidRDefault="00000000">
            <w:pPr>
              <w:pStyle w:val="TAL"/>
              <w:rPr>
                <w:rFonts w:cs="Arial"/>
                <w:kern w:val="2"/>
                <w:szCs w:val="18"/>
                <w:lang w:eastAsia="zh-CN"/>
              </w:rPr>
            </w:pPr>
            <w:r>
              <w:rPr>
                <w:rFonts w:cs="Arial"/>
                <w:kern w:val="2"/>
                <w:szCs w:val="18"/>
                <w:lang w:eastAsia="zh-CN"/>
              </w:rPr>
              <w:t>8.2.5.3.3</w:t>
            </w:r>
          </w:p>
        </w:tc>
        <w:tc>
          <w:tcPr>
            <w:tcW w:w="2887" w:type="dxa"/>
          </w:tcPr>
          <w:p w14:paraId="3AD0C3A3" w14:textId="77777777" w:rsidR="007A011F"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75EE2492" w14:textId="77777777" w:rsidR="007A011F" w:rsidRDefault="007A011F">
            <w:pPr>
              <w:pStyle w:val="TAL"/>
              <w:rPr>
                <w:rFonts w:cs="Arial"/>
                <w:kern w:val="2"/>
                <w:szCs w:val="18"/>
              </w:rPr>
            </w:pPr>
          </w:p>
        </w:tc>
      </w:tr>
      <w:tr w:rsidR="007A011F" w14:paraId="48737C92" w14:textId="77777777">
        <w:trPr>
          <w:jc w:val="center"/>
        </w:trPr>
        <w:tc>
          <w:tcPr>
            <w:tcW w:w="2868" w:type="dxa"/>
          </w:tcPr>
          <w:p w14:paraId="665A786D" w14:textId="77777777" w:rsidR="007A011F" w:rsidRDefault="00000000">
            <w:pPr>
              <w:pStyle w:val="TAL"/>
              <w:rPr>
                <w:kern w:val="2"/>
                <w:szCs w:val="22"/>
                <w:lang w:eastAsia="zh-CN"/>
              </w:rPr>
            </w:pPr>
            <w:r>
              <w:rPr>
                <w:kern w:val="2"/>
                <w:szCs w:val="22"/>
                <w:lang w:eastAsia="zh-CN"/>
              </w:rPr>
              <w:t>DeliveryStatusReport</w:t>
            </w:r>
          </w:p>
        </w:tc>
        <w:tc>
          <w:tcPr>
            <w:tcW w:w="1297" w:type="dxa"/>
          </w:tcPr>
          <w:p w14:paraId="37CAE363" w14:textId="77777777" w:rsidR="007A011F" w:rsidRDefault="00000000">
            <w:pPr>
              <w:pStyle w:val="TAL"/>
              <w:rPr>
                <w:rFonts w:cs="Arial"/>
                <w:kern w:val="2"/>
                <w:szCs w:val="18"/>
                <w:lang w:eastAsia="zh-CN"/>
              </w:rPr>
            </w:pPr>
            <w:r>
              <w:rPr>
                <w:rFonts w:cs="Arial"/>
                <w:kern w:val="2"/>
                <w:szCs w:val="18"/>
                <w:lang w:eastAsia="zh-CN"/>
              </w:rPr>
              <w:t>8.2.5.2.7</w:t>
            </w:r>
          </w:p>
        </w:tc>
        <w:tc>
          <w:tcPr>
            <w:tcW w:w="2887" w:type="dxa"/>
          </w:tcPr>
          <w:p w14:paraId="7D82151E" w14:textId="77777777" w:rsidR="007A011F" w:rsidRDefault="00000000">
            <w:pPr>
              <w:pStyle w:val="TAL"/>
              <w:rPr>
                <w:rFonts w:cs="Arial"/>
                <w:kern w:val="2"/>
                <w:szCs w:val="18"/>
              </w:rPr>
            </w:pPr>
            <w:r>
              <w:rPr>
                <w:rFonts w:cs="Arial"/>
                <w:kern w:val="2"/>
                <w:szCs w:val="18"/>
              </w:rPr>
              <w:t>The message delivery status report request information.</w:t>
            </w:r>
          </w:p>
        </w:tc>
        <w:tc>
          <w:tcPr>
            <w:tcW w:w="2725" w:type="dxa"/>
          </w:tcPr>
          <w:p w14:paraId="02711D08" w14:textId="77777777" w:rsidR="007A011F" w:rsidRDefault="007A011F">
            <w:pPr>
              <w:pStyle w:val="TAL"/>
              <w:rPr>
                <w:rFonts w:cs="Arial"/>
                <w:kern w:val="2"/>
                <w:szCs w:val="18"/>
              </w:rPr>
            </w:pPr>
          </w:p>
        </w:tc>
      </w:tr>
      <w:tr w:rsidR="007A011F" w14:paraId="07743885" w14:textId="77777777">
        <w:trPr>
          <w:jc w:val="center"/>
        </w:trPr>
        <w:tc>
          <w:tcPr>
            <w:tcW w:w="2868" w:type="dxa"/>
          </w:tcPr>
          <w:p w14:paraId="117EBD84" w14:textId="77777777" w:rsidR="007A011F" w:rsidRDefault="00000000">
            <w:pPr>
              <w:pStyle w:val="TAL"/>
              <w:rPr>
                <w:kern w:val="2"/>
                <w:szCs w:val="22"/>
                <w:lang w:eastAsia="zh-CN"/>
              </w:rPr>
            </w:pPr>
            <w:r>
              <w:rPr>
                <w:kern w:val="2"/>
                <w:szCs w:val="22"/>
                <w:lang w:eastAsia="zh-CN"/>
              </w:rPr>
              <w:t>MessageDeliveryAck</w:t>
            </w:r>
          </w:p>
        </w:tc>
        <w:tc>
          <w:tcPr>
            <w:tcW w:w="1297" w:type="dxa"/>
          </w:tcPr>
          <w:p w14:paraId="46393E94" w14:textId="77777777" w:rsidR="007A011F" w:rsidRDefault="00000000">
            <w:pPr>
              <w:pStyle w:val="TAL"/>
              <w:rPr>
                <w:rFonts w:cs="Arial"/>
                <w:kern w:val="2"/>
                <w:szCs w:val="18"/>
                <w:lang w:eastAsia="zh-CN"/>
              </w:rPr>
            </w:pPr>
            <w:r>
              <w:rPr>
                <w:rFonts w:cs="Arial"/>
                <w:kern w:val="2"/>
                <w:szCs w:val="18"/>
                <w:lang w:eastAsia="zh-CN"/>
              </w:rPr>
              <w:t>8.2.5.2.4</w:t>
            </w:r>
          </w:p>
        </w:tc>
        <w:tc>
          <w:tcPr>
            <w:tcW w:w="2887" w:type="dxa"/>
          </w:tcPr>
          <w:p w14:paraId="1D229480" w14:textId="77777777" w:rsidR="007A011F" w:rsidRDefault="00000000">
            <w:pPr>
              <w:pStyle w:val="TAL"/>
              <w:rPr>
                <w:rFonts w:cs="Arial"/>
                <w:kern w:val="2"/>
                <w:szCs w:val="18"/>
              </w:rPr>
            </w:pPr>
            <w:r>
              <w:rPr>
                <w:rFonts w:cs="Arial"/>
                <w:kern w:val="2"/>
                <w:szCs w:val="18"/>
              </w:rPr>
              <w:t>The message delivery response information.</w:t>
            </w:r>
          </w:p>
        </w:tc>
        <w:tc>
          <w:tcPr>
            <w:tcW w:w="2725" w:type="dxa"/>
          </w:tcPr>
          <w:p w14:paraId="52A7B915" w14:textId="77777777" w:rsidR="007A011F" w:rsidRDefault="007A011F">
            <w:pPr>
              <w:pStyle w:val="TAL"/>
              <w:rPr>
                <w:rFonts w:cs="Arial"/>
                <w:kern w:val="2"/>
                <w:szCs w:val="18"/>
              </w:rPr>
            </w:pPr>
          </w:p>
        </w:tc>
      </w:tr>
      <w:tr w:rsidR="007A011F" w14:paraId="019AC50D" w14:textId="77777777">
        <w:trPr>
          <w:jc w:val="center"/>
        </w:trPr>
        <w:tc>
          <w:tcPr>
            <w:tcW w:w="2868" w:type="dxa"/>
          </w:tcPr>
          <w:p w14:paraId="10A8EA49" w14:textId="77777777" w:rsidR="007A011F" w:rsidRDefault="00000000">
            <w:pPr>
              <w:pStyle w:val="TAL"/>
              <w:rPr>
                <w:kern w:val="2"/>
                <w:szCs w:val="22"/>
                <w:lang w:eastAsia="zh-CN"/>
              </w:rPr>
            </w:pPr>
            <w:r>
              <w:rPr>
                <w:kern w:val="2"/>
                <w:szCs w:val="22"/>
                <w:lang w:eastAsia="zh-CN"/>
              </w:rPr>
              <w:t>MessageSegmentParameters</w:t>
            </w:r>
          </w:p>
        </w:tc>
        <w:tc>
          <w:tcPr>
            <w:tcW w:w="1297" w:type="dxa"/>
          </w:tcPr>
          <w:p w14:paraId="3B30AD30" w14:textId="77777777" w:rsidR="007A011F" w:rsidRDefault="00000000">
            <w:pPr>
              <w:pStyle w:val="TAL"/>
              <w:rPr>
                <w:rFonts w:cs="Arial"/>
                <w:kern w:val="2"/>
                <w:szCs w:val="18"/>
                <w:lang w:eastAsia="zh-CN"/>
              </w:rPr>
            </w:pPr>
            <w:r>
              <w:rPr>
                <w:rFonts w:cs="Arial"/>
                <w:kern w:val="2"/>
                <w:szCs w:val="18"/>
                <w:lang w:eastAsia="zh-CN"/>
              </w:rPr>
              <w:t>8.2.5.2.5</w:t>
            </w:r>
          </w:p>
        </w:tc>
        <w:tc>
          <w:tcPr>
            <w:tcW w:w="2887" w:type="dxa"/>
          </w:tcPr>
          <w:p w14:paraId="5570ECE4" w14:textId="77777777" w:rsidR="007A011F" w:rsidRDefault="00000000">
            <w:pPr>
              <w:pStyle w:val="TAL"/>
              <w:rPr>
                <w:rFonts w:cs="Arial"/>
                <w:kern w:val="2"/>
                <w:szCs w:val="18"/>
              </w:rPr>
            </w:pPr>
            <w:r>
              <w:rPr>
                <w:rFonts w:cs="Arial"/>
                <w:kern w:val="2"/>
                <w:szCs w:val="18"/>
              </w:rPr>
              <w:t>Contains the message segment information of the message.</w:t>
            </w:r>
          </w:p>
        </w:tc>
        <w:tc>
          <w:tcPr>
            <w:tcW w:w="2725" w:type="dxa"/>
          </w:tcPr>
          <w:p w14:paraId="683CDA97" w14:textId="77777777" w:rsidR="007A011F" w:rsidRDefault="007A011F">
            <w:pPr>
              <w:pStyle w:val="TAL"/>
              <w:rPr>
                <w:rFonts w:cs="Arial"/>
                <w:kern w:val="2"/>
                <w:szCs w:val="18"/>
              </w:rPr>
            </w:pPr>
          </w:p>
        </w:tc>
      </w:tr>
      <w:tr w:rsidR="007A011F" w14:paraId="0C67FC9B" w14:textId="77777777">
        <w:trPr>
          <w:jc w:val="center"/>
        </w:trPr>
        <w:tc>
          <w:tcPr>
            <w:tcW w:w="2868" w:type="dxa"/>
          </w:tcPr>
          <w:p w14:paraId="2986304F" w14:textId="77777777" w:rsidR="007A011F" w:rsidRDefault="00000000">
            <w:pPr>
              <w:pStyle w:val="TAL"/>
              <w:rPr>
                <w:kern w:val="2"/>
                <w:szCs w:val="22"/>
                <w:lang w:eastAsia="zh-CN"/>
              </w:rPr>
            </w:pPr>
            <w:r>
              <w:rPr>
                <w:kern w:val="2"/>
                <w:szCs w:val="22"/>
                <w:lang w:eastAsia="zh-CN"/>
              </w:rPr>
              <w:t>Priority</w:t>
            </w:r>
          </w:p>
        </w:tc>
        <w:tc>
          <w:tcPr>
            <w:tcW w:w="1297" w:type="dxa"/>
          </w:tcPr>
          <w:p w14:paraId="1BF7FD1A" w14:textId="77777777" w:rsidR="007A011F" w:rsidRDefault="00000000">
            <w:pPr>
              <w:pStyle w:val="TAL"/>
              <w:rPr>
                <w:rFonts w:cs="Arial"/>
                <w:kern w:val="2"/>
                <w:szCs w:val="18"/>
                <w:lang w:eastAsia="zh-CN"/>
              </w:rPr>
            </w:pPr>
            <w:r>
              <w:rPr>
                <w:rFonts w:cs="Arial"/>
                <w:kern w:val="2"/>
                <w:szCs w:val="18"/>
                <w:lang w:eastAsia="zh-CN"/>
              </w:rPr>
              <w:t>8.2.5.3.5</w:t>
            </w:r>
          </w:p>
        </w:tc>
        <w:tc>
          <w:tcPr>
            <w:tcW w:w="2887" w:type="dxa"/>
          </w:tcPr>
          <w:p w14:paraId="13B5887B" w14:textId="77777777" w:rsidR="007A011F" w:rsidRDefault="00000000">
            <w:pPr>
              <w:pStyle w:val="TAL"/>
              <w:rPr>
                <w:rFonts w:cs="Arial"/>
                <w:kern w:val="2"/>
                <w:szCs w:val="18"/>
              </w:rPr>
            </w:pPr>
            <w:r>
              <w:rPr>
                <w:rFonts w:cs="Arial"/>
                <w:kern w:val="2"/>
                <w:szCs w:val="18"/>
              </w:rPr>
              <w:t>Application priority level requested for this message.</w:t>
            </w:r>
          </w:p>
        </w:tc>
        <w:tc>
          <w:tcPr>
            <w:tcW w:w="2725" w:type="dxa"/>
          </w:tcPr>
          <w:p w14:paraId="36419117" w14:textId="77777777" w:rsidR="007A011F" w:rsidRDefault="007A011F">
            <w:pPr>
              <w:pStyle w:val="TAL"/>
              <w:rPr>
                <w:rFonts w:cs="Arial"/>
                <w:kern w:val="2"/>
                <w:szCs w:val="18"/>
              </w:rPr>
            </w:pPr>
          </w:p>
        </w:tc>
      </w:tr>
      <w:tr w:rsidR="007A011F" w14:paraId="2817B039" w14:textId="77777777">
        <w:trPr>
          <w:jc w:val="center"/>
        </w:trPr>
        <w:tc>
          <w:tcPr>
            <w:tcW w:w="2868" w:type="dxa"/>
          </w:tcPr>
          <w:p w14:paraId="0C528EFE" w14:textId="77777777" w:rsidR="007A011F" w:rsidRDefault="00000000">
            <w:pPr>
              <w:pStyle w:val="TAL"/>
              <w:rPr>
                <w:kern w:val="2"/>
                <w:szCs w:val="22"/>
                <w:lang w:eastAsia="zh-CN"/>
              </w:rPr>
            </w:pPr>
            <w:r>
              <w:rPr>
                <w:kern w:val="2"/>
                <w:szCs w:val="22"/>
                <w:lang w:eastAsia="zh-CN"/>
              </w:rPr>
              <w:t>ReportDeliveryStatus</w:t>
            </w:r>
          </w:p>
        </w:tc>
        <w:tc>
          <w:tcPr>
            <w:tcW w:w="1297" w:type="dxa"/>
          </w:tcPr>
          <w:p w14:paraId="56446117" w14:textId="77777777" w:rsidR="007A011F" w:rsidRDefault="00000000">
            <w:pPr>
              <w:pStyle w:val="TAL"/>
              <w:rPr>
                <w:rFonts w:cs="Arial"/>
                <w:kern w:val="2"/>
                <w:szCs w:val="18"/>
                <w:lang w:eastAsia="zh-CN"/>
              </w:rPr>
            </w:pPr>
            <w:r>
              <w:rPr>
                <w:rFonts w:cs="Arial"/>
                <w:kern w:val="2"/>
                <w:szCs w:val="18"/>
                <w:lang w:eastAsia="zh-CN"/>
              </w:rPr>
              <w:t>8.2.5.3.4</w:t>
            </w:r>
          </w:p>
        </w:tc>
        <w:tc>
          <w:tcPr>
            <w:tcW w:w="2887" w:type="dxa"/>
          </w:tcPr>
          <w:p w14:paraId="184D9FC0" w14:textId="77777777" w:rsidR="007A011F"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74F64DE8" w14:textId="77777777" w:rsidR="007A011F" w:rsidRDefault="007A011F">
            <w:pPr>
              <w:pStyle w:val="TAL"/>
              <w:rPr>
                <w:rFonts w:cs="Arial"/>
                <w:kern w:val="2"/>
                <w:szCs w:val="18"/>
              </w:rPr>
            </w:pPr>
          </w:p>
        </w:tc>
      </w:tr>
      <w:tr w:rsidR="007A011F" w14:paraId="2F52DD1A" w14:textId="77777777">
        <w:trPr>
          <w:jc w:val="center"/>
        </w:trPr>
        <w:tc>
          <w:tcPr>
            <w:tcW w:w="2868" w:type="dxa"/>
          </w:tcPr>
          <w:p w14:paraId="2FD046C3" w14:textId="77777777" w:rsidR="007A011F" w:rsidRDefault="00000000">
            <w:pPr>
              <w:pStyle w:val="TAL"/>
              <w:rPr>
                <w:kern w:val="2"/>
                <w:szCs w:val="22"/>
                <w:lang w:eastAsia="zh-CN"/>
              </w:rPr>
            </w:pPr>
            <w:r>
              <w:rPr>
                <w:kern w:val="2"/>
                <w:szCs w:val="22"/>
                <w:lang w:eastAsia="zh-CN"/>
              </w:rPr>
              <w:t>StoreAndForwardParameters</w:t>
            </w:r>
          </w:p>
        </w:tc>
        <w:tc>
          <w:tcPr>
            <w:tcW w:w="1297" w:type="dxa"/>
          </w:tcPr>
          <w:p w14:paraId="64376853" w14:textId="77777777" w:rsidR="007A011F" w:rsidRDefault="00000000">
            <w:pPr>
              <w:pStyle w:val="TAL"/>
              <w:rPr>
                <w:rFonts w:cs="Arial"/>
                <w:kern w:val="2"/>
                <w:szCs w:val="18"/>
                <w:lang w:eastAsia="zh-CN"/>
              </w:rPr>
            </w:pPr>
            <w:r>
              <w:rPr>
                <w:rFonts w:cs="Arial"/>
                <w:kern w:val="2"/>
                <w:szCs w:val="18"/>
                <w:lang w:eastAsia="zh-CN"/>
              </w:rPr>
              <w:t>8.2.5.2.6</w:t>
            </w:r>
          </w:p>
        </w:tc>
        <w:tc>
          <w:tcPr>
            <w:tcW w:w="2887" w:type="dxa"/>
          </w:tcPr>
          <w:p w14:paraId="3CAA2EEA" w14:textId="77777777" w:rsidR="007A011F" w:rsidRDefault="00000000">
            <w:pPr>
              <w:pStyle w:val="TAL"/>
              <w:rPr>
                <w:rFonts w:cs="Arial"/>
                <w:kern w:val="2"/>
                <w:szCs w:val="18"/>
              </w:rPr>
            </w:pPr>
            <w:r>
              <w:rPr>
                <w:rFonts w:cs="Arial"/>
                <w:kern w:val="2"/>
                <w:szCs w:val="18"/>
              </w:rPr>
              <w:t>Contains the store forward information of the message.</w:t>
            </w:r>
          </w:p>
        </w:tc>
        <w:tc>
          <w:tcPr>
            <w:tcW w:w="2725" w:type="dxa"/>
          </w:tcPr>
          <w:p w14:paraId="67D69D06" w14:textId="77777777" w:rsidR="007A011F" w:rsidRDefault="007A011F">
            <w:pPr>
              <w:pStyle w:val="TAL"/>
              <w:rPr>
                <w:rFonts w:cs="Arial"/>
                <w:kern w:val="2"/>
                <w:szCs w:val="18"/>
              </w:rPr>
            </w:pPr>
          </w:p>
        </w:tc>
      </w:tr>
      <w:tr w:rsidR="007A011F" w14:paraId="2A13C590" w14:textId="77777777">
        <w:trPr>
          <w:jc w:val="center"/>
        </w:trPr>
        <w:tc>
          <w:tcPr>
            <w:tcW w:w="2868" w:type="dxa"/>
          </w:tcPr>
          <w:p w14:paraId="18F8F3D5" w14:textId="77777777" w:rsidR="007A011F" w:rsidRDefault="00000000">
            <w:pPr>
              <w:pStyle w:val="TAL"/>
              <w:rPr>
                <w:kern w:val="2"/>
                <w:szCs w:val="22"/>
              </w:rPr>
            </w:pPr>
            <w:r>
              <w:rPr>
                <w:kern w:val="2"/>
                <w:szCs w:val="22"/>
                <w:lang w:eastAsia="zh-CN"/>
              </w:rPr>
              <w:t>UEMessageDelivery</w:t>
            </w:r>
          </w:p>
        </w:tc>
        <w:tc>
          <w:tcPr>
            <w:tcW w:w="1297" w:type="dxa"/>
          </w:tcPr>
          <w:p w14:paraId="21AEED80" w14:textId="77777777" w:rsidR="007A011F" w:rsidRDefault="00000000">
            <w:pPr>
              <w:pStyle w:val="TAL"/>
              <w:rPr>
                <w:kern w:val="2"/>
                <w:szCs w:val="22"/>
                <w:lang w:eastAsia="zh-CN"/>
              </w:rPr>
            </w:pPr>
            <w:r>
              <w:rPr>
                <w:rFonts w:cs="Arial"/>
                <w:kern w:val="2"/>
                <w:szCs w:val="18"/>
                <w:lang w:eastAsia="zh-CN"/>
              </w:rPr>
              <w:t>8.2.5.2.3</w:t>
            </w:r>
          </w:p>
        </w:tc>
        <w:tc>
          <w:tcPr>
            <w:tcW w:w="2887" w:type="dxa"/>
          </w:tcPr>
          <w:p w14:paraId="4EDA070A" w14:textId="77777777" w:rsidR="007A011F" w:rsidRDefault="00000000">
            <w:pPr>
              <w:pStyle w:val="TAL"/>
              <w:rPr>
                <w:rFonts w:cs="Arial"/>
                <w:kern w:val="2"/>
                <w:szCs w:val="18"/>
              </w:rPr>
            </w:pPr>
            <w:r>
              <w:rPr>
                <w:rFonts w:cs="Arial"/>
                <w:kern w:val="2"/>
                <w:szCs w:val="18"/>
              </w:rPr>
              <w:t>The UE message delivery request information.</w:t>
            </w:r>
          </w:p>
        </w:tc>
        <w:tc>
          <w:tcPr>
            <w:tcW w:w="2725" w:type="dxa"/>
          </w:tcPr>
          <w:p w14:paraId="1D4CE5AC" w14:textId="77777777" w:rsidR="007A011F" w:rsidRDefault="007A011F">
            <w:pPr>
              <w:pStyle w:val="TAL"/>
              <w:rPr>
                <w:rFonts w:cs="Arial"/>
                <w:kern w:val="2"/>
                <w:szCs w:val="18"/>
              </w:rPr>
            </w:pPr>
          </w:p>
        </w:tc>
      </w:tr>
    </w:tbl>
    <w:p w14:paraId="538EE321" w14:textId="77777777" w:rsidR="007A011F" w:rsidRDefault="007A011F">
      <w:pPr>
        <w:rPr>
          <w:lang w:eastAsia="zh-CN"/>
        </w:rPr>
      </w:pPr>
    </w:p>
    <w:p w14:paraId="2BAC3D36" w14:textId="77777777" w:rsidR="007A011F" w:rsidRDefault="00000000">
      <w:pPr>
        <w:rPr>
          <w:lang w:eastAsia="zh-CN"/>
        </w:rPr>
      </w:pPr>
      <w:r>
        <w:rPr>
          <w:lang w:eastAsia="zh-CN"/>
        </w:rPr>
        <w:t>Table 8.2.5.1-2 specifies data types re-used by the MSGS_MSGDelivery API service.</w:t>
      </w:r>
    </w:p>
    <w:p w14:paraId="09B4FA64" w14:textId="77777777" w:rsidR="007A011F"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A011F" w14:paraId="6D47ED41" w14:textId="77777777">
        <w:trPr>
          <w:jc w:val="center"/>
        </w:trPr>
        <w:tc>
          <w:tcPr>
            <w:tcW w:w="1927" w:type="dxa"/>
            <w:shd w:val="clear" w:color="auto" w:fill="C0C0C0"/>
          </w:tcPr>
          <w:p w14:paraId="7EF68386" w14:textId="77777777" w:rsidR="007A011F" w:rsidRDefault="00000000">
            <w:pPr>
              <w:pStyle w:val="TAH"/>
              <w:rPr>
                <w:kern w:val="2"/>
                <w:szCs w:val="22"/>
              </w:rPr>
            </w:pPr>
            <w:r>
              <w:rPr>
                <w:kern w:val="2"/>
                <w:szCs w:val="22"/>
              </w:rPr>
              <w:t>Data type</w:t>
            </w:r>
          </w:p>
        </w:tc>
        <w:tc>
          <w:tcPr>
            <w:tcW w:w="1848" w:type="dxa"/>
            <w:shd w:val="clear" w:color="auto" w:fill="C0C0C0"/>
          </w:tcPr>
          <w:p w14:paraId="5220AA88" w14:textId="77777777" w:rsidR="007A011F" w:rsidRDefault="00000000">
            <w:pPr>
              <w:pStyle w:val="TAH"/>
              <w:rPr>
                <w:kern w:val="2"/>
                <w:szCs w:val="22"/>
              </w:rPr>
            </w:pPr>
            <w:r>
              <w:rPr>
                <w:kern w:val="2"/>
                <w:szCs w:val="22"/>
              </w:rPr>
              <w:t>Reference</w:t>
            </w:r>
          </w:p>
        </w:tc>
        <w:tc>
          <w:tcPr>
            <w:tcW w:w="3137" w:type="dxa"/>
            <w:shd w:val="clear" w:color="auto" w:fill="C0C0C0"/>
          </w:tcPr>
          <w:p w14:paraId="4A3B112D" w14:textId="77777777" w:rsidR="007A011F" w:rsidRDefault="00000000">
            <w:pPr>
              <w:pStyle w:val="TAH"/>
              <w:rPr>
                <w:kern w:val="2"/>
                <w:szCs w:val="22"/>
              </w:rPr>
            </w:pPr>
            <w:r>
              <w:rPr>
                <w:kern w:val="2"/>
                <w:szCs w:val="22"/>
              </w:rPr>
              <w:t>Comments</w:t>
            </w:r>
          </w:p>
        </w:tc>
        <w:tc>
          <w:tcPr>
            <w:tcW w:w="2865" w:type="dxa"/>
            <w:shd w:val="clear" w:color="auto" w:fill="C0C0C0"/>
          </w:tcPr>
          <w:p w14:paraId="570EC928" w14:textId="77777777" w:rsidR="007A011F" w:rsidRDefault="00000000">
            <w:pPr>
              <w:pStyle w:val="TAH"/>
              <w:rPr>
                <w:kern w:val="2"/>
                <w:szCs w:val="22"/>
              </w:rPr>
            </w:pPr>
            <w:r>
              <w:rPr>
                <w:kern w:val="2"/>
                <w:szCs w:val="22"/>
              </w:rPr>
              <w:t>Applicability</w:t>
            </w:r>
          </w:p>
        </w:tc>
      </w:tr>
      <w:tr w:rsidR="007A011F" w14:paraId="4E961C6A" w14:textId="77777777">
        <w:trPr>
          <w:jc w:val="center"/>
        </w:trPr>
        <w:tc>
          <w:tcPr>
            <w:tcW w:w="1927" w:type="dxa"/>
          </w:tcPr>
          <w:p w14:paraId="7B65BBC3" w14:textId="77777777" w:rsidR="007A011F" w:rsidRDefault="00000000">
            <w:pPr>
              <w:pStyle w:val="TAL"/>
              <w:rPr>
                <w:kern w:val="2"/>
                <w:szCs w:val="22"/>
                <w:lang w:eastAsia="zh-CN"/>
              </w:rPr>
            </w:pPr>
            <w:r>
              <w:rPr>
                <w:kern w:val="2"/>
                <w:szCs w:val="22"/>
                <w:lang w:eastAsia="zh-CN"/>
              </w:rPr>
              <w:t>Address</w:t>
            </w:r>
          </w:p>
        </w:tc>
        <w:tc>
          <w:tcPr>
            <w:tcW w:w="1848" w:type="dxa"/>
          </w:tcPr>
          <w:p w14:paraId="08E13070" w14:textId="77777777" w:rsidR="007A011F" w:rsidRDefault="00000000">
            <w:pPr>
              <w:pStyle w:val="TAL"/>
              <w:rPr>
                <w:kern w:val="2"/>
                <w:szCs w:val="22"/>
              </w:rPr>
            </w:pPr>
            <w:r>
              <w:rPr>
                <w:kern w:val="2"/>
                <w:szCs w:val="22"/>
              </w:rPr>
              <w:t>9.1.5.2.3</w:t>
            </w:r>
          </w:p>
        </w:tc>
        <w:tc>
          <w:tcPr>
            <w:tcW w:w="3137" w:type="dxa"/>
          </w:tcPr>
          <w:p w14:paraId="420BF142" w14:textId="77777777" w:rsidR="007A011F" w:rsidRDefault="00000000">
            <w:pPr>
              <w:pStyle w:val="TAL"/>
              <w:rPr>
                <w:rFonts w:cs="Arial"/>
                <w:kern w:val="2"/>
                <w:szCs w:val="18"/>
              </w:rPr>
            </w:pPr>
            <w:r>
              <w:rPr>
                <w:rFonts w:cs="Arial"/>
                <w:kern w:val="2"/>
                <w:szCs w:val="18"/>
              </w:rPr>
              <w:t>The data type of the oriAddr and destAddr.</w:t>
            </w:r>
          </w:p>
        </w:tc>
        <w:tc>
          <w:tcPr>
            <w:tcW w:w="2865" w:type="dxa"/>
          </w:tcPr>
          <w:p w14:paraId="5F335022" w14:textId="77777777" w:rsidR="007A011F" w:rsidRDefault="007A011F">
            <w:pPr>
              <w:pStyle w:val="TAL"/>
              <w:rPr>
                <w:rFonts w:cs="Arial"/>
                <w:kern w:val="2"/>
                <w:szCs w:val="18"/>
              </w:rPr>
            </w:pPr>
          </w:p>
        </w:tc>
      </w:tr>
      <w:tr w:rsidR="007A011F" w14:paraId="203BDB84" w14:textId="77777777">
        <w:trPr>
          <w:jc w:val="center"/>
        </w:trPr>
        <w:tc>
          <w:tcPr>
            <w:tcW w:w="1927" w:type="dxa"/>
          </w:tcPr>
          <w:p w14:paraId="6FCCF635" w14:textId="77777777" w:rsidR="007A011F" w:rsidRDefault="00000000">
            <w:pPr>
              <w:pStyle w:val="TAL"/>
              <w:rPr>
                <w:kern w:val="2"/>
                <w:szCs w:val="22"/>
                <w:lang w:eastAsia="zh-CN"/>
              </w:rPr>
            </w:pPr>
            <w:r>
              <w:rPr>
                <w:kern w:val="2"/>
                <w:szCs w:val="22"/>
                <w:lang w:eastAsia="zh-CN"/>
              </w:rPr>
              <w:t>DateTime</w:t>
            </w:r>
          </w:p>
        </w:tc>
        <w:tc>
          <w:tcPr>
            <w:tcW w:w="1848" w:type="dxa"/>
          </w:tcPr>
          <w:p w14:paraId="250E3815" w14:textId="77777777" w:rsidR="007A011F" w:rsidRDefault="00000000">
            <w:pPr>
              <w:pStyle w:val="TAL"/>
              <w:rPr>
                <w:kern w:val="2"/>
                <w:szCs w:val="22"/>
              </w:rPr>
            </w:pPr>
            <w:r>
              <w:rPr>
                <w:kern w:val="2"/>
                <w:szCs w:val="22"/>
              </w:rPr>
              <w:t>3GPP TS 29.571 [5]</w:t>
            </w:r>
          </w:p>
        </w:tc>
        <w:tc>
          <w:tcPr>
            <w:tcW w:w="3137" w:type="dxa"/>
          </w:tcPr>
          <w:p w14:paraId="2D8A359A" w14:textId="77777777" w:rsidR="007A011F"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2A3722B9" w14:textId="77777777" w:rsidR="007A011F" w:rsidRDefault="007A011F">
            <w:pPr>
              <w:pStyle w:val="TAL"/>
              <w:rPr>
                <w:rFonts w:cs="Arial"/>
                <w:kern w:val="2"/>
                <w:szCs w:val="18"/>
              </w:rPr>
            </w:pPr>
          </w:p>
        </w:tc>
      </w:tr>
    </w:tbl>
    <w:p w14:paraId="3361154B" w14:textId="77777777" w:rsidR="007A011F" w:rsidRDefault="007A011F">
      <w:pPr>
        <w:rPr>
          <w:lang w:eastAsia="zh-CN"/>
        </w:rPr>
      </w:pPr>
    </w:p>
    <w:p w14:paraId="2E7ABCE2" w14:textId="77777777" w:rsidR="007A011F" w:rsidRDefault="00000000">
      <w:pPr>
        <w:pStyle w:val="Heading4"/>
      </w:pPr>
      <w:bookmarkStart w:id="917" w:name="_Toc96996764"/>
      <w:bookmarkStart w:id="918" w:name="_Toc138694702"/>
      <w:bookmarkStart w:id="919" w:name="_Toc93878994"/>
      <w:bookmarkStart w:id="920" w:name="_Toc97197170"/>
      <w:r>
        <w:lastRenderedPageBreak/>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14:paraId="35ACED63" w14:textId="77777777" w:rsidR="007A011F" w:rsidRDefault="00000000">
      <w:pPr>
        <w:pStyle w:val="Heading5"/>
        <w:rPr>
          <w:lang w:eastAsia="zh-CN"/>
        </w:rPr>
      </w:pPr>
      <w:bookmarkStart w:id="921" w:name="_Toc96996765"/>
      <w:bookmarkStart w:id="922" w:name="_Toc138694703"/>
      <w:bookmarkStart w:id="923" w:name="_Toc93878995"/>
      <w:bookmarkStart w:id="924" w:name="_Toc97197171"/>
      <w:r>
        <w:rPr>
          <w:lang w:eastAsia="zh-CN"/>
        </w:rPr>
        <w:t>8.2.5.2.1</w:t>
      </w:r>
      <w:r>
        <w:rPr>
          <w:lang w:eastAsia="zh-CN"/>
        </w:rPr>
        <w:tab/>
        <w:t>Introduction</w:t>
      </w:r>
      <w:bookmarkEnd w:id="921"/>
      <w:bookmarkEnd w:id="922"/>
      <w:bookmarkEnd w:id="923"/>
      <w:bookmarkEnd w:id="924"/>
    </w:p>
    <w:p w14:paraId="461BCD26" w14:textId="77777777" w:rsidR="007A011F" w:rsidRDefault="00000000">
      <w:pPr>
        <w:pStyle w:val="Heading5"/>
        <w:rPr>
          <w:lang w:eastAsia="zh-CN"/>
        </w:rPr>
      </w:pPr>
      <w:bookmarkStart w:id="925" w:name="_Toc97197172"/>
      <w:bookmarkStart w:id="926" w:name="_Toc93878996"/>
      <w:bookmarkStart w:id="927" w:name="_Toc138694704"/>
      <w:bookmarkStart w:id="928" w:name="_Toc96996766"/>
      <w:r>
        <w:rPr>
          <w:lang w:eastAsia="zh-CN"/>
        </w:rPr>
        <w:t>8.2.5.2.2</w:t>
      </w:r>
      <w:r>
        <w:rPr>
          <w:lang w:eastAsia="zh-CN"/>
        </w:rPr>
        <w:tab/>
        <w:t>Type: AS</w:t>
      </w:r>
      <w:r>
        <w:t>MessageDelivery</w:t>
      </w:r>
      <w:bookmarkEnd w:id="925"/>
      <w:bookmarkEnd w:id="926"/>
      <w:bookmarkEnd w:id="927"/>
      <w:bookmarkEnd w:id="928"/>
    </w:p>
    <w:p w14:paraId="339A1102" w14:textId="77777777" w:rsidR="007A011F"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3D9BEE67" w14:textId="77777777">
        <w:trPr>
          <w:jc w:val="center"/>
        </w:trPr>
        <w:tc>
          <w:tcPr>
            <w:tcW w:w="1430" w:type="dxa"/>
            <w:shd w:val="clear" w:color="auto" w:fill="C0C0C0"/>
          </w:tcPr>
          <w:p w14:paraId="388B4A46" w14:textId="77777777" w:rsidR="007A011F" w:rsidRDefault="00000000">
            <w:pPr>
              <w:pStyle w:val="TAH"/>
              <w:rPr>
                <w:kern w:val="2"/>
                <w:szCs w:val="22"/>
              </w:rPr>
            </w:pPr>
            <w:r>
              <w:rPr>
                <w:kern w:val="2"/>
                <w:szCs w:val="22"/>
              </w:rPr>
              <w:t>Attribute name</w:t>
            </w:r>
          </w:p>
        </w:tc>
        <w:tc>
          <w:tcPr>
            <w:tcW w:w="1006" w:type="dxa"/>
            <w:shd w:val="clear" w:color="auto" w:fill="C0C0C0"/>
          </w:tcPr>
          <w:p w14:paraId="52AD4362" w14:textId="77777777" w:rsidR="007A011F" w:rsidRDefault="00000000">
            <w:pPr>
              <w:pStyle w:val="TAH"/>
              <w:rPr>
                <w:kern w:val="2"/>
                <w:szCs w:val="22"/>
              </w:rPr>
            </w:pPr>
            <w:r>
              <w:rPr>
                <w:kern w:val="2"/>
                <w:szCs w:val="22"/>
              </w:rPr>
              <w:t>Data type</w:t>
            </w:r>
          </w:p>
        </w:tc>
        <w:tc>
          <w:tcPr>
            <w:tcW w:w="425" w:type="dxa"/>
            <w:shd w:val="clear" w:color="auto" w:fill="C0C0C0"/>
          </w:tcPr>
          <w:p w14:paraId="5BFEEC47" w14:textId="77777777" w:rsidR="007A011F" w:rsidRDefault="00000000">
            <w:pPr>
              <w:pStyle w:val="TAH"/>
              <w:rPr>
                <w:kern w:val="2"/>
                <w:szCs w:val="22"/>
              </w:rPr>
            </w:pPr>
            <w:r>
              <w:rPr>
                <w:kern w:val="2"/>
                <w:szCs w:val="22"/>
              </w:rPr>
              <w:t>P</w:t>
            </w:r>
          </w:p>
        </w:tc>
        <w:tc>
          <w:tcPr>
            <w:tcW w:w="1368" w:type="dxa"/>
            <w:shd w:val="clear" w:color="auto" w:fill="C0C0C0"/>
          </w:tcPr>
          <w:p w14:paraId="5DBB4C4A" w14:textId="77777777" w:rsidR="007A011F" w:rsidRDefault="00000000">
            <w:pPr>
              <w:pStyle w:val="TAH"/>
              <w:jc w:val="left"/>
              <w:rPr>
                <w:kern w:val="2"/>
                <w:szCs w:val="22"/>
              </w:rPr>
            </w:pPr>
            <w:r>
              <w:rPr>
                <w:kern w:val="2"/>
                <w:szCs w:val="22"/>
              </w:rPr>
              <w:t>Cardinality</w:t>
            </w:r>
          </w:p>
        </w:tc>
        <w:tc>
          <w:tcPr>
            <w:tcW w:w="3438" w:type="dxa"/>
            <w:shd w:val="clear" w:color="auto" w:fill="C0C0C0"/>
          </w:tcPr>
          <w:p w14:paraId="756A8D51" w14:textId="77777777" w:rsidR="007A011F" w:rsidRDefault="00000000">
            <w:pPr>
              <w:pStyle w:val="TAH"/>
              <w:rPr>
                <w:rFonts w:cs="Arial"/>
                <w:kern w:val="2"/>
                <w:szCs w:val="18"/>
              </w:rPr>
            </w:pPr>
            <w:r>
              <w:rPr>
                <w:rFonts w:cs="Arial"/>
                <w:kern w:val="2"/>
                <w:szCs w:val="18"/>
              </w:rPr>
              <w:t>Description</w:t>
            </w:r>
          </w:p>
        </w:tc>
        <w:tc>
          <w:tcPr>
            <w:tcW w:w="1998" w:type="dxa"/>
            <w:shd w:val="clear" w:color="auto" w:fill="C0C0C0"/>
          </w:tcPr>
          <w:p w14:paraId="13BC65D9" w14:textId="77777777" w:rsidR="007A011F" w:rsidRDefault="00000000">
            <w:pPr>
              <w:pStyle w:val="TAH"/>
              <w:rPr>
                <w:rFonts w:cs="Arial"/>
                <w:kern w:val="2"/>
                <w:szCs w:val="18"/>
              </w:rPr>
            </w:pPr>
            <w:r>
              <w:rPr>
                <w:kern w:val="2"/>
                <w:szCs w:val="22"/>
              </w:rPr>
              <w:t>Applicability</w:t>
            </w:r>
          </w:p>
        </w:tc>
      </w:tr>
      <w:tr w:rsidR="007A011F" w14:paraId="4363A0A8" w14:textId="77777777">
        <w:trPr>
          <w:jc w:val="center"/>
        </w:trPr>
        <w:tc>
          <w:tcPr>
            <w:tcW w:w="1430" w:type="dxa"/>
          </w:tcPr>
          <w:p w14:paraId="2215C494" w14:textId="77777777" w:rsidR="007A011F" w:rsidRDefault="00000000">
            <w:pPr>
              <w:pStyle w:val="TAL"/>
              <w:rPr>
                <w:kern w:val="2"/>
                <w:szCs w:val="22"/>
              </w:rPr>
            </w:pPr>
            <w:r>
              <w:rPr>
                <w:kern w:val="2"/>
                <w:szCs w:val="22"/>
                <w:lang w:eastAsia="zh-CN"/>
              </w:rPr>
              <w:t>oriAddr</w:t>
            </w:r>
          </w:p>
        </w:tc>
        <w:tc>
          <w:tcPr>
            <w:tcW w:w="1006" w:type="dxa"/>
          </w:tcPr>
          <w:p w14:paraId="38232F78" w14:textId="77777777" w:rsidR="007A011F" w:rsidRDefault="00000000">
            <w:pPr>
              <w:pStyle w:val="TAL"/>
              <w:rPr>
                <w:kern w:val="2"/>
                <w:szCs w:val="22"/>
                <w:lang w:eastAsia="zh-CN"/>
              </w:rPr>
            </w:pPr>
            <w:r>
              <w:rPr>
                <w:kern w:val="2"/>
                <w:szCs w:val="22"/>
                <w:lang w:eastAsia="zh-CN"/>
              </w:rPr>
              <w:t>Address</w:t>
            </w:r>
          </w:p>
        </w:tc>
        <w:tc>
          <w:tcPr>
            <w:tcW w:w="425" w:type="dxa"/>
          </w:tcPr>
          <w:p w14:paraId="38E0CFEF" w14:textId="77777777" w:rsidR="007A011F" w:rsidRDefault="00000000">
            <w:pPr>
              <w:pStyle w:val="TAC"/>
              <w:rPr>
                <w:kern w:val="2"/>
                <w:szCs w:val="22"/>
              </w:rPr>
            </w:pPr>
            <w:r>
              <w:rPr>
                <w:kern w:val="2"/>
                <w:szCs w:val="22"/>
              </w:rPr>
              <w:t>M</w:t>
            </w:r>
          </w:p>
        </w:tc>
        <w:tc>
          <w:tcPr>
            <w:tcW w:w="1368" w:type="dxa"/>
          </w:tcPr>
          <w:p w14:paraId="2395C64A" w14:textId="77777777" w:rsidR="007A011F" w:rsidRDefault="00000000">
            <w:pPr>
              <w:pStyle w:val="TAL"/>
              <w:rPr>
                <w:kern w:val="2"/>
                <w:szCs w:val="22"/>
              </w:rPr>
            </w:pPr>
            <w:r>
              <w:rPr>
                <w:kern w:val="2"/>
                <w:szCs w:val="22"/>
              </w:rPr>
              <w:t>1</w:t>
            </w:r>
          </w:p>
        </w:tc>
        <w:tc>
          <w:tcPr>
            <w:tcW w:w="3438" w:type="dxa"/>
          </w:tcPr>
          <w:p w14:paraId="43E4BCC8" w14:textId="77777777" w:rsidR="007A011F"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92B0B77" w14:textId="77777777" w:rsidR="007A011F" w:rsidRDefault="007A011F">
            <w:pPr>
              <w:pStyle w:val="TAL"/>
              <w:rPr>
                <w:rFonts w:cs="Arial"/>
                <w:kern w:val="2"/>
                <w:szCs w:val="18"/>
              </w:rPr>
            </w:pPr>
          </w:p>
        </w:tc>
      </w:tr>
      <w:tr w:rsidR="007A011F" w14:paraId="699E4A46" w14:textId="77777777">
        <w:trPr>
          <w:jc w:val="center"/>
        </w:trPr>
        <w:tc>
          <w:tcPr>
            <w:tcW w:w="1430" w:type="dxa"/>
          </w:tcPr>
          <w:p w14:paraId="6017315C" w14:textId="77777777" w:rsidR="007A011F" w:rsidRDefault="00000000">
            <w:pPr>
              <w:pStyle w:val="TAL"/>
              <w:rPr>
                <w:kern w:val="2"/>
                <w:szCs w:val="22"/>
              </w:rPr>
            </w:pPr>
            <w:r>
              <w:rPr>
                <w:kern w:val="2"/>
                <w:szCs w:val="22"/>
                <w:lang w:eastAsia="zh-CN"/>
              </w:rPr>
              <w:t>destAddr</w:t>
            </w:r>
          </w:p>
        </w:tc>
        <w:tc>
          <w:tcPr>
            <w:tcW w:w="1006" w:type="dxa"/>
          </w:tcPr>
          <w:p w14:paraId="74CD7893" w14:textId="77777777" w:rsidR="007A011F" w:rsidRDefault="00000000">
            <w:pPr>
              <w:pStyle w:val="TAL"/>
              <w:rPr>
                <w:kern w:val="2"/>
                <w:szCs w:val="22"/>
              </w:rPr>
            </w:pPr>
            <w:r>
              <w:rPr>
                <w:kern w:val="2"/>
                <w:szCs w:val="22"/>
              </w:rPr>
              <w:t>Address</w:t>
            </w:r>
          </w:p>
        </w:tc>
        <w:tc>
          <w:tcPr>
            <w:tcW w:w="425" w:type="dxa"/>
          </w:tcPr>
          <w:p w14:paraId="09979DA9" w14:textId="77777777" w:rsidR="007A011F" w:rsidRDefault="00000000">
            <w:pPr>
              <w:pStyle w:val="TAC"/>
              <w:rPr>
                <w:kern w:val="2"/>
                <w:szCs w:val="22"/>
                <w:lang w:eastAsia="zh-CN"/>
              </w:rPr>
            </w:pPr>
            <w:r>
              <w:rPr>
                <w:kern w:val="2"/>
                <w:szCs w:val="22"/>
                <w:lang w:eastAsia="zh-CN"/>
              </w:rPr>
              <w:t>M</w:t>
            </w:r>
          </w:p>
        </w:tc>
        <w:tc>
          <w:tcPr>
            <w:tcW w:w="1368" w:type="dxa"/>
          </w:tcPr>
          <w:p w14:paraId="1888126C" w14:textId="77777777" w:rsidR="007A011F" w:rsidRDefault="00000000">
            <w:pPr>
              <w:pStyle w:val="TAL"/>
              <w:rPr>
                <w:kern w:val="2"/>
                <w:szCs w:val="22"/>
              </w:rPr>
            </w:pPr>
            <w:r>
              <w:rPr>
                <w:kern w:val="2"/>
                <w:szCs w:val="22"/>
              </w:rPr>
              <w:t>1</w:t>
            </w:r>
          </w:p>
        </w:tc>
        <w:tc>
          <w:tcPr>
            <w:tcW w:w="3438" w:type="dxa"/>
          </w:tcPr>
          <w:p w14:paraId="37376B4A" w14:textId="77777777" w:rsidR="007A011F"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641BB63F" w14:textId="77777777" w:rsidR="007A011F" w:rsidRDefault="00000000">
            <w:pPr>
              <w:pStyle w:val="TAL"/>
              <w:rPr>
                <w:kern w:val="2"/>
                <w:szCs w:val="22"/>
              </w:rPr>
            </w:pPr>
            <w:r>
              <w:rPr>
                <w:kern w:val="2"/>
                <w:szCs w:val="22"/>
              </w:rPr>
              <w:t>The service identifier of the target MSGin5G Group.</w:t>
            </w:r>
          </w:p>
          <w:p w14:paraId="162B69DA" w14:textId="77777777" w:rsidR="007A011F" w:rsidRDefault="00000000">
            <w:pPr>
              <w:pStyle w:val="TAL"/>
              <w:rPr>
                <w:kern w:val="2"/>
                <w:szCs w:val="22"/>
              </w:rPr>
            </w:pPr>
            <w:r>
              <w:rPr>
                <w:kern w:val="2"/>
                <w:szCs w:val="22"/>
              </w:rPr>
              <w:t>The service identifier of the Broadcast Service Area where the message needs to be broadcast.</w:t>
            </w:r>
          </w:p>
          <w:p w14:paraId="1A88974E" w14:textId="77777777" w:rsidR="007A011F" w:rsidRDefault="00000000">
            <w:pPr>
              <w:pStyle w:val="TAL"/>
              <w:rPr>
                <w:kern w:val="2"/>
                <w:szCs w:val="22"/>
              </w:rPr>
            </w:pPr>
            <w:r>
              <w:rPr>
                <w:kern w:val="2"/>
                <w:szCs w:val="22"/>
              </w:rPr>
              <w:t>Indicates which Messaging Topic this message is related to.</w:t>
            </w:r>
          </w:p>
        </w:tc>
        <w:tc>
          <w:tcPr>
            <w:tcW w:w="1998" w:type="dxa"/>
          </w:tcPr>
          <w:p w14:paraId="05214D47" w14:textId="77777777" w:rsidR="007A011F" w:rsidRDefault="007A011F">
            <w:pPr>
              <w:pStyle w:val="TAL"/>
              <w:rPr>
                <w:rFonts w:cs="Arial"/>
                <w:kern w:val="2"/>
                <w:szCs w:val="18"/>
              </w:rPr>
            </w:pPr>
          </w:p>
        </w:tc>
      </w:tr>
      <w:tr w:rsidR="007A011F" w14:paraId="669E1278" w14:textId="77777777">
        <w:trPr>
          <w:jc w:val="center"/>
        </w:trPr>
        <w:tc>
          <w:tcPr>
            <w:tcW w:w="1430" w:type="dxa"/>
          </w:tcPr>
          <w:p w14:paraId="78944315" w14:textId="77777777" w:rsidR="007A011F" w:rsidRDefault="00000000">
            <w:pPr>
              <w:pStyle w:val="TAL"/>
              <w:rPr>
                <w:kern w:val="2"/>
                <w:szCs w:val="22"/>
              </w:rPr>
            </w:pPr>
            <w:r>
              <w:rPr>
                <w:kern w:val="2"/>
                <w:szCs w:val="22"/>
                <w:lang w:eastAsia="zh-CN"/>
              </w:rPr>
              <w:t>appId</w:t>
            </w:r>
          </w:p>
        </w:tc>
        <w:tc>
          <w:tcPr>
            <w:tcW w:w="1006" w:type="dxa"/>
          </w:tcPr>
          <w:p w14:paraId="6ADE6CCB" w14:textId="77777777" w:rsidR="007A011F" w:rsidRDefault="00000000">
            <w:pPr>
              <w:pStyle w:val="TAL"/>
              <w:rPr>
                <w:kern w:val="2"/>
                <w:szCs w:val="22"/>
              </w:rPr>
            </w:pPr>
            <w:r>
              <w:rPr>
                <w:kern w:val="2"/>
                <w:szCs w:val="22"/>
              </w:rPr>
              <w:t>string</w:t>
            </w:r>
          </w:p>
        </w:tc>
        <w:tc>
          <w:tcPr>
            <w:tcW w:w="425" w:type="dxa"/>
          </w:tcPr>
          <w:p w14:paraId="7200A4CC" w14:textId="77777777" w:rsidR="007A011F" w:rsidRDefault="00000000">
            <w:pPr>
              <w:pStyle w:val="TAC"/>
              <w:rPr>
                <w:kern w:val="2"/>
                <w:szCs w:val="22"/>
              </w:rPr>
            </w:pPr>
            <w:r>
              <w:rPr>
                <w:kern w:val="2"/>
                <w:szCs w:val="22"/>
              </w:rPr>
              <w:t>O</w:t>
            </w:r>
          </w:p>
        </w:tc>
        <w:tc>
          <w:tcPr>
            <w:tcW w:w="1368" w:type="dxa"/>
          </w:tcPr>
          <w:p w14:paraId="1DBF2C75" w14:textId="77777777" w:rsidR="007A011F" w:rsidRDefault="00000000">
            <w:pPr>
              <w:pStyle w:val="TAL"/>
              <w:rPr>
                <w:kern w:val="2"/>
                <w:szCs w:val="22"/>
              </w:rPr>
            </w:pPr>
            <w:r>
              <w:rPr>
                <w:kern w:val="2"/>
                <w:szCs w:val="22"/>
              </w:rPr>
              <w:t>0..1</w:t>
            </w:r>
          </w:p>
        </w:tc>
        <w:tc>
          <w:tcPr>
            <w:tcW w:w="3438" w:type="dxa"/>
          </w:tcPr>
          <w:p w14:paraId="4A195234" w14:textId="77777777" w:rsidR="007A011F" w:rsidRDefault="00000000">
            <w:pPr>
              <w:pStyle w:val="TAL"/>
              <w:rPr>
                <w:kern w:val="2"/>
                <w:szCs w:val="22"/>
                <w:lang w:eastAsia="zh-CN"/>
              </w:rPr>
            </w:pPr>
            <w:r>
              <w:rPr>
                <w:kern w:val="2"/>
                <w:szCs w:val="22"/>
                <w:lang w:eastAsia="zh-CN"/>
              </w:rPr>
              <w:t>Identifies the application(s) for which the payload is intended.</w:t>
            </w:r>
          </w:p>
          <w:p w14:paraId="48737C97" w14:textId="77777777" w:rsidR="007A011F"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117F95AF" w14:textId="77777777" w:rsidR="007A011F" w:rsidRDefault="007A011F">
            <w:pPr>
              <w:pStyle w:val="TAL"/>
              <w:rPr>
                <w:rFonts w:cs="Arial"/>
                <w:kern w:val="2"/>
                <w:szCs w:val="18"/>
              </w:rPr>
            </w:pPr>
          </w:p>
        </w:tc>
      </w:tr>
      <w:tr w:rsidR="007A011F" w14:paraId="735A31EF" w14:textId="77777777">
        <w:trPr>
          <w:jc w:val="center"/>
        </w:trPr>
        <w:tc>
          <w:tcPr>
            <w:tcW w:w="1430" w:type="dxa"/>
          </w:tcPr>
          <w:p w14:paraId="593772C3" w14:textId="77777777" w:rsidR="007A011F" w:rsidRDefault="00000000">
            <w:pPr>
              <w:pStyle w:val="TAL"/>
              <w:rPr>
                <w:kern w:val="2"/>
                <w:szCs w:val="22"/>
              </w:rPr>
            </w:pPr>
            <w:r>
              <w:rPr>
                <w:kern w:val="2"/>
                <w:szCs w:val="22"/>
                <w:lang w:eastAsia="zh-CN"/>
              </w:rPr>
              <w:t>msgId</w:t>
            </w:r>
          </w:p>
        </w:tc>
        <w:tc>
          <w:tcPr>
            <w:tcW w:w="1006" w:type="dxa"/>
          </w:tcPr>
          <w:p w14:paraId="3F3A95A1" w14:textId="77777777" w:rsidR="007A011F" w:rsidRDefault="00000000">
            <w:pPr>
              <w:pStyle w:val="TAL"/>
              <w:rPr>
                <w:kern w:val="2"/>
                <w:szCs w:val="22"/>
              </w:rPr>
            </w:pPr>
            <w:r>
              <w:rPr>
                <w:kern w:val="2"/>
                <w:szCs w:val="22"/>
              </w:rPr>
              <w:t>string</w:t>
            </w:r>
          </w:p>
        </w:tc>
        <w:tc>
          <w:tcPr>
            <w:tcW w:w="425" w:type="dxa"/>
          </w:tcPr>
          <w:p w14:paraId="458B25D1" w14:textId="77777777" w:rsidR="007A011F" w:rsidRDefault="00000000">
            <w:pPr>
              <w:pStyle w:val="TAC"/>
              <w:rPr>
                <w:kern w:val="2"/>
                <w:szCs w:val="22"/>
              </w:rPr>
            </w:pPr>
            <w:r>
              <w:rPr>
                <w:kern w:val="2"/>
                <w:szCs w:val="22"/>
              </w:rPr>
              <w:t>M</w:t>
            </w:r>
          </w:p>
        </w:tc>
        <w:tc>
          <w:tcPr>
            <w:tcW w:w="1368" w:type="dxa"/>
          </w:tcPr>
          <w:p w14:paraId="0636A516" w14:textId="77777777" w:rsidR="007A011F" w:rsidRDefault="00000000">
            <w:pPr>
              <w:pStyle w:val="TAL"/>
              <w:rPr>
                <w:kern w:val="2"/>
                <w:szCs w:val="22"/>
              </w:rPr>
            </w:pPr>
            <w:r>
              <w:rPr>
                <w:kern w:val="2"/>
                <w:szCs w:val="22"/>
              </w:rPr>
              <w:t>1</w:t>
            </w:r>
          </w:p>
        </w:tc>
        <w:tc>
          <w:tcPr>
            <w:tcW w:w="3438" w:type="dxa"/>
          </w:tcPr>
          <w:p w14:paraId="7967EE84" w14:textId="77777777" w:rsidR="007A011F" w:rsidRDefault="00000000">
            <w:pPr>
              <w:pStyle w:val="TAL"/>
              <w:rPr>
                <w:kern w:val="2"/>
                <w:szCs w:val="22"/>
              </w:rPr>
            </w:pPr>
            <w:r>
              <w:rPr>
                <w:kern w:val="2"/>
                <w:szCs w:val="22"/>
              </w:rPr>
              <w:t>Unique identifier of this message.</w:t>
            </w:r>
          </w:p>
        </w:tc>
        <w:tc>
          <w:tcPr>
            <w:tcW w:w="1998" w:type="dxa"/>
          </w:tcPr>
          <w:p w14:paraId="233640A1" w14:textId="77777777" w:rsidR="007A011F" w:rsidRDefault="007A011F">
            <w:pPr>
              <w:pStyle w:val="TAL"/>
              <w:rPr>
                <w:rFonts w:cs="Arial"/>
                <w:kern w:val="2"/>
                <w:szCs w:val="18"/>
              </w:rPr>
            </w:pPr>
          </w:p>
        </w:tc>
      </w:tr>
      <w:tr w:rsidR="007A011F" w14:paraId="68FAF8F1" w14:textId="77777777">
        <w:trPr>
          <w:jc w:val="center"/>
        </w:trPr>
        <w:tc>
          <w:tcPr>
            <w:tcW w:w="1430" w:type="dxa"/>
          </w:tcPr>
          <w:p w14:paraId="663A88AC" w14:textId="77777777" w:rsidR="007A011F" w:rsidRDefault="00000000">
            <w:pPr>
              <w:pStyle w:val="TAL"/>
              <w:rPr>
                <w:kern w:val="2"/>
                <w:szCs w:val="22"/>
              </w:rPr>
            </w:pPr>
            <w:r>
              <w:rPr>
                <w:kern w:val="2"/>
                <w:szCs w:val="22"/>
                <w:lang w:eastAsia="zh-CN"/>
              </w:rPr>
              <w:t>delivStReqInd</w:t>
            </w:r>
          </w:p>
        </w:tc>
        <w:tc>
          <w:tcPr>
            <w:tcW w:w="1006" w:type="dxa"/>
          </w:tcPr>
          <w:p w14:paraId="6E9A0938" w14:textId="77777777" w:rsidR="007A011F" w:rsidRDefault="00000000">
            <w:pPr>
              <w:pStyle w:val="TAL"/>
              <w:rPr>
                <w:kern w:val="2"/>
                <w:szCs w:val="22"/>
              </w:rPr>
            </w:pPr>
            <w:r>
              <w:rPr>
                <w:kern w:val="2"/>
                <w:szCs w:val="22"/>
                <w:lang w:eastAsia="zh-CN"/>
              </w:rPr>
              <w:t>boolean</w:t>
            </w:r>
          </w:p>
        </w:tc>
        <w:tc>
          <w:tcPr>
            <w:tcW w:w="425" w:type="dxa"/>
          </w:tcPr>
          <w:p w14:paraId="2660A846" w14:textId="77777777" w:rsidR="007A011F" w:rsidRDefault="00000000">
            <w:pPr>
              <w:pStyle w:val="TAC"/>
              <w:rPr>
                <w:kern w:val="2"/>
                <w:szCs w:val="22"/>
              </w:rPr>
            </w:pPr>
            <w:r>
              <w:rPr>
                <w:kern w:val="2"/>
                <w:szCs w:val="22"/>
              </w:rPr>
              <w:t>O</w:t>
            </w:r>
          </w:p>
        </w:tc>
        <w:tc>
          <w:tcPr>
            <w:tcW w:w="1368" w:type="dxa"/>
          </w:tcPr>
          <w:p w14:paraId="652453E1" w14:textId="77777777" w:rsidR="007A011F" w:rsidRDefault="00000000">
            <w:pPr>
              <w:pStyle w:val="TAL"/>
              <w:rPr>
                <w:kern w:val="2"/>
                <w:szCs w:val="22"/>
              </w:rPr>
            </w:pPr>
            <w:r>
              <w:rPr>
                <w:kern w:val="2"/>
                <w:szCs w:val="22"/>
              </w:rPr>
              <w:t>0..1</w:t>
            </w:r>
          </w:p>
        </w:tc>
        <w:tc>
          <w:tcPr>
            <w:tcW w:w="3438" w:type="dxa"/>
          </w:tcPr>
          <w:p w14:paraId="3DB2BF65" w14:textId="77777777" w:rsidR="007A011F" w:rsidRDefault="00000000">
            <w:pPr>
              <w:pStyle w:val="TAL"/>
              <w:rPr>
                <w:kern w:val="2"/>
                <w:szCs w:val="22"/>
                <w:lang w:eastAsia="zh-CN"/>
              </w:rPr>
            </w:pPr>
            <w:r>
              <w:rPr>
                <w:kern w:val="2"/>
                <w:szCs w:val="22"/>
              </w:rPr>
              <w:t>Indicates if delivery acknowledgement from the recipient is requested.</w:t>
            </w:r>
          </w:p>
          <w:p w14:paraId="0D656BAC" w14:textId="77777777" w:rsidR="007A011F"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6E06122" w14:textId="77777777" w:rsidR="007A011F" w:rsidRDefault="007A011F">
            <w:pPr>
              <w:pStyle w:val="TAL"/>
              <w:rPr>
                <w:rFonts w:cs="Arial"/>
                <w:kern w:val="2"/>
                <w:szCs w:val="18"/>
              </w:rPr>
            </w:pPr>
          </w:p>
        </w:tc>
      </w:tr>
      <w:tr w:rsidR="007A011F" w14:paraId="5EB66179" w14:textId="77777777">
        <w:trPr>
          <w:jc w:val="center"/>
        </w:trPr>
        <w:tc>
          <w:tcPr>
            <w:tcW w:w="1430" w:type="dxa"/>
          </w:tcPr>
          <w:p w14:paraId="7F2D1A1A" w14:textId="77777777" w:rsidR="007A011F" w:rsidRDefault="00000000">
            <w:pPr>
              <w:pStyle w:val="TAL"/>
              <w:rPr>
                <w:kern w:val="2"/>
                <w:szCs w:val="22"/>
              </w:rPr>
            </w:pPr>
            <w:r>
              <w:rPr>
                <w:kern w:val="2"/>
                <w:szCs w:val="22"/>
                <w:lang w:eastAsia="zh-CN"/>
              </w:rPr>
              <w:t>payload</w:t>
            </w:r>
          </w:p>
        </w:tc>
        <w:tc>
          <w:tcPr>
            <w:tcW w:w="1006" w:type="dxa"/>
          </w:tcPr>
          <w:p w14:paraId="004F4E83" w14:textId="77777777" w:rsidR="007A011F" w:rsidRDefault="00000000">
            <w:pPr>
              <w:pStyle w:val="TAL"/>
              <w:rPr>
                <w:kern w:val="2"/>
                <w:szCs w:val="22"/>
              </w:rPr>
            </w:pPr>
            <w:r>
              <w:rPr>
                <w:kern w:val="2"/>
                <w:szCs w:val="22"/>
              </w:rPr>
              <w:t>string</w:t>
            </w:r>
          </w:p>
        </w:tc>
        <w:tc>
          <w:tcPr>
            <w:tcW w:w="425" w:type="dxa"/>
          </w:tcPr>
          <w:p w14:paraId="7D839CD3" w14:textId="77777777" w:rsidR="007A011F" w:rsidRDefault="00000000">
            <w:pPr>
              <w:pStyle w:val="TAC"/>
              <w:rPr>
                <w:kern w:val="2"/>
                <w:szCs w:val="22"/>
              </w:rPr>
            </w:pPr>
            <w:r>
              <w:rPr>
                <w:kern w:val="2"/>
                <w:szCs w:val="22"/>
              </w:rPr>
              <w:t>O</w:t>
            </w:r>
          </w:p>
        </w:tc>
        <w:tc>
          <w:tcPr>
            <w:tcW w:w="1368" w:type="dxa"/>
          </w:tcPr>
          <w:p w14:paraId="3D24556C" w14:textId="77777777" w:rsidR="007A011F" w:rsidRDefault="00000000">
            <w:pPr>
              <w:pStyle w:val="TAL"/>
              <w:rPr>
                <w:kern w:val="2"/>
                <w:szCs w:val="22"/>
              </w:rPr>
            </w:pPr>
            <w:r>
              <w:rPr>
                <w:kern w:val="2"/>
                <w:szCs w:val="22"/>
              </w:rPr>
              <w:t>0..1</w:t>
            </w:r>
          </w:p>
        </w:tc>
        <w:tc>
          <w:tcPr>
            <w:tcW w:w="3438" w:type="dxa"/>
          </w:tcPr>
          <w:p w14:paraId="35EDE162" w14:textId="77777777" w:rsidR="007A011F" w:rsidRDefault="00000000">
            <w:pPr>
              <w:pStyle w:val="TAL"/>
              <w:rPr>
                <w:kern w:val="2"/>
                <w:szCs w:val="22"/>
              </w:rPr>
            </w:pPr>
            <w:r>
              <w:rPr>
                <w:kern w:val="2"/>
                <w:szCs w:val="22"/>
              </w:rPr>
              <w:t>Payload of the message.</w:t>
            </w:r>
          </w:p>
        </w:tc>
        <w:tc>
          <w:tcPr>
            <w:tcW w:w="1998" w:type="dxa"/>
          </w:tcPr>
          <w:p w14:paraId="01EC3B95" w14:textId="77777777" w:rsidR="007A011F" w:rsidRDefault="007A011F">
            <w:pPr>
              <w:pStyle w:val="TAL"/>
              <w:rPr>
                <w:rFonts w:cs="Arial"/>
                <w:kern w:val="2"/>
                <w:szCs w:val="18"/>
              </w:rPr>
            </w:pPr>
          </w:p>
        </w:tc>
      </w:tr>
      <w:tr w:rsidR="007A011F" w14:paraId="34ABCD49" w14:textId="77777777">
        <w:trPr>
          <w:jc w:val="center"/>
        </w:trPr>
        <w:tc>
          <w:tcPr>
            <w:tcW w:w="1430" w:type="dxa"/>
          </w:tcPr>
          <w:p w14:paraId="15C64E75" w14:textId="77777777" w:rsidR="007A011F" w:rsidRDefault="00000000">
            <w:pPr>
              <w:pStyle w:val="TAL"/>
              <w:rPr>
                <w:kern w:val="2"/>
                <w:szCs w:val="22"/>
              </w:rPr>
            </w:pPr>
            <w:r>
              <w:rPr>
                <w:kern w:val="2"/>
                <w:szCs w:val="22"/>
                <w:lang w:eastAsia="zh-CN"/>
              </w:rPr>
              <w:t>priority</w:t>
            </w:r>
          </w:p>
        </w:tc>
        <w:tc>
          <w:tcPr>
            <w:tcW w:w="1006" w:type="dxa"/>
          </w:tcPr>
          <w:p w14:paraId="73BC8D68" w14:textId="77777777" w:rsidR="007A011F" w:rsidRDefault="00000000">
            <w:pPr>
              <w:pStyle w:val="TAL"/>
              <w:rPr>
                <w:kern w:val="2"/>
                <w:szCs w:val="22"/>
              </w:rPr>
            </w:pPr>
            <w:r>
              <w:rPr>
                <w:kern w:val="2"/>
                <w:szCs w:val="22"/>
                <w:lang w:eastAsia="zh-CN"/>
              </w:rPr>
              <w:t>Priority</w:t>
            </w:r>
          </w:p>
        </w:tc>
        <w:tc>
          <w:tcPr>
            <w:tcW w:w="425" w:type="dxa"/>
          </w:tcPr>
          <w:p w14:paraId="2389C3BF" w14:textId="77777777" w:rsidR="007A011F" w:rsidRDefault="00000000">
            <w:pPr>
              <w:pStyle w:val="TAC"/>
              <w:rPr>
                <w:kern w:val="2"/>
                <w:szCs w:val="22"/>
              </w:rPr>
            </w:pPr>
            <w:r>
              <w:rPr>
                <w:kern w:val="2"/>
                <w:szCs w:val="22"/>
              </w:rPr>
              <w:t>O</w:t>
            </w:r>
          </w:p>
        </w:tc>
        <w:tc>
          <w:tcPr>
            <w:tcW w:w="1368" w:type="dxa"/>
          </w:tcPr>
          <w:p w14:paraId="77273EB1" w14:textId="77777777" w:rsidR="007A011F" w:rsidRDefault="00000000">
            <w:pPr>
              <w:pStyle w:val="TAL"/>
              <w:rPr>
                <w:kern w:val="2"/>
                <w:szCs w:val="22"/>
              </w:rPr>
            </w:pPr>
            <w:r>
              <w:rPr>
                <w:kern w:val="2"/>
                <w:szCs w:val="22"/>
              </w:rPr>
              <w:t>0..1</w:t>
            </w:r>
          </w:p>
        </w:tc>
        <w:tc>
          <w:tcPr>
            <w:tcW w:w="3438" w:type="dxa"/>
          </w:tcPr>
          <w:p w14:paraId="379CF101" w14:textId="77777777" w:rsidR="007A011F" w:rsidRDefault="00000000">
            <w:pPr>
              <w:pStyle w:val="TAL"/>
              <w:rPr>
                <w:kern w:val="2"/>
                <w:szCs w:val="22"/>
              </w:rPr>
            </w:pPr>
            <w:r>
              <w:rPr>
                <w:kern w:val="2"/>
                <w:szCs w:val="22"/>
              </w:rPr>
              <w:t>Application priority level requested for this message.</w:t>
            </w:r>
          </w:p>
        </w:tc>
        <w:tc>
          <w:tcPr>
            <w:tcW w:w="1998" w:type="dxa"/>
          </w:tcPr>
          <w:p w14:paraId="1AD69200" w14:textId="77777777" w:rsidR="007A011F" w:rsidRDefault="007A011F">
            <w:pPr>
              <w:pStyle w:val="TAL"/>
              <w:rPr>
                <w:rFonts w:cs="Arial"/>
                <w:kern w:val="2"/>
                <w:szCs w:val="18"/>
              </w:rPr>
            </w:pPr>
          </w:p>
        </w:tc>
      </w:tr>
      <w:tr w:rsidR="007A011F" w14:paraId="2FE74592" w14:textId="77777777">
        <w:trPr>
          <w:jc w:val="center"/>
        </w:trPr>
        <w:tc>
          <w:tcPr>
            <w:tcW w:w="1430" w:type="dxa"/>
          </w:tcPr>
          <w:p w14:paraId="3DEF47B4" w14:textId="77777777" w:rsidR="007A011F" w:rsidRDefault="00000000">
            <w:pPr>
              <w:pStyle w:val="TAL"/>
              <w:rPr>
                <w:kern w:val="2"/>
                <w:szCs w:val="22"/>
              </w:rPr>
            </w:pPr>
            <w:r>
              <w:rPr>
                <w:kern w:val="2"/>
                <w:szCs w:val="22"/>
                <w:lang w:eastAsia="zh-CN"/>
              </w:rPr>
              <w:t>segInd</w:t>
            </w:r>
          </w:p>
        </w:tc>
        <w:tc>
          <w:tcPr>
            <w:tcW w:w="1006" w:type="dxa"/>
          </w:tcPr>
          <w:p w14:paraId="1F9EAA98" w14:textId="77777777" w:rsidR="007A011F" w:rsidRDefault="00000000">
            <w:pPr>
              <w:pStyle w:val="TAL"/>
              <w:rPr>
                <w:kern w:val="2"/>
                <w:szCs w:val="22"/>
              </w:rPr>
            </w:pPr>
            <w:r>
              <w:rPr>
                <w:kern w:val="2"/>
                <w:szCs w:val="22"/>
                <w:lang w:eastAsia="zh-CN"/>
              </w:rPr>
              <w:t>boolean</w:t>
            </w:r>
          </w:p>
        </w:tc>
        <w:tc>
          <w:tcPr>
            <w:tcW w:w="425" w:type="dxa"/>
          </w:tcPr>
          <w:p w14:paraId="250359C5" w14:textId="77777777" w:rsidR="007A011F" w:rsidRDefault="00000000">
            <w:pPr>
              <w:pStyle w:val="TAC"/>
              <w:rPr>
                <w:kern w:val="2"/>
                <w:szCs w:val="22"/>
              </w:rPr>
            </w:pPr>
            <w:r>
              <w:rPr>
                <w:kern w:val="2"/>
                <w:szCs w:val="22"/>
              </w:rPr>
              <w:t>O</w:t>
            </w:r>
          </w:p>
        </w:tc>
        <w:tc>
          <w:tcPr>
            <w:tcW w:w="1368" w:type="dxa"/>
          </w:tcPr>
          <w:p w14:paraId="0C979829" w14:textId="77777777" w:rsidR="007A011F" w:rsidRDefault="00000000">
            <w:pPr>
              <w:pStyle w:val="TAL"/>
              <w:rPr>
                <w:kern w:val="2"/>
                <w:szCs w:val="22"/>
              </w:rPr>
            </w:pPr>
            <w:r>
              <w:rPr>
                <w:kern w:val="2"/>
                <w:szCs w:val="22"/>
              </w:rPr>
              <w:t>0..1</w:t>
            </w:r>
          </w:p>
        </w:tc>
        <w:tc>
          <w:tcPr>
            <w:tcW w:w="3438" w:type="dxa"/>
          </w:tcPr>
          <w:p w14:paraId="2EB51C36" w14:textId="77777777" w:rsidR="007A011F" w:rsidRDefault="00000000">
            <w:pPr>
              <w:pStyle w:val="TAL"/>
              <w:rPr>
                <w:kern w:val="2"/>
                <w:szCs w:val="22"/>
                <w:lang w:eastAsia="zh-CN"/>
              </w:rPr>
            </w:pPr>
            <w:r>
              <w:rPr>
                <w:kern w:val="2"/>
                <w:szCs w:val="22"/>
              </w:rPr>
              <w:t>Indicates this message is part of a segmented message.</w:t>
            </w:r>
          </w:p>
          <w:p w14:paraId="750809BF" w14:textId="77777777" w:rsidR="007A011F"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506AE530" w14:textId="77777777" w:rsidR="007A011F" w:rsidRDefault="007A011F">
            <w:pPr>
              <w:pStyle w:val="TAL"/>
              <w:rPr>
                <w:rFonts w:cs="Arial"/>
                <w:kern w:val="2"/>
                <w:szCs w:val="18"/>
              </w:rPr>
            </w:pPr>
          </w:p>
        </w:tc>
      </w:tr>
      <w:tr w:rsidR="007A011F" w14:paraId="0401E403" w14:textId="77777777">
        <w:trPr>
          <w:jc w:val="center"/>
        </w:trPr>
        <w:tc>
          <w:tcPr>
            <w:tcW w:w="1430" w:type="dxa"/>
          </w:tcPr>
          <w:p w14:paraId="5664B16D" w14:textId="77777777" w:rsidR="007A011F" w:rsidRDefault="00000000">
            <w:pPr>
              <w:pStyle w:val="TAL"/>
              <w:rPr>
                <w:kern w:val="2"/>
                <w:szCs w:val="22"/>
              </w:rPr>
            </w:pPr>
            <w:r>
              <w:rPr>
                <w:kern w:val="2"/>
                <w:szCs w:val="22"/>
                <w:lang w:eastAsia="zh-CN"/>
              </w:rPr>
              <w:t>segParams</w:t>
            </w:r>
          </w:p>
        </w:tc>
        <w:tc>
          <w:tcPr>
            <w:tcW w:w="1006" w:type="dxa"/>
          </w:tcPr>
          <w:p w14:paraId="6FF7960F" w14:textId="77777777" w:rsidR="007A011F" w:rsidRDefault="00000000">
            <w:pPr>
              <w:pStyle w:val="TAL"/>
              <w:rPr>
                <w:kern w:val="2"/>
                <w:szCs w:val="22"/>
              </w:rPr>
            </w:pPr>
            <w:r>
              <w:rPr>
                <w:kern w:val="2"/>
                <w:szCs w:val="22"/>
                <w:lang w:eastAsia="zh-CN"/>
              </w:rPr>
              <w:t>MessageSegmentParameters</w:t>
            </w:r>
          </w:p>
        </w:tc>
        <w:tc>
          <w:tcPr>
            <w:tcW w:w="425" w:type="dxa"/>
          </w:tcPr>
          <w:p w14:paraId="0844BA22" w14:textId="77777777" w:rsidR="007A011F" w:rsidRDefault="00000000">
            <w:pPr>
              <w:pStyle w:val="TAC"/>
              <w:rPr>
                <w:kern w:val="2"/>
                <w:szCs w:val="22"/>
              </w:rPr>
            </w:pPr>
            <w:r>
              <w:rPr>
                <w:kern w:val="2"/>
                <w:szCs w:val="22"/>
              </w:rPr>
              <w:t>O</w:t>
            </w:r>
          </w:p>
        </w:tc>
        <w:tc>
          <w:tcPr>
            <w:tcW w:w="1368" w:type="dxa"/>
          </w:tcPr>
          <w:p w14:paraId="4FA5676B" w14:textId="77777777" w:rsidR="007A011F" w:rsidRDefault="00000000">
            <w:pPr>
              <w:pStyle w:val="TAL"/>
              <w:rPr>
                <w:kern w:val="2"/>
                <w:szCs w:val="22"/>
              </w:rPr>
            </w:pPr>
            <w:r>
              <w:rPr>
                <w:kern w:val="2"/>
                <w:szCs w:val="22"/>
              </w:rPr>
              <w:t>0..1</w:t>
            </w:r>
          </w:p>
        </w:tc>
        <w:tc>
          <w:tcPr>
            <w:tcW w:w="3438" w:type="dxa"/>
          </w:tcPr>
          <w:p w14:paraId="177D4F23" w14:textId="77777777" w:rsidR="007A011F" w:rsidRDefault="00000000">
            <w:pPr>
              <w:pStyle w:val="TAL"/>
              <w:rPr>
                <w:kern w:val="2"/>
                <w:szCs w:val="22"/>
                <w:lang w:eastAsia="zh-CN"/>
              </w:rPr>
            </w:pPr>
            <w:r>
              <w:rPr>
                <w:kern w:val="2"/>
                <w:szCs w:val="22"/>
                <w:lang w:eastAsia="zh-CN"/>
              </w:rPr>
              <w:t>The message segment parameters.</w:t>
            </w:r>
          </w:p>
          <w:p w14:paraId="3D51AE55" w14:textId="77777777" w:rsidR="007A011F"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0199CAB3" w14:textId="77777777" w:rsidR="007A011F" w:rsidRDefault="007A011F">
            <w:pPr>
              <w:pStyle w:val="TAL"/>
              <w:rPr>
                <w:rFonts w:cs="Arial"/>
                <w:kern w:val="2"/>
                <w:szCs w:val="18"/>
              </w:rPr>
            </w:pPr>
          </w:p>
        </w:tc>
      </w:tr>
      <w:tr w:rsidR="007A011F" w14:paraId="195DDA4B" w14:textId="77777777">
        <w:trPr>
          <w:jc w:val="center"/>
        </w:trPr>
        <w:tc>
          <w:tcPr>
            <w:tcW w:w="1430" w:type="dxa"/>
          </w:tcPr>
          <w:p w14:paraId="5794F64B" w14:textId="77777777" w:rsidR="007A011F" w:rsidRDefault="00000000">
            <w:pPr>
              <w:pStyle w:val="TAL"/>
              <w:rPr>
                <w:kern w:val="2"/>
                <w:szCs w:val="22"/>
              </w:rPr>
            </w:pPr>
            <w:r>
              <w:rPr>
                <w:kern w:val="2"/>
                <w:szCs w:val="22"/>
                <w:lang w:eastAsia="zh-CN"/>
              </w:rPr>
              <w:t>stoAndFwInd</w:t>
            </w:r>
          </w:p>
        </w:tc>
        <w:tc>
          <w:tcPr>
            <w:tcW w:w="1006" w:type="dxa"/>
          </w:tcPr>
          <w:p w14:paraId="08B99138" w14:textId="77777777" w:rsidR="007A011F" w:rsidRDefault="00000000">
            <w:pPr>
              <w:pStyle w:val="TAL"/>
              <w:rPr>
                <w:kern w:val="2"/>
                <w:szCs w:val="22"/>
              </w:rPr>
            </w:pPr>
            <w:r>
              <w:rPr>
                <w:kern w:val="2"/>
                <w:szCs w:val="22"/>
                <w:lang w:eastAsia="zh-CN"/>
              </w:rPr>
              <w:t>boolean</w:t>
            </w:r>
          </w:p>
        </w:tc>
        <w:tc>
          <w:tcPr>
            <w:tcW w:w="425" w:type="dxa"/>
          </w:tcPr>
          <w:p w14:paraId="5204D022" w14:textId="77777777" w:rsidR="007A011F" w:rsidRDefault="00000000">
            <w:pPr>
              <w:pStyle w:val="TAC"/>
              <w:rPr>
                <w:kern w:val="2"/>
                <w:szCs w:val="22"/>
              </w:rPr>
            </w:pPr>
            <w:r>
              <w:rPr>
                <w:kern w:val="2"/>
                <w:szCs w:val="22"/>
              </w:rPr>
              <w:t>M</w:t>
            </w:r>
          </w:p>
        </w:tc>
        <w:tc>
          <w:tcPr>
            <w:tcW w:w="1368" w:type="dxa"/>
          </w:tcPr>
          <w:p w14:paraId="1DB18A6F" w14:textId="77777777" w:rsidR="007A011F" w:rsidRDefault="00000000">
            <w:pPr>
              <w:pStyle w:val="TAL"/>
              <w:rPr>
                <w:kern w:val="2"/>
                <w:szCs w:val="22"/>
              </w:rPr>
            </w:pPr>
            <w:r>
              <w:rPr>
                <w:kern w:val="2"/>
                <w:szCs w:val="22"/>
              </w:rPr>
              <w:t>1</w:t>
            </w:r>
          </w:p>
        </w:tc>
        <w:tc>
          <w:tcPr>
            <w:tcW w:w="3438" w:type="dxa"/>
          </w:tcPr>
          <w:p w14:paraId="3F18953F" w14:textId="77777777" w:rsidR="007A011F" w:rsidRDefault="00000000">
            <w:pPr>
              <w:pStyle w:val="TAL"/>
              <w:rPr>
                <w:kern w:val="2"/>
                <w:szCs w:val="22"/>
                <w:lang w:eastAsia="zh-CN"/>
              </w:rPr>
            </w:pPr>
            <w:r>
              <w:rPr>
                <w:kern w:val="2"/>
                <w:szCs w:val="22"/>
                <w:lang w:eastAsia="zh-CN"/>
              </w:rPr>
              <w:t>An indicator of whether store and forward services are requested for this message.</w:t>
            </w:r>
          </w:p>
          <w:p w14:paraId="2D227252" w14:textId="77777777" w:rsidR="007A011F"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1D8884DD" w14:textId="77777777" w:rsidR="007A011F" w:rsidRDefault="007A011F">
            <w:pPr>
              <w:pStyle w:val="TAL"/>
              <w:rPr>
                <w:rFonts w:cs="Arial"/>
                <w:kern w:val="2"/>
                <w:szCs w:val="18"/>
              </w:rPr>
            </w:pPr>
          </w:p>
        </w:tc>
      </w:tr>
      <w:tr w:rsidR="007A011F" w14:paraId="51EFA855" w14:textId="77777777">
        <w:trPr>
          <w:jc w:val="center"/>
        </w:trPr>
        <w:tc>
          <w:tcPr>
            <w:tcW w:w="1430" w:type="dxa"/>
          </w:tcPr>
          <w:p w14:paraId="408C3814" w14:textId="77777777" w:rsidR="007A011F" w:rsidRDefault="00000000">
            <w:pPr>
              <w:pStyle w:val="TAL"/>
              <w:rPr>
                <w:kern w:val="2"/>
                <w:szCs w:val="22"/>
              </w:rPr>
            </w:pPr>
            <w:r>
              <w:rPr>
                <w:kern w:val="2"/>
                <w:szCs w:val="22"/>
                <w:lang w:eastAsia="zh-CN"/>
              </w:rPr>
              <w:t>stoAndFwParams</w:t>
            </w:r>
          </w:p>
        </w:tc>
        <w:tc>
          <w:tcPr>
            <w:tcW w:w="1006" w:type="dxa"/>
          </w:tcPr>
          <w:p w14:paraId="5E502005" w14:textId="77777777" w:rsidR="007A011F" w:rsidRDefault="00000000">
            <w:pPr>
              <w:pStyle w:val="TAL"/>
              <w:rPr>
                <w:kern w:val="2"/>
                <w:szCs w:val="22"/>
              </w:rPr>
            </w:pPr>
            <w:r>
              <w:rPr>
                <w:kern w:val="2"/>
                <w:szCs w:val="22"/>
                <w:lang w:eastAsia="zh-CN"/>
              </w:rPr>
              <w:t>StoreAndForwardParameters</w:t>
            </w:r>
          </w:p>
        </w:tc>
        <w:tc>
          <w:tcPr>
            <w:tcW w:w="425" w:type="dxa"/>
          </w:tcPr>
          <w:p w14:paraId="42E947F8" w14:textId="77777777" w:rsidR="007A011F" w:rsidRDefault="00000000">
            <w:pPr>
              <w:pStyle w:val="TAC"/>
              <w:rPr>
                <w:kern w:val="2"/>
                <w:szCs w:val="22"/>
              </w:rPr>
            </w:pPr>
            <w:r>
              <w:rPr>
                <w:kern w:val="2"/>
                <w:szCs w:val="22"/>
              </w:rPr>
              <w:t>O</w:t>
            </w:r>
          </w:p>
        </w:tc>
        <w:tc>
          <w:tcPr>
            <w:tcW w:w="1368" w:type="dxa"/>
          </w:tcPr>
          <w:p w14:paraId="0A7ABB01" w14:textId="77777777" w:rsidR="007A011F" w:rsidRDefault="00000000">
            <w:pPr>
              <w:pStyle w:val="TAL"/>
              <w:rPr>
                <w:kern w:val="2"/>
                <w:szCs w:val="22"/>
              </w:rPr>
            </w:pPr>
            <w:r>
              <w:rPr>
                <w:kern w:val="2"/>
                <w:szCs w:val="22"/>
              </w:rPr>
              <w:t>0..1</w:t>
            </w:r>
          </w:p>
        </w:tc>
        <w:tc>
          <w:tcPr>
            <w:tcW w:w="3438" w:type="dxa"/>
          </w:tcPr>
          <w:p w14:paraId="2164DAE6" w14:textId="77777777" w:rsidR="007A011F"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352E729C" w14:textId="77777777" w:rsidR="007A011F" w:rsidRDefault="007A011F">
            <w:pPr>
              <w:pStyle w:val="TAL"/>
              <w:rPr>
                <w:rFonts w:cs="Arial"/>
                <w:kern w:val="2"/>
                <w:szCs w:val="18"/>
              </w:rPr>
            </w:pPr>
          </w:p>
        </w:tc>
      </w:tr>
      <w:tr w:rsidR="007A011F" w14:paraId="36FC8C3B" w14:textId="77777777">
        <w:trPr>
          <w:jc w:val="center"/>
        </w:trPr>
        <w:tc>
          <w:tcPr>
            <w:tcW w:w="1430" w:type="dxa"/>
          </w:tcPr>
          <w:p w14:paraId="7219A0AA" w14:textId="77777777" w:rsidR="007A011F" w:rsidRDefault="00000000">
            <w:pPr>
              <w:pStyle w:val="TAL"/>
              <w:rPr>
                <w:kern w:val="2"/>
                <w:szCs w:val="22"/>
              </w:rPr>
            </w:pPr>
            <w:r>
              <w:rPr>
                <w:kern w:val="2"/>
                <w:szCs w:val="22"/>
                <w:lang w:eastAsia="zh-CN"/>
              </w:rPr>
              <w:t>latency</w:t>
            </w:r>
          </w:p>
        </w:tc>
        <w:tc>
          <w:tcPr>
            <w:tcW w:w="1006" w:type="dxa"/>
          </w:tcPr>
          <w:p w14:paraId="5C358727" w14:textId="77777777" w:rsidR="007A011F" w:rsidRDefault="00000000">
            <w:pPr>
              <w:pStyle w:val="TAL"/>
              <w:rPr>
                <w:kern w:val="2"/>
                <w:szCs w:val="22"/>
              </w:rPr>
            </w:pPr>
            <w:r>
              <w:rPr>
                <w:kern w:val="2"/>
                <w:szCs w:val="22"/>
              </w:rPr>
              <w:t>integer</w:t>
            </w:r>
          </w:p>
        </w:tc>
        <w:tc>
          <w:tcPr>
            <w:tcW w:w="425" w:type="dxa"/>
          </w:tcPr>
          <w:p w14:paraId="0C8EC481" w14:textId="77777777" w:rsidR="007A011F" w:rsidRDefault="00000000">
            <w:pPr>
              <w:pStyle w:val="TAC"/>
              <w:rPr>
                <w:kern w:val="2"/>
                <w:szCs w:val="22"/>
              </w:rPr>
            </w:pPr>
            <w:r>
              <w:rPr>
                <w:kern w:val="2"/>
                <w:szCs w:val="22"/>
              </w:rPr>
              <w:t>O</w:t>
            </w:r>
          </w:p>
        </w:tc>
        <w:tc>
          <w:tcPr>
            <w:tcW w:w="1368" w:type="dxa"/>
          </w:tcPr>
          <w:p w14:paraId="5C153A77" w14:textId="77777777" w:rsidR="007A011F" w:rsidRDefault="00000000">
            <w:pPr>
              <w:pStyle w:val="TAL"/>
              <w:rPr>
                <w:kern w:val="2"/>
                <w:szCs w:val="22"/>
              </w:rPr>
            </w:pPr>
            <w:r>
              <w:rPr>
                <w:kern w:val="2"/>
                <w:szCs w:val="22"/>
              </w:rPr>
              <w:t>0..1</w:t>
            </w:r>
          </w:p>
        </w:tc>
        <w:tc>
          <w:tcPr>
            <w:tcW w:w="3438" w:type="dxa"/>
          </w:tcPr>
          <w:p w14:paraId="3570CA83" w14:textId="77777777" w:rsidR="007A011F"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315D0EA" w14:textId="77777777" w:rsidR="007A011F" w:rsidRDefault="007A011F">
            <w:pPr>
              <w:pStyle w:val="TAL"/>
              <w:rPr>
                <w:rFonts w:cs="Arial"/>
                <w:kern w:val="2"/>
                <w:szCs w:val="18"/>
              </w:rPr>
            </w:pPr>
          </w:p>
        </w:tc>
      </w:tr>
      <w:tr w:rsidR="007A011F" w14:paraId="3D7A2CE3" w14:textId="77777777">
        <w:trPr>
          <w:jc w:val="center"/>
        </w:trPr>
        <w:tc>
          <w:tcPr>
            <w:tcW w:w="9665" w:type="dxa"/>
            <w:gridSpan w:val="6"/>
          </w:tcPr>
          <w:p w14:paraId="119C8A81" w14:textId="77777777" w:rsidR="007A011F"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1318D8E2" w14:textId="77777777" w:rsidR="007A011F" w:rsidRDefault="007A011F">
      <w:pPr>
        <w:rPr>
          <w:lang w:eastAsia="zh-CN"/>
        </w:rPr>
      </w:pPr>
    </w:p>
    <w:p w14:paraId="3B451677" w14:textId="77777777" w:rsidR="007A011F" w:rsidRDefault="00000000">
      <w:pPr>
        <w:pStyle w:val="Heading5"/>
        <w:rPr>
          <w:lang w:eastAsia="zh-CN"/>
        </w:rPr>
      </w:pPr>
      <w:bookmarkStart w:id="929" w:name="_Toc96996767"/>
      <w:bookmarkStart w:id="930" w:name="_Toc97197173"/>
      <w:bookmarkStart w:id="931" w:name="_Toc138694705"/>
      <w:bookmarkStart w:id="932" w:name="_Toc93878997"/>
      <w:r>
        <w:rPr>
          <w:lang w:eastAsia="zh-CN"/>
        </w:rPr>
        <w:lastRenderedPageBreak/>
        <w:t>8.2.5.2.3</w:t>
      </w:r>
      <w:r>
        <w:rPr>
          <w:lang w:eastAsia="zh-CN"/>
        </w:rPr>
        <w:tab/>
        <w:t>Type:UE</w:t>
      </w:r>
      <w:r>
        <w:t>MessageDelivery</w:t>
      </w:r>
      <w:bookmarkEnd w:id="929"/>
      <w:bookmarkEnd w:id="930"/>
      <w:bookmarkEnd w:id="931"/>
      <w:bookmarkEnd w:id="932"/>
    </w:p>
    <w:p w14:paraId="647BAE31" w14:textId="77777777" w:rsidR="007A011F"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16B55FEF" w14:textId="77777777">
        <w:trPr>
          <w:jc w:val="center"/>
        </w:trPr>
        <w:tc>
          <w:tcPr>
            <w:tcW w:w="1430" w:type="dxa"/>
            <w:shd w:val="clear" w:color="auto" w:fill="C0C0C0"/>
          </w:tcPr>
          <w:p w14:paraId="77D67B45" w14:textId="77777777" w:rsidR="007A011F" w:rsidRDefault="00000000">
            <w:pPr>
              <w:pStyle w:val="TAH"/>
              <w:rPr>
                <w:kern w:val="2"/>
                <w:szCs w:val="22"/>
              </w:rPr>
            </w:pPr>
            <w:r>
              <w:rPr>
                <w:kern w:val="2"/>
                <w:szCs w:val="22"/>
              </w:rPr>
              <w:t>Attribute name</w:t>
            </w:r>
          </w:p>
        </w:tc>
        <w:tc>
          <w:tcPr>
            <w:tcW w:w="1006" w:type="dxa"/>
            <w:shd w:val="clear" w:color="auto" w:fill="C0C0C0"/>
          </w:tcPr>
          <w:p w14:paraId="7A43EE5D" w14:textId="77777777" w:rsidR="007A011F" w:rsidRDefault="00000000">
            <w:pPr>
              <w:pStyle w:val="TAH"/>
              <w:rPr>
                <w:kern w:val="2"/>
                <w:szCs w:val="22"/>
              </w:rPr>
            </w:pPr>
            <w:r>
              <w:rPr>
                <w:kern w:val="2"/>
                <w:szCs w:val="22"/>
              </w:rPr>
              <w:t>Data type</w:t>
            </w:r>
          </w:p>
        </w:tc>
        <w:tc>
          <w:tcPr>
            <w:tcW w:w="425" w:type="dxa"/>
            <w:shd w:val="clear" w:color="auto" w:fill="C0C0C0"/>
          </w:tcPr>
          <w:p w14:paraId="1B1C5FFF" w14:textId="77777777" w:rsidR="007A011F" w:rsidRDefault="00000000">
            <w:pPr>
              <w:pStyle w:val="TAH"/>
              <w:rPr>
                <w:kern w:val="2"/>
                <w:szCs w:val="22"/>
              </w:rPr>
            </w:pPr>
            <w:r>
              <w:rPr>
                <w:kern w:val="2"/>
                <w:szCs w:val="22"/>
              </w:rPr>
              <w:t>P</w:t>
            </w:r>
          </w:p>
        </w:tc>
        <w:tc>
          <w:tcPr>
            <w:tcW w:w="1368" w:type="dxa"/>
            <w:shd w:val="clear" w:color="auto" w:fill="C0C0C0"/>
          </w:tcPr>
          <w:p w14:paraId="2A9B7701" w14:textId="77777777" w:rsidR="007A011F" w:rsidRDefault="00000000">
            <w:pPr>
              <w:pStyle w:val="TAH"/>
              <w:jc w:val="left"/>
              <w:rPr>
                <w:kern w:val="2"/>
                <w:szCs w:val="22"/>
              </w:rPr>
            </w:pPr>
            <w:r>
              <w:rPr>
                <w:kern w:val="2"/>
                <w:szCs w:val="22"/>
              </w:rPr>
              <w:t>Cardinality</w:t>
            </w:r>
          </w:p>
        </w:tc>
        <w:tc>
          <w:tcPr>
            <w:tcW w:w="3438" w:type="dxa"/>
            <w:shd w:val="clear" w:color="auto" w:fill="C0C0C0"/>
          </w:tcPr>
          <w:p w14:paraId="29313223" w14:textId="77777777" w:rsidR="007A011F" w:rsidRDefault="00000000">
            <w:pPr>
              <w:pStyle w:val="TAH"/>
              <w:rPr>
                <w:rFonts w:cs="Arial"/>
                <w:kern w:val="2"/>
                <w:szCs w:val="18"/>
              </w:rPr>
            </w:pPr>
            <w:r>
              <w:rPr>
                <w:rFonts w:cs="Arial"/>
                <w:kern w:val="2"/>
                <w:szCs w:val="18"/>
              </w:rPr>
              <w:t>Description</w:t>
            </w:r>
          </w:p>
        </w:tc>
        <w:tc>
          <w:tcPr>
            <w:tcW w:w="1998" w:type="dxa"/>
            <w:shd w:val="clear" w:color="auto" w:fill="C0C0C0"/>
          </w:tcPr>
          <w:p w14:paraId="5F5D3B36" w14:textId="77777777" w:rsidR="007A011F" w:rsidRDefault="00000000">
            <w:pPr>
              <w:pStyle w:val="TAH"/>
              <w:rPr>
                <w:rFonts w:cs="Arial"/>
                <w:kern w:val="2"/>
                <w:szCs w:val="18"/>
              </w:rPr>
            </w:pPr>
            <w:r>
              <w:rPr>
                <w:kern w:val="2"/>
                <w:szCs w:val="22"/>
              </w:rPr>
              <w:t>Applicability</w:t>
            </w:r>
          </w:p>
        </w:tc>
      </w:tr>
      <w:tr w:rsidR="007A011F" w14:paraId="19A7778B" w14:textId="77777777">
        <w:trPr>
          <w:jc w:val="center"/>
        </w:trPr>
        <w:tc>
          <w:tcPr>
            <w:tcW w:w="1430" w:type="dxa"/>
          </w:tcPr>
          <w:p w14:paraId="472E1B15" w14:textId="77777777" w:rsidR="007A011F" w:rsidRDefault="00000000">
            <w:pPr>
              <w:pStyle w:val="TAL"/>
              <w:rPr>
                <w:kern w:val="2"/>
                <w:szCs w:val="22"/>
              </w:rPr>
            </w:pPr>
            <w:r>
              <w:rPr>
                <w:kern w:val="2"/>
                <w:szCs w:val="22"/>
                <w:lang w:eastAsia="zh-CN"/>
              </w:rPr>
              <w:t>oriAddr</w:t>
            </w:r>
          </w:p>
        </w:tc>
        <w:tc>
          <w:tcPr>
            <w:tcW w:w="1006" w:type="dxa"/>
          </w:tcPr>
          <w:p w14:paraId="4ED1C480" w14:textId="77777777" w:rsidR="007A011F" w:rsidRDefault="00000000">
            <w:pPr>
              <w:pStyle w:val="TAL"/>
              <w:rPr>
                <w:kern w:val="2"/>
                <w:szCs w:val="22"/>
              </w:rPr>
            </w:pPr>
            <w:r>
              <w:rPr>
                <w:kern w:val="2"/>
                <w:szCs w:val="22"/>
              </w:rPr>
              <w:t>Address</w:t>
            </w:r>
          </w:p>
        </w:tc>
        <w:tc>
          <w:tcPr>
            <w:tcW w:w="425" w:type="dxa"/>
          </w:tcPr>
          <w:p w14:paraId="606C5477" w14:textId="77777777" w:rsidR="007A011F" w:rsidRDefault="00000000">
            <w:pPr>
              <w:pStyle w:val="TAC"/>
              <w:rPr>
                <w:kern w:val="2"/>
                <w:szCs w:val="22"/>
              </w:rPr>
            </w:pPr>
            <w:r>
              <w:rPr>
                <w:kern w:val="2"/>
                <w:szCs w:val="22"/>
              </w:rPr>
              <w:t>M</w:t>
            </w:r>
          </w:p>
        </w:tc>
        <w:tc>
          <w:tcPr>
            <w:tcW w:w="1368" w:type="dxa"/>
          </w:tcPr>
          <w:p w14:paraId="36F13DA3" w14:textId="77777777" w:rsidR="007A011F" w:rsidRDefault="00000000">
            <w:pPr>
              <w:pStyle w:val="TAL"/>
              <w:rPr>
                <w:kern w:val="2"/>
                <w:szCs w:val="22"/>
              </w:rPr>
            </w:pPr>
            <w:r>
              <w:rPr>
                <w:kern w:val="2"/>
                <w:szCs w:val="22"/>
              </w:rPr>
              <w:t>1</w:t>
            </w:r>
          </w:p>
        </w:tc>
        <w:tc>
          <w:tcPr>
            <w:tcW w:w="3438" w:type="dxa"/>
          </w:tcPr>
          <w:p w14:paraId="5FD658F9" w14:textId="77777777" w:rsidR="007A011F"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D204297" w14:textId="77777777" w:rsidR="007A011F" w:rsidRDefault="007A011F">
            <w:pPr>
              <w:pStyle w:val="TAL"/>
              <w:rPr>
                <w:rFonts w:cs="Arial"/>
                <w:kern w:val="2"/>
                <w:szCs w:val="18"/>
              </w:rPr>
            </w:pPr>
          </w:p>
        </w:tc>
      </w:tr>
      <w:tr w:rsidR="007A011F" w14:paraId="21035916" w14:textId="77777777">
        <w:trPr>
          <w:jc w:val="center"/>
        </w:trPr>
        <w:tc>
          <w:tcPr>
            <w:tcW w:w="1430" w:type="dxa"/>
          </w:tcPr>
          <w:p w14:paraId="48A1DD6C" w14:textId="77777777" w:rsidR="007A011F" w:rsidRDefault="00000000">
            <w:pPr>
              <w:pStyle w:val="TAL"/>
              <w:rPr>
                <w:kern w:val="2"/>
                <w:szCs w:val="22"/>
              </w:rPr>
            </w:pPr>
            <w:r>
              <w:rPr>
                <w:kern w:val="2"/>
                <w:szCs w:val="22"/>
                <w:lang w:eastAsia="zh-CN"/>
              </w:rPr>
              <w:t>destAddr</w:t>
            </w:r>
          </w:p>
        </w:tc>
        <w:tc>
          <w:tcPr>
            <w:tcW w:w="1006" w:type="dxa"/>
          </w:tcPr>
          <w:p w14:paraId="04B84E7B" w14:textId="77777777" w:rsidR="007A011F" w:rsidRDefault="00000000">
            <w:pPr>
              <w:pStyle w:val="TAL"/>
              <w:rPr>
                <w:kern w:val="2"/>
                <w:szCs w:val="22"/>
              </w:rPr>
            </w:pPr>
            <w:r>
              <w:rPr>
                <w:kern w:val="2"/>
                <w:szCs w:val="22"/>
              </w:rPr>
              <w:t>Address</w:t>
            </w:r>
          </w:p>
        </w:tc>
        <w:tc>
          <w:tcPr>
            <w:tcW w:w="425" w:type="dxa"/>
          </w:tcPr>
          <w:p w14:paraId="2DA77AC9" w14:textId="77777777" w:rsidR="007A011F" w:rsidRDefault="00000000">
            <w:pPr>
              <w:pStyle w:val="TAC"/>
              <w:rPr>
                <w:kern w:val="2"/>
                <w:szCs w:val="22"/>
              </w:rPr>
            </w:pPr>
            <w:r>
              <w:rPr>
                <w:kern w:val="2"/>
                <w:szCs w:val="22"/>
              </w:rPr>
              <w:t>M</w:t>
            </w:r>
          </w:p>
        </w:tc>
        <w:tc>
          <w:tcPr>
            <w:tcW w:w="1368" w:type="dxa"/>
          </w:tcPr>
          <w:p w14:paraId="0D1E2A0B" w14:textId="77777777" w:rsidR="007A011F" w:rsidRDefault="00000000">
            <w:pPr>
              <w:pStyle w:val="TAL"/>
              <w:rPr>
                <w:kern w:val="2"/>
                <w:szCs w:val="22"/>
              </w:rPr>
            </w:pPr>
            <w:r>
              <w:rPr>
                <w:kern w:val="2"/>
                <w:szCs w:val="22"/>
              </w:rPr>
              <w:t>1</w:t>
            </w:r>
          </w:p>
        </w:tc>
        <w:tc>
          <w:tcPr>
            <w:tcW w:w="3438" w:type="dxa"/>
          </w:tcPr>
          <w:p w14:paraId="593FA43D" w14:textId="77777777" w:rsidR="007A011F"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98C937F" w14:textId="77777777" w:rsidR="007A011F" w:rsidRDefault="007A011F">
            <w:pPr>
              <w:pStyle w:val="TAL"/>
              <w:rPr>
                <w:rFonts w:cs="Arial"/>
                <w:kern w:val="2"/>
                <w:szCs w:val="18"/>
              </w:rPr>
            </w:pPr>
          </w:p>
        </w:tc>
      </w:tr>
      <w:tr w:rsidR="007A011F" w14:paraId="27BCF208" w14:textId="77777777">
        <w:trPr>
          <w:jc w:val="center"/>
        </w:trPr>
        <w:tc>
          <w:tcPr>
            <w:tcW w:w="1430" w:type="dxa"/>
          </w:tcPr>
          <w:p w14:paraId="187D74D7" w14:textId="77777777" w:rsidR="007A011F" w:rsidRDefault="00000000">
            <w:pPr>
              <w:pStyle w:val="TAL"/>
              <w:rPr>
                <w:kern w:val="2"/>
                <w:szCs w:val="22"/>
              </w:rPr>
            </w:pPr>
            <w:r>
              <w:rPr>
                <w:kern w:val="2"/>
                <w:szCs w:val="22"/>
                <w:lang w:eastAsia="zh-CN"/>
              </w:rPr>
              <w:t>appId</w:t>
            </w:r>
          </w:p>
        </w:tc>
        <w:tc>
          <w:tcPr>
            <w:tcW w:w="1006" w:type="dxa"/>
          </w:tcPr>
          <w:p w14:paraId="1FF81966" w14:textId="77777777" w:rsidR="007A011F" w:rsidRDefault="00000000">
            <w:pPr>
              <w:pStyle w:val="TAL"/>
              <w:rPr>
                <w:kern w:val="2"/>
                <w:szCs w:val="22"/>
              </w:rPr>
            </w:pPr>
            <w:r>
              <w:rPr>
                <w:kern w:val="2"/>
                <w:szCs w:val="22"/>
              </w:rPr>
              <w:t>string</w:t>
            </w:r>
          </w:p>
        </w:tc>
        <w:tc>
          <w:tcPr>
            <w:tcW w:w="425" w:type="dxa"/>
          </w:tcPr>
          <w:p w14:paraId="0BF327DD" w14:textId="77777777" w:rsidR="007A011F" w:rsidRDefault="00000000">
            <w:pPr>
              <w:pStyle w:val="TAC"/>
              <w:rPr>
                <w:kern w:val="2"/>
                <w:szCs w:val="22"/>
              </w:rPr>
            </w:pPr>
            <w:r>
              <w:rPr>
                <w:kern w:val="2"/>
                <w:szCs w:val="22"/>
              </w:rPr>
              <w:t>O</w:t>
            </w:r>
          </w:p>
        </w:tc>
        <w:tc>
          <w:tcPr>
            <w:tcW w:w="1368" w:type="dxa"/>
          </w:tcPr>
          <w:p w14:paraId="0A4CF98B" w14:textId="77777777" w:rsidR="007A011F" w:rsidRDefault="00000000">
            <w:pPr>
              <w:pStyle w:val="TAL"/>
              <w:rPr>
                <w:kern w:val="2"/>
                <w:szCs w:val="22"/>
              </w:rPr>
            </w:pPr>
            <w:r>
              <w:rPr>
                <w:kern w:val="2"/>
                <w:szCs w:val="22"/>
              </w:rPr>
              <w:t>0..1</w:t>
            </w:r>
          </w:p>
        </w:tc>
        <w:tc>
          <w:tcPr>
            <w:tcW w:w="3438" w:type="dxa"/>
          </w:tcPr>
          <w:p w14:paraId="460DFC13" w14:textId="77777777" w:rsidR="007A011F" w:rsidRDefault="00000000">
            <w:pPr>
              <w:pStyle w:val="TAL"/>
              <w:rPr>
                <w:kern w:val="2"/>
                <w:szCs w:val="22"/>
                <w:lang w:eastAsia="zh-CN"/>
              </w:rPr>
            </w:pPr>
            <w:r>
              <w:rPr>
                <w:kern w:val="2"/>
                <w:szCs w:val="22"/>
                <w:lang w:eastAsia="zh-CN"/>
              </w:rPr>
              <w:t>Identifies the application(s) for which the payload is intended.</w:t>
            </w:r>
          </w:p>
          <w:p w14:paraId="218C2FAF" w14:textId="77777777" w:rsidR="007A011F"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1A0E0AB1" w14:textId="77777777" w:rsidR="007A011F" w:rsidRDefault="007A011F">
            <w:pPr>
              <w:pStyle w:val="TAL"/>
              <w:rPr>
                <w:rFonts w:cs="Arial"/>
                <w:kern w:val="2"/>
                <w:szCs w:val="18"/>
              </w:rPr>
            </w:pPr>
          </w:p>
        </w:tc>
      </w:tr>
      <w:tr w:rsidR="007A011F" w14:paraId="3BF03BE4" w14:textId="77777777">
        <w:trPr>
          <w:jc w:val="center"/>
        </w:trPr>
        <w:tc>
          <w:tcPr>
            <w:tcW w:w="1430" w:type="dxa"/>
          </w:tcPr>
          <w:p w14:paraId="169DEC8F" w14:textId="77777777" w:rsidR="007A011F" w:rsidRDefault="00000000">
            <w:pPr>
              <w:pStyle w:val="TAL"/>
              <w:rPr>
                <w:kern w:val="2"/>
                <w:szCs w:val="22"/>
              </w:rPr>
            </w:pPr>
            <w:r>
              <w:rPr>
                <w:kern w:val="2"/>
                <w:szCs w:val="22"/>
                <w:lang w:eastAsia="zh-CN"/>
              </w:rPr>
              <w:t>msgId</w:t>
            </w:r>
          </w:p>
        </w:tc>
        <w:tc>
          <w:tcPr>
            <w:tcW w:w="1006" w:type="dxa"/>
          </w:tcPr>
          <w:p w14:paraId="4388E0A6" w14:textId="77777777" w:rsidR="007A011F" w:rsidRDefault="00000000">
            <w:pPr>
              <w:pStyle w:val="TAL"/>
              <w:rPr>
                <w:kern w:val="2"/>
                <w:szCs w:val="22"/>
              </w:rPr>
            </w:pPr>
            <w:r>
              <w:rPr>
                <w:kern w:val="2"/>
                <w:szCs w:val="22"/>
              </w:rPr>
              <w:t>string</w:t>
            </w:r>
          </w:p>
        </w:tc>
        <w:tc>
          <w:tcPr>
            <w:tcW w:w="425" w:type="dxa"/>
          </w:tcPr>
          <w:p w14:paraId="751F0AB5" w14:textId="77777777" w:rsidR="007A011F" w:rsidRDefault="00000000">
            <w:pPr>
              <w:pStyle w:val="TAC"/>
              <w:rPr>
                <w:kern w:val="2"/>
                <w:szCs w:val="22"/>
              </w:rPr>
            </w:pPr>
            <w:r>
              <w:rPr>
                <w:kern w:val="2"/>
                <w:szCs w:val="22"/>
              </w:rPr>
              <w:t>M</w:t>
            </w:r>
          </w:p>
        </w:tc>
        <w:tc>
          <w:tcPr>
            <w:tcW w:w="1368" w:type="dxa"/>
          </w:tcPr>
          <w:p w14:paraId="42EAA9C1" w14:textId="77777777" w:rsidR="007A011F" w:rsidRDefault="00000000">
            <w:pPr>
              <w:pStyle w:val="TAL"/>
              <w:rPr>
                <w:kern w:val="2"/>
                <w:szCs w:val="22"/>
              </w:rPr>
            </w:pPr>
            <w:r>
              <w:rPr>
                <w:kern w:val="2"/>
                <w:szCs w:val="22"/>
              </w:rPr>
              <w:t>1</w:t>
            </w:r>
          </w:p>
        </w:tc>
        <w:tc>
          <w:tcPr>
            <w:tcW w:w="3438" w:type="dxa"/>
          </w:tcPr>
          <w:p w14:paraId="3F7F2F73" w14:textId="77777777" w:rsidR="007A011F" w:rsidRDefault="00000000">
            <w:pPr>
              <w:pStyle w:val="TAL"/>
              <w:rPr>
                <w:kern w:val="2"/>
                <w:szCs w:val="22"/>
              </w:rPr>
            </w:pPr>
            <w:r>
              <w:rPr>
                <w:kern w:val="2"/>
                <w:szCs w:val="22"/>
              </w:rPr>
              <w:t>Unique identifier of this message.</w:t>
            </w:r>
          </w:p>
        </w:tc>
        <w:tc>
          <w:tcPr>
            <w:tcW w:w="1998" w:type="dxa"/>
          </w:tcPr>
          <w:p w14:paraId="0D4C1C8E" w14:textId="77777777" w:rsidR="007A011F" w:rsidRDefault="007A011F">
            <w:pPr>
              <w:pStyle w:val="TAL"/>
              <w:rPr>
                <w:rFonts w:cs="Arial"/>
                <w:kern w:val="2"/>
                <w:szCs w:val="18"/>
              </w:rPr>
            </w:pPr>
          </w:p>
        </w:tc>
      </w:tr>
      <w:tr w:rsidR="007A011F" w14:paraId="3A7D4128" w14:textId="77777777">
        <w:trPr>
          <w:jc w:val="center"/>
        </w:trPr>
        <w:tc>
          <w:tcPr>
            <w:tcW w:w="1430" w:type="dxa"/>
          </w:tcPr>
          <w:p w14:paraId="0A367E89" w14:textId="77777777" w:rsidR="007A011F" w:rsidRDefault="00000000">
            <w:pPr>
              <w:pStyle w:val="TAL"/>
              <w:rPr>
                <w:kern w:val="2"/>
                <w:szCs w:val="22"/>
              </w:rPr>
            </w:pPr>
            <w:r>
              <w:rPr>
                <w:kern w:val="2"/>
                <w:szCs w:val="22"/>
                <w:lang w:eastAsia="zh-CN"/>
              </w:rPr>
              <w:t>delivStReqInd</w:t>
            </w:r>
          </w:p>
        </w:tc>
        <w:tc>
          <w:tcPr>
            <w:tcW w:w="1006" w:type="dxa"/>
          </w:tcPr>
          <w:p w14:paraId="67A1060A" w14:textId="77777777" w:rsidR="007A011F" w:rsidRDefault="00000000">
            <w:pPr>
              <w:pStyle w:val="TAL"/>
              <w:rPr>
                <w:kern w:val="2"/>
                <w:szCs w:val="22"/>
              </w:rPr>
            </w:pPr>
            <w:r>
              <w:rPr>
                <w:kern w:val="2"/>
                <w:szCs w:val="22"/>
                <w:lang w:eastAsia="zh-CN"/>
              </w:rPr>
              <w:t>boolean</w:t>
            </w:r>
          </w:p>
        </w:tc>
        <w:tc>
          <w:tcPr>
            <w:tcW w:w="425" w:type="dxa"/>
          </w:tcPr>
          <w:p w14:paraId="27719749" w14:textId="77777777" w:rsidR="007A011F" w:rsidRDefault="00000000">
            <w:pPr>
              <w:pStyle w:val="TAC"/>
              <w:rPr>
                <w:kern w:val="2"/>
                <w:szCs w:val="22"/>
              </w:rPr>
            </w:pPr>
            <w:r>
              <w:rPr>
                <w:kern w:val="2"/>
                <w:szCs w:val="22"/>
              </w:rPr>
              <w:t>O</w:t>
            </w:r>
          </w:p>
        </w:tc>
        <w:tc>
          <w:tcPr>
            <w:tcW w:w="1368" w:type="dxa"/>
          </w:tcPr>
          <w:p w14:paraId="4BC58357" w14:textId="77777777" w:rsidR="007A011F" w:rsidRDefault="00000000">
            <w:pPr>
              <w:pStyle w:val="TAL"/>
              <w:rPr>
                <w:kern w:val="2"/>
                <w:szCs w:val="22"/>
              </w:rPr>
            </w:pPr>
            <w:r>
              <w:rPr>
                <w:kern w:val="2"/>
                <w:szCs w:val="22"/>
              </w:rPr>
              <w:t>0..1</w:t>
            </w:r>
          </w:p>
        </w:tc>
        <w:tc>
          <w:tcPr>
            <w:tcW w:w="3438" w:type="dxa"/>
          </w:tcPr>
          <w:p w14:paraId="734C86CE" w14:textId="77777777" w:rsidR="007A011F" w:rsidRDefault="00000000">
            <w:pPr>
              <w:pStyle w:val="TAL"/>
              <w:rPr>
                <w:kern w:val="2"/>
                <w:szCs w:val="22"/>
                <w:lang w:eastAsia="zh-CN"/>
              </w:rPr>
            </w:pPr>
            <w:r>
              <w:rPr>
                <w:kern w:val="2"/>
                <w:szCs w:val="22"/>
              </w:rPr>
              <w:t>Indicates if delivery acknowledgement from the recipient is requested.</w:t>
            </w:r>
          </w:p>
          <w:p w14:paraId="59DC83BF" w14:textId="77777777" w:rsidR="007A011F"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BB71A6A" w14:textId="77777777" w:rsidR="007A011F" w:rsidRDefault="007A011F">
            <w:pPr>
              <w:pStyle w:val="TAL"/>
              <w:rPr>
                <w:rFonts w:cs="Arial"/>
                <w:kern w:val="2"/>
                <w:szCs w:val="18"/>
              </w:rPr>
            </w:pPr>
          </w:p>
        </w:tc>
      </w:tr>
      <w:tr w:rsidR="007A011F" w14:paraId="50CC2C74" w14:textId="77777777">
        <w:trPr>
          <w:jc w:val="center"/>
        </w:trPr>
        <w:tc>
          <w:tcPr>
            <w:tcW w:w="1430" w:type="dxa"/>
          </w:tcPr>
          <w:p w14:paraId="72395DB1" w14:textId="77777777" w:rsidR="007A011F" w:rsidRDefault="00000000">
            <w:pPr>
              <w:pStyle w:val="TAL"/>
              <w:rPr>
                <w:kern w:val="2"/>
                <w:szCs w:val="22"/>
              </w:rPr>
            </w:pPr>
            <w:r>
              <w:rPr>
                <w:kern w:val="2"/>
                <w:szCs w:val="22"/>
                <w:lang w:eastAsia="zh-CN"/>
              </w:rPr>
              <w:t>payload</w:t>
            </w:r>
          </w:p>
        </w:tc>
        <w:tc>
          <w:tcPr>
            <w:tcW w:w="1006" w:type="dxa"/>
          </w:tcPr>
          <w:p w14:paraId="1DCC380E" w14:textId="77777777" w:rsidR="007A011F" w:rsidRDefault="00000000">
            <w:pPr>
              <w:pStyle w:val="TAL"/>
              <w:rPr>
                <w:kern w:val="2"/>
                <w:szCs w:val="22"/>
              </w:rPr>
            </w:pPr>
            <w:r>
              <w:rPr>
                <w:kern w:val="2"/>
                <w:szCs w:val="22"/>
              </w:rPr>
              <w:t>string</w:t>
            </w:r>
          </w:p>
        </w:tc>
        <w:tc>
          <w:tcPr>
            <w:tcW w:w="425" w:type="dxa"/>
          </w:tcPr>
          <w:p w14:paraId="3E8F222A" w14:textId="77777777" w:rsidR="007A011F" w:rsidRDefault="00000000">
            <w:pPr>
              <w:pStyle w:val="TAC"/>
              <w:rPr>
                <w:kern w:val="2"/>
                <w:szCs w:val="22"/>
              </w:rPr>
            </w:pPr>
            <w:r>
              <w:rPr>
                <w:kern w:val="2"/>
                <w:szCs w:val="22"/>
              </w:rPr>
              <w:t>O</w:t>
            </w:r>
          </w:p>
        </w:tc>
        <w:tc>
          <w:tcPr>
            <w:tcW w:w="1368" w:type="dxa"/>
          </w:tcPr>
          <w:p w14:paraId="141E7E20" w14:textId="77777777" w:rsidR="007A011F" w:rsidRDefault="00000000">
            <w:pPr>
              <w:pStyle w:val="TAL"/>
              <w:rPr>
                <w:kern w:val="2"/>
                <w:szCs w:val="22"/>
              </w:rPr>
            </w:pPr>
            <w:r>
              <w:rPr>
                <w:kern w:val="2"/>
                <w:szCs w:val="22"/>
              </w:rPr>
              <w:t>0..1</w:t>
            </w:r>
          </w:p>
        </w:tc>
        <w:tc>
          <w:tcPr>
            <w:tcW w:w="3438" w:type="dxa"/>
          </w:tcPr>
          <w:p w14:paraId="70D9556F" w14:textId="77777777" w:rsidR="007A011F" w:rsidRDefault="00000000">
            <w:pPr>
              <w:pStyle w:val="TAL"/>
              <w:rPr>
                <w:kern w:val="2"/>
                <w:szCs w:val="22"/>
              </w:rPr>
            </w:pPr>
            <w:r>
              <w:rPr>
                <w:kern w:val="2"/>
                <w:szCs w:val="22"/>
              </w:rPr>
              <w:t>Payload of the message.</w:t>
            </w:r>
          </w:p>
        </w:tc>
        <w:tc>
          <w:tcPr>
            <w:tcW w:w="1998" w:type="dxa"/>
          </w:tcPr>
          <w:p w14:paraId="5CAF6BEC" w14:textId="77777777" w:rsidR="007A011F" w:rsidRDefault="007A011F">
            <w:pPr>
              <w:pStyle w:val="TAL"/>
              <w:rPr>
                <w:rFonts w:cs="Arial"/>
                <w:kern w:val="2"/>
                <w:szCs w:val="18"/>
              </w:rPr>
            </w:pPr>
          </w:p>
        </w:tc>
      </w:tr>
      <w:tr w:rsidR="007A011F" w14:paraId="61821BD6" w14:textId="77777777">
        <w:trPr>
          <w:jc w:val="center"/>
        </w:trPr>
        <w:tc>
          <w:tcPr>
            <w:tcW w:w="1430" w:type="dxa"/>
          </w:tcPr>
          <w:p w14:paraId="43D23150" w14:textId="77777777" w:rsidR="007A011F" w:rsidRDefault="00000000">
            <w:pPr>
              <w:pStyle w:val="TAL"/>
              <w:rPr>
                <w:kern w:val="2"/>
                <w:szCs w:val="22"/>
              </w:rPr>
            </w:pPr>
            <w:r>
              <w:rPr>
                <w:kern w:val="2"/>
                <w:szCs w:val="22"/>
                <w:lang w:eastAsia="zh-CN"/>
              </w:rPr>
              <w:t>segInd</w:t>
            </w:r>
          </w:p>
        </w:tc>
        <w:tc>
          <w:tcPr>
            <w:tcW w:w="1006" w:type="dxa"/>
          </w:tcPr>
          <w:p w14:paraId="71BA955D" w14:textId="77777777" w:rsidR="007A011F" w:rsidRDefault="00000000">
            <w:pPr>
              <w:pStyle w:val="TAL"/>
              <w:rPr>
                <w:kern w:val="2"/>
                <w:szCs w:val="22"/>
              </w:rPr>
            </w:pPr>
            <w:r>
              <w:rPr>
                <w:kern w:val="2"/>
                <w:szCs w:val="22"/>
                <w:lang w:eastAsia="zh-CN"/>
              </w:rPr>
              <w:t>boolean</w:t>
            </w:r>
          </w:p>
        </w:tc>
        <w:tc>
          <w:tcPr>
            <w:tcW w:w="425" w:type="dxa"/>
          </w:tcPr>
          <w:p w14:paraId="1E00FFAE" w14:textId="77777777" w:rsidR="007A011F" w:rsidRDefault="00000000">
            <w:pPr>
              <w:pStyle w:val="TAC"/>
              <w:rPr>
                <w:kern w:val="2"/>
                <w:szCs w:val="22"/>
              </w:rPr>
            </w:pPr>
            <w:r>
              <w:rPr>
                <w:kern w:val="2"/>
                <w:szCs w:val="22"/>
              </w:rPr>
              <w:t>O</w:t>
            </w:r>
          </w:p>
        </w:tc>
        <w:tc>
          <w:tcPr>
            <w:tcW w:w="1368" w:type="dxa"/>
          </w:tcPr>
          <w:p w14:paraId="275D8975" w14:textId="77777777" w:rsidR="007A011F" w:rsidRDefault="00000000">
            <w:pPr>
              <w:pStyle w:val="TAL"/>
              <w:rPr>
                <w:kern w:val="2"/>
                <w:szCs w:val="22"/>
              </w:rPr>
            </w:pPr>
            <w:r>
              <w:rPr>
                <w:kern w:val="2"/>
                <w:szCs w:val="22"/>
              </w:rPr>
              <w:t>0..1</w:t>
            </w:r>
          </w:p>
        </w:tc>
        <w:tc>
          <w:tcPr>
            <w:tcW w:w="3438" w:type="dxa"/>
          </w:tcPr>
          <w:p w14:paraId="4A6F1FC6" w14:textId="77777777" w:rsidR="007A011F" w:rsidRDefault="00000000">
            <w:pPr>
              <w:pStyle w:val="TAL"/>
              <w:rPr>
                <w:kern w:val="2"/>
                <w:szCs w:val="22"/>
                <w:lang w:eastAsia="zh-CN"/>
              </w:rPr>
            </w:pPr>
            <w:r>
              <w:rPr>
                <w:kern w:val="2"/>
                <w:szCs w:val="22"/>
              </w:rPr>
              <w:t>Indicates this message is part of a segmented message.</w:t>
            </w:r>
          </w:p>
          <w:p w14:paraId="2422D9B4" w14:textId="77777777" w:rsidR="007A011F"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806A202" w14:textId="77777777" w:rsidR="007A011F" w:rsidRDefault="007A011F">
            <w:pPr>
              <w:pStyle w:val="TAL"/>
              <w:rPr>
                <w:rFonts w:cs="Arial"/>
                <w:kern w:val="2"/>
                <w:szCs w:val="18"/>
              </w:rPr>
            </w:pPr>
          </w:p>
        </w:tc>
      </w:tr>
      <w:tr w:rsidR="007A011F" w14:paraId="56C73606" w14:textId="77777777">
        <w:trPr>
          <w:jc w:val="center"/>
        </w:trPr>
        <w:tc>
          <w:tcPr>
            <w:tcW w:w="1430" w:type="dxa"/>
          </w:tcPr>
          <w:p w14:paraId="5772DD46" w14:textId="77777777" w:rsidR="007A011F" w:rsidRDefault="00000000">
            <w:pPr>
              <w:pStyle w:val="TAL"/>
              <w:rPr>
                <w:kern w:val="2"/>
                <w:szCs w:val="22"/>
              </w:rPr>
            </w:pPr>
            <w:r>
              <w:rPr>
                <w:kern w:val="2"/>
                <w:szCs w:val="22"/>
                <w:lang w:eastAsia="zh-CN"/>
              </w:rPr>
              <w:t>segParams</w:t>
            </w:r>
          </w:p>
        </w:tc>
        <w:tc>
          <w:tcPr>
            <w:tcW w:w="1006" w:type="dxa"/>
          </w:tcPr>
          <w:p w14:paraId="6C9F9BEC" w14:textId="77777777" w:rsidR="007A011F" w:rsidRDefault="00000000">
            <w:pPr>
              <w:pStyle w:val="TAL"/>
              <w:rPr>
                <w:kern w:val="2"/>
                <w:szCs w:val="22"/>
              </w:rPr>
            </w:pPr>
            <w:r>
              <w:rPr>
                <w:kern w:val="2"/>
                <w:szCs w:val="22"/>
                <w:lang w:eastAsia="zh-CN"/>
              </w:rPr>
              <w:t>MessageSegmentParameters</w:t>
            </w:r>
          </w:p>
        </w:tc>
        <w:tc>
          <w:tcPr>
            <w:tcW w:w="425" w:type="dxa"/>
          </w:tcPr>
          <w:p w14:paraId="422D903D" w14:textId="77777777" w:rsidR="007A011F" w:rsidRDefault="00000000">
            <w:pPr>
              <w:pStyle w:val="TAC"/>
              <w:rPr>
                <w:kern w:val="2"/>
                <w:szCs w:val="22"/>
              </w:rPr>
            </w:pPr>
            <w:r>
              <w:rPr>
                <w:kern w:val="2"/>
                <w:szCs w:val="22"/>
              </w:rPr>
              <w:t>O</w:t>
            </w:r>
          </w:p>
        </w:tc>
        <w:tc>
          <w:tcPr>
            <w:tcW w:w="1368" w:type="dxa"/>
          </w:tcPr>
          <w:p w14:paraId="69035664" w14:textId="77777777" w:rsidR="007A011F" w:rsidRDefault="00000000">
            <w:pPr>
              <w:pStyle w:val="TAL"/>
              <w:rPr>
                <w:kern w:val="2"/>
                <w:szCs w:val="22"/>
              </w:rPr>
            </w:pPr>
            <w:r>
              <w:rPr>
                <w:kern w:val="2"/>
                <w:szCs w:val="22"/>
              </w:rPr>
              <w:t>0..1</w:t>
            </w:r>
          </w:p>
        </w:tc>
        <w:tc>
          <w:tcPr>
            <w:tcW w:w="3438" w:type="dxa"/>
          </w:tcPr>
          <w:p w14:paraId="40161930" w14:textId="77777777" w:rsidR="007A011F" w:rsidRDefault="00000000">
            <w:pPr>
              <w:pStyle w:val="TAL"/>
              <w:rPr>
                <w:kern w:val="2"/>
                <w:szCs w:val="22"/>
                <w:lang w:eastAsia="zh-CN"/>
              </w:rPr>
            </w:pPr>
            <w:r>
              <w:rPr>
                <w:kern w:val="2"/>
                <w:szCs w:val="22"/>
                <w:lang w:eastAsia="zh-CN"/>
              </w:rPr>
              <w:t>The message segment parameters.</w:t>
            </w:r>
          </w:p>
          <w:p w14:paraId="2AD11EA1" w14:textId="77777777" w:rsidR="007A011F"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3390D850" w14:textId="77777777" w:rsidR="007A011F" w:rsidRDefault="007A011F">
            <w:pPr>
              <w:pStyle w:val="TAL"/>
              <w:rPr>
                <w:rFonts w:cs="Arial"/>
                <w:kern w:val="2"/>
                <w:szCs w:val="18"/>
              </w:rPr>
            </w:pPr>
          </w:p>
        </w:tc>
      </w:tr>
      <w:tr w:rsidR="007A011F" w14:paraId="7ACE26B1" w14:textId="77777777">
        <w:trPr>
          <w:jc w:val="center"/>
        </w:trPr>
        <w:tc>
          <w:tcPr>
            <w:tcW w:w="1430" w:type="dxa"/>
          </w:tcPr>
          <w:p w14:paraId="33707087" w14:textId="77777777" w:rsidR="007A011F" w:rsidRDefault="00000000">
            <w:pPr>
              <w:pStyle w:val="TAL"/>
              <w:rPr>
                <w:kern w:val="2"/>
                <w:szCs w:val="22"/>
              </w:rPr>
            </w:pPr>
            <w:r>
              <w:rPr>
                <w:kern w:val="2"/>
                <w:szCs w:val="22"/>
                <w:lang w:eastAsia="zh-CN"/>
              </w:rPr>
              <w:t>stoAndFwInd</w:t>
            </w:r>
          </w:p>
        </w:tc>
        <w:tc>
          <w:tcPr>
            <w:tcW w:w="1006" w:type="dxa"/>
          </w:tcPr>
          <w:p w14:paraId="7B99B78B" w14:textId="77777777" w:rsidR="007A011F" w:rsidRDefault="00000000">
            <w:pPr>
              <w:pStyle w:val="TAL"/>
              <w:rPr>
                <w:kern w:val="2"/>
                <w:szCs w:val="22"/>
              </w:rPr>
            </w:pPr>
            <w:r>
              <w:rPr>
                <w:kern w:val="2"/>
                <w:szCs w:val="22"/>
                <w:lang w:eastAsia="zh-CN"/>
              </w:rPr>
              <w:t>boolean</w:t>
            </w:r>
          </w:p>
        </w:tc>
        <w:tc>
          <w:tcPr>
            <w:tcW w:w="425" w:type="dxa"/>
          </w:tcPr>
          <w:p w14:paraId="53233ACB" w14:textId="77777777" w:rsidR="007A011F" w:rsidRDefault="00000000">
            <w:pPr>
              <w:pStyle w:val="TAC"/>
              <w:rPr>
                <w:kern w:val="2"/>
                <w:szCs w:val="22"/>
              </w:rPr>
            </w:pPr>
            <w:r>
              <w:rPr>
                <w:kern w:val="2"/>
                <w:szCs w:val="22"/>
              </w:rPr>
              <w:t>M</w:t>
            </w:r>
          </w:p>
        </w:tc>
        <w:tc>
          <w:tcPr>
            <w:tcW w:w="1368" w:type="dxa"/>
          </w:tcPr>
          <w:p w14:paraId="09935BC9" w14:textId="77777777" w:rsidR="007A011F" w:rsidRDefault="00000000">
            <w:pPr>
              <w:pStyle w:val="TAL"/>
              <w:rPr>
                <w:kern w:val="2"/>
                <w:szCs w:val="22"/>
              </w:rPr>
            </w:pPr>
            <w:r>
              <w:rPr>
                <w:kern w:val="2"/>
                <w:szCs w:val="22"/>
              </w:rPr>
              <w:t>1</w:t>
            </w:r>
          </w:p>
        </w:tc>
        <w:tc>
          <w:tcPr>
            <w:tcW w:w="3438" w:type="dxa"/>
          </w:tcPr>
          <w:p w14:paraId="7534DFEB" w14:textId="77777777" w:rsidR="007A011F" w:rsidRDefault="00000000">
            <w:pPr>
              <w:pStyle w:val="TAL"/>
              <w:rPr>
                <w:kern w:val="2"/>
                <w:szCs w:val="22"/>
                <w:lang w:eastAsia="zh-CN"/>
              </w:rPr>
            </w:pPr>
            <w:r>
              <w:rPr>
                <w:kern w:val="2"/>
                <w:szCs w:val="22"/>
                <w:lang w:eastAsia="zh-CN"/>
              </w:rPr>
              <w:t>An indicator of whether store and forward services are requested for this message.</w:t>
            </w:r>
          </w:p>
          <w:p w14:paraId="087F3987" w14:textId="77777777" w:rsidR="007A011F"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13CEACF6" w14:textId="77777777" w:rsidR="007A011F" w:rsidRDefault="007A011F">
            <w:pPr>
              <w:pStyle w:val="TAL"/>
              <w:rPr>
                <w:rFonts w:cs="Arial"/>
                <w:kern w:val="2"/>
                <w:szCs w:val="18"/>
              </w:rPr>
            </w:pPr>
          </w:p>
        </w:tc>
      </w:tr>
      <w:tr w:rsidR="007A011F" w14:paraId="77543080" w14:textId="77777777">
        <w:trPr>
          <w:jc w:val="center"/>
        </w:trPr>
        <w:tc>
          <w:tcPr>
            <w:tcW w:w="1430" w:type="dxa"/>
          </w:tcPr>
          <w:p w14:paraId="51AF3F86" w14:textId="77777777" w:rsidR="007A011F" w:rsidRDefault="00000000">
            <w:pPr>
              <w:pStyle w:val="TAL"/>
              <w:rPr>
                <w:kern w:val="2"/>
                <w:szCs w:val="22"/>
              </w:rPr>
            </w:pPr>
            <w:r>
              <w:rPr>
                <w:kern w:val="2"/>
                <w:szCs w:val="22"/>
                <w:lang w:eastAsia="zh-CN"/>
              </w:rPr>
              <w:t>stoAndFwParams</w:t>
            </w:r>
          </w:p>
        </w:tc>
        <w:tc>
          <w:tcPr>
            <w:tcW w:w="1006" w:type="dxa"/>
          </w:tcPr>
          <w:p w14:paraId="4B24CED2" w14:textId="77777777" w:rsidR="007A011F" w:rsidRDefault="00000000">
            <w:pPr>
              <w:pStyle w:val="TAL"/>
              <w:rPr>
                <w:kern w:val="2"/>
                <w:szCs w:val="22"/>
              </w:rPr>
            </w:pPr>
            <w:r>
              <w:rPr>
                <w:kern w:val="2"/>
                <w:szCs w:val="22"/>
                <w:lang w:eastAsia="zh-CN"/>
              </w:rPr>
              <w:t>StoreAndForwardParameters</w:t>
            </w:r>
          </w:p>
        </w:tc>
        <w:tc>
          <w:tcPr>
            <w:tcW w:w="425" w:type="dxa"/>
          </w:tcPr>
          <w:p w14:paraId="5E1F31A4" w14:textId="77777777" w:rsidR="007A011F" w:rsidRDefault="00000000">
            <w:pPr>
              <w:pStyle w:val="TAC"/>
              <w:rPr>
                <w:kern w:val="2"/>
                <w:szCs w:val="22"/>
              </w:rPr>
            </w:pPr>
            <w:r>
              <w:rPr>
                <w:kern w:val="2"/>
                <w:szCs w:val="22"/>
              </w:rPr>
              <w:t>O</w:t>
            </w:r>
          </w:p>
        </w:tc>
        <w:tc>
          <w:tcPr>
            <w:tcW w:w="1368" w:type="dxa"/>
          </w:tcPr>
          <w:p w14:paraId="6DC05B3C" w14:textId="77777777" w:rsidR="007A011F" w:rsidRDefault="00000000">
            <w:pPr>
              <w:pStyle w:val="TAL"/>
              <w:rPr>
                <w:kern w:val="2"/>
                <w:szCs w:val="22"/>
              </w:rPr>
            </w:pPr>
            <w:r>
              <w:rPr>
                <w:kern w:val="2"/>
                <w:szCs w:val="22"/>
              </w:rPr>
              <w:t>0..1</w:t>
            </w:r>
          </w:p>
        </w:tc>
        <w:tc>
          <w:tcPr>
            <w:tcW w:w="3438" w:type="dxa"/>
          </w:tcPr>
          <w:p w14:paraId="0778F3E7" w14:textId="77777777" w:rsidR="007A011F"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463195FF" w14:textId="77777777" w:rsidR="007A011F" w:rsidRDefault="007A011F">
            <w:pPr>
              <w:pStyle w:val="TAL"/>
              <w:rPr>
                <w:rFonts w:cs="Arial"/>
                <w:kern w:val="2"/>
                <w:szCs w:val="18"/>
              </w:rPr>
            </w:pPr>
          </w:p>
        </w:tc>
      </w:tr>
      <w:tr w:rsidR="007A011F" w14:paraId="61E91728" w14:textId="77777777">
        <w:trPr>
          <w:jc w:val="center"/>
        </w:trPr>
        <w:tc>
          <w:tcPr>
            <w:tcW w:w="9665" w:type="dxa"/>
            <w:gridSpan w:val="6"/>
          </w:tcPr>
          <w:p w14:paraId="73D588AC" w14:textId="77777777" w:rsidR="007A011F" w:rsidRDefault="00000000">
            <w:pPr>
              <w:pStyle w:val="TAN"/>
              <w:rPr>
                <w:szCs w:val="18"/>
              </w:rPr>
            </w:pPr>
            <w:r>
              <w:t>NOTE:</w:t>
            </w:r>
            <w:r>
              <w:tab/>
              <w:t>Only "UE" is applicable to the addrType attribute in the Address data type to represent the originating type of message request.</w:t>
            </w:r>
          </w:p>
        </w:tc>
      </w:tr>
    </w:tbl>
    <w:p w14:paraId="462A504B" w14:textId="77777777" w:rsidR="007A011F" w:rsidRDefault="007A011F">
      <w:pPr>
        <w:rPr>
          <w:lang w:eastAsia="zh-CN"/>
        </w:rPr>
      </w:pPr>
    </w:p>
    <w:p w14:paraId="60572343" w14:textId="77777777" w:rsidR="007A011F" w:rsidRDefault="00000000">
      <w:pPr>
        <w:pStyle w:val="Heading5"/>
        <w:rPr>
          <w:lang w:eastAsia="zh-CN"/>
        </w:rPr>
      </w:pPr>
      <w:bookmarkStart w:id="933" w:name="_Toc97197174"/>
      <w:bookmarkStart w:id="934" w:name="_Toc96996768"/>
      <w:bookmarkStart w:id="935" w:name="_Toc138694706"/>
      <w:bookmarkStart w:id="936" w:name="_Toc93878998"/>
      <w:r>
        <w:rPr>
          <w:lang w:eastAsia="zh-CN"/>
        </w:rPr>
        <w:t>8.2.5.2.4</w:t>
      </w:r>
      <w:r>
        <w:rPr>
          <w:lang w:eastAsia="zh-CN"/>
        </w:rPr>
        <w:tab/>
      </w:r>
      <w:r>
        <w:t>Type: MessageDeliveryAck</w:t>
      </w:r>
      <w:bookmarkEnd w:id="933"/>
      <w:bookmarkEnd w:id="934"/>
      <w:bookmarkEnd w:id="935"/>
      <w:bookmarkEnd w:id="936"/>
    </w:p>
    <w:p w14:paraId="09F0AF43" w14:textId="77777777" w:rsidR="007A011F"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7A99F8F0" w14:textId="77777777">
        <w:trPr>
          <w:jc w:val="center"/>
        </w:trPr>
        <w:tc>
          <w:tcPr>
            <w:tcW w:w="1430" w:type="dxa"/>
            <w:shd w:val="clear" w:color="auto" w:fill="C0C0C0"/>
          </w:tcPr>
          <w:p w14:paraId="718062B9" w14:textId="77777777" w:rsidR="007A011F" w:rsidRDefault="00000000">
            <w:pPr>
              <w:pStyle w:val="TAH"/>
              <w:rPr>
                <w:kern w:val="2"/>
                <w:szCs w:val="22"/>
              </w:rPr>
            </w:pPr>
            <w:r>
              <w:rPr>
                <w:kern w:val="2"/>
                <w:szCs w:val="22"/>
              </w:rPr>
              <w:t>Attribute name</w:t>
            </w:r>
          </w:p>
        </w:tc>
        <w:tc>
          <w:tcPr>
            <w:tcW w:w="1006" w:type="dxa"/>
            <w:shd w:val="clear" w:color="auto" w:fill="C0C0C0"/>
          </w:tcPr>
          <w:p w14:paraId="655834B0" w14:textId="77777777" w:rsidR="007A011F" w:rsidRDefault="00000000">
            <w:pPr>
              <w:pStyle w:val="TAH"/>
              <w:rPr>
                <w:kern w:val="2"/>
                <w:szCs w:val="22"/>
              </w:rPr>
            </w:pPr>
            <w:r>
              <w:rPr>
                <w:kern w:val="2"/>
                <w:szCs w:val="22"/>
              </w:rPr>
              <w:t>Data type</w:t>
            </w:r>
          </w:p>
        </w:tc>
        <w:tc>
          <w:tcPr>
            <w:tcW w:w="425" w:type="dxa"/>
            <w:shd w:val="clear" w:color="auto" w:fill="C0C0C0"/>
          </w:tcPr>
          <w:p w14:paraId="03EA29EB" w14:textId="77777777" w:rsidR="007A011F" w:rsidRDefault="00000000">
            <w:pPr>
              <w:pStyle w:val="TAH"/>
              <w:rPr>
                <w:kern w:val="2"/>
                <w:szCs w:val="22"/>
              </w:rPr>
            </w:pPr>
            <w:r>
              <w:rPr>
                <w:kern w:val="2"/>
                <w:szCs w:val="22"/>
              </w:rPr>
              <w:t>P</w:t>
            </w:r>
          </w:p>
        </w:tc>
        <w:tc>
          <w:tcPr>
            <w:tcW w:w="1368" w:type="dxa"/>
            <w:shd w:val="clear" w:color="auto" w:fill="C0C0C0"/>
          </w:tcPr>
          <w:p w14:paraId="4956D804" w14:textId="77777777" w:rsidR="007A011F" w:rsidRDefault="00000000">
            <w:pPr>
              <w:pStyle w:val="TAH"/>
              <w:jc w:val="left"/>
              <w:rPr>
                <w:kern w:val="2"/>
                <w:szCs w:val="22"/>
              </w:rPr>
            </w:pPr>
            <w:r>
              <w:rPr>
                <w:kern w:val="2"/>
                <w:szCs w:val="22"/>
              </w:rPr>
              <w:t>Cardinality</w:t>
            </w:r>
          </w:p>
        </w:tc>
        <w:tc>
          <w:tcPr>
            <w:tcW w:w="3438" w:type="dxa"/>
            <w:shd w:val="clear" w:color="auto" w:fill="C0C0C0"/>
          </w:tcPr>
          <w:p w14:paraId="23A9DB69" w14:textId="77777777" w:rsidR="007A011F" w:rsidRDefault="00000000">
            <w:pPr>
              <w:pStyle w:val="TAH"/>
              <w:rPr>
                <w:rFonts w:cs="Arial"/>
                <w:kern w:val="2"/>
                <w:szCs w:val="18"/>
              </w:rPr>
            </w:pPr>
            <w:r>
              <w:rPr>
                <w:rFonts w:cs="Arial"/>
                <w:kern w:val="2"/>
                <w:szCs w:val="18"/>
              </w:rPr>
              <w:t>Description</w:t>
            </w:r>
          </w:p>
        </w:tc>
        <w:tc>
          <w:tcPr>
            <w:tcW w:w="1998" w:type="dxa"/>
            <w:shd w:val="clear" w:color="auto" w:fill="C0C0C0"/>
          </w:tcPr>
          <w:p w14:paraId="46530956" w14:textId="77777777" w:rsidR="007A011F" w:rsidRDefault="00000000">
            <w:pPr>
              <w:pStyle w:val="TAH"/>
              <w:rPr>
                <w:rFonts w:cs="Arial"/>
                <w:kern w:val="2"/>
                <w:szCs w:val="18"/>
              </w:rPr>
            </w:pPr>
            <w:r>
              <w:rPr>
                <w:kern w:val="2"/>
                <w:szCs w:val="22"/>
              </w:rPr>
              <w:t>Applicability</w:t>
            </w:r>
          </w:p>
        </w:tc>
      </w:tr>
      <w:tr w:rsidR="007A011F" w14:paraId="17DF42E2" w14:textId="77777777">
        <w:trPr>
          <w:jc w:val="center"/>
        </w:trPr>
        <w:tc>
          <w:tcPr>
            <w:tcW w:w="1430" w:type="dxa"/>
          </w:tcPr>
          <w:p w14:paraId="7FF00113" w14:textId="77777777" w:rsidR="007A011F" w:rsidRDefault="00000000">
            <w:pPr>
              <w:pStyle w:val="TAL"/>
              <w:rPr>
                <w:kern w:val="2"/>
                <w:szCs w:val="22"/>
              </w:rPr>
            </w:pPr>
            <w:r>
              <w:rPr>
                <w:kern w:val="2"/>
                <w:szCs w:val="22"/>
                <w:lang w:eastAsia="zh-CN"/>
              </w:rPr>
              <w:t>oriAddr</w:t>
            </w:r>
          </w:p>
        </w:tc>
        <w:tc>
          <w:tcPr>
            <w:tcW w:w="1006" w:type="dxa"/>
          </w:tcPr>
          <w:p w14:paraId="356639B4" w14:textId="77777777" w:rsidR="007A011F" w:rsidRDefault="00000000">
            <w:pPr>
              <w:pStyle w:val="TAL"/>
              <w:rPr>
                <w:kern w:val="2"/>
                <w:szCs w:val="22"/>
              </w:rPr>
            </w:pPr>
            <w:r>
              <w:rPr>
                <w:kern w:val="2"/>
                <w:szCs w:val="22"/>
                <w:lang w:eastAsia="zh-CN"/>
              </w:rPr>
              <w:t>Address</w:t>
            </w:r>
          </w:p>
        </w:tc>
        <w:tc>
          <w:tcPr>
            <w:tcW w:w="425" w:type="dxa"/>
          </w:tcPr>
          <w:p w14:paraId="2DC07559" w14:textId="77777777" w:rsidR="007A011F" w:rsidRDefault="00000000">
            <w:pPr>
              <w:pStyle w:val="TAC"/>
              <w:rPr>
                <w:kern w:val="2"/>
                <w:szCs w:val="22"/>
              </w:rPr>
            </w:pPr>
            <w:r>
              <w:rPr>
                <w:kern w:val="2"/>
                <w:szCs w:val="22"/>
              </w:rPr>
              <w:t>M</w:t>
            </w:r>
          </w:p>
        </w:tc>
        <w:tc>
          <w:tcPr>
            <w:tcW w:w="1368" w:type="dxa"/>
          </w:tcPr>
          <w:p w14:paraId="4B62B1B2" w14:textId="77777777" w:rsidR="007A011F" w:rsidRDefault="00000000">
            <w:pPr>
              <w:pStyle w:val="TAL"/>
              <w:rPr>
                <w:kern w:val="2"/>
                <w:szCs w:val="22"/>
              </w:rPr>
            </w:pPr>
            <w:r>
              <w:rPr>
                <w:kern w:val="2"/>
                <w:szCs w:val="22"/>
              </w:rPr>
              <w:t>1</w:t>
            </w:r>
          </w:p>
        </w:tc>
        <w:tc>
          <w:tcPr>
            <w:tcW w:w="3438" w:type="dxa"/>
          </w:tcPr>
          <w:p w14:paraId="2447D5C1" w14:textId="77777777" w:rsidR="007A011F"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2E009A7" w14:textId="77777777" w:rsidR="007A011F" w:rsidRDefault="007A011F">
            <w:pPr>
              <w:pStyle w:val="TAL"/>
              <w:rPr>
                <w:rFonts w:cs="Arial"/>
                <w:kern w:val="2"/>
                <w:szCs w:val="18"/>
              </w:rPr>
            </w:pPr>
          </w:p>
        </w:tc>
      </w:tr>
      <w:tr w:rsidR="007A011F" w14:paraId="372897D2" w14:textId="77777777">
        <w:trPr>
          <w:jc w:val="center"/>
        </w:trPr>
        <w:tc>
          <w:tcPr>
            <w:tcW w:w="1430" w:type="dxa"/>
          </w:tcPr>
          <w:p w14:paraId="6B158B46" w14:textId="77777777" w:rsidR="007A011F" w:rsidRDefault="00000000">
            <w:pPr>
              <w:pStyle w:val="TAL"/>
              <w:rPr>
                <w:kern w:val="2"/>
                <w:szCs w:val="22"/>
              </w:rPr>
            </w:pPr>
            <w:r>
              <w:rPr>
                <w:kern w:val="2"/>
                <w:szCs w:val="22"/>
                <w:lang w:eastAsia="zh-CN"/>
              </w:rPr>
              <w:t>msgId</w:t>
            </w:r>
          </w:p>
        </w:tc>
        <w:tc>
          <w:tcPr>
            <w:tcW w:w="1006" w:type="dxa"/>
          </w:tcPr>
          <w:p w14:paraId="348CFEF5" w14:textId="77777777" w:rsidR="007A011F" w:rsidRDefault="00000000">
            <w:pPr>
              <w:pStyle w:val="TAL"/>
              <w:rPr>
                <w:kern w:val="2"/>
                <w:szCs w:val="22"/>
              </w:rPr>
            </w:pPr>
            <w:r>
              <w:rPr>
                <w:kern w:val="2"/>
                <w:szCs w:val="22"/>
              </w:rPr>
              <w:t>string</w:t>
            </w:r>
          </w:p>
        </w:tc>
        <w:tc>
          <w:tcPr>
            <w:tcW w:w="425" w:type="dxa"/>
          </w:tcPr>
          <w:p w14:paraId="201DC0AB" w14:textId="77777777" w:rsidR="007A011F" w:rsidRDefault="00000000">
            <w:pPr>
              <w:pStyle w:val="TAC"/>
              <w:rPr>
                <w:kern w:val="2"/>
                <w:szCs w:val="22"/>
              </w:rPr>
            </w:pPr>
            <w:r>
              <w:rPr>
                <w:kern w:val="2"/>
                <w:szCs w:val="22"/>
              </w:rPr>
              <w:t>M</w:t>
            </w:r>
          </w:p>
        </w:tc>
        <w:tc>
          <w:tcPr>
            <w:tcW w:w="1368" w:type="dxa"/>
          </w:tcPr>
          <w:p w14:paraId="3075146C" w14:textId="77777777" w:rsidR="007A011F" w:rsidRDefault="00000000">
            <w:pPr>
              <w:pStyle w:val="TAL"/>
              <w:rPr>
                <w:kern w:val="2"/>
                <w:szCs w:val="22"/>
              </w:rPr>
            </w:pPr>
            <w:r>
              <w:rPr>
                <w:kern w:val="2"/>
                <w:szCs w:val="22"/>
              </w:rPr>
              <w:t>1</w:t>
            </w:r>
          </w:p>
        </w:tc>
        <w:tc>
          <w:tcPr>
            <w:tcW w:w="3438" w:type="dxa"/>
          </w:tcPr>
          <w:p w14:paraId="169D44D6" w14:textId="77777777" w:rsidR="007A011F" w:rsidRDefault="00000000">
            <w:pPr>
              <w:pStyle w:val="TAL"/>
              <w:rPr>
                <w:kern w:val="2"/>
                <w:szCs w:val="22"/>
              </w:rPr>
            </w:pPr>
            <w:r>
              <w:rPr>
                <w:kern w:val="2"/>
                <w:szCs w:val="22"/>
              </w:rPr>
              <w:t>Unique identifier of this message.</w:t>
            </w:r>
          </w:p>
        </w:tc>
        <w:tc>
          <w:tcPr>
            <w:tcW w:w="1998" w:type="dxa"/>
          </w:tcPr>
          <w:p w14:paraId="2A6671CD" w14:textId="77777777" w:rsidR="007A011F" w:rsidRDefault="007A011F">
            <w:pPr>
              <w:pStyle w:val="TAL"/>
              <w:rPr>
                <w:rFonts w:cs="Arial"/>
                <w:kern w:val="2"/>
                <w:szCs w:val="18"/>
              </w:rPr>
            </w:pPr>
          </w:p>
        </w:tc>
      </w:tr>
      <w:tr w:rsidR="007A011F" w14:paraId="7D98AC6A" w14:textId="77777777">
        <w:trPr>
          <w:jc w:val="center"/>
        </w:trPr>
        <w:tc>
          <w:tcPr>
            <w:tcW w:w="1430" w:type="dxa"/>
          </w:tcPr>
          <w:p w14:paraId="2B551EAB" w14:textId="77777777" w:rsidR="007A011F" w:rsidRDefault="00000000">
            <w:pPr>
              <w:pStyle w:val="TAL"/>
              <w:rPr>
                <w:kern w:val="2"/>
                <w:szCs w:val="22"/>
              </w:rPr>
            </w:pPr>
            <w:r>
              <w:rPr>
                <w:kern w:val="2"/>
                <w:szCs w:val="22"/>
                <w:lang w:eastAsia="zh-CN"/>
              </w:rPr>
              <w:t>status</w:t>
            </w:r>
          </w:p>
        </w:tc>
        <w:tc>
          <w:tcPr>
            <w:tcW w:w="1006" w:type="dxa"/>
          </w:tcPr>
          <w:p w14:paraId="7B86559E" w14:textId="77777777" w:rsidR="007A011F" w:rsidRDefault="00000000">
            <w:pPr>
              <w:pStyle w:val="TAL"/>
              <w:rPr>
                <w:kern w:val="2"/>
                <w:szCs w:val="22"/>
              </w:rPr>
            </w:pPr>
            <w:r>
              <w:rPr>
                <w:kern w:val="2"/>
                <w:szCs w:val="22"/>
                <w:lang w:eastAsia="zh-CN"/>
              </w:rPr>
              <w:t>Delivery</w:t>
            </w:r>
            <w:r>
              <w:rPr>
                <w:kern w:val="2"/>
                <w:szCs w:val="22"/>
              </w:rPr>
              <w:t>Status</w:t>
            </w:r>
          </w:p>
        </w:tc>
        <w:tc>
          <w:tcPr>
            <w:tcW w:w="425" w:type="dxa"/>
          </w:tcPr>
          <w:p w14:paraId="6B8F83E2" w14:textId="77777777" w:rsidR="007A011F" w:rsidRDefault="00000000">
            <w:pPr>
              <w:pStyle w:val="TAC"/>
              <w:rPr>
                <w:kern w:val="2"/>
                <w:szCs w:val="22"/>
              </w:rPr>
            </w:pPr>
            <w:r>
              <w:rPr>
                <w:kern w:val="2"/>
                <w:szCs w:val="22"/>
              </w:rPr>
              <w:t>O</w:t>
            </w:r>
          </w:p>
        </w:tc>
        <w:tc>
          <w:tcPr>
            <w:tcW w:w="1368" w:type="dxa"/>
          </w:tcPr>
          <w:p w14:paraId="7BC36E1C" w14:textId="77777777" w:rsidR="007A011F" w:rsidRDefault="00000000">
            <w:pPr>
              <w:pStyle w:val="TAL"/>
              <w:rPr>
                <w:kern w:val="2"/>
                <w:szCs w:val="22"/>
              </w:rPr>
            </w:pPr>
            <w:r>
              <w:rPr>
                <w:kern w:val="2"/>
                <w:szCs w:val="22"/>
              </w:rPr>
              <w:t>0..1</w:t>
            </w:r>
          </w:p>
        </w:tc>
        <w:tc>
          <w:tcPr>
            <w:tcW w:w="3438" w:type="dxa"/>
          </w:tcPr>
          <w:p w14:paraId="13640F80" w14:textId="77777777" w:rsidR="007A011F"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00B36790" w14:textId="77777777" w:rsidR="007A011F" w:rsidRDefault="007A011F">
            <w:pPr>
              <w:pStyle w:val="TAL"/>
              <w:rPr>
                <w:rFonts w:cs="Arial"/>
                <w:kern w:val="2"/>
                <w:szCs w:val="18"/>
              </w:rPr>
            </w:pPr>
          </w:p>
        </w:tc>
      </w:tr>
      <w:tr w:rsidR="007A011F" w14:paraId="4EDFB097" w14:textId="77777777">
        <w:trPr>
          <w:jc w:val="center"/>
        </w:trPr>
        <w:tc>
          <w:tcPr>
            <w:tcW w:w="1430" w:type="dxa"/>
          </w:tcPr>
          <w:p w14:paraId="651B6C0C" w14:textId="77777777" w:rsidR="007A011F" w:rsidRDefault="00000000">
            <w:pPr>
              <w:pStyle w:val="TAL"/>
              <w:rPr>
                <w:kern w:val="2"/>
                <w:szCs w:val="22"/>
              </w:rPr>
            </w:pPr>
            <w:r>
              <w:rPr>
                <w:kern w:val="2"/>
                <w:szCs w:val="22"/>
                <w:lang w:eastAsia="zh-CN"/>
              </w:rPr>
              <w:t>failureCause</w:t>
            </w:r>
          </w:p>
        </w:tc>
        <w:tc>
          <w:tcPr>
            <w:tcW w:w="1006" w:type="dxa"/>
          </w:tcPr>
          <w:p w14:paraId="680CF261" w14:textId="77777777" w:rsidR="007A011F" w:rsidRDefault="00000000">
            <w:pPr>
              <w:pStyle w:val="TAL"/>
              <w:rPr>
                <w:kern w:val="2"/>
                <w:szCs w:val="22"/>
              </w:rPr>
            </w:pPr>
            <w:r>
              <w:rPr>
                <w:kern w:val="2"/>
                <w:szCs w:val="22"/>
              </w:rPr>
              <w:t>string</w:t>
            </w:r>
          </w:p>
        </w:tc>
        <w:tc>
          <w:tcPr>
            <w:tcW w:w="425" w:type="dxa"/>
          </w:tcPr>
          <w:p w14:paraId="53BB7444" w14:textId="77777777" w:rsidR="007A011F" w:rsidRDefault="00000000">
            <w:pPr>
              <w:pStyle w:val="TAC"/>
              <w:rPr>
                <w:kern w:val="2"/>
                <w:szCs w:val="22"/>
                <w:lang w:eastAsia="zh-CN"/>
              </w:rPr>
            </w:pPr>
            <w:r>
              <w:rPr>
                <w:kern w:val="2"/>
                <w:szCs w:val="22"/>
                <w:lang w:eastAsia="zh-CN"/>
              </w:rPr>
              <w:t>C</w:t>
            </w:r>
          </w:p>
        </w:tc>
        <w:tc>
          <w:tcPr>
            <w:tcW w:w="1368" w:type="dxa"/>
          </w:tcPr>
          <w:p w14:paraId="5968264C" w14:textId="77777777" w:rsidR="007A011F" w:rsidRDefault="00000000">
            <w:pPr>
              <w:pStyle w:val="TAL"/>
              <w:rPr>
                <w:kern w:val="2"/>
                <w:szCs w:val="22"/>
              </w:rPr>
            </w:pPr>
            <w:r>
              <w:rPr>
                <w:kern w:val="2"/>
                <w:szCs w:val="22"/>
              </w:rPr>
              <w:t>0..1</w:t>
            </w:r>
          </w:p>
        </w:tc>
        <w:tc>
          <w:tcPr>
            <w:tcW w:w="3438" w:type="dxa"/>
          </w:tcPr>
          <w:p w14:paraId="0B922A66" w14:textId="77777777" w:rsidR="007A011F" w:rsidRDefault="00000000">
            <w:pPr>
              <w:pStyle w:val="TAL"/>
              <w:rPr>
                <w:kern w:val="2"/>
                <w:szCs w:val="22"/>
                <w:lang w:eastAsia="zh-CN"/>
              </w:rPr>
            </w:pPr>
            <w:r>
              <w:rPr>
                <w:kern w:val="2"/>
                <w:szCs w:val="22"/>
              </w:rPr>
              <w:t>The reason for failure.</w:t>
            </w:r>
          </w:p>
          <w:p w14:paraId="0171370B" w14:textId="77777777" w:rsidR="007A011F"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6F594602" w14:textId="77777777" w:rsidR="007A011F" w:rsidRDefault="007A011F">
            <w:pPr>
              <w:pStyle w:val="TAL"/>
              <w:rPr>
                <w:rFonts w:cs="Arial"/>
                <w:kern w:val="2"/>
                <w:szCs w:val="18"/>
              </w:rPr>
            </w:pPr>
          </w:p>
        </w:tc>
      </w:tr>
      <w:tr w:rsidR="007A011F" w14:paraId="1DDA7EC9" w14:textId="77777777">
        <w:trPr>
          <w:jc w:val="center"/>
        </w:trPr>
        <w:tc>
          <w:tcPr>
            <w:tcW w:w="9665" w:type="dxa"/>
            <w:gridSpan w:val="6"/>
          </w:tcPr>
          <w:p w14:paraId="76866B97" w14:textId="77777777" w:rsidR="007A011F"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623EB378" w14:textId="77777777" w:rsidR="007A011F" w:rsidRDefault="007A011F">
      <w:pPr>
        <w:rPr>
          <w:lang w:eastAsia="zh-CN"/>
        </w:rPr>
      </w:pPr>
    </w:p>
    <w:p w14:paraId="1A77E341" w14:textId="77777777" w:rsidR="007A011F" w:rsidRDefault="00000000">
      <w:pPr>
        <w:pStyle w:val="Heading5"/>
        <w:rPr>
          <w:lang w:eastAsia="zh-CN"/>
        </w:rPr>
      </w:pPr>
      <w:bookmarkStart w:id="937" w:name="_Toc93878999"/>
      <w:bookmarkStart w:id="938" w:name="_Toc138694707"/>
      <w:bookmarkStart w:id="939" w:name="_Toc96996769"/>
      <w:bookmarkStart w:id="940" w:name="_Toc97197175"/>
      <w:r>
        <w:rPr>
          <w:lang w:eastAsia="zh-CN"/>
        </w:rPr>
        <w:lastRenderedPageBreak/>
        <w:t>8.2.5.2.5</w:t>
      </w:r>
      <w:r>
        <w:rPr>
          <w:lang w:eastAsia="zh-CN"/>
        </w:rPr>
        <w:tab/>
      </w:r>
      <w:r>
        <w:t>Type:MessageSegmentParameters</w:t>
      </w:r>
      <w:bookmarkEnd w:id="937"/>
      <w:bookmarkEnd w:id="938"/>
      <w:bookmarkEnd w:id="939"/>
      <w:bookmarkEnd w:id="940"/>
    </w:p>
    <w:p w14:paraId="0455F43B" w14:textId="77777777" w:rsidR="007A011F"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553468FC" w14:textId="77777777">
        <w:trPr>
          <w:jc w:val="center"/>
        </w:trPr>
        <w:tc>
          <w:tcPr>
            <w:tcW w:w="1430" w:type="dxa"/>
            <w:shd w:val="clear" w:color="auto" w:fill="C0C0C0"/>
          </w:tcPr>
          <w:p w14:paraId="70873713" w14:textId="77777777" w:rsidR="007A011F" w:rsidRDefault="00000000">
            <w:pPr>
              <w:pStyle w:val="TAH"/>
              <w:rPr>
                <w:kern w:val="2"/>
                <w:szCs w:val="22"/>
              </w:rPr>
            </w:pPr>
            <w:r>
              <w:rPr>
                <w:kern w:val="2"/>
                <w:szCs w:val="22"/>
              </w:rPr>
              <w:t>Attribute name</w:t>
            </w:r>
          </w:p>
        </w:tc>
        <w:tc>
          <w:tcPr>
            <w:tcW w:w="1006" w:type="dxa"/>
            <w:shd w:val="clear" w:color="auto" w:fill="C0C0C0"/>
          </w:tcPr>
          <w:p w14:paraId="0E58C439" w14:textId="77777777" w:rsidR="007A011F" w:rsidRDefault="00000000">
            <w:pPr>
              <w:pStyle w:val="TAH"/>
              <w:rPr>
                <w:kern w:val="2"/>
                <w:szCs w:val="22"/>
              </w:rPr>
            </w:pPr>
            <w:r>
              <w:rPr>
                <w:kern w:val="2"/>
                <w:szCs w:val="22"/>
              </w:rPr>
              <w:t>Data type</w:t>
            </w:r>
          </w:p>
        </w:tc>
        <w:tc>
          <w:tcPr>
            <w:tcW w:w="425" w:type="dxa"/>
            <w:shd w:val="clear" w:color="auto" w:fill="C0C0C0"/>
          </w:tcPr>
          <w:p w14:paraId="7E6C7CF8" w14:textId="77777777" w:rsidR="007A011F" w:rsidRDefault="00000000">
            <w:pPr>
              <w:pStyle w:val="TAH"/>
              <w:rPr>
                <w:kern w:val="2"/>
                <w:szCs w:val="22"/>
              </w:rPr>
            </w:pPr>
            <w:r>
              <w:rPr>
                <w:kern w:val="2"/>
                <w:szCs w:val="22"/>
              </w:rPr>
              <w:t>P</w:t>
            </w:r>
          </w:p>
        </w:tc>
        <w:tc>
          <w:tcPr>
            <w:tcW w:w="1368" w:type="dxa"/>
            <w:shd w:val="clear" w:color="auto" w:fill="C0C0C0"/>
          </w:tcPr>
          <w:p w14:paraId="23033420" w14:textId="77777777" w:rsidR="007A011F" w:rsidRDefault="00000000">
            <w:pPr>
              <w:pStyle w:val="TAH"/>
              <w:jc w:val="left"/>
              <w:rPr>
                <w:kern w:val="2"/>
                <w:szCs w:val="22"/>
              </w:rPr>
            </w:pPr>
            <w:r>
              <w:rPr>
                <w:kern w:val="2"/>
                <w:szCs w:val="22"/>
              </w:rPr>
              <w:t>Cardinality</w:t>
            </w:r>
          </w:p>
        </w:tc>
        <w:tc>
          <w:tcPr>
            <w:tcW w:w="3438" w:type="dxa"/>
            <w:shd w:val="clear" w:color="auto" w:fill="C0C0C0"/>
          </w:tcPr>
          <w:p w14:paraId="4CF3772E" w14:textId="77777777" w:rsidR="007A011F" w:rsidRDefault="00000000">
            <w:pPr>
              <w:pStyle w:val="TAH"/>
              <w:rPr>
                <w:rFonts w:cs="Arial"/>
                <w:kern w:val="2"/>
                <w:szCs w:val="18"/>
              </w:rPr>
            </w:pPr>
            <w:r>
              <w:rPr>
                <w:rFonts w:cs="Arial"/>
                <w:kern w:val="2"/>
                <w:szCs w:val="18"/>
              </w:rPr>
              <w:t>Description</w:t>
            </w:r>
          </w:p>
        </w:tc>
        <w:tc>
          <w:tcPr>
            <w:tcW w:w="1998" w:type="dxa"/>
            <w:shd w:val="clear" w:color="auto" w:fill="C0C0C0"/>
          </w:tcPr>
          <w:p w14:paraId="33300B75" w14:textId="77777777" w:rsidR="007A011F" w:rsidRDefault="00000000">
            <w:pPr>
              <w:pStyle w:val="TAH"/>
              <w:rPr>
                <w:rFonts w:cs="Arial"/>
                <w:kern w:val="2"/>
                <w:szCs w:val="18"/>
              </w:rPr>
            </w:pPr>
            <w:r>
              <w:rPr>
                <w:kern w:val="2"/>
                <w:szCs w:val="22"/>
              </w:rPr>
              <w:t>Applicability</w:t>
            </w:r>
          </w:p>
        </w:tc>
      </w:tr>
      <w:tr w:rsidR="007A011F" w14:paraId="2D8537C8" w14:textId="77777777">
        <w:trPr>
          <w:jc w:val="center"/>
        </w:trPr>
        <w:tc>
          <w:tcPr>
            <w:tcW w:w="1430" w:type="dxa"/>
          </w:tcPr>
          <w:p w14:paraId="56AC7173" w14:textId="77777777" w:rsidR="007A011F" w:rsidRDefault="00000000">
            <w:pPr>
              <w:pStyle w:val="TAL"/>
              <w:rPr>
                <w:kern w:val="2"/>
                <w:szCs w:val="22"/>
              </w:rPr>
            </w:pPr>
            <w:r>
              <w:rPr>
                <w:kern w:val="2"/>
                <w:szCs w:val="22"/>
                <w:lang w:eastAsia="zh-CN"/>
              </w:rPr>
              <w:t>segId</w:t>
            </w:r>
          </w:p>
        </w:tc>
        <w:tc>
          <w:tcPr>
            <w:tcW w:w="1006" w:type="dxa"/>
          </w:tcPr>
          <w:p w14:paraId="308923D1" w14:textId="77777777" w:rsidR="007A011F" w:rsidRDefault="00000000">
            <w:pPr>
              <w:pStyle w:val="TAL"/>
              <w:rPr>
                <w:kern w:val="2"/>
                <w:szCs w:val="22"/>
              </w:rPr>
            </w:pPr>
            <w:r>
              <w:rPr>
                <w:kern w:val="2"/>
                <w:szCs w:val="22"/>
              </w:rPr>
              <w:t>string</w:t>
            </w:r>
          </w:p>
        </w:tc>
        <w:tc>
          <w:tcPr>
            <w:tcW w:w="425" w:type="dxa"/>
          </w:tcPr>
          <w:p w14:paraId="182FD701" w14:textId="77777777" w:rsidR="007A011F" w:rsidRDefault="00000000">
            <w:pPr>
              <w:pStyle w:val="TAC"/>
              <w:rPr>
                <w:kern w:val="2"/>
                <w:szCs w:val="22"/>
              </w:rPr>
            </w:pPr>
            <w:r>
              <w:rPr>
                <w:kern w:val="2"/>
                <w:szCs w:val="22"/>
              </w:rPr>
              <w:t>O</w:t>
            </w:r>
          </w:p>
        </w:tc>
        <w:tc>
          <w:tcPr>
            <w:tcW w:w="1368" w:type="dxa"/>
          </w:tcPr>
          <w:p w14:paraId="7E57FF2D" w14:textId="77777777" w:rsidR="007A011F" w:rsidRDefault="00000000">
            <w:pPr>
              <w:pStyle w:val="TAL"/>
              <w:rPr>
                <w:kern w:val="2"/>
                <w:szCs w:val="22"/>
              </w:rPr>
            </w:pPr>
            <w:r>
              <w:rPr>
                <w:kern w:val="2"/>
                <w:szCs w:val="22"/>
              </w:rPr>
              <w:t>0..1</w:t>
            </w:r>
          </w:p>
        </w:tc>
        <w:tc>
          <w:tcPr>
            <w:tcW w:w="3438" w:type="dxa"/>
          </w:tcPr>
          <w:p w14:paraId="10E55BEF" w14:textId="77777777" w:rsidR="007A011F"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4A049998" w14:textId="77777777" w:rsidR="007A011F" w:rsidRDefault="007A011F">
            <w:pPr>
              <w:pStyle w:val="TAL"/>
              <w:rPr>
                <w:rFonts w:cs="Arial"/>
                <w:kern w:val="2"/>
                <w:szCs w:val="18"/>
              </w:rPr>
            </w:pPr>
          </w:p>
        </w:tc>
      </w:tr>
      <w:tr w:rsidR="007A011F" w14:paraId="61C11712" w14:textId="77777777">
        <w:trPr>
          <w:jc w:val="center"/>
        </w:trPr>
        <w:tc>
          <w:tcPr>
            <w:tcW w:w="1430" w:type="dxa"/>
          </w:tcPr>
          <w:p w14:paraId="6AB9CC25" w14:textId="77777777" w:rsidR="007A011F" w:rsidRDefault="00000000">
            <w:pPr>
              <w:pStyle w:val="TAL"/>
              <w:rPr>
                <w:kern w:val="2"/>
                <w:szCs w:val="22"/>
              </w:rPr>
            </w:pPr>
            <w:r>
              <w:rPr>
                <w:kern w:val="2"/>
                <w:szCs w:val="22"/>
                <w:lang w:eastAsia="zh-CN"/>
              </w:rPr>
              <w:t>totalSegCount</w:t>
            </w:r>
          </w:p>
        </w:tc>
        <w:tc>
          <w:tcPr>
            <w:tcW w:w="1006" w:type="dxa"/>
          </w:tcPr>
          <w:p w14:paraId="74D99522" w14:textId="77777777" w:rsidR="007A011F" w:rsidRDefault="00000000">
            <w:pPr>
              <w:pStyle w:val="TAL"/>
              <w:rPr>
                <w:kern w:val="2"/>
                <w:szCs w:val="22"/>
                <w:lang w:eastAsia="zh-CN"/>
              </w:rPr>
            </w:pPr>
            <w:r>
              <w:rPr>
                <w:kern w:val="2"/>
                <w:szCs w:val="22"/>
                <w:lang w:eastAsia="zh-CN"/>
              </w:rPr>
              <w:t>integer</w:t>
            </w:r>
          </w:p>
        </w:tc>
        <w:tc>
          <w:tcPr>
            <w:tcW w:w="425" w:type="dxa"/>
          </w:tcPr>
          <w:p w14:paraId="5A3B368E" w14:textId="77777777" w:rsidR="007A011F" w:rsidRDefault="00000000">
            <w:pPr>
              <w:pStyle w:val="TAC"/>
              <w:rPr>
                <w:kern w:val="2"/>
                <w:szCs w:val="22"/>
              </w:rPr>
            </w:pPr>
            <w:r>
              <w:rPr>
                <w:kern w:val="2"/>
                <w:szCs w:val="22"/>
              </w:rPr>
              <w:t>O</w:t>
            </w:r>
          </w:p>
        </w:tc>
        <w:tc>
          <w:tcPr>
            <w:tcW w:w="1368" w:type="dxa"/>
          </w:tcPr>
          <w:p w14:paraId="2CA8D382" w14:textId="77777777" w:rsidR="007A011F" w:rsidRDefault="00000000">
            <w:pPr>
              <w:pStyle w:val="TAL"/>
              <w:rPr>
                <w:kern w:val="2"/>
                <w:szCs w:val="22"/>
              </w:rPr>
            </w:pPr>
            <w:r>
              <w:rPr>
                <w:kern w:val="2"/>
                <w:szCs w:val="22"/>
              </w:rPr>
              <w:t>0..1</w:t>
            </w:r>
          </w:p>
        </w:tc>
        <w:tc>
          <w:tcPr>
            <w:tcW w:w="3438" w:type="dxa"/>
          </w:tcPr>
          <w:p w14:paraId="63C6E79C" w14:textId="77777777" w:rsidR="007A011F" w:rsidRDefault="00000000">
            <w:pPr>
              <w:pStyle w:val="TAL"/>
              <w:rPr>
                <w:kern w:val="2"/>
                <w:szCs w:val="22"/>
              </w:rPr>
            </w:pPr>
            <w:r>
              <w:rPr>
                <w:kern w:val="2"/>
                <w:szCs w:val="22"/>
              </w:rPr>
              <w:t>Indicates the total number of segments for the message.</w:t>
            </w:r>
          </w:p>
        </w:tc>
        <w:tc>
          <w:tcPr>
            <w:tcW w:w="1998" w:type="dxa"/>
          </w:tcPr>
          <w:p w14:paraId="60B02D27" w14:textId="77777777" w:rsidR="007A011F" w:rsidRDefault="007A011F">
            <w:pPr>
              <w:pStyle w:val="TAL"/>
              <w:rPr>
                <w:rFonts w:cs="Arial"/>
                <w:kern w:val="2"/>
                <w:szCs w:val="18"/>
              </w:rPr>
            </w:pPr>
          </w:p>
        </w:tc>
      </w:tr>
      <w:tr w:rsidR="007A011F" w14:paraId="79077330" w14:textId="77777777">
        <w:trPr>
          <w:jc w:val="center"/>
        </w:trPr>
        <w:tc>
          <w:tcPr>
            <w:tcW w:w="1430" w:type="dxa"/>
          </w:tcPr>
          <w:p w14:paraId="479EE894" w14:textId="77777777" w:rsidR="007A011F" w:rsidRDefault="00000000">
            <w:pPr>
              <w:pStyle w:val="TAL"/>
              <w:rPr>
                <w:kern w:val="2"/>
                <w:szCs w:val="22"/>
              </w:rPr>
            </w:pPr>
            <w:r>
              <w:rPr>
                <w:kern w:val="2"/>
                <w:szCs w:val="22"/>
                <w:lang w:eastAsia="zh-CN"/>
              </w:rPr>
              <w:t>segNumb</w:t>
            </w:r>
          </w:p>
        </w:tc>
        <w:tc>
          <w:tcPr>
            <w:tcW w:w="1006" w:type="dxa"/>
          </w:tcPr>
          <w:p w14:paraId="364D43D8" w14:textId="77777777" w:rsidR="007A011F" w:rsidRDefault="00000000">
            <w:pPr>
              <w:pStyle w:val="TAL"/>
              <w:rPr>
                <w:kern w:val="2"/>
                <w:szCs w:val="22"/>
                <w:lang w:eastAsia="zh-CN"/>
              </w:rPr>
            </w:pPr>
            <w:r>
              <w:rPr>
                <w:kern w:val="2"/>
                <w:szCs w:val="22"/>
                <w:lang w:eastAsia="zh-CN"/>
              </w:rPr>
              <w:t>integer</w:t>
            </w:r>
          </w:p>
        </w:tc>
        <w:tc>
          <w:tcPr>
            <w:tcW w:w="425" w:type="dxa"/>
          </w:tcPr>
          <w:p w14:paraId="4D307349" w14:textId="77777777" w:rsidR="007A011F" w:rsidRDefault="00000000">
            <w:pPr>
              <w:pStyle w:val="TAC"/>
              <w:rPr>
                <w:kern w:val="2"/>
                <w:szCs w:val="22"/>
              </w:rPr>
            </w:pPr>
            <w:r>
              <w:rPr>
                <w:kern w:val="2"/>
                <w:szCs w:val="22"/>
              </w:rPr>
              <w:t>O</w:t>
            </w:r>
          </w:p>
        </w:tc>
        <w:tc>
          <w:tcPr>
            <w:tcW w:w="1368" w:type="dxa"/>
          </w:tcPr>
          <w:p w14:paraId="56C38BBD" w14:textId="77777777" w:rsidR="007A011F" w:rsidRDefault="00000000">
            <w:pPr>
              <w:pStyle w:val="TAL"/>
              <w:rPr>
                <w:kern w:val="2"/>
                <w:szCs w:val="22"/>
              </w:rPr>
            </w:pPr>
            <w:r>
              <w:rPr>
                <w:kern w:val="2"/>
                <w:szCs w:val="22"/>
              </w:rPr>
              <w:t>0..1</w:t>
            </w:r>
          </w:p>
        </w:tc>
        <w:tc>
          <w:tcPr>
            <w:tcW w:w="3438" w:type="dxa"/>
          </w:tcPr>
          <w:p w14:paraId="26D4B1CC" w14:textId="77777777" w:rsidR="007A011F"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48B5944F" w14:textId="77777777" w:rsidR="007A011F" w:rsidRDefault="007A011F">
            <w:pPr>
              <w:pStyle w:val="TAL"/>
              <w:rPr>
                <w:rFonts w:cs="Arial"/>
                <w:kern w:val="2"/>
                <w:szCs w:val="18"/>
              </w:rPr>
            </w:pPr>
          </w:p>
        </w:tc>
      </w:tr>
      <w:tr w:rsidR="007A011F" w14:paraId="598156DA" w14:textId="77777777">
        <w:trPr>
          <w:jc w:val="center"/>
        </w:trPr>
        <w:tc>
          <w:tcPr>
            <w:tcW w:w="1430" w:type="dxa"/>
          </w:tcPr>
          <w:p w14:paraId="2DDAE622" w14:textId="77777777" w:rsidR="007A011F" w:rsidRDefault="00000000">
            <w:pPr>
              <w:pStyle w:val="TAL"/>
              <w:rPr>
                <w:kern w:val="2"/>
                <w:szCs w:val="22"/>
              </w:rPr>
            </w:pPr>
            <w:r>
              <w:rPr>
                <w:kern w:val="2"/>
                <w:szCs w:val="22"/>
                <w:lang w:eastAsia="zh-CN"/>
              </w:rPr>
              <w:t>lastSegFlag</w:t>
            </w:r>
          </w:p>
        </w:tc>
        <w:tc>
          <w:tcPr>
            <w:tcW w:w="1006" w:type="dxa"/>
          </w:tcPr>
          <w:p w14:paraId="41BB7D32" w14:textId="77777777" w:rsidR="007A011F" w:rsidRDefault="00000000">
            <w:pPr>
              <w:pStyle w:val="TAL"/>
              <w:rPr>
                <w:kern w:val="2"/>
                <w:szCs w:val="22"/>
                <w:lang w:eastAsia="zh-CN"/>
              </w:rPr>
            </w:pPr>
            <w:r>
              <w:rPr>
                <w:kern w:val="2"/>
                <w:szCs w:val="22"/>
                <w:lang w:eastAsia="zh-CN"/>
              </w:rPr>
              <w:t>boolean</w:t>
            </w:r>
          </w:p>
        </w:tc>
        <w:tc>
          <w:tcPr>
            <w:tcW w:w="425" w:type="dxa"/>
          </w:tcPr>
          <w:p w14:paraId="50BEAEA5" w14:textId="77777777" w:rsidR="007A011F" w:rsidRDefault="00000000">
            <w:pPr>
              <w:pStyle w:val="TAC"/>
              <w:rPr>
                <w:kern w:val="2"/>
                <w:szCs w:val="22"/>
              </w:rPr>
            </w:pPr>
            <w:r>
              <w:rPr>
                <w:kern w:val="2"/>
                <w:szCs w:val="22"/>
              </w:rPr>
              <w:t>O</w:t>
            </w:r>
          </w:p>
        </w:tc>
        <w:tc>
          <w:tcPr>
            <w:tcW w:w="1368" w:type="dxa"/>
          </w:tcPr>
          <w:p w14:paraId="3E3ED4B8" w14:textId="77777777" w:rsidR="007A011F" w:rsidRDefault="00000000">
            <w:pPr>
              <w:pStyle w:val="TAL"/>
            </w:pPr>
            <w:r>
              <w:t>0..1</w:t>
            </w:r>
          </w:p>
        </w:tc>
        <w:tc>
          <w:tcPr>
            <w:tcW w:w="3438" w:type="dxa"/>
          </w:tcPr>
          <w:p w14:paraId="0B737C73" w14:textId="77777777" w:rsidR="007A011F" w:rsidRDefault="00000000">
            <w:pPr>
              <w:pStyle w:val="TAL"/>
            </w:pPr>
            <w:r>
              <w:t>An indicator of whether this segmented message is the last segment in the set of segmented messages or not.</w:t>
            </w:r>
          </w:p>
          <w:p w14:paraId="687A06F1" w14:textId="77777777" w:rsidR="007A011F" w:rsidRDefault="00000000">
            <w:pPr>
              <w:pStyle w:val="TAL"/>
            </w:pPr>
            <w:r>
              <w:t>Set to "true" if the segmented message is the last segment in the set of segmented messages. otherwise set to "false". Default value is "false".</w:t>
            </w:r>
          </w:p>
        </w:tc>
        <w:tc>
          <w:tcPr>
            <w:tcW w:w="1998" w:type="dxa"/>
          </w:tcPr>
          <w:p w14:paraId="2C692A1D" w14:textId="77777777" w:rsidR="007A011F" w:rsidRDefault="007A011F">
            <w:pPr>
              <w:pStyle w:val="TAL"/>
              <w:rPr>
                <w:szCs w:val="18"/>
              </w:rPr>
            </w:pPr>
          </w:p>
        </w:tc>
      </w:tr>
    </w:tbl>
    <w:p w14:paraId="51EDCB80" w14:textId="77777777" w:rsidR="007A011F" w:rsidRDefault="007A011F">
      <w:pPr>
        <w:rPr>
          <w:lang w:eastAsia="zh-CN"/>
        </w:rPr>
      </w:pPr>
    </w:p>
    <w:p w14:paraId="2AA4D354" w14:textId="77777777" w:rsidR="007A011F" w:rsidRDefault="00000000">
      <w:pPr>
        <w:pStyle w:val="Heading5"/>
        <w:rPr>
          <w:lang w:eastAsia="zh-CN"/>
        </w:rPr>
      </w:pPr>
      <w:bookmarkStart w:id="941" w:name="_Toc93879000"/>
      <w:bookmarkStart w:id="942" w:name="_Toc138694708"/>
      <w:bookmarkStart w:id="943" w:name="_Toc97197176"/>
      <w:bookmarkStart w:id="944" w:name="_Toc96996770"/>
      <w:r>
        <w:rPr>
          <w:lang w:eastAsia="zh-CN"/>
        </w:rPr>
        <w:t>8.2.5.2.6</w:t>
      </w:r>
      <w:r>
        <w:rPr>
          <w:lang w:eastAsia="zh-CN"/>
        </w:rPr>
        <w:tab/>
      </w:r>
      <w:r>
        <w:t>Type:StoreAndForwardParameters</w:t>
      </w:r>
      <w:bookmarkEnd w:id="941"/>
      <w:bookmarkEnd w:id="942"/>
      <w:bookmarkEnd w:id="943"/>
      <w:bookmarkEnd w:id="944"/>
    </w:p>
    <w:p w14:paraId="104C1197" w14:textId="77777777" w:rsidR="007A011F"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582C29CA" w14:textId="77777777">
        <w:trPr>
          <w:jc w:val="center"/>
        </w:trPr>
        <w:tc>
          <w:tcPr>
            <w:tcW w:w="1430" w:type="dxa"/>
            <w:shd w:val="clear" w:color="auto" w:fill="C0C0C0"/>
          </w:tcPr>
          <w:p w14:paraId="514B79B0" w14:textId="77777777" w:rsidR="007A011F" w:rsidRDefault="00000000">
            <w:pPr>
              <w:pStyle w:val="TAH"/>
              <w:rPr>
                <w:kern w:val="2"/>
                <w:szCs w:val="22"/>
              </w:rPr>
            </w:pPr>
            <w:r>
              <w:rPr>
                <w:kern w:val="2"/>
                <w:szCs w:val="22"/>
              </w:rPr>
              <w:t>Attribute name</w:t>
            </w:r>
          </w:p>
        </w:tc>
        <w:tc>
          <w:tcPr>
            <w:tcW w:w="1006" w:type="dxa"/>
            <w:shd w:val="clear" w:color="auto" w:fill="C0C0C0"/>
          </w:tcPr>
          <w:p w14:paraId="578838BE" w14:textId="77777777" w:rsidR="007A011F" w:rsidRDefault="00000000">
            <w:pPr>
              <w:pStyle w:val="TAH"/>
              <w:rPr>
                <w:kern w:val="2"/>
                <w:szCs w:val="22"/>
              </w:rPr>
            </w:pPr>
            <w:r>
              <w:rPr>
                <w:kern w:val="2"/>
                <w:szCs w:val="22"/>
              </w:rPr>
              <w:t>Data type</w:t>
            </w:r>
          </w:p>
        </w:tc>
        <w:tc>
          <w:tcPr>
            <w:tcW w:w="425" w:type="dxa"/>
            <w:shd w:val="clear" w:color="auto" w:fill="C0C0C0"/>
          </w:tcPr>
          <w:p w14:paraId="1FF5A8C4" w14:textId="77777777" w:rsidR="007A011F" w:rsidRDefault="00000000">
            <w:pPr>
              <w:pStyle w:val="TAH"/>
              <w:rPr>
                <w:kern w:val="2"/>
                <w:szCs w:val="22"/>
              </w:rPr>
            </w:pPr>
            <w:r>
              <w:rPr>
                <w:kern w:val="2"/>
                <w:szCs w:val="22"/>
              </w:rPr>
              <w:t>P</w:t>
            </w:r>
          </w:p>
        </w:tc>
        <w:tc>
          <w:tcPr>
            <w:tcW w:w="1368" w:type="dxa"/>
            <w:shd w:val="clear" w:color="auto" w:fill="C0C0C0"/>
          </w:tcPr>
          <w:p w14:paraId="2E583594" w14:textId="77777777" w:rsidR="007A011F" w:rsidRDefault="00000000">
            <w:pPr>
              <w:pStyle w:val="TAH"/>
              <w:jc w:val="left"/>
              <w:rPr>
                <w:kern w:val="2"/>
                <w:szCs w:val="22"/>
              </w:rPr>
            </w:pPr>
            <w:r>
              <w:rPr>
                <w:kern w:val="2"/>
                <w:szCs w:val="22"/>
              </w:rPr>
              <w:t>Cardinality</w:t>
            </w:r>
          </w:p>
        </w:tc>
        <w:tc>
          <w:tcPr>
            <w:tcW w:w="3438" w:type="dxa"/>
            <w:shd w:val="clear" w:color="auto" w:fill="C0C0C0"/>
          </w:tcPr>
          <w:p w14:paraId="090C4875" w14:textId="77777777" w:rsidR="007A011F" w:rsidRDefault="00000000">
            <w:pPr>
              <w:pStyle w:val="TAH"/>
              <w:rPr>
                <w:rFonts w:cs="Arial"/>
                <w:kern w:val="2"/>
                <w:szCs w:val="18"/>
              </w:rPr>
            </w:pPr>
            <w:r>
              <w:rPr>
                <w:rFonts w:cs="Arial"/>
                <w:kern w:val="2"/>
                <w:szCs w:val="18"/>
              </w:rPr>
              <w:t>Description</w:t>
            </w:r>
          </w:p>
        </w:tc>
        <w:tc>
          <w:tcPr>
            <w:tcW w:w="1998" w:type="dxa"/>
            <w:shd w:val="clear" w:color="auto" w:fill="C0C0C0"/>
          </w:tcPr>
          <w:p w14:paraId="3744743D" w14:textId="77777777" w:rsidR="007A011F" w:rsidRDefault="00000000">
            <w:pPr>
              <w:pStyle w:val="TAH"/>
              <w:rPr>
                <w:rFonts w:cs="Arial"/>
                <w:kern w:val="2"/>
                <w:szCs w:val="18"/>
              </w:rPr>
            </w:pPr>
            <w:r>
              <w:rPr>
                <w:kern w:val="2"/>
                <w:szCs w:val="22"/>
              </w:rPr>
              <w:t>Applicability</w:t>
            </w:r>
          </w:p>
        </w:tc>
      </w:tr>
      <w:tr w:rsidR="007A011F" w14:paraId="326B377C" w14:textId="77777777">
        <w:trPr>
          <w:jc w:val="center"/>
        </w:trPr>
        <w:tc>
          <w:tcPr>
            <w:tcW w:w="1430" w:type="dxa"/>
          </w:tcPr>
          <w:p w14:paraId="314C1E39" w14:textId="77777777" w:rsidR="007A011F" w:rsidRDefault="00000000">
            <w:pPr>
              <w:pStyle w:val="TAL"/>
              <w:rPr>
                <w:kern w:val="2"/>
                <w:szCs w:val="22"/>
              </w:rPr>
            </w:pPr>
            <w:r>
              <w:rPr>
                <w:kern w:val="2"/>
                <w:szCs w:val="22"/>
              </w:rPr>
              <w:t>exprTime</w:t>
            </w:r>
          </w:p>
        </w:tc>
        <w:tc>
          <w:tcPr>
            <w:tcW w:w="1006" w:type="dxa"/>
          </w:tcPr>
          <w:p w14:paraId="50304381" w14:textId="77777777" w:rsidR="007A011F" w:rsidRDefault="00000000">
            <w:pPr>
              <w:pStyle w:val="TAL"/>
              <w:rPr>
                <w:kern w:val="2"/>
                <w:szCs w:val="22"/>
                <w:lang w:eastAsia="zh-CN"/>
              </w:rPr>
            </w:pPr>
            <w:r>
              <w:rPr>
                <w:kern w:val="2"/>
                <w:szCs w:val="22"/>
                <w:lang w:eastAsia="zh-CN"/>
              </w:rPr>
              <w:t>DateTime</w:t>
            </w:r>
          </w:p>
        </w:tc>
        <w:tc>
          <w:tcPr>
            <w:tcW w:w="425" w:type="dxa"/>
          </w:tcPr>
          <w:p w14:paraId="669A7AB0" w14:textId="77777777" w:rsidR="007A011F" w:rsidRDefault="00000000">
            <w:pPr>
              <w:pStyle w:val="TAC"/>
              <w:rPr>
                <w:kern w:val="2"/>
                <w:szCs w:val="22"/>
              </w:rPr>
            </w:pPr>
            <w:r>
              <w:rPr>
                <w:kern w:val="2"/>
                <w:szCs w:val="22"/>
              </w:rPr>
              <w:t>O</w:t>
            </w:r>
          </w:p>
        </w:tc>
        <w:tc>
          <w:tcPr>
            <w:tcW w:w="1368" w:type="dxa"/>
          </w:tcPr>
          <w:p w14:paraId="4F618F13" w14:textId="77777777" w:rsidR="007A011F" w:rsidRDefault="00000000">
            <w:pPr>
              <w:pStyle w:val="TAL"/>
              <w:rPr>
                <w:kern w:val="2"/>
                <w:szCs w:val="22"/>
              </w:rPr>
            </w:pPr>
            <w:r>
              <w:rPr>
                <w:kern w:val="2"/>
                <w:szCs w:val="22"/>
              </w:rPr>
              <w:t>0..1</w:t>
            </w:r>
          </w:p>
        </w:tc>
        <w:tc>
          <w:tcPr>
            <w:tcW w:w="3438" w:type="dxa"/>
          </w:tcPr>
          <w:p w14:paraId="6CBA9D46" w14:textId="77777777" w:rsidR="007A011F" w:rsidRDefault="00000000">
            <w:pPr>
              <w:pStyle w:val="TAL"/>
              <w:rPr>
                <w:rFonts w:cs="Arial"/>
                <w:kern w:val="2"/>
                <w:szCs w:val="18"/>
              </w:rPr>
            </w:pPr>
            <w:r>
              <w:rPr>
                <w:rFonts w:cs="Arial"/>
                <w:kern w:val="2"/>
                <w:szCs w:val="18"/>
              </w:rPr>
              <w:t>Indicates message expiration time.</w:t>
            </w:r>
          </w:p>
        </w:tc>
        <w:tc>
          <w:tcPr>
            <w:tcW w:w="1998" w:type="dxa"/>
          </w:tcPr>
          <w:p w14:paraId="4E306A4F" w14:textId="77777777" w:rsidR="007A011F" w:rsidRDefault="007A011F">
            <w:pPr>
              <w:pStyle w:val="TAL"/>
              <w:rPr>
                <w:rFonts w:cs="Arial"/>
                <w:kern w:val="2"/>
                <w:szCs w:val="18"/>
              </w:rPr>
            </w:pPr>
          </w:p>
        </w:tc>
      </w:tr>
    </w:tbl>
    <w:p w14:paraId="563C6145" w14:textId="77777777" w:rsidR="007A011F" w:rsidRDefault="007A011F">
      <w:pPr>
        <w:rPr>
          <w:lang w:eastAsia="zh-CN"/>
        </w:rPr>
      </w:pPr>
    </w:p>
    <w:p w14:paraId="656C6A02" w14:textId="77777777" w:rsidR="007A011F" w:rsidRDefault="00000000">
      <w:pPr>
        <w:pStyle w:val="Heading5"/>
        <w:rPr>
          <w:lang w:eastAsia="zh-CN"/>
        </w:rPr>
      </w:pPr>
      <w:bookmarkStart w:id="945" w:name="_Toc96996771"/>
      <w:bookmarkStart w:id="946" w:name="_Toc93879001"/>
      <w:bookmarkStart w:id="947" w:name="_Toc138694709"/>
      <w:bookmarkStart w:id="948" w:name="_Toc97197177"/>
      <w:r>
        <w:rPr>
          <w:lang w:eastAsia="zh-CN"/>
        </w:rPr>
        <w:t>8.2.5.2.7</w:t>
      </w:r>
      <w:r>
        <w:rPr>
          <w:lang w:eastAsia="zh-CN"/>
        </w:rPr>
        <w:tab/>
      </w:r>
      <w:r>
        <w:t>Type:DeliveryStatusReport</w:t>
      </w:r>
      <w:bookmarkEnd w:id="945"/>
      <w:bookmarkEnd w:id="946"/>
      <w:bookmarkEnd w:id="947"/>
      <w:bookmarkEnd w:id="948"/>
    </w:p>
    <w:p w14:paraId="0B2BB5AE" w14:textId="77777777" w:rsidR="007A011F"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0EC0F5D9" w14:textId="77777777">
        <w:trPr>
          <w:jc w:val="center"/>
        </w:trPr>
        <w:tc>
          <w:tcPr>
            <w:tcW w:w="1430" w:type="dxa"/>
            <w:shd w:val="clear" w:color="auto" w:fill="C0C0C0"/>
          </w:tcPr>
          <w:p w14:paraId="26E59DB8" w14:textId="77777777" w:rsidR="007A011F" w:rsidRDefault="00000000">
            <w:pPr>
              <w:pStyle w:val="TAH"/>
              <w:rPr>
                <w:kern w:val="2"/>
                <w:szCs w:val="22"/>
              </w:rPr>
            </w:pPr>
            <w:r>
              <w:rPr>
                <w:kern w:val="2"/>
                <w:szCs w:val="22"/>
              </w:rPr>
              <w:t>Attribute name</w:t>
            </w:r>
          </w:p>
        </w:tc>
        <w:tc>
          <w:tcPr>
            <w:tcW w:w="1006" w:type="dxa"/>
            <w:shd w:val="clear" w:color="auto" w:fill="C0C0C0"/>
          </w:tcPr>
          <w:p w14:paraId="51E05696" w14:textId="77777777" w:rsidR="007A011F" w:rsidRDefault="00000000">
            <w:pPr>
              <w:pStyle w:val="TAH"/>
              <w:rPr>
                <w:kern w:val="2"/>
                <w:szCs w:val="22"/>
              </w:rPr>
            </w:pPr>
            <w:r>
              <w:rPr>
                <w:kern w:val="2"/>
                <w:szCs w:val="22"/>
              </w:rPr>
              <w:t>Data type</w:t>
            </w:r>
          </w:p>
        </w:tc>
        <w:tc>
          <w:tcPr>
            <w:tcW w:w="425" w:type="dxa"/>
            <w:shd w:val="clear" w:color="auto" w:fill="C0C0C0"/>
          </w:tcPr>
          <w:p w14:paraId="2666A1EB" w14:textId="77777777" w:rsidR="007A011F" w:rsidRDefault="00000000">
            <w:pPr>
              <w:pStyle w:val="TAH"/>
              <w:rPr>
                <w:kern w:val="2"/>
                <w:szCs w:val="22"/>
              </w:rPr>
            </w:pPr>
            <w:r>
              <w:rPr>
                <w:kern w:val="2"/>
                <w:szCs w:val="22"/>
              </w:rPr>
              <w:t>P</w:t>
            </w:r>
          </w:p>
        </w:tc>
        <w:tc>
          <w:tcPr>
            <w:tcW w:w="1368" w:type="dxa"/>
            <w:shd w:val="clear" w:color="auto" w:fill="C0C0C0"/>
          </w:tcPr>
          <w:p w14:paraId="4A5E7DA7" w14:textId="77777777" w:rsidR="007A011F" w:rsidRDefault="00000000">
            <w:pPr>
              <w:pStyle w:val="TAH"/>
              <w:jc w:val="left"/>
              <w:rPr>
                <w:kern w:val="2"/>
                <w:szCs w:val="22"/>
              </w:rPr>
            </w:pPr>
            <w:r>
              <w:rPr>
                <w:kern w:val="2"/>
                <w:szCs w:val="22"/>
              </w:rPr>
              <w:t>Cardinality</w:t>
            </w:r>
          </w:p>
        </w:tc>
        <w:tc>
          <w:tcPr>
            <w:tcW w:w="3438" w:type="dxa"/>
            <w:shd w:val="clear" w:color="auto" w:fill="C0C0C0"/>
          </w:tcPr>
          <w:p w14:paraId="26073BDF" w14:textId="77777777" w:rsidR="007A011F" w:rsidRDefault="00000000">
            <w:pPr>
              <w:pStyle w:val="TAH"/>
              <w:rPr>
                <w:rFonts w:cs="Arial"/>
                <w:kern w:val="2"/>
                <w:szCs w:val="18"/>
              </w:rPr>
            </w:pPr>
            <w:r>
              <w:rPr>
                <w:rFonts w:cs="Arial"/>
                <w:kern w:val="2"/>
                <w:szCs w:val="18"/>
              </w:rPr>
              <w:t>Description</w:t>
            </w:r>
          </w:p>
        </w:tc>
        <w:tc>
          <w:tcPr>
            <w:tcW w:w="1998" w:type="dxa"/>
            <w:shd w:val="clear" w:color="auto" w:fill="C0C0C0"/>
          </w:tcPr>
          <w:p w14:paraId="7E90A96F" w14:textId="77777777" w:rsidR="007A011F" w:rsidRDefault="00000000">
            <w:pPr>
              <w:pStyle w:val="TAH"/>
              <w:rPr>
                <w:rFonts w:cs="Arial"/>
                <w:kern w:val="2"/>
                <w:szCs w:val="18"/>
              </w:rPr>
            </w:pPr>
            <w:r>
              <w:rPr>
                <w:kern w:val="2"/>
                <w:szCs w:val="22"/>
              </w:rPr>
              <w:t>Applicability</w:t>
            </w:r>
          </w:p>
        </w:tc>
      </w:tr>
      <w:tr w:rsidR="007A011F" w14:paraId="4C39CAEE" w14:textId="77777777">
        <w:trPr>
          <w:jc w:val="center"/>
        </w:trPr>
        <w:tc>
          <w:tcPr>
            <w:tcW w:w="1430" w:type="dxa"/>
          </w:tcPr>
          <w:p w14:paraId="1BA43650" w14:textId="77777777" w:rsidR="007A011F" w:rsidRDefault="00000000">
            <w:pPr>
              <w:pStyle w:val="TAL"/>
              <w:rPr>
                <w:kern w:val="2"/>
                <w:szCs w:val="22"/>
              </w:rPr>
            </w:pPr>
            <w:r>
              <w:rPr>
                <w:kern w:val="2"/>
                <w:szCs w:val="22"/>
                <w:lang w:eastAsia="zh-CN"/>
              </w:rPr>
              <w:t>oriAddr</w:t>
            </w:r>
          </w:p>
        </w:tc>
        <w:tc>
          <w:tcPr>
            <w:tcW w:w="1006" w:type="dxa"/>
          </w:tcPr>
          <w:p w14:paraId="05C4628C" w14:textId="77777777" w:rsidR="007A011F" w:rsidRDefault="00000000">
            <w:pPr>
              <w:pStyle w:val="TAL"/>
              <w:rPr>
                <w:kern w:val="2"/>
                <w:szCs w:val="22"/>
              </w:rPr>
            </w:pPr>
            <w:r>
              <w:rPr>
                <w:kern w:val="2"/>
                <w:szCs w:val="22"/>
                <w:lang w:eastAsia="zh-CN"/>
              </w:rPr>
              <w:t>Address</w:t>
            </w:r>
          </w:p>
        </w:tc>
        <w:tc>
          <w:tcPr>
            <w:tcW w:w="425" w:type="dxa"/>
          </w:tcPr>
          <w:p w14:paraId="5A055346" w14:textId="77777777" w:rsidR="007A011F" w:rsidRDefault="00000000">
            <w:pPr>
              <w:pStyle w:val="TAC"/>
              <w:rPr>
                <w:kern w:val="2"/>
                <w:szCs w:val="22"/>
              </w:rPr>
            </w:pPr>
            <w:r>
              <w:rPr>
                <w:kern w:val="2"/>
                <w:szCs w:val="22"/>
              </w:rPr>
              <w:t>M</w:t>
            </w:r>
          </w:p>
        </w:tc>
        <w:tc>
          <w:tcPr>
            <w:tcW w:w="1368" w:type="dxa"/>
          </w:tcPr>
          <w:p w14:paraId="19588A09" w14:textId="77777777" w:rsidR="007A011F" w:rsidRDefault="00000000">
            <w:pPr>
              <w:pStyle w:val="TAL"/>
              <w:rPr>
                <w:kern w:val="2"/>
                <w:szCs w:val="22"/>
              </w:rPr>
            </w:pPr>
            <w:r>
              <w:rPr>
                <w:kern w:val="2"/>
                <w:szCs w:val="22"/>
              </w:rPr>
              <w:t>1</w:t>
            </w:r>
          </w:p>
        </w:tc>
        <w:tc>
          <w:tcPr>
            <w:tcW w:w="3438" w:type="dxa"/>
          </w:tcPr>
          <w:p w14:paraId="74B43A6E" w14:textId="77777777" w:rsidR="007A011F"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413292E2" w14:textId="77777777" w:rsidR="007A011F" w:rsidRDefault="007A011F">
            <w:pPr>
              <w:pStyle w:val="TAL"/>
              <w:rPr>
                <w:rFonts w:cs="Arial"/>
                <w:kern w:val="2"/>
                <w:szCs w:val="18"/>
              </w:rPr>
            </w:pPr>
          </w:p>
        </w:tc>
      </w:tr>
      <w:tr w:rsidR="007A011F" w14:paraId="2E5F9AF4" w14:textId="77777777">
        <w:trPr>
          <w:jc w:val="center"/>
        </w:trPr>
        <w:tc>
          <w:tcPr>
            <w:tcW w:w="1430" w:type="dxa"/>
          </w:tcPr>
          <w:p w14:paraId="602AFCB4" w14:textId="77777777" w:rsidR="007A011F" w:rsidRDefault="00000000">
            <w:pPr>
              <w:pStyle w:val="TAL"/>
              <w:rPr>
                <w:kern w:val="2"/>
                <w:szCs w:val="22"/>
              </w:rPr>
            </w:pPr>
            <w:r>
              <w:rPr>
                <w:kern w:val="2"/>
                <w:szCs w:val="22"/>
                <w:lang w:eastAsia="zh-CN"/>
              </w:rPr>
              <w:t>destAddr</w:t>
            </w:r>
          </w:p>
        </w:tc>
        <w:tc>
          <w:tcPr>
            <w:tcW w:w="1006" w:type="dxa"/>
          </w:tcPr>
          <w:p w14:paraId="6C2D62F9" w14:textId="77777777" w:rsidR="007A011F" w:rsidRDefault="00000000">
            <w:pPr>
              <w:pStyle w:val="TAL"/>
              <w:rPr>
                <w:kern w:val="2"/>
                <w:szCs w:val="22"/>
                <w:lang w:eastAsia="zh-CN"/>
              </w:rPr>
            </w:pPr>
            <w:r>
              <w:rPr>
                <w:kern w:val="2"/>
                <w:szCs w:val="22"/>
              </w:rPr>
              <w:t>Address</w:t>
            </w:r>
          </w:p>
        </w:tc>
        <w:tc>
          <w:tcPr>
            <w:tcW w:w="425" w:type="dxa"/>
          </w:tcPr>
          <w:p w14:paraId="243AE5A4" w14:textId="77777777" w:rsidR="007A011F" w:rsidRDefault="00000000">
            <w:pPr>
              <w:pStyle w:val="TAC"/>
              <w:rPr>
                <w:kern w:val="2"/>
                <w:szCs w:val="22"/>
              </w:rPr>
            </w:pPr>
            <w:r>
              <w:rPr>
                <w:kern w:val="2"/>
                <w:szCs w:val="22"/>
              </w:rPr>
              <w:t>M</w:t>
            </w:r>
          </w:p>
        </w:tc>
        <w:tc>
          <w:tcPr>
            <w:tcW w:w="1368" w:type="dxa"/>
          </w:tcPr>
          <w:p w14:paraId="02888FBC" w14:textId="77777777" w:rsidR="007A011F" w:rsidRDefault="00000000">
            <w:pPr>
              <w:pStyle w:val="TAL"/>
              <w:rPr>
                <w:kern w:val="2"/>
                <w:szCs w:val="22"/>
              </w:rPr>
            </w:pPr>
            <w:r>
              <w:rPr>
                <w:kern w:val="2"/>
                <w:szCs w:val="22"/>
              </w:rPr>
              <w:t>1</w:t>
            </w:r>
          </w:p>
        </w:tc>
        <w:tc>
          <w:tcPr>
            <w:tcW w:w="3438" w:type="dxa"/>
          </w:tcPr>
          <w:p w14:paraId="4BFED9E4" w14:textId="77777777" w:rsidR="007A011F"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0AF9DB52" w14:textId="77777777" w:rsidR="007A011F" w:rsidRDefault="007A011F">
            <w:pPr>
              <w:pStyle w:val="TAL"/>
              <w:rPr>
                <w:rFonts w:cs="Arial"/>
                <w:kern w:val="2"/>
                <w:szCs w:val="18"/>
              </w:rPr>
            </w:pPr>
          </w:p>
        </w:tc>
      </w:tr>
      <w:tr w:rsidR="007A011F" w14:paraId="22100FFD" w14:textId="77777777">
        <w:trPr>
          <w:jc w:val="center"/>
        </w:trPr>
        <w:tc>
          <w:tcPr>
            <w:tcW w:w="1430" w:type="dxa"/>
          </w:tcPr>
          <w:p w14:paraId="24C84507" w14:textId="77777777" w:rsidR="007A011F" w:rsidRDefault="00000000">
            <w:pPr>
              <w:pStyle w:val="TAL"/>
              <w:rPr>
                <w:kern w:val="2"/>
                <w:szCs w:val="22"/>
              </w:rPr>
            </w:pPr>
            <w:r>
              <w:rPr>
                <w:kern w:val="2"/>
                <w:szCs w:val="22"/>
                <w:lang w:eastAsia="zh-CN"/>
              </w:rPr>
              <w:t>msgId</w:t>
            </w:r>
          </w:p>
        </w:tc>
        <w:tc>
          <w:tcPr>
            <w:tcW w:w="1006" w:type="dxa"/>
          </w:tcPr>
          <w:p w14:paraId="320CF4D6" w14:textId="77777777" w:rsidR="007A011F" w:rsidRDefault="00000000">
            <w:pPr>
              <w:pStyle w:val="TAL"/>
              <w:rPr>
                <w:kern w:val="2"/>
                <w:szCs w:val="22"/>
                <w:lang w:eastAsia="zh-CN"/>
              </w:rPr>
            </w:pPr>
            <w:r>
              <w:rPr>
                <w:kern w:val="2"/>
                <w:szCs w:val="22"/>
              </w:rPr>
              <w:t>string</w:t>
            </w:r>
          </w:p>
        </w:tc>
        <w:tc>
          <w:tcPr>
            <w:tcW w:w="425" w:type="dxa"/>
          </w:tcPr>
          <w:p w14:paraId="361980AC" w14:textId="77777777" w:rsidR="007A011F" w:rsidRDefault="00000000">
            <w:pPr>
              <w:pStyle w:val="TAC"/>
              <w:rPr>
                <w:kern w:val="2"/>
                <w:szCs w:val="22"/>
              </w:rPr>
            </w:pPr>
            <w:r>
              <w:rPr>
                <w:kern w:val="2"/>
                <w:szCs w:val="22"/>
              </w:rPr>
              <w:t>M</w:t>
            </w:r>
          </w:p>
        </w:tc>
        <w:tc>
          <w:tcPr>
            <w:tcW w:w="1368" w:type="dxa"/>
          </w:tcPr>
          <w:p w14:paraId="0B6A128A" w14:textId="77777777" w:rsidR="007A011F" w:rsidRDefault="00000000">
            <w:pPr>
              <w:pStyle w:val="TAL"/>
              <w:rPr>
                <w:kern w:val="2"/>
                <w:szCs w:val="22"/>
              </w:rPr>
            </w:pPr>
            <w:r>
              <w:rPr>
                <w:kern w:val="2"/>
                <w:szCs w:val="22"/>
              </w:rPr>
              <w:t>1</w:t>
            </w:r>
          </w:p>
        </w:tc>
        <w:tc>
          <w:tcPr>
            <w:tcW w:w="3438" w:type="dxa"/>
          </w:tcPr>
          <w:p w14:paraId="7F55F99E" w14:textId="77777777" w:rsidR="007A011F" w:rsidRDefault="00000000">
            <w:pPr>
              <w:pStyle w:val="TAL"/>
              <w:rPr>
                <w:kern w:val="2"/>
                <w:szCs w:val="22"/>
              </w:rPr>
            </w:pPr>
            <w:r>
              <w:rPr>
                <w:kern w:val="2"/>
                <w:szCs w:val="22"/>
              </w:rPr>
              <w:t>Unique identifier of this message.</w:t>
            </w:r>
          </w:p>
        </w:tc>
        <w:tc>
          <w:tcPr>
            <w:tcW w:w="1998" w:type="dxa"/>
          </w:tcPr>
          <w:p w14:paraId="20561929" w14:textId="77777777" w:rsidR="007A011F" w:rsidRDefault="007A011F">
            <w:pPr>
              <w:pStyle w:val="TAL"/>
              <w:rPr>
                <w:rFonts w:cs="Arial"/>
                <w:kern w:val="2"/>
                <w:szCs w:val="18"/>
              </w:rPr>
            </w:pPr>
          </w:p>
        </w:tc>
      </w:tr>
      <w:tr w:rsidR="007A011F" w14:paraId="4C513BF8" w14:textId="77777777">
        <w:trPr>
          <w:jc w:val="center"/>
        </w:trPr>
        <w:tc>
          <w:tcPr>
            <w:tcW w:w="1430" w:type="dxa"/>
          </w:tcPr>
          <w:p w14:paraId="5D422B6F" w14:textId="77777777" w:rsidR="007A011F" w:rsidRDefault="00000000">
            <w:pPr>
              <w:pStyle w:val="TAL"/>
              <w:rPr>
                <w:kern w:val="2"/>
                <w:szCs w:val="22"/>
                <w:lang w:eastAsia="zh-CN"/>
              </w:rPr>
            </w:pPr>
            <w:r>
              <w:rPr>
                <w:kern w:val="2"/>
                <w:szCs w:val="22"/>
                <w:lang w:eastAsia="zh-CN"/>
              </w:rPr>
              <w:t>failureCause</w:t>
            </w:r>
          </w:p>
        </w:tc>
        <w:tc>
          <w:tcPr>
            <w:tcW w:w="1006" w:type="dxa"/>
          </w:tcPr>
          <w:p w14:paraId="4E8928F3" w14:textId="77777777" w:rsidR="007A011F" w:rsidRDefault="00000000">
            <w:pPr>
              <w:pStyle w:val="TAL"/>
              <w:rPr>
                <w:kern w:val="2"/>
                <w:szCs w:val="22"/>
                <w:lang w:eastAsia="zh-CN"/>
              </w:rPr>
            </w:pPr>
            <w:r>
              <w:rPr>
                <w:kern w:val="2"/>
                <w:szCs w:val="22"/>
              </w:rPr>
              <w:t>string</w:t>
            </w:r>
          </w:p>
        </w:tc>
        <w:tc>
          <w:tcPr>
            <w:tcW w:w="425" w:type="dxa"/>
          </w:tcPr>
          <w:p w14:paraId="7EF4D421" w14:textId="77777777" w:rsidR="007A011F" w:rsidRDefault="00000000">
            <w:pPr>
              <w:pStyle w:val="TAC"/>
              <w:rPr>
                <w:kern w:val="2"/>
                <w:szCs w:val="22"/>
                <w:lang w:eastAsia="zh-CN"/>
              </w:rPr>
            </w:pPr>
            <w:r>
              <w:rPr>
                <w:kern w:val="2"/>
                <w:szCs w:val="22"/>
                <w:lang w:eastAsia="zh-CN"/>
              </w:rPr>
              <w:t>C</w:t>
            </w:r>
          </w:p>
        </w:tc>
        <w:tc>
          <w:tcPr>
            <w:tcW w:w="1368" w:type="dxa"/>
          </w:tcPr>
          <w:p w14:paraId="117AFEBC" w14:textId="77777777" w:rsidR="007A011F" w:rsidRDefault="00000000">
            <w:pPr>
              <w:pStyle w:val="TAL"/>
              <w:rPr>
                <w:kern w:val="2"/>
                <w:szCs w:val="22"/>
              </w:rPr>
            </w:pPr>
            <w:r>
              <w:rPr>
                <w:kern w:val="2"/>
                <w:szCs w:val="22"/>
              </w:rPr>
              <w:t>0..1</w:t>
            </w:r>
          </w:p>
        </w:tc>
        <w:tc>
          <w:tcPr>
            <w:tcW w:w="3438" w:type="dxa"/>
          </w:tcPr>
          <w:p w14:paraId="368B38CE" w14:textId="77777777" w:rsidR="007A011F" w:rsidRDefault="00000000">
            <w:pPr>
              <w:pStyle w:val="TAL"/>
              <w:rPr>
                <w:kern w:val="2"/>
                <w:szCs w:val="22"/>
                <w:lang w:eastAsia="zh-CN"/>
              </w:rPr>
            </w:pPr>
            <w:r>
              <w:rPr>
                <w:kern w:val="2"/>
                <w:szCs w:val="22"/>
              </w:rPr>
              <w:t>The Failure Cause indicates the failure reason, if applicable.</w:t>
            </w:r>
          </w:p>
          <w:p w14:paraId="160F0DC1" w14:textId="77777777" w:rsidR="007A011F"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5A8F7390" w14:textId="77777777" w:rsidR="007A011F" w:rsidRDefault="007A011F">
            <w:pPr>
              <w:pStyle w:val="TAL"/>
              <w:rPr>
                <w:rFonts w:cs="Arial"/>
                <w:kern w:val="2"/>
                <w:szCs w:val="18"/>
              </w:rPr>
            </w:pPr>
          </w:p>
        </w:tc>
      </w:tr>
      <w:tr w:rsidR="007A011F" w14:paraId="2D130A9C" w14:textId="77777777">
        <w:trPr>
          <w:jc w:val="center"/>
        </w:trPr>
        <w:tc>
          <w:tcPr>
            <w:tcW w:w="1430" w:type="dxa"/>
          </w:tcPr>
          <w:p w14:paraId="63767F12" w14:textId="77777777" w:rsidR="007A011F" w:rsidRDefault="00000000">
            <w:pPr>
              <w:pStyle w:val="TAL"/>
              <w:rPr>
                <w:kern w:val="2"/>
                <w:szCs w:val="22"/>
                <w:lang w:eastAsia="zh-CN"/>
              </w:rPr>
            </w:pPr>
            <w:r>
              <w:rPr>
                <w:kern w:val="2"/>
                <w:szCs w:val="22"/>
                <w:lang w:eastAsia="zh-CN"/>
              </w:rPr>
              <w:t>delivSt</w:t>
            </w:r>
          </w:p>
        </w:tc>
        <w:tc>
          <w:tcPr>
            <w:tcW w:w="1006" w:type="dxa"/>
          </w:tcPr>
          <w:p w14:paraId="53F5B78B" w14:textId="77777777" w:rsidR="007A011F" w:rsidRDefault="00000000">
            <w:pPr>
              <w:pStyle w:val="TAL"/>
              <w:rPr>
                <w:kern w:val="2"/>
                <w:szCs w:val="22"/>
                <w:lang w:eastAsia="zh-CN"/>
              </w:rPr>
            </w:pPr>
            <w:r>
              <w:rPr>
                <w:kern w:val="2"/>
                <w:szCs w:val="22"/>
                <w:lang w:eastAsia="zh-CN"/>
              </w:rPr>
              <w:t>ReportDeliveryStatus</w:t>
            </w:r>
          </w:p>
        </w:tc>
        <w:tc>
          <w:tcPr>
            <w:tcW w:w="425" w:type="dxa"/>
          </w:tcPr>
          <w:p w14:paraId="148F3FD1" w14:textId="77777777" w:rsidR="007A011F" w:rsidRDefault="00000000">
            <w:pPr>
              <w:pStyle w:val="TAC"/>
              <w:rPr>
                <w:kern w:val="2"/>
                <w:szCs w:val="22"/>
              </w:rPr>
            </w:pPr>
            <w:r>
              <w:rPr>
                <w:kern w:val="2"/>
                <w:szCs w:val="22"/>
              </w:rPr>
              <w:t>M</w:t>
            </w:r>
          </w:p>
        </w:tc>
        <w:tc>
          <w:tcPr>
            <w:tcW w:w="1368" w:type="dxa"/>
          </w:tcPr>
          <w:p w14:paraId="568FF31D" w14:textId="77777777" w:rsidR="007A011F" w:rsidRDefault="00000000">
            <w:pPr>
              <w:pStyle w:val="TAL"/>
              <w:rPr>
                <w:kern w:val="2"/>
                <w:szCs w:val="22"/>
              </w:rPr>
            </w:pPr>
            <w:r>
              <w:rPr>
                <w:kern w:val="2"/>
                <w:szCs w:val="22"/>
              </w:rPr>
              <w:t>1</w:t>
            </w:r>
          </w:p>
        </w:tc>
        <w:tc>
          <w:tcPr>
            <w:tcW w:w="3438" w:type="dxa"/>
          </w:tcPr>
          <w:p w14:paraId="6B6E9698" w14:textId="77777777" w:rsidR="007A011F"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C94371D" w14:textId="77777777" w:rsidR="007A011F" w:rsidRDefault="007A011F">
            <w:pPr>
              <w:pStyle w:val="TAL"/>
              <w:rPr>
                <w:rFonts w:cs="Arial"/>
                <w:kern w:val="2"/>
                <w:szCs w:val="18"/>
              </w:rPr>
            </w:pPr>
          </w:p>
        </w:tc>
      </w:tr>
      <w:tr w:rsidR="007A011F" w14:paraId="3D631FFB" w14:textId="77777777">
        <w:trPr>
          <w:jc w:val="center"/>
        </w:trPr>
        <w:tc>
          <w:tcPr>
            <w:tcW w:w="9665" w:type="dxa"/>
            <w:gridSpan w:val="6"/>
          </w:tcPr>
          <w:p w14:paraId="4E8AC98E" w14:textId="77777777" w:rsidR="007A011F"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1ECEC065" w14:textId="77777777" w:rsidR="007A011F" w:rsidRDefault="007A011F">
      <w:pPr>
        <w:rPr>
          <w:lang w:eastAsia="zh-CN"/>
        </w:rPr>
      </w:pPr>
    </w:p>
    <w:p w14:paraId="7CB79EDB" w14:textId="77777777" w:rsidR="007A011F" w:rsidRDefault="00000000">
      <w:pPr>
        <w:pStyle w:val="Heading4"/>
      </w:pPr>
      <w:bookmarkStart w:id="949" w:name="_Toc93879002"/>
      <w:bookmarkStart w:id="950" w:name="_Toc138694710"/>
      <w:bookmarkStart w:id="951" w:name="_Toc96996772"/>
      <w:bookmarkStart w:id="952"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14:paraId="2B56324B" w14:textId="77777777" w:rsidR="007A011F" w:rsidRDefault="00000000">
      <w:pPr>
        <w:pStyle w:val="Heading5"/>
        <w:rPr>
          <w:lang w:eastAsia="zh-CN"/>
        </w:rPr>
      </w:pPr>
      <w:bookmarkStart w:id="953" w:name="_Toc138694711"/>
      <w:bookmarkStart w:id="954" w:name="_Toc96996773"/>
      <w:bookmarkStart w:id="955" w:name="_Toc93879003"/>
      <w:bookmarkStart w:id="956" w:name="_Toc97197179"/>
      <w:r>
        <w:rPr>
          <w:lang w:eastAsia="zh-CN"/>
        </w:rPr>
        <w:t>8.2.5.3.1</w:t>
      </w:r>
      <w:r>
        <w:rPr>
          <w:lang w:eastAsia="zh-CN"/>
        </w:rPr>
        <w:tab/>
        <w:t>Introduction</w:t>
      </w:r>
      <w:bookmarkEnd w:id="953"/>
      <w:bookmarkEnd w:id="954"/>
      <w:bookmarkEnd w:id="955"/>
      <w:bookmarkEnd w:id="956"/>
    </w:p>
    <w:p w14:paraId="24D42F1B" w14:textId="77777777" w:rsidR="007A011F" w:rsidRDefault="00000000">
      <w:pPr>
        <w:rPr>
          <w:lang w:eastAsia="zh-CN"/>
        </w:rPr>
      </w:pPr>
      <w:r>
        <w:rPr>
          <w:lang w:eastAsia="zh-CN"/>
        </w:rPr>
        <w:t>This clause defines simple data types and enumerations that can be referenced from data structures defined in the previous clauses.</w:t>
      </w:r>
    </w:p>
    <w:p w14:paraId="7B1FD9B3" w14:textId="77777777" w:rsidR="007A011F" w:rsidRDefault="00000000">
      <w:pPr>
        <w:pStyle w:val="Heading5"/>
        <w:rPr>
          <w:lang w:eastAsia="zh-CN"/>
        </w:rPr>
      </w:pPr>
      <w:bookmarkStart w:id="957" w:name="_Toc96996774"/>
      <w:bookmarkStart w:id="958" w:name="_Toc138694712"/>
      <w:bookmarkStart w:id="959" w:name="_Toc93879004"/>
      <w:bookmarkStart w:id="960" w:name="_Toc97197180"/>
      <w:r>
        <w:rPr>
          <w:lang w:eastAsia="zh-CN"/>
        </w:rPr>
        <w:lastRenderedPageBreak/>
        <w:t>8.2.5.3.2</w:t>
      </w:r>
      <w:r>
        <w:rPr>
          <w:lang w:eastAsia="zh-CN"/>
        </w:rPr>
        <w:tab/>
        <w:t>Simple data types</w:t>
      </w:r>
      <w:bookmarkEnd w:id="957"/>
      <w:bookmarkEnd w:id="958"/>
      <w:bookmarkEnd w:id="959"/>
      <w:bookmarkEnd w:id="960"/>
    </w:p>
    <w:p w14:paraId="0FEF9F64" w14:textId="77777777" w:rsidR="007A011F" w:rsidRDefault="00000000">
      <w:pPr>
        <w:rPr>
          <w:lang w:eastAsia="zh-CN"/>
        </w:rPr>
      </w:pPr>
      <w:r>
        <w:rPr>
          <w:lang w:eastAsia="zh-CN"/>
        </w:rPr>
        <w:t>None.</w:t>
      </w:r>
    </w:p>
    <w:p w14:paraId="76C28070" w14:textId="77777777" w:rsidR="007A011F" w:rsidRDefault="00000000">
      <w:pPr>
        <w:pStyle w:val="Heading5"/>
        <w:rPr>
          <w:lang w:eastAsia="zh-CN"/>
        </w:rPr>
      </w:pPr>
      <w:bookmarkStart w:id="961" w:name="_Toc93879005"/>
      <w:bookmarkStart w:id="962" w:name="_Toc97197181"/>
      <w:bookmarkStart w:id="963" w:name="_Toc138694713"/>
      <w:bookmarkStart w:id="964" w:name="_Toc96996775"/>
      <w:r>
        <w:rPr>
          <w:lang w:eastAsia="zh-CN"/>
        </w:rPr>
        <w:t>8.2.5.3.3</w:t>
      </w:r>
      <w:r>
        <w:rPr>
          <w:lang w:eastAsia="zh-CN"/>
        </w:rPr>
        <w:tab/>
        <w:t>Enumeration: DeliveryStatus</w:t>
      </w:r>
      <w:bookmarkEnd w:id="961"/>
      <w:bookmarkEnd w:id="962"/>
      <w:bookmarkEnd w:id="963"/>
      <w:bookmarkEnd w:id="964"/>
    </w:p>
    <w:p w14:paraId="1EC642F9" w14:textId="77777777" w:rsidR="007A011F"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A011F" w14:paraId="6A6716AF" w14:textId="77777777">
        <w:tc>
          <w:tcPr>
            <w:tcW w:w="1392" w:type="pct"/>
            <w:shd w:val="clear" w:color="auto" w:fill="C0C0C0"/>
            <w:tcMar>
              <w:top w:w="0" w:type="dxa"/>
              <w:left w:w="108" w:type="dxa"/>
              <w:bottom w:w="0" w:type="dxa"/>
              <w:right w:w="108" w:type="dxa"/>
            </w:tcMar>
          </w:tcPr>
          <w:p w14:paraId="37040EB8" w14:textId="77777777" w:rsidR="007A011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B56E87" w14:textId="77777777" w:rsidR="007A011F" w:rsidRDefault="00000000">
            <w:pPr>
              <w:pStyle w:val="TAH"/>
              <w:rPr>
                <w:kern w:val="2"/>
                <w:szCs w:val="22"/>
              </w:rPr>
            </w:pPr>
            <w:r>
              <w:rPr>
                <w:kern w:val="2"/>
                <w:szCs w:val="22"/>
              </w:rPr>
              <w:t>Description</w:t>
            </w:r>
          </w:p>
        </w:tc>
        <w:tc>
          <w:tcPr>
            <w:tcW w:w="1278" w:type="pct"/>
            <w:shd w:val="clear" w:color="auto" w:fill="C0C0C0"/>
          </w:tcPr>
          <w:p w14:paraId="185E080A" w14:textId="77777777" w:rsidR="007A011F" w:rsidRDefault="00000000">
            <w:pPr>
              <w:pStyle w:val="TAH"/>
              <w:rPr>
                <w:kern w:val="2"/>
                <w:szCs w:val="22"/>
              </w:rPr>
            </w:pPr>
            <w:r>
              <w:rPr>
                <w:kern w:val="2"/>
                <w:szCs w:val="22"/>
              </w:rPr>
              <w:t>Applicability</w:t>
            </w:r>
          </w:p>
        </w:tc>
      </w:tr>
      <w:tr w:rsidR="007A011F" w14:paraId="04D811CA" w14:textId="77777777">
        <w:tc>
          <w:tcPr>
            <w:tcW w:w="1392" w:type="pct"/>
            <w:tcMar>
              <w:top w:w="0" w:type="dxa"/>
              <w:left w:w="108" w:type="dxa"/>
              <w:bottom w:w="0" w:type="dxa"/>
              <w:right w:w="108" w:type="dxa"/>
            </w:tcMar>
          </w:tcPr>
          <w:p w14:paraId="0FDE3A7A" w14:textId="77777777" w:rsidR="007A011F"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5B761A4F" w14:textId="77777777" w:rsidR="007A011F" w:rsidRDefault="00000000">
            <w:pPr>
              <w:pStyle w:val="TAL"/>
              <w:rPr>
                <w:kern w:val="2"/>
                <w:szCs w:val="22"/>
              </w:rPr>
            </w:pPr>
            <w:r>
              <w:rPr>
                <w:kern w:val="2"/>
                <w:szCs w:val="22"/>
              </w:rPr>
              <w:t>Indicates that the message delivery is failed.</w:t>
            </w:r>
          </w:p>
        </w:tc>
        <w:tc>
          <w:tcPr>
            <w:tcW w:w="1278" w:type="pct"/>
          </w:tcPr>
          <w:p w14:paraId="5CDC272F" w14:textId="77777777" w:rsidR="007A011F" w:rsidRDefault="007A011F">
            <w:pPr>
              <w:pStyle w:val="TAL"/>
              <w:rPr>
                <w:kern w:val="2"/>
                <w:szCs w:val="22"/>
              </w:rPr>
            </w:pPr>
          </w:p>
        </w:tc>
      </w:tr>
      <w:tr w:rsidR="007A011F" w14:paraId="0B1B3AB5" w14:textId="77777777">
        <w:tc>
          <w:tcPr>
            <w:tcW w:w="1392" w:type="pct"/>
            <w:tcMar>
              <w:top w:w="0" w:type="dxa"/>
              <w:left w:w="108" w:type="dxa"/>
              <w:bottom w:w="0" w:type="dxa"/>
              <w:right w:w="108" w:type="dxa"/>
            </w:tcMar>
          </w:tcPr>
          <w:p w14:paraId="702F3272" w14:textId="77777777" w:rsidR="007A011F"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5DAF24DE" w14:textId="77777777" w:rsidR="007A011F"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23263064" w14:textId="77777777" w:rsidR="007A011F" w:rsidRDefault="007A011F">
            <w:pPr>
              <w:pStyle w:val="TAL"/>
              <w:rPr>
                <w:kern w:val="2"/>
                <w:szCs w:val="22"/>
              </w:rPr>
            </w:pPr>
          </w:p>
        </w:tc>
      </w:tr>
    </w:tbl>
    <w:p w14:paraId="2EA7E515" w14:textId="77777777" w:rsidR="007A011F" w:rsidRDefault="007A011F">
      <w:pPr>
        <w:rPr>
          <w:lang w:eastAsia="zh-CN"/>
        </w:rPr>
      </w:pPr>
    </w:p>
    <w:p w14:paraId="7A0C1A5C" w14:textId="77777777" w:rsidR="007A011F" w:rsidRDefault="00000000">
      <w:pPr>
        <w:pStyle w:val="Heading5"/>
        <w:rPr>
          <w:lang w:eastAsia="zh-CN"/>
        </w:rPr>
      </w:pPr>
      <w:bookmarkStart w:id="965" w:name="_Toc97197182"/>
      <w:bookmarkStart w:id="966" w:name="_Toc138694714"/>
      <w:bookmarkStart w:id="967" w:name="_Toc96996776"/>
      <w:bookmarkStart w:id="968" w:name="_Toc93879006"/>
      <w:r>
        <w:rPr>
          <w:lang w:eastAsia="zh-CN"/>
        </w:rPr>
        <w:t>8.2.5.3.4</w:t>
      </w:r>
      <w:r>
        <w:rPr>
          <w:lang w:eastAsia="zh-CN"/>
        </w:rPr>
        <w:tab/>
        <w:t>Enumeration: ReportDeliveryStatus</w:t>
      </w:r>
      <w:bookmarkEnd w:id="965"/>
      <w:bookmarkEnd w:id="966"/>
      <w:bookmarkEnd w:id="967"/>
      <w:bookmarkEnd w:id="968"/>
    </w:p>
    <w:p w14:paraId="3D5C436B" w14:textId="77777777" w:rsidR="007A011F"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A011F" w14:paraId="4D422AE7" w14:textId="77777777">
        <w:tc>
          <w:tcPr>
            <w:tcW w:w="1392" w:type="pct"/>
            <w:shd w:val="clear" w:color="auto" w:fill="C0C0C0"/>
            <w:tcMar>
              <w:top w:w="0" w:type="dxa"/>
              <w:left w:w="108" w:type="dxa"/>
              <w:bottom w:w="0" w:type="dxa"/>
              <w:right w:w="108" w:type="dxa"/>
            </w:tcMar>
          </w:tcPr>
          <w:p w14:paraId="17932D6D" w14:textId="77777777" w:rsidR="007A011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04426201" w14:textId="77777777" w:rsidR="007A011F" w:rsidRDefault="00000000">
            <w:pPr>
              <w:pStyle w:val="TAH"/>
              <w:rPr>
                <w:kern w:val="2"/>
                <w:szCs w:val="22"/>
              </w:rPr>
            </w:pPr>
            <w:r>
              <w:rPr>
                <w:kern w:val="2"/>
                <w:szCs w:val="22"/>
              </w:rPr>
              <w:t>Description</w:t>
            </w:r>
          </w:p>
        </w:tc>
        <w:tc>
          <w:tcPr>
            <w:tcW w:w="1278" w:type="pct"/>
            <w:shd w:val="clear" w:color="auto" w:fill="C0C0C0"/>
          </w:tcPr>
          <w:p w14:paraId="01B664B5" w14:textId="77777777" w:rsidR="007A011F" w:rsidRDefault="00000000">
            <w:pPr>
              <w:pStyle w:val="TAH"/>
              <w:rPr>
                <w:kern w:val="2"/>
                <w:szCs w:val="22"/>
              </w:rPr>
            </w:pPr>
            <w:r>
              <w:rPr>
                <w:kern w:val="2"/>
                <w:szCs w:val="22"/>
              </w:rPr>
              <w:t>Applicability</w:t>
            </w:r>
          </w:p>
        </w:tc>
      </w:tr>
      <w:tr w:rsidR="007A011F" w14:paraId="613C2840" w14:textId="77777777">
        <w:tc>
          <w:tcPr>
            <w:tcW w:w="1392" w:type="pct"/>
            <w:tcMar>
              <w:top w:w="0" w:type="dxa"/>
              <w:left w:w="108" w:type="dxa"/>
              <w:bottom w:w="0" w:type="dxa"/>
              <w:right w:w="108" w:type="dxa"/>
            </w:tcMar>
          </w:tcPr>
          <w:p w14:paraId="7E74ADC4" w14:textId="77777777" w:rsidR="007A011F"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5D3B44D8" w14:textId="77777777" w:rsidR="007A011F"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5CCEA0F" w14:textId="77777777" w:rsidR="007A011F" w:rsidRDefault="007A011F">
            <w:pPr>
              <w:pStyle w:val="TAL"/>
              <w:rPr>
                <w:kern w:val="2"/>
                <w:szCs w:val="22"/>
              </w:rPr>
            </w:pPr>
          </w:p>
        </w:tc>
      </w:tr>
      <w:tr w:rsidR="007A011F" w14:paraId="2A52E6F3" w14:textId="77777777">
        <w:tc>
          <w:tcPr>
            <w:tcW w:w="1392" w:type="pct"/>
            <w:tcMar>
              <w:top w:w="0" w:type="dxa"/>
              <w:left w:w="108" w:type="dxa"/>
              <w:bottom w:w="0" w:type="dxa"/>
              <w:right w:w="108" w:type="dxa"/>
            </w:tcMar>
          </w:tcPr>
          <w:p w14:paraId="5BE1012E" w14:textId="77777777" w:rsidR="007A011F"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61F72B0F" w14:textId="77777777" w:rsidR="007A011F"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623BC71F" w14:textId="77777777" w:rsidR="007A011F" w:rsidRDefault="007A011F">
            <w:pPr>
              <w:pStyle w:val="TAL"/>
              <w:rPr>
                <w:kern w:val="2"/>
                <w:szCs w:val="22"/>
              </w:rPr>
            </w:pPr>
          </w:p>
        </w:tc>
      </w:tr>
    </w:tbl>
    <w:p w14:paraId="4972C754" w14:textId="77777777" w:rsidR="007A011F" w:rsidRDefault="007A011F">
      <w:pPr>
        <w:rPr>
          <w:lang w:eastAsia="zh-CN"/>
        </w:rPr>
      </w:pPr>
    </w:p>
    <w:p w14:paraId="5355AD31" w14:textId="77777777" w:rsidR="007A011F" w:rsidRDefault="00000000">
      <w:pPr>
        <w:pStyle w:val="Heading5"/>
        <w:rPr>
          <w:lang w:eastAsia="zh-CN"/>
        </w:rPr>
      </w:pPr>
      <w:bookmarkStart w:id="969" w:name="_Toc138694715"/>
      <w:bookmarkStart w:id="970" w:name="_Toc93879007"/>
      <w:bookmarkStart w:id="971" w:name="_Toc96996777"/>
      <w:bookmarkStart w:id="972" w:name="_Toc97197183"/>
      <w:r>
        <w:rPr>
          <w:lang w:eastAsia="zh-CN"/>
        </w:rPr>
        <w:t>8.2.5.3.5</w:t>
      </w:r>
      <w:r>
        <w:rPr>
          <w:lang w:eastAsia="zh-CN"/>
        </w:rPr>
        <w:tab/>
        <w:t>Enumeration:Priority</w:t>
      </w:r>
      <w:bookmarkEnd w:id="969"/>
      <w:bookmarkEnd w:id="970"/>
      <w:bookmarkEnd w:id="971"/>
      <w:bookmarkEnd w:id="972"/>
    </w:p>
    <w:p w14:paraId="18E21C2D" w14:textId="77777777" w:rsidR="007A011F"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A011F" w14:paraId="78ABD6EE" w14:textId="77777777">
        <w:tc>
          <w:tcPr>
            <w:tcW w:w="1392" w:type="pct"/>
            <w:shd w:val="clear" w:color="auto" w:fill="C0C0C0"/>
            <w:tcMar>
              <w:top w:w="0" w:type="dxa"/>
              <w:left w:w="108" w:type="dxa"/>
              <w:bottom w:w="0" w:type="dxa"/>
              <w:right w:w="108" w:type="dxa"/>
            </w:tcMar>
          </w:tcPr>
          <w:p w14:paraId="355FA8FD" w14:textId="77777777" w:rsidR="007A011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E2C60E" w14:textId="77777777" w:rsidR="007A011F" w:rsidRDefault="00000000">
            <w:pPr>
              <w:pStyle w:val="TAH"/>
              <w:rPr>
                <w:kern w:val="2"/>
                <w:szCs w:val="22"/>
              </w:rPr>
            </w:pPr>
            <w:r>
              <w:rPr>
                <w:kern w:val="2"/>
                <w:szCs w:val="22"/>
              </w:rPr>
              <w:t>Description</w:t>
            </w:r>
          </w:p>
        </w:tc>
        <w:tc>
          <w:tcPr>
            <w:tcW w:w="1278" w:type="pct"/>
            <w:shd w:val="clear" w:color="auto" w:fill="C0C0C0"/>
          </w:tcPr>
          <w:p w14:paraId="63D4E040" w14:textId="77777777" w:rsidR="007A011F" w:rsidRDefault="00000000">
            <w:pPr>
              <w:pStyle w:val="TAH"/>
              <w:rPr>
                <w:kern w:val="2"/>
                <w:szCs w:val="22"/>
              </w:rPr>
            </w:pPr>
            <w:r>
              <w:rPr>
                <w:kern w:val="2"/>
                <w:szCs w:val="22"/>
              </w:rPr>
              <w:t>Applicability</w:t>
            </w:r>
          </w:p>
        </w:tc>
      </w:tr>
      <w:tr w:rsidR="007A011F" w14:paraId="211EC234" w14:textId="77777777">
        <w:tc>
          <w:tcPr>
            <w:tcW w:w="1392" w:type="pct"/>
            <w:tcMar>
              <w:top w:w="0" w:type="dxa"/>
              <w:left w:w="108" w:type="dxa"/>
              <w:bottom w:w="0" w:type="dxa"/>
              <w:right w:w="108" w:type="dxa"/>
            </w:tcMar>
          </w:tcPr>
          <w:p w14:paraId="736166F0" w14:textId="77777777" w:rsidR="007A011F"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7AB6F667" w14:textId="77777777" w:rsidR="007A011F" w:rsidRDefault="00000000">
            <w:pPr>
              <w:pStyle w:val="TAL"/>
              <w:rPr>
                <w:kern w:val="2"/>
                <w:szCs w:val="22"/>
              </w:rPr>
            </w:pPr>
            <w:r>
              <w:rPr>
                <w:kern w:val="2"/>
                <w:szCs w:val="22"/>
              </w:rPr>
              <w:t>Indicates the messages should be sent in high priority.</w:t>
            </w:r>
          </w:p>
        </w:tc>
        <w:tc>
          <w:tcPr>
            <w:tcW w:w="1278" w:type="pct"/>
          </w:tcPr>
          <w:p w14:paraId="5817B8F0" w14:textId="77777777" w:rsidR="007A011F" w:rsidRDefault="007A011F">
            <w:pPr>
              <w:pStyle w:val="TAL"/>
              <w:rPr>
                <w:kern w:val="2"/>
                <w:szCs w:val="22"/>
              </w:rPr>
            </w:pPr>
          </w:p>
        </w:tc>
      </w:tr>
      <w:tr w:rsidR="007A011F" w14:paraId="7FD8CA64" w14:textId="77777777">
        <w:tc>
          <w:tcPr>
            <w:tcW w:w="1392" w:type="pct"/>
            <w:tcMar>
              <w:top w:w="0" w:type="dxa"/>
              <w:left w:w="108" w:type="dxa"/>
              <w:bottom w:w="0" w:type="dxa"/>
              <w:right w:w="108" w:type="dxa"/>
            </w:tcMar>
          </w:tcPr>
          <w:p w14:paraId="340D17C3" w14:textId="77777777" w:rsidR="007A011F"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755569A1" w14:textId="77777777" w:rsidR="007A011F" w:rsidRDefault="00000000">
            <w:pPr>
              <w:pStyle w:val="TAL"/>
              <w:rPr>
                <w:kern w:val="2"/>
                <w:szCs w:val="22"/>
              </w:rPr>
            </w:pPr>
            <w:r>
              <w:rPr>
                <w:kern w:val="2"/>
                <w:szCs w:val="22"/>
              </w:rPr>
              <w:t>Indicates the messages should be sent in middle priority.</w:t>
            </w:r>
          </w:p>
        </w:tc>
        <w:tc>
          <w:tcPr>
            <w:tcW w:w="1278" w:type="pct"/>
          </w:tcPr>
          <w:p w14:paraId="68C244DD" w14:textId="77777777" w:rsidR="007A011F" w:rsidRDefault="007A011F">
            <w:pPr>
              <w:pStyle w:val="TAL"/>
              <w:rPr>
                <w:kern w:val="2"/>
                <w:szCs w:val="22"/>
              </w:rPr>
            </w:pPr>
          </w:p>
        </w:tc>
      </w:tr>
      <w:tr w:rsidR="007A011F" w14:paraId="13DA69AE" w14:textId="77777777">
        <w:tc>
          <w:tcPr>
            <w:tcW w:w="1392" w:type="pct"/>
            <w:tcMar>
              <w:top w:w="0" w:type="dxa"/>
              <w:left w:w="108" w:type="dxa"/>
              <w:bottom w:w="0" w:type="dxa"/>
              <w:right w:w="108" w:type="dxa"/>
            </w:tcMar>
          </w:tcPr>
          <w:p w14:paraId="3AD9650D" w14:textId="77777777" w:rsidR="007A011F"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1066DFA" w14:textId="77777777" w:rsidR="007A011F" w:rsidRDefault="00000000">
            <w:pPr>
              <w:pStyle w:val="TAL"/>
              <w:rPr>
                <w:kern w:val="2"/>
                <w:szCs w:val="22"/>
              </w:rPr>
            </w:pPr>
            <w:r>
              <w:rPr>
                <w:kern w:val="2"/>
                <w:szCs w:val="22"/>
              </w:rPr>
              <w:t>Indicates the messages should be sent in low priority.</w:t>
            </w:r>
          </w:p>
        </w:tc>
        <w:tc>
          <w:tcPr>
            <w:tcW w:w="1278" w:type="pct"/>
          </w:tcPr>
          <w:p w14:paraId="2EB5E9E3" w14:textId="77777777" w:rsidR="007A011F" w:rsidRDefault="007A011F">
            <w:pPr>
              <w:pStyle w:val="TAL"/>
              <w:rPr>
                <w:kern w:val="2"/>
                <w:szCs w:val="22"/>
              </w:rPr>
            </w:pPr>
          </w:p>
        </w:tc>
      </w:tr>
    </w:tbl>
    <w:p w14:paraId="3D15053D" w14:textId="77777777" w:rsidR="007A011F" w:rsidRDefault="007A011F">
      <w:pPr>
        <w:rPr>
          <w:lang w:eastAsia="zh-CN"/>
        </w:rPr>
      </w:pPr>
    </w:p>
    <w:p w14:paraId="6A76C482" w14:textId="77777777" w:rsidR="007A011F" w:rsidRDefault="00000000">
      <w:pPr>
        <w:pStyle w:val="Heading3"/>
      </w:pPr>
      <w:bookmarkStart w:id="973" w:name="_Toc83768371"/>
      <w:bookmarkStart w:id="974" w:name="_Toc97197184"/>
      <w:bookmarkStart w:id="975" w:name="_Toc138694716"/>
      <w:bookmarkStart w:id="976" w:name="_Toc93879008"/>
      <w:bookmarkStart w:id="977" w:name="_Toc96996778"/>
      <w:r>
        <w:rPr>
          <w:lang w:eastAsia="zh-CN"/>
        </w:rPr>
        <w:t>8</w:t>
      </w:r>
      <w:r>
        <w:t>.</w:t>
      </w:r>
      <w:r>
        <w:rPr>
          <w:lang w:eastAsia="zh-CN"/>
        </w:rPr>
        <w:t>2</w:t>
      </w:r>
      <w:r>
        <w:t>.6</w:t>
      </w:r>
      <w:r>
        <w:tab/>
        <w:t>Error Handling</w:t>
      </w:r>
      <w:bookmarkEnd w:id="973"/>
      <w:bookmarkEnd w:id="974"/>
      <w:bookmarkEnd w:id="975"/>
      <w:bookmarkEnd w:id="976"/>
      <w:bookmarkEnd w:id="977"/>
    </w:p>
    <w:p w14:paraId="695D96C6" w14:textId="77777777" w:rsidR="007A011F" w:rsidRDefault="00000000">
      <w:pPr>
        <w:pStyle w:val="Heading4"/>
      </w:pPr>
      <w:bookmarkStart w:id="978" w:name="_Toc138694717"/>
      <w:r>
        <w:t>8.2.6.1</w:t>
      </w:r>
      <w:r>
        <w:tab/>
        <w:t>General</w:t>
      </w:r>
      <w:bookmarkEnd w:id="978"/>
    </w:p>
    <w:p w14:paraId="466E2B2E" w14:textId="77777777" w:rsidR="007A011F" w:rsidRDefault="00000000">
      <w:r>
        <w:t>HTTP error handling shall be supported as specified in clause 7.7.</w:t>
      </w:r>
    </w:p>
    <w:p w14:paraId="0B7B6A37" w14:textId="77777777" w:rsidR="007A011F" w:rsidRDefault="00000000">
      <w:r>
        <w:t>In addition, the requirements in the following clauses shall apply.</w:t>
      </w:r>
    </w:p>
    <w:p w14:paraId="18A6860B" w14:textId="77777777" w:rsidR="007A011F" w:rsidRDefault="00000000">
      <w:pPr>
        <w:pStyle w:val="Heading4"/>
      </w:pPr>
      <w:bookmarkStart w:id="979" w:name="_Toc138694718"/>
      <w:r>
        <w:t>8.2.6.2</w:t>
      </w:r>
      <w:r>
        <w:tab/>
        <w:t>Protocol Errors</w:t>
      </w:r>
      <w:bookmarkEnd w:id="979"/>
    </w:p>
    <w:p w14:paraId="4771011A" w14:textId="77777777" w:rsidR="007A011F"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5544299F" w14:textId="77777777" w:rsidR="007A011F" w:rsidRDefault="00000000">
      <w:pPr>
        <w:pStyle w:val="Heading4"/>
      </w:pPr>
      <w:bookmarkStart w:id="980" w:name="_Toc138694719"/>
      <w:r>
        <w:t>8.2.6.3</w:t>
      </w:r>
      <w:r>
        <w:tab/>
        <w:t>Application Errors</w:t>
      </w:r>
      <w:bookmarkEnd w:id="980"/>
    </w:p>
    <w:p w14:paraId="32FD972C" w14:textId="77777777" w:rsidR="007A011F"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459D47BA" w14:textId="77777777" w:rsidR="007A011F"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A011F" w14:paraId="63A742C8" w14:textId="77777777">
        <w:trPr>
          <w:jc w:val="center"/>
        </w:trPr>
        <w:tc>
          <w:tcPr>
            <w:tcW w:w="3697" w:type="dxa"/>
            <w:shd w:val="clear" w:color="auto" w:fill="C0C0C0"/>
          </w:tcPr>
          <w:p w14:paraId="3DD5951E" w14:textId="77777777" w:rsidR="007A011F" w:rsidRDefault="00000000">
            <w:pPr>
              <w:pStyle w:val="TAH"/>
            </w:pPr>
            <w:r>
              <w:t>Application Error</w:t>
            </w:r>
          </w:p>
        </w:tc>
        <w:tc>
          <w:tcPr>
            <w:tcW w:w="1205" w:type="dxa"/>
            <w:shd w:val="clear" w:color="auto" w:fill="C0C0C0"/>
          </w:tcPr>
          <w:p w14:paraId="45C684FA" w14:textId="77777777" w:rsidR="007A011F" w:rsidRDefault="00000000">
            <w:pPr>
              <w:pStyle w:val="TAH"/>
            </w:pPr>
            <w:r>
              <w:t>HTTP status code</w:t>
            </w:r>
          </w:p>
        </w:tc>
        <w:tc>
          <w:tcPr>
            <w:tcW w:w="3595" w:type="dxa"/>
            <w:shd w:val="clear" w:color="auto" w:fill="C0C0C0"/>
          </w:tcPr>
          <w:p w14:paraId="6BE845EE" w14:textId="77777777" w:rsidR="007A011F" w:rsidRDefault="00000000">
            <w:pPr>
              <w:pStyle w:val="TAH"/>
            </w:pPr>
            <w:r>
              <w:t>Description</w:t>
            </w:r>
          </w:p>
        </w:tc>
        <w:tc>
          <w:tcPr>
            <w:tcW w:w="1280" w:type="dxa"/>
            <w:shd w:val="clear" w:color="auto" w:fill="C0C0C0"/>
          </w:tcPr>
          <w:p w14:paraId="48CFB6DE" w14:textId="77777777" w:rsidR="007A011F" w:rsidRDefault="00000000">
            <w:pPr>
              <w:pStyle w:val="TAH"/>
            </w:pPr>
            <w:r>
              <w:t>Applicability</w:t>
            </w:r>
          </w:p>
        </w:tc>
      </w:tr>
      <w:tr w:rsidR="007A011F" w14:paraId="0B1EB4DF" w14:textId="77777777">
        <w:trPr>
          <w:jc w:val="center"/>
        </w:trPr>
        <w:tc>
          <w:tcPr>
            <w:tcW w:w="3697" w:type="dxa"/>
          </w:tcPr>
          <w:p w14:paraId="22B9CE39" w14:textId="77777777" w:rsidR="007A011F" w:rsidRDefault="007A011F">
            <w:pPr>
              <w:pStyle w:val="TAL"/>
            </w:pPr>
          </w:p>
        </w:tc>
        <w:tc>
          <w:tcPr>
            <w:tcW w:w="1205" w:type="dxa"/>
          </w:tcPr>
          <w:p w14:paraId="4D2912D5" w14:textId="77777777" w:rsidR="007A011F" w:rsidRDefault="007A011F">
            <w:pPr>
              <w:pStyle w:val="TAL"/>
            </w:pPr>
          </w:p>
        </w:tc>
        <w:tc>
          <w:tcPr>
            <w:tcW w:w="3595" w:type="dxa"/>
          </w:tcPr>
          <w:p w14:paraId="3BC46313" w14:textId="77777777" w:rsidR="007A011F" w:rsidRDefault="007A011F">
            <w:pPr>
              <w:pStyle w:val="TAL"/>
            </w:pPr>
          </w:p>
        </w:tc>
        <w:tc>
          <w:tcPr>
            <w:tcW w:w="1280" w:type="dxa"/>
          </w:tcPr>
          <w:p w14:paraId="7819A6BE" w14:textId="77777777" w:rsidR="007A011F" w:rsidRDefault="007A011F">
            <w:pPr>
              <w:pStyle w:val="TAL"/>
            </w:pPr>
          </w:p>
        </w:tc>
      </w:tr>
    </w:tbl>
    <w:p w14:paraId="340D8D94" w14:textId="77777777" w:rsidR="007A011F" w:rsidRDefault="007A011F">
      <w:pPr>
        <w:rPr>
          <w:lang w:eastAsia="zh-CN"/>
        </w:rPr>
      </w:pPr>
    </w:p>
    <w:p w14:paraId="06FD33F2" w14:textId="77777777" w:rsidR="007A011F" w:rsidRDefault="00000000">
      <w:pPr>
        <w:pStyle w:val="Heading3"/>
      </w:pPr>
      <w:bookmarkStart w:id="981" w:name="_Toc83768372"/>
      <w:bookmarkStart w:id="982" w:name="_Toc96996779"/>
      <w:bookmarkStart w:id="983" w:name="_Toc93879009"/>
      <w:bookmarkStart w:id="984" w:name="_Toc97197185"/>
      <w:bookmarkStart w:id="985" w:name="_Toc138694720"/>
      <w:r>
        <w:rPr>
          <w:lang w:eastAsia="zh-CN"/>
        </w:rPr>
        <w:lastRenderedPageBreak/>
        <w:t>8</w:t>
      </w:r>
      <w:r>
        <w:t>.</w:t>
      </w:r>
      <w:r>
        <w:rPr>
          <w:lang w:eastAsia="zh-CN"/>
        </w:rPr>
        <w:t>2</w:t>
      </w:r>
      <w:r>
        <w:t>.7</w:t>
      </w:r>
      <w:r>
        <w:tab/>
        <w:t>Feature negotiation</w:t>
      </w:r>
      <w:bookmarkEnd w:id="981"/>
      <w:bookmarkEnd w:id="982"/>
      <w:bookmarkEnd w:id="983"/>
      <w:bookmarkEnd w:id="984"/>
      <w:bookmarkEnd w:id="985"/>
    </w:p>
    <w:p w14:paraId="3ABE81D6" w14:textId="77777777" w:rsidR="007A011F" w:rsidRDefault="00000000">
      <w:pPr>
        <w:rPr>
          <w:lang w:eastAsia="zh-CN"/>
        </w:rPr>
      </w:pPr>
      <w:r>
        <w:rPr>
          <w:lang w:eastAsia="zh-CN"/>
        </w:rPr>
        <w:t>General feature negotiation procedures are defined in clause 7.8. Table 8.2.7-1 lists the supported features for MSGS_MSGDelivery API.</w:t>
      </w:r>
    </w:p>
    <w:p w14:paraId="3987CE0D" w14:textId="77777777" w:rsidR="007A011F"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A011F" w14:paraId="72E06D47" w14:textId="77777777">
        <w:trPr>
          <w:jc w:val="center"/>
        </w:trPr>
        <w:tc>
          <w:tcPr>
            <w:tcW w:w="1529" w:type="dxa"/>
            <w:shd w:val="clear" w:color="auto" w:fill="C0C0C0"/>
          </w:tcPr>
          <w:p w14:paraId="29F8A45D" w14:textId="77777777" w:rsidR="007A011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42C63CE1" w14:textId="77777777" w:rsidR="007A011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4A1A6D50" w14:textId="77777777" w:rsidR="007A011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7A011F" w14:paraId="553E9343" w14:textId="77777777">
        <w:trPr>
          <w:jc w:val="center"/>
        </w:trPr>
        <w:tc>
          <w:tcPr>
            <w:tcW w:w="1529" w:type="dxa"/>
          </w:tcPr>
          <w:p w14:paraId="26CD271E" w14:textId="77777777" w:rsidR="007A011F" w:rsidRDefault="007A011F">
            <w:pPr>
              <w:keepNext/>
              <w:keepLines/>
              <w:spacing w:after="0"/>
              <w:rPr>
                <w:rFonts w:ascii="Arial" w:eastAsia="Batang" w:hAnsi="Arial"/>
                <w:kern w:val="2"/>
                <w:sz w:val="18"/>
                <w:szCs w:val="22"/>
              </w:rPr>
            </w:pPr>
          </w:p>
        </w:tc>
        <w:tc>
          <w:tcPr>
            <w:tcW w:w="2207" w:type="dxa"/>
          </w:tcPr>
          <w:p w14:paraId="27627A26" w14:textId="77777777" w:rsidR="007A011F" w:rsidRDefault="007A011F">
            <w:pPr>
              <w:keepNext/>
              <w:keepLines/>
              <w:spacing w:after="0"/>
              <w:rPr>
                <w:rFonts w:ascii="Arial" w:eastAsia="Batang" w:hAnsi="Arial"/>
                <w:kern w:val="2"/>
                <w:sz w:val="18"/>
                <w:szCs w:val="22"/>
              </w:rPr>
            </w:pPr>
          </w:p>
        </w:tc>
        <w:tc>
          <w:tcPr>
            <w:tcW w:w="5758" w:type="dxa"/>
          </w:tcPr>
          <w:p w14:paraId="07F4CBE4" w14:textId="77777777" w:rsidR="007A011F" w:rsidRDefault="007A011F">
            <w:pPr>
              <w:keepNext/>
              <w:keepLines/>
              <w:spacing w:after="0"/>
              <w:rPr>
                <w:rFonts w:ascii="Arial" w:eastAsia="Batang" w:hAnsi="Arial" w:cs="Arial"/>
                <w:kern w:val="2"/>
                <w:sz w:val="18"/>
                <w:szCs w:val="18"/>
              </w:rPr>
            </w:pPr>
          </w:p>
        </w:tc>
      </w:tr>
    </w:tbl>
    <w:p w14:paraId="5CA45C56" w14:textId="77777777" w:rsidR="007A011F" w:rsidRDefault="007A011F">
      <w:pPr>
        <w:rPr>
          <w:lang w:eastAsia="zh-CN"/>
        </w:rPr>
      </w:pPr>
    </w:p>
    <w:p w14:paraId="287737C5" w14:textId="77777777" w:rsidR="007A011F" w:rsidRDefault="00000000">
      <w:pPr>
        <w:pStyle w:val="Heading1"/>
      </w:pPr>
      <w:bookmarkStart w:id="986" w:name="_Toc97197186"/>
      <w:bookmarkStart w:id="987" w:name="_Toc138694721"/>
      <w:bookmarkStart w:id="988" w:name="_Toc96996780"/>
      <w:bookmarkStart w:id="989" w:name="_Toc83768409"/>
      <w:bookmarkStart w:id="990" w:name="_Toc93879046"/>
      <w:r>
        <w:rPr>
          <w:lang w:eastAsia="zh-CN"/>
        </w:rPr>
        <w:t>9</w:t>
      </w:r>
      <w:r>
        <w:tab/>
      </w:r>
      <w:r>
        <w:rPr>
          <w:lang w:eastAsia="zh-CN"/>
        </w:rPr>
        <w:t>Message Gateway API definition</w:t>
      </w:r>
      <w:bookmarkEnd w:id="986"/>
      <w:bookmarkEnd w:id="987"/>
      <w:bookmarkEnd w:id="988"/>
      <w:bookmarkEnd w:id="989"/>
      <w:bookmarkEnd w:id="990"/>
    </w:p>
    <w:p w14:paraId="00A342F5" w14:textId="77777777" w:rsidR="007A011F" w:rsidRDefault="00000000">
      <w:pPr>
        <w:pStyle w:val="Heading2"/>
        <w:rPr>
          <w:lang w:eastAsia="zh-CN"/>
        </w:rPr>
      </w:pPr>
      <w:bookmarkStart w:id="991" w:name="_Toc96996781"/>
      <w:bookmarkStart w:id="992" w:name="_Toc93879047"/>
      <w:bookmarkStart w:id="993" w:name="_Toc97197187"/>
      <w:bookmarkStart w:id="994" w:name="_Toc138694722"/>
      <w:bookmarkStart w:id="995" w:name="_Toc83768410"/>
      <w:r>
        <w:rPr>
          <w:lang w:eastAsia="zh-CN"/>
        </w:rPr>
        <w:t>9.1</w:t>
      </w:r>
      <w:r>
        <w:rPr>
          <w:lang w:eastAsia="zh-CN"/>
        </w:rPr>
        <w:tab/>
        <w:t>MSGG_L3GDelivery API</w:t>
      </w:r>
      <w:bookmarkEnd w:id="991"/>
      <w:bookmarkEnd w:id="992"/>
      <w:bookmarkEnd w:id="993"/>
      <w:bookmarkEnd w:id="994"/>
      <w:bookmarkEnd w:id="995"/>
    </w:p>
    <w:p w14:paraId="124C61EF" w14:textId="77777777" w:rsidR="007A011F" w:rsidRDefault="00000000">
      <w:pPr>
        <w:pStyle w:val="Heading3"/>
      </w:pPr>
      <w:bookmarkStart w:id="996" w:name="_Toc81332251"/>
      <w:bookmarkStart w:id="997" w:name="_Toc138694723"/>
      <w:bookmarkStart w:id="998" w:name="_Toc93879048"/>
      <w:bookmarkStart w:id="999" w:name="_Toc97197188"/>
      <w:bookmarkStart w:id="1000" w:name="_Toc96996782"/>
      <w:bookmarkStart w:id="1001" w:name="_Toc83768411"/>
      <w:r>
        <w:rPr>
          <w:lang w:eastAsia="zh-CN"/>
        </w:rPr>
        <w:t>9</w:t>
      </w:r>
      <w:r>
        <w:t>.1.1</w:t>
      </w:r>
      <w:r>
        <w:tab/>
        <w:t>API URI</w:t>
      </w:r>
      <w:bookmarkEnd w:id="996"/>
      <w:bookmarkEnd w:id="997"/>
      <w:bookmarkEnd w:id="998"/>
      <w:bookmarkEnd w:id="999"/>
      <w:bookmarkEnd w:id="1000"/>
      <w:bookmarkEnd w:id="1001"/>
    </w:p>
    <w:p w14:paraId="1755D8C2" w14:textId="77777777" w:rsidR="007A011F"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53693BAB" w14:textId="77777777" w:rsidR="007A011F"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0722DF43" w14:textId="77777777" w:rsidR="007A011F" w:rsidRDefault="00000000">
      <w:pPr>
        <w:pStyle w:val="B10"/>
      </w:pPr>
      <w:r>
        <w:t>-</w:t>
      </w:r>
      <w:r>
        <w:tab/>
        <w:t>The &lt;apiName&gt; shall be "msgg</w:t>
      </w:r>
      <w:r>
        <w:rPr>
          <w:lang w:eastAsia="zh-CN"/>
        </w:rPr>
        <w:t>-</w:t>
      </w:r>
      <w:r>
        <w:t>l3gdelivery".</w:t>
      </w:r>
    </w:p>
    <w:p w14:paraId="5FDBB7BF" w14:textId="77777777" w:rsidR="007A011F" w:rsidRDefault="00000000">
      <w:pPr>
        <w:pStyle w:val="B10"/>
      </w:pPr>
      <w:r>
        <w:t>-</w:t>
      </w:r>
      <w:r>
        <w:tab/>
        <w:t>The &lt;apiVersion&gt; shall be "v1".</w:t>
      </w:r>
    </w:p>
    <w:p w14:paraId="0B251340" w14:textId="77777777" w:rsidR="007A011F" w:rsidRDefault="00000000">
      <w:pPr>
        <w:pStyle w:val="B10"/>
      </w:pPr>
      <w:r>
        <w:t>-</w:t>
      </w:r>
      <w:r>
        <w:tab/>
        <w:t>The &lt;apiSpecificResourceUriPart&gt; shall be set as described in clause 9.1.3.</w:t>
      </w:r>
    </w:p>
    <w:p w14:paraId="28603134" w14:textId="77777777" w:rsidR="007A011F" w:rsidRDefault="00000000">
      <w:pPr>
        <w:pStyle w:val="Heading3"/>
      </w:pPr>
      <w:bookmarkStart w:id="1002" w:name="_Toc83768412"/>
      <w:bookmarkStart w:id="1003" w:name="_Toc81332252"/>
      <w:bookmarkStart w:id="1004" w:name="_Toc96996783"/>
      <w:bookmarkStart w:id="1005" w:name="_Toc97197189"/>
      <w:bookmarkStart w:id="1006" w:name="_Toc138694724"/>
      <w:bookmarkStart w:id="1007" w:name="_Toc93879049"/>
      <w:r>
        <w:rPr>
          <w:lang w:eastAsia="zh-CN"/>
        </w:rPr>
        <w:t>9</w:t>
      </w:r>
      <w:r>
        <w:t>.1.2</w:t>
      </w:r>
      <w:r>
        <w:tab/>
        <w:t>Resources</w:t>
      </w:r>
      <w:bookmarkEnd w:id="1002"/>
      <w:bookmarkEnd w:id="1003"/>
      <w:bookmarkEnd w:id="1004"/>
      <w:bookmarkEnd w:id="1005"/>
      <w:bookmarkEnd w:id="1006"/>
      <w:bookmarkEnd w:id="1007"/>
    </w:p>
    <w:p w14:paraId="0D4C5F27" w14:textId="77777777" w:rsidR="007A011F" w:rsidRDefault="00000000">
      <w:pPr>
        <w:rPr>
          <w:lang w:eastAsia="zh-CN"/>
        </w:rPr>
      </w:pPr>
      <w:r>
        <w:rPr>
          <w:lang w:eastAsia="zh-CN"/>
        </w:rPr>
        <w:t>None.</w:t>
      </w:r>
    </w:p>
    <w:p w14:paraId="45EB04AE" w14:textId="77777777" w:rsidR="007A011F" w:rsidRDefault="00000000">
      <w:pPr>
        <w:pStyle w:val="Heading3"/>
      </w:pPr>
      <w:bookmarkStart w:id="1008" w:name="_Toc93879050"/>
      <w:bookmarkStart w:id="1009" w:name="_Toc81332269"/>
      <w:bookmarkStart w:id="1010" w:name="_Toc96996784"/>
      <w:bookmarkStart w:id="1011" w:name="_Toc138694725"/>
      <w:bookmarkStart w:id="1012" w:name="_Toc83768413"/>
      <w:bookmarkStart w:id="1013" w:name="_Toc97197190"/>
      <w:r>
        <w:rPr>
          <w:lang w:eastAsia="zh-CN"/>
        </w:rPr>
        <w:t>9</w:t>
      </w:r>
      <w:r>
        <w:t>.1.3</w:t>
      </w:r>
      <w:r>
        <w:tab/>
        <w:t>Custom Operations without associated resources</w:t>
      </w:r>
      <w:bookmarkEnd w:id="1008"/>
      <w:bookmarkEnd w:id="1009"/>
      <w:bookmarkEnd w:id="1010"/>
      <w:bookmarkEnd w:id="1011"/>
      <w:bookmarkEnd w:id="1012"/>
      <w:bookmarkEnd w:id="1013"/>
    </w:p>
    <w:p w14:paraId="641F52D0" w14:textId="77777777" w:rsidR="007A011F" w:rsidRDefault="00000000">
      <w:pPr>
        <w:pStyle w:val="Heading4"/>
      </w:pPr>
      <w:bookmarkStart w:id="1014" w:name="_Toc93879051"/>
      <w:bookmarkStart w:id="1015" w:name="_Toc97197191"/>
      <w:bookmarkStart w:id="1016" w:name="_Toc138694726"/>
      <w:bookmarkStart w:id="1017" w:name="_Toc96996785"/>
      <w:r>
        <w:t>9.1.3.1</w:t>
      </w:r>
      <w:r>
        <w:tab/>
        <w:t>Overview</w:t>
      </w:r>
      <w:bookmarkEnd w:id="1014"/>
      <w:bookmarkEnd w:id="1015"/>
      <w:bookmarkEnd w:id="1016"/>
      <w:bookmarkEnd w:id="1017"/>
    </w:p>
    <w:p w14:paraId="20B8D9F8" w14:textId="77777777" w:rsidR="007A011F" w:rsidRDefault="00000000">
      <w:pPr>
        <w:rPr>
          <w:lang w:eastAsia="zh-CN"/>
        </w:rPr>
      </w:pPr>
      <w:r>
        <w:rPr>
          <w:lang w:eastAsia="zh-CN"/>
        </w:rPr>
        <w:t>The structure of the custom operation URIs of the MSGG_L3GDelivery service is shown in Figure</w:t>
      </w:r>
      <w:r>
        <w:t> </w:t>
      </w:r>
      <w:r>
        <w:rPr>
          <w:lang w:eastAsia="zh-CN"/>
        </w:rPr>
        <w:t>9.1.3.1-1.</w:t>
      </w:r>
    </w:p>
    <w:p w14:paraId="6E8EC1DA" w14:textId="77777777" w:rsidR="007A011F" w:rsidRDefault="00000000">
      <w:pPr>
        <w:pStyle w:val="TH"/>
      </w:pPr>
      <w:r>
        <w:object w:dxaOrig="6766" w:dyaOrig="3138" w14:anchorId="17358B04">
          <v:shape id="_x0000_i1037" type="#_x0000_t75" style="width:338.5pt;height:156.9pt" o:ole="">
            <v:imagedata r:id="rId37" o:title=""/>
          </v:shape>
          <o:OLEObject Type="Embed" ProgID="Visio.Drawing.11" ShapeID="_x0000_i1037" DrawAspect="Content" ObjectID="_1756318827" r:id="rId38"/>
        </w:object>
      </w:r>
    </w:p>
    <w:p w14:paraId="75AFC253" w14:textId="77777777" w:rsidR="007A011F" w:rsidRDefault="00000000">
      <w:pPr>
        <w:pStyle w:val="TF"/>
      </w:pPr>
      <w:r>
        <w:t>Figure 9.1.3.1-1: Custom operation URI structure of the MSGG_L3GDelivery API</w:t>
      </w:r>
    </w:p>
    <w:p w14:paraId="72BEED59" w14:textId="77777777" w:rsidR="007A011F" w:rsidRDefault="00000000">
      <w:pPr>
        <w:rPr>
          <w:lang w:eastAsia="zh-CN"/>
        </w:rPr>
      </w:pPr>
      <w:r>
        <w:rPr>
          <w:lang w:eastAsia="zh-CN"/>
        </w:rPr>
        <w:t>Table</w:t>
      </w:r>
      <w:r>
        <w:t> </w:t>
      </w:r>
      <w:r>
        <w:rPr>
          <w:lang w:eastAsia="zh-CN"/>
        </w:rPr>
        <w:t>9.1.3.1-1 provides an overview of the custom operations and applicable HTTP methods.</w:t>
      </w:r>
    </w:p>
    <w:p w14:paraId="21A471A2" w14:textId="77777777" w:rsidR="007A011F" w:rsidRDefault="00000000">
      <w:pPr>
        <w:pStyle w:val="TH"/>
      </w:pPr>
      <w:r>
        <w:lastRenderedPageBreak/>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A011F" w14:paraId="0AF75B15" w14:textId="77777777">
        <w:trPr>
          <w:jc w:val="center"/>
        </w:trPr>
        <w:tc>
          <w:tcPr>
            <w:tcW w:w="1851" w:type="pct"/>
            <w:shd w:val="clear" w:color="auto" w:fill="C0C0C0"/>
            <w:vAlign w:val="center"/>
          </w:tcPr>
          <w:p w14:paraId="3CA828E5" w14:textId="77777777" w:rsidR="007A011F" w:rsidRDefault="00000000">
            <w:pPr>
              <w:pStyle w:val="TAH"/>
            </w:pPr>
            <w:r>
              <w:t>Custom operation URI</w:t>
            </w:r>
          </w:p>
        </w:tc>
        <w:tc>
          <w:tcPr>
            <w:tcW w:w="964" w:type="pct"/>
            <w:shd w:val="clear" w:color="auto" w:fill="C0C0C0"/>
            <w:vAlign w:val="center"/>
          </w:tcPr>
          <w:p w14:paraId="1A35B941" w14:textId="77777777" w:rsidR="007A011F" w:rsidRDefault="00000000">
            <w:pPr>
              <w:pStyle w:val="TAH"/>
            </w:pPr>
            <w:r>
              <w:t>Mapped HTTP method</w:t>
            </w:r>
          </w:p>
        </w:tc>
        <w:tc>
          <w:tcPr>
            <w:tcW w:w="2185" w:type="pct"/>
            <w:shd w:val="clear" w:color="auto" w:fill="C0C0C0"/>
            <w:vAlign w:val="center"/>
          </w:tcPr>
          <w:p w14:paraId="1A10A0D9" w14:textId="77777777" w:rsidR="007A011F" w:rsidRDefault="00000000">
            <w:pPr>
              <w:pStyle w:val="TAH"/>
            </w:pPr>
            <w:r>
              <w:t>Description</w:t>
            </w:r>
          </w:p>
        </w:tc>
      </w:tr>
      <w:tr w:rsidR="007A011F" w14:paraId="276A50EC" w14:textId="77777777">
        <w:trPr>
          <w:jc w:val="center"/>
        </w:trPr>
        <w:tc>
          <w:tcPr>
            <w:tcW w:w="1851" w:type="pct"/>
          </w:tcPr>
          <w:p w14:paraId="4E6DFB96" w14:textId="77777777" w:rsidR="007A011F" w:rsidRDefault="00000000">
            <w:pPr>
              <w:pStyle w:val="TAL"/>
            </w:pPr>
            <w:r>
              <w:t>{apiRoot}/msgg-l3gdelivery/&lt;apiVersion&gt;/deliver-message</w:t>
            </w:r>
          </w:p>
        </w:tc>
        <w:tc>
          <w:tcPr>
            <w:tcW w:w="964" w:type="pct"/>
          </w:tcPr>
          <w:p w14:paraId="6C5983DA" w14:textId="77777777" w:rsidR="007A011F" w:rsidRDefault="00000000">
            <w:pPr>
              <w:pStyle w:val="TAL"/>
            </w:pPr>
            <w:r>
              <w:t>POST</w:t>
            </w:r>
          </w:p>
        </w:tc>
        <w:tc>
          <w:tcPr>
            <w:tcW w:w="2185" w:type="pct"/>
          </w:tcPr>
          <w:p w14:paraId="412444A5" w14:textId="77777777" w:rsidR="007A011F" w:rsidRDefault="00000000">
            <w:pPr>
              <w:pStyle w:val="TAL"/>
            </w:pPr>
            <w:r>
              <w:t>Request of MSGin5G Server to deliver message to a given Legacy 3GPP Message Gateway.</w:t>
            </w:r>
          </w:p>
        </w:tc>
      </w:tr>
      <w:tr w:rsidR="007A011F" w14:paraId="56A103FF" w14:textId="77777777">
        <w:trPr>
          <w:jc w:val="center"/>
        </w:trPr>
        <w:tc>
          <w:tcPr>
            <w:tcW w:w="1851" w:type="pct"/>
          </w:tcPr>
          <w:p w14:paraId="34AF458D" w14:textId="77777777" w:rsidR="007A011F" w:rsidRDefault="00000000">
            <w:pPr>
              <w:pStyle w:val="TAL"/>
            </w:pPr>
            <w:r>
              <w:t>{apiRoot}/msgg-l3gdelivery/&lt;apiVersion&gt;/deliver-report</w:t>
            </w:r>
          </w:p>
        </w:tc>
        <w:tc>
          <w:tcPr>
            <w:tcW w:w="964" w:type="pct"/>
          </w:tcPr>
          <w:p w14:paraId="430C0791" w14:textId="77777777" w:rsidR="007A011F" w:rsidRDefault="00000000">
            <w:pPr>
              <w:pStyle w:val="TAL"/>
            </w:pPr>
            <w:r>
              <w:t>POST</w:t>
            </w:r>
          </w:p>
        </w:tc>
        <w:tc>
          <w:tcPr>
            <w:tcW w:w="2185" w:type="pct"/>
          </w:tcPr>
          <w:p w14:paraId="3F8B1B3F" w14:textId="77777777" w:rsidR="007A011F" w:rsidRDefault="00000000">
            <w:pPr>
              <w:pStyle w:val="TAL"/>
            </w:pPr>
            <w:r>
              <w:t>Request of MSGin5G Server to deliver status report to a given Legacy 3GPP Message Gateway.</w:t>
            </w:r>
          </w:p>
        </w:tc>
      </w:tr>
    </w:tbl>
    <w:p w14:paraId="7A232BBE" w14:textId="77777777" w:rsidR="007A011F" w:rsidRDefault="007A011F">
      <w:bookmarkStart w:id="1018" w:name="_Toc93879052"/>
      <w:bookmarkStart w:id="1019" w:name="_Toc96996786"/>
    </w:p>
    <w:p w14:paraId="32521D9F" w14:textId="77777777" w:rsidR="007A011F" w:rsidRDefault="00000000">
      <w:pPr>
        <w:pStyle w:val="Heading4"/>
      </w:pPr>
      <w:bookmarkStart w:id="1020" w:name="_Toc138694727"/>
      <w:bookmarkStart w:id="1021" w:name="_Toc97197192"/>
      <w:r>
        <w:t>9.1.3.2</w:t>
      </w:r>
      <w:r>
        <w:tab/>
        <w:t>Operation: deliver-message</w:t>
      </w:r>
      <w:bookmarkEnd w:id="1018"/>
      <w:bookmarkEnd w:id="1019"/>
      <w:bookmarkEnd w:id="1020"/>
      <w:bookmarkEnd w:id="1021"/>
    </w:p>
    <w:p w14:paraId="13473182" w14:textId="77777777" w:rsidR="007A011F" w:rsidRDefault="00000000">
      <w:pPr>
        <w:pStyle w:val="Heading5"/>
      </w:pPr>
      <w:bookmarkStart w:id="1022" w:name="_Toc96996787"/>
      <w:bookmarkStart w:id="1023" w:name="_Toc93879053"/>
      <w:bookmarkStart w:id="1024" w:name="_Toc138694728"/>
      <w:bookmarkStart w:id="1025" w:name="_Toc97197193"/>
      <w:r>
        <w:t>9.1.3.2.1</w:t>
      </w:r>
      <w:r>
        <w:tab/>
        <w:t>Description</w:t>
      </w:r>
      <w:bookmarkEnd w:id="1022"/>
      <w:bookmarkEnd w:id="1023"/>
      <w:bookmarkEnd w:id="1024"/>
      <w:bookmarkEnd w:id="1025"/>
    </w:p>
    <w:p w14:paraId="2D430C6A" w14:textId="77777777" w:rsidR="007A011F" w:rsidRDefault="00000000">
      <w:pPr>
        <w:rPr>
          <w:lang w:eastAsia="zh-CN"/>
        </w:rPr>
      </w:pPr>
      <w:r>
        <w:rPr>
          <w:lang w:eastAsia="zh-CN"/>
        </w:rPr>
        <w:t>This operation is used by the MSGin5G Server to deliver message to a given Legacy 3GPP Message Gateway.</w:t>
      </w:r>
    </w:p>
    <w:p w14:paraId="003FFD3A" w14:textId="77777777" w:rsidR="007A011F" w:rsidRDefault="00000000">
      <w:pPr>
        <w:pStyle w:val="Heading5"/>
      </w:pPr>
      <w:bookmarkStart w:id="1026" w:name="_Toc97197194"/>
      <w:bookmarkStart w:id="1027" w:name="_Toc96996788"/>
      <w:bookmarkStart w:id="1028" w:name="_Toc93879054"/>
      <w:bookmarkStart w:id="1029" w:name="_Toc138694729"/>
      <w:r>
        <w:t>9.1.3.2.2</w:t>
      </w:r>
      <w:r>
        <w:tab/>
        <w:t>Operation Definition</w:t>
      </w:r>
      <w:bookmarkEnd w:id="1026"/>
      <w:bookmarkEnd w:id="1027"/>
      <w:bookmarkEnd w:id="1028"/>
      <w:bookmarkEnd w:id="1029"/>
    </w:p>
    <w:p w14:paraId="31E24ED2" w14:textId="77777777" w:rsidR="007A011F"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1F6A355" w14:textId="77777777" w:rsidR="007A011F"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56F30E48" w14:textId="77777777">
        <w:trPr>
          <w:jc w:val="center"/>
        </w:trPr>
        <w:tc>
          <w:tcPr>
            <w:tcW w:w="1604" w:type="dxa"/>
            <w:tcBorders>
              <w:bottom w:val="single" w:sz="6" w:space="0" w:color="auto"/>
            </w:tcBorders>
            <w:shd w:val="clear" w:color="auto" w:fill="C0C0C0"/>
          </w:tcPr>
          <w:p w14:paraId="7DE4E252" w14:textId="77777777" w:rsidR="007A011F" w:rsidRDefault="00000000">
            <w:pPr>
              <w:pStyle w:val="TAH"/>
            </w:pPr>
            <w:r>
              <w:t>Data type</w:t>
            </w:r>
          </w:p>
        </w:tc>
        <w:tc>
          <w:tcPr>
            <w:tcW w:w="518" w:type="dxa"/>
            <w:tcBorders>
              <w:bottom w:val="single" w:sz="6" w:space="0" w:color="auto"/>
            </w:tcBorders>
            <w:shd w:val="clear" w:color="auto" w:fill="C0C0C0"/>
          </w:tcPr>
          <w:p w14:paraId="50CB59F3" w14:textId="77777777" w:rsidR="007A011F" w:rsidRDefault="00000000">
            <w:pPr>
              <w:pStyle w:val="TAH"/>
            </w:pPr>
            <w:r>
              <w:t>P</w:t>
            </w:r>
          </w:p>
        </w:tc>
        <w:tc>
          <w:tcPr>
            <w:tcW w:w="2268" w:type="dxa"/>
            <w:tcBorders>
              <w:bottom w:val="single" w:sz="6" w:space="0" w:color="auto"/>
            </w:tcBorders>
            <w:shd w:val="clear" w:color="auto" w:fill="C0C0C0"/>
          </w:tcPr>
          <w:p w14:paraId="2446AA5A" w14:textId="77777777" w:rsidR="007A011F" w:rsidRDefault="00000000">
            <w:pPr>
              <w:pStyle w:val="TAH"/>
            </w:pPr>
            <w:r>
              <w:t>Cardinality</w:t>
            </w:r>
          </w:p>
        </w:tc>
        <w:tc>
          <w:tcPr>
            <w:tcW w:w="5239" w:type="dxa"/>
            <w:tcBorders>
              <w:bottom w:val="single" w:sz="6" w:space="0" w:color="auto"/>
            </w:tcBorders>
            <w:shd w:val="clear" w:color="auto" w:fill="C0C0C0"/>
            <w:vAlign w:val="center"/>
          </w:tcPr>
          <w:p w14:paraId="460207D3" w14:textId="77777777" w:rsidR="007A011F" w:rsidRDefault="00000000">
            <w:pPr>
              <w:pStyle w:val="TAH"/>
            </w:pPr>
            <w:r>
              <w:t>Description</w:t>
            </w:r>
          </w:p>
        </w:tc>
      </w:tr>
      <w:tr w:rsidR="007A011F" w14:paraId="6A105B2E" w14:textId="77777777">
        <w:trPr>
          <w:jc w:val="center"/>
        </w:trPr>
        <w:tc>
          <w:tcPr>
            <w:tcW w:w="1604" w:type="dxa"/>
            <w:tcBorders>
              <w:top w:val="single" w:sz="6" w:space="0" w:color="auto"/>
            </w:tcBorders>
            <w:shd w:val="clear" w:color="auto" w:fill="auto"/>
          </w:tcPr>
          <w:p w14:paraId="4577B7D3" w14:textId="77777777" w:rsidR="007A011F" w:rsidRDefault="00000000">
            <w:pPr>
              <w:pStyle w:val="TAL"/>
            </w:pPr>
            <w:r>
              <w:t>L3gMessageDelivery</w:t>
            </w:r>
          </w:p>
        </w:tc>
        <w:tc>
          <w:tcPr>
            <w:tcW w:w="518" w:type="dxa"/>
            <w:tcBorders>
              <w:top w:val="single" w:sz="6" w:space="0" w:color="auto"/>
            </w:tcBorders>
          </w:tcPr>
          <w:p w14:paraId="1CD3E110" w14:textId="77777777" w:rsidR="007A011F" w:rsidRDefault="00000000">
            <w:pPr>
              <w:pStyle w:val="TAC"/>
            </w:pPr>
            <w:r>
              <w:t>M</w:t>
            </w:r>
          </w:p>
        </w:tc>
        <w:tc>
          <w:tcPr>
            <w:tcW w:w="2268" w:type="dxa"/>
            <w:tcBorders>
              <w:top w:val="single" w:sz="6" w:space="0" w:color="auto"/>
            </w:tcBorders>
          </w:tcPr>
          <w:p w14:paraId="076DDA43" w14:textId="77777777" w:rsidR="007A011F" w:rsidRDefault="00000000">
            <w:pPr>
              <w:pStyle w:val="TAL"/>
            </w:pPr>
            <w:r>
              <w:t>1</w:t>
            </w:r>
          </w:p>
        </w:tc>
        <w:tc>
          <w:tcPr>
            <w:tcW w:w="5239" w:type="dxa"/>
            <w:tcBorders>
              <w:top w:val="single" w:sz="6" w:space="0" w:color="auto"/>
            </w:tcBorders>
            <w:shd w:val="clear" w:color="auto" w:fill="auto"/>
          </w:tcPr>
          <w:p w14:paraId="1C5AFFB4" w14:textId="77777777" w:rsidR="007A011F" w:rsidRDefault="00000000">
            <w:pPr>
              <w:pStyle w:val="TAL"/>
            </w:pPr>
            <w:r>
              <w:t>Represents the data to be used for MSGin5G Server to deliver message.</w:t>
            </w:r>
          </w:p>
        </w:tc>
      </w:tr>
    </w:tbl>
    <w:p w14:paraId="1086D5CC" w14:textId="77777777" w:rsidR="007A011F" w:rsidRDefault="007A011F">
      <w:pPr>
        <w:rPr>
          <w:lang w:eastAsia="zh-CN"/>
        </w:rPr>
      </w:pPr>
    </w:p>
    <w:p w14:paraId="1FC49DAC" w14:textId="77777777" w:rsidR="007A011F"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147D1011" w14:textId="77777777">
        <w:trPr>
          <w:jc w:val="center"/>
        </w:trPr>
        <w:tc>
          <w:tcPr>
            <w:tcW w:w="825" w:type="pct"/>
            <w:shd w:val="clear" w:color="auto" w:fill="C0C0C0"/>
          </w:tcPr>
          <w:p w14:paraId="54E1898E" w14:textId="77777777" w:rsidR="007A011F" w:rsidRDefault="00000000">
            <w:pPr>
              <w:pStyle w:val="TAH"/>
            </w:pPr>
            <w:r>
              <w:t>Data type</w:t>
            </w:r>
          </w:p>
        </w:tc>
        <w:tc>
          <w:tcPr>
            <w:tcW w:w="499" w:type="pct"/>
            <w:shd w:val="clear" w:color="auto" w:fill="C0C0C0"/>
          </w:tcPr>
          <w:p w14:paraId="6B66DDA8" w14:textId="77777777" w:rsidR="007A011F" w:rsidRDefault="00000000">
            <w:pPr>
              <w:pStyle w:val="TAH"/>
            </w:pPr>
            <w:r>
              <w:t>P</w:t>
            </w:r>
          </w:p>
        </w:tc>
        <w:tc>
          <w:tcPr>
            <w:tcW w:w="738" w:type="pct"/>
            <w:shd w:val="clear" w:color="auto" w:fill="C0C0C0"/>
          </w:tcPr>
          <w:p w14:paraId="64526466" w14:textId="77777777" w:rsidR="007A011F" w:rsidRDefault="00000000">
            <w:pPr>
              <w:pStyle w:val="TAH"/>
            </w:pPr>
            <w:r>
              <w:t>Cardinality</w:t>
            </w:r>
          </w:p>
        </w:tc>
        <w:tc>
          <w:tcPr>
            <w:tcW w:w="967" w:type="pct"/>
            <w:shd w:val="clear" w:color="auto" w:fill="C0C0C0"/>
          </w:tcPr>
          <w:p w14:paraId="47E28C53" w14:textId="77777777" w:rsidR="007A011F" w:rsidRDefault="00000000">
            <w:pPr>
              <w:pStyle w:val="TAH"/>
            </w:pPr>
            <w:r>
              <w:t>Response</w:t>
            </w:r>
          </w:p>
          <w:p w14:paraId="592E1BE0" w14:textId="77777777" w:rsidR="007A011F" w:rsidRDefault="00000000">
            <w:pPr>
              <w:pStyle w:val="TAH"/>
            </w:pPr>
            <w:r>
              <w:t>codes</w:t>
            </w:r>
          </w:p>
        </w:tc>
        <w:tc>
          <w:tcPr>
            <w:tcW w:w="1971" w:type="pct"/>
            <w:shd w:val="clear" w:color="auto" w:fill="C0C0C0"/>
          </w:tcPr>
          <w:p w14:paraId="58F04467" w14:textId="77777777" w:rsidR="007A011F" w:rsidRDefault="00000000">
            <w:pPr>
              <w:pStyle w:val="TAH"/>
            </w:pPr>
            <w:r>
              <w:t>Description</w:t>
            </w:r>
          </w:p>
        </w:tc>
      </w:tr>
      <w:tr w:rsidR="007A011F" w14:paraId="12758A34" w14:textId="77777777">
        <w:trPr>
          <w:jc w:val="center"/>
        </w:trPr>
        <w:tc>
          <w:tcPr>
            <w:tcW w:w="825" w:type="pct"/>
            <w:shd w:val="clear" w:color="auto" w:fill="auto"/>
          </w:tcPr>
          <w:p w14:paraId="1CDE1E31" w14:textId="77777777" w:rsidR="007A011F" w:rsidRDefault="00000000">
            <w:pPr>
              <w:pStyle w:val="TAL"/>
            </w:pPr>
            <w:r>
              <w:t>n/a</w:t>
            </w:r>
          </w:p>
        </w:tc>
        <w:tc>
          <w:tcPr>
            <w:tcW w:w="499" w:type="pct"/>
          </w:tcPr>
          <w:p w14:paraId="1038F241" w14:textId="77777777" w:rsidR="007A011F" w:rsidRDefault="007A011F">
            <w:pPr>
              <w:pStyle w:val="TAC"/>
            </w:pPr>
          </w:p>
        </w:tc>
        <w:tc>
          <w:tcPr>
            <w:tcW w:w="738" w:type="pct"/>
          </w:tcPr>
          <w:p w14:paraId="73B260C8" w14:textId="77777777" w:rsidR="007A011F" w:rsidRDefault="007A011F">
            <w:pPr>
              <w:pStyle w:val="TAL"/>
            </w:pPr>
          </w:p>
        </w:tc>
        <w:tc>
          <w:tcPr>
            <w:tcW w:w="967" w:type="pct"/>
          </w:tcPr>
          <w:p w14:paraId="1D37C933" w14:textId="77777777" w:rsidR="007A011F" w:rsidRDefault="00000000">
            <w:pPr>
              <w:pStyle w:val="TAL"/>
            </w:pPr>
            <w:r>
              <w:t>204 No Content</w:t>
            </w:r>
          </w:p>
        </w:tc>
        <w:tc>
          <w:tcPr>
            <w:tcW w:w="1971" w:type="pct"/>
            <w:shd w:val="clear" w:color="auto" w:fill="auto"/>
          </w:tcPr>
          <w:p w14:paraId="002E7CC7" w14:textId="77777777" w:rsidR="007A011F" w:rsidRDefault="00000000">
            <w:pPr>
              <w:pStyle w:val="TAL"/>
            </w:pPr>
            <w:r>
              <w:t>The Message is Delivered successfully.</w:t>
            </w:r>
          </w:p>
        </w:tc>
      </w:tr>
      <w:tr w:rsidR="007A011F" w14:paraId="39F5B8F6" w14:textId="77777777">
        <w:trPr>
          <w:jc w:val="center"/>
        </w:trPr>
        <w:tc>
          <w:tcPr>
            <w:tcW w:w="5000" w:type="pct"/>
            <w:gridSpan w:val="5"/>
            <w:shd w:val="clear" w:color="auto" w:fill="auto"/>
          </w:tcPr>
          <w:p w14:paraId="4243B14D" w14:textId="77777777" w:rsidR="007A011F" w:rsidRDefault="00000000">
            <w:pPr>
              <w:pStyle w:val="TAN"/>
            </w:pPr>
            <w:r>
              <w:t>NOTE:</w:t>
            </w:r>
            <w:r>
              <w:tab/>
              <w:t>The mandatory HTTP error status code for the POST method listed in Table 5.2.7.1-1 of 3GPP TS 29.500 [4] also apply.</w:t>
            </w:r>
          </w:p>
        </w:tc>
      </w:tr>
    </w:tbl>
    <w:p w14:paraId="22C58731" w14:textId="77777777" w:rsidR="007A011F" w:rsidRDefault="007A011F">
      <w:bookmarkStart w:id="1030" w:name="_Toc96996789"/>
      <w:bookmarkStart w:id="1031" w:name="_Toc93879055"/>
    </w:p>
    <w:p w14:paraId="0EE023C4" w14:textId="77777777" w:rsidR="007A011F" w:rsidRDefault="00000000">
      <w:pPr>
        <w:pStyle w:val="Heading4"/>
      </w:pPr>
      <w:bookmarkStart w:id="1032" w:name="_Toc138694730"/>
      <w:bookmarkStart w:id="1033" w:name="_Toc97197195"/>
      <w:r>
        <w:t>9.1.3.3</w:t>
      </w:r>
      <w:r>
        <w:tab/>
        <w:t>Operation: deliver-report</w:t>
      </w:r>
      <w:bookmarkEnd w:id="1030"/>
      <w:bookmarkEnd w:id="1031"/>
      <w:bookmarkEnd w:id="1032"/>
      <w:bookmarkEnd w:id="1033"/>
    </w:p>
    <w:p w14:paraId="47C8DC30" w14:textId="77777777" w:rsidR="007A011F" w:rsidRDefault="00000000">
      <w:pPr>
        <w:pStyle w:val="Heading5"/>
      </w:pPr>
      <w:bookmarkStart w:id="1034" w:name="_Toc93879056"/>
      <w:bookmarkStart w:id="1035" w:name="_Toc96996790"/>
      <w:bookmarkStart w:id="1036" w:name="_Toc138694731"/>
      <w:bookmarkStart w:id="1037" w:name="_Toc97197196"/>
      <w:r>
        <w:t>9.1.3.3.1</w:t>
      </w:r>
      <w:r>
        <w:tab/>
        <w:t>Description</w:t>
      </w:r>
      <w:bookmarkEnd w:id="1034"/>
      <w:bookmarkEnd w:id="1035"/>
      <w:bookmarkEnd w:id="1036"/>
      <w:bookmarkEnd w:id="1037"/>
    </w:p>
    <w:p w14:paraId="7FB3E9F0" w14:textId="77777777" w:rsidR="007A011F" w:rsidRDefault="00000000">
      <w:pPr>
        <w:rPr>
          <w:lang w:eastAsia="zh-CN"/>
        </w:rPr>
      </w:pPr>
      <w:r>
        <w:rPr>
          <w:lang w:eastAsia="zh-CN"/>
        </w:rPr>
        <w:t>This operation is used by the MSGin5G Server to deliver status report to a given Legacy 3GPP Message Gateway.</w:t>
      </w:r>
      <w:bookmarkStart w:id="1038" w:name="_Toc93879057"/>
    </w:p>
    <w:p w14:paraId="3422877C" w14:textId="77777777" w:rsidR="007A011F" w:rsidRDefault="00000000">
      <w:pPr>
        <w:pStyle w:val="Heading5"/>
      </w:pPr>
      <w:bookmarkStart w:id="1039" w:name="_Toc96996791"/>
      <w:bookmarkStart w:id="1040" w:name="_Toc97197197"/>
      <w:bookmarkStart w:id="1041" w:name="_Toc138694732"/>
      <w:r>
        <w:t>9.1.3.3.2</w:t>
      </w:r>
      <w:r>
        <w:tab/>
        <w:t>Operation Definition</w:t>
      </w:r>
      <w:bookmarkEnd w:id="1038"/>
      <w:bookmarkEnd w:id="1039"/>
      <w:bookmarkEnd w:id="1040"/>
      <w:bookmarkEnd w:id="1041"/>
    </w:p>
    <w:p w14:paraId="2BB47E15" w14:textId="77777777" w:rsidR="007A011F"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4655C3E5" w14:textId="77777777" w:rsidR="007A011F"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36F47F11" w14:textId="77777777">
        <w:trPr>
          <w:jc w:val="center"/>
        </w:trPr>
        <w:tc>
          <w:tcPr>
            <w:tcW w:w="1604" w:type="dxa"/>
            <w:tcBorders>
              <w:bottom w:val="single" w:sz="6" w:space="0" w:color="auto"/>
            </w:tcBorders>
            <w:shd w:val="clear" w:color="auto" w:fill="C0C0C0"/>
          </w:tcPr>
          <w:p w14:paraId="634900FB" w14:textId="77777777" w:rsidR="007A011F" w:rsidRDefault="00000000">
            <w:pPr>
              <w:pStyle w:val="TAH"/>
            </w:pPr>
            <w:r>
              <w:t>Data type</w:t>
            </w:r>
          </w:p>
        </w:tc>
        <w:tc>
          <w:tcPr>
            <w:tcW w:w="518" w:type="dxa"/>
            <w:tcBorders>
              <w:bottom w:val="single" w:sz="6" w:space="0" w:color="auto"/>
            </w:tcBorders>
            <w:shd w:val="clear" w:color="auto" w:fill="C0C0C0"/>
          </w:tcPr>
          <w:p w14:paraId="02B78065" w14:textId="77777777" w:rsidR="007A011F" w:rsidRDefault="00000000">
            <w:pPr>
              <w:pStyle w:val="TAH"/>
            </w:pPr>
            <w:r>
              <w:t>P</w:t>
            </w:r>
          </w:p>
        </w:tc>
        <w:tc>
          <w:tcPr>
            <w:tcW w:w="2268" w:type="dxa"/>
            <w:tcBorders>
              <w:bottom w:val="single" w:sz="6" w:space="0" w:color="auto"/>
            </w:tcBorders>
            <w:shd w:val="clear" w:color="auto" w:fill="C0C0C0"/>
          </w:tcPr>
          <w:p w14:paraId="54C542AF" w14:textId="77777777" w:rsidR="007A011F" w:rsidRDefault="00000000">
            <w:pPr>
              <w:pStyle w:val="TAH"/>
            </w:pPr>
            <w:r>
              <w:t>Cardinality</w:t>
            </w:r>
          </w:p>
        </w:tc>
        <w:tc>
          <w:tcPr>
            <w:tcW w:w="5239" w:type="dxa"/>
            <w:tcBorders>
              <w:bottom w:val="single" w:sz="6" w:space="0" w:color="auto"/>
            </w:tcBorders>
            <w:shd w:val="clear" w:color="auto" w:fill="C0C0C0"/>
            <w:vAlign w:val="center"/>
          </w:tcPr>
          <w:p w14:paraId="2E9C22EC" w14:textId="77777777" w:rsidR="007A011F" w:rsidRDefault="00000000">
            <w:pPr>
              <w:pStyle w:val="TAH"/>
            </w:pPr>
            <w:r>
              <w:t>Description</w:t>
            </w:r>
          </w:p>
        </w:tc>
      </w:tr>
      <w:tr w:rsidR="007A011F" w14:paraId="42EE2034" w14:textId="77777777">
        <w:trPr>
          <w:jc w:val="center"/>
        </w:trPr>
        <w:tc>
          <w:tcPr>
            <w:tcW w:w="1604" w:type="dxa"/>
            <w:tcBorders>
              <w:top w:val="single" w:sz="6" w:space="0" w:color="auto"/>
            </w:tcBorders>
            <w:shd w:val="clear" w:color="auto" w:fill="auto"/>
          </w:tcPr>
          <w:p w14:paraId="5CBB8604" w14:textId="77777777" w:rsidR="007A011F" w:rsidRDefault="00000000">
            <w:pPr>
              <w:pStyle w:val="TAL"/>
            </w:pPr>
            <w:r>
              <w:t>DeliveryStatusReport</w:t>
            </w:r>
          </w:p>
        </w:tc>
        <w:tc>
          <w:tcPr>
            <w:tcW w:w="518" w:type="dxa"/>
            <w:tcBorders>
              <w:top w:val="single" w:sz="6" w:space="0" w:color="auto"/>
            </w:tcBorders>
          </w:tcPr>
          <w:p w14:paraId="2111354D" w14:textId="77777777" w:rsidR="007A011F" w:rsidRDefault="00000000">
            <w:pPr>
              <w:pStyle w:val="TAC"/>
            </w:pPr>
            <w:r>
              <w:t>M</w:t>
            </w:r>
          </w:p>
        </w:tc>
        <w:tc>
          <w:tcPr>
            <w:tcW w:w="2268" w:type="dxa"/>
            <w:tcBorders>
              <w:top w:val="single" w:sz="6" w:space="0" w:color="auto"/>
            </w:tcBorders>
          </w:tcPr>
          <w:p w14:paraId="2C368964" w14:textId="77777777" w:rsidR="007A011F" w:rsidRDefault="00000000">
            <w:pPr>
              <w:pStyle w:val="TAL"/>
            </w:pPr>
            <w:r>
              <w:t>1</w:t>
            </w:r>
          </w:p>
        </w:tc>
        <w:tc>
          <w:tcPr>
            <w:tcW w:w="5239" w:type="dxa"/>
            <w:tcBorders>
              <w:top w:val="single" w:sz="6" w:space="0" w:color="auto"/>
            </w:tcBorders>
            <w:shd w:val="clear" w:color="auto" w:fill="auto"/>
          </w:tcPr>
          <w:p w14:paraId="43418091" w14:textId="77777777" w:rsidR="007A011F" w:rsidRDefault="00000000">
            <w:pPr>
              <w:pStyle w:val="TAL"/>
            </w:pPr>
            <w:r>
              <w:t>Represents the data to be used for MSGin5G Server to deliver status report.</w:t>
            </w:r>
          </w:p>
        </w:tc>
      </w:tr>
    </w:tbl>
    <w:p w14:paraId="44564973" w14:textId="77777777" w:rsidR="007A011F" w:rsidRDefault="007A011F">
      <w:pPr>
        <w:rPr>
          <w:lang w:eastAsia="zh-CN"/>
        </w:rPr>
      </w:pPr>
    </w:p>
    <w:p w14:paraId="3D4CA375" w14:textId="77777777" w:rsidR="007A011F" w:rsidRDefault="00000000">
      <w:pPr>
        <w:pStyle w:val="TH"/>
      </w:pPr>
      <w:r>
        <w:lastRenderedPageBreak/>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3B29535E" w14:textId="77777777">
        <w:trPr>
          <w:jc w:val="center"/>
        </w:trPr>
        <w:tc>
          <w:tcPr>
            <w:tcW w:w="825" w:type="pct"/>
            <w:shd w:val="clear" w:color="auto" w:fill="C0C0C0"/>
          </w:tcPr>
          <w:p w14:paraId="4027A1CF" w14:textId="77777777" w:rsidR="007A011F" w:rsidRDefault="00000000">
            <w:pPr>
              <w:pStyle w:val="TAH"/>
            </w:pPr>
            <w:r>
              <w:t>Data type</w:t>
            </w:r>
          </w:p>
        </w:tc>
        <w:tc>
          <w:tcPr>
            <w:tcW w:w="499" w:type="pct"/>
            <w:shd w:val="clear" w:color="auto" w:fill="C0C0C0"/>
          </w:tcPr>
          <w:p w14:paraId="4B776807" w14:textId="77777777" w:rsidR="007A011F" w:rsidRDefault="00000000">
            <w:pPr>
              <w:pStyle w:val="TAH"/>
            </w:pPr>
            <w:r>
              <w:t>P</w:t>
            </w:r>
          </w:p>
        </w:tc>
        <w:tc>
          <w:tcPr>
            <w:tcW w:w="738" w:type="pct"/>
            <w:shd w:val="clear" w:color="auto" w:fill="C0C0C0"/>
          </w:tcPr>
          <w:p w14:paraId="3EDEA89D" w14:textId="77777777" w:rsidR="007A011F" w:rsidRDefault="00000000">
            <w:pPr>
              <w:pStyle w:val="TAH"/>
            </w:pPr>
            <w:r>
              <w:t>Cardinality</w:t>
            </w:r>
          </w:p>
        </w:tc>
        <w:tc>
          <w:tcPr>
            <w:tcW w:w="967" w:type="pct"/>
            <w:shd w:val="clear" w:color="auto" w:fill="C0C0C0"/>
          </w:tcPr>
          <w:p w14:paraId="7EF7613A" w14:textId="77777777" w:rsidR="007A011F" w:rsidRDefault="00000000">
            <w:pPr>
              <w:pStyle w:val="TAH"/>
            </w:pPr>
            <w:r>
              <w:t>Response</w:t>
            </w:r>
          </w:p>
          <w:p w14:paraId="7359F83C" w14:textId="77777777" w:rsidR="007A011F" w:rsidRDefault="00000000">
            <w:pPr>
              <w:pStyle w:val="TAH"/>
            </w:pPr>
            <w:r>
              <w:t>codes</w:t>
            </w:r>
          </w:p>
        </w:tc>
        <w:tc>
          <w:tcPr>
            <w:tcW w:w="1971" w:type="pct"/>
            <w:shd w:val="clear" w:color="auto" w:fill="C0C0C0"/>
          </w:tcPr>
          <w:p w14:paraId="5D9513E6" w14:textId="77777777" w:rsidR="007A011F" w:rsidRDefault="00000000">
            <w:pPr>
              <w:pStyle w:val="TAH"/>
            </w:pPr>
            <w:r>
              <w:t>Description</w:t>
            </w:r>
          </w:p>
        </w:tc>
      </w:tr>
      <w:tr w:rsidR="007A011F" w14:paraId="4E52D1B6" w14:textId="77777777">
        <w:trPr>
          <w:jc w:val="center"/>
        </w:trPr>
        <w:tc>
          <w:tcPr>
            <w:tcW w:w="825" w:type="pct"/>
            <w:shd w:val="clear" w:color="auto" w:fill="auto"/>
          </w:tcPr>
          <w:p w14:paraId="3B701DCE" w14:textId="77777777" w:rsidR="007A011F" w:rsidRDefault="00000000">
            <w:pPr>
              <w:pStyle w:val="TAL"/>
            </w:pPr>
            <w:r>
              <w:t>n/a</w:t>
            </w:r>
          </w:p>
        </w:tc>
        <w:tc>
          <w:tcPr>
            <w:tcW w:w="499" w:type="pct"/>
          </w:tcPr>
          <w:p w14:paraId="57344DD0" w14:textId="77777777" w:rsidR="007A011F" w:rsidRDefault="007A011F">
            <w:pPr>
              <w:pStyle w:val="TAC"/>
            </w:pPr>
          </w:p>
        </w:tc>
        <w:tc>
          <w:tcPr>
            <w:tcW w:w="738" w:type="pct"/>
          </w:tcPr>
          <w:p w14:paraId="0C9A0692" w14:textId="77777777" w:rsidR="007A011F" w:rsidRDefault="007A011F">
            <w:pPr>
              <w:pStyle w:val="TAL"/>
            </w:pPr>
          </w:p>
        </w:tc>
        <w:tc>
          <w:tcPr>
            <w:tcW w:w="967" w:type="pct"/>
          </w:tcPr>
          <w:p w14:paraId="0BFAD8FF" w14:textId="77777777" w:rsidR="007A011F" w:rsidRDefault="00000000">
            <w:pPr>
              <w:pStyle w:val="TAL"/>
            </w:pPr>
            <w:r>
              <w:t>204 No Content</w:t>
            </w:r>
          </w:p>
        </w:tc>
        <w:tc>
          <w:tcPr>
            <w:tcW w:w="1971" w:type="pct"/>
            <w:shd w:val="clear" w:color="auto" w:fill="auto"/>
          </w:tcPr>
          <w:p w14:paraId="31636CD4" w14:textId="77777777" w:rsidR="007A011F" w:rsidRDefault="00000000">
            <w:pPr>
              <w:pStyle w:val="TAL"/>
            </w:pPr>
            <w:r>
              <w:t>The status report is Delivered successfully.</w:t>
            </w:r>
          </w:p>
        </w:tc>
      </w:tr>
      <w:tr w:rsidR="007A011F" w14:paraId="034C9B2B" w14:textId="77777777">
        <w:trPr>
          <w:jc w:val="center"/>
        </w:trPr>
        <w:tc>
          <w:tcPr>
            <w:tcW w:w="5000" w:type="pct"/>
            <w:gridSpan w:val="5"/>
            <w:shd w:val="clear" w:color="auto" w:fill="auto"/>
          </w:tcPr>
          <w:p w14:paraId="5A442502" w14:textId="77777777" w:rsidR="007A011F" w:rsidRDefault="00000000">
            <w:pPr>
              <w:pStyle w:val="TAN"/>
            </w:pPr>
            <w:r>
              <w:t>NOTE:</w:t>
            </w:r>
            <w:r>
              <w:tab/>
              <w:t>The mandatory HTTP error status code for the POST method listed in Table 5.2.7.1-1 of 3GPP TS 29.500 [4] also apply.</w:t>
            </w:r>
          </w:p>
        </w:tc>
      </w:tr>
    </w:tbl>
    <w:p w14:paraId="2CE96124" w14:textId="77777777" w:rsidR="007A011F" w:rsidRDefault="007A011F">
      <w:pPr>
        <w:rPr>
          <w:lang w:eastAsia="zh-CN"/>
        </w:rPr>
      </w:pPr>
    </w:p>
    <w:p w14:paraId="1040757B" w14:textId="77777777" w:rsidR="007A011F" w:rsidRDefault="00000000">
      <w:pPr>
        <w:pStyle w:val="Heading3"/>
      </w:pPr>
      <w:bookmarkStart w:id="1042" w:name="_Toc81332270"/>
      <w:bookmarkStart w:id="1043" w:name="_Toc97197198"/>
      <w:bookmarkStart w:id="1044" w:name="_Toc83768414"/>
      <w:bookmarkStart w:id="1045" w:name="_Toc138694733"/>
      <w:bookmarkStart w:id="1046" w:name="_Toc93879058"/>
      <w:bookmarkStart w:id="1047" w:name="_Toc96996792"/>
      <w:r>
        <w:rPr>
          <w:lang w:eastAsia="zh-CN"/>
        </w:rPr>
        <w:t>9</w:t>
      </w:r>
      <w:r>
        <w:t>.1.4</w:t>
      </w:r>
      <w:r>
        <w:tab/>
        <w:t>Notifications</w:t>
      </w:r>
      <w:bookmarkEnd w:id="1042"/>
      <w:bookmarkEnd w:id="1043"/>
      <w:bookmarkEnd w:id="1044"/>
      <w:bookmarkEnd w:id="1045"/>
      <w:bookmarkEnd w:id="1046"/>
      <w:bookmarkEnd w:id="1047"/>
    </w:p>
    <w:p w14:paraId="13E79A2C" w14:textId="77777777" w:rsidR="007A011F" w:rsidRDefault="00000000">
      <w:r>
        <w:t>None.</w:t>
      </w:r>
    </w:p>
    <w:p w14:paraId="37123D16" w14:textId="77777777" w:rsidR="007A011F" w:rsidRDefault="00000000">
      <w:pPr>
        <w:pStyle w:val="Heading3"/>
      </w:pPr>
      <w:bookmarkStart w:id="1048" w:name="_Toc93879059"/>
      <w:bookmarkStart w:id="1049" w:name="_Toc96996793"/>
      <w:bookmarkStart w:id="1050" w:name="_Toc97197199"/>
      <w:bookmarkStart w:id="1051" w:name="_Toc83768415"/>
      <w:bookmarkStart w:id="1052" w:name="_Toc138694734"/>
      <w:bookmarkStart w:id="1053" w:name="_Toc81332271"/>
      <w:r>
        <w:rPr>
          <w:lang w:eastAsia="zh-CN"/>
        </w:rPr>
        <w:t>9</w:t>
      </w:r>
      <w:r>
        <w:t>.1.5</w:t>
      </w:r>
      <w:r>
        <w:tab/>
        <w:t>Data Model</w:t>
      </w:r>
      <w:bookmarkEnd w:id="1048"/>
      <w:bookmarkEnd w:id="1049"/>
      <w:bookmarkEnd w:id="1050"/>
      <w:bookmarkEnd w:id="1051"/>
      <w:bookmarkEnd w:id="1052"/>
      <w:bookmarkEnd w:id="1053"/>
    </w:p>
    <w:p w14:paraId="51BE4A2F" w14:textId="77777777" w:rsidR="007A011F" w:rsidRDefault="00000000">
      <w:pPr>
        <w:pStyle w:val="Heading4"/>
      </w:pPr>
      <w:bookmarkStart w:id="1054" w:name="_Toc96996794"/>
      <w:bookmarkStart w:id="1055" w:name="_Toc93879060"/>
      <w:bookmarkStart w:id="1056" w:name="_Toc97197200"/>
      <w:bookmarkStart w:id="1057" w:name="_Toc138694735"/>
      <w:r>
        <w:t>9.1.5.1</w:t>
      </w:r>
      <w:r>
        <w:tab/>
        <w:t>General</w:t>
      </w:r>
      <w:bookmarkEnd w:id="1054"/>
      <w:bookmarkEnd w:id="1055"/>
      <w:bookmarkEnd w:id="1056"/>
      <w:bookmarkEnd w:id="1057"/>
    </w:p>
    <w:p w14:paraId="0C30DB13" w14:textId="77777777" w:rsidR="007A011F"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49510DE4" w14:textId="77777777" w:rsidR="007A011F"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A011F" w14:paraId="22947EB9" w14:textId="77777777">
        <w:trPr>
          <w:jc w:val="center"/>
        </w:trPr>
        <w:tc>
          <w:tcPr>
            <w:tcW w:w="2868" w:type="dxa"/>
            <w:shd w:val="clear" w:color="auto" w:fill="C0C0C0"/>
          </w:tcPr>
          <w:p w14:paraId="458EC130" w14:textId="77777777" w:rsidR="007A011F" w:rsidRDefault="00000000">
            <w:pPr>
              <w:pStyle w:val="TAH"/>
            </w:pPr>
            <w:r>
              <w:t>Data type</w:t>
            </w:r>
          </w:p>
        </w:tc>
        <w:tc>
          <w:tcPr>
            <w:tcW w:w="1297" w:type="dxa"/>
            <w:shd w:val="clear" w:color="auto" w:fill="C0C0C0"/>
          </w:tcPr>
          <w:p w14:paraId="109634B8" w14:textId="77777777" w:rsidR="007A011F" w:rsidRDefault="00000000">
            <w:pPr>
              <w:pStyle w:val="TAH"/>
            </w:pPr>
            <w:r>
              <w:t>Section defined</w:t>
            </w:r>
          </w:p>
        </w:tc>
        <w:tc>
          <w:tcPr>
            <w:tcW w:w="2887" w:type="dxa"/>
            <w:shd w:val="clear" w:color="auto" w:fill="C0C0C0"/>
          </w:tcPr>
          <w:p w14:paraId="6D7127FF" w14:textId="77777777" w:rsidR="007A011F" w:rsidRDefault="00000000">
            <w:pPr>
              <w:pStyle w:val="TAH"/>
            </w:pPr>
            <w:r>
              <w:t>Description</w:t>
            </w:r>
          </w:p>
        </w:tc>
        <w:tc>
          <w:tcPr>
            <w:tcW w:w="2725" w:type="dxa"/>
            <w:shd w:val="clear" w:color="auto" w:fill="C0C0C0"/>
          </w:tcPr>
          <w:p w14:paraId="29184179" w14:textId="77777777" w:rsidR="007A011F" w:rsidRDefault="00000000">
            <w:pPr>
              <w:pStyle w:val="TAH"/>
            </w:pPr>
            <w:r>
              <w:t>Applicability</w:t>
            </w:r>
          </w:p>
        </w:tc>
      </w:tr>
      <w:tr w:rsidR="007A011F" w14:paraId="3CC8466C" w14:textId="77777777">
        <w:trPr>
          <w:jc w:val="center"/>
        </w:trPr>
        <w:tc>
          <w:tcPr>
            <w:tcW w:w="2868" w:type="dxa"/>
          </w:tcPr>
          <w:p w14:paraId="35CE48CA" w14:textId="77777777" w:rsidR="007A011F" w:rsidRDefault="00000000">
            <w:pPr>
              <w:pStyle w:val="TAL"/>
            </w:pPr>
            <w:r>
              <w:t>L3gMessageDelivery</w:t>
            </w:r>
          </w:p>
        </w:tc>
        <w:tc>
          <w:tcPr>
            <w:tcW w:w="1297" w:type="dxa"/>
          </w:tcPr>
          <w:p w14:paraId="45CB2F18" w14:textId="77777777" w:rsidR="007A011F" w:rsidRDefault="00000000">
            <w:pPr>
              <w:pStyle w:val="TAL"/>
            </w:pPr>
            <w:r>
              <w:t>9.1.5.2.2</w:t>
            </w:r>
          </w:p>
        </w:tc>
        <w:tc>
          <w:tcPr>
            <w:tcW w:w="2887" w:type="dxa"/>
          </w:tcPr>
          <w:p w14:paraId="1EDA9106" w14:textId="77777777" w:rsidR="007A011F" w:rsidRDefault="00000000">
            <w:pPr>
              <w:pStyle w:val="TAL"/>
              <w:rPr>
                <w:szCs w:val="18"/>
              </w:rPr>
            </w:pPr>
            <w:r>
              <w:rPr>
                <w:szCs w:val="18"/>
              </w:rPr>
              <w:t>Information within message delivery request.</w:t>
            </w:r>
          </w:p>
        </w:tc>
        <w:tc>
          <w:tcPr>
            <w:tcW w:w="2725" w:type="dxa"/>
          </w:tcPr>
          <w:p w14:paraId="41FA5CD6" w14:textId="77777777" w:rsidR="007A011F" w:rsidRDefault="007A011F">
            <w:pPr>
              <w:pStyle w:val="TAL"/>
              <w:rPr>
                <w:szCs w:val="18"/>
              </w:rPr>
            </w:pPr>
          </w:p>
        </w:tc>
      </w:tr>
    </w:tbl>
    <w:p w14:paraId="6A427E6A" w14:textId="77777777" w:rsidR="007A011F" w:rsidRDefault="007A011F">
      <w:pPr>
        <w:rPr>
          <w:lang w:eastAsia="zh-CN"/>
        </w:rPr>
      </w:pPr>
    </w:p>
    <w:p w14:paraId="13F898E7" w14:textId="77777777" w:rsidR="007A011F" w:rsidRDefault="00000000">
      <w:pPr>
        <w:rPr>
          <w:lang w:eastAsia="zh-CN"/>
        </w:rPr>
      </w:pPr>
      <w:r>
        <w:rPr>
          <w:lang w:eastAsia="zh-CN"/>
        </w:rPr>
        <w:t>Table</w:t>
      </w:r>
      <w:r>
        <w:t> </w:t>
      </w:r>
      <w:r>
        <w:rPr>
          <w:lang w:eastAsia="zh-CN"/>
        </w:rPr>
        <w:t>9.1.5.1-2 specifies data types re-used by the MSGG_L3GDelivery API service.</w:t>
      </w:r>
    </w:p>
    <w:p w14:paraId="430E9B14" w14:textId="77777777" w:rsidR="007A011F"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7A011F" w14:paraId="64A3016D" w14:textId="77777777">
        <w:trPr>
          <w:jc w:val="center"/>
        </w:trPr>
        <w:tc>
          <w:tcPr>
            <w:tcW w:w="2558" w:type="dxa"/>
            <w:shd w:val="clear" w:color="auto" w:fill="C0C0C0"/>
          </w:tcPr>
          <w:p w14:paraId="22601AD8" w14:textId="77777777" w:rsidR="007A011F" w:rsidRDefault="00000000">
            <w:pPr>
              <w:pStyle w:val="TAH"/>
            </w:pPr>
            <w:r>
              <w:t>Data type</w:t>
            </w:r>
          </w:p>
        </w:tc>
        <w:tc>
          <w:tcPr>
            <w:tcW w:w="1732" w:type="dxa"/>
            <w:shd w:val="clear" w:color="auto" w:fill="C0C0C0"/>
          </w:tcPr>
          <w:p w14:paraId="5BF29C5F" w14:textId="77777777" w:rsidR="007A011F" w:rsidRDefault="00000000">
            <w:pPr>
              <w:pStyle w:val="TAH"/>
            </w:pPr>
            <w:r>
              <w:t>Reference</w:t>
            </w:r>
          </w:p>
        </w:tc>
        <w:tc>
          <w:tcPr>
            <w:tcW w:w="2851" w:type="dxa"/>
            <w:shd w:val="clear" w:color="auto" w:fill="C0C0C0"/>
          </w:tcPr>
          <w:p w14:paraId="0565C26E" w14:textId="77777777" w:rsidR="007A011F" w:rsidRDefault="00000000">
            <w:pPr>
              <w:pStyle w:val="TAH"/>
            </w:pPr>
            <w:r>
              <w:t>Comments</w:t>
            </w:r>
          </w:p>
        </w:tc>
        <w:tc>
          <w:tcPr>
            <w:tcW w:w="2636" w:type="dxa"/>
            <w:shd w:val="clear" w:color="auto" w:fill="C0C0C0"/>
          </w:tcPr>
          <w:p w14:paraId="2BE0A83D" w14:textId="77777777" w:rsidR="007A011F" w:rsidRDefault="00000000">
            <w:pPr>
              <w:pStyle w:val="TAH"/>
            </w:pPr>
            <w:r>
              <w:t>Applicability</w:t>
            </w:r>
          </w:p>
        </w:tc>
      </w:tr>
      <w:tr w:rsidR="007A011F" w14:paraId="145291B7" w14:textId="77777777">
        <w:trPr>
          <w:jc w:val="center"/>
        </w:trPr>
        <w:tc>
          <w:tcPr>
            <w:tcW w:w="2558" w:type="dxa"/>
          </w:tcPr>
          <w:p w14:paraId="5C7AA78F" w14:textId="77777777" w:rsidR="007A011F" w:rsidRDefault="00000000">
            <w:pPr>
              <w:pStyle w:val="TAL"/>
            </w:pPr>
            <w:r>
              <w:t>DeliveryStatusReport</w:t>
            </w:r>
          </w:p>
        </w:tc>
        <w:tc>
          <w:tcPr>
            <w:tcW w:w="1732" w:type="dxa"/>
          </w:tcPr>
          <w:p w14:paraId="687B078B" w14:textId="77777777" w:rsidR="007A011F" w:rsidRDefault="00000000">
            <w:pPr>
              <w:pStyle w:val="TAL"/>
            </w:pPr>
            <w:r>
              <w:rPr>
                <w:szCs w:val="18"/>
              </w:rPr>
              <w:t>8.2.5.2.7</w:t>
            </w:r>
          </w:p>
        </w:tc>
        <w:tc>
          <w:tcPr>
            <w:tcW w:w="2851" w:type="dxa"/>
          </w:tcPr>
          <w:p w14:paraId="52DD3D3B" w14:textId="77777777" w:rsidR="007A011F" w:rsidRDefault="00000000">
            <w:pPr>
              <w:pStyle w:val="TAL"/>
              <w:rPr>
                <w:szCs w:val="18"/>
              </w:rPr>
            </w:pPr>
            <w:r>
              <w:rPr>
                <w:szCs w:val="18"/>
              </w:rPr>
              <w:t>The message delivery status report request information.</w:t>
            </w:r>
          </w:p>
        </w:tc>
        <w:tc>
          <w:tcPr>
            <w:tcW w:w="2636" w:type="dxa"/>
          </w:tcPr>
          <w:p w14:paraId="0C82E331" w14:textId="77777777" w:rsidR="007A011F" w:rsidRDefault="007A011F">
            <w:pPr>
              <w:pStyle w:val="TAL"/>
              <w:rPr>
                <w:szCs w:val="18"/>
              </w:rPr>
            </w:pPr>
          </w:p>
        </w:tc>
      </w:tr>
      <w:tr w:rsidR="007A011F" w14:paraId="1AF68B77" w14:textId="77777777">
        <w:trPr>
          <w:jc w:val="center"/>
        </w:trPr>
        <w:tc>
          <w:tcPr>
            <w:tcW w:w="2558" w:type="dxa"/>
          </w:tcPr>
          <w:p w14:paraId="3EACD4D3" w14:textId="77777777" w:rsidR="007A011F" w:rsidRDefault="00000000">
            <w:pPr>
              <w:pStyle w:val="TAL"/>
            </w:pPr>
            <w:r>
              <w:t>MessageSegmentPa</w:t>
            </w:r>
            <w:r>
              <w:rPr>
                <w:rFonts w:hint="eastAsia"/>
                <w:lang w:val="en-US" w:eastAsia="zh-CN"/>
              </w:rPr>
              <w:t>r</w:t>
            </w:r>
            <w:r>
              <w:t>ameters</w:t>
            </w:r>
          </w:p>
        </w:tc>
        <w:tc>
          <w:tcPr>
            <w:tcW w:w="1732" w:type="dxa"/>
          </w:tcPr>
          <w:p w14:paraId="076D771A" w14:textId="77777777" w:rsidR="007A011F" w:rsidRDefault="00000000">
            <w:pPr>
              <w:pStyle w:val="TAL"/>
            </w:pPr>
            <w:r>
              <w:t>8.2.5.2.5</w:t>
            </w:r>
          </w:p>
        </w:tc>
        <w:tc>
          <w:tcPr>
            <w:tcW w:w="2851" w:type="dxa"/>
          </w:tcPr>
          <w:p w14:paraId="0D7EC8C3" w14:textId="77777777" w:rsidR="007A011F" w:rsidRDefault="00000000">
            <w:pPr>
              <w:pStyle w:val="TAL"/>
              <w:rPr>
                <w:szCs w:val="18"/>
              </w:rPr>
            </w:pPr>
            <w:r>
              <w:rPr>
                <w:szCs w:val="18"/>
              </w:rPr>
              <w:t>Contains the message segment information of the message.</w:t>
            </w:r>
          </w:p>
        </w:tc>
        <w:tc>
          <w:tcPr>
            <w:tcW w:w="2636" w:type="dxa"/>
          </w:tcPr>
          <w:p w14:paraId="53E889AD" w14:textId="77777777" w:rsidR="007A011F" w:rsidRDefault="007A011F">
            <w:pPr>
              <w:pStyle w:val="TAL"/>
              <w:rPr>
                <w:szCs w:val="18"/>
              </w:rPr>
            </w:pPr>
          </w:p>
        </w:tc>
      </w:tr>
    </w:tbl>
    <w:p w14:paraId="7F5110FE" w14:textId="77777777" w:rsidR="007A011F" w:rsidRDefault="007A011F">
      <w:pPr>
        <w:rPr>
          <w:lang w:eastAsia="zh-CN"/>
        </w:rPr>
      </w:pPr>
    </w:p>
    <w:p w14:paraId="6405EC63" w14:textId="77777777" w:rsidR="007A011F" w:rsidRDefault="00000000">
      <w:pPr>
        <w:pStyle w:val="Heading4"/>
      </w:pPr>
      <w:bookmarkStart w:id="1058" w:name="_Toc96996795"/>
      <w:bookmarkStart w:id="1059" w:name="_Toc93879061"/>
      <w:bookmarkStart w:id="1060" w:name="_Toc97197201"/>
      <w:bookmarkStart w:id="1061" w:name="_Toc138694736"/>
      <w:r>
        <w:lastRenderedPageBreak/>
        <w:t>9.1.5.2</w:t>
      </w:r>
      <w:r>
        <w:tab/>
        <w:t>Structured data types</w:t>
      </w:r>
      <w:bookmarkEnd w:id="1058"/>
      <w:bookmarkEnd w:id="1059"/>
      <w:bookmarkEnd w:id="1060"/>
      <w:bookmarkEnd w:id="1061"/>
    </w:p>
    <w:p w14:paraId="524A8594" w14:textId="77777777" w:rsidR="007A011F" w:rsidRDefault="00000000">
      <w:pPr>
        <w:pStyle w:val="Heading5"/>
      </w:pPr>
      <w:bookmarkStart w:id="1062" w:name="_Toc96996796"/>
      <w:bookmarkStart w:id="1063" w:name="_Toc93879062"/>
      <w:bookmarkStart w:id="1064" w:name="_Toc97197202"/>
      <w:bookmarkStart w:id="1065" w:name="_Toc138694737"/>
      <w:r>
        <w:t>9.1.5.2.1</w:t>
      </w:r>
      <w:r>
        <w:tab/>
        <w:t>Introduction</w:t>
      </w:r>
      <w:bookmarkEnd w:id="1062"/>
      <w:bookmarkEnd w:id="1063"/>
      <w:bookmarkEnd w:id="1064"/>
      <w:bookmarkEnd w:id="1065"/>
    </w:p>
    <w:p w14:paraId="0FF36306" w14:textId="77777777" w:rsidR="007A011F" w:rsidRDefault="00000000">
      <w:pPr>
        <w:pStyle w:val="Heading5"/>
      </w:pPr>
      <w:bookmarkStart w:id="1066" w:name="_Toc97197203"/>
      <w:bookmarkStart w:id="1067" w:name="_Toc93879063"/>
      <w:bookmarkStart w:id="1068" w:name="_Toc96996797"/>
      <w:bookmarkStart w:id="1069" w:name="_Toc138694738"/>
      <w:r>
        <w:t>9.1.5.2.2</w:t>
      </w:r>
      <w:r>
        <w:tab/>
        <w:t>Type: L3gMessageDelivery</w:t>
      </w:r>
      <w:bookmarkEnd w:id="1066"/>
      <w:bookmarkEnd w:id="1067"/>
      <w:bookmarkEnd w:id="1068"/>
      <w:bookmarkEnd w:id="1069"/>
    </w:p>
    <w:p w14:paraId="072A9202" w14:textId="77777777" w:rsidR="007A011F"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162C0BCE" w14:textId="77777777">
        <w:trPr>
          <w:jc w:val="center"/>
        </w:trPr>
        <w:tc>
          <w:tcPr>
            <w:tcW w:w="1430" w:type="dxa"/>
            <w:shd w:val="clear" w:color="auto" w:fill="C0C0C0"/>
          </w:tcPr>
          <w:p w14:paraId="07300C61" w14:textId="77777777" w:rsidR="007A011F" w:rsidRDefault="00000000">
            <w:pPr>
              <w:pStyle w:val="TAH"/>
            </w:pPr>
            <w:r>
              <w:t>Attribute name</w:t>
            </w:r>
          </w:p>
        </w:tc>
        <w:tc>
          <w:tcPr>
            <w:tcW w:w="1006" w:type="dxa"/>
            <w:shd w:val="clear" w:color="auto" w:fill="C0C0C0"/>
          </w:tcPr>
          <w:p w14:paraId="59579AD0" w14:textId="77777777" w:rsidR="007A011F" w:rsidRDefault="00000000">
            <w:pPr>
              <w:pStyle w:val="TAH"/>
            </w:pPr>
            <w:r>
              <w:t>Data type</w:t>
            </w:r>
          </w:p>
        </w:tc>
        <w:tc>
          <w:tcPr>
            <w:tcW w:w="425" w:type="dxa"/>
            <w:shd w:val="clear" w:color="auto" w:fill="C0C0C0"/>
          </w:tcPr>
          <w:p w14:paraId="10DAF289" w14:textId="77777777" w:rsidR="007A011F" w:rsidRDefault="00000000">
            <w:pPr>
              <w:pStyle w:val="TAH"/>
            </w:pPr>
            <w:r>
              <w:t>P</w:t>
            </w:r>
          </w:p>
        </w:tc>
        <w:tc>
          <w:tcPr>
            <w:tcW w:w="1368" w:type="dxa"/>
            <w:shd w:val="clear" w:color="auto" w:fill="C0C0C0"/>
          </w:tcPr>
          <w:p w14:paraId="3A97247F" w14:textId="77777777" w:rsidR="007A011F" w:rsidRDefault="00000000">
            <w:pPr>
              <w:pStyle w:val="TAH"/>
            </w:pPr>
            <w:r>
              <w:t>Cardinality</w:t>
            </w:r>
          </w:p>
        </w:tc>
        <w:tc>
          <w:tcPr>
            <w:tcW w:w="3438" w:type="dxa"/>
            <w:shd w:val="clear" w:color="auto" w:fill="C0C0C0"/>
          </w:tcPr>
          <w:p w14:paraId="535FF4DA" w14:textId="77777777" w:rsidR="007A011F" w:rsidRDefault="00000000">
            <w:pPr>
              <w:pStyle w:val="TAH"/>
            </w:pPr>
            <w:r>
              <w:t>Description</w:t>
            </w:r>
          </w:p>
        </w:tc>
        <w:tc>
          <w:tcPr>
            <w:tcW w:w="1998" w:type="dxa"/>
            <w:shd w:val="clear" w:color="auto" w:fill="C0C0C0"/>
          </w:tcPr>
          <w:p w14:paraId="23412B6F" w14:textId="77777777" w:rsidR="007A011F" w:rsidRDefault="00000000">
            <w:pPr>
              <w:pStyle w:val="TAH"/>
            </w:pPr>
            <w:r>
              <w:t>Applicability</w:t>
            </w:r>
          </w:p>
        </w:tc>
      </w:tr>
      <w:tr w:rsidR="007A011F" w14:paraId="2287A56F" w14:textId="77777777">
        <w:trPr>
          <w:jc w:val="center"/>
        </w:trPr>
        <w:tc>
          <w:tcPr>
            <w:tcW w:w="1430" w:type="dxa"/>
            <w:shd w:val="clear" w:color="auto" w:fill="FFFFFF" w:themeFill="background1"/>
          </w:tcPr>
          <w:p w14:paraId="32CDA671" w14:textId="77777777" w:rsidR="007A011F" w:rsidRDefault="00000000">
            <w:pPr>
              <w:pStyle w:val="TAL"/>
            </w:pPr>
            <w:r>
              <w:t>oriAddr</w:t>
            </w:r>
          </w:p>
        </w:tc>
        <w:tc>
          <w:tcPr>
            <w:tcW w:w="1006" w:type="dxa"/>
            <w:shd w:val="clear" w:color="auto" w:fill="FFFFFF" w:themeFill="background1"/>
          </w:tcPr>
          <w:p w14:paraId="16771744" w14:textId="77777777" w:rsidR="007A011F" w:rsidRDefault="00000000">
            <w:pPr>
              <w:pStyle w:val="TAL"/>
            </w:pPr>
            <w:r>
              <w:t>Address</w:t>
            </w:r>
          </w:p>
        </w:tc>
        <w:tc>
          <w:tcPr>
            <w:tcW w:w="425" w:type="dxa"/>
            <w:shd w:val="clear" w:color="auto" w:fill="FFFFFF" w:themeFill="background1"/>
          </w:tcPr>
          <w:p w14:paraId="71C459DA" w14:textId="77777777" w:rsidR="007A011F" w:rsidRDefault="00000000">
            <w:pPr>
              <w:pStyle w:val="TAC"/>
            </w:pPr>
            <w:r>
              <w:t>M</w:t>
            </w:r>
          </w:p>
        </w:tc>
        <w:tc>
          <w:tcPr>
            <w:tcW w:w="1368" w:type="dxa"/>
            <w:shd w:val="clear" w:color="auto" w:fill="FFFFFF" w:themeFill="background1"/>
          </w:tcPr>
          <w:p w14:paraId="14B7EB59" w14:textId="77777777" w:rsidR="007A011F" w:rsidRDefault="00000000">
            <w:pPr>
              <w:pStyle w:val="TAL"/>
            </w:pPr>
            <w:r>
              <w:t>1</w:t>
            </w:r>
          </w:p>
        </w:tc>
        <w:tc>
          <w:tcPr>
            <w:tcW w:w="3438" w:type="dxa"/>
            <w:shd w:val="clear" w:color="auto" w:fill="FFFFFF" w:themeFill="background1"/>
          </w:tcPr>
          <w:p w14:paraId="6ECC5F37" w14:textId="77777777" w:rsidR="007A011F" w:rsidRDefault="00000000">
            <w:pPr>
              <w:pStyle w:val="TAL"/>
              <w:rPr>
                <w:szCs w:val="18"/>
              </w:rPr>
            </w:pPr>
            <w:r>
              <w:rPr>
                <w:szCs w:val="18"/>
              </w:rPr>
              <w:t>The service identity of the originating MSGin5G Client or the originating Application Server.</w:t>
            </w:r>
          </w:p>
          <w:p w14:paraId="316DAF6D" w14:textId="77777777" w:rsidR="007A011F"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57EFB88C" w14:textId="77777777" w:rsidR="007A011F" w:rsidRDefault="007A011F">
            <w:pPr>
              <w:pStyle w:val="TAL"/>
            </w:pPr>
          </w:p>
        </w:tc>
      </w:tr>
      <w:tr w:rsidR="007A011F" w14:paraId="7D78E354" w14:textId="77777777">
        <w:trPr>
          <w:jc w:val="center"/>
        </w:trPr>
        <w:tc>
          <w:tcPr>
            <w:tcW w:w="1430" w:type="dxa"/>
            <w:shd w:val="clear" w:color="auto" w:fill="FFFFFF" w:themeFill="background1"/>
          </w:tcPr>
          <w:p w14:paraId="48E24D3E" w14:textId="77777777" w:rsidR="007A011F" w:rsidRDefault="00000000">
            <w:pPr>
              <w:pStyle w:val="TAL"/>
            </w:pPr>
            <w:r>
              <w:t>destAddr</w:t>
            </w:r>
          </w:p>
        </w:tc>
        <w:tc>
          <w:tcPr>
            <w:tcW w:w="1006" w:type="dxa"/>
            <w:shd w:val="clear" w:color="auto" w:fill="FFFFFF" w:themeFill="background1"/>
          </w:tcPr>
          <w:p w14:paraId="2CBA2D06" w14:textId="77777777" w:rsidR="007A011F" w:rsidRDefault="00000000">
            <w:pPr>
              <w:pStyle w:val="TAL"/>
            </w:pPr>
            <w:r>
              <w:t>Address</w:t>
            </w:r>
          </w:p>
        </w:tc>
        <w:tc>
          <w:tcPr>
            <w:tcW w:w="425" w:type="dxa"/>
            <w:shd w:val="clear" w:color="auto" w:fill="FFFFFF" w:themeFill="background1"/>
          </w:tcPr>
          <w:p w14:paraId="7D5E0F6D" w14:textId="77777777" w:rsidR="007A011F" w:rsidRDefault="00000000">
            <w:pPr>
              <w:pStyle w:val="TAC"/>
            </w:pPr>
            <w:r>
              <w:t>M</w:t>
            </w:r>
          </w:p>
        </w:tc>
        <w:tc>
          <w:tcPr>
            <w:tcW w:w="1368" w:type="dxa"/>
            <w:shd w:val="clear" w:color="auto" w:fill="FFFFFF" w:themeFill="background1"/>
          </w:tcPr>
          <w:p w14:paraId="1C82B70B" w14:textId="77777777" w:rsidR="007A011F" w:rsidRDefault="00000000">
            <w:pPr>
              <w:pStyle w:val="TAL"/>
            </w:pPr>
            <w:r>
              <w:t>1</w:t>
            </w:r>
          </w:p>
        </w:tc>
        <w:tc>
          <w:tcPr>
            <w:tcW w:w="3438" w:type="dxa"/>
            <w:shd w:val="clear" w:color="auto" w:fill="FFFFFF" w:themeFill="background1"/>
          </w:tcPr>
          <w:p w14:paraId="5DB4F0F1" w14:textId="77777777" w:rsidR="007A011F"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18C467D" w14:textId="77777777" w:rsidR="007A011F" w:rsidRDefault="007A011F">
            <w:pPr>
              <w:pStyle w:val="TAL"/>
            </w:pPr>
          </w:p>
        </w:tc>
      </w:tr>
      <w:tr w:rsidR="007A011F" w14:paraId="53090196" w14:textId="77777777">
        <w:trPr>
          <w:jc w:val="center"/>
        </w:trPr>
        <w:tc>
          <w:tcPr>
            <w:tcW w:w="1430" w:type="dxa"/>
          </w:tcPr>
          <w:p w14:paraId="21B5F705" w14:textId="77777777" w:rsidR="007A011F" w:rsidRDefault="00000000">
            <w:pPr>
              <w:pStyle w:val="TAL"/>
            </w:pPr>
            <w:r>
              <w:t>appId</w:t>
            </w:r>
          </w:p>
        </w:tc>
        <w:tc>
          <w:tcPr>
            <w:tcW w:w="1006" w:type="dxa"/>
          </w:tcPr>
          <w:p w14:paraId="5CD2303D" w14:textId="77777777" w:rsidR="007A011F" w:rsidRDefault="00000000">
            <w:pPr>
              <w:pStyle w:val="TAL"/>
            </w:pPr>
            <w:r>
              <w:t>string</w:t>
            </w:r>
          </w:p>
        </w:tc>
        <w:tc>
          <w:tcPr>
            <w:tcW w:w="425" w:type="dxa"/>
          </w:tcPr>
          <w:p w14:paraId="0691818F" w14:textId="77777777" w:rsidR="007A011F" w:rsidRDefault="00000000">
            <w:pPr>
              <w:pStyle w:val="TAC"/>
            </w:pPr>
            <w:r>
              <w:t>O</w:t>
            </w:r>
          </w:p>
        </w:tc>
        <w:tc>
          <w:tcPr>
            <w:tcW w:w="1368" w:type="dxa"/>
          </w:tcPr>
          <w:p w14:paraId="172405EC" w14:textId="77777777" w:rsidR="007A011F" w:rsidRDefault="00000000">
            <w:pPr>
              <w:pStyle w:val="TAL"/>
            </w:pPr>
            <w:r>
              <w:t>0..1</w:t>
            </w:r>
          </w:p>
        </w:tc>
        <w:tc>
          <w:tcPr>
            <w:tcW w:w="3438" w:type="dxa"/>
          </w:tcPr>
          <w:p w14:paraId="5C03E056" w14:textId="77777777" w:rsidR="007A011F" w:rsidRDefault="00000000">
            <w:pPr>
              <w:pStyle w:val="TAL"/>
              <w:rPr>
                <w:szCs w:val="18"/>
              </w:rPr>
            </w:pPr>
            <w:r>
              <w:rPr>
                <w:szCs w:val="18"/>
              </w:rPr>
              <w:t>Identifies the application(s) for which the payload is intended.</w:t>
            </w:r>
          </w:p>
          <w:p w14:paraId="1BC22686" w14:textId="77777777" w:rsidR="007A011F"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024CB003" w14:textId="77777777" w:rsidR="007A011F" w:rsidRDefault="007A011F">
            <w:pPr>
              <w:pStyle w:val="TAL"/>
              <w:rPr>
                <w:szCs w:val="18"/>
              </w:rPr>
            </w:pPr>
          </w:p>
        </w:tc>
      </w:tr>
      <w:tr w:rsidR="007A011F" w14:paraId="2D7C65A5" w14:textId="77777777">
        <w:trPr>
          <w:jc w:val="center"/>
        </w:trPr>
        <w:tc>
          <w:tcPr>
            <w:tcW w:w="1430" w:type="dxa"/>
          </w:tcPr>
          <w:p w14:paraId="1B8EAE90" w14:textId="77777777" w:rsidR="007A011F" w:rsidRDefault="00000000">
            <w:pPr>
              <w:pStyle w:val="TAL"/>
            </w:pPr>
            <w:r>
              <w:t>msgId</w:t>
            </w:r>
          </w:p>
        </w:tc>
        <w:tc>
          <w:tcPr>
            <w:tcW w:w="1006" w:type="dxa"/>
          </w:tcPr>
          <w:p w14:paraId="4BCB9757" w14:textId="77777777" w:rsidR="007A011F" w:rsidRDefault="00000000">
            <w:pPr>
              <w:pStyle w:val="TAL"/>
            </w:pPr>
            <w:r>
              <w:t>string</w:t>
            </w:r>
          </w:p>
        </w:tc>
        <w:tc>
          <w:tcPr>
            <w:tcW w:w="425" w:type="dxa"/>
          </w:tcPr>
          <w:p w14:paraId="5C79B3F4" w14:textId="77777777" w:rsidR="007A011F" w:rsidRDefault="00000000">
            <w:pPr>
              <w:pStyle w:val="TAC"/>
            </w:pPr>
            <w:r>
              <w:t>M</w:t>
            </w:r>
          </w:p>
        </w:tc>
        <w:tc>
          <w:tcPr>
            <w:tcW w:w="1368" w:type="dxa"/>
          </w:tcPr>
          <w:p w14:paraId="43F97F31" w14:textId="77777777" w:rsidR="007A011F" w:rsidRDefault="00000000">
            <w:pPr>
              <w:pStyle w:val="TAL"/>
            </w:pPr>
            <w:r>
              <w:t>1</w:t>
            </w:r>
          </w:p>
        </w:tc>
        <w:tc>
          <w:tcPr>
            <w:tcW w:w="3438" w:type="dxa"/>
          </w:tcPr>
          <w:p w14:paraId="559155B0" w14:textId="77777777" w:rsidR="007A011F" w:rsidRDefault="00000000">
            <w:pPr>
              <w:pStyle w:val="TAL"/>
              <w:rPr>
                <w:szCs w:val="18"/>
              </w:rPr>
            </w:pPr>
            <w:r>
              <w:rPr>
                <w:szCs w:val="18"/>
              </w:rPr>
              <w:t>Unique identifier of this message.</w:t>
            </w:r>
          </w:p>
          <w:p w14:paraId="43912771" w14:textId="77777777" w:rsidR="007A011F" w:rsidRDefault="00000000">
            <w:pPr>
              <w:pStyle w:val="TAL"/>
              <w:rPr>
                <w:szCs w:val="18"/>
              </w:rPr>
            </w:pPr>
            <w:r>
              <w:rPr>
                <w:szCs w:val="18"/>
              </w:rPr>
              <w:t>This IE is copied from the associated inbound message request</w:t>
            </w:r>
          </w:p>
        </w:tc>
        <w:tc>
          <w:tcPr>
            <w:tcW w:w="1998" w:type="dxa"/>
          </w:tcPr>
          <w:p w14:paraId="32A2E01C" w14:textId="77777777" w:rsidR="007A011F" w:rsidRDefault="007A011F">
            <w:pPr>
              <w:pStyle w:val="TAL"/>
              <w:rPr>
                <w:szCs w:val="18"/>
              </w:rPr>
            </w:pPr>
          </w:p>
        </w:tc>
      </w:tr>
      <w:tr w:rsidR="007A011F" w14:paraId="5D4FC975" w14:textId="77777777">
        <w:trPr>
          <w:jc w:val="center"/>
        </w:trPr>
        <w:tc>
          <w:tcPr>
            <w:tcW w:w="1430" w:type="dxa"/>
          </w:tcPr>
          <w:p w14:paraId="18542BC2" w14:textId="77777777" w:rsidR="007A011F" w:rsidRDefault="00000000">
            <w:pPr>
              <w:pStyle w:val="TAL"/>
              <w:rPr>
                <w:lang w:eastAsia="zh-CN"/>
              </w:rPr>
            </w:pPr>
            <w:r>
              <w:rPr>
                <w:lang w:eastAsia="zh-CN"/>
              </w:rPr>
              <w:t>d</w:t>
            </w:r>
            <w:r>
              <w:t>elivStReq</w:t>
            </w:r>
            <w:r>
              <w:rPr>
                <w:lang w:eastAsia="zh-CN"/>
              </w:rPr>
              <w:t>Ind</w:t>
            </w:r>
          </w:p>
        </w:tc>
        <w:tc>
          <w:tcPr>
            <w:tcW w:w="1006" w:type="dxa"/>
          </w:tcPr>
          <w:p w14:paraId="701F6985" w14:textId="77777777" w:rsidR="007A011F" w:rsidRDefault="00000000">
            <w:pPr>
              <w:pStyle w:val="TAL"/>
            </w:pPr>
            <w:r>
              <w:t>boolean</w:t>
            </w:r>
          </w:p>
        </w:tc>
        <w:tc>
          <w:tcPr>
            <w:tcW w:w="425" w:type="dxa"/>
          </w:tcPr>
          <w:p w14:paraId="00200E6E" w14:textId="77777777" w:rsidR="007A011F" w:rsidRDefault="00000000">
            <w:pPr>
              <w:pStyle w:val="TAC"/>
            </w:pPr>
            <w:r>
              <w:t>O</w:t>
            </w:r>
          </w:p>
        </w:tc>
        <w:tc>
          <w:tcPr>
            <w:tcW w:w="1368" w:type="dxa"/>
          </w:tcPr>
          <w:p w14:paraId="68D62FDB" w14:textId="77777777" w:rsidR="007A011F" w:rsidRDefault="00000000">
            <w:pPr>
              <w:pStyle w:val="TAL"/>
            </w:pPr>
            <w:r>
              <w:t>0..1</w:t>
            </w:r>
          </w:p>
        </w:tc>
        <w:tc>
          <w:tcPr>
            <w:tcW w:w="3438" w:type="dxa"/>
          </w:tcPr>
          <w:p w14:paraId="7BF6D09A" w14:textId="77777777" w:rsidR="007A011F" w:rsidRDefault="00000000">
            <w:pPr>
              <w:pStyle w:val="TAL"/>
              <w:rPr>
                <w:szCs w:val="18"/>
              </w:rPr>
            </w:pPr>
            <w:r>
              <w:rPr>
                <w:szCs w:val="18"/>
              </w:rPr>
              <w:t>Indicates if delivery acknowledgement from the recipient is requested.</w:t>
            </w:r>
          </w:p>
          <w:p w14:paraId="46ADAFB0" w14:textId="77777777" w:rsidR="007A011F" w:rsidRDefault="00000000">
            <w:pPr>
              <w:pStyle w:val="TAL"/>
              <w:rPr>
                <w:szCs w:val="18"/>
                <w:lang w:eastAsia="zh-CN"/>
              </w:rPr>
            </w:pPr>
            <w:r>
              <w:rPr>
                <w:szCs w:val="18"/>
              </w:rPr>
              <w:t>This IE is copied from the associated inbound message.</w:t>
            </w:r>
          </w:p>
          <w:p w14:paraId="1039C3A3" w14:textId="77777777" w:rsidR="007A011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13130FBF" w14:textId="77777777" w:rsidR="007A011F" w:rsidRDefault="007A011F">
            <w:pPr>
              <w:pStyle w:val="TAL"/>
              <w:rPr>
                <w:szCs w:val="18"/>
              </w:rPr>
            </w:pPr>
          </w:p>
        </w:tc>
      </w:tr>
      <w:tr w:rsidR="007A011F" w14:paraId="0A68D9B7" w14:textId="77777777">
        <w:trPr>
          <w:jc w:val="center"/>
        </w:trPr>
        <w:tc>
          <w:tcPr>
            <w:tcW w:w="1430" w:type="dxa"/>
          </w:tcPr>
          <w:p w14:paraId="58F07AC0" w14:textId="77777777" w:rsidR="007A011F" w:rsidRDefault="00000000">
            <w:pPr>
              <w:pStyle w:val="TAL"/>
            </w:pPr>
            <w:r>
              <w:t>payload</w:t>
            </w:r>
          </w:p>
        </w:tc>
        <w:tc>
          <w:tcPr>
            <w:tcW w:w="1006" w:type="dxa"/>
          </w:tcPr>
          <w:p w14:paraId="1CA1EB26" w14:textId="77777777" w:rsidR="007A011F" w:rsidRDefault="00000000">
            <w:pPr>
              <w:pStyle w:val="TAL"/>
            </w:pPr>
            <w:r>
              <w:t>string</w:t>
            </w:r>
          </w:p>
        </w:tc>
        <w:tc>
          <w:tcPr>
            <w:tcW w:w="425" w:type="dxa"/>
          </w:tcPr>
          <w:p w14:paraId="0AC6CAA7" w14:textId="77777777" w:rsidR="007A011F" w:rsidRDefault="00000000">
            <w:pPr>
              <w:pStyle w:val="TAC"/>
            </w:pPr>
            <w:r>
              <w:t>O</w:t>
            </w:r>
          </w:p>
        </w:tc>
        <w:tc>
          <w:tcPr>
            <w:tcW w:w="1368" w:type="dxa"/>
          </w:tcPr>
          <w:p w14:paraId="075924D7" w14:textId="77777777" w:rsidR="007A011F" w:rsidRDefault="00000000">
            <w:pPr>
              <w:pStyle w:val="TAL"/>
            </w:pPr>
            <w:r>
              <w:t>0..1</w:t>
            </w:r>
          </w:p>
        </w:tc>
        <w:tc>
          <w:tcPr>
            <w:tcW w:w="3438" w:type="dxa"/>
          </w:tcPr>
          <w:p w14:paraId="01E6FA1E" w14:textId="77777777" w:rsidR="007A011F" w:rsidRDefault="00000000">
            <w:pPr>
              <w:pStyle w:val="TAL"/>
              <w:rPr>
                <w:szCs w:val="18"/>
              </w:rPr>
            </w:pPr>
            <w:r>
              <w:rPr>
                <w:szCs w:val="18"/>
              </w:rPr>
              <w:t>Payload of the message.</w:t>
            </w:r>
          </w:p>
          <w:p w14:paraId="1515F23F" w14:textId="77777777" w:rsidR="007A011F" w:rsidRDefault="00000000">
            <w:pPr>
              <w:pStyle w:val="TAL"/>
              <w:rPr>
                <w:szCs w:val="18"/>
              </w:rPr>
            </w:pPr>
            <w:r>
              <w:rPr>
                <w:szCs w:val="18"/>
              </w:rPr>
              <w:t>This IE is copied from the associated inbound message.</w:t>
            </w:r>
          </w:p>
        </w:tc>
        <w:tc>
          <w:tcPr>
            <w:tcW w:w="1998" w:type="dxa"/>
          </w:tcPr>
          <w:p w14:paraId="05FB07DA" w14:textId="77777777" w:rsidR="007A011F" w:rsidRDefault="007A011F">
            <w:pPr>
              <w:pStyle w:val="TAL"/>
              <w:rPr>
                <w:szCs w:val="18"/>
              </w:rPr>
            </w:pPr>
          </w:p>
        </w:tc>
      </w:tr>
      <w:tr w:rsidR="007A011F" w14:paraId="3F8EB11B" w14:textId="77777777">
        <w:trPr>
          <w:jc w:val="center"/>
        </w:trPr>
        <w:tc>
          <w:tcPr>
            <w:tcW w:w="1430" w:type="dxa"/>
          </w:tcPr>
          <w:p w14:paraId="7374F8B3" w14:textId="77777777" w:rsidR="007A011F" w:rsidRDefault="00000000">
            <w:pPr>
              <w:pStyle w:val="TAL"/>
              <w:rPr>
                <w:lang w:eastAsia="zh-CN"/>
              </w:rPr>
            </w:pPr>
            <w:r>
              <w:t>seg</w:t>
            </w:r>
            <w:r>
              <w:rPr>
                <w:lang w:eastAsia="zh-CN"/>
              </w:rPr>
              <w:t>Ind</w:t>
            </w:r>
          </w:p>
        </w:tc>
        <w:tc>
          <w:tcPr>
            <w:tcW w:w="1006" w:type="dxa"/>
          </w:tcPr>
          <w:p w14:paraId="6975E635" w14:textId="77777777" w:rsidR="007A011F" w:rsidRDefault="00000000">
            <w:pPr>
              <w:pStyle w:val="TAL"/>
            </w:pPr>
            <w:r>
              <w:t>boolean</w:t>
            </w:r>
          </w:p>
        </w:tc>
        <w:tc>
          <w:tcPr>
            <w:tcW w:w="425" w:type="dxa"/>
          </w:tcPr>
          <w:p w14:paraId="6B0D70C5" w14:textId="77777777" w:rsidR="007A011F" w:rsidRDefault="00000000">
            <w:pPr>
              <w:pStyle w:val="TAC"/>
            </w:pPr>
            <w:r>
              <w:t>O</w:t>
            </w:r>
          </w:p>
        </w:tc>
        <w:tc>
          <w:tcPr>
            <w:tcW w:w="1368" w:type="dxa"/>
          </w:tcPr>
          <w:p w14:paraId="7DAC1685" w14:textId="77777777" w:rsidR="007A011F" w:rsidRDefault="00000000">
            <w:pPr>
              <w:pStyle w:val="TAL"/>
            </w:pPr>
            <w:r>
              <w:t>0..1</w:t>
            </w:r>
          </w:p>
        </w:tc>
        <w:tc>
          <w:tcPr>
            <w:tcW w:w="3438" w:type="dxa"/>
          </w:tcPr>
          <w:p w14:paraId="4DE8EE51" w14:textId="77777777" w:rsidR="007A011F" w:rsidRDefault="00000000">
            <w:pPr>
              <w:pStyle w:val="TAL"/>
              <w:rPr>
                <w:szCs w:val="18"/>
                <w:lang w:eastAsia="zh-CN"/>
              </w:rPr>
            </w:pPr>
            <w:r>
              <w:rPr>
                <w:szCs w:val="18"/>
              </w:rPr>
              <w:t>Indicates this message is part of a segmented message.</w:t>
            </w:r>
          </w:p>
          <w:p w14:paraId="7C0B78F5" w14:textId="77777777" w:rsidR="007A011F"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F2C3F8B" w14:textId="77777777" w:rsidR="007A011F" w:rsidRDefault="007A011F">
            <w:pPr>
              <w:pStyle w:val="TAL"/>
              <w:rPr>
                <w:szCs w:val="18"/>
              </w:rPr>
            </w:pPr>
          </w:p>
        </w:tc>
      </w:tr>
      <w:tr w:rsidR="007A011F" w14:paraId="7C1A35A8" w14:textId="77777777">
        <w:trPr>
          <w:jc w:val="center"/>
        </w:trPr>
        <w:tc>
          <w:tcPr>
            <w:tcW w:w="1430" w:type="dxa"/>
          </w:tcPr>
          <w:p w14:paraId="602D2B14" w14:textId="77777777" w:rsidR="007A011F" w:rsidRDefault="00000000">
            <w:pPr>
              <w:pStyle w:val="TAL"/>
            </w:pPr>
            <w:r>
              <w:t>segParams</w:t>
            </w:r>
          </w:p>
        </w:tc>
        <w:tc>
          <w:tcPr>
            <w:tcW w:w="1006" w:type="dxa"/>
          </w:tcPr>
          <w:p w14:paraId="3FDA890A" w14:textId="77777777" w:rsidR="007A011F" w:rsidRDefault="00000000">
            <w:pPr>
              <w:pStyle w:val="TAL"/>
            </w:pPr>
            <w:r>
              <w:t>MessageSegmentPa</w:t>
            </w:r>
            <w:r>
              <w:rPr>
                <w:lang w:eastAsia="zh-CN"/>
              </w:rPr>
              <w:t>r</w:t>
            </w:r>
            <w:r>
              <w:t>ameters</w:t>
            </w:r>
          </w:p>
        </w:tc>
        <w:tc>
          <w:tcPr>
            <w:tcW w:w="425" w:type="dxa"/>
          </w:tcPr>
          <w:p w14:paraId="3DC81841" w14:textId="77777777" w:rsidR="007A011F" w:rsidRDefault="00000000">
            <w:pPr>
              <w:pStyle w:val="TAC"/>
            </w:pPr>
            <w:r>
              <w:t>O</w:t>
            </w:r>
          </w:p>
        </w:tc>
        <w:tc>
          <w:tcPr>
            <w:tcW w:w="1368" w:type="dxa"/>
          </w:tcPr>
          <w:p w14:paraId="4057445D" w14:textId="77777777" w:rsidR="007A011F" w:rsidRDefault="00000000">
            <w:pPr>
              <w:pStyle w:val="TAL"/>
            </w:pPr>
            <w:r>
              <w:t>0..1</w:t>
            </w:r>
          </w:p>
        </w:tc>
        <w:tc>
          <w:tcPr>
            <w:tcW w:w="3438" w:type="dxa"/>
          </w:tcPr>
          <w:p w14:paraId="6EE679F3" w14:textId="77777777" w:rsidR="007A011F" w:rsidRDefault="00000000">
            <w:pPr>
              <w:pStyle w:val="TAL"/>
              <w:rPr>
                <w:szCs w:val="18"/>
              </w:rPr>
            </w:pPr>
            <w:r>
              <w:rPr>
                <w:szCs w:val="18"/>
              </w:rPr>
              <w:t>The message segment parameters.</w:t>
            </w:r>
          </w:p>
          <w:p w14:paraId="1AE15B23" w14:textId="77777777" w:rsidR="007A011F"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52720AEE" w14:textId="77777777" w:rsidR="007A011F" w:rsidRDefault="007A011F">
            <w:pPr>
              <w:pStyle w:val="TAL"/>
              <w:rPr>
                <w:szCs w:val="18"/>
              </w:rPr>
            </w:pPr>
          </w:p>
        </w:tc>
      </w:tr>
      <w:tr w:rsidR="007A011F" w14:paraId="777943FD" w14:textId="77777777">
        <w:trPr>
          <w:jc w:val="center"/>
        </w:trPr>
        <w:tc>
          <w:tcPr>
            <w:tcW w:w="9665" w:type="dxa"/>
            <w:gridSpan w:val="6"/>
          </w:tcPr>
          <w:p w14:paraId="14896F23" w14:textId="77777777" w:rsidR="007A011F" w:rsidRDefault="00000000">
            <w:pPr>
              <w:pStyle w:val="TAN"/>
              <w:rPr>
                <w:szCs w:val="18"/>
              </w:rPr>
            </w:pPr>
            <w:r>
              <w:rPr>
                <w:szCs w:val="22"/>
              </w:rPr>
              <w:t>NOTE</w:t>
            </w:r>
            <w:r>
              <w:t>:</w:t>
            </w:r>
            <w:r>
              <w:tab/>
              <w:t>The addrType in Address data type shall only include AS or UE to represent the originating of message request.</w:t>
            </w:r>
          </w:p>
        </w:tc>
      </w:tr>
    </w:tbl>
    <w:p w14:paraId="02323C8C" w14:textId="77777777" w:rsidR="007A011F" w:rsidRDefault="007A011F">
      <w:bookmarkStart w:id="1070" w:name="_Toc93879064"/>
      <w:bookmarkStart w:id="1071" w:name="_Toc96996798"/>
    </w:p>
    <w:p w14:paraId="5C496F3F" w14:textId="77777777" w:rsidR="007A011F" w:rsidRDefault="00000000">
      <w:pPr>
        <w:pStyle w:val="Heading5"/>
      </w:pPr>
      <w:bookmarkStart w:id="1072" w:name="_Toc97197204"/>
      <w:bookmarkStart w:id="1073" w:name="_Toc138694739"/>
      <w:r>
        <w:t>9.1.5.2.3</w:t>
      </w:r>
      <w:r>
        <w:tab/>
        <w:t>Type: Address</w:t>
      </w:r>
      <w:bookmarkEnd w:id="1070"/>
      <w:bookmarkEnd w:id="1071"/>
      <w:bookmarkEnd w:id="1072"/>
      <w:bookmarkEnd w:id="1073"/>
    </w:p>
    <w:p w14:paraId="083D9A0F" w14:textId="77777777" w:rsidR="007A011F"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5BD343BD" w14:textId="77777777">
        <w:trPr>
          <w:jc w:val="center"/>
        </w:trPr>
        <w:tc>
          <w:tcPr>
            <w:tcW w:w="1430" w:type="dxa"/>
            <w:shd w:val="clear" w:color="auto" w:fill="C0C0C0"/>
          </w:tcPr>
          <w:p w14:paraId="3E4BF795" w14:textId="77777777" w:rsidR="007A011F" w:rsidRDefault="00000000">
            <w:pPr>
              <w:pStyle w:val="TAH"/>
            </w:pPr>
            <w:r>
              <w:t>Attribute name</w:t>
            </w:r>
          </w:p>
        </w:tc>
        <w:tc>
          <w:tcPr>
            <w:tcW w:w="1006" w:type="dxa"/>
            <w:shd w:val="clear" w:color="auto" w:fill="C0C0C0"/>
          </w:tcPr>
          <w:p w14:paraId="0365E992" w14:textId="77777777" w:rsidR="007A011F" w:rsidRDefault="00000000">
            <w:pPr>
              <w:pStyle w:val="TAH"/>
            </w:pPr>
            <w:r>
              <w:t>Data type</w:t>
            </w:r>
          </w:p>
        </w:tc>
        <w:tc>
          <w:tcPr>
            <w:tcW w:w="425" w:type="dxa"/>
            <w:shd w:val="clear" w:color="auto" w:fill="C0C0C0"/>
          </w:tcPr>
          <w:p w14:paraId="77BE42BA" w14:textId="77777777" w:rsidR="007A011F" w:rsidRDefault="00000000">
            <w:pPr>
              <w:pStyle w:val="TAH"/>
            </w:pPr>
            <w:r>
              <w:t>P</w:t>
            </w:r>
          </w:p>
        </w:tc>
        <w:tc>
          <w:tcPr>
            <w:tcW w:w="1368" w:type="dxa"/>
            <w:shd w:val="clear" w:color="auto" w:fill="C0C0C0"/>
          </w:tcPr>
          <w:p w14:paraId="5912DEB7" w14:textId="77777777" w:rsidR="007A011F" w:rsidRDefault="00000000">
            <w:pPr>
              <w:pStyle w:val="TAH"/>
            </w:pPr>
            <w:r>
              <w:t>Cardinality</w:t>
            </w:r>
          </w:p>
        </w:tc>
        <w:tc>
          <w:tcPr>
            <w:tcW w:w="3438" w:type="dxa"/>
            <w:shd w:val="clear" w:color="auto" w:fill="C0C0C0"/>
          </w:tcPr>
          <w:p w14:paraId="43F70A24" w14:textId="77777777" w:rsidR="007A011F" w:rsidRDefault="00000000">
            <w:pPr>
              <w:pStyle w:val="TAH"/>
              <w:rPr>
                <w:szCs w:val="18"/>
              </w:rPr>
            </w:pPr>
            <w:r>
              <w:rPr>
                <w:szCs w:val="18"/>
              </w:rPr>
              <w:t>Description</w:t>
            </w:r>
          </w:p>
        </w:tc>
        <w:tc>
          <w:tcPr>
            <w:tcW w:w="1998" w:type="dxa"/>
            <w:shd w:val="clear" w:color="auto" w:fill="C0C0C0"/>
          </w:tcPr>
          <w:p w14:paraId="774CE3FC" w14:textId="77777777" w:rsidR="007A011F" w:rsidRDefault="00000000">
            <w:pPr>
              <w:pStyle w:val="TAH"/>
              <w:rPr>
                <w:szCs w:val="18"/>
              </w:rPr>
            </w:pPr>
            <w:r>
              <w:t>Applicability</w:t>
            </w:r>
          </w:p>
        </w:tc>
      </w:tr>
      <w:tr w:rsidR="007A011F" w14:paraId="5BD5EDF4" w14:textId="77777777">
        <w:trPr>
          <w:jc w:val="center"/>
        </w:trPr>
        <w:tc>
          <w:tcPr>
            <w:tcW w:w="1430" w:type="dxa"/>
          </w:tcPr>
          <w:p w14:paraId="52DA99FA" w14:textId="77777777" w:rsidR="007A011F" w:rsidRDefault="00000000">
            <w:pPr>
              <w:pStyle w:val="TAL"/>
            </w:pPr>
            <w:r>
              <w:t>addrType</w:t>
            </w:r>
          </w:p>
        </w:tc>
        <w:tc>
          <w:tcPr>
            <w:tcW w:w="1006" w:type="dxa"/>
          </w:tcPr>
          <w:p w14:paraId="2751F060" w14:textId="77777777" w:rsidR="007A011F" w:rsidRDefault="00000000">
            <w:pPr>
              <w:pStyle w:val="TAL"/>
            </w:pPr>
            <w:r>
              <w:t>AddressType</w:t>
            </w:r>
          </w:p>
        </w:tc>
        <w:tc>
          <w:tcPr>
            <w:tcW w:w="425" w:type="dxa"/>
          </w:tcPr>
          <w:p w14:paraId="0D7F6394" w14:textId="77777777" w:rsidR="007A011F" w:rsidRDefault="00000000">
            <w:pPr>
              <w:pStyle w:val="TAC"/>
            </w:pPr>
            <w:r>
              <w:t>M</w:t>
            </w:r>
          </w:p>
        </w:tc>
        <w:tc>
          <w:tcPr>
            <w:tcW w:w="1368" w:type="dxa"/>
          </w:tcPr>
          <w:p w14:paraId="6B1BC9EE" w14:textId="77777777" w:rsidR="007A011F" w:rsidRDefault="00000000">
            <w:pPr>
              <w:pStyle w:val="TAL"/>
            </w:pPr>
            <w:r>
              <w:t>1</w:t>
            </w:r>
          </w:p>
        </w:tc>
        <w:tc>
          <w:tcPr>
            <w:tcW w:w="3438" w:type="dxa"/>
          </w:tcPr>
          <w:p w14:paraId="241E8CE6" w14:textId="77777777" w:rsidR="007A011F" w:rsidRDefault="00000000">
            <w:pPr>
              <w:pStyle w:val="TAL"/>
              <w:rPr>
                <w:szCs w:val="18"/>
              </w:rPr>
            </w:pPr>
            <w:r>
              <w:t>Represent the type of message request.</w:t>
            </w:r>
          </w:p>
        </w:tc>
        <w:tc>
          <w:tcPr>
            <w:tcW w:w="1998" w:type="dxa"/>
          </w:tcPr>
          <w:p w14:paraId="43101A83" w14:textId="77777777" w:rsidR="007A011F" w:rsidRDefault="007A011F">
            <w:pPr>
              <w:pStyle w:val="TAL"/>
              <w:rPr>
                <w:szCs w:val="18"/>
              </w:rPr>
            </w:pPr>
          </w:p>
        </w:tc>
      </w:tr>
      <w:tr w:rsidR="007A011F" w14:paraId="492F53E4" w14:textId="77777777">
        <w:trPr>
          <w:jc w:val="center"/>
        </w:trPr>
        <w:tc>
          <w:tcPr>
            <w:tcW w:w="1430" w:type="dxa"/>
          </w:tcPr>
          <w:p w14:paraId="391685BA" w14:textId="77777777" w:rsidR="007A011F" w:rsidRDefault="00000000">
            <w:pPr>
              <w:pStyle w:val="TAL"/>
            </w:pPr>
            <w:r>
              <w:t>addr</w:t>
            </w:r>
          </w:p>
        </w:tc>
        <w:tc>
          <w:tcPr>
            <w:tcW w:w="1006" w:type="dxa"/>
          </w:tcPr>
          <w:p w14:paraId="3015137A" w14:textId="77777777" w:rsidR="007A011F" w:rsidRDefault="00000000">
            <w:pPr>
              <w:pStyle w:val="TAL"/>
            </w:pPr>
            <w:r>
              <w:t>string</w:t>
            </w:r>
          </w:p>
        </w:tc>
        <w:tc>
          <w:tcPr>
            <w:tcW w:w="425" w:type="dxa"/>
          </w:tcPr>
          <w:p w14:paraId="3399002B" w14:textId="77777777" w:rsidR="007A011F" w:rsidRDefault="00000000">
            <w:pPr>
              <w:pStyle w:val="TAC"/>
            </w:pPr>
            <w:r>
              <w:t>M</w:t>
            </w:r>
          </w:p>
        </w:tc>
        <w:tc>
          <w:tcPr>
            <w:tcW w:w="1368" w:type="dxa"/>
          </w:tcPr>
          <w:p w14:paraId="0FA84B17" w14:textId="77777777" w:rsidR="007A011F" w:rsidRDefault="00000000">
            <w:pPr>
              <w:pStyle w:val="TAL"/>
            </w:pPr>
            <w:r>
              <w:t>1</w:t>
            </w:r>
          </w:p>
        </w:tc>
        <w:tc>
          <w:tcPr>
            <w:tcW w:w="3438" w:type="dxa"/>
          </w:tcPr>
          <w:p w14:paraId="46556030" w14:textId="77777777" w:rsidR="007A011F" w:rsidRDefault="00000000">
            <w:pPr>
              <w:pStyle w:val="TAL"/>
            </w:pPr>
            <w:r>
              <w:t>Refer to UE Service ID or AS Service ID or Group Service ID or Broadcast Area ID or Messaging Topic.</w:t>
            </w:r>
          </w:p>
        </w:tc>
        <w:tc>
          <w:tcPr>
            <w:tcW w:w="1998" w:type="dxa"/>
          </w:tcPr>
          <w:p w14:paraId="5457D911" w14:textId="77777777" w:rsidR="007A011F" w:rsidRDefault="007A011F">
            <w:pPr>
              <w:pStyle w:val="TAL"/>
              <w:rPr>
                <w:szCs w:val="18"/>
              </w:rPr>
            </w:pPr>
          </w:p>
        </w:tc>
      </w:tr>
    </w:tbl>
    <w:p w14:paraId="37B22F31" w14:textId="77777777" w:rsidR="007A011F" w:rsidRDefault="007A011F">
      <w:pPr>
        <w:rPr>
          <w:lang w:eastAsia="zh-CN"/>
        </w:rPr>
      </w:pPr>
    </w:p>
    <w:p w14:paraId="49C92AB7" w14:textId="77777777" w:rsidR="007A011F" w:rsidRDefault="00000000">
      <w:pPr>
        <w:pStyle w:val="Heading4"/>
      </w:pPr>
      <w:bookmarkStart w:id="1074" w:name="_Toc138694740"/>
      <w:bookmarkStart w:id="1075" w:name="_Toc96996799"/>
      <w:bookmarkStart w:id="1076" w:name="_Toc93879065"/>
      <w:bookmarkStart w:id="1077" w:name="_Toc97197205"/>
      <w:r>
        <w:lastRenderedPageBreak/>
        <w:t>9.1.5.3</w:t>
      </w:r>
      <w:r>
        <w:tab/>
        <w:t>Simple data types and enumerations</w:t>
      </w:r>
      <w:bookmarkEnd w:id="1074"/>
      <w:bookmarkEnd w:id="1075"/>
      <w:bookmarkEnd w:id="1076"/>
      <w:bookmarkEnd w:id="1077"/>
    </w:p>
    <w:p w14:paraId="457885FF" w14:textId="77777777" w:rsidR="007A011F" w:rsidRDefault="00000000">
      <w:pPr>
        <w:pStyle w:val="Heading5"/>
      </w:pPr>
      <w:bookmarkStart w:id="1078" w:name="_Toc96996800"/>
      <w:bookmarkStart w:id="1079" w:name="_Toc97197206"/>
      <w:bookmarkStart w:id="1080" w:name="_Toc93879066"/>
      <w:bookmarkStart w:id="1081" w:name="_Toc138694741"/>
      <w:r>
        <w:t>9.1.5.3.1</w:t>
      </w:r>
      <w:r>
        <w:tab/>
        <w:t>Introduction</w:t>
      </w:r>
      <w:bookmarkEnd w:id="1078"/>
      <w:bookmarkEnd w:id="1079"/>
      <w:bookmarkEnd w:id="1080"/>
      <w:bookmarkEnd w:id="1081"/>
    </w:p>
    <w:p w14:paraId="3BB96778" w14:textId="77777777" w:rsidR="007A011F" w:rsidRDefault="00000000">
      <w:pPr>
        <w:rPr>
          <w:lang w:eastAsia="zh-CN"/>
        </w:rPr>
      </w:pPr>
      <w:r>
        <w:rPr>
          <w:lang w:eastAsia="zh-CN"/>
        </w:rPr>
        <w:t>This clause defines simple data types and enumerations that can be referenced from data structures defined in the previous clauses.</w:t>
      </w:r>
    </w:p>
    <w:p w14:paraId="52C34CA5" w14:textId="77777777" w:rsidR="007A011F" w:rsidRDefault="00000000">
      <w:pPr>
        <w:pStyle w:val="Heading5"/>
      </w:pPr>
      <w:bookmarkStart w:id="1082" w:name="_Toc96996801"/>
      <w:bookmarkStart w:id="1083" w:name="_Toc93879067"/>
      <w:bookmarkStart w:id="1084" w:name="_Toc97197207"/>
      <w:bookmarkStart w:id="1085" w:name="_Toc138694742"/>
      <w:r>
        <w:t>9.1.5.3.2</w:t>
      </w:r>
      <w:r>
        <w:tab/>
        <w:t>Enumeration: AddressType</w:t>
      </w:r>
      <w:bookmarkEnd w:id="1082"/>
      <w:bookmarkEnd w:id="1083"/>
      <w:bookmarkEnd w:id="1084"/>
      <w:bookmarkEnd w:id="1085"/>
    </w:p>
    <w:p w14:paraId="29603EEB" w14:textId="77777777" w:rsidR="007A011F"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A011F" w14:paraId="73019962" w14:textId="77777777">
        <w:tc>
          <w:tcPr>
            <w:tcW w:w="1392" w:type="pct"/>
            <w:shd w:val="clear" w:color="auto" w:fill="C0C0C0"/>
            <w:tcMar>
              <w:top w:w="0" w:type="dxa"/>
              <w:left w:w="108" w:type="dxa"/>
              <w:bottom w:w="0" w:type="dxa"/>
              <w:right w:w="108" w:type="dxa"/>
            </w:tcMar>
          </w:tcPr>
          <w:p w14:paraId="6C5A8334" w14:textId="77777777" w:rsidR="007A011F" w:rsidRDefault="00000000">
            <w:pPr>
              <w:pStyle w:val="TAH"/>
            </w:pPr>
            <w:r>
              <w:t>Enumeration value</w:t>
            </w:r>
          </w:p>
        </w:tc>
        <w:tc>
          <w:tcPr>
            <w:tcW w:w="2330" w:type="pct"/>
            <w:shd w:val="clear" w:color="auto" w:fill="C0C0C0"/>
            <w:tcMar>
              <w:top w:w="0" w:type="dxa"/>
              <w:left w:w="108" w:type="dxa"/>
              <w:bottom w:w="0" w:type="dxa"/>
              <w:right w:w="108" w:type="dxa"/>
            </w:tcMar>
          </w:tcPr>
          <w:p w14:paraId="676846D1" w14:textId="77777777" w:rsidR="007A011F" w:rsidRDefault="00000000">
            <w:pPr>
              <w:pStyle w:val="TAH"/>
            </w:pPr>
            <w:r>
              <w:t>Description</w:t>
            </w:r>
          </w:p>
        </w:tc>
        <w:tc>
          <w:tcPr>
            <w:tcW w:w="1278" w:type="pct"/>
            <w:shd w:val="clear" w:color="auto" w:fill="C0C0C0"/>
          </w:tcPr>
          <w:p w14:paraId="2671B38B" w14:textId="77777777" w:rsidR="007A011F" w:rsidRDefault="00000000">
            <w:pPr>
              <w:pStyle w:val="TAH"/>
            </w:pPr>
            <w:r>
              <w:t>Applicability</w:t>
            </w:r>
          </w:p>
        </w:tc>
      </w:tr>
      <w:tr w:rsidR="007A011F" w14:paraId="605B912A" w14:textId="77777777">
        <w:tc>
          <w:tcPr>
            <w:tcW w:w="1392" w:type="pct"/>
            <w:tcMar>
              <w:top w:w="0" w:type="dxa"/>
              <w:left w:w="108" w:type="dxa"/>
              <w:bottom w:w="0" w:type="dxa"/>
              <w:right w:w="108" w:type="dxa"/>
            </w:tcMar>
          </w:tcPr>
          <w:p w14:paraId="1F664628" w14:textId="77777777" w:rsidR="007A011F" w:rsidRDefault="00000000">
            <w:pPr>
              <w:pStyle w:val="TAL"/>
            </w:pPr>
            <w:r>
              <w:t>UE</w:t>
            </w:r>
          </w:p>
        </w:tc>
        <w:tc>
          <w:tcPr>
            <w:tcW w:w="2330" w:type="pct"/>
            <w:tcMar>
              <w:top w:w="0" w:type="dxa"/>
              <w:left w:w="108" w:type="dxa"/>
              <w:bottom w:w="0" w:type="dxa"/>
              <w:right w:w="108" w:type="dxa"/>
            </w:tcMar>
          </w:tcPr>
          <w:p w14:paraId="319E2242" w14:textId="77777777" w:rsidR="007A011F" w:rsidRDefault="00000000">
            <w:pPr>
              <w:pStyle w:val="TAL"/>
            </w:pPr>
            <w:r>
              <w:t>The address type is UE.</w:t>
            </w:r>
          </w:p>
        </w:tc>
        <w:tc>
          <w:tcPr>
            <w:tcW w:w="1278" w:type="pct"/>
          </w:tcPr>
          <w:p w14:paraId="1A94FA85" w14:textId="77777777" w:rsidR="007A011F" w:rsidRDefault="007A011F">
            <w:pPr>
              <w:pStyle w:val="TAL"/>
            </w:pPr>
          </w:p>
        </w:tc>
      </w:tr>
      <w:tr w:rsidR="007A011F" w14:paraId="23BE4D14" w14:textId="77777777">
        <w:tc>
          <w:tcPr>
            <w:tcW w:w="1392" w:type="pct"/>
            <w:tcMar>
              <w:top w:w="0" w:type="dxa"/>
              <w:left w:w="108" w:type="dxa"/>
              <w:bottom w:w="0" w:type="dxa"/>
              <w:right w:w="108" w:type="dxa"/>
            </w:tcMar>
          </w:tcPr>
          <w:p w14:paraId="33DCD1B9" w14:textId="77777777" w:rsidR="007A011F" w:rsidRDefault="00000000">
            <w:pPr>
              <w:pStyle w:val="TAL"/>
            </w:pPr>
            <w:r>
              <w:t>AS</w:t>
            </w:r>
          </w:p>
        </w:tc>
        <w:tc>
          <w:tcPr>
            <w:tcW w:w="2330" w:type="pct"/>
            <w:tcMar>
              <w:top w:w="0" w:type="dxa"/>
              <w:left w:w="108" w:type="dxa"/>
              <w:bottom w:w="0" w:type="dxa"/>
              <w:right w:w="108" w:type="dxa"/>
            </w:tcMar>
          </w:tcPr>
          <w:p w14:paraId="39667B67" w14:textId="77777777" w:rsidR="007A011F" w:rsidRDefault="00000000">
            <w:pPr>
              <w:pStyle w:val="TAL"/>
            </w:pPr>
            <w:r>
              <w:t>The address type is AS.</w:t>
            </w:r>
          </w:p>
        </w:tc>
        <w:tc>
          <w:tcPr>
            <w:tcW w:w="1278" w:type="pct"/>
          </w:tcPr>
          <w:p w14:paraId="2B98E60D" w14:textId="77777777" w:rsidR="007A011F" w:rsidRDefault="007A011F">
            <w:pPr>
              <w:pStyle w:val="TAL"/>
            </w:pPr>
          </w:p>
        </w:tc>
      </w:tr>
      <w:tr w:rsidR="007A011F" w14:paraId="5614BFD7" w14:textId="77777777">
        <w:tc>
          <w:tcPr>
            <w:tcW w:w="1392" w:type="pct"/>
            <w:tcMar>
              <w:top w:w="0" w:type="dxa"/>
              <w:left w:w="108" w:type="dxa"/>
              <w:bottom w:w="0" w:type="dxa"/>
              <w:right w:w="108" w:type="dxa"/>
            </w:tcMar>
          </w:tcPr>
          <w:p w14:paraId="569FAF43" w14:textId="77777777" w:rsidR="007A011F" w:rsidRDefault="00000000">
            <w:pPr>
              <w:pStyle w:val="TAL"/>
            </w:pPr>
            <w:r>
              <w:t>GROUP</w:t>
            </w:r>
          </w:p>
        </w:tc>
        <w:tc>
          <w:tcPr>
            <w:tcW w:w="2330" w:type="pct"/>
            <w:tcMar>
              <w:top w:w="0" w:type="dxa"/>
              <w:left w:w="108" w:type="dxa"/>
              <w:bottom w:w="0" w:type="dxa"/>
              <w:right w:w="108" w:type="dxa"/>
            </w:tcMar>
          </w:tcPr>
          <w:p w14:paraId="4713839E" w14:textId="77777777" w:rsidR="007A011F" w:rsidRDefault="00000000">
            <w:pPr>
              <w:pStyle w:val="TAL"/>
            </w:pPr>
            <w:r>
              <w:t>The address type is GROUP.</w:t>
            </w:r>
          </w:p>
        </w:tc>
        <w:tc>
          <w:tcPr>
            <w:tcW w:w="1278" w:type="pct"/>
          </w:tcPr>
          <w:p w14:paraId="52AD1BEA" w14:textId="77777777" w:rsidR="007A011F" w:rsidRDefault="007A011F">
            <w:pPr>
              <w:pStyle w:val="TAL"/>
            </w:pPr>
          </w:p>
        </w:tc>
      </w:tr>
      <w:tr w:rsidR="007A011F" w14:paraId="4FEC853F" w14:textId="77777777">
        <w:tc>
          <w:tcPr>
            <w:tcW w:w="1392" w:type="pct"/>
            <w:tcMar>
              <w:top w:w="0" w:type="dxa"/>
              <w:left w:w="108" w:type="dxa"/>
              <w:bottom w:w="0" w:type="dxa"/>
              <w:right w:w="108" w:type="dxa"/>
            </w:tcMar>
          </w:tcPr>
          <w:p w14:paraId="75108128" w14:textId="77777777" w:rsidR="007A011F" w:rsidRDefault="00000000">
            <w:pPr>
              <w:pStyle w:val="TAL"/>
            </w:pPr>
            <w:r>
              <w:t>BC</w:t>
            </w:r>
          </w:p>
        </w:tc>
        <w:tc>
          <w:tcPr>
            <w:tcW w:w="2330" w:type="pct"/>
            <w:tcMar>
              <w:top w:w="0" w:type="dxa"/>
              <w:left w:w="108" w:type="dxa"/>
              <w:bottom w:w="0" w:type="dxa"/>
              <w:right w:w="108" w:type="dxa"/>
            </w:tcMar>
          </w:tcPr>
          <w:p w14:paraId="1537C482" w14:textId="77777777" w:rsidR="007A011F" w:rsidRDefault="00000000">
            <w:pPr>
              <w:pStyle w:val="TAL"/>
            </w:pPr>
            <w:r>
              <w:t>The address type is BC.</w:t>
            </w:r>
          </w:p>
        </w:tc>
        <w:tc>
          <w:tcPr>
            <w:tcW w:w="1278" w:type="pct"/>
          </w:tcPr>
          <w:p w14:paraId="177A7523" w14:textId="77777777" w:rsidR="007A011F" w:rsidRDefault="007A011F">
            <w:pPr>
              <w:pStyle w:val="TAL"/>
            </w:pPr>
          </w:p>
        </w:tc>
      </w:tr>
      <w:tr w:rsidR="007A011F" w14:paraId="56C1D0A1" w14:textId="77777777">
        <w:tc>
          <w:tcPr>
            <w:tcW w:w="1392" w:type="pct"/>
            <w:tcMar>
              <w:top w:w="0" w:type="dxa"/>
              <w:left w:w="108" w:type="dxa"/>
              <w:bottom w:w="0" w:type="dxa"/>
              <w:right w:w="108" w:type="dxa"/>
            </w:tcMar>
          </w:tcPr>
          <w:p w14:paraId="3FC0B14E" w14:textId="77777777" w:rsidR="007A011F" w:rsidRDefault="00000000">
            <w:pPr>
              <w:pStyle w:val="TAL"/>
            </w:pPr>
            <w:r>
              <w:t>TOPIC</w:t>
            </w:r>
          </w:p>
        </w:tc>
        <w:tc>
          <w:tcPr>
            <w:tcW w:w="2330" w:type="pct"/>
            <w:tcMar>
              <w:top w:w="0" w:type="dxa"/>
              <w:left w:w="108" w:type="dxa"/>
              <w:bottom w:w="0" w:type="dxa"/>
              <w:right w:w="108" w:type="dxa"/>
            </w:tcMar>
          </w:tcPr>
          <w:p w14:paraId="5E5EDAFF" w14:textId="77777777" w:rsidR="007A011F" w:rsidRDefault="00000000">
            <w:pPr>
              <w:pStyle w:val="TAL"/>
            </w:pPr>
            <w:r>
              <w:t>The address type is TOPIC.</w:t>
            </w:r>
          </w:p>
        </w:tc>
        <w:tc>
          <w:tcPr>
            <w:tcW w:w="1278" w:type="pct"/>
          </w:tcPr>
          <w:p w14:paraId="7804446C" w14:textId="77777777" w:rsidR="007A011F" w:rsidRDefault="007A011F">
            <w:pPr>
              <w:pStyle w:val="TAL"/>
            </w:pPr>
          </w:p>
        </w:tc>
      </w:tr>
    </w:tbl>
    <w:p w14:paraId="646D91D1" w14:textId="77777777" w:rsidR="007A011F" w:rsidRDefault="007A011F">
      <w:pPr>
        <w:rPr>
          <w:lang w:eastAsia="zh-CN"/>
        </w:rPr>
      </w:pPr>
    </w:p>
    <w:p w14:paraId="5A7FFD41" w14:textId="77777777" w:rsidR="007A011F" w:rsidRDefault="00000000">
      <w:pPr>
        <w:pStyle w:val="Heading3"/>
      </w:pPr>
      <w:bookmarkStart w:id="1086" w:name="_Toc83768416"/>
      <w:bookmarkStart w:id="1087" w:name="_Toc96996802"/>
      <w:bookmarkStart w:id="1088" w:name="_Toc138694743"/>
      <w:bookmarkStart w:id="1089" w:name="_Toc81332281"/>
      <w:bookmarkStart w:id="1090" w:name="_Toc93879068"/>
      <w:bookmarkStart w:id="1091" w:name="_Toc97197208"/>
      <w:r>
        <w:rPr>
          <w:lang w:eastAsia="zh-CN"/>
        </w:rPr>
        <w:t>9</w:t>
      </w:r>
      <w:r>
        <w:t>.1.6</w:t>
      </w:r>
      <w:r>
        <w:tab/>
        <w:t>Error Handling</w:t>
      </w:r>
      <w:bookmarkEnd w:id="1086"/>
      <w:bookmarkEnd w:id="1087"/>
      <w:bookmarkEnd w:id="1088"/>
      <w:bookmarkEnd w:id="1089"/>
      <w:bookmarkEnd w:id="1090"/>
      <w:bookmarkEnd w:id="1091"/>
    </w:p>
    <w:p w14:paraId="7B2389E4" w14:textId="77777777" w:rsidR="007A011F" w:rsidRDefault="00000000">
      <w:pPr>
        <w:pStyle w:val="Heading4"/>
      </w:pPr>
      <w:bookmarkStart w:id="1092" w:name="_Toc138694744"/>
      <w:r>
        <w:t>9.1.6.1</w:t>
      </w:r>
      <w:r>
        <w:tab/>
        <w:t>General</w:t>
      </w:r>
      <w:bookmarkEnd w:id="1092"/>
    </w:p>
    <w:p w14:paraId="1D6DE385" w14:textId="77777777" w:rsidR="007A011F" w:rsidRDefault="00000000">
      <w:r>
        <w:t>HTTP error handling shall be supported as specified in clause 7.7.</w:t>
      </w:r>
    </w:p>
    <w:p w14:paraId="1BBE2A2E" w14:textId="77777777" w:rsidR="007A011F" w:rsidRDefault="00000000">
      <w:r>
        <w:t>In addition, the requirements in the following clauses shall apply.</w:t>
      </w:r>
    </w:p>
    <w:p w14:paraId="6964D76A" w14:textId="77777777" w:rsidR="007A011F" w:rsidRDefault="00000000">
      <w:pPr>
        <w:pStyle w:val="Heading4"/>
      </w:pPr>
      <w:bookmarkStart w:id="1093" w:name="_Toc138694745"/>
      <w:r>
        <w:t>9.1.6.2</w:t>
      </w:r>
      <w:r>
        <w:tab/>
        <w:t>Protocol Errors</w:t>
      </w:r>
      <w:bookmarkEnd w:id="1093"/>
    </w:p>
    <w:p w14:paraId="5CA8D9E5" w14:textId="77777777" w:rsidR="007A011F"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54BBFE9B" w14:textId="77777777" w:rsidR="007A011F" w:rsidRDefault="00000000">
      <w:pPr>
        <w:pStyle w:val="Heading4"/>
      </w:pPr>
      <w:bookmarkStart w:id="1094" w:name="_Toc138694746"/>
      <w:r>
        <w:t>9.1.6.3</w:t>
      </w:r>
      <w:r>
        <w:tab/>
        <w:t>Application Errors</w:t>
      </w:r>
      <w:bookmarkEnd w:id="1094"/>
    </w:p>
    <w:p w14:paraId="4B236709" w14:textId="77777777" w:rsidR="007A011F"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28349F3C" w14:textId="77777777" w:rsidR="007A011F"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A011F" w14:paraId="0B34D087" w14:textId="77777777">
        <w:trPr>
          <w:jc w:val="center"/>
        </w:trPr>
        <w:tc>
          <w:tcPr>
            <w:tcW w:w="3697" w:type="dxa"/>
            <w:shd w:val="clear" w:color="auto" w:fill="C0C0C0"/>
          </w:tcPr>
          <w:p w14:paraId="05CD87E8" w14:textId="77777777" w:rsidR="007A011F" w:rsidRDefault="00000000">
            <w:pPr>
              <w:pStyle w:val="TAH"/>
            </w:pPr>
            <w:r>
              <w:t>Application Error</w:t>
            </w:r>
          </w:p>
        </w:tc>
        <w:tc>
          <w:tcPr>
            <w:tcW w:w="1205" w:type="dxa"/>
            <w:shd w:val="clear" w:color="auto" w:fill="C0C0C0"/>
          </w:tcPr>
          <w:p w14:paraId="38E39138" w14:textId="77777777" w:rsidR="007A011F" w:rsidRDefault="00000000">
            <w:pPr>
              <w:pStyle w:val="TAH"/>
            </w:pPr>
            <w:r>
              <w:t>HTTP status code</w:t>
            </w:r>
          </w:p>
        </w:tc>
        <w:tc>
          <w:tcPr>
            <w:tcW w:w="3595" w:type="dxa"/>
            <w:shd w:val="clear" w:color="auto" w:fill="C0C0C0"/>
          </w:tcPr>
          <w:p w14:paraId="0D46E531" w14:textId="77777777" w:rsidR="007A011F" w:rsidRDefault="00000000">
            <w:pPr>
              <w:pStyle w:val="TAH"/>
            </w:pPr>
            <w:r>
              <w:t>Description</w:t>
            </w:r>
          </w:p>
        </w:tc>
        <w:tc>
          <w:tcPr>
            <w:tcW w:w="1280" w:type="dxa"/>
            <w:shd w:val="clear" w:color="auto" w:fill="C0C0C0"/>
          </w:tcPr>
          <w:p w14:paraId="73D34617" w14:textId="77777777" w:rsidR="007A011F" w:rsidRDefault="00000000">
            <w:pPr>
              <w:pStyle w:val="TAH"/>
            </w:pPr>
            <w:r>
              <w:t>Applicability</w:t>
            </w:r>
          </w:p>
        </w:tc>
      </w:tr>
      <w:tr w:rsidR="007A011F" w14:paraId="038FC6C9" w14:textId="77777777">
        <w:trPr>
          <w:jc w:val="center"/>
        </w:trPr>
        <w:tc>
          <w:tcPr>
            <w:tcW w:w="3697" w:type="dxa"/>
          </w:tcPr>
          <w:p w14:paraId="04307B60" w14:textId="77777777" w:rsidR="007A011F" w:rsidRDefault="007A011F">
            <w:pPr>
              <w:pStyle w:val="TAL"/>
            </w:pPr>
          </w:p>
        </w:tc>
        <w:tc>
          <w:tcPr>
            <w:tcW w:w="1205" w:type="dxa"/>
          </w:tcPr>
          <w:p w14:paraId="52F9CB6B" w14:textId="77777777" w:rsidR="007A011F" w:rsidRDefault="007A011F">
            <w:pPr>
              <w:pStyle w:val="TAL"/>
            </w:pPr>
          </w:p>
        </w:tc>
        <w:tc>
          <w:tcPr>
            <w:tcW w:w="3595" w:type="dxa"/>
          </w:tcPr>
          <w:p w14:paraId="53FDB4E4" w14:textId="77777777" w:rsidR="007A011F" w:rsidRDefault="007A011F">
            <w:pPr>
              <w:pStyle w:val="TAL"/>
            </w:pPr>
          </w:p>
        </w:tc>
        <w:tc>
          <w:tcPr>
            <w:tcW w:w="1280" w:type="dxa"/>
          </w:tcPr>
          <w:p w14:paraId="471173AE" w14:textId="77777777" w:rsidR="007A011F" w:rsidRDefault="007A011F">
            <w:pPr>
              <w:pStyle w:val="TAL"/>
            </w:pPr>
          </w:p>
        </w:tc>
      </w:tr>
    </w:tbl>
    <w:p w14:paraId="3DC9C810" w14:textId="77777777" w:rsidR="007A011F" w:rsidRDefault="007A011F">
      <w:pPr>
        <w:rPr>
          <w:lang w:eastAsia="zh-CN"/>
        </w:rPr>
      </w:pPr>
    </w:p>
    <w:p w14:paraId="010CECC0" w14:textId="77777777" w:rsidR="007A011F" w:rsidRDefault="00000000">
      <w:pPr>
        <w:pStyle w:val="Heading3"/>
      </w:pPr>
      <w:bookmarkStart w:id="1095" w:name="_Toc138694747"/>
      <w:bookmarkStart w:id="1096" w:name="_Toc81332282"/>
      <w:bookmarkStart w:id="1097" w:name="_Toc83768417"/>
      <w:bookmarkStart w:id="1098" w:name="_Toc96996803"/>
      <w:bookmarkStart w:id="1099" w:name="_Toc97197209"/>
      <w:bookmarkStart w:id="1100" w:name="_Toc93879069"/>
      <w:r>
        <w:rPr>
          <w:lang w:eastAsia="zh-CN"/>
        </w:rPr>
        <w:t>9</w:t>
      </w:r>
      <w:r>
        <w:t>.1.7</w:t>
      </w:r>
      <w:r>
        <w:tab/>
        <w:t>Feature negotiation</w:t>
      </w:r>
      <w:bookmarkEnd w:id="1095"/>
      <w:bookmarkEnd w:id="1096"/>
      <w:bookmarkEnd w:id="1097"/>
      <w:bookmarkEnd w:id="1098"/>
      <w:bookmarkEnd w:id="1099"/>
      <w:bookmarkEnd w:id="1100"/>
    </w:p>
    <w:p w14:paraId="67E33A8B" w14:textId="77777777" w:rsidR="007A011F"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1349DA90" w14:textId="77777777" w:rsidR="007A011F"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A011F" w14:paraId="5A2F5114" w14:textId="77777777">
        <w:trPr>
          <w:jc w:val="center"/>
        </w:trPr>
        <w:tc>
          <w:tcPr>
            <w:tcW w:w="1529" w:type="dxa"/>
            <w:shd w:val="clear" w:color="auto" w:fill="C0C0C0"/>
          </w:tcPr>
          <w:p w14:paraId="1352931E" w14:textId="77777777" w:rsidR="007A011F" w:rsidRDefault="00000000">
            <w:pPr>
              <w:pStyle w:val="TAH"/>
            </w:pPr>
            <w:r>
              <w:t>Feature number</w:t>
            </w:r>
          </w:p>
        </w:tc>
        <w:tc>
          <w:tcPr>
            <w:tcW w:w="2207" w:type="dxa"/>
            <w:shd w:val="clear" w:color="auto" w:fill="C0C0C0"/>
          </w:tcPr>
          <w:p w14:paraId="61E2A057" w14:textId="77777777" w:rsidR="007A011F" w:rsidRDefault="00000000">
            <w:pPr>
              <w:pStyle w:val="TAH"/>
            </w:pPr>
            <w:r>
              <w:t>Feature Name</w:t>
            </w:r>
          </w:p>
        </w:tc>
        <w:tc>
          <w:tcPr>
            <w:tcW w:w="5758" w:type="dxa"/>
            <w:shd w:val="clear" w:color="auto" w:fill="C0C0C0"/>
          </w:tcPr>
          <w:p w14:paraId="4E2E1D85" w14:textId="77777777" w:rsidR="007A011F" w:rsidRDefault="00000000">
            <w:pPr>
              <w:pStyle w:val="TAH"/>
            </w:pPr>
            <w:r>
              <w:t>Description</w:t>
            </w:r>
          </w:p>
        </w:tc>
      </w:tr>
      <w:tr w:rsidR="007A011F" w14:paraId="3CFBD10F" w14:textId="77777777">
        <w:trPr>
          <w:jc w:val="center"/>
        </w:trPr>
        <w:tc>
          <w:tcPr>
            <w:tcW w:w="1529" w:type="dxa"/>
          </w:tcPr>
          <w:p w14:paraId="64465D55" w14:textId="77777777" w:rsidR="007A011F" w:rsidRDefault="007A011F">
            <w:pPr>
              <w:pStyle w:val="TAL"/>
            </w:pPr>
          </w:p>
        </w:tc>
        <w:tc>
          <w:tcPr>
            <w:tcW w:w="2207" w:type="dxa"/>
          </w:tcPr>
          <w:p w14:paraId="7A776363" w14:textId="77777777" w:rsidR="007A011F" w:rsidRDefault="007A011F">
            <w:pPr>
              <w:pStyle w:val="TAL"/>
            </w:pPr>
          </w:p>
        </w:tc>
        <w:tc>
          <w:tcPr>
            <w:tcW w:w="5758" w:type="dxa"/>
          </w:tcPr>
          <w:p w14:paraId="512CC12E" w14:textId="77777777" w:rsidR="007A011F" w:rsidRDefault="007A011F">
            <w:pPr>
              <w:pStyle w:val="TAL"/>
              <w:rPr>
                <w:szCs w:val="18"/>
              </w:rPr>
            </w:pPr>
          </w:p>
        </w:tc>
      </w:tr>
    </w:tbl>
    <w:p w14:paraId="23901401" w14:textId="77777777" w:rsidR="007A011F" w:rsidRDefault="007A011F">
      <w:pPr>
        <w:rPr>
          <w:lang w:eastAsia="zh-CN"/>
        </w:rPr>
      </w:pPr>
    </w:p>
    <w:p w14:paraId="695C1EE3" w14:textId="77777777" w:rsidR="007A011F" w:rsidRDefault="00000000">
      <w:pPr>
        <w:pStyle w:val="Heading2"/>
        <w:rPr>
          <w:lang w:eastAsia="zh-CN"/>
        </w:rPr>
      </w:pPr>
      <w:bookmarkStart w:id="1101" w:name="_Toc96996804"/>
      <w:bookmarkStart w:id="1102" w:name="_Toc83768418"/>
      <w:bookmarkStart w:id="1103" w:name="_Toc93879070"/>
      <w:bookmarkStart w:id="1104" w:name="_Toc97197210"/>
      <w:bookmarkStart w:id="1105" w:name="_Toc138694748"/>
      <w:r>
        <w:rPr>
          <w:lang w:eastAsia="zh-CN"/>
        </w:rPr>
        <w:lastRenderedPageBreak/>
        <w:t>9.2</w:t>
      </w:r>
      <w:r>
        <w:rPr>
          <w:lang w:eastAsia="zh-CN"/>
        </w:rPr>
        <w:tab/>
        <w:t>MSGG_N3GDelivery API</w:t>
      </w:r>
      <w:bookmarkEnd w:id="1101"/>
      <w:bookmarkEnd w:id="1102"/>
      <w:bookmarkEnd w:id="1103"/>
      <w:bookmarkEnd w:id="1104"/>
      <w:bookmarkEnd w:id="1105"/>
    </w:p>
    <w:p w14:paraId="0E19D0F8" w14:textId="77777777" w:rsidR="007A011F" w:rsidRDefault="00000000">
      <w:pPr>
        <w:pStyle w:val="Heading3"/>
      </w:pPr>
      <w:bookmarkStart w:id="1106" w:name="_Toc96996805"/>
      <w:bookmarkStart w:id="1107" w:name="_Toc93879071"/>
      <w:bookmarkStart w:id="1108" w:name="_Toc97197211"/>
      <w:bookmarkStart w:id="1109" w:name="_Toc138694749"/>
      <w:bookmarkStart w:id="1110" w:name="_Toc83768419"/>
      <w:r>
        <w:rPr>
          <w:lang w:eastAsia="zh-CN"/>
        </w:rPr>
        <w:t>9</w:t>
      </w:r>
      <w:r>
        <w:t>.</w:t>
      </w:r>
      <w:r>
        <w:rPr>
          <w:lang w:eastAsia="zh-CN"/>
        </w:rPr>
        <w:t>2</w:t>
      </w:r>
      <w:r>
        <w:t>.1</w:t>
      </w:r>
      <w:r>
        <w:tab/>
        <w:t>API URI</w:t>
      </w:r>
      <w:bookmarkEnd w:id="1106"/>
      <w:bookmarkEnd w:id="1107"/>
      <w:bookmarkEnd w:id="1108"/>
      <w:bookmarkEnd w:id="1109"/>
      <w:bookmarkEnd w:id="1110"/>
    </w:p>
    <w:p w14:paraId="0F728028" w14:textId="77777777" w:rsidR="007A011F"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6AB2BA4" w14:textId="77777777" w:rsidR="007A011F"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5FB5F364" w14:textId="77777777" w:rsidR="007A011F" w:rsidRDefault="00000000">
      <w:pPr>
        <w:pStyle w:val="B10"/>
      </w:pPr>
      <w:r>
        <w:t>-</w:t>
      </w:r>
      <w:r>
        <w:tab/>
        <w:t>The &lt;apiName&gt; shall be "msgg</w:t>
      </w:r>
      <w:r>
        <w:rPr>
          <w:lang w:eastAsia="zh-CN"/>
        </w:rPr>
        <w:t>-</w:t>
      </w:r>
      <w:r>
        <w:t>n3gdelivery".</w:t>
      </w:r>
    </w:p>
    <w:p w14:paraId="624721BC" w14:textId="77777777" w:rsidR="007A011F" w:rsidRDefault="00000000">
      <w:pPr>
        <w:pStyle w:val="B10"/>
      </w:pPr>
      <w:r>
        <w:t>-</w:t>
      </w:r>
      <w:r>
        <w:tab/>
        <w:t>The &lt;apiVersion&gt; shall be "v1".</w:t>
      </w:r>
    </w:p>
    <w:p w14:paraId="5DE62467" w14:textId="77777777" w:rsidR="007A011F" w:rsidRDefault="00000000">
      <w:pPr>
        <w:pStyle w:val="B10"/>
      </w:pPr>
      <w:r>
        <w:t>-</w:t>
      </w:r>
      <w:r>
        <w:tab/>
        <w:t>The &lt;apiSpecificResourceUriPart&gt; shall be set as described in clause 9.2.3.</w:t>
      </w:r>
    </w:p>
    <w:p w14:paraId="610F6DF7" w14:textId="77777777" w:rsidR="007A011F" w:rsidRDefault="00000000">
      <w:pPr>
        <w:pStyle w:val="Heading3"/>
      </w:pPr>
      <w:bookmarkStart w:id="1111" w:name="_Toc93879072"/>
      <w:bookmarkStart w:id="1112" w:name="_Toc83768420"/>
      <w:bookmarkStart w:id="1113" w:name="_Toc96996806"/>
      <w:bookmarkStart w:id="1114" w:name="_Toc97197212"/>
      <w:bookmarkStart w:id="1115" w:name="_Toc138694750"/>
      <w:r>
        <w:rPr>
          <w:lang w:eastAsia="zh-CN"/>
        </w:rPr>
        <w:t>9</w:t>
      </w:r>
      <w:r>
        <w:t>.</w:t>
      </w:r>
      <w:r>
        <w:rPr>
          <w:lang w:eastAsia="zh-CN"/>
        </w:rPr>
        <w:t>2</w:t>
      </w:r>
      <w:r>
        <w:t>.2</w:t>
      </w:r>
      <w:r>
        <w:tab/>
        <w:t>Resources</w:t>
      </w:r>
      <w:bookmarkEnd w:id="1111"/>
      <w:bookmarkEnd w:id="1112"/>
      <w:bookmarkEnd w:id="1113"/>
      <w:bookmarkEnd w:id="1114"/>
      <w:bookmarkEnd w:id="1115"/>
    </w:p>
    <w:p w14:paraId="27FA81CF" w14:textId="77777777" w:rsidR="007A011F" w:rsidRDefault="00000000">
      <w:pPr>
        <w:rPr>
          <w:lang w:eastAsia="zh-CN"/>
        </w:rPr>
      </w:pPr>
      <w:r>
        <w:rPr>
          <w:lang w:eastAsia="zh-CN"/>
        </w:rPr>
        <w:t>None.</w:t>
      </w:r>
    </w:p>
    <w:p w14:paraId="5052BD50" w14:textId="77777777" w:rsidR="007A011F" w:rsidRDefault="00000000">
      <w:pPr>
        <w:pStyle w:val="Heading3"/>
      </w:pPr>
      <w:bookmarkStart w:id="1116" w:name="_Toc97197213"/>
      <w:bookmarkStart w:id="1117" w:name="_Toc93879073"/>
      <w:bookmarkStart w:id="1118" w:name="_Toc83768421"/>
      <w:bookmarkStart w:id="1119" w:name="_Toc138694751"/>
      <w:bookmarkStart w:id="1120" w:name="_Toc96996807"/>
      <w:r>
        <w:rPr>
          <w:lang w:eastAsia="zh-CN"/>
        </w:rPr>
        <w:t>9</w:t>
      </w:r>
      <w:r>
        <w:t>.</w:t>
      </w:r>
      <w:r>
        <w:rPr>
          <w:lang w:eastAsia="zh-CN"/>
        </w:rPr>
        <w:t>2</w:t>
      </w:r>
      <w:r>
        <w:t>.3</w:t>
      </w:r>
      <w:r>
        <w:tab/>
        <w:t>Custom Operations without associated resources</w:t>
      </w:r>
      <w:bookmarkEnd w:id="1116"/>
      <w:bookmarkEnd w:id="1117"/>
      <w:bookmarkEnd w:id="1118"/>
      <w:bookmarkEnd w:id="1119"/>
      <w:bookmarkEnd w:id="1120"/>
    </w:p>
    <w:p w14:paraId="11357B1C" w14:textId="77777777" w:rsidR="007A011F" w:rsidRDefault="00000000">
      <w:pPr>
        <w:pStyle w:val="Heading4"/>
      </w:pPr>
      <w:bookmarkStart w:id="1121" w:name="_Toc138694752"/>
      <w:bookmarkStart w:id="1122" w:name="_Toc96996808"/>
      <w:bookmarkStart w:id="1123" w:name="_Toc97197214"/>
      <w:bookmarkStart w:id="1124" w:name="_Toc93879074"/>
      <w:r>
        <w:t>9.2.3.1</w:t>
      </w:r>
      <w:r>
        <w:tab/>
        <w:t>Overview</w:t>
      </w:r>
      <w:bookmarkEnd w:id="1121"/>
      <w:bookmarkEnd w:id="1122"/>
      <w:bookmarkEnd w:id="1123"/>
      <w:bookmarkEnd w:id="1124"/>
    </w:p>
    <w:p w14:paraId="4BC09ADE" w14:textId="77777777" w:rsidR="007A011F" w:rsidRDefault="00000000">
      <w:pPr>
        <w:rPr>
          <w:lang w:eastAsia="zh-CN"/>
        </w:rPr>
      </w:pPr>
      <w:r>
        <w:t>The structure of the custom operation URIs of the MSGG_N3GDelivery service is shown in Figure 9.2.3.1-1.</w:t>
      </w:r>
    </w:p>
    <w:p w14:paraId="37020B3E" w14:textId="77777777" w:rsidR="007A011F" w:rsidRDefault="00000000">
      <w:pPr>
        <w:pStyle w:val="TH"/>
      </w:pPr>
      <w:r>
        <w:object w:dxaOrig="6766" w:dyaOrig="3138" w14:anchorId="7C22CDB9">
          <v:shape id="_x0000_i1038" type="#_x0000_t75" style="width:338.5pt;height:156.9pt" o:ole="">
            <v:imagedata r:id="rId39" o:title=""/>
          </v:shape>
          <o:OLEObject Type="Embed" ProgID="Visio.Drawing.11" ShapeID="_x0000_i1038" DrawAspect="Content" ObjectID="_1756318828" r:id="rId40"/>
        </w:object>
      </w:r>
    </w:p>
    <w:p w14:paraId="64762622" w14:textId="77777777" w:rsidR="007A011F" w:rsidRDefault="00000000">
      <w:pPr>
        <w:pStyle w:val="TF"/>
      </w:pPr>
      <w:r>
        <w:t>Figure 9.2.3.1-1: Custom operation URI structure of the MSGG_N3GDelivery API</w:t>
      </w:r>
    </w:p>
    <w:p w14:paraId="23A1D3AD" w14:textId="77777777" w:rsidR="007A011F" w:rsidRDefault="00000000">
      <w:pPr>
        <w:rPr>
          <w:lang w:eastAsia="zh-CN"/>
        </w:rPr>
      </w:pPr>
      <w:r>
        <w:rPr>
          <w:lang w:eastAsia="zh-CN"/>
        </w:rPr>
        <w:t>Table</w:t>
      </w:r>
      <w:r>
        <w:t> </w:t>
      </w:r>
      <w:r>
        <w:rPr>
          <w:lang w:eastAsia="zh-CN"/>
        </w:rPr>
        <w:t>9.2.3.1-1 provides an overview of the custom operations and applicable HTTP methods.</w:t>
      </w:r>
    </w:p>
    <w:p w14:paraId="124247DA" w14:textId="77777777" w:rsidR="007A011F"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A011F" w14:paraId="3D68D21E" w14:textId="77777777">
        <w:trPr>
          <w:jc w:val="center"/>
        </w:trPr>
        <w:tc>
          <w:tcPr>
            <w:tcW w:w="1851" w:type="pct"/>
            <w:shd w:val="clear" w:color="auto" w:fill="C0C0C0"/>
            <w:vAlign w:val="center"/>
          </w:tcPr>
          <w:p w14:paraId="13CB2BEC" w14:textId="77777777" w:rsidR="007A011F" w:rsidRDefault="00000000">
            <w:pPr>
              <w:pStyle w:val="TAH"/>
            </w:pPr>
            <w:r>
              <w:t>Custom operation URI</w:t>
            </w:r>
          </w:p>
        </w:tc>
        <w:tc>
          <w:tcPr>
            <w:tcW w:w="964" w:type="pct"/>
            <w:shd w:val="clear" w:color="auto" w:fill="C0C0C0"/>
            <w:vAlign w:val="center"/>
          </w:tcPr>
          <w:p w14:paraId="7460B946" w14:textId="77777777" w:rsidR="007A011F" w:rsidRDefault="00000000">
            <w:pPr>
              <w:pStyle w:val="TAH"/>
            </w:pPr>
            <w:r>
              <w:t>Mapped HTTP method</w:t>
            </w:r>
          </w:p>
        </w:tc>
        <w:tc>
          <w:tcPr>
            <w:tcW w:w="2185" w:type="pct"/>
            <w:shd w:val="clear" w:color="auto" w:fill="C0C0C0"/>
            <w:vAlign w:val="center"/>
          </w:tcPr>
          <w:p w14:paraId="3DB0A9A4" w14:textId="77777777" w:rsidR="007A011F" w:rsidRDefault="00000000">
            <w:pPr>
              <w:pStyle w:val="TAH"/>
            </w:pPr>
            <w:r>
              <w:t>Description</w:t>
            </w:r>
          </w:p>
        </w:tc>
      </w:tr>
      <w:tr w:rsidR="007A011F" w14:paraId="5FF0A772" w14:textId="77777777">
        <w:trPr>
          <w:jc w:val="center"/>
        </w:trPr>
        <w:tc>
          <w:tcPr>
            <w:tcW w:w="1851" w:type="pct"/>
          </w:tcPr>
          <w:p w14:paraId="7951A50F" w14:textId="77777777" w:rsidR="007A011F" w:rsidRDefault="00000000">
            <w:pPr>
              <w:pStyle w:val="TAL"/>
            </w:pPr>
            <w:r>
              <w:t>{apiRoot}/msgg-n3gdelivery/&lt;apiVersion&gt;/deliver-message</w:t>
            </w:r>
          </w:p>
        </w:tc>
        <w:tc>
          <w:tcPr>
            <w:tcW w:w="964" w:type="pct"/>
          </w:tcPr>
          <w:p w14:paraId="4C361A53" w14:textId="77777777" w:rsidR="007A011F" w:rsidRDefault="00000000">
            <w:pPr>
              <w:pStyle w:val="TAL"/>
            </w:pPr>
            <w:r>
              <w:t>POST</w:t>
            </w:r>
          </w:p>
        </w:tc>
        <w:tc>
          <w:tcPr>
            <w:tcW w:w="2185" w:type="pct"/>
          </w:tcPr>
          <w:p w14:paraId="529CAEF4" w14:textId="77777777" w:rsidR="007A011F" w:rsidRDefault="00000000">
            <w:pPr>
              <w:pStyle w:val="TAL"/>
            </w:pPr>
            <w:r>
              <w:t>Request of MSGin5G Server to deliver message to a given Non-3GPP Message Gateway</w:t>
            </w:r>
          </w:p>
        </w:tc>
      </w:tr>
      <w:tr w:rsidR="007A011F" w14:paraId="01A70D70" w14:textId="77777777">
        <w:trPr>
          <w:jc w:val="center"/>
        </w:trPr>
        <w:tc>
          <w:tcPr>
            <w:tcW w:w="1851" w:type="pct"/>
          </w:tcPr>
          <w:p w14:paraId="2E54B454" w14:textId="77777777" w:rsidR="007A011F" w:rsidRDefault="00000000">
            <w:pPr>
              <w:pStyle w:val="TAL"/>
            </w:pPr>
            <w:r>
              <w:t>{apiRoot}/msgg-n3gdelivery/&lt;apiVersion&gt;/deliver-report</w:t>
            </w:r>
          </w:p>
        </w:tc>
        <w:tc>
          <w:tcPr>
            <w:tcW w:w="964" w:type="pct"/>
          </w:tcPr>
          <w:p w14:paraId="0296D449" w14:textId="77777777" w:rsidR="007A011F" w:rsidRDefault="00000000">
            <w:pPr>
              <w:pStyle w:val="TAL"/>
            </w:pPr>
            <w:r>
              <w:t>POST</w:t>
            </w:r>
          </w:p>
        </w:tc>
        <w:tc>
          <w:tcPr>
            <w:tcW w:w="2185" w:type="pct"/>
          </w:tcPr>
          <w:p w14:paraId="6F5A98DB" w14:textId="77777777" w:rsidR="007A011F" w:rsidRDefault="00000000">
            <w:pPr>
              <w:pStyle w:val="TAL"/>
            </w:pPr>
            <w:r>
              <w:t>Request of MSGin5G Server to deliver status report to a given Non-3GPP Message Gateway</w:t>
            </w:r>
          </w:p>
        </w:tc>
      </w:tr>
    </w:tbl>
    <w:p w14:paraId="00BB4042" w14:textId="77777777" w:rsidR="007A011F" w:rsidRDefault="007A011F">
      <w:pPr>
        <w:rPr>
          <w:lang w:eastAsia="zh-CN"/>
        </w:rPr>
      </w:pPr>
    </w:p>
    <w:p w14:paraId="2A9CCACB" w14:textId="77777777" w:rsidR="007A011F" w:rsidRDefault="00000000">
      <w:pPr>
        <w:pStyle w:val="Heading4"/>
      </w:pPr>
      <w:bookmarkStart w:id="1125" w:name="_Toc96996809"/>
      <w:bookmarkStart w:id="1126" w:name="_Toc97197215"/>
      <w:bookmarkStart w:id="1127" w:name="_Toc138694753"/>
      <w:bookmarkStart w:id="1128" w:name="_Toc93879075"/>
      <w:r>
        <w:lastRenderedPageBreak/>
        <w:t>9.2.3.2</w:t>
      </w:r>
      <w:r>
        <w:tab/>
        <w:t>Operation: deliver-message</w:t>
      </w:r>
      <w:bookmarkEnd w:id="1125"/>
      <w:bookmarkEnd w:id="1126"/>
      <w:bookmarkEnd w:id="1127"/>
      <w:bookmarkEnd w:id="1128"/>
    </w:p>
    <w:p w14:paraId="5C1C902B" w14:textId="77777777" w:rsidR="007A011F" w:rsidRDefault="00000000">
      <w:pPr>
        <w:pStyle w:val="Heading5"/>
      </w:pPr>
      <w:bookmarkStart w:id="1129" w:name="_Toc97197216"/>
      <w:bookmarkStart w:id="1130" w:name="_Toc96996810"/>
      <w:bookmarkStart w:id="1131" w:name="_Toc138694754"/>
      <w:bookmarkStart w:id="1132" w:name="_Toc93879076"/>
      <w:r>
        <w:t>9.2.3.2.1</w:t>
      </w:r>
      <w:r>
        <w:tab/>
        <w:t>Description</w:t>
      </w:r>
      <w:bookmarkEnd w:id="1129"/>
      <w:bookmarkEnd w:id="1130"/>
      <w:bookmarkEnd w:id="1131"/>
      <w:bookmarkEnd w:id="1132"/>
    </w:p>
    <w:p w14:paraId="4ED39893" w14:textId="77777777" w:rsidR="007A011F" w:rsidRDefault="00000000">
      <w:pPr>
        <w:rPr>
          <w:lang w:eastAsia="zh-CN"/>
        </w:rPr>
      </w:pPr>
      <w:r>
        <w:rPr>
          <w:lang w:eastAsia="zh-CN"/>
        </w:rPr>
        <w:t>This operation is used by the MSGin5G Server to deliver message to a given Non-3GPP Message Gateway.</w:t>
      </w:r>
    </w:p>
    <w:p w14:paraId="2691248F" w14:textId="77777777" w:rsidR="007A011F" w:rsidRDefault="00000000">
      <w:pPr>
        <w:pStyle w:val="Heading5"/>
      </w:pPr>
      <w:bookmarkStart w:id="1133" w:name="_Toc96996811"/>
      <w:bookmarkStart w:id="1134" w:name="_Toc138694755"/>
      <w:bookmarkStart w:id="1135" w:name="_Toc93879077"/>
      <w:bookmarkStart w:id="1136" w:name="_Toc97197217"/>
      <w:r>
        <w:t>9.2.3.2.2</w:t>
      </w:r>
      <w:r>
        <w:tab/>
        <w:t>Operation Definition</w:t>
      </w:r>
      <w:bookmarkEnd w:id="1133"/>
      <w:bookmarkEnd w:id="1134"/>
      <w:bookmarkEnd w:id="1135"/>
      <w:bookmarkEnd w:id="1136"/>
    </w:p>
    <w:p w14:paraId="29343DAB" w14:textId="77777777" w:rsidR="007A011F"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542E9A0B" w14:textId="77777777" w:rsidR="007A011F"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1DE340C1" w14:textId="77777777">
        <w:trPr>
          <w:jc w:val="center"/>
        </w:trPr>
        <w:tc>
          <w:tcPr>
            <w:tcW w:w="1629" w:type="dxa"/>
            <w:tcBorders>
              <w:bottom w:val="single" w:sz="6" w:space="0" w:color="auto"/>
            </w:tcBorders>
            <w:shd w:val="clear" w:color="auto" w:fill="C0C0C0"/>
          </w:tcPr>
          <w:p w14:paraId="1AD8786E" w14:textId="77777777" w:rsidR="007A011F" w:rsidRDefault="00000000">
            <w:pPr>
              <w:pStyle w:val="TAH"/>
            </w:pPr>
            <w:r>
              <w:t>Data type</w:t>
            </w:r>
          </w:p>
        </w:tc>
        <w:tc>
          <w:tcPr>
            <w:tcW w:w="526" w:type="dxa"/>
            <w:tcBorders>
              <w:bottom w:val="single" w:sz="6" w:space="0" w:color="auto"/>
            </w:tcBorders>
            <w:shd w:val="clear" w:color="auto" w:fill="C0C0C0"/>
          </w:tcPr>
          <w:p w14:paraId="7D90E508" w14:textId="77777777" w:rsidR="007A011F" w:rsidRDefault="00000000">
            <w:pPr>
              <w:pStyle w:val="TAH"/>
            </w:pPr>
            <w:r>
              <w:t>P</w:t>
            </w:r>
          </w:p>
        </w:tc>
        <w:tc>
          <w:tcPr>
            <w:tcW w:w="2302" w:type="dxa"/>
            <w:tcBorders>
              <w:bottom w:val="single" w:sz="6" w:space="0" w:color="auto"/>
            </w:tcBorders>
            <w:shd w:val="clear" w:color="auto" w:fill="C0C0C0"/>
          </w:tcPr>
          <w:p w14:paraId="3AAF5247" w14:textId="77777777" w:rsidR="007A011F" w:rsidRDefault="00000000">
            <w:pPr>
              <w:pStyle w:val="TAH"/>
            </w:pPr>
            <w:r>
              <w:t>Cardinality</w:t>
            </w:r>
          </w:p>
        </w:tc>
        <w:tc>
          <w:tcPr>
            <w:tcW w:w="5318" w:type="dxa"/>
            <w:tcBorders>
              <w:bottom w:val="single" w:sz="6" w:space="0" w:color="auto"/>
            </w:tcBorders>
            <w:shd w:val="clear" w:color="auto" w:fill="C0C0C0"/>
            <w:vAlign w:val="center"/>
          </w:tcPr>
          <w:p w14:paraId="72F436B2" w14:textId="77777777" w:rsidR="007A011F" w:rsidRDefault="00000000">
            <w:pPr>
              <w:pStyle w:val="TAH"/>
            </w:pPr>
            <w:r>
              <w:t>Description</w:t>
            </w:r>
          </w:p>
        </w:tc>
      </w:tr>
      <w:tr w:rsidR="007A011F" w14:paraId="06BA042A" w14:textId="77777777">
        <w:trPr>
          <w:jc w:val="center"/>
        </w:trPr>
        <w:tc>
          <w:tcPr>
            <w:tcW w:w="1629" w:type="dxa"/>
            <w:tcBorders>
              <w:top w:val="single" w:sz="6" w:space="0" w:color="auto"/>
            </w:tcBorders>
            <w:shd w:val="clear" w:color="auto" w:fill="auto"/>
          </w:tcPr>
          <w:p w14:paraId="3237E9C8" w14:textId="77777777" w:rsidR="007A011F" w:rsidRDefault="00000000">
            <w:pPr>
              <w:pStyle w:val="TAL"/>
            </w:pPr>
            <w:r>
              <w:t>N3gMessageDelivery</w:t>
            </w:r>
          </w:p>
        </w:tc>
        <w:tc>
          <w:tcPr>
            <w:tcW w:w="526" w:type="dxa"/>
            <w:tcBorders>
              <w:top w:val="single" w:sz="6" w:space="0" w:color="auto"/>
            </w:tcBorders>
          </w:tcPr>
          <w:p w14:paraId="261063F1" w14:textId="77777777" w:rsidR="007A011F" w:rsidRDefault="00000000">
            <w:pPr>
              <w:pStyle w:val="TAC"/>
            </w:pPr>
            <w:r>
              <w:t>M</w:t>
            </w:r>
          </w:p>
        </w:tc>
        <w:tc>
          <w:tcPr>
            <w:tcW w:w="2302" w:type="dxa"/>
            <w:tcBorders>
              <w:top w:val="single" w:sz="6" w:space="0" w:color="auto"/>
            </w:tcBorders>
          </w:tcPr>
          <w:p w14:paraId="5DD6D690" w14:textId="77777777" w:rsidR="007A011F" w:rsidRDefault="00000000">
            <w:pPr>
              <w:pStyle w:val="TAL"/>
            </w:pPr>
            <w:r>
              <w:t>1</w:t>
            </w:r>
          </w:p>
        </w:tc>
        <w:tc>
          <w:tcPr>
            <w:tcW w:w="5318" w:type="dxa"/>
            <w:tcBorders>
              <w:top w:val="single" w:sz="6" w:space="0" w:color="auto"/>
            </w:tcBorders>
            <w:shd w:val="clear" w:color="auto" w:fill="auto"/>
          </w:tcPr>
          <w:p w14:paraId="15F22D21" w14:textId="77777777" w:rsidR="007A011F" w:rsidRDefault="00000000">
            <w:pPr>
              <w:pStyle w:val="TAL"/>
            </w:pPr>
            <w:r>
              <w:t>Represents the data to be used for MSGin5G Server to deliver message.</w:t>
            </w:r>
          </w:p>
        </w:tc>
      </w:tr>
    </w:tbl>
    <w:p w14:paraId="293E6313" w14:textId="77777777" w:rsidR="007A011F" w:rsidRDefault="007A011F">
      <w:pPr>
        <w:rPr>
          <w:lang w:eastAsia="zh-CN"/>
        </w:rPr>
      </w:pPr>
    </w:p>
    <w:p w14:paraId="596BA2FF" w14:textId="77777777" w:rsidR="007A011F"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52A3F0E9" w14:textId="77777777">
        <w:trPr>
          <w:jc w:val="center"/>
        </w:trPr>
        <w:tc>
          <w:tcPr>
            <w:tcW w:w="825" w:type="pct"/>
            <w:shd w:val="clear" w:color="auto" w:fill="C0C0C0"/>
          </w:tcPr>
          <w:p w14:paraId="1158FB56" w14:textId="77777777" w:rsidR="007A011F" w:rsidRDefault="00000000">
            <w:pPr>
              <w:pStyle w:val="TAH"/>
            </w:pPr>
            <w:r>
              <w:t>Data type</w:t>
            </w:r>
          </w:p>
        </w:tc>
        <w:tc>
          <w:tcPr>
            <w:tcW w:w="499" w:type="pct"/>
            <w:shd w:val="clear" w:color="auto" w:fill="C0C0C0"/>
          </w:tcPr>
          <w:p w14:paraId="1DAEDEE5" w14:textId="77777777" w:rsidR="007A011F" w:rsidRDefault="00000000">
            <w:pPr>
              <w:pStyle w:val="TAH"/>
            </w:pPr>
            <w:r>
              <w:t>P</w:t>
            </w:r>
          </w:p>
        </w:tc>
        <w:tc>
          <w:tcPr>
            <w:tcW w:w="738" w:type="pct"/>
            <w:shd w:val="clear" w:color="auto" w:fill="C0C0C0"/>
          </w:tcPr>
          <w:p w14:paraId="58A9CA10" w14:textId="77777777" w:rsidR="007A011F" w:rsidRDefault="00000000">
            <w:pPr>
              <w:pStyle w:val="TAH"/>
            </w:pPr>
            <w:r>
              <w:t>Cardinality</w:t>
            </w:r>
          </w:p>
        </w:tc>
        <w:tc>
          <w:tcPr>
            <w:tcW w:w="967" w:type="pct"/>
            <w:shd w:val="clear" w:color="auto" w:fill="C0C0C0"/>
          </w:tcPr>
          <w:p w14:paraId="04B99D9C" w14:textId="77777777" w:rsidR="007A011F" w:rsidRDefault="00000000">
            <w:pPr>
              <w:pStyle w:val="TAH"/>
            </w:pPr>
            <w:r>
              <w:t>Response</w:t>
            </w:r>
          </w:p>
          <w:p w14:paraId="5FE01C52" w14:textId="77777777" w:rsidR="007A011F" w:rsidRDefault="00000000">
            <w:pPr>
              <w:pStyle w:val="TAH"/>
            </w:pPr>
            <w:r>
              <w:t>codes</w:t>
            </w:r>
          </w:p>
        </w:tc>
        <w:tc>
          <w:tcPr>
            <w:tcW w:w="1971" w:type="pct"/>
            <w:shd w:val="clear" w:color="auto" w:fill="C0C0C0"/>
          </w:tcPr>
          <w:p w14:paraId="33AB6DE6" w14:textId="77777777" w:rsidR="007A011F" w:rsidRDefault="00000000">
            <w:pPr>
              <w:pStyle w:val="TAH"/>
            </w:pPr>
            <w:r>
              <w:t>Description</w:t>
            </w:r>
          </w:p>
        </w:tc>
      </w:tr>
      <w:tr w:rsidR="007A011F" w14:paraId="02CD498D" w14:textId="77777777">
        <w:trPr>
          <w:jc w:val="center"/>
        </w:trPr>
        <w:tc>
          <w:tcPr>
            <w:tcW w:w="825" w:type="pct"/>
            <w:shd w:val="clear" w:color="auto" w:fill="auto"/>
          </w:tcPr>
          <w:p w14:paraId="765E0B1C" w14:textId="77777777" w:rsidR="007A011F" w:rsidRDefault="00000000">
            <w:pPr>
              <w:pStyle w:val="TAL"/>
            </w:pPr>
            <w:r>
              <w:t>n/a</w:t>
            </w:r>
          </w:p>
        </w:tc>
        <w:tc>
          <w:tcPr>
            <w:tcW w:w="499" w:type="pct"/>
          </w:tcPr>
          <w:p w14:paraId="10DD23AA" w14:textId="77777777" w:rsidR="007A011F" w:rsidRDefault="007A011F">
            <w:pPr>
              <w:pStyle w:val="TAC"/>
            </w:pPr>
          </w:p>
        </w:tc>
        <w:tc>
          <w:tcPr>
            <w:tcW w:w="738" w:type="pct"/>
          </w:tcPr>
          <w:p w14:paraId="0EADF938" w14:textId="77777777" w:rsidR="007A011F" w:rsidRDefault="007A011F">
            <w:pPr>
              <w:pStyle w:val="TAL"/>
            </w:pPr>
          </w:p>
        </w:tc>
        <w:tc>
          <w:tcPr>
            <w:tcW w:w="967" w:type="pct"/>
          </w:tcPr>
          <w:p w14:paraId="433E7F42" w14:textId="77777777" w:rsidR="007A011F" w:rsidRDefault="00000000">
            <w:pPr>
              <w:pStyle w:val="TAL"/>
            </w:pPr>
            <w:r>
              <w:t>204 No Content</w:t>
            </w:r>
          </w:p>
        </w:tc>
        <w:tc>
          <w:tcPr>
            <w:tcW w:w="1971" w:type="pct"/>
            <w:shd w:val="clear" w:color="auto" w:fill="auto"/>
          </w:tcPr>
          <w:p w14:paraId="4FA4DD5E" w14:textId="77777777" w:rsidR="007A011F" w:rsidRDefault="00000000">
            <w:pPr>
              <w:pStyle w:val="TAL"/>
            </w:pPr>
            <w:r>
              <w:t>The Message is Delivered successfully.</w:t>
            </w:r>
          </w:p>
        </w:tc>
      </w:tr>
      <w:tr w:rsidR="007A011F" w14:paraId="34957E5C" w14:textId="77777777">
        <w:trPr>
          <w:jc w:val="center"/>
        </w:trPr>
        <w:tc>
          <w:tcPr>
            <w:tcW w:w="5000" w:type="pct"/>
            <w:gridSpan w:val="5"/>
            <w:shd w:val="clear" w:color="auto" w:fill="auto"/>
          </w:tcPr>
          <w:p w14:paraId="188B5701" w14:textId="77777777" w:rsidR="007A011F" w:rsidRDefault="00000000">
            <w:pPr>
              <w:pStyle w:val="TAN"/>
            </w:pPr>
            <w:r>
              <w:t>NOTE:</w:t>
            </w:r>
            <w:r>
              <w:tab/>
              <w:t>The mandatory HTTP error status code for the POST method listed in Table 5.2.7.1-1 of 3GPP TS 29.500 [4] also apply.</w:t>
            </w:r>
          </w:p>
        </w:tc>
      </w:tr>
    </w:tbl>
    <w:p w14:paraId="661D545B" w14:textId="77777777" w:rsidR="007A011F" w:rsidRDefault="007A011F">
      <w:bookmarkStart w:id="1137" w:name="_Toc93879078"/>
      <w:bookmarkStart w:id="1138" w:name="_Toc96996812"/>
    </w:p>
    <w:p w14:paraId="0E3A0519" w14:textId="77777777" w:rsidR="007A011F" w:rsidRDefault="00000000">
      <w:pPr>
        <w:pStyle w:val="Heading4"/>
      </w:pPr>
      <w:bookmarkStart w:id="1139" w:name="_Toc138694756"/>
      <w:bookmarkStart w:id="1140" w:name="_Toc97197218"/>
      <w:r>
        <w:t>9.2.3.3</w:t>
      </w:r>
      <w:r>
        <w:tab/>
        <w:t>Operation: deliver-</w:t>
      </w:r>
      <w:bookmarkEnd w:id="1137"/>
      <w:r>
        <w:t>report</w:t>
      </w:r>
      <w:bookmarkEnd w:id="1138"/>
      <w:bookmarkEnd w:id="1139"/>
      <w:bookmarkEnd w:id="1140"/>
    </w:p>
    <w:p w14:paraId="62E241FC" w14:textId="77777777" w:rsidR="007A011F" w:rsidRDefault="00000000">
      <w:pPr>
        <w:pStyle w:val="Heading5"/>
      </w:pPr>
      <w:bookmarkStart w:id="1141" w:name="_Toc96996813"/>
      <w:bookmarkStart w:id="1142" w:name="_Toc138694757"/>
      <w:bookmarkStart w:id="1143" w:name="_Toc97197219"/>
      <w:bookmarkStart w:id="1144" w:name="_Toc93879079"/>
      <w:r>
        <w:t>9.2.3.3.1</w:t>
      </w:r>
      <w:r>
        <w:tab/>
        <w:t>Description</w:t>
      </w:r>
      <w:bookmarkEnd w:id="1141"/>
      <w:bookmarkEnd w:id="1142"/>
      <w:bookmarkEnd w:id="1143"/>
      <w:bookmarkEnd w:id="1144"/>
    </w:p>
    <w:p w14:paraId="1D0A3957" w14:textId="77777777" w:rsidR="007A011F" w:rsidRDefault="00000000">
      <w:pPr>
        <w:rPr>
          <w:lang w:eastAsia="zh-CN"/>
        </w:rPr>
      </w:pPr>
      <w:r>
        <w:rPr>
          <w:lang w:eastAsia="zh-CN"/>
        </w:rPr>
        <w:t>This operation is used by the MSGin5G Server to deliver status report to a given Non-3GPP Message Gateway.</w:t>
      </w:r>
    </w:p>
    <w:p w14:paraId="2C467B73" w14:textId="77777777" w:rsidR="007A011F" w:rsidRDefault="00000000">
      <w:pPr>
        <w:pStyle w:val="Heading5"/>
      </w:pPr>
      <w:bookmarkStart w:id="1145" w:name="_Toc96996814"/>
      <w:bookmarkStart w:id="1146" w:name="_Toc93879080"/>
      <w:bookmarkStart w:id="1147" w:name="_Toc138694758"/>
      <w:bookmarkStart w:id="1148" w:name="_Toc97197220"/>
      <w:r>
        <w:t>9.2.3.3.2</w:t>
      </w:r>
      <w:r>
        <w:tab/>
        <w:t>Operation Definition</w:t>
      </w:r>
      <w:bookmarkEnd w:id="1145"/>
      <w:bookmarkEnd w:id="1146"/>
      <w:bookmarkEnd w:id="1147"/>
      <w:bookmarkEnd w:id="1148"/>
    </w:p>
    <w:p w14:paraId="26FAB123" w14:textId="77777777" w:rsidR="007A011F"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7A6A54B1" w14:textId="77777777" w:rsidR="007A011F"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4A5FC3B8" w14:textId="77777777">
        <w:trPr>
          <w:jc w:val="center"/>
        </w:trPr>
        <w:tc>
          <w:tcPr>
            <w:tcW w:w="1629" w:type="dxa"/>
            <w:tcBorders>
              <w:bottom w:val="single" w:sz="6" w:space="0" w:color="auto"/>
            </w:tcBorders>
            <w:shd w:val="clear" w:color="auto" w:fill="C0C0C0"/>
          </w:tcPr>
          <w:p w14:paraId="5C40075B" w14:textId="77777777" w:rsidR="007A011F" w:rsidRDefault="00000000">
            <w:pPr>
              <w:pStyle w:val="TAH"/>
            </w:pPr>
            <w:r>
              <w:t>Data type</w:t>
            </w:r>
          </w:p>
        </w:tc>
        <w:tc>
          <w:tcPr>
            <w:tcW w:w="526" w:type="dxa"/>
            <w:tcBorders>
              <w:bottom w:val="single" w:sz="6" w:space="0" w:color="auto"/>
            </w:tcBorders>
            <w:shd w:val="clear" w:color="auto" w:fill="C0C0C0"/>
          </w:tcPr>
          <w:p w14:paraId="1F670E0B" w14:textId="77777777" w:rsidR="007A011F" w:rsidRDefault="00000000">
            <w:pPr>
              <w:pStyle w:val="TAH"/>
            </w:pPr>
            <w:r>
              <w:t>P</w:t>
            </w:r>
          </w:p>
        </w:tc>
        <w:tc>
          <w:tcPr>
            <w:tcW w:w="2302" w:type="dxa"/>
            <w:tcBorders>
              <w:bottom w:val="single" w:sz="6" w:space="0" w:color="auto"/>
            </w:tcBorders>
            <w:shd w:val="clear" w:color="auto" w:fill="C0C0C0"/>
          </w:tcPr>
          <w:p w14:paraId="4F92899F" w14:textId="77777777" w:rsidR="007A011F" w:rsidRDefault="00000000">
            <w:pPr>
              <w:pStyle w:val="TAH"/>
            </w:pPr>
            <w:r>
              <w:t>Cardinality</w:t>
            </w:r>
          </w:p>
        </w:tc>
        <w:tc>
          <w:tcPr>
            <w:tcW w:w="5318" w:type="dxa"/>
            <w:tcBorders>
              <w:bottom w:val="single" w:sz="6" w:space="0" w:color="auto"/>
            </w:tcBorders>
            <w:shd w:val="clear" w:color="auto" w:fill="C0C0C0"/>
            <w:vAlign w:val="center"/>
          </w:tcPr>
          <w:p w14:paraId="43B6797F" w14:textId="77777777" w:rsidR="007A011F" w:rsidRDefault="00000000">
            <w:pPr>
              <w:pStyle w:val="TAH"/>
            </w:pPr>
            <w:r>
              <w:t>Description</w:t>
            </w:r>
          </w:p>
        </w:tc>
      </w:tr>
      <w:tr w:rsidR="007A011F" w14:paraId="03386780" w14:textId="77777777">
        <w:trPr>
          <w:jc w:val="center"/>
        </w:trPr>
        <w:tc>
          <w:tcPr>
            <w:tcW w:w="1629" w:type="dxa"/>
            <w:tcBorders>
              <w:top w:val="single" w:sz="6" w:space="0" w:color="auto"/>
            </w:tcBorders>
            <w:shd w:val="clear" w:color="auto" w:fill="auto"/>
          </w:tcPr>
          <w:p w14:paraId="56E447BA" w14:textId="77777777" w:rsidR="007A011F" w:rsidRDefault="00000000">
            <w:pPr>
              <w:pStyle w:val="TAL"/>
            </w:pPr>
            <w:r>
              <w:t>DeliveryStatusReport</w:t>
            </w:r>
          </w:p>
        </w:tc>
        <w:tc>
          <w:tcPr>
            <w:tcW w:w="526" w:type="dxa"/>
            <w:tcBorders>
              <w:top w:val="single" w:sz="6" w:space="0" w:color="auto"/>
            </w:tcBorders>
          </w:tcPr>
          <w:p w14:paraId="0EA09B44" w14:textId="77777777" w:rsidR="007A011F" w:rsidRDefault="00000000">
            <w:pPr>
              <w:pStyle w:val="TAC"/>
            </w:pPr>
            <w:r>
              <w:t>M</w:t>
            </w:r>
          </w:p>
        </w:tc>
        <w:tc>
          <w:tcPr>
            <w:tcW w:w="2302" w:type="dxa"/>
            <w:tcBorders>
              <w:top w:val="single" w:sz="6" w:space="0" w:color="auto"/>
            </w:tcBorders>
          </w:tcPr>
          <w:p w14:paraId="42713A5F" w14:textId="77777777" w:rsidR="007A011F" w:rsidRDefault="00000000">
            <w:pPr>
              <w:pStyle w:val="TAL"/>
            </w:pPr>
            <w:r>
              <w:t>1</w:t>
            </w:r>
          </w:p>
        </w:tc>
        <w:tc>
          <w:tcPr>
            <w:tcW w:w="5318" w:type="dxa"/>
            <w:tcBorders>
              <w:top w:val="single" w:sz="6" w:space="0" w:color="auto"/>
            </w:tcBorders>
            <w:shd w:val="clear" w:color="auto" w:fill="auto"/>
          </w:tcPr>
          <w:p w14:paraId="0CD930F9" w14:textId="77777777" w:rsidR="007A011F" w:rsidRDefault="00000000">
            <w:pPr>
              <w:pStyle w:val="TAL"/>
            </w:pPr>
            <w:r>
              <w:t>Represents the data to be used for MSGin5G Server to deliver status report.</w:t>
            </w:r>
          </w:p>
        </w:tc>
      </w:tr>
    </w:tbl>
    <w:p w14:paraId="25E73EF7" w14:textId="77777777" w:rsidR="007A011F" w:rsidRDefault="007A011F">
      <w:pPr>
        <w:rPr>
          <w:lang w:eastAsia="zh-CN"/>
        </w:rPr>
      </w:pPr>
    </w:p>
    <w:p w14:paraId="33675CAE" w14:textId="77777777" w:rsidR="007A011F"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4465B0E0" w14:textId="77777777">
        <w:trPr>
          <w:jc w:val="center"/>
        </w:trPr>
        <w:tc>
          <w:tcPr>
            <w:tcW w:w="825" w:type="pct"/>
            <w:shd w:val="clear" w:color="auto" w:fill="C0C0C0"/>
          </w:tcPr>
          <w:p w14:paraId="1F5B4C9D" w14:textId="77777777" w:rsidR="007A011F" w:rsidRDefault="00000000">
            <w:pPr>
              <w:pStyle w:val="TAH"/>
            </w:pPr>
            <w:r>
              <w:t>Data type</w:t>
            </w:r>
          </w:p>
        </w:tc>
        <w:tc>
          <w:tcPr>
            <w:tcW w:w="499" w:type="pct"/>
            <w:shd w:val="clear" w:color="auto" w:fill="C0C0C0"/>
          </w:tcPr>
          <w:p w14:paraId="0C96EEDE" w14:textId="77777777" w:rsidR="007A011F" w:rsidRDefault="00000000">
            <w:pPr>
              <w:pStyle w:val="TAH"/>
            </w:pPr>
            <w:r>
              <w:t>P</w:t>
            </w:r>
          </w:p>
        </w:tc>
        <w:tc>
          <w:tcPr>
            <w:tcW w:w="738" w:type="pct"/>
            <w:shd w:val="clear" w:color="auto" w:fill="C0C0C0"/>
          </w:tcPr>
          <w:p w14:paraId="1556673C" w14:textId="77777777" w:rsidR="007A011F" w:rsidRDefault="00000000">
            <w:pPr>
              <w:pStyle w:val="TAH"/>
            </w:pPr>
            <w:r>
              <w:t>Cardinality</w:t>
            </w:r>
          </w:p>
        </w:tc>
        <w:tc>
          <w:tcPr>
            <w:tcW w:w="967" w:type="pct"/>
            <w:shd w:val="clear" w:color="auto" w:fill="C0C0C0"/>
          </w:tcPr>
          <w:p w14:paraId="2EC31F32" w14:textId="77777777" w:rsidR="007A011F" w:rsidRDefault="00000000">
            <w:pPr>
              <w:pStyle w:val="TAH"/>
            </w:pPr>
            <w:r>
              <w:t>Response</w:t>
            </w:r>
          </w:p>
          <w:p w14:paraId="0E909610" w14:textId="77777777" w:rsidR="007A011F" w:rsidRDefault="00000000">
            <w:pPr>
              <w:pStyle w:val="TAH"/>
            </w:pPr>
            <w:r>
              <w:t>codes</w:t>
            </w:r>
          </w:p>
        </w:tc>
        <w:tc>
          <w:tcPr>
            <w:tcW w:w="1971" w:type="pct"/>
            <w:shd w:val="clear" w:color="auto" w:fill="C0C0C0"/>
          </w:tcPr>
          <w:p w14:paraId="5BD98F92" w14:textId="77777777" w:rsidR="007A011F" w:rsidRDefault="00000000">
            <w:pPr>
              <w:pStyle w:val="TAH"/>
            </w:pPr>
            <w:r>
              <w:t>Description</w:t>
            </w:r>
          </w:p>
        </w:tc>
      </w:tr>
      <w:tr w:rsidR="007A011F" w14:paraId="542DB944" w14:textId="77777777">
        <w:trPr>
          <w:jc w:val="center"/>
        </w:trPr>
        <w:tc>
          <w:tcPr>
            <w:tcW w:w="825" w:type="pct"/>
            <w:shd w:val="clear" w:color="auto" w:fill="auto"/>
          </w:tcPr>
          <w:p w14:paraId="0C3F5D3E" w14:textId="77777777" w:rsidR="007A011F" w:rsidRDefault="00000000">
            <w:pPr>
              <w:pStyle w:val="TAL"/>
            </w:pPr>
            <w:r>
              <w:t>n/a</w:t>
            </w:r>
          </w:p>
        </w:tc>
        <w:tc>
          <w:tcPr>
            <w:tcW w:w="499" w:type="pct"/>
          </w:tcPr>
          <w:p w14:paraId="75E8BB28" w14:textId="77777777" w:rsidR="007A011F" w:rsidRDefault="007A011F">
            <w:pPr>
              <w:pStyle w:val="TAC"/>
            </w:pPr>
          </w:p>
        </w:tc>
        <w:tc>
          <w:tcPr>
            <w:tcW w:w="738" w:type="pct"/>
          </w:tcPr>
          <w:p w14:paraId="7C60F11A" w14:textId="77777777" w:rsidR="007A011F" w:rsidRDefault="007A011F">
            <w:pPr>
              <w:pStyle w:val="TAL"/>
            </w:pPr>
          </w:p>
        </w:tc>
        <w:tc>
          <w:tcPr>
            <w:tcW w:w="967" w:type="pct"/>
          </w:tcPr>
          <w:p w14:paraId="2E0E7127" w14:textId="77777777" w:rsidR="007A011F" w:rsidRDefault="00000000">
            <w:pPr>
              <w:pStyle w:val="TAL"/>
            </w:pPr>
            <w:r>
              <w:t>204 No Content</w:t>
            </w:r>
          </w:p>
        </w:tc>
        <w:tc>
          <w:tcPr>
            <w:tcW w:w="1971" w:type="pct"/>
            <w:shd w:val="clear" w:color="auto" w:fill="auto"/>
          </w:tcPr>
          <w:p w14:paraId="7B179EA2" w14:textId="77777777" w:rsidR="007A011F" w:rsidRDefault="00000000">
            <w:pPr>
              <w:pStyle w:val="TAL"/>
            </w:pPr>
            <w:r>
              <w:t>The status report is Delivered successfully.</w:t>
            </w:r>
          </w:p>
        </w:tc>
      </w:tr>
      <w:tr w:rsidR="007A011F" w14:paraId="40C1EEC9" w14:textId="77777777">
        <w:trPr>
          <w:jc w:val="center"/>
        </w:trPr>
        <w:tc>
          <w:tcPr>
            <w:tcW w:w="5000" w:type="pct"/>
            <w:gridSpan w:val="5"/>
            <w:shd w:val="clear" w:color="auto" w:fill="auto"/>
          </w:tcPr>
          <w:p w14:paraId="79294ED3" w14:textId="77777777" w:rsidR="007A011F" w:rsidRDefault="00000000">
            <w:pPr>
              <w:pStyle w:val="TAN"/>
            </w:pPr>
            <w:r>
              <w:t>NOTE:</w:t>
            </w:r>
            <w:r>
              <w:tab/>
              <w:t>The mandatory HTTP error status code for the POST method listed in Table 5.2.7.1-1 of 3GPP TS 29.500 [4] also apply.</w:t>
            </w:r>
          </w:p>
        </w:tc>
      </w:tr>
    </w:tbl>
    <w:p w14:paraId="6AF271DA" w14:textId="77777777" w:rsidR="007A011F" w:rsidRDefault="007A011F">
      <w:pPr>
        <w:rPr>
          <w:lang w:eastAsia="zh-CN"/>
        </w:rPr>
      </w:pPr>
    </w:p>
    <w:p w14:paraId="7206BA6B" w14:textId="77777777" w:rsidR="007A011F" w:rsidRDefault="00000000">
      <w:pPr>
        <w:pStyle w:val="Heading3"/>
      </w:pPr>
      <w:bookmarkStart w:id="1149" w:name="_Toc97197221"/>
      <w:bookmarkStart w:id="1150" w:name="_Toc138694759"/>
      <w:bookmarkStart w:id="1151" w:name="_Toc83768422"/>
      <w:bookmarkStart w:id="1152" w:name="_Toc96996815"/>
      <w:bookmarkStart w:id="1153" w:name="_Toc93879081"/>
      <w:r>
        <w:rPr>
          <w:lang w:eastAsia="zh-CN"/>
        </w:rPr>
        <w:t>9</w:t>
      </w:r>
      <w:r>
        <w:t>.</w:t>
      </w:r>
      <w:r>
        <w:rPr>
          <w:lang w:eastAsia="zh-CN"/>
        </w:rPr>
        <w:t>2</w:t>
      </w:r>
      <w:r>
        <w:t>.4</w:t>
      </w:r>
      <w:r>
        <w:tab/>
        <w:t>Notifications</w:t>
      </w:r>
      <w:bookmarkEnd w:id="1149"/>
      <w:bookmarkEnd w:id="1150"/>
      <w:bookmarkEnd w:id="1151"/>
      <w:bookmarkEnd w:id="1152"/>
      <w:bookmarkEnd w:id="1153"/>
    </w:p>
    <w:p w14:paraId="072A8F63" w14:textId="77777777" w:rsidR="007A011F" w:rsidRDefault="00000000">
      <w:r>
        <w:t>None.</w:t>
      </w:r>
    </w:p>
    <w:p w14:paraId="06CB8DD4" w14:textId="77777777" w:rsidR="007A011F" w:rsidRDefault="00000000">
      <w:pPr>
        <w:pStyle w:val="Heading3"/>
      </w:pPr>
      <w:bookmarkStart w:id="1154" w:name="_Toc93879082"/>
      <w:bookmarkStart w:id="1155" w:name="_Toc83768423"/>
      <w:bookmarkStart w:id="1156" w:name="_Toc96996816"/>
      <w:bookmarkStart w:id="1157" w:name="_Toc138694760"/>
      <w:bookmarkStart w:id="1158" w:name="_Toc97197222"/>
      <w:r>
        <w:rPr>
          <w:lang w:eastAsia="zh-CN"/>
        </w:rPr>
        <w:lastRenderedPageBreak/>
        <w:t>9</w:t>
      </w:r>
      <w:r>
        <w:t>.</w:t>
      </w:r>
      <w:r>
        <w:rPr>
          <w:lang w:eastAsia="zh-CN"/>
        </w:rPr>
        <w:t>2</w:t>
      </w:r>
      <w:r>
        <w:t>.5</w:t>
      </w:r>
      <w:r>
        <w:tab/>
        <w:t>Data Model</w:t>
      </w:r>
      <w:bookmarkEnd w:id="1154"/>
      <w:bookmarkEnd w:id="1155"/>
      <w:bookmarkEnd w:id="1156"/>
      <w:bookmarkEnd w:id="1157"/>
      <w:bookmarkEnd w:id="1158"/>
    </w:p>
    <w:p w14:paraId="4A0CAEB8" w14:textId="77777777" w:rsidR="007A011F" w:rsidRDefault="00000000">
      <w:pPr>
        <w:pStyle w:val="Heading4"/>
      </w:pPr>
      <w:bookmarkStart w:id="1159" w:name="_Toc93879083"/>
      <w:bookmarkStart w:id="1160" w:name="_Toc96996817"/>
      <w:bookmarkStart w:id="1161" w:name="_Toc138694761"/>
      <w:bookmarkStart w:id="1162" w:name="_Toc97197223"/>
      <w:r>
        <w:t>9.2.5.1</w:t>
      </w:r>
      <w:r>
        <w:tab/>
        <w:t>General</w:t>
      </w:r>
      <w:bookmarkEnd w:id="1159"/>
      <w:bookmarkEnd w:id="1160"/>
      <w:bookmarkEnd w:id="1161"/>
      <w:bookmarkEnd w:id="1162"/>
    </w:p>
    <w:p w14:paraId="6397A53A" w14:textId="77777777" w:rsidR="007A011F"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BAAA0D9" w14:textId="77777777" w:rsidR="007A011F"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A011F" w14:paraId="480C543D" w14:textId="77777777">
        <w:trPr>
          <w:jc w:val="center"/>
        </w:trPr>
        <w:tc>
          <w:tcPr>
            <w:tcW w:w="2868" w:type="dxa"/>
            <w:shd w:val="clear" w:color="auto" w:fill="C0C0C0"/>
          </w:tcPr>
          <w:p w14:paraId="6BE98B8E" w14:textId="77777777" w:rsidR="007A011F" w:rsidRDefault="00000000">
            <w:pPr>
              <w:pStyle w:val="TAH"/>
            </w:pPr>
            <w:r>
              <w:t>Data type</w:t>
            </w:r>
          </w:p>
        </w:tc>
        <w:tc>
          <w:tcPr>
            <w:tcW w:w="1297" w:type="dxa"/>
            <w:shd w:val="clear" w:color="auto" w:fill="C0C0C0"/>
          </w:tcPr>
          <w:p w14:paraId="799BC7E9" w14:textId="77777777" w:rsidR="007A011F" w:rsidRDefault="00000000">
            <w:pPr>
              <w:pStyle w:val="TAH"/>
            </w:pPr>
            <w:r>
              <w:t>Section defined</w:t>
            </w:r>
          </w:p>
        </w:tc>
        <w:tc>
          <w:tcPr>
            <w:tcW w:w="2887" w:type="dxa"/>
            <w:shd w:val="clear" w:color="auto" w:fill="C0C0C0"/>
          </w:tcPr>
          <w:p w14:paraId="68512343" w14:textId="77777777" w:rsidR="007A011F" w:rsidRDefault="00000000">
            <w:pPr>
              <w:pStyle w:val="TAH"/>
            </w:pPr>
            <w:r>
              <w:t>Description</w:t>
            </w:r>
          </w:p>
        </w:tc>
        <w:tc>
          <w:tcPr>
            <w:tcW w:w="2725" w:type="dxa"/>
            <w:shd w:val="clear" w:color="auto" w:fill="C0C0C0"/>
          </w:tcPr>
          <w:p w14:paraId="0BC2B7A8" w14:textId="77777777" w:rsidR="007A011F" w:rsidRDefault="00000000">
            <w:pPr>
              <w:pStyle w:val="TAH"/>
            </w:pPr>
            <w:r>
              <w:t>Applicability</w:t>
            </w:r>
          </w:p>
        </w:tc>
      </w:tr>
      <w:tr w:rsidR="007A011F" w14:paraId="699CCA6E" w14:textId="77777777">
        <w:trPr>
          <w:jc w:val="center"/>
        </w:trPr>
        <w:tc>
          <w:tcPr>
            <w:tcW w:w="2868" w:type="dxa"/>
          </w:tcPr>
          <w:p w14:paraId="1C088872" w14:textId="77777777" w:rsidR="007A011F" w:rsidRDefault="00000000">
            <w:pPr>
              <w:pStyle w:val="TAL"/>
            </w:pPr>
            <w:r>
              <w:t>N3gMessageDelivery</w:t>
            </w:r>
          </w:p>
        </w:tc>
        <w:tc>
          <w:tcPr>
            <w:tcW w:w="1297" w:type="dxa"/>
          </w:tcPr>
          <w:p w14:paraId="0E67408E" w14:textId="77777777" w:rsidR="007A011F" w:rsidRDefault="00000000">
            <w:pPr>
              <w:pStyle w:val="TAL"/>
            </w:pPr>
            <w:r>
              <w:t>9.2.5.2.2</w:t>
            </w:r>
          </w:p>
        </w:tc>
        <w:tc>
          <w:tcPr>
            <w:tcW w:w="2887" w:type="dxa"/>
          </w:tcPr>
          <w:p w14:paraId="2A243179" w14:textId="77777777" w:rsidR="007A011F" w:rsidRDefault="00000000">
            <w:pPr>
              <w:pStyle w:val="TAL"/>
              <w:rPr>
                <w:szCs w:val="18"/>
              </w:rPr>
            </w:pPr>
            <w:r>
              <w:rPr>
                <w:szCs w:val="18"/>
              </w:rPr>
              <w:t>Information within message delivery request.</w:t>
            </w:r>
          </w:p>
        </w:tc>
        <w:tc>
          <w:tcPr>
            <w:tcW w:w="2725" w:type="dxa"/>
          </w:tcPr>
          <w:p w14:paraId="498AB70A" w14:textId="77777777" w:rsidR="007A011F" w:rsidRDefault="007A011F">
            <w:pPr>
              <w:pStyle w:val="TAL"/>
              <w:rPr>
                <w:szCs w:val="18"/>
              </w:rPr>
            </w:pPr>
          </w:p>
        </w:tc>
      </w:tr>
    </w:tbl>
    <w:p w14:paraId="3F0EC8F5" w14:textId="77777777" w:rsidR="007A011F" w:rsidRDefault="007A011F">
      <w:pPr>
        <w:rPr>
          <w:lang w:eastAsia="zh-CN"/>
        </w:rPr>
      </w:pPr>
    </w:p>
    <w:p w14:paraId="35404788" w14:textId="77777777" w:rsidR="007A011F"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7E04EECA" w14:textId="77777777" w:rsidR="007A011F"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7A011F" w14:paraId="74AF83D0" w14:textId="77777777">
        <w:trPr>
          <w:jc w:val="center"/>
        </w:trPr>
        <w:tc>
          <w:tcPr>
            <w:tcW w:w="2558" w:type="dxa"/>
            <w:shd w:val="clear" w:color="auto" w:fill="C0C0C0"/>
          </w:tcPr>
          <w:p w14:paraId="1E49B90A" w14:textId="77777777" w:rsidR="007A011F" w:rsidRDefault="00000000">
            <w:pPr>
              <w:pStyle w:val="TAH"/>
            </w:pPr>
            <w:r>
              <w:t>Data type</w:t>
            </w:r>
          </w:p>
        </w:tc>
        <w:tc>
          <w:tcPr>
            <w:tcW w:w="1732" w:type="dxa"/>
            <w:shd w:val="clear" w:color="auto" w:fill="C0C0C0"/>
          </w:tcPr>
          <w:p w14:paraId="0D4C7FA4" w14:textId="77777777" w:rsidR="007A011F" w:rsidRDefault="00000000">
            <w:pPr>
              <w:pStyle w:val="TAH"/>
            </w:pPr>
            <w:r>
              <w:t>Reference</w:t>
            </w:r>
          </w:p>
        </w:tc>
        <w:tc>
          <w:tcPr>
            <w:tcW w:w="2851" w:type="dxa"/>
            <w:shd w:val="clear" w:color="auto" w:fill="C0C0C0"/>
          </w:tcPr>
          <w:p w14:paraId="4AC9633C" w14:textId="77777777" w:rsidR="007A011F" w:rsidRDefault="00000000">
            <w:pPr>
              <w:pStyle w:val="TAH"/>
            </w:pPr>
            <w:r>
              <w:t>Comments</w:t>
            </w:r>
          </w:p>
        </w:tc>
        <w:tc>
          <w:tcPr>
            <w:tcW w:w="2636" w:type="dxa"/>
            <w:shd w:val="clear" w:color="auto" w:fill="C0C0C0"/>
          </w:tcPr>
          <w:p w14:paraId="2AF0D887" w14:textId="77777777" w:rsidR="007A011F" w:rsidRDefault="00000000">
            <w:pPr>
              <w:pStyle w:val="TAH"/>
            </w:pPr>
            <w:r>
              <w:t>Applicability</w:t>
            </w:r>
          </w:p>
        </w:tc>
      </w:tr>
      <w:tr w:rsidR="007A011F" w14:paraId="3DEA0AD4" w14:textId="77777777">
        <w:trPr>
          <w:jc w:val="center"/>
        </w:trPr>
        <w:tc>
          <w:tcPr>
            <w:tcW w:w="2558" w:type="dxa"/>
          </w:tcPr>
          <w:p w14:paraId="0C60BB6D" w14:textId="77777777" w:rsidR="007A011F" w:rsidRDefault="00000000">
            <w:pPr>
              <w:pStyle w:val="TAL"/>
            </w:pPr>
            <w:r>
              <w:t>DeliveryStatusReport</w:t>
            </w:r>
          </w:p>
        </w:tc>
        <w:tc>
          <w:tcPr>
            <w:tcW w:w="1732" w:type="dxa"/>
          </w:tcPr>
          <w:p w14:paraId="7602F79F" w14:textId="77777777" w:rsidR="007A011F" w:rsidRDefault="00000000">
            <w:pPr>
              <w:pStyle w:val="TAL"/>
            </w:pPr>
            <w:r>
              <w:rPr>
                <w:szCs w:val="18"/>
              </w:rPr>
              <w:t>8.2.5.2.7</w:t>
            </w:r>
          </w:p>
        </w:tc>
        <w:tc>
          <w:tcPr>
            <w:tcW w:w="2851" w:type="dxa"/>
          </w:tcPr>
          <w:p w14:paraId="6AE28359" w14:textId="77777777" w:rsidR="007A011F" w:rsidRDefault="00000000">
            <w:pPr>
              <w:pStyle w:val="TAL"/>
              <w:rPr>
                <w:szCs w:val="18"/>
              </w:rPr>
            </w:pPr>
            <w:r>
              <w:rPr>
                <w:szCs w:val="18"/>
              </w:rPr>
              <w:t>The message delivery status report request information.</w:t>
            </w:r>
          </w:p>
        </w:tc>
        <w:tc>
          <w:tcPr>
            <w:tcW w:w="2636" w:type="dxa"/>
          </w:tcPr>
          <w:p w14:paraId="0ED5DF73" w14:textId="77777777" w:rsidR="007A011F" w:rsidRDefault="007A011F">
            <w:pPr>
              <w:pStyle w:val="TAL"/>
              <w:rPr>
                <w:szCs w:val="18"/>
              </w:rPr>
            </w:pPr>
          </w:p>
        </w:tc>
      </w:tr>
      <w:tr w:rsidR="007A011F" w14:paraId="690CB07E" w14:textId="77777777">
        <w:trPr>
          <w:jc w:val="center"/>
        </w:trPr>
        <w:tc>
          <w:tcPr>
            <w:tcW w:w="2558" w:type="dxa"/>
          </w:tcPr>
          <w:p w14:paraId="56AE4EDD" w14:textId="77777777" w:rsidR="007A011F" w:rsidRDefault="00000000">
            <w:pPr>
              <w:pStyle w:val="TAL"/>
            </w:pPr>
            <w:r>
              <w:t>MessageSegmentPa</w:t>
            </w:r>
            <w:r>
              <w:rPr>
                <w:rFonts w:hint="eastAsia"/>
                <w:lang w:val="en-US" w:eastAsia="zh-CN"/>
              </w:rPr>
              <w:t>r</w:t>
            </w:r>
            <w:r>
              <w:t>ameters</w:t>
            </w:r>
          </w:p>
        </w:tc>
        <w:tc>
          <w:tcPr>
            <w:tcW w:w="1732" w:type="dxa"/>
          </w:tcPr>
          <w:p w14:paraId="78146B0B" w14:textId="77777777" w:rsidR="007A011F" w:rsidRDefault="00000000">
            <w:pPr>
              <w:pStyle w:val="TAL"/>
            </w:pPr>
            <w:r>
              <w:t>8.2.5.2.5</w:t>
            </w:r>
          </w:p>
        </w:tc>
        <w:tc>
          <w:tcPr>
            <w:tcW w:w="2851" w:type="dxa"/>
          </w:tcPr>
          <w:p w14:paraId="425B8161" w14:textId="77777777" w:rsidR="007A011F" w:rsidRDefault="00000000">
            <w:pPr>
              <w:pStyle w:val="TAL"/>
              <w:rPr>
                <w:szCs w:val="18"/>
              </w:rPr>
            </w:pPr>
            <w:r>
              <w:rPr>
                <w:szCs w:val="18"/>
              </w:rPr>
              <w:t>Contains the message segment information of the message.</w:t>
            </w:r>
          </w:p>
        </w:tc>
        <w:tc>
          <w:tcPr>
            <w:tcW w:w="2636" w:type="dxa"/>
          </w:tcPr>
          <w:p w14:paraId="4B7F2DCB" w14:textId="77777777" w:rsidR="007A011F" w:rsidRDefault="007A011F">
            <w:pPr>
              <w:pStyle w:val="TAL"/>
              <w:rPr>
                <w:szCs w:val="18"/>
              </w:rPr>
            </w:pPr>
          </w:p>
        </w:tc>
      </w:tr>
      <w:tr w:rsidR="007A011F" w14:paraId="59ED6483" w14:textId="77777777">
        <w:trPr>
          <w:jc w:val="center"/>
        </w:trPr>
        <w:tc>
          <w:tcPr>
            <w:tcW w:w="2558" w:type="dxa"/>
          </w:tcPr>
          <w:p w14:paraId="26DBB342" w14:textId="77777777" w:rsidR="007A011F" w:rsidRDefault="00000000">
            <w:pPr>
              <w:pStyle w:val="TAL"/>
            </w:pPr>
            <w:r>
              <w:t>Address</w:t>
            </w:r>
          </w:p>
        </w:tc>
        <w:tc>
          <w:tcPr>
            <w:tcW w:w="1732" w:type="dxa"/>
          </w:tcPr>
          <w:p w14:paraId="5578AA84" w14:textId="77777777" w:rsidR="007A011F" w:rsidRDefault="00000000">
            <w:pPr>
              <w:pStyle w:val="TAL"/>
            </w:pPr>
            <w:r>
              <w:t>9.1.5.2.3</w:t>
            </w:r>
          </w:p>
        </w:tc>
        <w:tc>
          <w:tcPr>
            <w:tcW w:w="2851" w:type="dxa"/>
          </w:tcPr>
          <w:p w14:paraId="113264FF" w14:textId="77777777" w:rsidR="007A011F" w:rsidRDefault="00000000">
            <w:pPr>
              <w:pStyle w:val="TAL"/>
              <w:rPr>
                <w:szCs w:val="18"/>
              </w:rPr>
            </w:pPr>
            <w:r>
              <w:rPr>
                <w:szCs w:val="18"/>
              </w:rPr>
              <w:t>The data type of the oriAddr and destAddr.</w:t>
            </w:r>
          </w:p>
        </w:tc>
        <w:tc>
          <w:tcPr>
            <w:tcW w:w="2636" w:type="dxa"/>
          </w:tcPr>
          <w:p w14:paraId="55593259" w14:textId="77777777" w:rsidR="007A011F" w:rsidRDefault="007A011F">
            <w:pPr>
              <w:pStyle w:val="TAL"/>
              <w:rPr>
                <w:szCs w:val="18"/>
              </w:rPr>
            </w:pPr>
          </w:p>
        </w:tc>
      </w:tr>
    </w:tbl>
    <w:p w14:paraId="0335C9D0" w14:textId="77777777" w:rsidR="007A011F" w:rsidRDefault="007A011F">
      <w:pPr>
        <w:rPr>
          <w:lang w:eastAsia="zh-CN"/>
        </w:rPr>
      </w:pPr>
    </w:p>
    <w:p w14:paraId="418BEA55" w14:textId="77777777" w:rsidR="007A011F" w:rsidRDefault="00000000">
      <w:pPr>
        <w:pStyle w:val="Heading4"/>
      </w:pPr>
      <w:bookmarkStart w:id="1163" w:name="_Toc138694762"/>
      <w:bookmarkStart w:id="1164" w:name="_Toc96996818"/>
      <w:bookmarkStart w:id="1165" w:name="_Toc93879084"/>
      <w:bookmarkStart w:id="1166" w:name="_Toc97197224"/>
      <w:r>
        <w:lastRenderedPageBreak/>
        <w:t>9.2.5.2</w:t>
      </w:r>
      <w:r>
        <w:tab/>
        <w:t>Structured data types</w:t>
      </w:r>
      <w:bookmarkEnd w:id="1163"/>
      <w:bookmarkEnd w:id="1164"/>
      <w:bookmarkEnd w:id="1165"/>
      <w:bookmarkEnd w:id="1166"/>
    </w:p>
    <w:p w14:paraId="2FA99A72" w14:textId="77777777" w:rsidR="007A011F" w:rsidRDefault="00000000">
      <w:pPr>
        <w:pStyle w:val="Heading5"/>
      </w:pPr>
      <w:bookmarkStart w:id="1167" w:name="_Toc93879085"/>
      <w:bookmarkStart w:id="1168" w:name="_Toc97197225"/>
      <w:bookmarkStart w:id="1169" w:name="_Toc138694763"/>
      <w:bookmarkStart w:id="1170" w:name="_Toc96996819"/>
      <w:r>
        <w:t>9.2.5.2.1</w:t>
      </w:r>
      <w:r>
        <w:tab/>
        <w:t>Introduction</w:t>
      </w:r>
      <w:bookmarkEnd w:id="1167"/>
      <w:bookmarkEnd w:id="1168"/>
      <w:bookmarkEnd w:id="1169"/>
      <w:bookmarkEnd w:id="1170"/>
    </w:p>
    <w:p w14:paraId="1896D08C" w14:textId="77777777" w:rsidR="007A011F" w:rsidRDefault="00000000">
      <w:pPr>
        <w:pStyle w:val="Heading5"/>
      </w:pPr>
      <w:bookmarkStart w:id="1171" w:name="_Toc96996820"/>
      <w:bookmarkStart w:id="1172" w:name="_Toc97197226"/>
      <w:bookmarkStart w:id="1173" w:name="_Toc138694764"/>
      <w:bookmarkStart w:id="1174" w:name="_Toc93879086"/>
      <w:r>
        <w:t>9.2.5.2.2</w:t>
      </w:r>
      <w:r>
        <w:tab/>
        <w:t>Type: N3gMessageDelivery</w:t>
      </w:r>
      <w:bookmarkEnd w:id="1171"/>
      <w:bookmarkEnd w:id="1172"/>
      <w:bookmarkEnd w:id="1173"/>
      <w:bookmarkEnd w:id="1174"/>
    </w:p>
    <w:p w14:paraId="6CCB491F" w14:textId="77777777" w:rsidR="007A011F"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3CE9177F" w14:textId="77777777">
        <w:trPr>
          <w:jc w:val="center"/>
        </w:trPr>
        <w:tc>
          <w:tcPr>
            <w:tcW w:w="1430" w:type="dxa"/>
            <w:shd w:val="clear" w:color="auto" w:fill="C0C0C0"/>
          </w:tcPr>
          <w:p w14:paraId="4DC1284A" w14:textId="77777777" w:rsidR="007A011F" w:rsidRDefault="00000000">
            <w:pPr>
              <w:pStyle w:val="TAH"/>
            </w:pPr>
            <w:r>
              <w:t>Attribute name</w:t>
            </w:r>
          </w:p>
        </w:tc>
        <w:tc>
          <w:tcPr>
            <w:tcW w:w="1006" w:type="dxa"/>
            <w:shd w:val="clear" w:color="auto" w:fill="C0C0C0"/>
          </w:tcPr>
          <w:p w14:paraId="06338CCE" w14:textId="77777777" w:rsidR="007A011F" w:rsidRDefault="00000000">
            <w:pPr>
              <w:pStyle w:val="TAH"/>
            </w:pPr>
            <w:r>
              <w:t>Data type</w:t>
            </w:r>
          </w:p>
        </w:tc>
        <w:tc>
          <w:tcPr>
            <w:tcW w:w="425" w:type="dxa"/>
            <w:shd w:val="clear" w:color="auto" w:fill="C0C0C0"/>
          </w:tcPr>
          <w:p w14:paraId="02AD8039" w14:textId="77777777" w:rsidR="007A011F" w:rsidRDefault="00000000">
            <w:pPr>
              <w:pStyle w:val="TAH"/>
            </w:pPr>
            <w:r>
              <w:t>P</w:t>
            </w:r>
          </w:p>
        </w:tc>
        <w:tc>
          <w:tcPr>
            <w:tcW w:w="1368" w:type="dxa"/>
            <w:shd w:val="clear" w:color="auto" w:fill="C0C0C0"/>
          </w:tcPr>
          <w:p w14:paraId="551CC5D3" w14:textId="77777777" w:rsidR="007A011F" w:rsidRDefault="00000000">
            <w:pPr>
              <w:pStyle w:val="TAH"/>
            </w:pPr>
            <w:r>
              <w:t>Cardinality</w:t>
            </w:r>
          </w:p>
        </w:tc>
        <w:tc>
          <w:tcPr>
            <w:tcW w:w="3438" w:type="dxa"/>
            <w:shd w:val="clear" w:color="auto" w:fill="C0C0C0"/>
          </w:tcPr>
          <w:p w14:paraId="4BDE158F" w14:textId="77777777" w:rsidR="007A011F" w:rsidRDefault="00000000">
            <w:pPr>
              <w:pStyle w:val="TAH"/>
            </w:pPr>
            <w:r>
              <w:t>Description</w:t>
            </w:r>
          </w:p>
        </w:tc>
        <w:tc>
          <w:tcPr>
            <w:tcW w:w="1998" w:type="dxa"/>
            <w:shd w:val="clear" w:color="auto" w:fill="C0C0C0"/>
          </w:tcPr>
          <w:p w14:paraId="21EDDAA1" w14:textId="77777777" w:rsidR="007A011F" w:rsidRDefault="00000000">
            <w:pPr>
              <w:pStyle w:val="TAH"/>
            </w:pPr>
            <w:r>
              <w:t>Applicability</w:t>
            </w:r>
          </w:p>
        </w:tc>
      </w:tr>
      <w:tr w:rsidR="007A011F" w14:paraId="1A68F975" w14:textId="77777777">
        <w:trPr>
          <w:jc w:val="center"/>
        </w:trPr>
        <w:tc>
          <w:tcPr>
            <w:tcW w:w="1430" w:type="dxa"/>
            <w:shd w:val="clear" w:color="auto" w:fill="FFFFFF" w:themeFill="background1"/>
          </w:tcPr>
          <w:p w14:paraId="55374824" w14:textId="77777777" w:rsidR="007A011F" w:rsidRDefault="00000000">
            <w:pPr>
              <w:pStyle w:val="TAL"/>
            </w:pPr>
            <w:r>
              <w:t>oriAddr</w:t>
            </w:r>
          </w:p>
        </w:tc>
        <w:tc>
          <w:tcPr>
            <w:tcW w:w="1006" w:type="dxa"/>
            <w:shd w:val="clear" w:color="auto" w:fill="FFFFFF" w:themeFill="background1"/>
          </w:tcPr>
          <w:p w14:paraId="44D76139" w14:textId="77777777" w:rsidR="007A011F" w:rsidRDefault="00000000">
            <w:pPr>
              <w:pStyle w:val="TAL"/>
            </w:pPr>
            <w:r>
              <w:t>Address</w:t>
            </w:r>
          </w:p>
        </w:tc>
        <w:tc>
          <w:tcPr>
            <w:tcW w:w="425" w:type="dxa"/>
            <w:shd w:val="clear" w:color="auto" w:fill="FFFFFF" w:themeFill="background1"/>
          </w:tcPr>
          <w:p w14:paraId="15B9A0E0" w14:textId="77777777" w:rsidR="007A011F" w:rsidRDefault="00000000">
            <w:pPr>
              <w:pStyle w:val="TAC"/>
            </w:pPr>
            <w:r>
              <w:t>M</w:t>
            </w:r>
          </w:p>
        </w:tc>
        <w:tc>
          <w:tcPr>
            <w:tcW w:w="1368" w:type="dxa"/>
            <w:shd w:val="clear" w:color="auto" w:fill="FFFFFF" w:themeFill="background1"/>
          </w:tcPr>
          <w:p w14:paraId="0D5D6AB3" w14:textId="77777777" w:rsidR="007A011F" w:rsidRDefault="00000000">
            <w:pPr>
              <w:pStyle w:val="TAL"/>
            </w:pPr>
            <w:r>
              <w:t>1</w:t>
            </w:r>
          </w:p>
        </w:tc>
        <w:tc>
          <w:tcPr>
            <w:tcW w:w="3438" w:type="dxa"/>
            <w:shd w:val="clear" w:color="auto" w:fill="FFFFFF" w:themeFill="background1"/>
          </w:tcPr>
          <w:p w14:paraId="53D306C7" w14:textId="77777777" w:rsidR="007A011F" w:rsidRDefault="00000000">
            <w:pPr>
              <w:pStyle w:val="TAL"/>
            </w:pPr>
            <w:r>
              <w:t>The oriAddr is the service identity of the originating MSGin5G Client or the originating Application Server.</w:t>
            </w:r>
          </w:p>
          <w:p w14:paraId="61B7F182" w14:textId="77777777" w:rsidR="007A011F" w:rsidRDefault="00000000">
            <w:pPr>
              <w:pStyle w:val="TAL"/>
              <w:rPr>
                <w:szCs w:val="18"/>
              </w:rPr>
            </w:pPr>
            <w:r>
              <w:t>This IE is copied from the associated inbound message (NOTE).</w:t>
            </w:r>
          </w:p>
        </w:tc>
        <w:tc>
          <w:tcPr>
            <w:tcW w:w="1998" w:type="dxa"/>
            <w:shd w:val="clear" w:color="auto" w:fill="FFFFFF" w:themeFill="background1"/>
          </w:tcPr>
          <w:p w14:paraId="68B8F3AC" w14:textId="77777777" w:rsidR="007A011F" w:rsidRDefault="007A011F">
            <w:pPr>
              <w:pStyle w:val="TAL"/>
            </w:pPr>
          </w:p>
        </w:tc>
      </w:tr>
      <w:tr w:rsidR="007A011F" w14:paraId="421E45E7" w14:textId="77777777">
        <w:trPr>
          <w:jc w:val="center"/>
        </w:trPr>
        <w:tc>
          <w:tcPr>
            <w:tcW w:w="1430" w:type="dxa"/>
            <w:shd w:val="clear" w:color="auto" w:fill="FFFFFF" w:themeFill="background1"/>
          </w:tcPr>
          <w:p w14:paraId="4836CD87" w14:textId="77777777" w:rsidR="007A011F" w:rsidRDefault="00000000">
            <w:pPr>
              <w:pStyle w:val="TAL"/>
            </w:pPr>
            <w:r>
              <w:t>destAddr</w:t>
            </w:r>
          </w:p>
        </w:tc>
        <w:tc>
          <w:tcPr>
            <w:tcW w:w="1006" w:type="dxa"/>
            <w:shd w:val="clear" w:color="auto" w:fill="FFFFFF" w:themeFill="background1"/>
          </w:tcPr>
          <w:p w14:paraId="79778D94" w14:textId="77777777" w:rsidR="007A011F" w:rsidRDefault="00000000">
            <w:pPr>
              <w:pStyle w:val="TAL"/>
            </w:pPr>
            <w:r>
              <w:t>Address</w:t>
            </w:r>
          </w:p>
        </w:tc>
        <w:tc>
          <w:tcPr>
            <w:tcW w:w="425" w:type="dxa"/>
            <w:shd w:val="clear" w:color="auto" w:fill="FFFFFF" w:themeFill="background1"/>
          </w:tcPr>
          <w:p w14:paraId="7A7F694A" w14:textId="77777777" w:rsidR="007A011F" w:rsidRDefault="00000000">
            <w:pPr>
              <w:pStyle w:val="TAC"/>
            </w:pPr>
            <w:r>
              <w:t>M</w:t>
            </w:r>
          </w:p>
        </w:tc>
        <w:tc>
          <w:tcPr>
            <w:tcW w:w="1368" w:type="dxa"/>
            <w:shd w:val="clear" w:color="auto" w:fill="FFFFFF" w:themeFill="background1"/>
          </w:tcPr>
          <w:p w14:paraId="04F725E9" w14:textId="77777777" w:rsidR="007A011F" w:rsidRDefault="00000000">
            <w:pPr>
              <w:pStyle w:val="TAL"/>
            </w:pPr>
            <w:r>
              <w:t>1</w:t>
            </w:r>
          </w:p>
        </w:tc>
        <w:tc>
          <w:tcPr>
            <w:tcW w:w="3438" w:type="dxa"/>
            <w:shd w:val="clear" w:color="auto" w:fill="FFFFFF" w:themeFill="background1"/>
          </w:tcPr>
          <w:p w14:paraId="18761006" w14:textId="77777777" w:rsidR="007A011F"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04516863" w14:textId="77777777" w:rsidR="007A011F" w:rsidRDefault="007A011F">
            <w:pPr>
              <w:pStyle w:val="TAL"/>
            </w:pPr>
          </w:p>
        </w:tc>
      </w:tr>
      <w:tr w:rsidR="007A011F" w14:paraId="6F3A179F" w14:textId="77777777">
        <w:trPr>
          <w:jc w:val="center"/>
        </w:trPr>
        <w:tc>
          <w:tcPr>
            <w:tcW w:w="1430" w:type="dxa"/>
          </w:tcPr>
          <w:p w14:paraId="1E6C81A4" w14:textId="77777777" w:rsidR="007A011F" w:rsidRDefault="00000000">
            <w:pPr>
              <w:pStyle w:val="TAL"/>
            </w:pPr>
            <w:r>
              <w:t>appId</w:t>
            </w:r>
          </w:p>
        </w:tc>
        <w:tc>
          <w:tcPr>
            <w:tcW w:w="1006" w:type="dxa"/>
          </w:tcPr>
          <w:p w14:paraId="43B6386F" w14:textId="77777777" w:rsidR="007A011F" w:rsidRDefault="00000000">
            <w:pPr>
              <w:pStyle w:val="TAL"/>
            </w:pPr>
            <w:r>
              <w:t>string</w:t>
            </w:r>
          </w:p>
        </w:tc>
        <w:tc>
          <w:tcPr>
            <w:tcW w:w="425" w:type="dxa"/>
          </w:tcPr>
          <w:p w14:paraId="409FDB95" w14:textId="77777777" w:rsidR="007A011F" w:rsidRDefault="00000000">
            <w:pPr>
              <w:pStyle w:val="TAC"/>
            </w:pPr>
            <w:r>
              <w:t>O</w:t>
            </w:r>
          </w:p>
        </w:tc>
        <w:tc>
          <w:tcPr>
            <w:tcW w:w="1368" w:type="dxa"/>
          </w:tcPr>
          <w:p w14:paraId="4FB7B420" w14:textId="77777777" w:rsidR="007A011F" w:rsidRDefault="00000000">
            <w:pPr>
              <w:pStyle w:val="TAL"/>
            </w:pPr>
            <w:r>
              <w:t>0..1</w:t>
            </w:r>
          </w:p>
        </w:tc>
        <w:tc>
          <w:tcPr>
            <w:tcW w:w="3438" w:type="dxa"/>
          </w:tcPr>
          <w:p w14:paraId="55861706" w14:textId="77777777" w:rsidR="007A011F" w:rsidRDefault="00000000">
            <w:pPr>
              <w:pStyle w:val="TAL"/>
            </w:pPr>
            <w:r>
              <w:t>Identifies the application(s) for which the payload is intended.</w:t>
            </w:r>
          </w:p>
          <w:p w14:paraId="142E347F" w14:textId="77777777" w:rsidR="007A011F" w:rsidRDefault="00000000">
            <w:pPr>
              <w:pStyle w:val="TAL"/>
              <w:rPr>
                <w:szCs w:val="18"/>
              </w:rPr>
            </w:pPr>
            <w:r>
              <w:t>This list of Application IDs IE is required when the message is sent to one or multiple Application Clients served by same MSGin5G Client.</w:t>
            </w:r>
          </w:p>
        </w:tc>
        <w:tc>
          <w:tcPr>
            <w:tcW w:w="1998" w:type="dxa"/>
          </w:tcPr>
          <w:p w14:paraId="4BA0B484" w14:textId="77777777" w:rsidR="007A011F" w:rsidRDefault="007A011F">
            <w:pPr>
              <w:pStyle w:val="TAL"/>
              <w:rPr>
                <w:szCs w:val="18"/>
              </w:rPr>
            </w:pPr>
          </w:p>
        </w:tc>
      </w:tr>
      <w:tr w:rsidR="007A011F" w14:paraId="155C54FA" w14:textId="77777777">
        <w:trPr>
          <w:jc w:val="center"/>
        </w:trPr>
        <w:tc>
          <w:tcPr>
            <w:tcW w:w="1430" w:type="dxa"/>
          </w:tcPr>
          <w:p w14:paraId="22A92FA4" w14:textId="77777777" w:rsidR="007A011F" w:rsidRDefault="00000000">
            <w:pPr>
              <w:pStyle w:val="TAL"/>
            </w:pPr>
            <w:r>
              <w:t>msgId</w:t>
            </w:r>
          </w:p>
        </w:tc>
        <w:tc>
          <w:tcPr>
            <w:tcW w:w="1006" w:type="dxa"/>
          </w:tcPr>
          <w:p w14:paraId="4F956A3D" w14:textId="77777777" w:rsidR="007A011F" w:rsidRDefault="00000000">
            <w:pPr>
              <w:pStyle w:val="TAL"/>
            </w:pPr>
            <w:r>
              <w:t>string</w:t>
            </w:r>
          </w:p>
        </w:tc>
        <w:tc>
          <w:tcPr>
            <w:tcW w:w="425" w:type="dxa"/>
          </w:tcPr>
          <w:p w14:paraId="321980D3" w14:textId="77777777" w:rsidR="007A011F" w:rsidRDefault="00000000">
            <w:pPr>
              <w:pStyle w:val="TAC"/>
            </w:pPr>
            <w:r>
              <w:t>M</w:t>
            </w:r>
          </w:p>
        </w:tc>
        <w:tc>
          <w:tcPr>
            <w:tcW w:w="1368" w:type="dxa"/>
          </w:tcPr>
          <w:p w14:paraId="176FF041" w14:textId="77777777" w:rsidR="007A011F" w:rsidRDefault="00000000">
            <w:pPr>
              <w:pStyle w:val="TAL"/>
            </w:pPr>
            <w:r>
              <w:t>1</w:t>
            </w:r>
          </w:p>
        </w:tc>
        <w:tc>
          <w:tcPr>
            <w:tcW w:w="3438" w:type="dxa"/>
          </w:tcPr>
          <w:p w14:paraId="3C6099AC" w14:textId="77777777" w:rsidR="007A011F" w:rsidRDefault="00000000">
            <w:pPr>
              <w:pStyle w:val="TAL"/>
            </w:pPr>
            <w:r>
              <w:t>Unique identifier of this message.</w:t>
            </w:r>
          </w:p>
          <w:p w14:paraId="60F42DD4" w14:textId="77777777" w:rsidR="007A011F" w:rsidRDefault="00000000">
            <w:pPr>
              <w:pStyle w:val="TAL"/>
              <w:rPr>
                <w:szCs w:val="18"/>
              </w:rPr>
            </w:pPr>
            <w:r>
              <w:t>This IE is copied from the associated inbound message request</w:t>
            </w:r>
            <w:r>
              <w:rPr>
                <w:szCs w:val="18"/>
              </w:rPr>
              <w:t>.</w:t>
            </w:r>
          </w:p>
        </w:tc>
        <w:tc>
          <w:tcPr>
            <w:tcW w:w="1998" w:type="dxa"/>
          </w:tcPr>
          <w:p w14:paraId="128F0FC3" w14:textId="77777777" w:rsidR="007A011F" w:rsidRDefault="007A011F">
            <w:pPr>
              <w:pStyle w:val="TAL"/>
              <w:rPr>
                <w:szCs w:val="18"/>
              </w:rPr>
            </w:pPr>
          </w:p>
        </w:tc>
      </w:tr>
      <w:tr w:rsidR="007A011F" w14:paraId="16D0C287" w14:textId="77777777">
        <w:trPr>
          <w:jc w:val="center"/>
        </w:trPr>
        <w:tc>
          <w:tcPr>
            <w:tcW w:w="1430" w:type="dxa"/>
          </w:tcPr>
          <w:p w14:paraId="1234C9F3" w14:textId="77777777" w:rsidR="007A011F" w:rsidRDefault="00000000">
            <w:pPr>
              <w:pStyle w:val="TAL"/>
              <w:rPr>
                <w:lang w:eastAsia="zh-CN"/>
              </w:rPr>
            </w:pPr>
            <w:r>
              <w:rPr>
                <w:lang w:eastAsia="zh-CN"/>
              </w:rPr>
              <w:t>d</w:t>
            </w:r>
            <w:r>
              <w:t>elivStReq</w:t>
            </w:r>
            <w:r>
              <w:rPr>
                <w:lang w:eastAsia="zh-CN"/>
              </w:rPr>
              <w:t>Ind</w:t>
            </w:r>
          </w:p>
        </w:tc>
        <w:tc>
          <w:tcPr>
            <w:tcW w:w="1006" w:type="dxa"/>
          </w:tcPr>
          <w:p w14:paraId="0E341B90" w14:textId="77777777" w:rsidR="007A011F" w:rsidRDefault="00000000">
            <w:pPr>
              <w:pStyle w:val="TAL"/>
            </w:pPr>
            <w:r>
              <w:t>boolean</w:t>
            </w:r>
          </w:p>
        </w:tc>
        <w:tc>
          <w:tcPr>
            <w:tcW w:w="425" w:type="dxa"/>
          </w:tcPr>
          <w:p w14:paraId="00122434" w14:textId="77777777" w:rsidR="007A011F" w:rsidRDefault="00000000">
            <w:pPr>
              <w:pStyle w:val="TAC"/>
            </w:pPr>
            <w:r>
              <w:t>O</w:t>
            </w:r>
          </w:p>
        </w:tc>
        <w:tc>
          <w:tcPr>
            <w:tcW w:w="1368" w:type="dxa"/>
          </w:tcPr>
          <w:p w14:paraId="53039DE8" w14:textId="77777777" w:rsidR="007A011F" w:rsidRDefault="00000000">
            <w:pPr>
              <w:pStyle w:val="TAL"/>
            </w:pPr>
            <w:r>
              <w:t>0..1</w:t>
            </w:r>
          </w:p>
        </w:tc>
        <w:tc>
          <w:tcPr>
            <w:tcW w:w="3438" w:type="dxa"/>
          </w:tcPr>
          <w:p w14:paraId="4CCD9DE8" w14:textId="77777777" w:rsidR="007A011F" w:rsidRDefault="00000000">
            <w:pPr>
              <w:pStyle w:val="TAL"/>
            </w:pPr>
            <w:r>
              <w:t>Indicates if delivery acknowledgement from the recipient is requested.</w:t>
            </w:r>
          </w:p>
          <w:p w14:paraId="072F9F7B" w14:textId="77777777" w:rsidR="007A011F" w:rsidRDefault="00000000">
            <w:pPr>
              <w:pStyle w:val="TAL"/>
              <w:rPr>
                <w:lang w:eastAsia="zh-CN"/>
              </w:rPr>
            </w:pPr>
            <w:r>
              <w:t>This IE is copied from the associated inbound message.</w:t>
            </w:r>
          </w:p>
          <w:p w14:paraId="4905EF20" w14:textId="77777777" w:rsidR="007A011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3B3765F" w14:textId="77777777" w:rsidR="007A011F" w:rsidRDefault="007A011F">
            <w:pPr>
              <w:pStyle w:val="TAL"/>
              <w:rPr>
                <w:szCs w:val="18"/>
              </w:rPr>
            </w:pPr>
          </w:p>
        </w:tc>
      </w:tr>
      <w:tr w:rsidR="007A011F" w14:paraId="25997179" w14:textId="77777777">
        <w:trPr>
          <w:jc w:val="center"/>
        </w:trPr>
        <w:tc>
          <w:tcPr>
            <w:tcW w:w="1430" w:type="dxa"/>
          </w:tcPr>
          <w:p w14:paraId="61C3685E" w14:textId="77777777" w:rsidR="007A011F" w:rsidRDefault="00000000">
            <w:pPr>
              <w:pStyle w:val="TAL"/>
            </w:pPr>
            <w:r>
              <w:t>payload</w:t>
            </w:r>
          </w:p>
        </w:tc>
        <w:tc>
          <w:tcPr>
            <w:tcW w:w="1006" w:type="dxa"/>
          </w:tcPr>
          <w:p w14:paraId="2087C840" w14:textId="77777777" w:rsidR="007A011F" w:rsidRDefault="00000000">
            <w:pPr>
              <w:pStyle w:val="TAL"/>
            </w:pPr>
            <w:r>
              <w:t>string</w:t>
            </w:r>
          </w:p>
        </w:tc>
        <w:tc>
          <w:tcPr>
            <w:tcW w:w="425" w:type="dxa"/>
          </w:tcPr>
          <w:p w14:paraId="1419FA85" w14:textId="77777777" w:rsidR="007A011F" w:rsidRDefault="00000000">
            <w:pPr>
              <w:pStyle w:val="TAC"/>
            </w:pPr>
            <w:r>
              <w:t>O</w:t>
            </w:r>
          </w:p>
        </w:tc>
        <w:tc>
          <w:tcPr>
            <w:tcW w:w="1368" w:type="dxa"/>
          </w:tcPr>
          <w:p w14:paraId="43AC8DCB" w14:textId="77777777" w:rsidR="007A011F" w:rsidRDefault="00000000">
            <w:pPr>
              <w:pStyle w:val="TAL"/>
            </w:pPr>
            <w:r>
              <w:t>0..1</w:t>
            </w:r>
          </w:p>
        </w:tc>
        <w:tc>
          <w:tcPr>
            <w:tcW w:w="3438" w:type="dxa"/>
          </w:tcPr>
          <w:p w14:paraId="4DC8778B" w14:textId="77777777" w:rsidR="007A011F" w:rsidRDefault="00000000">
            <w:pPr>
              <w:pStyle w:val="TAL"/>
            </w:pPr>
            <w:r>
              <w:t>Payload of the message.</w:t>
            </w:r>
          </w:p>
          <w:p w14:paraId="1E9EDE53" w14:textId="77777777" w:rsidR="007A011F" w:rsidRDefault="00000000">
            <w:pPr>
              <w:pStyle w:val="TAL"/>
              <w:rPr>
                <w:szCs w:val="18"/>
              </w:rPr>
            </w:pPr>
            <w:r>
              <w:t>This IE is copied from the associated inbound message.</w:t>
            </w:r>
          </w:p>
        </w:tc>
        <w:tc>
          <w:tcPr>
            <w:tcW w:w="1998" w:type="dxa"/>
          </w:tcPr>
          <w:p w14:paraId="4FC3CCED" w14:textId="77777777" w:rsidR="007A011F" w:rsidRDefault="007A011F">
            <w:pPr>
              <w:pStyle w:val="TAL"/>
              <w:rPr>
                <w:szCs w:val="18"/>
              </w:rPr>
            </w:pPr>
          </w:p>
        </w:tc>
      </w:tr>
      <w:tr w:rsidR="007A011F" w14:paraId="45E18535" w14:textId="77777777">
        <w:trPr>
          <w:jc w:val="center"/>
        </w:trPr>
        <w:tc>
          <w:tcPr>
            <w:tcW w:w="1430" w:type="dxa"/>
          </w:tcPr>
          <w:p w14:paraId="0AA2EC7A" w14:textId="77777777" w:rsidR="007A011F" w:rsidRDefault="00000000">
            <w:pPr>
              <w:pStyle w:val="TAL"/>
              <w:rPr>
                <w:lang w:eastAsia="zh-CN"/>
              </w:rPr>
            </w:pPr>
            <w:r>
              <w:t>seg</w:t>
            </w:r>
            <w:r>
              <w:rPr>
                <w:lang w:eastAsia="zh-CN"/>
              </w:rPr>
              <w:t>Ind</w:t>
            </w:r>
          </w:p>
        </w:tc>
        <w:tc>
          <w:tcPr>
            <w:tcW w:w="1006" w:type="dxa"/>
          </w:tcPr>
          <w:p w14:paraId="2756BCAB" w14:textId="77777777" w:rsidR="007A011F" w:rsidRDefault="00000000">
            <w:pPr>
              <w:pStyle w:val="TAL"/>
            </w:pPr>
            <w:r>
              <w:t>boolean</w:t>
            </w:r>
          </w:p>
        </w:tc>
        <w:tc>
          <w:tcPr>
            <w:tcW w:w="425" w:type="dxa"/>
          </w:tcPr>
          <w:p w14:paraId="4590B660" w14:textId="77777777" w:rsidR="007A011F" w:rsidRDefault="00000000">
            <w:pPr>
              <w:pStyle w:val="TAC"/>
            </w:pPr>
            <w:r>
              <w:t>O</w:t>
            </w:r>
          </w:p>
        </w:tc>
        <w:tc>
          <w:tcPr>
            <w:tcW w:w="1368" w:type="dxa"/>
          </w:tcPr>
          <w:p w14:paraId="5BB15AF0" w14:textId="77777777" w:rsidR="007A011F" w:rsidRDefault="00000000">
            <w:pPr>
              <w:pStyle w:val="TAL"/>
            </w:pPr>
            <w:r>
              <w:t>0..1</w:t>
            </w:r>
          </w:p>
        </w:tc>
        <w:tc>
          <w:tcPr>
            <w:tcW w:w="3438" w:type="dxa"/>
          </w:tcPr>
          <w:p w14:paraId="3DFA8FC4" w14:textId="77777777" w:rsidR="007A011F" w:rsidRDefault="00000000">
            <w:pPr>
              <w:pStyle w:val="TAL"/>
              <w:rPr>
                <w:lang w:eastAsia="zh-CN"/>
              </w:rPr>
            </w:pPr>
            <w:r>
              <w:rPr>
                <w:szCs w:val="18"/>
              </w:rPr>
              <w:t>I</w:t>
            </w:r>
            <w:r>
              <w:t>ndicates this message is part of a segmented message.</w:t>
            </w:r>
          </w:p>
          <w:p w14:paraId="506A1F3B" w14:textId="77777777" w:rsidR="007A011F"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123CE9C9" w14:textId="77777777" w:rsidR="007A011F" w:rsidRDefault="007A011F">
            <w:pPr>
              <w:pStyle w:val="TAL"/>
              <w:rPr>
                <w:szCs w:val="18"/>
              </w:rPr>
            </w:pPr>
          </w:p>
        </w:tc>
      </w:tr>
      <w:tr w:rsidR="007A011F" w14:paraId="7439585F" w14:textId="77777777">
        <w:trPr>
          <w:jc w:val="center"/>
        </w:trPr>
        <w:tc>
          <w:tcPr>
            <w:tcW w:w="1430" w:type="dxa"/>
          </w:tcPr>
          <w:p w14:paraId="77C01D24" w14:textId="77777777" w:rsidR="007A011F" w:rsidRDefault="00000000">
            <w:pPr>
              <w:pStyle w:val="TAL"/>
            </w:pPr>
            <w:r>
              <w:t>segParams</w:t>
            </w:r>
          </w:p>
        </w:tc>
        <w:tc>
          <w:tcPr>
            <w:tcW w:w="1006" w:type="dxa"/>
          </w:tcPr>
          <w:p w14:paraId="202AD495" w14:textId="77777777" w:rsidR="007A011F" w:rsidRDefault="00000000">
            <w:pPr>
              <w:pStyle w:val="TAL"/>
            </w:pPr>
            <w:r>
              <w:t>MessageSegmentPa</w:t>
            </w:r>
            <w:r>
              <w:rPr>
                <w:lang w:eastAsia="zh-CN"/>
              </w:rPr>
              <w:t>r</w:t>
            </w:r>
            <w:r>
              <w:t>ameters</w:t>
            </w:r>
          </w:p>
        </w:tc>
        <w:tc>
          <w:tcPr>
            <w:tcW w:w="425" w:type="dxa"/>
          </w:tcPr>
          <w:p w14:paraId="262A1E30" w14:textId="77777777" w:rsidR="007A011F" w:rsidRDefault="00000000">
            <w:pPr>
              <w:pStyle w:val="TAC"/>
            </w:pPr>
            <w:r>
              <w:t>O</w:t>
            </w:r>
          </w:p>
        </w:tc>
        <w:tc>
          <w:tcPr>
            <w:tcW w:w="1368" w:type="dxa"/>
          </w:tcPr>
          <w:p w14:paraId="38D4EAE9" w14:textId="77777777" w:rsidR="007A011F" w:rsidRDefault="00000000">
            <w:pPr>
              <w:pStyle w:val="TAL"/>
            </w:pPr>
            <w:r>
              <w:t>0..1</w:t>
            </w:r>
          </w:p>
        </w:tc>
        <w:tc>
          <w:tcPr>
            <w:tcW w:w="3438" w:type="dxa"/>
          </w:tcPr>
          <w:p w14:paraId="5B44AD75" w14:textId="77777777" w:rsidR="007A011F" w:rsidRDefault="00000000">
            <w:pPr>
              <w:pStyle w:val="TAL"/>
            </w:pPr>
            <w:r>
              <w:t>The message segment parameters.</w:t>
            </w:r>
          </w:p>
          <w:p w14:paraId="74BF3FE9" w14:textId="77777777" w:rsidR="007A011F"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6803C8C0" w14:textId="77777777" w:rsidR="007A011F" w:rsidRDefault="007A011F">
            <w:pPr>
              <w:pStyle w:val="TAL"/>
              <w:rPr>
                <w:szCs w:val="18"/>
              </w:rPr>
            </w:pPr>
          </w:p>
        </w:tc>
      </w:tr>
      <w:tr w:rsidR="007A011F" w14:paraId="3AEDE517" w14:textId="77777777">
        <w:trPr>
          <w:jc w:val="center"/>
        </w:trPr>
        <w:tc>
          <w:tcPr>
            <w:tcW w:w="9665" w:type="dxa"/>
            <w:gridSpan w:val="6"/>
          </w:tcPr>
          <w:p w14:paraId="5700208F" w14:textId="77777777" w:rsidR="007A011F" w:rsidRDefault="00000000">
            <w:pPr>
              <w:pStyle w:val="TAN"/>
              <w:rPr>
                <w:szCs w:val="18"/>
              </w:rPr>
            </w:pPr>
            <w:r>
              <w:rPr>
                <w:szCs w:val="22"/>
              </w:rPr>
              <w:t>NOTE</w:t>
            </w:r>
            <w:r>
              <w:t>:</w:t>
            </w:r>
            <w:r>
              <w:tab/>
              <w:t>The addrType in Address data type shall only include AS or UE to represent the originating of message request.</w:t>
            </w:r>
          </w:p>
        </w:tc>
      </w:tr>
    </w:tbl>
    <w:p w14:paraId="537A86B6" w14:textId="77777777" w:rsidR="007A011F" w:rsidRDefault="007A011F">
      <w:pPr>
        <w:rPr>
          <w:lang w:eastAsia="zh-CN"/>
        </w:rPr>
      </w:pPr>
    </w:p>
    <w:p w14:paraId="1E8EC86A" w14:textId="77777777" w:rsidR="007A011F" w:rsidRDefault="00000000">
      <w:pPr>
        <w:pStyle w:val="Heading3"/>
      </w:pPr>
      <w:bookmarkStart w:id="1175" w:name="_Toc138694765"/>
      <w:bookmarkStart w:id="1176" w:name="_Toc97197227"/>
      <w:bookmarkStart w:id="1177" w:name="_Toc96996821"/>
      <w:bookmarkStart w:id="1178" w:name="_Toc93879087"/>
      <w:bookmarkStart w:id="1179" w:name="_Toc83768424"/>
      <w:r>
        <w:rPr>
          <w:lang w:eastAsia="zh-CN"/>
        </w:rPr>
        <w:t>9</w:t>
      </w:r>
      <w:r>
        <w:t>.</w:t>
      </w:r>
      <w:r>
        <w:rPr>
          <w:lang w:eastAsia="zh-CN"/>
        </w:rPr>
        <w:t>2</w:t>
      </w:r>
      <w:r>
        <w:t>.6</w:t>
      </w:r>
      <w:r>
        <w:tab/>
        <w:t>Error Handling</w:t>
      </w:r>
      <w:bookmarkEnd w:id="1175"/>
      <w:bookmarkEnd w:id="1176"/>
      <w:bookmarkEnd w:id="1177"/>
      <w:bookmarkEnd w:id="1178"/>
      <w:bookmarkEnd w:id="1179"/>
    </w:p>
    <w:p w14:paraId="66AB4B3E" w14:textId="77777777" w:rsidR="007A011F" w:rsidRDefault="00000000">
      <w:pPr>
        <w:pStyle w:val="Heading4"/>
      </w:pPr>
      <w:bookmarkStart w:id="1180" w:name="_Toc138694766"/>
      <w:r>
        <w:t>9.2.6.1</w:t>
      </w:r>
      <w:r>
        <w:tab/>
        <w:t>General</w:t>
      </w:r>
      <w:bookmarkEnd w:id="1180"/>
    </w:p>
    <w:p w14:paraId="54728754" w14:textId="77777777" w:rsidR="007A011F" w:rsidRDefault="00000000">
      <w:r>
        <w:t>HTTP error handling shall be supported as specified in clause 7.7.</w:t>
      </w:r>
    </w:p>
    <w:p w14:paraId="48BE7A61" w14:textId="77777777" w:rsidR="007A011F" w:rsidRDefault="00000000">
      <w:r>
        <w:t>In addition, the requirements in the following clauses shall apply.</w:t>
      </w:r>
    </w:p>
    <w:p w14:paraId="4E69C569" w14:textId="77777777" w:rsidR="007A011F" w:rsidRDefault="00000000">
      <w:pPr>
        <w:pStyle w:val="Heading4"/>
      </w:pPr>
      <w:bookmarkStart w:id="1181" w:name="_Toc138694767"/>
      <w:r>
        <w:t>9.2.6.2</w:t>
      </w:r>
      <w:r>
        <w:tab/>
        <w:t>Protocol Errors</w:t>
      </w:r>
      <w:bookmarkEnd w:id="1181"/>
    </w:p>
    <w:p w14:paraId="4AC735BE" w14:textId="77777777" w:rsidR="007A011F"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5765A9BE" w14:textId="77777777" w:rsidR="007A011F" w:rsidRDefault="00000000">
      <w:pPr>
        <w:pStyle w:val="Heading4"/>
      </w:pPr>
      <w:bookmarkStart w:id="1182" w:name="_Toc138694768"/>
      <w:r>
        <w:lastRenderedPageBreak/>
        <w:t>9.2.6.3</w:t>
      </w:r>
      <w:r>
        <w:tab/>
        <w:t>Application Errors</w:t>
      </w:r>
      <w:bookmarkEnd w:id="1182"/>
    </w:p>
    <w:p w14:paraId="722DB131" w14:textId="77777777" w:rsidR="007A011F"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DF39677" w14:textId="77777777" w:rsidR="007A011F"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A011F" w14:paraId="55E89699" w14:textId="77777777">
        <w:trPr>
          <w:jc w:val="center"/>
        </w:trPr>
        <w:tc>
          <w:tcPr>
            <w:tcW w:w="3697" w:type="dxa"/>
            <w:shd w:val="clear" w:color="auto" w:fill="C0C0C0"/>
          </w:tcPr>
          <w:p w14:paraId="64E04233" w14:textId="77777777" w:rsidR="007A011F" w:rsidRDefault="00000000">
            <w:pPr>
              <w:pStyle w:val="TAH"/>
            </w:pPr>
            <w:r>
              <w:t>Application Error</w:t>
            </w:r>
          </w:p>
        </w:tc>
        <w:tc>
          <w:tcPr>
            <w:tcW w:w="1205" w:type="dxa"/>
            <w:shd w:val="clear" w:color="auto" w:fill="C0C0C0"/>
          </w:tcPr>
          <w:p w14:paraId="0A5878BF" w14:textId="77777777" w:rsidR="007A011F" w:rsidRDefault="00000000">
            <w:pPr>
              <w:pStyle w:val="TAH"/>
            </w:pPr>
            <w:r>
              <w:t>HTTP status code</w:t>
            </w:r>
          </w:p>
        </w:tc>
        <w:tc>
          <w:tcPr>
            <w:tcW w:w="3595" w:type="dxa"/>
            <w:shd w:val="clear" w:color="auto" w:fill="C0C0C0"/>
          </w:tcPr>
          <w:p w14:paraId="7F1CDF2C" w14:textId="77777777" w:rsidR="007A011F" w:rsidRDefault="00000000">
            <w:pPr>
              <w:pStyle w:val="TAH"/>
            </w:pPr>
            <w:r>
              <w:t>Description</w:t>
            </w:r>
          </w:p>
        </w:tc>
        <w:tc>
          <w:tcPr>
            <w:tcW w:w="1280" w:type="dxa"/>
            <w:shd w:val="clear" w:color="auto" w:fill="C0C0C0"/>
          </w:tcPr>
          <w:p w14:paraId="11AA8623" w14:textId="77777777" w:rsidR="007A011F" w:rsidRDefault="00000000">
            <w:pPr>
              <w:pStyle w:val="TAH"/>
            </w:pPr>
            <w:r>
              <w:t>Applicability</w:t>
            </w:r>
          </w:p>
        </w:tc>
      </w:tr>
      <w:tr w:rsidR="007A011F" w14:paraId="5A88CA6B" w14:textId="77777777">
        <w:trPr>
          <w:jc w:val="center"/>
        </w:trPr>
        <w:tc>
          <w:tcPr>
            <w:tcW w:w="3697" w:type="dxa"/>
          </w:tcPr>
          <w:p w14:paraId="56E65A06" w14:textId="77777777" w:rsidR="007A011F" w:rsidRDefault="007A011F">
            <w:pPr>
              <w:pStyle w:val="TAL"/>
            </w:pPr>
          </w:p>
        </w:tc>
        <w:tc>
          <w:tcPr>
            <w:tcW w:w="1205" w:type="dxa"/>
          </w:tcPr>
          <w:p w14:paraId="5E188E57" w14:textId="77777777" w:rsidR="007A011F" w:rsidRDefault="007A011F">
            <w:pPr>
              <w:pStyle w:val="TAL"/>
            </w:pPr>
          </w:p>
        </w:tc>
        <w:tc>
          <w:tcPr>
            <w:tcW w:w="3595" w:type="dxa"/>
          </w:tcPr>
          <w:p w14:paraId="6F198A9A" w14:textId="77777777" w:rsidR="007A011F" w:rsidRDefault="007A011F">
            <w:pPr>
              <w:pStyle w:val="TAL"/>
            </w:pPr>
          </w:p>
        </w:tc>
        <w:tc>
          <w:tcPr>
            <w:tcW w:w="1280" w:type="dxa"/>
          </w:tcPr>
          <w:p w14:paraId="41E71E78" w14:textId="77777777" w:rsidR="007A011F" w:rsidRDefault="007A011F">
            <w:pPr>
              <w:pStyle w:val="TAL"/>
            </w:pPr>
          </w:p>
        </w:tc>
      </w:tr>
    </w:tbl>
    <w:p w14:paraId="4CCA4921" w14:textId="77777777" w:rsidR="007A011F" w:rsidRDefault="007A011F">
      <w:pPr>
        <w:rPr>
          <w:lang w:eastAsia="zh-CN"/>
        </w:rPr>
      </w:pPr>
    </w:p>
    <w:p w14:paraId="0764642A" w14:textId="77777777" w:rsidR="007A011F" w:rsidRDefault="00000000">
      <w:pPr>
        <w:pStyle w:val="Heading3"/>
      </w:pPr>
      <w:bookmarkStart w:id="1183" w:name="_Toc96996822"/>
      <w:bookmarkStart w:id="1184" w:name="_Toc97197228"/>
      <w:bookmarkStart w:id="1185" w:name="_Toc83768425"/>
      <w:bookmarkStart w:id="1186" w:name="_Toc93879088"/>
      <w:bookmarkStart w:id="1187" w:name="_Toc122117502"/>
      <w:bookmarkStart w:id="1188" w:name="_Toc138694769"/>
      <w:r>
        <w:rPr>
          <w:lang w:eastAsia="zh-CN"/>
        </w:rPr>
        <w:t>9</w:t>
      </w:r>
      <w:r>
        <w:t>.</w:t>
      </w:r>
      <w:r>
        <w:rPr>
          <w:lang w:eastAsia="zh-CN"/>
        </w:rPr>
        <w:t>2</w:t>
      </w:r>
      <w:r>
        <w:t>.7</w:t>
      </w:r>
      <w:r>
        <w:tab/>
        <w:t>Feature negotiation</w:t>
      </w:r>
      <w:bookmarkEnd w:id="1183"/>
      <w:bookmarkEnd w:id="1184"/>
      <w:bookmarkEnd w:id="1185"/>
      <w:bookmarkEnd w:id="1186"/>
      <w:bookmarkEnd w:id="1187"/>
      <w:bookmarkEnd w:id="1188"/>
    </w:p>
    <w:p w14:paraId="31634553" w14:textId="77777777" w:rsidR="007A011F"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48673F1E" w14:textId="77777777" w:rsidR="007A011F"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A011F" w14:paraId="5F58D4CC" w14:textId="77777777">
        <w:trPr>
          <w:jc w:val="center"/>
        </w:trPr>
        <w:tc>
          <w:tcPr>
            <w:tcW w:w="1529" w:type="dxa"/>
            <w:shd w:val="clear" w:color="auto" w:fill="C0C0C0"/>
          </w:tcPr>
          <w:p w14:paraId="3BED440E" w14:textId="77777777" w:rsidR="007A011F" w:rsidRDefault="00000000">
            <w:pPr>
              <w:pStyle w:val="TAH"/>
            </w:pPr>
            <w:r>
              <w:t>Feature number</w:t>
            </w:r>
          </w:p>
        </w:tc>
        <w:tc>
          <w:tcPr>
            <w:tcW w:w="2207" w:type="dxa"/>
            <w:shd w:val="clear" w:color="auto" w:fill="C0C0C0"/>
          </w:tcPr>
          <w:p w14:paraId="1858A4FB" w14:textId="77777777" w:rsidR="007A011F" w:rsidRDefault="00000000">
            <w:pPr>
              <w:pStyle w:val="TAH"/>
            </w:pPr>
            <w:r>
              <w:t>Feature Name</w:t>
            </w:r>
          </w:p>
        </w:tc>
        <w:tc>
          <w:tcPr>
            <w:tcW w:w="5758" w:type="dxa"/>
            <w:shd w:val="clear" w:color="auto" w:fill="C0C0C0"/>
          </w:tcPr>
          <w:p w14:paraId="1BBDE722" w14:textId="77777777" w:rsidR="007A011F" w:rsidRDefault="00000000">
            <w:pPr>
              <w:pStyle w:val="TAH"/>
            </w:pPr>
            <w:r>
              <w:t>Description</w:t>
            </w:r>
          </w:p>
        </w:tc>
      </w:tr>
      <w:tr w:rsidR="007A011F" w14:paraId="2924413F" w14:textId="77777777">
        <w:trPr>
          <w:jc w:val="center"/>
        </w:trPr>
        <w:tc>
          <w:tcPr>
            <w:tcW w:w="1529" w:type="dxa"/>
          </w:tcPr>
          <w:p w14:paraId="6DE880F4" w14:textId="77777777" w:rsidR="007A011F" w:rsidRDefault="007A011F">
            <w:pPr>
              <w:pStyle w:val="TAL"/>
            </w:pPr>
          </w:p>
        </w:tc>
        <w:tc>
          <w:tcPr>
            <w:tcW w:w="2207" w:type="dxa"/>
          </w:tcPr>
          <w:p w14:paraId="0BA81199" w14:textId="77777777" w:rsidR="007A011F" w:rsidRDefault="007A011F">
            <w:pPr>
              <w:pStyle w:val="TAL"/>
            </w:pPr>
          </w:p>
        </w:tc>
        <w:tc>
          <w:tcPr>
            <w:tcW w:w="5758" w:type="dxa"/>
          </w:tcPr>
          <w:p w14:paraId="49B7BEEC" w14:textId="77777777" w:rsidR="007A011F" w:rsidRDefault="007A011F">
            <w:pPr>
              <w:pStyle w:val="TAL"/>
              <w:rPr>
                <w:szCs w:val="18"/>
              </w:rPr>
            </w:pPr>
          </w:p>
        </w:tc>
      </w:tr>
    </w:tbl>
    <w:p w14:paraId="6EE7DBBC" w14:textId="77777777" w:rsidR="007A011F" w:rsidRDefault="007A011F">
      <w:pPr>
        <w:rPr>
          <w:lang w:eastAsia="zh-CN"/>
        </w:rPr>
      </w:pPr>
    </w:p>
    <w:p w14:paraId="4FE5B0EF" w14:textId="77777777" w:rsidR="007A011F" w:rsidRDefault="00000000">
      <w:pPr>
        <w:pStyle w:val="Heading2"/>
        <w:rPr>
          <w:lang w:eastAsia="zh-CN"/>
        </w:rPr>
      </w:pPr>
      <w:bookmarkStart w:id="1189" w:name="_Toc138694770"/>
      <w:r>
        <w:rPr>
          <w:lang w:eastAsia="zh-CN"/>
        </w:rPr>
        <w:t>9.</w:t>
      </w:r>
      <w:r>
        <w:rPr>
          <w:rFonts w:hint="eastAsia"/>
          <w:lang w:val="en-US" w:eastAsia="zh-CN"/>
        </w:rPr>
        <w:t>3</w:t>
      </w:r>
      <w:r>
        <w:rPr>
          <w:lang w:eastAsia="zh-CN"/>
        </w:rPr>
        <w:tab/>
        <w:t>MSGG_BGDelivery API</w:t>
      </w:r>
      <w:bookmarkEnd w:id="1189"/>
    </w:p>
    <w:p w14:paraId="39C1A18F" w14:textId="77777777" w:rsidR="007A011F" w:rsidRDefault="00000000">
      <w:pPr>
        <w:pStyle w:val="Heading3"/>
      </w:pPr>
      <w:bookmarkStart w:id="1190" w:name="_Toc138694771"/>
      <w:r>
        <w:rPr>
          <w:lang w:eastAsia="zh-CN"/>
        </w:rPr>
        <w:t>9</w:t>
      </w:r>
      <w:r>
        <w:t>.</w:t>
      </w:r>
      <w:r>
        <w:rPr>
          <w:rFonts w:hint="eastAsia"/>
          <w:lang w:val="en-US" w:eastAsia="zh-CN"/>
        </w:rPr>
        <w:t>3</w:t>
      </w:r>
      <w:r>
        <w:t>.1</w:t>
      </w:r>
      <w:r>
        <w:tab/>
        <w:t>API URI</w:t>
      </w:r>
      <w:bookmarkEnd w:id="1190"/>
    </w:p>
    <w:p w14:paraId="545FB188" w14:textId="77777777" w:rsidR="007A011F" w:rsidRDefault="00000000">
      <w:pPr>
        <w:rPr>
          <w:lang w:eastAsia="zh-CN"/>
        </w:rPr>
      </w:pPr>
      <w:r>
        <w:rPr>
          <w:lang w:eastAsia="zh-CN"/>
        </w:rPr>
        <w:t>The MSGG_BGDelivery service shall use the MSGG_BGDelivery API, The MSGG_BGDelivery API corresponding to Mbg APIs as defined in in 3GPP TS 23.554 [2].</w:t>
      </w:r>
    </w:p>
    <w:p w14:paraId="762A8C4A" w14:textId="77777777" w:rsidR="007A011F"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954E393" w14:textId="77777777" w:rsidR="007A011F" w:rsidRDefault="00000000">
      <w:pPr>
        <w:pStyle w:val="B10"/>
      </w:pPr>
      <w:r>
        <w:t>-</w:t>
      </w:r>
      <w:r>
        <w:tab/>
        <w:t>The &lt;apiName&gt; shall be "msgg</w:t>
      </w:r>
      <w:r>
        <w:rPr>
          <w:lang w:eastAsia="zh-CN"/>
        </w:rPr>
        <w:t>-</w:t>
      </w:r>
      <w:r>
        <w:t>bgdelivery".</w:t>
      </w:r>
    </w:p>
    <w:p w14:paraId="28AB5F70" w14:textId="77777777" w:rsidR="007A011F" w:rsidRDefault="00000000">
      <w:pPr>
        <w:pStyle w:val="B10"/>
      </w:pPr>
      <w:r>
        <w:t>-</w:t>
      </w:r>
      <w:r>
        <w:tab/>
        <w:t>The &lt;apiVersion&gt; shall be "v1".</w:t>
      </w:r>
    </w:p>
    <w:p w14:paraId="517907C7" w14:textId="77777777" w:rsidR="007A011F" w:rsidRDefault="00000000">
      <w:pPr>
        <w:pStyle w:val="B10"/>
      </w:pPr>
      <w:r>
        <w:t>-</w:t>
      </w:r>
      <w:r>
        <w:tab/>
        <w:t>The &lt;apiSpecificResourceUriPart&gt; shall be set as described in clause 9.</w:t>
      </w:r>
      <w:r>
        <w:rPr>
          <w:rFonts w:hint="eastAsia"/>
          <w:lang w:val="en-US" w:eastAsia="zh-CN"/>
        </w:rPr>
        <w:t>3</w:t>
      </w:r>
      <w:r>
        <w:t>.3.</w:t>
      </w:r>
    </w:p>
    <w:p w14:paraId="2B2C510F" w14:textId="77777777" w:rsidR="007A011F" w:rsidRDefault="00000000">
      <w:pPr>
        <w:pStyle w:val="Heading3"/>
      </w:pPr>
      <w:bookmarkStart w:id="1191" w:name="_Toc138694772"/>
      <w:r>
        <w:rPr>
          <w:lang w:eastAsia="zh-CN"/>
        </w:rPr>
        <w:t>9</w:t>
      </w:r>
      <w:r>
        <w:t>.</w:t>
      </w:r>
      <w:r>
        <w:rPr>
          <w:rFonts w:hint="eastAsia"/>
          <w:lang w:val="en-US" w:eastAsia="zh-CN"/>
        </w:rPr>
        <w:t>3</w:t>
      </w:r>
      <w:r>
        <w:t>.2</w:t>
      </w:r>
      <w:r>
        <w:tab/>
        <w:t>Resources</w:t>
      </w:r>
      <w:bookmarkEnd w:id="1191"/>
    </w:p>
    <w:p w14:paraId="5E2E7846" w14:textId="77777777" w:rsidR="007A011F" w:rsidRDefault="00000000">
      <w:pPr>
        <w:rPr>
          <w:lang w:eastAsia="zh-CN"/>
        </w:rPr>
      </w:pPr>
      <w:r>
        <w:rPr>
          <w:lang w:eastAsia="zh-CN"/>
        </w:rPr>
        <w:t>None.</w:t>
      </w:r>
    </w:p>
    <w:p w14:paraId="37C90EBD" w14:textId="77777777" w:rsidR="007A011F" w:rsidRDefault="00000000">
      <w:pPr>
        <w:pStyle w:val="Heading3"/>
      </w:pPr>
      <w:bookmarkStart w:id="1192" w:name="_Toc138694773"/>
      <w:r>
        <w:rPr>
          <w:lang w:eastAsia="zh-CN"/>
        </w:rPr>
        <w:t>9</w:t>
      </w:r>
      <w:r>
        <w:t>.</w:t>
      </w:r>
      <w:r>
        <w:rPr>
          <w:rFonts w:hint="eastAsia"/>
          <w:lang w:val="en-US" w:eastAsia="zh-CN"/>
        </w:rPr>
        <w:t>3</w:t>
      </w:r>
      <w:r>
        <w:t>.3</w:t>
      </w:r>
      <w:r>
        <w:tab/>
        <w:t>Custom Operations without associated resources</w:t>
      </w:r>
      <w:bookmarkEnd w:id="1192"/>
    </w:p>
    <w:p w14:paraId="3747456C" w14:textId="77777777" w:rsidR="007A011F" w:rsidRDefault="00000000">
      <w:pPr>
        <w:pStyle w:val="Heading4"/>
      </w:pPr>
      <w:bookmarkStart w:id="1193" w:name="_Toc138694774"/>
      <w:r>
        <w:t>9.</w:t>
      </w:r>
      <w:r>
        <w:rPr>
          <w:rFonts w:hint="eastAsia"/>
          <w:lang w:val="en-US" w:eastAsia="zh-CN"/>
        </w:rPr>
        <w:t>3</w:t>
      </w:r>
      <w:r>
        <w:t>.3.1</w:t>
      </w:r>
      <w:r>
        <w:tab/>
        <w:t>Overview</w:t>
      </w:r>
      <w:bookmarkEnd w:id="1193"/>
    </w:p>
    <w:p w14:paraId="443F1521" w14:textId="77777777" w:rsidR="007A011F"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431A651C" w14:textId="77777777" w:rsidR="007A011F" w:rsidRDefault="00000000">
      <w:pPr>
        <w:keepNext/>
        <w:keepLines/>
        <w:spacing w:before="60"/>
        <w:jc w:val="center"/>
        <w:rPr>
          <w:rFonts w:ascii="Arial" w:eastAsia="DengXian" w:hAnsi="Arial"/>
          <w:b/>
        </w:rPr>
      </w:pPr>
      <w:r>
        <w:rPr>
          <w:rFonts w:ascii="Arial" w:eastAsia="DengXian" w:hAnsi="Arial"/>
          <w:b/>
        </w:rPr>
        <w:object w:dxaOrig="6858" w:dyaOrig="2298" w14:anchorId="5E3B3807">
          <v:shape id="_x0000_i1039" type="#_x0000_t75" style="width:342.8pt;height:115pt" o:ole="">
            <v:imagedata r:id="rId41" o:title=""/>
          </v:shape>
          <o:OLEObject Type="Embed" ProgID="Visio.Drawing.11" ShapeID="_x0000_i1039" DrawAspect="Content" ObjectID="_1756318829" r:id="rId42"/>
        </w:object>
      </w:r>
    </w:p>
    <w:p w14:paraId="66A5C002" w14:textId="77777777" w:rsidR="007A011F" w:rsidRDefault="00000000">
      <w:pPr>
        <w:pStyle w:val="TF"/>
      </w:pPr>
      <w:r>
        <w:t>Figure 9.</w:t>
      </w:r>
      <w:r>
        <w:rPr>
          <w:rFonts w:hint="eastAsia"/>
          <w:lang w:val="en-US" w:eastAsia="zh-CN"/>
        </w:rPr>
        <w:t>3</w:t>
      </w:r>
      <w:r>
        <w:t>.3.1-1: Custom operation URI structure of the MSGG_BGDelivery API</w:t>
      </w:r>
    </w:p>
    <w:p w14:paraId="7FC3E896" w14:textId="77777777" w:rsidR="007A011F" w:rsidRDefault="00000000">
      <w:pPr>
        <w:rPr>
          <w:lang w:val="en-US" w:eastAsia="zh-CN"/>
        </w:rPr>
      </w:pPr>
      <w:r>
        <w:rPr>
          <w:lang w:eastAsia="zh-CN"/>
        </w:rPr>
        <w:lastRenderedPageBreak/>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9BEB6DC" w14:textId="77777777" w:rsidR="007A011F"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A011F" w14:paraId="30AE43EC" w14:textId="77777777">
        <w:trPr>
          <w:jc w:val="center"/>
        </w:trPr>
        <w:tc>
          <w:tcPr>
            <w:tcW w:w="1851" w:type="pct"/>
            <w:shd w:val="clear" w:color="auto" w:fill="C0C0C0"/>
            <w:vAlign w:val="center"/>
          </w:tcPr>
          <w:p w14:paraId="4479CCD8" w14:textId="77777777" w:rsidR="007A011F" w:rsidRDefault="00000000">
            <w:pPr>
              <w:pStyle w:val="TAH"/>
            </w:pPr>
            <w:r>
              <w:t>Custom operation URI</w:t>
            </w:r>
          </w:p>
        </w:tc>
        <w:tc>
          <w:tcPr>
            <w:tcW w:w="964" w:type="pct"/>
            <w:shd w:val="clear" w:color="auto" w:fill="C0C0C0"/>
            <w:vAlign w:val="center"/>
          </w:tcPr>
          <w:p w14:paraId="0FB459C8" w14:textId="77777777" w:rsidR="007A011F" w:rsidRDefault="00000000">
            <w:pPr>
              <w:pStyle w:val="TAH"/>
            </w:pPr>
            <w:r>
              <w:t>Mapped HTTP method</w:t>
            </w:r>
          </w:p>
        </w:tc>
        <w:tc>
          <w:tcPr>
            <w:tcW w:w="2185" w:type="pct"/>
            <w:shd w:val="clear" w:color="auto" w:fill="C0C0C0"/>
            <w:vAlign w:val="center"/>
          </w:tcPr>
          <w:p w14:paraId="14E502EF" w14:textId="77777777" w:rsidR="007A011F" w:rsidRDefault="00000000">
            <w:pPr>
              <w:pStyle w:val="TAH"/>
            </w:pPr>
            <w:r>
              <w:t>Description</w:t>
            </w:r>
          </w:p>
        </w:tc>
      </w:tr>
      <w:tr w:rsidR="007A011F" w14:paraId="12E53F50" w14:textId="77777777">
        <w:trPr>
          <w:jc w:val="center"/>
        </w:trPr>
        <w:tc>
          <w:tcPr>
            <w:tcW w:w="1851" w:type="pct"/>
          </w:tcPr>
          <w:p w14:paraId="287077F2" w14:textId="77777777" w:rsidR="007A011F" w:rsidRDefault="00000000">
            <w:pPr>
              <w:pStyle w:val="TAL"/>
            </w:pPr>
            <w:r>
              <w:t>{apiRoot}/msgg-bgdelivery/&lt;apiVersion&gt;/deliver-message</w:t>
            </w:r>
          </w:p>
        </w:tc>
        <w:tc>
          <w:tcPr>
            <w:tcW w:w="964" w:type="pct"/>
          </w:tcPr>
          <w:p w14:paraId="7DB65621" w14:textId="77777777" w:rsidR="007A011F" w:rsidRDefault="00000000">
            <w:pPr>
              <w:pStyle w:val="TAL"/>
            </w:pPr>
            <w:r>
              <w:t>POST</w:t>
            </w:r>
          </w:p>
        </w:tc>
        <w:tc>
          <w:tcPr>
            <w:tcW w:w="2185" w:type="pct"/>
          </w:tcPr>
          <w:p w14:paraId="57131A4F" w14:textId="77777777" w:rsidR="007A011F" w:rsidRDefault="00000000">
            <w:pPr>
              <w:pStyle w:val="TAL"/>
            </w:pPr>
            <w:r>
              <w:t>Request of MSGin5G Server to deliver message to a given Broadcast Message Gateway.</w:t>
            </w:r>
          </w:p>
        </w:tc>
      </w:tr>
    </w:tbl>
    <w:p w14:paraId="7FBAA824" w14:textId="77777777" w:rsidR="007A011F" w:rsidRDefault="007A011F">
      <w:pPr>
        <w:rPr>
          <w:lang w:eastAsia="zh-CN"/>
        </w:rPr>
      </w:pPr>
    </w:p>
    <w:p w14:paraId="36D1633E" w14:textId="77777777" w:rsidR="007A011F" w:rsidRDefault="00000000">
      <w:pPr>
        <w:pStyle w:val="Heading4"/>
      </w:pPr>
      <w:bookmarkStart w:id="1194" w:name="_Toc138694775"/>
      <w:r>
        <w:t>9.</w:t>
      </w:r>
      <w:r>
        <w:rPr>
          <w:rFonts w:hint="eastAsia"/>
          <w:lang w:val="en-US" w:eastAsia="zh-CN"/>
        </w:rPr>
        <w:t>3</w:t>
      </w:r>
      <w:r>
        <w:t>.3.2</w:t>
      </w:r>
      <w:r>
        <w:tab/>
        <w:t>Operation: deliver-message</w:t>
      </w:r>
      <w:bookmarkEnd w:id="1194"/>
    </w:p>
    <w:p w14:paraId="19D9063C" w14:textId="77777777" w:rsidR="007A011F" w:rsidRDefault="00000000">
      <w:pPr>
        <w:pStyle w:val="Heading5"/>
      </w:pPr>
      <w:bookmarkStart w:id="1195" w:name="_Toc138694776"/>
      <w:r>
        <w:t>9.</w:t>
      </w:r>
      <w:r>
        <w:rPr>
          <w:rFonts w:hint="eastAsia"/>
          <w:lang w:val="en-US" w:eastAsia="zh-CN"/>
        </w:rPr>
        <w:t>3</w:t>
      </w:r>
      <w:r>
        <w:t>.3.2.1</w:t>
      </w:r>
      <w:r>
        <w:tab/>
        <w:t>Description</w:t>
      </w:r>
      <w:bookmarkEnd w:id="1195"/>
    </w:p>
    <w:p w14:paraId="35D0F4EE" w14:textId="77777777" w:rsidR="007A011F" w:rsidRDefault="00000000">
      <w:pPr>
        <w:rPr>
          <w:lang w:eastAsia="zh-CN"/>
        </w:rPr>
      </w:pPr>
      <w:r>
        <w:rPr>
          <w:lang w:eastAsia="zh-CN"/>
        </w:rPr>
        <w:t>This operation is used by the MSGin5G Server to deliver message to a given Broadcast Message Gateway.</w:t>
      </w:r>
    </w:p>
    <w:p w14:paraId="2C510CBA" w14:textId="77777777" w:rsidR="007A011F" w:rsidRDefault="00000000">
      <w:pPr>
        <w:pStyle w:val="Heading5"/>
      </w:pPr>
      <w:bookmarkStart w:id="1196" w:name="_Toc138694777"/>
      <w:r>
        <w:t>9.</w:t>
      </w:r>
      <w:r>
        <w:rPr>
          <w:rFonts w:hint="eastAsia"/>
          <w:lang w:val="en-US" w:eastAsia="zh-CN"/>
        </w:rPr>
        <w:t>3</w:t>
      </w:r>
      <w:r>
        <w:t>.3.2.</w:t>
      </w:r>
      <w:r>
        <w:rPr>
          <w:rFonts w:hint="eastAsia"/>
          <w:lang w:val="en-US" w:eastAsia="zh-CN"/>
        </w:rPr>
        <w:t>2</w:t>
      </w:r>
      <w:r>
        <w:tab/>
        <w:t>Operation Definition</w:t>
      </w:r>
      <w:bookmarkEnd w:id="1196"/>
    </w:p>
    <w:p w14:paraId="3C62133D" w14:textId="77777777" w:rsidR="007A011F"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1988D292" w14:textId="77777777" w:rsidR="007A011F"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A011F" w14:paraId="1CFFAB06" w14:textId="77777777">
        <w:trPr>
          <w:jc w:val="center"/>
        </w:trPr>
        <w:tc>
          <w:tcPr>
            <w:tcW w:w="1629" w:type="dxa"/>
            <w:tcBorders>
              <w:bottom w:val="single" w:sz="6" w:space="0" w:color="auto"/>
            </w:tcBorders>
            <w:shd w:val="clear" w:color="auto" w:fill="C0C0C0"/>
          </w:tcPr>
          <w:p w14:paraId="3102E27D" w14:textId="77777777" w:rsidR="007A011F" w:rsidRDefault="00000000">
            <w:pPr>
              <w:pStyle w:val="TAH"/>
            </w:pPr>
            <w:r>
              <w:t>Data type</w:t>
            </w:r>
          </w:p>
        </w:tc>
        <w:tc>
          <w:tcPr>
            <w:tcW w:w="526" w:type="dxa"/>
            <w:tcBorders>
              <w:bottom w:val="single" w:sz="6" w:space="0" w:color="auto"/>
            </w:tcBorders>
            <w:shd w:val="clear" w:color="auto" w:fill="C0C0C0"/>
          </w:tcPr>
          <w:p w14:paraId="56B798C5" w14:textId="77777777" w:rsidR="007A011F" w:rsidRDefault="00000000">
            <w:pPr>
              <w:pStyle w:val="TAH"/>
            </w:pPr>
            <w:r>
              <w:t>P</w:t>
            </w:r>
          </w:p>
        </w:tc>
        <w:tc>
          <w:tcPr>
            <w:tcW w:w="2302" w:type="dxa"/>
            <w:tcBorders>
              <w:bottom w:val="single" w:sz="6" w:space="0" w:color="auto"/>
            </w:tcBorders>
            <w:shd w:val="clear" w:color="auto" w:fill="C0C0C0"/>
          </w:tcPr>
          <w:p w14:paraId="5C6CA2B8" w14:textId="77777777" w:rsidR="007A011F" w:rsidRDefault="00000000">
            <w:pPr>
              <w:pStyle w:val="TAH"/>
            </w:pPr>
            <w:r>
              <w:t>Cardinality</w:t>
            </w:r>
          </w:p>
        </w:tc>
        <w:tc>
          <w:tcPr>
            <w:tcW w:w="5318" w:type="dxa"/>
            <w:tcBorders>
              <w:bottom w:val="single" w:sz="6" w:space="0" w:color="auto"/>
            </w:tcBorders>
            <w:shd w:val="clear" w:color="auto" w:fill="C0C0C0"/>
            <w:vAlign w:val="center"/>
          </w:tcPr>
          <w:p w14:paraId="4EAB4EED" w14:textId="77777777" w:rsidR="007A011F" w:rsidRDefault="00000000">
            <w:pPr>
              <w:pStyle w:val="TAH"/>
            </w:pPr>
            <w:r>
              <w:t>Description</w:t>
            </w:r>
          </w:p>
        </w:tc>
      </w:tr>
      <w:tr w:rsidR="007A011F" w14:paraId="13D0B054" w14:textId="77777777">
        <w:trPr>
          <w:jc w:val="center"/>
        </w:trPr>
        <w:tc>
          <w:tcPr>
            <w:tcW w:w="1629" w:type="dxa"/>
            <w:tcBorders>
              <w:top w:val="single" w:sz="6" w:space="0" w:color="auto"/>
            </w:tcBorders>
            <w:shd w:val="clear" w:color="auto" w:fill="auto"/>
          </w:tcPr>
          <w:p w14:paraId="1750BF40" w14:textId="77777777" w:rsidR="007A011F" w:rsidRDefault="00000000">
            <w:pPr>
              <w:pStyle w:val="TAL"/>
            </w:pPr>
            <w:r>
              <w:t>BgMessageDelivery</w:t>
            </w:r>
          </w:p>
        </w:tc>
        <w:tc>
          <w:tcPr>
            <w:tcW w:w="526" w:type="dxa"/>
            <w:tcBorders>
              <w:top w:val="single" w:sz="6" w:space="0" w:color="auto"/>
            </w:tcBorders>
          </w:tcPr>
          <w:p w14:paraId="0FC5CB53" w14:textId="77777777" w:rsidR="007A011F" w:rsidRDefault="00000000">
            <w:pPr>
              <w:pStyle w:val="TAC"/>
            </w:pPr>
            <w:r>
              <w:t>M</w:t>
            </w:r>
          </w:p>
        </w:tc>
        <w:tc>
          <w:tcPr>
            <w:tcW w:w="2302" w:type="dxa"/>
            <w:tcBorders>
              <w:top w:val="single" w:sz="6" w:space="0" w:color="auto"/>
            </w:tcBorders>
          </w:tcPr>
          <w:p w14:paraId="3215F729" w14:textId="77777777" w:rsidR="007A011F" w:rsidRDefault="00000000">
            <w:pPr>
              <w:pStyle w:val="TAL"/>
            </w:pPr>
            <w:r>
              <w:t>1</w:t>
            </w:r>
          </w:p>
        </w:tc>
        <w:tc>
          <w:tcPr>
            <w:tcW w:w="5318" w:type="dxa"/>
            <w:tcBorders>
              <w:top w:val="single" w:sz="6" w:space="0" w:color="auto"/>
            </w:tcBorders>
            <w:shd w:val="clear" w:color="auto" w:fill="auto"/>
          </w:tcPr>
          <w:p w14:paraId="0FB7A8BA" w14:textId="77777777" w:rsidR="007A011F" w:rsidRDefault="00000000">
            <w:pPr>
              <w:pStyle w:val="TAL"/>
            </w:pPr>
            <w:r>
              <w:t>Represents the data to be used for MSGin5G Server to deliver message.</w:t>
            </w:r>
          </w:p>
        </w:tc>
      </w:tr>
    </w:tbl>
    <w:p w14:paraId="4809484D" w14:textId="77777777" w:rsidR="007A011F" w:rsidRDefault="007A011F">
      <w:pPr>
        <w:rPr>
          <w:lang w:eastAsia="zh-CN"/>
        </w:rPr>
      </w:pPr>
    </w:p>
    <w:p w14:paraId="27279E3F" w14:textId="77777777" w:rsidR="007A011F"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A011F" w14:paraId="1D64008E" w14:textId="77777777">
        <w:trPr>
          <w:jc w:val="center"/>
        </w:trPr>
        <w:tc>
          <w:tcPr>
            <w:tcW w:w="825" w:type="pct"/>
            <w:shd w:val="clear" w:color="auto" w:fill="C0C0C0"/>
          </w:tcPr>
          <w:p w14:paraId="35EE9C6C" w14:textId="77777777" w:rsidR="007A011F" w:rsidRDefault="00000000">
            <w:pPr>
              <w:pStyle w:val="TAH"/>
            </w:pPr>
            <w:r>
              <w:t>Data type</w:t>
            </w:r>
          </w:p>
        </w:tc>
        <w:tc>
          <w:tcPr>
            <w:tcW w:w="499" w:type="pct"/>
            <w:shd w:val="clear" w:color="auto" w:fill="C0C0C0"/>
          </w:tcPr>
          <w:p w14:paraId="1DF3A44B" w14:textId="77777777" w:rsidR="007A011F" w:rsidRDefault="00000000">
            <w:pPr>
              <w:pStyle w:val="TAH"/>
            </w:pPr>
            <w:r>
              <w:t>P</w:t>
            </w:r>
          </w:p>
        </w:tc>
        <w:tc>
          <w:tcPr>
            <w:tcW w:w="738" w:type="pct"/>
            <w:shd w:val="clear" w:color="auto" w:fill="C0C0C0"/>
          </w:tcPr>
          <w:p w14:paraId="26F2888C" w14:textId="77777777" w:rsidR="007A011F" w:rsidRDefault="00000000">
            <w:pPr>
              <w:pStyle w:val="TAH"/>
            </w:pPr>
            <w:r>
              <w:t>Cardinality</w:t>
            </w:r>
          </w:p>
        </w:tc>
        <w:tc>
          <w:tcPr>
            <w:tcW w:w="967" w:type="pct"/>
            <w:shd w:val="clear" w:color="auto" w:fill="C0C0C0"/>
          </w:tcPr>
          <w:p w14:paraId="416D1849" w14:textId="77777777" w:rsidR="007A011F" w:rsidRDefault="00000000">
            <w:pPr>
              <w:pStyle w:val="TAH"/>
            </w:pPr>
            <w:r>
              <w:t>Response</w:t>
            </w:r>
          </w:p>
          <w:p w14:paraId="11496F8E" w14:textId="77777777" w:rsidR="007A011F" w:rsidRDefault="00000000">
            <w:pPr>
              <w:pStyle w:val="TAH"/>
            </w:pPr>
            <w:r>
              <w:t>codes</w:t>
            </w:r>
          </w:p>
        </w:tc>
        <w:tc>
          <w:tcPr>
            <w:tcW w:w="1971" w:type="pct"/>
            <w:shd w:val="clear" w:color="auto" w:fill="C0C0C0"/>
          </w:tcPr>
          <w:p w14:paraId="4949558E" w14:textId="77777777" w:rsidR="007A011F" w:rsidRDefault="00000000">
            <w:pPr>
              <w:pStyle w:val="TAH"/>
            </w:pPr>
            <w:r>
              <w:t>Description</w:t>
            </w:r>
          </w:p>
        </w:tc>
      </w:tr>
      <w:tr w:rsidR="007A011F" w14:paraId="662A111A" w14:textId="77777777">
        <w:trPr>
          <w:jc w:val="center"/>
        </w:trPr>
        <w:tc>
          <w:tcPr>
            <w:tcW w:w="825" w:type="pct"/>
            <w:shd w:val="clear" w:color="auto" w:fill="auto"/>
          </w:tcPr>
          <w:p w14:paraId="20760481" w14:textId="77777777" w:rsidR="007A011F" w:rsidRDefault="00000000">
            <w:pPr>
              <w:pStyle w:val="TAL"/>
            </w:pPr>
            <w:r>
              <w:t>n/a</w:t>
            </w:r>
          </w:p>
        </w:tc>
        <w:tc>
          <w:tcPr>
            <w:tcW w:w="499" w:type="pct"/>
          </w:tcPr>
          <w:p w14:paraId="6A979630" w14:textId="77777777" w:rsidR="007A011F" w:rsidRDefault="007A011F">
            <w:pPr>
              <w:pStyle w:val="TAC"/>
            </w:pPr>
          </w:p>
        </w:tc>
        <w:tc>
          <w:tcPr>
            <w:tcW w:w="738" w:type="pct"/>
          </w:tcPr>
          <w:p w14:paraId="54699AA9" w14:textId="77777777" w:rsidR="007A011F" w:rsidRDefault="007A011F">
            <w:pPr>
              <w:pStyle w:val="TAL"/>
            </w:pPr>
          </w:p>
        </w:tc>
        <w:tc>
          <w:tcPr>
            <w:tcW w:w="967" w:type="pct"/>
          </w:tcPr>
          <w:p w14:paraId="725F1C75" w14:textId="77777777" w:rsidR="007A011F" w:rsidRDefault="00000000">
            <w:pPr>
              <w:pStyle w:val="TAL"/>
            </w:pPr>
            <w:r>
              <w:t>204 No Content</w:t>
            </w:r>
          </w:p>
        </w:tc>
        <w:tc>
          <w:tcPr>
            <w:tcW w:w="1971" w:type="pct"/>
            <w:shd w:val="clear" w:color="auto" w:fill="auto"/>
          </w:tcPr>
          <w:p w14:paraId="45D3B741" w14:textId="77777777" w:rsidR="007A011F" w:rsidRDefault="00000000">
            <w:pPr>
              <w:pStyle w:val="TAL"/>
            </w:pPr>
            <w:r>
              <w:t xml:space="preserve">The Message is </w:t>
            </w:r>
            <w:r>
              <w:rPr>
                <w:rFonts w:hint="eastAsia"/>
                <w:lang w:val="en-US" w:eastAsia="zh-CN"/>
              </w:rPr>
              <w:t>d</w:t>
            </w:r>
            <w:r>
              <w:t>elivered successfully.</w:t>
            </w:r>
          </w:p>
        </w:tc>
      </w:tr>
      <w:tr w:rsidR="007A011F" w14:paraId="64153BEB" w14:textId="77777777">
        <w:trPr>
          <w:jc w:val="center"/>
        </w:trPr>
        <w:tc>
          <w:tcPr>
            <w:tcW w:w="5000" w:type="pct"/>
            <w:gridSpan w:val="5"/>
            <w:shd w:val="clear" w:color="auto" w:fill="auto"/>
          </w:tcPr>
          <w:p w14:paraId="76DF0023" w14:textId="77777777" w:rsidR="007A011F" w:rsidRDefault="00000000">
            <w:pPr>
              <w:pStyle w:val="TAN"/>
            </w:pPr>
            <w:r>
              <w:t>NOTE:</w:t>
            </w:r>
            <w:r>
              <w:tab/>
              <w:t>The mandatory HTTP error status code for the POST method listed in Table 5.2.7.1-1 of 3GPP TS 29.500 [4] also apply.</w:t>
            </w:r>
          </w:p>
        </w:tc>
      </w:tr>
    </w:tbl>
    <w:p w14:paraId="1DA8944B" w14:textId="77777777" w:rsidR="007A011F" w:rsidRDefault="007A011F">
      <w:pPr>
        <w:rPr>
          <w:lang w:eastAsia="zh-CN"/>
        </w:rPr>
      </w:pPr>
    </w:p>
    <w:p w14:paraId="674DC6A1" w14:textId="77777777" w:rsidR="007A011F" w:rsidRDefault="00000000">
      <w:pPr>
        <w:pStyle w:val="Heading3"/>
      </w:pPr>
      <w:bookmarkStart w:id="1197" w:name="_Toc138694778"/>
      <w:r>
        <w:rPr>
          <w:lang w:eastAsia="zh-CN"/>
        </w:rPr>
        <w:t>9</w:t>
      </w:r>
      <w:r>
        <w:t>.</w:t>
      </w:r>
      <w:r>
        <w:rPr>
          <w:rFonts w:hint="eastAsia"/>
          <w:lang w:val="en-US" w:eastAsia="zh-CN"/>
        </w:rPr>
        <w:t>3</w:t>
      </w:r>
      <w:r>
        <w:t>.4</w:t>
      </w:r>
      <w:r>
        <w:tab/>
        <w:t>Notifications</w:t>
      </w:r>
      <w:bookmarkEnd w:id="1197"/>
    </w:p>
    <w:p w14:paraId="2DC9EFF9" w14:textId="77777777" w:rsidR="007A011F" w:rsidRDefault="00000000">
      <w:r>
        <w:t>None.</w:t>
      </w:r>
    </w:p>
    <w:p w14:paraId="3707E2FF" w14:textId="77777777" w:rsidR="007A011F" w:rsidRDefault="00000000">
      <w:pPr>
        <w:pStyle w:val="Heading3"/>
      </w:pPr>
      <w:bookmarkStart w:id="1198" w:name="_Toc138694779"/>
      <w:r>
        <w:rPr>
          <w:lang w:eastAsia="zh-CN"/>
        </w:rPr>
        <w:t>9</w:t>
      </w:r>
      <w:r>
        <w:t>.</w:t>
      </w:r>
      <w:r>
        <w:rPr>
          <w:rFonts w:hint="eastAsia"/>
          <w:lang w:val="en-US" w:eastAsia="zh-CN"/>
        </w:rPr>
        <w:t>3</w:t>
      </w:r>
      <w:r>
        <w:t>.5</w:t>
      </w:r>
      <w:r>
        <w:tab/>
        <w:t>Data Model</w:t>
      </w:r>
      <w:bookmarkEnd w:id="1198"/>
    </w:p>
    <w:p w14:paraId="449C2BAD" w14:textId="77777777" w:rsidR="007A011F" w:rsidRDefault="00000000">
      <w:pPr>
        <w:pStyle w:val="Heading4"/>
      </w:pPr>
      <w:bookmarkStart w:id="1199" w:name="_Toc138694780"/>
      <w:r>
        <w:t>9.</w:t>
      </w:r>
      <w:r>
        <w:rPr>
          <w:rFonts w:hint="eastAsia"/>
          <w:lang w:val="en-US" w:eastAsia="zh-CN"/>
        </w:rPr>
        <w:t>3</w:t>
      </w:r>
      <w:r>
        <w:t>.5.1</w:t>
      </w:r>
      <w:r>
        <w:tab/>
        <w:t>General</w:t>
      </w:r>
      <w:bookmarkEnd w:id="1199"/>
    </w:p>
    <w:p w14:paraId="364459ED" w14:textId="77777777" w:rsidR="007A011F"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73A96E9" w14:textId="77777777" w:rsidR="007A011F"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A011F" w14:paraId="23D61E43" w14:textId="77777777">
        <w:trPr>
          <w:jc w:val="center"/>
        </w:trPr>
        <w:tc>
          <w:tcPr>
            <w:tcW w:w="2868" w:type="dxa"/>
            <w:shd w:val="clear" w:color="auto" w:fill="C0C0C0"/>
          </w:tcPr>
          <w:p w14:paraId="1DBC633B" w14:textId="77777777" w:rsidR="007A011F" w:rsidRDefault="00000000">
            <w:pPr>
              <w:pStyle w:val="TAH"/>
            </w:pPr>
            <w:r>
              <w:t>Data type</w:t>
            </w:r>
          </w:p>
        </w:tc>
        <w:tc>
          <w:tcPr>
            <w:tcW w:w="1297" w:type="dxa"/>
            <w:shd w:val="clear" w:color="auto" w:fill="C0C0C0"/>
          </w:tcPr>
          <w:p w14:paraId="5F378834" w14:textId="77777777" w:rsidR="007A011F" w:rsidRDefault="00000000">
            <w:pPr>
              <w:pStyle w:val="TAH"/>
            </w:pPr>
            <w:r>
              <w:t>Section defined</w:t>
            </w:r>
          </w:p>
        </w:tc>
        <w:tc>
          <w:tcPr>
            <w:tcW w:w="2887" w:type="dxa"/>
            <w:shd w:val="clear" w:color="auto" w:fill="C0C0C0"/>
          </w:tcPr>
          <w:p w14:paraId="70710E73" w14:textId="77777777" w:rsidR="007A011F" w:rsidRDefault="00000000">
            <w:pPr>
              <w:pStyle w:val="TAH"/>
            </w:pPr>
            <w:r>
              <w:t>Description</w:t>
            </w:r>
          </w:p>
        </w:tc>
        <w:tc>
          <w:tcPr>
            <w:tcW w:w="2725" w:type="dxa"/>
            <w:shd w:val="clear" w:color="auto" w:fill="C0C0C0"/>
          </w:tcPr>
          <w:p w14:paraId="3C4450A2" w14:textId="77777777" w:rsidR="007A011F" w:rsidRDefault="00000000">
            <w:pPr>
              <w:pStyle w:val="TAH"/>
            </w:pPr>
            <w:r>
              <w:t>Applicability</w:t>
            </w:r>
          </w:p>
        </w:tc>
      </w:tr>
      <w:tr w:rsidR="007A011F" w14:paraId="4D7879A0" w14:textId="77777777">
        <w:trPr>
          <w:jc w:val="center"/>
        </w:trPr>
        <w:tc>
          <w:tcPr>
            <w:tcW w:w="2868" w:type="dxa"/>
          </w:tcPr>
          <w:p w14:paraId="6853A7C9" w14:textId="77777777" w:rsidR="007A011F" w:rsidRDefault="00000000">
            <w:pPr>
              <w:pStyle w:val="TAL"/>
            </w:pPr>
            <w:r>
              <w:t>BgMessageDelivery</w:t>
            </w:r>
          </w:p>
        </w:tc>
        <w:tc>
          <w:tcPr>
            <w:tcW w:w="1297" w:type="dxa"/>
          </w:tcPr>
          <w:p w14:paraId="6C58B3BE" w14:textId="77777777" w:rsidR="007A011F" w:rsidRDefault="00000000">
            <w:pPr>
              <w:pStyle w:val="TAL"/>
            </w:pPr>
            <w:r>
              <w:t>9.</w:t>
            </w:r>
            <w:r>
              <w:rPr>
                <w:rFonts w:hint="eastAsia"/>
                <w:lang w:val="en-US" w:eastAsia="zh-CN"/>
              </w:rPr>
              <w:t>3</w:t>
            </w:r>
            <w:r>
              <w:t>.5.2.2</w:t>
            </w:r>
          </w:p>
        </w:tc>
        <w:tc>
          <w:tcPr>
            <w:tcW w:w="2887" w:type="dxa"/>
          </w:tcPr>
          <w:p w14:paraId="21F4652E" w14:textId="77777777" w:rsidR="007A011F"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37DA5194" w14:textId="77777777" w:rsidR="007A011F" w:rsidRDefault="007A011F">
            <w:pPr>
              <w:pStyle w:val="TAL"/>
              <w:rPr>
                <w:szCs w:val="18"/>
              </w:rPr>
            </w:pPr>
          </w:p>
        </w:tc>
      </w:tr>
    </w:tbl>
    <w:p w14:paraId="21DEC751" w14:textId="77777777" w:rsidR="007A011F" w:rsidRDefault="007A011F">
      <w:pPr>
        <w:rPr>
          <w:lang w:eastAsia="zh-CN"/>
        </w:rPr>
      </w:pPr>
    </w:p>
    <w:p w14:paraId="7A91403F" w14:textId="77777777" w:rsidR="007A011F" w:rsidRDefault="00000000">
      <w:pPr>
        <w:pStyle w:val="Heading4"/>
      </w:pPr>
      <w:bookmarkStart w:id="1200" w:name="_Toc138694781"/>
      <w:r>
        <w:lastRenderedPageBreak/>
        <w:t>9.</w:t>
      </w:r>
      <w:r>
        <w:rPr>
          <w:rFonts w:hint="eastAsia"/>
          <w:lang w:val="en-US" w:eastAsia="zh-CN"/>
        </w:rPr>
        <w:t>3</w:t>
      </w:r>
      <w:r>
        <w:t>.5.2</w:t>
      </w:r>
      <w:r>
        <w:tab/>
        <w:t>Structured data types</w:t>
      </w:r>
      <w:bookmarkEnd w:id="1200"/>
    </w:p>
    <w:p w14:paraId="315A9837" w14:textId="77777777" w:rsidR="007A011F" w:rsidRDefault="00000000">
      <w:pPr>
        <w:pStyle w:val="Heading5"/>
      </w:pPr>
      <w:bookmarkStart w:id="1201" w:name="_Toc138694782"/>
      <w:r>
        <w:t>9.</w:t>
      </w:r>
      <w:r>
        <w:rPr>
          <w:rFonts w:hint="eastAsia"/>
          <w:lang w:val="en-US" w:eastAsia="zh-CN"/>
        </w:rPr>
        <w:t>3</w:t>
      </w:r>
      <w:r>
        <w:t>.5.2.1</w:t>
      </w:r>
      <w:r>
        <w:tab/>
        <w:t>Introduction</w:t>
      </w:r>
      <w:bookmarkEnd w:id="1201"/>
    </w:p>
    <w:p w14:paraId="7B8E3C09" w14:textId="77777777" w:rsidR="007A011F" w:rsidRDefault="00000000">
      <w:pPr>
        <w:pStyle w:val="Heading5"/>
      </w:pPr>
      <w:bookmarkStart w:id="1202" w:name="_Toc138694783"/>
      <w:r>
        <w:t>9.</w:t>
      </w:r>
      <w:r>
        <w:rPr>
          <w:rFonts w:hint="eastAsia"/>
          <w:lang w:val="en-US" w:eastAsia="zh-CN"/>
        </w:rPr>
        <w:t>3</w:t>
      </w:r>
      <w:r>
        <w:t>.5.2.2</w:t>
      </w:r>
      <w:r>
        <w:tab/>
        <w:t>Type: BgMessageDelivery</w:t>
      </w:r>
      <w:bookmarkEnd w:id="1202"/>
    </w:p>
    <w:p w14:paraId="1AA21F1B" w14:textId="77777777" w:rsidR="007A011F"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1F" w14:paraId="3A42AD2D" w14:textId="77777777">
        <w:trPr>
          <w:jc w:val="center"/>
        </w:trPr>
        <w:tc>
          <w:tcPr>
            <w:tcW w:w="1430" w:type="dxa"/>
            <w:shd w:val="clear" w:color="auto" w:fill="C0C0C0"/>
          </w:tcPr>
          <w:p w14:paraId="58900FC5" w14:textId="77777777" w:rsidR="007A011F" w:rsidRDefault="00000000">
            <w:pPr>
              <w:pStyle w:val="TAH"/>
            </w:pPr>
            <w:r>
              <w:t>Attribute name</w:t>
            </w:r>
          </w:p>
        </w:tc>
        <w:tc>
          <w:tcPr>
            <w:tcW w:w="1006" w:type="dxa"/>
            <w:shd w:val="clear" w:color="auto" w:fill="C0C0C0"/>
          </w:tcPr>
          <w:p w14:paraId="29B9E4EA" w14:textId="77777777" w:rsidR="007A011F" w:rsidRDefault="00000000">
            <w:pPr>
              <w:pStyle w:val="TAH"/>
            </w:pPr>
            <w:r>
              <w:t>Data type</w:t>
            </w:r>
          </w:p>
        </w:tc>
        <w:tc>
          <w:tcPr>
            <w:tcW w:w="425" w:type="dxa"/>
            <w:shd w:val="clear" w:color="auto" w:fill="C0C0C0"/>
          </w:tcPr>
          <w:p w14:paraId="5B8FB182" w14:textId="77777777" w:rsidR="007A011F" w:rsidRDefault="00000000">
            <w:pPr>
              <w:pStyle w:val="TAH"/>
            </w:pPr>
            <w:r>
              <w:t>P</w:t>
            </w:r>
          </w:p>
        </w:tc>
        <w:tc>
          <w:tcPr>
            <w:tcW w:w="1368" w:type="dxa"/>
            <w:shd w:val="clear" w:color="auto" w:fill="C0C0C0"/>
          </w:tcPr>
          <w:p w14:paraId="3299B386" w14:textId="77777777" w:rsidR="007A011F" w:rsidRDefault="00000000">
            <w:pPr>
              <w:pStyle w:val="TAH"/>
            </w:pPr>
            <w:r>
              <w:t>Cardinality</w:t>
            </w:r>
          </w:p>
        </w:tc>
        <w:tc>
          <w:tcPr>
            <w:tcW w:w="3438" w:type="dxa"/>
            <w:shd w:val="clear" w:color="auto" w:fill="C0C0C0"/>
          </w:tcPr>
          <w:p w14:paraId="4D88F9B7" w14:textId="77777777" w:rsidR="007A011F" w:rsidRDefault="00000000">
            <w:pPr>
              <w:pStyle w:val="TAH"/>
            </w:pPr>
            <w:r>
              <w:t>Description</w:t>
            </w:r>
          </w:p>
        </w:tc>
        <w:tc>
          <w:tcPr>
            <w:tcW w:w="1998" w:type="dxa"/>
            <w:shd w:val="clear" w:color="auto" w:fill="C0C0C0"/>
          </w:tcPr>
          <w:p w14:paraId="1AE0B9C0" w14:textId="77777777" w:rsidR="007A011F" w:rsidRDefault="00000000">
            <w:pPr>
              <w:pStyle w:val="TAH"/>
            </w:pPr>
            <w:r>
              <w:t>Applicability</w:t>
            </w:r>
          </w:p>
        </w:tc>
      </w:tr>
      <w:tr w:rsidR="007A011F" w14:paraId="1813959B" w14:textId="77777777">
        <w:trPr>
          <w:jc w:val="center"/>
        </w:trPr>
        <w:tc>
          <w:tcPr>
            <w:tcW w:w="1430" w:type="dxa"/>
            <w:shd w:val="clear" w:color="auto" w:fill="FFFFFF" w:themeFill="background1"/>
          </w:tcPr>
          <w:p w14:paraId="2AFA7A8E" w14:textId="77777777" w:rsidR="007A011F" w:rsidRDefault="00000000">
            <w:pPr>
              <w:pStyle w:val="TAL"/>
            </w:pPr>
            <w:r>
              <w:t>oriAddr</w:t>
            </w:r>
          </w:p>
        </w:tc>
        <w:tc>
          <w:tcPr>
            <w:tcW w:w="1006" w:type="dxa"/>
            <w:shd w:val="clear" w:color="auto" w:fill="FFFFFF" w:themeFill="background1"/>
          </w:tcPr>
          <w:p w14:paraId="663C5FF1" w14:textId="77777777" w:rsidR="007A011F" w:rsidRDefault="00000000">
            <w:pPr>
              <w:pStyle w:val="TAL"/>
            </w:pPr>
            <w:r>
              <w:t>Address</w:t>
            </w:r>
          </w:p>
        </w:tc>
        <w:tc>
          <w:tcPr>
            <w:tcW w:w="425" w:type="dxa"/>
            <w:shd w:val="clear" w:color="auto" w:fill="FFFFFF" w:themeFill="background1"/>
          </w:tcPr>
          <w:p w14:paraId="35398FE5" w14:textId="77777777" w:rsidR="007A011F" w:rsidRDefault="00000000">
            <w:pPr>
              <w:pStyle w:val="TAC"/>
            </w:pPr>
            <w:r>
              <w:t>M</w:t>
            </w:r>
          </w:p>
        </w:tc>
        <w:tc>
          <w:tcPr>
            <w:tcW w:w="1368" w:type="dxa"/>
            <w:shd w:val="clear" w:color="auto" w:fill="FFFFFF" w:themeFill="background1"/>
          </w:tcPr>
          <w:p w14:paraId="7C521AE1" w14:textId="77777777" w:rsidR="007A011F" w:rsidRDefault="00000000">
            <w:pPr>
              <w:pStyle w:val="TAL"/>
            </w:pPr>
            <w:r>
              <w:t>1</w:t>
            </w:r>
          </w:p>
        </w:tc>
        <w:tc>
          <w:tcPr>
            <w:tcW w:w="3438" w:type="dxa"/>
            <w:shd w:val="clear" w:color="auto" w:fill="FFFFFF" w:themeFill="background1"/>
          </w:tcPr>
          <w:p w14:paraId="74DE3002" w14:textId="77777777" w:rsidR="007A011F" w:rsidRDefault="00000000">
            <w:pPr>
              <w:pStyle w:val="TAL"/>
              <w:rPr>
                <w:szCs w:val="18"/>
              </w:rPr>
            </w:pPr>
            <w:r>
              <w:rPr>
                <w:szCs w:val="18"/>
              </w:rPr>
              <w:t>The service identity of the originating MSGin5G Client or the originating Application Server.</w:t>
            </w:r>
          </w:p>
          <w:p w14:paraId="0AE4A9C0" w14:textId="77777777" w:rsidR="007A011F"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0150E952" w14:textId="77777777" w:rsidR="007A011F" w:rsidRDefault="007A011F">
            <w:pPr>
              <w:pStyle w:val="TAL"/>
            </w:pPr>
          </w:p>
        </w:tc>
      </w:tr>
      <w:tr w:rsidR="007A011F" w14:paraId="4147036F" w14:textId="77777777">
        <w:trPr>
          <w:jc w:val="center"/>
        </w:trPr>
        <w:tc>
          <w:tcPr>
            <w:tcW w:w="1430" w:type="dxa"/>
            <w:shd w:val="clear" w:color="auto" w:fill="FFFFFF" w:themeFill="background1"/>
          </w:tcPr>
          <w:p w14:paraId="425F123B" w14:textId="77777777" w:rsidR="007A011F" w:rsidRDefault="00000000">
            <w:pPr>
              <w:pStyle w:val="TAL"/>
            </w:pPr>
            <w:r>
              <w:t>destAddr</w:t>
            </w:r>
          </w:p>
        </w:tc>
        <w:tc>
          <w:tcPr>
            <w:tcW w:w="1006" w:type="dxa"/>
            <w:shd w:val="clear" w:color="auto" w:fill="FFFFFF" w:themeFill="background1"/>
          </w:tcPr>
          <w:p w14:paraId="544B4C3E" w14:textId="77777777" w:rsidR="007A011F" w:rsidRDefault="00000000">
            <w:pPr>
              <w:pStyle w:val="TAL"/>
            </w:pPr>
            <w:r>
              <w:t>Address</w:t>
            </w:r>
          </w:p>
        </w:tc>
        <w:tc>
          <w:tcPr>
            <w:tcW w:w="425" w:type="dxa"/>
            <w:shd w:val="clear" w:color="auto" w:fill="FFFFFF" w:themeFill="background1"/>
          </w:tcPr>
          <w:p w14:paraId="67B8D0C5" w14:textId="77777777" w:rsidR="007A011F" w:rsidRDefault="00000000">
            <w:pPr>
              <w:pStyle w:val="TAC"/>
            </w:pPr>
            <w:r>
              <w:t>M</w:t>
            </w:r>
          </w:p>
        </w:tc>
        <w:tc>
          <w:tcPr>
            <w:tcW w:w="1368" w:type="dxa"/>
            <w:shd w:val="clear" w:color="auto" w:fill="FFFFFF" w:themeFill="background1"/>
          </w:tcPr>
          <w:p w14:paraId="382E0523" w14:textId="77777777" w:rsidR="007A011F" w:rsidRDefault="00000000">
            <w:pPr>
              <w:pStyle w:val="TAL"/>
            </w:pPr>
            <w:r>
              <w:t>1</w:t>
            </w:r>
          </w:p>
        </w:tc>
        <w:tc>
          <w:tcPr>
            <w:tcW w:w="3438" w:type="dxa"/>
            <w:shd w:val="clear" w:color="auto" w:fill="FFFFFF" w:themeFill="background1"/>
          </w:tcPr>
          <w:p w14:paraId="5887D4F3" w14:textId="77777777" w:rsidR="007A011F"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E0141D2" w14:textId="77777777" w:rsidR="007A011F" w:rsidRDefault="007A011F">
            <w:pPr>
              <w:pStyle w:val="TAL"/>
            </w:pPr>
          </w:p>
        </w:tc>
      </w:tr>
      <w:tr w:rsidR="007A011F" w14:paraId="57605CFA" w14:textId="77777777">
        <w:trPr>
          <w:jc w:val="center"/>
        </w:trPr>
        <w:tc>
          <w:tcPr>
            <w:tcW w:w="1430" w:type="dxa"/>
          </w:tcPr>
          <w:p w14:paraId="5C5B93C3" w14:textId="77777777" w:rsidR="007A011F" w:rsidRDefault="00000000">
            <w:pPr>
              <w:pStyle w:val="TAL"/>
            </w:pPr>
            <w:r>
              <w:t>appId</w:t>
            </w:r>
          </w:p>
        </w:tc>
        <w:tc>
          <w:tcPr>
            <w:tcW w:w="1006" w:type="dxa"/>
          </w:tcPr>
          <w:p w14:paraId="404082E5" w14:textId="77777777" w:rsidR="007A011F" w:rsidRDefault="00000000">
            <w:pPr>
              <w:pStyle w:val="TAL"/>
            </w:pPr>
            <w:r>
              <w:t>string</w:t>
            </w:r>
          </w:p>
        </w:tc>
        <w:tc>
          <w:tcPr>
            <w:tcW w:w="425" w:type="dxa"/>
          </w:tcPr>
          <w:p w14:paraId="05EA69FB" w14:textId="77777777" w:rsidR="007A011F" w:rsidRDefault="00000000">
            <w:pPr>
              <w:pStyle w:val="TAC"/>
            </w:pPr>
            <w:r>
              <w:t>O</w:t>
            </w:r>
          </w:p>
        </w:tc>
        <w:tc>
          <w:tcPr>
            <w:tcW w:w="1368" w:type="dxa"/>
          </w:tcPr>
          <w:p w14:paraId="0CF06D0C" w14:textId="77777777" w:rsidR="007A011F" w:rsidRDefault="00000000">
            <w:pPr>
              <w:pStyle w:val="TAL"/>
            </w:pPr>
            <w:r>
              <w:t>0..1</w:t>
            </w:r>
          </w:p>
        </w:tc>
        <w:tc>
          <w:tcPr>
            <w:tcW w:w="3438" w:type="dxa"/>
          </w:tcPr>
          <w:p w14:paraId="7E9414EF" w14:textId="77777777" w:rsidR="007A011F" w:rsidRDefault="00000000">
            <w:pPr>
              <w:pStyle w:val="TAL"/>
            </w:pPr>
            <w:r>
              <w:t>Identifies the application(s) for which the payload is intended.</w:t>
            </w:r>
          </w:p>
          <w:p w14:paraId="11F42224" w14:textId="77777777" w:rsidR="007A011F" w:rsidRDefault="00000000">
            <w:pPr>
              <w:pStyle w:val="TAL"/>
              <w:rPr>
                <w:szCs w:val="18"/>
              </w:rPr>
            </w:pPr>
            <w:r>
              <w:t>This list of Application IDs IE is required when the message is sent to one or multiple Application Clients served by same MSGin5G Client.</w:t>
            </w:r>
          </w:p>
        </w:tc>
        <w:tc>
          <w:tcPr>
            <w:tcW w:w="1998" w:type="dxa"/>
          </w:tcPr>
          <w:p w14:paraId="5DCE88BB" w14:textId="77777777" w:rsidR="007A011F" w:rsidRDefault="007A011F">
            <w:pPr>
              <w:pStyle w:val="TAL"/>
              <w:rPr>
                <w:szCs w:val="18"/>
              </w:rPr>
            </w:pPr>
          </w:p>
        </w:tc>
      </w:tr>
      <w:tr w:rsidR="007A011F" w14:paraId="68F56A9F" w14:textId="77777777">
        <w:trPr>
          <w:jc w:val="center"/>
        </w:trPr>
        <w:tc>
          <w:tcPr>
            <w:tcW w:w="1430" w:type="dxa"/>
          </w:tcPr>
          <w:p w14:paraId="26DBC401" w14:textId="77777777" w:rsidR="007A011F" w:rsidRDefault="00000000">
            <w:pPr>
              <w:pStyle w:val="TAL"/>
            </w:pPr>
            <w:r>
              <w:t>msgId</w:t>
            </w:r>
          </w:p>
        </w:tc>
        <w:tc>
          <w:tcPr>
            <w:tcW w:w="1006" w:type="dxa"/>
          </w:tcPr>
          <w:p w14:paraId="57FB2464" w14:textId="77777777" w:rsidR="007A011F" w:rsidRDefault="00000000">
            <w:pPr>
              <w:pStyle w:val="TAL"/>
            </w:pPr>
            <w:r>
              <w:t>string</w:t>
            </w:r>
          </w:p>
        </w:tc>
        <w:tc>
          <w:tcPr>
            <w:tcW w:w="425" w:type="dxa"/>
          </w:tcPr>
          <w:p w14:paraId="58AFFBD9" w14:textId="77777777" w:rsidR="007A011F" w:rsidRDefault="00000000">
            <w:pPr>
              <w:pStyle w:val="TAC"/>
            </w:pPr>
            <w:r>
              <w:t>M</w:t>
            </w:r>
          </w:p>
        </w:tc>
        <w:tc>
          <w:tcPr>
            <w:tcW w:w="1368" w:type="dxa"/>
          </w:tcPr>
          <w:p w14:paraId="725DA6C5" w14:textId="77777777" w:rsidR="007A011F" w:rsidRDefault="00000000">
            <w:pPr>
              <w:pStyle w:val="TAL"/>
            </w:pPr>
            <w:r>
              <w:t>1</w:t>
            </w:r>
          </w:p>
        </w:tc>
        <w:tc>
          <w:tcPr>
            <w:tcW w:w="3438" w:type="dxa"/>
          </w:tcPr>
          <w:p w14:paraId="0DD3C5D6" w14:textId="77777777" w:rsidR="007A011F" w:rsidRDefault="00000000">
            <w:pPr>
              <w:pStyle w:val="TAL"/>
              <w:rPr>
                <w:szCs w:val="18"/>
              </w:rPr>
            </w:pPr>
            <w:r>
              <w:rPr>
                <w:szCs w:val="18"/>
              </w:rPr>
              <w:t>Unique identifier of this message.</w:t>
            </w:r>
          </w:p>
          <w:p w14:paraId="1059565F" w14:textId="77777777" w:rsidR="007A011F" w:rsidRDefault="00000000">
            <w:pPr>
              <w:pStyle w:val="TAL"/>
              <w:rPr>
                <w:szCs w:val="18"/>
              </w:rPr>
            </w:pPr>
            <w:r>
              <w:rPr>
                <w:szCs w:val="18"/>
              </w:rPr>
              <w:t>This IE is copied from the associated inbound message request</w:t>
            </w:r>
          </w:p>
        </w:tc>
        <w:tc>
          <w:tcPr>
            <w:tcW w:w="1998" w:type="dxa"/>
          </w:tcPr>
          <w:p w14:paraId="4E5333C2" w14:textId="77777777" w:rsidR="007A011F" w:rsidRDefault="007A011F">
            <w:pPr>
              <w:pStyle w:val="TAL"/>
              <w:rPr>
                <w:szCs w:val="18"/>
              </w:rPr>
            </w:pPr>
          </w:p>
        </w:tc>
      </w:tr>
      <w:tr w:rsidR="007A011F" w14:paraId="483FBF3B" w14:textId="77777777">
        <w:trPr>
          <w:jc w:val="center"/>
        </w:trPr>
        <w:tc>
          <w:tcPr>
            <w:tcW w:w="1430" w:type="dxa"/>
          </w:tcPr>
          <w:p w14:paraId="2A084B1A" w14:textId="77777777" w:rsidR="007A011F" w:rsidRDefault="00000000">
            <w:pPr>
              <w:pStyle w:val="TAL"/>
              <w:rPr>
                <w:lang w:eastAsia="zh-CN"/>
              </w:rPr>
            </w:pPr>
            <w:r>
              <w:rPr>
                <w:lang w:eastAsia="zh-CN"/>
              </w:rPr>
              <w:t>d</w:t>
            </w:r>
            <w:r>
              <w:t>elivStReq</w:t>
            </w:r>
            <w:r>
              <w:rPr>
                <w:lang w:eastAsia="zh-CN"/>
              </w:rPr>
              <w:t>Ind</w:t>
            </w:r>
          </w:p>
        </w:tc>
        <w:tc>
          <w:tcPr>
            <w:tcW w:w="1006" w:type="dxa"/>
          </w:tcPr>
          <w:p w14:paraId="1B35E928" w14:textId="77777777" w:rsidR="007A011F" w:rsidRDefault="00000000">
            <w:pPr>
              <w:pStyle w:val="TAL"/>
            </w:pPr>
            <w:r>
              <w:t>boolean</w:t>
            </w:r>
          </w:p>
        </w:tc>
        <w:tc>
          <w:tcPr>
            <w:tcW w:w="425" w:type="dxa"/>
          </w:tcPr>
          <w:p w14:paraId="7E3E6CA8" w14:textId="77777777" w:rsidR="007A011F" w:rsidRDefault="00000000">
            <w:pPr>
              <w:pStyle w:val="TAC"/>
            </w:pPr>
            <w:r>
              <w:t>O</w:t>
            </w:r>
          </w:p>
        </w:tc>
        <w:tc>
          <w:tcPr>
            <w:tcW w:w="1368" w:type="dxa"/>
          </w:tcPr>
          <w:p w14:paraId="3BDB7406" w14:textId="77777777" w:rsidR="007A011F" w:rsidRDefault="00000000">
            <w:pPr>
              <w:pStyle w:val="TAL"/>
            </w:pPr>
            <w:r>
              <w:t>0..1</w:t>
            </w:r>
          </w:p>
        </w:tc>
        <w:tc>
          <w:tcPr>
            <w:tcW w:w="3438" w:type="dxa"/>
          </w:tcPr>
          <w:p w14:paraId="6CFEE1EB" w14:textId="77777777" w:rsidR="007A011F" w:rsidRDefault="00000000">
            <w:pPr>
              <w:pStyle w:val="TAL"/>
              <w:rPr>
                <w:szCs w:val="18"/>
                <w:lang w:eastAsia="zh-CN"/>
              </w:rPr>
            </w:pPr>
            <w:r>
              <w:rPr>
                <w:szCs w:val="18"/>
                <w:lang w:eastAsia="zh-CN"/>
              </w:rPr>
              <w:t>Indicates if delivery acknowledgement from the recipient is requested.</w:t>
            </w:r>
          </w:p>
          <w:p w14:paraId="092DE91D" w14:textId="77777777" w:rsidR="007A011F" w:rsidRDefault="00000000">
            <w:pPr>
              <w:pStyle w:val="TAL"/>
              <w:rPr>
                <w:szCs w:val="18"/>
                <w:lang w:eastAsia="zh-CN"/>
              </w:rPr>
            </w:pPr>
            <w:r>
              <w:rPr>
                <w:szCs w:val="18"/>
                <w:lang w:eastAsia="zh-CN"/>
              </w:rPr>
              <w:t>This IE is copied from the associated inbound message.</w:t>
            </w:r>
          </w:p>
          <w:p w14:paraId="4154B103" w14:textId="77777777" w:rsidR="007A011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691791C2" w14:textId="77777777" w:rsidR="007A011F" w:rsidRDefault="007A011F">
            <w:pPr>
              <w:pStyle w:val="TAL"/>
              <w:rPr>
                <w:szCs w:val="18"/>
              </w:rPr>
            </w:pPr>
          </w:p>
        </w:tc>
      </w:tr>
      <w:tr w:rsidR="007A011F" w14:paraId="586F6CCE" w14:textId="77777777">
        <w:trPr>
          <w:jc w:val="center"/>
        </w:trPr>
        <w:tc>
          <w:tcPr>
            <w:tcW w:w="1430" w:type="dxa"/>
          </w:tcPr>
          <w:p w14:paraId="509808A8" w14:textId="77777777" w:rsidR="007A011F" w:rsidRDefault="00000000">
            <w:pPr>
              <w:pStyle w:val="TAL"/>
            </w:pPr>
            <w:r>
              <w:t>payload</w:t>
            </w:r>
          </w:p>
        </w:tc>
        <w:tc>
          <w:tcPr>
            <w:tcW w:w="1006" w:type="dxa"/>
          </w:tcPr>
          <w:p w14:paraId="73910725" w14:textId="77777777" w:rsidR="007A011F" w:rsidRDefault="00000000">
            <w:pPr>
              <w:pStyle w:val="TAL"/>
            </w:pPr>
            <w:r>
              <w:t>string</w:t>
            </w:r>
          </w:p>
        </w:tc>
        <w:tc>
          <w:tcPr>
            <w:tcW w:w="425" w:type="dxa"/>
          </w:tcPr>
          <w:p w14:paraId="1DCC08C9" w14:textId="77777777" w:rsidR="007A011F" w:rsidRDefault="00000000">
            <w:pPr>
              <w:pStyle w:val="TAC"/>
              <w:rPr>
                <w:lang w:val="en-US" w:eastAsia="zh-CN"/>
              </w:rPr>
            </w:pPr>
            <w:r>
              <w:rPr>
                <w:rFonts w:hint="eastAsia"/>
                <w:lang w:val="en-US" w:eastAsia="zh-CN"/>
              </w:rPr>
              <w:t>M</w:t>
            </w:r>
          </w:p>
        </w:tc>
        <w:tc>
          <w:tcPr>
            <w:tcW w:w="1368" w:type="dxa"/>
          </w:tcPr>
          <w:p w14:paraId="3779C1B0" w14:textId="77777777" w:rsidR="007A011F" w:rsidRDefault="00000000">
            <w:pPr>
              <w:pStyle w:val="TAL"/>
            </w:pPr>
            <w:r>
              <w:t>1</w:t>
            </w:r>
          </w:p>
        </w:tc>
        <w:tc>
          <w:tcPr>
            <w:tcW w:w="3438" w:type="dxa"/>
          </w:tcPr>
          <w:p w14:paraId="55085F64" w14:textId="77777777" w:rsidR="007A011F" w:rsidRDefault="00000000">
            <w:pPr>
              <w:pStyle w:val="TAL"/>
              <w:rPr>
                <w:szCs w:val="18"/>
              </w:rPr>
            </w:pPr>
            <w:r>
              <w:rPr>
                <w:szCs w:val="18"/>
              </w:rPr>
              <w:t>Payload of the message.</w:t>
            </w:r>
          </w:p>
          <w:p w14:paraId="3D407318" w14:textId="77777777" w:rsidR="007A011F" w:rsidRDefault="00000000">
            <w:pPr>
              <w:pStyle w:val="TAL"/>
              <w:rPr>
                <w:szCs w:val="18"/>
              </w:rPr>
            </w:pPr>
            <w:r>
              <w:rPr>
                <w:szCs w:val="18"/>
              </w:rPr>
              <w:t>This IE is copied from the associated inbound message.</w:t>
            </w:r>
          </w:p>
        </w:tc>
        <w:tc>
          <w:tcPr>
            <w:tcW w:w="1998" w:type="dxa"/>
          </w:tcPr>
          <w:p w14:paraId="6C8C2B8B" w14:textId="77777777" w:rsidR="007A011F" w:rsidRDefault="007A011F">
            <w:pPr>
              <w:pStyle w:val="TAL"/>
              <w:rPr>
                <w:szCs w:val="18"/>
              </w:rPr>
            </w:pPr>
          </w:p>
        </w:tc>
      </w:tr>
      <w:tr w:rsidR="007A011F" w14:paraId="3E035D59" w14:textId="77777777">
        <w:trPr>
          <w:jc w:val="center"/>
        </w:trPr>
        <w:tc>
          <w:tcPr>
            <w:tcW w:w="9665" w:type="dxa"/>
            <w:gridSpan w:val="6"/>
          </w:tcPr>
          <w:p w14:paraId="45ADF7AC" w14:textId="77777777" w:rsidR="007A011F" w:rsidRDefault="00000000">
            <w:pPr>
              <w:pStyle w:val="TAN"/>
              <w:rPr>
                <w:szCs w:val="18"/>
              </w:rPr>
            </w:pPr>
            <w:r>
              <w:rPr>
                <w:szCs w:val="22"/>
              </w:rPr>
              <w:t>NOTE</w:t>
            </w:r>
            <w:r>
              <w:t>:</w:t>
            </w:r>
            <w:r>
              <w:tab/>
              <w:t>The addrType in Address data type shall only include AS or UE to represent the originating of message request.</w:t>
            </w:r>
          </w:p>
        </w:tc>
      </w:tr>
    </w:tbl>
    <w:p w14:paraId="2220ED56" w14:textId="77777777" w:rsidR="007A011F" w:rsidRDefault="007A011F">
      <w:pPr>
        <w:rPr>
          <w:lang w:eastAsia="zh-CN"/>
        </w:rPr>
      </w:pPr>
    </w:p>
    <w:p w14:paraId="643DB316" w14:textId="77777777" w:rsidR="007A011F" w:rsidRDefault="00000000">
      <w:pPr>
        <w:pStyle w:val="Heading4"/>
      </w:pPr>
      <w:bookmarkStart w:id="1203" w:name="_Toc138694784"/>
      <w:r>
        <w:t>9.</w:t>
      </w:r>
      <w:r>
        <w:rPr>
          <w:rFonts w:hint="eastAsia"/>
          <w:lang w:val="en-US" w:eastAsia="zh-CN"/>
        </w:rPr>
        <w:t>3</w:t>
      </w:r>
      <w:r>
        <w:t>.5.3</w:t>
      </w:r>
      <w:r>
        <w:tab/>
        <w:t>Simple data types and enumerations</w:t>
      </w:r>
      <w:bookmarkEnd w:id="1203"/>
    </w:p>
    <w:p w14:paraId="2E0C51B3" w14:textId="77777777" w:rsidR="007A011F" w:rsidRDefault="00000000">
      <w:pPr>
        <w:rPr>
          <w:lang w:eastAsia="zh-CN"/>
        </w:rPr>
      </w:pPr>
      <w:r>
        <w:rPr>
          <w:rFonts w:hint="eastAsia"/>
          <w:lang w:eastAsia="zh-CN"/>
        </w:rPr>
        <w:t>N</w:t>
      </w:r>
      <w:r>
        <w:rPr>
          <w:lang w:eastAsia="zh-CN"/>
        </w:rPr>
        <w:t>one.</w:t>
      </w:r>
    </w:p>
    <w:p w14:paraId="29A6F96D" w14:textId="77777777" w:rsidR="007A011F" w:rsidRDefault="00000000">
      <w:pPr>
        <w:pStyle w:val="Heading3"/>
      </w:pPr>
      <w:bookmarkStart w:id="1204" w:name="_Toc138694785"/>
      <w:r>
        <w:rPr>
          <w:lang w:eastAsia="zh-CN"/>
        </w:rPr>
        <w:t>9</w:t>
      </w:r>
      <w:r>
        <w:t>.</w:t>
      </w:r>
      <w:r>
        <w:rPr>
          <w:rFonts w:hint="eastAsia"/>
          <w:lang w:val="en-US" w:eastAsia="zh-CN"/>
        </w:rPr>
        <w:t>3</w:t>
      </w:r>
      <w:r>
        <w:t>.6</w:t>
      </w:r>
      <w:r>
        <w:tab/>
        <w:t>Error Handling</w:t>
      </w:r>
      <w:bookmarkEnd w:id="1204"/>
    </w:p>
    <w:p w14:paraId="05BB8352" w14:textId="77777777" w:rsidR="007A011F" w:rsidRDefault="00000000">
      <w:pPr>
        <w:pStyle w:val="Heading4"/>
      </w:pPr>
      <w:bookmarkStart w:id="1205" w:name="_Toc138694786"/>
      <w:r>
        <w:t>9.</w:t>
      </w:r>
      <w:r>
        <w:rPr>
          <w:rFonts w:hint="eastAsia"/>
          <w:lang w:val="en-US" w:eastAsia="zh-CN"/>
        </w:rPr>
        <w:t>3</w:t>
      </w:r>
      <w:r>
        <w:t>.6.1</w:t>
      </w:r>
      <w:r>
        <w:tab/>
        <w:t>General</w:t>
      </w:r>
      <w:bookmarkEnd w:id="1205"/>
    </w:p>
    <w:p w14:paraId="05A9A786" w14:textId="77777777" w:rsidR="007A011F" w:rsidRDefault="00000000">
      <w:pPr>
        <w:rPr>
          <w:lang w:eastAsia="zh-CN"/>
        </w:rPr>
      </w:pPr>
      <w:r>
        <w:rPr>
          <w:lang w:eastAsia="zh-CN"/>
        </w:rPr>
        <w:t>HTTP error handling shall be supported as specified in clause 7.7.</w:t>
      </w:r>
    </w:p>
    <w:p w14:paraId="588C8523" w14:textId="77777777" w:rsidR="007A011F" w:rsidRDefault="00000000">
      <w:pPr>
        <w:rPr>
          <w:lang w:eastAsia="zh-CN"/>
        </w:rPr>
      </w:pPr>
      <w:r>
        <w:rPr>
          <w:lang w:eastAsia="zh-CN"/>
        </w:rPr>
        <w:t>In addition, the requirements in the following clauses shall apply.</w:t>
      </w:r>
    </w:p>
    <w:p w14:paraId="21DC782B" w14:textId="77777777" w:rsidR="007A011F" w:rsidRDefault="00000000">
      <w:pPr>
        <w:pStyle w:val="Heading4"/>
      </w:pPr>
      <w:bookmarkStart w:id="1206" w:name="_Toc138694787"/>
      <w:r>
        <w:t>9.</w:t>
      </w:r>
      <w:r>
        <w:rPr>
          <w:rFonts w:hint="eastAsia"/>
          <w:lang w:val="en-US" w:eastAsia="zh-CN"/>
        </w:rPr>
        <w:t>3</w:t>
      </w:r>
      <w:r>
        <w:t>.6.2</w:t>
      </w:r>
      <w:r>
        <w:tab/>
        <w:t>Protocol Errors</w:t>
      </w:r>
      <w:bookmarkEnd w:id="1206"/>
    </w:p>
    <w:p w14:paraId="21FAC50B" w14:textId="77777777" w:rsidR="007A011F"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2C65EC0C" w14:textId="77777777" w:rsidR="007A011F" w:rsidRDefault="00000000">
      <w:pPr>
        <w:pStyle w:val="Heading4"/>
      </w:pPr>
      <w:bookmarkStart w:id="1207" w:name="_Toc138694788"/>
      <w:r>
        <w:t>9.</w:t>
      </w:r>
      <w:r>
        <w:rPr>
          <w:rFonts w:hint="eastAsia"/>
          <w:lang w:val="en-US" w:eastAsia="zh-CN"/>
        </w:rPr>
        <w:t>3</w:t>
      </w:r>
      <w:r>
        <w:t>.6.3</w:t>
      </w:r>
      <w:r>
        <w:tab/>
        <w:t>Application Errors</w:t>
      </w:r>
      <w:bookmarkEnd w:id="1207"/>
    </w:p>
    <w:p w14:paraId="5D1D52E9" w14:textId="77777777" w:rsidR="007A011F"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902AA95" w14:textId="77777777" w:rsidR="007A011F" w:rsidRDefault="00000000">
      <w:pPr>
        <w:pStyle w:val="TH"/>
      </w:pPr>
      <w:r>
        <w:lastRenderedPageBreak/>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A011F" w14:paraId="3770EFB8" w14:textId="77777777">
        <w:trPr>
          <w:jc w:val="center"/>
        </w:trPr>
        <w:tc>
          <w:tcPr>
            <w:tcW w:w="3697" w:type="dxa"/>
            <w:shd w:val="clear" w:color="auto" w:fill="C0C0C0"/>
          </w:tcPr>
          <w:p w14:paraId="0656EC3A" w14:textId="77777777" w:rsidR="007A011F" w:rsidRDefault="00000000">
            <w:pPr>
              <w:pStyle w:val="TAH"/>
            </w:pPr>
            <w:r>
              <w:t>Application Error</w:t>
            </w:r>
          </w:p>
        </w:tc>
        <w:tc>
          <w:tcPr>
            <w:tcW w:w="1205" w:type="dxa"/>
            <w:shd w:val="clear" w:color="auto" w:fill="C0C0C0"/>
          </w:tcPr>
          <w:p w14:paraId="4FB1153B" w14:textId="77777777" w:rsidR="007A011F" w:rsidRDefault="00000000">
            <w:pPr>
              <w:pStyle w:val="TAH"/>
            </w:pPr>
            <w:r>
              <w:t>HTTP status code</w:t>
            </w:r>
          </w:p>
        </w:tc>
        <w:tc>
          <w:tcPr>
            <w:tcW w:w="3595" w:type="dxa"/>
            <w:shd w:val="clear" w:color="auto" w:fill="C0C0C0"/>
          </w:tcPr>
          <w:p w14:paraId="5788600F" w14:textId="77777777" w:rsidR="007A011F" w:rsidRDefault="00000000">
            <w:pPr>
              <w:pStyle w:val="TAH"/>
            </w:pPr>
            <w:r>
              <w:t>Description</w:t>
            </w:r>
          </w:p>
        </w:tc>
        <w:tc>
          <w:tcPr>
            <w:tcW w:w="1280" w:type="dxa"/>
            <w:shd w:val="clear" w:color="auto" w:fill="C0C0C0"/>
          </w:tcPr>
          <w:p w14:paraId="25DA014F" w14:textId="77777777" w:rsidR="007A011F" w:rsidRDefault="00000000">
            <w:pPr>
              <w:pStyle w:val="TAH"/>
            </w:pPr>
            <w:r>
              <w:t>Applicability</w:t>
            </w:r>
          </w:p>
        </w:tc>
      </w:tr>
      <w:tr w:rsidR="007A011F" w14:paraId="6939494B" w14:textId="77777777">
        <w:trPr>
          <w:jc w:val="center"/>
        </w:trPr>
        <w:tc>
          <w:tcPr>
            <w:tcW w:w="3697" w:type="dxa"/>
          </w:tcPr>
          <w:p w14:paraId="02A92C48" w14:textId="77777777" w:rsidR="007A011F" w:rsidRDefault="007A011F">
            <w:pPr>
              <w:pStyle w:val="TAL"/>
            </w:pPr>
          </w:p>
        </w:tc>
        <w:tc>
          <w:tcPr>
            <w:tcW w:w="1205" w:type="dxa"/>
          </w:tcPr>
          <w:p w14:paraId="2F146FBE" w14:textId="77777777" w:rsidR="007A011F" w:rsidRDefault="007A011F">
            <w:pPr>
              <w:pStyle w:val="TAL"/>
            </w:pPr>
          </w:p>
        </w:tc>
        <w:tc>
          <w:tcPr>
            <w:tcW w:w="3595" w:type="dxa"/>
          </w:tcPr>
          <w:p w14:paraId="3E0F9E99" w14:textId="77777777" w:rsidR="007A011F" w:rsidRDefault="007A011F">
            <w:pPr>
              <w:pStyle w:val="TAL"/>
            </w:pPr>
          </w:p>
        </w:tc>
        <w:tc>
          <w:tcPr>
            <w:tcW w:w="1280" w:type="dxa"/>
          </w:tcPr>
          <w:p w14:paraId="78442480" w14:textId="77777777" w:rsidR="007A011F" w:rsidRDefault="007A011F">
            <w:pPr>
              <w:pStyle w:val="TAL"/>
            </w:pPr>
          </w:p>
        </w:tc>
      </w:tr>
    </w:tbl>
    <w:p w14:paraId="55BDB9C1" w14:textId="77777777" w:rsidR="007A011F" w:rsidRDefault="007A011F">
      <w:pPr>
        <w:rPr>
          <w:lang w:eastAsia="zh-CN"/>
        </w:rPr>
      </w:pPr>
    </w:p>
    <w:p w14:paraId="6A8C1673" w14:textId="77777777" w:rsidR="007A011F" w:rsidRDefault="00000000">
      <w:pPr>
        <w:pStyle w:val="Heading3"/>
      </w:pPr>
      <w:bookmarkStart w:id="1208" w:name="_Toc138694789"/>
      <w:r>
        <w:rPr>
          <w:lang w:eastAsia="zh-CN"/>
        </w:rPr>
        <w:t>9</w:t>
      </w:r>
      <w:r>
        <w:t>.</w:t>
      </w:r>
      <w:r>
        <w:rPr>
          <w:rFonts w:hint="eastAsia"/>
          <w:lang w:val="en-US" w:eastAsia="zh-CN"/>
        </w:rPr>
        <w:t>3</w:t>
      </w:r>
      <w:r>
        <w:t>.7</w:t>
      </w:r>
      <w:r>
        <w:tab/>
        <w:t>Feature negotiation</w:t>
      </w:r>
      <w:bookmarkEnd w:id="1208"/>
    </w:p>
    <w:p w14:paraId="1B4624DA" w14:textId="77777777" w:rsidR="007A011F"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6D008853" w14:textId="77777777" w:rsidR="007A011F"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A011F" w14:paraId="012EACA7" w14:textId="77777777">
        <w:trPr>
          <w:jc w:val="center"/>
        </w:trPr>
        <w:tc>
          <w:tcPr>
            <w:tcW w:w="1529" w:type="dxa"/>
            <w:shd w:val="clear" w:color="auto" w:fill="C0C0C0"/>
          </w:tcPr>
          <w:p w14:paraId="487ABCC8" w14:textId="77777777" w:rsidR="007A011F" w:rsidRDefault="00000000">
            <w:pPr>
              <w:pStyle w:val="TAH"/>
            </w:pPr>
            <w:r>
              <w:t>Feature number</w:t>
            </w:r>
          </w:p>
        </w:tc>
        <w:tc>
          <w:tcPr>
            <w:tcW w:w="2207" w:type="dxa"/>
            <w:shd w:val="clear" w:color="auto" w:fill="C0C0C0"/>
          </w:tcPr>
          <w:p w14:paraId="27A91C66" w14:textId="77777777" w:rsidR="007A011F" w:rsidRDefault="00000000">
            <w:pPr>
              <w:pStyle w:val="TAH"/>
            </w:pPr>
            <w:r>
              <w:t>Feature Name</w:t>
            </w:r>
          </w:p>
        </w:tc>
        <w:tc>
          <w:tcPr>
            <w:tcW w:w="5758" w:type="dxa"/>
            <w:shd w:val="clear" w:color="auto" w:fill="C0C0C0"/>
          </w:tcPr>
          <w:p w14:paraId="1DB3436F" w14:textId="77777777" w:rsidR="007A011F" w:rsidRDefault="00000000">
            <w:pPr>
              <w:pStyle w:val="TAH"/>
            </w:pPr>
            <w:r>
              <w:t>Description</w:t>
            </w:r>
          </w:p>
        </w:tc>
      </w:tr>
      <w:tr w:rsidR="007A011F" w14:paraId="0B91BA48" w14:textId="77777777">
        <w:trPr>
          <w:jc w:val="center"/>
        </w:trPr>
        <w:tc>
          <w:tcPr>
            <w:tcW w:w="1529" w:type="dxa"/>
          </w:tcPr>
          <w:p w14:paraId="76A24666" w14:textId="77777777" w:rsidR="007A011F" w:rsidRDefault="007A011F">
            <w:pPr>
              <w:pStyle w:val="TAL"/>
            </w:pPr>
          </w:p>
        </w:tc>
        <w:tc>
          <w:tcPr>
            <w:tcW w:w="2207" w:type="dxa"/>
          </w:tcPr>
          <w:p w14:paraId="4A73BF0D" w14:textId="77777777" w:rsidR="007A011F" w:rsidRDefault="007A011F">
            <w:pPr>
              <w:pStyle w:val="TAL"/>
            </w:pPr>
          </w:p>
        </w:tc>
        <w:tc>
          <w:tcPr>
            <w:tcW w:w="5758" w:type="dxa"/>
          </w:tcPr>
          <w:p w14:paraId="55752ED0" w14:textId="77777777" w:rsidR="007A011F" w:rsidRDefault="007A011F">
            <w:pPr>
              <w:pStyle w:val="TAL"/>
              <w:rPr>
                <w:szCs w:val="18"/>
              </w:rPr>
            </w:pPr>
          </w:p>
        </w:tc>
      </w:tr>
    </w:tbl>
    <w:p w14:paraId="70A41207" w14:textId="77777777" w:rsidR="007A011F" w:rsidRDefault="007A011F">
      <w:pPr>
        <w:rPr>
          <w:lang w:eastAsia="zh-CN"/>
        </w:rPr>
      </w:pPr>
    </w:p>
    <w:p w14:paraId="61548762" w14:textId="77777777" w:rsidR="007A011F" w:rsidRDefault="00000000">
      <w:pPr>
        <w:pStyle w:val="Heading1"/>
      </w:pPr>
      <w:bookmarkStart w:id="1209" w:name="_Toc63171281"/>
      <w:bookmarkStart w:id="1210" w:name="_Toc75351816"/>
      <w:bookmarkStart w:id="1211" w:name="_Toc43199803"/>
      <w:bookmarkStart w:id="1212" w:name="_Toc83768462"/>
      <w:bookmarkStart w:id="1213" w:name="_Toc73437406"/>
      <w:bookmarkStart w:id="1214" w:name="_Toc36037575"/>
      <w:bookmarkStart w:id="1215" w:name="_Toc96996823"/>
      <w:bookmarkStart w:id="1216" w:name="_Toc38877721"/>
      <w:bookmarkStart w:id="1217" w:name="_Toc66282318"/>
      <w:bookmarkStart w:id="1218" w:name="_Toc45132982"/>
      <w:bookmarkStart w:id="1219" w:name="_Toc34035582"/>
      <w:bookmarkStart w:id="1220" w:name="_Toc59015725"/>
      <w:bookmarkStart w:id="1221" w:name="_Toc73433951"/>
      <w:bookmarkStart w:id="1222" w:name="_Toc36037879"/>
      <w:bookmarkStart w:id="1223" w:name="_Toc70426549"/>
      <w:bookmarkStart w:id="1224" w:name="_Toc122117503"/>
      <w:bookmarkStart w:id="1225" w:name="_Toc138694790"/>
      <w:bookmarkStart w:id="1226" w:name="_Toc73435999"/>
      <w:bookmarkStart w:id="1227" w:name="_Toc68166194"/>
      <w:bookmarkStart w:id="1228" w:name="_Toc97197229"/>
      <w:bookmarkStart w:id="1229" w:name="_Toc93879125"/>
      <w:r>
        <w:rPr>
          <w:lang w:eastAsia="zh-CN"/>
        </w:rPr>
        <w:t>10</w:t>
      </w:r>
      <w:r>
        <w:tab/>
      </w:r>
      <w:r>
        <w:rPr>
          <w:lang w:eastAsia="zh-CN"/>
        </w:rPr>
        <w:t>Security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02DAA9B9" w14:textId="77777777" w:rsidR="007A011F"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19ADDFFF" w14:textId="77777777" w:rsidR="007A011F" w:rsidRDefault="00000000">
      <w:pPr>
        <w:pStyle w:val="Heading1"/>
        <w:rPr>
          <w:lang w:eastAsia="zh-CN"/>
        </w:rPr>
      </w:pPr>
      <w:bookmarkStart w:id="1230" w:name="_Toc51763968"/>
      <w:bookmarkStart w:id="1231" w:name="_Toc68170214"/>
      <w:bookmarkStart w:id="1232" w:name="_Toc138694791"/>
      <w:bookmarkStart w:id="1233" w:name="_Toc51189292"/>
      <w:bookmarkStart w:id="1234" w:name="_Toc36041436"/>
      <w:bookmarkStart w:id="1235" w:name="_Toc97197230"/>
      <w:bookmarkStart w:id="1236" w:name="_Toc45134760"/>
      <w:bookmarkStart w:id="1237" w:name="_Toc93879126"/>
      <w:bookmarkStart w:id="1238" w:name="_Toc43196713"/>
      <w:bookmarkStart w:id="1239" w:name="_Toc43481483"/>
      <w:bookmarkStart w:id="1240" w:name="_Toc59019541"/>
      <w:bookmarkStart w:id="1241" w:name="_Toc34154179"/>
      <w:bookmarkStart w:id="1242" w:name="_Toc57206200"/>
      <w:bookmarkStart w:id="1243" w:name="_Toc122117504"/>
      <w:bookmarkStart w:id="1244" w:name="_Toc83768463"/>
      <w:bookmarkStart w:id="1245" w:name="_Toc96996824"/>
      <w:bookmarkStart w:id="1246" w:name="_Toc36041123"/>
      <w:bookmarkStart w:id="1247" w:name="_Toc74770092"/>
      <w:bookmarkStart w:id="1248" w:name="_Toc24868674"/>
      <w:r>
        <w:rPr>
          <w:lang w:eastAsia="zh-CN"/>
        </w:rPr>
        <w:t>11</w:t>
      </w:r>
      <w:r>
        <w:rPr>
          <w:lang w:eastAsia="zh-CN"/>
        </w:rPr>
        <w:tab/>
        <w:t>Using Common API Framework</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3E76FF8C" w14:textId="77777777" w:rsidR="007A011F" w:rsidRDefault="00000000">
      <w:pPr>
        <w:pStyle w:val="Heading2"/>
        <w:rPr>
          <w:lang w:eastAsia="zh-CN"/>
        </w:rPr>
      </w:pPr>
      <w:bookmarkStart w:id="1249" w:name="_Toc43481484"/>
      <w:bookmarkStart w:id="1250" w:name="_Toc36041437"/>
      <w:bookmarkStart w:id="1251" w:name="_Toc122117505"/>
      <w:bookmarkStart w:id="1252" w:name="_Toc138694792"/>
      <w:bookmarkStart w:id="1253" w:name="_Toc57206201"/>
      <w:bookmarkStart w:id="1254" w:name="_Toc74770093"/>
      <w:bookmarkStart w:id="1255" w:name="_Toc51763969"/>
      <w:bookmarkStart w:id="1256" w:name="_Toc83768464"/>
      <w:bookmarkStart w:id="1257" w:name="_Toc97197231"/>
      <w:bookmarkStart w:id="1258" w:name="_Toc34154180"/>
      <w:bookmarkStart w:id="1259" w:name="_Toc59019542"/>
      <w:bookmarkStart w:id="1260" w:name="_Toc36041124"/>
      <w:bookmarkStart w:id="1261" w:name="_Toc93879127"/>
      <w:bookmarkStart w:id="1262" w:name="_Toc24868675"/>
      <w:bookmarkStart w:id="1263" w:name="_Toc68170215"/>
      <w:bookmarkStart w:id="1264" w:name="_Toc51189293"/>
      <w:bookmarkStart w:id="1265" w:name="_Toc96996825"/>
      <w:bookmarkStart w:id="1266" w:name="_Toc43196714"/>
      <w:bookmarkStart w:id="1267" w:name="_Toc45134761"/>
      <w:r>
        <w:rPr>
          <w:lang w:eastAsia="zh-CN"/>
        </w:rPr>
        <w:t>11.1</w:t>
      </w:r>
      <w:r>
        <w:rPr>
          <w:lang w:eastAsia="zh-CN"/>
        </w:rPr>
        <w:tab/>
        <w:t>General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6367A65" w14:textId="77777777" w:rsidR="007A011F"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23025B0C" w14:textId="77777777" w:rsidR="007A011F" w:rsidRDefault="00000000">
      <w:pPr>
        <w:pStyle w:val="B10"/>
      </w:pPr>
      <w:r>
        <w:t>-</w:t>
      </w:r>
      <w:r>
        <w:tab/>
        <w:t>the API exposing function and related APIs over CAPIF-2/2e and CAPIF-3/3e reference points;</w:t>
      </w:r>
    </w:p>
    <w:p w14:paraId="2C6B93A2" w14:textId="77777777" w:rsidR="007A011F" w:rsidRDefault="00000000">
      <w:pPr>
        <w:pStyle w:val="B10"/>
      </w:pPr>
      <w:r>
        <w:t>-</w:t>
      </w:r>
      <w:r>
        <w:tab/>
        <w:t>the API publishing function and related APIs over CAPIF-4/4e reference point;</w:t>
      </w:r>
    </w:p>
    <w:p w14:paraId="360B7123" w14:textId="77777777" w:rsidR="007A011F" w:rsidRDefault="00000000">
      <w:pPr>
        <w:pStyle w:val="B10"/>
      </w:pPr>
      <w:r>
        <w:t>-</w:t>
      </w:r>
      <w:r>
        <w:tab/>
        <w:t>the API management function and related APIs over CAPIF-5/5e reference point; and</w:t>
      </w:r>
    </w:p>
    <w:p w14:paraId="700029E6" w14:textId="77777777" w:rsidR="007A011F" w:rsidRDefault="00000000">
      <w:pPr>
        <w:pStyle w:val="B10"/>
      </w:pPr>
      <w:r>
        <w:t>-</w:t>
      </w:r>
      <w:r>
        <w:tab/>
        <w:t>at least one of the security methods for authentication and authorization, and related security mechanisms.</w:t>
      </w:r>
    </w:p>
    <w:p w14:paraId="515442C2" w14:textId="77777777" w:rsidR="007A011F"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2891DD07" w14:textId="77777777" w:rsidR="007A011F"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7ED91321" w14:textId="77777777" w:rsidR="007A011F" w:rsidRDefault="00000000">
      <w:pPr>
        <w:pStyle w:val="Heading2"/>
      </w:pPr>
      <w:bookmarkStart w:id="1268" w:name="_Toc34154181"/>
      <w:bookmarkStart w:id="1269" w:name="_Toc24868676"/>
      <w:bookmarkStart w:id="1270" w:name="_Toc68170216"/>
      <w:bookmarkStart w:id="1271" w:name="_Toc59019543"/>
      <w:bookmarkStart w:id="1272" w:name="_Toc97197232"/>
      <w:bookmarkStart w:id="1273" w:name="_Toc83768465"/>
      <w:bookmarkStart w:id="1274" w:name="_Toc43481485"/>
      <w:bookmarkStart w:id="1275" w:name="_Toc51763970"/>
      <w:bookmarkStart w:id="1276" w:name="_Toc36041125"/>
      <w:bookmarkStart w:id="1277" w:name="_Toc138694793"/>
      <w:bookmarkStart w:id="1278" w:name="_Toc45134762"/>
      <w:bookmarkStart w:id="1279" w:name="_Toc36041438"/>
      <w:bookmarkStart w:id="1280" w:name="_Toc51189294"/>
      <w:bookmarkStart w:id="1281" w:name="_Toc122117506"/>
      <w:bookmarkStart w:id="1282" w:name="_Toc96996826"/>
      <w:bookmarkStart w:id="1283" w:name="_Toc74770094"/>
      <w:bookmarkStart w:id="1284" w:name="_Toc57206202"/>
      <w:bookmarkStart w:id="1285" w:name="_Toc43196715"/>
      <w:bookmarkStart w:id="1286" w:name="_Toc93879128"/>
      <w:r>
        <w:rPr>
          <w:lang w:eastAsia="zh-CN"/>
        </w:rPr>
        <w:t>11</w:t>
      </w:r>
      <w:r>
        <w:t>.2</w:t>
      </w:r>
      <w:r>
        <w:tab/>
        <w:t>Security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8BFE507" w14:textId="77777777" w:rsidR="007A011F"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4C22A1E" w14:textId="77777777" w:rsidR="007A011F"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47D67BF1" w14:textId="77777777" w:rsidR="007A011F"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0A5DAB7D" w14:textId="77777777" w:rsidR="007A011F" w:rsidRDefault="00000000">
      <w:pPr>
        <w:pStyle w:val="NO"/>
      </w:pPr>
      <w:r>
        <w:t>NOTE 1:</w:t>
      </w:r>
      <w:r>
        <w:tab/>
        <w:t>In this release, only "Client Credentials" authorization grant is supported.</w:t>
      </w:r>
    </w:p>
    <w:p w14:paraId="46889335" w14:textId="77777777" w:rsidR="007A011F"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08425F5" w14:textId="77777777" w:rsidR="007A011F"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68B0E957" w14:textId="77777777" w:rsidR="007A011F"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65F4976E" w14:textId="77777777" w:rsidR="007A011F" w:rsidRDefault="00000000">
      <w:pPr>
        <w:pStyle w:val="Heading1"/>
      </w:pPr>
      <w:bookmarkStart w:id="1287" w:name="_Toc138694794"/>
      <w:bookmarkStart w:id="1288" w:name="_Toc122117507"/>
      <w:r>
        <w:t>1</w:t>
      </w:r>
      <w:r>
        <w:rPr>
          <w:rFonts w:hint="eastAsia"/>
        </w:rPr>
        <w:t>2</w:t>
      </w:r>
      <w:r>
        <w:tab/>
        <w:t>Usage of Network Capabilities</w:t>
      </w:r>
      <w:bookmarkEnd w:id="1287"/>
      <w:bookmarkEnd w:id="1288"/>
    </w:p>
    <w:p w14:paraId="736240AF" w14:textId="77777777" w:rsidR="007A011F"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1B585EBB" w14:textId="77777777" w:rsidR="007A011F" w:rsidRDefault="00000000">
      <w:pPr>
        <w:pStyle w:val="B10"/>
      </w:pPr>
      <w:r>
        <w:t>-</w:t>
      </w:r>
      <w:r>
        <w:tab/>
        <w:t>by using the recipient's</w:t>
      </w:r>
      <w:bookmarkStart w:id="1289" w:name="_Hlk95293481"/>
      <w:r>
        <w:t xml:space="preserve"> information </w:t>
      </w:r>
      <w:bookmarkEnd w:id="128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836E7CE" w14:textId="77777777" w:rsidR="007A011F" w:rsidRDefault="00000000">
      <w:pPr>
        <w:pStyle w:val="B10"/>
      </w:pPr>
      <w:r>
        <w:t>-</w:t>
      </w:r>
      <w:r>
        <w:tab/>
        <w:t>by using the recipient's availability information provided by MSGin5G Client at registration as specified in clause 8.2.1 of 3GPP TS 23.554 [2].</w:t>
      </w:r>
    </w:p>
    <w:p w14:paraId="5D678255" w14:textId="77777777" w:rsidR="007A011F"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66FFCF11" w14:textId="77777777" w:rsidR="007A011F"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7EB7B75B" w14:textId="77777777" w:rsidR="007A011F" w:rsidRDefault="00000000">
      <w:pPr>
        <w:pStyle w:val="Heading8"/>
      </w:pPr>
      <w:r>
        <w:br w:type="page"/>
      </w:r>
      <w:bookmarkStart w:id="1290" w:name="_Toc138694795"/>
      <w:bookmarkStart w:id="1291" w:name="_Toc122117508"/>
      <w:r>
        <w:t>Annex A (normative):</w:t>
      </w:r>
      <w:r>
        <w:br/>
        <w:t>OpenAPI specification</w:t>
      </w:r>
      <w:bookmarkEnd w:id="1290"/>
      <w:bookmarkEnd w:id="1291"/>
    </w:p>
    <w:p w14:paraId="69022BBF" w14:textId="77777777" w:rsidR="007A011F" w:rsidRDefault="00000000">
      <w:pPr>
        <w:pStyle w:val="Heading1"/>
      </w:pPr>
      <w:bookmarkStart w:id="1292" w:name="_Toc122117509"/>
      <w:bookmarkStart w:id="1293" w:name="_Toc96996828"/>
      <w:bookmarkStart w:id="1294" w:name="_Toc138694796"/>
      <w:bookmarkStart w:id="1295" w:name="_Toc97197234"/>
      <w:r>
        <w:t>A.1</w:t>
      </w:r>
      <w:r>
        <w:tab/>
        <w:t>General</w:t>
      </w:r>
      <w:bookmarkEnd w:id="1292"/>
      <w:bookmarkEnd w:id="1293"/>
      <w:bookmarkEnd w:id="1294"/>
      <w:bookmarkEnd w:id="1295"/>
    </w:p>
    <w:p w14:paraId="13552AD0" w14:textId="77777777" w:rsidR="007A011F"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45581AAB" w14:textId="77777777" w:rsidR="007A011F" w:rsidRDefault="00000000">
      <w:pPr>
        <w:pStyle w:val="NO"/>
      </w:pPr>
      <w:r>
        <w:t>NOTE 1:</w:t>
      </w:r>
      <w:r>
        <w:tab/>
        <w:t>An OpenAPIs representation embeds JSON Schema representations of HTTP message bodies.</w:t>
      </w:r>
    </w:p>
    <w:p w14:paraId="6003F94C" w14:textId="77777777" w:rsidR="007A011F"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137FB706" w14:textId="77777777" w:rsidR="007A011F"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259D0F90" w14:textId="77777777" w:rsidR="007A011F"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156ACB80" w14:textId="77777777" w:rsidR="007A011F" w:rsidRDefault="00000000">
      <w:pPr>
        <w:pStyle w:val="Heading1"/>
        <w:rPr>
          <w:lang w:eastAsia="zh-CN"/>
        </w:rPr>
      </w:pPr>
      <w:bookmarkStart w:id="1296" w:name="_Toc96996829"/>
      <w:bookmarkStart w:id="1297" w:name="_Toc97197235"/>
      <w:bookmarkStart w:id="1298" w:name="_Toc138694797"/>
      <w:bookmarkStart w:id="1299" w:name="_Toc122117510"/>
      <w:r>
        <w:rPr>
          <w:lang w:eastAsia="zh-CN"/>
        </w:rPr>
        <w:t>A.2</w:t>
      </w:r>
      <w:r>
        <w:rPr>
          <w:lang w:eastAsia="zh-CN"/>
        </w:rPr>
        <w:tab/>
        <w:t>MSGS_ASRegistration API</w:t>
      </w:r>
      <w:bookmarkEnd w:id="1296"/>
      <w:bookmarkEnd w:id="1297"/>
      <w:bookmarkEnd w:id="1298"/>
      <w:bookmarkEnd w:id="1299"/>
    </w:p>
    <w:p w14:paraId="3D0DAC37" w14:textId="77777777" w:rsidR="007A011F" w:rsidRDefault="00000000">
      <w:pPr>
        <w:pStyle w:val="PL"/>
        <w:rPr>
          <w:lang w:eastAsia="zh-CN"/>
        </w:rPr>
      </w:pPr>
      <w:r>
        <w:rPr>
          <w:lang w:eastAsia="zh-CN"/>
        </w:rPr>
        <w:t>openapi: 3.0.0</w:t>
      </w:r>
    </w:p>
    <w:p w14:paraId="50949518" w14:textId="77777777" w:rsidR="007A011F" w:rsidRDefault="00000000">
      <w:pPr>
        <w:pStyle w:val="PL"/>
        <w:rPr>
          <w:lang w:eastAsia="zh-CN"/>
        </w:rPr>
      </w:pPr>
      <w:r>
        <w:rPr>
          <w:lang w:eastAsia="zh-CN"/>
        </w:rPr>
        <w:t>info:</w:t>
      </w:r>
    </w:p>
    <w:p w14:paraId="6F288EC3" w14:textId="77777777" w:rsidR="007A011F" w:rsidRDefault="00000000">
      <w:pPr>
        <w:pStyle w:val="PL"/>
        <w:rPr>
          <w:lang w:eastAsia="zh-CN"/>
        </w:rPr>
      </w:pPr>
      <w:r>
        <w:rPr>
          <w:lang w:eastAsia="zh-CN"/>
        </w:rPr>
        <w:t xml:space="preserve">  title: MSGS_ASRegistration</w:t>
      </w:r>
    </w:p>
    <w:p w14:paraId="01F9AEE7" w14:textId="77777777" w:rsidR="007A011F" w:rsidRDefault="00000000">
      <w:pPr>
        <w:pStyle w:val="PL"/>
        <w:rPr>
          <w:lang w:eastAsia="zh-CN"/>
        </w:rPr>
      </w:pPr>
      <w:r>
        <w:rPr>
          <w:lang w:eastAsia="zh-CN"/>
        </w:rPr>
        <w:t xml:space="preserve">  version: 1.</w:t>
      </w:r>
      <w:r>
        <w:rPr>
          <w:rFonts w:hint="eastAsia"/>
          <w:lang w:eastAsia="zh-CN"/>
        </w:rPr>
        <w:t>1</w:t>
      </w:r>
      <w:r>
        <w:rPr>
          <w:lang w:eastAsia="zh-CN"/>
        </w:rPr>
        <w:t>.0-alpha.1</w:t>
      </w:r>
    </w:p>
    <w:p w14:paraId="62B7824C" w14:textId="77777777" w:rsidR="007A011F" w:rsidRDefault="00000000">
      <w:pPr>
        <w:pStyle w:val="PL"/>
        <w:rPr>
          <w:lang w:eastAsia="zh-CN"/>
        </w:rPr>
      </w:pPr>
      <w:r>
        <w:rPr>
          <w:lang w:eastAsia="zh-CN"/>
        </w:rPr>
        <w:t xml:space="preserve">  description: |</w:t>
      </w:r>
    </w:p>
    <w:p w14:paraId="350E8829" w14:textId="77777777" w:rsidR="007A011F" w:rsidRDefault="00000000">
      <w:pPr>
        <w:pStyle w:val="PL"/>
        <w:rPr>
          <w:lang w:eastAsia="zh-CN"/>
        </w:rPr>
      </w:pPr>
      <w:r>
        <w:rPr>
          <w:lang w:eastAsia="zh-CN"/>
        </w:rPr>
        <w:t xml:space="preserve">    API for MSGS AS Registration Service.  </w:t>
      </w:r>
    </w:p>
    <w:p w14:paraId="098A629E" w14:textId="77777777" w:rsidR="007A011F" w:rsidRDefault="00000000">
      <w:pPr>
        <w:pStyle w:val="PL"/>
        <w:rPr>
          <w:lang w:eastAsia="zh-CN"/>
        </w:rPr>
      </w:pPr>
      <w:r>
        <w:rPr>
          <w:lang w:eastAsia="zh-CN"/>
        </w:rPr>
        <w:t xml:space="preserve">    © 2022, 3GPP Organizational Partners (ARIB, ATIS, CCSA, ETSI, TSDSI, TTA, TTC).  </w:t>
      </w:r>
    </w:p>
    <w:p w14:paraId="1CF5F316" w14:textId="77777777" w:rsidR="007A011F" w:rsidRDefault="00000000">
      <w:pPr>
        <w:pStyle w:val="PL"/>
        <w:rPr>
          <w:lang w:eastAsia="zh-CN"/>
        </w:rPr>
      </w:pPr>
      <w:r>
        <w:rPr>
          <w:lang w:eastAsia="zh-CN"/>
        </w:rPr>
        <w:t xml:space="preserve">    All rights reserved.</w:t>
      </w:r>
    </w:p>
    <w:p w14:paraId="227B4280" w14:textId="77777777" w:rsidR="007A011F" w:rsidRDefault="007A011F">
      <w:pPr>
        <w:pStyle w:val="PL"/>
        <w:rPr>
          <w:lang w:eastAsia="zh-CN"/>
        </w:rPr>
      </w:pPr>
    </w:p>
    <w:p w14:paraId="6DB2E21E" w14:textId="77777777" w:rsidR="007A011F" w:rsidRDefault="00000000">
      <w:pPr>
        <w:pStyle w:val="PL"/>
        <w:rPr>
          <w:lang w:eastAsia="zh-CN"/>
        </w:rPr>
      </w:pPr>
      <w:r>
        <w:rPr>
          <w:lang w:eastAsia="zh-CN"/>
        </w:rPr>
        <w:t>externalDocs:</w:t>
      </w:r>
    </w:p>
    <w:p w14:paraId="02998CE4" w14:textId="77777777" w:rsidR="007A011F" w:rsidRDefault="00000000">
      <w:pPr>
        <w:pStyle w:val="PL"/>
        <w:rPr>
          <w:lang w:eastAsia="zh-CN"/>
        </w:rPr>
      </w:pPr>
      <w:r>
        <w:rPr>
          <w:lang w:eastAsia="zh-CN"/>
        </w:rPr>
        <w:t xml:space="preserve">  description: &gt;</w:t>
      </w:r>
    </w:p>
    <w:p w14:paraId="57BEC132" w14:textId="77777777" w:rsidR="007A011F" w:rsidRDefault="00000000">
      <w:pPr>
        <w:pStyle w:val="PL"/>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14:paraId="4C06881D" w14:textId="77777777" w:rsidR="007A011F" w:rsidRDefault="00000000">
      <w:pPr>
        <w:pStyle w:val="PL"/>
        <w:rPr>
          <w:lang w:eastAsia="zh-CN"/>
        </w:rPr>
      </w:pPr>
      <w:r>
        <w:rPr>
          <w:lang w:eastAsia="zh-CN"/>
        </w:rPr>
        <w:t xml:space="preserve">    specification; Stage 3</w:t>
      </w:r>
    </w:p>
    <w:p w14:paraId="31A08F10" w14:textId="77777777" w:rsidR="007A011F" w:rsidRDefault="00000000">
      <w:pPr>
        <w:pStyle w:val="PL"/>
        <w:rPr>
          <w:lang w:eastAsia="zh-CN"/>
        </w:rPr>
      </w:pPr>
      <w:r>
        <w:rPr>
          <w:lang w:eastAsia="zh-CN"/>
        </w:rPr>
        <w:t xml:space="preserve">  url: https://www.3gpp.org/ftp/Specs/archive/29_series/29.538/</w:t>
      </w:r>
    </w:p>
    <w:p w14:paraId="779D1A12" w14:textId="77777777" w:rsidR="007A011F" w:rsidRDefault="007A011F">
      <w:pPr>
        <w:pStyle w:val="PL"/>
        <w:rPr>
          <w:lang w:eastAsia="zh-CN"/>
        </w:rPr>
      </w:pPr>
    </w:p>
    <w:p w14:paraId="60FE2CC2" w14:textId="77777777" w:rsidR="007A011F" w:rsidRDefault="00000000">
      <w:pPr>
        <w:pStyle w:val="PL"/>
        <w:rPr>
          <w:lang w:eastAsia="zh-CN"/>
        </w:rPr>
      </w:pPr>
      <w:r>
        <w:rPr>
          <w:lang w:eastAsia="zh-CN"/>
        </w:rPr>
        <w:t>servers:</w:t>
      </w:r>
    </w:p>
    <w:p w14:paraId="1207F103" w14:textId="77777777" w:rsidR="007A011F" w:rsidRDefault="00000000">
      <w:pPr>
        <w:pStyle w:val="PL"/>
        <w:rPr>
          <w:lang w:eastAsia="zh-CN"/>
        </w:rPr>
      </w:pPr>
      <w:r>
        <w:rPr>
          <w:lang w:eastAsia="zh-CN"/>
        </w:rPr>
        <w:t xml:space="preserve">  - url: '{apiRoot}/msgs-asregistration/v1'</w:t>
      </w:r>
    </w:p>
    <w:p w14:paraId="55B5AE18" w14:textId="77777777" w:rsidR="007A011F" w:rsidRDefault="00000000">
      <w:pPr>
        <w:pStyle w:val="PL"/>
        <w:rPr>
          <w:lang w:eastAsia="zh-CN"/>
        </w:rPr>
      </w:pPr>
      <w:r>
        <w:rPr>
          <w:lang w:eastAsia="zh-CN"/>
        </w:rPr>
        <w:t xml:space="preserve">    variables:</w:t>
      </w:r>
    </w:p>
    <w:p w14:paraId="35E4BCCA" w14:textId="77777777" w:rsidR="007A011F" w:rsidRDefault="00000000">
      <w:pPr>
        <w:pStyle w:val="PL"/>
        <w:rPr>
          <w:lang w:eastAsia="zh-CN"/>
        </w:rPr>
      </w:pPr>
      <w:r>
        <w:rPr>
          <w:lang w:eastAsia="zh-CN"/>
        </w:rPr>
        <w:t xml:space="preserve">      apiRoot:</w:t>
      </w:r>
    </w:p>
    <w:p w14:paraId="232B64B5" w14:textId="77777777" w:rsidR="007A011F" w:rsidRDefault="00000000">
      <w:pPr>
        <w:pStyle w:val="PL"/>
        <w:rPr>
          <w:lang w:eastAsia="zh-CN"/>
        </w:rPr>
      </w:pPr>
      <w:r>
        <w:rPr>
          <w:lang w:eastAsia="zh-CN"/>
        </w:rPr>
        <w:t xml:space="preserve">        default: https://example.com</w:t>
      </w:r>
    </w:p>
    <w:p w14:paraId="52C326A1" w14:textId="77777777" w:rsidR="007A011F" w:rsidRDefault="00000000">
      <w:pPr>
        <w:pStyle w:val="PL"/>
        <w:rPr>
          <w:lang w:eastAsia="zh-CN"/>
        </w:rPr>
      </w:pPr>
      <w:r>
        <w:rPr>
          <w:lang w:eastAsia="zh-CN"/>
        </w:rPr>
        <w:t xml:space="preserve">        description: apiRoot as defined in clause 4.4 of 3GPP TS 29.501</w:t>
      </w:r>
    </w:p>
    <w:p w14:paraId="23ADD524" w14:textId="77777777" w:rsidR="007A011F" w:rsidRDefault="007A011F">
      <w:pPr>
        <w:pStyle w:val="PL"/>
        <w:rPr>
          <w:lang w:eastAsia="zh-CN"/>
        </w:rPr>
      </w:pPr>
    </w:p>
    <w:p w14:paraId="5ED69A12" w14:textId="77777777" w:rsidR="007A011F" w:rsidRDefault="00000000">
      <w:pPr>
        <w:pStyle w:val="PL"/>
        <w:rPr>
          <w:lang w:eastAsia="zh-CN"/>
        </w:rPr>
      </w:pPr>
      <w:r>
        <w:rPr>
          <w:lang w:eastAsia="zh-CN"/>
        </w:rPr>
        <w:t>security:</w:t>
      </w:r>
    </w:p>
    <w:p w14:paraId="69E19621" w14:textId="77777777" w:rsidR="007A011F" w:rsidRDefault="00000000">
      <w:pPr>
        <w:pStyle w:val="PL"/>
        <w:rPr>
          <w:lang w:eastAsia="zh-CN"/>
        </w:rPr>
      </w:pPr>
      <w:r>
        <w:rPr>
          <w:lang w:eastAsia="zh-CN"/>
        </w:rPr>
        <w:t xml:space="preserve">  - {}</w:t>
      </w:r>
    </w:p>
    <w:p w14:paraId="0E4957EB" w14:textId="77777777" w:rsidR="007A011F" w:rsidRDefault="00000000">
      <w:pPr>
        <w:pStyle w:val="PL"/>
        <w:rPr>
          <w:lang w:eastAsia="zh-CN"/>
        </w:rPr>
      </w:pPr>
      <w:r>
        <w:rPr>
          <w:lang w:eastAsia="zh-CN"/>
        </w:rPr>
        <w:t xml:space="preserve">  - oAuth2ClientCredentials:</w:t>
      </w:r>
    </w:p>
    <w:p w14:paraId="2EBE8360" w14:textId="77777777" w:rsidR="007A011F" w:rsidRDefault="00000000">
      <w:pPr>
        <w:pStyle w:val="PL"/>
        <w:rPr>
          <w:lang w:eastAsia="zh-CN"/>
        </w:rPr>
      </w:pPr>
      <w:r>
        <w:rPr>
          <w:lang w:eastAsia="zh-CN"/>
        </w:rPr>
        <w:t xml:space="preserve">    - msgs-asregistration</w:t>
      </w:r>
    </w:p>
    <w:p w14:paraId="5DC2CBC5" w14:textId="77777777" w:rsidR="007A011F" w:rsidRDefault="007A011F">
      <w:pPr>
        <w:pStyle w:val="PL"/>
        <w:rPr>
          <w:lang w:eastAsia="zh-CN"/>
        </w:rPr>
      </w:pPr>
    </w:p>
    <w:p w14:paraId="151032DD" w14:textId="77777777" w:rsidR="007A011F" w:rsidRDefault="00000000">
      <w:pPr>
        <w:pStyle w:val="PL"/>
        <w:rPr>
          <w:lang w:eastAsia="zh-CN"/>
        </w:rPr>
      </w:pPr>
      <w:r>
        <w:rPr>
          <w:lang w:eastAsia="zh-CN"/>
        </w:rPr>
        <w:t>paths:</w:t>
      </w:r>
    </w:p>
    <w:p w14:paraId="297C0A26" w14:textId="77777777" w:rsidR="007A011F" w:rsidRDefault="00000000">
      <w:pPr>
        <w:pStyle w:val="PL"/>
        <w:rPr>
          <w:lang w:eastAsia="zh-CN"/>
        </w:rPr>
      </w:pPr>
      <w:r>
        <w:rPr>
          <w:lang w:eastAsia="zh-CN"/>
        </w:rPr>
        <w:t xml:space="preserve">  /registrations:</w:t>
      </w:r>
    </w:p>
    <w:p w14:paraId="169E20AF" w14:textId="77777777" w:rsidR="007A011F" w:rsidRDefault="00000000">
      <w:pPr>
        <w:pStyle w:val="PL"/>
        <w:rPr>
          <w:lang w:eastAsia="zh-CN"/>
        </w:rPr>
      </w:pPr>
      <w:r>
        <w:rPr>
          <w:lang w:eastAsia="zh-CN"/>
        </w:rPr>
        <w:t xml:space="preserve">    post:</w:t>
      </w:r>
    </w:p>
    <w:p w14:paraId="4B589AFC" w14:textId="77777777" w:rsidR="007A011F" w:rsidRDefault="00000000">
      <w:pPr>
        <w:pStyle w:val="PL"/>
        <w:rPr>
          <w:lang w:eastAsia="zh-CN"/>
        </w:rPr>
      </w:pPr>
      <w:r>
        <w:rPr>
          <w:lang w:eastAsia="zh-CN"/>
        </w:rPr>
        <w:t xml:space="preserve">      summary: Registers a new AS at a MSGin5G Server</w:t>
      </w:r>
    </w:p>
    <w:p w14:paraId="213EA558" w14:textId="77777777" w:rsidR="007A011F" w:rsidRDefault="00000000">
      <w:pPr>
        <w:pStyle w:val="PL"/>
        <w:rPr>
          <w:lang w:eastAsia="zh-CN"/>
        </w:rPr>
      </w:pPr>
      <w:r>
        <w:rPr>
          <w:lang w:eastAsia="zh-CN"/>
        </w:rPr>
        <w:t xml:space="preserve">      tags:</w:t>
      </w:r>
    </w:p>
    <w:p w14:paraId="7B59D4BE" w14:textId="77777777" w:rsidR="007A011F" w:rsidRDefault="00000000">
      <w:pPr>
        <w:pStyle w:val="PL"/>
        <w:rPr>
          <w:lang w:eastAsia="zh-CN"/>
        </w:rPr>
      </w:pPr>
      <w:r>
        <w:rPr>
          <w:lang w:eastAsia="zh-CN"/>
        </w:rPr>
        <w:t xml:space="preserve">        - AS registration</w:t>
      </w:r>
    </w:p>
    <w:p w14:paraId="40436A92" w14:textId="77777777" w:rsidR="007A011F" w:rsidRDefault="00000000">
      <w:pPr>
        <w:pStyle w:val="PL"/>
        <w:rPr>
          <w:lang w:eastAsia="zh-CN"/>
        </w:rPr>
      </w:pPr>
      <w:r>
        <w:rPr>
          <w:lang w:eastAsia="zh-CN"/>
        </w:rPr>
        <w:t xml:space="preserve">      requestBody:</w:t>
      </w:r>
    </w:p>
    <w:p w14:paraId="755C2C17" w14:textId="77777777" w:rsidR="007A011F" w:rsidRDefault="00000000">
      <w:pPr>
        <w:pStyle w:val="PL"/>
        <w:rPr>
          <w:lang w:eastAsia="zh-CN"/>
        </w:rPr>
      </w:pPr>
      <w:r>
        <w:rPr>
          <w:lang w:eastAsia="zh-CN"/>
        </w:rPr>
        <w:t xml:space="preserve">        required: true</w:t>
      </w:r>
    </w:p>
    <w:p w14:paraId="6C147260" w14:textId="77777777" w:rsidR="007A011F" w:rsidRDefault="00000000">
      <w:pPr>
        <w:pStyle w:val="PL"/>
        <w:rPr>
          <w:lang w:eastAsia="zh-CN"/>
        </w:rPr>
      </w:pPr>
      <w:r>
        <w:rPr>
          <w:lang w:eastAsia="zh-CN"/>
        </w:rPr>
        <w:t xml:space="preserve">        content:</w:t>
      </w:r>
    </w:p>
    <w:p w14:paraId="6774CF2C" w14:textId="77777777" w:rsidR="007A011F" w:rsidRDefault="00000000">
      <w:pPr>
        <w:pStyle w:val="PL"/>
        <w:rPr>
          <w:lang w:eastAsia="zh-CN"/>
        </w:rPr>
      </w:pPr>
      <w:r>
        <w:rPr>
          <w:lang w:eastAsia="zh-CN"/>
        </w:rPr>
        <w:t xml:space="preserve">          application/json:</w:t>
      </w:r>
    </w:p>
    <w:p w14:paraId="073CC665" w14:textId="77777777" w:rsidR="007A011F" w:rsidRDefault="00000000">
      <w:pPr>
        <w:pStyle w:val="PL"/>
        <w:rPr>
          <w:lang w:eastAsia="zh-CN"/>
        </w:rPr>
      </w:pPr>
      <w:r>
        <w:rPr>
          <w:lang w:eastAsia="zh-CN"/>
        </w:rPr>
        <w:t xml:space="preserve">            schema:</w:t>
      </w:r>
    </w:p>
    <w:p w14:paraId="4193CA63" w14:textId="77777777" w:rsidR="007A011F" w:rsidRDefault="00000000">
      <w:pPr>
        <w:pStyle w:val="PL"/>
        <w:rPr>
          <w:lang w:eastAsia="zh-CN"/>
        </w:rPr>
      </w:pPr>
      <w:r>
        <w:rPr>
          <w:lang w:eastAsia="zh-CN"/>
        </w:rPr>
        <w:t xml:space="preserve">              $ref: '#/components/schemas/ASRegistration'</w:t>
      </w:r>
    </w:p>
    <w:p w14:paraId="5DC80C8F" w14:textId="77777777" w:rsidR="007A011F" w:rsidRDefault="00000000">
      <w:pPr>
        <w:pStyle w:val="PL"/>
        <w:rPr>
          <w:lang w:eastAsia="zh-CN"/>
        </w:rPr>
      </w:pPr>
      <w:r>
        <w:rPr>
          <w:lang w:eastAsia="zh-CN"/>
        </w:rPr>
        <w:t xml:space="preserve">      responses:</w:t>
      </w:r>
    </w:p>
    <w:p w14:paraId="5E96A68F" w14:textId="77777777" w:rsidR="007A011F" w:rsidRDefault="00000000">
      <w:pPr>
        <w:pStyle w:val="PL"/>
        <w:rPr>
          <w:lang w:eastAsia="zh-CN"/>
        </w:rPr>
      </w:pPr>
      <w:r>
        <w:rPr>
          <w:lang w:eastAsia="zh-CN"/>
        </w:rPr>
        <w:t xml:space="preserve">        '201':</w:t>
      </w:r>
    </w:p>
    <w:p w14:paraId="5480A945" w14:textId="77777777" w:rsidR="007A011F" w:rsidRDefault="00000000">
      <w:pPr>
        <w:pStyle w:val="PL"/>
        <w:rPr>
          <w:lang w:eastAsia="zh-CN"/>
        </w:rPr>
      </w:pPr>
      <w:r>
        <w:rPr>
          <w:lang w:eastAsia="zh-CN"/>
        </w:rPr>
        <w:t xml:space="preserve">          description: AS information is registered successfully at MSGin5G Server</w:t>
      </w:r>
    </w:p>
    <w:p w14:paraId="66EA966E" w14:textId="77777777" w:rsidR="007A011F" w:rsidRDefault="00000000">
      <w:pPr>
        <w:pStyle w:val="PL"/>
        <w:rPr>
          <w:lang w:eastAsia="zh-CN"/>
        </w:rPr>
      </w:pPr>
      <w:r>
        <w:rPr>
          <w:lang w:eastAsia="zh-CN"/>
        </w:rPr>
        <w:t xml:space="preserve">          content:</w:t>
      </w:r>
    </w:p>
    <w:p w14:paraId="5099D60C" w14:textId="77777777" w:rsidR="007A011F" w:rsidRDefault="00000000">
      <w:pPr>
        <w:pStyle w:val="PL"/>
        <w:rPr>
          <w:lang w:eastAsia="zh-CN"/>
        </w:rPr>
      </w:pPr>
      <w:r>
        <w:rPr>
          <w:lang w:eastAsia="zh-CN"/>
        </w:rPr>
        <w:t xml:space="preserve">            application/json:</w:t>
      </w:r>
    </w:p>
    <w:p w14:paraId="38B56D44" w14:textId="77777777" w:rsidR="007A011F" w:rsidRDefault="00000000">
      <w:pPr>
        <w:pStyle w:val="PL"/>
        <w:rPr>
          <w:lang w:eastAsia="zh-CN"/>
        </w:rPr>
      </w:pPr>
      <w:r>
        <w:rPr>
          <w:lang w:eastAsia="zh-CN"/>
        </w:rPr>
        <w:t xml:space="preserve">              schema:</w:t>
      </w:r>
    </w:p>
    <w:p w14:paraId="232D9A8E" w14:textId="77777777" w:rsidR="007A011F" w:rsidRDefault="00000000">
      <w:pPr>
        <w:pStyle w:val="PL"/>
      </w:pPr>
      <w:r>
        <w:t xml:space="preserve">                $ref: '#/components/schemas/ASRegistrationAck'</w:t>
      </w:r>
    </w:p>
    <w:p w14:paraId="278EECB0" w14:textId="77777777" w:rsidR="007A011F" w:rsidRDefault="00000000">
      <w:pPr>
        <w:pStyle w:val="PL"/>
        <w:rPr>
          <w:lang w:eastAsia="zh-CN"/>
        </w:rPr>
      </w:pPr>
      <w:r>
        <w:rPr>
          <w:lang w:eastAsia="zh-CN"/>
        </w:rPr>
        <w:t xml:space="preserve">          headers:</w:t>
      </w:r>
    </w:p>
    <w:p w14:paraId="311AF122" w14:textId="77777777" w:rsidR="007A011F" w:rsidRDefault="00000000">
      <w:pPr>
        <w:pStyle w:val="PL"/>
        <w:rPr>
          <w:lang w:eastAsia="zh-CN"/>
        </w:rPr>
      </w:pPr>
      <w:r>
        <w:rPr>
          <w:lang w:eastAsia="zh-CN"/>
        </w:rPr>
        <w:t xml:space="preserve">            Location:</w:t>
      </w:r>
    </w:p>
    <w:p w14:paraId="71A16CFB" w14:textId="77777777" w:rsidR="007A011F" w:rsidRDefault="00000000">
      <w:pPr>
        <w:pStyle w:val="PL"/>
        <w:rPr>
          <w:lang w:eastAsia="zh-CN"/>
        </w:rPr>
      </w:pPr>
      <w:r>
        <w:rPr>
          <w:lang w:eastAsia="zh-CN"/>
        </w:rPr>
        <w:t xml:space="preserve">              description: 'Contains the URI of the newly created resource'</w:t>
      </w:r>
    </w:p>
    <w:p w14:paraId="58DECBE6" w14:textId="77777777" w:rsidR="007A011F" w:rsidRDefault="00000000">
      <w:pPr>
        <w:pStyle w:val="PL"/>
        <w:rPr>
          <w:lang w:eastAsia="zh-CN"/>
        </w:rPr>
      </w:pPr>
      <w:r>
        <w:rPr>
          <w:lang w:eastAsia="zh-CN"/>
        </w:rPr>
        <w:t xml:space="preserve">              required: true</w:t>
      </w:r>
    </w:p>
    <w:p w14:paraId="764113FD" w14:textId="77777777" w:rsidR="007A011F" w:rsidRDefault="00000000">
      <w:pPr>
        <w:pStyle w:val="PL"/>
        <w:rPr>
          <w:lang w:eastAsia="zh-CN"/>
        </w:rPr>
      </w:pPr>
      <w:r>
        <w:rPr>
          <w:lang w:eastAsia="zh-CN"/>
        </w:rPr>
        <w:t xml:space="preserve">              schema:</w:t>
      </w:r>
    </w:p>
    <w:p w14:paraId="39A8BE28" w14:textId="77777777" w:rsidR="007A011F" w:rsidRDefault="00000000">
      <w:pPr>
        <w:pStyle w:val="PL"/>
        <w:rPr>
          <w:lang w:eastAsia="zh-CN"/>
        </w:rPr>
      </w:pPr>
      <w:r>
        <w:rPr>
          <w:lang w:eastAsia="zh-CN"/>
        </w:rPr>
        <w:t xml:space="preserve">                type: string</w:t>
      </w:r>
    </w:p>
    <w:p w14:paraId="1993D814" w14:textId="77777777" w:rsidR="007A011F" w:rsidRDefault="00000000">
      <w:pPr>
        <w:pStyle w:val="PL"/>
        <w:rPr>
          <w:lang w:eastAsia="zh-CN"/>
        </w:rPr>
      </w:pPr>
      <w:r>
        <w:rPr>
          <w:lang w:eastAsia="zh-CN"/>
        </w:rPr>
        <w:t xml:space="preserve">        '400':</w:t>
      </w:r>
    </w:p>
    <w:p w14:paraId="57D53F0C" w14:textId="77777777" w:rsidR="007A011F" w:rsidRDefault="00000000">
      <w:pPr>
        <w:pStyle w:val="PL"/>
        <w:rPr>
          <w:lang w:eastAsia="zh-CN"/>
        </w:rPr>
      </w:pPr>
      <w:r>
        <w:rPr>
          <w:lang w:eastAsia="zh-CN"/>
        </w:rPr>
        <w:t xml:space="preserve">          $ref: 'TS29571_CommonData.yaml#/components/responses/400'</w:t>
      </w:r>
    </w:p>
    <w:p w14:paraId="2AE089A6" w14:textId="77777777" w:rsidR="007A011F" w:rsidRDefault="00000000">
      <w:pPr>
        <w:pStyle w:val="PL"/>
        <w:rPr>
          <w:lang w:eastAsia="zh-CN"/>
        </w:rPr>
      </w:pPr>
      <w:r>
        <w:rPr>
          <w:lang w:eastAsia="zh-CN"/>
        </w:rPr>
        <w:t xml:space="preserve">        '401':</w:t>
      </w:r>
    </w:p>
    <w:p w14:paraId="030D7A6D" w14:textId="77777777" w:rsidR="007A011F" w:rsidRDefault="00000000">
      <w:pPr>
        <w:pStyle w:val="PL"/>
        <w:rPr>
          <w:lang w:eastAsia="zh-CN"/>
        </w:rPr>
      </w:pPr>
      <w:r>
        <w:rPr>
          <w:lang w:eastAsia="zh-CN"/>
        </w:rPr>
        <w:t xml:space="preserve">          $ref: 'TS29571_CommonData.yaml#/components/responses/401'</w:t>
      </w:r>
    </w:p>
    <w:p w14:paraId="371E6843" w14:textId="77777777" w:rsidR="007A011F" w:rsidRDefault="00000000">
      <w:pPr>
        <w:pStyle w:val="PL"/>
        <w:rPr>
          <w:lang w:eastAsia="zh-CN"/>
        </w:rPr>
      </w:pPr>
      <w:r>
        <w:rPr>
          <w:lang w:eastAsia="zh-CN"/>
        </w:rPr>
        <w:t xml:space="preserve">        '403':</w:t>
      </w:r>
    </w:p>
    <w:p w14:paraId="2492A2D1" w14:textId="77777777" w:rsidR="007A011F" w:rsidRDefault="00000000">
      <w:pPr>
        <w:pStyle w:val="PL"/>
        <w:rPr>
          <w:lang w:eastAsia="zh-CN"/>
        </w:rPr>
      </w:pPr>
      <w:r>
        <w:rPr>
          <w:lang w:eastAsia="zh-CN"/>
        </w:rPr>
        <w:t xml:space="preserve">          $ref: 'TS29571_CommonData.yaml#/components/responses/403'</w:t>
      </w:r>
    </w:p>
    <w:p w14:paraId="287CF98E" w14:textId="77777777" w:rsidR="007A011F" w:rsidRDefault="00000000">
      <w:pPr>
        <w:pStyle w:val="PL"/>
        <w:rPr>
          <w:lang w:eastAsia="zh-CN"/>
        </w:rPr>
      </w:pPr>
      <w:r>
        <w:rPr>
          <w:lang w:eastAsia="zh-CN"/>
        </w:rPr>
        <w:t xml:space="preserve">        '404':</w:t>
      </w:r>
    </w:p>
    <w:p w14:paraId="5D7E76F4" w14:textId="77777777" w:rsidR="007A011F" w:rsidRDefault="00000000">
      <w:pPr>
        <w:pStyle w:val="PL"/>
        <w:rPr>
          <w:lang w:eastAsia="zh-CN"/>
        </w:rPr>
      </w:pPr>
      <w:r>
        <w:rPr>
          <w:lang w:eastAsia="zh-CN"/>
        </w:rPr>
        <w:t xml:space="preserve">          $ref: 'TS29571_CommonData.yaml#/components/responses/404'</w:t>
      </w:r>
    </w:p>
    <w:p w14:paraId="57A65B96" w14:textId="77777777" w:rsidR="007A011F" w:rsidRDefault="00000000">
      <w:pPr>
        <w:pStyle w:val="PL"/>
        <w:rPr>
          <w:lang w:eastAsia="zh-CN"/>
        </w:rPr>
      </w:pPr>
      <w:r>
        <w:rPr>
          <w:lang w:eastAsia="zh-CN"/>
        </w:rPr>
        <w:t xml:space="preserve">        '411':</w:t>
      </w:r>
    </w:p>
    <w:p w14:paraId="24146761" w14:textId="77777777" w:rsidR="007A011F" w:rsidRDefault="00000000">
      <w:pPr>
        <w:pStyle w:val="PL"/>
        <w:rPr>
          <w:lang w:eastAsia="zh-CN"/>
        </w:rPr>
      </w:pPr>
      <w:r>
        <w:rPr>
          <w:lang w:eastAsia="zh-CN"/>
        </w:rPr>
        <w:t xml:space="preserve">          $ref: 'TS29571_CommonData.yaml#/components/responses/411'</w:t>
      </w:r>
    </w:p>
    <w:p w14:paraId="3DCEBE91" w14:textId="77777777" w:rsidR="007A011F" w:rsidRDefault="00000000">
      <w:pPr>
        <w:pStyle w:val="PL"/>
        <w:rPr>
          <w:lang w:eastAsia="zh-CN"/>
        </w:rPr>
      </w:pPr>
      <w:r>
        <w:rPr>
          <w:lang w:eastAsia="zh-CN"/>
        </w:rPr>
        <w:t xml:space="preserve">        '413':</w:t>
      </w:r>
    </w:p>
    <w:p w14:paraId="3F71A1B5" w14:textId="77777777" w:rsidR="007A011F" w:rsidRDefault="00000000">
      <w:pPr>
        <w:pStyle w:val="PL"/>
        <w:rPr>
          <w:lang w:eastAsia="zh-CN"/>
        </w:rPr>
      </w:pPr>
      <w:r>
        <w:rPr>
          <w:lang w:eastAsia="zh-CN"/>
        </w:rPr>
        <w:t xml:space="preserve">          $ref: 'TS29571_CommonData.yaml#/components/responses/413'</w:t>
      </w:r>
    </w:p>
    <w:p w14:paraId="05557F37" w14:textId="77777777" w:rsidR="007A011F" w:rsidRDefault="00000000">
      <w:pPr>
        <w:pStyle w:val="PL"/>
        <w:rPr>
          <w:lang w:eastAsia="zh-CN"/>
        </w:rPr>
      </w:pPr>
      <w:r>
        <w:rPr>
          <w:lang w:eastAsia="zh-CN"/>
        </w:rPr>
        <w:t xml:space="preserve">        '415':</w:t>
      </w:r>
    </w:p>
    <w:p w14:paraId="3BFE0805" w14:textId="77777777" w:rsidR="007A011F" w:rsidRDefault="00000000">
      <w:pPr>
        <w:pStyle w:val="PL"/>
        <w:rPr>
          <w:lang w:eastAsia="zh-CN"/>
        </w:rPr>
      </w:pPr>
      <w:r>
        <w:rPr>
          <w:lang w:eastAsia="zh-CN"/>
        </w:rPr>
        <w:t xml:space="preserve">          $ref: 'TS29571_CommonData.yaml#/components/responses/415'</w:t>
      </w:r>
    </w:p>
    <w:p w14:paraId="1B8673A5" w14:textId="77777777" w:rsidR="007A011F" w:rsidRDefault="00000000">
      <w:pPr>
        <w:pStyle w:val="PL"/>
        <w:rPr>
          <w:lang w:eastAsia="zh-CN"/>
        </w:rPr>
      </w:pPr>
      <w:r>
        <w:rPr>
          <w:lang w:eastAsia="zh-CN"/>
        </w:rPr>
        <w:t xml:space="preserve">        '429':</w:t>
      </w:r>
    </w:p>
    <w:p w14:paraId="100F53E4" w14:textId="77777777" w:rsidR="007A011F" w:rsidRDefault="00000000">
      <w:pPr>
        <w:pStyle w:val="PL"/>
        <w:rPr>
          <w:lang w:eastAsia="zh-CN"/>
        </w:rPr>
      </w:pPr>
      <w:r>
        <w:rPr>
          <w:lang w:eastAsia="zh-CN"/>
        </w:rPr>
        <w:t xml:space="preserve">          $ref: 'TS29571_CommonData.yaml#/components/responses/429'</w:t>
      </w:r>
    </w:p>
    <w:p w14:paraId="3712083A" w14:textId="77777777" w:rsidR="007A011F" w:rsidRDefault="00000000">
      <w:pPr>
        <w:pStyle w:val="PL"/>
        <w:rPr>
          <w:lang w:eastAsia="zh-CN"/>
        </w:rPr>
      </w:pPr>
      <w:r>
        <w:rPr>
          <w:lang w:eastAsia="zh-CN"/>
        </w:rPr>
        <w:t xml:space="preserve">        '500':</w:t>
      </w:r>
    </w:p>
    <w:p w14:paraId="49D26DF7" w14:textId="77777777" w:rsidR="007A011F" w:rsidRDefault="00000000">
      <w:pPr>
        <w:pStyle w:val="PL"/>
        <w:rPr>
          <w:lang w:eastAsia="zh-CN"/>
        </w:rPr>
      </w:pPr>
      <w:r>
        <w:rPr>
          <w:lang w:eastAsia="zh-CN"/>
        </w:rPr>
        <w:t xml:space="preserve">          $ref: 'TS29571_CommonData.yaml#/components/responses/500'</w:t>
      </w:r>
    </w:p>
    <w:p w14:paraId="28D16EDB" w14:textId="77777777" w:rsidR="007A011F" w:rsidRDefault="00000000">
      <w:pPr>
        <w:pStyle w:val="PL"/>
        <w:rPr>
          <w:lang w:eastAsia="zh-CN"/>
        </w:rPr>
      </w:pPr>
      <w:r>
        <w:rPr>
          <w:lang w:eastAsia="zh-CN"/>
        </w:rPr>
        <w:t xml:space="preserve">        '503':</w:t>
      </w:r>
    </w:p>
    <w:p w14:paraId="05967E09" w14:textId="77777777" w:rsidR="007A011F" w:rsidRDefault="00000000">
      <w:pPr>
        <w:pStyle w:val="PL"/>
        <w:rPr>
          <w:lang w:eastAsia="zh-CN"/>
        </w:rPr>
      </w:pPr>
      <w:r>
        <w:rPr>
          <w:lang w:eastAsia="zh-CN"/>
        </w:rPr>
        <w:t xml:space="preserve">          $ref: 'TS29571_CommonData.yaml#/components/responses/503'</w:t>
      </w:r>
    </w:p>
    <w:p w14:paraId="796DD4C4" w14:textId="77777777" w:rsidR="007A011F" w:rsidRDefault="00000000">
      <w:pPr>
        <w:pStyle w:val="PL"/>
        <w:rPr>
          <w:lang w:eastAsia="zh-CN"/>
        </w:rPr>
      </w:pPr>
      <w:r>
        <w:rPr>
          <w:lang w:eastAsia="zh-CN"/>
        </w:rPr>
        <w:t xml:space="preserve">        default:</w:t>
      </w:r>
    </w:p>
    <w:p w14:paraId="05885792" w14:textId="77777777" w:rsidR="007A011F" w:rsidRDefault="00000000">
      <w:pPr>
        <w:pStyle w:val="PL"/>
        <w:rPr>
          <w:lang w:eastAsia="zh-CN"/>
        </w:rPr>
      </w:pPr>
      <w:r>
        <w:rPr>
          <w:lang w:eastAsia="zh-CN"/>
        </w:rPr>
        <w:t xml:space="preserve">          $ref: 'TS29571_CommonData.yaml#/components/responses/default'</w:t>
      </w:r>
    </w:p>
    <w:p w14:paraId="5A9432F6" w14:textId="77777777" w:rsidR="007A011F" w:rsidRDefault="007A011F">
      <w:pPr>
        <w:pStyle w:val="PL"/>
        <w:rPr>
          <w:lang w:eastAsia="zh-CN"/>
        </w:rPr>
      </w:pPr>
    </w:p>
    <w:p w14:paraId="0273E6AE" w14:textId="77777777" w:rsidR="007A011F" w:rsidRDefault="00000000">
      <w:pPr>
        <w:pStyle w:val="PL"/>
        <w:rPr>
          <w:lang w:eastAsia="zh-CN"/>
        </w:rPr>
      </w:pPr>
      <w:r>
        <w:rPr>
          <w:lang w:eastAsia="zh-CN"/>
        </w:rPr>
        <w:t xml:space="preserve">  /registrations/{registrationId}:</w:t>
      </w:r>
    </w:p>
    <w:p w14:paraId="3365567C" w14:textId="77777777" w:rsidR="007A011F" w:rsidRDefault="00000000">
      <w:pPr>
        <w:pStyle w:val="PL"/>
        <w:rPr>
          <w:lang w:eastAsia="zh-CN"/>
        </w:rPr>
      </w:pPr>
      <w:r>
        <w:rPr>
          <w:lang w:eastAsia="zh-CN"/>
        </w:rPr>
        <w:t xml:space="preserve">    delete:</w:t>
      </w:r>
    </w:p>
    <w:p w14:paraId="51B3B282" w14:textId="77777777" w:rsidR="007A011F" w:rsidRDefault="00000000">
      <w:pPr>
        <w:pStyle w:val="PL"/>
        <w:rPr>
          <w:lang w:eastAsia="zh-CN"/>
        </w:rPr>
      </w:pPr>
      <w:r>
        <w:rPr>
          <w:lang w:eastAsia="zh-CN"/>
        </w:rPr>
        <w:t xml:space="preserve">      summary: Delete an existing AS registration at MSGin5G Server</w:t>
      </w:r>
    </w:p>
    <w:p w14:paraId="75D3FF70" w14:textId="77777777" w:rsidR="007A011F" w:rsidRDefault="00000000">
      <w:pPr>
        <w:pStyle w:val="PL"/>
        <w:rPr>
          <w:lang w:eastAsia="zh-CN"/>
        </w:rPr>
      </w:pPr>
      <w:r>
        <w:rPr>
          <w:lang w:eastAsia="zh-CN"/>
        </w:rPr>
        <w:t xml:space="preserve">      tags:</w:t>
      </w:r>
    </w:p>
    <w:p w14:paraId="60FB6033" w14:textId="77777777" w:rsidR="007A011F" w:rsidRDefault="00000000">
      <w:pPr>
        <w:pStyle w:val="PL"/>
        <w:rPr>
          <w:lang w:eastAsia="zh-CN"/>
        </w:rPr>
      </w:pPr>
      <w:r>
        <w:rPr>
          <w:lang w:eastAsia="zh-CN"/>
        </w:rPr>
        <w:t xml:space="preserve">        - AS DeRegistration</w:t>
      </w:r>
    </w:p>
    <w:p w14:paraId="26A66FC0" w14:textId="77777777" w:rsidR="007A011F" w:rsidRDefault="00000000">
      <w:pPr>
        <w:pStyle w:val="PL"/>
        <w:rPr>
          <w:lang w:eastAsia="zh-CN"/>
        </w:rPr>
      </w:pPr>
      <w:r>
        <w:rPr>
          <w:lang w:eastAsia="zh-CN"/>
        </w:rPr>
        <w:t xml:space="preserve">      parameters:</w:t>
      </w:r>
    </w:p>
    <w:p w14:paraId="5A19EFD1" w14:textId="77777777" w:rsidR="007A011F" w:rsidRDefault="00000000">
      <w:pPr>
        <w:pStyle w:val="PL"/>
        <w:rPr>
          <w:lang w:eastAsia="zh-CN"/>
        </w:rPr>
      </w:pPr>
      <w:r>
        <w:rPr>
          <w:lang w:eastAsia="zh-CN"/>
        </w:rPr>
        <w:t xml:space="preserve">        - name: registrationId</w:t>
      </w:r>
    </w:p>
    <w:p w14:paraId="30120150" w14:textId="77777777" w:rsidR="007A011F" w:rsidRDefault="00000000">
      <w:pPr>
        <w:pStyle w:val="PL"/>
        <w:rPr>
          <w:lang w:eastAsia="zh-CN"/>
        </w:rPr>
      </w:pPr>
      <w:r>
        <w:rPr>
          <w:lang w:eastAsia="zh-CN"/>
        </w:rPr>
        <w:t xml:space="preserve">          in: path</w:t>
      </w:r>
    </w:p>
    <w:p w14:paraId="3DC9327A" w14:textId="77777777" w:rsidR="007A011F" w:rsidRDefault="00000000">
      <w:pPr>
        <w:pStyle w:val="PL"/>
        <w:rPr>
          <w:lang w:eastAsia="zh-CN"/>
        </w:rPr>
      </w:pPr>
      <w:r>
        <w:rPr>
          <w:lang w:eastAsia="zh-CN"/>
        </w:rPr>
        <w:t xml:space="preserve">          description: AS registration Id</w:t>
      </w:r>
    </w:p>
    <w:p w14:paraId="6AA2590B" w14:textId="77777777" w:rsidR="007A011F" w:rsidRDefault="00000000">
      <w:pPr>
        <w:pStyle w:val="PL"/>
        <w:rPr>
          <w:lang w:eastAsia="zh-CN"/>
        </w:rPr>
      </w:pPr>
      <w:r>
        <w:rPr>
          <w:lang w:eastAsia="zh-CN"/>
        </w:rPr>
        <w:t xml:space="preserve">          required: true</w:t>
      </w:r>
    </w:p>
    <w:p w14:paraId="713EFC52" w14:textId="77777777" w:rsidR="007A011F" w:rsidRDefault="00000000">
      <w:pPr>
        <w:pStyle w:val="PL"/>
        <w:rPr>
          <w:lang w:eastAsia="zh-CN"/>
        </w:rPr>
      </w:pPr>
      <w:r>
        <w:rPr>
          <w:lang w:eastAsia="zh-CN"/>
        </w:rPr>
        <w:t xml:space="preserve">          schema:</w:t>
      </w:r>
    </w:p>
    <w:p w14:paraId="1862C343" w14:textId="77777777" w:rsidR="007A011F" w:rsidRDefault="00000000">
      <w:pPr>
        <w:pStyle w:val="PL"/>
        <w:rPr>
          <w:lang w:eastAsia="zh-CN"/>
        </w:rPr>
      </w:pPr>
      <w:r>
        <w:rPr>
          <w:lang w:eastAsia="zh-CN"/>
        </w:rPr>
        <w:t xml:space="preserve">            type: string</w:t>
      </w:r>
    </w:p>
    <w:p w14:paraId="1FE9A35B" w14:textId="77777777" w:rsidR="007A011F" w:rsidRDefault="00000000">
      <w:pPr>
        <w:pStyle w:val="PL"/>
        <w:rPr>
          <w:lang w:eastAsia="zh-CN"/>
        </w:rPr>
      </w:pPr>
      <w:r>
        <w:rPr>
          <w:lang w:eastAsia="zh-CN"/>
        </w:rPr>
        <w:t xml:space="preserve">      responses:</w:t>
      </w:r>
    </w:p>
    <w:p w14:paraId="612C8E82" w14:textId="77777777" w:rsidR="007A011F" w:rsidRDefault="00000000">
      <w:pPr>
        <w:pStyle w:val="PL"/>
        <w:rPr>
          <w:lang w:eastAsia="zh-CN"/>
        </w:rPr>
      </w:pPr>
      <w:r>
        <w:rPr>
          <w:lang w:eastAsia="zh-CN"/>
        </w:rPr>
        <w:t xml:space="preserve">        '200':</w:t>
      </w:r>
    </w:p>
    <w:p w14:paraId="0563F0C4" w14:textId="77777777" w:rsidR="007A011F" w:rsidRDefault="00000000">
      <w:pPr>
        <w:pStyle w:val="PL"/>
        <w:rPr>
          <w:lang w:eastAsia="zh-CN"/>
        </w:rPr>
      </w:pPr>
      <w:r>
        <w:rPr>
          <w:lang w:eastAsia="zh-CN"/>
        </w:rPr>
        <w:t xml:space="preserve">          description: The individual AS registration is deleted successfully.</w:t>
      </w:r>
    </w:p>
    <w:p w14:paraId="66183304" w14:textId="77777777" w:rsidR="007A011F" w:rsidRDefault="00000000">
      <w:pPr>
        <w:pStyle w:val="PL"/>
        <w:rPr>
          <w:lang w:eastAsia="zh-CN"/>
        </w:rPr>
      </w:pPr>
      <w:r>
        <w:rPr>
          <w:lang w:eastAsia="zh-CN"/>
        </w:rPr>
        <w:t xml:space="preserve">          content:</w:t>
      </w:r>
    </w:p>
    <w:p w14:paraId="496A19E9" w14:textId="77777777" w:rsidR="007A011F" w:rsidRDefault="00000000">
      <w:pPr>
        <w:pStyle w:val="PL"/>
        <w:rPr>
          <w:lang w:eastAsia="zh-CN"/>
        </w:rPr>
      </w:pPr>
      <w:r>
        <w:rPr>
          <w:lang w:eastAsia="zh-CN"/>
        </w:rPr>
        <w:t xml:space="preserve">            application/json:</w:t>
      </w:r>
    </w:p>
    <w:p w14:paraId="0670EA59" w14:textId="77777777" w:rsidR="007A011F" w:rsidRDefault="00000000">
      <w:pPr>
        <w:pStyle w:val="PL"/>
        <w:rPr>
          <w:lang w:eastAsia="zh-CN"/>
        </w:rPr>
      </w:pPr>
      <w:r>
        <w:rPr>
          <w:lang w:eastAsia="zh-CN"/>
        </w:rPr>
        <w:t xml:space="preserve">              schema:</w:t>
      </w:r>
    </w:p>
    <w:p w14:paraId="34DAFE9F" w14:textId="77777777" w:rsidR="007A011F" w:rsidRDefault="00000000">
      <w:pPr>
        <w:pStyle w:val="PL"/>
        <w:rPr>
          <w:lang w:eastAsia="zh-CN"/>
        </w:rPr>
      </w:pPr>
      <w:r>
        <w:t xml:space="preserve">                $ref: '#/components/schemas/ASRegistrationAck'</w:t>
      </w:r>
    </w:p>
    <w:p w14:paraId="5066ECA2" w14:textId="77777777" w:rsidR="007A011F" w:rsidRDefault="00000000">
      <w:pPr>
        <w:pStyle w:val="PL"/>
      </w:pPr>
      <w:r>
        <w:t xml:space="preserve">        '204':</w:t>
      </w:r>
    </w:p>
    <w:p w14:paraId="1790D8A6" w14:textId="77777777" w:rsidR="007A011F" w:rsidRDefault="00000000">
      <w:pPr>
        <w:pStyle w:val="PL"/>
      </w:pPr>
      <w:r>
        <w:t xml:space="preserve">          description: &gt;</w:t>
      </w:r>
    </w:p>
    <w:p w14:paraId="2AD40AF5" w14:textId="77777777" w:rsidR="007A011F" w:rsidRDefault="00000000">
      <w:pPr>
        <w:pStyle w:val="PL"/>
      </w:pPr>
      <w:r>
        <w:t xml:space="preserve">            No Content. The individual AS registration resource is deleted successfully.</w:t>
      </w:r>
    </w:p>
    <w:p w14:paraId="23B52AC1" w14:textId="77777777" w:rsidR="007A011F" w:rsidRDefault="00000000">
      <w:pPr>
        <w:pStyle w:val="PL"/>
        <w:rPr>
          <w:lang w:eastAsia="zh-CN"/>
        </w:rPr>
      </w:pPr>
      <w:r>
        <w:rPr>
          <w:lang w:eastAsia="zh-CN"/>
        </w:rPr>
        <w:t xml:space="preserve">        '400':</w:t>
      </w:r>
    </w:p>
    <w:p w14:paraId="7835E81B" w14:textId="77777777" w:rsidR="007A011F" w:rsidRDefault="00000000">
      <w:pPr>
        <w:pStyle w:val="PL"/>
        <w:rPr>
          <w:lang w:eastAsia="zh-CN"/>
        </w:rPr>
      </w:pPr>
      <w:r>
        <w:rPr>
          <w:lang w:eastAsia="zh-CN"/>
        </w:rPr>
        <w:t xml:space="preserve">          $ref: 'TS29571_CommonData.yaml#/components/responses/400'</w:t>
      </w:r>
    </w:p>
    <w:p w14:paraId="47164447" w14:textId="77777777" w:rsidR="007A011F" w:rsidRDefault="00000000">
      <w:pPr>
        <w:pStyle w:val="PL"/>
        <w:rPr>
          <w:lang w:eastAsia="zh-CN"/>
        </w:rPr>
      </w:pPr>
      <w:r>
        <w:rPr>
          <w:lang w:eastAsia="zh-CN"/>
        </w:rPr>
        <w:t xml:space="preserve">        '401':</w:t>
      </w:r>
    </w:p>
    <w:p w14:paraId="3C4623FF" w14:textId="77777777" w:rsidR="007A011F" w:rsidRDefault="00000000">
      <w:pPr>
        <w:pStyle w:val="PL"/>
        <w:rPr>
          <w:lang w:eastAsia="zh-CN"/>
        </w:rPr>
      </w:pPr>
      <w:r>
        <w:rPr>
          <w:lang w:eastAsia="zh-CN"/>
        </w:rPr>
        <w:t xml:space="preserve">          $ref: 'TS29571_CommonData.yaml#/components/responses/401'</w:t>
      </w:r>
    </w:p>
    <w:p w14:paraId="69DFBD0F" w14:textId="77777777" w:rsidR="007A011F" w:rsidRDefault="00000000">
      <w:pPr>
        <w:pStyle w:val="PL"/>
        <w:rPr>
          <w:lang w:eastAsia="zh-CN"/>
        </w:rPr>
      </w:pPr>
      <w:r>
        <w:rPr>
          <w:lang w:eastAsia="zh-CN"/>
        </w:rPr>
        <w:t xml:space="preserve">        '403':</w:t>
      </w:r>
    </w:p>
    <w:p w14:paraId="4764D6F8" w14:textId="77777777" w:rsidR="007A011F" w:rsidRDefault="00000000">
      <w:pPr>
        <w:pStyle w:val="PL"/>
        <w:rPr>
          <w:lang w:eastAsia="zh-CN"/>
        </w:rPr>
      </w:pPr>
      <w:r>
        <w:rPr>
          <w:lang w:eastAsia="zh-CN"/>
        </w:rPr>
        <w:t xml:space="preserve">          $ref: 'TS29571_CommonData.yaml#/components/responses/403'</w:t>
      </w:r>
    </w:p>
    <w:p w14:paraId="0297BEDD" w14:textId="77777777" w:rsidR="007A011F" w:rsidRDefault="00000000">
      <w:pPr>
        <w:pStyle w:val="PL"/>
        <w:rPr>
          <w:lang w:eastAsia="zh-CN"/>
        </w:rPr>
      </w:pPr>
      <w:r>
        <w:rPr>
          <w:lang w:eastAsia="zh-CN"/>
        </w:rPr>
        <w:t xml:space="preserve">        '404':</w:t>
      </w:r>
    </w:p>
    <w:p w14:paraId="1281E4CD" w14:textId="77777777" w:rsidR="007A011F" w:rsidRDefault="00000000">
      <w:pPr>
        <w:pStyle w:val="PL"/>
        <w:rPr>
          <w:lang w:eastAsia="zh-CN"/>
        </w:rPr>
      </w:pPr>
      <w:r>
        <w:rPr>
          <w:lang w:eastAsia="zh-CN"/>
        </w:rPr>
        <w:t xml:space="preserve">          $ref: 'TS29571_CommonData.yaml#/components/responses/404'</w:t>
      </w:r>
    </w:p>
    <w:p w14:paraId="1C334F04" w14:textId="77777777" w:rsidR="007A011F" w:rsidRDefault="00000000">
      <w:pPr>
        <w:pStyle w:val="PL"/>
        <w:rPr>
          <w:lang w:eastAsia="zh-CN"/>
        </w:rPr>
      </w:pPr>
      <w:r>
        <w:rPr>
          <w:lang w:eastAsia="zh-CN"/>
        </w:rPr>
        <w:t xml:space="preserve">        '429':</w:t>
      </w:r>
    </w:p>
    <w:p w14:paraId="776AFBF4" w14:textId="77777777" w:rsidR="007A011F" w:rsidRDefault="00000000">
      <w:pPr>
        <w:pStyle w:val="PL"/>
        <w:rPr>
          <w:lang w:eastAsia="zh-CN"/>
        </w:rPr>
      </w:pPr>
      <w:r>
        <w:rPr>
          <w:lang w:eastAsia="zh-CN"/>
        </w:rPr>
        <w:t xml:space="preserve">          $ref: 'TS29571_CommonData.yaml#/components/responses/429'</w:t>
      </w:r>
    </w:p>
    <w:p w14:paraId="5E50C5FC" w14:textId="77777777" w:rsidR="007A011F" w:rsidRDefault="00000000">
      <w:pPr>
        <w:pStyle w:val="PL"/>
        <w:rPr>
          <w:lang w:eastAsia="zh-CN"/>
        </w:rPr>
      </w:pPr>
      <w:r>
        <w:rPr>
          <w:lang w:eastAsia="zh-CN"/>
        </w:rPr>
        <w:t xml:space="preserve">        '500':</w:t>
      </w:r>
    </w:p>
    <w:p w14:paraId="5BC8489C" w14:textId="77777777" w:rsidR="007A011F" w:rsidRDefault="00000000">
      <w:pPr>
        <w:pStyle w:val="PL"/>
        <w:rPr>
          <w:lang w:eastAsia="zh-CN"/>
        </w:rPr>
      </w:pPr>
      <w:r>
        <w:rPr>
          <w:lang w:eastAsia="zh-CN"/>
        </w:rPr>
        <w:t xml:space="preserve">          $ref: 'TS29571_CommonData.yaml#/components/responses/500'</w:t>
      </w:r>
    </w:p>
    <w:p w14:paraId="2D967060" w14:textId="77777777" w:rsidR="007A011F" w:rsidRDefault="00000000">
      <w:pPr>
        <w:pStyle w:val="PL"/>
        <w:rPr>
          <w:lang w:eastAsia="zh-CN"/>
        </w:rPr>
      </w:pPr>
      <w:r>
        <w:rPr>
          <w:lang w:eastAsia="zh-CN"/>
        </w:rPr>
        <w:t xml:space="preserve">        '503':</w:t>
      </w:r>
    </w:p>
    <w:p w14:paraId="7F61D555" w14:textId="77777777" w:rsidR="007A011F" w:rsidRDefault="00000000">
      <w:pPr>
        <w:pStyle w:val="PL"/>
        <w:rPr>
          <w:lang w:eastAsia="zh-CN"/>
        </w:rPr>
      </w:pPr>
      <w:r>
        <w:rPr>
          <w:lang w:eastAsia="zh-CN"/>
        </w:rPr>
        <w:t xml:space="preserve">          $ref: 'TS29571_CommonData.yaml#/components/responses/503'</w:t>
      </w:r>
    </w:p>
    <w:p w14:paraId="67422280" w14:textId="77777777" w:rsidR="007A011F" w:rsidRDefault="00000000">
      <w:pPr>
        <w:pStyle w:val="PL"/>
        <w:rPr>
          <w:lang w:eastAsia="zh-CN"/>
        </w:rPr>
      </w:pPr>
      <w:r>
        <w:rPr>
          <w:lang w:eastAsia="zh-CN"/>
        </w:rPr>
        <w:t xml:space="preserve">        default:</w:t>
      </w:r>
    </w:p>
    <w:p w14:paraId="6F3275D1" w14:textId="77777777" w:rsidR="007A011F" w:rsidRDefault="00000000">
      <w:pPr>
        <w:pStyle w:val="PL"/>
        <w:rPr>
          <w:lang w:eastAsia="zh-CN"/>
        </w:rPr>
      </w:pPr>
      <w:r>
        <w:rPr>
          <w:lang w:eastAsia="zh-CN"/>
        </w:rPr>
        <w:t xml:space="preserve">          $ref: 'TS29571_CommonData.yaml#/components/responses/default'</w:t>
      </w:r>
    </w:p>
    <w:p w14:paraId="7DDED3A6" w14:textId="77777777" w:rsidR="007A011F" w:rsidRDefault="007A011F">
      <w:pPr>
        <w:pStyle w:val="PL"/>
        <w:rPr>
          <w:lang w:eastAsia="zh-CN"/>
        </w:rPr>
      </w:pPr>
    </w:p>
    <w:p w14:paraId="686A89E7" w14:textId="77777777" w:rsidR="007A011F" w:rsidRDefault="007A011F">
      <w:pPr>
        <w:pStyle w:val="PL"/>
        <w:rPr>
          <w:lang w:eastAsia="zh-CN"/>
        </w:rPr>
      </w:pPr>
    </w:p>
    <w:p w14:paraId="5A3953D5" w14:textId="77777777" w:rsidR="007A011F" w:rsidRDefault="00000000">
      <w:pPr>
        <w:pStyle w:val="PL"/>
        <w:rPr>
          <w:lang w:eastAsia="zh-CN"/>
        </w:rPr>
      </w:pPr>
      <w:r>
        <w:rPr>
          <w:lang w:eastAsia="zh-CN"/>
        </w:rPr>
        <w:t>components:</w:t>
      </w:r>
    </w:p>
    <w:p w14:paraId="64520850" w14:textId="77777777" w:rsidR="007A011F" w:rsidRDefault="00000000">
      <w:pPr>
        <w:pStyle w:val="PL"/>
        <w:rPr>
          <w:lang w:eastAsia="zh-CN"/>
        </w:rPr>
      </w:pPr>
      <w:r>
        <w:rPr>
          <w:lang w:eastAsia="zh-CN"/>
        </w:rPr>
        <w:t xml:space="preserve">  securitySchemes:</w:t>
      </w:r>
    </w:p>
    <w:p w14:paraId="3A15E185" w14:textId="77777777" w:rsidR="007A011F" w:rsidRDefault="00000000">
      <w:pPr>
        <w:pStyle w:val="PL"/>
        <w:rPr>
          <w:lang w:eastAsia="zh-CN"/>
        </w:rPr>
      </w:pPr>
      <w:r>
        <w:rPr>
          <w:lang w:eastAsia="zh-CN"/>
        </w:rPr>
        <w:t xml:space="preserve">    oAuth2ClientCredentials:</w:t>
      </w:r>
    </w:p>
    <w:p w14:paraId="747979D7" w14:textId="77777777" w:rsidR="007A011F" w:rsidRDefault="00000000">
      <w:pPr>
        <w:pStyle w:val="PL"/>
        <w:rPr>
          <w:lang w:eastAsia="zh-CN"/>
        </w:rPr>
      </w:pPr>
      <w:r>
        <w:rPr>
          <w:lang w:eastAsia="zh-CN"/>
        </w:rPr>
        <w:t xml:space="preserve">      type: oauth2</w:t>
      </w:r>
    </w:p>
    <w:p w14:paraId="734414BA" w14:textId="77777777" w:rsidR="007A011F" w:rsidRDefault="00000000">
      <w:pPr>
        <w:pStyle w:val="PL"/>
        <w:rPr>
          <w:lang w:eastAsia="zh-CN"/>
        </w:rPr>
      </w:pPr>
      <w:r>
        <w:rPr>
          <w:lang w:eastAsia="zh-CN"/>
        </w:rPr>
        <w:t xml:space="preserve">      flows:</w:t>
      </w:r>
    </w:p>
    <w:p w14:paraId="15DC2BDE" w14:textId="77777777" w:rsidR="007A011F" w:rsidRDefault="00000000">
      <w:pPr>
        <w:pStyle w:val="PL"/>
        <w:rPr>
          <w:lang w:eastAsia="zh-CN"/>
        </w:rPr>
      </w:pPr>
      <w:r>
        <w:rPr>
          <w:lang w:eastAsia="zh-CN"/>
        </w:rPr>
        <w:t xml:space="preserve">        clientCredentials:</w:t>
      </w:r>
    </w:p>
    <w:p w14:paraId="3A8BA6B6" w14:textId="77777777" w:rsidR="007A011F" w:rsidRDefault="00000000">
      <w:pPr>
        <w:pStyle w:val="PL"/>
        <w:rPr>
          <w:lang w:eastAsia="zh-CN"/>
        </w:rPr>
      </w:pPr>
      <w:r>
        <w:rPr>
          <w:lang w:eastAsia="zh-CN"/>
        </w:rPr>
        <w:t xml:space="preserve">          tokenUrl: '{nrfApiRoot}/oauth2/token'</w:t>
      </w:r>
    </w:p>
    <w:p w14:paraId="1A875D66" w14:textId="77777777" w:rsidR="007A011F" w:rsidRDefault="00000000">
      <w:pPr>
        <w:pStyle w:val="PL"/>
        <w:rPr>
          <w:lang w:eastAsia="zh-CN"/>
        </w:rPr>
      </w:pPr>
      <w:r>
        <w:rPr>
          <w:lang w:eastAsia="zh-CN"/>
        </w:rPr>
        <w:t xml:space="preserve">          scopes:</w:t>
      </w:r>
    </w:p>
    <w:p w14:paraId="5616DE41" w14:textId="77777777" w:rsidR="007A011F" w:rsidRDefault="00000000">
      <w:pPr>
        <w:pStyle w:val="PL"/>
        <w:rPr>
          <w:lang w:eastAsia="zh-CN"/>
        </w:rPr>
      </w:pPr>
      <w:r>
        <w:rPr>
          <w:lang w:eastAsia="zh-CN"/>
        </w:rPr>
        <w:t xml:space="preserve">            msgs-asregistration: Access to the as registration API</w:t>
      </w:r>
    </w:p>
    <w:p w14:paraId="46595967" w14:textId="77777777" w:rsidR="007A011F" w:rsidRDefault="007A011F">
      <w:pPr>
        <w:pStyle w:val="PL"/>
        <w:rPr>
          <w:lang w:eastAsia="zh-CN"/>
        </w:rPr>
      </w:pPr>
    </w:p>
    <w:p w14:paraId="6CC78C92" w14:textId="77777777" w:rsidR="007A011F" w:rsidRDefault="007A011F">
      <w:pPr>
        <w:pStyle w:val="PL"/>
        <w:rPr>
          <w:lang w:eastAsia="zh-CN"/>
        </w:rPr>
      </w:pPr>
    </w:p>
    <w:p w14:paraId="3E68BA2B" w14:textId="77777777" w:rsidR="007A011F" w:rsidRDefault="00000000">
      <w:pPr>
        <w:pStyle w:val="PL"/>
        <w:rPr>
          <w:lang w:eastAsia="zh-CN"/>
        </w:rPr>
      </w:pPr>
      <w:r>
        <w:rPr>
          <w:lang w:eastAsia="zh-CN"/>
        </w:rPr>
        <w:t xml:space="preserve">  schemas:</w:t>
      </w:r>
    </w:p>
    <w:p w14:paraId="52BAEAA6" w14:textId="77777777" w:rsidR="007A011F" w:rsidRDefault="00000000">
      <w:pPr>
        <w:pStyle w:val="PL"/>
        <w:rPr>
          <w:lang w:eastAsia="zh-CN"/>
        </w:rPr>
      </w:pPr>
      <w:r>
        <w:rPr>
          <w:lang w:eastAsia="zh-CN"/>
        </w:rPr>
        <w:t>#</w:t>
      </w:r>
    </w:p>
    <w:p w14:paraId="67C8B2C7" w14:textId="77777777" w:rsidR="007A011F" w:rsidRDefault="00000000">
      <w:pPr>
        <w:pStyle w:val="PL"/>
        <w:rPr>
          <w:lang w:eastAsia="zh-CN"/>
        </w:rPr>
      </w:pPr>
      <w:r>
        <w:rPr>
          <w:lang w:eastAsia="zh-CN"/>
        </w:rPr>
        <w:t># STRUCTURED DATA TYPES</w:t>
      </w:r>
    </w:p>
    <w:p w14:paraId="197F5948" w14:textId="77777777" w:rsidR="007A011F" w:rsidRDefault="00000000">
      <w:pPr>
        <w:pStyle w:val="PL"/>
        <w:rPr>
          <w:lang w:eastAsia="zh-CN"/>
        </w:rPr>
      </w:pPr>
      <w:r>
        <w:rPr>
          <w:lang w:eastAsia="zh-CN"/>
        </w:rPr>
        <w:t>#</w:t>
      </w:r>
    </w:p>
    <w:p w14:paraId="4590E297" w14:textId="77777777" w:rsidR="007A011F" w:rsidRDefault="00000000">
      <w:pPr>
        <w:pStyle w:val="PL"/>
        <w:rPr>
          <w:lang w:eastAsia="zh-CN"/>
        </w:rPr>
      </w:pPr>
      <w:r>
        <w:rPr>
          <w:lang w:eastAsia="zh-CN"/>
        </w:rPr>
        <w:t xml:space="preserve">    ASRegistration:</w:t>
      </w:r>
    </w:p>
    <w:p w14:paraId="6251A6FA" w14:textId="77777777" w:rsidR="007A011F" w:rsidRDefault="00000000">
      <w:pPr>
        <w:pStyle w:val="PL"/>
        <w:rPr>
          <w:lang w:eastAsia="zh-CN"/>
        </w:rPr>
      </w:pPr>
      <w:r>
        <w:rPr>
          <w:lang w:eastAsia="zh-CN"/>
        </w:rPr>
        <w:t xml:space="preserve">      description: AS registration data</w:t>
      </w:r>
    </w:p>
    <w:p w14:paraId="717FA2C7" w14:textId="77777777" w:rsidR="007A011F" w:rsidRDefault="00000000">
      <w:pPr>
        <w:pStyle w:val="PL"/>
        <w:rPr>
          <w:lang w:eastAsia="zh-CN"/>
        </w:rPr>
      </w:pPr>
      <w:r>
        <w:rPr>
          <w:lang w:eastAsia="zh-CN"/>
        </w:rPr>
        <w:t xml:space="preserve">      type: object</w:t>
      </w:r>
    </w:p>
    <w:p w14:paraId="4894A3F4" w14:textId="77777777" w:rsidR="007A011F" w:rsidRDefault="00000000">
      <w:pPr>
        <w:pStyle w:val="PL"/>
        <w:rPr>
          <w:lang w:eastAsia="zh-CN"/>
        </w:rPr>
      </w:pPr>
      <w:r>
        <w:rPr>
          <w:lang w:eastAsia="zh-CN"/>
        </w:rPr>
        <w:t xml:space="preserve">      required:</w:t>
      </w:r>
    </w:p>
    <w:p w14:paraId="0962A4A1" w14:textId="77777777" w:rsidR="007A011F" w:rsidRDefault="00000000">
      <w:pPr>
        <w:pStyle w:val="PL"/>
        <w:rPr>
          <w:lang w:eastAsia="zh-CN"/>
        </w:rPr>
      </w:pPr>
      <w:r>
        <w:rPr>
          <w:lang w:eastAsia="zh-CN"/>
        </w:rPr>
        <w:t xml:space="preserve">        - asSvcId</w:t>
      </w:r>
    </w:p>
    <w:p w14:paraId="285277ED" w14:textId="77777777" w:rsidR="007A011F" w:rsidRDefault="00000000">
      <w:pPr>
        <w:pStyle w:val="PL"/>
        <w:rPr>
          <w:lang w:eastAsia="zh-CN"/>
        </w:rPr>
      </w:pPr>
      <w:r>
        <w:rPr>
          <w:lang w:eastAsia="zh-CN"/>
        </w:rPr>
        <w:t xml:space="preserve">      properties:</w:t>
      </w:r>
    </w:p>
    <w:p w14:paraId="7ECF84DA" w14:textId="77777777" w:rsidR="007A011F" w:rsidRDefault="00000000">
      <w:pPr>
        <w:pStyle w:val="PL"/>
        <w:rPr>
          <w:lang w:eastAsia="zh-CN"/>
        </w:rPr>
      </w:pPr>
      <w:r>
        <w:rPr>
          <w:lang w:eastAsia="zh-CN"/>
        </w:rPr>
        <w:t xml:space="preserve">        asSvcId:</w:t>
      </w:r>
    </w:p>
    <w:p w14:paraId="7A28A384" w14:textId="77777777" w:rsidR="007A011F" w:rsidRDefault="00000000">
      <w:pPr>
        <w:pStyle w:val="PL"/>
        <w:rPr>
          <w:lang w:eastAsia="zh-CN"/>
        </w:rPr>
      </w:pPr>
      <w:r>
        <w:rPr>
          <w:lang w:eastAsia="zh-CN"/>
        </w:rPr>
        <w:t xml:space="preserve">          type: string</w:t>
      </w:r>
    </w:p>
    <w:p w14:paraId="0415F6C4" w14:textId="77777777" w:rsidR="007A011F" w:rsidRDefault="00000000">
      <w:pPr>
        <w:pStyle w:val="PL"/>
        <w:rPr>
          <w:lang w:eastAsia="zh-CN"/>
        </w:rPr>
      </w:pPr>
      <w:r>
        <w:rPr>
          <w:lang w:eastAsia="zh-CN"/>
        </w:rPr>
        <w:t xml:space="preserve">        appId:</w:t>
      </w:r>
    </w:p>
    <w:p w14:paraId="59A881C3" w14:textId="77777777" w:rsidR="007A011F" w:rsidRDefault="00000000">
      <w:pPr>
        <w:pStyle w:val="PL"/>
        <w:rPr>
          <w:lang w:eastAsia="zh-CN"/>
        </w:rPr>
      </w:pPr>
      <w:r>
        <w:rPr>
          <w:lang w:eastAsia="zh-CN"/>
        </w:rPr>
        <w:t xml:space="preserve">          type: string</w:t>
      </w:r>
    </w:p>
    <w:p w14:paraId="3086F766" w14:textId="77777777" w:rsidR="007A011F" w:rsidRDefault="00000000">
      <w:pPr>
        <w:pStyle w:val="PL"/>
        <w:rPr>
          <w:lang w:eastAsia="zh-CN"/>
        </w:rPr>
      </w:pPr>
      <w:r>
        <w:rPr>
          <w:lang w:eastAsia="zh-CN"/>
        </w:rPr>
        <w:t xml:space="preserve">        targetUri:</w:t>
      </w:r>
    </w:p>
    <w:p w14:paraId="44CDCA90" w14:textId="77777777" w:rsidR="007A011F" w:rsidRDefault="00000000">
      <w:pPr>
        <w:pStyle w:val="PL"/>
        <w:rPr>
          <w:lang w:eastAsia="zh-CN"/>
        </w:rPr>
      </w:pPr>
      <w:r>
        <w:rPr>
          <w:lang w:eastAsia="zh-CN"/>
        </w:rPr>
        <w:t xml:space="preserve">          $ref: 'TS29571_CommonData.yaml#/components/schemas/Uri'</w:t>
      </w:r>
    </w:p>
    <w:p w14:paraId="25E0CD3B" w14:textId="77777777" w:rsidR="007A011F" w:rsidRDefault="00000000">
      <w:pPr>
        <w:pStyle w:val="PL"/>
        <w:rPr>
          <w:lang w:eastAsia="zh-CN"/>
        </w:rPr>
      </w:pPr>
      <w:r>
        <w:rPr>
          <w:lang w:eastAsia="zh-CN"/>
        </w:rPr>
        <w:t xml:space="preserve">        asProf:</w:t>
      </w:r>
    </w:p>
    <w:p w14:paraId="3C2E1EE2" w14:textId="77777777" w:rsidR="007A011F" w:rsidRDefault="00000000">
      <w:pPr>
        <w:pStyle w:val="PL"/>
        <w:rPr>
          <w:lang w:eastAsia="zh-CN"/>
        </w:rPr>
      </w:pPr>
      <w:r>
        <w:rPr>
          <w:lang w:eastAsia="zh-CN"/>
        </w:rPr>
        <w:t xml:space="preserve">          $ref: '#/components/schemas/ASProfile'</w:t>
      </w:r>
    </w:p>
    <w:p w14:paraId="5063A4C2" w14:textId="77777777" w:rsidR="007A011F" w:rsidRDefault="007A011F">
      <w:pPr>
        <w:pStyle w:val="PL"/>
        <w:rPr>
          <w:lang w:eastAsia="zh-CN"/>
        </w:rPr>
      </w:pPr>
    </w:p>
    <w:p w14:paraId="19B48C75" w14:textId="77777777" w:rsidR="007A011F" w:rsidRDefault="00000000">
      <w:pPr>
        <w:pStyle w:val="PL"/>
        <w:rPr>
          <w:lang w:eastAsia="zh-CN"/>
        </w:rPr>
      </w:pPr>
      <w:r>
        <w:rPr>
          <w:lang w:eastAsia="zh-CN"/>
        </w:rPr>
        <w:t xml:space="preserve">    ASRegistrationAck:</w:t>
      </w:r>
    </w:p>
    <w:p w14:paraId="3E7D2026" w14:textId="77777777" w:rsidR="007A011F" w:rsidRDefault="00000000">
      <w:pPr>
        <w:pStyle w:val="PL"/>
        <w:rPr>
          <w:lang w:eastAsia="zh-CN"/>
        </w:rPr>
      </w:pPr>
      <w:r>
        <w:rPr>
          <w:lang w:eastAsia="zh-CN"/>
        </w:rPr>
        <w:t xml:space="preserve">      description: AS registration response data</w:t>
      </w:r>
    </w:p>
    <w:p w14:paraId="61471BC2" w14:textId="77777777" w:rsidR="007A011F" w:rsidRDefault="00000000">
      <w:pPr>
        <w:pStyle w:val="PL"/>
        <w:rPr>
          <w:lang w:eastAsia="zh-CN"/>
        </w:rPr>
      </w:pPr>
      <w:r>
        <w:rPr>
          <w:lang w:eastAsia="zh-CN"/>
        </w:rPr>
        <w:t xml:space="preserve">      type: object</w:t>
      </w:r>
    </w:p>
    <w:p w14:paraId="0000C609" w14:textId="77777777" w:rsidR="007A011F" w:rsidRDefault="00000000">
      <w:pPr>
        <w:pStyle w:val="PL"/>
        <w:rPr>
          <w:lang w:eastAsia="zh-CN"/>
        </w:rPr>
      </w:pPr>
      <w:r>
        <w:rPr>
          <w:lang w:eastAsia="zh-CN"/>
        </w:rPr>
        <w:t xml:space="preserve">      required:</w:t>
      </w:r>
    </w:p>
    <w:p w14:paraId="38B9F19B" w14:textId="77777777" w:rsidR="007A011F" w:rsidRDefault="00000000">
      <w:pPr>
        <w:pStyle w:val="PL"/>
        <w:rPr>
          <w:lang w:eastAsia="zh-CN"/>
        </w:rPr>
      </w:pPr>
      <w:r>
        <w:rPr>
          <w:lang w:eastAsia="zh-CN"/>
        </w:rPr>
        <w:t xml:space="preserve">        - asSvcId</w:t>
      </w:r>
    </w:p>
    <w:p w14:paraId="507692D6" w14:textId="77777777" w:rsidR="007A011F" w:rsidRDefault="00000000">
      <w:pPr>
        <w:pStyle w:val="PL"/>
        <w:rPr>
          <w:lang w:eastAsia="zh-CN"/>
        </w:rPr>
      </w:pPr>
      <w:r>
        <w:rPr>
          <w:lang w:eastAsia="zh-CN"/>
        </w:rPr>
        <w:t xml:space="preserve">        - result</w:t>
      </w:r>
    </w:p>
    <w:p w14:paraId="6FEC06F6" w14:textId="77777777" w:rsidR="007A011F" w:rsidRDefault="00000000">
      <w:pPr>
        <w:pStyle w:val="PL"/>
        <w:rPr>
          <w:lang w:eastAsia="zh-CN"/>
        </w:rPr>
      </w:pPr>
      <w:r>
        <w:rPr>
          <w:lang w:eastAsia="zh-CN"/>
        </w:rPr>
        <w:t xml:space="preserve">      properties:</w:t>
      </w:r>
    </w:p>
    <w:p w14:paraId="4CD408CC" w14:textId="77777777" w:rsidR="007A011F" w:rsidRDefault="00000000">
      <w:pPr>
        <w:pStyle w:val="PL"/>
        <w:rPr>
          <w:lang w:eastAsia="zh-CN"/>
        </w:rPr>
      </w:pPr>
      <w:r>
        <w:rPr>
          <w:lang w:eastAsia="zh-CN"/>
        </w:rPr>
        <w:t xml:space="preserve">        asSvcId:</w:t>
      </w:r>
    </w:p>
    <w:p w14:paraId="7D6256A4" w14:textId="77777777" w:rsidR="007A011F" w:rsidRDefault="00000000">
      <w:pPr>
        <w:pStyle w:val="PL"/>
        <w:rPr>
          <w:lang w:eastAsia="zh-CN"/>
        </w:rPr>
      </w:pPr>
      <w:r>
        <w:rPr>
          <w:lang w:eastAsia="zh-CN"/>
        </w:rPr>
        <w:t xml:space="preserve">          type: string</w:t>
      </w:r>
    </w:p>
    <w:p w14:paraId="40A2DE4B" w14:textId="77777777" w:rsidR="007A011F" w:rsidRDefault="00000000">
      <w:pPr>
        <w:pStyle w:val="PL"/>
        <w:rPr>
          <w:lang w:eastAsia="zh-CN"/>
        </w:rPr>
      </w:pPr>
      <w:r>
        <w:rPr>
          <w:lang w:eastAsia="zh-CN"/>
        </w:rPr>
        <w:t xml:space="preserve">        result:</w:t>
      </w:r>
    </w:p>
    <w:p w14:paraId="4336C1E1" w14:textId="77777777" w:rsidR="007A011F" w:rsidRDefault="00000000">
      <w:pPr>
        <w:pStyle w:val="PL"/>
        <w:rPr>
          <w:lang w:eastAsia="zh-CN"/>
        </w:rPr>
      </w:pPr>
      <w:r>
        <w:rPr>
          <w:lang w:eastAsia="zh-CN"/>
        </w:rPr>
        <w:t xml:space="preserve">          $ref: 'TS29571_CommonData.yaml#/components/schemas/ProblemDetails'</w:t>
      </w:r>
    </w:p>
    <w:p w14:paraId="26B8BE64" w14:textId="77777777" w:rsidR="007A011F" w:rsidRDefault="007A011F">
      <w:pPr>
        <w:pStyle w:val="PL"/>
        <w:rPr>
          <w:lang w:eastAsia="zh-CN"/>
        </w:rPr>
      </w:pPr>
    </w:p>
    <w:p w14:paraId="186CBA27" w14:textId="77777777" w:rsidR="007A011F" w:rsidRDefault="007A011F">
      <w:pPr>
        <w:pStyle w:val="PL"/>
        <w:rPr>
          <w:lang w:eastAsia="zh-CN"/>
        </w:rPr>
      </w:pPr>
    </w:p>
    <w:p w14:paraId="1E2E2A02" w14:textId="77777777" w:rsidR="007A011F" w:rsidRDefault="00000000">
      <w:pPr>
        <w:pStyle w:val="PL"/>
        <w:rPr>
          <w:lang w:eastAsia="zh-CN"/>
        </w:rPr>
      </w:pPr>
      <w:r>
        <w:rPr>
          <w:lang w:eastAsia="zh-CN"/>
        </w:rPr>
        <w:t xml:space="preserve">    ASProfile:</w:t>
      </w:r>
    </w:p>
    <w:p w14:paraId="6C0E5F46" w14:textId="77777777" w:rsidR="007A011F" w:rsidRDefault="00000000">
      <w:pPr>
        <w:pStyle w:val="PL"/>
        <w:rPr>
          <w:lang w:eastAsia="zh-CN"/>
        </w:rPr>
      </w:pPr>
      <w:r>
        <w:rPr>
          <w:lang w:eastAsia="zh-CN"/>
        </w:rPr>
        <w:t xml:space="preserve">      description: AS profile information</w:t>
      </w:r>
    </w:p>
    <w:p w14:paraId="7E69E461" w14:textId="77777777" w:rsidR="007A011F" w:rsidRDefault="00000000">
      <w:pPr>
        <w:pStyle w:val="PL"/>
        <w:rPr>
          <w:lang w:eastAsia="zh-CN"/>
        </w:rPr>
      </w:pPr>
      <w:r>
        <w:rPr>
          <w:lang w:eastAsia="zh-CN"/>
        </w:rPr>
        <w:t xml:space="preserve">      type: object</w:t>
      </w:r>
    </w:p>
    <w:p w14:paraId="3F6B696E" w14:textId="77777777" w:rsidR="007A011F" w:rsidRDefault="00000000">
      <w:pPr>
        <w:pStyle w:val="PL"/>
        <w:rPr>
          <w:lang w:eastAsia="zh-CN"/>
        </w:rPr>
      </w:pPr>
      <w:r>
        <w:rPr>
          <w:lang w:eastAsia="zh-CN"/>
        </w:rPr>
        <w:t xml:space="preserve">      properties:</w:t>
      </w:r>
    </w:p>
    <w:p w14:paraId="16B8751C" w14:textId="77777777" w:rsidR="007A011F" w:rsidRDefault="00000000">
      <w:pPr>
        <w:pStyle w:val="PL"/>
        <w:rPr>
          <w:lang w:eastAsia="zh-CN"/>
        </w:rPr>
      </w:pPr>
      <w:r>
        <w:rPr>
          <w:lang w:eastAsia="zh-CN"/>
        </w:rPr>
        <w:t xml:space="preserve">        appName:</w:t>
      </w:r>
    </w:p>
    <w:p w14:paraId="3D7165F9" w14:textId="77777777" w:rsidR="007A011F" w:rsidRDefault="00000000">
      <w:pPr>
        <w:pStyle w:val="PL"/>
        <w:rPr>
          <w:lang w:eastAsia="zh-CN"/>
        </w:rPr>
      </w:pPr>
      <w:r>
        <w:rPr>
          <w:lang w:eastAsia="zh-CN"/>
        </w:rPr>
        <w:t xml:space="preserve">          type: string</w:t>
      </w:r>
    </w:p>
    <w:p w14:paraId="4261E124" w14:textId="77777777" w:rsidR="007A011F" w:rsidRDefault="00000000">
      <w:pPr>
        <w:pStyle w:val="PL"/>
        <w:rPr>
          <w:lang w:eastAsia="zh-CN"/>
        </w:rPr>
      </w:pPr>
      <w:r>
        <w:rPr>
          <w:lang w:eastAsia="zh-CN"/>
        </w:rPr>
        <w:t xml:space="preserve">        appProviders:</w:t>
      </w:r>
    </w:p>
    <w:p w14:paraId="4006FA32" w14:textId="77777777" w:rsidR="007A011F" w:rsidRDefault="00000000">
      <w:pPr>
        <w:pStyle w:val="PL"/>
        <w:rPr>
          <w:lang w:eastAsia="zh-CN"/>
        </w:rPr>
      </w:pPr>
      <w:r>
        <w:rPr>
          <w:lang w:eastAsia="zh-CN"/>
        </w:rPr>
        <w:t xml:space="preserve">          type: array</w:t>
      </w:r>
    </w:p>
    <w:p w14:paraId="66B91B04" w14:textId="77777777" w:rsidR="007A011F" w:rsidRDefault="00000000">
      <w:pPr>
        <w:pStyle w:val="PL"/>
        <w:rPr>
          <w:lang w:eastAsia="zh-CN"/>
        </w:rPr>
      </w:pPr>
      <w:r>
        <w:rPr>
          <w:lang w:eastAsia="zh-CN"/>
        </w:rPr>
        <w:t xml:space="preserve">          items:</w:t>
      </w:r>
    </w:p>
    <w:p w14:paraId="664E53E6" w14:textId="77777777" w:rsidR="007A011F" w:rsidRDefault="00000000">
      <w:pPr>
        <w:pStyle w:val="PL"/>
        <w:rPr>
          <w:lang w:eastAsia="zh-CN"/>
        </w:rPr>
      </w:pPr>
      <w:r>
        <w:rPr>
          <w:lang w:eastAsia="zh-CN"/>
        </w:rPr>
        <w:t xml:space="preserve">            type: string</w:t>
      </w:r>
    </w:p>
    <w:p w14:paraId="65F58A86" w14:textId="77777777" w:rsidR="007A011F" w:rsidRDefault="00000000">
      <w:pPr>
        <w:pStyle w:val="PL"/>
        <w:rPr>
          <w:lang w:eastAsia="zh-CN"/>
        </w:rPr>
      </w:pPr>
      <w:r>
        <w:rPr>
          <w:lang w:eastAsia="zh-CN"/>
        </w:rPr>
        <w:t xml:space="preserve">          minItems: 1</w:t>
      </w:r>
    </w:p>
    <w:p w14:paraId="17D02D12" w14:textId="77777777" w:rsidR="007A011F" w:rsidRDefault="00000000">
      <w:pPr>
        <w:pStyle w:val="PL"/>
        <w:rPr>
          <w:lang w:eastAsia="zh-CN"/>
        </w:rPr>
      </w:pPr>
      <w:r>
        <w:rPr>
          <w:lang w:eastAsia="zh-CN"/>
        </w:rPr>
        <w:t xml:space="preserve">          description: The provider of the AS.</w:t>
      </w:r>
    </w:p>
    <w:p w14:paraId="285DBEB8" w14:textId="77777777" w:rsidR="007A011F" w:rsidRDefault="00000000">
      <w:pPr>
        <w:pStyle w:val="PL"/>
        <w:rPr>
          <w:lang w:eastAsia="zh-CN"/>
        </w:rPr>
      </w:pPr>
      <w:r>
        <w:rPr>
          <w:lang w:eastAsia="zh-CN"/>
        </w:rPr>
        <w:t xml:space="preserve">        appSenarios:</w:t>
      </w:r>
    </w:p>
    <w:p w14:paraId="2F6A4EA5" w14:textId="77777777" w:rsidR="007A011F" w:rsidRDefault="00000000">
      <w:pPr>
        <w:pStyle w:val="PL"/>
        <w:rPr>
          <w:lang w:eastAsia="zh-CN"/>
        </w:rPr>
      </w:pPr>
      <w:r>
        <w:rPr>
          <w:lang w:eastAsia="zh-CN"/>
        </w:rPr>
        <w:t xml:space="preserve">          type: array</w:t>
      </w:r>
    </w:p>
    <w:p w14:paraId="1C57D374" w14:textId="77777777" w:rsidR="007A011F" w:rsidRDefault="00000000">
      <w:pPr>
        <w:pStyle w:val="PL"/>
        <w:rPr>
          <w:lang w:eastAsia="zh-CN"/>
        </w:rPr>
      </w:pPr>
      <w:r>
        <w:rPr>
          <w:lang w:eastAsia="zh-CN"/>
        </w:rPr>
        <w:t xml:space="preserve">          items:</w:t>
      </w:r>
    </w:p>
    <w:p w14:paraId="7057D5DD" w14:textId="77777777" w:rsidR="007A011F" w:rsidRDefault="00000000">
      <w:pPr>
        <w:pStyle w:val="PL"/>
        <w:rPr>
          <w:lang w:eastAsia="zh-CN"/>
        </w:rPr>
      </w:pPr>
      <w:r>
        <w:rPr>
          <w:lang w:eastAsia="zh-CN"/>
        </w:rPr>
        <w:t xml:space="preserve">            type: string</w:t>
      </w:r>
    </w:p>
    <w:p w14:paraId="74B47F7C" w14:textId="77777777" w:rsidR="007A011F" w:rsidRDefault="00000000">
      <w:pPr>
        <w:pStyle w:val="PL"/>
        <w:rPr>
          <w:lang w:eastAsia="zh-CN"/>
        </w:rPr>
      </w:pPr>
      <w:r>
        <w:rPr>
          <w:lang w:eastAsia="zh-CN"/>
        </w:rPr>
        <w:t xml:space="preserve">          minItems: 1</w:t>
      </w:r>
    </w:p>
    <w:p w14:paraId="4B8BB028" w14:textId="77777777" w:rsidR="007A011F" w:rsidRDefault="00000000">
      <w:pPr>
        <w:pStyle w:val="PL"/>
        <w:rPr>
          <w:lang w:eastAsia="zh-CN"/>
        </w:rPr>
      </w:pPr>
      <w:r>
        <w:rPr>
          <w:lang w:eastAsia="zh-CN"/>
        </w:rPr>
        <w:t xml:space="preserve">          description: The application scenario.</w:t>
      </w:r>
    </w:p>
    <w:p w14:paraId="48F1CEF7" w14:textId="77777777" w:rsidR="007A011F" w:rsidRDefault="00000000">
      <w:pPr>
        <w:pStyle w:val="PL"/>
        <w:rPr>
          <w:lang w:eastAsia="zh-CN"/>
        </w:rPr>
      </w:pPr>
      <w:r>
        <w:rPr>
          <w:lang w:eastAsia="zh-CN"/>
        </w:rPr>
        <w:t xml:space="preserve">        appCategory:</w:t>
      </w:r>
    </w:p>
    <w:p w14:paraId="7F9DAACD" w14:textId="77777777" w:rsidR="007A011F" w:rsidRDefault="00000000">
      <w:pPr>
        <w:pStyle w:val="PL"/>
        <w:rPr>
          <w:lang w:eastAsia="zh-CN"/>
        </w:rPr>
      </w:pPr>
      <w:r>
        <w:rPr>
          <w:lang w:eastAsia="zh-CN"/>
        </w:rPr>
        <w:t xml:space="preserve">          type: string</w:t>
      </w:r>
    </w:p>
    <w:p w14:paraId="5EAE68D7" w14:textId="77777777" w:rsidR="007A011F" w:rsidRDefault="00000000">
      <w:pPr>
        <w:pStyle w:val="PL"/>
        <w:rPr>
          <w:lang w:eastAsia="zh-CN"/>
        </w:rPr>
      </w:pPr>
      <w:r>
        <w:rPr>
          <w:lang w:eastAsia="zh-CN"/>
        </w:rPr>
        <w:t xml:space="preserve">        asStatus:</w:t>
      </w:r>
    </w:p>
    <w:p w14:paraId="63F8EF5F" w14:textId="77777777" w:rsidR="007A011F" w:rsidRDefault="00000000">
      <w:pPr>
        <w:pStyle w:val="PL"/>
        <w:rPr>
          <w:lang w:eastAsia="zh-CN"/>
        </w:rPr>
      </w:pPr>
      <w:r>
        <w:rPr>
          <w:lang w:eastAsia="zh-CN"/>
        </w:rPr>
        <w:t xml:space="preserve">          type: string</w:t>
      </w:r>
    </w:p>
    <w:p w14:paraId="60040599" w14:textId="77777777" w:rsidR="007A011F" w:rsidRDefault="00000000">
      <w:pPr>
        <w:pStyle w:val="Heading1"/>
        <w:rPr>
          <w:lang w:eastAsia="zh-CN"/>
        </w:rPr>
      </w:pPr>
      <w:bookmarkStart w:id="1300" w:name="_Toc97197236"/>
      <w:bookmarkStart w:id="1301" w:name="_Toc122117511"/>
      <w:bookmarkStart w:id="1302" w:name="_Toc96996830"/>
      <w:bookmarkStart w:id="1303" w:name="_Toc138694798"/>
      <w:r>
        <w:rPr>
          <w:lang w:eastAsia="zh-CN"/>
        </w:rPr>
        <w:t>A.3</w:t>
      </w:r>
      <w:r>
        <w:rPr>
          <w:lang w:eastAsia="zh-CN"/>
        </w:rPr>
        <w:tab/>
        <w:t>MSGS_MSGDelivery API</w:t>
      </w:r>
      <w:bookmarkEnd w:id="1300"/>
      <w:bookmarkEnd w:id="1301"/>
      <w:bookmarkEnd w:id="1302"/>
      <w:bookmarkEnd w:id="1303"/>
    </w:p>
    <w:p w14:paraId="1557A29D" w14:textId="77777777" w:rsidR="007A011F" w:rsidRDefault="00000000">
      <w:pPr>
        <w:pStyle w:val="PL"/>
        <w:rPr>
          <w:lang w:eastAsia="zh-CN"/>
        </w:rPr>
      </w:pPr>
      <w:r>
        <w:rPr>
          <w:lang w:eastAsia="zh-CN"/>
        </w:rPr>
        <w:t>openapi: 3.0.0</w:t>
      </w:r>
    </w:p>
    <w:p w14:paraId="5E062751" w14:textId="77777777" w:rsidR="007A011F" w:rsidRDefault="00000000">
      <w:pPr>
        <w:pStyle w:val="PL"/>
        <w:rPr>
          <w:lang w:eastAsia="zh-CN"/>
        </w:rPr>
      </w:pPr>
      <w:r>
        <w:rPr>
          <w:lang w:eastAsia="zh-CN"/>
        </w:rPr>
        <w:t>info:</w:t>
      </w:r>
    </w:p>
    <w:p w14:paraId="2D1F36CD" w14:textId="77777777" w:rsidR="007A011F" w:rsidRDefault="00000000">
      <w:pPr>
        <w:pStyle w:val="PL"/>
        <w:rPr>
          <w:lang w:eastAsia="zh-CN"/>
        </w:rPr>
      </w:pPr>
      <w:r>
        <w:rPr>
          <w:lang w:eastAsia="zh-CN"/>
        </w:rPr>
        <w:t xml:space="preserve">  title: MSGS_MSGDelivery</w:t>
      </w:r>
    </w:p>
    <w:p w14:paraId="2186314A" w14:textId="77777777" w:rsidR="007A011F"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14:paraId="341D9D0E" w14:textId="77777777" w:rsidR="007A011F" w:rsidRDefault="00000000">
      <w:pPr>
        <w:pStyle w:val="PL"/>
        <w:rPr>
          <w:lang w:eastAsia="zh-CN"/>
        </w:rPr>
      </w:pPr>
      <w:r>
        <w:rPr>
          <w:lang w:eastAsia="zh-CN"/>
        </w:rPr>
        <w:t xml:space="preserve">  description: |</w:t>
      </w:r>
    </w:p>
    <w:p w14:paraId="6F1EEC43" w14:textId="77777777" w:rsidR="007A011F" w:rsidRDefault="00000000">
      <w:pPr>
        <w:pStyle w:val="PL"/>
        <w:rPr>
          <w:lang w:eastAsia="zh-CN"/>
        </w:rPr>
      </w:pPr>
      <w:r>
        <w:rPr>
          <w:lang w:eastAsia="zh-CN"/>
        </w:rPr>
        <w:t xml:space="preserve">    API for MSGG MSGin5G Server Message Delivery Service.  </w:t>
      </w:r>
    </w:p>
    <w:p w14:paraId="105ABFCD" w14:textId="77777777" w:rsidR="007A011F"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047CDFE3" w14:textId="77777777" w:rsidR="007A011F" w:rsidRDefault="00000000">
      <w:pPr>
        <w:pStyle w:val="PL"/>
        <w:rPr>
          <w:lang w:eastAsia="zh-CN"/>
        </w:rPr>
      </w:pPr>
      <w:r>
        <w:rPr>
          <w:lang w:eastAsia="zh-CN"/>
        </w:rPr>
        <w:t xml:space="preserve">    All rights reserved.</w:t>
      </w:r>
    </w:p>
    <w:p w14:paraId="45A5B4B9" w14:textId="77777777" w:rsidR="007A011F" w:rsidRDefault="007A011F">
      <w:pPr>
        <w:pStyle w:val="PL"/>
        <w:rPr>
          <w:lang w:eastAsia="zh-CN"/>
        </w:rPr>
      </w:pPr>
    </w:p>
    <w:p w14:paraId="0112EBF6" w14:textId="77777777" w:rsidR="007A011F" w:rsidRDefault="00000000">
      <w:pPr>
        <w:pStyle w:val="PL"/>
        <w:rPr>
          <w:lang w:eastAsia="zh-CN"/>
        </w:rPr>
      </w:pPr>
      <w:r>
        <w:rPr>
          <w:lang w:eastAsia="zh-CN"/>
        </w:rPr>
        <w:t>externalDocs:</w:t>
      </w:r>
    </w:p>
    <w:p w14:paraId="4DF2EC2C" w14:textId="77777777" w:rsidR="007A011F" w:rsidRDefault="00000000">
      <w:pPr>
        <w:pStyle w:val="PL"/>
        <w:rPr>
          <w:lang w:eastAsia="zh-CN"/>
        </w:rPr>
      </w:pPr>
      <w:r>
        <w:rPr>
          <w:lang w:eastAsia="zh-CN"/>
        </w:rPr>
        <w:t xml:space="preserve">  description: &gt;</w:t>
      </w:r>
    </w:p>
    <w:p w14:paraId="7B5B297A" w14:textId="77777777" w:rsidR="007A011F"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3</w:t>
      </w:r>
      <w:r>
        <w:rPr>
          <w:lang w:eastAsia="zh-CN"/>
        </w:rPr>
        <w:t>.0; Enabling MSGin5G Service; Application Programming Interfaces (API)</w:t>
      </w:r>
    </w:p>
    <w:p w14:paraId="73531C49" w14:textId="77777777" w:rsidR="007A011F" w:rsidRDefault="00000000">
      <w:pPr>
        <w:pStyle w:val="PL"/>
        <w:rPr>
          <w:lang w:eastAsia="zh-CN"/>
        </w:rPr>
      </w:pPr>
      <w:r>
        <w:rPr>
          <w:lang w:eastAsia="zh-CN"/>
        </w:rPr>
        <w:t xml:space="preserve">    specification; Stage 3</w:t>
      </w:r>
    </w:p>
    <w:p w14:paraId="56711D2C" w14:textId="77777777" w:rsidR="007A011F" w:rsidRDefault="00000000">
      <w:pPr>
        <w:pStyle w:val="PL"/>
        <w:rPr>
          <w:lang w:eastAsia="zh-CN"/>
        </w:rPr>
      </w:pPr>
      <w:r>
        <w:rPr>
          <w:lang w:eastAsia="zh-CN"/>
        </w:rPr>
        <w:t xml:space="preserve">  url: https://www.3gpp.org/ftp/Specs/archive/29_series/29.538/</w:t>
      </w:r>
    </w:p>
    <w:p w14:paraId="4C78F62D" w14:textId="77777777" w:rsidR="007A011F" w:rsidRDefault="007A011F">
      <w:pPr>
        <w:pStyle w:val="PL"/>
        <w:rPr>
          <w:lang w:eastAsia="zh-CN"/>
        </w:rPr>
      </w:pPr>
    </w:p>
    <w:p w14:paraId="57890A57" w14:textId="77777777" w:rsidR="007A011F" w:rsidRDefault="00000000">
      <w:pPr>
        <w:pStyle w:val="PL"/>
        <w:rPr>
          <w:lang w:eastAsia="zh-CN"/>
        </w:rPr>
      </w:pPr>
      <w:r>
        <w:rPr>
          <w:lang w:eastAsia="zh-CN"/>
        </w:rPr>
        <w:t>servers:</w:t>
      </w:r>
    </w:p>
    <w:p w14:paraId="3F5E9E52" w14:textId="77777777" w:rsidR="007A011F" w:rsidRDefault="00000000">
      <w:pPr>
        <w:pStyle w:val="PL"/>
        <w:rPr>
          <w:lang w:eastAsia="zh-CN"/>
        </w:rPr>
      </w:pPr>
      <w:r>
        <w:rPr>
          <w:lang w:eastAsia="zh-CN"/>
        </w:rPr>
        <w:t xml:space="preserve">  - url: '{apiRoot}/msgs-msgdelivery/v1'</w:t>
      </w:r>
    </w:p>
    <w:p w14:paraId="2BEC8D27" w14:textId="77777777" w:rsidR="007A011F" w:rsidRDefault="00000000">
      <w:pPr>
        <w:pStyle w:val="PL"/>
        <w:rPr>
          <w:lang w:eastAsia="zh-CN"/>
        </w:rPr>
      </w:pPr>
      <w:r>
        <w:rPr>
          <w:lang w:eastAsia="zh-CN"/>
        </w:rPr>
        <w:t xml:space="preserve">    variables:</w:t>
      </w:r>
    </w:p>
    <w:p w14:paraId="2CEFD115" w14:textId="77777777" w:rsidR="007A011F" w:rsidRDefault="00000000">
      <w:pPr>
        <w:pStyle w:val="PL"/>
        <w:rPr>
          <w:lang w:eastAsia="zh-CN"/>
        </w:rPr>
      </w:pPr>
      <w:r>
        <w:rPr>
          <w:lang w:eastAsia="zh-CN"/>
        </w:rPr>
        <w:t xml:space="preserve">      apiRoot:</w:t>
      </w:r>
    </w:p>
    <w:p w14:paraId="0734EA26" w14:textId="77777777" w:rsidR="007A011F" w:rsidRDefault="00000000">
      <w:pPr>
        <w:pStyle w:val="PL"/>
        <w:rPr>
          <w:lang w:eastAsia="zh-CN"/>
        </w:rPr>
      </w:pPr>
      <w:r>
        <w:rPr>
          <w:lang w:eastAsia="zh-CN"/>
        </w:rPr>
        <w:t xml:space="preserve">        default: https://example.com</w:t>
      </w:r>
    </w:p>
    <w:p w14:paraId="14076D47" w14:textId="77777777" w:rsidR="007A011F" w:rsidRDefault="00000000">
      <w:pPr>
        <w:pStyle w:val="PL"/>
        <w:rPr>
          <w:lang w:eastAsia="zh-CN"/>
        </w:rPr>
      </w:pPr>
      <w:r>
        <w:rPr>
          <w:lang w:eastAsia="zh-CN"/>
        </w:rPr>
        <w:t xml:space="preserve">        description: apiRoot as defined in clause 4.4 of 3GPP TS 29.501</w:t>
      </w:r>
    </w:p>
    <w:p w14:paraId="7BF7FC7B" w14:textId="77777777" w:rsidR="007A011F" w:rsidRDefault="007A011F">
      <w:pPr>
        <w:pStyle w:val="PL"/>
        <w:rPr>
          <w:lang w:eastAsia="zh-CN"/>
        </w:rPr>
      </w:pPr>
    </w:p>
    <w:p w14:paraId="739DE3A8" w14:textId="77777777" w:rsidR="007A011F" w:rsidRDefault="00000000">
      <w:pPr>
        <w:pStyle w:val="PL"/>
        <w:rPr>
          <w:lang w:eastAsia="zh-CN"/>
        </w:rPr>
      </w:pPr>
      <w:r>
        <w:rPr>
          <w:lang w:eastAsia="zh-CN"/>
        </w:rPr>
        <w:t>security:</w:t>
      </w:r>
    </w:p>
    <w:p w14:paraId="0B33904E" w14:textId="77777777" w:rsidR="007A011F" w:rsidRDefault="00000000">
      <w:pPr>
        <w:pStyle w:val="PL"/>
        <w:rPr>
          <w:lang w:eastAsia="zh-CN"/>
        </w:rPr>
      </w:pPr>
      <w:r>
        <w:rPr>
          <w:lang w:eastAsia="zh-CN"/>
        </w:rPr>
        <w:t xml:space="preserve">  - {}</w:t>
      </w:r>
    </w:p>
    <w:p w14:paraId="5433C5F2" w14:textId="77777777" w:rsidR="007A011F" w:rsidRDefault="00000000">
      <w:pPr>
        <w:pStyle w:val="PL"/>
        <w:rPr>
          <w:lang w:eastAsia="zh-CN"/>
        </w:rPr>
      </w:pPr>
      <w:r>
        <w:rPr>
          <w:lang w:eastAsia="zh-CN"/>
        </w:rPr>
        <w:t xml:space="preserve">  - oAuth2ClientCredentials:</w:t>
      </w:r>
    </w:p>
    <w:p w14:paraId="613DA4F0" w14:textId="77777777" w:rsidR="007A011F" w:rsidRDefault="00000000">
      <w:pPr>
        <w:pStyle w:val="PL"/>
        <w:rPr>
          <w:lang w:eastAsia="zh-CN"/>
        </w:rPr>
      </w:pPr>
      <w:r>
        <w:rPr>
          <w:lang w:eastAsia="zh-CN"/>
        </w:rPr>
        <w:t xml:space="preserve">    - msgs-msgdelivery</w:t>
      </w:r>
    </w:p>
    <w:p w14:paraId="14ED64BB" w14:textId="77777777" w:rsidR="007A011F" w:rsidRDefault="007A011F">
      <w:pPr>
        <w:pStyle w:val="PL"/>
        <w:rPr>
          <w:lang w:eastAsia="zh-CN"/>
        </w:rPr>
      </w:pPr>
    </w:p>
    <w:p w14:paraId="723E0FBB" w14:textId="77777777" w:rsidR="007A011F" w:rsidRDefault="00000000">
      <w:pPr>
        <w:pStyle w:val="PL"/>
        <w:rPr>
          <w:lang w:eastAsia="zh-CN"/>
        </w:rPr>
      </w:pPr>
      <w:r>
        <w:rPr>
          <w:lang w:eastAsia="zh-CN"/>
        </w:rPr>
        <w:t>paths:</w:t>
      </w:r>
    </w:p>
    <w:p w14:paraId="51EE62CE" w14:textId="77777777" w:rsidR="007A011F" w:rsidRDefault="00000000">
      <w:pPr>
        <w:pStyle w:val="PL"/>
        <w:rPr>
          <w:lang w:eastAsia="zh-CN"/>
        </w:rPr>
      </w:pPr>
      <w:r>
        <w:rPr>
          <w:lang w:eastAsia="zh-CN"/>
        </w:rPr>
        <w:t xml:space="preserve">  /deliver-as-message:</w:t>
      </w:r>
    </w:p>
    <w:p w14:paraId="41516C00" w14:textId="77777777" w:rsidR="007A011F" w:rsidRDefault="00000000">
      <w:pPr>
        <w:pStyle w:val="PL"/>
        <w:rPr>
          <w:lang w:eastAsia="zh-CN"/>
        </w:rPr>
      </w:pPr>
      <w:r>
        <w:rPr>
          <w:lang w:eastAsia="zh-CN"/>
        </w:rPr>
        <w:t xml:space="preserve">    post:</w:t>
      </w:r>
    </w:p>
    <w:p w14:paraId="6BA91CCE" w14:textId="77777777" w:rsidR="007A011F" w:rsidRDefault="00000000">
      <w:pPr>
        <w:pStyle w:val="PL"/>
        <w:rPr>
          <w:lang w:eastAsia="zh-CN"/>
        </w:rPr>
      </w:pPr>
      <w:r>
        <w:rPr>
          <w:lang w:eastAsia="zh-CN"/>
        </w:rPr>
        <w:t xml:space="preserve">      summary: AS deliver message to MSGin5G Server</w:t>
      </w:r>
    </w:p>
    <w:p w14:paraId="51C2FEC0" w14:textId="77777777" w:rsidR="007A011F" w:rsidRDefault="00000000">
      <w:pPr>
        <w:pStyle w:val="PL"/>
        <w:rPr>
          <w:lang w:eastAsia="zh-CN"/>
        </w:rPr>
      </w:pPr>
      <w:r>
        <w:rPr>
          <w:lang w:eastAsia="zh-CN"/>
        </w:rPr>
        <w:t xml:space="preserve">      tags:</w:t>
      </w:r>
    </w:p>
    <w:p w14:paraId="40B3E597" w14:textId="77777777" w:rsidR="007A011F" w:rsidRDefault="00000000">
      <w:pPr>
        <w:pStyle w:val="PL"/>
        <w:rPr>
          <w:lang w:eastAsia="zh-CN"/>
        </w:rPr>
      </w:pPr>
      <w:r>
        <w:rPr>
          <w:lang w:eastAsia="zh-CN"/>
        </w:rPr>
        <w:t xml:space="preserve">        - AS Message delivery</w:t>
      </w:r>
    </w:p>
    <w:p w14:paraId="507BA387" w14:textId="77777777" w:rsidR="007A011F" w:rsidRDefault="00000000">
      <w:pPr>
        <w:pStyle w:val="PL"/>
        <w:rPr>
          <w:lang w:eastAsia="zh-CN"/>
        </w:rPr>
      </w:pPr>
      <w:r>
        <w:rPr>
          <w:lang w:eastAsia="zh-CN"/>
        </w:rPr>
        <w:t xml:space="preserve">      requestBody:</w:t>
      </w:r>
    </w:p>
    <w:p w14:paraId="323D4B6F" w14:textId="77777777" w:rsidR="007A011F" w:rsidRDefault="00000000">
      <w:pPr>
        <w:pStyle w:val="PL"/>
        <w:rPr>
          <w:lang w:eastAsia="zh-CN"/>
        </w:rPr>
      </w:pPr>
      <w:r>
        <w:rPr>
          <w:lang w:eastAsia="zh-CN"/>
        </w:rPr>
        <w:t xml:space="preserve">        required: true</w:t>
      </w:r>
    </w:p>
    <w:p w14:paraId="7483AF8C" w14:textId="77777777" w:rsidR="007A011F" w:rsidRDefault="00000000">
      <w:pPr>
        <w:pStyle w:val="PL"/>
        <w:rPr>
          <w:lang w:eastAsia="zh-CN"/>
        </w:rPr>
      </w:pPr>
      <w:r>
        <w:rPr>
          <w:lang w:eastAsia="zh-CN"/>
        </w:rPr>
        <w:t xml:space="preserve">        content:</w:t>
      </w:r>
    </w:p>
    <w:p w14:paraId="7AF27FF9" w14:textId="77777777" w:rsidR="007A011F" w:rsidRDefault="00000000">
      <w:pPr>
        <w:pStyle w:val="PL"/>
        <w:rPr>
          <w:lang w:eastAsia="zh-CN"/>
        </w:rPr>
      </w:pPr>
      <w:r>
        <w:rPr>
          <w:lang w:eastAsia="zh-CN"/>
        </w:rPr>
        <w:t xml:space="preserve">          application/json:</w:t>
      </w:r>
    </w:p>
    <w:p w14:paraId="442465DF" w14:textId="77777777" w:rsidR="007A011F" w:rsidRDefault="00000000">
      <w:pPr>
        <w:pStyle w:val="PL"/>
        <w:rPr>
          <w:lang w:eastAsia="zh-CN"/>
        </w:rPr>
      </w:pPr>
      <w:r>
        <w:rPr>
          <w:lang w:eastAsia="zh-CN"/>
        </w:rPr>
        <w:t xml:space="preserve">            schema:</w:t>
      </w:r>
    </w:p>
    <w:p w14:paraId="436503F0" w14:textId="77777777" w:rsidR="007A011F" w:rsidRDefault="00000000">
      <w:pPr>
        <w:pStyle w:val="PL"/>
        <w:rPr>
          <w:lang w:eastAsia="zh-CN"/>
        </w:rPr>
      </w:pPr>
      <w:r>
        <w:rPr>
          <w:lang w:eastAsia="zh-CN"/>
        </w:rPr>
        <w:t xml:space="preserve">              $ref: '#/components/schemas/ASMessageDelivery'</w:t>
      </w:r>
    </w:p>
    <w:p w14:paraId="1554E58F" w14:textId="77777777" w:rsidR="007A011F" w:rsidRDefault="00000000">
      <w:pPr>
        <w:pStyle w:val="PL"/>
        <w:rPr>
          <w:lang w:eastAsia="zh-CN"/>
        </w:rPr>
      </w:pPr>
      <w:r>
        <w:rPr>
          <w:lang w:eastAsia="zh-CN"/>
        </w:rPr>
        <w:t xml:space="preserve">      responses:</w:t>
      </w:r>
    </w:p>
    <w:p w14:paraId="74F74A7B" w14:textId="77777777" w:rsidR="007A011F" w:rsidRDefault="00000000">
      <w:pPr>
        <w:pStyle w:val="PL"/>
        <w:rPr>
          <w:lang w:eastAsia="zh-CN"/>
        </w:rPr>
      </w:pPr>
      <w:r>
        <w:rPr>
          <w:lang w:eastAsia="zh-CN"/>
        </w:rPr>
        <w:t xml:space="preserve">        '200':</w:t>
      </w:r>
    </w:p>
    <w:p w14:paraId="4DF13EFA" w14:textId="77777777" w:rsidR="007A011F" w:rsidRDefault="00000000">
      <w:pPr>
        <w:pStyle w:val="PL"/>
        <w:rPr>
          <w:lang w:eastAsia="zh-CN"/>
        </w:rPr>
      </w:pPr>
      <w:r>
        <w:rPr>
          <w:lang w:eastAsia="zh-CN"/>
        </w:rPr>
        <w:t xml:space="preserve">          description: OK, AS Message delivery successful</w:t>
      </w:r>
    </w:p>
    <w:p w14:paraId="3B09E50C" w14:textId="77777777" w:rsidR="007A011F" w:rsidRDefault="00000000">
      <w:pPr>
        <w:pStyle w:val="PL"/>
        <w:rPr>
          <w:lang w:eastAsia="zh-CN"/>
        </w:rPr>
      </w:pPr>
      <w:r>
        <w:rPr>
          <w:lang w:eastAsia="zh-CN"/>
        </w:rPr>
        <w:t xml:space="preserve">          content:</w:t>
      </w:r>
    </w:p>
    <w:p w14:paraId="05A4CA3D" w14:textId="77777777" w:rsidR="007A011F" w:rsidRDefault="00000000">
      <w:pPr>
        <w:pStyle w:val="PL"/>
        <w:rPr>
          <w:lang w:eastAsia="zh-CN"/>
        </w:rPr>
      </w:pPr>
      <w:r>
        <w:rPr>
          <w:lang w:eastAsia="zh-CN"/>
        </w:rPr>
        <w:t xml:space="preserve">            application/json:</w:t>
      </w:r>
    </w:p>
    <w:p w14:paraId="1DEF4793" w14:textId="77777777" w:rsidR="007A011F" w:rsidRDefault="00000000">
      <w:pPr>
        <w:pStyle w:val="PL"/>
        <w:rPr>
          <w:lang w:eastAsia="zh-CN"/>
        </w:rPr>
      </w:pPr>
      <w:r>
        <w:rPr>
          <w:lang w:eastAsia="zh-CN"/>
        </w:rPr>
        <w:t xml:space="preserve">              schema:</w:t>
      </w:r>
    </w:p>
    <w:p w14:paraId="7F999BD4" w14:textId="77777777" w:rsidR="007A011F" w:rsidRDefault="00000000">
      <w:pPr>
        <w:pStyle w:val="PL"/>
        <w:rPr>
          <w:lang w:eastAsia="zh-CN"/>
        </w:rPr>
      </w:pPr>
      <w:r>
        <w:rPr>
          <w:lang w:eastAsia="zh-CN"/>
        </w:rPr>
        <w:t xml:space="preserve">                $ref: '#/components/schemas/MessageDeliveryAck'</w:t>
      </w:r>
    </w:p>
    <w:p w14:paraId="42FC1485" w14:textId="77777777" w:rsidR="007A011F" w:rsidRDefault="00000000">
      <w:pPr>
        <w:pStyle w:val="PL"/>
        <w:rPr>
          <w:lang w:eastAsia="zh-CN"/>
        </w:rPr>
      </w:pPr>
      <w:r>
        <w:rPr>
          <w:lang w:eastAsia="zh-CN"/>
        </w:rPr>
        <w:t xml:space="preserve">        '400':</w:t>
      </w:r>
    </w:p>
    <w:p w14:paraId="5BABF992" w14:textId="77777777" w:rsidR="007A011F" w:rsidRDefault="00000000">
      <w:pPr>
        <w:pStyle w:val="PL"/>
        <w:rPr>
          <w:lang w:eastAsia="zh-CN"/>
        </w:rPr>
      </w:pPr>
      <w:r>
        <w:rPr>
          <w:lang w:eastAsia="zh-CN"/>
        </w:rPr>
        <w:t xml:space="preserve">          $ref: 'TS29571_CommonData.yaml#/components/responses/400'</w:t>
      </w:r>
    </w:p>
    <w:p w14:paraId="6F924C46" w14:textId="77777777" w:rsidR="007A011F" w:rsidRDefault="00000000">
      <w:pPr>
        <w:pStyle w:val="PL"/>
        <w:rPr>
          <w:lang w:eastAsia="zh-CN"/>
        </w:rPr>
      </w:pPr>
      <w:r>
        <w:rPr>
          <w:lang w:eastAsia="zh-CN"/>
        </w:rPr>
        <w:t xml:space="preserve">        '401':</w:t>
      </w:r>
    </w:p>
    <w:p w14:paraId="5A850B65" w14:textId="77777777" w:rsidR="007A011F" w:rsidRDefault="00000000">
      <w:pPr>
        <w:pStyle w:val="PL"/>
        <w:rPr>
          <w:lang w:eastAsia="zh-CN"/>
        </w:rPr>
      </w:pPr>
      <w:r>
        <w:rPr>
          <w:lang w:eastAsia="zh-CN"/>
        </w:rPr>
        <w:t xml:space="preserve">          $ref: 'TS29571_CommonData.yaml#/components/responses/401'</w:t>
      </w:r>
    </w:p>
    <w:p w14:paraId="3D13062C" w14:textId="77777777" w:rsidR="007A011F" w:rsidRDefault="00000000">
      <w:pPr>
        <w:pStyle w:val="PL"/>
        <w:rPr>
          <w:lang w:eastAsia="zh-CN"/>
        </w:rPr>
      </w:pPr>
      <w:r>
        <w:rPr>
          <w:lang w:eastAsia="zh-CN"/>
        </w:rPr>
        <w:t xml:space="preserve">        '403':</w:t>
      </w:r>
    </w:p>
    <w:p w14:paraId="1DE08FB7" w14:textId="77777777" w:rsidR="007A011F" w:rsidRDefault="00000000">
      <w:pPr>
        <w:pStyle w:val="PL"/>
        <w:rPr>
          <w:lang w:eastAsia="zh-CN"/>
        </w:rPr>
      </w:pPr>
      <w:r>
        <w:rPr>
          <w:lang w:eastAsia="zh-CN"/>
        </w:rPr>
        <w:t xml:space="preserve">          $ref: 'TS29571_CommonData.yaml#/components/responses/403'</w:t>
      </w:r>
    </w:p>
    <w:p w14:paraId="4AF62F21" w14:textId="77777777" w:rsidR="007A011F" w:rsidRDefault="00000000">
      <w:pPr>
        <w:pStyle w:val="PL"/>
        <w:rPr>
          <w:lang w:eastAsia="zh-CN"/>
        </w:rPr>
      </w:pPr>
      <w:r>
        <w:rPr>
          <w:lang w:eastAsia="zh-CN"/>
        </w:rPr>
        <w:t xml:space="preserve">        '404':</w:t>
      </w:r>
    </w:p>
    <w:p w14:paraId="617AE20C" w14:textId="77777777" w:rsidR="007A011F" w:rsidRDefault="00000000">
      <w:pPr>
        <w:pStyle w:val="PL"/>
        <w:rPr>
          <w:lang w:eastAsia="zh-CN"/>
        </w:rPr>
      </w:pPr>
      <w:r>
        <w:rPr>
          <w:lang w:eastAsia="zh-CN"/>
        </w:rPr>
        <w:t xml:space="preserve">          $ref: 'TS29571_CommonData.yaml#/components/responses/404'</w:t>
      </w:r>
    </w:p>
    <w:p w14:paraId="423ED720" w14:textId="77777777" w:rsidR="007A011F" w:rsidRDefault="00000000">
      <w:pPr>
        <w:pStyle w:val="PL"/>
        <w:rPr>
          <w:lang w:eastAsia="zh-CN"/>
        </w:rPr>
      </w:pPr>
      <w:r>
        <w:rPr>
          <w:lang w:eastAsia="zh-CN"/>
        </w:rPr>
        <w:t xml:space="preserve">        '411':</w:t>
      </w:r>
    </w:p>
    <w:p w14:paraId="7FCFCE9F" w14:textId="77777777" w:rsidR="007A011F" w:rsidRDefault="00000000">
      <w:pPr>
        <w:pStyle w:val="PL"/>
        <w:rPr>
          <w:lang w:eastAsia="zh-CN"/>
        </w:rPr>
      </w:pPr>
      <w:r>
        <w:rPr>
          <w:lang w:eastAsia="zh-CN"/>
        </w:rPr>
        <w:t xml:space="preserve">          $ref: 'TS29571_CommonData.yaml#/components/responses/411'</w:t>
      </w:r>
    </w:p>
    <w:p w14:paraId="6236AE75" w14:textId="77777777" w:rsidR="007A011F" w:rsidRDefault="00000000">
      <w:pPr>
        <w:pStyle w:val="PL"/>
        <w:rPr>
          <w:lang w:eastAsia="zh-CN"/>
        </w:rPr>
      </w:pPr>
      <w:r>
        <w:rPr>
          <w:lang w:eastAsia="zh-CN"/>
        </w:rPr>
        <w:t xml:space="preserve">        '413':</w:t>
      </w:r>
    </w:p>
    <w:p w14:paraId="66CFB2B7" w14:textId="77777777" w:rsidR="007A011F" w:rsidRDefault="00000000">
      <w:pPr>
        <w:pStyle w:val="PL"/>
        <w:rPr>
          <w:lang w:eastAsia="zh-CN"/>
        </w:rPr>
      </w:pPr>
      <w:r>
        <w:rPr>
          <w:lang w:eastAsia="zh-CN"/>
        </w:rPr>
        <w:t xml:space="preserve">          $ref: 'TS29571_CommonData.yaml#/components/responses/413'</w:t>
      </w:r>
    </w:p>
    <w:p w14:paraId="49080C1E" w14:textId="77777777" w:rsidR="007A011F" w:rsidRDefault="00000000">
      <w:pPr>
        <w:pStyle w:val="PL"/>
        <w:rPr>
          <w:lang w:eastAsia="zh-CN"/>
        </w:rPr>
      </w:pPr>
      <w:r>
        <w:rPr>
          <w:lang w:eastAsia="zh-CN"/>
        </w:rPr>
        <w:t xml:space="preserve">        '415':</w:t>
      </w:r>
    </w:p>
    <w:p w14:paraId="54C5BB7B" w14:textId="77777777" w:rsidR="007A011F" w:rsidRDefault="00000000">
      <w:pPr>
        <w:pStyle w:val="PL"/>
        <w:rPr>
          <w:lang w:eastAsia="zh-CN"/>
        </w:rPr>
      </w:pPr>
      <w:r>
        <w:rPr>
          <w:lang w:eastAsia="zh-CN"/>
        </w:rPr>
        <w:t xml:space="preserve">          $ref: 'TS29571_CommonData.yaml#/components/responses/415'</w:t>
      </w:r>
    </w:p>
    <w:p w14:paraId="40B63CB1" w14:textId="77777777" w:rsidR="007A011F" w:rsidRDefault="00000000">
      <w:pPr>
        <w:pStyle w:val="PL"/>
        <w:rPr>
          <w:lang w:eastAsia="zh-CN"/>
        </w:rPr>
      </w:pPr>
      <w:r>
        <w:rPr>
          <w:lang w:eastAsia="zh-CN"/>
        </w:rPr>
        <w:t xml:space="preserve">        '429':</w:t>
      </w:r>
    </w:p>
    <w:p w14:paraId="2A43386E" w14:textId="77777777" w:rsidR="007A011F" w:rsidRDefault="00000000">
      <w:pPr>
        <w:pStyle w:val="PL"/>
        <w:rPr>
          <w:lang w:eastAsia="zh-CN"/>
        </w:rPr>
      </w:pPr>
      <w:r>
        <w:rPr>
          <w:lang w:eastAsia="zh-CN"/>
        </w:rPr>
        <w:t xml:space="preserve">          $ref: 'TS29571_CommonData.yaml#/components/responses/429'</w:t>
      </w:r>
    </w:p>
    <w:p w14:paraId="6FD89D8A" w14:textId="77777777" w:rsidR="007A011F" w:rsidRDefault="00000000">
      <w:pPr>
        <w:pStyle w:val="PL"/>
        <w:rPr>
          <w:lang w:eastAsia="zh-CN"/>
        </w:rPr>
      </w:pPr>
      <w:r>
        <w:rPr>
          <w:lang w:eastAsia="zh-CN"/>
        </w:rPr>
        <w:t xml:space="preserve">        '500':</w:t>
      </w:r>
    </w:p>
    <w:p w14:paraId="64209F35" w14:textId="77777777" w:rsidR="007A011F" w:rsidRDefault="00000000">
      <w:pPr>
        <w:pStyle w:val="PL"/>
        <w:rPr>
          <w:lang w:eastAsia="zh-CN"/>
        </w:rPr>
      </w:pPr>
      <w:r>
        <w:rPr>
          <w:lang w:eastAsia="zh-CN"/>
        </w:rPr>
        <w:t xml:space="preserve">          $ref: 'TS29571_CommonData.yaml#/components/responses/500'</w:t>
      </w:r>
    </w:p>
    <w:p w14:paraId="528899A2" w14:textId="77777777" w:rsidR="007A011F" w:rsidRDefault="00000000">
      <w:pPr>
        <w:pStyle w:val="PL"/>
        <w:rPr>
          <w:lang w:eastAsia="zh-CN"/>
        </w:rPr>
      </w:pPr>
      <w:r>
        <w:rPr>
          <w:lang w:eastAsia="zh-CN"/>
        </w:rPr>
        <w:t xml:space="preserve">        '503':</w:t>
      </w:r>
    </w:p>
    <w:p w14:paraId="5D7AAC79" w14:textId="77777777" w:rsidR="007A011F" w:rsidRDefault="00000000">
      <w:pPr>
        <w:pStyle w:val="PL"/>
        <w:rPr>
          <w:lang w:eastAsia="zh-CN"/>
        </w:rPr>
      </w:pPr>
      <w:r>
        <w:rPr>
          <w:lang w:eastAsia="zh-CN"/>
        </w:rPr>
        <w:t xml:space="preserve">          $ref: 'TS29571_CommonData.yaml#/components/responses/503'</w:t>
      </w:r>
    </w:p>
    <w:p w14:paraId="463788E1" w14:textId="77777777" w:rsidR="007A011F" w:rsidRDefault="00000000">
      <w:pPr>
        <w:pStyle w:val="PL"/>
        <w:rPr>
          <w:lang w:eastAsia="zh-CN"/>
        </w:rPr>
      </w:pPr>
      <w:r>
        <w:rPr>
          <w:lang w:eastAsia="zh-CN"/>
        </w:rPr>
        <w:t xml:space="preserve">        default:</w:t>
      </w:r>
    </w:p>
    <w:p w14:paraId="5B8B014B" w14:textId="77777777" w:rsidR="007A011F" w:rsidRDefault="00000000">
      <w:pPr>
        <w:pStyle w:val="PL"/>
        <w:rPr>
          <w:lang w:eastAsia="zh-CN"/>
        </w:rPr>
      </w:pPr>
      <w:r>
        <w:rPr>
          <w:lang w:eastAsia="zh-CN"/>
        </w:rPr>
        <w:t xml:space="preserve">          $ref: 'TS29571_CommonData.yaml#/components/responses/default'</w:t>
      </w:r>
    </w:p>
    <w:p w14:paraId="7EBD871D" w14:textId="77777777" w:rsidR="007A011F" w:rsidRDefault="007A011F">
      <w:pPr>
        <w:pStyle w:val="PL"/>
        <w:rPr>
          <w:lang w:eastAsia="zh-CN"/>
        </w:rPr>
      </w:pPr>
    </w:p>
    <w:p w14:paraId="47F560D1" w14:textId="77777777" w:rsidR="007A011F" w:rsidRDefault="00000000">
      <w:pPr>
        <w:pStyle w:val="PL"/>
        <w:rPr>
          <w:lang w:eastAsia="zh-CN"/>
        </w:rPr>
      </w:pPr>
      <w:r>
        <w:rPr>
          <w:lang w:eastAsia="zh-CN"/>
        </w:rPr>
        <w:t xml:space="preserve">  /deliver-ue-message:</w:t>
      </w:r>
    </w:p>
    <w:p w14:paraId="2B900061" w14:textId="77777777" w:rsidR="007A011F" w:rsidRDefault="00000000">
      <w:pPr>
        <w:pStyle w:val="PL"/>
        <w:rPr>
          <w:lang w:eastAsia="zh-CN"/>
        </w:rPr>
      </w:pPr>
      <w:r>
        <w:rPr>
          <w:lang w:eastAsia="zh-CN"/>
        </w:rPr>
        <w:t xml:space="preserve">    post:</w:t>
      </w:r>
    </w:p>
    <w:p w14:paraId="4E6B4388" w14:textId="77777777" w:rsidR="007A011F" w:rsidRDefault="00000000">
      <w:pPr>
        <w:pStyle w:val="PL"/>
        <w:rPr>
          <w:lang w:eastAsia="zh-CN"/>
        </w:rPr>
      </w:pPr>
      <w:r>
        <w:rPr>
          <w:lang w:eastAsia="zh-CN"/>
        </w:rPr>
        <w:t xml:space="preserve">      summary: UE deliver message to MSGin5G Server</w:t>
      </w:r>
    </w:p>
    <w:p w14:paraId="040A9E63" w14:textId="77777777" w:rsidR="007A011F" w:rsidRDefault="00000000">
      <w:pPr>
        <w:pStyle w:val="PL"/>
        <w:rPr>
          <w:lang w:eastAsia="zh-CN"/>
        </w:rPr>
      </w:pPr>
      <w:r>
        <w:rPr>
          <w:lang w:eastAsia="zh-CN"/>
        </w:rPr>
        <w:t xml:space="preserve">      tags:</w:t>
      </w:r>
    </w:p>
    <w:p w14:paraId="266AF79C" w14:textId="77777777" w:rsidR="007A011F" w:rsidRDefault="00000000">
      <w:pPr>
        <w:pStyle w:val="PL"/>
        <w:rPr>
          <w:lang w:eastAsia="zh-CN"/>
        </w:rPr>
      </w:pPr>
      <w:r>
        <w:rPr>
          <w:lang w:eastAsia="zh-CN"/>
        </w:rPr>
        <w:t xml:space="preserve">        - UE Message delivery</w:t>
      </w:r>
    </w:p>
    <w:p w14:paraId="70A9E5A0" w14:textId="77777777" w:rsidR="007A011F" w:rsidRDefault="00000000">
      <w:pPr>
        <w:pStyle w:val="PL"/>
        <w:rPr>
          <w:lang w:eastAsia="zh-CN"/>
        </w:rPr>
      </w:pPr>
      <w:r>
        <w:rPr>
          <w:lang w:eastAsia="zh-CN"/>
        </w:rPr>
        <w:t xml:space="preserve">      requestBody:</w:t>
      </w:r>
    </w:p>
    <w:p w14:paraId="40DB0FAE" w14:textId="77777777" w:rsidR="007A011F" w:rsidRDefault="00000000">
      <w:pPr>
        <w:pStyle w:val="PL"/>
        <w:rPr>
          <w:lang w:eastAsia="zh-CN"/>
        </w:rPr>
      </w:pPr>
      <w:r>
        <w:rPr>
          <w:lang w:eastAsia="zh-CN"/>
        </w:rPr>
        <w:t xml:space="preserve">        required: true</w:t>
      </w:r>
    </w:p>
    <w:p w14:paraId="2EF5570F" w14:textId="77777777" w:rsidR="007A011F" w:rsidRDefault="00000000">
      <w:pPr>
        <w:pStyle w:val="PL"/>
        <w:rPr>
          <w:lang w:eastAsia="zh-CN"/>
        </w:rPr>
      </w:pPr>
      <w:r>
        <w:rPr>
          <w:lang w:eastAsia="zh-CN"/>
        </w:rPr>
        <w:t xml:space="preserve">        content:</w:t>
      </w:r>
    </w:p>
    <w:p w14:paraId="1519B3EB" w14:textId="77777777" w:rsidR="007A011F" w:rsidRDefault="00000000">
      <w:pPr>
        <w:pStyle w:val="PL"/>
        <w:rPr>
          <w:lang w:eastAsia="zh-CN"/>
        </w:rPr>
      </w:pPr>
      <w:r>
        <w:rPr>
          <w:lang w:eastAsia="zh-CN"/>
        </w:rPr>
        <w:t xml:space="preserve">          application/json:</w:t>
      </w:r>
    </w:p>
    <w:p w14:paraId="1617ED34" w14:textId="77777777" w:rsidR="007A011F" w:rsidRDefault="00000000">
      <w:pPr>
        <w:pStyle w:val="PL"/>
        <w:rPr>
          <w:lang w:eastAsia="zh-CN"/>
        </w:rPr>
      </w:pPr>
      <w:r>
        <w:rPr>
          <w:lang w:eastAsia="zh-CN"/>
        </w:rPr>
        <w:t xml:space="preserve">            schema:</w:t>
      </w:r>
    </w:p>
    <w:p w14:paraId="2EF3AB86" w14:textId="77777777" w:rsidR="007A011F" w:rsidRDefault="00000000">
      <w:pPr>
        <w:pStyle w:val="PL"/>
        <w:rPr>
          <w:lang w:eastAsia="zh-CN"/>
        </w:rPr>
      </w:pPr>
      <w:r>
        <w:rPr>
          <w:lang w:eastAsia="zh-CN"/>
        </w:rPr>
        <w:t xml:space="preserve">              $ref: '#/components/schemas/UEMessageDelivery'</w:t>
      </w:r>
    </w:p>
    <w:p w14:paraId="55080008" w14:textId="77777777" w:rsidR="007A011F" w:rsidRDefault="00000000">
      <w:pPr>
        <w:pStyle w:val="PL"/>
        <w:rPr>
          <w:lang w:eastAsia="zh-CN"/>
        </w:rPr>
      </w:pPr>
      <w:r>
        <w:rPr>
          <w:lang w:eastAsia="zh-CN"/>
        </w:rPr>
        <w:t xml:space="preserve">      responses:</w:t>
      </w:r>
    </w:p>
    <w:p w14:paraId="2EF61045" w14:textId="77777777" w:rsidR="007A011F" w:rsidRDefault="00000000">
      <w:pPr>
        <w:pStyle w:val="PL"/>
        <w:rPr>
          <w:lang w:eastAsia="zh-CN"/>
        </w:rPr>
      </w:pPr>
      <w:r>
        <w:rPr>
          <w:lang w:eastAsia="zh-CN"/>
        </w:rPr>
        <w:t xml:space="preserve">        '200':</w:t>
      </w:r>
    </w:p>
    <w:p w14:paraId="30DAE6FB" w14:textId="77777777" w:rsidR="007A011F" w:rsidRDefault="00000000">
      <w:pPr>
        <w:pStyle w:val="PL"/>
        <w:rPr>
          <w:lang w:eastAsia="zh-CN"/>
        </w:rPr>
      </w:pPr>
      <w:r>
        <w:rPr>
          <w:lang w:eastAsia="zh-CN"/>
        </w:rPr>
        <w:t xml:space="preserve">          description: OK, UE Message delivery successful</w:t>
      </w:r>
    </w:p>
    <w:p w14:paraId="58DC02B3" w14:textId="77777777" w:rsidR="007A011F" w:rsidRDefault="00000000">
      <w:pPr>
        <w:pStyle w:val="PL"/>
        <w:rPr>
          <w:lang w:eastAsia="zh-CN"/>
        </w:rPr>
      </w:pPr>
      <w:r>
        <w:rPr>
          <w:lang w:eastAsia="zh-CN"/>
        </w:rPr>
        <w:t xml:space="preserve">          content:</w:t>
      </w:r>
    </w:p>
    <w:p w14:paraId="0B606CDD" w14:textId="77777777" w:rsidR="007A011F" w:rsidRDefault="00000000">
      <w:pPr>
        <w:pStyle w:val="PL"/>
        <w:rPr>
          <w:lang w:eastAsia="zh-CN"/>
        </w:rPr>
      </w:pPr>
      <w:r>
        <w:rPr>
          <w:lang w:eastAsia="zh-CN"/>
        </w:rPr>
        <w:t xml:space="preserve">            application/json:</w:t>
      </w:r>
    </w:p>
    <w:p w14:paraId="0D3D19FA" w14:textId="77777777" w:rsidR="007A011F" w:rsidRDefault="00000000">
      <w:pPr>
        <w:pStyle w:val="PL"/>
        <w:rPr>
          <w:lang w:eastAsia="zh-CN"/>
        </w:rPr>
      </w:pPr>
      <w:r>
        <w:rPr>
          <w:lang w:eastAsia="zh-CN"/>
        </w:rPr>
        <w:t xml:space="preserve">              schema:</w:t>
      </w:r>
    </w:p>
    <w:p w14:paraId="7C1A4E6E" w14:textId="77777777" w:rsidR="007A011F" w:rsidRDefault="00000000">
      <w:pPr>
        <w:pStyle w:val="PL"/>
        <w:rPr>
          <w:lang w:eastAsia="zh-CN"/>
        </w:rPr>
      </w:pPr>
      <w:r>
        <w:rPr>
          <w:lang w:eastAsia="zh-CN"/>
        </w:rPr>
        <w:t xml:space="preserve">                $ref: '#/components/schemas/MessageDeliveryAck'</w:t>
      </w:r>
    </w:p>
    <w:p w14:paraId="183FBE29" w14:textId="77777777" w:rsidR="007A011F" w:rsidRDefault="00000000">
      <w:pPr>
        <w:pStyle w:val="PL"/>
        <w:rPr>
          <w:lang w:eastAsia="zh-CN"/>
        </w:rPr>
      </w:pPr>
      <w:r>
        <w:rPr>
          <w:lang w:eastAsia="zh-CN"/>
        </w:rPr>
        <w:t xml:space="preserve">        '400':</w:t>
      </w:r>
    </w:p>
    <w:p w14:paraId="606EE975" w14:textId="77777777" w:rsidR="007A011F" w:rsidRDefault="00000000">
      <w:pPr>
        <w:pStyle w:val="PL"/>
        <w:rPr>
          <w:lang w:eastAsia="zh-CN"/>
        </w:rPr>
      </w:pPr>
      <w:r>
        <w:rPr>
          <w:lang w:eastAsia="zh-CN"/>
        </w:rPr>
        <w:t xml:space="preserve">          $ref: 'TS29571_CommonData.yaml#/components/responses/400'</w:t>
      </w:r>
    </w:p>
    <w:p w14:paraId="19FF210C" w14:textId="77777777" w:rsidR="007A011F" w:rsidRDefault="00000000">
      <w:pPr>
        <w:pStyle w:val="PL"/>
        <w:rPr>
          <w:lang w:eastAsia="zh-CN"/>
        </w:rPr>
      </w:pPr>
      <w:r>
        <w:rPr>
          <w:lang w:eastAsia="zh-CN"/>
        </w:rPr>
        <w:t xml:space="preserve">        '401':</w:t>
      </w:r>
    </w:p>
    <w:p w14:paraId="6BA38048" w14:textId="77777777" w:rsidR="007A011F" w:rsidRDefault="00000000">
      <w:pPr>
        <w:pStyle w:val="PL"/>
        <w:rPr>
          <w:lang w:eastAsia="zh-CN"/>
        </w:rPr>
      </w:pPr>
      <w:r>
        <w:rPr>
          <w:lang w:eastAsia="zh-CN"/>
        </w:rPr>
        <w:t xml:space="preserve">          $ref: 'TS29571_CommonData.yaml#/components/responses/401'</w:t>
      </w:r>
    </w:p>
    <w:p w14:paraId="7A7D2976" w14:textId="77777777" w:rsidR="007A011F" w:rsidRDefault="00000000">
      <w:pPr>
        <w:pStyle w:val="PL"/>
        <w:rPr>
          <w:lang w:eastAsia="zh-CN"/>
        </w:rPr>
      </w:pPr>
      <w:r>
        <w:rPr>
          <w:lang w:eastAsia="zh-CN"/>
        </w:rPr>
        <w:t xml:space="preserve">        '403':</w:t>
      </w:r>
    </w:p>
    <w:p w14:paraId="2EAC95DF" w14:textId="77777777" w:rsidR="007A011F" w:rsidRDefault="00000000">
      <w:pPr>
        <w:pStyle w:val="PL"/>
        <w:rPr>
          <w:lang w:eastAsia="zh-CN"/>
        </w:rPr>
      </w:pPr>
      <w:r>
        <w:rPr>
          <w:lang w:eastAsia="zh-CN"/>
        </w:rPr>
        <w:t xml:space="preserve">          $ref: 'TS29571_CommonData.yaml#/components/responses/403'</w:t>
      </w:r>
    </w:p>
    <w:p w14:paraId="2DFE452F" w14:textId="77777777" w:rsidR="007A011F" w:rsidRDefault="00000000">
      <w:pPr>
        <w:pStyle w:val="PL"/>
        <w:rPr>
          <w:lang w:eastAsia="zh-CN"/>
        </w:rPr>
      </w:pPr>
      <w:r>
        <w:rPr>
          <w:lang w:eastAsia="zh-CN"/>
        </w:rPr>
        <w:t xml:space="preserve">        '404':</w:t>
      </w:r>
    </w:p>
    <w:p w14:paraId="0EB0E642" w14:textId="77777777" w:rsidR="007A011F" w:rsidRDefault="00000000">
      <w:pPr>
        <w:pStyle w:val="PL"/>
        <w:rPr>
          <w:lang w:eastAsia="zh-CN"/>
        </w:rPr>
      </w:pPr>
      <w:r>
        <w:rPr>
          <w:lang w:eastAsia="zh-CN"/>
        </w:rPr>
        <w:t xml:space="preserve">          $ref: 'TS29571_CommonData.yaml#/components/responses/404'</w:t>
      </w:r>
    </w:p>
    <w:p w14:paraId="337E1EB6" w14:textId="77777777" w:rsidR="007A011F" w:rsidRDefault="00000000">
      <w:pPr>
        <w:pStyle w:val="PL"/>
        <w:rPr>
          <w:lang w:eastAsia="zh-CN"/>
        </w:rPr>
      </w:pPr>
      <w:r>
        <w:rPr>
          <w:lang w:eastAsia="zh-CN"/>
        </w:rPr>
        <w:t xml:space="preserve">        '411':</w:t>
      </w:r>
    </w:p>
    <w:p w14:paraId="086CF075" w14:textId="77777777" w:rsidR="007A011F" w:rsidRDefault="00000000">
      <w:pPr>
        <w:pStyle w:val="PL"/>
        <w:rPr>
          <w:lang w:eastAsia="zh-CN"/>
        </w:rPr>
      </w:pPr>
      <w:r>
        <w:rPr>
          <w:lang w:eastAsia="zh-CN"/>
        </w:rPr>
        <w:t xml:space="preserve">          $ref: 'TS29571_CommonData.yaml#/components/responses/411'</w:t>
      </w:r>
    </w:p>
    <w:p w14:paraId="56515ECB" w14:textId="77777777" w:rsidR="007A011F" w:rsidRDefault="00000000">
      <w:pPr>
        <w:pStyle w:val="PL"/>
        <w:rPr>
          <w:lang w:eastAsia="zh-CN"/>
        </w:rPr>
      </w:pPr>
      <w:r>
        <w:rPr>
          <w:lang w:eastAsia="zh-CN"/>
        </w:rPr>
        <w:t xml:space="preserve">        '413':</w:t>
      </w:r>
    </w:p>
    <w:p w14:paraId="0AAE649F" w14:textId="77777777" w:rsidR="007A011F" w:rsidRDefault="00000000">
      <w:pPr>
        <w:pStyle w:val="PL"/>
        <w:rPr>
          <w:lang w:eastAsia="zh-CN"/>
        </w:rPr>
      </w:pPr>
      <w:r>
        <w:rPr>
          <w:lang w:eastAsia="zh-CN"/>
        </w:rPr>
        <w:t xml:space="preserve">          $ref: 'TS29571_CommonData.yaml#/components/responses/413'</w:t>
      </w:r>
    </w:p>
    <w:p w14:paraId="5F56D731" w14:textId="77777777" w:rsidR="007A011F" w:rsidRDefault="00000000">
      <w:pPr>
        <w:pStyle w:val="PL"/>
        <w:rPr>
          <w:lang w:eastAsia="zh-CN"/>
        </w:rPr>
      </w:pPr>
      <w:r>
        <w:rPr>
          <w:lang w:eastAsia="zh-CN"/>
        </w:rPr>
        <w:t xml:space="preserve">        '415':</w:t>
      </w:r>
    </w:p>
    <w:p w14:paraId="218A4BD1" w14:textId="77777777" w:rsidR="007A011F" w:rsidRDefault="00000000">
      <w:pPr>
        <w:pStyle w:val="PL"/>
        <w:rPr>
          <w:lang w:eastAsia="zh-CN"/>
        </w:rPr>
      </w:pPr>
      <w:r>
        <w:rPr>
          <w:lang w:eastAsia="zh-CN"/>
        </w:rPr>
        <w:t xml:space="preserve">          $ref: 'TS29571_CommonData.yaml#/components/responses/415'</w:t>
      </w:r>
    </w:p>
    <w:p w14:paraId="518B62AC" w14:textId="77777777" w:rsidR="007A011F" w:rsidRDefault="00000000">
      <w:pPr>
        <w:pStyle w:val="PL"/>
        <w:rPr>
          <w:lang w:eastAsia="zh-CN"/>
        </w:rPr>
      </w:pPr>
      <w:r>
        <w:rPr>
          <w:lang w:eastAsia="zh-CN"/>
        </w:rPr>
        <w:t xml:space="preserve">        '429':</w:t>
      </w:r>
    </w:p>
    <w:p w14:paraId="6B5540D7" w14:textId="77777777" w:rsidR="007A011F" w:rsidRDefault="00000000">
      <w:pPr>
        <w:pStyle w:val="PL"/>
        <w:rPr>
          <w:lang w:eastAsia="zh-CN"/>
        </w:rPr>
      </w:pPr>
      <w:r>
        <w:rPr>
          <w:lang w:eastAsia="zh-CN"/>
        </w:rPr>
        <w:t xml:space="preserve">          $ref: 'TS29571_CommonData.yaml#/components/responses/429'</w:t>
      </w:r>
    </w:p>
    <w:p w14:paraId="40A56893" w14:textId="77777777" w:rsidR="007A011F" w:rsidRDefault="00000000">
      <w:pPr>
        <w:pStyle w:val="PL"/>
        <w:rPr>
          <w:lang w:eastAsia="zh-CN"/>
        </w:rPr>
      </w:pPr>
      <w:r>
        <w:rPr>
          <w:lang w:eastAsia="zh-CN"/>
        </w:rPr>
        <w:t xml:space="preserve">        '500':</w:t>
      </w:r>
    </w:p>
    <w:p w14:paraId="24A99B9B" w14:textId="77777777" w:rsidR="007A011F" w:rsidRDefault="00000000">
      <w:pPr>
        <w:pStyle w:val="PL"/>
        <w:rPr>
          <w:lang w:eastAsia="zh-CN"/>
        </w:rPr>
      </w:pPr>
      <w:r>
        <w:rPr>
          <w:lang w:eastAsia="zh-CN"/>
        </w:rPr>
        <w:t xml:space="preserve">          $ref: 'TS29571_CommonData.yaml#/components/responses/500'</w:t>
      </w:r>
    </w:p>
    <w:p w14:paraId="19C358BC" w14:textId="77777777" w:rsidR="007A011F" w:rsidRDefault="00000000">
      <w:pPr>
        <w:pStyle w:val="PL"/>
        <w:rPr>
          <w:lang w:eastAsia="zh-CN"/>
        </w:rPr>
      </w:pPr>
      <w:r>
        <w:rPr>
          <w:lang w:eastAsia="zh-CN"/>
        </w:rPr>
        <w:t xml:space="preserve">        '503':</w:t>
      </w:r>
    </w:p>
    <w:p w14:paraId="762FEC73" w14:textId="77777777" w:rsidR="007A011F" w:rsidRDefault="00000000">
      <w:pPr>
        <w:pStyle w:val="PL"/>
        <w:rPr>
          <w:lang w:eastAsia="zh-CN"/>
        </w:rPr>
      </w:pPr>
      <w:r>
        <w:rPr>
          <w:lang w:eastAsia="zh-CN"/>
        </w:rPr>
        <w:t xml:space="preserve">          $ref: 'TS29571_CommonData.yaml#/components/responses/503'</w:t>
      </w:r>
    </w:p>
    <w:p w14:paraId="278EF4E9" w14:textId="77777777" w:rsidR="007A011F" w:rsidRDefault="00000000">
      <w:pPr>
        <w:pStyle w:val="PL"/>
        <w:rPr>
          <w:lang w:eastAsia="zh-CN"/>
        </w:rPr>
      </w:pPr>
      <w:r>
        <w:rPr>
          <w:lang w:eastAsia="zh-CN"/>
        </w:rPr>
        <w:t xml:space="preserve">        default:</w:t>
      </w:r>
    </w:p>
    <w:p w14:paraId="32564F4F" w14:textId="77777777" w:rsidR="007A011F" w:rsidRDefault="00000000">
      <w:pPr>
        <w:pStyle w:val="PL"/>
        <w:rPr>
          <w:lang w:eastAsia="zh-CN"/>
        </w:rPr>
      </w:pPr>
      <w:r>
        <w:rPr>
          <w:lang w:eastAsia="zh-CN"/>
        </w:rPr>
        <w:t xml:space="preserve">          $ref: 'TS29571_CommonData.yaml#/components/responses/default'</w:t>
      </w:r>
    </w:p>
    <w:p w14:paraId="342D5A2C" w14:textId="77777777" w:rsidR="007A011F" w:rsidRDefault="007A011F">
      <w:pPr>
        <w:pStyle w:val="PL"/>
        <w:rPr>
          <w:lang w:eastAsia="zh-CN"/>
        </w:rPr>
      </w:pPr>
    </w:p>
    <w:p w14:paraId="4AE926F8" w14:textId="77777777" w:rsidR="007A011F" w:rsidRDefault="00000000">
      <w:pPr>
        <w:pStyle w:val="PL"/>
        <w:rPr>
          <w:lang w:eastAsia="zh-CN"/>
        </w:rPr>
      </w:pPr>
      <w:r>
        <w:rPr>
          <w:lang w:eastAsia="zh-CN"/>
        </w:rPr>
        <w:t xml:space="preserve">  /deliver-report:</w:t>
      </w:r>
    </w:p>
    <w:p w14:paraId="6D88E1E4" w14:textId="77777777" w:rsidR="007A011F" w:rsidRDefault="00000000">
      <w:pPr>
        <w:pStyle w:val="PL"/>
        <w:rPr>
          <w:lang w:eastAsia="zh-CN"/>
        </w:rPr>
      </w:pPr>
      <w:r>
        <w:rPr>
          <w:lang w:eastAsia="zh-CN"/>
        </w:rPr>
        <w:t xml:space="preserve">    post:</w:t>
      </w:r>
    </w:p>
    <w:p w14:paraId="374ED3F3" w14:textId="77777777" w:rsidR="007A011F" w:rsidRDefault="00000000">
      <w:pPr>
        <w:pStyle w:val="PL"/>
        <w:rPr>
          <w:lang w:eastAsia="zh-CN"/>
        </w:rPr>
      </w:pPr>
      <w:r>
        <w:rPr>
          <w:lang w:eastAsia="zh-CN"/>
        </w:rPr>
        <w:t xml:space="preserve">      summary: AS or UE deliver status report to MSGin5G Server</w:t>
      </w:r>
    </w:p>
    <w:p w14:paraId="6625EF4F" w14:textId="77777777" w:rsidR="007A011F" w:rsidRDefault="00000000">
      <w:pPr>
        <w:pStyle w:val="PL"/>
        <w:rPr>
          <w:lang w:eastAsia="zh-CN"/>
        </w:rPr>
      </w:pPr>
      <w:r>
        <w:rPr>
          <w:lang w:eastAsia="zh-CN"/>
        </w:rPr>
        <w:t xml:space="preserve">      tags:</w:t>
      </w:r>
    </w:p>
    <w:p w14:paraId="585AA854" w14:textId="77777777" w:rsidR="007A011F" w:rsidRDefault="00000000">
      <w:pPr>
        <w:pStyle w:val="PL"/>
        <w:rPr>
          <w:lang w:eastAsia="zh-CN"/>
        </w:rPr>
      </w:pPr>
      <w:r>
        <w:rPr>
          <w:lang w:eastAsia="zh-CN"/>
        </w:rPr>
        <w:t xml:space="preserve">        - AS/UE status report delivery</w:t>
      </w:r>
    </w:p>
    <w:p w14:paraId="28F8774F" w14:textId="77777777" w:rsidR="007A011F" w:rsidRDefault="00000000">
      <w:pPr>
        <w:pStyle w:val="PL"/>
        <w:rPr>
          <w:lang w:eastAsia="zh-CN"/>
        </w:rPr>
      </w:pPr>
      <w:r>
        <w:rPr>
          <w:lang w:eastAsia="zh-CN"/>
        </w:rPr>
        <w:t xml:space="preserve">      requestBody:</w:t>
      </w:r>
    </w:p>
    <w:p w14:paraId="5F05CE8A" w14:textId="77777777" w:rsidR="007A011F" w:rsidRDefault="00000000">
      <w:pPr>
        <w:pStyle w:val="PL"/>
        <w:rPr>
          <w:lang w:eastAsia="zh-CN"/>
        </w:rPr>
      </w:pPr>
      <w:r>
        <w:rPr>
          <w:lang w:eastAsia="zh-CN"/>
        </w:rPr>
        <w:t xml:space="preserve">        required: true</w:t>
      </w:r>
    </w:p>
    <w:p w14:paraId="7CD170DA" w14:textId="77777777" w:rsidR="007A011F" w:rsidRDefault="00000000">
      <w:pPr>
        <w:pStyle w:val="PL"/>
        <w:rPr>
          <w:lang w:eastAsia="zh-CN"/>
        </w:rPr>
      </w:pPr>
      <w:r>
        <w:rPr>
          <w:lang w:eastAsia="zh-CN"/>
        </w:rPr>
        <w:t xml:space="preserve">        content:</w:t>
      </w:r>
    </w:p>
    <w:p w14:paraId="09E34A8B" w14:textId="77777777" w:rsidR="007A011F" w:rsidRDefault="00000000">
      <w:pPr>
        <w:pStyle w:val="PL"/>
        <w:rPr>
          <w:lang w:eastAsia="zh-CN"/>
        </w:rPr>
      </w:pPr>
      <w:r>
        <w:rPr>
          <w:lang w:eastAsia="zh-CN"/>
        </w:rPr>
        <w:t xml:space="preserve">          application/json:</w:t>
      </w:r>
    </w:p>
    <w:p w14:paraId="6FAF66F9" w14:textId="77777777" w:rsidR="007A011F" w:rsidRDefault="00000000">
      <w:pPr>
        <w:pStyle w:val="PL"/>
        <w:rPr>
          <w:lang w:eastAsia="zh-CN"/>
        </w:rPr>
      </w:pPr>
      <w:r>
        <w:rPr>
          <w:lang w:eastAsia="zh-CN"/>
        </w:rPr>
        <w:t xml:space="preserve">            schema:</w:t>
      </w:r>
    </w:p>
    <w:p w14:paraId="370E4C4E" w14:textId="77777777" w:rsidR="007A011F" w:rsidRDefault="00000000">
      <w:pPr>
        <w:pStyle w:val="PL"/>
        <w:rPr>
          <w:lang w:eastAsia="zh-CN"/>
        </w:rPr>
      </w:pPr>
      <w:r>
        <w:rPr>
          <w:lang w:eastAsia="zh-CN"/>
        </w:rPr>
        <w:t xml:space="preserve">              $ref: '#/components/schemas/DeliveryStatusReport'</w:t>
      </w:r>
    </w:p>
    <w:p w14:paraId="3A920AE7" w14:textId="77777777" w:rsidR="007A011F" w:rsidRDefault="00000000">
      <w:pPr>
        <w:pStyle w:val="PL"/>
        <w:rPr>
          <w:lang w:eastAsia="zh-CN"/>
        </w:rPr>
      </w:pPr>
      <w:r>
        <w:rPr>
          <w:lang w:eastAsia="zh-CN"/>
        </w:rPr>
        <w:t xml:space="preserve">      responses:</w:t>
      </w:r>
    </w:p>
    <w:p w14:paraId="0FB90D19" w14:textId="77777777" w:rsidR="007A011F" w:rsidRDefault="00000000">
      <w:pPr>
        <w:pStyle w:val="PL"/>
        <w:rPr>
          <w:lang w:eastAsia="zh-CN"/>
        </w:rPr>
      </w:pPr>
      <w:r>
        <w:rPr>
          <w:lang w:eastAsia="zh-CN"/>
        </w:rPr>
        <w:t xml:space="preserve">        '200':</w:t>
      </w:r>
    </w:p>
    <w:p w14:paraId="49382F01" w14:textId="77777777" w:rsidR="007A011F" w:rsidRDefault="00000000">
      <w:pPr>
        <w:pStyle w:val="PL"/>
        <w:rPr>
          <w:lang w:eastAsia="zh-CN"/>
        </w:rPr>
      </w:pPr>
      <w:r>
        <w:rPr>
          <w:lang w:eastAsia="zh-CN"/>
        </w:rPr>
        <w:t xml:space="preserve">          description: OK, status report delivery successfully</w:t>
      </w:r>
    </w:p>
    <w:p w14:paraId="0B7018AD" w14:textId="77777777" w:rsidR="007A011F" w:rsidRDefault="00000000">
      <w:pPr>
        <w:pStyle w:val="PL"/>
        <w:rPr>
          <w:lang w:eastAsia="zh-CN"/>
        </w:rPr>
      </w:pPr>
      <w:r>
        <w:rPr>
          <w:lang w:eastAsia="zh-CN"/>
        </w:rPr>
        <w:t xml:space="preserve">          content:</w:t>
      </w:r>
    </w:p>
    <w:p w14:paraId="666F5A1F" w14:textId="77777777" w:rsidR="007A011F" w:rsidRDefault="00000000">
      <w:pPr>
        <w:pStyle w:val="PL"/>
        <w:rPr>
          <w:lang w:eastAsia="zh-CN"/>
        </w:rPr>
      </w:pPr>
      <w:r>
        <w:rPr>
          <w:lang w:eastAsia="zh-CN"/>
        </w:rPr>
        <w:t xml:space="preserve">            application/json:</w:t>
      </w:r>
    </w:p>
    <w:p w14:paraId="58E136B8" w14:textId="77777777" w:rsidR="007A011F" w:rsidRDefault="00000000">
      <w:pPr>
        <w:pStyle w:val="PL"/>
        <w:rPr>
          <w:lang w:eastAsia="zh-CN"/>
        </w:rPr>
      </w:pPr>
      <w:r>
        <w:rPr>
          <w:lang w:eastAsia="zh-CN"/>
        </w:rPr>
        <w:t xml:space="preserve">              schema:</w:t>
      </w:r>
    </w:p>
    <w:p w14:paraId="52FD1A6B" w14:textId="77777777" w:rsidR="007A011F" w:rsidRDefault="00000000">
      <w:pPr>
        <w:pStyle w:val="PL"/>
        <w:rPr>
          <w:lang w:eastAsia="zh-CN"/>
        </w:rPr>
      </w:pPr>
      <w:r>
        <w:rPr>
          <w:lang w:eastAsia="zh-CN"/>
        </w:rPr>
        <w:t xml:space="preserve">                $ref: '#/components/schemas/MessageDeliveryAck'</w:t>
      </w:r>
    </w:p>
    <w:p w14:paraId="52EB5216" w14:textId="77777777" w:rsidR="007A011F" w:rsidRDefault="00000000">
      <w:pPr>
        <w:pStyle w:val="PL"/>
        <w:rPr>
          <w:lang w:eastAsia="zh-CN"/>
        </w:rPr>
      </w:pPr>
      <w:r>
        <w:rPr>
          <w:lang w:eastAsia="zh-CN"/>
        </w:rPr>
        <w:t xml:space="preserve">        '400':</w:t>
      </w:r>
    </w:p>
    <w:p w14:paraId="28B90051" w14:textId="77777777" w:rsidR="007A011F" w:rsidRDefault="00000000">
      <w:pPr>
        <w:pStyle w:val="PL"/>
        <w:rPr>
          <w:lang w:eastAsia="zh-CN"/>
        </w:rPr>
      </w:pPr>
      <w:r>
        <w:rPr>
          <w:lang w:eastAsia="zh-CN"/>
        </w:rPr>
        <w:t xml:space="preserve">          $ref: 'TS29571_CommonData.yaml#/components/responses/400'</w:t>
      </w:r>
    </w:p>
    <w:p w14:paraId="5C4DF399" w14:textId="77777777" w:rsidR="007A011F" w:rsidRDefault="00000000">
      <w:pPr>
        <w:pStyle w:val="PL"/>
        <w:rPr>
          <w:lang w:eastAsia="zh-CN"/>
        </w:rPr>
      </w:pPr>
      <w:r>
        <w:rPr>
          <w:lang w:eastAsia="zh-CN"/>
        </w:rPr>
        <w:t xml:space="preserve">        '401':</w:t>
      </w:r>
    </w:p>
    <w:p w14:paraId="35871C0F" w14:textId="77777777" w:rsidR="007A011F" w:rsidRDefault="00000000">
      <w:pPr>
        <w:pStyle w:val="PL"/>
        <w:rPr>
          <w:lang w:eastAsia="zh-CN"/>
        </w:rPr>
      </w:pPr>
      <w:r>
        <w:rPr>
          <w:lang w:eastAsia="zh-CN"/>
        </w:rPr>
        <w:t xml:space="preserve">          $ref: 'TS29571_CommonData.yaml#/components/responses/401'</w:t>
      </w:r>
    </w:p>
    <w:p w14:paraId="1B4C3F5F" w14:textId="77777777" w:rsidR="007A011F" w:rsidRDefault="00000000">
      <w:pPr>
        <w:pStyle w:val="PL"/>
        <w:rPr>
          <w:lang w:eastAsia="zh-CN"/>
        </w:rPr>
      </w:pPr>
      <w:r>
        <w:rPr>
          <w:lang w:eastAsia="zh-CN"/>
        </w:rPr>
        <w:t xml:space="preserve">        '403':</w:t>
      </w:r>
    </w:p>
    <w:p w14:paraId="5727E3C5" w14:textId="77777777" w:rsidR="007A011F" w:rsidRDefault="00000000">
      <w:pPr>
        <w:pStyle w:val="PL"/>
        <w:rPr>
          <w:lang w:eastAsia="zh-CN"/>
        </w:rPr>
      </w:pPr>
      <w:r>
        <w:rPr>
          <w:lang w:eastAsia="zh-CN"/>
        </w:rPr>
        <w:t xml:space="preserve">          $ref: 'TS29571_CommonData.yaml#/components/responses/403'</w:t>
      </w:r>
    </w:p>
    <w:p w14:paraId="3059E89D" w14:textId="77777777" w:rsidR="007A011F" w:rsidRDefault="00000000">
      <w:pPr>
        <w:pStyle w:val="PL"/>
        <w:rPr>
          <w:lang w:eastAsia="zh-CN"/>
        </w:rPr>
      </w:pPr>
      <w:r>
        <w:rPr>
          <w:lang w:eastAsia="zh-CN"/>
        </w:rPr>
        <w:t xml:space="preserve">        '404':</w:t>
      </w:r>
    </w:p>
    <w:p w14:paraId="043DA608" w14:textId="77777777" w:rsidR="007A011F" w:rsidRDefault="00000000">
      <w:pPr>
        <w:pStyle w:val="PL"/>
        <w:rPr>
          <w:lang w:eastAsia="zh-CN"/>
        </w:rPr>
      </w:pPr>
      <w:r>
        <w:rPr>
          <w:lang w:eastAsia="zh-CN"/>
        </w:rPr>
        <w:t xml:space="preserve">          $ref: 'TS29571_CommonData.yaml#/components/responses/404'</w:t>
      </w:r>
    </w:p>
    <w:p w14:paraId="4C172FF6" w14:textId="77777777" w:rsidR="007A011F" w:rsidRDefault="00000000">
      <w:pPr>
        <w:pStyle w:val="PL"/>
        <w:rPr>
          <w:lang w:eastAsia="zh-CN"/>
        </w:rPr>
      </w:pPr>
      <w:r>
        <w:rPr>
          <w:lang w:eastAsia="zh-CN"/>
        </w:rPr>
        <w:t xml:space="preserve">        '411':</w:t>
      </w:r>
    </w:p>
    <w:p w14:paraId="3097CCE8" w14:textId="77777777" w:rsidR="007A011F" w:rsidRDefault="00000000">
      <w:pPr>
        <w:pStyle w:val="PL"/>
        <w:rPr>
          <w:lang w:eastAsia="zh-CN"/>
        </w:rPr>
      </w:pPr>
      <w:r>
        <w:rPr>
          <w:lang w:eastAsia="zh-CN"/>
        </w:rPr>
        <w:t xml:space="preserve">          $ref: 'TS29571_CommonData.yaml#/components/responses/411'</w:t>
      </w:r>
    </w:p>
    <w:p w14:paraId="4A9CA045" w14:textId="77777777" w:rsidR="007A011F" w:rsidRDefault="00000000">
      <w:pPr>
        <w:pStyle w:val="PL"/>
        <w:rPr>
          <w:lang w:eastAsia="zh-CN"/>
        </w:rPr>
      </w:pPr>
      <w:r>
        <w:rPr>
          <w:lang w:eastAsia="zh-CN"/>
        </w:rPr>
        <w:t xml:space="preserve">        '413':</w:t>
      </w:r>
    </w:p>
    <w:p w14:paraId="75BD558C" w14:textId="77777777" w:rsidR="007A011F" w:rsidRDefault="00000000">
      <w:pPr>
        <w:pStyle w:val="PL"/>
        <w:rPr>
          <w:lang w:eastAsia="zh-CN"/>
        </w:rPr>
      </w:pPr>
      <w:r>
        <w:rPr>
          <w:lang w:eastAsia="zh-CN"/>
        </w:rPr>
        <w:t xml:space="preserve">          $ref: 'TS29571_CommonData.yaml#/components/responses/413'</w:t>
      </w:r>
    </w:p>
    <w:p w14:paraId="7B87DDEE" w14:textId="77777777" w:rsidR="007A011F" w:rsidRDefault="00000000">
      <w:pPr>
        <w:pStyle w:val="PL"/>
        <w:rPr>
          <w:lang w:eastAsia="zh-CN"/>
        </w:rPr>
      </w:pPr>
      <w:r>
        <w:rPr>
          <w:lang w:eastAsia="zh-CN"/>
        </w:rPr>
        <w:t xml:space="preserve">        '415':</w:t>
      </w:r>
    </w:p>
    <w:p w14:paraId="265A0041" w14:textId="77777777" w:rsidR="007A011F" w:rsidRDefault="00000000">
      <w:pPr>
        <w:pStyle w:val="PL"/>
        <w:rPr>
          <w:lang w:eastAsia="zh-CN"/>
        </w:rPr>
      </w:pPr>
      <w:r>
        <w:rPr>
          <w:lang w:eastAsia="zh-CN"/>
        </w:rPr>
        <w:t xml:space="preserve">          $ref: 'TS29571_CommonData.yaml#/components/responses/415'</w:t>
      </w:r>
    </w:p>
    <w:p w14:paraId="65C87CC7" w14:textId="77777777" w:rsidR="007A011F" w:rsidRDefault="00000000">
      <w:pPr>
        <w:pStyle w:val="PL"/>
        <w:rPr>
          <w:lang w:eastAsia="zh-CN"/>
        </w:rPr>
      </w:pPr>
      <w:r>
        <w:rPr>
          <w:lang w:eastAsia="zh-CN"/>
        </w:rPr>
        <w:t xml:space="preserve">        '429':</w:t>
      </w:r>
    </w:p>
    <w:p w14:paraId="5767BCDA" w14:textId="77777777" w:rsidR="007A011F" w:rsidRDefault="00000000">
      <w:pPr>
        <w:pStyle w:val="PL"/>
        <w:rPr>
          <w:lang w:eastAsia="zh-CN"/>
        </w:rPr>
      </w:pPr>
      <w:r>
        <w:rPr>
          <w:lang w:eastAsia="zh-CN"/>
        </w:rPr>
        <w:t xml:space="preserve">          $ref: 'TS29571_CommonData.yaml#/components/responses/429'</w:t>
      </w:r>
    </w:p>
    <w:p w14:paraId="41C4D9E0" w14:textId="77777777" w:rsidR="007A011F" w:rsidRDefault="00000000">
      <w:pPr>
        <w:pStyle w:val="PL"/>
        <w:rPr>
          <w:lang w:eastAsia="zh-CN"/>
        </w:rPr>
      </w:pPr>
      <w:r>
        <w:rPr>
          <w:lang w:eastAsia="zh-CN"/>
        </w:rPr>
        <w:t xml:space="preserve">        '500':</w:t>
      </w:r>
    </w:p>
    <w:p w14:paraId="37E748AF" w14:textId="77777777" w:rsidR="007A011F" w:rsidRDefault="00000000">
      <w:pPr>
        <w:pStyle w:val="PL"/>
        <w:rPr>
          <w:lang w:eastAsia="zh-CN"/>
        </w:rPr>
      </w:pPr>
      <w:r>
        <w:rPr>
          <w:lang w:eastAsia="zh-CN"/>
        </w:rPr>
        <w:t xml:space="preserve">          $ref: 'TS29571_CommonData.yaml#/components/responses/500'</w:t>
      </w:r>
    </w:p>
    <w:p w14:paraId="3EDC210A" w14:textId="77777777" w:rsidR="007A011F" w:rsidRDefault="00000000">
      <w:pPr>
        <w:pStyle w:val="PL"/>
        <w:rPr>
          <w:lang w:eastAsia="zh-CN"/>
        </w:rPr>
      </w:pPr>
      <w:r>
        <w:rPr>
          <w:lang w:eastAsia="zh-CN"/>
        </w:rPr>
        <w:t xml:space="preserve">        '503':</w:t>
      </w:r>
    </w:p>
    <w:p w14:paraId="1DEC50B4" w14:textId="77777777" w:rsidR="007A011F" w:rsidRDefault="00000000">
      <w:pPr>
        <w:pStyle w:val="PL"/>
        <w:rPr>
          <w:lang w:eastAsia="zh-CN"/>
        </w:rPr>
      </w:pPr>
      <w:r>
        <w:rPr>
          <w:lang w:eastAsia="zh-CN"/>
        </w:rPr>
        <w:t xml:space="preserve">          $ref: 'TS29571_CommonData.yaml#/components/responses/503'</w:t>
      </w:r>
    </w:p>
    <w:p w14:paraId="0DE0DB97" w14:textId="77777777" w:rsidR="007A011F" w:rsidRDefault="00000000">
      <w:pPr>
        <w:pStyle w:val="PL"/>
        <w:rPr>
          <w:lang w:eastAsia="zh-CN"/>
        </w:rPr>
      </w:pPr>
      <w:r>
        <w:rPr>
          <w:lang w:eastAsia="zh-CN"/>
        </w:rPr>
        <w:t xml:space="preserve">        default:</w:t>
      </w:r>
    </w:p>
    <w:p w14:paraId="0654ED4D" w14:textId="77777777" w:rsidR="007A011F" w:rsidRDefault="00000000">
      <w:pPr>
        <w:pStyle w:val="PL"/>
        <w:rPr>
          <w:lang w:eastAsia="zh-CN"/>
        </w:rPr>
      </w:pPr>
      <w:r>
        <w:rPr>
          <w:lang w:eastAsia="zh-CN"/>
        </w:rPr>
        <w:t xml:space="preserve">          $ref: 'TS29571_CommonData.yaml#/components/responses/default'</w:t>
      </w:r>
    </w:p>
    <w:p w14:paraId="0320545B" w14:textId="77777777" w:rsidR="007A011F" w:rsidRDefault="007A011F">
      <w:pPr>
        <w:pStyle w:val="PL"/>
        <w:rPr>
          <w:lang w:eastAsia="zh-CN"/>
        </w:rPr>
      </w:pPr>
    </w:p>
    <w:p w14:paraId="0A50CF13" w14:textId="77777777" w:rsidR="007A011F" w:rsidRDefault="007A011F">
      <w:pPr>
        <w:pStyle w:val="PL"/>
        <w:rPr>
          <w:lang w:eastAsia="zh-CN"/>
        </w:rPr>
      </w:pPr>
    </w:p>
    <w:p w14:paraId="5924BF3B" w14:textId="77777777" w:rsidR="007A011F" w:rsidRDefault="00000000">
      <w:pPr>
        <w:pStyle w:val="PL"/>
        <w:rPr>
          <w:lang w:eastAsia="zh-CN"/>
        </w:rPr>
      </w:pPr>
      <w:r>
        <w:rPr>
          <w:lang w:eastAsia="zh-CN"/>
        </w:rPr>
        <w:t>components:</w:t>
      </w:r>
    </w:p>
    <w:p w14:paraId="71C91529" w14:textId="77777777" w:rsidR="007A011F" w:rsidRDefault="00000000">
      <w:pPr>
        <w:pStyle w:val="PL"/>
        <w:rPr>
          <w:lang w:eastAsia="zh-CN"/>
        </w:rPr>
      </w:pPr>
      <w:r>
        <w:rPr>
          <w:lang w:eastAsia="zh-CN"/>
        </w:rPr>
        <w:t xml:space="preserve">  securitySchemes:</w:t>
      </w:r>
    </w:p>
    <w:p w14:paraId="4A3DB58A" w14:textId="77777777" w:rsidR="007A011F" w:rsidRDefault="00000000">
      <w:pPr>
        <w:pStyle w:val="PL"/>
        <w:rPr>
          <w:lang w:eastAsia="zh-CN"/>
        </w:rPr>
      </w:pPr>
      <w:r>
        <w:rPr>
          <w:lang w:eastAsia="zh-CN"/>
        </w:rPr>
        <w:t xml:space="preserve">    oAuth2ClientCredentials:</w:t>
      </w:r>
    </w:p>
    <w:p w14:paraId="3C6A3B7C" w14:textId="77777777" w:rsidR="007A011F" w:rsidRDefault="00000000">
      <w:pPr>
        <w:pStyle w:val="PL"/>
        <w:rPr>
          <w:lang w:eastAsia="zh-CN"/>
        </w:rPr>
      </w:pPr>
      <w:r>
        <w:rPr>
          <w:lang w:eastAsia="zh-CN"/>
        </w:rPr>
        <w:t xml:space="preserve">      type: oauth2</w:t>
      </w:r>
    </w:p>
    <w:p w14:paraId="5278E168" w14:textId="77777777" w:rsidR="007A011F" w:rsidRDefault="00000000">
      <w:pPr>
        <w:pStyle w:val="PL"/>
        <w:rPr>
          <w:lang w:eastAsia="zh-CN"/>
        </w:rPr>
      </w:pPr>
      <w:r>
        <w:rPr>
          <w:lang w:eastAsia="zh-CN"/>
        </w:rPr>
        <w:t xml:space="preserve">      flows:</w:t>
      </w:r>
    </w:p>
    <w:p w14:paraId="026C3910" w14:textId="77777777" w:rsidR="007A011F" w:rsidRDefault="00000000">
      <w:pPr>
        <w:pStyle w:val="PL"/>
        <w:rPr>
          <w:lang w:eastAsia="zh-CN"/>
        </w:rPr>
      </w:pPr>
      <w:r>
        <w:rPr>
          <w:lang w:eastAsia="zh-CN"/>
        </w:rPr>
        <w:t xml:space="preserve">        clientCredentials:</w:t>
      </w:r>
    </w:p>
    <w:p w14:paraId="0CD5CBF8" w14:textId="77777777" w:rsidR="007A011F" w:rsidRDefault="00000000">
      <w:pPr>
        <w:pStyle w:val="PL"/>
        <w:rPr>
          <w:lang w:eastAsia="zh-CN"/>
        </w:rPr>
      </w:pPr>
      <w:r>
        <w:rPr>
          <w:lang w:eastAsia="zh-CN"/>
        </w:rPr>
        <w:t xml:space="preserve">          tokenUrl: '{nrfApiRoot}/oauth2/token'</w:t>
      </w:r>
    </w:p>
    <w:p w14:paraId="00FEA292" w14:textId="77777777" w:rsidR="007A011F" w:rsidRDefault="00000000">
      <w:pPr>
        <w:pStyle w:val="PL"/>
        <w:rPr>
          <w:lang w:eastAsia="zh-CN"/>
        </w:rPr>
      </w:pPr>
      <w:r>
        <w:rPr>
          <w:lang w:eastAsia="zh-CN"/>
        </w:rPr>
        <w:t xml:space="preserve">          scopes:</w:t>
      </w:r>
    </w:p>
    <w:p w14:paraId="43AF6B5C" w14:textId="77777777" w:rsidR="007A011F" w:rsidRDefault="00000000">
      <w:pPr>
        <w:pStyle w:val="PL"/>
        <w:rPr>
          <w:lang w:eastAsia="zh-CN"/>
        </w:rPr>
      </w:pPr>
      <w:r>
        <w:rPr>
          <w:lang w:eastAsia="zh-CN"/>
        </w:rPr>
        <w:t xml:space="preserve">            msgs-msgdelivery: Access to the MSGS_MSGDelivery API</w:t>
      </w:r>
    </w:p>
    <w:p w14:paraId="3BB67913" w14:textId="77777777" w:rsidR="007A011F" w:rsidRDefault="007A011F">
      <w:pPr>
        <w:pStyle w:val="PL"/>
        <w:rPr>
          <w:lang w:eastAsia="zh-CN"/>
        </w:rPr>
      </w:pPr>
    </w:p>
    <w:p w14:paraId="624FA558" w14:textId="77777777" w:rsidR="007A011F" w:rsidRDefault="007A011F">
      <w:pPr>
        <w:pStyle w:val="PL"/>
        <w:rPr>
          <w:lang w:eastAsia="zh-CN"/>
        </w:rPr>
      </w:pPr>
    </w:p>
    <w:p w14:paraId="2486F9D6" w14:textId="77777777" w:rsidR="007A011F" w:rsidRDefault="00000000">
      <w:pPr>
        <w:pStyle w:val="PL"/>
        <w:rPr>
          <w:lang w:eastAsia="zh-CN"/>
        </w:rPr>
      </w:pPr>
      <w:r>
        <w:rPr>
          <w:lang w:eastAsia="zh-CN"/>
        </w:rPr>
        <w:t xml:space="preserve">  schemas:</w:t>
      </w:r>
    </w:p>
    <w:p w14:paraId="692B4A8D" w14:textId="77777777" w:rsidR="007A011F" w:rsidRDefault="00000000">
      <w:pPr>
        <w:pStyle w:val="PL"/>
        <w:rPr>
          <w:lang w:eastAsia="zh-CN"/>
        </w:rPr>
      </w:pPr>
      <w:r>
        <w:rPr>
          <w:lang w:eastAsia="zh-CN"/>
        </w:rPr>
        <w:t>#</w:t>
      </w:r>
    </w:p>
    <w:p w14:paraId="3CD7EBD3" w14:textId="77777777" w:rsidR="007A011F" w:rsidRDefault="00000000">
      <w:pPr>
        <w:pStyle w:val="PL"/>
        <w:rPr>
          <w:lang w:eastAsia="zh-CN"/>
        </w:rPr>
      </w:pPr>
      <w:r>
        <w:rPr>
          <w:lang w:eastAsia="zh-CN"/>
        </w:rPr>
        <w:t># STRUCTURED DATA TYPES</w:t>
      </w:r>
    </w:p>
    <w:p w14:paraId="427EC702" w14:textId="77777777" w:rsidR="007A011F" w:rsidRDefault="00000000">
      <w:pPr>
        <w:pStyle w:val="PL"/>
        <w:rPr>
          <w:lang w:eastAsia="zh-CN"/>
        </w:rPr>
      </w:pPr>
      <w:r>
        <w:rPr>
          <w:lang w:eastAsia="zh-CN"/>
        </w:rPr>
        <w:t>#</w:t>
      </w:r>
    </w:p>
    <w:p w14:paraId="14A56AE6" w14:textId="77777777" w:rsidR="007A011F" w:rsidRDefault="00000000">
      <w:pPr>
        <w:pStyle w:val="PL"/>
        <w:rPr>
          <w:lang w:eastAsia="zh-CN"/>
        </w:rPr>
      </w:pPr>
      <w:r>
        <w:rPr>
          <w:lang w:eastAsia="zh-CN"/>
        </w:rPr>
        <w:t xml:space="preserve">    ASMessageDelivery:</w:t>
      </w:r>
    </w:p>
    <w:p w14:paraId="2902C4DC" w14:textId="77777777" w:rsidR="007A011F" w:rsidRDefault="00000000">
      <w:pPr>
        <w:pStyle w:val="PL"/>
        <w:rPr>
          <w:lang w:eastAsia="zh-CN"/>
        </w:rPr>
      </w:pPr>
      <w:r>
        <w:rPr>
          <w:lang w:eastAsia="zh-CN"/>
        </w:rPr>
        <w:t xml:space="preserve">      description: Contains the AS message delivery data</w:t>
      </w:r>
    </w:p>
    <w:p w14:paraId="6A46F473" w14:textId="77777777" w:rsidR="007A011F" w:rsidRDefault="00000000">
      <w:pPr>
        <w:pStyle w:val="PL"/>
        <w:rPr>
          <w:lang w:eastAsia="zh-CN"/>
        </w:rPr>
      </w:pPr>
      <w:r>
        <w:rPr>
          <w:lang w:eastAsia="zh-CN"/>
        </w:rPr>
        <w:t xml:space="preserve">      type: object</w:t>
      </w:r>
    </w:p>
    <w:p w14:paraId="3F1CD963" w14:textId="77777777" w:rsidR="007A011F" w:rsidRDefault="00000000">
      <w:pPr>
        <w:pStyle w:val="PL"/>
        <w:rPr>
          <w:lang w:eastAsia="zh-CN"/>
        </w:rPr>
      </w:pPr>
      <w:r>
        <w:rPr>
          <w:lang w:eastAsia="zh-CN"/>
        </w:rPr>
        <w:t xml:space="preserve">      required:</w:t>
      </w:r>
    </w:p>
    <w:p w14:paraId="50CC7D3C" w14:textId="77777777" w:rsidR="007A011F" w:rsidRDefault="00000000">
      <w:pPr>
        <w:pStyle w:val="PL"/>
        <w:rPr>
          <w:lang w:eastAsia="zh-CN"/>
        </w:rPr>
      </w:pPr>
      <w:r>
        <w:rPr>
          <w:lang w:eastAsia="zh-CN"/>
        </w:rPr>
        <w:t xml:space="preserve">        - oriAddr</w:t>
      </w:r>
    </w:p>
    <w:p w14:paraId="4FED5192" w14:textId="77777777" w:rsidR="007A011F" w:rsidRDefault="00000000">
      <w:pPr>
        <w:pStyle w:val="PL"/>
        <w:rPr>
          <w:lang w:eastAsia="zh-CN"/>
        </w:rPr>
      </w:pPr>
      <w:r>
        <w:rPr>
          <w:lang w:eastAsia="zh-CN"/>
        </w:rPr>
        <w:t xml:space="preserve">        - destAddr</w:t>
      </w:r>
    </w:p>
    <w:p w14:paraId="5E5F21A8" w14:textId="77777777" w:rsidR="007A011F" w:rsidRDefault="00000000">
      <w:pPr>
        <w:pStyle w:val="PL"/>
        <w:rPr>
          <w:lang w:eastAsia="zh-CN"/>
        </w:rPr>
      </w:pPr>
      <w:r>
        <w:rPr>
          <w:lang w:eastAsia="zh-CN"/>
        </w:rPr>
        <w:t xml:space="preserve">        - msgId</w:t>
      </w:r>
    </w:p>
    <w:p w14:paraId="029B1F26" w14:textId="77777777" w:rsidR="007A011F" w:rsidRDefault="00000000">
      <w:pPr>
        <w:pStyle w:val="PL"/>
        <w:rPr>
          <w:lang w:eastAsia="zh-CN"/>
        </w:rPr>
      </w:pPr>
      <w:r>
        <w:rPr>
          <w:lang w:eastAsia="zh-CN"/>
        </w:rPr>
        <w:t xml:space="preserve">        - stoAndFwInd</w:t>
      </w:r>
    </w:p>
    <w:p w14:paraId="1406A49D" w14:textId="77777777" w:rsidR="007A011F" w:rsidRDefault="00000000">
      <w:pPr>
        <w:pStyle w:val="PL"/>
        <w:rPr>
          <w:lang w:eastAsia="zh-CN"/>
        </w:rPr>
      </w:pPr>
      <w:r>
        <w:rPr>
          <w:lang w:eastAsia="zh-CN"/>
        </w:rPr>
        <w:t xml:space="preserve">      properties:</w:t>
      </w:r>
    </w:p>
    <w:p w14:paraId="5DE5CA2A" w14:textId="77777777" w:rsidR="007A011F" w:rsidRDefault="00000000">
      <w:pPr>
        <w:pStyle w:val="PL"/>
        <w:rPr>
          <w:lang w:eastAsia="zh-CN"/>
        </w:rPr>
      </w:pPr>
      <w:r>
        <w:rPr>
          <w:lang w:eastAsia="zh-CN"/>
        </w:rPr>
        <w:t xml:space="preserve">        oriAddr:</w:t>
      </w:r>
    </w:p>
    <w:p w14:paraId="5389A7C4" w14:textId="77777777" w:rsidR="007A011F" w:rsidRDefault="00000000">
      <w:pPr>
        <w:pStyle w:val="PL"/>
        <w:rPr>
          <w:lang w:eastAsia="zh-CN"/>
        </w:rPr>
      </w:pPr>
      <w:r>
        <w:rPr>
          <w:lang w:eastAsia="zh-CN"/>
        </w:rPr>
        <w:t xml:space="preserve">          $ref: 'TS29538_MSGG_L3GDelivery.yaml#/components/schemas/Address'</w:t>
      </w:r>
    </w:p>
    <w:p w14:paraId="62F5E35E" w14:textId="77777777" w:rsidR="007A011F" w:rsidRDefault="00000000">
      <w:pPr>
        <w:pStyle w:val="PL"/>
        <w:rPr>
          <w:lang w:eastAsia="zh-CN"/>
        </w:rPr>
      </w:pPr>
      <w:r>
        <w:rPr>
          <w:lang w:eastAsia="zh-CN"/>
        </w:rPr>
        <w:t xml:space="preserve">        destAddr:</w:t>
      </w:r>
    </w:p>
    <w:p w14:paraId="0E206CD6" w14:textId="77777777" w:rsidR="007A011F" w:rsidRDefault="00000000">
      <w:pPr>
        <w:pStyle w:val="PL"/>
        <w:rPr>
          <w:lang w:eastAsia="zh-CN"/>
        </w:rPr>
      </w:pPr>
      <w:r>
        <w:rPr>
          <w:lang w:eastAsia="zh-CN"/>
        </w:rPr>
        <w:t xml:space="preserve">          $ref: 'TS29538_MSGG_L3GDelivery.yaml#/components/schemas/Address'</w:t>
      </w:r>
    </w:p>
    <w:p w14:paraId="0CFBFF7F" w14:textId="77777777" w:rsidR="007A011F" w:rsidRDefault="00000000">
      <w:pPr>
        <w:pStyle w:val="PL"/>
        <w:rPr>
          <w:lang w:eastAsia="zh-CN"/>
        </w:rPr>
      </w:pPr>
      <w:r>
        <w:rPr>
          <w:lang w:eastAsia="zh-CN"/>
        </w:rPr>
        <w:t xml:space="preserve">        appId:</w:t>
      </w:r>
    </w:p>
    <w:p w14:paraId="3A8575FE" w14:textId="77777777" w:rsidR="007A011F" w:rsidRDefault="00000000">
      <w:pPr>
        <w:pStyle w:val="PL"/>
        <w:rPr>
          <w:lang w:eastAsia="zh-CN"/>
        </w:rPr>
      </w:pPr>
      <w:r>
        <w:rPr>
          <w:lang w:eastAsia="zh-CN"/>
        </w:rPr>
        <w:t xml:space="preserve">          type: string</w:t>
      </w:r>
    </w:p>
    <w:p w14:paraId="2D0C565C" w14:textId="77777777" w:rsidR="007A011F" w:rsidRDefault="00000000">
      <w:pPr>
        <w:pStyle w:val="PL"/>
        <w:rPr>
          <w:lang w:eastAsia="zh-CN"/>
        </w:rPr>
      </w:pPr>
      <w:r>
        <w:rPr>
          <w:lang w:eastAsia="zh-CN"/>
        </w:rPr>
        <w:t xml:space="preserve">        msgId:</w:t>
      </w:r>
    </w:p>
    <w:p w14:paraId="4D59CD08" w14:textId="77777777" w:rsidR="007A011F" w:rsidRDefault="00000000">
      <w:pPr>
        <w:pStyle w:val="PL"/>
        <w:rPr>
          <w:lang w:eastAsia="zh-CN"/>
        </w:rPr>
      </w:pPr>
      <w:r>
        <w:rPr>
          <w:lang w:eastAsia="zh-CN"/>
        </w:rPr>
        <w:t xml:space="preserve">          type: string</w:t>
      </w:r>
    </w:p>
    <w:p w14:paraId="091B7BEF" w14:textId="77777777" w:rsidR="007A011F" w:rsidRDefault="00000000">
      <w:pPr>
        <w:pStyle w:val="PL"/>
        <w:rPr>
          <w:lang w:eastAsia="zh-CN"/>
        </w:rPr>
      </w:pPr>
      <w:r>
        <w:rPr>
          <w:lang w:eastAsia="zh-CN"/>
        </w:rPr>
        <w:t xml:space="preserve">        delivStReqInd:</w:t>
      </w:r>
    </w:p>
    <w:p w14:paraId="7E6E32FF" w14:textId="77777777" w:rsidR="007A011F" w:rsidRDefault="00000000">
      <w:pPr>
        <w:pStyle w:val="PL"/>
        <w:rPr>
          <w:lang w:eastAsia="zh-CN"/>
        </w:rPr>
      </w:pPr>
      <w:r>
        <w:rPr>
          <w:lang w:eastAsia="zh-CN"/>
        </w:rPr>
        <w:t xml:space="preserve">          type: boolean</w:t>
      </w:r>
    </w:p>
    <w:p w14:paraId="64A76329" w14:textId="77777777" w:rsidR="007A011F" w:rsidRDefault="00000000">
      <w:pPr>
        <w:pStyle w:val="PL"/>
        <w:rPr>
          <w:lang w:eastAsia="zh-CN"/>
        </w:rPr>
      </w:pPr>
      <w:r>
        <w:rPr>
          <w:lang w:eastAsia="zh-CN"/>
        </w:rPr>
        <w:t xml:space="preserve">        payload:</w:t>
      </w:r>
    </w:p>
    <w:p w14:paraId="049405EC" w14:textId="77777777" w:rsidR="007A011F" w:rsidRDefault="00000000">
      <w:pPr>
        <w:pStyle w:val="PL"/>
        <w:rPr>
          <w:lang w:eastAsia="zh-CN"/>
        </w:rPr>
      </w:pPr>
      <w:r>
        <w:rPr>
          <w:lang w:eastAsia="zh-CN"/>
        </w:rPr>
        <w:t xml:space="preserve">          type: string</w:t>
      </w:r>
    </w:p>
    <w:p w14:paraId="3DB3E309" w14:textId="77777777" w:rsidR="007A011F" w:rsidRDefault="00000000">
      <w:pPr>
        <w:pStyle w:val="PL"/>
        <w:rPr>
          <w:lang w:eastAsia="zh-CN"/>
        </w:rPr>
      </w:pPr>
      <w:r>
        <w:rPr>
          <w:lang w:eastAsia="zh-CN"/>
        </w:rPr>
        <w:t xml:space="preserve">        priority:</w:t>
      </w:r>
    </w:p>
    <w:p w14:paraId="3919A1DE" w14:textId="77777777" w:rsidR="007A011F" w:rsidRDefault="00000000">
      <w:pPr>
        <w:pStyle w:val="PL"/>
        <w:rPr>
          <w:lang w:eastAsia="zh-CN"/>
        </w:rPr>
      </w:pPr>
      <w:r>
        <w:rPr>
          <w:lang w:eastAsia="zh-CN"/>
        </w:rPr>
        <w:t xml:space="preserve">          $ref: '#/components/schemas/Priority'</w:t>
      </w:r>
    </w:p>
    <w:p w14:paraId="27639412" w14:textId="77777777" w:rsidR="007A011F" w:rsidRDefault="00000000">
      <w:pPr>
        <w:pStyle w:val="PL"/>
        <w:rPr>
          <w:lang w:eastAsia="zh-CN"/>
        </w:rPr>
      </w:pPr>
      <w:r>
        <w:rPr>
          <w:lang w:eastAsia="zh-CN"/>
        </w:rPr>
        <w:t xml:space="preserve">        segInd:</w:t>
      </w:r>
    </w:p>
    <w:p w14:paraId="323448E3" w14:textId="77777777" w:rsidR="007A011F" w:rsidRDefault="00000000">
      <w:pPr>
        <w:pStyle w:val="PL"/>
        <w:rPr>
          <w:lang w:eastAsia="zh-CN"/>
        </w:rPr>
      </w:pPr>
      <w:r>
        <w:rPr>
          <w:lang w:eastAsia="zh-CN"/>
        </w:rPr>
        <w:t xml:space="preserve">          type: boolean</w:t>
      </w:r>
    </w:p>
    <w:p w14:paraId="1ADCF7D8" w14:textId="77777777" w:rsidR="007A011F" w:rsidRDefault="00000000">
      <w:pPr>
        <w:pStyle w:val="PL"/>
        <w:rPr>
          <w:lang w:eastAsia="zh-CN"/>
        </w:rPr>
      </w:pPr>
      <w:r>
        <w:rPr>
          <w:lang w:eastAsia="zh-CN"/>
        </w:rPr>
        <w:t xml:space="preserve">        segParams:</w:t>
      </w:r>
    </w:p>
    <w:p w14:paraId="2A1CE8F8" w14:textId="77777777" w:rsidR="007A011F" w:rsidRDefault="00000000">
      <w:pPr>
        <w:pStyle w:val="PL"/>
        <w:rPr>
          <w:lang w:eastAsia="zh-CN"/>
        </w:rPr>
      </w:pPr>
      <w:r>
        <w:rPr>
          <w:lang w:eastAsia="zh-CN"/>
        </w:rPr>
        <w:t xml:space="preserve">          $ref: '#/components/schemas/MessageSegmentParameters'</w:t>
      </w:r>
    </w:p>
    <w:p w14:paraId="32224138" w14:textId="77777777" w:rsidR="007A011F" w:rsidRDefault="00000000">
      <w:pPr>
        <w:pStyle w:val="PL"/>
        <w:rPr>
          <w:lang w:eastAsia="zh-CN"/>
        </w:rPr>
      </w:pPr>
      <w:r>
        <w:rPr>
          <w:lang w:eastAsia="zh-CN"/>
        </w:rPr>
        <w:t xml:space="preserve">        stoAndFwInd:</w:t>
      </w:r>
    </w:p>
    <w:p w14:paraId="672CD3FD" w14:textId="77777777" w:rsidR="007A011F" w:rsidRDefault="00000000">
      <w:pPr>
        <w:pStyle w:val="PL"/>
        <w:rPr>
          <w:lang w:eastAsia="zh-CN"/>
        </w:rPr>
      </w:pPr>
      <w:r>
        <w:rPr>
          <w:lang w:eastAsia="zh-CN"/>
        </w:rPr>
        <w:t xml:space="preserve">          type: boolean</w:t>
      </w:r>
    </w:p>
    <w:p w14:paraId="3DCD7829" w14:textId="77777777" w:rsidR="007A011F" w:rsidRDefault="00000000">
      <w:pPr>
        <w:pStyle w:val="PL"/>
        <w:rPr>
          <w:lang w:eastAsia="zh-CN"/>
        </w:rPr>
      </w:pPr>
      <w:r>
        <w:rPr>
          <w:lang w:eastAsia="zh-CN"/>
        </w:rPr>
        <w:t xml:space="preserve">        stoAndFwParams:</w:t>
      </w:r>
    </w:p>
    <w:p w14:paraId="0E87A247" w14:textId="77777777" w:rsidR="007A011F" w:rsidRDefault="00000000">
      <w:pPr>
        <w:pStyle w:val="PL"/>
        <w:rPr>
          <w:lang w:eastAsia="zh-CN"/>
        </w:rPr>
      </w:pPr>
      <w:r>
        <w:rPr>
          <w:lang w:eastAsia="zh-CN"/>
        </w:rPr>
        <w:t xml:space="preserve">          $ref: '#/components/schemas/StoreAndForwardParameters'</w:t>
      </w:r>
    </w:p>
    <w:p w14:paraId="0469280E" w14:textId="77777777" w:rsidR="007A011F" w:rsidRDefault="00000000">
      <w:pPr>
        <w:pStyle w:val="PL"/>
        <w:rPr>
          <w:lang w:eastAsia="zh-CN"/>
        </w:rPr>
      </w:pPr>
      <w:r>
        <w:rPr>
          <w:lang w:eastAsia="zh-CN"/>
        </w:rPr>
        <w:t xml:space="preserve">        latency:</w:t>
      </w:r>
    </w:p>
    <w:p w14:paraId="513265A5" w14:textId="77777777" w:rsidR="007A011F" w:rsidRDefault="00000000">
      <w:pPr>
        <w:pStyle w:val="PL"/>
        <w:rPr>
          <w:lang w:eastAsia="zh-CN"/>
        </w:rPr>
      </w:pPr>
      <w:r>
        <w:rPr>
          <w:lang w:eastAsia="zh-CN"/>
        </w:rPr>
        <w:t xml:space="preserve">          type: integer</w:t>
      </w:r>
    </w:p>
    <w:p w14:paraId="15724C80" w14:textId="77777777" w:rsidR="007A011F" w:rsidRDefault="007A011F">
      <w:pPr>
        <w:pStyle w:val="PL"/>
        <w:rPr>
          <w:lang w:eastAsia="zh-CN"/>
        </w:rPr>
      </w:pPr>
    </w:p>
    <w:p w14:paraId="5CED9102" w14:textId="77777777" w:rsidR="007A011F" w:rsidRDefault="00000000">
      <w:pPr>
        <w:pStyle w:val="PL"/>
        <w:rPr>
          <w:lang w:eastAsia="zh-CN"/>
        </w:rPr>
      </w:pPr>
      <w:r>
        <w:rPr>
          <w:lang w:eastAsia="zh-CN"/>
        </w:rPr>
        <w:t xml:space="preserve">    UEMessageDelivery:</w:t>
      </w:r>
    </w:p>
    <w:p w14:paraId="20E0D0A5" w14:textId="77777777" w:rsidR="007A011F" w:rsidRDefault="00000000">
      <w:pPr>
        <w:pStyle w:val="PL"/>
        <w:rPr>
          <w:lang w:eastAsia="zh-CN"/>
        </w:rPr>
      </w:pPr>
      <w:r>
        <w:rPr>
          <w:lang w:eastAsia="zh-CN"/>
        </w:rPr>
        <w:t xml:space="preserve">      description: Contains the UE message delivery data</w:t>
      </w:r>
    </w:p>
    <w:p w14:paraId="6BB11864" w14:textId="77777777" w:rsidR="007A011F" w:rsidRDefault="00000000">
      <w:pPr>
        <w:pStyle w:val="PL"/>
        <w:rPr>
          <w:lang w:eastAsia="zh-CN"/>
        </w:rPr>
      </w:pPr>
      <w:r>
        <w:rPr>
          <w:lang w:eastAsia="zh-CN"/>
        </w:rPr>
        <w:t xml:space="preserve">      type: object</w:t>
      </w:r>
    </w:p>
    <w:p w14:paraId="040194FD" w14:textId="77777777" w:rsidR="007A011F" w:rsidRDefault="00000000">
      <w:pPr>
        <w:pStyle w:val="PL"/>
        <w:rPr>
          <w:lang w:eastAsia="zh-CN"/>
        </w:rPr>
      </w:pPr>
      <w:r>
        <w:rPr>
          <w:lang w:eastAsia="zh-CN"/>
        </w:rPr>
        <w:t xml:space="preserve">      required:</w:t>
      </w:r>
    </w:p>
    <w:p w14:paraId="4BBD6DAC" w14:textId="77777777" w:rsidR="007A011F" w:rsidRDefault="00000000">
      <w:pPr>
        <w:pStyle w:val="PL"/>
        <w:rPr>
          <w:lang w:eastAsia="zh-CN"/>
        </w:rPr>
      </w:pPr>
      <w:r>
        <w:rPr>
          <w:lang w:eastAsia="zh-CN"/>
        </w:rPr>
        <w:t xml:space="preserve">        - oriAddr</w:t>
      </w:r>
    </w:p>
    <w:p w14:paraId="3D254F6E" w14:textId="77777777" w:rsidR="007A011F" w:rsidRDefault="00000000">
      <w:pPr>
        <w:pStyle w:val="PL"/>
        <w:rPr>
          <w:lang w:eastAsia="zh-CN"/>
        </w:rPr>
      </w:pPr>
      <w:r>
        <w:rPr>
          <w:lang w:eastAsia="zh-CN"/>
        </w:rPr>
        <w:t xml:space="preserve">        - destAddr</w:t>
      </w:r>
    </w:p>
    <w:p w14:paraId="5B64F0AC" w14:textId="77777777" w:rsidR="007A011F" w:rsidRDefault="00000000">
      <w:pPr>
        <w:pStyle w:val="PL"/>
        <w:rPr>
          <w:lang w:eastAsia="zh-CN"/>
        </w:rPr>
      </w:pPr>
      <w:r>
        <w:rPr>
          <w:lang w:eastAsia="zh-CN"/>
        </w:rPr>
        <w:t xml:space="preserve">        - msgId</w:t>
      </w:r>
    </w:p>
    <w:p w14:paraId="4A71DBCA" w14:textId="77777777" w:rsidR="007A011F" w:rsidRDefault="00000000">
      <w:pPr>
        <w:pStyle w:val="PL"/>
        <w:rPr>
          <w:lang w:eastAsia="zh-CN"/>
        </w:rPr>
      </w:pPr>
      <w:r>
        <w:rPr>
          <w:lang w:eastAsia="zh-CN"/>
        </w:rPr>
        <w:t xml:space="preserve">        - stoAndFwInd</w:t>
      </w:r>
    </w:p>
    <w:p w14:paraId="0D099E0A" w14:textId="77777777" w:rsidR="007A011F" w:rsidRDefault="00000000">
      <w:pPr>
        <w:pStyle w:val="PL"/>
        <w:rPr>
          <w:lang w:eastAsia="zh-CN"/>
        </w:rPr>
      </w:pPr>
      <w:r>
        <w:rPr>
          <w:lang w:eastAsia="zh-CN"/>
        </w:rPr>
        <w:t xml:space="preserve">      properties:</w:t>
      </w:r>
    </w:p>
    <w:p w14:paraId="4500AE50" w14:textId="77777777" w:rsidR="007A011F" w:rsidRDefault="00000000">
      <w:pPr>
        <w:pStyle w:val="PL"/>
        <w:rPr>
          <w:lang w:eastAsia="zh-CN"/>
        </w:rPr>
      </w:pPr>
      <w:r>
        <w:rPr>
          <w:lang w:eastAsia="zh-CN"/>
        </w:rPr>
        <w:t xml:space="preserve">        oriAddr:</w:t>
      </w:r>
    </w:p>
    <w:p w14:paraId="462C143F" w14:textId="77777777" w:rsidR="007A011F" w:rsidRDefault="00000000">
      <w:pPr>
        <w:pStyle w:val="PL"/>
        <w:rPr>
          <w:lang w:eastAsia="zh-CN"/>
        </w:rPr>
      </w:pPr>
      <w:r>
        <w:rPr>
          <w:lang w:eastAsia="zh-CN"/>
        </w:rPr>
        <w:t xml:space="preserve">          $ref: 'TS29538_MSGG_L3GDelivery.yaml#/components/schemas/Address'</w:t>
      </w:r>
    </w:p>
    <w:p w14:paraId="24117EEB" w14:textId="77777777" w:rsidR="007A011F" w:rsidRDefault="00000000">
      <w:pPr>
        <w:pStyle w:val="PL"/>
        <w:rPr>
          <w:lang w:eastAsia="zh-CN"/>
        </w:rPr>
      </w:pPr>
      <w:r>
        <w:rPr>
          <w:lang w:eastAsia="zh-CN"/>
        </w:rPr>
        <w:t xml:space="preserve">        destAddr:</w:t>
      </w:r>
    </w:p>
    <w:p w14:paraId="4E3EC288" w14:textId="77777777" w:rsidR="007A011F" w:rsidRDefault="00000000">
      <w:pPr>
        <w:pStyle w:val="PL"/>
        <w:rPr>
          <w:lang w:eastAsia="zh-CN"/>
        </w:rPr>
      </w:pPr>
      <w:r>
        <w:rPr>
          <w:lang w:eastAsia="zh-CN"/>
        </w:rPr>
        <w:t xml:space="preserve">          $ref: 'TS29538_MSGG_L3GDelivery.yaml#/components/schemas/Address'</w:t>
      </w:r>
    </w:p>
    <w:p w14:paraId="58B9A7FB" w14:textId="77777777" w:rsidR="007A011F" w:rsidRDefault="00000000">
      <w:pPr>
        <w:pStyle w:val="PL"/>
        <w:rPr>
          <w:lang w:eastAsia="zh-CN"/>
        </w:rPr>
      </w:pPr>
      <w:r>
        <w:rPr>
          <w:lang w:eastAsia="zh-CN"/>
        </w:rPr>
        <w:t xml:space="preserve">        appId:</w:t>
      </w:r>
    </w:p>
    <w:p w14:paraId="656E3A73" w14:textId="77777777" w:rsidR="007A011F" w:rsidRDefault="00000000">
      <w:pPr>
        <w:pStyle w:val="PL"/>
        <w:rPr>
          <w:lang w:eastAsia="zh-CN"/>
        </w:rPr>
      </w:pPr>
      <w:r>
        <w:rPr>
          <w:lang w:eastAsia="zh-CN"/>
        </w:rPr>
        <w:t xml:space="preserve">          type: string</w:t>
      </w:r>
    </w:p>
    <w:p w14:paraId="50C527B1" w14:textId="77777777" w:rsidR="007A011F" w:rsidRDefault="00000000">
      <w:pPr>
        <w:pStyle w:val="PL"/>
        <w:rPr>
          <w:lang w:eastAsia="zh-CN"/>
        </w:rPr>
      </w:pPr>
      <w:r>
        <w:rPr>
          <w:lang w:eastAsia="zh-CN"/>
        </w:rPr>
        <w:t xml:space="preserve">        msgId:</w:t>
      </w:r>
    </w:p>
    <w:p w14:paraId="369089F1" w14:textId="77777777" w:rsidR="007A011F" w:rsidRDefault="00000000">
      <w:pPr>
        <w:pStyle w:val="PL"/>
        <w:rPr>
          <w:lang w:eastAsia="zh-CN"/>
        </w:rPr>
      </w:pPr>
      <w:r>
        <w:rPr>
          <w:lang w:eastAsia="zh-CN"/>
        </w:rPr>
        <w:t xml:space="preserve">          type: string</w:t>
      </w:r>
    </w:p>
    <w:p w14:paraId="6208B7D1" w14:textId="77777777" w:rsidR="007A011F" w:rsidRDefault="00000000">
      <w:pPr>
        <w:pStyle w:val="PL"/>
        <w:rPr>
          <w:lang w:eastAsia="zh-CN"/>
        </w:rPr>
      </w:pPr>
      <w:r>
        <w:rPr>
          <w:lang w:eastAsia="zh-CN"/>
        </w:rPr>
        <w:t xml:space="preserve">        delivStReqInd:</w:t>
      </w:r>
    </w:p>
    <w:p w14:paraId="0380C1E5" w14:textId="77777777" w:rsidR="007A011F" w:rsidRDefault="00000000">
      <w:pPr>
        <w:pStyle w:val="PL"/>
        <w:rPr>
          <w:lang w:eastAsia="zh-CN"/>
        </w:rPr>
      </w:pPr>
      <w:r>
        <w:rPr>
          <w:lang w:eastAsia="zh-CN"/>
        </w:rPr>
        <w:t xml:space="preserve">          type: boolean</w:t>
      </w:r>
    </w:p>
    <w:p w14:paraId="7D9B100E" w14:textId="77777777" w:rsidR="007A011F" w:rsidRDefault="00000000">
      <w:pPr>
        <w:pStyle w:val="PL"/>
        <w:rPr>
          <w:lang w:eastAsia="zh-CN"/>
        </w:rPr>
      </w:pPr>
      <w:r>
        <w:rPr>
          <w:lang w:eastAsia="zh-CN"/>
        </w:rPr>
        <w:t xml:space="preserve">        payload:</w:t>
      </w:r>
    </w:p>
    <w:p w14:paraId="40C3ED2F" w14:textId="77777777" w:rsidR="007A011F" w:rsidRDefault="00000000">
      <w:pPr>
        <w:pStyle w:val="PL"/>
        <w:rPr>
          <w:lang w:eastAsia="zh-CN"/>
        </w:rPr>
      </w:pPr>
      <w:r>
        <w:rPr>
          <w:lang w:eastAsia="zh-CN"/>
        </w:rPr>
        <w:t xml:space="preserve">          type: string</w:t>
      </w:r>
    </w:p>
    <w:p w14:paraId="376F06E8" w14:textId="77777777" w:rsidR="007A011F" w:rsidRDefault="00000000">
      <w:pPr>
        <w:pStyle w:val="PL"/>
        <w:rPr>
          <w:lang w:eastAsia="zh-CN"/>
        </w:rPr>
      </w:pPr>
      <w:r>
        <w:rPr>
          <w:lang w:eastAsia="zh-CN"/>
        </w:rPr>
        <w:t xml:space="preserve">        segInd:</w:t>
      </w:r>
    </w:p>
    <w:p w14:paraId="3968BC29" w14:textId="77777777" w:rsidR="007A011F" w:rsidRDefault="00000000">
      <w:pPr>
        <w:pStyle w:val="PL"/>
        <w:rPr>
          <w:lang w:eastAsia="zh-CN"/>
        </w:rPr>
      </w:pPr>
      <w:r>
        <w:rPr>
          <w:lang w:eastAsia="zh-CN"/>
        </w:rPr>
        <w:t xml:space="preserve">          type: boolean</w:t>
      </w:r>
    </w:p>
    <w:p w14:paraId="02074E7C" w14:textId="77777777" w:rsidR="007A011F" w:rsidRDefault="00000000">
      <w:pPr>
        <w:pStyle w:val="PL"/>
        <w:rPr>
          <w:lang w:eastAsia="zh-CN"/>
        </w:rPr>
      </w:pPr>
      <w:r>
        <w:rPr>
          <w:lang w:eastAsia="zh-CN"/>
        </w:rPr>
        <w:t xml:space="preserve">        segParams:</w:t>
      </w:r>
    </w:p>
    <w:p w14:paraId="6D5A9980" w14:textId="77777777" w:rsidR="007A011F" w:rsidRDefault="00000000">
      <w:pPr>
        <w:pStyle w:val="PL"/>
        <w:rPr>
          <w:lang w:eastAsia="zh-CN"/>
        </w:rPr>
      </w:pPr>
      <w:r>
        <w:rPr>
          <w:lang w:eastAsia="zh-CN"/>
        </w:rPr>
        <w:t xml:space="preserve">          $ref: '#/components/schemas/MessageSegmentParameters'</w:t>
      </w:r>
    </w:p>
    <w:p w14:paraId="47BFB505" w14:textId="77777777" w:rsidR="007A011F" w:rsidRDefault="00000000">
      <w:pPr>
        <w:pStyle w:val="PL"/>
        <w:rPr>
          <w:lang w:eastAsia="zh-CN"/>
        </w:rPr>
      </w:pPr>
      <w:r>
        <w:rPr>
          <w:lang w:eastAsia="zh-CN"/>
        </w:rPr>
        <w:t xml:space="preserve">        stoAndFwInd:</w:t>
      </w:r>
    </w:p>
    <w:p w14:paraId="2090526A" w14:textId="77777777" w:rsidR="007A011F" w:rsidRDefault="00000000">
      <w:pPr>
        <w:pStyle w:val="PL"/>
        <w:rPr>
          <w:lang w:eastAsia="zh-CN"/>
        </w:rPr>
      </w:pPr>
      <w:r>
        <w:rPr>
          <w:lang w:eastAsia="zh-CN"/>
        </w:rPr>
        <w:t xml:space="preserve">          type: boolean</w:t>
      </w:r>
    </w:p>
    <w:p w14:paraId="5BB67EED" w14:textId="77777777" w:rsidR="007A011F" w:rsidRDefault="00000000">
      <w:pPr>
        <w:pStyle w:val="PL"/>
        <w:rPr>
          <w:lang w:eastAsia="zh-CN"/>
        </w:rPr>
      </w:pPr>
      <w:r>
        <w:rPr>
          <w:lang w:eastAsia="zh-CN"/>
        </w:rPr>
        <w:t xml:space="preserve">        stoAndFwParams:</w:t>
      </w:r>
    </w:p>
    <w:p w14:paraId="033042D0" w14:textId="77777777" w:rsidR="007A011F" w:rsidRDefault="00000000">
      <w:pPr>
        <w:pStyle w:val="PL"/>
        <w:rPr>
          <w:lang w:eastAsia="zh-CN"/>
        </w:rPr>
      </w:pPr>
      <w:r>
        <w:rPr>
          <w:lang w:eastAsia="zh-CN"/>
        </w:rPr>
        <w:t xml:space="preserve">          $ref: '#/components/schemas/StoreAndForwardParameters'</w:t>
      </w:r>
    </w:p>
    <w:p w14:paraId="6D7FCA93" w14:textId="77777777" w:rsidR="007A011F" w:rsidRDefault="007A011F">
      <w:pPr>
        <w:pStyle w:val="PL"/>
        <w:rPr>
          <w:lang w:eastAsia="zh-CN"/>
        </w:rPr>
      </w:pPr>
    </w:p>
    <w:p w14:paraId="5A8B5F44" w14:textId="77777777" w:rsidR="007A011F" w:rsidRDefault="00000000">
      <w:pPr>
        <w:pStyle w:val="PL"/>
        <w:rPr>
          <w:lang w:eastAsia="zh-CN"/>
        </w:rPr>
      </w:pPr>
      <w:r>
        <w:rPr>
          <w:lang w:eastAsia="zh-CN"/>
        </w:rPr>
        <w:t xml:space="preserve">    MessageDeliveryAck:</w:t>
      </w:r>
    </w:p>
    <w:p w14:paraId="2FD299D5" w14:textId="77777777" w:rsidR="007A011F" w:rsidRDefault="00000000">
      <w:pPr>
        <w:pStyle w:val="PL"/>
        <w:rPr>
          <w:lang w:eastAsia="zh-CN"/>
        </w:rPr>
      </w:pPr>
      <w:r>
        <w:rPr>
          <w:lang w:eastAsia="zh-CN"/>
        </w:rPr>
        <w:t xml:space="preserve">      description: Contains the message delivery ack data</w:t>
      </w:r>
    </w:p>
    <w:p w14:paraId="3D6449F5" w14:textId="77777777" w:rsidR="007A011F" w:rsidRDefault="00000000">
      <w:pPr>
        <w:pStyle w:val="PL"/>
        <w:rPr>
          <w:lang w:eastAsia="zh-CN"/>
        </w:rPr>
      </w:pPr>
      <w:r>
        <w:rPr>
          <w:lang w:eastAsia="zh-CN"/>
        </w:rPr>
        <w:t xml:space="preserve">      type: object</w:t>
      </w:r>
    </w:p>
    <w:p w14:paraId="4B762414" w14:textId="77777777" w:rsidR="007A011F" w:rsidRDefault="00000000">
      <w:pPr>
        <w:pStyle w:val="PL"/>
        <w:rPr>
          <w:lang w:eastAsia="zh-CN"/>
        </w:rPr>
      </w:pPr>
      <w:r>
        <w:rPr>
          <w:lang w:eastAsia="zh-CN"/>
        </w:rPr>
        <w:t xml:space="preserve">      required:</w:t>
      </w:r>
    </w:p>
    <w:p w14:paraId="0E52F892" w14:textId="77777777" w:rsidR="007A011F" w:rsidRDefault="00000000">
      <w:pPr>
        <w:pStyle w:val="PL"/>
        <w:rPr>
          <w:lang w:eastAsia="zh-CN"/>
        </w:rPr>
      </w:pPr>
      <w:r>
        <w:rPr>
          <w:lang w:eastAsia="zh-CN"/>
        </w:rPr>
        <w:t xml:space="preserve">        - oriAddr</w:t>
      </w:r>
    </w:p>
    <w:p w14:paraId="2016C2B2" w14:textId="77777777" w:rsidR="007A011F" w:rsidRDefault="00000000">
      <w:pPr>
        <w:pStyle w:val="PL"/>
        <w:rPr>
          <w:lang w:eastAsia="zh-CN"/>
        </w:rPr>
      </w:pPr>
      <w:r>
        <w:rPr>
          <w:lang w:eastAsia="zh-CN"/>
        </w:rPr>
        <w:t xml:space="preserve">        - msgId</w:t>
      </w:r>
    </w:p>
    <w:p w14:paraId="2437EF59" w14:textId="77777777" w:rsidR="007A011F" w:rsidRDefault="00000000">
      <w:pPr>
        <w:pStyle w:val="PL"/>
        <w:rPr>
          <w:lang w:eastAsia="zh-CN"/>
        </w:rPr>
      </w:pPr>
      <w:r>
        <w:rPr>
          <w:lang w:eastAsia="zh-CN"/>
        </w:rPr>
        <w:t xml:space="preserve">      properties:</w:t>
      </w:r>
    </w:p>
    <w:p w14:paraId="10E5E427" w14:textId="77777777" w:rsidR="007A011F" w:rsidRDefault="00000000">
      <w:pPr>
        <w:pStyle w:val="PL"/>
        <w:rPr>
          <w:lang w:eastAsia="zh-CN"/>
        </w:rPr>
      </w:pPr>
      <w:r>
        <w:rPr>
          <w:lang w:eastAsia="zh-CN"/>
        </w:rPr>
        <w:t xml:space="preserve">        oriAddr:</w:t>
      </w:r>
    </w:p>
    <w:p w14:paraId="5E6E7632" w14:textId="77777777" w:rsidR="007A011F" w:rsidRDefault="00000000">
      <w:pPr>
        <w:pStyle w:val="PL"/>
        <w:rPr>
          <w:lang w:eastAsia="zh-CN"/>
        </w:rPr>
      </w:pPr>
      <w:r>
        <w:rPr>
          <w:lang w:eastAsia="zh-CN"/>
        </w:rPr>
        <w:t xml:space="preserve">          $ref: 'TS29538_MSGG_L3GDelivery.yaml#/components/schemas/Address'</w:t>
      </w:r>
    </w:p>
    <w:p w14:paraId="4EB947B0" w14:textId="77777777" w:rsidR="007A011F" w:rsidRDefault="00000000">
      <w:pPr>
        <w:pStyle w:val="PL"/>
        <w:rPr>
          <w:lang w:eastAsia="zh-CN"/>
        </w:rPr>
      </w:pPr>
      <w:r>
        <w:rPr>
          <w:lang w:eastAsia="zh-CN"/>
        </w:rPr>
        <w:t xml:space="preserve">        msgId:</w:t>
      </w:r>
    </w:p>
    <w:p w14:paraId="34FFF784" w14:textId="77777777" w:rsidR="007A011F" w:rsidRDefault="00000000">
      <w:pPr>
        <w:pStyle w:val="PL"/>
        <w:rPr>
          <w:lang w:eastAsia="zh-CN"/>
        </w:rPr>
      </w:pPr>
      <w:r>
        <w:rPr>
          <w:lang w:eastAsia="zh-CN"/>
        </w:rPr>
        <w:t xml:space="preserve">          type: string</w:t>
      </w:r>
    </w:p>
    <w:p w14:paraId="5AC74EDB" w14:textId="77777777" w:rsidR="007A011F" w:rsidRDefault="00000000">
      <w:pPr>
        <w:pStyle w:val="PL"/>
        <w:rPr>
          <w:lang w:eastAsia="zh-CN"/>
        </w:rPr>
      </w:pPr>
      <w:r>
        <w:rPr>
          <w:lang w:eastAsia="zh-CN"/>
        </w:rPr>
        <w:t xml:space="preserve">        status:</w:t>
      </w:r>
    </w:p>
    <w:p w14:paraId="2B290179" w14:textId="77777777" w:rsidR="007A011F" w:rsidRDefault="00000000">
      <w:pPr>
        <w:pStyle w:val="PL"/>
        <w:rPr>
          <w:lang w:eastAsia="zh-CN"/>
        </w:rPr>
      </w:pPr>
      <w:r>
        <w:rPr>
          <w:lang w:eastAsia="zh-CN"/>
        </w:rPr>
        <w:t xml:space="preserve">          $ref: '#/components/schemas/DeliveryStatus'</w:t>
      </w:r>
    </w:p>
    <w:p w14:paraId="5F2A5798" w14:textId="77777777" w:rsidR="007A011F" w:rsidRDefault="00000000">
      <w:pPr>
        <w:pStyle w:val="PL"/>
        <w:rPr>
          <w:lang w:eastAsia="zh-CN"/>
        </w:rPr>
      </w:pPr>
      <w:r>
        <w:rPr>
          <w:lang w:eastAsia="zh-CN"/>
        </w:rPr>
        <w:t xml:space="preserve">        failureCause:</w:t>
      </w:r>
    </w:p>
    <w:p w14:paraId="766F5DD9" w14:textId="77777777" w:rsidR="007A011F" w:rsidRDefault="00000000">
      <w:pPr>
        <w:pStyle w:val="PL"/>
        <w:rPr>
          <w:lang w:eastAsia="zh-CN"/>
        </w:rPr>
      </w:pPr>
      <w:r>
        <w:rPr>
          <w:lang w:eastAsia="zh-CN"/>
        </w:rPr>
        <w:t xml:space="preserve">          type: string</w:t>
      </w:r>
    </w:p>
    <w:p w14:paraId="297042CC" w14:textId="77777777" w:rsidR="007A011F" w:rsidRDefault="007A011F">
      <w:pPr>
        <w:pStyle w:val="PL"/>
        <w:rPr>
          <w:lang w:eastAsia="zh-CN"/>
        </w:rPr>
      </w:pPr>
    </w:p>
    <w:p w14:paraId="52BF546A" w14:textId="77777777" w:rsidR="007A011F" w:rsidRDefault="00000000">
      <w:pPr>
        <w:pStyle w:val="PL"/>
        <w:rPr>
          <w:lang w:eastAsia="zh-CN"/>
        </w:rPr>
      </w:pPr>
      <w:r>
        <w:rPr>
          <w:lang w:eastAsia="zh-CN"/>
        </w:rPr>
        <w:t xml:space="preserve">    MessageSegmentParameters:</w:t>
      </w:r>
    </w:p>
    <w:p w14:paraId="11164B37" w14:textId="77777777" w:rsidR="007A011F" w:rsidRDefault="00000000">
      <w:pPr>
        <w:pStyle w:val="PL"/>
        <w:rPr>
          <w:lang w:eastAsia="zh-CN"/>
        </w:rPr>
      </w:pPr>
      <w:r>
        <w:rPr>
          <w:lang w:eastAsia="zh-CN"/>
        </w:rPr>
        <w:t xml:space="preserve">      description: Contains the message segment parameters data</w:t>
      </w:r>
    </w:p>
    <w:p w14:paraId="1F503541" w14:textId="77777777" w:rsidR="007A011F" w:rsidRDefault="00000000">
      <w:pPr>
        <w:pStyle w:val="PL"/>
        <w:rPr>
          <w:lang w:eastAsia="zh-CN"/>
        </w:rPr>
      </w:pPr>
      <w:r>
        <w:rPr>
          <w:lang w:eastAsia="zh-CN"/>
        </w:rPr>
        <w:t xml:space="preserve">      type: object</w:t>
      </w:r>
    </w:p>
    <w:p w14:paraId="6317C1E6" w14:textId="77777777" w:rsidR="007A011F" w:rsidRDefault="00000000">
      <w:pPr>
        <w:pStyle w:val="PL"/>
        <w:rPr>
          <w:lang w:eastAsia="zh-CN"/>
        </w:rPr>
      </w:pPr>
      <w:r>
        <w:rPr>
          <w:lang w:eastAsia="zh-CN"/>
        </w:rPr>
        <w:t xml:space="preserve">      properties:</w:t>
      </w:r>
    </w:p>
    <w:p w14:paraId="217672BE" w14:textId="77777777" w:rsidR="007A011F" w:rsidRDefault="00000000">
      <w:pPr>
        <w:pStyle w:val="PL"/>
        <w:rPr>
          <w:lang w:eastAsia="zh-CN"/>
        </w:rPr>
      </w:pPr>
      <w:r>
        <w:rPr>
          <w:lang w:eastAsia="zh-CN"/>
        </w:rPr>
        <w:t xml:space="preserve">        segId:</w:t>
      </w:r>
    </w:p>
    <w:p w14:paraId="581CA2DC" w14:textId="77777777" w:rsidR="007A011F" w:rsidRDefault="00000000">
      <w:pPr>
        <w:pStyle w:val="PL"/>
        <w:rPr>
          <w:lang w:eastAsia="zh-CN"/>
        </w:rPr>
      </w:pPr>
      <w:r>
        <w:rPr>
          <w:lang w:eastAsia="zh-CN"/>
        </w:rPr>
        <w:t xml:space="preserve">          type: string</w:t>
      </w:r>
    </w:p>
    <w:p w14:paraId="5DA0C8D5" w14:textId="77777777" w:rsidR="007A011F" w:rsidRDefault="00000000">
      <w:pPr>
        <w:pStyle w:val="PL"/>
        <w:rPr>
          <w:lang w:eastAsia="zh-CN"/>
        </w:rPr>
      </w:pPr>
      <w:r>
        <w:rPr>
          <w:lang w:eastAsia="zh-CN"/>
        </w:rPr>
        <w:t xml:space="preserve">        totalSegCount:</w:t>
      </w:r>
    </w:p>
    <w:p w14:paraId="7C457754" w14:textId="77777777" w:rsidR="007A011F" w:rsidRDefault="00000000">
      <w:pPr>
        <w:pStyle w:val="PL"/>
        <w:rPr>
          <w:lang w:eastAsia="zh-CN"/>
        </w:rPr>
      </w:pPr>
      <w:r>
        <w:rPr>
          <w:lang w:eastAsia="zh-CN"/>
        </w:rPr>
        <w:t xml:space="preserve">          type: integer</w:t>
      </w:r>
    </w:p>
    <w:p w14:paraId="0FFFDD8F" w14:textId="77777777" w:rsidR="007A011F" w:rsidRDefault="00000000">
      <w:pPr>
        <w:pStyle w:val="PL"/>
        <w:rPr>
          <w:lang w:eastAsia="zh-CN"/>
        </w:rPr>
      </w:pPr>
      <w:r>
        <w:rPr>
          <w:lang w:eastAsia="zh-CN"/>
        </w:rPr>
        <w:t xml:space="preserve">        segNumb:</w:t>
      </w:r>
    </w:p>
    <w:p w14:paraId="65E37D28" w14:textId="77777777" w:rsidR="007A011F" w:rsidRDefault="00000000">
      <w:pPr>
        <w:pStyle w:val="PL"/>
        <w:rPr>
          <w:lang w:eastAsia="zh-CN"/>
        </w:rPr>
      </w:pPr>
      <w:r>
        <w:rPr>
          <w:lang w:eastAsia="zh-CN"/>
        </w:rPr>
        <w:t xml:space="preserve">          type: integer</w:t>
      </w:r>
    </w:p>
    <w:p w14:paraId="634548F0" w14:textId="77777777" w:rsidR="007A011F" w:rsidRDefault="00000000">
      <w:pPr>
        <w:pStyle w:val="PL"/>
        <w:rPr>
          <w:lang w:eastAsia="zh-CN"/>
        </w:rPr>
      </w:pPr>
      <w:r>
        <w:rPr>
          <w:lang w:eastAsia="zh-CN"/>
        </w:rPr>
        <w:t xml:space="preserve">        lastSegFlag:</w:t>
      </w:r>
    </w:p>
    <w:p w14:paraId="740BFE1E" w14:textId="77777777" w:rsidR="007A011F" w:rsidRDefault="00000000">
      <w:pPr>
        <w:pStyle w:val="PL"/>
        <w:rPr>
          <w:lang w:eastAsia="zh-CN"/>
        </w:rPr>
      </w:pPr>
      <w:r>
        <w:rPr>
          <w:lang w:eastAsia="zh-CN"/>
        </w:rPr>
        <w:t xml:space="preserve">          type: boolean</w:t>
      </w:r>
    </w:p>
    <w:p w14:paraId="0B20CA6D" w14:textId="77777777" w:rsidR="007A011F" w:rsidRDefault="007A011F">
      <w:pPr>
        <w:pStyle w:val="PL"/>
        <w:rPr>
          <w:lang w:eastAsia="zh-CN"/>
        </w:rPr>
      </w:pPr>
    </w:p>
    <w:p w14:paraId="04025F17" w14:textId="77777777" w:rsidR="007A011F" w:rsidRDefault="00000000">
      <w:pPr>
        <w:pStyle w:val="PL"/>
        <w:rPr>
          <w:lang w:eastAsia="zh-CN"/>
        </w:rPr>
      </w:pPr>
      <w:r>
        <w:rPr>
          <w:lang w:eastAsia="zh-CN"/>
        </w:rPr>
        <w:t xml:space="preserve">    StoreAndForwardParameters:</w:t>
      </w:r>
    </w:p>
    <w:p w14:paraId="6A069E44" w14:textId="77777777" w:rsidR="007A011F" w:rsidRDefault="00000000">
      <w:pPr>
        <w:pStyle w:val="PL"/>
        <w:rPr>
          <w:lang w:eastAsia="zh-CN"/>
        </w:rPr>
      </w:pPr>
      <w:r>
        <w:rPr>
          <w:lang w:eastAsia="zh-CN"/>
        </w:rPr>
        <w:t xml:space="preserve">      description: Contains the store and forward parameters data</w:t>
      </w:r>
    </w:p>
    <w:p w14:paraId="1AF2774A" w14:textId="77777777" w:rsidR="007A011F" w:rsidRDefault="00000000">
      <w:pPr>
        <w:pStyle w:val="PL"/>
        <w:rPr>
          <w:lang w:eastAsia="zh-CN"/>
        </w:rPr>
      </w:pPr>
      <w:r>
        <w:rPr>
          <w:lang w:eastAsia="zh-CN"/>
        </w:rPr>
        <w:t xml:space="preserve">      type: object</w:t>
      </w:r>
    </w:p>
    <w:p w14:paraId="62D70A87" w14:textId="77777777" w:rsidR="007A011F" w:rsidRDefault="00000000">
      <w:pPr>
        <w:pStyle w:val="PL"/>
        <w:rPr>
          <w:lang w:eastAsia="zh-CN"/>
        </w:rPr>
      </w:pPr>
      <w:r>
        <w:rPr>
          <w:lang w:eastAsia="zh-CN"/>
        </w:rPr>
        <w:t xml:space="preserve">      properties:</w:t>
      </w:r>
    </w:p>
    <w:p w14:paraId="6EBBC32B" w14:textId="77777777" w:rsidR="007A011F" w:rsidRDefault="00000000">
      <w:pPr>
        <w:pStyle w:val="PL"/>
        <w:rPr>
          <w:lang w:eastAsia="zh-CN"/>
        </w:rPr>
      </w:pPr>
      <w:r>
        <w:rPr>
          <w:lang w:eastAsia="zh-CN"/>
        </w:rPr>
        <w:t xml:space="preserve">        exprTime:</w:t>
      </w:r>
    </w:p>
    <w:p w14:paraId="343B3891" w14:textId="77777777" w:rsidR="007A011F" w:rsidRDefault="00000000">
      <w:pPr>
        <w:pStyle w:val="PL"/>
        <w:rPr>
          <w:lang w:eastAsia="zh-CN"/>
        </w:rPr>
      </w:pPr>
      <w:r>
        <w:rPr>
          <w:lang w:eastAsia="zh-CN"/>
        </w:rPr>
        <w:t xml:space="preserve">          $ref: 'TS29571_CommonData.yaml#/components/schemas/DateTime'</w:t>
      </w:r>
    </w:p>
    <w:p w14:paraId="5EF5D489" w14:textId="77777777" w:rsidR="007A011F" w:rsidRDefault="007A011F">
      <w:pPr>
        <w:pStyle w:val="PL"/>
        <w:rPr>
          <w:lang w:eastAsia="zh-CN"/>
        </w:rPr>
      </w:pPr>
    </w:p>
    <w:p w14:paraId="17E77F03" w14:textId="77777777" w:rsidR="007A011F" w:rsidRDefault="00000000">
      <w:pPr>
        <w:pStyle w:val="PL"/>
        <w:rPr>
          <w:lang w:eastAsia="zh-CN"/>
        </w:rPr>
      </w:pPr>
      <w:r>
        <w:rPr>
          <w:lang w:eastAsia="zh-CN"/>
        </w:rPr>
        <w:t xml:space="preserve">    DeliveryStatusReport:</w:t>
      </w:r>
    </w:p>
    <w:p w14:paraId="27005781" w14:textId="77777777" w:rsidR="007A011F" w:rsidRDefault="00000000">
      <w:pPr>
        <w:pStyle w:val="PL"/>
        <w:rPr>
          <w:lang w:eastAsia="zh-CN"/>
        </w:rPr>
      </w:pPr>
      <w:r>
        <w:rPr>
          <w:lang w:eastAsia="zh-CN"/>
        </w:rPr>
        <w:t xml:space="preserve">      description: Contains the delivery status report data</w:t>
      </w:r>
    </w:p>
    <w:p w14:paraId="5329B94B" w14:textId="77777777" w:rsidR="007A011F" w:rsidRDefault="00000000">
      <w:pPr>
        <w:pStyle w:val="PL"/>
        <w:rPr>
          <w:lang w:eastAsia="zh-CN"/>
        </w:rPr>
      </w:pPr>
      <w:r>
        <w:rPr>
          <w:lang w:eastAsia="zh-CN"/>
        </w:rPr>
        <w:t xml:space="preserve">      type: object</w:t>
      </w:r>
    </w:p>
    <w:p w14:paraId="02B64C64" w14:textId="77777777" w:rsidR="007A011F" w:rsidRDefault="00000000">
      <w:pPr>
        <w:pStyle w:val="PL"/>
        <w:rPr>
          <w:lang w:eastAsia="zh-CN"/>
        </w:rPr>
      </w:pPr>
      <w:r>
        <w:rPr>
          <w:lang w:eastAsia="zh-CN"/>
        </w:rPr>
        <w:t xml:space="preserve">      required:</w:t>
      </w:r>
    </w:p>
    <w:p w14:paraId="269D3926" w14:textId="77777777" w:rsidR="007A011F" w:rsidRDefault="00000000">
      <w:pPr>
        <w:pStyle w:val="PL"/>
        <w:rPr>
          <w:lang w:eastAsia="zh-CN"/>
        </w:rPr>
      </w:pPr>
      <w:r>
        <w:rPr>
          <w:lang w:eastAsia="zh-CN"/>
        </w:rPr>
        <w:t xml:space="preserve">        - oriAddr</w:t>
      </w:r>
    </w:p>
    <w:p w14:paraId="78A62FB6" w14:textId="77777777" w:rsidR="007A011F" w:rsidRDefault="00000000">
      <w:pPr>
        <w:pStyle w:val="PL"/>
        <w:rPr>
          <w:lang w:eastAsia="zh-CN"/>
        </w:rPr>
      </w:pPr>
      <w:r>
        <w:rPr>
          <w:lang w:eastAsia="zh-CN"/>
        </w:rPr>
        <w:t xml:space="preserve">        - destAddr</w:t>
      </w:r>
    </w:p>
    <w:p w14:paraId="1A813FD9" w14:textId="77777777" w:rsidR="007A011F" w:rsidRDefault="00000000">
      <w:pPr>
        <w:pStyle w:val="PL"/>
        <w:rPr>
          <w:lang w:eastAsia="zh-CN"/>
        </w:rPr>
      </w:pPr>
      <w:r>
        <w:rPr>
          <w:lang w:eastAsia="zh-CN"/>
        </w:rPr>
        <w:t xml:space="preserve">        - msgId</w:t>
      </w:r>
    </w:p>
    <w:p w14:paraId="6B7B1C81" w14:textId="77777777" w:rsidR="007A011F" w:rsidRDefault="00000000">
      <w:pPr>
        <w:pStyle w:val="PL"/>
        <w:rPr>
          <w:lang w:eastAsia="zh-CN"/>
        </w:rPr>
      </w:pPr>
      <w:r>
        <w:rPr>
          <w:lang w:eastAsia="zh-CN"/>
        </w:rPr>
        <w:t xml:space="preserve">        - delivSt</w:t>
      </w:r>
    </w:p>
    <w:p w14:paraId="6D01754D" w14:textId="77777777" w:rsidR="007A011F" w:rsidRDefault="00000000">
      <w:pPr>
        <w:pStyle w:val="PL"/>
        <w:rPr>
          <w:lang w:eastAsia="zh-CN"/>
        </w:rPr>
      </w:pPr>
      <w:r>
        <w:rPr>
          <w:lang w:eastAsia="zh-CN"/>
        </w:rPr>
        <w:t xml:space="preserve">      properties:</w:t>
      </w:r>
    </w:p>
    <w:p w14:paraId="6BFDEF4D" w14:textId="77777777" w:rsidR="007A011F" w:rsidRDefault="00000000">
      <w:pPr>
        <w:pStyle w:val="PL"/>
        <w:rPr>
          <w:lang w:eastAsia="zh-CN"/>
        </w:rPr>
      </w:pPr>
      <w:r>
        <w:rPr>
          <w:lang w:eastAsia="zh-CN"/>
        </w:rPr>
        <w:t xml:space="preserve">        oriAddr:</w:t>
      </w:r>
    </w:p>
    <w:p w14:paraId="07D23F35" w14:textId="77777777" w:rsidR="007A011F" w:rsidRDefault="00000000">
      <w:pPr>
        <w:pStyle w:val="PL"/>
        <w:rPr>
          <w:lang w:eastAsia="zh-CN"/>
        </w:rPr>
      </w:pPr>
      <w:r>
        <w:rPr>
          <w:lang w:eastAsia="zh-CN"/>
        </w:rPr>
        <w:t xml:space="preserve">          $ref: 'TS29538_MSGG_L3GDelivery.yaml#/components/schemas/Address'</w:t>
      </w:r>
    </w:p>
    <w:p w14:paraId="27CF8CD4" w14:textId="77777777" w:rsidR="007A011F" w:rsidRDefault="00000000">
      <w:pPr>
        <w:pStyle w:val="PL"/>
        <w:rPr>
          <w:lang w:eastAsia="zh-CN"/>
        </w:rPr>
      </w:pPr>
      <w:r>
        <w:rPr>
          <w:lang w:eastAsia="zh-CN"/>
        </w:rPr>
        <w:t xml:space="preserve">        destAddr:</w:t>
      </w:r>
    </w:p>
    <w:p w14:paraId="605A59CF" w14:textId="77777777" w:rsidR="007A011F" w:rsidRDefault="00000000">
      <w:pPr>
        <w:pStyle w:val="PL"/>
        <w:rPr>
          <w:lang w:eastAsia="zh-CN"/>
        </w:rPr>
      </w:pPr>
      <w:r>
        <w:rPr>
          <w:lang w:eastAsia="zh-CN"/>
        </w:rPr>
        <w:t xml:space="preserve">          $ref: 'TS29538_MSGG_L3GDelivery.yaml#/components/schemas/Address'</w:t>
      </w:r>
    </w:p>
    <w:p w14:paraId="05344E44" w14:textId="77777777" w:rsidR="007A011F" w:rsidRDefault="00000000">
      <w:pPr>
        <w:pStyle w:val="PL"/>
        <w:rPr>
          <w:lang w:eastAsia="zh-CN"/>
        </w:rPr>
      </w:pPr>
      <w:r>
        <w:rPr>
          <w:lang w:eastAsia="zh-CN"/>
        </w:rPr>
        <w:t xml:space="preserve">        msgId:</w:t>
      </w:r>
    </w:p>
    <w:p w14:paraId="42AB480A" w14:textId="77777777" w:rsidR="007A011F" w:rsidRDefault="00000000">
      <w:pPr>
        <w:pStyle w:val="PL"/>
        <w:rPr>
          <w:lang w:eastAsia="zh-CN"/>
        </w:rPr>
      </w:pPr>
      <w:r>
        <w:rPr>
          <w:lang w:eastAsia="zh-CN"/>
        </w:rPr>
        <w:t xml:space="preserve">          type: string</w:t>
      </w:r>
    </w:p>
    <w:p w14:paraId="3FF79075" w14:textId="77777777" w:rsidR="007A011F" w:rsidRDefault="00000000">
      <w:pPr>
        <w:pStyle w:val="PL"/>
        <w:rPr>
          <w:lang w:eastAsia="zh-CN"/>
        </w:rPr>
      </w:pPr>
      <w:r>
        <w:rPr>
          <w:lang w:eastAsia="zh-CN"/>
        </w:rPr>
        <w:t xml:space="preserve">        failureCause:</w:t>
      </w:r>
    </w:p>
    <w:p w14:paraId="176DB6C4" w14:textId="77777777" w:rsidR="007A011F" w:rsidRDefault="00000000">
      <w:pPr>
        <w:pStyle w:val="PL"/>
        <w:rPr>
          <w:lang w:eastAsia="zh-CN"/>
        </w:rPr>
      </w:pPr>
      <w:r>
        <w:rPr>
          <w:lang w:eastAsia="zh-CN"/>
        </w:rPr>
        <w:t xml:space="preserve">          type: string</w:t>
      </w:r>
    </w:p>
    <w:p w14:paraId="67094402" w14:textId="77777777" w:rsidR="007A011F" w:rsidRDefault="00000000">
      <w:pPr>
        <w:pStyle w:val="PL"/>
        <w:rPr>
          <w:lang w:eastAsia="zh-CN"/>
        </w:rPr>
      </w:pPr>
      <w:r>
        <w:rPr>
          <w:lang w:eastAsia="zh-CN"/>
        </w:rPr>
        <w:t xml:space="preserve">        delivSt:</w:t>
      </w:r>
    </w:p>
    <w:p w14:paraId="6982F384" w14:textId="77777777" w:rsidR="007A011F" w:rsidRDefault="00000000">
      <w:pPr>
        <w:pStyle w:val="PL"/>
        <w:rPr>
          <w:lang w:eastAsia="zh-CN"/>
        </w:rPr>
      </w:pPr>
      <w:r>
        <w:rPr>
          <w:lang w:eastAsia="zh-CN"/>
        </w:rPr>
        <w:t xml:space="preserve">          $ref: '#/components/schemas/ReportDeliveryStatus'</w:t>
      </w:r>
    </w:p>
    <w:p w14:paraId="5FC4F348" w14:textId="77777777" w:rsidR="007A011F" w:rsidRDefault="007A011F">
      <w:pPr>
        <w:pStyle w:val="PL"/>
        <w:rPr>
          <w:lang w:eastAsia="zh-CN"/>
        </w:rPr>
      </w:pPr>
    </w:p>
    <w:p w14:paraId="21B5F351" w14:textId="77777777" w:rsidR="007A011F" w:rsidRDefault="00000000">
      <w:pPr>
        <w:pStyle w:val="PL"/>
        <w:rPr>
          <w:lang w:eastAsia="zh-CN"/>
        </w:rPr>
      </w:pPr>
      <w:r>
        <w:rPr>
          <w:lang w:eastAsia="zh-CN"/>
        </w:rPr>
        <w:t>#</w:t>
      </w:r>
    </w:p>
    <w:p w14:paraId="5C441BF4" w14:textId="77777777" w:rsidR="007A011F" w:rsidRDefault="00000000">
      <w:pPr>
        <w:pStyle w:val="PL"/>
        <w:rPr>
          <w:lang w:eastAsia="zh-CN"/>
        </w:rPr>
      </w:pPr>
      <w:r>
        <w:rPr>
          <w:lang w:eastAsia="zh-CN"/>
        </w:rPr>
        <w:t># SIMPLE DATA TYPES</w:t>
      </w:r>
    </w:p>
    <w:p w14:paraId="3BF13BF4" w14:textId="77777777" w:rsidR="007A011F" w:rsidRDefault="00000000">
      <w:pPr>
        <w:pStyle w:val="PL"/>
        <w:rPr>
          <w:lang w:eastAsia="zh-CN"/>
        </w:rPr>
      </w:pPr>
      <w:r>
        <w:rPr>
          <w:lang w:eastAsia="zh-CN"/>
        </w:rPr>
        <w:t>#</w:t>
      </w:r>
    </w:p>
    <w:p w14:paraId="3095D117" w14:textId="77777777" w:rsidR="007A011F" w:rsidRDefault="007A011F">
      <w:pPr>
        <w:pStyle w:val="PL"/>
        <w:rPr>
          <w:lang w:eastAsia="zh-CN"/>
        </w:rPr>
      </w:pPr>
    </w:p>
    <w:p w14:paraId="7E8323D6" w14:textId="77777777" w:rsidR="007A011F" w:rsidRDefault="00000000">
      <w:pPr>
        <w:pStyle w:val="PL"/>
        <w:rPr>
          <w:lang w:eastAsia="zh-CN"/>
        </w:rPr>
      </w:pPr>
      <w:r>
        <w:rPr>
          <w:lang w:eastAsia="zh-CN"/>
        </w:rPr>
        <w:t>#</w:t>
      </w:r>
    </w:p>
    <w:p w14:paraId="0802C9B3" w14:textId="77777777" w:rsidR="007A011F" w:rsidRDefault="00000000">
      <w:pPr>
        <w:pStyle w:val="PL"/>
        <w:rPr>
          <w:lang w:eastAsia="zh-CN"/>
        </w:rPr>
      </w:pPr>
      <w:r>
        <w:rPr>
          <w:lang w:eastAsia="zh-CN"/>
        </w:rPr>
        <w:t># ENUMERATIONS</w:t>
      </w:r>
    </w:p>
    <w:p w14:paraId="6E007C5D" w14:textId="77777777" w:rsidR="007A011F" w:rsidRDefault="00000000">
      <w:pPr>
        <w:pStyle w:val="PL"/>
        <w:rPr>
          <w:lang w:eastAsia="zh-CN"/>
        </w:rPr>
      </w:pPr>
      <w:r>
        <w:rPr>
          <w:lang w:eastAsia="zh-CN"/>
        </w:rPr>
        <w:t>#</w:t>
      </w:r>
    </w:p>
    <w:p w14:paraId="23AFFFA9" w14:textId="77777777" w:rsidR="007A011F" w:rsidRDefault="007A011F">
      <w:pPr>
        <w:pStyle w:val="PL"/>
        <w:rPr>
          <w:lang w:eastAsia="zh-CN"/>
        </w:rPr>
      </w:pPr>
    </w:p>
    <w:p w14:paraId="31EFC43F" w14:textId="77777777" w:rsidR="007A011F" w:rsidRDefault="00000000">
      <w:pPr>
        <w:pStyle w:val="PL"/>
        <w:rPr>
          <w:lang w:eastAsia="zh-CN"/>
        </w:rPr>
      </w:pPr>
      <w:r>
        <w:rPr>
          <w:lang w:eastAsia="zh-CN"/>
        </w:rPr>
        <w:t xml:space="preserve">    DeliveryStatus:</w:t>
      </w:r>
    </w:p>
    <w:p w14:paraId="56487429" w14:textId="77777777" w:rsidR="007A011F" w:rsidRDefault="00000000">
      <w:pPr>
        <w:pStyle w:val="PL"/>
        <w:rPr>
          <w:lang w:eastAsia="zh-CN"/>
        </w:rPr>
      </w:pPr>
      <w:r>
        <w:rPr>
          <w:lang w:eastAsia="zh-CN"/>
        </w:rPr>
        <w:t xml:space="preserve">      anyOf:</w:t>
      </w:r>
    </w:p>
    <w:p w14:paraId="349D297A" w14:textId="77777777" w:rsidR="007A011F" w:rsidRDefault="00000000">
      <w:pPr>
        <w:pStyle w:val="PL"/>
        <w:rPr>
          <w:lang w:eastAsia="zh-CN"/>
        </w:rPr>
      </w:pPr>
      <w:r>
        <w:rPr>
          <w:lang w:eastAsia="zh-CN"/>
        </w:rPr>
        <w:t xml:space="preserve">      - type: string</w:t>
      </w:r>
    </w:p>
    <w:p w14:paraId="0C4D0C55" w14:textId="77777777" w:rsidR="007A011F" w:rsidRDefault="00000000">
      <w:pPr>
        <w:pStyle w:val="PL"/>
        <w:rPr>
          <w:lang w:eastAsia="zh-CN"/>
        </w:rPr>
      </w:pPr>
      <w:r>
        <w:rPr>
          <w:lang w:eastAsia="zh-CN"/>
        </w:rPr>
        <w:t xml:space="preserve">        enum:</w:t>
      </w:r>
    </w:p>
    <w:p w14:paraId="02DED8A6" w14:textId="77777777" w:rsidR="007A011F" w:rsidRDefault="00000000">
      <w:pPr>
        <w:pStyle w:val="PL"/>
        <w:rPr>
          <w:lang w:eastAsia="zh-CN"/>
        </w:rPr>
      </w:pPr>
      <w:r>
        <w:rPr>
          <w:lang w:eastAsia="zh-CN"/>
        </w:rPr>
        <w:t xml:space="preserve">          - DELY_FAILED</w:t>
      </w:r>
    </w:p>
    <w:p w14:paraId="3A29FB86" w14:textId="77777777" w:rsidR="007A011F" w:rsidRDefault="00000000">
      <w:pPr>
        <w:pStyle w:val="PL"/>
        <w:rPr>
          <w:lang w:eastAsia="zh-CN"/>
        </w:rPr>
      </w:pPr>
      <w:r>
        <w:rPr>
          <w:lang w:eastAsia="zh-CN"/>
        </w:rPr>
        <w:t xml:space="preserve">          - DELY_STORED</w:t>
      </w:r>
    </w:p>
    <w:p w14:paraId="77A30564" w14:textId="77777777" w:rsidR="007A011F" w:rsidRDefault="00000000">
      <w:pPr>
        <w:pStyle w:val="PL"/>
        <w:rPr>
          <w:lang w:eastAsia="zh-CN"/>
        </w:rPr>
      </w:pPr>
      <w:r>
        <w:rPr>
          <w:lang w:eastAsia="zh-CN"/>
        </w:rPr>
        <w:t xml:space="preserve">      - type: string</w:t>
      </w:r>
    </w:p>
    <w:p w14:paraId="4412C9A2" w14:textId="77777777" w:rsidR="007A011F" w:rsidRDefault="00000000">
      <w:pPr>
        <w:pStyle w:val="PL"/>
        <w:rPr>
          <w:lang w:eastAsia="zh-CN"/>
        </w:rPr>
      </w:pPr>
      <w:r>
        <w:rPr>
          <w:lang w:eastAsia="zh-CN"/>
        </w:rPr>
        <w:t xml:space="preserve">        description: &gt;</w:t>
      </w:r>
    </w:p>
    <w:p w14:paraId="1FCE32E1" w14:textId="77777777" w:rsidR="007A011F" w:rsidRDefault="00000000">
      <w:pPr>
        <w:pStyle w:val="PL"/>
        <w:rPr>
          <w:lang w:eastAsia="zh-CN"/>
        </w:rPr>
      </w:pPr>
      <w:r>
        <w:rPr>
          <w:lang w:eastAsia="zh-CN"/>
        </w:rPr>
        <w:t xml:space="preserve">          This string provides forward-compatibility with future</w:t>
      </w:r>
    </w:p>
    <w:p w14:paraId="4482B236" w14:textId="77777777" w:rsidR="007A011F" w:rsidRDefault="00000000">
      <w:pPr>
        <w:pStyle w:val="PL"/>
        <w:rPr>
          <w:lang w:eastAsia="zh-CN"/>
        </w:rPr>
      </w:pPr>
      <w:r>
        <w:rPr>
          <w:lang w:eastAsia="zh-CN"/>
        </w:rPr>
        <w:t xml:space="preserve">          extensions to the enumeration but is not used to encode</w:t>
      </w:r>
    </w:p>
    <w:p w14:paraId="64FB9E9A" w14:textId="77777777" w:rsidR="007A011F" w:rsidRDefault="00000000">
      <w:pPr>
        <w:pStyle w:val="PL"/>
        <w:rPr>
          <w:lang w:eastAsia="zh-CN"/>
        </w:rPr>
      </w:pPr>
      <w:r>
        <w:rPr>
          <w:lang w:eastAsia="zh-CN"/>
        </w:rPr>
        <w:t xml:space="preserve">          content defined in the present version of this API.</w:t>
      </w:r>
    </w:p>
    <w:p w14:paraId="240063BF" w14:textId="77777777" w:rsidR="007A011F" w:rsidRDefault="00000000">
      <w:pPr>
        <w:pStyle w:val="PL"/>
        <w:rPr>
          <w:lang w:eastAsia="zh-CN"/>
        </w:rPr>
      </w:pPr>
      <w:r>
        <w:rPr>
          <w:lang w:eastAsia="zh-CN"/>
        </w:rPr>
        <w:t xml:space="preserve">      description: |</w:t>
      </w:r>
    </w:p>
    <w:p w14:paraId="3DFF5C25" w14:textId="77777777" w:rsidR="007A011F" w:rsidRDefault="00000000">
      <w:pPr>
        <w:pStyle w:val="PL"/>
        <w:rPr>
          <w:lang w:val="en-US" w:eastAsia="zh-CN"/>
        </w:rPr>
      </w:pPr>
      <w:r>
        <w:rPr>
          <w:rFonts w:hint="eastAsia"/>
          <w:lang w:val="en-US" w:eastAsia="zh-CN"/>
        </w:rPr>
        <w:t xml:space="preserve">        Indicates if delivery is a failure, or if the message is stored for deferred delivery.</w:t>
      </w:r>
    </w:p>
    <w:p w14:paraId="087ED568" w14:textId="77777777" w:rsidR="007A011F" w:rsidRDefault="00000000">
      <w:pPr>
        <w:pStyle w:val="PL"/>
        <w:rPr>
          <w:lang w:eastAsia="zh-CN"/>
        </w:rPr>
      </w:pPr>
      <w:r>
        <w:rPr>
          <w:lang w:eastAsia="zh-CN"/>
        </w:rPr>
        <w:t xml:space="preserve">        Possible values are:</w:t>
      </w:r>
    </w:p>
    <w:p w14:paraId="04CDA1B8" w14:textId="77777777" w:rsidR="007A011F" w:rsidRDefault="00000000">
      <w:pPr>
        <w:pStyle w:val="PL"/>
        <w:rPr>
          <w:lang w:eastAsia="zh-CN"/>
        </w:rPr>
      </w:pPr>
      <w:r>
        <w:rPr>
          <w:lang w:eastAsia="zh-CN"/>
        </w:rPr>
        <w:t xml:space="preserve">        - DELY_FAILED: Indicates that the message delivery is failed.</w:t>
      </w:r>
    </w:p>
    <w:p w14:paraId="5FC1C664" w14:textId="77777777" w:rsidR="007A011F" w:rsidRDefault="00000000">
      <w:pPr>
        <w:pStyle w:val="PL"/>
        <w:rPr>
          <w:lang w:eastAsia="zh-CN"/>
        </w:rPr>
      </w:pPr>
      <w:r>
        <w:rPr>
          <w:lang w:eastAsia="zh-CN"/>
        </w:rPr>
        <w:t xml:space="preserve">        - DELY_STORED: Indicates that the message is stored for deferred delivery.</w:t>
      </w:r>
    </w:p>
    <w:p w14:paraId="27E4CD29" w14:textId="77777777" w:rsidR="007A011F" w:rsidRDefault="007A011F">
      <w:pPr>
        <w:pStyle w:val="PL"/>
        <w:rPr>
          <w:lang w:eastAsia="zh-CN"/>
        </w:rPr>
      </w:pPr>
    </w:p>
    <w:p w14:paraId="0F9F67C7" w14:textId="77777777" w:rsidR="007A011F" w:rsidRDefault="00000000">
      <w:pPr>
        <w:pStyle w:val="PL"/>
        <w:rPr>
          <w:lang w:eastAsia="zh-CN"/>
        </w:rPr>
      </w:pPr>
      <w:r>
        <w:rPr>
          <w:lang w:eastAsia="zh-CN"/>
        </w:rPr>
        <w:t xml:space="preserve">    ReportDeliveryStatus:</w:t>
      </w:r>
    </w:p>
    <w:p w14:paraId="715CF483" w14:textId="77777777" w:rsidR="007A011F" w:rsidRDefault="00000000">
      <w:pPr>
        <w:pStyle w:val="PL"/>
        <w:rPr>
          <w:lang w:eastAsia="zh-CN"/>
        </w:rPr>
      </w:pPr>
      <w:r>
        <w:rPr>
          <w:lang w:eastAsia="zh-CN"/>
        </w:rPr>
        <w:t xml:space="preserve">      anyOf:</w:t>
      </w:r>
    </w:p>
    <w:p w14:paraId="161D40C6" w14:textId="77777777" w:rsidR="007A011F" w:rsidRDefault="00000000">
      <w:pPr>
        <w:pStyle w:val="PL"/>
        <w:rPr>
          <w:lang w:eastAsia="zh-CN"/>
        </w:rPr>
      </w:pPr>
      <w:r>
        <w:rPr>
          <w:lang w:eastAsia="zh-CN"/>
        </w:rPr>
        <w:t xml:space="preserve">      - type: string</w:t>
      </w:r>
    </w:p>
    <w:p w14:paraId="7B4AB714" w14:textId="77777777" w:rsidR="007A011F" w:rsidRDefault="00000000">
      <w:pPr>
        <w:pStyle w:val="PL"/>
        <w:rPr>
          <w:lang w:eastAsia="zh-CN"/>
        </w:rPr>
      </w:pPr>
      <w:r>
        <w:rPr>
          <w:lang w:eastAsia="zh-CN"/>
        </w:rPr>
        <w:t xml:space="preserve">        enum:</w:t>
      </w:r>
    </w:p>
    <w:p w14:paraId="7C5E8195" w14:textId="77777777" w:rsidR="007A011F" w:rsidRDefault="00000000">
      <w:pPr>
        <w:pStyle w:val="PL"/>
        <w:rPr>
          <w:lang w:eastAsia="zh-CN"/>
        </w:rPr>
      </w:pPr>
      <w:r>
        <w:rPr>
          <w:lang w:eastAsia="zh-CN"/>
        </w:rPr>
        <w:t xml:space="preserve">          - REPT_DELY_SUCCESS</w:t>
      </w:r>
    </w:p>
    <w:p w14:paraId="509E3321" w14:textId="77777777" w:rsidR="007A011F" w:rsidRDefault="00000000">
      <w:pPr>
        <w:pStyle w:val="PL"/>
        <w:rPr>
          <w:lang w:eastAsia="zh-CN"/>
        </w:rPr>
      </w:pPr>
      <w:r>
        <w:rPr>
          <w:lang w:eastAsia="zh-CN"/>
        </w:rPr>
        <w:t xml:space="preserve">          - REPT_DELY_FAILED</w:t>
      </w:r>
    </w:p>
    <w:p w14:paraId="601C5885" w14:textId="77777777" w:rsidR="007A011F" w:rsidRDefault="00000000">
      <w:pPr>
        <w:pStyle w:val="PL"/>
        <w:rPr>
          <w:lang w:eastAsia="zh-CN"/>
        </w:rPr>
      </w:pPr>
      <w:r>
        <w:rPr>
          <w:lang w:eastAsia="zh-CN"/>
        </w:rPr>
        <w:t xml:space="preserve">      - type: string</w:t>
      </w:r>
    </w:p>
    <w:p w14:paraId="3A7CD6DC" w14:textId="77777777" w:rsidR="007A011F" w:rsidRDefault="00000000">
      <w:pPr>
        <w:pStyle w:val="PL"/>
        <w:rPr>
          <w:lang w:eastAsia="zh-CN"/>
        </w:rPr>
      </w:pPr>
      <w:r>
        <w:rPr>
          <w:lang w:eastAsia="zh-CN"/>
        </w:rPr>
        <w:t xml:space="preserve">        description: &gt;</w:t>
      </w:r>
    </w:p>
    <w:p w14:paraId="624B8904" w14:textId="77777777" w:rsidR="007A011F" w:rsidRDefault="00000000">
      <w:pPr>
        <w:pStyle w:val="PL"/>
        <w:rPr>
          <w:lang w:eastAsia="zh-CN"/>
        </w:rPr>
      </w:pPr>
      <w:r>
        <w:rPr>
          <w:lang w:eastAsia="zh-CN"/>
        </w:rPr>
        <w:t xml:space="preserve">          This string provides forward-compatibility with future</w:t>
      </w:r>
    </w:p>
    <w:p w14:paraId="06D44928" w14:textId="77777777" w:rsidR="007A011F" w:rsidRDefault="00000000">
      <w:pPr>
        <w:pStyle w:val="PL"/>
        <w:rPr>
          <w:lang w:eastAsia="zh-CN"/>
        </w:rPr>
      </w:pPr>
      <w:r>
        <w:rPr>
          <w:lang w:eastAsia="zh-CN"/>
        </w:rPr>
        <w:t xml:space="preserve">          extensions to the enumeration but is not used to encode</w:t>
      </w:r>
    </w:p>
    <w:p w14:paraId="190729D3" w14:textId="77777777" w:rsidR="007A011F" w:rsidRDefault="00000000">
      <w:pPr>
        <w:pStyle w:val="PL"/>
        <w:rPr>
          <w:lang w:eastAsia="zh-CN"/>
        </w:rPr>
      </w:pPr>
      <w:r>
        <w:rPr>
          <w:lang w:eastAsia="zh-CN"/>
        </w:rPr>
        <w:t xml:space="preserve">          content defined in the present version of this API.</w:t>
      </w:r>
    </w:p>
    <w:p w14:paraId="42DC3029" w14:textId="77777777" w:rsidR="007A011F" w:rsidRDefault="00000000">
      <w:pPr>
        <w:pStyle w:val="PL"/>
        <w:rPr>
          <w:lang w:eastAsia="zh-CN"/>
        </w:rPr>
      </w:pPr>
      <w:r>
        <w:rPr>
          <w:lang w:eastAsia="zh-CN"/>
        </w:rPr>
        <w:t xml:space="preserve">      description: |</w:t>
      </w:r>
    </w:p>
    <w:p w14:paraId="14306AB1" w14:textId="77777777" w:rsidR="007A011F" w:rsidRDefault="00000000">
      <w:pPr>
        <w:pStyle w:val="PL"/>
        <w:rPr>
          <w:lang w:val="en-US" w:eastAsia="zh-CN"/>
        </w:rPr>
      </w:pPr>
      <w:r>
        <w:rPr>
          <w:rFonts w:hint="eastAsia"/>
          <w:lang w:val="en-US" w:eastAsia="zh-CN"/>
        </w:rPr>
        <w:t xml:space="preserve">        The delivery status description, including success or failure in delivery.</w:t>
      </w:r>
    </w:p>
    <w:p w14:paraId="2079BAF4" w14:textId="77777777" w:rsidR="007A011F" w:rsidRDefault="00000000">
      <w:pPr>
        <w:pStyle w:val="PL"/>
        <w:rPr>
          <w:lang w:eastAsia="zh-CN"/>
        </w:rPr>
      </w:pPr>
      <w:r>
        <w:rPr>
          <w:lang w:eastAsia="zh-CN"/>
        </w:rPr>
        <w:t xml:space="preserve">        Possible values are:</w:t>
      </w:r>
    </w:p>
    <w:p w14:paraId="7905F462" w14:textId="77777777" w:rsidR="007A011F" w:rsidRDefault="00000000">
      <w:pPr>
        <w:pStyle w:val="PL"/>
        <w:rPr>
          <w:lang w:eastAsia="zh-CN"/>
        </w:rPr>
      </w:pPr>
      <w:r>
        <w:rPr>
          <w:lang w:eastAsia="zh-CN"/>
        </w:rPr>
        <w:t xml:space="preserve">        - REPT_DELY_SUCCESS: Indicates that the report delivery is successful.</w:t>
      </w:r>
    </w:p>
    <w:p w14:paraId="747D5A52" w14:textId="77777777" w:rsidR="007A011F" w:rsidRDefault="00000000">
      <w:pPr>
        <w:pStyle w:val="PL"/>
        <w:rPr>
          <w:lang w:eastAsia="zh-CN"/>
        </w:rPr>
      </w:pPr>
      <w:r>
        <w:rPr>
          <w:lang w:eastAsia="zh-CN"/>
        </w:rPr>
        <w:t xml:space="preserve">        - REPT_DELY_FAILED: Indicates that the report delivery is failed.</w:t>
      </w:r>
    </w:p>
    <w:p w14:paraId="07FEEC69" w14:textId="77777777" w:rsidR="007A011F" w:rsidRDefault="007A011F">
      <w:pPr>
        <w:pStyle w:val="PL"/>
        <w:rPr>
          <w:lang w:eastAsia="zh-CN"/>
        </w:rPr>
      </w:pPr>
    </w:p>
    <w:p w14:paraId="59C02BEB" w14:textId="77777777" w:rsidR="007A011F" w:rsidRDefault="00000000">
      <w:pPr>
        <w:pStyle w:val="PL"/>
        <w:rPr>
          <w:lang w:eastAsia="zh-CN"/>
        </w:rPr>
      </w:pPr>
      <w:r>
        <w:rPr>
          <w:lang w:eastAsia="zh-CN"/>
        </w:rPr>
        <w:t xml:space="preserve">    Priority:</w:t>
      </w:r>
    </w:p>
    <w:p w14:paraId="3C61C3EB" w14:textId="77777777" w:rsidR="007A011F" w:rsidRDefault="00000000">
      <w:pPr>
        <w:pStyle w:val="PL"/>
        <w:rPr>
          <w:lang w:eastAsia="zh-CN"/>
        </w:rPr>
      </w:pPr>
      <w:r>
        <w:rPr>
          <w:lang w:eastAsia="zh-CN"/>
        </w:rPr>
        <w:t xml:space="preserve">      anyOf:</w:t>
      </w:r>
    </w:p>
    <w:p w14:paraId="0DA5D748" w14:textId="77777777" w:rsidR="007A011F" w:rsidRDefault="00000000">
      <w:pPr>
        <w:pStyle w:val="PL"/>
        <w:rPr>
          <w:lang w:eastAsia="zh-CN"/>
        </w:rPr>
      </w:pPr>
      <w:r>
        <w:rPr>
          <w:lang w:eastAsia="zh-CN"/>
        </w:rPr>
        <w:t xml:space="preserve">      - type: string</w:t>
      </w:r>
    </w:p>
    <w:p w14:paraId="2E408E85" w14:textId="77777777" w:rsidR="007A011F" w:rsidRDefault="00000000">
      <w:pPr>
        <w:pStyle w:val="PL"/>
        <w:rPr>
          <w:lang w:eastAsia="zh-CN"/>
        </w:rPr>
      </w:pPr>
      <w:r>
        <w:rPr>
          <w:lang w:eastAsia="zh-CN"/>
        </w:rPr>
        <w:t xml:space="preserve">        enum:</w:t>
      </w:r>
    </w:p>
    <w:p w14:paraId="7DA841FB" w14:textId="77777777" w:rsidR="007A011F" w:rsidRDefault="00000000">
      <w:pPr>
        <w:pStyle w:val="PL"/>
        <w:rPr>
          <w:lang w:eastAsia="zh-CN"/>
        </w:rPr>
      </w:pPr>
      <w:r>
        <w:rPr>
          <w:lang w:eastAsia="zh-CN"/>
        </w:rPr>
        <w:t xml:space="preserve">          - HIGH</w:t>
      </w:r>
    </w:p>
    <w:p w14:paraId="3AF826D5" w14:textId="77777777" w:rsidR="007A011F" w:rsidRDefault="00000000">
      <w:pPr>
        <w:pStyle w:val="PL"/>
        <w:rPr>
          <w:lang w:eastAsia="zh-CN"/>
        </w:rPr>
      </w:pPr>
      <w:r>
        <w:rPr>
          <w:lang w:eastAsia="zh-CN"/>
        </w:rPr>
        <w:t xml:space="preserve">          - MIDDLE</w:t>
      </w:r>
    </w:p>
    <w:p w14:paraId="5CF67B8A" w14:textId="77777777" w:rsidR="007A011F" w:rsidRDefault="00000000">
      <w:pPr>
        <w:pStyle w:val="PL"/>
        <w:rPr>
          <w:lang w:eastAsia="zh-CN"/>
        </w:rPr>
      </w:pPr>
      <w:r>
        <w:rPr>
          <w:lang w:eastAsia="zh-CN"/>
        </w:rPr>
        <w:t xml:space="preserve">          - LOW</w:t>
      </w:r>
    </w:p>
    <w:p w14:paraId="76EE45E1" w14:textId="77777777" w:rsidR="007A011F" w:rsidRDefault="00000000">
      <w:pPr>
        <w:pStyle w:val="PL"/>
        <w:rPr>
          <w:lang w:eastAsia="zh-CN"/>
        </w:rPr>
      </w:pPr>
      <w:r>
        <w:rPr>
          <w:lang w:eastAsia="zh-CN"/>
        </w:rPr>
        <w:t xml:space="preserve">      - type: string</w:t>
      </w:r>
    </w:p>
    <w:p w14:paraId="2DFBC665" w14:textId="77777777" w:rsidR="007A011F" w:rsidRDefault="00000000">
      <w:pPr>
        <w:pStyle w:val="PL"/>
        <w:rPr>
          <w:lang w:eastAsia="zh-CN"/>
        </w:rPr>
      </w:pPr>
      <w:r>
        <w:rPr>
          <w:lang w:eastAsia="zh-CN"/>
        </w:rPr>
        <w:t xml:space="preserve">        description: &gt;</w:t>
      </w:r>
    </w:p>
    <w:p w14:paraId="2EF6DBB2" w14:textId="77777777" w:rsidR="007A011F" w:rsidRDefault="00000000">
      <w:pPr>
        <w:pStyle w:val="PL"/>
        <w:rPr>
          <w:lang w:eastAsia="zh-CN"/>
        </w:rPr>
      </w:pPr>
      <w:r>
        <w:rPr>
          <w:lang w:eastAsia="zh-CN"/>
        </w:rPr>
        <w:t xml:space="preserve">          This string provides forward-compatibility with future</w:t>
      </w:r>
    </w:p>
    <w:p w14:paraId="4F570EAF" w14:textId="77777777" w:rsidR="007A011F" w:rsidRDefault="00000000">
      <w:pPr>
        <w:pStyle w:val="PL"/>
        <w:rPr>
          <w:lang w:eastAsia="zh-CN"/>
        </w:rPr>
      </w:pPr>
      <w:r>
        <w:rPr>
          <w:lang w:eastAsia="zh-CN"/>
        </w:rPr>
        <w:t xml:space="preserve">          extensions to the enumeration but is not used to encode</w:t>
      </w:r>
    </w:p>
    <w:p w14:paraId="59DB334D" w14:textId="77777777" w:rsidR="007A011F" w:rsidRDefault="00000000">
      <w:pPr>
        <w:pStyle w:val="PL"/>
        <w:rPr>
          <w:lang w:eastAsia="zh-CN"/>
        </w:rPr>
      </w:pPr>
      <w:r>
        <w:rPr>
          <w:lang w:eastAsia="zh-CN"/>
        </w:rPr>
        <w:t xml:space="preserve">          content defined in the present version of this API.</w:t>
      </w:r>
    </w:p>
    <w:p w14:paraId="494C081C" w14:textId="77777777" w:rsidR="007A011F" w:rsidRDefault="00000000">
      <w:pPr>
        <w:pStyle w:val="PL"/>
        <w:rPr>
          <w:lang w:eastAsia="zh-CN"/>
        </w:rPr>
      </w:pPr>
      <w:r>
        <w:rPr>
          <w:lang w:eastAsia="zh-CN"/>
        </w:rPr>
        <w:t xml:space="preserve">      description: |</w:t>
      </w:r>
    </w:p>
    <w:p w14:paraId="04DFECAC" w14:textId="77777777" w:rsidR="007A011F" w:rsidRDefault="00000000">
      <w:pPr>
        <w:pStyle w:val="PL"/>
        <w:rPr>
          <w:lang w:val="en-US" w:eastAsia="zh-CN"/>
        </w:rPr>
      </w:pPr>
      <w:r>
        <w:rPr>
          <w:rFonts w:hint="eastAsia"/>
          <w:lang w:val="en-US" w:eastAsia="zh-CN"/>
        </w:rPr>
        <w:t xml:space="preserve">        Application priority level requested for this message.</w:t>
      </w:r>
    </w:p>
    <w:p w14:paraId="1D873570" w14:textId="77777777" w:rsidR="007A011F" w:rsidRDefault="00000000">
      <w:pPr>
        <w:pStyle w:val="PL"/>
        <w:rPr>
          <w:lang w:eastAsia="zh-CN"/>
        </w:rPr>
      </w:pPr>
      <w:r>
        <w:rPr>
          <w:lang w:eastAsia="zh-CN"/>
        </w:rPr>
        <w:t xml:space="preserve">        Possible values are:</w:t>
      </w:r>
    </w:p>
    <w:p w14:paraId="6719D0F1" w14:textId="77777777" w:rsidR="007A011F" w:rsidRDefault="00000000">
      <w:pPr>
        <w:pStyle w:val="PL"/>
        <w:rPr>
          <w:lang w:eastAsia="zh-CN"/>
        </w:rPr>
      </w:pPr>
      <w:r>
        <w:rPr>
          <w:lang w:eastAsia="zh-CN"/>
        </w:rPr>
        <w:t xml:space="preserve">        - HIGH: Indicates the messages should be sent in high priority.</w:t>
      </w:r>
    </w:p>
    <w:p w14:paraId="6471A3C9" w14:textId="77777777" w:rsidR="007A011F" w:rsidRDefault="00000000">
      <w:pPr>
        <w:pStyle w:val="PL"/>
        <w:rPr>
          <w:lang w:eastAsia="zh-CN"/>
        </w:rPr>
      </w:pPr>
      <w:r>
        <w:rPr>
          <w:lang w:eastAsia="zh-CN"/>
        </w:rPr>
        <w:t xml:space="preserve">        - MIDDLE: Indicates the messages should be sent in middle priority.</w:t>
      </w:r>
    </w:p>
    <w:p w14:paraId="76A547FC" w14:textId="77777777" w:rsidR="007A011F" w:rsidRDefault="00000000">
      <w:pPr>
        <w:pStyle w:val="PL"/>
        <w:rPr>
          <w:lang w:eastAsia="zh-CN"/>
        </w:rPr>
      </w:pPr>
      <w:r>
        <w:rPr>
          <w:lang w:eastAsia="zh-CN"/>
        </w:rPr>
        <w:t xml:space="preserve">        - LOW: Indicates the messages should be sent in low priority.</w:t>
      </w:r>
    </w:p>
    <w:p w14:paraId="3DC772F4" w14:textId="77777777" w:rsidR="007A011F" w:rsidRDefault="00000000">
      <w:pPr>
        <w:pStyle w:val="Heading1"/>
        <w:rPr>
          <w:lang w:eastAsia="zh-CN"/>
        </w:rPr>
      </w:pPr>
      <w:bookmarkStart w:id="1304" w:name="_Toc97197237"/>
      <w:bookmarkStart w:id="1305" w:name="_Toc122117512"/>
      <w:bookmarkStart w:id="1306" w:name="_Toc138694799"/>
      <w:bookmarkStart w:id="1307" w:name="_Toc96996831"/>
      <w:r>
        <w:rPr>
          <w:lang w:eastAsia="zh-CN"/>
        </w:rPr>
        <w:t>A.4</w:t>
      </w:r>
      <w:r>
        <w:rPr>
          <w:lang w:eastAsia="zh-CN"/>
        </w:rPr>
        <w:tab/>
        <w:t>MSGG_L3GDelivery API</w:t>
      </w:r>
      <w:bookmarkEnd w:id="1304"/>
      <w:bookmarkEnd w:id="1305"/>
      <w:bookmarkEnd w:id="1306"/>
      <w:bookmarkEnd w:id="1307"/>
    </w:p>
    <w:p w14:paraId="2791BD67" w14:textId="77777777" w:rsidR="007A011F" w:rsidRDefault="00000000">
      <w:pPr>
        <w:pStyle w:val="PL"/>
        <w:rPr>
          <w:lang w:eastAsia="zh-CN"/>
        </w:rPr>
      </w:pPr>
      <w:r>
        <w:rPr>
          <w:lang w:eastAsia="zh-CN"/>
        </w:rPr>
        <w:t>openapi: 3.0.0</w:t>
      </w:r>
    </w:p>
    <w:p w14:paraId="1D1BEC31" w14:textId="77777777" w:rsidR="007A011F" w:rsidRDefault="00000000">
      <w:pPr>
        <w:pStyle w:val="PL"/>
        <w:rPr>
          <w:lang w:eastAsia="zh-CN"/>
        </w:rPr>
      </w:pPr>
      <w:r>
        <w:rPr>
          <w:lang w:eastAsia="zh-CN"/>
        </w:rPr>
        <w:t>info:</w:t>
      </w:r>
    </w:p>
    <w:p w14:paraId="5340CA1F" w14:textId="77777777" w:rsidR="007A011F" w:rsidRDefault="00000000">
      <w:pPr>
        <w:pStyle w:val="PL"/>
        <w:rPr>
          <w:lang w:eastAsia="zh-CN"/>
        </w:rPr>
      </w:pPr>
      <w:r>
        <w:rPr>
          <w:lang w:eastAsia="zh-CN"/>
        </w:rPr>
        <w:t xml:space="preserve">  title: MSGG_L3GDelivery</w:t>
      </w:r>
    </w:p>
    <w:p w14:paraId="7796FB8C" w14:textId="77777777" w:rsidR="007A011F"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763D2676" w14:textId="77777777" w:rsidR="007A011F" w:rsidRDefault="00000000">
      <w:pPr>
        <w:pStyle w:val="PL"/>
        <w:rPr>
          <w:lang w:eastAsia="zh-CN"/>
        </w:rPr>
      </w:pPr>
      <w:r>
        <w:rPr>
          <w:lang w:eastAsia="zh-CN"/>
        </w:rPr>
        <w:t xml:space="preserve">  description: |</w:t>
      </w:r>
    </w:p>
    <w:p w14:paraId="22F97FC5" w14:textId="77777777" w:rsidR="007A011F" w:rsidRDefault="00000000">
      <w:pPr>
        <w:pStyle w:val="PL"/>
        <w:rPr>
          <w:lang w:eastAsia="zh-CN"/>
        </w:rPr>
      </w:pPr>
      <w:r>
        <w:rPr>
          <w:lang w:eastAsia="zh-CN"/>
        </w:rPr>
        <w:t xml:space="preserve">    API for MSGG L3G Message Delivery Service.  </w:t>
      </w:r>
    </w:p>
    <w:p w14:paraId="58A768A1" w14:textId="77777777" w:rsidR="007A011F"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2965CDF1" w14:textId="77777777" w:rsidR="007A011F" w:rsidRDefault="00000000">
      <w:pPr>
        <w:pStyle w:val="PL"/>
        <w:rPr>
          <w:lang w:eastAsia="zh-CN"/>
        </w:rPr>
      </w:pPr>
      <w:r>
        <w:rPr>
          <w:lang w:eastAsia="zh-CN"/>
        </w:rPr>
        <w:t xml:space="preserve">    All rights reserved.</w:t>
      </w:r>
    </w:p>
    <w:p w14:paraId="419A6E24" w14:textId="77777777" w:rsidR="007A011F" w:rsidRDefault="007A011F">
      <w:pPr>
        <w:pStyle w:val="PL"/>
        <w:rPr>
          <w:lang w:eastAsia="zh-CN"/>
        </w:rPr>
      </w:pPr>
    </w:p>
    <w:p w14:paraId="5C8041E1" w14:textId="77777777" w:rsidR="007A011F" w:rsidRDefault="00000000">
      <w:pPr>
        <w:pStyle w:val="PL"/>
        <w:rPr>
          <w:lang w:eastAsia="zh-CN"/>
        </w:rPr>
      </w:pPr>
      <w:r>
        <w:rPr>
          <w:lang w:eastAsia="zh-CN"/>
        </w:rPr>
        <w:t>externalDocs:</w:t>
      </w:r>
    </w:p>
    <w:p w14:paraId="3F6C36AB" w14:textId="77777777" w:rsidR="007A011F" w:rsidRDefault="00000000">
      <w:pPr>
        <w:pStyle w:val="PL"/>
        <w:rPr>
          <w:lang w:eastAsia="zh-CN"/>
        </w:rPr>
      </w:pPr>
      <w:r>
        <w:rPr>
          <w:lang w:eastAsia="zh-CN"/>
        </w:rPr>
        <w:t xml:space="preserve">  description: &gt;</w:t>
      </w:r>
    </w:p>
    <w:p w14:paraId="357A2779" w14:textId="77777777" w:rsidR="007A011F"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14:paraId="2A490F45" w14:textId="77777777" w:rsidR="007A011F" w:rsidRDefault="00000000">
      <w:pPr>
        <w:pStyle w:val="PL"/>
        <w:rPr>
          <w:lang w:eastAsia="zh-CN"/>
        </w:rPr>
      </w:pPr>
      <w:r>
        <w:rPr>
          <w:lang w:eastAsia="zh-CN"/>
        </w:rPr>
        <w:t xml:space="preserve">    specification; Stage 3</w:t>
      </w:r>
    </w:p>
    <w:p w14:paraId="4FDB9A64" w14:textId="77777777" w:rsidR="007A011F" w:rsidRDefault="00000000">
      <w:pPr>
        <w:pStyle w:val="PL"/>
        <w:rPr>
          <w:lang w:eastAsia="zh-CN"/>
        </w:rPr>
      </w:pPr>
      <w:r>
        <w:rPr>
          <w:lang w:eastAsia="zh-CN"/>
        </w:rPr>
        <w:t xml:space="preserve">  url: https://www.3gpp.org/ftp/Specs/archive/29_series/29.538/</w:t>
      </w:r>
    </w:p>
    <w:p w14:paraId="36BEBD61" w14:textId="77777777" w:rsidR="007A011F" w:rsidRDefault="007A011F">
      <w:pPr>
        <w:pStyle w:val="PL"/>
        <w:rPr>
          <w:lang w:eastAsia="zh-CN"/>
        </w:rPr>
      </w:pPr>
    </w:p>
    <w:p w14:paraId="4E73FDEA" w14:textId="77777777" w:rsidR="007A011F" w:rsidRDefault="00000000">
      <w:pPr>
        <w:pStyle w:val="PL"/>
        <w:rPr>
          <w:lang w:eastAsia="zh-CN"/>
        </w:rPr>
      </w:pPr>
      <w:r>
        <w:rPr>
          <w:lang w:eastAsia="zh-CN"/>
        </w:rPr>
        <w:t>servers:</w:t>
      </w:r>
    </w:p>
    <w:p w14:paraId="52E0E561" w14:textId="77777777" w:rsidR="007A011F" w:rsidRDefault="00000000">
      <w:pPr>
        <w:pStyle w:val="PL"/>
        <w:rPr>
          <w:lang w:eastAsia="zh-CN"/>
        </w:rPr>
      </w:pPr>
      <w:r>
        <w:rPr>
          <w:lang w:eastAsia="zh-CN"/>
        </w:rPr>
        <w:t xml:space="preserve">  - url: '{apiRoot}/msgg-l3gdelivery/v1'</w:t>
      </w:r>
    </w:p>
    <w:p w14:paraId="18CC9F3F" w14:textId="77777777" w:rsidR="007A011F" w:rsidRDefault="00000000">
      <w:pPr>
        <w:pStyle w:val="PL"/>
        <w:rPr>
          <w:lang w:eastAsia="zh-CN"/>
        </w:rPr>
      </w:pPr>
      <w:r>
        <w:rPr>
          <w:lang w:eastAsia="zh-CN"/>
        </w:rPr>
        <w:t xml:space="preserve">    variables:</w:t>
      </w:r>
    </w:p>
    <w:p w14:paraId="7D05E1AA" w14:textId="77777777" w:rsidR="007A011F" w:rsidRDefault="00000000">
      <w:pPr>
        <w:pStyle w:val="PL"/>
        <w:rPr>
          <w:lang w:eastAsia="zh-CN"/>
        </w:rPr>
      </w:pPr>
      <w:r>
        <w:rPr>
          <w:lang w:eastAsia="zh-CN"/>
        </w:rPr>
        <w:t xml:space="preserve">      apiRoot:</w:t>
      </w:r>
    </w:p>
    <w:p w14:paraId="65AF3649" w14:textId="77777777" w:rsidR="007A011F" w:rsidRDefault="00000000">
      <w:pPr>
        <w:pStyle w:val="PL"/>
        <w:rPr>
          <w:lang w:eastAsia="zh-CN"/>
        </w:rPr>
      </w:pPr>
      <w:r>
        <w:rPr>
          <w:lang w:eastAsia="zh-CN"/>
        </w:rPr>
        <w:t xml:space="preserve">        default: https://example.com</w:t>
      </w:r>
    </w:p>
    <w:p w14:paraId="0DC26E5B" w14:textId="77777777" w:rsidR="007A011F" w:rsidRDefault="00000000">
      <w:pPr>
        <w:pStyle w:val="PL"/>
        <w:rPr>
          <w:lang w:eastAsia="zh-CN"/>
        </w:rPr>
      </w:pPr>
      <w:r>
        <w:rPr>
          <w:lang w:eastAsia="zh-CN"/>
        </w:rPr>
        <w:t xml:space="preserve">        description: apiRoot as defined in clause 4.4 of 3GPP TS 29.501</w:t>
      </w:r>
    </w:p>
    <w:p w14:paraId="771058BF" w14:textId="77777777" w:rsidR="007A011F" w:rsidRDefault="007A011F">
      <w:pPr>
        <w:pStyle w:val="PL"/>
        <w:rPr>
          <w:lang w:eastAsia="zh-CN"/>
        </w:rPr>
      </w:pPr>
    </w:p>
    <w:p w14:paraId="4929805C" w14:textId="77777777" w:rsidR="007A011F" w:rsidRDefault="00000000">
      <w:pPr>
        <w:pStyle w:val="PL"/>
        <w:rPr>
          <w:lang w:eastAsia="zh-CN"/>
        </w:rPr>
      </w:pPr>
      <w:r>
        <w:rPr>
          <w:lang w:eastAsia="zh-CN"/>
        </w:rPr>
        <w:t>security:</w:t>
      </w:r>
    </w:p>
    <w:p w14:paraId="582E35B1" w14:textId="77777777" w:rsidR="007A011F" w:rsidRDefault="00000000">
      <w:pPr>
        <w:pStyle w:val="PL"/>
        <w:rPr>
          <w:lang w:eastAsia="zh-CN"/>
        </w:rPr>
      </w:pPr>
      <w:r>
        <w:rPr>
          <w:lang w:eastAsia="zh-CN"/>
        </w:rPr>
        <w:t xml:space="preserve">  - {}</w:t>
      </w:r>
    </w:p>
    <w:p w14:paraId="7FCEB332" w14:textId="77777777" w:rsidR="007A011F" w:rsidRDefault="00000000">
      <w:pPr>
        <w:pStyle w:val="PL"/>
        <w:rPr>
          <w:lang w:eastAsia="zh-CN"/>
        </w:rPr>
      </w:pPr>
      <w:r>
        <w:rPr>
          <w:lang w:eastAsia="zh-CN"/>
        </w:rPr>
        <w:t xml:space="preserve">  - oAuth2ClientCredentials:</w:t>
      </w:r>
    </w:p>
    <w:p w14:paraId="37BD7495" w14:textId="77777777" w:rsidR="007A011F" w:rsidRDefault="00000000">
      <w:pPr>
        <w:pStyle w:val="PL"/>
        <w:rPr>
          <w:lang w:eastAsia="zh-CN"/>
        </w:rPr>
      </w:pPr>
      <w:r>
        <w:rPr>
          <w:lang w:eastAsia="zh-CN"/>
        </w:rPr>
        <w:t xml:space="preserve">    - msgg-l3gdelivery</w:t>
      </w:r>
    </w:p>
    <w:p w14:paraId="7A2E55DC" w14:textId="77777777" w:rsidR="007A011F" w:rsidRDefault="007A011F">
      <w:pPr>
        <w:pStyle w:val="PL"/>
        <w:rPr>
          <w:lang w:eastAsia="zh-CN"/>
        </w:rPr>
      </w:pPr>
    </w:p>
    <w:p w14:paraId="5EA0E20A" w14:textId="77777777" w:rsidR="007A011F" w:rsidRDefault="00000000">
      <w:pPr>
        <w:pStyle w:val="PL"/>
        <w:rPr>
          <w:lang w:eastAsia="zh-CN"/>
        </w:rPr>
      </w:pPr>
      <w:r>
        <w:rPr>
          <w:lang w:eastAsia="zh-CN"/>
        </w:rPr>
        <w:t>paths:</w:t>
      </w:r>
    </w:p>
    <w:p w14:paraId="5D0C830E" w14:textId="77777777" w:rsidR="007A011F" w:rsidRDefault="00000000">
      <w:pPr>
        <w:pStyle w:val="PL"/>
        <w:rPr>
          <w:lang w:eastAsia="zh-CN"/>
        </w:rPr>
      </w:pPr>
      <w:r>
        <w:rPr>
          <w:lang w:eastAsia="zh-CN"/>
        </w:rPr>
        <w:t xml:space="preserve">  /deliver-message:</w:t>
      </w:r>
    </w:p>
    <w:p w14:paraId="440C9FBB" w14:textId="77777777" w:rsidR="007A011F" w:rsidRDefault="00000000">
      <w:pPr>
        <w:pStyle w:val="PL"/>
        <w:rPr>
          <w:lang w:eastAsia="zh-CN"/>
        </w:rPr>
      </w:pPr>
      <w:r>
        <w:rPr>
          <w:lang w:eastAsia="zh-CN"/>
        </w:rPr>
        <w:t xml:space="preserve">    post:</w:t>
      </w:r>
    </w:p>
    <w:p w14:paraId="33589523" w14:textId="77777777" w:rsidR="007A011F" w:rsidRDefault="00000000">
      <w:pPr>
        <w:pStyle w:val="PL"/>
        <w:rPr>
          <w:lang w:eastAsia="zh-CN"/>
        </w:rPr>
      </w:pPr>
      <w:r>
        <w:rPr>
          <w:lang w:eastAsia="zh-CN"/>
        </w:rPr>
        <w:t xml:space="preserve">      summary: deliver message to Legacy 3GPP Message Gateway</w:t>
      </w:r>
    </w:p>
    <w:p w14:paraId="685E2F23" w14:textId="77777777" w:rsidR="007A011F" w:rsidRDefault="00000000">
      <w:pPr>
        <w:pStyle w:val="PL"/>
        <w:rPr>
          <w:lang w:eastAsia="zh-CN"/>
        </w:rPr>
      </w:pPr>
      <w:r>
        <w:rPr>
          <w:lang w:eastAsia="zh-CN"/>
        </w:rPr>
        <w:t xml:space="preserve">      tags:</w:t>
      </w:r>
    </w:p>
    <w:p w14:paraId="0043403D" w14:textId="77777777" w:rsidR="007A011F" w:rsidRDefault="00000000">
      <w:pPr>
        <w:pStyle w:val="PL"/>
        <w:rPr>
          <w:lang w:eastAsia="zh-CN"/>
        </w:rPr>
      </w:pPr>
      <w:r>
        <w:rPr>
          <w:lang w:eastAsia="zh-CN"/>
        </w:rPr>
        <w:t xml:space="preserve">        - L3G Message delivery</w:t>
      </w:r>
    </w:p>
    <w:p w14:paraId="2F041491" w14:textId="77777777" w:rsidR="007A011F" w:rsidRDefault="00000000">
      <w:pPr>
        <w:pStyle w:val="PL"/>
        <w:rPr>
          <w:lang w:eastAsia="zh-CN"/>
        </w:rPr>
      </w:pPr>
      <w:r>
        <w:rPr>
          <w:lang w:eastAsia="zh-CN"/>
        </w:rPr>
        <w:t xml:space="preserve">      requestBody:</w:t>
      </w:r>
    </w:p>
    <w:p w14:paraId="4A95BF31" w14:textId="77777777" w:rsidR="007A011F" w:rsidRDefault="00000000">
      <w:pPr>
        <w:pStyle w:val="PL"/>
        <w:rPr>
          <w:lang w:eastAsia="zh-CN"/>
        </w:rPr>
      </w:pPr>
      <w:r>
        <w:rPr>
          <w:lang w:eastAsia="zh-CN"/>
        </w:rPr>
        <w:t xml:space="preserve">        required: true</w:t>
      </w:r>
    </w:p>
    <w:p w14:paraId="6DD48BB9" w14:textId="77777777" w:rsidR="007A011F" w:rsidRDefault="00000000">
      <w:pPr>
        <w:pStyle w:val="PL"/>
        <w:rPr>
          <w:lang w:eastAsia="zh-CN"/>
        </w:rPr>
      </w:pPr>
      <w:r>
        <w:rPr>
          <w:lang w:eastAsia="zh-CN"/>
        </w:rPr>
        <w:t xml:space="preserve">        content:</w:t>
      </w:r>
    </w:p>
    <w:p w14:paraId="0E0118A5" w14:textId="77777777" w:rsidR="007A011F" w:rsidRDefault="00000000">
      <w:pPr>
        <w:pStyle w:val="PL"/>
        <w:rPr>
          <w:lang w:eastAsia="zh-CN"/>
        </w:rPr>
      </w:pPr>
      <w:r>
        <w:rPr>
          <w:lang w:eastAsia="zh-CN"/>
        </w:rPr>
        <w:t xml:space="preserve">          application/json:</w:t>
      </w:r>
    </w:p>
    <w:p w14:paraId="5B1B1CB9" w14:textId="77777777" w:rsidR="007A011F" w:rsidRDefault="00000000">
      <w:pPr>
        <w:pStyle w:val="PL"/>
        <w:rPr>
          <w:lang w:eastAsia="zh-CN"/>
        </w:rPr>
      </w:pPr>
      <w:r>
        <w:rPr>
          <w:lang w:eastAsia="zh-CN"/>
        </w:rPr>
        <w:t xml:space="preserve">            schema:</w:t>
      </w:r>
    </w:p>
    <w:p w14:paraId="3A29DA8C" w14:textId="77777777" w:rsidR="007A011F" w:rsidRDefault="00000000">
      <w:pPr>
        <w:pStyle w:val="PL"/>
        <w:rPr>
          <w:lang w:eastAsia="zh-CN"/>
        </w:rPr>
      </w:pPr>
      <w:r>
        <w:rPr>
          <w:lang w:eastAsia="zh-CN"/>
        </w:rPr>
        <w:t xml:space="preserve">              $ref: '#/components/schemas/L3gMessageDelivery'</w:t>
      </w:r>
    </w:p>
    <w:p w14:paraId="72B1F191" w14:textId="77777777" w:rsidR="007A011F" w:rsidRDefault="00000000">
      <w:pPr>
        <w:pStyle w:val="PL"/>
        <w:rPr>
          <w:lang w:eastAsia="zh-CN"/>
        </w:rPr>
      </w:pPr>
      <w:r>
        <w:rPr>
          <w:lang w:eastAsia="zh-CN"/>
        </w:rPr>
        <w:t xml:space="preserve">      responses:</w:t>
      </w:r>
    </w:p>
    <w:p w14:paraId="2F8D372C" w14:textId="77777777" w:rsidR="007A011F" w:rsidRDefault="00000000">
      <w:pPr>
        <w:pStyle w:val="PL"/>
        <w:rPr>
          <w:lang w:eastAsia="zh-CN"/>
        </w:rPr>
      </w:pPr>
      <w:r>
        <w:rPr>
          <w:lang w:eastAsia="zh-CN"/>
        </w:rPr>
        <w:t xml:space="preserve">        '204':</w:t>
      </w:r>
    </w:p>
    <w:p w14:paraId="578A5140" w14:textId="77777777" w:rsidR="007A011F" w:rsidRDefault="00000000">
      <w:pPr>
        <w:pStyle w:val="PL"/>
        <w:rPr>
          <w:lang w:eastAsia="zh-CN"/>
        </w:rPr>
      </w:pPr>
      <w:r>
        <w:rPr>
          <w:lang w:eastAsia="zh-CN"/>
        </w:rPr>
        <w:t xml:space="preserve">          description: No Content, Message delivery successful</w:t>
      </w:r>
    </w:p>
    <w:p w14:paraId="705BDBEA" w14:textId="77777777" w:rsidR="007A011F" w:rsidRDefault="00000000">
      <w:pPr>
        <w:pStyle w:val="PL"/>
        <w:rPr>
          <w:lang w:eastAsia="zh-CN"/>
        </w:rPr>
      </w:pPr>
      <w:r>
        <w:rPr>
          <w:lang w:eastAsia="zh-CN"/>
        </w:rPr>
        <w:t xml:space="preserve">        '400':</w:t>
      </w:r>
    </w:p>
    <w:p w14:paraId="0F108DC8" w14:textId="77777777" w:rsidR="007A011F" w:rsidRDefault="00000000">
      <w:pPr>
        <w:pStyle w:val="PL"/>
        <w:rPr>
          <w:lang w:eastAsia="zh-CN"/>
        </w:rPr>
      </w:pPr>
      <w:r>
        <w:rPr>
          <w:lang w:eastAsia="zh-CN"/>
        </w:rPr>
        <w:t xml:space="preserve">          $ref: 'TS29571_CommonData.yaml#/components/responses/400'</w:t>
      </w:r>
    </w:p>
    <w:p w14:paraId="091BE92F" w14:textId="77777777" w:rsidR="007A011F" w:rsidRDefault="00000000">
      <w:pPr>
        <w:pStyle w:val="PL"/>
        <w:rPr>
          <w:lang w:eastAsia="zh-CN"/>
        </w:rPr>
      </w:pPr>
      <w:r>
        <w:rPr>
          <w:lang w:eastAsia="zh-CN"/>
        </w:rPr>
        <w:t xml:space="preserve">        '401':</w:t>
      </w:r>
    </w:p>
    <w:p w14:paraId="0ECD540B" w14:textId="77777777" w:rsidR="007A011F" w:rsidRDefault="00000000">
      <w:pPr>
        <w:pStyle w:val="PL"/>
        <w:rPr>
          <w:lang w:eastAsia="zh-CN"/>
        </w:rPr>
      </w:pPr>
      <w:r>
        <w:rPr>
          <w:lang w:eastAsia="zh-CN"/>
        </w:rPr>
        <w:t xml:space="preserve">          $ref: 'TS29571_CommonData.yaml#/components/responses/401'</w:t>
      </w:r>
    </w:p>
    <w:p w14:paraId="761DE4A9" w14:textId="77777777" w:rsidR="007A011F" w:rsidRDefault="00000000">
      <w:pPr>
        <w:pStyle w:val="PL"/>
        <w:rPr>
          <w:lang w:eastAsia="zh-CN"/>
        </w:rPr>
      </w:pPr>
      <w:r>
        <w:rPr>
          <w:lang w:eastAsia="zh-CN"/>
        </w:rPr>
        <w:t xml:space="preserve">        '403':</w:t>
      </w:r>
    </w:p>
    <w:p w14:paraId="73DA3036" w14:textId="77777777" w:rsidR="007A011F" w:rsidRDefault="00000000">
      <w:pPr>
        <w:pStyle w:val="PL"/>
        <w:rPr>
          <w:lang w:eastAsia="zh-CN"/>
        </w:rPr>
      </w:pPr>
      <w:r>
        <w:rPr>
          <w:lang w:eastAsia="zh-CN"/>
        </w:rPr>
        <w:t xml:space="preserve">          $ref: 'TS29571_CommonData.yaml#/components/responses/403'</w:t>
      </w:r>
    </w:p>
    <w:p w14:paraId="14787B89" w14:textId="77777777" w:rsidR="007A011F" w:rsidRDefault="00000000">
      <w:pPr>
        <w:pStyle w:val="PL"/>
        <w:rPr>
          <w:lang w:eastAsia="zh-CN"/>
        </w:rPr>
      </w:pPr>
      <w:r>
        <w:rPr>
          <w:lang w:eastAsia="zh-CN"/>
        </w:rPr>
        <w:t xml:space="preserve">        '404':</w:t>
      </w:r>
    </w:p>
    <w:p w14:paraId="6D27EA3E" w14:textId="77777777" w:rsidR="007A011F" w:rsidRDefault="00000000">
      <w:pPr>
        <w:pStyle w:val="PL"/>
        <w:rPr>
          <w:lang w:eastAsia="zh-CN"/>
        </w:rPr>
      </w:pPr>
      <w:r>
        <w:rPr>
          <w:lang w:eastAsia="zh-CN"/>
        </w:rPr>
        <w:t xml:space="preserve">          $ref: 'TS29571_CommonData.yaml#/components/responses/404'</w:t>
      </w:r>
    </w:p>
    <w:p w14:paraId="2F52448F" w14:textId="77777777" w:rsidR="007A011F" w:rsidRDefault="00000000">
      <w:pPr>
        <w:pStyle w:val="PL"/>
        <w:rPr>
          <w:lang w:eastAsia="zh-CN"/>
        </w:rPr>
      </w:pPr>
      <w:r>
        <w:rPr>
          <w:lang w:eastAsia="zh-CN"/>
        </w:rPr>
        <w:t xml:space="preserve">        '411':</w:t>
      </w:r>
    </w:p>
    <w:p w14:paraId="021CFB7E" w14:textId="77777777" w:rsidR="007A011F" w:rsidRDefault="00000000">
      <w:pPr>
        <w:pStyle w:val="PL"/>
        <w:rPr>
          <w:lang w:eastAsia="zh-CN"/>
        </w:rPr>
      </w:pPr>
      <w:r>
        <w:rPr>
          <w:lang w:eastAsia="zh-CN"/>
        </w:rPr>
        <w:t xml:space="preserve">          $ref: 'TS29571_CommonData.yaml#/components/responses/411'</w:t>
      </w:r>
    </w:p>
    <w:p w14:paraId="2CE8C693" w14:textId="77777777" w:rsidR="007A011F" w:rsidRDefault="00000000">
      <w:pPr>
        <w:pStyle w:val="PL"/>
        <w:rPr>
          <w:lang w:eastAsia="zh-CN"/>
        </w:rPr>
      </w:pPr>
      <w:r>
        <w:rPr>
          <w:lang w:eastAsia="zh-CN"/>
        </w:rPr>
        <w:t xml:space="preserve">        '413':</w:t>
      </w:r>
    </w:p>
    <w:p w14:paraId="7916B8E9" w14:textId="77777777" w:rsidR="007A011F" w:rsidRDefault="00000000">
      <w:pPr>
        <w:pStyle w:val="PL"/>
        <w:rPr>
          <w:lang w:eastAsia="zh-CN"/>
        </w:rPr>
      </w:pPr>
      <w:r>
        <w:rPr>
          <w:lang w:eastAsia="zh-CN"/>
        </w:rPr>
        <w:t xml:space="preserve">          $ref: 'TS29571_CommonData.yaml#/components/responses/413'</w:t>
      </w:r>
    </w:p>
    <w:p w14:paraId="77C0CCBC" w14:textId="77777777" w:rsidR="007A011F" w:rsidRDefault="00000000">
      <w:pPr>
        <w:pStyle w:val="PL"/>
        <w:rPr>
          <w:lang w:eastAsia="zh-CN"/>
        </w:rPr>
      </w:pPr>
      <w:r>
        <w:rPr>
          <w:lang w:eastAsia="zh-CN"/>
        </w:rPr>
        <w:t xml:space="preserve">        '415':</w:t>
      </w:r>
    </w:p>
    <w:p w14:paraId="3A7B3F82" w14:textId="77777777" w:rsidR="007A011F" w:rsidRDefault="00000000">
      <w:pPr>
        <w:pStyle w:val="PL"/>
        <w:rPr>
          <w:lang w:eastAsia="zh-CN"/>
        </w:rPr>
      </w:pPr>
      <w:r>
        <w:rPr>
          <w:lang w:eastAsia="zh-CN"/>
        </w:rPr>
        <w:t xml:space="preserve">          $ref: 'TS29571_CommonData.yaml#/components/responses/415'</w:t>
      </w:r>
    </w:p>
    <w:p w14:paraId="254037C5" w14:textId="77777777" w:rsidR="007A011F" w:rsidRDefault="00000000">
      <w:pPr>
        <w:pStyle w:val="PL"/>
        <w:rPr>
          <w:lang w:eastAsia="zh-CN"/>
        </w:rPr>
      </w:pPr>
      <w:r>
        <w:rPr>
          <w:lang w:eastAsia="zh-CN"/>
        </w:rPr>
        <w:t xml:space="preserve">        '429':</w:t>
      </w:r>
    </w:p>
    <w:p w14:paraId="2BA8365E" w14:textId="77777777" w:rsidR="007A011F" w:rsidRDefault="00000000">
      <w:pPr>
        <w:pStyle w:val="PL"/>
        <w:rPr>
          <w:lang w:eastAsia="zh-CN"/>
        </w:rPr>
      </w:pPr>
      <w:r>
        <w:rPr>
          <w:lang w:eastAsia="zh-CN"/>
        </w:rPr>
        <w:t xml:space="preserve">          $ref: 'TS29571_CommonData.yaml#/components/responses/429'</w:t>
      </w:r>
    </w:p>
    <w:p w14:paraId="6F3A77A8" w14:textId="77777777" w:rsidR="007A011F" w:rsidRDefault="00000000">
      <w:pPr>
        <w:pStyle w:val="PL"/>
        <w:rPr>
          <w:lang w:eastAsia="zh-CN"/>
        </w:rPr>
      </w:pPr>
      <w:r>
        <w:rPr>
          <w:lang w:eastAsia="zh-CN"/>
        </w:rPr>
        <w:t xml:space="preserve">        '500':</w:t>
      </w:r>
    </w:p>
    <w:p w14:paraId="310D5B1F" w14:textId="77777777" w:rsidR="007A011F" w:rsidRDefault="00000000">
      <w:pPr>
        <w:pStyle w:val="PL"/>
        <w:rPr>
          <w:lang w:eastAsia="zh-CN"/>
        </w:rPr>
      </w:pPr>
      <w:r>
        <w:rPr>
          <w:lang w:eastAsia="zh-CN"/>
        </w:rPr>
        <w:t xml:space="preserve">          $ref: 'TS29571_CommonData.yaml#/components/responses/500'</w:t>
      </w:r>
    </w:p>
    <w:p w14:paraId="686D8E19" w14:textId="77777777" w:rsidR="007A011F" w:rsidRDefault="00000000">
      <w:pPr>
        <w:pStyle w:val="PL"/>
        <w:rPr>
          <w:lang w:eastAsia="zh-CN"/>
        </w:rPr>
      </w:pPr>
      <w:r>
        <w:rPr>
          <w:lang w:eastAsia="zh-CN"/>
        </w:rPr>
        <w:t xml:space="preserve">        '503':</w:t>
      </w:r>
    </w:p>
    <w:p w14:paraId="4DF14D1E" w14:textId="77777777" w:rsidR="007A011F" w:rsidRDefault="00000000">
      <w:pPr>
        <w:pStyle w:val="PL"/>
        <w:rPr>
          <w:lang w:eastAsia="zh-CN"/>
        </w:rPr>
      </w:pPr>
      <w:r>
        <w:rPr>
          <w:lang w:eastAsia="zh-CN"/>
        </w:rPr>
        <w:t xml:space="preserve">          $ref: 'TS29571_CommonData.yaml#/components/responses/503'</w:t>
      </w:r>
    </w:p>
    <w:p w14:paraId="3D28514A" w14:textId="77777777" w:rsidR="007A011F" w:rsidRDefault="00000000">
      <w:pPr>
        <w:pStyle w:val="PL"/>
        <w:rPr>
          <w:lang w:eastAsia="zh-CN"/>
        </w:rPr>
      </w:pPr>
      <w:r>
        <w:rPr>
          <w:lang w:eastAsia="zh-CN"/>
        </w:rPr>
        <w:t xml:space="preserve">        default:</w:t>
      </w:r>
    </w:p>
    <w:p w14:paraId="4EC3521B" w14:textId="77777777" w:rsidR="007A011F" w:rsidRDefault="00000000">
      <w:pPr>
        <w:pStyle w:val="PL"/>
        <w:rPr>
          <w:lang w:eastAsia="zh-CN"/>
        </w:rPr>
      </w:pPr>
      <w:r>
        <w:rPr>
          <w:lang w:eastAsia="zh-CN"/>
        </w:rPr>
        <w:t xml:space="preserve">          $ref: 'TS29571_CommonData.yaml#/components/responses/default'</w:t>
      </w:r>
    </w:p>
    <w:p w14:paraId="3631C7ED" w14:textId="77777777" w:rsidR="007A011F" w:rsidRDefault="007A011F">
      <w:pPr>
        <w:pStyle w:val="PL"/>
        <w:rPr>
          <w:lang w:eastAsia="zh-CN"/>
        </w:rPr>
      </w:pPr>
    </w:p>
    <w:p w14:paraId="2ECF9B14" w14:textId="77777777" w:rsidR="007A011F" w:rsidRDefault="00000000">
      <w:pPr>
        <w:pStyle w:val="PL"/>
        <w:rPr>
          <w:lang w:eastAsia="zh-CN"/>
        </w:rPr>
      </w:pPr>
      <w:r>
        <w:rPr>
          <w:lang w:eastAsia="zh-CN"/>
        </w:rPr>
        <w:t xml:space="preserve">  /deliver-report:</w:t>
      </w:r>
    </w:p>
    <w:p w14:paraId="6D7D08C8" w14:textId="77777777" w:rsidR="007A011F" w:rsidRDefault="00000000">
      <w:pPr>
        <w:pStyle w:val="PL"/>
        <w:rPr>
          <w:lang w:eastAsia="zh-CN"/>
        </w:rPr>
      </w:pPr>
      <w:r>
        <w:rPr>
          <w:lang w:eastAsia="zh-CN"/>
        </w:rPr>
        <w:t xml:space="preserve">    post:</w:t>
      </w:r>
    </w:p>
    <w:p w14:paraId="70C6DB89" w14:textId="77777777" w:rsidR="007A011F" w:rsidRDefault="00000000">
      <w:pPr>
        <w:pStyle w:val="PL"/>
        <w:rPr>
          <w:lang w:eastAsia="zh-CN"/>
        </w:rPr>
      </w:pPr>
      <w:r>
        <w:rPr>
          <w:lang w:eastAsia="zh-CN"/>
        </w:rPr>
        <w:t xml:space="preserve">      summary: deliver status report to Legacy 3GPP Message Gateway</w:t>
      </w:r>
    </w:p>
    <w:p w14:paraId="17E112C7" w14:textId="77777777" w:rsidR="007A011F" w:rsidRDefault="00000000">
      <w:pPr>
        <w:pStyle w:val="PL"/>
        <w:rPr>
          <w:lang w:eastAsia="zh-CN"/>
        </w:rPr>
      </w:pPr>
      <w:r>
        <w:rPr>
          <w:lang w:eastAsia="zh-CN"/>
        </w:rPr>
        <w:t xml:space="preserve">      tags:</w:t>
      </w:r>
    </w:p>
    <w:p w14:paraId="309A2773" w14:textId="77777777" w:rsidR="007A011F" w:rsidRDefault="00000000">
      <w:pPr>
        <w:pStyle w:val="PL"/>
        <w:rPr>
          <w:lang w:eastAsia="zh-CN"/>
        </w:rPr>
      </w:pPr>
      <w:r>
        <w:rPr>
          <w:lang w:eastAsia="zh-CN"/>
        </w:rPr>
        <w:t xml:space="preserve">        - L3G status report delivery</w:t>
      </w:r>
    </w:p>
    <w:p w14:paraId="24E82160" w14:textId="77777777" w:rsidR="007A011F" w:rsidRDefault="00000000">
      <w:pPr>
        <w:pStyle w:val="PL"/>
        <w:rPr>
          <w:lang w:eastAsia="zh-CN"/>
        </w:rPr>
      </w:pPr>
      <w:r>
        <w:rPr>
          <w:lang w:eastAsia="zh-CN"/>
        </w:rPr>
        <w:t xml:space="preserve">      requestBody:</w:t>
      </w:r>
    </w:p>
    <w:p w14:paraId="785514FF" w14:textId="77777777" w:rsidR="007A011F" w:rsidRDefault="00000000">
      <w:pPr>
        <w:pStyle w:val="PL"/>
        <w:rPr>
          <w:lang w:eastAsia="zh-CN"/>
        </w:rPr>
      </w:pPr>
      <w:r>
        <w:rPr>
          <w:lang w:eastAsia="zh-CN"/>
        </w:rPr>
        <w:t xml:space="preserve">        required: true</w:t>
      </w:r>
    </w:p>
    <w:p w14:paraId="73137285" w14:textId="77777777" w:rsidR="007A011F" w:rsidRDefault="00000000">
      <w:pPr>
        <w:pStyle w:val="PL"/>
        <w:rPr>
          <w:lang w:eastAsia="zh-CN"/>
        </w:rPr>
      </w:pPr>
      <w:r>
        <w:rPr>
          <w:lang w:eastAsia="zh-CN"/>
        </w:rPr>
        <w:t xml:space="preserve">        content:</w:t>
      </w:r>
    </w:p>
    <w:p w14:paraId="4C1D4A22" w14:textId="77777777" w:rsidR="007A011F" w:rsidRDefault="00000000">
      <w:pPr>
        <w:pStyle w:val="PL"/>
        <w:rPr>
          <w:lang w:eastAsia="zh-CN"/>
        </w:rPr>
      </w:pPr>
      <w:r>
        <w:rPr>
          <w:lang w:eastAsia="zh-CN"/>
        </w:rPr>
        <w:t xml:space="preserve">          application/json:</w:t>
      </w:r>
    </w:p>
    <w:p w14:paraId="1AB1D0E5" w14:textId="77777777" w:rsidR="007A011F" w:rsidRDefault="00000000">
      <w:pPr>
        <w:pStyle w:val="PL"/>
        <w:rPr>
          <w:lang w:eastAsia="zh-CN"/>
        </w:rPr>
      </w:pPr>
      <w:r>
        <w:rPr>
          <w:lang w:eastAsia="zh-CN"/>
        </w:rPr>
        <w:t xml:space="preserve">            schema:</w:t>
      </w:r>
    </w:p>
    <w:p w14:paraId="32A7B32A" w14:textId="77777777" w:rsidR="007A011F" w:rsidRDefault="00000000">
      <w:pPr>
        <w:pStyle w:val="PL"/>
        <w:rPr>
          <w:lang w:eastAsia="zh-CN"/>
        </w:rPr>
      </w:pPr>
      <w:r>
        <w:rPr>
          <w:lang w:eastAsia="zh-CN"/>
        </w:rPr>
        <w:t xml:space="preserve">              $ref: 'TS29538_MSGS_MSGDelivery.yaml#/components/schemas/DeliveryStatusReport'</w:t>
      </w:r>
    </w:p>
    <w:p w14:paraId="66912128" w14:textId="77777777" w:rsidR="007A011F" w:rsidRDefault="00000000">
      <w:pPr>
        <w:pStyle w:val="PL"/>
        <w:rPr>
          <w:lang w:eastAsia="zh-CN"/>
        </w:rPr>
      </w:pPr>
      <w:r>
        <w:rPr>
          <w:lang w:eastAsia="zh-CN"/>
        </w:rPr>
        <w:t xml:space="preserve">      responses:</w:t>
      </w:r>
    </w:p>
    <w:p w14:paraId="68B1DFA2" w14:textId="77777777" w:rsidR="007A011F" w:rsidRDefault="00000000">
      <w:pPr>
        <w:pStyle w:val="PL"/>
        <w:rPr>
          <w:lang w:eastAsia="zh-CN"/>
        </w:rPr>
      </w:pPr>
      <w:r>
        <w:rPr>
          <w:lang w:eastAsia="zh-CN"/>
        </w:rPr>
        <w:t xml:space="preserve">        '204':</w:t>
      </w:r>
    </w:p>
    <w:p w14:paraId="0ADD3D78" w14:textId="77777777" w:rsidR="007A011F" w:rsidRDefault="00000000">
      <w:pPr>
        <w:pStyle w:val="PL"/>
        <w:rPr>
          <w:lang w:eastAsia="zh-CN"/>
        </w:rPr>
      </w:pPr>
      <w:r>
        <w:rPr>
          <w:lang w:eastAsia="zh-CN"/>
        </w:rPr>
        <w:t xml:space="preserve">          description: No Content, status report delivery successfully</w:t>
      </w:r>
    </w:p>
    <w:p w14:paraId="648BE27C" w14:textId="77777777" w:rsidR="007A011F" w:rsidRDefault="00000000">
      <w:pPr>
        <w:pStyle w:val="PL"/>
        <w:rPr>
          <w:lang w:eastAsia="zh-CN"/>
        </w:rPr>
      </w:pPr>
      <w:r>
        <w:rPr>
          <w:lang w:eastAsia="zh-CN"/>
        </w:rPr>
        <w:t xml:space="preserve">        '400':</w:t>
      </w:r>
    </w:p>
    <w:p w14:paraId="657C8A3C" w14:textId="77777777" w:rsidR="007A011F" w:rsidRDefault="00000000">
      <w:pPr>
        <w:pStyle w:val="PL"/>
        <w:rPr>
          <w:lang w:eastAsia="zh-CN"/>
        </w:rPr>
      </w:pPr>
      <w:r>
        <w:rPr>
          <w:lang w:eastAsia="zh-CN"/>
        </w:rPr>
        <w:t xml:space="preserve">          $ref: 'TS29571_CommonData.yaml#/components/responses/400'</w:t>
      </w:r>
    </w:p>
    <w:p w14:paraId="75CFFBCE" w14:textId="77777777" w:rsidR="007A011F" w:rsidRDefault="00000000">
      <w:pPr>
        <w:pStyle w:val="PL"/>
        <w:rPr>
          <w:lang w:eastAsia="zh-CN"/>
        </w:rPr>
      </w:pPr>
      <w:r>
        <w:rPr>
          <w:lang w:eastAsia="zh-CN"/>
        </w:rPr>
        <w:t xml:space="preserve">        '401':</w:t>
      </w:r>
    </w:p>
    <w:p w14:paraId="46FC1023" w14:textId="77777777" w:rsidR="007A011F" w:rsidRDefault="00000000">
      <w:pPr>
        <w:pStyle w:val="PL"/>
        <w:rPr>
          <w:lang w:eastAsia="zh-CN"/>
        </w:rPr>
      </w:pPr>
      <w:r>
        <w:rPr>
          <w:lang w:eastAsia="zh-CN"/>
        </w:rPr>
        <w:t xml:space="preserve">          $ref: 'TS29571_CommonData.yaml#/components/responses/401'</w:t>
      </w:r>
    </w:p>
    <w:p w14:paraId="4F03E3C2" w14:textId="77777777" w:rsidR="007A011F" w:rsidRDefault="00000000">
      <w:pPr>
        <w:pStyle w:val="PL"/>
        <w:rPr>
          <w:lang w:eastAsia="zh-CN"/>
        </w:rPr>
      </w:pPr>
      <w:r>
        <w:rPr>
          <w:lang w:eastAsia="zh-CN"/>
        </w:rPr>
        <w:t xml:space="preserve">        '403':</w:t>
      </w:r>
    </w:p>
    <w:p w14:paraId="63456988" w14:textId="77777777" w:rsidR="007A011F" w:rsidRDefault="00000000">
      <w:pPr>
        <w:pStyle w:val="PL"/>
        <w:rPr>
          <w:lang w:eastAsia="zh-CN"/>
        </w:rPr>
      </w:pPr>
      <w:r>
        <w:rPr>
          <w:lang w:eastAsia="zh-CN"/>
        </w:rPr>
        <w:t xml:space="preserve">          $ref: 'TS29571_CommonData.yaml#/components/responses/403'</w:t>
      </w:r>
    </w:p>
    <w:p w14:paraId="78EE815C" w14:textId="77777777" w:rsidR="007A011F" w:rsidRDefault="00000000">
      <w:pPr>
        <w:pStyle w:val="PL"/>
        <w:rPr>
          <w:lang w:eastAsia="zh-CN"/>
        </w:rPr>
      </w:pPr>
      <w:r>
        <w:rPr>
          <w:lang w:eastAsia="zh-CN"/>
        </w:rPr>
        <w:t xml:space="preserve">        '404':</w:t>
      </w:r>
    </w:p>
    <w:p w14:paraId="70E5A965" w14:textId="77777777" w:rsidR="007A011F" w:rsidRDefault="00000000">
      <w:pPr>
        <w:pStyle w:val="PL"/>
        <w:rPr>
          <w:lang w:eastAsia="zh-CN"/>
        </w:rPr>
      </w:pPr>
      <w:r>
        <w:rPr>
          <w:lang w:eastAsia="zh-CN"/>
        </w:rPr>
        <w:t xml:space="preserve">          $ref: 'TS29571_CommonData.yaml#/components/responses/404'</w:t>
      </w:r>
    </w:p>
    <w:p w14:paraId="35A07503" w14:textId="77777777" w:rsidR="007A011F" w:rsidRDefault="00000000">
      <w:pPr>
        <w:pStyle w:val="PL"/>
        <w:rPr>
          <w:lang w:eastAsia="zh-CN"/>
        </w:rPr>
      </w:pPr>
      <w:r>
        <w:rPr>
          <w:lang w:eastAsia="zh-CN"/>
        </w:rPr>
        <w:t xml:space="preserve">        '411':</w:t>
      </w:r>
    </w:p>
    <w:p w14:paraId="67B5CE87" w14:textId="77777777" w:rsidR="007A011F" w:rsidRDefault="00000000">
      <w:pPr>
        <w:pStyle w:val="PL"/>
        <w:rPr>
          <w:lang w:eastAsia="zh-CN"/>
        </w:rPr>
      </w:pPr>
      <w:r>
        <w:rPr>
          <w:lang w:eastAsia="zh-CN"/>
        </w:rPr>
        <w:t xml:space="preserve">          $ref: 'TS29571_CommonData.yaml#/components/responses/411'</w:t>
      </w:r>
    </w:p>
    <w:p w14:paraId="44C0F419" w14:textId="77777777" w:rsidR="007A011F" w:rsidRDefault="00000000">
      <w:pPr>
        <w:pStyle w:val="PL"/>
        <w:rPr>
          <w:lang w:eastAsia="zh-CN"/>
        </w:rPr>
      </w:pPr>
      <w:r>
        <w:rPr>
          <w:lang w:eastAsia="zh-CN"/>
        </w:rPr>
        <w:t xml:space="preserve">        '413':</w:t>
      </w:r>
    </w:p>
    <w:p w14:paraId="396141DE" w14:textId="77777777" w:rsidR="007A011F" w:rsidRDefault="00000000">
      <w:pPr>
        <w:pStyle w:val="PL"/>
        <w:rPr>
          <w:lang w:eastAsia="zh-CN"/>
        </w:rPr>
      </w:pPr>
      <w:r>
        <w:rPr>
          <w:lang w:eastAsia="zh-CN"/>
        </w:rPr>
        <w:t xml:space="preserve">          $ref: 'TS29571_CommonData.yaml#/components/responses/413'</w:t>
      </w:r>
    </w:p>
    <w:p w14:paraId="6328B2DE" w14:textId="77777777" w:rsidR="007A011F" w:rsidRDefault="00000000">
      <w:pPr>
        <w:pStyle w:val="PL"/>
        <w:rPr>
          <w:lang w:eastAsia="zh-CN"/>
        </w:rPr>
      </w:pPr>
      <w:r>
        <w:rPr>
          <w:lang w:eastAsia="zh-CN"/>
        </w:rPr>
        <w:t xml:space="preserve">        '415':</w:t>
      </w:r>
    </w:p>
    <w:p w14:paraId="2B62EAF5" w14:textId="77777777" w:rsidR="007A011F" w:rsidRDefault="00000000">
      <w:pPr>
        <w:pStyle w:val="PL"/>
        <w:rPr>
          <w:lang w:eastAsia="zh-CN"/>
        </w:rPr>
      </w:pPr>
      <w:r>
        <w:rPr>
          <w:lang w:eastAsia="zh-CN"/>
        </w:rPr>
        <w:t xml:space="preserve">          $ref: 'TS29571_CommonData.yaml#/components/responses/415'</w:t>
      </w:r>
    </w:p>
    <w:p w14:paraId="0CDC7998" w14:textId="77777777" w:rsidR="007A011F" w:rsidRDefault="00000000">
      <w:pPr>
        <w:pStyle w:val="PL"/>
        <w:rPr>
          <w:lang w:eastAsia="zh-CN"/>
        </w:rPr>
      </w:pPr>
      <w:r>
        <w:rPr>
          <w:lang w:eastAsia="zh-CN"/>
        </w:rPr>
        <w:t xml:space="preserve">        '429':</w:t>
      </w:r>
    </w:p>
    <w:p w14:paraId="013185BA" w14:textId="77777777" w:rsidR="007A011F" w:rsidRDefault="00000000">
      <w:pPr>
        <w:pStyle w:val="PL"/>
        <w:rPr>
          <w:lang w:eastAsia="zh-CN"/>
        </w:rPr>
      </w:pPr>
      <w:r>
        <w:rPr>
          <w:lang w:eastAsia="zh-CN"/>
        </w:rPr>
        <w:t xml:space="preserve">          $ref: 'TS29571_CommonData.yaml#/components/responses/429'</w:t>
      </w:r>
    </w:p>
    <w:p w14:paraId="63E3EB50" w14:textId="77777777" w:rsidR="007A011F" w:rsidRDefault="00000000">
      <w:pPr>
        <w:pStyle w:val="PL"/>
        <w:rPr>
          <w:lang w:eastAsia="zh-CN"/>
        </w:rPr>
      </w:pPr>
      <w:r>
        <w:rPr>
          <w:lang w:eastAsia="zh-CN"/>
        </w:rPr>
        <w:t xml:space="preserve">        '500':</w:t>
      </w:r>
    </w:p>
    <w:p w14:paraId="39C7457D" w14:textId="77777777" w:rsidR="007A011F" w:rsidRDefault="00000000">
      <w:pPr>
        <w:pStyle w:val="PL"/>
        <w:rPr>
          <w:lang w:eastAsia="zh-CN"/>
        </w:rPr>
      </w:pPr>
      <w:r>
        <w:rPr>
          <w:lang w:eastAsia="zh-CN"/>
        </w:rPr>
        <w:t xml:space="preserve">          $ref: 'TS29571_CommonData.yaml#/components/responses/500'</w:t>
      </w:r>
    </w:p>
    <w:p w14:paraId="2CC1A128" w14:textId="77777777" w:rsidR="007A011F" w:rsidRDefault="00000000">
      <w:pPr>
        <w:pStyle w:val="PL"/>
        <w:rPr>
          <w:lang w:eastAsia="zh-CN"/>
        </w:rPr>
      </w:pPr>
      <w:r>
        <w:rPr>
          <w:lang w:eastAsia="zh-CN"/>
        </w:rPr>
        <w:t xml:space="preserve">        '503':</w:t>
      </w:r>
    </w:p>
    <w:p w14:paraId="1B503FB8" w14:textId="77777777" w:rsidR="007A011F" w:rsidRDefault="00000000">
      <w:pPr>
        <w:pStyle w:val="PL"/>
        <w:rPr>
          <w:lang w:eastAsia="zh-CN"/>
        </w:rPr>
      </w:pPr>
      <w:r>
        <w:rPr>
          <w:lang w:eastAsia="zh-CN"/>
        </w:rPr>
        <w:t xml:space="preserve">          $ref: 'TS29571_CommonData.yaml#/components/responses/503'</w:t>
      </w:r>
    </w:p>
    <w:p w14:paraId="70A9348E" w14:textId="77777777" w:rsidR="007A011F" w:rsidRDefault="00000000">
      <w:pPr>
        <w:pStyle w:val="PL"/>
        <w:rPr>
          <w:lang w:eastAsia="zh-CN"/>
        </w:rPr>
      </w:pPr>
      <w:r>
        <w:rPr>
          <w:lang w:eastAsia="zh-CN"/>
        </w:rPr>
        <w:t xml:space="preserve">        default:</w:t>
      </w:r>
    </w:p>
    <w:p w14:paraId="26522D10" w14:textId="77777777" w:rsidR="007A011F" w:rsidRDefault="00000000">
      <w:pPr>
        <w:pStyle w:val="PL"/>
        <w:rPr>
          <w:lang w:eastAsia="zh-CN"/>
        </w:rPr>
      </w:pPr>
      <w:r>
        <w:rPr>
          <w:lang w:eastAsia="zh-CN"/>
        </w:rPr>
        <w:t xml:space="preserve">          $ref: 'TS29571_CommonData.yaml#/components/responses/default'</w:t>
      </w:r>
    </w:p>
    <w:p w14:paraId="399793DB" w14:textId="77777777" w:rsidR="007A011F" w:rsidRDefault="007A011F">
      <w:pPr>
        <w:pStyle w:val="PL"/>
        <w:rPr>
          <w:lang w:eastAsia="zh-CN"/>
        </w:rPr>
      </w:pPr>
    </w:p>
    <w:p w14:paraId="0710189F" w14:textId="77777777" w:rsidR="007A011F" w:rsidRDefault="007A011F">
      <w:pPr>
        <w:pStyle w:val="PL"/>
        <w:rPr>
          <w:lang w:eastAsia="zh-CN"/>
        </w:rPr>
      </w:pPr>
    </w:p>
    <w:p w14:paraId="0F8D39FF" w14:textId="77777777" w:rsidR="007A011F" w:rsidRDefault="00000000">
      <w:pPr>
        <w:pStyle w:val="PL"/>
        <w:rPr>
          <w:lang w:eastAsia="zh-CN"/>
        </w:rPr>
      </w:pPr>
      <w:r>
        <w:rPr>
          <w:lang w:eastAsia="zh-CN"/>
        </w:rPr>
        <w:t>components:</w:t>
      </w:r>
    </w:p>
    <w:p w14:paraId="37F6A1E3" w14:textId="77777777" w:rsidR="007A011F" w:rsidRDefault="00000000">
      <w:pPr>
        <w:pStyle w:val="PL"/>
        <w:rPr>
          <w:lang w:eastAsia="zh-CN"/>
        </w:rPr>
      </w:pPr>
      <w:r>
        <w:rPr>
          <w:lang w:eastAsia="zh-CN"/>
        </w:rPr>
        <w:t xml:space="preserve">  securitySchemes:</w:t>
      </w:r>
    </w:p>
    <w:p w14:paraId="0BAD486D" w14:textId="77777777" w:rsidR="007A011F" w:rsidRDefault="00000000">
      <w:pPr>
        <w:pStyle w:val="PL"/>
        <w:rPr>
          <w:lang w:eastAsia="zh-CN"/>
        </w:rPr>
      </w:pPr>
      <w:r>
        <w:rPr>
          <w:lang w:eastAsia="zh-CN"/>
        </w:rPr>
        <w:t xml:space="preserve">    oAuth2ClientCredentials:</w:t>
      </w:r>
    </w:p>
    <w:p w14:paraId="11C0319A" w14:textId="77777777" w:rsidR="007A011F" w:rsidRDefault="00000000">
      <w:pPr>
        <w:pStyle w:val="PL"/>
        <w:rPr>
          <w:lang w:eastAsia="zh-CN"/>
        </w:rPr>
      </w:pPr>
      <w:r>
        <w:rPr>
          <w:lang w:eastAsia="zh-CN"/>
        </w:rPr>
        <w:t xml:space="preserve">      type: oauth2</w:t>
      </w:r>
    </w:p>
    <w:p w14:paraId="153B96AC" w14:textId="77777777" w:rsidR="007A011F" w:rsidRDefault="00000000">
      <w:pPr>
        <w:pStyle w:val="PL"/>
        <w:rPr>
          <w:lang w:eastAsia="zh-CN"/>
        </w:rPr>
      </w:pPr>
      <w:r>
        <w:rPr>
          <w:lang w:eastAsia="zh-CN"/>
        </w:rPr>
        <w:t xml:space="preserve">      flows:</w:t>
      </w:r>
    </w:p>
    <w:p w14:paraId="2A100107" w14:textId="77777777" w:rsidR="007A011F" w:rsidRDefault="00000000">
      <w:pPr>
        <w:pStyle w:val="PL"/>
        <w:rPr>
          <w:lang w:eastAsia="zh-CN"/>
        </w:rPr>
      </w:pPr>
      <w:r>
        <w:rPr>
          <w:lang w:eastAsia="zh-CN"/>
        </w:rPr>
        <w:t xml:space="preserve">        clientCredentials:</w:t>
      </w:r>
    </w:p>
    <w:p w14:paraId="43043A64" w14:textId="77777777" w:rsidR="007A011F" w:rsidRDefault="00000000">
      <w:pPr>
        <w:pStyle w:val="PL"/>
        <w:rPr>
          <w:lang w:eastAsia="zh-CN"/>
        </w:rPr>
      </w:pPr>
      <w:r>
        <w:rPr>
          <w:lang w:eastAsia="zh-CN"/>
        </w:rPr>
        <w:t xml:space="preserve">          tokenUrl: '{nrfApiRoot}/oauth2/token'</w:t>
      </w:r>
    </w:p>
    <w:p w14:paraId="1440E7CC" w14:textId="77777777" w:rsidR="007A011F" w:rsidRDefault="00000000">
      <w:pPr>
        <w:pStyle w:val="PL"/>
        <w:rPr>
          <w:lang w:eastAsia="zh-CN"/>
        </w:rPr>
      </w:pPr>
      <w:r>
        <w:rPr>
          <w:lang w:eastAsia="zh-CN"/>
        </w:rPr>
        <w:t xml:space="preserve">          scopes:</w:t>
      </w:r>
    </w:p>
    <w:p w14:paraId="19092BF1" w14:textId="77777777" w:rsidR="007A011F" w:rsidRDefault="00000000">
      <w:pPr>
        <w:pStyle w:val="PL"/>
        <w:rPr>
          <w:lang w:eastAsia="zh-CN"/>
        </w:rPr>
      </w:pPr>
      <w:r>
        <w:rPr>
          <w:lang w:eastAsia="zh-CN"/>
        </w:rPr>
        <w:t xml:space="preserve">            msgg-l3gdelivery: Access to the MSGG_L3GDelivery API</w:t>
      </w:r>
    </w:p>
    <w:p w14:paraId="0FE7842F" w14:textId="77777777" w:rsidR="007A011F" w:rsidRDefault="007A011F">
      <w:pPr>
        <w:pStyle w:val="PL"/>
        <w:rPr>
          <w:lang w:eastAsia="zh-CN"/>
        </w:rPr>
      </w:pPr>
    </w:p>
    <w:p w14:paraId="3FC6CB6D" w14:textId="77777777" w:rsidR="007A011F" w:rsidRDefault="007A011F">
      <w:pPr>
        <w:pStyle w:val="PL"/>
        <w:rPr>
          <w:lang w:eastAsia="zh-CN"/>
        </w:rPr>
      </w:pPr>
    </w:p>
    <w:p w14:paraId="4876F1F5" w14:textId="77777777" w:rsidR="007A011F" w:rsidRDefault="00000000">
      <w:pPr>
        <w:pStyle w:val="PL"/>
        <w:rPr>
          <w:lang w:eastAsia="zh-CN"/>
        </w:rPr>
      </w:pPr>
      <w:r>
        <w:rPr>
          <w:lang w:eastAsia="zh-CN"/>
        </w:rPr>
        <w:t xml:space="preserve">  schemas:</w:t>
      </w:r>
    </w:p>
    <w:p w14:paraId="162D2A49" w14:textId="77777777" w:rsidR="007A011F" w:rsidRDefault="00000000">
      <w:pPr>
        <w:pStyle w:val="PL"/>
        <w:rPr>
          <w:lang w:eastAsia="zh-CN"/>
        </w:rPr>
      </w:pPr>
      <w:r>
        <w:rPr>
          <w:lang w:eastAsia="zh-CN"/>
        </w:rPr>
        <w:t>#</w:t>
      </w:r>
    </w:p>
    <w:p w14:paraId="5DBBE3AC" w14:textId="77777777" w:rsidR="007A011F" w:rsidRDefault="00000000">
      <w:pPr>
        <w:pStyle w:val="PL"/>
        <w:rPr>
          <w:lang w:eastAsia="zh-CN"/>
        </w:rPr>
      </w:pPr>
      <w:r>
        <w:rPr>
          <w:lang w:eastAsia="zh-CN"/>
        </w:rPr>
        <w:t># STRUCTURED DATA TYPES</w:t>
      </w:r>
    </w:p>
    <w:p w14:paraId="0C1A1D52" w14:textId="77777777" w:rsidR="007A011F" w:rsidRDefault="00000000">
      <w:pPr>
        <w:pStyle w:val="PL"/>
        <w:rPr>
          <w:lang w:eastAsia="zh-CN"/>
        </w:rPr>
      </w:pPr>
      <w:r>
        <w:rPr>
          <w:lang w:eastAsia="zh-CN"/>
        </w:rPr>
        <w:t>#</w:t>
      </w:r>
    </w:p>
    <w:p w14:paraId="60E3927A" w14:textId="77777777" w:rsidR="007A011F" w:rsidRDefault="00000000">
      <w:pPr>
        <w:pStyle w:val="PL"/>
        <w:rPr>
          <w:lang w:eastAsia="zh-CN"/>
        </w:rPr>
      </w:pPr>
      <w:r>
        <w:rPr>
          <w:lang w:eastAsia="zh-CN"/>
        </w:rPr>
        <w:t xml:space="preserve">    L3gMessageDelivery:</w:t>
      </w:r>
    </w:p>
    <w:p w14:paraId="15773B4C" w14:textId="77777777" w:rsidR="007A011F" w:rsidRDefault="00000000">
      <w:pPr>
        <w:pStyle w:val="PL"/>
        <w:rPr>
          <w:lang w:eastAsia="zh-CN"/>
        </w:rPr>
      </w:pPr>
      <w:r>
        <w:rPr>
          <w:lang w:eastAsia="zh-CN"/>
        </w:rPr>
        <w:t xml:space="preserve">      description: Contains the L3G message delivery data</w:t>
      </w:r>
    </w:p>
    <w:p w14:paraId="1A2A9872" w14:textId="77777777" w:rsidR="007A011F" w:rsidRDefault="00000000">
      <w:pPr>
        <w:pStyle w:val="PL"/>
        <w:rPr>
          <w:lang w:eastAsia="zh-CN"/>
        </w:rPr>
      </w:pPr>
      <w:r>
        <w:rPr>
          <w:lang w:eastAsia="zh-CN"/>
        </w:rPr>
        <w:t xml:space="preserve">      type: object</w:t>
      </w:r>
    </w:p>
    <w:p w14:paraId="6F270BFA" w14:textId="77777777" w:rsidR="007A011F" w:rsidRDefault="00000000">
      <w:pPr>
        <w:pStyle w:val="PL"/>
        <w:rPr>
          <w:lang w:eastAsia="zh-CN"/>
        </w:rPr>
      </w:pPr>
      <w:r>
        <w:rPr>
          <w:lang w:eastAsia="zh-CN"/>
        </w:rPr>
        <w:t xml:space="preserve">      required:</w:t>
      </w:r>
    </w:p>
    <w:p w14:paraId="4803695C" w14:textId="77777777" w:rsidR="007A011F" w:rsidRDefault="00000000">
      <w:pPr>
        <w:pStyle w:val="PL"/>
        <w:rPr>
          <w:lang w:eastAsia="zh-CN"/>
        </w:rPr>
      </w:pPr>
      <w:r>
        <w:rPr>
          <w:lang w:eastAsia="zh-CN"/>
        </w:rPr>
        <w:t xml:space="preserve">        - oriAddr</w:t>
      </w:r>
    </w:p>
    <w:p w14:paraId="45EDCBDB" w14:textId="77777777" w:rsidR="007A011F" w:rsidRDefault="00000000">
      <w:pPr>
        <w:pStyle w:val="PL"/>
        <w:rPr>
          <w:lang w:eastAsia="zh-CN"/>
        </w:rPr>
      </w:pPr>
      <w:r>
        <w:rPr>
          <w:lang w:eastAsia="zh-CN"/>
        </w:rPr>
        <w:t xml:space="preserve">        - destAddr</w:t>
      </w:r>
    </w:p>
    <w:p w14:paraId="4EB27DCE" w14:textId="77777777" w:rsidR="007A011F" w:rsidRDefault="00000000">
      <w:pPr>
        <w:pStyle w:val="PL"/>
        <w:rPr>
          <w:lang w:eastAsia="zh-CN"/>
        </w:rPr>
      </w:pPr>
      <w:r>
        <w:rPr>
          <w:lang w:eastAsia="zh-CN"/>
        </w:rPr>
        <w:t xml:space="preserve">        - msgId</w:t>
      </w:r>
    </w:p>
    <w:p w14:paraId="30911B3B" w14:textId="77777777" w:rsidR="007A011F" w:rsidRDefault="00000000">
      <w:pPr>
        <w:pStyle w:val="PL"/>
        <w:rPr>
          <w:lang w:eastAsia="zh-CN"/>
        </w:rPr>
      </w:pPr>
      <w:r>
        <w:rPr>
          <w:lang w:eastAsia="zh-CN"/>
        </w:rPr>
        <w:t xml:space="preserve">      properties:</w:t>
      </w:r>
    </w:p>
    <w:p w14:paraId="49CE86A4" w14:textId="77777777" w:rsidR="007A011F" w:rsidRDefault="00000000">
      <w:pPr>
        <w:pStyle w:val="PL"/>
        <w:rPr>
          <w:lang w:eastAsia="zh-CN"/>
        </w:rPr>
      </w:pPr>
      <w:r>
        <w:rPr>
          <w:lang w:eastAsia="zh-CN"/>
        </w:rPr>
        <w:t xml:space="preserve">        oriAddr:</w:t>
      </w:r>
    </w:p>
    <w:p w14:paraId="1310241D" w14:textId="77777777" w:rsidR="007A011F" w:rsidRDefault="00000000">
      <w:pPr>
        <w:pStyle w:val="PL"/>
        <w:rPr>
          <w:lang w:eastAsia="zh-CN"/>
        </w:rPr>
      </w:pPr>
      <w:r>
        <w:rPr>
          <w:lang w:eastAsia="zh-CN"/>
        </w:rPr>
        <w:t xml:space="preserve">          $ref: '#/components/schemas/Address'</w:t>
      </w:r>
    </w:p>
    <w:p w14:paraId="6D461A8A" w14:textId="77777777" w:rsidR="007A011F" w:rsidRDefault="00000000">
      <w:pPr>
        <w:pStyle w:val="PL"/>
        <w:rPr>
          <w:lang w:eastAsia="zh-CN"/>
        </w:rPr>
      </w:pPr>
      <w:r>
        <w:rPr>
          <w:lang w:eastAsia="zh-CN"/>
        </w:rPr>
        <w:t xml:space="preserve">        destAddr:</w:t>
      </w:r>
    </w:p>
    <w:p w14:paraId="35750E34" w14:textId="77777777" w:rsidR="007A011F" w:rsidRDefault="00000000">
      <w:pPr>
        <w:pStyle w:val="PL"/>
        <w:rPr>
          <w:lang w:eastAsia="zh-CN"/>
        </w:rPr>
      </w:pPr>
      <w:r>
        <w:rPr>
          <w:lang w:eastAsia="zh-CN"/>
        </w:rPr>
        <w:t xml:space="preserve">          $ref: '#/components/schemas/Address'</w:t>
      </w:r>
    </w:p>
    <w:p w14:paraId="66AEB449" w14:textId="77777777" w:rsidR="007A011F" w:rsidRDefault="00000000">
      <w:pPr>
        <w:pStyle w:val="PL"/>
        <w:rPr>
          <w:lang w:eastAsia="zh-CN"/>
        </w:rPr>
      </w:pPr>
      <w:r>
        <w:rPr>
          <w:lang w:eastAsia="zh-CN"/>
        </w:rPr>
        <w:t xml:space="preserve">        appId:</w:t>
      </w:r>
    </w:p>
    <w:p w14:paraId="574734BA" w14:textId="77777777" w:rsidR="007A011F" w:rsidRDefault="00000000">
      <w:pPr>
        <w:pStyle w:val="PL"/>
        <w:rPr>
          <w:lang w:eastAsia="zh-CN"/>
        </w:rPr>
      </w:pPr>
      <w:r>
        <w:rPr>
          <w:lang w:eastAsia="zh-CN"/>
        </w:rPr>
        <w:t xml:space="preserve">          type: string</w:t>
      </w:r>
    </w:p>
    <w:p w14:paraId="61BEA619" w14:textId="77777777" w:rsidR="007A011F" w:rsidRDefault="00000000">
      <w:pPr>
        <w:pStyle w:val="PL"/>
        <w:rPr>
          <w:lang w:eastAsia="zh-CN"/>
        </w:rPr>
      </w:pPr>
      <w:r>
        <w:rPr>
          <w:lang w:eastAsia="zh-CN"/>
        </w:rPr>
        <w:t xml:space="preserve">        msgId:</w:t>
      </w:r>
    </w:p>
    <w:p w14:paraId="69F707D0" w14:textId="77777777" w:rsidR="007A011F" w:rsidRDefault="00000000">
      <w:pPr>
        <w:pStyle w:val="PL"/>
        <w:rPr>
          <w:lang w:eastAsia="zh-CN"/>
        </w:rPr>
      </w:pPr>
      <w:r>
        <w:rPr>
          <w:lang w:eastAsia="zh-CN"/>
        </w:rPr>
        <w:t xml:space="preserve">          type: string</w:t>
      </w:r>
    </w:p>
    <w:p w14:paraId="44F3A4A2" w14:textId="77777777" w:rsidR="007A011F" w:rsidRDefault="00000000">
      <w:pPr>
        <w:pStyle w:val="PL"/>
        <w:rPr>
          <w:lang w:eastAsia="zh-CN"/>
        </w:rPr>
      </w:pPr>
      <w:r>
        <w:rPr>
          <w:lang w:eastAsia="zh-CN"/>
        </w:rPr>
        <w:t xml:space="preserve">        delivStReqInd:</w:t>
      </w:r>
    </w:p>
    <w:p w14:paraId="51FFAE2C" w14:textId="77777777" w:rsidR="007A011F" w:rsidRDefault="00000000">
      <w:pPr>
        <w:pStyle w:val="PL"/>
        <w:rPr>
          <w:lang w:eastAsia="zh-CN"/>
        </w:rPr>
      </w:pPr>
      <w:r>
        <w:rPr>
          <w:lang w:eastAsia="zh-CN"/>
        </w:rPr>
        <w:t xml:space="preserve">          type: boolean</w:t>
      </w:r>
    </w:p>
    <w:p w14:paraId="58C9A739" w14:textId="77777777" w:rsidR="007A011F" w:rsidRDefault="00000000">
      <w:pPr>
        <w:pStyle w:val="PL"/>
        <w:rPr>
          <w:lang w:eastAsia="zh-CN"/>
        </w:rPr>
      </w:pPr>
      <w:r>
        <w:rPr>
          <w:lang w:eastAsia="zh-CN"/>
        </w:rPr>
        <w:t xml:space="preserve">        payload:</w:t>
      </w:r>
    </w:p>
    <w:p w14:paraId="4B211C5C" w14:textId="77777777" w:rsidR="007A011F" w:rsidRDefault="00000000">
      <w:pPr>
        <w:pStyle w:val="PL"/>
        <w:rPr>
          <w:lang w:eastAsia="zh-CN"/>
        </w:rPr>
      </w:pPr>
      <w:r>
        <w:rPr>
          <w:lang w:eastAsia="zh-CN"/>
        </w:rPr>
        <w:t xml:space="preserve">          type: string</w:t>
      </w:r>
    </w:p>
    <w:p w14:paraId="5049C96A" w14:textId="77777777" w:rsidR="007A011F" w:rsidRDefault="00000000">
      <w:pPr>
        <w:pStyle w:val="PL"/>
        <w:rPr>
          <w:lang w:eastAsia="zh-CN"/>
        </w:rPr>
      </w:pPr>
      <w:r>
        <w:rPr>
          <w:lang w:eastAsia="zh-CN"/>
        </w:rPr>
        <w:t xml:space="preserve">        segInd:</w:t>
      </w:r>
    </w:p>
    <w:p w14:paraId="39C0D91A" w14:textId="77777777" w:rsidR="007A011F" w:rsidRDefault="00000000">
      <w:pPr>
        <w:pStyle w:val="PL"/>
        <w:rPr>
          <w:lang w:eastAsia="zh-CN"/>
        </w:rPr>
      </w:pPr>
      <w:r>
        <w:rPr>
          <w:lang w:eastAsia="zh-CN"/>
        </w:rPr>
        <w:t xml:space="preserve">          type: boolean</w:t>
      </w:r>
    </w:p>
    <w:p w14:paraId="36557C02" w14:textId="77777777" w:rsidR="007A011F" w:rsidRDefault="00000000">
      <w:pPr>
        <w:pStyle w:val="PL"/>
        <w:rPr>
          <w:lang w:eastAsia="zh-CN"/>
        </w:rPr>
      </w:pPr>
      <w:r>
        <w:rPr>
          <w:lang w:eastAsia="zh-CN"/>
        </w:rPr>
        <w:t xml:space="preserve">        segParams:</w:t>
      </w:r>
    </w:p>
    <w:p w14:paraId="08833019" w14:textId="77777777" w:rsidR="007A011F" w:rsidRDefault="00000000">
      <w:pPr>
        <w:pStyle w:val="PL"/>
        <w:rPr>
          <w:lang w:eastAsia="zh-CN"/>
        </w:rPr>
      </w:pPr>
      <w:r>
        <w:rPr>
          <w:lang w:eastAsia="zh-CN"/>
        </w:rPr>
        <w:t xml:space="preserve">          $ref: 'TS29538_MSGS_MSGDelivery.yaml#/components/schemas/MessageSegmentParameters'</w:t>
      </w:r>
    </w:p>
    <w:p w14:paraId="2BD8DA9E" w14:textId="77777777" w:rsidR="007A011F" w:rsidRDefault="007A011F">
      <w:pPr>
        <w:pStyle w:val="PL"/>
        <w:rPr>
          <w:lang w:eastAsia="zh-CN"/>
        </w:rPr>
      </w:pPr>
    </w:p>
    <w:p w14:paraId="3947A755" w14:textId="77777777" w:rsidR="007A011F" w:rsidRDefault="007A011F">
      <w:pPr>
        <w:pStyle w:val="PL"/>
        <w:rPr>
          <w:lang w:eastAsia="zh-CN"/>
        </w:rPr>
      </w:pPr>
    </w:p>
    <w:p w14:paraId="0CEB29BF" w14:textId="77777777" w:rsidR="007A011F" w:rsidRDefault="00000000">
      <w:pPr>
        <w:pStyle w:val="PL"/>
        <w:rPr>
          <w:lang w:eastAsia="zh-CN"/>
        </w:rPr>
      </w:pPr>
      <w:r>
        <w:rPr>
          <w:lang w:eastAsia="zh-CN"/>
        </w:rPr>
        <w:t xml:space="preserve">    Address:</w:t>
      </w:r>
    </w:p>
    <w:p w14:paraId="34AD2AE7" w14:textId="77777777" w:rsidR="007A011F" w:rsidRDefault="00000000">
      <w:pPr>
        <w:pStyle w:val="PL"/>
        <w:rPr>
          <w:lang w:eastAsia="zh-CN"/>
        </w:rPr>
      </w:pPr>
      <w:r>
        <w:rPr>
          <w:lang w:eastAsia="zh-CN"/>
        </w:rPr>
        <w:t xml:space="preserve">      description: Contains the Message type data</w:t>
      </w:r>
    </w:p>
    <w:p w14:paraId="7253A154" w14:textId="77777777" w:rsidR="007A011F" w:rsidRDefault="00000000">
      <w:pPr>
        <w:pStyle w:val="PL"/>
        <w:rPr>
          <w:lang w:eastAsia="zh-CN"/>
        </w:rPr>
      </w:pPr>
      <w:r>
        <w:rPr>
          <w:lang w:eastAsia="zh-CN"/>
        </w:rPr>
        <w:t xml:space="preserve">      type: object</w:t>
      </w:r>
    </w:p>
    <w:p w14:paraId="0D610350" w14:textId="77777777" w:rsidR="007A011F" w:rsidRDefault="00000000">
      <w:pPr>
        <w:pStyle w:val="PL"/>
        <w:rPr>
          <w:lang w:eastAsia="zh-CN"/>
        </w:rPr>
      </w:pPr>
      <w:r>
        <w:rPr>
          <w:lang w:eastAsia="zh-CN"/>
        </w:rPr>
        <w:t xml:space="preserve">      required:</w:t>
      </w:r>
    </w:p>
    <w:p w14:paraId="5DC8C7D6" w14:textId="77777777" w:rsidR="007A011F" w:rsidRDefault="00000000">
      <w:pPr>
        <w:pStyle w:val="PL"/>
        <w:rPr>
          <w:lang w:eastAsia="zh-CN"/>
        </w:rPr>
      </w:pPr>
      <w:r>
        <w:rPr>
          <w:lang w:eastAsia="zh-CN"/>
        </w:rPr>
        <w:t xml:space="preserve">        - addrType</w:t>
      </w:r>
    </w:p>
    <w:p w14:paraId="7AA74A49" w14:textId="77777777" w:rsidR="007A011F" w:rsidRDefault="00000000">
      <w:pPr>
        <w:pStyle w:val="PL"/>
        <w:rPr>
          <w:lang w:eastAsia="zh-CN"/>
        </w:rPr>
      </w:pPr>
      <w:r>
        <w:rPr>
          <w:lang w:eastAsia="zh-CN"/>
        </w:rPr>
        <w:t xml:space="preserve">        - addr</w:t>
      </w:r>
    </w:p>
    <w:p w14:paraId="7ED9C1C9" w14:textId="77777777" w:rsidR="007A011F" w:rsidRDefault="00000000">
      <w:pPr>
        <w:pStyle w:val="PL"/>
        <w:rPr>
          <w:lang w:eastAsia="zh-CN"/>
        </w:rPr>
      </w:pPr>
      <w:r>
        <w:rPr>
          <w:lang w:eastAsia="zh-CN"/>
        </w:rPr>
        <w:t xml:space="preserve">      properties:</w:t>
      </w:r>
    </w:p>
    <w:p w14:paraId="02EC322F" w14:textId="77777777" w:rsidR="007A011F" w:rsidRDefault="00000000">
      <w:pPr>
        <w:pStyle w:val="PL"/>
        <w:rPr>
          <w:lang w:eastAsia="zh-CN"/>
        </w:rPr>
      </w:pPr>
      <w:r>
        <w:rPr>
          <w:lang w:eastAsia="zh-CN"/>
        </w:rPr>
        <w:t xml:space="preserve">        addrType:</w:t>
      </w:r>
    </w:p>
    <w:p w14:paraId="3A4DF9C9" w14:textId="77777777" w:rsidR="007A011F" w:rsidRDefault="00000000">
      <w:pPr>
        <w:pStyle w:val="PL"/>
        <w:rPr>
          <w:lang w:eastAsia="zh-CN"/>
        </w:rPr>
      </w:pPr>
      <w:r>
        <w:rPr>
          <w:lang w:eastAsia="zh-CN"/>
        </w:rPr>
        <w:t xml:space="preserve">          $ref: '#/components/schemas/AddressType'</w:t>
      </w:r>
    </w:p>
    <w:p w14:paraId="5C745D27" w14:textId="77777777" w:rsidR="007A011F" w:rsidRDefault="00000000">
      <w:pPr>
        <w:pStyle w:val="PL"/>
        <w:rPr>
          <w:lang w:eastAsia="zh-CN"/>
        </w:rPr>
      </w:pPr>
      <w:r>
        <w:rPr>
          <w:lang w:eastAsia="zh-CN"/>
        </w:rPr>
        <w:t xml:space="preserve">        addr:</w:t>
      </w:r>
    </w:p>
    <w:p w14:paraId="7726766F" w14:textId="77777777" w:rsidR="007A011F" w:rsidRDefault="00000000">
      <w:pPr>
        <w:pStyle w:val="PL"/>
        <w:rPr>
          <w:lang w:eastAsia="zh-CN"/>
        </w:rPr>
      </w:pPr>
      <w:r>
        <w:rPr>
          <w:lang w:eastAsia="zh-CN"/>
        </w:rPr>
        <w:t xml:space="preserve">          type: string</w:t>
      </w:r>
    </w:p>
    <w:p w14:paraId="199A754A" w14:textId="77777777" w:rsidR="007A011F" w:rsidRDefault="007A011F">
      <w:pPr>
        <w:pStyle w:val="PL"/>
        <w:rPr>
          <w:lang w:eastAsia="zh-CN"/>
        </w:rPr>
      </w:pPr>
    </w:p>
    <w:p w14:paraId="55926030" w14:textId="77777777" w:rsidR="007A011F" w:rsidRDefault="007A011F">
      <w:pPr>
        <w:pStyle w:val="PL"/>
        <w:rPr>
          <w:lang w:eastAsia="zh-CN"/>
        </w:rPr>
      </w:pPr>
    </w:p>
    <w:p w14:paraId="6B80F624" w14:textId="77777777" w:rsidR="007A011F" w:rsidRDefault="00000000">
      <w:pPr>
        <w:pStyle w:val="PL"/>
        <w:rPr>
          <w:lang w:eastAsia="zh-CN"/>
        </w:rPr>
      </w:pPr>
      <w:r>
        <w:rPr>
          <w:lang w:eastAsia="zh-CN"/>
        </w:rPr>
        <w:t>#</w:t>
      </w:r>
    </w:p>
    <w:p w14:paraId="4D6FA1B6" w14:textId="77777777" w:rsidR="007A011F" w:rsidRDefault="00000000">
      <w:pPr>
        <w:pStyle w:val="PL"/>
        <w:rPr>
          <w:lang w:eastAsia="zh-CN"/>
        </w:rPr>
      </w:pPr>
      <w:r>
        <w:rPr>
          <w:lang w:eastAsia="zh-CN"/>
        </w:rPr>
        <w:t># SIMPLE DATA TYPES</w:t>
      </w:r>
    </w:p>
    <w:p w14:paraId="4E9BACD7" w14:textId="77777777" w:rsidR="007A011F" w:rsidRDefault="00000000">
      <w:pPr>
        <w:pStyle w:val="PL"/>
        <w:rPr>
          <w:lang w:eastAsia="zh-CN"/>
        </w:rPr>
      </w:pPr>
      <w:r>
        <w:rPr>
          <w:lang w:eastAsia="zh-CN"/>
        </w:rPr>
        <w:t>#</w:t>
      </w:r>
    </w:p>
    <w:p w14:paraId="45429942" w14:textId="77777777" w:rsidR="007A011F" w:rsidRDefault="007A011F">
      <w:pPr>
        <w:pStyle w:val="PL"/>
        <w:rPr>
          <w:lang w:eastAsia="zh-CN"/>
        </w:rPr>
      </w:pPr>
    </w:p>
    <w:p w14:paraId="26FE5B0F" w14:textId="77777777" w:rsidR="007A011F" w:rsidRDefault="00000000">
      <w:pPr>
        <w:pStyle w:val="PL"/>
        <w:rPr>
          <w:lang w:eastAsia="zh-CN"/>
        </w:rPr>
      </w:pPr>
      <w:r>
        <w:rPr>
          <w:lang w:eastAsia="zh-CN"/>
        </w:rPr>
        <w:t>#</w:t>
      </w:r>
    </w:p>
    <w:p w14:paraId="06F81F60" w14:textId="77777777" w:rsidR="007A011F" w:rsidRDefault="00000000">
      <w:pPr>
        <w:pStyle w:val="PL"/>
        <w:rPr>
          <w:lang w:eastAsia="zh-CN"/>
        </w:rPr>
      </w:pPr>
      <w:r>
        <w:rPr>
          <w:lang w:eastAsia="zh-CN"/>
        </w:rPr>
        <w:t># ENUMERATIONS</w:t>
      </w:r>
    </w:p>
    <w:p w14:paraId="77D85FF1" w14:textId="77777777" w:rsidR="007A011F" w:rsidRDefault="00000000">
      <w:pPr>
        <w:pStyle w:val="PL"/>
        <w:rPr>
          <w:lang w:eastAsia="zh-CN"/>
        </w:rPr>
      </w:pPr>
      <w:r>
        <w:rPr>
          <w:lang w:eastAsia="zh-CN"/>
        </w:rPr>
        <w:t>#</w:t>
      </w:r>
    </w:p>
    <w:p w14:paraId="42E597FD" w14:textId="77777777" w:rsidR="007A011F" w:rsidRDefault="007A011F">
      <w:pPr>
        <w:pStyle w:val="PL"/>
        <w:rPr>
          <w:lang w:eastAsia="zh-CN"/>
        </w:rPr>
      </w:pPr>
    </w:p>
    <w:p w14:paraId="7D048D10" w14:textId="77777777" w:rsidR="007A011F" w:rsidRDefault="00000000">
      <w:pPr>
        <w:pStyle w:val="PL"/>
        <w:rPr>
          <w:lang w:eastAsia="zh-CN"/>
        </w:rPr>
      </w:pPr>
      <w:r>
        <w:rPr>
          <w:lang w:eastAsia="zh-CN"/>
        </w:rPr>
        <w:t xml:space="preserve">    AddressType:</w:t>
      </w:r>
    </w:p>
    <w:p w14:paraId="32A49BF2" w14:textId="77777777" w:rsidR="007A011F" w:rsidRDefault="00000000">
      <w:pPr>
        <w:pStyle w:val="PL"/>
        <w:rPr>
          <w:lang w:eastAsia="zh-CN"/>
        </w:rPr>
      </w:pPr>
      <w:r>
        <w:rPr>
          <w:lang w:eastAsia="zh-CN"/>
        </w:rPr>
        <w:t xml:space="preserve">      anyOf:</w:t>
      </w:r>
    </w:p>
    <w:p w14:paraId="6FFF5393" w14:textId="77777777" w:rsidR="007A011F" w:rsidRDefault="00000000">
      <w:pPr>
        <w:pStyle w:val="PL"/>
        <w:rPr>
          <w:lang w:eastAsia="zh-CN"/>
        </w:rPr>
      </w:pPr>
      <w:r>
        <w:rPr>
          <w:lang w:eastAsia="zh-CN"/>
        </w:rPr>
        <w:t xml:space="preserve">      - type: string</w:t>
      </w:r>
    </w:p>
    <w:p w14:paraId="3136253D" w14:textId="77777777" w:rsidR="007A011F" w:rsidRDefault="00000000">
      <w:pPr>
        <w:pStyle w:val="PL"/>
        <w:rPr>
          <w:lang w:eastAsia="zh-CN"/>
        </w:rPr>
      </w:pPr>
      <w:r>
        <w:rPr>
          <w:lang w:eastAsia="zh-CN"/>
        </w:rPr>
        <w:t xml:space="preserve">        enum:</w:t>
      </w:r>
    </w:p>
    <w:p w14:paraId="053F724D" w14:textId="77777777" w:rsidR="007A011F" w:rsidRDefault="00000000">
      <w:pPr>
        <w:pStyle w:val="PL"/>
        <w:rPr>
          <w:lang w:eastAsia="zh-CN"/>
        </w:rPr>
      </w:pPr>
      <w:r>
        <w:rPr>
          <w:lang w:eastAsia="zh-CN"/>
        </w:rPr>
        <w:t xml:space="preserve">          - UE</w:t>
      </w:r>
    </w:p>
    <w:p w14:paraId="6E109EFB" w14:textId="77777777" w:rsidR="007A011F" w:rsidRDefault="00000000">
      <w:pPr>
        <w:pStyle w:val="PL"/>
        <w:rPr>
          <w:lang w:eastAsia="zh-CN"/>
        </w:rPr>
      </w:pPr>
      <w:r>
        <w:rPr>
          <w:lang w:eastAsia="zh-CN"/>
        </w:rPr>
        <w:t xml:space="preserve">          - AS</w:t>
      </w:r>
    </w:p>
    <w:p w14:paraId="0EAFE711" w14:textId="77777777" w:rsidR="007A011F" w:rsidRDefault="00000000">
      <w:pPr>
        <w:pStyle w:val="PL"/>
        <w:rPr>
          <w:lang w:eastAsia="zh-CN"/>
        </w:rPr>
      </w:pPr>
      <w:r>
        <w:rPr>
          <w:lang w:eastAsia="zh-CN"/>
        </w:rPr>
        <w:t xml:space="preserve">          - GROUP</w:t>
      </w:r>
    </w:p>
    <w:p w14:paraId="0D402F9A" w14:textId="77777777" w:rsidR="007A011F" w:rsidRDefault="00000000">
      <w:pPr>
        <w:pStyle w:val="PL"/>
        <w:rPr>
          <w:lang w:eastAsia="zh-CN"/>
        </w:rPr>
      </w:pPr>
      <w:r>
        <w:rPr>
          <w:lang w:eastAsia="zh-CN"/>
        </w:rPr>
        <w:t xml:space="preserve">          - BC</w:t>
      </w:r>
    </w:p>
    <w:p w14:paraId="726ED1CD" w14:textId="77777777" w:rsidR="007A011F" w:rsidRDefault="00000000">
      <w:pPr>
        <w:pStyle w:val="PL"/>
        <w:rPr>
          <w:lang w:eastAsia="zh-CN"/>
        </w:rPr>
      </w:pPr>
      <w:r>
        <w:rPr>
          <w:lang w:eastAsia="zh-CN"/>
        </w:rPr>
        <w:t xml:space="preserve">          - TOPIC</w:t>
      </w:r>
    </w:p>
    <w:p w14:paraId="2073A1C8" w14:textId="77777777" w:rsidR="007A011F" w:rsidRDefault="00000000">
      <w:pPr>
        <w:pStyle w:val="PL"/>
        <w:rPr>
          <w:lang w:eastAsia="zh-CN"/>
        </w:rPr>
      </w:pPr>
      <w:r>
        <w:rPr>
          <w:lang w:eastAsia="zh-CN"/>
        </w:rPr>
        <w:t xml:space="preserve">      - type: string</w:t>
      </w:r>
    </w:p>
    <w:p w14:paraId="0F123653" w14:textId="77777777" w:rsidR="007A011F" w:rsidRDefault="00000000">
      <w:pPr>
        <w:pStyle w:val="PL"/>
        <w:rPr>
          <w:lang w:eastAsia="zh-CN"/>
        </w:rPr>
      </w:pPr>
      <w:r>
        <w:rPr>
          <w:lang w:eastAsia="zh-CN"/>
        </w:rPr>
        <w:t xml:space="preserve">        description: &gt;</w:t>
      </w:r>
    </w:p>
    <w:p w14:paraId="48BAB843" w14:textId="77777777" w:rsidR="007A011F" w:rsidRDefault="00000000">
      <w:pPr>
        <w:pStyle w:val="PL"/>
        <w:rPr>
          <w:lang w:eastAsia="zh-CN"/>
        </w:rPr>
      </w:pPr>
      <w:r>
        <w:rPr>
          <w:lang w:eastAsia="zh-CN"/>
        </w:rPr>
        <w:t xml:space="preserve">          This string provides forward-compatibility with future</w:t>
      </w:r>
    </w:p>
    <w:p w14:paraId="3E3BBF54" w14:textId="77777777" w:rsidR="007A011F" w:rsidRDefault="00000000">
      <w:pPr>
        <w:pStyle w:val="PL"/>
        <w:rPr>
          <w:lang w:eastAsia="zh-CN"/>
        </w:rPr>
      </w:pPr>
      <w:r>
        <w:rPr>
          <w:lang w:eastAsia="zh-CN"/>
        </w:rPr>
        <w:t xml:space="preserve">          extensions to the enumeration but is not used to encode</w:t>
      </w:r>
    </w:p>
    <w:p w14:paraId="1527BCF4" w14:textId="77777777" w:rsidR="007A011F" w:rsidRDefault="00000000">
      <w:pPr>
        <w:pStyle w:val="PL"/>
        <w:rPr>
          <w:lang w:eastAsia="zh-CN"/>
        </w:rPr>
      </w:pPr>
      <w:r>
        <w:rPr>
          <w:lang w:eastAsia="zh-CN"/>
        </w:rPr>
        <w:t xml:space="preserve">          content defined in the present version of this API.</w:t>
      </w:r>
    </w:p>
    <w:p w14:paraId="3088A266" w14:textId="77777777" w:rsidR="007A011F" w:rsidRDefault="00000000">
      <w:pPr>
        <w:pStyle w:val="PL"/>
        <w:rPr>
          <w:lang w:eastAsia="zh-CN"/>
        </w:rPr>
      </w:pPr>
      <w:r>
        <w:rPr>
          <w:lang w:eastAsia="zh-CN"/>
        </w:rPr>
        <w:t xml:space="preserve">      description: |</w:t>
      </w:r>
    </w:p>
    <w:p w14:paraId="04CB0105" w14:textId="77777777" w:rsidR="007A011F" w:rsidRDefault="00000000">
      <w:pPr>
        <w:pStyle w:val="PL"/>
        <w:rPr>
          <w:lang w:val="en-US" w:eastAsia="zh-CN"/>
        </w:rPr>
      </w:pPr>
      <w:r>
        <w:rPr>
          <w:rFonts w:hint="eastAsia"/>
          <w:lang w:val="en-US" w:eastAsia="zh-CN"/>
        </w:rPr>
        <w:t xml:space="preserve">        Represent the type of message request.</w:t>
      </w:r>
    </w:p>
    <w:p w14:paraId="7AF2C7BF" w14:textId="77777777" w:rsidR="007A011F" w:rsidRDefault="00000000">
      <w:pPr>
        <w:pStyle w:val="PL"/>
        <w:rPr>
          <w:lang w:eastAsia="zh-CN"/>
        </w:rPr>
      </w:pPr>
      <w:r>
        <w:rPr>
          <w:lang w:eastAsia="zh-CN"/>
        </w:rPr>
        <w:t xml:space="preserve">        Possible values are:</w:t>
      </w:r>
    </w:p>
    <w:p w14:paraId="4EE5EDA9" w14:textId="77777777" w:rsidR="007A011F" w:rsidRDefault="00000000">
      <w:pPr>
        <w:pStyle w:val="PL"/>
        <w:rPr>
          <w:lang w:eastAsia="zh-CN"/>
        </w:rPr>
      </w:pPr>
      <w:r>
        <w:rPr>
          <w:lang w:eastAsia="zh-CN"/>
        </w:rPr>
        <w:t xml:space="preserve">        - UE: The address type is UE.</w:t>
      </w:r>
    </w:p>
    <w:p w14:paraId="65DB4F39" w14:textId="77777777" w:rsidR="007A011F" w:rsidRDefault="00000000">
      <w:pPr>
        <w:pStyle w:val="PL"/>
        <w:rPr>
          <w:lang w:eastAsia="zh-CN"/>
        </w:rPr>
      </w:pPr>
      <w:r>
        <w:rPr>
          <w:lang w:eastAsia="zh-CN"/>
        </w:rPr>
        <w:t xml:space="preserve">        - AS: The address type is AS.</w:t>
      </w:r>
    </w:p>
    <w:p w14:paraId="297B2DF4" w14:textId="77777777" w:rsidR="007A011F" w:rsidRDefault="00000000">
      <w:pPr>
        <w:pStyle w:val="PL"/>
        <w:rPr>
          <w:lang w:eastAsia="zh-CN"/>
        </w:rPr>
      </w:pPr>
      <w:r>
        <w:rPr>
          <w:lang w:eastAsia="zh-CN"/>
        </w:rPr>
        <w:t xml:space="preserve">        - GROUP: The address type is GROUP.</w:t>
      </w:r>
    </w:p>
    <w:p w14:paraId="759EA0DC" w14:textId="77777777" w:rsidR="007A011F" w:rsidRDefault="00000000">
      <w:pPr>
        <w:pStyle w:val="PL"/>
        <w:rPr>
          <w:lang w:eastAsia="zh-CN"/>
        </w:rPr>
      </w:pPr>
      <w:r>
        <w:rPr>
          <w:lang w:eastAsia="zh-CN"/>
        </w:rPr>
        <w:t xml:space="preserve">        - BC: The address type is BC.</w:t>
      </w:r>
    </w:p>
    <w:p w14:paraId="618E131A" w14:textId="77777777" w:rsidR="007A011F" w:rsidRDefault="00000000">
      <w:pPr>
        <w:pStyle w:val="PL"/>
        <w:rPr>
          <w:lang w:eastAsia="zh-CN"/>
        </w:rPr>
      </w:pPr>
      <w:r>
        <w:rPr>
          <w:lang w:eastAsia="zh-CN"/>
        </w:rPr>
        <w:t xml:space="preserve">        - TOPIC: The address type is TOPIC.</w:t>
      </w:r>
    </w:p>
    <w:p w14:paraId="227FBDF7" w14:textId="77777777" w:rsidR="007A011F" w:rsidRDefault="00000000">
      <w:pPr>
        <w:pStyle w:val="Heading1"/>
        <w:rPr>
          <w:lang w:eastAsia="zh-CN"/>
        </w:rPr>
      </w:pPr>
      <w:bookmarkStart w:id="1308" w:name="_Toc97197238"/>
      <w:bookmarkStart w:id="1309" w:name="_Toc96996832"/>
      <w:bookmarkStart w:id="1310" w:name="_Toc122117513"/>
      <w:bookmarkStart w:id="1311" w:name="_Toc138694800"/>
      <w:r>
        <w:rPr>
          <w:lang w:eastAsia="zh-CN"/>
        </w:rPr>
        <w:t>A.5</w:t>
      </w:r>
      <w:r>
        <w:rPr>
          <w:lang w:eastAsia="zh-CN"/>
        </w:rPr>
        <w:tab/>
        <w:t>MSGG_N3GDelivery API</w:t>
      </w:r>
      <w:bookmarkEnd w:id="1308"/>
      <w:bookmarkEnd w:id="1309"/>
      <w:bookmarkEnd w:id="1310"/>
      <w:bookmarkEnd w:id="1311"/>
    </w:p>
    <w:p w14:paraId="19A76754" w14:textId="77777777" w:rsidR="007A011F" w:rsidRDefault="00000000">
      <w:pPr>
        <w:pStyle w:val="PL"/>
        <w:rPr>
          <w:lang w:eastAsia="zh-CN"/>
        </w:rPr>
      </w:pPr>
      <w:r>
        <w:rPr>
          <w:lang w:eastAsia="zh-CN"/>
        </w:rPr>
        <w:t>openapi: 3.0.0</w:t>
      </w:r>
    </w:p>
    <w:p w14:paraId="4633B6A4" w14:textId="77777777" w:rsidR="007A011F" w:rsidRDefault="00000000">
      <w:pPr>
        <w:pStyle w:val="PL"/>
        <w:rPr>
          <w:lang w:eastAsia="zh-CN"/>
        </w:rPr>
      </w:pPr>
      <w:r>
        <w:rPr>
          <w:lang w:eastAsia="zh-CN"/>
        </w:rPr>
        <w:t>info:</w:t>
      </w:r>
    </w:p>
    <w:p w14:paraId="48F2831A" w14:textId="77777777" w:rsidR="007A011F" w:rsidRDefault="00000000">
      <w:pPr>
        <w:pStyle w:val="PL"/>
        <w:rPr>
          <w:lang w:eastAsia="zh-CN"/>
        </w:rPr>
      </w:pPr>
      <w:r>
        <w:rPr>
          <w:lang w:eastAsia="zh-CN"/>
        </w:rPr>
        <w:t xml:space="preserve">  title: MSGG_N3GDelivery</w:t>
      </w:r>
    </w:p>
    <w:p w14:paraId="1A9C47E7" w14:textId="77777777" w:rsidR="007A011F" w:rsidRDefault="00000000">
      <w:pPr>
        <w:pStyle w:val="PL"/>
        <w:rPr>
          <w:lang w:eastAsia="zh-CN"/>
        </w:rPr>
      </w:pPr>
      <w:r>
        <w:rPr>
          <w:lang w:eastAsia="zh-CN"/>
        </w:rPr>
        <w:t xml:space="preserve">  version: 1.0.0</w:t>
      </w:r>
    </w:p>
    <w:p w14:paraId="787F1905" w14:textId="77777777" w:rsidR="007A011F" w:rsidRDefault="00000000">
      <w:pPr>
        <w:pStyle w:val="PL"/>
        <w:rPr>
          <w:lang w:eastAsia="zh-CN"/>
        </w:rPr>
      </w:pPr>
      <w:r>
        <w:rPr>
          <w:lang w:eastAsia="zh-CN"/>
        </w:rPr>
        <w:t xml:space="preserve">  description: |</w:t>
      </w:r>
    </w:p>
    <w:p w14:paraId="3EEFC62F" w14:textId="77777777" w:rsidR="007A011F" w:rsidRDefault="00000000">
      <w:pPr>
        <w:pStyle w:val="PL"/>
        <w:rPr>
          <w:lang w:eastAsia="zh-CN"/>
        </w:rPr>
      </w:pPr>
      <w:r>
        <w:rPr>
          <w:lang w:eastAsia="zh-CN"/>
        </w:rPr>
        <w:t xml:space="preserve">    API for MSGG N3G Message Delivery Service.  </w:t>
      </w:r>
    </w:p>
    <w:p w14:paraId="0F92CC2C" w14:textId="77777777" w:rsidR="007A011F" w:rsidRDefault="00000000">
      <w:pPr>
        <w:pStyle w:val="PL"/>
        <w:rPr>
          <w:lang w:eastAsia="zh-CN"/>
        </w:rPr>
      </w:pPr>
      <w:r>
        <w:rPr>
          <w:lang w:eastAsia="zh-CN"/>
        </w:rPr>
        <w:t xml:space="preserve">    © 2022, 3GPP Organizational Partners (ARIB, ATIS, CCSA, ETSI, TSDSI, TTA, TTC).  </w:t>
      </w:r>
    </w:p>
    <w:p w14:paraId="0DAF7853" w14:textId="77777777" w:rsidR="007A011F" w:rsidRDefault="00000000">
      <w:pPr>
        <w:pStyle w:val="PL"/>
        <w:rPr>
          <w:lang w:eastAsia="zh-CN"/>
        </w:rPr>
      </w:pPr>
      <w:r>
        <w:rPr>
          <w:lang w:eastAsia="zh-CN"/>
        </w:rPr>
        <w:t xml:space="preserve">    All rights reserved.</w:t>
      </w:r>
    </w:p>
    <w:p w14:paraId="1FA7AE71" w14:textId="77777777" w:rsidR="007A011F" w:rsidRDefault="007A011F">
      <w:pPr>
        <w:pStyle w:val="PL"/>
        <w:rPr>
          <w:lang w:eastAsia="zh-CN"/>
        </w:rPr>
      </w:pPr>
    </w:p>
    <w:p w14:paraId="7EDBF7EB" w14:textId="77777777" w:rsidR="007A011F" w:rsidRDefault="00000000">
      <w:pPr>
        <w:pStyle w:val="PL"/>
        <w:rPr>
          <w:lang w:eastAsia="zh-CN"/>
        </w:rPr>
      </w:pPr>
      <w:r>
        <w:rPr>
          <w:lang w:eastAsia="zh-CN"/>
        </w:rPr>
        <w:t>externalDocs:</w:t>
      </w:r>
    </w:p>
    <w:p w14:paraId="57C2EE87" w14:textId="77777777" w:rsidR="007A011F" w:rsidRDefault="00000000">
      <w:pPr>
        <w:pStyle w:val="PL"/>
        <w:rPr>
          <w:lang w:eastAsia="zh-CN"/>
        </w:rPr>
      </w:pPr>
      <w:r>
        <w:rPr>
          <w:lang w:eastAsia="zh-CN"/>
        </w:rPr>
        <w:t xml:space="preserve">  description: &gt;</w:t>
      </w:r>
    </w:p>
    <w:p w14:paraId="6C458A21" w14:textId="77777777" w:rsidR="007A011F" w:rsidRDefault="00000000">
      <w:pPr>
        <w:pStyle w:val="PL"/>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14:paraId="42D11311" w14:textId="77777777" w:rsidR="007A011F" w:rsidRDefault="00000000">
      <w:pPr>
        <w:pStyle w:val="PL"/>
        <w:rPr>
          <w:lang w:eastAsia="zh-CN"/>
        </w:rPr>
      </w:pPr>
      <w:r>
        <w:rPr>
          <w:lang w:eastAsia="zh-CN"/>
        </w:rPr>
        <w:t xml:space="preserve">    specification; Stage 3</w:t>
      </w:r>
    </w:p>
    <w:p w14:paraId="69D54F69" w14:textId="77777777" w:rsidR="007A011F" w:rsidRDefault="00000000">
      <w:pPr>
        <w:pStyle w:val="PL"/>
        <w:rPr>
          <w:lang w:eastAsia="zh-CN"/>
        </w:rPr>
      </w:pPr>
      <w:r>
        <w:rPr>
          <w:lang w:eastAsia="zh-CN"/>
        </w:rPr>
        <w:t xml:space="preserve">  url: https://www.3gpp.org/ftp/Specs/archive/29_series/29.538/</w:t>
      </w:r>
    </w:p>
    <w:p w14:paraId="37545FFD" w14:textId="77777777" w:rsidR="007A011F" w:rsidRDefault="007A011F">
      <w:pPr>
        <w:pStyle w:val="PL"/>
        <w:rPr>
          <w:lang w:eastAsia="zh-CN"/>
        </w:rPr>
      </w:pPr>
    </w:p>
    <w:p w14:paraId="3AF33584" w14:textId="77777777" w:rsidR="007A011F" w:rsidRDefault="00000000">
      <w:pPr>
        <w:pStyle w:val="PL"/>
        <w:rPr>
          <w:lang w:eastAsia="zh-CN"/>
        </w:rPr>
      </w:pPr>
      <w:r>
        <w:rPr>
          <w:lang w:eastAsia="zh-CN"/>
        </w:rPr>
        <w:t>servers:</w:t>
      </w:r>
    </w:p>
    <w:p w14:paraId="1F58E32B" w14:textId="77777777" w:rsidR="007A011F" w:rsidRDefault="00000000">
      <w:pPr>
        <w:pStyle w:val="PL"/>
        <w:rPr>
          <w:lang w:eastAsia="zh-CN"/>
        </w:rPr>
      </w:pPr>
      <w:r>
        <w:rPr>
          <w:lang w:eastAsia="zh-CN"/>
        </w:rPr>
        <w:t xml:space="preserve">  - url: '{apiRoot}/msgg-n3gdelivery/v1'</w:t>
      </w:r>
    </w:p>
    <w:p w14:paraId="300FB6C6" w14:textId="77777777" w:rsidR="007A011F" w:rsidRDefault="00000000">
      <w:pPr>
        <w:pStyle w:val="PL"/>
        <w:rPr>
          <w:lang w:eastAsia="zh-CN"/>
        </w:rPr>
      </w:pPr>
      <w:r>
        <w:rPr>
          <w:lang w:eastAsia="zh-CN"/>
        </w:rPr>
        <w:t xml:space="preserve">    variables:</w:t>
      </w:r>
    </w:p>
    <w:p w14:paraId="65E38EB6" w14:textId="77777777" w:rsidR="007A011F" w:rsidRDefault="00000000">
      <w:pPr>
        <w:pStyle w:val="PL"/>
        <w:rPr>
          <w:lang w:eastAsia="zh-CN"/>
        </w:rPr>
      </w:pPr>
      <w:r>
        <w:rPr>
          <w:lang w:eastAsia="zh-CN"/>
        </w:rPr>
        <w:t xml:space="preserve">      apiRoot:</w:t>
      </w:r>
    </w:p>
    <w:p w14:paraId="65E6D294" w14:textId="77777777" w:rsidR="007A011F" w:rsidRDefault="00000000">
      <w:pPr>
        <w:pStyle w:val="PL"/>
        <w:rPr>
          <w:lang w:eastAsia="zh-CN"/>
        </w:rPr>
      </w:pPr>
      <w:r>
        <w:rPr>
          <w:lang w:eastAsia="zh-CN"/>
        </w:rPr>
        <w:t xml:space="preserve">        default: https://example.com</w:t>
      </w:r>
    </w:p>
    <w:p w14:paraId="63295845" w14:textId="77777777" w:rsidR="007A011F" w:rsidRDefault="00000000">
      <w:pPr>
        <w:pStyle w:val="PL"/>
        <w:rPr>
          <w:lang w:eastAsia="zh-CN"/>
        </w:rPr>
      </w:pPr>
      <w:r>
        <w:rPr>
          <w:lang w:eastAsia="zh-CN"/>
        </w:rPr>
        <w:t xml:space="preserve">        description: apiRoot as defined in clause 4.4 of 3GPP TS 29.501</w:t>
      </w:r>
    </w:p>
    <w:p w14:paraId="442C4D78" w14:textId="77777777" w:rsidR="007A011F" w:rsidRDefault="007A011F">
      <w:pPr>
        <w:pStyle w:val="PL"/>
        <w:rPr>
          <w:lang w:eastAsia="zh-CN"/>
        </w:rPr>
      </w:pPr>
    </w:p>
    <w:p w14:paraId="72A4DED7" w14:textId="77777777" w:rsidR="007A011F" w:rsidRDefault="00000000">
      <w:pPr>
        <w:pStyle w:val="PL"/>
        <w:rPr>
          <w:lang w:eastAsia="zh-CN"/>
        </w:rPr>
      </w:pPr>
      <w:r>
        <w:rPr>
          <w:lang w:eastAsia="zh-CN"/>
        </w:rPr>
        <w:t>security:</w:t>
      </w:r>
    </w:p>
    <w:p w14:paraId="3A05CDAD" w14:textId="77777777" w:rsidR="007A011F" w:rsidRDefault="00000000">
      <w:pPr>
        <w:pStyle w:val="PL"/>
        <w:rPr>
          <w:lang w:eastAsia="zh-CN"/>
        </w:rPr>
      </w:pPr>
      <w:r>
        <w:rPr>
          <w:lang w:eastAsia="zh-CN"/>
        </w:rPr>
        <w:t xml:space="preserve">  - {}</w:t>
      </w:r>
    </w:p>
    <w:p w14:paraId="0BB02B29" w14:textId="77777777" w:rsidR="007A011F" w:rsidRDefault="00000000">
      <w:pPr>
        <w:pStyle w:val="PL"/>
        <w:rPr>
          <w:lang w:eastAsia="zh-CN"/>
        </w:rPr>
      </w:pPr>
      <w:r>
        <w:rPr>
          <w:lang w:eastAsia="zh-CN"/>
        </w:rPr>
        <w:t xml:space="preserve">  - oAuth2ClientCredentials:</w:t>
      </w:r>
    </w:p>
    <w:p w14:paraId="0074780D" w14:textId="77777777" w:rsidR="007A011F" w:rsidRDefault="00000000">
      <w:pPr>
        <w:pStyle w:val="PL"/>
        <w:rPr>
          <w:lang w:eastAsia="zh-CN"/>
        </w:rPr>
      </w:pPr>
      <w:r>
        <w:rPr>
          <w:lang w:eastAsia="zh-CN"/>
        </w:rPr>
        <w:t xml:space="preserve">    - msgg-n3gdelivery</w:t>
      </w:r>
    </w:p>
    <w:p w14:paraId="0F2E2806" w14:textId="77777777" w:rsidR="007A011F" w:rsidRDefault="007A011F">
      <w:pPr>
        <w:pStyle w:val="PL"/>
        <w:rPr>
          <w:lang w:eastAsia="zh-CN"/>
        </w:rPr>
      </w:pPr>
    </w:p>
    <w:p w14:paraId="78C2227A" w14:textId="77777777" w:rsidR="007A011F" w:rsidRDefault="00000000">
      <w:pPr>
        <w:pStyle w:val="PL"/>
        <w:rPr>
          <w:lang w:eastAsia="zh-CN"/>
        </w:rPr>
      </w:pPr>
      <w:r>
        <w:rPr>
          <w:lang w:eastAsia="zh-CN"/>
        </w:rPr>
        <w:t>paths:</w:t>
      </w:r>
    </w:p>
    <w:p w14:paraId="4AB1A5C8" w14:textId="77777777" w:rsidR="007A011F" w:rsidRDefault="00000000">
      <w:pPr>
        <w:pStyle w:val="PL"/>
        <w:rPr>
          <w:lang w:eastAsia="zh-CN"/>
        </w:rPr>
      </w:pPr>
      <w:r>
        <w:rPr>
          <w:lang w:eastAsia="zh-CN"/>
        </w:rPr>
        <w:t xml:space="preserve">  /deliver-message:</w:t>
      </w:r>
    </w:p>
    <w:p w14:paraId="1C31CAD7" w14:textId="77777777" w:rsidR="007A011F" w:rsidRDefault="00000000">
      <w:pPr>
        <w:pStyle w:val="PL"/>
        <w:rPr>
          <w:lang w:eastAsia="zh-CN"/>
        </w:rPr>
      </w:pPr>
      <w:r>
        <w:rPr>
          <w:lang w:eastAsia="zh-CN"/>
        </w:rPr>
        <w:t xml:space="preserve">    post:</w:t>
      </w:r>
    </w:p>
    <w:p w14:paraId="3D3F6423" w14:textId="77777777" w:rsidR="007A011F" w:rsidRDefault="00000000">
      <w:pPr>
        <w:pStyle w:val="PL"/>
        <w:rPr>
          <w:lang w:eastAsia="zh-CN"/>
        </w:rPr>
      </w:pPr>
      <w:r>
        <w:rPr>
          <w:lang w:eastAsia="zh-CN"/>
        </w:rPr>
        <w:t xml:space="preserve">      summary: deliver message to NON-3GPP Message Gateway</w:t>
      </w:r>
    </w:p>
    <w:p w14:paraId="43F157E0" w14:textId="77777777" w:rsidR="007A011F" w:rsidRDefault="00000000">
      <w:pPr>
        <w:pStyle w:val="PL"/>
        <w:rPr>
          <w:lang w:eastAsia="zh-CN"/>
        </w:rPr>
      </w:pPr>
      <w:r>
        <w:rPr>
          <w:lang w:eastAsia="zh-CN"/>
        </w:rPr>
        <w:t xml:space="preserve">      tags:</w:t>
      </w:r>
    </w:p>
    <w:p w14:paraId="1CC4F8F4" w14:textId="77777777" w:rsidR="007A011F" w:rsidRDefault="00000000">
      <w:pPr>
        <w:pStyle w:val="PL"/>
        <w:rPr>
          <w:lang w:eastAsia="zh-CN"/>
        </w:rPr>
      </w:pPr>
      <w:r>
        <w:rPr>
          <w:lang w:eastAsia="zh-CN"/>
        </w:rPr>
        <w:t xml:space="preserve">        - N3G Message delivery</w:t>
      </w:r>
    </w:p>
    <w:p w14:paraId="4B8F748B" w14:textId="77777777" w:rsidR="007A011F" w:rsidRDefault="00000000">
      <w:pPr>
        <w:pStyle w:val="PL"/>
        <w:rPr>
          <w:lang w:eastAsia="zh-CN"/>
        </w:rPr>
      </w:pPr>
      <w:r>
        <w:rPr>
          <w:lang w:eastAsia="zh-CN"/>
        </w:rPr>
        <w:t xml:space="preserve">      requestBody:</w:t>
      </w:r>
    </w:p>
    <w:p w14:paraId="5976D269" w14:textId="77777777" w:rsidR="007A011F" w:rsidRDefault="00000000">
      <w:pPr>
        <w:pStyle w:val="PL"/>
        <w:rPr>
          <w:lang w:eastAsia="zh-CN"/>
        </w:rPr>
      </w:pPr>
      <w:r>
        <w:rPr>
          <w:lang w:eastAsia="zh-CN"/>
        </w:rPr>
        <w:t xml:space="preserve">        required: true</w:t>
      </w:r>
    </w:p>
    <w:p w14:paraId="3E72DEC9" w14:textId="77777777" w:rsidR="007A011F" w:rsidRDefault="00000000">
      <w:pPr>
        <w:pStyle w:val="PL"/>
        <w:rPr>
          <w:lang w:eastAsia="zh-CN"/>
        </w:rPr>
      </w:pPr>
      <w:r>
        <w:rPr>
          <w:lang w:eastAsia="zh-CN"/>
        </w:rPr>
        <w:t xml:space="preserve">        content:</w:t>
      </w:r>
    </w:p>
    <w:p w14:paraId="57D99A49" w14:textId="77777777" w:rsidR="007A011F" w:rsidRDefault="00000000">
      <w:pPr>
        <w:pStyle w:val="PL"/>
        <w:rPr>
          <w:lang w:eastAsia="zh-CN"/>
        </w:rPr>
      </w:pPr>
      <w:r>
        <w:rPr>
          <w:lang w:eastAsia="zh-CN"/>
        </w:rPr>
        <w:t xml:space="preserve">          application/json:</w:t>
      </w:r>
    </w:p>
    <w:p w14:paraId="5200D77B" w14:textId="77777777" w:rsidR="007A011F" w:rsidRDefault="00000000">
      <w:pPr>
        <w:pStyle w:val="PL"/>
        <w:rPr>
          <w:lang w:eastAsia="zh-CN"/>
        </w:rPr>
      </w:pPr>
      <w:r>
        <w:rPr>
          <w:lang w:eastAsia="zh-CN"/>
        </w:rPr>
        <w:t xml:space="preserve">            schema:</w:t>
      </w:r>
    </w:p>
    <w:p w14:paraId="05577848" w14:textId="77777777" w:rsidR="007A011F" w:rsidRDefault="00000000">
      <w:pPr>
        <w:pStyle w:val="PL"/>
        <w:rPr>
          <w:lang w:eastAsia="zh-CN"/>
        </w:rPr>
      </w:pPr>
      <w:r>
        <w:rPr>
          <w:lang w:eastAsia="zh-CN"/>
        </w:rPr>
        <w:t xml:space="preserve">              $ref: '#/components/schemas/N3gMessageDelivery'</w:t>
      </w:r>
    </w:p>
    <w:p w14:paraId="07AE1988" w14:textId="77777777" w:rsidR="007A011F" w:rsidRDefault="00000000">
      <w:pPr>
        <w:pStyle w:val="PL"/>
        <w:rPr>
          <w:lang w:eastAsia="zh-CN"/>
        </w:rPr>
      </w:pPr>
      <w:r>
        <w:rPr>
          <w:lang w:eastAsia="zh-CN"/>
        </w:rPr>
        <w:t xml:space="preserve">      responses:</w:t>
      </w:r>
    </w:p>
    <w:p w14:paraId="3D1632CD" w14:textId="77777777" w:rsidR="007A011F" w:rsidRDefault="00000000">
      <w:pPr>
        <w:pStyle w:val="PL"/>
        <w:rPr>
          <w:lang w:eastAsia="zh-CN"/>
        </w:rPr>
      </w:pPr>
      <w:r>
        <w:rPr>
          <w:lang w:eastAsia="zh-CN"/>
        </w:rPr>
        <w:t xml:space="preserve">        '204':</w:t>
      </w:r>
    </w:p>
    <w:p w14:paraId="17A7A563" w14:textId="77777777" w:rsidR="007A011F" w:rsidRDefault="00000000">
      <w:pPr>
        <w:pStyle w:val="PL"/>
        <w:rPr>
          <w:lang w:eastAsia="zh-CN"/>
        </w:rPr>
      </w:pPr>
      <w:r>
        <w:rPr>
          <w:lang w:eastAsia="zh-CN"/>
        </w:rPr>
        <w:t xml:space="preserve">          description: No Content,Message delivery successful</w:t>
      </w:r>
    </w:p>
    <w:p w14:paraId="15808250" w14:textId="77777777" w:rsidR="007A011F" w:rsidRDefault="00000000">
      <w:pPr>
        <w:pStyle w:val="PL"/>
        <w:rPr>
          <w:lang w:eastAsia="zh-CN"/>
        </w:rPr>
      </w:pPr>
      <w:r>
        <w:rPr>
          <w:lang w:eastAsia="zh-CN"/>
        </w:rPr>
        <w:t xml:space="preserve">        '400':</w:t>
      </w:r>
    </w:p>
    <w:p w14:paraId="7E13E524" w14:textId="77777777" w:rsidR="007A011F" w:rsidRDefault="00000000">
      <w:pPr>
        <w:pStyle w:val="PL"/>
        <w:rPr>
          <w:lang w:eastAsia="zh-CN"/>
        </w:rPr>
      </w:pPr>
      <w:r>
        <w:rPr>
          <w:lang w:eastAsia="zh-CN"/>
        </w:rPr>
        <w:t xml:space="preserve">          $ref: 'TS29571_CommonData.yaml#/components/responses/400'</w:t>
      </w:r>
    </w:p>
    <w:p w14:paraId="5C4A8B1D" w14:textId="77777777" w:rsidR="007A011F" w:rsidRDefault="00000000">
      <w:pPr>
        <w:pStyle w:val="PL"/>
        <w:rPr>
          <w:lang w:eastAsia="zh-CN"/>
        </w:rPr>
      </w:pPr>
      <w:r>
        <w:rPr>
          <w:lang w:eastAsia="zh-CN"/>
        </w:rPr>
        <w:t xml:space="preserve">        '401':</w:t>
      </w:r>
    </w:p>
    <w:p w14:paraId="32C7CD40" w14:textId="77777777" w:rsidR="007A011F" w:rsidRDefault="00000000">
      <w:pPr>
        <w:pStyle w:val="PL"/>
        <w:rPr>
          <w:lang w:eastAsia="zh-CN"/>
        </w:rPr>
      </w:pPr>
      <w:r>
        <w:rPr>
          <w:lang w:eastAsia="zh-CN"/>
        </w:rPr>
        <w:t xml:space="preserve">          $ref: 'TS29571_CommonData.yaml#/components/responses/401'</w:t>
      </w:r>
    </w:p>
    <w:p w14:paraId="3619D170" w14:textId="77777777" w:rsidR="007A011F" w:rsidRDefault="00000000">
      <w:pPr>
        <w:pStyle w:val="PL"/>
        <w:rPr>
          <w:lang w:eastAsia="zh-CN"/>
        </w:rPr>
      </w:pPr>
      <w:r>
        <w:rPr>
          <w:lang w:eastAsia="zh-CN"/>
        </w:rPr>
        <w:t xml:space="preserve">        '403':</w:t>
      </w:r>
    </w:p>
    <w:p w14:paraId="17849094" w14:textId="77777777" w:rsidR="007A011F" w:rsidRDefault="00000000">
      <w:pPr>
        <w:pStyle w:val="PL"/>
        <w:rPr>
          <w:lang w:eastAsia="zh-CN"/>
        </w:rPr>
      </w:pPr>
      <w:r>
        <w:rPr>
          <w:lang w:eastAsia="zh-CN"/>
        </w:rPr>
        <w:t xml:space="preserve">          $ref: 'TS29571_CommonData.yaml#/components/responses/403'</w:t>
      </w:r>
    </w:p>
    <w:p w14:paraId="53AB3DE7" w14:textId="77777777" w:rsidR="007A011F" w:rsidRDefault="00000000">
      <w:pPr>
        <w:pStyle w:val="PL"/>
        <w:rPr>
          <w:lang w:eastAsia="zh-CN"/>
        </w:rPr>
      </w:pPr>
      <w:r>
        <w:rPr>
          <w:lang w:eastAsia="zh-CN"/>
        </w:rPr>
        <w:t xml:space="preserve">        '404':</w:t>
      </w:r>
    </w:p>
    <w:p w14:paraId="6B72B356" w14:textId="77777777" w:rsidR="007A011F" w:rsidRDefault="00000000">
      <w:pPr>
        <w:pStyle w:val="PL"/>
        <w:rPr>
          <w:lang w:eastAsia="zh-CN"/>
        </w:rPr>
      </w:pPr>
      <w:r>
        <w:rPr>
          <w:lang w:eastAsia="zh-CN"/>
        </w:rPr>
        <w:t xml:space="preserve">          $ref: 'TS29571_CommonData.yaml#/components/responses/404'</w:t>
      </w:r>
    </w:p>
    <w:p w14:paraId="2A56E414" w14:textId="77777777" w:rsidR="007A011F" w:rsidRDefault="00000000">
      <w:pPr>
        <w:pStyle w:val="PL"/>
        <w:rPr>
          <w:lang w:eastAsia="zh-CN"/>
        </w:rPr>
      </w:pPr>
      <w:r>
        <w:rPr>
          <w:lang w:eastAsia="zh-CN"/>
        </w:rPr>
        <w:t xml:space="preserve">        '411':</w:t>
      </w:r>
    </w:p>
    <w:p w14:paraId="6278943A" w14:textId="77777777" w:rsidR="007A011F" w:rsidRDefault="00000000">
      <w:pPr>
        <w:pStyle w:val="PL"/>
        <w:rPr>
          <w:lang w:eastAsia="zh-CN"/>
        </w:rPr>
      </w:pPr>
      <w:r>
        <w:rPr>
          <w:lang w:eastAsia="zh-CN"/>
        </w:rPr>
        <w:t xml:space="preserve">          $ref: 'TS29571_CommonData.yaml#/components/responses/411'</w:t>
      </w:r>
    </w:p>
    <w:p w14:paraId="46DB616B" w14:textId="77777777" w:rsidR="007A011F" w:rsidRDefault="00000000">
      <w:pPr>
        <w:pStyle w:val="PL"/>
        <w:rPr>
          <w:lang w:eastAsia="zh-CN"/>
        </w:rPr>
      </w:pPr>
      <w:r>
        <w:rPr>
          <w:lang w:eastAsia="zh-CN"/>
        </w:rPr>
        <w:t xml:space="preserve">        '413':</w:t>
      </w:r>
    </w:p>
    <w:p w14:paraId="6935125F" w14:textId="77777777" w:rsidR="007A011F" w:rsidRDefault="00000000">
      <w:pPr>
        <w:pStyle w:val="PL"/>
        <w:rPr>
          <w:lang w:eastAsia="zh-CN"/>
        </w:rPr>
      </w:pPr>
      <w:r>
        <w:rPr>
          <w:lang w:eastAsia="zh-CN"/>
        </w:rPr>
        <w:t xml:space="preserve">          $ref: 'TS29571_CommonData.yaml#/components/responses/413'</w:t>
      </w:r>
    </w:p>
    <w:p w14:paraId="340EB1CF" w14:textId="77777777" w:rsidR="007A011F" w:rsidRDefault="00000000">
      <w:pPr>
        <w:pStyle w:val="PL"/>
        <w:rPr>
          <w:lang w:eastAsia="zh-CN"/>
        </w:rPr>
      </w:pPr>
      <w:r>
        <w:rPr>
          <w:lang w:eastAsia="zh-CN"/>
        </w:rPr>
        <w:t xml:space="preserve">        '415':</w:t>
      </w:r>
    </w:p>
    <w:p w14:paraId="32C8303C" w14:textId="77777777" w:rsidR="007A011F" w:rsidRDefault="00000000">
      <w:pPr>
        <w:pStyle w:val="PL"/>
        <w:rPr>
          <w:lang w:eastAsia="zh-CN"/>
        </w:rPr>
      </w:pPr>
      <w:r>
        <w:rPr>
          <w:lang w:eastAsia="zh-CN"/>
        </w:rPr>
        <w:t xml:space="preserve">          $ref: 'TS29571_CommonData.yaml#/components/responses/415'</w:t>
      </w:r>
    </w:p>
    <w:p w14:paraId="44EF4610" w14:textId="77777777" w:rsidR="007A011F" w:rsidRDefault="00000000">
      <w:pPr>
        <w:pStyle w:val="PL"/>
        <w:rPr>
          <w:lang w:eastAsia="zh-CN"/>
        </w:rPr>
      </w:pPr>
      <w:r>
        <w:rPr>
          <w:lang w:eastAsia="zh-CN"/>
        </w:rPr>
        <w:t xml:space="preserve">        '429':</w:t>
      </w:r>
    </w:p>
    <w:p w14:paraId="2A5FAC9B" w14:textId="77777777" w:rsidR="007A011F" w:rsidRDefault="00000000">
      <w:pPr>
        <w:pStyle w:val="PL"/>
        <w:rPr>
          <w:lang w:eastAsia="zh-CN"/>
        </w:rPr>
      </w:pPr>
      <w:r>
        <w:rPr>
          <w:lang w:eastAsia="zh-CN"/>
        </w:rPr>
        <w:t xml:space="preserve">          $ref: 'TS29571_CommonData.yaml#/components/responses/429'</w:t>
      </w:r>
    </w:p>
    <w:p w14:paraId="336D7327" w14:textId="77777777" w:rsidR="007A011F" w:rsidRDefault="00000000">
      <w:pPr>
        <w:pStyle w:val="PL"/>
        <w:rPr>
          <w:lang w:eastAsia="zh-CN"/>
        </w:rPr>
      </w:pPr>
      <w:r>
        <w:rPr>
          <w:lang w:eastAsia="zh-CN"/>
        </w:rPr>
        <w:t xml:space="preserve">        '500':</w:t>
      </w:r>
    </w:p>
    <w:p w14:paraId="08E76588" w14:textId="77777777" w:rsidR="007A011F" w:rsidRDefault="00000000">
      <w:pPr>
        <w:pStyle w:val="PL"/>
        <w:rPr>
          <w:lang w:eastAsia="zh-CN"/>
        </w:rPr>
      </w:pPr>
      <w:r>
        <w:rPr>
          <w:lang w:eastAsia="zh-CN"/>
        </w:rPr>
        <w:t xml:space="preserve">          $ref: 'TS29571_CommonData.yaml#/components/responses/500'</w:t>
      </w:r>
    </w:p>
    <w:p w14:paraId="302EB506" w14:textId="77777777" w:rsidR="007A011F" w:rsidRDefault="00000000">
      <w:pPr>
        <w:pStyle w:val="PL"/>
        <w:rPr>
          <w:lang w:eastAsia="zh-CN"/>
        </w:rPr>
      </w:pPr>
      <w:r>
        <w:rPr>
          <w:lang w:eastAsia="zh-CN"/>
        </w:rPr>
        <w:t xml:space="preserve">        '503':</w:t>
      </w:r>
    </w:p>
    <w:p w14:paraId="0AE37DE0" w14:textId="77777777" w:rsidR="007A011F" w:rsidRDefault="00000000">
      <w:pPr>
        <w:pStyle w:val="PL"/>
        <w:rPr>
          <w:lang w:eastAsia="zh-CN"/>
        </w:rPr>
      </w:pPr>
      <w:r>
        <w:rPr>
          <w:lang w:eastAsia="zh-CN"/>
        </w:rPr>
        <w:t xml:space="preserve">          $ref: 'TS29571_CommonData.yaml#/components/responses/503'</w:t>
      </w:r>
    </w:p>
    <w:p w14:paraId="5460B3EB" w14:textId="77777777" w:rsidR="007A011F" w:rsidRDefault="00000000">
      <w:pPr>
        <w:pStyle w:val="PL"/>
        <w:rPr>
          <w:lang w:eastAsia="zh-CN"/>
        </w:rPr>
      </w:pPr>
      <w:r>
        <w:rPr>
          <w:lang w:eastAsia="zh-CN"/>
        </w:rPr>
        <w:t xml:space="preserve">        default:</w:t>
      </w:r>
    </w:p>
    <w:p w14:paraId="1CE32B65" w14:textId="77777777" w:rsidR="007A011F" w:rsidRDefault="00000000">
      <w:pPr>
        <w:pStyle w:val="PL"/>
        <w:rPr>
          <w:lang w:eastAsia="zh-CN"/>
        </w:rPr>
      </w:pPr>
      <w:r>
        <w:rPr>
          <w:lang w:eastAsia="zh-CN"/>
        </w:rPr>
        <w:t xml:space="preserve">          $ref: 'TS29571_CommonData.yaml#/components/responses/default'</w:t>
      </w:r>
    </w:p>
    <w:p w14:paraId="5204802E" w14:textId="77777777" w:rsidR="007A011F" w:rsidRDefault="007A011F">
      <w:pPr>
        <w:pStyle w:val="PL"/>
        <w:rPr>
          <w:lang w:eastAsia="zh-CN"/>
        </w:rPr>
      </w:pPr>
    </w:p>
    <w:p w14:paraId="11B65149" w14:textId="77777777" w:rsidR="007A011F" w:rsidRDefault="00000000">
      <w:pPr>
        <w:pStyle w:val="PL"/>
        <w:rPr>
          <w:lang w:eastAsia="zh-CN"/>
        </w:rPr>
      </w:pPr>
      <w:r>
        <w:rPr>
          <w:lang w:eastAsia="zh-CN"/>
        </w:rPr>
        <w:t xml:space="preserve">  /deliver-report:</w:t>
      </w:r>
    </w:p>
    <w:p w14:paraId="1A591891" w14:textId="77777777" w:rsidR="007A011F" w:rsidRDefault="00000000">
      <w:pPr>
        <w:pStyle w:val="PL"/>
        <w:rPr>
          <w:lang w:eastAsia="zh-CN"/>
        </w:rPr>
      </w:pPr>
      <w:r>
        <w:rPr>
          <w:lang w:eastAsia="zh-CN"/>
        </w:rPr>
        <w:t xml:space="preserve">    post:</w:t>
      </w:r>
    </w:p>
    <w:p w14:paraId="67102B3F" w14:textId="77777777" w:rsidR="007A011F" w:rsidRDefault="00000000">
      <w:pPr>
        <w:pStyle w:val="PL"/>
        <w:rPr>
          <w:lang w:eastAsia="zh-CN"/>
        </w:rPr>
      </w:pPr>
      <w:r>
        <w:rPr>
          <w:lang w:eastAsia="zh-CN"/>
        </w:rPr>
        <w:t xml:space="preserve">      summary: deliver status report to NON-3GPP Message Gateway</w:t>
      </w:r>
    </w:p>
    <w:p w14:paraId="7257EF0B" w14:textId="77777777" w:rsidR="007A011F" w:rsidRDefault="00000000">
      <w:pPr>
        <w:pStyle w:val="PL"/>
        <w:rPr>
          <w:lang w:eastAsia="zh-CN"/>
        </w:rPr>
      </w:pPr>
      <w:r>
        <w:rPr>
          <w:lang w:eastAsia="zh-CN"/>
        </w:rPr>
        <w:t xml:space="preserve">      tags:</w:t>
      </w:r>
    </w:p>
    <w:p w14:paraId="327A6D10" w14:textId="77777777" w:rsidR="007A011F" w:rsidRDefault="00000000">
      <w:pPr>
        <w:pStyle w:val="PL"/>
        <w:rPr>
          <w:lang w:eastAsia="zh-CN"/>
        </w:rPr>
      </w:pPr>
      <w:r>
        <w:rPr>
          <w:lang w:eastAsia="zh-CN"/>
        </w:rPr>
        <w:t xml:space="preserve">        - N3G status report delivery</w:t>
      </w:r>
    </w:p>
    <w:p w14:paraId="1DB6C03A" w14:textId="77777777" w:rsidR="007A011F" w:rsidRDefault="00000000">
      <w:pPr>
        <w:pStyle w:val="PL"/>
        <w:rPr>
          <w:lang w:eastAsia="zh-CN"/>
        </w:rPr>
      </w:pPr>
      <w:r>
        <w:rPr>
          <w:lang w:eastAsia="zh-CN"/>
        </w:rPr>
        <w:t xml:space="preserve">      requestBody:</w:t>
      </w:r>
    </w:p>
    <w:p w14:paraId="06F93A81" w14:textId="77777777" w:rsidR="007A011F" w:rsidRDefault="00000000">
      <w:pPr>
        <w:pStyle w:val="PL"/>
        <w:rPr>
          <w:lang w:eastAsia="zh-CN"/>
        </w:rPr>
      </w:pPr>
      <w:r>
        <w:rPr>
          <w:lang w:eastAsia="zh-CN"/>
        </w:rPr>
        <w:t xml:space="preserve">        required: true</w:t>
      </w:r>
    </w:p>
    <w:p w14:paraId="22461AA4" w14:textId="77777777" w:rsidR="007A011F" w:rsidRDefault="00000000">
      <w:pPr>
        <w:pStyle w:val="PL"/>
        <w:rPr>
          <w:lang w:eastAsia="zh-CN"/>
        </w:rPr>
      </w:pPr>
      <w:r>
        <w:rPr>
          <w:lang w:eastAsia="zh-CN"/>
        </w:rPr>
        <w:t xml:space="preserve">        content:</w:t>
      </w:r>
    </w:p>
    <w:p w14:paraId="7678CCC2" w14:textId="77777777" w:rsidR="007A011F" w:rsidRDefault="00000000">
      <w:pPr>
        <w:pStyle w:val="PL"/>
        <w:rPr>
          <w:lang w:eastAsia="zh-CN"/>
        </w:rPr>
      </w:pPr>
      <w:r>
        <w:rPr>
          <w:lang w:eastAsia="zh-CN"/>
        </w:rPr>
        <w:t xml:space="preserve">          application/json:</w:t>
      </w:r>
    </w:p>
    <w:p w14:paraId="13541DC0" w14:textId="77777777" w:rsidR="007A011F" w:rsidRDefault="00000000">
      <w:pPr>
        <w:pStyle w:val="PL"/>
        <w:rPr>
          <w:lang w:eastAsia="zh-CN"/>
        </w:rPr>
      </w:pPr>
      <w:r>
        <w:rPr>
          <w:lang w:eastAsia="zh-CN"/>
        </w:rPr>
        <w:t xml:space="preserve">            schema:</w:t>
      </w:r>
    </w:p>
    <w:p w14:paraId="1D05F830" w14:textId="77777777" w:rsidR="007A011F" w:rsidRDefault="00000000">
      <w:pPr>
        <w:pStyle w:val="PL"/>
        <w:rPr>
          <w:lang w:eastAsia="zh-CN"/>
        </w:rPr>
      </w:pPr>
      <w:r>
        <w:rPr>
          <w:lang w:eastAsia="zh-CN"/>
        </w:rPr>
        <w:t xml:space="preserve">              $ref: 'TS29538_MSGS_MSGDelivery.yaml#/components/schemas/DeliveryStatusReport'</w:t>
      </w:r>
    </w:p>
    <w:p w14:paraId="090F0E13" w14:textId="77777777" w:rsidR="007A011F" w:rsidRDefault="00000000">
      <w:pPr>
        <w:pStyle w:val="PL"/>
        <w:rPr>
          <w:lang w:eastAsia="zh-CN"/>
        </w:rPr>
      </w:pPr>
      <w:r>
        <w:rPr>
          <w:lang w:eastAsia="zh-CN"/>
        </w:rPr>
        <w:t xml:space="preserve">      responses:</w:t>
      </w:r>
    </w:p>
    <w:p w14:paraId="219BB111" w14:textId="77777777" w:rsidR="007A011F" w:rsidRDefault="00000000">
      <w:pPr>
        <w:pStyle w:val="PL"/>
        <w:rPr>
          <w:lang w:eastAsia="zh-CN"/>
        </w:rPr>
      </w:pPr>
      <w:r>
        <w:rPr>
          <w:lang w:eastAsia="zh-CN"/>
        </w:rPr>
        <w:t xml:space="preserve">        '204':</w:t>
      </w:r>
    </w:p>
    <w:p w14:paraId="6CE49B8F" w14:textId="77777777" w:rsidR="007A011F" w:rsidRDefault="00000000">
      <w:pPr>
        <w:pStyle w:val="PL"/>
        <w:rPr>
          <w:lang w:eastAsia="zh-CN"/>
        </w:rPr>
      </w:pPr>
      <w:r>
        <w:rPr>
          <w:lang w:eastAsia="zh-CN"/>
        </w:rPr>
        <w:t xml:space="preserve">          description: No Content, status report delivery successfully</w:t>
      </w:r>
    </w:p>
    <w:p w14:paraId="1930BA9B" w14:textId="77777777" w:rsidR="007A011F" w:rsidRDefault="00000000">
      <w:pPr>
        <w:pStyle w:val="PL"/>
        <w:rPr>
          <w:lang w:eastAsia="zh-CN"/>
        </w:rPr>
      </w:pPr>
      <w:r>
        <w:rPr>
          <w:lang w:eastAsia="zh-CN"/>
        </w:rPr>
        <w:t xml:space="preserve">        '400':</w:t>
      </w:r>
    </w:p>
    <w:p w14:paraId="7D73974F" w14:textId="77777777" w:rsidR="007A011F" w:rsidRDefault="00000000">
      <w:pPr>
        <w:pStyle w:val="PL"/>
        <w:rPr>
          <w:lang w:eastAsia="zh-CN"/>
        </w:rPr>
      </w:pPr>
      <w:r>
        <w:rPr>
          <w:lang w:eastAsia="zh-CN"/>
        </w:rPr>
        <w:t xml:space="preserve">          $ref: 'TS29571_CommonData.yaml#/components/responses/400'</w:t>
      </w:r>
    </w:p>
    <w:p w14:paraId="5680AB15" w14:textId="77777777" w:rsidR="007A011F" w:rsidRDefault="00000000">
      <w:pPr>
        <w:pStyle w:val="PL"/>
        <w:rPr>
          <w:lang w:eastAsia="zh-CN"/>
        </w:rPr>
      </w:pPr>
      <w:r>
        <w:rPr>
          <w:lang w:eastAsia="zh-CN"/>
        </w:rPr>
        <w:t xml:space="preserve">        '401':</w:t>
      </w:r>
    </w:p>
    <w:p w14:paraId="2130285C" w14:textId="77777777" w:rsidR="007A011F" w:rsidRDefault="00000000">
      <w:pPr>
        <w:pStyle w:val="PL"/>
        <w:rPr>
          <w:lang w:eastAsia="zh-CN"/>
        </w:rPr>
      </w:pPr>
      <w:r>
        <w:rPr>
          <w:lang w:eastAsia="zh-CN"/>
        </w:rPr>
        <w:t xml:space="preserve">          $ref: 'TS29571_CommonData.yaml#/components/responses/401'</w:t>
      </w:r>
    </w:p>
    <w:p w14:paraId="4F892232" w14:textId="77777777" w:rsidR="007A011F" w:rsidRDefault="00000000">
      <w:pPr>
        <w:pStyle w:val="PL"/>
        <w:rPr>
          <w:lang w:eastAsia="zh-CN"/>
        </w:rPr>
      </w:pPr>
      <w:r>
        <w:rPr>
          <w:lang w:eastAsia="zh-CN"/>
        </w:rPr>
        <w:t xml:space="preserve">        '403':</w:t>
      </w:r>
    </w:p>
    <w:p w14:paraId="5AF1AAA9" w14:textId="77777777" w:rsidR="007A011F" w:rsidRDefault="00000000">
      <w:pPr>
        <w:pStyle w:val="PL"/>
        <w:rPr>
          <w:lang w:eastAsia="zh-CN"/>
        </w:rPr>
      </w:pPr>
      <w:r>
        <w:rPr>
          <w:lang w:eastAsia="zh-CN"/>
        </w:rPr>
        <w:t xml:space="preserve">          $ref: 'TS29571_CommonData.yaml#/components/responses/403'</w:t>
      </w:r>
    </w:p>
    <w:p w14:paraId="042CEEB7" w14:textId="77777777" w:rsidR="007A011F" w:rsidRDefault="00000000">
      <w:pPr>
        <w:pStyle w:val="PL"/>
        <w:rPr>
          <w:lang w:eastAsia="zh-CN"/>
        </w:rPr>
      </w:pPr>
      <w:r>
        <w:rPr>
          <w:lang w:eastAsia="zh-CN"/>
        </w:rPr>
        <w:t xml:space="preserve">        '404':</w:t>
      </w:r>
    </w:p>
    <w:p w14:paraId="4ACE8360" w14:textId="77777777" w:rsidR="007A011F" w:rsidRDefault="00000000">
      <w:pPr>
        <w:pStyle w:val="PL"/>
        <w:rPr>
          <w:lang w:eastAsia="zh-CN"/>
        </w:rPr>
      </w:pPr>
      <w:r>
        <w:rPr>
          <w:lang w:eastAsia="zh-CN"/>
        </w:rPr>
        <w:t xml:space="preserve">          $ref: 'TS29571_CommonData.yaml#/components/responses/404'</w:t>
      </w:r>
    </w:p>
    <w:p w14:paraId="6F92C9BF" w14:textId="77777777" w:rsidR="007A011F" w:rsidRDefault="00000000">
      <w:pPr>
        <w:pStyle w:val="PL"/>
        <w:rPr>
          <w:lang w:eastAsia="zh-CN"/>
        </w:rPr>
      </w:pPr>
      <w:r>
        <w:rPr>
          <w:lang w:eastAsia="zh-CN"/>
        </w:rPr>
        <w:t xml:space="preserve">        '411':</w:t>
      </w:r>
    </w:p>
    <w:p w14:paraId="6D52965A" w14:textId="77777777" w:rsidR="007A011F" w:rsidRDefault="00000000">
      <w:pPr>
        <w:pStyle w:val="PL"/>
        <w:rPr>
          <w:lang w:eastAsia="zh-CN"/>
        </w:rPr>
      </w:pPr>
      <w:r>
        <w:rPr>
          <w:lang w:eastAsia="zh-CN"/>
        </w:rPr>
        <w:t xml:space="preserve">          $ref: 'TS29571_CommonData.yaml#/components/responses/411'</w:t>
      </w:r>
    </w:p>
    <w:p w14:paraId="145EDF2D" w14:textId="77777777" w:rsidR="007A011F" w:rsidRDefault="00000000">
      <w:pPr>
        <w:pStyle w:val="PL"/>
        <w:rPr>
          <w:lang w:eastAsia="zh-CN"/>
        </w:rPr>
      </w:pPr>
      <w:r>
        <w:rPr>
          <w:lang w:eastAsia="zh-CN"/>
        </w:rPr>
        <w:t xml:space="preserve">        '413':</w:t>
      </w:r>
    </w:p>
    <w:p w14:paraId="16A48B28" w14:textId="77777777" w:rsidR="007A011F" w:rsidRDefault="00000000">
      <w:pPr>
        <w:pStyle w:val="PL"/>
        <w:rPr>
          <w:lang w:eastAsia="zh-CN"/>
        </w:rPr>
      </w:pPr>
      <w:r>
        <w:rPr>
          <w:lang w:eastAsia="zh-CN"/>
        </w:rPr>
        <w:t xml:space="preserve">          $ref: 'TS29571_CommonData.yaml#/components/responses/413'</w:t>
      </w:r>
    </w:p>
    <w:p w14:paraId="417B2DC9" w14:textId="77777777" w:rsidR="007A011F" w:rsidRDefault="00000000">
      <w:pPr>
        <w:pStyle w:val="PL"/>
        <w:rPr>
          <w:lang w:eastAsia="zh-CN"/>
        </w:rPr>
      </w:pPr>
      <w:r>
        <w:rPr>
          <w:lang w:eastAsia="zh-CN"/>
        </w:rPr>
        <w:t xml:space="preserve">        '415':</w:t>
      </w:r>
    </w:p>
    <w:p w14:paraId="2D9850F6" w14:textId="77777777" w:rsidR="007A011F" w:rsidRDefault="00000000">
      <w:pPr>
        <w:pStyle w:val="PL"/>
        <w:rPr>
          <w:lang w:eastAsia="zh-CN"/>
        </w:rPr>
      </w:pPr>
      <w:r>
        <w:rPr>
          <w:lang w:eastAsia="zh-CN"/>
        </w:rPr>
        <w:t xml:space="preserve">          $ref: 'TS29571_CommonData.yaml#/components/responses/415'</w:t>
      </w:r>
    </w:p>
    <w:p w14:paraId="4766B825" w14:textId="77777777" w:rsidR="007A011F" w:rsidRDefault="00000000">
      <w:pPr>
        <w:pStyle w:val="PL"/>
        <w:rPr>
          <w:lang w:eastAsia="zh-CN"/>
        </w:rPr>
      </w:pPr>
      <w:r>
        <w:rPr>
          <w:lang w:eastAsia="zh-CN"/>
        </w:rPr>
        <w:t xml:space="preserve">        '429':</w:t>
      </w:r>
    </w:p>
    <w:p w14:paraId="4AB347EB" w14:textId="77777777" w:rsidR="007A011F" w:rsidRDefault="00000000">
      <w:pPr>
        <w:pStyle w:val="PL"/>
        <w:rPr>
          <w:lang w:eastAsia="zh-CN"/>
        </w:rPr>
      </w:pPr>
      <w:r>
        <w:rPr>
          <w:lang w:eastAsia="zh-CN"/>
        </w:rPr>
        <w:t xml:space="preserve">          $ref: 'TS29571_CommonData.yaml#/components/responses/429'</w:t>
      </w:r>
    </w:p>
    <w:p w14:paraId="5ADAF276" w14:textId="77777777" w:rsidR="007A011F" w:rsidRDefault="00000000">
      <w:pPr>
        <w:pStyle w:val="PL"/>
        <w:rPr>
          <w:lang w:eastAsia="zh-CN"/>
        </w:rPr>
      </w:pPr>
      <w:r>
        <w:rPr>
          <w:lang w:eastAsia="zh-CN"/>
        </w:rPr>
        <w:t xml:space="preserve">        '500':</w:t>
      </w:r>
    </w:p>
    <w:p w14:paraId="1C948EE2" w14:textId="77777777" w:rsidR="007A011F" w:rsidRDefault="00000000">
      <w:pPr>
        <w:pStyle w:val="PL"/>
        <w:rPr>
          <w:lang w:eastAsia="zh-CN"/>
        </w:rPr>
      </w:pPr>
      <w:r>
        <w:rPr>
          <w:lang w:eastAsia="zh-CN"/>
        </w:rPr>
        <w:t xml:space="preserve">          $ref: 'TS29571_CommonData.yaml#/components/responses/500'</w:t>
      </w:r>
    </w:p>
    <w:p w14:paraId="0A3A2ACE" w14:textId="77777777" w:rsidR="007A011F" w:rsidRDefault="00000000">
      <w:pPr>
        <w:pStyle w:val="PL"/>
        <w:rPr>
          <w:lang w:eastAsia="zh-CN"/>
        </w:rPr>
      </w:pPr>
      <w:r>
        <w:rPr>
          <w:lang w:eastAsia="zh-CN"/>
        </w:rPr>
        <w:t xml:space="preserve">        '503':</w:t>
      </w:r>
    </w:p>
    <w:p w14:paraId="7488C4E0" w14:textId="77777777" w:rsidR="007A011F" w:rsidRDefault="00000000">
      <w:pPr>
        <w:pStyle w:val="PL"/>
        <w:rPr>
          <w:lang w:eastAsia="zh-CN"/>
        </w:rPr>
      </w:pPr>
      <w:r>
        <w:rPr>
          <w:lang w:eastAsia="zh-CN"/>
        </w:rPr>
        <w:t xml:space="preserve">          $ref: 'TS29571_CommonData.yaml#/components/responses/503'</w:t>
      </w:r>
    </w:p>
    <w:p w14:paraId="3DF5AD60" w14:textId="77777777" w:rsidR="007A011F" w:rsidRDefault="00000000">
      <w:pPr>
        <w:pStyle w:val="PL"/>
        <w:rPr>
          <w:lang w:eastAsia="zh-CN"/>
        </w:rPr>
      </w:pPr>
      <w:r>
        <w:rPr>
          <w:lang w:eastAsia="zh-CN"/>
        </w:rPr>
        <w:t xml:space="preserve">        default:</w:t>
      </w:r>
    </w:p>
    <w:p w14:paraId="15091A36" w14:textId="77777777" w:rsidR="007A011F" w:rsidRDefault="00000000">
      <w:pPr>
        <w:pStyle w:val="PL"/>
        <w:rPr>
          <w:lang w:eastAsia="zh-CN"/>
        </w:rPr>
      </w:pPr>
      <w:r>
        <w:rPr>
          <w:lang w:eastAsia="zh-CN"/>
        </w:rPr>
        <w:t xml:space="preserve">          $ref: 'TS29571_CommonData.yaml#/components/responses/default'</w:t>
      </w:r>
    </w:p>
    <w:p w14:paraId="193F5765" w14:textId="77777777" w:rsidR="007A011F" w:rsidRDefault="007A011F">
      <w:pPr>
        <w:pStyle w:val="PL"/>
        <w:rPr>
          <w:lang w:eastAsia="zh-CN"/>
        </w:rPr>
      </w:pPr>
    </w:p>
    <w:p w14:paraId="2E088600" w14:textId="77777777" w:rsidR="007A011F" w:rsidRDefault="007A011F">
      <w:pPr>
        <w:pStyle w:val="PL"/>
        <w:rPr>
          <w:lang w:eastAsia="zh-CN"/>
        </w:rPr>
      </w:pPr>
    </w:p>
    <w:p w14:paraId="18096C58" w14:textId="77777777" w:rsidR="007A011F" w:rsidRDefault="00000000">
      <w:pPr>
        <w:pStyle w:val="PL"/>
        <w:rPr>
          <w:lang w:eastAsia="zh-CN"/>
        </w:rPr>
      </w:pPr>
      <w:r>
        <w:rPr>
          <w:lang w:eastAsia="zh-CN"/>
        </w:rPr>
        <w:t>components:</w:t>
      </w:r>
    </w:p>
    <w:p w14:paraId="3C8E243E" w14:textId="77777777" w:rsidR="007A011F" w:rsidRDefault="00000000">
      <w:pPr>
        <w:pStyle w:val="PL"/>
        <w:rPr>
          <w:lang w:eastAsia="zh-CN"/>
        </w:rPr>
      </w:pPr>
      <w:r>
        <w:rPr>
          <w:lang w:eastAsia="zh-CN"/>
        </w:rPr>
        <w:t xml:space="preserve">  securitySchemes:</w:t>
      </w:r>
    </w:p>
    <w:p w14:paraId="341121CF" w14:textId="77777777" w:rsidR="007A011F" w:rsidRDefault="00000000">
      <w:pPr>
        <w:pStyle w:val="PL"/>
        <w:rPr>
          <w:lang w:eastAsia="zh-CN"/>
        </w:rPr>
      </w:pPr>
      <w:r>
        <w:rPr>
          <w:lang w:eastAsia="zh-CN"/>
        </w:rPr>
        <w:t xml:space="preserve">    oAuth2ClientCredentials:</w:t>
      </w:r>
    </w:p>
    <w:p w14:paraId="104AE063" w14:textId="77777777" w:rsidR="007A011F" w:rsidRDefault="00000000">
      <w:pPr>
        <w:pStyle w:val="PL"/>
        <w:rPr>
          <w:lang w:eastAsia="zh-CN"/>
        </w:rPr>
      </w:pPr>
      <w:r>
        <w:rPr>
          <w:lang w:eastAsia="zh-CN"/>
        </w:rPr>
        <w:t xml:space="preserve">      type: oauth2</w:t>
      </w:r>
    </w:p>
    <w:p w14:paraId="238EF5CE" w14:textId="77777777" w:rsidR="007A011F" w:rsidRDefault="00000000">
      <w:pPr>
        <w:pStyle w:val="PL"/>
        <w:rPr>
          <w:lang w:eastAsia="zh-CN"/>
        </w:rPr>
      </w:pPr>
      <w:r>
        <w:rPr>
          <w:lang w:eastAsia="zh-CN"/>
        </w:rPr>
        <w:t xml:space="preserve">      flows:</w:t>
      </w:r>
    </w:p>
    <w:p w14:paraId="3E78B062" w14:textId="77777777" w:rsidR="007A011F" w:rsidRDefault="00000000">
      <w:pPr>
        <w:pStyle w:val="PL"/>
        <w:rPr>
          <w:lang w:eastAsia="zh-CN"/>
        </w:rPr>
      </w:pPr>
      <w:r>
        <w:rPr>
          <w:lang w:eastAsia="zh-CN"/>
        </w:rPr>
        <w:t xml:space="preserve">        clientCredentials:</w:t>
      </w:r>
    </w:p>
    <w:p w14:paraId="3713838F" w14:textId="77777777" w:rsidR="007A011F" w:rsidRDefault="00000000">
      <w:pPr>
        <w:pStyle w:val="PL"/>
        <w:rPr>
          <w:lang w:eastAsia="zh-CN"/>
        </w:rPr>
      </w:pPr>
      <w:r>
        <w:rPr>
          <w:lang w:eastAsia="zh-CN"/>
        </w:rPr>
        <w:t xml:space="preserve">          tokenUrl: '{nrfApiRoot}/oauth2/token'</w:t>
      </w:r>
    </w:p>
    <w:p w14:paraId="02AAC445" w14:textId="77777777" w:rsidR="007A011F" w:rsidRDefault="00000000">
      <w:pPr>
        <w:pStyle w:val="PL"/>
        <w:rPr>
          <w:lang w:eastAsia="zh-CN"/>
        </w:rPr>
      </w:pPr>
      <w:r>
        <w:rPr>
          <w:lang w:eastAsia="zh-CN"/>
        </w:rPr>
        <w:t xml:space="preserve">          scopes:</w:t>
      </w:r>
    </w:p>
    <w:p w14:paraId="6C382AD5" w14:textId="77777777" w:rsidR="007A011F" w:rsidRDefault="00000000">
      <w:pPr>
        <w:pStyle w:val="PL"/>
        <w:rPr>
          <w:lang w:eastAsia="zh-CN"/>
        </w:rPr>
      </w:pPr>
      <w:r>
        <w:rPr>
          <w:lang w:eastAsia="zh-CN"/>
        </w:rPr>
        <w:t xml:space="preserve">            msgg-n3gdelivery: Access to the MSGG_N3GDelivery API</w:t>
      </w:r>
    </w:p>
    <w:p w14:paraId="41D02E2F" w14:textId="77777777" w:rsidR="007A011F" w:rsidRDefault="007A011F">
      <w:pPr>
        <w:pStyle w:val="PL"/>
        <w:rPr>
          <w:lang w:eastAsia="zh-CN"/>
        </w:rPr>
      </w:pPr>
    </w:p>
    <w:p w14:paraId="6A8894C4" w14:textId="77777777" w:rsidR="007A011F" w:rsidRDefault="007A011F">
      <w:pPr>
        <w:pStyle w:val="PL"/>
        <w:rPr>
          <w:lang w:eastAsia="zh-CN"/>
        </w:rPr>
      </w:pPr>
    </w:p>
    <w:p w14:paraId="14C01F4A" w14:textId="77777777" w:rsidR="007A011F" w:rsidRDefault="00000000">
      <w:pPr>
        <w:pStyle w:val="PL"/>
        <w:rPr>
          <w:lang w:eastAsia="zh-CN"/>
        </w:rPr>
      </w:pPr>
      <w:r>
        <w:rPr>
          <w:lang w:eastAsia="zh-CN"/>
        </w:rPr>
        <w:t xml:space="preserve">  schemas:</w:t>
      </w:r>
    </w:p>
    <w:p w14:paraId="297D0591" w14:textId="77777777" w:rsidR="007A011F" w:rsidRDefault="00000000">
      <w:pPr>
        <w:pStyle w:val="PL"/>
        <w:rPr>
          <w:lang w:eastAsia="zh-CN"/>
        </w:rPr>
      </w:pPr>
      <w:r>
        <w:rPr>
          <w:lang w:eastAsia="zh-CN"/>
        </w:rPr>
        <w:t>#</w:t>
      </w:r>
    </w:p>
    <w:p w14:paraId="3C4B618B" w14:textId="77777777" w:rsidR="007A011F" w:rsidRDefault="00000000">
      <w:pPr>
        <w:pStyle w:val="PL"/>
        <w:rPr>
          <w:lang w:eastAsia="zh-CN"/>
        </w:rPr>
      </w:pPr>
      <w:r>
        <w:rPr>
          <w:lang w:eastAsia="zh-CN"/>
        </w:rPr>
        <w:t># STRUCTURED DATA TYPES</w:t>
      </w:r>
    </w:p>
    <w:p w14:paraId="32E9F17B" w14:textId="77777777" w:rsidR="007A011F" w:rsidRDefault="00000000">
      <w:pPr>
        <w:pStyle w:val="PL"/>
        <w:rPr>
          <w:lang w:eastAsia="zh-CN"/>
        </w:rPr>
      </w:pPr>
      <w:r>
        <w:rPr>
          <w:lang w:eastAsia="zh-CN"/>
        </w:rPr>
        <w:t>#</w:t>
      </w:r>
    </w:p>
    <w:p w14:paraId="53E1C94F" w14:textId="77777777" w:rsidR="007A011F" w:rsidRDefault="00000000">
      <w:pPr>
        <w:pStyle w:val="PL"/>
        <w:rPr>
          <w:lang w:eastAsia="zh-CN"/>
        </w:rPr>
      </w:pPr>
      <w:r>
        <w:rPr>
          <w:lang w:eastAsia="zh-CN"/>
        </w:rPr>
        <w:t xml:space="preserve">    N3gMessageDelivery:</w:t>
      </w:r>
    </w:p>
    <w:p w14:paraId="17F4BC6F" w14:textId="77777777" w:rsidR="007A011F" w:rsidRDefault="00000000">
      <w:pPr>
        <w:pStyle w:val="PL"/>
        <w:rPr>
          <w:lang w:eastAsia="zh-CN"/>
        </w:rPr>
      </w:pPr>
      <w:r>
        <w:rPr>
          <w:lang w:eastAsia="zh-CN"/>
        </w:rPr>
        <w:t xml:space="preserve">      description: N3G message delivery data</w:t>
      </w:r>
    </w:p>
    <w:p w14:paraId="22EDB4E9" w14:textId="77777777" w:rsidR="007A011F" w:rsidRDefault="00000000">
      <w:pPr>
        <w:pStyle w:val="PL"/>
        <w:rPr>
          <w:lang w:eastAsia="zh-CN"/>
        </w:rPr>
      </w:pPr>
      <w:r>
        <w:rPr>
          <w:lang w:eastAsia="zh-CN"/>
        </w:rPr>
        <w:t xml:space="preserve">      type: object</w:t>
      </w:r>
    </w:p>
    <w:p w14:paraId="1442062B" w14:textId="77777777" w:rsidR="007A011F" w:rsidRDefault="00000000">
      <w:pPr>
        <w:pStyle w:val="PL"/>
        <w:rPr>
          <w:lang w:eastAsia="zh-CN"/>
        </w:rPr>
      </w:pPr>
      <w:r>
        <w:rPr>
          <w:lang w:eastAsia="zh-CN"/>
        </w:rPr>
        <w:t xml:space="preserve">      required:</w:t>
      </w:r>
    </w:p>
    <w:p w14:paraId="43F369F3" w14:textId="77777777" w:rsidR="007A011F" w:rsidRDefault="00000000">
      <w:pPr>
        <w:pStyle w:val="PL"/>
        <w:rPr>
          <w:lang w:eastAsia="zh-CN"/>
        </w:rPr>
      </w:pPr>
      <w:r>
        <w:rPr>
          <w:lang w:eastAsia="zh-CN"/>
        </w:rPr>
        <w:t xml:space="preserve">        - oriAddr</w:t>
      </w:r>
    </w:p>
    <w:p w14:paraId="6C34704F" w14:textId="77777777" w:rsidR="007A011F" w:rsidRDefault="00000000">
      <w:pPr>
        <w:pStyle w:val="PL"/>
        <w:rPr>
          <w:lang w:eastAsia="zh-CN"/>
        </w:rPr>
      </w:pPr>
      <w:r>
        <w:rPr>
          <w:lang w:eastAsia="zh-CN"/>
        </w:rPr>
        <w:t xml:space="preserve">        - destAddr</w:t>
      </w:r>
    </w:p>
    <w:p w14:paraId="32C56928" w14:textId="77777777" w:rsidR="007A011F" w:rsidRDefault="00000000">
      <w:pPr>
        <w:pStyle w:val="PL"/>
        <w:rPr>
          <w:lang w:eastAsia="zh-CN"/>
        </w:rPr>
      </w:pPr>
      <w:r>
        <w:rPr>
          <w:lang w:eastAsia="zh-CN"/>
        </w:rPr>
        <w:t xml:space="preserve">        - msgId</w:t>
      </w:r>
    </w:p>
    <w:p w14:paraId="5A5FF115" w14:textId="77777777" w:rsidR="007A011F" w:rsidRDefault="00000000">
      <w:pPr>
        <w:pStyle w:val="PL"/>
        <w:rPr>
          <w:lang w:eastAsia="zh-CN"/>
        </w:rPr>
      </w:pPr>
      <w:r>
        <w:rPr>
          <w:lang w:eastAsia="zh-CN"/>
        </w:rPr>
        <w:t xml:space="preserve">      properties:</w:t>
      </w:r>
    </w:p>
    <w:p w14:paraId="2DB08C65" w14:textId="77777777" w:rsidR="007A011F" w:rsidRDefault="00000000">
      <w:pPr>
        <w:pStyle w:val="PL"/>
        <w:rPr>
          <w:lang w:eastAsia="zh-CN"/>
        </w:rPr>
      </w:pPr>
      <w:r>
        <w:rPr>
          <w:lang w:eastAsia="zh-CN"/>
        </w:rPr>
        <w:t xml:space="preserve">        oriAddr:</w:t>
      </w:r>
    </w:p>
    <w:p w14:paraId="6906C965" w14:textId="77777777" w:rsidR="007A011F" w:rsidRDefault="00000000">
      <w:pPr>
        <w:pStyle w:val="PL"/>
        <w:rPr>
          <w:lang w:eastAsia="zh-CN"/>
        </w:rPr>
      </w:pPr>
      <w:r>
        <w:rPr>
          <w:lang w:eastAsia="zh-CN"/>
        </w:rPr>
        <w:t xml:space="preserve">          $ref: 'TS29538_MSGG_L3GDelivery.yaml#/components/schemas/Address'</w:t>
      </w:r>
    </w:p>
    <w:p w14:paraId="44690534" w14:textId="77777777" w:rsidR="007A011F" w:rsidRDefault="00000000">
      <w:pPr>
        <w:pStyle w:val="PL"/>
        <w:rPr>
          <w:lang w:eastAsia="zh-CN"/>
        </w:rPr>
      </w:pPr>
      <w:r>
        <w:rPr>
          <w:lang w:eastAsia="zh-CN"/>
        </w:rPr>
        <w:t xml:space="preserve">        destAddr:</w:t>
      </w:r>
    </w:p>
    <w:p w14:paraId="0BF969BF" w14:textId="77777777" w:rsidR="007A011F" w:rsidRDefault="00000000">
      <w:pPr>
        <w:pStyle w:val="PL"/>
        <w:rPr>
          <w:lang w:eastAsia="zh-CN"/>
        </w:rPr>
      </w:pPr>
      <w:r>
        <w:rPr>
          <w:lang w:eastAsia="zh-CN"/>
        </w:rPr>
        <w:t xml:space="preserve">          $ref: 'TS29538_MSGG_L3GDelivery.yaml#/components/schemas/Address'</w:t>
      </w:r>
    </w:p>
    <w:p w14:paraId="7A5A6D4B" w14:textId="77777777" w:rsidR="007A011F" w:rsidRDefault="00000000">
      <w:pPr>
        <w:pStyle w:val="PL"/>
        <w:rPr>
          <w:lang w:eastAsia="zh-CN"/>
        </w:rPr>
      </w:pPr>
      <w:r>
        <w:rPr>
          <w:lang w:eastAsia="zh-CN"/>
        </w:rPr>
        <w:t xml:space="preserve">        appId:</w:t>
      </w:r>
    </w:p>
    <w:p w14:paraId="7A1FDD30" w14:textId="77777777" w:rsidR="007A011F" w:rsidRDefault="00000000">
      <w:pPr>
        <w:pStyle w:val="PL"/>
        <w:rPr>
          <w:lang w:eastAsia="zh-CN"/>
        </w:rPr>
      </w:pPr>
      <w:r>
        <w:rPr>
          <w:lang w:eastAsia="zh-CN"/>
        </w:rPr>
        <w:t xml:space="preserve">          type: string</w:t>
      </w:r>
    </w:p>
    <w:p w14:paraId="33757FE3" w14:textId="77777777" w:rsidR="007A011F" w:rsidRDefault="00000000">
      <w:pPr>
        <w:pStyle w:val="PL"/>
        <w:rPr>
          <w:lang w:eastAsia="zh-CN"/>
        </w:rPr>
      </w:pPr>
      <w:r>
        <w:rPr>
          <w:lang w:eastAsia="zh-CN"/>
        </w:rPr>
        <w:t xml:space="preserve">        msgId:</w:t>
      </w:r>
    </w:p>
    <w:p w14:paraId="3DB7EE46" w14:textId="77777777" w:rsidR="007A011F" w:rsidRDefault="00000000">
      <w:pPr>
        <w:pStyle w:val="PL"/>
        <w:rPr>
          <w:lang w:eastAsia="zh-CN"/>
        </w:rPr>
      </w:pPr>
      <w:r>
        <w:rPr>
          <w:lang w:eastAsia="zh-CN"/>
        </w:rPr>
        <w:t xml:space="preserve">          type: string</w:t>
      </w:r>
    </w:p>
    <w:p w14:paraId="543CBFDB" w14:textId="77777777" w:rsidR="007A011F" w:rsidRDefault="00000000">
      <w:pPr>
        <w:pStyle w:val="PL"/>
        <w:rPr>
          <w:lang w:eastAsia="zh-CN"/>
        </w:rPr>
      </w:pPr>
      <w:r>
        <w:rPr>
          <w:lang w:eastAsia="zh-CN"/>
        </w:rPr>
        <w:t xml:space="preserve">        delivStReqInd:</w:t>
      </w:r>
    </w:p>
    <w:p w14:paraId="399918E3" w14:textId="77777777" w:rsidR="007A011F" w:rsidRDefault="00000000">
      <w:pPr>
        <w:pStyle w:val="PL"/>
        <w:rPr>
          <w:lang w:eastAsia="zh-CN"/>
        </w:rPr>
      </w:pPr>
      <w:r>
        <w:rPr>
          <w:lang w:eastAsia="zh-CN"/>
        </w:rPr>
        <w:t xml:space="preserve">          type: boolean</w:t>
      </w:r>
    </w:p>
    <w:p w14:paraId="415C9E9F" w14:textId="77777777" w:rsidR="007A011F" w:rsidRDefault="00000000">
      <w:pPr>
        <w:pStyle w:val="PL"/>
        <w:rPr>
          <w:lang w:eastAsia="zh-CN"/>
        </w:rPr>
      </w:pPr>
      <w:r>
        <w:rPr>
          <w:lang w:eastAsia="zh-CN"/>
        </w:rPr>
        <w:t xml:space="preserve">        payload:</w:t>
      </w:r>
    </w:p>
    <w:p w14:paraId="193E11A8" w14:textId="77777777" w:rsidR="007A011F" w:rsidRDefault="00000000">
      <w:pPr>
        <w:pStyle w:val="PL"/>
        <w:rPr>
          <w:lang w:eastAsia="zh-CN"/>
        </w:rPr>
      </w:pPr>
      <w:r>
        <w:rPr>
          <w:lang w:eastAsia="zh-CN"/>
        </w:rPr>
        <w:t xml:space="preserve">          type: string</w:t>
      </w:r>
    </w:p>
    <w:p w14:paraId="7D380FFA" w14:textId="77777777" w:rsidR="007A011F" w:rsidRDefault="00000000">
      <w:pPr>
        <w:pStyle w:val="PL"/>
        <w:rPr>
          <w:lang w:eastAsia="zh-CN"/>
        </w:rPr>
      </w:pPr>
      <w:r>
        <w:rPr>
          <w:lang w:eastAsia="zh-CN"/>
        </w:rPr>
        <w:t xml:space="preserve">        segInd:</w:t>
      </w:r>
    </w:p>
    <w:p w14:paraId="6AC9E1A1" w14:textId="77777777" w:rsidR="007A011F" w:rsidRDefault="00000000">
      <w:pPr>
        <w:pStyle w:val="PL"/>
        <w:rPr>
          <w:lang w:eastAsia="zh-CN"/>
        </w:rPr>
      </w:pPr>
      <w:r>
        <w:rPr>
          <w:lang w:eastAsia="zh-CN"/>
        </w:rPr>
        <w:t xml:space="preserve">          type: boolean</w:t>
      </w:r>
    </w:p>
    <w:p w14:paraId="5DE1C869" w14:textId="77777777" w:rsidR="007A011F" w:rsidRDefault="00000000">
      <w:pPr>
        <w:pStyle w:val="PL"/>
        <w:rPr>
          <w:lang w:eastAsia="zh-CN"/>
        </w:rPr>
      </w:pPr>
      <w:r>
        <w:rPr>
          <w:lang w:eastAsia="zh-CN"/>
        </w:rPr>
        <w:t xml:space="preserve">        segParams:</w:t>
      </w:r>
    </w:p>
    <w:p w14:paraId="39D245C7" w14:textId="77777777" w:rsidR="007A011F" w:rsidRDefault="00000000">
      <w:pPr>
        <w:pStyle w:val="PL"/>
        <w:rPr>
          <w:lang w:eastAsia="zh-CN"/>
        </w:rPr>
      </w:pPr>
      <w:r>
        <w:rPr>
          <w:lang w:eastAsia="zh-CN"/>
        </w:rPr>
        <w:t xml:space="preserve">          $ref: 'TS29538_MSGS_MSGDelivery.yaml#/components/schemas/MessageSegmentParameters'</w:t>
      </w:r>
    </w:p>
    <w:p w14:paraId="52CBB0C5" w14:textId="77777777" w:rsidR="007A011F" w:rsidRDefault="007A011F"/>
    <w:p w14:paraId="6B49485C" w14:textId="77777777" w:rsidR="007A011F"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7569E69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7AC0CBCE"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15795A5"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2814C5DE"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3FF790D8"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177C74F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CA071BD"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52382E1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14:paraId="504DC8D4"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531E52FE"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62BC4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5FDDE01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5DEB76B9"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14:paraId="2D368E45"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20FCB899"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A427CA8"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3B4FFE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51CA876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61B95AA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ED68EA8"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282B976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B5C122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063028F3"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9FA528"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78FAFD3"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E58DF49"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227ACA4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14:paraId="5BADC976"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68BA6"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3CF81DF2"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15A1A11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4AC959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1BF487B9"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F07760A"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C480918"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62919EAE"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0781659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0A21EB74"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2528613"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2EE64F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4EA32374"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393F1EE"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DB51AA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67CCD87A"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899AFAA"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AF4E372"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FC692B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1FF63099"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2B31C13"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6C48CB1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FA4D294"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312F56B3"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001DF031"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17942F24"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AE1396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1D648EB4"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5C34A5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20088364"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01A5504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3E044E3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63958D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211212A3"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D61CB95"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3BCC0133"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C56D4DA"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4A306212"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D2F3331"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6CBB2C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F970756"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4001562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E5386FE"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56E69CF"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67DDF221"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89EC43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14:paraId="0DDA3ED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14:paraId="08AA3F5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14:paraId="064C8FAD"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3093A0" w14:textId="77777777" w:rsidR="007A011F" w:rsidRDefault="007A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9C284E"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DC3279A"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2D33508"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2BA657F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88588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34B9BBD7"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5467FDC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4805B05"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B309579"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1E327CF"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127B1CC6"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180B92FA"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14:paraId="0F123965"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930907D"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723D91C"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4CEEDF"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374C9D6"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26FF501"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C16EE2B"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6BBDA69"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1FB6D27A"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3B54E30"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1D85664D"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21B249CD" w14:textId="77777777" w:rsidR="007A011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4FC60F4B" w14:textId="77777777" w:rsidR="007A011F" w:rsidRDefault="00000000">
      <w:r>
        <w:rPr>
          <w:rFonts w:ascii="Courier New" w:hAnsi="Courier New" w:cs="Courier New"/>
          <w:sz w:val="16"/>
          <w:lang w:val="fr-FR" w:eastAsia="zh-CN"/>
        </w:rPr>
        <w:t xml:space="preserve">          type: string</w:t>
      </w:r>
    </w:p>
    <w:p w14:paraId="7C459792" w14:textId="77777777" w:rsidR="007A011F" w:rsidRDefault="00000000">
      <w:pPr>
        <w:pStyle w:val="Heading8"/>
      </w:pPr>
      <w:r>
        <w:br w:type="page"/>
      </w:r>
      <w:bookmarkStart w:id="1312" w:name="_Toc122117514"/>
      <w:bookmarkStart w:id="1313" w:name="_Toc138694801"/>
      <w:r>
        <w:t>Annex B (informative):</w:t>
      </w:r>
      <w:r>
        <w:br/>
        <w:t>Change history</w:t>
      </w:r>
      <w:bookmarkEnd w:id="1312"/>
      <w:bookmarkEnd w:id="1313"/>
    </w:p>
    <w:p w14:paraId="14D4A863" w14:textId="77777777" w:rsidR="007A011F" w:rsidRDefault="007A011F">
      <w:pPr>
        <w:pStyle w:val="TH"/>
      </w:pPr>
      <w:bookmarkStart w:id="1314" w:name="historyclause"/>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7A011F" w14:paraId="413A4245" w14:textId="77777777">
        <w:trPr>
          <w:cantSplit/>
        </w:trPr>
        <w:tc>
          <w:tcPr>
            <w:tcW w:w="9639" w:type="dxa"/>
            <w:gridSpan w:val="8"/>
            <w:tcBorders>
              <w:bottom w:val="nil"/>
            </w:tcBorders>
            <w:shd w:val="solid" w:color="FFFFFF" w:fill="auto"/>
          </w:tcPr>
          <w:p w14:paraId="3D4CAA9E" w14:textId="77777777" w:rsidR="007A011F" w:rsidRDefault="00000000">
            <w:pPr>
              <w:pStyle w:val="TAL"/>
              <w:jc w:val="center"/>
              <w:rPr>
                <w:b/>
                <w:sz w:val="16"/>
              </w:rPr>
            </w:pPr>
            <w:r>
              <w:rPr>
                <w:b/>
              </w:rPr>
              <w:t>Change history</w:t>
            </w:r>
          </w:p>
        </w:tc>
      </w:tr>
      <w:tr w:rsidR="007A011F" w14:paraId="4496073F" w14:textId="77777777">
        <w:tc>
          <w:tcPr>
            <w:tcW w:w="800" w:type="dxa"/>
            <w:shd w:val="pct10" w:color="auto" w:fill="FFFFFF"/>
          </w:tcPr>
          <w:p w14:paraId="730D26DB" w14:textId="77777777" w:rsidR="007A011F" w:rsidRDefault="00000000">
            <w:pPr>
              <w:pStyle w:val="TAL"/>
              <w:rPr>
                <w:b/>
                <w:sz w:val="16"/>
              </w:rPr>
            </w:pPr>
            <w:r>
              <w:rPr>
                <w:b/>
                <w:sz w:val="16"/>
              </w:rPr>
              <w:t>Date</w:t>
            </w:r>
          </w:p>
        </w:tc>
        <w:tc>
          <w:tcPr>
            <w:tcW w:w="1279" w:type="dxa"/>
            <w:shd w:val="pct10" w:color="auto" w:fill="FFFFFF"/>
          </w:tcPr>
          <w:p w14:paraId="5A989EEF" w14:textId="77777777" w:rsidR="007A011F" w:rsidRDefault="00000000">
            <w:pPr>
              <w:pStyle w:val="TAL"/>
              <w:rPr>
                <w:b/>
                <w:sz w:val="16"/>
              </w:rPr>
            </w:pPr>
            <w:r>
              <w:rPr>
                <w:b/>
                <w:sz w:val="16"/>
              </w:rPr>
              <w:t>Meeting</w:t>
            </w:r>
          </w:p>
        </w:tc>
        <w:tc>
          <w:tcPr>
            <w:tcW w:w="992" w:type="dxa"/>
            <w:shd w:val="pct10" w:color="auto" w:fill="FFFFFF"/>
          </w:tcPr>
          <w:p w14:paraId="2C162EF0" w14:textId="77777777" w:rsidR="007A011F" w:rsidRDefault="00000000">
            <w:pPr>
              <w:pStyle w:val="TAL"/>
              <w:rPr>
                <w:b/>
                <w:sz w:val="16"/>
              </w:rPr>
            </w:pPr>
            <w:r>
              <w:rPr>
                <w:b/>
                <w:sz w:val="16"/>
              </w:rPr>
              <w:t>TDoc</w:t>
            </w:r>
          </w:p>
        </w:tc>
        <w:tc>
          <w:tcPr>
            <w:tcW w:w="473" w:type="dxa"/>
            <w:shd w:val="pct10" w:color="auto" w:fill="FFFFFF"/>
          </w:tcPr>
          <w:p w14:paraId="6A13672E" w14:textId="77777777" w:rsidR="007A011F" w:rsidRDefault="00000000">
            <w:pPr>
              <w:pStyle w:val="TAL"/>
              <w:rPr>
                <w:b/>
                <w:sz w:val="16"/>
              </w:rPr>
            </w:pPr>
            <w:r>
              <w:rPr>
                <w:b/>
                <w:sz w:val="16"/>
              </w:rPr>
              <w:t>CR</w:t>
            </w:r>
          </w:p>
        </w:tc>
        <w:tc>
          <w:tcPr>
            <w:tcW w:w="377" w:type="dxa"/>
            <w:shd w:val="pct10" w:color="auto" w:fill="FFFFFF"/>
          </w:tcPr>
          <w:p w14:paraId="056A402F" w14:textId="77777777" w:rsidR="007A011F" w:rsidRDefault="00000000">
            <w:pPr>
              <w:pStyle w:val="TAL"/>
              <w:rPr>
                <w:b/>
                <w:sz w:val="16"/>
              </w:rPr>
            </w:pPr>
            <w:r>
              <w:rPr>
                <w:b/>
                <w:sz w:val="16"/>
              </w:rPr>
              <w:t>Rev</w:t>
            </w:r>
          </w:p>
        </w:tc>
        <w:tc>
          <w:tcPr>
            <w:tcW w:w="426" w:type="dxa"/>
            <w:shd w:val="pct10" w:color="auto" w:fill="FFFFFF"/>
          </w:tcPr>
          <w:p w14:paraId="582CF0D6" w14:textId="77777777" w:rsidR="007A011F" w:rsidRDefault="00000000">
            <w:pPr>
              <w:pStyle w:val="TAL"/>
              <w:rPr>
                <w:b/>
                <w:sz w:val="16"/>
              </w:rPr>
            </w:pPr>
            <w:r>
              <w:rPr>
                <w:b/>
                <w:sz w:val="16"/>
              </w:rPr>
              <w:t>Cat</w:t>
            </w:r>
          </w:p>
        </w:tc>
        <w:tc>
          <w:tcPr>
            <w:tcW w:w="4584" w:type="dxa"/>
            <w:shd w:val="pct10" w:color="auto" w:fill="FFFFFF"/>
          </w:tcPr>
          <w:p w14:paraId="4F20308F" w14:textId="77777777" w:rsidR="007A011F" w:rsidRDefault="00000000">
            <w:pPr>
              <w:pStyle w:val="TAL"/>
              <w:rPr>
                <w:b/>
                <w:sz w:val="16"/>
              </w:rPr>
            </w:pPr>
            <w:r>
              <w:rPr>
                <w:b/>
                <w:sz w:val="16"/>
              </w:rPr>
              <w:t>Subject/Comment</w:t>
            </w:r>
          </w:p>
        </w:tc>
        <w:tc>
          <w:tcPr>
            <w:tcW w:w="708" w:type="dxa"/>
            <w:shd w:val="pct10" w:color="auto" w:fill="FFFFFF"/>
          </w:tcPr>
          <w:p w14:paraId="20F3D097" w14:textId="77777777" w:rsidR="007A011F" w:rsidRDefault="00000000">
            <w:pPr>
              <w:pStyle w:val="TAL"/>
              <w:rPr>
                <w:b/>
                <w:sz w:val="16"/>
              </w:rPr>
            </w:pPr>
            <w:r>
              <w:rPr>
                <w:b/>
                <w:sz w:val="16"/>
              </w:rPr>
              <w:t>New version</w:t>
            </w:r>
          </w:p>
        </w:tc>
      </w:tr>
      <w:tr w:rsidR="007A011F" w14:paraId="75BC933C" w14:textId="77777777">
        <w:tc>
          <w:tcPr>
            <w:tcW w:w="800" w:type="dxa"/>
            <w:shd w:val="solid" w:color="FFFFFF" w:fill="auto"/>
          </w:tcPr>
          <w:p w14:paraId="4AA0E649" w14:textId="77777777" w:rsidR="007A011F" w:rsidRDefault="00000000">
            <w:pPr>
              <w:pStyle w:val="TAC"/>
              <w:rPr>
                <w:sz w:val="16"/>
                <w:szCs w:val="16"/>
              </w:rPr>
            </w:pPr>
            <w:r>
              <w:rPr>
                <w:kern w:val="2"/>
                <w:sz w:val="16"/>
                <w:szCs w:val="16"/>
                <w:lang w:eastAsia="zh-CN"/>
              </w:rPr>
              <w:t>2021-10</w:t>
            </w:r>
          </w:p>
        </w:tc>
        <w:tc>
          <w:tcPr>
            <w:tcW w:w="1279" w:type="dxa"/>
            <w:shd w:val="solid" w:color="FFFFFF" w:fill="auto"/>
          </w:tcPr>
          <w:p w14:paraId="19AF55AA" w14:textId="77777777" w:rsidR="007A011F"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67617BF" w14:textId="77777777" w:rsidR="007A011F" w:rsidRDefault="00000000">
            <w:pPr>
              <w:pStyle w:val="TAC"/>
              <w:rPr>
                <w:sz w:val="16"/>
                <w:szCs w:val="16"/>
              </w:rPr>
            </w:pPr>
            <w:r>
              <w:rPr>
                <w:kern w:val="2"/>
                <w:sz w:val="16"/>
                <w:szCs w:val="16"/>
                <w:lang w:eastAsia="zh-CN"/>
              </w:rPr>
              <w:t>C3-215030</w:t>
            </w:r>
          </w:p>
        </w:tc>
        <w:tc>
          <w:tcPr>
            <w:tcW w:w="473" w:type="dxa"/>
            <w:shd w:val="solid" w:color="FFFFFF" w:fill="auto"/>
          </w:tcPr>
          <w:p w14:paraId="2B79F50C" w14:textId="77777777" w:rsidR="007A011F" w:rsidRDefault="007A011F">
            <w:pPr>
              <w:pStyle w:val="TAL"/>
              <w:rPr>
                <w:sz w:val="16"/>
                <w:szCs w:val="16"/>
              </w:rPr>
            </w:pPr>
          </w:p>
        </w:tc>
        <w:tc>
          <w:tcPr>
            <w:tcW w:w="377" w:type="dxa"/>
            <w:shd w:val="solid" w:color="FFFFFF" w:fill="auto"/>
          </w:tcPr>
          <w:p w14:paraId="00BA8E2D" w14:textId="77777777" w:rsidR="007A011F" w:rsidRDefault="007A011F">
            <w:pPr>
              <w:pStyle w:val="TAR"/>
              <w:rPr>
                <w:sz w:val="16"/>
                <w:szCs w:val="16"/>
              </w:rPr>
            </w:pPr>
          </w:p>
        </w:tc>
        <w:tc>
          <w:tcPr>
            <w:tcW w:w="426" w:type="dxa"/>
            <w:shd w:val="solid" w:color="FFFFFF" w:fill="auto"/>
          </w:tcPr>
          <w:p w14:paraId="0FED0C66" w14:textId="77777777" w:rsidR="007A011F" w:rsidRDefault="007A011F">
            <w:pPr>
              <w:pStyle w:val="TAC"/>
              <w:rPr>
                <w:sz w:val="16"/>
                <w:szCs w:val="16"/>
              </w:rPr>
            </w:pPr>
          </w:p>
        </w:tc>
        <w:tc>
          <w:tcPr>
            <w:tcW w:w="4584" w:type="dxa"/>
            <w:shd w:val="solid" w:color="FFFFFF" w:fill="auto"/>
          </w:tcPr>
          <w:p w14:paraId="14015371" w14:textId="77777777" w:rsidR="007A011F"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11EABF60" w14:textId="77777777" w:rsidR="007A011F" w:rsidRDefault="00000000">
            <w:pPr>
              <w:pStyle w:val="TAC"/>
              <w:rPr>
                <w:sz w:val="16"/>
                <w:szCs w:val="16"/>
              </w:rPr>
            </w:pPr>
            <w:r>
              <w:rPr>
                <w:kern w:val="2"/>
                <w:sz w:val="16"/>
                <w:szCs w:val="16"/>
                <w:lang w:eastAsia="zh-CN"/>
              </w:rPr>
              <w:t>0.0.0</w:t>
            </w:r>
          </w:p>
        </w:tc>
      </w:tr>
      <w:tr w:rsidR="007A011F" w14:paraId="4AF45A9A" w14:textId="77777777">
        <w:tc>
          <w:tcPr>
            <w:tcW w:w="800" w:type="dxa"/>
            <w:shd w:val="solid" w:color="FFFFFF" w:fill="auto"/>
          </w:tcPr>
          <w:p w14:paraId="5E6966AF" w14:textId="77777777" w:rsidR="007A011F"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0C952FCE" w14:textId="77777777" w:rsidR="007A011F"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2579859" w14:textId="77777777" w:rsidR="007A011F"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057C761D" w14:textId="77777777" w:rsidR="007A011F" w:rsidRDefault="007A011F">
            <w:pPr>
              <w:pStyle w:val="TAL"/>
              <w:rPr>
                <w:sz w:val="16"/>
                <w:szCs w:val="16"/>
              </w:rPr>
            </w:pPr>
          </w:p>
        </w:tc>
        <w:tc>
          <w:tcPr>
            <w:tcW w:w="377" w:type="dxa"/>
            <w:shd w:val="solid" w:color="FFFFFF" w:fill="auto"/>
          </w:tcPr>
          <w:p w14:paraId="12CBD99B" w14:textId="77777777" w:rsidR="007A011F" w:rsidRDefault="007A011F">
            <w:pPr>
              <w:pStyle w:val="TAR"/>
              <w:rPr>
                <w:sz w:val="16"/>
                <w:szCs w:val="16"/>
              </w:rPr>
            </w:pPr>
          </w:p>
        </w:tc>
        <w:tc>
          <w:tcPr>
            <w:tcW w:w="426" w:type="dxa"/>
            <w:shd w:val="solid" w:color="FFFFFF" w:fill="auto"/>
          </w:tcPr>
          <w:p w14:paraId="3167C316" w14:textId="77777777" w:rsidR="007A011F" w:rsidRDefault="007A011F">
            <w:pPr>
              <w:pStyle w:val="TAC"/>
              <w:rPr>
                <w:sz w:val="16"/>
                <w:szCs w:val="16"/>
              </w:rPr>
            </w:pPr>
          </w:p>
        </w:tc>
        <w:tc>
          <w:tcPr>
            <w:tcW w:w="4584" w:type="dxa"/>
            <w:shd w:val="solid" w:color="FFFFFF" w:fill="auto"/>
          </w:tcPr>
          <w:p w14:paraId="74B3EA2C" w14:textId="77777777" w:rsidR="007A011F"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352B8941" w14:textId="77777777" w:rsidR="007A011F" w:rsidRDefault="00000000">
            <w:pPr>
              <w:pStyle w:val="TAL"/>
              <w:rPr>
                <w:kern w:val="2"/>
                <w:sz w:val="16"/>
                <w:szCs w:val="16"/>
                <w:lang w:eastAsia="zh-CN"/>
              </w:rPr>
            </w:pPr>
            <w:r>
              <w:rPr>
                <w:kern w:val="2"/>
                <w:sz w:val="16"/>
                <w:szCs w:val="16"/>
                <w:lang w:eastAsia="zh-CN"/>
              </w:rPr>
              <w:t>Editorial change from the rapporteur.</w:t>
            </w:r>
          </w:p>
          <w:p w14:paraId="623D5269" w14:textId="77777777" w:rsidR="007A011F"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658F7124" w14:textId="77777777" w:rsidR="007A011F" w:rsidRDefault="00000000">
            <w:pPr>
              <w:pStyle w:val="TAC"/>
              <w:rPr>
                <w:kern w:val="2"/>
                <w:sz w:val="16"/>
                <w:szCs w:val="16"/>
                <w:lang w:eastAsia="zh-CN"/>
              </w:rPr>
            </w:pPr>
            <w:r>
              <w:rPr>
                <w:kern w:val="2"/>
                <w:sz w:val="16"/>
                <w:szCs w:val="16"/>
                <w:lang w:eastAsia="zh-CN"/>
              </w:rPr>
              <w:t>0.1.0</w:t>
            </w:r>
          </w:p>
        </w:tc>
      </w:tr>
      <w:tr w:rsidR="007A011F" w14:paraId="12C1844D" w14:textId="77777777">
        <w:tc>
          <w:tcPr>
            <w:tcW w:w="800" w:type="dxa"/>
            <w:shd w:val="solid" w:color="FFFFFF" w:fill="auto"/>
          </w:tcPr>
          <w:p w14:paraId="1B44AEB3" w14:textId="77777777" w:rsidR="007A011F"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34EEB9F5" w14:textId="77777777" w:rsidR="007A011F"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4560B6EF" w14:textId="77777777" w:rsidR="007A011F"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2A56BAE1" w14:textId="77777777" w:rsidR="007A011F" w:rsidRDefault="007A011F">
            <w:pPr>
              <w:pStyle w:val="TAL"/>
              <w:rPr>
                <w:sz w:val="16"/>
                <w:szCs w:val="16"/>
              </w:rPr>
            </w:pPr>
          </w:p>
        </w:tc>
        <w:tc>
          <w:tcPr>
            <w:tcW w:w="377" w:type="dxa"/>
            <w:shd w:val="solid" w:color="FFFFFF" w:fill="auto"/>
          </w:tcPr>
          <w:p w14:paraId="5C4C0B39" w14:textId="77777777" w:rsidR="007A011F" w:rsidRDefault="007A011F">
            <w:pPr>
              <w:pStyle w:val="TAR"/>
              <w:rPr>
                <w:sz w:val="16"/>
                <w:szCs w:val="16"/>
              </w:rPr>
            </w:pPr>
          </w:p>
        </w:tc>
        <w:tc>
          <w:tcPr>
            <w:tcW w:w="426" w:type="dxa"/>
            <w:shd w:val="solid" w:color="FFFFFF" w:fill="auto"/>
          </w:tcPr>
          <w:p w14:paraId="6C578077" w14:textId="77777777" w:rsidR="007A011F" w:rsidRDefault="007A011F">
            <w:pPr>
              <w:pStyle w:val="TAC"/>
              <w:rPr>
                <w:sz w:val="16"/>
                <w:szCs w:val="16"/>
              </w:rPr>
            </w:pPr>
          </w:p>
        </w:tc>
        <w:tc>
          <w:tcPr>
            <w:tcW w:w="4584" w:type="dxa"/>
            <w:shd w:val="solid" w:color="FFFFFF" w:fill="auto"/>
          </w:tcPr>
          <w:p w14:paraId="73E8519C" w14:textId="77777777" w:rsidR="007A011F"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328FBB98" w14:textId="77777777" w:rsidR="007A011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4F1C7BAD" w14:textId="77777777" w:rsidR="007A011F" w:rsidRDefault="00000000">
            <w:pPr>
              <w:pStyle w:val="TAC"/>
              <w:rPr>
                <w:kern w:val="2"/>
                <w:sz w:val="16"/>
                <w:szCs w:val="16"/>
                <w:lang w:eastAsia="zh-CN"/>
              </w:rPr>
            </w:pPr>
            <w:r>
              <w:rPr>
                <w:kern w:val="2"/>
                <w:sz w:val="16"/>
                <w:szCs w:val="16"/>
                <w:lang w:eastAsia="zh-CN"/>
              </w:rPr>
              <w:t>0.2.0</w:t>
            </w:r>
          </w:p>
        </w:tc>
      </w:tr>
      <w:tr w:rsidR="007A011F" w14:paraId="3D4F6C39" w14:textId="77777777">
        <w:tc>
          <w:tcPr>
            <w:tcW w:w="800" w:type="dxa"/>
            <w:shd w:val="solid" w:color="FFFFFF" w:fill="auto"/>
          </w:tcPr>
          <w:p w14:paraId="24FD3965" w14:textId="77777777" w:rsidR="007A011F"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218F8CBE" w14:textId="77777777" w:rsidR="007A011F"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1B171F94" w14:textId="77777777" w:rsidR="007A011F"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61234056" w14:textId="77777777" w:rsidR="007A011F" w:rsidRDefault="007A011F">
            <w:pPr>
              <w:pStyle w:val="TAL"/>
              <w:rPr>
                <w:sz w:val="16"/>
                <w:szCs w:val="16"/>
              </w:rPr>
            </w:pPr>
          </w:p>
        </w:tc>
        <w:tc>
          <w:tcPr>
            <w:tcW w:w="377" w:type="dxa"/>
            <w:shd w:val="solid" w:color="FFFFFF" w:fill="auto"/>
          </w:tcPr>
          <w:p w14:paraId="20681FB3" w14:textId="77777777" w:rsidR="007A011F" w:rsidRDefault="007A011F">
            <w:pPr>
              <w:pStyle w:val="TAR"/>
              <w:rPr>
                <w:sz w:val="16"/>
                <w:szCs w:val="16"/>
              </w:rPr>
            </w:pPr>
          </w:p>
        </w:tc>
        <w:tc>
          <w:tcPr>
            <w:tcW w:w="426" w:type="dxa"/>
            <w:shd w:val="solid" w:color="FFFFFF" w:fill="auto"/>
          </w:tcPr>
          <w:p w14:paraId="5594E48D" w14:textId="77777777" w:rsidR="007A011F" w:rsidRDefault="007A011F">
            <w:pPr>
              <w:pStyle w:val="TAC"/>
              <w:rPr>
                <w:sz w:val="16"/>
                <w:szCs w:val="16"/>
              </w:rPr>
            </w:pPr>
          </w:p>
        </w:tc>
        <w:tc>
          <w:tcPr>
            <w:tcW w:w="4584" w:type="dxa"/>
            <w:shd w:val="solid" w:color="FFFFFF" w:fill="auto"/>
          </w:tcPr>
          <w:p w14:paraId="4C10DCD9" w14:textId="77777777" w:rsidR="007A011F"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DF552B0" w14:textId="77777777" w:rsidR="007A011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07720C52" w14:textId="77777777" w:rsidR="007A011F" w:rsidRDefault="00000000">
            <w:pPr>
              <w:pStyle w:val="TAC"/>
              <w:rPr>
                <w:kern w:val="2"/>
                <w:sz w:val="16"/>
                <w:szCs w:val="16"/>
                <w:lang w:eastAsia="zh-CN"/>
              </w:rPr>
            </w:pPr>
            <w:r>
              <w:rPr>
                <w:kern w:val="2"/>
                <w:sz w:val="16"/>
                <w:szCs w:val="16"/>
                <w:lang w:eastAsia="zh-CN"/>
              </w:rPr>
              <w:t>0.3.0</w:t>
            </w:r>
          </w:p>
        </w:tc>
      </w:tr>
      <w:tr w:rsidR="007A011F" w14:paraId="291E2A70" w14:textId="77777777">
        <w:tc>
          <w:tcPr>
            <w:tcW w:w="800" w:type="dxa"/>
            <w:shd w:val="solid" w:color="FFFFFF" w:fill="auto"/>
          </w:tcPr>
          <w:p w14:paraId="2AF796A8" w14:textId="77777777" w:rsidR="007A011F"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775B7D99" w14:textId="77777777" w:rsidR="007A011F"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0BEE5D3B" w14:textId="77777777" w:rsidR="007A011F"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527B63A5" w14:textId="77777777" w:rsidR="007A011F" w:rsidRDefault="007A011F">
            <w:pPr>
              <w:pStyle w:val="TAL"/>
              <w:rPr>
                <w:sz w:val="16"/>
                <w:szCs w:val="16"/>
              </w:rPr>
            </w:pPr>
          </w:p>
        </w:tc>
        <w:tc>
          <w:tcPr>
            <w:tcW w:w="377" w:type="dxa"/>
            <w:shd w:val="solid" w:color="FFFFFF" w:fill="auto"/>
          </w:tcPr>
          <w:p w14:paraId="62AA8828" w14:textId="77777777" w:rsidR="007A011F" w:rsidRDefault="007A011F">
            <w:pPr>
              <w:pStyle w:val="TAR"/>
              <w:rPr>
                <w:sz w:val="16"/>
                <w:szCs w:val="16"/>
              </w:rPr>
            </w:pPr>
          </w:p>
        </w:tc>
        <w:tc>
          <w:tcPr>
            <w:tcW w:w="426" w:type="dxa"/>
            <w:shd w:val="solid" w:color="FFFFFF" w:fill="auto"/>
          </w:tcPr>
          <w:p w14:paraId="433650DB" w14:textId="77777777" w:rsidR="007A011F" w:rsidRDefault="007A011F">
            <w:pPr>
              <w:pStyle w:val="TAC"/>
              <w:rPr>
                <w:sz w:val="16"/>
                <w:szCs w:val="16"/>
              </w:rPr>
            </w:pPr>
          </w:p>
        </w:tc>
        <w:tc>
          <w:tcPr>
            <w:tcW w:w="4584" w:type="dxa"/>
            <w:shd w:val="solid" w:color="FFFFFF" w:fill="auto"/>
          </w:tcPr>
          <w:p w14:paraId="15C8B1BC" w14:textId="77777777" w:rsidR="007A011F"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4F573A69" w14:textId="77777777" w:rsidR="007A011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068A210" w14:textId="77777777" w:rsidR="007A011F" w:rsidRDefault="00000000">
            <w:pPr>
              <w:pStyle w:val="TAC"/>
              <w:rPr>
                <w:kern w:val="2"/>
                <w:sz w:val="16"/>
                <w:szCs w:val="16"/>
                <w:lang w:eastAsia="zh-CN"/>
              </w:rPr>
            </w:pPr>
            <w:r>
              <w:rPr>
                <w:kern w:val="2"/>
                <w:sz w:val="16"/>
                <w:szCs w:val="16"/>
                <w:lang w:eastAsia="zh-CN"/>
              </w:rPr>
              <w:t>0.4.0</w:t>
            </w:r>
          </w:p>
        </w:tc>
      </w:tr>
      <w:tr w:rsidR="007A011F" w14:paraId="7C501BF5" w14:textId="77777777">
        <w:tc>
          <w:tcPr>
            <w:tcW w:w="800" w:type="dxa"/>
            <w:shd w:val="solid" w:color="FFFFFF" w:fill="auto"/>
          </w:tcPr>
          <w:p w14:paraId="054ED060" w14:textId="77777777" w:rsidR="007A011F" w:rsidRDefault="00000000">
            <w:pPr>
              <w:pStyle w:val="TAC"/>
              <w:rPr>
                <w:kern w:val="2"/>
                <w:sz w:val="16"/>
                <w:szCs w:val="16"/>
                <w:lang w:eastAsia="zh-CN"/>
              </w:rPr>
            </w:pPr>
            <w:r>
              <w:rPr>
                <w:sz w:val="16"/>
                <w:szCs w:val="16"/>
              </w:rPr>
              <w:t>2022-03</w:t>
            </w:r>
          </w:p>
        </w:tc>
        <w:tc>
          <w:tcPr>
            <w:tcW w:w="1279" w:type="dxa"/>
            <w:shd w:val="solid" w:color="FFFFFF" w:fill="auto"/>
          </w:tcPr>
          <w:p w14:paraId="3B9CA381" w14:textId="77777777" w:rsidR="007A011F" w:rsidRDefault="00000000">
            <w:pPr>
              <w:pStyle w:val="TAC"/>
              <w:rPr>
                <w:kern w:val="2"/>
                <w:sz w:val="16"/>
                <w:szCs w:val="16"/>
                <w:lang w:eastAsia="zh-CN"/>
              </w:rPr>
            </w:pPr>
            <w:r>
              <w:rPr>
                <w:sz w:val="16"/>
                <w:szCs w:val="16"/>
              </w:rPr>
              <w:t>CT#95e</w:t>
            </w:r>
          </w:p>
        </w:tc>
        <w:tc>
          <w:tcPr>
            <w:tcW w:w="992" w:type="dxa"/>
            <w:shd w:val="solid" w:color="FFFFFF" w:fill="auto"/>
          </w:tcPr>
          <w:p w14:paraId="03396149" w14:textId="77777777" w:rsidR="007A011F" w:rsidRDefault="00000000">
            <w:pPr>
              <w:pStyle w:val="TAC"/>
              <w:rPr>
                <w:kern w:val="2"/>
                <w:sz w:val="16"/>
                <w:szCs w:val="16"/>
                <w:lang w:eastAsia="zh-CN"/>
              </w:rPr>
            </w:pPr>
            <w:r>
              <w:rPr>
                <w:sz w:val="16"/>
                <w:szCs w:val="16"/>
              </w:rPr>
              <w:t>CP-220163</w:t>
            </w:r>
          </w:p>
        </w:tc>
        <w:tc>
          <w:tcPr>
            <w:tcW w:w="473" w:type="dxa"/>
            <w:shd w:val="solid" w:color="FFFFFF" w:fill="auto"/>
          </w:tcPr>
          <w:p w14:paraId="4B55E3B1" w14:textId="77777777" w:rsidR="007A011F" w:rsidRDefault="007A011F">
            <w:pPr>
              <w:pStyle w:val="TAL"/>
              <w:rPr>
                <w:sz w:val="16"/>
                <w:szCs w:val="16"/>
              </w:rPr>
            </w:pPr>
          </w:p>
        </w:tc>
        <w:tc>
          <w:tcPr>
            <w:tcW w:w="377" w:type="dxa"/>
            <w:shd w:val="solid" w:color="FFFFFF" w:fill="auto"/>
          </w:tcPr>
          <w:p w14:paraId="390CE3A8" w14:textId="77777777" w:rsidR="007A011F" w:rsidRDefault="007A011F">
            <w:pPr>
              <w:pStyle w:val="TAR"/>
              <w:rPr>
                <w:sz w:val="16"/>
                <w:szCs w:val="16"/>
              </w:rPr>
            </w:pPr>
          </w:p>
        </w:tc>
        <w:tc>
          <w:tcPr>
            <w:tcW w:w="426" w:type="dxa"/>
            <w:shd w:val="solid" w:color="FFFFFF" w:fill="auto"/>
          </w:tcPr>
          <w:p w14:paraId="3E867328" w14:textId="77777777" w:rsidR="007A011F" w:rsidRDefault="007A011F">
            <w:pPr>
              <w:pStyle w:val="TAC"/>
              <w:rPr>
                <w:sz w:val="16"/>
                <w:szCs w:val="16"/>
              </w:rPr>
            </w:pPr>
          </w:p>
        </w:tc>
        <w:tc>
          <w:tcPr>
            <w:tcW w:w="4584" w:type="dxa"/>
            <w:shd w:val="solid" w:color="FFFFFF" w:fill="auto"/>
          </w:tcPr>
          <w:p w14:paraId="46FC982D" w14:textId="77777777" w:rsidR="007A011F"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6366DD99" w14:textId="77777777" w:rsidR="007A011F" w:rsidRDefault="00000000">
            <w:pPr>
              <w:pStyle w:val="TAC"/>
              <w:rPr>
                <w:kern w:val="2"/>
                <w:sz w:val="16"/>
                <w:szCs w:val="16"/>
                <w:lang w:eastAsia="zh-CN"/>
              </w:rPr>
            </w:pPr>
            <w:r>
              <w:rPr>
                <w:sz w:val="16"/>
                <w:szCs w:val="16"/>
              </w:rPr>
              <w:t>1.0.0</w:t>
            </w:r>
          </w:p>
        </w:tc>
      </w:tr>
      <w:tr w:rsidR="007A011F" w14:paraId="0ED93A71" w14:textId="77777777">
        <w:tc>
          <w:tcPr>
            <w:tcW w:w="800" w:type="dxa"/>
            <w:shd w:val="solid" w:color="FFFFFF" w:fill="auto"/>
          </w:tcPr>
          <w:p w14:paraId="284D7CFE" w14:textId="77777777" w:rsidR="007A011F" w:rsidRDefault="00000000">
            <w:pPr>
              <w:pStyle w:val="TAC"/>
              <w:rPr>
                <w:sz w:val="16"/>
                <w:szCs w:val="16"/>
              </w:rPr>
            </w:pPr>
            <w:r>
              <w:rPr>
                <w:sz w:val="16"/>
                <w:szCs w:val="16"/>
              </w:rPr>
              <w:t>2022-03</w:t>
            </w:r>
          </w:p>
        </w:tc>
        <w:tc>
          <w:tcPr>
            <w:tcW w:w="1279" w:type="dxa"/>
            <w:shd w:val="solid" w:color="FFFFFF" w:fill="auto"/>
          </w:tcPr>
          <w:p w14:paraId="3FC0E0D5" w14:textId="77777777" w:rsidR="007A011F" w:rsidRDefault="00000000">
            <w:pPr>
              <w:pStyle w:val="TAC"/>
              <w:rPr>
                <w:sz w:val="16"/>
                <w:szCs w:val="16"/>
              </w:rPr>
            </w:pPr>
            <w:r>
              <w:rPr>
                <w:sz w:val="16"/>
                <w:szCs w:val="16"/>
              </w:rPr>
              <w:t>CT#95e</w:t>
            </w:r>
          </w:p>
        </w:tc>
        <w:tc>
          <w:tcPr>
            <w:tcW w:w="992" w:type="dxa"/>
            <w:shd w:val="solid" w:color="FFFFFF" w:fill="auto"/>
          </w:tcPr>
          <w:p w14:paraId="657E2CEF" w14:textId="77777777" w:rsidR="007A011F" w:rsidRDefault="00000000">
            <w:pPr>
              <w:pStyle w:val="TAC"/>
              <w:rPr>
                <w:sz w:val="16"/>
                <w:szCs w:val="16"/>
              </w:rPr>
            </w:pPr>
            <w:r>
              <w:rPr>
                <w:sz w:val="16"/>
                <w:szCs w:val="16"/>
              </w:rPr>
              <w:t>CP-220163</w:t>
            </w:r>
          </w:p>
        </w:tc>
        <w:tc>
          <w:tcPr>
            <w:tcW w:w="473" w:type="dxa"/>
            <w:shd w:val="solid" w:color="FFFFFF" w:fill="auto"/>
          </w:tcPr>
          <w:p w14:paraId="348EB9B2" w14:textId="77777777" w:rsidR="007A011F" w:rsidRDefault="007A011F">
            <w:pPr>
              <w:pStyle w:val="TAL"/>
              <w:rPr>
                <w:sz w:val="16"/>
                <w:szCs w:val="16"/>
              </w:rPr>
            </w:pPr>
          </w:p>
        </w:tc>
        <w:tc>
          <w:tcPr>
            <w:tcW w:w="377" w:type="dxa"/>
            <w:shd w:val="solid" w:color="FFFFFF" w:fill="auto"/>
          </w:tcPr>
          <w:p w14:paraId="6276B894" w14:textId="77777777" w:rsidR="007A011F" w:rsidRDefault="007A011F">
            <w:pPr>
              <w:pStyle w:val="TAR"/>
              <w:rPr>
                <w:sz w:val="16"/>
                <w:szCs w:val="16"/>
              </w:rPr>
            </w:pPr>
          </w:p>
        </w:tc>
        <w:tc>
          <w:tcPr>
            <w:tcW w:w="426" w:type="dxa"/>
            <w:shd w:val="solid" w:color="FFFFFF" w:fill="auto"/>
          </w:tcPr>
          <w:p w14:paraId="7F93FA93" w14:textId="77777777" w:rsidR="007A011F" w:rsidRDefault="007A011F">
            <w:pPr>
              <w:pStyle w:val="TAC"/>
              <w:rPr>
                <w:sz w:val="16"/>
                <w:szCs w:val="16"/>
              </w:rPr>
            </w:pPr>
          </w:p>
        </w:tc>
        <w:tc>
          <w:tcPr>
            <w:tcW w:w="4584" w:type="dxa"/>
            <w:shd w:val="solid" w:color="FFFFFF" w:fill="auto"/>
          </w:tcPr>
          <w:p w14:paraId="6B00E06C" w14:textId="77777777" w:rsidR="007A011F" w:rsidRDefault="00000000">
            <w:pPr>
              <w:pStyle w:val="TAL"/>
              <w:rPr>
                <w:sz w:val="16"/>
                <w:szCs w:val="16"/>
              </w:rPr>
            </w:pPr>
            <w:r>
              <w:rPr>
                <w:sz w:val="16"/>
                <w:szCs w:val="16"/>
              </w:rPr>
              <w:t>Approved by TSG CT</w:t>
            </w:r>
          </w:p>
        </w:tc>
        <w:tc>
          <w:tcPr>
            <w:tcW w:w="708" w:type="dxa"/>
            <w:shd w:val="solid" w:color="FFFFFF" w:fill="auto"/>
          </w:tcPr>
          <w:p w14:paraId="1BAE755D" w14:textId="77777777" w:rsidR="007A011F" w:rsidRDefault="00000000">
            <w:pPr>
              <w:pStyle w:val="TAC"/>
              <w:rPr>
                <w:sz w:val="16"/>
                <w:szCs w:val="16"/>
              </w:rPr>
            </w:pPr>
            <w:r>
              <w:rPr>
                <w:sz w:val="16"/>
                <w:szCs w:val="16"/>
              </w:rPr>
              <w:t>17.0.0</w:t>
            </w:r>
          </w:p>
        </w:tc>
      </w:tr>
      <w:tr w:rsidR="007A011F" w14:paraId="6C38A800" w14:textId="77777777">
        <w:tc>
          <w:tcPr>
            <w:tcW w:w="800" w:type="dxa"/>
            <w:shd w:val="solid" w:color="FFFFFF" w:fill="auto"/>
          </w:tcPr>
          <w:p w14:paraId="3EA3C9BB" w14:textId="77777777" w:rsidR="007A011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7EEC1E" w14:textId="77777777" w:rsidR="007A011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C3504EE" w14:textId="77777777" w:rsidR="007A011F" w:rsidRDefault="00000000">
            <w:pPr>
              <w:pStyle w:val="TAC"/>
              <w:rPr>
                <w:sz w:val="16"/>
                <w:szCs w:val="16"/>
              </w:rPr>
            </w:pPr>
            <w:r>
              <w:rPr>
                <w:sz w:val="16"/>
                <w:szCs w:val="16"/>
                <w:lang w:eastAsia="zh-CN"/>
              </w:rPr>
              <w:t>CP-221118</w:t>
            </w:r>
          </w:p>
        </w:tc>
        <w:tc>
          <w:tcPr>
            <w:tcW w:w="473" w:type="dxa"/>
            <w:shd w:val="solid" w:color="FFFFFF" w:fill="auto"/>
          </w:tcPr>
          <w:p w14:paraId="390AE39F" w14:textId="77777777" w:rsidR="007A011F" w:rsidRDefault="00000000">
            <w:pPr>
              <w:pStyle w:val="TAL"/>
              <w:rPr>
                <w:sz w:val="16"/>
                <w:szCs w:val="16"/>
              </w:rPr>
            </w:pPr>
            <w:r>
              <w:rPr>
                <w:rFonts w:hint="eastAsia"/>
                <w:sz w:val="16"/>
                <w:szCs w:val="16"/>
                <w:lang w:eastAsia="zh-CN"/>
              </w:rPr>
              <w:t>0001</w:t>
            </w:r>
          </w:p>
        </w:tc>
        <w:tc>
          <w:tcPr>
            <w:tcW w:w="377" w:type="dxa"/>
            <w:shd w:val="solid" w:color="FFFFFF" w:fill="auto"/>
          </w:tcPr>
          <w:p w14:paraId="71CB1756" w14:textId="77777777" w:rsidR="007A011F" w:rsidRDefault="00000000">
            <w:pPr>
              <w:pStyle w:val="TAR"/>
              <w:rPr>
                <w:sz w:val="16"/>
                <w:szCs w:val="16"/>
              </w:rPr>
            </w:pPr>
            <w:r>
              <w:rPr>
                <w:rFonts w:hint="eastAsia"/>
                <w:sz w:val="16"/>
                <w:szCs w:val="16"/>
                <w:lang w:eastAsia="zh-CN"/>
              </w:rPr>
              <w:t>1</w:t>
            </w:r>
          </w:p>
        </w:tc>
        <w:tc>
          <w:tcPr>
            <w:tcW w:w="426" w:type="dxa"/>
            <w:shd w:val="solid" w:color="FFFFFF" w:fill="auto"/>
          </w:tcPr>
          <w:p w14:paraId="174B3083" w14:textId="77777777" w:rsidR="007A011F" w:rsidRDefault="00000000">
            <w:pPr>
              <w:pStyle w:val="TAC"/>
              <w:rPr>
                <w:sz w:val="16"/>
                <w:szCs w:val="16"/>
              </w:rPr>
            </w:pPr>
            <w:r>
              <w:rPr>
                <w:rFonts w:hint="eastAsia"/>
                <w:sz w:val="16"/>
                <w:szCs w:val="16"/>
                <w:lang w:eastAsia="zh-CN"/>
              </w:rPr>
              <w:t>B</w:t>
            </w:r>
          </w:p>
        </w:tc>
        <w:tc>
          <w:tcPr>
            <w:tcW w:w="4584" w:type="dxa"/>
            <w:shd w:val="solid" w:color="FFFFFF" w:fill="auto"/>
          </w:tcPr>
          <w:p w14:paraId="3A90C537" w14:textId="77777777" w:rsidR="007A011F" w:rsidRDefault="00000000">
            <w:pPr>
              <w:pStyle w:val="TAL"/>
              <w:rPr>
                <w:sz w:val="16"/>
                <w:szCs w:val="16"/>
              </w:rPr>
            </w:pPr>
            <w:r>
              <w:rPr>
                <w:sz w:val="16"/>
                <w:szCs w:val="16"/>
              </w:rPr>
              <w:t>Add Usage of Network Capabilities in MSGin5G Server</w:t>
            </w:r>
          </w:p>
        </w:tc>
        <w:tc>
          <w:tcPr>
            <w:tcW w:w="708" w:type="dxa"/>
            <w:shd w:val="solid" w:color="FFFFFF" w:fill="auto"/>
          </w:tcPr>
          <w:p w14:paraId="5EEAAE96" w14:textId="77777777" w:rsidR="007A011F" w:rsidRDefault="00000000">
            <w:pPr>
              <w:pStyle w:val="TAC"/>
              <w:rPr>
                <w:sz w:val="16"/>
                <w:szCs w:val="16"/>
              </w:rPr>
            </w:pPr>
            <w:r>
              <w:rPr>
                <w:rFonts w:hint="eastAsia"/>
                <w:sz w:val="16"/>
                <w:szCs w:val="16"/>
                <w:lang w:eastAsia="zh-CN"/>
              </w:rPr>
              <w:t>17.1.0</w:t>
            </w:r>
          </w:p>
        </w:tc>
      </w:tr>
      <w:tr w:rsidR="007A011F" w14:paraId="552F841A" w14:textId="77777777">
        <w:tc>
          <w:tcPr>
            <w:tcW w:w="800" w:type="dxa"/>
            <w:shd w:val="solid" w:color="FFFFFF" w:fill="auto"/>
          </w:tcPr>
          <w:p w14:paraId="5491FD56" w14:textId="77777777" w:rsidR="007A011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FB0B776" w14:textId="77777777" w:rsidR="007A011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97B274C" w14:textId="77777777" w:rsidR="007A011F" w:rsidRDefault="00000000">
            <w:pPr>
              <w:pStyle w:val="TAC"/>
              <w:rPr>
                <w:sz w:val="16"/>
                <w:szCs w:val="16"/>
                <w:lang w:eastAsia="zh-CN"/>
              </w:rPr>
            </w:pPr>
            <w:r>
              <w:rPr>
                <w:sz w:val="16"/>
                <w:szCs w:val="16"/>
                <w:lang w:eastAsia="zh-CN"/>
              </w:rPr>
              <w:t>CP-221118</w:t>
            </w:r>
          </w:p>
        </w:tc>
        <w:tc>
          <w:tcPr>
            <w:tcW w:w="473" w:type="dxa"/>
            <w:shd w:val="solid" w:color="FFFFFF" w:fill="auto"/>
          </w:tcPr>
          <w:p w14:paraId="449F6B25" w14:textId="77777777" w:rsidR="007A011F"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32DE50CB" w14:textId="77777777" w:rsidR="007A011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5CE5A3C" w14:textId="77777777" w:rsidR="007A011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8686526" w14:textId="77777777" w:rsidR="007A011F" w:rsidRDefault="00000000">
            <w:pPr>
              <w:pStyle w:val="TAL"/>
              <w:rPr>
                <w:sz w:val="16"/>
                <w:szCs w:val="16"/>
              </w:rPr>
            </w:pPr>
            <w:r>
              <w:rPr>
                <w:sz w:val="16"/>
                <w:szCs w:val="16"/>
              </w:rPr>
              <w:t>Update of abbreviations and terms</w:t>
            </w:r>
          </w:p>
        </w:tc>
        <w:tc>
          <w:tcPr>
            <w:tcW w:w="708" w:type="dxa"/>
            <w:shd w:val="solid" w:color="FFFFFF" w:fill="auto"/>
          </w:tcPr>
          <w:p w14:paraId="47FD22DE" w14:textId="77777777" w:rsidR="007A011F" w:rsidRDefault="00000000">
            <w:pPr>
              <w:pStyle w:val="TAC"/>
              <w:rPr>
                <w:sz w:val="16"/>
                <w:szCs w:val="16"/>
              </w:rPr>
            </w:pPr>
            <w:r>
              <w:rPr>
                <w:rFonts w:hint="eastAsia"/>
                <w:sz w:val="16"/>
                <w:szCs w:val="16"/>
                <w:lang w:eastAsia="zh-CN"/>
              </w:rPr>
              <w:t>17.1.0</w:t>
            </w:r>
          </w:p>
        </w:tc>
      </w:tr>
      <w:tr w:rsidR="007A011F" w14:paraId="0C0A2F67" w14:textId="77777777">
        <w:tc>
          <w:tcPr>
            <w:tcW w:w="800" w:type="dxa"/>
            <w:shd w:val="solid" w:color="FFFFFF" w:fill="auto"/>
          </w:tcPr>
          <w:p w14:paraId="1AEBB10A" w14:textId="77777777" w:rsidR="007A011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EF38D12" w14:textId="77777777" w:rsidR="007A011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077CD78" w14:textId="77777777" w:rsidR="007A011F" w:rsidRDefault="00000000">
            <w:pPr>
              <w:pStyle w:val="TAC"/>
              <w:rPr>
                <w:sz w:val="16"/>
                <w:szCs w:val="16"/>
                <w:lang w:eastAsia="zh-CN"/>
              </w:rPr>
            </w:pPr>
            <w:r>
              <w:rPr>
                <w:sz w:val="16"/>
                <w:szCs w:val="16"/>
                <w:lang w:eastAsia="zh-CN"/>
              </w:rPr>
              <w:t>CP-221118</w:t>
            </w:r>
          </w:p>
        </w:tc>
        <w:tc>
          <w:tcPr>
            <w:tcW w:w="473" w:type="dxa"/>
            <w:shd w:val="solid" w:color="FFFFFF" w:fill="auto"/>
          </w:tcPr>
          <w:p w14:paraId="4F125DF1" w14:textId="77777777" w:rsidR="007A011F" w:rsidRDefault="00000000">
            <w:pPr>
              <w:pStyle w:val="TAL"/>
              <w:rPr>
                <w:sz w:val="16"/>
                <w:szCs w:val="16"/>
              </w:rPr>
            </w:pPr>
            <w:r>
              <w:rPr>
                <w:rFonts w:hint="eastAsia"/>
                <w:sz w:val="16"/>
                <w:szCs w:val="16"/>
                <w:lang w:eastAsia="zh-CN"/>
              </w:rPr>
              <w:t>0003</w:t>
            </w:r>
          </w:p>
        </w:tc>
        <w:tc>
          <w:tcPr>
            <w:tcW w:w="377" w:type="dxa"/>
            <w:shd w:val="solid" w:color="FFFFFF" w:fill="auto"/>
          </w:tcPr>
          <w:p w14:paraId="0EAACF3B" w14:textId="77777777" w:rsidR="007A011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9DCB465" w14:textId="77777777" w:rsidR="007A011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30155BE" w14:textId="77777777" w:rsidR="007A011F" w:rsidRDefault="00000000">
            <w:pPr>
              <w:pStyle w:val="TAL"/>
              <w:rPr>
                <w:sz w:val="16"/>
                <w:szCs w:val="16"/>
              </w:rPr>
            </w:pPr>
            <w:r>
              <w:rPr>
                <w:sz w:val="16"/>
                <w:szCs w:val="16"/>
              </w:rPr>
              <w:t>Update the Presence condition of appId in Table 8.1.5.2.2-1</w:t>
            </w:r>
          </w:p>
        </w:tc>
        <w:tc>
          <w:tcPr>
            <w:tcW w:w="708" w:type="dxa"/>
            <w:shd w:val="solid" w:color="FFFFFF" w:fill="auto"/>
          </w:tcPr>
          <w:p w14:paraId="554325B3" w14:textId="77777777" w:rsidR="007A011F" w:rsidRDefault="00000000">
            <w:pPr>
              <w:pStyle w:val="TAC"/>
              <w:rPr>
                <w:sz w:val="16"/>
                <w:szCs w:val="16"/>
              </w:rPr>
            </w:pPr>
            <w:r>
              <w:rPr>
                <w:rFonts w:hint="eastAsia"/>
                <w:sz w:val="16"/>
                <w:szCs w:val="16"/>
                <w:lang w:eastAsia="zh-CN"/>
              </w:rPr>
              <w:t>17.1.0</w:t>
            </w:r>
          </w:p>
        </w:tc>
      </w:tr>
      <w:tr w:rsidR="007A011F" w14:paraId="6FD2787A" w14:textId="77777777">
        <w:tc>
          <w:tcPr>
            <w:tcW w:w="800" w:type="dxa"/>
            <w:shd w:val="solid" w:color="FFFFFF" w:fill="auto"/>
          </w:tcPr>
          <w:p w14:paraId="7DC9410E" w14:textId="77777777" w:rsidR="007A011F"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2CD1B098" w14:textId="77777777" w:rsidR="007A011F"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03709076" w14:textId="77777777" w:rsidR="007A011F" w:rsidRDefault="00000000">
            <w:pPr>
              <w:pStyle w:val="TAC"/>
              <w:rPr>
                <w:sz w:val="16"/>
                <w:szCs w:val="16"/>
                <w:lang w:eastAsia="zh-CN"/>
              </w:rPr>
            </w:pPr>
            <w:r>
              <w:rPr>
                <w:sz w:val="16"/>
                <w:szCs w:val="16"/>
                <w:lang w:eastAsia="zh-CN"/>
              </w:rPr>
              <w:t>CP-221151</w:t>
            </w:r>
          </w:p>
        </w:tc>
        <w:tc>
          <w:tcPr>
            <w:tcW w:w="473" w:type="dxa"/>
            <w:shd w:val="solid" w:color="FFFFFF" w:fill="auto"/>
          </w:tcPr>
          <w:p w14:paraId="1062BF29" w14:textId="77777777" w:rsidR="007A011F"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74C3587" w14:textId="77777777" w:rsidR="007A011F" w:rsidRDefault="007A011F">
            <w:pPr>
              <w:pStyle w:val="TAR"/>
              <w:rPr>
                <w:sz w:val="16"/>
                <w:szCs w:val="16"/>
                <w:lang w:eastAsia="zh-CN"/>
              </w:rPr>
            </w:pPr>
          </w:p>
        </w:tc>
        <w:tc>
          <w:tcPr>
            <w:tcW w:w="426" w:type="dxa"/>
            <w:shd w:val="solid" w:color="FFFFFF" w:fill="auto"/>
          </w:tcPr>
          <w:p w14:paraId="01AE4746" w14:textId="77777777" w:rsidR="007A011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5F109FF" w14:textId="77777777" w:rsidR="007A011F" w:rsidRDefault="00000000">
            <w:pPr>
              <w:pStyle w:val="TAL"/>
              <w:rPr>
                <w:sz w:val="16"/>
                <w:szCs w:val="16"/>
              </w:rPr>
            </w:pPr>
            <w:r>
              <w:rPr>
                <w:sz w:val="16"/>
                <w:szCs w:val="16"/>
              </w:rPr>
              <w:t>Update of info and externalDocs fields</w:t>
            </w:r>
          </w:p>
        </w:tc>
        <w:tc>
          <w:tcPr>
            <w:tcW w:w="708" w:type="dxa"/>
            <w:shd w:val="solid" w:color="FFFFFF" w:fill="auto"/>
          </w:tcPr>
          <w:p w14:paraId="5B192CA4" w14:textId="77777777" w:rsidR="007A011F" w:rsidRDefault="00000000">
            <w:pPr>
              <w:pStyle w:val="TAC"/>
              <w:rPr>
                <w:sz w:val="16"/>
                <w:szCs w:val="16"/>
                <w:lang w:eastAsia="zh-CN"/>
              </w:rPr>
            </w:pPr>
            <w:r>
              <w:rPr>
                <w:rFonts w:hint="eastAsia"/>
                <w:sz w:val="16"/>
                <w:szCs w:val="16"/>
                <w:lang w:eastAsia="zh-CN"/>
              </w:rPr>
              <w:t>17.1.0</w:t>
            </w:r>
          </w:p>
        </w:tc>
      </w:tr>
      <w:tr w:rsidR="007A011F" w14:paraId="0F044E8F" w14:textId="77777777">
        <w:tc>
          <w:tcPr>
            <w:tcW w:w="800" w:type="dxa"/>
            <w:shd w:val="solid" w:color="FFFFFF" w:fill="auto"/>
          </w:tcPr>
          <w:p w14:paraId="7864C58C" w14:textId="77777777" w:rsidR="007A011F"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4CFB74FC" w14:textId="77777777" w:rsidR="007A011F"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65C3BB64" w14:textId="77777777" w:rsidR="007A011F"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20F8CEFC" w14:textId="77777777" w:rsidR="007A011F"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0429635B" w14:textId="77777777" w:rsidR="007A011F"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42D54A50" w14:textId="77777777" w:rsidR="007A011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B90B802" w14:textId="77777777" w:rsidR="007A011F" w:rsidRDefault="00000000">
            <w:pPr>
              <w:pStyle w:val="TAL"/>
              <w:rPr>
                <w:sz w:val="16"/>
                <w:szCs w:val="16"/>
              </w:rPr>
            </w:pPr>
            <w:r>
              <w:rPr>
                <w:sz w:val="16"/>
                <w:szCs w:val="16"/>
              </w:rPr>
              <w:t>Update the Presence condition of Store and forward flag</w:t>
            </w:r>
          </w:p>
        </w:tc>
        <w:tc>
          <w:tcPr>
            <w:tcW w:w="708" w:type="dxa"/>
            <w:shd w:val="solid" w:color="FFFFFF" w:fill="auto"/>
          </w:tcPr>
          <w:p w14:paraId="49EFC924" w14:textId="77777777" w:rsidR="007A011F" w:rsidRDefault="00000000">
            <w:pPr>
              <w:pStyle w:val="TAC"/>
              <w:rPr>
                <w:sz w:val="16"/>
                <w:szCs w:val="16"/>
                <w:lang w:eastAsia="zh-CN"/>
              </w:rPr>
            </w:pPr>
            <w:r>
              <w:rPr>
                <w:rFonts w:hint="eastAsia"/>
                <w:sz w:val="16"/>
                <w:szCs w:val="16"/>
                <w:lang w:eastAsia="zh-CN"/>
              </w:rPr>
              <w:t>17.2.0</w:t>
            </w:r>
          </w:p>
        </w:tc>
      </w:tr>
      <w:tr w:rsidR="007A011F" w14:paraId="1DD131AD" w14:textId="77777777">
        <w:tc>
          <w:tcPr>
            <w:tcW w:w="800" w:type="dxa"/>
            <w:shd w:val="solid" w:color="FFFFFF" w:fill="auto"/>
          </w:tcPr>
          <w:p w14:paraId="33468DAE" w14:textId="77777777" w:rsidR="007A011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4B61BDC" w14:textId="77777777" w:rsidR="007A011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957A3FC" w14:textId="77777777" w:rsidR="007A011F"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423AC4F3" w14:textId="77777777" w:rsidR="007A011F"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63A28647" w14:textId="77777777" w:rsidR="007A011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D063020" w14:textId="77777777" w:rsidR="007A011F" w:rsidRDefault="00000000">
            <w:pPr>
              <w:pStyle w:val="TAC"/>
              <w:rPr>
                <w:sz w:val="16"/>
                <w:szCs w:val="16"/>
                <w:lang w:eastAsia="zh-CN"/>
              </w:rPr>
            </w:pPr>
            <w:r>
              <w:rPr>
                <w:sz w:val="16"/>
                <w:szCs w:val="16"/>
                <w:lang w:eastAsia="zh-CN"/>
              </w:rPr>
              <w:t>F</w:t>
            </w:r>
          </w:p>
        </w:tc>
        <w:tc>
          <w:tcPr>
            <w:tcW w:w="4584" w:type="dxa"/>
            <w:shd w:val="solid" w:color="FFFFFF" w:fill="auto"/>
          </w:tcPr>
          <w:p w14:paraId="21712FC4" w14:textId="77777777" w:rsidR="007A011F"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0E423AAA" w14:textId="77777777" w:rsidR="007A011F" w:rsidRDefault="00000000">
            <w:pPr>
              <w:pStyle w:val="TAC"/>
              <w:rPr>
                <w:sz w:val="16"/>
                <w:szCs w:val="16"/>
                <w:lang w:eastAsia="zh-CN"/>
              </w:rPr>
            </w:pPr>
            <w:r>
              <w:rPr>
                <w:rFonts w:hint="eastAsia"/>
                <w:sz w:val="16"/>
                <w:szCs w:val="16"/>
                <w:lang w:eastAsia="zh-CN"/>
              </w:rPr>
              <w:t>18.0.0</w:t>
            </w:r>
          </w:p>
        </w:tc>
      </w:tr>
      <w:tr w:rsidR="007A011F" w14:paraId="2E43F1AA" w14:textId="77777777">
        <w:tc>
          <w:tcPr>
            <w:tcW w:w="800" w:type="dxa"/>
            <w:shd w:val="solid" w:color="FFFFFF" w:fill="auto"/>
          </w:tcPr>
          <w:p w14:paraId="7D6B69E0" w14:textId="77777777" w:rsidR="007A011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CC9A0C7" w14:textId="77777777" w:rsidR="007A011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E29A311" w14:textId="77777777" w:rsidR="007A011F"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1E61CCE5" w14:textId="77777777" w:rsidR="007A011F"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28FE41A3" w14:textId="77777777" w:rsidR="007A011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D28D8E4" w14:textId="77777777" w:rsidR="007A011F" w:rsidRDefault="00000000">
            <w:pPr>
              <w:pStyle w:val="TAC"/>
              <w:rPr>
                <w:sz w:val="16"/>
                <w:szCs w:val="16"/>
                <w:lang w:eastAsia="zh-CN"/>
              </w:rPr>
            </w:pPr>
            <w:r>
              <w:rPr>
                <w:sz w:val="16"/>
                <w:szCs w:val="16"/>
                <w:lang w:eastAsia="zh-CN"/>
              </w:rPr>
              <w:t>F</w:t>
            </w:r>
          </w:p>
        </w:tc>
        <w:tc>
          <w:tcPr>
            <w:tcW w:w="4584" w:type="dxa"/>
            <w:shd w:val="solid" w:color="FFFFFF" w:fill="auto"/>
          </w:tcPr>
          <w:p w14:paraId="63157207" w14:textId="77777777" w:rsidR="007A011F"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48C45028" w14:textId="77777777" w:rsidR="007A011F" w:rsidRDefault="00000000">
            <w:pPr>
              <w:pStyle w:val="TAC"/>
              <w:rPr>
                <w:sz w:val="16"/>
                <w:szCs w:val="16"/>
                <w:lang w:eastAsia="zh-CN"/>
              </w:rPr>
            </w:pPr>
            <w:r>
              <w:rPr>
                <w:rFonts w:hint="eastAsia"/>
                <w:sz w:val="16"/>
                <w:szCs w:val="16"/>
                <w:lang w:eastAsia="zh-CN"/>
              </w:rPr>
              <w:t>18.0.0</w:t>
            </w:r>
          </w:p>
        </w:tc>
      </w:tr>
      <w:tr w:rsidR="007A011F" w14:paraId="23864114" w14:textId="77777777">
        <w:tc>
          <w:tcPr>
            <w:tcW w:w="800" w:type="dxa"/>
            <w:shd w:val="solid" w:color="FFFFFF" w:fill="auto"/>
          </w:tcPr>
          <w:p w14:paraId="7F9AC625" w14:textId="77777777" w:rsidR="007A011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FB06CE7" w14:textId="77777777" w:rsidR="007A011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E4ED6AC" w14:textId="77777777" w:rsidR="007A011F"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118E6EF6" w14:textId="77777777" w:rsidR="007A011F"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20438B1E" w14:textId="77777777" w:rsidR="007A011F" w:rsidRDefault="007A011F">
            <w:pPr>
              <w:pStyle w:val="TAR"/>
              <w:rPr>
                <w:sz w:val="16"/>
                <w:szCs w:val="16"/>
                <w:lang w:eastAsia="zh-CN"/>
              </w:rPr>
            </w:pPr>
          </w:p>
        </w:tc>
        <w:tc>
          <w:tcPr>
            <w:tcW w:w="426" w:type="dxa"/>
            <w:shd w:val="solid" w:color="FFFFFF" w:fill="auto"/>
          </w:tcPr>
          <w:p w14:paraId="5A3CB6C5" w14:textId="77777777" w:rsidR="007A011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63C783C" w14:textId="77777777" w:rsidR="007A011F"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38DD7961" w14:textId="77777777" w:rsidR="007A011F" w:rsidRDefault="00000000">
            <w:pPr>
              <w:pStyle w:val="TAC"/>
              <w:rPr>
                <w:sz w:val="16"/>
                <w:szCs w:val="16"/>
                <w:lang w:eastAsia="zh-CN"/>
              </w:rPr>
            </w:pPr>
            <w:r>
              <w:rPr>
                <w:rFonts w:hint="eastAsia"/>
                <w:sz w:val="16"/>
                <w:szCs w:val="16"/>
                <w:lang w:eastAsia="zh-CN"/>
              </w:rPr>
              <w:t>18.0.0</w:t>
            </w:r>
          </w:p>
        </w:tc>
      </w:tr>
      <w:tr w:rsidR="007A011F" w14:paraId="0C7280CE" w14:textId="77777777">
        <w:tc>
          <w:tcPr>
            <w:tcW w:w="800" w:type="dxa"/>
            <w:shd w:val="solid" w:color="FFFFFF" w:fill="auto"/>
          </w:tcPr>
          <w:p w14:paraId="707B50A3" w14:textId="77777777" w:rsidR="007A011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5D17C25" w14:textId="77777777" w:rsidR="007A011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09465E5" w14:textId="77777777" w:rsidR="007A011F"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815BC7D" w14:textId="77777777" w:rsidR="007A011F"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64ECC706" w14:textId="77777777" w:rsidR="007A011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A9C132F" w14:textId="77777777" w:rsidR="007A011F" w:rsidRDefault="00000000">
            <w:pPr>
              <w:pStyle w:val="TAC"/>
              <w:rPr>
                <w:sz w:val="16"/>
                <w:szCs w:val="16"/>
                <w:lang w:eastAsia="zh-CN"/>
              </w:rPr>
            </w:pPr>
            <w:r>
              <w:rPr>
                <w:sz w:val="16"/>
                <w:szCs w:val="16"/>
                <w:lang w:eastAsia="zh-CN"/>
              </w:rPr>
              <w:t>F</w:t>
            </w:r>
          </w:p>
        </w:tc>
        <w:tc>
          <w:tcPr>
            <w:tcW w:w="4584" w:type="dxa"/>
            <w:shd w:val="solid" w:color="FFFFFF" w:fill="auto"/>
          </w:tcPr>
          <w:p w14:paraId="0098E265" w14:textId="77777777" w:rsidR="007A011F" w:rsidRDefault="00000000">
            <w:pPr>
              <w:pStyle w:val="TAL"/>
              <w:rPr>
                <w:sz w:val="16"/>
                <w:szCs w:val="16"/>
              </w:rPr>
            </w:pPr>
            <w:r>
              <w:rPr>
                <w:sz w:val="16"/>
                <w:szCs w:val="16"/>
              </w:rPr>
              <w:t>Rewording some description of data structure in clasue 5.3.2</w:t>
            </w:r>
          </w:p>
        </w:tc>
        <w:tc>
          <w:tcPr>
            <w:tcW w:w="708" w:type="dxa"/>
            <w:shd w:val="solid" w:color="FFFFFF" w:fill="auto"/>
          </w:tcPr>
          <w:p w14:paraId="0431FAE3" w14:textId="77777777" w:rsidR="007A011F" w:rsidRDefault="00000000">
            <w:pPr>
              <w:pStyle w:val="TAC"/>
              <w:rPr>
                <w:sz w:val="16"/>
                <w:szCs w:val="16"/>
                <w:lang w:eastAsia="zh-CN"/>
              </w:rPr>
            </w:pPr>
            <w:r>
              <w:rPr>
                <w:rFonts w:hint="eastAsia"/>
                <w:sz w:val="16"/>
                <w:szCs w:val="16"/>
                <w:lang w:eastAsia="zh-CN"/>
              </w:rPr>
              <w:t>18.0.0</w:t>
            </w:r>
          </w:p>
        </w:tc>
      </w:tr>
      <w:tr w:rsidR="007A011F" w14:paraId="5DF27BCD" w14:textId="77777777">
        <w:tc>
          <w:tcPr>
            <w:tcW w:w="800" w:type="dxa"/>
            <w:shd w:val="solid" w:color="FFFFFF" w:fill="auto"/>
          </w:tcPr>
          <w:p w14:paraId="1FC40F80" w14:textId="77777777" w:rsidR="007A011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F935F99" w14:textId="77777777" w:rsidR="007A011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3C7422F" w14:textId="77777777" w:rsidR="007A011F"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5E42B121" w14:textId="77777777" w:rsidR="007A011F"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3F9237B3" w14:textId="77777777" w:rsidR="007A011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76F9967" w14:textId="77777777" w:rsidR="007A011F" w:rsidRDefault="00000000">
            <w:pPr>
              <w:pStyle w:val="TAC"/>
              <w:rPr>
                <w:sz w:val="16"/>
                <w:szCs w:val="16"/>
                <w:lang w:eastAsia="zh-CN"/>
              </w:rPr>
            </w:pPr>
            <w:r>
              <w:rPr>
                <w:sz w:val="16"/>
                <w:szCs w:val="16"/>
                <w:lang w:eastAsia="zh-CN"/>
              </w:rPr>
              <w:t>F</w:t>
            </w:r>
          </w:p>
        </w:tc>
        <w:tc>
          <w:tcPr>
            <w:tcW w:w="4584" w:type="dxa"/>
            <w:shd w:val="solid" w:color="FFFFFF" w:fill="auto"/>
          </w:tcPr>
          <w:p w14:paraId="3F5CFA48" w14:textId="77777777" w:rsidR="007A011F" w:rsidRDefault="00000000">
            <w:pPr>
              <w:pStyle w:val="TAL"/>
              <w:rPr>
                <w:sz w:val="16"/>
                <w:szCs w:val="16"/>
              </w:rPr>
            </w:pPr>
            <w:r>
              <w:rPr>
                <w:sz w:val="16"/>
                <w:szCs w:val="16"/>
              </w:rPr>
              <w:t>Change the underline to hyphen of the apiname in clause 5.1</w:t>
            </w:r>
          </w:p>
        </w:tc>
        <w:tc>
          <w:tcPr>
            <w:tcW w:w="708" w:type="dxa"/>
            <w:shd w:val="solid" w:color="FFFFFF" w:fill="auto"/>
          </w:tcPr>
          <w:p w14:paraId="6CFA6B47" w14:textId="77777777" w:rsidR="007A011F" w:rsidRDefault="00000000">
            <w:pPr>
              <w:pStyle w:val="TAC"/>
              <w:rPr>
                <w:sz w:val="16"/>
                <w:szCs w:val="16"/>
                <w:lang w:eastAsia="zh-CN"/>
              </w:rPr>
            </w:pPr>
            <w:r>
              <w:rPr>
                <w:rFonts w:hint="eastAsia"/>
                <w:sz w:val="16"/>
                <w:szCs w:val="16"/>
                <w:lang w:eastAsia="zh-CN"/>
              </w:rPr>
              <w:t>18.0.0</w:t>
            </w:r>
          </w:p>
        </w:tc>
      </w:tr>
      <w:tr w:rsidR="007A011F" w14:paraId="4E95A2E0" w14:textId="77777777">
        <w:tc>
          <w:tcPr>
            <w:tcW w:w="800" w:type="dxa"/>
            <w:shd w:val="solid" w:color="FFFFFF" w:fill="auto"/>
          </w:tcPr>
          <w:p w14:paraId="3A844ECD" w14:textId="77777777" w:rsidR="007A011F"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00CFD476" w14:textId="77777777" w:rsidR="007A011F"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0165902" w14:textId="77777777" w:rsidR="007A011F"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346166AA" w14:textId="77777777" w:rsidR="007A011F"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17AC4AE5" w14:textId="77777777" w:rsidR="007A011F" w:rsidRDefault="007A011F">
            <w:pPr>
              <w:pStyle w:val="TAR"/>
              <w:rPr>
                <w:sz w:val="16"/>
                <w:szCs w:val="16"/>
                <w:lang w:eastAsia="zh-CN"/>
              </w:rPr>
            </w:pPr>
          </w:p>
        </w:tc>
        <w:tc>
          <w:tcPr>
            <w:tcW w:w="426" w:type="dxa"/>
            <w:shd w:val="solid" w:color="FFFFFF" w:fill="auto"/>
          </w:tcPr>
          <w:p w14:paraId="47C20371" w14:textId="77777777" w:rsidR="007A011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90ACE21" w14:textId="77777777" w:rsidR="007A011F" w:rsidRDefault="00000000">
            <w:pPr>
              <w:pStyle w:val="TAL"/>
              <w:rPr>
                <w:sz w:val="16"/>
                <w:szCs w:val="16"/>
              </w:rPr>
            </w:pPr>
            <w:r>
              <w:rPr>
                <w:sz w:val="16"/>
                <w:szCs w:val="16"/>
              </w:rPr>
              <w:t>Update of info and externalDocs fields</w:t>
            </w:r>
          </w:p>
        </w:tc>
        <w:tc>
          <w:tcPr>
            <w:tcW w:w="708" w:type="dxa"/>
            <w:shd w:val="solid" w:color="FFFFFF" w:fill="auto"/>
          </w:tcPr>
          <w:p w14:paraId="2E92BE27" w14:textId="77777777" w:rsidR="007A011F" w:rsidRDefault="00000000">
            <w:pPr>
              <w:pStyle w:val="TAC"/>
              <w:rPr>
                <w:sz w:val="16"/>
                <w:szCs w:val="16"/>
                <w:lang w:eastAsia="zh-CN"/>
              </w:rPr>
            </w:pPr>
            <w:r>
              <w:rPr>
                <w:rFonts w:hint="eastAsia"/>
                <w:sz w:val="16"/>
                <w:szCs w:val="16"/>
                <w:lang w:eastAsia="zh-CN"/>
              </w:rPr>
              <w:t>18.0.0</w:t>
            </w:r>
          </w:p>
        </w:tc>
      </w:tr>
      <w:tr w:rsidR="007A011F" w14:paraId="65615CA3" w14:textId="77777777">
        <w:tc>
          <w:tcPr>
            <w:tcW w:w="800" w:type="dxa"/>
            <w:shd w:val="solid" w:color="FFFFFF" w:fill="auto"/>
          </w:tcPr>
          <w:p w14:paraId="5D965ADE" w14:textId="77777777" w:rsidR="007A011F"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6C28DB46" w14:textId="77777777" w:rsidR="007A011F"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76710A75" w14:textId="77777777" w:rsidR="007A011F"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69AB186C" w14:textId="77777777" w:rsidR="007A011F"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63D4D30E"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B1A888" w14:textId="77777777" w:rsidR="007A011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89B718E" w14:textId="77777777" w:rsidR="007A011F"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1E6009B6"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7A011F" w14:paraId="11976F8A" w14:textId="77777777">
        <w:tc>
          <w:tcPr>
            <w:tcW w:w="800" w:type="dxa"/>
            <w:shd w:val="solid" w:color="FFFFFF" w:fill="auto"/>
          </w:tcPr>
          <w:p w14:paraId="632BCB07" w14:textId="77777777" w:rsidR="007A011F"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2218C860" w14:textId="77777777" w:rsidR="007A011F"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2BCBD5E1" w14:textId="77777777" w:rsidR="007A011F"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45D8EBC2" w14:textId="77777777" w:rsidR="007A011F"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2DD95535" w14:textId="77777777" w:rsidR="007A011F" w:rsidRDefault="007A011F">
            <w:pPr>
              <w:pStyle w:val="TAR"/>
              <w:rPr>
                <w:sz w:val="16"/>
                <w:szCs w:val="16"/>
                <w:lang w:val="en-US" w:eastAsia="zh-CN"/>
              </w:rPr>
            </w:pPr>
          </w:p>
        </w:tc>
        <w:tc>
          <w:tcPr>
            <w:tcW w:w="426" w:type="dxa"/>
            <w:shd w:val="solid" w:color="FFFFFF" w:fill="auto"/>
          </w:tcPr>
          <w:p w14:paraId="05A6A308" w14:textId="77777777" w:rsidR="007A011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4C91609" w14:textId="77777777" w:rsidR="007A011F" w:rsidRDefault="00000000">
            <w:pPr>
              <w:pStyle w:val="TAL"/>
              <w:rPr>
                <w:sz w:val="16"/>
                <w:szCs w:val="16"/>
              </w:rPr>
            </w:pPr>
            <w:r>
              <w:rPr>
                <w:sz w:val="16"/>
                <w:szCs w:val="16"/>
              </w:rPr>
              <w:t>Update of info and externalDocs fields</w:t>
            </w:r>
          </w:p>
        </w:tc>
        <w:tc>
          <w:tcPr>
            <w:tcW w:w="708" w:type="dxa"/>
            <w:shd w:val="solid" w:color="FFFFFF" w:fill="auto"/>
          </w:tcPr>
          <w:p w14:paraId="115F56F3"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7A011F" w14:paraId="576A39C1" w14:textId="77777777">
        <w:tc>
          <w:tcPr>
            <w:tcW w:w="800" w:type="dxa"/>
            <w:shd w:val="solid" w:color="FFFFFF" w:fill="auto"/>
          </w:tcPr>
          <w:p w14:paraId="799EAAA4"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705478B"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09683FB"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951D78D" w14:textId="77777777" w:rsidR="007A011F"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43C70BDF"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61F5293"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AAFAA6B" w14:textId="77777777" w:rsidR="007A011F"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00299C9F"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A011F" w14:paraId="20851056" w14:textId="77777777">
        <w:tc>
          <w:tcPr>
            <w:tcW w:w="800" w:type="dxa"/>
            <w:shd w:val="solid" w:color="FFFFFF" w:fill="auto"/>
          </w:tcPr>
          <w:p w14:paraId="21369196"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57BDBA4"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BA60C9A"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C3E4A9B" w14:textId="77777777" w:rsidR="007A011F"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CC11445"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6336D91" w14:textId="77777777" w:rsidR="007A011F"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DFF06A0" w14:textId="77777777" w:rsidR="007A011F"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3BAE15BF"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A011F" w14:paraId="3D9D8E22" w14:textId="77777777">
        <w:tc>
          <w:tcPr>
            <w:tcW w:w="800" w:type="dxa"/>
            <w:shd w:val="solid" w:color="FFFFFF" w:fill="auto"/>
          </w:tcPr>
          <w:p w14:paraId="2BD085D1"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9AA5CD8"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7B8B3F8"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3DD0158" w14:textId="77777777" w:rsidR="007A011F"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089550C"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F90A385"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ADE1063" w14:textId="77777777" w:rsidR="007A011F"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44279575"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A011F" w14:paraId="22B524FF" w14:textId="77777777">
        <w:tc>
          <w:tcPr>
            <w:tcW w:w="800" w:type="dxa"/>
            <w:shd w:val="solid" w:color="FFFFFF" w:fill="auto"/>
          </w:tcPr>
          <w:p w14:paraId="60628604"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EBC3539"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552A984"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F3E16AD" w14:textId="77777777" w:rsidR="007A011F"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6BF8D000"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3507215"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03560A1" w14:textId="77777777" w:rsidR="007A011F" w:rsidRDefault="00000000">
            <w:pPr>
              <w:pStyle w:val="TAL"/>
              <w:rPr>
                <w:sz w:val="16"/>
                <w:szCs w:val="16"/>
              </w:rPr>
            </w:pPr>
            <w:r>
              <w:rPr>
                <w:sz w:val="16"/>
                <w:szCs w:val="16"/>
              </w:rPr>
              <w:t>MSGG_BGDelivery Service introduction</w:t>
            </w:r>
          </w:p>
        </w:tc>
        <w:tc>
          <w:tcPr>
            <w:tcW w:w="708" w:type="dxa"/>
            <w:shd w:val="solid" w:color="FFFFFF" w:fill="auto"/>
          </w:tcPr>
          <w:p w14:paraId="1AC8C187"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A011F" w14:paraId="446AD771" w14:textId="77777777">
        <w:tc>
          <w:tcPr>
            <w:tcW w:w="800" w:type="dxa"/>
            <w:shd w:val="solid" w:color="FFFFFF" w:fill="auto"/>
          </w:tcPr>
          <w:p w14:paraId="1A592168"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63534B"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57F4D25"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FBF69AB" w14:textId="77777777" w:rsidR="007A011F"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2D45AE2C"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5379AC9"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39F1D4" w14:textId="77777777" w:rsidR="007A011F" w:rsidRDefault="00000000">
            <w:pPr>
              <w:pStyle w:val="TAL"/>
              <w:rPr>
                <w:sz w:val="16"/>
                <w:szCs w:val="16"/>
              </w:rPr>
            </w:pPr>
            <w:r>
              <w:rPr>
                <w:sz w:val="16"/>
                <w:szCs w:val="16"/>
              </w:rPr>
              <w:t>MSGG_BGDelivery service description and operations</w:t>
            </w:r>
          </w:p>
        </w:tc>
        <w:tc>
          <w:tcPr>
            <w:tcW w:w="708" w:type="dxa"/>
            <w:shd w:val="solid" w:color="FFFFFF" w:fill="auto"/>
          </w:tcPr>
          <w:p w14:paraId="46FF1F91"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A011F" w14:paraId="3951D264" w14:textId="77777777">
        <w:tc>
          <w:tcPr>
            <w:tcW w:w="800" w:type="dxa"/>
            <w:shd w:val="solid" w:color="FFFFFF" w:fill="auto"/>
          </w:tcPr>
          <w:p w14:paraId="51D7D4C1"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009CD9F"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32240F9"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4238619" w14:textId="77777777" w:rsidR="007A011F"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61DC2773"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E253B9"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6B2BE17" w14:textId="77777777" w:rsidR="007A011F" w:rsidRDefault="00000000">
            <w:pPr>
              <w:pStyle w:val="TAL"/>
              <w:rPr>
                <w:sz w:val="16"/>
                <w:szCs w:val="16"/>
              </w:rPr>
            </w:pPr>
            <w:r>
              <w:rPr>
                <w:sz w:val="16"/>
                <w:szCs w:val="16"/>
              </w:rPr>
              <w:t>MSGG_BGDelivery API</w:t>
            </w:r>
          </w:p>
        </w:tc>
        <w:tc>
          <w:tcPr>
            <w:tcW w:w="708" w:type="dxa"/>
            <w:shd w:val="solid" w:color="FFFFFF" w:fill="auto"/>
          </w:tcPr>
          <w:p w14:paraId="7233690B" w14:textId="77777777" w:rsidR="007A011F"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A011F" w14:paraId="42EF6804" w14:textId="77777777">
        <w:tc>
          <w:tcPr>
            <w:tcW w:w="800" w:type="dxa"/>
            <w:shd w:val="solid" w:color="FFFFFF" w:fill="auto"/>
          </w:tcPr>
          <w:p w14:paraId="130128DD"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E89544B"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57388F3" w14:textId="77777777" w:rsidR="007A011F"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1C59CBF7" w14:textId="77777777" w:rsidR="007A011F"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3BF2759B"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F96A1F5"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0D02E5D" w14:textId="77777777" w:rsidR="007A011F" w:rsidRDefault="00000000">
            <w:pPr>
              <w:pStyle w:val="TAL"/>
              <w:rPr>
                <w:sz w:val="16"/>
                <w:szCs w:val="16"/>
              </w:rPr>
            </w:pPr>
            <w:r>
              <w:rPr>
                <w:sz w:val="16"/>
                <w:szCs w:val="16"/>
              </w:rPr>
              <w:t>New OpenAPI file for MSGG_BGDelivery API</w:t>
            </w:r>
          </w:p>
        </w:tc>
        <w:tc>
          <w:tcPr>
            <w:tcW w:w="708" w:type="dxa"/>
            <w:shd w:val="solid" w:color="FFFFFF" w:fill="auto"/>
          </w:tcPr>
          <w:p w14:paraId="3D8F7103" w14:textId="77777777" w:rsidR="007A011F" w:rsidRDefault="00000000">
            <w:pPr>
              <w:pStyle w:val="TAC"/>
              <w:rPr>
                <w:sz w:val="16"/>
                <w:szCs w:val="16"/>
                <w:lang w:val="en-US" w:eastAsia="zh-CN"/>
              </w:rPr>
            </w:pPr>
            <w:r>
              <w:rPr>
                <w:rFonts w:hint="eastAsia"/>
                <w:sz w:val="16"/>
                <w:szCs w:val="16"/>
                <w:lang w:val="en-US" w:eastAsia="zh-CN"/>
              </w:rPr>
              <w:t>18.2.0</w:t>
            </w:r>
          </w:p>
        </w:tc>
      </w:tr>
      <w:tr w:rsidR="007A011F" w14:paraId="1BED8771" w14:textId="77777777">
        <w:tc>
          <w:tcPr>
            <w:tcW w:w="800" w:type="dxa"/>
            <w:shd w:val="solid" w:color="FFFFFF" w:fill="auto"/>
          </w:tcPr>
          <w:p w14:paraId="757638D1"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36EA22F"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650D371"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5CC853E" w14:textId="77777777" w:rsidR="007A011F"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42208AA4"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5739DCD"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F79B4B6" w14:textId="77777777" w:rsidR="007A011F"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2B16920B" w14:textId="77777777" w:rsidR="007A011F" w:rsidRDefault="00000000">
            <w:pPr>
              <w:pStyle w:val="TAC"/>
              <w:rPr>
                <w:sz w:val="16"/>
                <w:szCs w:val="16"/>
                <w:lang w:val="en-US" w:eastAsia="zh-CN"/>
              </w:rPr>
            </w:pPr>
            <w:r>
              <w:rPr>
                <w:rFonts w:hint="eastAsia"/>
                <w:sz w:val="16"/>
                <w:szCs w:val="16"/>
                <w:lang w:val="en-US" w:eastAsia="zh-CN"/>
              </w:rPr>
              <w:t>18.2.0</w:t>
            </w:r>
          </w:p>
        </w:tc>
      </w:tr>
      <w:tr w:rsidR="007A011F" w14:paraId="24CC5F3C" w14:textId="77777777">
        <w:tc>
          <w:tcPr>
            <w:tcW w:w="800" w:type="dxa"/>
            <w:shd w:val="solid" w:color="FFFFFF" w:fill="auto"/>
          </w:tcPr>
          <w:p w14:paraId="0271AC8E"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DF58765"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F58164C"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15C1B9A" w14:textId="77777777" w:rsidR="007A011F"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259BD36A"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60A55A2" w14:textId="77777777" w:rsidR="007A011F"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58416AC" w14:textId="77777777" w:rsidR="007A011F"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276690C3" w14:textId="77777777" w:rsidR="007A011F" w:rsidRDefault="00000000">
            <w:pPr>
              <w:pStyle w:val="TAC"/>
              <w:rPr>
                <w:sz w:val="16"/>
                <w:szCs w:val="16"/>
                <w:lang w:val="en-US" w:eastAsia="zh-CN"/>
              </w:rPr>
            </w:pPr>
            <w:r>
              <w:rPr>
                <w:rFonts w:hint="eastAsia"/>
                <w:sz w:val="16"/>
                <w:szCs w:val="16"/>
                <w:lang w:val="en-US" w:eastAsia="zh-CN"/>
              </w:rPr>
              <w:t>18.2.0</w:t>
            </w:r>
          </w:p>
        </w:tc>
      </w:tr>
      <w:tr w:rsidR="007A011F" w14:paraId="0CFD15C5" w14:textId="77777777">
        <w:tc>
          <w:tcPr>
            <w:tcW w:w="800" w:type="dxa"/>
            <w:shd w:val="solid" w:color="FFFFFF" w:fill="auto"/>
          </w:tcPr>
          <w:p w14:paraId="4F6E44D5" w14:textId="77777777" w:rsidR="007A011F"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4537685" w14:textId="77777777" w:rsidR="007A011F"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0F6AFAC" w14:textId="77777777" w:rsidR="007A011F"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2BE2DC8" w14:textId="77777777" w:rsidR="007A011F"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44EF1265"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2A18423" w14:textId="77777777" w:rsidR="007A011F"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2956E538" w14:textId="77777777" w:rsidR="007A011F"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05A45928" w14:textId="77777777" w:rsidR="007A011F" w:rsidRDefault="00000000">
            <w:pPr>
              <w:pStyle w:val="TAC"/>
              <w:rPr>
                <w:sz w:val="16"/>
                <w:szCs w:val="16"/>
                <w:lang w:val="en-US" w:eastAsia="zh-CN"/>
              </w:rPr>
            </w:pPr>
            <w:r>
              <w:rPr>
                <w:rFonts w:hint="eastAsia"/>
                <w:sz w:val="16"/>
                <w:szCs w:val="16"/>
                <w:lang w:val="en-US" w:eastAsia="zh-CN"/>
              </w:rPr>
              <w:t>18.2.0</w:t>
            </w:r>
          </w:p>
        </w:tc>
      </w:tr>
      <w:tr w:rsidR="007A011F" w14:paraId="22F48D37" w14:textId="77777777">
        <w:tc>
          <w:tcPr>
            <w:tcW w:w="800" w:type="dxa"/>
            <w:shd w:val="solid" w:color="FFFFFF" w:fill="auto"/>
          </w:tcPr>
          <w:p w14:paraId="6438EFEB" w14:textId="77777777" w:rsidR="007A011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75903E7" w14:textId="77777777" w:rsidR="007A011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CF7A696" w14:textId="77777777" w:rsidR="007A011F"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33BE9119" w14:textId="77777777" w:rsidR="007A011F"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30D1464C"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7829FC2" w14:textId="77777777" w:rsidR="007A011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37C0A0" w14:textId="77777777" w:rsidR="007A011F"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AE58A3A" w14:textId="77777777" w:rsidR="007A011F" w:rsidRDefault="00000000">
            <w:pPr>
              <w:pStyle w:val="TAC"/>
              <w:rPr>
                <w:sz w:val="16"/>
                <w:szCs w:val="16"/>
                <w:lang w:val="en-US" w:eastAsia="zh-CN"/>
              </w:rPr>
            </w:pPr>
            <w:r>
              <w:rPr>
                <w:rFonts w:hint="eastAsia"/>
                <w:sz w:val="16"/>
                <w:szCs w:val="16"/>
                <w:lang w:val="en-US" w:eastAsia="zh-CN"/>
              </w:rPr>
              <w:t>18.3.0</w:t>
            </w:r>
          </w:p>
        </w:tc>
      </w:tr>
      <w:tr w:rsidR="007A011F" w14:paraId="20621148" w14:textId="77777777">
        <w:tc>
          <w:tcPr>
            <w:tcW w:w="800" w:type="dxa"/>
            <w:shd w:val="solid" w:color="FFFFFF" w:fill="auto"/>
          </w:tcPr>
          <w:p w14:paraId="1ADA4F06" w14:textId="77777777" w:rsidR="007A011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44165D11" w14:textId="77777777" w:rsidR="007A011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8FD1E62" w14:textId="77777777" w:rsidR="007A011F"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1835AD7" w14:textId="77777777" w:rsidR="007A011F"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77409749" w14:textId="77777777" w:rsidR="007A011F" w:rsidRDefault="007A011F">
            <w:pPr>
              <w:pStyle w:val="TAR"/>
              <w:rPr>
                <w:sz w:val="16"/>
                <w:szCs w:val="16"/>
                <w:lang w:val="en-US" w:eastAsia="zh-CN"/>
              </w:rPr>
            </w:pPr>
          </w:p>
        </w:tc>
        <w:tc>
          <w:tcPr>
            <w:tcW w:w="426" w:type="dxa"/>
            <w:shd w:val="solid" w:color="FFFFFF" w:fill="auto"/>
          </w:tcPr>
          <w:p w14:paraId="03F8B9AB" w14:textId="77777777" w:rsidR="007A011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7F78931" w14:textId="77777777" w:rsidR="007A011F"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6E572637" w14:textId="77777777" w:rsidR="007A011F" w:rsidRDefault="00000000">
            <w:pPr>
              <w:pStyle w:val="TAC"/>
              <w:rPr>
                <w:sz w:val="16"/>
                <w:szCs w:val="16"/>
                <w:lang w:val="en-US" w:eastAsia="zh-CN"/>
              </w:rPr>
            </w:pPr>
            <w:r>
              <w:rPr>
                <w:rFonts w:hint="eastAsia"/>
                <w:sz w:val="16"/>
                <w:szCs w:val="16"/>
                <w:lang w:val="en-US" w:eastAsia="zh-CN"/>
              </w:rPr>
              <w:t>18.3.0</w:t>
            </w:r>
          </w:p>
        </w:tc>
      </w:tr>
      <w:tr w:rsidR="007A011F" w14:paraId="32CE28F8" w14:textId="77777777">
        <w:tc>
          <w:tcPr>
            <w:tcW w:w="800" w:type="dxa"/>
            <w:shd w:val="solid" w:color="FFFFFF" w:fill="auto"/>
          </w:tcPr>
          <w:p w14:paraId="6D3DB006" w14:textId="77777777" w:rsidR="007A011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296D136" w14:textId="77777777" w:rsidR="007A011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EE4E859" w14:textId="77777777" w:rsidR="007A011F"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4EB26F2E" w14:textId="77777777" w:rsidR="007A011F"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2E60112D" w14:textId="77777777" w:rsidR="007A011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7FC08B" w14:textId="77777777" w:rsidR="007A011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E0A5C20" w14:textId="77777777" w:rsidR="007A011F"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4E7D2A57" w14:textId="77777777" w:rsidR="007A011F" w:rsidRDefault="00000000">
            <w:pPr>
              <w:pStyle w:val="TAC"/>
              <w:rPr>
                <w:sz w:val="16"/>
                <w:szCs w:val="16"/>
                <w:lang w:val="en-US" w:eastAsia="zh-CN"/>
              </w:rPr>
            </w:pPr>
            <w:r>
              <w:rPr>
                <w:rFonts w:hint="eastAsia"/>
                <w:sz w:val="16"/>
                <w:szCs w:val="16"/>
                <w:lang w:val="en-US" w:eastAsia="zh-CN"/>
              </w:rPr>
              <w:t>18.3.0</w:t>
            </w:r>
          </w:p>
        </w:tc>
      </w:tr>
      <w:tr w:rsidR="007A011F" w14:paraId="0BC2D7B0" w14:textId="77777777">
        <w:tc>
          <w:tcPr>
            <w:tcW w:w="800" w:type="dxa"/>
            <w:shd w:val="solid" w:color="FFFFFF" w:fill="auto"/>
          </w:tcPr>
          <w:p w14:paraId="2A067202" w14:textId="77777777" w:rsidR="007A011F"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54508E3E" w14:textId="77777777" w:rsidR="007A011F"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16DC05C" w14:textId="77777777" w:rsidR="007A011F"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5A79491C" w14:textId="77777777" w:rsidR="007A011F"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79F6A025" w14:textId="77777777" w:rsidR="007A011F" w:rsidRDefault="007A011F">
            <w:pPr>
              <w:pStyle w:val="TAR"/>
              <w:rPr>
                <w:sz w:val="16"/>
                <w:szCs w:val="16"/>
                <w:lang w:val="en-US" w:eastAsia="zh-CN"/>
              </w:rPr>
            </w:pPr>
          </w:p>
        </w:tc>
        <w:tc>
          <w:tcPr>
            <w:tcW w:w="426" w:type="dxa"/>
            <w:shd w:val="solid" w:color="FFFFFF" w:fill="auto"/>
          </w:tcPr>
          <w:p w14:paraId="056A97A4" w14:textId="77777777" w:rsidR="007A011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5482D24" w14:textId="77777777" w:rsidR="007A011F"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1CF8B19F" w14:textId="77777777" w:rsidR="007A011F" w:rsidRDefault="00000000">
            <w:pPr>
              <w:pStyle w:val="TAC"/>
              <w:rPr>
                <w:sz w:val="16"/>
                <w:szCs w:val="16"/>
                <w:lang w:val="en-US" w:eastAsia="zh-CN"/>
              </w:rPr>
            </w:pPr>
            <w:r>
              <w:rPr>
                <w:rFonts w:hint="eastAsia"/>
                <w:sz w:val="16"/>
                <w:szCs w:val="16"/>
                <w:lang w:val="en-US" w:eastAsia="zh-CN"/>
              </w:rPr>
              <w:t>18.3.0</w:t>
            </w:r>
          </w:p>
        </w:tc>
      </w:tr>
    </w:tbl>
    <w:p w14:paraId="4CD933E2" w14:textId="77777777" w:rsidR="007A011F" w:rsidRDefault="007A011F"/>
    <w:sectPr w:rsidR="007A011F">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67C82" w14:textId="77777777" w:rsidR="00AB34B8" w:rsidRDefault="00AB34B8">
      <w:pPr>
        <w:spacing w:after="0"/>
      </w:pPr>
      <w:r>
        <w:separator/>
      </w:r>
    </w:p>
  </w:endnote>
  <w:endnote w:type="continuationSeparator" w:id="0">
    <w:p w14:paraId="2419A532" w14:textId="77777777" w:rsidR="00AB34B8" w:rsidRDefault="00AB3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5FBE" w14:textId="77777777" w:rsidR="007A011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E44F" w14:textId="77777777" w:rsidR="00AB34B8" w:rsidRDefault="00AB34B8">
      <w:pPr>
        <w:spacing w:after="0"/>
      </w:pPr>
      <w:r>
        <w:separator/>
      </w:r>
    </w:p>
  </w:footnote>
  <w:footnote w:type="continuationSeparator" w:id="0">
    <w:p w14:paraId="61120D35" w14:textId="77777777" w:rsidR="00AB34B8" w:rsidRDefault="00AB34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4943" w14:textId="35A00810" w:rsidR="007A011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647">
      <w:rPr>
        <w:rFonts w:ascii="Arial" w:hAnsi="Arial" w:cs="Arial"/>
        <w:b/>
        <w:noProof/>
        <w:sz w:val="18"/>
        <w:szCs w:val="18"/>
      </w:rPr>
      <w:t>3GPP TS 29.538 V18.3.0 (2023-09)</w:t>
    </w:r>
    <w:r>
      <w:rPr>
        <w:rFonts w:ascii="Arial" w:hAnsi="Arial" w:cs="Arial"/>
        <w:b/>
        <w:sz w:val="18"/>
        <w:szCs w:val="18"/>
      </w:rPr>
      <w:fldChar w:fldCharType="end"/>
    </w:r>
  </w:p>
  <w:p w14:paraId="4FC13AB9" w14:textId="77777777" w:rsidR="007A011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42F6AB91" w14:textId="6861E853" w:rsidR="007A011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647">
      <w:rPr>
        <w:rFonts w:ascii="Arial" w:hAnsi="Arial" w:cs="Arial"/>
        <w:b/>
        <w:noProof/>
        <w:sz w:val="18"/>
        <w:szCs w:val="18"/>
      </w:rPr>
      <w:t>Release 18</w:t>
    </w:r>
    <w:r>
      <w:rPr>
        <w:rFonts w:ascii="Arial" w:hAnsi="Arial" w:cs="Arial"/>
        <w:b/>
        <w:sz w:val="18"/>
        <w:szCs w:val="18"/>
      </w:rPr>
      <w:fldChar w:fldCharType="end"/>
    </w:r>
  </w:p>
  <w:p w14:paraId="0C20AF3F" w14:textId="77777777" w:rsidR="007A011F" w:rsidRDefault="007A0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7487631">
    <w:abstractNumId w:val="3"/>
  </w:num>
  <w:num w:numId="2" w16cid:durableId="2047557628">
    <w:abstractNumId w:val="5"/>
  </w:num>
  <w:num w:numId="3" w16cid:durableId="1013337475">
    <w:abstractNumId w:val="8"/>
  </w:num>
  <w:num w:numId="4" w16cid:durableId="1687250472">
    <w:abstractNumId w:val="6"/>
  </w:num>
  <w:num w:numId="5" w16cid:durableId="1418556420">
    <w:abstractNumId w:val="2"/>
  </w:num>
  <w:num w:numId="6" w16cid:durableId="2143691218">
    <w:abstractNumId w:val="7"/>
  </w:num>
  <w:num w:numId="7" w16cid:durableId="737485444">
    <w:abstractNumId w:val="4"/>
  </w:num>
  <w:num w:numId="8" w16cid:durableId="52970211">
    <w:abstractNumId w:val="1"/>
  </w:num>
  <w:num w:numId="9" w16cid:durableId="929509142">
    <w:abstractNumId w:val="0"/>
  </w:num>
  <w:num w:numId="10" w16cid:durableId="7076113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8AE758A"/>
    <w:rsid w:val="0AA2170F"/>
    <w:rsid w:val="0CAD1748"/>
    <w:rsid w:val="11E83A23"/>
    <w:rsid w:val="152D7DE9"/>
    <w:rsid w:val="1661047C"/>
    <w:rsid w:val="180413D5"/>
    <w:rsid w:val="18CE1932"/>
    <w:rsid w:val="202B1301"/>
    <w:rsid w:val="214219EF"/>
    <w:rsid w:val="219774B1"/>
    <w:rsid w:val="28AD3976"/>
    <w:rsid w:val="28D20111"/>
    <w:rsid w:val="31F1215C"/>
    <w:rsid w:val="32EE578A"/>
    <w:rsid w:val="399C494F"/>
    <w:rsid w:val="39CF471A"/>
    <w:rsid w:val="3AD01650"/>
    <w:rsid w:val="3B9C2297"/>
    <w:rsid w:val="3F861BBE"/>
    <w:rsid w:val="40573D37"/>
    <w:rsid w:val="42086FE3"/>
    <w:rsid w:val="42914F48"/>
    <w:rsid w:val="4E376A3B"/>
    <w:rsid w:val="52E44562"/>
    <w:rsid w:val="52F56FDE"/>
    <w:rsid w:val="53940879"/>
    <w:rsid w:val="56870511"/>
    <w:rsid w:val="576324BC"/>
    <w:rsid w:val="5DA74961"/>
    <w:rsid w:val="5E03770F"/>
    <w:rsid w:val="60CE4900"/>
    <w:rsid w:val="624B5CA8"/>
    <w:rsid w:val="631C20DB"/>
    <w:rsid w:val="668B2C0C"/>
    <w:rsid w:val="6E082BD3"/>
    <w:rsid w:val="6E95617E"/>
    <w:rsid w:val="6F5D4E25"/>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B7139"/>
  <w15:docId w15:val="{16986514-4C64-4C8D-B3D6-225650417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styleId="Revision">
    <w:name w:val="Revision"/>
    <w:hidden/>
    <w:uiPriority w:val="99"/>
    <w:semiHidden/>
    <w:rsid w:val="00B15647"/>
    <w:rPr>
      <w:lang w:eastAsia="en-US"/>
    </w:rPr>
  </w:style>
  <w:style w:type="paragraph" w:styleId="Bibliography">
    <w:name w:val="Bibliography"/>
    <w:basedOn w:val="Normal"/>
    <w:next w:val="Normal"/>
    <w:uiPriority w:val="37"/>
    <w:semiHidden/>
    <w:unhideWhenUsed/>
    <w:rsid w:val="00B15647"/>
  </w:style>
  <w:style w:type="paragraph" w:styleId="TOCHeading">
    <w:name w:val="TOC Heading"/>
    <w:basedOn w:val="Heading1"/>
    <w:next w:val="Normal"/>
    <w:uiPriority w:val="39"/>
    <w:semiHidden/>
    <w:unhideWhenUsed/>
    <w:qFormat/>
    <w:rsid w:val="00B156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5.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8.vsd"/><Relationship Id="rId42" Type="http://schemas.openxmlformats.org/officeDocument/2006/relationships/oleObject" Target="embeddings/Microsoft_Visio_2003-2010___1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Microsoft_Visio_2003-2010___10.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oleObject" Target="embeddings/Microsoft_Visio_2003-2010___7.vsd"/><Relationship Id="rId37" Type="http://schemas.openxmlformats.org/officeDocument/2006/relationships/image" Target="media/image16.emf"/><Relationship Id="rId40" Type="http://schemas.openxmlformats.org/officeDocument/2006/relationships/oleObject" Target="embeddings/Microsoft_Visio_2003-2010___11.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9.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54</Pages>
  <Words>20636</Words>
  <Characters>117630</Characters>
  <Application>Microsoft Office Word</Application>
  <DocSecurity>0</DocSecurity>
  <Lines>980</Lines>
  <Paragraphs>275</Paragraphs>
  <ScaleCrop>false</ScaleCrop>
  <Company>ETSI</Company>
  <LinksUpToDate>false</LinksUpToDate>
  <CharactersWithSpaces>137991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32</cp:revision>
  <cp:lastPrinted>2019-02-25T14:05:00Z</cp:lastPrinted>
  <dcterms:created xsi:type="dcterms:W3CDTF">2022-09-15T10:20:00Z</dcterms:created>
  <dcterms:modified xsi:type="dcterms:W3CDTF">2023-09-15T19:22:00Z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