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C03F8" w14:textId="72BE3522"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1A08EC">
        <w:rPr>
          <w:noProof w:val="0"/>
        </w:rPr>
        <w:t>8</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816D2A">
        <w:rPr>
          <w:noProof w:val="0"/>
          <w:sz w:val="32"/>
        </w:rPr>
        <w:t>4</w:t>
      </w:r>
      <w:r w:rsidR="00164F95">
        <w:rPr>
          <w:noProof w:val="0"/>
          <w:sz w:val="32"/>
        </w:rPr>
        <w:t>-</w:t>
      </w:r>
      <w:r w:rsidR="001A08EC">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CE6C37E"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816D2A">
        <w:rPr>
          <w:sz w:val="18"/>
        </w:rPr>
        <w:t>4</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3590E7CC" w14:textId="02537A89" w:rsidR="00045255" w:rsidRDefault="00EE1E1C">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045255">
        <w:t>Foreword</w:t>
      </w:r>
      <w:r w:rsidR="00045255">
        <w:tab/>
      </w:r>
      <w:r w:rsidR="00045255">
        <w:fldChar w:fldCharType="begin" w:fldLock="1"/>
      </w:r>
      <w:r w:rsidR="00045255">
        <w:instrText xml:space="preserve"> PAGEREF _Toc183592040 \h </w:instrText>
      </w:r>
      <w:r w:rsidR="00045255">
        <w:fldChar w:fldCharType="separate"/>
      </w:r>
      <w:r w:rsidR="00045255">
        <w:t>8</w:t>
      </w:r>
      <w:r w:rsidR="00045255">
        <w:fldChar w:fldCharType="end"/>
      </w:r>
    </w:p>
    <w:p w14:paraId="13194605" w14:textId="5FDB25E0" w:rsidR="00045255" w:rsidRDefault="00045255">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_Toc183592041 \h </w:instrText>
      </w:r>
      <w:r>
        <w:fldChar w:fldCharType="separate"/>
      </w:r>
      <w:r>
        <w:t>8</w:t>
      </w:r>
      <w:r>
        <w:fldChar w:fldCharType="end"/>
      </w:r>
    </w:p>
    <w:p w14:paraId="4B9FE2A4" w14:textId="5A9C49F5" w:rsidR="00045255" w:rsidRDefault="0004525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_Toc183592042 \h </w:instrText>
      </w:r>
      <w:r>
        <w:fldChar w:fldCharType="separate"/>
      </w:r>
      <w:r>
        <w:t>9</w:t>
      </w:r>
      <w:r>
        <w:fldChar w:fldCharType="end"/>
      </w:r>
    </w:p>
    <w:p w14:paraId="4FC68997" w14:textId="55766DA6" w:rsidR="00045255" w:rsidRDefault="0004525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_Toc183592043 \h </w:instrText>
      </w:r>
      <w:r>
        <w:fldChar w:fldCharType="separate"/>
      </w:r>
      <w:r>
        <w:t>9</w:t>
      </w:r>
      <w:r>
        <w:fldChar w:fldCharType="end"/>
      </w:r>
    </w:p>
    <w:p w14:paraId="0E9941CC" w14:textId="6D58DE4B" w:rsidR="00045255" w:rsidRDefault="0004525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_Toc183592044 \h </w:instrText>
      </w:r>
      <w:r>
        <w:fldChar w:fldCharType="separate"/>
      </w:r>
      <w:r>
        <w:t>11</w:t>
      </w:r>
      <w:r>
        <w:fldChar w:fldCharType="end"/>
      </w:r>
    </w:p>
    <w:p w14:paraId="287DDDB7" w14:textId="51EBEB22" w:rsidR="00045255" w:rsidRDefault="0004525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_Toc183592045 \h </w:instrText>
      </w:r>
      <w:r>
        <w:fldChar w:fldCharType="separate"/>
      </w:r>
      <w:r>
        <w:t>11</w:t>
      </w:r>
      <w:r>
        <w:fldChar w:fldCharType="end"/>
      </w:r>
    </w:p>
    <w:p w14:paraId="7FAF8E91" w14:textId="6F1666B8" w:rsidR="00045255" w:rsidRDefault="0004525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_Toc183592046 \h </w:instrText>
      </w:r>
      <w:r>
        <w:fldChar w:fldCharType="separate"/>
      </w:r>
      <w:r>
        <w:t>11</w:t>
      </w:r>
      <w:r>
        <w:fldChar w:fldCharType="end"/>
      </w:r>
    </w:p>
    <w:p w14:paraId="0CFD4FC2" w14:textId="26FCAAE3" w:rsidR="00045255" w:rsidRDefault="0004525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_Toc183592047 \h </w:instrText>
      </w:r>
      <w:r>
        <w:fldChar w:fldCharType="separate"/>
      </w:r>
      <w:r>
        <w:t>11</w:t>
      </w:r>
      <w:r>
        <w:fldChar w:fldCharType="end"/>
      </w:r>
    </w:p>
    <w:p w14:paraId="6CE97B59" w14:textId="1FC9DC99" w:rsidR="00045255" w:rsidRDefault="0004525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_Toc183592048 \h </w:instrText>
      </w:r>
      <w:r>
        <w:fldChar w:fldCharType="separate"/>
      </w:r>
      <w:r>
        <w:t>12</w:t>
      </w:r>
      <w:r>
        <w:fldChar w:fldCharType="end"/>
      </w:r>
    </w:p>
    <w:p w14:paraId="542DF62C" w14:textId="4D0654C5" w:rsidR="00045255" w:rsidRDefault="0004525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_Toc183592049 \h </w:instrText>
      </w:r>
      <w:r>
        <w:fldChar w:fldCharType="separate"/>
      </w:r>
      <w:r>
        <w:t>12</w:t>
      </w:r>
      <w:r>
        <w:fldChar w:fldCharType="end"/>
      </w:r>
    </w:p>
    <w:p w14:paraId="0249E51B" w14:textId="7F9E4A4D" w:rsidR="00045255" w:rsidRDefault="0004525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Basic principles for internal interfaces</w:t>
      </w:r>
      <w:r>
        <w:tab/>
      </w:r>
      <w:r>
        <w:fldChar w:fldCharType="begin" w:fldLock="1"/>
      </w:r>
      <w:r>
        <w:instrText xml:space="preserve"> PAGEREF _Toc183592050 \h </w:instrText>
      </w:r>
      <w:r>
        <w:fldChar w:fldCharType="separate"/>
      </w:r>
      <w:r>
        <w:t>13</w:t>
      </w:r>
      <w:r>
        <w:fldChar w:fldCharType="end"/>
      </w:r>
    </w:p>
    <w:p w14:paraId="67E6FE98" w14:textId="7454F3E0" w:rsidR="00045255" w:rsidRDefault="0004525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Basic principles for external handover interfaces</w:t>
      </w:r>
      <w:r>
        <w:tab/>
      </w:r>
      <w:r>
        <w:fldChar w:fldCharType="begin" w:fldLock="1"/>
      </w:r>
      <w:r>
        <w:instrText xml:space="preserve"> PAGEREF _Toc183592051 \h </w:instrText>
      </w:r>
      <w:r>
        <w:fldChar w:fldCharType="separate"/>
      </w:r>
      <w:r>
        <w:t>14</w:t>
      </w:r>
      <w:r>
        <w:fldChar w:fldCharType="end"/>
      </w:r>
    </w:p>
    <w:p w14:paraId="23C1F97F" w14:textId="7CF0B9FF" w:rsidR="00045255" w:rsidRDefault="00045255">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_Toc183592052 \h </w:instrText>
      </w:r>
      <w:r>
        <w:fldChar w:fldCharType="separate"/>
      </w:r>
      <w:r>
        <w:t>15</w:t>
      </w:r>
      <w:r>
        <w:fldChar w:fldCharType="end"/>
      </w:r>
    </w:p>
    <w:p w14:paraId="638D334F" w14:textId="1051E7C9" w:rsidR="00045255" w:rsidRDefault="00045255">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_Toc183592053 \h </w:instrText>
      </w:r>
      <w:r>
        <w:fldChar w:fldCharType="separate"/>
      </w:r>
      <w:r>
        <w:t>15</w:t>
      </w:r>
      <w:r>
        <w:fldChar w:fldCharType="end"/>
      </w:r>
    </w:p>
    <w:p w14:paraId="3AF6440D" w14:textId="13CC1D2B" w:rsidR="00045255" w:rsidRDefault="00045255">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CSP service type</w:t>
      </w:r>
      <w:r>
        <w:tab/>
      </w:r>
      <w:r>
        <w:fldChar w:fldCharType="begin" w:fldLock="1"/>
      </w:r>
      <w:r>
        <w:instrText xml:space="preserve"> PAGEREF _Toc183592054 \h </w:instrText>
      </w:r>
      <w:r>
        <w:fldChar w:fldCharType="separate"/>
      </w:r>
      <w:r>
        <w:t>15</w:t>
      </w:r>
      <w:r>
        <w:fldChar w:fldCharType="end"/>
      </w:r>
    </w:p>
    <w:p w14:paraId="149D8536" w14:textId="7E4ABF27" w:rsidR="00045255" w:rsidRDefault="00045255">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Delivery type</w:t>
      </w:r>
      <w:r>
        <w:tab/>
      </w:r>
      <w:r>
        <w:fldChar w:fldCharType="begin" w:fldLock="1"/>
      </w:r>
      <w:r>
        <w:instrText xml:space="preserve"> PAGEREF _Toc183592055 \h </w:instrText>
      </w:r>
      <w:r>
        <w:fldChar w:fldCharType="separate"/>
      </w:r>
      <w:r>
        <w:t>15</w:t>
      </w:r>
      <w:r>
        <w:fldChar w:fldCharType="end"/>
      </w:r>
    </w:p>
    <w:p w14:paraId="7A0C1DF7" w14:textId="18DFF271" w:rsidR="00045255" w:rsidRDefault="00045255">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Location Reporting</w:t>
      </w:r>
      <w:r>
        <w:tab/>
      </w:r>
      <w:r>
        <w:fldChar w:fldCharType="begin" w:fldLock="1"/>
      </w:r>
      <w:r>
        <w:instrText xml:space="preserve"> PAGEREF _Toc183592056 \h </w:instrText>
      </w:r>
      <w:r>
        <w:fldChar w:fldCharType="separate"/>
      </w:r>
      <w:r>
        <w:t>15</w:t>
      </w:r>
      <w:r>
        <w:fldChar w:fldCharType="end"/>
      </w:r>
    </w:p>
    <w:p w14:paraId="3DE67328" w14:textId="47D03309" w:rsidR="00045255" w:rsidRDefault="00045255">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LALS Triggering</w:t>
      </w:r>
      <w:r>
        <w:tab/>
      </w:r>
      <w:r>
        <w:fldChar w:fldCharType="begin" w:fldLock="1"/>
      </w:r>
      <w:r>
        <w:instrText xml:space="preserve"> PAGEREF _Toc183592057 \h </w:instrText>
      </w:r>
      <w:r>
        <w:fldChar w:fldCharType="separate"/>
      </w:r>
      <w:r>
        <w:t>15</w:t>
      </w:r>
      <w:r>
        <w:fldChar w:fldCharType="end"/>
      </w:r>
    </w:p>
    <w:p w14:paraId="4CDCAB0F" w14:textId="570CE59A" w:rsidR="00045255" w:rsidRDefault="00045255">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Roaming Interception</w:t>
      </w:r>
      <w:r>
        <w:tab/>
      </w:r>
      <w:r>
        <w:fldChar w:fldCharType="begin" w:fldLock="1"/>
      </w:r>
      <w:r>
        <w:instrText xml:space="preserve"> PAGEREF _Toc183592058 \h </w:instrText>
      </w:r>
      <w:r>
        <w:fldChar w:fldCharType="separate"/>
      </w:r>
      <w:r>
        <w:t>16</w:t>
      </w:r>
      <w:r>
        <w:fldChar w:fldCharType="end"/>
      </w:r>
    </w:p>
    <w:p w14:paraId="489B3D02" w14:textId="66C9B0D4" w:rsidR="00045255" w:rsidRDefault="0004525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Transport and Communications Protocol</w:t>
      </w:r>
      <w:r>
        <w:tab/>
      </w:r>
      <w:r>
        <w:fldChar w:fldCharType="begin" w:fldLock="1"/>
      </w:r>
      <w:r>
        <w:instrText xml:space="preserve"> PAGEREF _Toc183592059 \h </w:instrText>
      </w:r>
      <w:r>
        <w:fldChar w:fldCharType="separate"/>
      </w:r>
      <w:r>
        <w:t>16</w:t>
      </w:r>
      <w:r>
        <w:fldChar w:fldCharType="end"/>
      </w:r>
    </w:p>
    <w:p w14:paraId="06805869" w14:textId="3198CB69" w:rsidR="00045255" w:rsidRDefault="0004525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_Toc183592060 \h </w:instrText>
      </w:r>
      <w:r>
        <w:fldChar w:fldCharType="separate"/>
      </w:r>
      <w:r>
        <w:t>16</w:t>
      </w:r>
      <w:r>
        <w:fldChar w:fldCharType="end"/>
      </w:r>
    </w:p>
    <w:p w14:paraId="04CC7017" w14:textId="4D007DE4" w:rsidR="00045255" w:rsidRDefault="0004525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Protocols for LI_X1 and LI_T interfaces</w:t>
      </w:r>
      <w:r>
        <w:tab/>
      </w:r>
      <w:r>
        <w:fldChar w:fldCharType="begin" w:fldLock="1"/>
      </w:r>
      <w:r>
        <w:instrText xml:space="preserve"> PAGEREF _Toc183592061 \h </w:instrText>
      </w:r>
      <w:r>
        <w:fldChar w:fldCharType="separate"/>
      </w:r>
      <w:r>
        <w:t>16</w:t>
      </w:r>
      <w:r>
        <w:fldChar w:fldCharType="end"/>
      </w:r>
    </w:p>
    <w:p w14:paraId="31F4E1D2" w14:textId="0921C1F2" w:rsidR="00045255" w:rsidRDefault="0004525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General usage of ETSI TS 103 221-1</w:t>
      </w:r>
      <w:r>
        <w:tab/>
      </w:r>
      <w:r>
        <w:fldChar w:fldCharType="begin" w:fldLock="1"/>
      </w:r>
      <w:r>
        <w:instrText xml:space="preserve"> PAGEREF _Toc183592062 \h </w:instrText>
      </w:r>
      <w:r>
        <w:fldChar w:fldCharType="separate"/>
      </w:r>
      <w:r>
        <w:t>16</w:t>
      </w:r>
      <w:r>
        <w:fldChar w:fldCharType="end"/>
      </w:r>
    </w:p>
    <w:p w14:paraId="1A88095C" w14:textId="5D721C7B" w:rsidR="00045255" w:rsidRDefault="0004525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Usage for realising LI_X1</w:t>
      </w:r>
      <w:r>
        <w:tab/>
      </w:r>
      <w:r>
        <w:fldChar w:fldCharType="begin" w:fldLock="1"/>
      </w:r>
      <w:r>
        <w:instrText xml:space="preserve"> PAGEREF _Toc183592063 \h </w:instrText>
      </w:r>
      <w:r>
        <w:fldChar w:fldCharType="separate"/>
      </w:r>
      <w:r>
        <w:t>16</w:t>
      </w:r>
      <w:r>
        <w:fldChar w:fldCharType="end"/>
      </w:r>
    </w:p>
    <w:p w14:paraId="6FDBE09E" w14:textId="2E56F005" w:rsidR="00045255" w:rsidRDefault="00045255">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Usage for realising LI_X1 (management)</w:t>
      </w:r>
      <w:r>
        <w:tab/>
      </w:r>
      <w:r>
        <w:fldChar w:fldCharType="begin" w:fldLock="1"/>
      </w:r>
      <w:r>
        <w:instrText xml:space="preserve"> PAGEREF _Toc183592064 \h </w:instrText>
      </w:r>
      <w:r>
        <w:fldChar w:fldCharType="separate"/>
      </w:r>
      <w:r>
        <w:t>17</w:t>
      </w:r>
      <w:r>
        <w:fldChar w:fldCharType="end"/>
      </w:r>
    </w:p>
    <w:p w14:paraId="6144F134" w14:textId="5B0F1BDA" w:rsidR="00045255" w:rsidRDefault="00045255">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_Toc183592065 \h </w:instrText>
      </w:r>
      <w:r>
        <w:fldChar w:fldCharType="separate"/>
      </w:r>
      <w:r>
        <w:t>17</w:t>
      </w:r>
      <w:r>
        <w:fldChar w:fldCharType="end"/>
      </w:r>
    </w:p>
    <w:p w14:paraId="2CE62FA2" w14:textId="44BF9A4A" w:rsidR="00045255" w:rsidRDefault="00045255">
      <w:pPr>
        <w:pStyle w:val="TOC3"/>
        <w:rPr>
          <w:rFonts w:asciiTheme="minorHAnsi" w:eastAsiaTheme="minorEastAsia" w:hAnsiTheme="minorHAnsi" w:cstheme="minorBidi"/>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t>Usage for realising LI_T2</w:t>
      </w:r>
      <w:r>
        <w:tab/>
      </w:r>
      <w:r>
        <w:fldChar w:fldCharType="begin" w:fldLock="1"/>
      </w:r>
      <w:r>
        <w:instrText xml:space="preserve"> PAGEREF _Toc183592066 \h </w:instrText>
      </w:r>
      <w:r>
        <w:fldChar w:fldCharType="separate"/>
      </w:r>
      <w:r>
        <w:t>17</w:t>
      </w:r>
      <w:r>
        <w:fldChar w:fldCharType="end"/>
      </w:r>
    </w:p>
    <w:p w14:paraId="15BE283B" w14:textId="404162CD" w:rsidR="00045255" w:rsidRDefault="00045255">
      <w:pPr>
        <w:pStyle w:val="TOC3"/>
        <w:rPr>
          <w:rFonts w:asciiTheme="minorHAnsi" w:eastAsiaTheme="minorEastAsia" w:hAnsiTheme="minorHAnsi" w:cstheme="minorBidi"/>
          <w:kern w:val="2"/>
          <w:sz w:val="24"/>
          <w:szCs w:val="24"/>
          <w:lang w:eastAsia="en-GB"/>
          <w14:ligatures w14:val="standardContextual"/>
        </w:rPr>
      </w:pPr>
      <w:r>
        <w:t>5.2.6</w:t>
      </w:r>
      <w:r>
        <w:rPr>
          <w:rFonts w:asciiTheme="minorHAnsi" w:eastAsiaTheme="minorEastAsia" w:hAnsiTheme="minorHAnsi" w:cstheme="minorBidi"/>
          <w:kern w:val="2"/>
          <w:sz w:val="24"/>
          <w:szCs w:val="24"/>
          <w:lang w:eastAsia="en-GB"/>
          <w14:ligatures w14:val="standardContextual"/>
        </w:rPr>
        <w:tab/>
      </w:r>
      <w:r>
        <w:t>Usage for realising LI_T3</w:t>
      </w:r>
      <w:r>
        <w:tab/>
      </w:r>
      <w:r>
        <w:fldChar w:fldCharType="begin" w:fldLock="1"/>
      </w:r>
      <w:r>
        <w:instrText xml:space="preserve"> PAGEREF _Toc183592067 \h </w:instrText>
      </w:r>
      <w:r>
        <w:fldChar w:fldCharType="separate"/>
      </w:r>
      <w:r>
        <w:t>17</w:t>
      </w:r>
      <w:r>
        <w:fldChar w:fldCharType="end"/>
      </w:r>
    </w:p>
    <w:p w14:paraId="3B1A12C3" w14:textId="5D147EFE" w:rsidR="00045255" w:rsidRDefault="00045255">
      <w:pPr>
        <w:pStyle w:val="TOC3"/>
        <w:rPr>
          <w:rFonts w:asciiTheme="minorHAnsi" w:eastAsiaTheme="minorEastAsia" w:hAnsiTheme="minorHAnsi" w:cstheme="minorBidi"/>
          <w:kern w:val="2"/>
          <w:sz w:val="24"/>
          <w:szCs w:val="24"/>
          <w:lang w:eastAsia="en-GB"/>
          <w14:ligatures w14:val="standardContextual"/>
        </w:rPr>
      </w:pPr>
      <w:r>
        <w:t>5.2.7</w:t>
      </w:r>
      <w:r>
        <w:rPr>
          <w:rFonts w:asciiTheme="minorHAnsi" w:eastAsiaTheme="minorEastAsia" w:hAnsiTheme="minorHAnsi" w:cstheme="minorBidi"/>
          <w:kern w:val="2"/>
          <w:sz w:val="24"/>
          <w:szCs w:val="24"/>
          <w:lang w:eastAsia="en-GB"/>
          <w14:ligatures w14:val="standardContextual"/>
        </w:rPr>
        <w:tab/>
      </w:r>
      <w:r>
        <w:t>Usage for realising LI_XEM1</w:t>
      </w:r>
      <w:r>
        <w:tab/>
      </w:r>
      <w:r>
        <w:fldChar w:fldCharType="begin" w:fldLock="1"/>
      </w:r>
      <w:r>
        <w:instrText xml:space="preserve"> PAGEREF _Toc183592068 \h </w:instrText>
      </w:r>
      <w:r>
        <w:fldChar w:fldCharType="separate"/>
      </w:r>
      <w:r>
        <w:t>18</w:t>
      </w:r>
      <w:r>
        <w:fldChar w:fldCharType="end"/>
      </w:r>
    </w:p>
    <w:p w14:paraId="724E8693" w14:textId="7E9B243D" w:rsidR="00045255" w:rsidRDefault="0004525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Protocols for LI_X2 and LI_X3</w:t>
      </w:r>
      <w:r>
        <w:tab/>
      </w:r>
      <w:r>
        <w:fldChar w:fldCharType="begin" w:fldLock="1"/>
      </w:r>
      <w:r>
        <w:instrText xml:space="preserve"> PAGEREF _Toc183592069 \h </w:instrText>
      </w:r>
      <w:r>
        <w:fldChar w:fldCharType="separate"/>
      </w:r>
      <w:r>
        <w:t>19</w:t>
      </w:r>
      <w:r>
        <w:fldChar w:fldCharType="end"/>
      </w:r>
    </w:p>
    <w:p w14:paraId="498D9709" w14:textId="6E5686FB" w:rsidR="00045255" w:rsidRDefault="0004525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 usage of ETSI TS 103 221-2</w:t>
      </w:r>
      <w:r>
        <w:tab/>
      </w:r>
      <w:r>
        <w:fldChar w:fldCharType="begin" w:fldLock="1"/>
      </w:r>
      <w:r>
        <w:instrText xml:space="preserve"> PAGEREF _Toc183592070 \h </w:instrText>
      </w:r>
      <w:r>
        <w:fldChar w:fldCharType="separate"/>
      </w:r>
      <w:r>
        <w:t>19</w:t>
      </w:r>
      <w:r>
        <w:fldChar w:fldCharType="end"/>
      </w:r>
    </w:p>
    <w:p w14:paraId="57E801D2" w14:textId="0B2C0143" w:rsidR="00045255" w:rsidRDefault="0004525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Usage for realising LI_X2</w:t>
      </w:r>
      <w:r>
        <w:tab/>
      </w:r>
      <w:r>
        <w:fldChar w:fldCharType="begin" w:fldLock="1"/>
      </w:r>
      <w:r>
        <w:instrText xml:space="preserve"> PAGEREF _Toc183592071 \h </w:instrText>
      </w:r>
      <w:r>
        <w:fldChar w:fldCharType="separate"/>
      </w:r>
      <w:r>
        <w:t>19</w:t>
      </w:r>
      <w:r>
        <w:fldChar w:fldCharType="end"/>
      </w:r>
    </w:p>
    <w:p w14:paraId="7A9AAF0D" w14:textId="35678ADA" w:rsidR="00045255" w:rsidRDefault="0004525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Usage for realising LI_X3</w:t>
      </w:r>
      <w:r>
        <w:tab/>
      </w:r>
      <w:r>
        <w:fldChar w:fldCharType="begin" w:fldLock="1"/>
      </w:r>
      <w:r>
        <w:instrText xml:space="preserve"> PAGEREF _Toc183592072 \h </w:instrText>
      </w:r>
      <w:r>
        <w:fldChar w:fldCharType="separate"/>
      </w:r>
      <w:r>
        <w:t>19</w:t>
      </w:r>
      <w:r>
        <w:fldChar w:fldCharType="end"/>
      </w:r>
    </w:p>
    <w:p w14:paraId="1B3A76CB" w14:textId="06E8A145" w:rsidR="00045255" w:rsidRDefault="0004525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_Toc183592073 \h </w:instrText>
      </w:r>
      <w:r>
        <w:fldChar w:fldCharType="separate"/>
      </w:r>
      <w:r>
        <w:t>20</w:t>
      </w:r>
      <w:r>
        <w:fldChar w:fldCharType="end"/>
      </w:r>
    </w:p>
    <w:p w14:paraId="2CEC00F8" w14:textId="3FC9B19B" w:rsidR="00045255" w:rsidRDefault="0004525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Protocols for LI_HI1</w:t>
      </w:r>
      <w:r>
        <w:tab/>
      </w:r>
      <w:r>
        <w:fldChar w:fldCharType="begin" w:fldLock="1"/>
      </w:r>
      <w:r>
        <w:instrText xml:space="preserve"> PAGEREF _Toc183592074 \h </w:instrText>
      </w:r>
      <w:r>
        <w:fldChar w:fldCharType="separate"/>
      </w:r>
      <w:r>
        <w:t>20</w:t>
      </w:r>
      <w:r>
        <w:fldChar w:fldCharType="end"/>
      </w:r>
    </w:p>
    <w:p w14:paraId="74EDFEE9" w14:textId="603A44A1" w:rsidR="00045255" w:rsidRDefault="0004525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_Toc183592075 \h </w:instrText>
      </w:r>
      <w:r>
        <w:fldChar w:fldCharType="separate"/>
      </w:r>
      <w:r>
        <w:t>20</w:t>
      </w:r>
      <w:r>
        <w:fldChar w:fldCharType="end"/>
      </w:r>
    </w:p>
    <w:p w14:paraId="69592229" w14:textId="29EB0A65" w:rsidR="00045255" w:rsidRDefault="0004525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_Toc183592076 \h </w:instrText>
      </w:r>
      <w:r>
        <w:fldChar w:fldCharType="separate"/>
      </w:r>
      <w:r>
        <w:t>20</w:t>
      </w:r>
      <w:r>
        <w:fldChar w:fldCharType="end"/>
      </w:r>
    </w:p>
    <w:p w14:paraId="1B805FEE" w14:textId="0530886D" w:rsidR="00045255" w:rsidRDefault="0004525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Protocols for LI_HI2 and LI_HI3</w:t>
      </w:r>
      <w:r>
        <w:tab/>
      </w:r>
      <w:r>
        <w:fldChar w:fldCharType="begin" w:fldLock="1"/>
      </w:r>
      <w:r>
        <w:instrText xml:space="preserve"> PAGEREF _Toc183592077 \h </w:instrText>
      </w:r>
      <w:r>
        <w:fldChar w:fldCharType="separate"/>
      </w:r>
      <w:r>
        <w:t>20</w:t>
      </w:r>
      <w:r>
        <w:fldChar w:fldCharType="end"/>
      </w:r>
    </w:p>
    <w:p w14:paraId="26ECE98E" w14:textId="7929D2B5" w:rsidR="00045255" w:rsidRDefault="00045255">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_Toc183592078 \h </w:instrText>
      </w:r>
      <w:r>
        <w:fldChar w:fldCharType="separate"/>
      </w:r>
      <w:r>
        <w:t>20</w:t>
      </w:r>
      <w:r>
        <w:fldChar w:fldCharType="end"/>
      </w:r>
    </w:p>
    <w:p w14:paraId="69C8B9FC" w14:textId="349325F3" w:rsidR="00045255" w:rsidRDefault="00045255">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Usage for realising LI_HI2</w:t>
      </w:r>
      <w:r>
        <w:tab/>
      </w:r>
      <w:r>
        <w:fldChar w:fldCharType="begin" w:fldLock="1"/>
      </w:r>
      <w:r>
        <w:instrText xml:space="preserve"> PAGEREF _Toc183592079 \h </w:instrText>
      </w:r>
      <w:r>
        <w:fldChar w:fldCharType="separate"/>
      </w:r>
      <w:r>
        <w:t>20</w:t>
      </w:r>
      <w:r>
        <w:fldChar w:fldCharType="end"/>
      </w:r>
    </w:p>
    <w:p w14:paraId="5493EABD" w14:textId="1D821855" w:rsidR="00045255" w:rsidRDefault="00045255">
      <w:pPr>
        <w:pStyle w:val="TOC3"/>
        <w:rPr>
          <w:rFonts w:asciiTheme="minorHAnsi" w:eastAsiaTheme="minorEastAsia" w:hAnsiTheme="minorHAnsi" w:cstheme="minorBidi"/>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t>Usage for realising LI_HI3</w:t>
      </w:r>
      <w:r>
        <w:tab/>
      </w:r>
      <w:r>
        <w:fldChar w:fldCharType="begin" w:fldLock="1"/>
      </w:r>
      <w:r>
        <w:instrText xml:space="preserve"> PAGEREF _Toc183592080 \h </w:instrText>
      </w:r>
      <w:r>
        <w:fldChar w:fldCharType="separate"/>
      </w:r>
      <w:r>
        <w:t>21</w:t>
      </w:r>
      <w:r>
        <w:fldChar w:fldCharType="end"/>
      </w:r>
    </w:p>
    <w:p w14:paraId="49A1279B" w14:textId="2CADD2D2" w:rsidR="00045255" w:rsidRDefault="00045255">
      <w:pPr>
        <w:pStyle w:val="TOC3"/>
        <w:rPr>
          <w:rFonts w:asciiTheme="minorHAnsi" w:eastAsiaTheme="minorEastAsia" w:hAnsiTheme="minorHAnsi" w:cstheme="minorBidi"/>
          <w:kern w:val="2"/>
          <w:sz w:val="24"/>
          <w:szCs w:val="24"/>
          <w:lang w:eastAsia="en-GB"/>
          <w14:ligatures w14:val="standardContextual"/>
        </w:rPr>
      </w:pPr>
      <w:r>
        <w:t>5.5.4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_Toc183592081 \h </w:instrText>
      </w:r>
      <w:r>
        <w:fldChar w:fldCharType="separate"/>
      </w:r>
      <w:r>
        <w:t>21</w:t>
      </w:r>
      <w:r>
        <w:fldChar w:fldCharType="end"/>
      </w:r>
    </w:p>
    <w:p w14:paraId="46794212" w14:textId="0FED1027" w:rsidR="00045255" w:rsidRDefault="00045255">
      <w:pPr>
        <w:pStyle w:val="TOC3"/>
        <w:rPr>
          <w:rFonts w:asciiTheme="minorHAnsi" w:eastAsiaTheme="minorEastAsia" w:hAnsiTheme="minorHAnsi" w:cstheme="minorBidi"/>
          <w:kern w:val="2"/>
          <w:sz w:val="24"/>
          <w:szCs w:val="24"/>
          <w:lang w:eastAsia="en-GB"/>
          <w14:ligatures w14:val="standardContextual"/>
        </w:rPr>
      </w:pPr>
      <w:r>
        <w:t>5.5.5</w:t>
      </w:r>
      <w:r>
        <w:rPr>
          <w:rFonts w:asciiTheme="minorHAnsi" w:eastAsiaTheme="minorEastAsia" w:hAnsiTheme="minorHAnsi" w:cstheme="minorBidi"/>
          <w:kern w:val="2"/>
          <w:sz w:val="24"/>
          <w:szCs w:val="24"/>
          <w:lang w:eastAsia="en-GB"/>
          <w14:ligatures w14:val="standardContextual"/>
        </w:rPr>
        <w:tab/>
      </w:r>
      <w:r>
        <w:t>IRI Target Identifiers</w:t>
      </w:r>
      <w:r>
        <w:tab/>
      </w:r>
      <w:r>
        <w:fldChar w:fldCharType="begin" w:fldLock="1"/>
      </w:r>
      <w:r>
        <w:instrText xml:space="preserve"> PAGEREF _Toc183592082 \h </w:instrText>
      </w:r>
      <w:r>
        <w:fldChar w:fldCharType="separate"/>
      </w:r>
      <w:r>
        <w:t>21</w:t>
      </w:r>
      <w:r>
        <w:fldChar w:fldCharType="end"/>
      </w:r>
    </w:p>
    <w:p w14:paraId="34E8816F" w14:textId="407E5F40" w:rsidR="00045255" w:rsidRDefault="0004525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Protocols for LI_HI4</w:t>
      </w:r>
      <w:r>
        <w:tab/>
      </w:r>
      <w:r>
        <w:fldChar w:fldCharType="begin" w:fldLock="1"/>
      </w:r>
      <w:r>
        <w:instrText xml:space="preserve"> PAGEREF _Toc183592083 \h </w:instrText>
      </w:r>
      <w:r>
        <w:fldChar w:fldCharType="separate"/>
      </w:r>
      <w:r>
        <w:t>21</w:t>
      </w:r>
      <w:r>
        <w:fldChar w:fldCharType="end"/>
      </w:r>
    </w:p>
    <w:p w14:paraId="56BA5172" w14:textId="56D51905" w:rsidR="00045255" w:rsidRDefault="0004525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_Toc183592084 \h </w:instrText>
      </w:r>
      <w:r>
        <w:fldChar w:fldCharType="separate"/>
      </w:r>
      <w:r>
        <w:t>21</w:t>
      </w:r>
      <w:r>
        <w:fldChar w:fldCharType="end"/>
      </w:r>
    </w:p>
    <w:p w14:paraId="44D35F40" w14:textId="6E38C135" w:rsidR="00045255" w:rsidRDefault="00045255">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Usage for realising LI_HI4</w:t>
      </w:r>
      <w:r>
        <w:tab/>
      </w:r>
      <w:r>
        <w:fldChar w:fldCharType="begin" w:fldLock="1"/>
      </w:r>
      <w:r>
        <w:instrText xml:space="preserve"> PAGEREF _Toc183592085 \h </w:instrText>
      </w:r>
      <w:r>
        <w:fldChar w:fldCharType="separate"/>
      </w:r>
      <w:r>
        <w:t>21</w:t>
      </w:r>
      <w:r>
        <w:fldChar w:fldCharType="end"/>
      </w:r>
    </w:p>
    <w:p w14:paraId="7BF9F61C" w14:textId="399DAEA9" w:rsidR="00045255" w:rsidRDefault="0004525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Protocols for LI_HIQR</w:t>
      </w:r>
      <w:r>
        <w:tab/>
      </w:r>
      <w:r>
        <w:fldChar w:fldCharType="begin" w:fldLock="1"/>
      </w:r>
      <w:r>
        <w:instrText xml:space="preserve"> PAGEREF _Toc183592086 \h </w:instrText>
      </w:r>
      <w:r>
        <w:fldChar w:fldCharType="separate"/>
      </w:r>
      <w:r>
        <w:t>22</w:t>
      </w:r>
      <w:r>
        <w:fldChar w:fldCharType="end"/>
      </w:r>
    </w:p>
    <w:p w14:paraId="3F638489" w14:textId="5AADB531" w:rsidR="00045255" w:rsidRDefault="0004525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_Toc183592087 \h </w:instrText>
      </w:r>
      <w:r>
        <w:fldChar w:fldCharType="separate"/>
      </w:r>
      <w:r>
        <w:t>22</w:t>
      </w:r>
      <w:r>
        <w:fldChar w:fldCharType="end"/>
      </w:r>
    </w:p>
    <w:p w14:paraId="67E0590E" w14:textId="29527891" w:rsidR="00045255" w:rsidRDefault="0004525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Usage for realising LI_HIQR</w:t>
      </w:r>
      <w:r>
        <w:tab/>
      </w:r>
      <w:r>
        <w:fldChar w:fldCharType="begin" w:fldLock="1"/>
      </w:r>
      <w:r>
        <w:instrText xml:space="preserve"> PAGEREF _Toc183592088 \h </w:instrText>
      </w:r>
      <w:r>
        <w:fldChar w:fldCharType="separate"/>
      </w:r>
      <w:r>
        <w:t>22</w:t>
      </w:r>
      <w:r>
        <w:fldChar w:fldCharType="end"/>
      </w:r>
    </w:p>
    <w:p w14:paraId="24C54D66" w14:textId="2528B812" w:rsidR="00045255" w:rsidRDefault="00045255">
      <w:pPr>
        <w:pStyle w:val="TOC4"/>
        <w:rPr>
          <w:rFonts w:asciiTheme="minorHAnsi" w:eastAsiaTheme="minorEastAsia" w:hAnsiTheme="minorHAnsi" w:cstheme="minorBidi"/>
          <w:kern w:val="2"/>
          <w:sz w:val="24"/>
          <w:szCs w:val="24"/>
          <w:lang w:eastAsia="en-GB"/>
          <w14:ligatures w14:val="standardContextual"/>
        </w:rPr>
      </w:pPr>
      <w:r>
        <w:t>5.7.2.1</w:t>
      </w:r>
      <w:r>
        <w:rPr>
          <w:rFonts w:asciiTheme="minorHAnsi" w:eastAsiaTheme="minorEastAsia" w:hAnsiTheme="minorHAnsi" w:cstheme="minorBidi"/>
          <w:kern w:val="2"/>
          <w:sz w:val="24"/>
          <w:szCs w:val="24"/>
          <w:lang w:eastAsia="en-GB"/>
          <w14:ligatures w14:val="standardContextual"/>
        </w:rPr>
        <w:tab/>
      </w:r>
      <w:r>
        <w:t>Request structure</w:t>
      </w:r>
      <w:r>
        <w:tab/>
      </w:r>
      <w:r>
        <w:fldChar w:fldCharType="begin" w:fldLock="1"/>
      </w:r>
      <w:r>
        <w:instrText xml:space="preserve"> PAGEREF _Toc183592089 \h </w:instrText>
      </w:r>
      <w:r>
        <w:fldChar w:fldCharType="separate"/>
      </w:r>
      <w:r>
        <w:t>22</w:t>
      </w:r>
      <w:r>
        <w:fldChar w:fldCharType="end"/>
      </w:r>
    </w:p>
    <w:p w14:paraId="4036F754" w14:textId="6352A8AC" w:rsidR="00045255" w:rsidRDefault="00045255">
      <w:pPr>
        <w:pStyle w:val="TOC4"/>
        <w:rPr>
          <w:rFonts w:asciiTheme="minorHAnsi" w:eastAsiaTheme="minorEastAsia" w:hAnsiTheme="minorHAnsi" w:cstheme="minorBidi"/>
          <w:kern w:val="2"/>
          <w:sz w:val="24"/>
          <w:szCs w:val="24"/>
          <w:lang w:eastAsia="en-GB"/>
          <w14:ligatures w14:val="standardContextual"/>
        </w:rPr>
      </w:pPr>
      <w:r>
        <w:t>5.7.2.2</w:t>
      </w:r>
      <w:r>
        <w:rPr>
          <w:rFonts w:asciiTheme="minorHAnsi" w:eastAsiaTheme="minorEastAsia" w:hAnsiTheme="minorHAnsi" w:cstheme="minorBidi"/>
          <w:kern w:val="2"/>
          <w:sz w:val="24"/>
          <w:szCs w:val="24"/>
          <w:lang w:eastAsia="en-GB"/>
          <w14:ligatures w14:val="standardContextual"/>
        </w:rPr>
        <w:tab/>
      </w:r>
      <w:r>
        <w:t>Request parameters</w:t>
      </w:r>
      <w:r>
        <w:tab/>
      </w:r>
      <w:r>
        <w:fldChar w:fldCharType="begin" w:fldLock="1"/>
      </w:r>
      <w:r>
        <w:instrText xml:space="preserve"> PAGEREF _Toc183592090 \h </w:instrText>
      </w:r>
      <w:r>
        <w:fldChar w:fldCharType="separate"/>
      </w:r>
      <w:r>
        <w:t>23</w:t>
      </w:r>
      <w:r>
        <w:fldChar w:fldCharType="end"/>
      </w:r>
    </w:p>
    <w:p w14:paraId="17BB30FA" w14:textId="6376315E" w:rsidR="00045255" w:rsidRDefault="00045255">
      <w:pPr>
        <w:pStyle w:val="TOC4"/>
        <w:rPr>
          <w:rFonts w:asciiTheme="minorHAnsi" w:eastAsiaTheme="minorEastAsia" w:hAnsiTheme="minorHAnsi" w:cstheme="minorBidi"/>
          <w:kern w:val="2"/>
          <w:sz w:val="24"/>
          <w:szCs w:val="24"/>
          <w:lang w:eastAsia="en-GB"/>
          <w14:ligatures w14:val="standardContextual"/>
        </w:rPr>
      </w:pPr>
      <w:r>
        <w:t>5.7.2.3</w:t>
      </w:r>
      <w:r>
        <w:rPr>
          <w:rFonts w:asciiTheme="minorHAnsi" w:eastAsiaTheme="minorEastAsia" w:hAnsiTheme="minorHAnsi" w:cstheme="minorBidi"/>
          <w:kern w:val="2"/>
          <w:sz w:val="24"/>
          <w:szCs w:val="24"/>
          <w:lang w:eastAsia="en-GB"/>
          <w14:ligatures w14:val="standardContextual"/>
        </w:rPr>
        <w:tab/>
      </w:r>
      <w:r>
        <w:t>Response structure</w:t>
      </w:r>
      <w:r>
        <w:tab/>
      </w:r>
      <w:r>
        <w:fldChar w:fldCharType="begin" w:fldLock="1"/>
      </w:r>
      <w:r>
        <w:instrText xml:space="preserve"> PAGEREF _Toc183592091 \h </w:instrText>
      </w:r>
      <w:r>
        <w:fldChar w:fldCharType="separate"/>
      </w:r>
      <w:r>
        <w:t>24</w:t>
      </w:r>
      <w:r>
        <w:fldChar w:fldCharType="end"/>
      </w:r>
    </w:p>
    <w:p w14:paraId="0352AA09" w14:textId="3DE4F87A" w:rsidR="00045255" w:rsidRDefault="00045255">
      <w:pPr>
        <w:pStyle w:val="TOC2"/>
        <w:rPr>
          <w:rFonts w:asciiTheme="minorHAnsi" w:eastAsiaTheme="minorEastAsia" w:hAnsiTheme="minorHAnsi" w:cstheme="minorBidi"/>
          <w:kern w:val="2"/>
          <w:sz w:val="24"/>
          <w:szCs w:val="24"/>
          <w:lang w:eastAsia="en-GB"/>
          <w14:ligatures w14:val="standardContextual"/>
        </w:rPr>
      </w:pPr>
      <w:r>
        <w:t>5.8</w:t>
      </w:r>
      <w:r>
        <w:rPr>
          <w:rFonts w:asciiTheme="minorHAnsi" w:eastAsiaTheme="minorEastAsia" w:hAnsiTheme="minorHAnsi" w:cstheme="minorBidi"/>
          <w:kern w:val="2"/>
          <w:sz w:val="24"/>
          <w:szCs w:val="24"/>
          <w:lang w:eastAsia="en-GB"/>
          <w14:ligatures w14:val="standardContextual"/>
        </w:rPr>
        <w:tab/>
      </w:r>
      <w:r>
        <w:t>Protocols for LI_XQR</w:t>
      </w:r>
      <w:r>
        <w:tab/>
      </w:r>
      <w:r>
        <w:fldChar w:fldCharType="begin" w:fldLock="1"/>
      </w:r>
      <w:r>
        <w:instrText xml:space="preserve"> PAGEREF _Toc183592092 \h </w:instrText>
      </w:r>
      <w:r>
        <w:fldChar w:fldCharType="separate"/>
      </w:r>
      <w:r>
        <w:t>25</w:t>
      </w:r>
      <w:r>
        <w:fldChar w:fldCharType="end"/>
      </w:r>
    </w:p>
    <w:p w14:paraId="1551CC20" w14:textId="75C3D6C9" w:rsidR="00045255" w:rsidRDefault="00045255">
      <w:pPr>
        <w:pStyle w:val="TOC3"/>
        <w:rPr>
          <w:rFonts w:asciiTheme="minorHAnsi" w:eastAsiaTheme="minorEastAsia" w:hAnsiTheme="minorHAnsi" w:cstheme="minorBidi"/>
          <w:kern w:val="2"/>
          <w:sz w:val="24"/>
          <w:szCs w:val="24"/>
          <w:lang w:eastAsia="en-GB"/>
          <w14:ligatures w14:val="standardContextual"/>
        </w:rPr>
      </w:pPr>
      <w:r>
        <w:t>5.8.1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_Toc183592093 \h </w:instrText>
      </w:r>
      <w:r>
        <w:fldChar w:fldCharType="separate"/>
      </w:r>
      <w:r>
        <w:t>25</w:t>
      </w:r>
      <w:r>
        <w:fldChar w:fldCharType="end"/>
      </w:r>
    </w:p>
    <w:p w14:paraId="7E10AB95" w14:textId="1321F400" w:rsidR="00045255" w:rsidRDefault="00045255">
      <w:pPr>
        <w:pStyle w:val="TOC3"/>
        <w:rPr>
          <w:rFonts w:asciiTheme="minorHAnsi" w:eastAsiaTheme="minorEastAsia" w:hAnsiTheme="minorHAnsi" w:cstheme="minorBidi"/>
          <w:kern w:val="2"/>
          <w:sz w:val="24"/>
          <w:szCs w:val="24"/>
          <w:lang w:eastAsia="en-GB"/>
          <w14:ligatures w14:val="standardContextual"/>
        </w:rPr>
      </w:pPr>
      <w:r>
        <w:lastRenderedPageBreak/>
        <w:t>5.8.2</w:t>
      </w:r>
      <w:r>
        <w:rPr>
          <w:rFonts w:asciiTheme="minorHAnsi" w:eastAsiaTheme="minorEastAsia" w:hAnsiTheme="minorHAnsi" w:cstheme="minorBidi"/>
          <w:kern w:val="2"/>
          <w:sz w:val="24"/>
          <w:szCs w:val="24"/>
          <w:lang w:eastAsia="en-GB"/>
          <w14:ligatures w14:val="standardContextual"/>
        </w:rPr>
        <w:tab/>
      </w:r>
      <w:r>
        <w:t>Identity association requests</w:t>
      </w:r>
      <w:r>
        <w:tab/>
      </w:r>
      <w:r>
        <w:fldChar w:fldCharType="begin" w:fldLock="1"/>
      </w:r>
      <w:r>
        <w:instrText xml:space="preserve"> PAGEREF _Toc183592094 \h </w:instrText>
      </w:r>
      <w:r>
        <w:fldChar w:fldCharType="separate"/>
      </w:r>
      <w:r>
        <w:t>25</w:t>
      </w:r>
      <w:r>
        <w:fldChar w:fldCharType="end"/>
      </w:r>
    </w:p>
    <w:p w14:paraId="609380AB" w14:textId="06A3C336" w:rsidR="00045255" w:rsidRDefault="00045255">
      <w:pPr>
        <w:pStyle w:val="TOC3"/>
        <w:rPr>
          <w:rFonts w:asciiTheme="minorHAnsi" w:eastAsiaTheme="minorEastAsia" w:hAnsiTheme="minorHAnsi" w:cstheme="minorBidi"/>
          <w:kern w:val="2"/>
          <w:sz w:val="24"/>
          <w:szCs w:val="24"/>
          <w:lang w:eastAsia="en-GB"/>
          <w14:ligatures w14:val="standardContextual"/>
        </w:rPr>
      </w:pPr>
      <w:r>
        <w:t>5.8.3</w:t>
      </w:r>
      <w:r>
        <w:rPr>
          <w:rFonts w:asciiTheme="minorHAnsi" w:eastAsiaTheme="minorEastAsia" w:hAnsiTheme="minorHAnsi" w:cstheme="minorBidi"/>
          <w:kern w:val="2"/>
          <w:sz w:val="24"/>
          <w:szCs w:val="24"/>
          <w:lang w:eastAsia="en-GB"/>
          <w14:ligatures w14:val="standardContextual"/>
        </w:rPr>
        <w:tab/>
      </w:r>
      <w:r>
        <w:t>Ongoing identity association requests</w:t>
      </w:r>
      <w:r>
        <w:tab/>
      </w:r>
      <w:r>
        <w:fldChar w:fldCharType="begin" w:fldLock="1"/>
      </w:r>
      <w:r>
        <w:instrText xml:space="preserve"> PAGEREF _Toc183592095 \h </w:instrText>
      </w:r>
      <w:r>
        <w:fldChar w:fldCharType="separate"/>
      </w:r>
      <w:r>
        <w:t>25</w:t>
      </w:r>
      <w:r>
        <w:fldChar w:fldCharType="end"/>
      </w:r>
    </w:p>
    <w:p w14:paraId="15BBFE9C" w14:textId="67D88067" w:rsidR="00045255" w:rsidRDefault="00045255">
      <w:pPr>
        <w:pStyle w:val="TOC2"/>
        <w:rPr>
          <w:rFonts w:asciiTheme="minorHAnsi" w:eastAsiaTheme="minorEastAsia" w:hAnsiTheme="minorHAnsi" w:cstheme="minorBidi"/>
          <w:kern w:val="2"/>
          <w:sz w:val="24"/>
          <w:szCs w:val="24"/>
          <w:lang w:eastAsia="en-GB"/>
          <w14:ligatures w14:val="standardContextual"/>
        </w:rPr>
      </w:pPr>
      <w:r>
        <w:t>5.9</w:t>
      </w:r>
      <w:r>
        <w:rPr>
          <w:rFonts w:asciiTheme="minorHAnsi" w:eastAsiaTheme="minorEastAsia" w:hAnsiTheme="minorHAnsi" w:cstheme="minorBidi"/>
          <w:kern w:val="2"/>
          <w:sz w:val="24"/>
          <w:szCs w:val="24"/>
          <w:lang w:eastAsia="en-GB"/>
          <w14:ligatures w14:val="standardContextual"/>
        </w:rPr>
        <w:tab/>
      </w:r>
      <w:r>
        <w:t>Protocols for LI_XER</w:t>
      </w:r>
      <w:r>
        <w:tab/>
      </w:r>
      <w:r>
        <w:fldChar w:fldCharType="begin" w:fldLock="1"/>
      </w:r>
      <w:r>
        <w:instrText xml:space="preserve"> PAGEREF _Toc183592096 \h </w:instrText>
      </w:r>
      <w:r>
        <w:fldChar w:fldCharType="separate"/>
      </w:r>
      <w:r>
        <w:t>26</w:t>
      </w:r>
      <w:r>
        <w:fldChar w:fldCharType="end"/>
      </w:r>
    </w:p>
    <w:p w14:paraId="68235C05" w14:textId="3F4AC82D" w:rsidR="00045255" w:rsidRDefault="00045255">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Protocols for LI_ST interface</w:t>
      </w:r>
      <w:r>
        <w:tab/>
      </w:r>
      <w:r>
        <w:fldChar w:fldCharType="begin" w:fldLock="1"/>
      </w:r>
      <w:r>
        <w:instrText xml:space="preserve"> PAGEREF _Toc183592097 \h </w:instrText>
      </w:r>
      <w:r>
        <w:fldChar w:fldCharType="separate"/>
      </w:r>
      <w:r>
        <w:t>26</w:t>
      </w:r>
      <w:r>
        <w:fldChar w:fldCharType="end"/>
      </w:r>
    </w:p>
    <w:p w14:paraId="2F8E123F" w14:textId="47380B4B" w:rsidR="00045255" w:rsidRDefault="00045255">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_Toc183592098 \h </w:instrText>
      </w:r>
      <w:r>
        <w:fldChar w:fldCharType="separate"/>
      </w:r>
      <w:r>
        <w:t>26</w:t>
      </w:r>
      <w:r>
        <w:fldChar w:fldCharType="end"/>
      </w:r>
    </w:p>
    <w:p w14:paraId="785EB9F9" w14:textId="39B418C8" w:rsidR="00045255" w:rsidRDefault="00045255">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Storage</w:t>
      </w:r>
      <w:r>
        <w:tab/>
      </w:r>
      <w:r>
        <w:fldChar w:fldCharType="begin" w:fldLock="1"/>
      </w:r>
      <w:r>
        <w:instrText xml:space="preserve"> PAGEREF _Toc183592099 \h </w:instrText>
      </w:r>
      <w:r>
        <w:fldChar w:fldCharType="separate"/>
      </w:r>
      <w:r>
        <w:t>26</w:t>
      </w:r>
      <w:r>
        <w:fldChar w:fldCharType="end"/>
      </w:r>
    </w:p>
    <w:p w14:paraId="65118369" w14:textId="3BA731AB" w:rsidR="00045255" w:rsidRDefault="00045255">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Retrieval</w:t>
      </w:r>
      <w:r>
        <w:tab/>
      </w:r>
      <w:r>
        <w:fldChar w:fldCharType="begin" w:fldLock="1"/>
      </w:r>
      <w:r>
        <w:instrText xml:space="preserve"> PAGEREF _Toc183592100 \h </w:instrText>
      </w:r>
      <w:r>
        <w:fldChar w:fldCharType="separate"/>
      </w:r>
      <w:r>
        <w:t>26</w:t>
      </w:r>
      <w:r>
        <w:fldChar w:fldCharType="end"/>
      </w:r>
    </w:p>
    <w:p w14:paraId="6BEB3A05" w14:textId="581F4592" w:rsidR="00045255" w:rsidRDefault="00045255">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Removal</w:t>
      </w:r>
      <w:r>
        <w:tab/>
      </w:r>
      <w:r>
        <w:fldChar w:fldCharType="begin" w:fldLock="1"/>
      </w:r>
      <w:r>
        <w:instrText xml:space="preserve"> PAGEREF _Toc183592101 \h </w:instrText>
      </w:r>
      <w:r>
        <w:fldChar w:fldCharType="separate"/>
      </w:r>
      <w:r>
        <w:t>27</w:t>
      </w:r>
      <w:r>
        <w:fldChar w:fldCharType="end"/>
      </w:r>
    </w:p>
    <w:p w14:paraId="3A1DBAB7" w14:textId="076F7EB9" w:rsidR="00045255" w:rsidRDefault="0004525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Network Layer Based Interception</w:t>
      </w:r>
      <w:r>
        <w:tab/>
      </w:r>
      <w:r>
        <w:fldChar w:fldCharType="begin" w:fldLock="1"/>
      </w:r>
      <w:r>
        <w:instrText xml:space="preserve"> PAGEREF _Toc183592102 \h </w:instrText>
      </w:r>
      <w:r>
        <w:fldChar w:fldCharType="separate"/>
      </w:r>
      <w:r>
        <w:t>27</w:t>
      </w:r>
      <w:r>
        <w:fldChar w:fldCharType="end"/>
      </w:r>
    </w:p>
    <w:p w14:paraId="2190E3B6" w14:textId="7B0BE4E9" w:rsidR="00045255" w:rsidRDefault="0004525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_Toc183592103 \h </w:instrText>
      </w:r>
      <w:r>
        <w:fldChar w:fldCharType="separate"/>
      </w:r>
      <w:r>
        <w:t>27</w:t>
      </w:r>
      <w:r>
        <w:fldChar w:fldCharType="end"/>
      </w:r>
    </w:p>
    <w:p w14:paraId="4E7C7FCE" w14:textId="11A61F67" w:rsidR="00045255" w:rsidRDefault="0004525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5G</w:t>
      </w:r>
      <w:r>
        <w:tab/>
      </w:r>
      <w:r>
        <w:fldChar w:fldCharType="begin" w:fldLock="1"/>
      </w:r>
      <w:r>
        <w:instrText xml:space="preserve"> PAGEREF _Toc183592104 \h </w:instrText>
      </w:r>
      <w:r>
        <w:fldChar w:fldCharType="separate"/>
      </w:r>
      <w:r>
        <w:t>27</w:t>
      </w:r>
      <w:r>
        <w:fldChar w:fldCharType="end"/>
      </w:r>
    </w:p>
    <w:p w14:paraId="193FCEA4" w14:textId="6A9A8C0C" w:rsidR="00045255" w:rsidRDefault="0004525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_Toc183592105 \h </w:instrText>
      </w:r>
      <w:r>
        <w:fldChar w:fldCharType="separate"/>
      </w:r>
      <w:r>
        <w:t>27</w:t>
      </w:r>
      <w:r>
        <w:fldChar w:fldCharType="end"/>
      </w:r>
    </w:p>
    <w:p w14:paraId="3FE72406" w14:textId="13ADBBC4" w:rsidR="00045255" w:rsidRDefault="0004525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LI at AMF</w:t>
      </w:r>
      <w:r>
        <w:tab/>
      </w:r>
      <w:r>
        <w:fldChar w:fldCharType="begin" w:fldLock="1"/>
      </w:r>
      <w:r>
        <w:instrText xml:space="preserve"> PAGEREF _Toc183592106 \h </w:instrText>
      </w:r>
      <w:r>
        <w:fldChar w:fldCharType="separate"/>
      </w:r>
      <w:r>
        <w:t>27</w:t>
      </w:r>
      <w:r>
        <w:fldChar w:fldCharType="end"/>
      </w:r>
    </w:p>
    <w:p w14:paraId="215DC7BC" w14:textId="33059C98" w:rsidR="00045255" w:rsidRDefault="0004525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_Toc183592107 \h </w:instrText>
      </w:r>
      <w:r>
        <w:fldChar w:fldCharType="separate"/>
      </w:r>
      <w:r>
        <w:t>27</w:t>
      </w:r>
      <w:r>
        <w:fldChar w:fldCharType="end"/>
      </w:r>
    </w:p>
    <w:p w14:paraId="25C42AB3" w14:textId="6B2C461A" w:rsidR="00045255" w:rsidRDefault="0004525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_Toc183592108 \h </w:instrText>
      </w:r>
      <w:r>
        <w:fldChar w:fldCharType="separate"/>
      </w:r>
      <w:r>
        <w:t>28</w:t>
      </w:r>
      <w:r>
        <w:fldChar w:fldCharType="end"/>
      </w:r>
    </w:p>
    <w:p w14:paraId="71A6DFBA" w14:textId="40ADA51D" w:rsidR="00045255" w:rsidRDefault="0004525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_Toc183592109 \h </w:instrText>
      </w:r>
      <w:r>
        <w:fldChar w:fldCharType="separate"/>
      </w:r>
      <w:r>
        <w:t>28</w:t>
      </w:r>
      <w:r>
        <w:fldChar w:fldCharType="end"/>
      </w:r>
    </w:p>
    <w:p w14:paraId="29E1E672" w14:textId="2FA353DF" w:rsidR="00045255" w:rsidRDefault="0004525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Registration</w:t>
      </w:r>
      <w:r>
        <w:tab/>
      </w:r>
      <w:r>
        <w:fldChar w:fldCharType="begin" w:fldLock="1"/>
      </w:r>
      <w:r>
        <w:instrText xml:space="preserve"> PAGEREF _Toc183592110 \h </w:instrText>
      </w:r>
      <w:r>
        <w:fldChar w:fldCharType="separate"/>
      </w:r>
      <w:r>
        <w:t>28</w:t>
      </w:r>
      <w:r>
        <w:fldChar w:fldCharType="end"/>
      </w:r>
    </w:p>
    <w:p w14:paraId="5A527143" w14:textId="4DD37B1A" w:rsidR="00045255" w:rsidRDefault="00045255">
      <w:pPr>
        <w:pStyle w:val="TOC5"/>
        <w:rPr>
          <w:rFonts w:asciiTheme="minorHAnsi" w:eastAsiaTheme="minorEastAsia" w:hAnsiTheme="minorHAnsi" w:cstheme="minorBidi"/>
          <w:kern w:val="2"/>
          <w:sz w:val="24"/>
          <w:szCs w:val="24"/>
          <w:lang w:eastAsia="en-GB"/>
          <w14:ligatures w14:val="standardContextual"/>
        </w:rPr>
      </w:pPr>
      <w:r>
        <w:t>6.2.2.2.3</w:t>
      </w:r>
      <w:r>
        <w:rPr>
          <w:rFonts w:asciiTheme="minorHAnsi" w:eastAsiaTheme="minorEastAsia" w:hAnsiTheme="minorHAnsi" w:cstheme="minorBidi"/>
          <w:kern w:val="2"/>
          <w:sz w:val="24"/>
          <w:szCs w:val="24"/>
          <w:lang w:eastAsia="en-GB"/>
          <w14:ligatures w14:val="standardContextual"/>
        </w:rPr>
        <w:tab/>
      </w:r>
      <w:r>
        <w:t>Deregistration</w:t>
      </w:r>
      <w:r>
        <w:tab/>
      </w:r>
      <w:r>
        <w:fldChar w:fldCharType="begin" w:fldLock="1"/>
      </w:r>
      <w:r>
        <w:instrText xml:space="preserve"> PAGEREF _Toc183592111 \h </w:instrText>
      </w:r>
      <w:r>
        <w:fldChar w:fldCharType="separate"/>
      </w:r>
      <w:r>
        <w:t>29</w:t>
      </w:r>
      <w:r>
        <w:fldChar w:fldCharType="end"/>
      </w:r>
    </w:p>
    <w:p w14:paraId="27D00CFB" w14:textId="28559288" w:rsidR="00045255" w:rsidRDefault="00045255">
      <w:pPr>
        <w:pStyle w:val="TOC5"/>
        <w:rPr>
          <w:rFonts w:asciiTheme="minorHAnsi" w:eastAsiaTheme="minorEastAsia" w:hAnsiTheme="minorHAnsi" w:cstheme="minorBidi"/>
          <w:kern w:val="2"/>
          <w:sz w:val="24"/>
          <w:szCs w:val="24"/>
          <w:lang w:eastAsia="en-GB"/>
          <w14:ligatures w14:val="standardContextual"/>
        </w:rPr>
      </w:pPr>
      <w:r>
        <w:t>6.2.2.2.4</w:t>
      </w:r>
      <w:r>
        <w:rPr>
          <w:rFonts w:asciiTheme="minorHAnsi" w:eastAsiaTheme="minorEastAsia" w:hAnsiTheme="minorHAnsi" w:cstheme="minorBidi"/>
          <w:kern w:val="2"/>
          <w:sz w:val="24"/>
          <w:szCs w:val="24"/>
          <w:lang w:eastAsia="en-GB"/>
          <w14:ligatures w14:val="standardContextual"/>
        </w:rPr>
        <w:tab/>
      </w:r>
      <w:r>
        <w:t>Location update</w:t>
      </w:r>
      <w:r>
        <w:tab/>
      </w:r>
      <w:r>
        <w:fldChar w:fldCharType="begin" w:fldLock="1"/>
      </w:r>
      <w:r>
        <w:instrText xml:space="preserve"> PAGEREF _Toc183592112 \h </w:instrText>
      </w:r>
      <w:r>
        <w:fldChar w:fldCharType="separate"/>
      </w:r>
      <w:r>
        <w:t>30</w:t>
      </w:r>
      <w:r>
        <w:fldChar w:fldCharType="end"/>
      </w:r>
    </w:p>
    <w:p w14:paraId="738EB366" w14:textId="0716320C" w:rsidR="00045255" w:rsidRDefault="00045255">
      <w:pPr>
        <w:pStyle w:val="TOC5"/>
        <w:rPr>
          <w:rFonts w:asciiTheme="minorHAnsi" w:eastAsiaTheme="minorEastAsia" w:hAnsiTheme="minorHAnsi" w:cstheme="minorBidi"/>
          <w:kern w:val="2"/>
          <w:sz w:val="24"/>
          <w:szCs w:val="24"/>
          <w:lang w:eastAsia="en-GB"/>
          <w14:ligatures w14:val="standardContextual"/>
        </w:rPr>
      </w:pPr>
      <w:r>
        <w:t>6.2.2.2.5</w:t>
      </w:r>
      <w:r>
        <w:rPr>
          <w:rFonts w:asciiTheme="minorHAnsi" w:eastAsiaTheme="minorEastAsia" w:hAnsiTheme="minorHAnsi" w:cstheme="minorBidi"/>
          <w:kern w:val="2"/>
          <w:sz w:val="24"/>
          <w:szCs w:val="24"/>
          <w:lang w:eastAsia="en-GB"/>
          <w14:ligatures w14:val="standardContextual"/>
        </w:rPr>
        <w:tab/>
      </w:r>
      <w:r>
        <w:t>Start of interception with registered UE</w:t>
      </w:r>
      <w:r>
        <w:tab/>
      </w:r>
      <w:r>
        <w:fldChar w:fldCharType="begin" w:fldLock="1"/>
      </w:r>
      <w:r>
        <w:instrText xml:space="preserve"> PAGEREF _Toc183592113 \h </w:instrText>
      </w:r>
      <w:r>
        <w:fldChar w:fldCharType="separate"/>
      </w:r>
      <w:r>
        <w:t>31</w:t>
      </w:r>
      <w:r>
        <w:fldChar w:fldCharType="end"/>
      </w:r>
    </w:p>
    <w:p w14:paraId="4485556D" w14:textId="395E1863" w:rsidR="00045255" w:rsidRDefault="00045255">
      <w:pPr>
        <w:pStyle w:val="TOC5"/>
        <w:rPr>
          <w:rFonts w:asciiTheme="minorHAnsi" w:eastAsiaTheme="minorEastAsia" w:hAnsiTheme="minorHAnsi" w:cstheme="minorBidi"/>
          <w:kern w:val="2"/>
          <w:sz w:val="24"/>
          <w:szCs w:val="24"/>
          <w:lang w:eastAsia="en-GB"/>
          <w14:ligatures w14:val="standardContextual"/>
        </w:rPr>
      </w:pPr>
      <w:r>
        <w:t>6.2.2.2.6</w:t>
      </w:r>
      <w:r>
        <w:rPr>
          <w:rFonts w:asciiTheme="minorHAnsi" w:eastAsiaTheme="minorEastAsia" w:hAnsiTheme="minorHAnsi" w:cstheme="minorBidi"/>
          <w:kern w:val="2"/>
          <w:sz w:val="24"/>
          <w:szCs w:val="24"/>
          <w:lang w:eastAsia="en-GB"/>
          <w14:ligatures w14:val="standardContextual"/>
        </w:rPr>
        <w:tab/>
      </w:r>
      <w:r>
        <w:t>AMF unsuccessful procedure</w:t>
      </w:r>
      <w:r>
        <w:tab/>
      </w:r>
      <w:r>
        <w:fldChar w:fldCharType="begin" w:fldLock="1"/>
      </w:r>
      <w:r>
        <w:instrText xml:space="preserve"> PAGEREF _Toc183592114 \h </w:instrText>
      </w:r>
      <w:r>
        <w:fldChar w:fldCharType="separate"/>
      </w:r>
      <w:r>
        <w:t>32</w:t>
      </w:r>
      <w:r>
        <w:fldChar w:fldCharType="end"/>
      </w:r>
    </w:p>
    <w:p w14:paraId="4A2B1CBA" w14:textId="06511482" w:rsidR="00045255" w:rsidRDefault="00045255">
      <w:pPr>
        <w:pStyle w:val="TOC5"/>
        <w:rPr>
          <w:rFonts w:asciiTheme="minorHAnsi" w:eastAsiaTheme="minorEastAsia" w:hAnsiTheme="minorHAnsi" w:cstheme="minorBidi"/>
          <w:kern w:val="2"/>
          <w:sz w:val="24"/>
          <w:szCs w:val="24"/>
          <w:lang w:eastAsia="en-GB"/>
          <w14:ligatures w14:val="standardContextual"/>
        </w:rPr>
      </w:pPr>
      <w:r>
        <w:t>6.2.2.2.7</w:t>
      </w:r>
      <w:r>
        <w:rPr>
          <w:rFonts w:asciiTheme="minorHAnsi" w:eastAsiaTheme="minorEastAsia" w:hAnsiTheme="minorHAnsi" w:cstheme="minorBidi"/>
          <w:kern w:val="2"/>
          <w:sz w:val="24"/>
          <w:szCs w:val="24"/>
          <w:lang w:eastAsia="en-GB"/>
          <w14:ligatures w14:val="standardContextual"/>
        </w:rPr>
        <w:tab/>
      </w:r>
      <w:r>
        <w:t>AMF identifier association</w:t>
      </w:r>
      <w:r>
        <w:tab/>
      </w:r>
      <w:r>
        <w:fldChar w:fldCharType="begin" w:fldLock="1"/>
      </w:r>
      <w:r>
        <w:instrText xml:space="preserve"> PAGEREF _Toc183592115 \h </w:instrText>
      </w:r>
      <w:r>
        <w:fldChar w:fldCharType="separate"/>
      </w:r>
      <w:r>
        <w:t>33</w:t>
      </w:r>
      <w:r>
        <w:fldChar w:fldCharType="end"/>
      </w:r>
    </w:p>
    <w:p w14:paraId="72F9D526" w14:textId="282FB38B" w:rsidR="00045255" w:rsidRDefault="0004525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_Toc183592116 \h </w:instrText>
      </w:r>
      <w:r>
        <w:fldChar w:fldCharType="separate"/>
      </w:r>
      <w:r>
        <w:t>33</w:t>
      </w:r>
      <w:r>
        <w:fldChar w:fldCharType="end"/>
      </w:r>
    </w:p>
    <w:p w14:paraId="7572FAE1" w14:textId="5768DFD3" w:rsidR="00045255" w:rsidRDefault="0004525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Identity privacy</w:t>
      </w:r>
      <w:r>
        <w:tab/>
      </w:r>
      <w:r>
        <w:fldChar w:fldCharType="begin" w:fldLock="1"/>
      </w:r>
      <w:r>
        <w:instrText xml:space="preserve"> PAGEREF _Toc183592117 \h </w:instrText>
      </w:r>
      <w:r>
        <w:fldChar w:fldCharType="separate"/>
      </w:r>
      <w:r>
        <w:t>34</w:t>
      </w:r>
      <w:r>
        <w:fldChar w:fldCharType="end"/>
      </w:r>
    </w:p>
    <w:p w14:paraId="570F6F1D" w14:textId="31420A06" w:rsidR="00045255" w:rsidRDefault="0004525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Identifier Reporting for AMF</w:t>
      </w:r>
      <w:r>
        <w:tab/>
      </w:r>
      <w:r>
        <w:fldChar w:fldCharType="begin" w:fldLock="1"/>
      </w:r>
      <w:r>
        <w:instrText xml:space="preserve"> PAGEREF _Toc183592118 \h </w:instrText>
      </w:r>
      <w:r>
        <w:fldChar w:fldCharType="separate"/>
      </w:r>
      <w:r>
        <w:t>34</w:t>
      </w:r>
      <w:r>
        <w:fldChar w:fldCharType="end"/>
      </w:r>
    </w:p>
    <w:p w14:paraId="0626A29A" w14:textId="16BD4C48" w:rsidR="00045255" w:rsidRDefault="00045255">
      <w:pPr>
        <w:pStyle w:val="TOC4"/>
        <w:rPr>
          <w:rFonts w:asciiTheme="minorHAnsi" w:eastAsiaTheme="minorEastAsia" w:hAnsiTheme="minorHAnsi" w:cstheme="minorBidi"/>
          <w:kern w:val="2"/>
          <w:sz w:val="24"/>
          <w:szCs w:val="24"/>
          <w:lang w:eastAsia="en-GB"/>
          <w14:ligatures w14:val="standardContextual"/>
        </w:rPr>
      </w:pPr>
      <w:r>
        <w:t>6.2.2A.1</w:t>
      </w:r>
      <w:r>
        <w:rPr>
          <w:rFonts w:asciiTheme="minorHAnsi" w:eastAsiaTheme="minorEastAsia" w:hAnsiTheme="minorHAnsi" w:cstheme="minorBidi"/>
          <w:kern w:val="2"/>
          <w:sz w:val="24"/>
          <w:szCs w:val="24"/>
          <w:lang w:eastAsia="en-GB"/>
          <w14:ligatures w14:val="standardContextual"/>
        </w:rPr>
        <w:tab/>
      </w:r>
      <w:r>
        <w:t>Activation of reporting over LI_XEM1</w:t>
      </w:r>
      <w:r>
        <w:tab/>
      </w:r>
      <w:r>
        <w:fldChar w:fldCharType="begin" w:fldLock="1"/>
      </w:r>
      <w:r>
        <w:instrText xml:space="preserve"> PAGEREF _Toc183592119 \h </w:instrText>
      </w:r>
      <w:r>
        <w:fldChar w:fldCharType="separate"/>
      </w:r>
      <w:r>
        <w:t>34</w:t>
      </w:r>
      <w:r>
        <w:fldChar w:fldCharType="end"/>
      </w:r>
    </w:p>
    <w:p w14:paraId="1338931D" w14:textId="28913499" w:rsidR="00045255" w:rsidRDefault="00045255">
      <w:pPr>
        <w:pStyle w:val="TOC4"/>
        <w:rPr>
          <w:rFonts w:asciiTheme="minorHAnsi" w:eastAsiaTheme="minorEastAsia" w:hAnsiTheme="minorHAnsi" w:cstheme="minorBidi"/>
          <w:kern w:val="2"/>
          <w:sz w:val="24"/>
          <w:szCs w:val="24"/>
          <w:lang w:eastAsia="en-GB"/>
          <w14:ligatures w14:val="standardContextual"/>
        </w:rPr>
      </w:pPr>
      <w:r>
        <w:t>6.2.2A.2</w:t>
      </w:r>
      <w:r>
        <w:rPr>
          <w:rFonts w:asciiTheme="minorHAnsi" w:eastAsiaTheme="minorEastAsia" w:hAnsiTheme="minorHAnsi" w:cstheme="minorBidi"/>
          <w:kern w:val="2"/>
          <w:sz w:val="24"/>
          <w:szCs w:val="24"/>
          <w:lang w:eastAsia="en-GB"/>
          <w14:ligatures w14:val="standardContextual"/>
        </w:rPr>
        <w:tab/>
      </w:r>
      <w:r>
        <w:t>Generation of records over LI_XER</w:t>
      </w:r>
      <w:r>
        <w:tab/>
      </w:r>
      <w:r>
        <w:fldChar w:fldCharType="begin" w:fldLock="1"/>
      </w:r>
      <w:r>
        <w:instrText xml:space="preserve"> PAGEREF _Toc183592120 \h </w:instrText>
      </w:r>
      <w:r>
        <w:fldChar w:fldCharType="separate"/>
      </w:r>
      <w:r>
        <w:t>34</w:t>
      </w:r>
      <w:r>
        <w:fldChar w:fldCharType="end"/>
      </w:r>
    </w:p>
    <w:p w14:paraId="7C70769B" w14:textId="0AE58E25" w:rsidR="00045255" w:rsidRDefault="00045255">
      <w:pPr>
        <w:pStyle w:val="TOC5"/>
        <w:rPr>
          <w:rFonts w:asciiTheme="minorHAnsi" w:eastAsiaTheme="minorEastAsia" w:hAnsiTheme="minorHAnsi" w:cstheme="minorBidi"/>
          <w:kern w:val="2"/>
          <w:sz w:val="24"/>
          <w:szCs w:val="24"/>
          <w:lang w:eastAsia="en-GB"/>
          <w14:ligatures w14:val="standardContextual"/>
        </w:rPr>
      </w:pPr>
      <w:r>
        <w:t>6.2.2A.2.2</w:t>
      </w:r>
      <w:r>
        <w:rPr>
          <w:rFonts w:asciiTheme="minorHAnsi" w:eastAsiaTheme="minorEastAsia" w:hAnsiTheme="minorHAnsi" w:cstheme="minorBidi"/>
          <w:kern w:val="2"/>
          <w:sz w:val="24"/>
          <w:szCs w:val="24"/>
          <w:lang w:eastAsia="en-GB"/>
          <w14:ligatures w14:val="standardContextual"/>
        </w:rPr>
        <w:tab/>
      </w:r>
      <w:r>
        <w:t>Association Events</w:t>
      </w:r>
      <w:r>
        <w:tab/>
      </w:r>
      <w:r>
        <w:fldChar w:fldCharType="begin" w:fldLock="1"/>
      </w:r>
      <w:r>
        <w:instrText xml:space="preserve"> PAGEREF _Toc183592121 \h </w:instrText>
      </w:r>
      <w:r>
        <w:fldChar w:fldCharType="separate"/>
      </w:r>
      <w:r>
        <w:t>35</w:t>
      </w:r>
      <w:r>
        <w:fldChar w:fldCharType="end"/>
      </w:r>
    </w:p>
    <w:p w14:paraId="0183058F" w14:textId="17909EC4" w:rsidR="00045255" w:rsidRDefault="00045255">
      <w:pPr>
        <w:pStyle w:val="TOC5"/>
        <w:rPr>
          <w:rFonts w:asciiTheme="minorHAnsi" w:eastAsiaTheme="minorEastAsia" w:hAnsiTheme="minorHAnsi" w:cstheme="minorBidi"/>
          <w:kern w:val="2"/>
          <w:sz w:val="24"/>
          <w:szCs w:val="24"/>
          <w:lang w:eastAsia="en-GB"/>
          <w14:ligatures w14:val="standardContextual"/>
        </w:rPr>
      </w:pPr>
      <w:r>
        <w:t>6.2.2A.2.3</w:t>
      </w:r>
      <w:r>
        <w:rPr>
          <w:rFonts w:asciiTheme="minorHAnsi" w:eastAsiaTheme="minorEastAsia" w:hAnsiTheme="minorHAnsi" w:cstheme="minorBidi"/>
          <w:kern w:val="2"/>
          <w:sz w:val="24"/>
          <w:szCs w:val="24"/>
          <w:lang w:eastAsia="en-GB"/>
          <w14:ligatures w14:val="standardContextual"/>
        </w:rPr>
        <w:tab/>
      </w:r>
      <w:r>
        <w:t>Transmission to the ICF</w:t>
      </w:r>
      <w:r>
        <w:tab/>
      </w:r>
      <w:r>
        <w:fldChar w:fldCharType="begin" w:fldLock="1"/>
      </w:r>
      <w:r>
        <w:instrText xml:space="preserve"> PAGEREF _Toc183592122 \h </w:instrText>
      </w:r>
      <w:r>
        <w:fldChar w:fldCharType="separate"/>
      </w:r>
      <w:r>
        <w:t>36</w:t>
      </w:r>
      <w:r>
        <w:fldChar w:fldCharType="end"/>
      </w:r>
    </w:p>
    <w:p w14:paraId="1A78EC22" w14:textId="7F20A654" w:rsidR="00045255" w:rsidRDefault="0004525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LI for SMF/UPF</w:t>
      </w:r>
      <w:r>
        <w:tab/>
      </w:r>
      <w:r>
        <w:fldChar w:fldCharType="begin" w:fldLock="1"/>
      </w:r>
      <w:r>
        <w:instrText xml:space="preserve"> PAGEREF _Toc183592123 \h </w:instrText>
      </w:r>
      <w:r>
        <w:fldChar w:fldCharType="separate"/>
      </w:r>
      <w:r>
        <w:t>36</w:t>
      </w:r>
      <w:r>
        <w:fldChar w:fldCharType="end"/>
      </w:r>
    </w:p>
    <w:p w14:paraId="2C079C23" w14:textId="46A5D24C" w:rsidR="00045255" w:rsidRDefault="00045255">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_Toc183592124 \h </w:instrText>
      </w:r>
      <w:r>
        <w:fldChar w:fldCharType="separate"/>
      </w:r>
      <w:r>
        <w:t>36</w:t>
      </w:r>
      <w:r>
        <w:fldChar w:fldCharType="end"/>
      </w:r>
    </w:p>
    <w:p w14:paraId="3AFDAA24" w14:textId="66AD9DE6" w:rsidR="00045255" w:rsidRDefault="00045255">
      <w:pPr>
        <w:pStyle w:val="TOC5"/>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_Toc183592125 \h </w:instrText>
      </w:r>
      <w:r>
        <w:fldChar w:fldCharType="separate"/>
      </w:r>
      <w:r>
        <w:t>36</w:t>
      </w:r>
      <w:r>
        <w:fldChar w:fldCharType="end"/>
      </w:r>
    </w:p>
    <w:p w14:paraId="30750AD9" w14:textId="43320920" w:rsidR="00045255" w:rsidRDefault="00045255">
      <w:pPr>
        <w:pStyle w:val="TOC5"/>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Provisioning of the IRI-POI, IRI-TF and CC-TF in the SMF</w:t>
      </w:r>
      <w:r>
        <w:tab/>
      </w:r>
      <w:r>
        <w:fldChar w:fldCharType="begin" w:fldLock="1"/>
      </w:r>
      <w:r>
        <w:instrText xml:space="preserve"> PAGEREF _Toc183592126 \h </w:instrText>
      </w:r>
      <w:r>
        <w:fldChar w:fldCharType="separate"/>
      </w:r>
      <w:r>
        <w:t>36</w:t>
      </w:r>
      <w:r>
        <w:fldChar w:fldCharType="end"/>
      </w:r>
    </w:p>
    <w:p w14:paraId="152DE7DF" w14:textId="40642DD7"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6.2.3.1.3</w:t>
      </w:r>
      <w:r w:rsidRPr="00045255">
        <w:rPr>
          <w:rFonts w:asciiTheme="minorHAnsi" w:hAnsiTheme="minorHAnsi" w:cstheme="minorBidi"/>
          <w:kern w:val="2"/>
          <w:sz w:val="24"/>
          <w:szCs w:val="24"/>
          <w:lang w:eastAsia="en-GB"/>
          <w14:ligatures w14:val="standardContextual"/>
        </w:rPr>
        <w:tab/>
      </w:r>
      <w:r w:rsidRPr="00A143C1">
        <w:rPr>
          <w:rFonts w:eastAsiaTheme="minorHAnsi"/>
          <w:lang w:val="en-US"/>
        </w:rPr>
        <w:t>Provisioning of the MDF2</w:t>
      </w:r>
      <w:r>
        <w:tab/>
      </w:r>
      <w:r>
        <w:fldChar w:fldCharType="begin" w:fldLock="1"/>
      </w:r>
      <w:r>
        <w:instrText xml:space="preserve"> PAGEREF _Toc183592127 \h </w:instrText>
      </w:r>
      <w:r>
        <w:fldChar w:fldCharType="separate"/>
      </w:r>
      <w:r>
        <w:t>37</w:t>
      </w:r>
      <w:r>
        <w:fldChar w:fldCharType="end"/>
      </w:r>
    </w:p>
    <w:p w14:paraId="1D2522F7" w14:textId="0689E464"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6.2.3.1.4</w:t>
      </w:r>
      <w:r w:rsidRPr="00045255">
        <w:rPr>
          <w:rFonts w:asciiTheme="minorHAnsi" w:hAnsiTheme="minorHAnsi" w:cstheme="minorBidi"/>
          <w:kern w:val="2"/>
          <w:sz w:val="24"/>
          <w:szCs w:val="24"/>
          <w:lang w:eastAsia="en-GB"/>
          <w14:ligatures w14:val="standardContextual"/>
        </w:rPr>
        <w:tab/>
      </w:r>
      <w:r w:rsidRPr="00A143C1">
        <w:rPr>
          <w:rFonts w:eastAsiaTheme="minorHAnsi"/>
          <w:lang w:val="en-US"/>
        </w:rPr>
        <w:t>Provisioning of the MDF3</w:t>
      </w:r>
      <w:r>
        <w:tab/>
      </w:r>
      <w:r>
        <w:fldChar w:fldCharType="begin" w:fldLock="1"/>
      </w:r>
      <w:r>
        <w:instrText xml:space="preserve"> PAGEREF _Toc183592128 \h </w:instrText>
      </w:r>
      <w:r>
        <w:fldChar w:fldCharType="separate"/>
      </w:r>
      <w:r>
        <w:t>38</w:t>
      </w:r>
      <w:r>
        <w:fldChar w:fldCharType="end"/>
      </w:r>
    </w:p>
    <w:p w14:paraId="34BB261D" w14:textId="7970C622" w:rsidR="00045255" w:rsidRDefault="00045255">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Generation of xIRI at IRI-POI in SMF over LI_X2</w:t>
      </w:r>
      <w:r>
        <w:tab/>
      </w:r>
      <w:r>
        <w:fldChar w:fldCharType="begin" w:fldLock="1"/>
      </w:r>
      <w:r>
        <w:instrText xml:space="preserve"> PAGEREF _Toc183592129 \h </w:instrText>
      </w:r>
      <w:r>
        <w:fldChar w:fldCharType="separate"/>
      </w:r>
      <w:r>
        <w:t>39</w:t>
      </w:r>
      <w:r>
        <w:fldChar w:fldCharType="end"/>
      </w:r>
    </w:p>
    <w:p w14:paraId="0AB1EBD9" w14:textId="5873733B" w:rsidR="00045255" w:rsidRDefault="00045255">
      <w:pPr>
        <w:pStyle w:val="TOC5"/>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_Toc183592130 \h </w:instrText>
      </w:r>
      <w:r>
        <w:fldChar w:fldCharType="separate"/>
      </w:r>
      <w:r>
        <w:t>39</w:t>
      </w:r>
      <w:r>
        <w:fldChar w:fldCharType="end"/>
      </w:r>
    </w:p>
    <w:p w14:paraId="66B197FB" w14:textId="7229C5C5" w:rsidR="00045255" w:rsidRDefault="00045255">
      <w:pPr>
        <w:pStyle w:val="TOC5"/>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PDU session establishment</w:t>
      </w:r>
      <w:r>
        <w:tab/>
      </w:r>
      <w:r>
        <w:fldChar w:fldCharType="begin" w:fldLock="1"/>
      </w:r>
      <w:r>
        <w:instrText xml:space="preserve"> PAGEREF _Toc183592131 \h </w:instrText>
      </w:r>
      <w:r>
        <w:fldChar w:fldCharType="separate"/>
      </w:r>
      <w:r>
        <w:t>39</w:t>
      </w:r>
      <w:r>
        <w:fldChar w:fldCharType="end"/>
      </w:r>
    </w:p>
    <w:p w14:paraId="46206235" w14:textId="23894D2E" w:rsidR="00045255" w:rsidRDefault="00045255">
      <w:pPr>
        <w:pStyle w:val="TOC5"/>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PDU session modification</w:t>
      </w:r>
      <w:r>
        <w:tab/>
      </w:r>
      <w:r>
        <w:fldChar w:fldCharType="begin" w:fldLock="1"/>
      </w:r>
      <w:r>
        <w:instrText xml:space="preserve"> PAGEREF _Toc183592132 \h </w:instrText>
      </w:r>
      <w:r>
        <w:fldChar w:fldCharType="separate"/>
      </w:r>
      <w:r>
        <w:t>40</w:t>
      </w:r>
      <w:r>
        <w:fldChar w:fldCharType="end"/>
      </w:r>
    </w:p>
    <w:p w14:paraId="636465EA" w14:textId="602F27B9" w:rsidR="00045255" w:rsidRDefault="00045255">
      <w:pPr>
        <w:pStyle w:val="TOC5"/>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PDU session release</w:t>
      </w:r>
      <w:r>
        <w:tab/>
      </w:r>
      <w:r>
        <w:fldChar w:fldCharType="begin" w:fldLock="1"/>
      </w:r>
      <w:r>
        <w:instrText xml:space="preserve"> PAGEREF _Toc183592133 \h </w:instrText>
      </w:r>
      <w:r>
        <w:fldChar w:fldCharType="separate"/>
      </w:r>
      <w:r>
        <w:t>42</w:t>
      </w:r>
      <w:r>
        <w:fldChar w:fldCharType="end"/>
      </w:r>
    </w:p>
    <w:p w14:paraId="1DA6B9F8" w14:textId="21F0980C" w:rsidR="00045255" w:rsidRDefault="00045255">
      <w:pPr>
        <w:pStyle w:val="TOC5"/>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Start of interception with an established PDU session</w:t>
      </w:r>
      <w:r>
        <w:tab/>
      </w:r>
      <w:r>
        <w:fldChar w:fldCharType="begin" w:fldLock="1"/>
      </w:r>
      <w:r>
        <w:instrText xml:space="preserve"> PAGEREF _Toc183592134 \h </w:instrText>
      </w:r>
      <w:r>
        <w:fldChar w:fldCharType="separate"/>
      </w:r>
      <w:r>
        <w:t>42</w:t>
      </w:r>
      <w:r>
        <w:fldChar w:fldCharType="end"/>
      </w:r>
    </w:p>
    <w:p w14:paraId="20393184" w14:textId="64544389" w:rsidR="00045255" w:rsidRDefault="00045255">
      <w:pPr>
        <w:pStyle w:val="TOC5"/>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SMF unsuccessful procedure</w:t>
      </w:r>
      <w:r>
        <w:tab/>
      </w:r>
      <w:r>
        <w:fldChar w:fldCharType="begin" w:fldLock="1"/>
      </w:r>
      <w:r>
        <w:instrText xml:space="preserve"> PAGEREF _Toc183592135 \h </w:instrText>
      </w:r>
      <w:r>
        <w:fldChar w:fldCharType="separate"/>
      </w:r>
      <w:r>
        <w:t>44</w:t>
      </w:r>
      <w:r>
        <w:fldChar w:fldCharType="end"/>
      </w:r>
    </w:p>
    <w:p w14:paraId="4D2D674D" w14:textId="767B1E73" w:rsidR="00045255" w:rsidRDefault="00045255">
      <w:pPr>
        <w:pStyle w:val="TOC5"/>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MA PDU sessions</w:t>
      </w:r>
      <w:r>
        <w:tab/>
      </w:r>
      <w:r>
        <w:fldChar w:fldCharType="begin" w:fldLock="1"/>
      </w:r>
      <w:r>
        <w:instrText xml:space="preserve"> PAGEREF _Toc183592136 \h </w:instrText>
      </w:r>
      <w:r>
        <w:fldChar w:fldCharType="separate"/>
      </w:r>
      <w:r>
        <w:t>45</w:t>
      </w:r>
      <w:r>
        <w:fldChar w:fldCharType="end"/>
      </w:r>
    </w:p>
    <w:p w14:paraId="61E0C059" w14:textId="58056C3C" w:rsidR="00045255" w:rsidRDefault="00045255">
      <w:pPr>
        <w:pStyle w:val="TOC5"/>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PDU to MA PDU session modification</w:t>
      </w:r>
      <w:r>
        <w:tab/>
      </w:r>
      <w:r>
        <w:fldChar w:fldCharType="begin" w:fldLock="1"/>
      </w:r>
      <w:r>
        <w:instrText xml:space="preserve"> PAGEREF _Toc183592137 \h </w:instrText>
      </w:r>
      <w:r>
        <w:fldChar w:fldCharType="separate"/>
      </w:r>
      <w:r>
        <w:t>55</w:t>
      </w:r>
      <w:r>
        <w:fldChar w:fldCharType="end"/>
      </w:r>
    </w:p>
    <w:p w14:paraId="06400C33" w14:textId="7F27BD5F" w:rsidR="00045255" w:rsidRDefault="00045255">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Triggering of the CC-POI from CC-TF over LI_T3</w:t>
      </w:r>
      <w:r>
        <w:tab/>
      </w:r>
      <w:r>
        <w:fldChar w:fldCharType="begin" w:fldLock="1"/>
      </w:r>
      <w:r>
        <w:instrText xml:space="preserve"> PAGEREF _Toc183592138 \h </w:instrText>
      </w:r>
      <w:r>
        <w:fldChar w:fldCharType="separate"/>
      </w:r>
      <w:r>
        <w:t>56</w:t>
      </w:r>
      <w:r>
        <w:fldChar w:fldCharType="end"/>
      </w:r>
    </w:p>
    <w:p w14:paraId="6220A949" w14:textId="3CF627F4" w:rsidR="00045255" w:rsidRDefault="00045255">
      <w:pPr>
        <w:pStyle w:val="TOC5"/>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LI_T3 interface specifics</w:t>
      </w:r>
      <w:r>
        <w:tab/>
      </w:r>
      <w:r>
        <w:fldChar w:fldCharType="begin" w:fldLock="1"/>
      </w:r>
      <w:r>
        <w:instrText xml:space="preserve"> PAGEREF _Toc183592139 \h </w:instrText>
      </w:r>
      <w:r>
        <w:fldChar w:fldCharType="separate"/>
      </w:r>
      <w:r>
        <w:t>56</w:t>
      </w:r>
      <w:r>
        <w:fldChar w:fldCharType="end"/>
      </w:r>
    </w:p>
    <w:p w14:paraId="1A0B4E88" w14:textId="74E4BE13" w:rsidR="00045255" w:rsidRDefault="00045255">
      <w:pPr>
        <w:pStyle w:val="TOC5"/>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CC interception with multi-homed PDU session</w:t>
      </w:r>
      <w:r>
        <w:tab/>
      </w:r>
      <w:r>
        <w:fldChar w:fldCharType="begin" w:fldLock="1"/>
      </w:r>
      <w:r>
        <w:instrText xml:space="preserve"> PAGEREF _Toc183592140 \h </w:instrText>
      </w:r>
      <w:r>
        <w:fldChar w:fldCharType="separate"/>
      </w:r>
      <w:r>
        <w:t>57</w:t>
      </w:r>
      <w:r>
        <w:fldChar w:fldCharType="end"/>
      </w:r>
    </w:p>
    <w:p w14:paraId="3ED0784B" w14:textId="0F2CDA26" w:rsidR="00045255" w:rsidRDefault="00045255">
      <w:pPr>
        <w:pStyle w:val="TOC5"/>
        <w:rPr>
          <w:rFonts w:asciiTheme="minorHAnsi" w:eastAsiaTheme="minorEastAsia" w:hAnsiTheme="minorHAnsi" w:cstheme="minorBidi"/>
          <w:kern w:val="2"/>
          <w:sz w:val="24"/>
          <w:szCs w:val="24"/>
          <w:lang w:eastAsia="en-GB"/>
          <w14:ligatures w14:val="standardContextual"/>
        </w:rPr>
      </w:pPr>
      <w:r>
        <w:t>6.2.3.3.3</w:t>
      </w:r>
      <w:r>
        <w:rPr>
          <w:rFonts w:asciiTheme="minorHAnsi" w:eastAsiaTheme="minorEastAsia" w:hAnsiTheme="minorHAnsi" w:cstheme="minorBidi"/>
          <w:kern w:val="2"/>
          <w:sz w:val="24"/>
          <w:szCs w:val="24"/>
          <w:lang w:eastAsia="en-GB"/>
          <w14:ligatures w14:val="standardContextual"/>
        </w:rPr>
        <w:tab/>
      </w:r>
      <w:r>
        <w:t>CC Interception only at PDU Session Anchor UPFs</w:t>
      </w:r>
      <w:r>
        <w:tab/>
      </w:r>
      <w:r>
        <w:fldChar w:fldCharType="begin" w:fldLock="1"/>
      </w:r>
      <w:r>
        <w:instrText xml:space="preserve"> PAGEREF _Toc183592141 \h </w:instrText>
      </w:r>
      <w:r>
        <w:fldChar w:fldCharType="separate"/>
      </w:r>
      <w:r>
        <w:t>58</w:t>
      </w:r>
      <w:r>
        <w:fldChar w:fldCharType="end"/>
      </w:r>
    </w:p>
    <w:p w14:paraId="5EA3BA9F" w14:textId="61CFE9C1" w:rsidR="00045255" w:rsidRDefault="00045255">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IRI-POI in UPF triggering over LI_T2</w:t>
      </w:r>
      <w:r>
        <w:tab/>
      </w:r>
      <w:r>
        <w:fldChar w:fldCharType="begin" w:fldLock="1"/>
      </w:r>
      <w:r>
        <w:instrText xml:space="preserve"> PAGEREF _Toc183592142 \h </w:instrText>
      </w:r>
      <w:r>
        <w:fldChar w:fldCharType="separate"/>
      </w:r>
      <w:r>
        <w:t>58</w:t>
      </w:r>
      <w:r>
        <w:fldChar w:fldCharType="end"/>
      </w:r>
    </w:p>
    <w:p w14:paraId="4A3B5CBF" w14:textId="22BCE821" w:rsidR="00045255" w:rsidRDefault="00045255">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Generation of xIRI at UPF over LI_X2</w:t>
      </w:r>
      <w:r>
        <w:tab/>
      </w:r>
      <w:r>
        <w:fldChar w:fldCharType="begin" w:fldLock="1"/>
      </w:r>
      <w:r>
        <w:instrText xml:space="preserve"> PAGEREF _Toc183592143 \h </w:instrText>
      </w:r>
      <w:r>
        <w:fldChar w:fldCharType="separate"/>
      </w:r>
      <w:r>
        <w:t>59</w:t>
      </w:r>
      <w:r>
        <w:fldChar w:fldCharType="end"/>
      </w:r>
    </w:p>
    <w:p w14:paraId="6261F64F" w14:textId="45DF5C9F" w:rsidR="00045255" w:rsidRDefault="00045255">
      <w:pPr>
        <w:pStyle w:val="TOC5"/>
        <w:rPr>
          <w:rFonts w:asciiTheme="minorHAnsi" w:eastAsiaTheme="minorEastAsia" w:hAnsiTheme="minorHAnsi" w:cstheme="minorBidi"/>
          <w:kern w:val="2"/>
          <w:sz w:val="24"/>
          <w:szCs w:val="24"/>
          <w:lang w:eastAsia="en-GB"/>
          <w14:ligatures w14:val="standardContextual"/>
        </w:rPr>
      </w:pPr>
      <w:r>
        <w:t>6.2.3.5.1</w:t>
      </w:r>
      <w:r>
        <w:rPr>
          <w:rFonts w:asciiTheme="minorHAnsi" w:eastAsiaTheme="minorEastAsia" w:hAnsiTheme="minorHAnsi" w:cstheme="minorBidi"/>
          <w:kern w:val="2"/>
          <w:sz w:val="24"/>
          <w:szCs w:val="24"/>
          <w:lang w:eastAsia="en-GB"/>
          <w14:ligatures w14:val="standardContextual"/>
        </w:rPr>
        <w:tab/>
      </w:r>
      <w:r>
        <w:t>Packet data header reporting</w:t>
      </w:r>
      <w:r>
        <w:tab/>
      </w:r>
      <w:r>
        <w:fldChar w:fldCharType="begin" w:fldLock="1"/>
      </w:r>
      <w:r>
        <w:instrText xml:space="preserve"> PAGEREF _Toc183592144 \h </w:instrText>
      </w:r>
      <w:r>
        <w:fldChar w:fldCharType="separate"/>
      </w:r>
      <w:r>
        <w:t>59</w:t>
      </w:r>
      <w:r>
        <w:fldChar w:fldCharType="end"/>
      </w:r>
    </w:p>
    <w:p w14:paraId="63331641" w14:textId="2DCFC74F" w:rsidR="00045255" w:rsidRDefault="00045255">
      <w:pPr>
        <w:pStyle w:val="TOC5"/>
        <w:rPr>
          <w:rFonts w:asciiTheme="minorHAnsi" w:eastAsiaTheme="minorEastAsia" w:hAnsiTheme="minorHAnsi" w:cstheme="minorBidi"/>
          <w:kern w:val="2"/>
          <w:sz w:val="24"/>
          <w:szCs w:val="24"/>
          <w:lang w:eastAsia="en-GB"/>
          <w14:ligatures w14:val="standardContextual"/>
        </w:rPr>
      </w:pPr>
      <w:r>
        <w:t>6.2.3.5.2</w:t>
      </w:r>
      <w:r>
        <w:rPr>
          <w:rFonts w:asciiTheme="minorHAnsi" w:eastAsiaTheme="minorEastAsia" w:hAnsiTheme="minorHAnsi" w:cstheme="minorBidi"/>
          <w:kern w:val="2"/>
          <w:sz w:val="24"/>
          <w:szCs w:val="24"/>
          <w:lang w:eastAsia="en-GB"/>
          <w14:ligatures w14:val="standardContextual"/>
        </w:rPr>
        <w:tab/>
      </w:r>
      <w:r>
        <w:t>Fragmentation</w:t>
      </w:r>
      <w:r>
        <w:tab/>
      </w:r>
      <w:r>
        <w:fldChar w:fldCharType="begin" w:fldLock="1"/>
      </w:r>
      <w:r>
        <w:instrText xml:space="preserve"> PAGEREF _Toc183592145 \h </w:instrText>
      </w:r>
      <w:r>
        <w:fldChar w:fldCharType="separate"/>
      </w:r>
      <w:r>
        <w:t>60</w:t>
      </w:r>
      <w:r>
        <w:fldChar w:fldCharType="end"/>
      </w:r>
    </w:p>
    <w:p w14:paraId="39E9A87C" w14:textId="51FB31C0" w:rsidR="00045255" w:rsidRDefault="00045255">
      <w:pPr>
        <w:pStyle w:val="TOC5"/>
        <w:rPr>
          <w:rFonts w:asciiTheme="minorHAnsi" w:eastAsiaTheme="minorEastAsia" w:hAnsiTheme="minorHAnsi" w:cstheme="minorBidi"/>
          <w:kern w:val="2"/>
          <w:sz w:val="24"/>
          <w:szCs w:val="24"/>
          <w:lang w:eastAsia="en-GB"/>
          <w14:ligatures w14:val="standardContextual"/>
        </w:rPr>
      </w:pPr>
      <w:r>
        <w:t>6.2.3.5.3</w:t>
      </w:r>
      <w:r>
        <w:rPr>
          <w:rFonts w:asciiTheme="minorHAnsi" w:eastAsiaTheme="minorEastAsia" w:hAnsiTheme="minorHAnsi" w:cstheme="minorBidi"/>
          <w:kern w:val="2"/>
          <w:sz w:val="24"/>
          <w:szCs w:val="24"/>
          <w:lang w:eastAsia="en-GB"/>
          <w14:ligatures w14:val="standardContextual"/>
        </w:rPr>
        <w:tab/>
      </w:r>
      <w:r>
        <w:t>Packet Data Header Reporting (PDHR)</w:t>
      </w:r>
      <w:r>
        <w:tab/>
      </w:r>
      <w:r>
        <w:fldChar w:fldCharType="begin" w:fldLock="1"/>
      </w:r>
      <w:r>
        <w:instrText xml:space="preserve"> PAGEREF _Toc183592146 \h </w:instrText>
      </w:r>
      <w:r>
        <w:fldChar w:fldCharType="separate"/>
      </w:r>
      <w:r>
        <w:t>60</w:t>
      </w:r>
      <w:r>
        <w:fldChar w:fldCharType="end"/>
      </w:r>
    </w:p>
    <w:p w14:paraId="53F173F6" w14:textId="103078F1" w:rsidR="00045255" w:rsidRDefault="00045255">
      <w:pPr>
        <w:pStyle w:val="TOC5"/>
        <w:rPr>
          <w:rFonts w:asciiTheme="minorHAnsi" w:eastAsiaTheme="minorEastAsia" w:hAnsiTheme="minorHAnsi" w:cstheme="minorBidi"/>
          <w:kern w:val="2"/>
          <w:sz w:val="24"/>
          <w:szCs w:val="24"/>
          <w:lang w:eastAsia="en-GB"/>
          <w14:ligatures w14:val="standardContextual"/>
        </w:rPr>
      </w:pPr>
      <w:r>
        <w:t>6.2.3.5.4</w:t>
      </w:r>
      <w:r>
        <w:rPr>
          <w:rFonts w:asciiTheme="minorHAnsi" w:eastAsiaTheme="minorEastAsia" w:hAnsiTheme="minorHAnsi" w:cstheme="minorBidi"/>
          <w:kern w:val="2"/>
          <w:sz w:val="24"/>
          <w:szCs w:val="24"/>
          <w:lang w:eastAsia="en-GB"/>
          <w14:ligatures w14:val="standardContextual"/>
        </w:rPr>
        <w:tab/>
      </w:r>
      <w:r>
        <w:t>Packet Data Summary Reporting (PDSR)</w:t>
      </w:r>
      <w:r>
        <w:tab/>
      </w:r>
      <w:r>
        <w:fldChar w:fldCharType="begin" w:fldLock="1"/>
      </w:r>
      <w:r>
        <w:instrText xml:space="preserve"> PAGEREF _Toc183592147 \h </w:instrText>
      </w:r>
      <w:r>
        <w:fldChar w:fldCharType="separate"/>
      </w:r>
      <w:r>
        <w:t>62</w:t>
      </w:r>
      <w:r>
        <w:fldChar w:fldCharType="end"/>
      </w:r>
    </w:p>
    <w:p w14:paraId="70FA992D" w14:textId="31FB31D4" w:rsidR="00045255" w:rsidRDefault="00045255">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Generation of xCC at CC-POI in the UPF over LI_X3</w:t>
      </w:r>
      <w:r>
        <w:tab/>
      </w:r>
      <w:r>
        <w:fldChar w:fldCharType="begin" w:fldLock="1"/>
      </w:r>
      <w:r>
        <w:instrText xml:space="preserve"> PAGEREF _Toc183592148 \h </w:instrText>
      </w:r>
      <w:r>
        <w:fldChar w:fldCharType="separate"/>
      </w:r>
      <w:r>
        <w:t>64</w:t>
      </w:r>
      <w:r>
        <w:fldChar w:fldCharType="end"/>
      </w:r>
    </w:p>
    <w:p w14:paraId="58D35A5E" w14:textId="282D170B" w:rsidR="00045255" w:rsidRDefault="00045255">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_Toc183592149 \h </w:instrText>
      </w:r>
      <w:r>
        <w:fldChar w:fldCharType="separate"/>
      </w:r>
      <w:r>
        <w:t>64</w:t>
      </w:r>
      <w:r>
        <w:fldChar w:fldCharType="end"/>
      </w:r>
    </w:p>
    <w:p w14:paraId="3F3EAE47" w14:textId="3BB91CF0" w:rsidR="00045255" w:rsidRDefault="00045255">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_Toc183592150 \h </w:instrText>
      </w:r>
      <w:r>
        <w:fldChar w:fldCharType="separate"/>
      </w:r>
      <w:r>
        <w:t>65</w:t>
      </w:r>
      <w:r>
        <w:fldChar w:fldCharType="end"/>
      </w:r>
    </w:p>
    <w:p w14:paraId="62B0A35F" w14:textId="214B9590" w:rsidR="00045255" w:rsidRDefault="00045255">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Packet Data Information Reporting</w:t>
      </w:r>
      <w:r>
        <w:tab/>
      </w:r>
      <w:r>
        <w:fldChar w:fldCharType="begin" w:fldLock="1"/>
      </w:r>
      <w:r>
        <w:instrText xml:space="preserve"> PAGEREF _Toc183592151 \h </w:instrText>
      </w:r>
      <w:r>
        <w:fldChar w:fldCharType="separate"/>
      </w:r>
      <w:r>
        <w:t>65</w:t>
      </w:r>
      <w:r>
        <w:fldChar w:fldCharType="end"/>
      </w:r>
    </w:p>
    <w:p w14:paraId="2D785B97" w14:textId="7637D871" w:rsidR="00045255" w:rsidRDefault="00045255">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Sharing LI state information over LI_ST</w:t>
      </w:r>
      <w:r>
        <w:tab/>
      </w:r>
      <w:r>
        <w:fldChar w:fldCharType="begin" w:fldLock="1"/>
      </w:r>
      <w:r>
        <w:instrText xml:space="preserve"> PAGEREF _Toc183592152 \h </w:instrText>
      </w:r>
      <w:r>
        <w:fldChar w:fldCharType="separate"/>
      </w:r>
      <w:r>
        <w:t>66</w:t>
      </w:r>
      <w:r>
        <w:fldChar w:fldCharType="end"/>
      </w:r>
    </w:p>
    <w:p w14:paraId="7D5E6ECB" w14:textId="35D75CE0"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6.2.3.10.1</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Overview</w:t>
      </w:r>
      <w:r>
        <w:tab/>
      </w:r>
      <w:r>
        <w:fldChar w:fldCharType="begin" w:fldLock="1"/>
      </w:r>
      <w:r>
        <w:instrText xml:space="preserve"> PAGEREF _Toc183592153 \h </w:instrText>
      </w:r>
      <w:r>
        <w:fldChar w:fldCharType="separate"/>
      </w:r>
      <w:r>
        <w:t>66</w:t>
      </w:r>
      <w:r>
        <w:fldChar w:fldCharType="end"/>
      </w:r>
    </w:p>
    <w:p w14:paraId="2ACD51C4" w14:textId="57B2E337"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6.2.3.10.2</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Storing LI state</w:t>
      </w:r>
      <w:r>
        <w:tab/>
      </w:r>
      <w:r>
        <w:fldChar w:fldCharType="begin" w:fldLock="1"/>
      </w:r>
      <w:r>
        <w:instrText xml:space="preserve"> PAGEREF _Toc183592154 \h </w:instrText>
      </w:r>
      <w:r>
        <w:fldChar w:fldCharType="separate"/>
      </w:r>
      <w:r>
        <w:t>66</w:t>
      </w:r>
      <w:r>
        <w:fldChar w:fldCharType="end"/>
      </w:r>
    </w:p>
    <w:p w14:paraId="21C694F6" w14:textId="579E627D"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lastRenderedPageBreak/>
        <w:t>6.2.3.10.3</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Retrieving LI state</w:t>
      </w:r>
      <w:r>
        <w:tab/>
      </w:r>
      <w:r>
        <w:fldChar w:fldCharType="begin" w:fldLock="1"/>
      </w:r>
      <w:r>
        <w:instrText xml:space="preserve"> PAGEREF _Toc183592155 \h </w:instrText>
      </w:r>
      <w:r>
        <w:fldChar w:fldCharType="separate"/>
      </w:r>
      <w:r>
        <w:t>67</w:t>
      </w:r>
      <w:r>
        <w:fldChar w:fldCharType="end"/>
      </w:r>
    </w:p>
    <w:p w14:paraId="5A4D6327" w14:textId="3608DCE9"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6.2.3.10.4</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Removing LI state</w:t>
      </w:r>
      <w:r>
        <w:tab/>
      </w:r>
      <w:r>
        <w:fldChar w:fldCharType="begin" w:fldLock="1"/>
      </w:r>
      <w:r>
        <w:instrText xml:space="preserve"> PAGEREF _Toc183592156 \h </w:instrText>
      </w:r>
      <w:r>
        <w:fldChar w:fldCharType="separate"/>
      </w:r>
      <w:r>
        <w:t>67</w:t>
      </w:r>
      <w:r>
        <w:fldChar w:fldCharType="end"/>
      </w:r>
    </w:p>
    <w:p w14:paraId="65E1BB70" w14:textId="16575FD9" w:rsidR="00045255" w:rsidRDefault="0004525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LI at UDM for 5G</w:t>
      </w:r>
      <w:r>
        <w:tab/>
      </w:r>
      <w:r>
        <w:fldChar w:fldCharType="begin" w:fldLock="1"/>
      </w:r>
      <w:r>
        <w:instrText xml:space="preserve"> PAGEREF _Toc183592157 \h </w:instrText>
      </w:r>
      <w:r>
        <w:fldChar w:fldCharType="separate"/>
      </w:r>
      <w:r>
        <w:t>68</w:t>
      </w:r>
      <w:r>
        <w:fldChar w:fldCharType="end"/>
      </w:r>
    </w:p>
    <w:p w14:paraId="1FE0A396" w14:textId="215B7FFD" w:rsidR="00045255" w:rsidRDefault="00045255">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_Toc183592158 \h </w:instrText>
      </w:r>
      <w:r>
        <w:fldChar w:fldCharType="separate"/>
      </w:r>
      <w:r>
        <w:t>68</w:t>
      </w:r>
      <w:r>
        <w:fldChar w:fldCharType="end"/>
      </w:r>
    </w:p>
    <w:p w14:paraId="07F07A8D" w14:textId="041897F6" w:rsidR="00045255" w:rsidRDefault="0004525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LI at SMSF</w:t>
      </w:r>
      <w:r>
        <w:tab/>
      </w:r>
      <w:r>
        <w:fldChar w:fldCharType="begin" w:fldLock="1"/>
      </w:r>
      <w:r>
        <w:instrText xml:space="preserve"> PAGEREF _Toc183592159 \h </w:instrText>
      </w:r>
      <w:r>
        <w:fldChar w:fldCharType="separate"/>
      </w:r>
      <w:r>
        <w:t>68</w:t>
      </w:r>
      <w:r>
        <w:fldChar w:fldCharType="end"/>
      </w:r>
    </w:p>
    <w:p w14:paraId="2F9A2A85" w14:textId="6806924F" w:rsidR="00045255" w:rsidRDefault="00045255">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_Toc183592160 \h </w:instrText>
      </w:r>
      <w:r>
        <w:fldChar w:fldCharType="separate"/>
      </w:r>
      <w:r>
        <w:t>68</w:t>
      </w:r>
      <w:r>
        <w:fldChar w:fldCharType="end"/>
      </w:r>
    </w:p>
    <w:p w14:paraId="485E0C1A" w14:textId="6E13F566" w:rsidR="00045255" w:rsidRDefault="00045255">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_Toc183592161 \h </w:instrText>
      </w:r>
      <w:r>
        <w:fldChar w:fldCharType="separate"/>
      </w:r>
      <w:r>
        <w:t>69</w:t>
      </w:r>
      <w:r>
        <w:fldChar w:fldCharType="end"/>
      </w:r>
    </w:p>
    <w:p w14:paraId="5B032ED7" w14:textId="034AA029" w:rsidR="00045255" w:rsidRDefault="00045255">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SMS Message</w:t>
      </w:r>
      <w:r>
        <w:tab/>
      </w:r>
      <w:r>
        <w:fldChar w:fldCharType="begin" w:fldLock="1"/>
      </w:r>
      <w:r>
        <w:instrText xml:space="preserve"> PAGEREF _Toc183592162 \h </w:instrText>
      </w:r>
      <w:r>
        <w:fldChar w:fldCharType="separate"/>
      </w:r>
      <w:r>
        <w:t>69</w:t>
      </w:r>
      <w:r>
        <w:fldChar w:fldCharType="end"/>
      </w:r>
    </w:p>
    <w:p w14:paraId="2428CF70" w14:textId="04A8C721" w:rsidR="00045255" w:rsidRDefault="00045255">
      <w:pPr>
        <w:pStyle w:val="TOC4"/>
        <w:rPr>
          <w:rFonts w:asciiTheme="minorHAnsi" w:eastAsiaTheme="minorEastAsia" w:hAnsiTheme="minorHAnsi" w:cstheme="minorBidi"/>
          <w:kern w:val="2"/>
          <w:sz w:val="24"/>
          <w:szCs w:val="24"/>
          <w:lang w:eastAsia="en-GB"/>
          <w14:ligatures w14:val="standardContextual"/>
        </w:rPr>
      </w:pPr>
      <w:r>
        <w:t>6.2.5.4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_Toc183592163 \h </w:instrText>
      </w:r>
      <w:r>
        <w:fldChar w:fldCharType="separate"/>
      </w:r>
      <w:r>
        <w:t>72</w:t>
      </w:r>
      <w:r>
        <w:fldChar w:fldCharType="end"/>
      </w:r>
    </w:p>
    <w:p w14:paraId="4CAAD3A7" w14:textId="643EFFC6" w:rsidR="00045255" w:rsidRDefault="00045255">
      <w:pPr>
        <w:pStyle w:val="TOC3"/>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LI support at NRF</w:t>
      </w:r>
      <w:r>
        <w:tab/>
      </w:r>
      <w:r>
        <w:fldChar w:fldCharType="begin" w:fldLock="1"/>
      </w:r>
      <w:r>
        <w:instrText xml:space="preserve"> PAGEREF _Toc183592164 \h </w:instrText>
      </w:r>
      <w:r>
        <w:fldChar w:fldCharType="separate"/>
      </w:r>
      <w:r>
        <w:t>72</w:t>
      </w:r>
      <w:r>
        <w:fldChar w:fldCharType="end"/>
      </w:r>
    </w:p>
    <w:p w14:paraId="508690F3" w14:textId="7EDA9FDC" w:rsidR="00045255" w:rsidRDefault="0004525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4G</w:t>
      </w:r>
      <w:r>
        <w:tab/>
      </w:r>
      <w:r>
        <w:fldChar w:fldCharType="begin" w:fldLock="1"/>
      </w:r>
      <w:r>
        <w:instrText xml:space="preserve"> PAGEREF _Toc183592165 \h </w:instrText>
      </w:r>
      <w:r>
        <w:fldChar w:fldCharType="separate"/>
      </w:r>
      <w:r>
        <w:t>72</w:t>
      </w:r>
      <w:r>
        <w:fldChar w:fldCharType="end"/>
      </w:r>
    </w:p>
    <w:p w14:paraId="5573879A" w14:textId="65C7D84D" w:rsidR="00045255" w:rsidRDefault="0004525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_Toc183592166 \h </w:instrText>
      </w:r>
      <w:r>
        <w:fldChar w:fldCharType="separate"/>
      </w:r>
      <w:r>
        <w:t>72</w:t>
      </w:r>
      <w:r>
        <w:fldChar w:fldCharType="end"/>
      </w:r>
    </w:p>
    <w:p w14:paraId="4C260A2B" w14:textId="566F9724" w:rsidR="00045255" w:rsidRDefault="0004525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LI at MME</w:t>
      </w:r>
      <w:r>
        <w:tab/>
      </w:r>
      <w:r>
        <w:fldChar w:fldCharType="begin" w:fldLock="1"/>
      </w:r>
      <w:r>
        <w:instrText xml:space="preserve"> PAGEREF _Toc183592167 \h </w:instrText>
      </w:r>
      <w:r>
        <w:fldChar w:fldCharType="separate"/>
      </w:r>
      <w:r>
        <w:t>73</w:t>
      </w:r>
      <w:r>
        <w:fldChar w:fldCharType="end"/>
      </w:r>
    </w:p>
    <w:p w14:paraId="6A60EAAF" w14:textId="29C59C09" w:rsidR="00045255" w:rsidRDefault="0004525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_Toc183592168 \h </w:instrText>
      </w:r>
      <w:r>
        <w:fldChar w:fldCharType="separate"/>
      </w:r>
      <w:r>
        <w:t>73</w:t>
      </w:r>
      <w:r>
        <w:fldChar w:fldCharType="end"/>
      </w:r>
    </w:p>
    <w:p w14:paraId="23183E54" w14:textId="5F78CA00" w:rsidR="00045255" w:rsidRDefault="0004525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_Toc183592169 \h </w:instrText>
      </w:r>
      <w:r>
        <w:fldChar w:fldCharType="separate"/>
      </w:r>
      <w:r>
        <w:t>73</w:t>
      </w:r>
      <w:r>
        <w:fldChar w:fldCharType="end"/>
      </w:r>
    </w:p>
    <w:p w14:paraId="741BCE91" w14:textId="39AD3B6F" w:rsidR="00045255" w:rsidRDefault="0004525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_Toc183592170 \h </w:instrText>
      </w:r>
      <w:r>
        <w:fldChar w:fldCharType="separate"/>
      </w:r>
      <w:r>
        <w:t>73</w:t>
      </w:r>
      <w:r>
        <w:fldChar w:fldCharType="end"/>
      </w:r>
    </w:p>
    <w:p w14:paraId="69D07766" w14:textId="0941CC7A" w:rsidR="00045255" w:rsidRDefault="0004525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MME identifier association</w:t>
      </w:r>
      <w:r>
        <w:tab/>
      </w:r>
      <w:r>
        <w:fldChar w:fldCharType="begin" w:fldLock="1"/>
      </w:r>
      <w:r>
        <w:instrText xml:space="preserve"> PAGEREF _Toc183592171 \h </w:instrText>
      </w:r>
      <w:r>
        <w:fldChar w:fldCharType="separate"/>
      </w:r>
      <w:r>
        <w:t>73</w:t>
      </w:r>
      <w:r>
        <w:fldChar w:fldCharType="end"/>
      </w:r>
    </w:p>
    <w:p w14:paraId="7D818574" w14:textId="5316831F" w:rsidR="00045255" w:rsidRDefault="0004525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_Toc183592172 \h </w:instrText>
      </w:r>
      <w:r>
        <w:fldChar w:fldCharType="separate"/>
      </w:r>
      <w:r>
        <w:t>74</w:t>
      </w:r>
      <w:r>
        <w:fldChar w:fldCharType="end"/>
      </w:r>
    </w:p>
    <w:p w14:paraId="6CE9A794" w14:textId="0AA21BA2" w:rsidR="00045255" w:rsidRDefault="0004525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LI at SGW/PGW and ePDG</w:t>
      </w:r>
      <w:r>
        <w:tab/>
      </w:r>
      <w:r>
        <w:fldChar w:fldCharType="begin" w:fldLock="1"/>
      </w:r>
      <w:r>
        <w:instrText xml:space="preserve"> PAGEREF _Toc183592173 \h </w:instrText>
      </w:r>
      <w:r>
        <w:fldChar w:fldCharType="separate"/>
      </w:r>
      <w:r>
        <w:t>74</w:t>
      </w:r>
      <w:r>
        <w:fldChar w:fldCharType="end"/>
      </w:r>
    </w:p>
    <w:p w14:paraId="5ACEBD18" w14:textId="53095A80" w:rsidR="00045255" w:rsidRDefault="0004525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_Toc183592174 \h </w:instrText>
      </w:r>
      <w:r>
        <w:fldChar w:fldCharType="separate"/>
      </w:r>
      <w:r>
        <w:t>74</w:t>
      </w:r>
      <w:r>
        <w:fldChar w:fldCharType="end"/>
      </w:r>
    </w:p>
    <w:p w14:paraId="483923F3" w14:textId="590D8A80" w:rsidR="00045255" w:rsidRDefault="00045255">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_Toc183592175 \h </w:instrText>
      </w:r>
      <w:r>
        <w:fldChar w:fldCharType="separate"/>
      </w:r>
      <w:r>
        <w:t>74</w:t>
      </w:r>
      <w:r>
        <w:fldChar w:fldCharType="end"/>
      </w:r>
    </w:p>
    <w:p w14:paraId="53250023" w14:textId="0F7CD09A" w:rsidR="00045255" w:rsidRDefault="00045255">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Generation of xCC at CC-POI in the SGW/PGW and ePDG over LI_X3</w:t>
      </w:r>
      <w:r>
        <w:tab/>
      </w:r>
      <w:r>
        <w:fldChar w:fldCharType="begin" w:fldLock="1"/>
      </w:r>
      <w:r>
        <w:instrText xml:space="preserve"> PAGEREF _Toc183592176 \h </w:instrText>
      </w:r>
      <w:r>
        <w:fldChar w:fldCharType="separate"/>
      </w:r>
      <w:r>
        <w:t>75</w:t>
      </w:r>
      <w:r>
        <w:fldChar w:fldCharType="end"/>
      </w:r>
    </w:p>
    <w:p w14:paraId="4D8316E8" w14:textId="543133A7" w:rsidR="00045255" w:rsidRDefault="00045255">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_Toc183592177 \h </w:instrText>
      </w:r>
      <w:r>
        <w:fldChar w:fldCharType="separate"/>
      </w:r>
      <w:r>
        <w:t>75</w:t>
      </w:r>
      <w:r>
        <w:fldChar w:fldCharType="end"/>
      </w:r>
    </w:p>
    <w:p w14:paraId="3912941B" w14:textId="2BEED9FC" w:rsidR="00045255" w:rsidRDefault="00045255">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_Toc183592178 \h </w:instrText>
      </w:r>
      <w:r>
        <w:fldChar w:fldCharType="separate"/>
      </w:r>
      <w:r>
        <w:t>75</w:t>
      </w:r>
      <w:r>
        <w:fldChar w:fldCharType="end"/>
      </w:r>
    </w:p>
    <w:p w14:paraId="18C890C6" w14:textId="5F206B92" w:rsidR="00045255" w:rsidRDefault="0004525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3G</w:t>
      </w:r>
      <w:r>
        <w:tab/>
      </w:r>
      <w:r>
        <w:fldChar w:fldCharType="begin" w:fldLock="1"/>
      </w:r>
      <w:r>
        <w:instrText xml:space="preserve"> PAGEREF _Toc183592179 \h </w:instrText>
      </w:r>
      <w:r>
        <w:fldChar w:fldCharType="separate"/>
      </w:r>
      <w:r>
        <w:t>75</w:t>
      </w:r>
      <w:r>
        <w:fldChar w:fldCharType="end"/>
      </w:r>
    </w:p>
    <w:p w14:paraId="6166C1E9" w14:textId="213D5772" w:rsidR="00045255" w:rsidRDefault="0004525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Service Layer Based Interception</w:t>
      </w:r>
      <w:r>
        <w:tab/>
      </w:r>
      <w:r>
        <w:fldChar w:fldCharType="begin" w:fldLock="1"/>
      </w:r>
      <w:r>
        <w:instrText xml:space="preserve"> PAGEREF _Toc183592180 \h </w:instrText>
      </w:r>
      <w:r>
        <w:fldChar w:fldCharType="separate"/>
      </w:r>
      <w:r>
        <w:t>76</w:t>
      </w:r>
      <w:r>
        <w:fldChar w:fldCharType="end"/>
      </w:r>
    </w:p>
    <w:p w14:paraId="3E29FA83" w14:textId="5250A37C" w:rsidR="00045255" w:rsidRDefault="0004525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_Toc183592181 \h </w:instrText>
      </w:r>
      <w:r>
        <w:fldChar w:fldCharType="separate"/>
      </w:r>
      <w:r>
        <w:t>76</w:t>
      </w:r>
      <w:r>
        <w:fldChar w:fldCharType="end"/>
      </w:r>
    </w:p>
    <w:p w14:paraId="6B7C3886" w14:textId="70DA9B20" w:rsidR="00045255" w:rsidRDefault="0004525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Central Subscriber Management</w:t>
      </w:r>
      <w:r>
        <w:tab/>
      </w:r>
      <w:r>
        <w:fldChar w:fldCharType="begin" w:fldLock="1"/>
      </w:r>
      <w:r>
        <w:instrText xml:space="preserve"> PAGEREF _Toc183592182 \h </w:instrText>
      </w:r>
      <w:r>
        <w:fldChar w:fldCharType="separate"/>
      </w:r>
      <w:r>
        <w:t>76</w:t>
      </w:r>
      <w:r>
        <w:fldChar w:fldCharType="end"/>
      </w:r>
    </w:p>
    <w:p w14:paraId="17914AB8" w14:textId="7759CB09" w:rsidR="00045255" w:rsidRDefault="0004525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_Toc183592183 \h </w:instrText>
      </w:r>
      <w:r>
        <w:fldChar w:fldCharType="separate"/>
      </w:r>
      <w:r>
        <w:t>76</w:t>
      </w:r>
      <w:r>
        <w:fldChar w:fldCharType="end"/>
      </w:r>
    </w:p>
    <w:p w14:paraId="3BEC26D2" w14:textId="08BF0DAA" w:rsidR="00045255" w:rsidRDefault="0004525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LI at UDM</w:t>
      </w:r>
      <w:r>
        <w:tab/>
      </w:r>
      <w:r>
        <w:fldChar w:fldCharType="begin" w:fldLock="1"/>
      </w:r>
      <w:r>
        <w:instrText xml:space="preserve"> PAGEREF _Toc183592184 \h </w:instrText>
      </w:r>
      <w:r>
        <w:fldChar w:fldCharType="separate"/>
      </w:r>
      <w:r>
        <w:t>76</w:t>
      </w:r>
      <w:r>
        <w:fldChar w:fldCharType="end"/>
      </w:r>
    </w:p>
    <w:p w14:paraId="6D9A260C" w14:textId="1E0D617C" w:rsidR="00045255" w:rsidRDefault="0004525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_Toc183592185 \h </w:instrText>
      </w:r>
      <w:r>
        <w:fldChar w:fldCharType="separate"/>
      </w:r>
      <w:r>
        <w:t>76</w:t>
      </w:r>
      <w:r>
        <w:fldChar w:fldCharType="end"/>
      </w:r>
    </w:p>
    <w:p w14:paraId="4DB27971" w14:textId="4D23CD8C" w:rsidR="00045255" w:rsidRDefault="0004525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_Toc183592186 \h </w:instrText>
      </w:r>
      <w:r>
        <w:fldChar w:fldCharType="separate"/>
      </w:r>
      <w:r>
        <w:t>76</w:t>
      </w:r>
      <w:r>
        <w:fldChar w:fldCharType="end"/>
      </w:r>
    </w:p>
    <w:p w14:paraId="52E9D138" w14:textId="5A2FDCF3" w:rsidR="00045255" w:rsidRDefault="0004525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_Toc183592187 \h </w:instrText>
      </w:r>
      <w:r>
        <w:fldChar w:fldCharType="separate"/>
      </w:r>
      <w:r>
        <w:t>76</w:t>
      </w:r>
      <w:r>
        <w:fldChar w:fldCharType="end"/>
      </w:r>
    </w:p>
    <w:p w14:paraId="6F0C4422" w14:textId="246A8D19" w:rsidR="00045255" w:rsidRDefault="00045255">
      <w:pPr>
        <w:pStyle w:val="TOC5"/>
        <w:rPr>
          <w:rFonts w:asciiTheme="minorHAnsi" w:eastAsiaTheme="minorEastAsia" w:hAnsiTheme="minorHAnsi" w:cstheme="minorBidi"/>
          <w:kern w:val="2"/>
          <w:sz w:val="24"/>
          <w:szCs w:val="24"/>
          <w:lang w:eastAsia="en-GB"/>
          <w14:ligatures w14:val="standardContextual"/>
        </w:rPr>
      </w:pPr>
      <w:r>
        <w:t>7.2.2.3.1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_Toc183592188 \h </w:instrText>
      </w:r>
      <w:r>
        <w:fldChar w:fldCharType="separate"/>
      </w:r>
      <w:r>
        <w:t>76</w:t>
      </w:r>
      <w:r>
        <w:fldChar w:fldCharType="end"/>
      </w:r>
    </w:p>
    <w:p w14:paraId="449EB0AE" w14:textId="4C93E243" w:rsidR="00045255" w:rsidRDefault="00045255">
      <w:pPr>
        <w:pStyle w:val="TOC5"/>
        <w:rPr>
          <w:rFonts w:asciiTheme="minorHAnsi" w:eastAsiaTheme="minorEastAsia" w:hAnsiTheme="minorHAnsi" w:cstheme="minorBidi"/>
          <w:kern w:val="2"/>
          <w:sz w:val="24"/>
          <w:szCs w:val="24"/>
          <w:lang w:eastAsia="en-GB"/>
          <w14:ligatures w14:val="standardContextual"/>
        </w:rPr>
      </w:pPr>
      <w:r>
        <w:t>7.2.2.3.2</w:t>
      </w:r>
      <w:r>
        <w:rPr>
          <w:rFonts w:asciiTheme="minorHAnsi" w:eastAsiaTheme="minorEastAsia" w:hAnsiTheme="minorHAnsi" w:cstheme="minorBidi"/>
          <w:kern w:val="2"/>
          <w:sz w:val="24"/>
          <w:szCs w:val="24"/>
          <w:lang w:eastAsia="en-GB"/>
          <w14:ligatures w14:val="standardContextual"/>
        </w:rPr>
        <w:tab/>
      </w:r>
      <w:r>
        <w:t>Serving system</w:t>
      </w:r>
      <w:r>
        <w:tab/>
      </w:r>
      <w:r>
        <w:fldChar w:fldCharType="begin" w:fldLock="1"/>
      </w:r>
      <w:r>
        <w:instrText xml:space="preserve"> PAGEREF _Toc183592189 \h </w:instrText>
      </w:r>
      <w:r>
        <w:fldChar w:fldCharType="separate"/>
      </w:r>
      <w:r>
        <w:t>76</w:t>
      </w:r>
      <w:r>
        <w:fldChar w:fldCharType="end"/>
      </w:r>
    </w:p>
    <w:p w14:paraId="16ECE572" w14:textId="5F0B437F" w:rsidR="00045255" w:rsidRDefault="00045255">
      <w:pPr>
        <w:pStyle w:val="TOC5"/>
        <w:rPr>
          <w:rFonts w:asciiTheme="minorHAnsi" w:eastAsiaTheme="minorEastAsia" w:hAnsiTheme="minorHAnsi" w:cstheme="minorBidi"/>
          <w:kern w:val="2"/>
          <w:sz w:val="24"/>
          <w:szCs w:val="24"/>
          <w:lang w:eastAsia="en-GB"/>
          <w14:ligatures w14:val="standardContextual"/>
        </w:rPr>
      </w:pPr>
      <w:r>
        <w:t>7.2.2.3.3</w:t>
      </w:r>
      <w:r>
        <w:rPr>
          <w:rFonts w:asciiTheme="minorHAnsi" w:eastAsiaTheme="minorEastAsia" w:hAnsiTheme="minorHAnsi" w:cstheme="minorBidi"/>
          <w:kern w:val="2"/>
          <w:sz w:val="24"/>
          <w:szCs w:val="24"/>
          <w:lang w:eastAsia="en-GB"/>
          <w14:ligatures w14:val="standardContextual"/>
        </w:rPr>
        <w:tab/>
      </w:r>
      <w:r>
        <w:t>Subscriber record change</w:t>
      </w:r>
      <w:r>
        <w:tab/>
      </w:r>
      <w:r>
        <w:fldChar w:fldCharType="begin" w:fldLock="1"/>
      </w:r>
      <w:r>
        <w:instrText xml:space="preserve"> PAGEREF _Toc183592190 \h </w:instrText>
      </w:r>
      <w:r>
        <w:fldChar w:fldCharType="separate"/>
      </w:r>
      <w:r>
        <w:t>77</w:t>
      </w:r>
      <w:r>
        <w:fldChar w:fldCharType="end"/>
      </w:r>
    </w:p>
    <w:p w14:paraId="192AFEEA" w14:textId="525DDE9F" w:rsidR="00045255" w:rsidRDefault="00045255">
      <w:pPr>
        <w:pStyle w:val="TOC5"/>
        <w:rPr>
          <w:rFonts w:asciiTheme="minorHAnsi" w:eastAsiaTheme="minorEastAsia" w:hAnsiTheme="minorHAnsi" w:cstheme="minorBidi"/>
          <w:kern w:val="2"/>
          <w:sz w:val="24"/>
          <w:szCs w:val="24"/>
          <w:lang w:eastAsia="en-GB"/>
          <w14:ligatures w14:val="standardContextual"/>
        </w:rPr>
      </w:pPr>
      <w:r>
        <w:t>7.2.2.3.4</w:t>
      </w:r>
      <w:r>
        <w:rPr>
          <w:rFonts w:asciiTheme="minorHAnsi" w:eastAsiaTheme="minorEastAsia" w:hAnsiTheme="minorHAnsi" w:cstheme="minorBidi"/>
          <w:kern w:val="2"/>
          <w:sz w:val="24"/>
          <w:szCs w:val="24"/>
          <w:lang w:eastAsia="en-GB"/>
          <w14:ligatures w14:val="standardContextual"/>
        </w:rPr>
        <w:tab/>
      </w:r>
      <w:r>
        <w:t>Cancel location</w:t>
      </w:r>
      <w:r>
        <w:tab/>
      </w:r>
      <w:r>
        <w:fldChar w:fldCharType="begin" w:fldLock="1"/>
      </w:r>
      <w:r>
        <w:instrText xml:space="preserve"> PAGEREF _Toc183592191 \h </w:instrText>
      </w:r>
      <w:r>
        <w:fldChar w:fldCharType="separate"/>
      </w:r>
      <w:r>
        <w:t>78</w:t>
      </w:r>
      <w:r>
        <w:fldChar w:fldCharType="end"/>
      </w:r>
    </w:p>
    <w:p w14:paraId="218208D6" w14:textId="506A0F02" w:rsidR="00045255" w:rsidRDefault="00045255">
      <w:pPr>
        <w:pStyle w:val="TOC5"/>
        <w:rPr>
          <w:rFonts w:asciiTheme="minorHAnsi" w:eastAsiaTheme="minorEastAsia" w:hAnsiTheme="minorHAnsi" w:cstheme="minorBidi"/>
          <w:kern w:val="2"/>
          <w:sz w:val="24"/>
          <w:szCs w:val="24"/>
          <w:lang w:eastAsia="en-GB"/>
          <w14:ligatures w14:val="standardContextual"/>
        </w:rPr>
      </w:pPr>
      <w:r>
        <w:t>7.2.2.3.5</w:t>
      </w:r>
      <w:r>
        <w:rPr>
          <w:rFonts w:asciiTheme="minorHAnsi" w:eastAsiaTheme="minorEastAsia" w:hAnsiTheme="minorHAnsi" w:cstheme="minorBidi"/>
          <w:kern w:val="2"/>
          <w:sz w:val="24"/>
          <w:szCs w:val="24"/>
          <w:lang w:eastAsia="en-GB"/>
          <w14:ligatures w14:val="standardContextual"/>
        </w:rPr>
        <w:tab/>
      </w:r>
      <w:r>
        <w:t>Location information request</w:t>
      </w:r>
      <w:r>
        <w:tab/>
      </w:r>
      <w:r>
        <w:fldChar w:fldCharType="begin" w:fldLock="1"/>
      </w:r>
      <w:r>
        <w:instrText xml:space="preserve"> PAGEREF _Toc183592192 \h </w:instrText>
      </w:r>
      <w:r>
        <w:fldChar w:fldCharType="separate"/>
      </w:r>
      <w:r>
        <w:t>79</w:t>
      </w:r>
      <w:r>
        <w:fldChar w:fldCharType="end"/>
      </w:r>
    </w:p>
    <w:p w14:paraId="1499CB91" w14:textId="1B37ECC4" w:rsidR="00045255" w:rsidRDefault="00045255">
      <w:pPr>
        <w:pStyle w:val="TOC4"/>
        <w:rPr>
          <w:rFonts w:asciiTheme="minorHAnsi" w:eastAsiaTheme="minorEastAsia" w:hAnsiTheme="minorHAnsi" w:cstheme="minorBidi"/>
          <w:kern w:val="2"/>
          <w:sz w:val="24"/>
          <w:szCs w:val="24"/>
          <w:lang w:eastAsia="en-GB"/>
          <w14:ligatures w14:val="standardContextual"/>
        </w:rPr>
      </w:pPr>
      <w:r>
        <w:t>7.2.2.4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_Toc183592193 \h </w:instrText>
      </w:r>
      <w:r>
        <w:fldChar w:fldCharType="separate"/>
      </w:r>
      <w:r>
        <w:t>79</w:t>
      </w:r>
      <w:r>
        <w:fldChar w:fldCharType="end"/>
      </w:r>
    </w:p>
    <w:p w14:paraId="6B233AA3" w14:textId="437DF4FA" w:rsidR="00045255" w:rsidRDefault="0004525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LI at HSS</w:t>
      </w:r>
      <w:r>
        <w:tab/>
      </w:r>
      <w:r>
        <w:fldChar w:fldCharType="begin" w:fldLock="1"/>
      </w:r>
      <w:r>
        <w:instrText xml:space="preserve"> PAGEREF _Toc183592194 \h </w:instrText>
      </w:r>
      <w:r>
        <w:fldChar w:fldCharType="separate"/>
      </w:r>
      <w:r>
        <w:t>79</w:t>
      </w:r>
      <w:r>
        <w:fldChar w:fldCharType="end"/>
      </w:r>
    </w:p>
    <w:p w14:paraId="418D6B90" w14:textId="61F6DA41" w:rsidR="00045255" w:rsidRDefault="0004525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_Toc183592195 \h </w:instrText>
      </w:r>
      <w:r>
        <w:fldChar w:fldCharType="separate"/>
      </w:r>
      <w:r>
        <w:t>79</w:t>
      </w:r>
      <w:r>
        <w:fldChar w:fldCharType="end"/>
      </w:r>
    </w:p>
    <w:p w14:paraId="69643FF6" w14:textId="5839D83E" w:rsidR="00045255" w:rsidRDefault="0004525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 xml:space="preserve"> Provisioning over LI_X1</w:t>
      </w:r>
      <w:r>
        <w:tab/>
      </w:r>
      <w:r>
        <w:fldChar w:fldCharType="begin" w:fldLock="1"/>
      </w:r>
      <w:r>
        <w:instrText xml:space="preserve"> PAGEREF _Toc183592196 \h </w:instrText>
      </w:r>
      <w:r>
        <w:fldChar w:fldCharType="separate"/>
      </w:r>
      <w:r>
        <w:t>80</w:t>
      </w:r>
      <w:r>
        <w:fldChar w:fldCharType="end"/>
      </w:r>
    </w:p>
    <w:p w14:paraId="45F6B99A" w14:textId="3BD9B640" w:rsidR="00045255" w:rsidRDefault="0004525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 xml:space="preserve"> Generation of xIRI over LI_X2</w:t>
      </w:r>
      <w:r>
        <w:tab/>
      </w:r>
      <w:r>
        <w:fldChar w:fldCharType="begin" w:fldLock="1"/>
      </w:r>
      <w:r>
        <w:instrText xml:space="preserve"> PAGEREF _Toc183592197 \h </w:instrText>
      </w:r>
      <w:r>
        <w:fldChar w:fldCharType="separate"/>
      </w:r>
      <w:r>
        <w:t>80</w:t>
      </w:r>
      <w:r>
        <w:fldChar w:fldCharType="end"/>
      </w:r>
    </w:p>
    <w:p w14:paraId="253B1EBD" w14:textId="015934B1" w:rsidR="00045255" w:rsidRDefault="0004525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_Toc183592198 \h </w:instrText>
      </w:r>
      <w:r>
        <w:fldChar w:fldCharType="separate"/>
      </w:r>
      <w:r>
        <w:t>80</w:t>
      </w:r>
      <w:r>
        <w:fldChar w:fldCharType="end"/>
      </w:r>
    </w:p>
    <w:p w14:paraId="681711AC" w14:textId="17B1A249" w:rsidR="00045255" w:rsidRDefault="0004525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Location</w:t>
      </w:r>
      <w:r>
        <w:tab/>
      </w:r>
      <w:r>
        <w:fldChar w:fldCharType="begin" w:fldLock="1"/>
      </w:r>
      <w:r>
        <w:instrText xml:space="preserve"> PAGEREF _Toc183592199 \h </w:instrText>
      </w:r>
      <w:r>
        <w:fldChar w:fldCharType="separate"/>
      </w:r>
      <w:r>
        <w:t>80</w:t>
      </w:r>
      <w:r>
        <w:fldChar w:fldCharType="end"/>
      </w:r>
    </w:p>
    <w:p w14:paraId="580DEB98" w14:textId="7357D178" w:rsidR="00045255" w:rsidRDefault="0004525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Lawful Access Location Services (LALS)</w:t>
      </w:r>
      <w:r>
        <w:tab/>
      </w:r>
      <w:r>
        <w:fldChar w:fldCharType="begin" w:fldLock="1"/>
      </w:r>
      <w:r>
        <w:instrText xml:space="preserve"> PAGEREF _Toc183592200 \h </w:instrText>
      </w:r>
      <w:r>
        <w:fldChar w:fldCharType="separate"/>
      </w:r>
      <w:r>
        <w:t>80</w:t>
      </w:r>
      <w:r>
        <w:fldChar w:fldCharType="end"/>
      </w:r>
    </w:p>
    <w:p w14:paraId="29140694" w14:textId="3CA03AD0" w:rsidR="00045255" w:rsidRDefault="00045255">
      <w:pPr>
        <w:pStyle w:val="TOC4"/>
        <w:rPr>
          <w:rFonts w:asciiTheme="minorHAnsi" w:eastAsiaTheme="minorEastAsia" w:hAnsiTheme="minorHAnsi" w:cstheme="minorBidi"/>
          <w:kern w:val="2"/>
          <w:sz w:val="24"/>
          <w:szCs w:val="24"/>
          <w:lang w:eastAsia="en-GB"/>
          <w14:ligatures w14:val="standardContextual"/>
        </w:rPr>
      </w:pPr>
      <w:r>
        <w:t>7.3.1.1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_Toc183592201 \h </w:instrText>
      </w:r>
      <w:r>
        <w:fldChar w:fldCharType="separate"/>
      </w:r>
      <w:r>
        <w:t>80</w:t>
      </w:r>
      <w:r>
        <w:fldChar w:fldCharType="end"/>
      </w:r>
    </w:p>
    <w:p w14:paraId="004D25E0" w14:textId="03E0E9C1" w:rsidR="00045255" w:rsidRDefault="00045255">
      <w:pPr>
        <w:pStyle w:val="TOC4"/>
        <w:rPr>
          <w:rFonts w:asciiTheme="minorHAnsi" w:eastAsiaTheme="minorEastAsia" w:hAnsiTheme="minorHAnsi" w:cstheme="minorBidi"/>
          <w:kern w:val="2"/>
          <w:sz w:val="24"/>
          <w:szCs w:val="24"/>
          <w:lang w:eastAsia="en-GB"/>
          <w14:ligatures w14:val="standardContextual"/>
        </w:rPr>
      </w:pPr>
      <w:r>
        <w:t>7.3.1.2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_Toc183592202 \h </w:instrText>
      </w:r>
      <w:r>
        <w:fldChar w:fldCharType="separate"/>
      </w:r>
      <w:r>
        <w:t>81</w:t>
      </w:r>
      <w:r>
        <w:fldChar w:fldCharType="end"/>
      </w:r>
    </w:p>
    <w:p w14:paraId="2AB2A824" w14:textId="1BFDB763" w:rsidR="00045255" w:rsidRDefault="00045255">
      <w:pPr>
        <w:pStyle w:val="TOC4"/>
        <w:rPr>
          <w:rFonts w:asciiTheme="minorHAnsi" w:eastAsiaTheme="minorEastAsia" w:hAnsiTheme="minorHAnsi" w:cstheme="minorBidi"/>
          <w:kern w:val="2"/>
          <w:sz w:val="24"/>
          <w:szCs w:val="24"/>
          <w:lang w:eastAsia="en-GB"/>
          <w14:ligatures w14:val="standardContextual"/>
        </w:rPr>
      </w:pPr>
      <w:r>
        <w:t>7.3.1.2.1</w:t>
      </w:r>
      <w:r>
        <w:rPr>
          <w:rFonts w:asciiTheme="minorHAnsi" w:eastAsiaTheme="minorEastAsia" w:hAnsiTheme="minorHAnsi" w:cstheme="minorBidi"/>
          <w:kern w:val="2"/>
          <w:sz w:val="24"/>
          <w:szCs w:val="24"/>
          <w:lang w:eastAsia="en-GB"/>
          <w14:ligatures w14:val="standardContextual"/>
        </w:rPr>
        <w:tab/>
      </w:r>
      <w:r>
        <w:t>Target positioning service</w:t>
      </w:r>
      <w:r>
        <w:tab/>
      </w:r>
      <w:r>
        <w:fldChar w:fldCharType="begin" w:fldLock="1"/>
      </w:r>
      <w:r>
        <w:instrText xml:space="preserve"> PAGEREF _Toc183592203 \h </w:instrText>
      </w:r>
      <w:r>
        <w:fldChar w:fldCharType="separate"/>
      </w:r>
      <w:r>
        <w:t>81</w:t>
      </w:r>
      <w:r>
        <w:fldChar w:fldCharType="end"/>
      </w:r>
    </w:p>
    <w:p w14:paraId="22E9358A" w14:textId="6C374A52" w:rsidR="00045255" w:rsidRDefault="00045255">
      <w:pPr>
        <w:pStyle w:val="TOC4"/>
        <w:rPr>
          <w:rFonts w:asciiTheme="minorHAnsi" w:eastAsiaTheme="minorEastAsia" w:hAnsiTheme="minorHAnsi" w:cstheme="minorBidi"/>
          <w:kern w:val="2"/>
          <w:sz w:val="24"/>
          <w:szCs w:val="24"/>
          <w:lang w:eastAsia="en-GB"/>
          <w14:ligatures w14:val="standardContextual"/>
        </w:rPr>
      </w:pPr>
      <w:r>
        <w:t>7.3.1.2.2</w:t>
      </w:r>
      <w:r>
        <w:rPr>
          <w:rFonts w:asciiTheme="minorHAnsi" w:eastAsiaTheme="minorEastAsia" w:hAnsiTheme="minorHAnsi" w:cstheme="minorBidi"/>
          <w:kern w:val="2"/>
          <w:sz w:val="24"/>
          <w:szCs w:val="24"/>
          <w:lang w:eastAsia="en-GB"/>
          <w14:ligatures w14:val="standardContextual"/>
        </w:rPr>
        <w:tab/>
      </w:r>
      <w:r>
        <w:t>Triggered location service</w:t>
      </w:r>
      <w:r>
        <w:tab/>
      </w:r>
      <w:r>
        <w:fldChar w:fldCharType="begin" w:fldLock="1"/>
      </w:r>
      <w:r>
        <w:instrText xml:space="preserve"> PAGEREF _Toc183592204 \h </w:instrText>
      </w:r>
      <w:r>
        <w:fldChar w:fldCharType="separate"/>
      </w:r>
      <w:r>
        <w:t>81</w:t>
      </w:r>
      <w:r>
        <w:fldChar w:fldCharType="end"/>
      </w:r>
    </w:p>
    <w:p w14:paraId="67B7A36E" w14:textId="06C1D298" w:rsidR="00045255" w:rsidRDefault="00045255">
      <w:pPr>
        <w:pStyle w:val="TOC4"/>
        <w:rPr>
          <w:rFonts w:asciiTheme="minorHAnsi" w:eastAsiaTheme="minorEastAsia" w:hAnsiTheme="minorHAnsi" w:cstheme="minorBidi"/>
          <w:kern w:val="2"/>
          <w:sz w:val="24"/>
          <w:szCs w:val="24"/>
          <w:lang w:eastAsia="en-GB"/>
          <w14:ligatures w14:val="standardContextual"/>
        </w:rPr>
      </w:pPr>
      <w:r>
        <w:t>7.3.1.3</w:t>
      </w:r>
      <w:r>
        <w:rPr>
          <w:rFonts w:asciiTheme="minorHAnsi" w:eastAsiaTheme="minorEastAsia" w:hAnsiTheme="minorHAnsi" w:cstheme="minorBidi"/>
          <w:kern w:val="2"/>
          <w:sz w:val="24"/>
          <w:szCs w:val="24"/>
          <w:lang w:eastAsia="en-GB"/>
          <w14:ligatures w14:val="standardContextual"/>
        </w:rPr>
        <w:tab/>
      </w:r>
      <w:r>
        <w:t>Triggering over LI_T2</w:t>
      </w:r>
      <w:r>
        <w:tab/>
      </w:r>
      <w:r>
        <w:fldChar w:fldCharType="begin" w:fldLock="1"/>
      </w:r>
      <w:r>
        <w:instrText xml:space="preserve"> PAGEREF _Toc183592205 \h </w:instrText>
      </w:r>
      <w:r>
        <w:fldChar w:fldCharType="separate"/>
      </w:r>
      <w:r>
        <w:t>82</w:t>
      </w:r>
      <w:r>
        <w:fldChar w:fldCharType="end"/>
      </w:r>
    </w:p>
    <w:p w14:paraId="0B05AAED" w14:textId="47F7DD59" w:rsidR="00045255" w:rsidRDefault="00045255">
      <w:pPr>
        <w:pStyle w:val="TOC4"/>
        <w:rPr>
          <w:rFonts w:asciiTheme="minorHAnsi" w:eastAsiaTheme="minorEastAsia" w:hAnsiTheme="minorHAnsi" w:cstheme="minorBidi"/>
          <w:kern w:val="2"/>
          <w:sz w:val="24"/>
          <w:szCs w:val="24"/>
          <w:lang w:eastAsia="en-GB"/>
          <w14:ligatures w14:val="standardContextual"/>
        </w:rPr>
      </w:pPr>
      <w:r>
        <w:t>7.3.1.4</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_Toc183592206 \h </w:instrText>
      </w:r>
      <w:r>
        <w:fldChar w:fldCharType="separate"/>
      </w:r>
      <w:r>
        <w:t>83</w:t>
      </w:r>
      <w:r>
        <w:fldChar w:fldCharType="end"/>
      </w:r>
    </w:p>
    <w:p w14:paraId="737AF227" w14:textId="28B328F7" w:rsidR="00045255" w:rsidRDefault="00045255">
      <w:pPr>
        <w:pStyle w:val="TOC4"/>
        <w:rPr>
          <w:rFonts w:asciiTheme="minorHAnsi" w:eastAsiaTheme="minorEastAsia" w:hAnsiTheme="minorHAnsi" w:cstheme="minorBidi"/>
          <w:kern w:val="2"/>
          <w:sz w:val="24"/>
          <w:szCs w:val="24"/>
          <w:lang w:eastAsia="en-GB"/>
          <w14:ligatures w14:val="standardContextual"/>
        </w:rPr>
      </w:pPr>
      <w:r>
        <w:t>7.3.1.5</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_Toc183592207 \h </w:instrText>
      </w:r>
      <w:r>
        <w:fldChar w:fldCharType="separate"/>
      </w:r>
      <w:r>
        <w:t>84</w:t>
      </w:r>
      <w:r>
        <w:fldChar w:fldCharType="end"/>
      </w:r>
    </w:p>
    <w:p w14:paraId="4EA8BAE0" w14:textId="3886B055" w:rsidR="00045255" w:rsidRDefault="0004525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Cell database information reporting</w:t>
      </w:r>
      <w:r>
        <w:tab/>
      </w:r>
      <w:r>
        <w:fldChar w:fldCharType="begin" w:fldLock="1"/>
      </w:r>
      <w:r>
        <w:instrText xml:space="preserve"> PAGEREF _Toc183592208 \h </w:instrText>
      </w:r>
      <w:r>
        <w:fldChar w:fldCharType="separate"/>
      </w:r>
      <w:r>
        <w:t>84</w:t>
      </w:r>
      <w:r>
        <w:fldChar w:fldCharType="end"/>
      </w:r>
    </w:p>
    <w:p w14:paraId="3A161531" w14:textId="004EC049" w:rsidR="00045255" w:rsidRDefault="00045255">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_Toc183592209 \h </w:instrText>
      </w:r>
      <w:r>
        <w:fldChar w:fldCharType="separate"/>
      </w:r>
      <w:r>
        <w:t>84</w:t>
      </w:r>
      <w:r>
        <w:fldChar w:fldCharType="end"/>
      </w:r>
    </w:p>
    <w:p w14:paraId="7C37CF44" w14:textId="37222D1E" w:rsidR="00045255" w:rsidRDefault="00045255">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Delivery of cell site information over LI_HI2</w:t>
      </w:r>
      <w:r>
        <w:tab/>
      </w:r>
      <w:r>
        <w:fldChar w:fldCharType="begin" w:fldLock="1"/>
      </w:r>
      <w:r>
        <w:instrText xml:space="preserve"> PAGEREF _Toc183592210 \h </w:instrText>
      </w:r>
      <w:r>
        <w:fldChar w:fldCharType="separate"/>
      </w:r>
      <w:r>
        <w:t>84</w:t>
      </w:r>
      <w:r>
        <w:fldChar w:fldCharType="end"/>
      </w:r>
    </w:p>
    <w:p w14:paraId="04175513" w14:textId="03EF076B" w:rsidR="00045255" w:rsidRDefault="00045255">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Use of the Location structure</w:t>
      </w:r>
      <w:r>
        <w:tab/>
      </w:r>
      <w:r>
        <w:fldChar w:fldCharType="begin" w:fldLock="1"/>
      </w:r>
      <w:r>
        <w:instrText xml:space="preserve"> PAGEREF _Toc183592211 \h </w:instrText>
      </w:r>
      <w:r>
        <w:fldChar w:fldCharType="separate"/>
      </w:r>
      <w:r>
        <w:t>84</w:t>
      </w:r>
      <w:r>
        <w:fldChar w:fldCharType="end"/>
      </w:r>
    </w:p>
    <w:p w14:paraId="0E2766A3" w14:textId="5981767C" w:rsidR="00045255" w:rsidRDefault="00045255">
      <w:pPr>
        <w:pStyle w:val="TOC4"/>
        <w:rPr>
          <w:rFonts w:asciiTheme="minorHAnsi" w:eastAsiaTheme="minorEastAsia" w:hAnsiTheme="minorHAnsi" w:cstheme="minorBidi"/>
          <w:kern w:val="2"/>
          <w:sz w:val="24"/>
          <w:szCs w:val="24"/>
          <w:lang w:eastAsia="en-GB"/>
          <w14:ligatures w14:val="standardContextual"/>
        </w:rPr>
      </w:pPr>
      <w:r>
        <w:t>7.3.3.1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_Toc183592212 \h </w:instrText>
      </w:r>
      <w:r>
        <w:fldChar w:fldCharType="separate"/>
      </w:r>
      <w:r>
        <w:t>84</w:t>
      </w:r>
      <w:r>
        <w:fldChar w:fldCharType="end"/>
      </w:r>
    </w:p>
    <w:p w14:paraId="18993F8D" w14:textId="3E401BBA" w:rsidR="00045255" w:rsidRDefault="0004525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Messaging</w:t>
      </w:r>
      <w:r>
        <w:tab/>
      </w:r>
      <w:r>
        <w:fldChar w:fldCharType="begin" w:fldLock="1"/>
      </w:r>
      <w:r>
        <w:instrText xml:space="preserve"> PAGEREF _Toc183592213 \h </w:instrText>
      </w:r>
      <w:r>
        <w:fldChar w:fldCharType="separate"/>
      </w:r>
      <w:r>
        <w:t>85</w:t>
      </w:r>
      <w:r>
        <w:fldChar w:fldCharType="end"/>
      </w:r>
    </w:p>
    <w:p w14:paraId="4A27D0E0" w14:textId="688BD763" w:rsidR="00045255" w:rsidRDefault="0004525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_Toc183592214 \h </w:instrText>
      </w:r>
      <w:r>
        <w:fldChar w:fldCharType="separate"/>
      </w:r>
      <w:r>
        <w:t>85</w:t>
      </w:r>
      <w:r>
        <w:fldChar w:fldCharType="end"/>
      </w:r>
    </w:p>
    <w:p w14:paraId="7484F43E" w14:textId="50A1A8FA" w:rsidR="00045255" w:rsidRDefault="00045255">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LI at the MMS Proxy-Relay</w:t>
      </w:r>
      <w:r>
        <w:tab/>
      </w:r>
      <w:r>
        <w:fldChar w:fldCharType="begin" w:fldLock="1"/>
      </w:r>
      <w:r>
        <w:instrText xml:space="preserve"> PAGEREF _Toc183592215 \h </w:instrText>
      </w:r>
      <w:r>
        <w:fldChar w:fldCharType="separate"/>
      </w:r>
      <w:r>
        <w:t>85</w:t>
      </w:r>
      <w:r>
        <w:fldChar w:fldCharType="end"/>
      </w:r>
    </w:p>
    <w:p w14:paraId="2B9AEAAE" w14:textId="03CFA53E" w:rsidR="00045255" w:rsidRDefault="00045255">
      <w:pPr>
        <w:pStyle w:val="TOC4"/>
        <w:rPr>
          <w:rFonts w:asciiTheme="minorHAnsi" w:eastAsiaTheme="minorEastAsia" w:hAnsiTheme="minorHAnsi" w:cstheme="minorBidi"/>
          <w:kern w:val="2"/>
          <w:sz w:val="24"/>
          <w:szCs w:val="24"/>
          <w:lang w:eastAsia="en-GB"/>
          <w14:ligatures w14:val="standardContextual"/>
        </w:rPr>
      </w:pPr>
      <w:r>
        <w:lastRenderedPageBreak/>
        <w:t>7.4.2.1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_Toc183592216 \h </w:instrText>
      </w:r>
      <w:r>
        <w:fldChar w:fldCharType="separate"/>
      </w:r>
      <w:r>
        <w:t>85</w:t>
      </w:r>
      <w:r>
        <w:fldChar w:fldCharType="end"/>
      </w:r>
    </w:p>
    <w:p w14:paraId="7129EE4C" w14:textId="2D17A832" w:rsidR="00045255" w:rsidRDefault="00045255">
      <w:pPr>
        <w:pStyle w:val="TOC4"/>
        <w:rPr>
          <w:rFonts w:asciiTheme="minorHAnsi" w:eastAsiaTheme="minorEastAsia" w:hAnsiTheme="minorHAnsi" w:cstheme="minorBidi"/>
          <w:kern w:val="2"/>
          <w:sz w:val="24"/>
          <w:szCs w:val="24"/>
          <w:lang w:eastAsia="en-GB"/>
          <w14:ligatures w14:val="standardContextual"/>
        </w:rPr>
      </w:pPr>
      <w:r>
        <w:t>7.4.2.2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_Toc183592217 \h </w:instrText>
      </w:r>
      <w:r>
        <w:fldChar w:fldCharType="separate"/>
      </w:r>
      <w:r>
        <w:t>85</w:t>
      </w:r>
      <w:r>
        <w:fldChar w:fldCharType="end"/>
      </w:r>
    </w:p>
    <w:p w14:paraId="70A7D8AF" w14:textId="717E433C" w:rsidR="00045255" w:rsidRDefault="00045255">
      <w:pPr>
        <w:pStyle w:val="TOC4"/>
        <w:rPr>
          <w:rFonts w:asciiTheme="minorHAnsi" w:eastAsiaTheme="minorEastAsia" w:hAnsiTheme="minorHAnsi" w:cstheme="minorBidi"/>
          <w:kern w:val="2"/>
          <w:sz w:val="24"/>
          <w:szCs w:val="24"/>
          <w:lang w:eastAsia="en-GB"/>
          <w14:ligatures w14:val="standardContextual"/>
        </w:rPr>
      </w:pPr>
      <w:r>
        <w:t>7.4.2.3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_Toc183592218 \h </w:instrText>
      </w:r>
      <w:r>
        <w:fldChar w:fldCharType="separate"/>
      </w:r>
      <w:r>
        <w:t>85</w:t>
      </w:r>
      <w:r>
        <w:fldChar w:fldCharType="end"/>
      </w:r>
    </w:p>
    <w:p w14:paraId="7230B42C" w14:textId="752EB6FA" w:rsidR="00045255" w:rsidRDefault="00045255">
      <w:pPr>
        <w:pStyle w:val="TOC4"/>
        <w:rPr>
          <w:rFonts w:asciiTheme="minorHAnsi" w:eastAsiaTheme="minorEastAsia" w:hAnsiTheme="minorHAnsi" w:cstheme="minorBidi"/>
          <w:kern w:val="2"/>
          <w:sz w:val="24"/>
          <w:szCs w:val="24"/>
          <w:lang w:eastAsia="en-GB"/>
          <w14:ligatures w14:val="standardContextual"/>
        </w:rPr>
      </w:pPr>
      <w:r>
        <w:t>7.4.2.4</w:t>
      </w:r>
      <w:r>
        <w:rPr>
          <w:rFonts w:asciiTheme="minorHAnsi" w:eastAsiaTheme="minorEastAsia" w:hAnsiTheme="minorHAnsi" w:cstheme="minorBidi"/>
          <w:kern w:val="2"/>
          <w:sz w:val="24"/>
          <w:szCs w:val="24"/>
          <w:lang w:eastAsia="en-GB"/>
          <w14:ligatures w14:val="standardContextual"/>
        </w:rPr>
        <w:tab/>
      </w:r>
      <w:r>
        <w:t>MMS Record Generation Cases</w:t>
      </w:r>
      <w:r>
        <w:tab/>
      </w:r>
      <w:r>
        <w:fldChar w:fldCharType="begin" w:fldLock="1"/>
      </w:r>
      <w:r>
        <w:instrText xml:space="preserve"> PAGEREF _Toc183592219 \h </w:instrText>
      </w:r>
      <w:r>
        <w:fldChar w:fldCharType="separate"/>
      </w:r>
      <w:r>
        <w:t>85</w:t>
      </w:r>
      <w:r>
        <w:fldChar w:fldCharType="end"/>
      </w:r>
    </w:p>
    <w:p w14:paraId="517CECE7" w14:textId="1AD7DA3A" w:rsidR="00045255" w:rsidRDefault="00045255">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MMS Records</w:t>
      </w:r>
      <w:r>
        <w:tab/>
      </w:r>
      <w:r>
        <w:fldChar w:fldCharType="begin" w:fldLock="1"/>
      </w:r>
      <w:r>
        <w:instrText xml:space="preserve"> PAGEREF _Toc183592220 \h </w:instrText>
      </w:r>
      <w:r>
        <w:fldChar w:fldCharType="separate"/>
      </w:r>
      <w:r>
        <w:t>86</w:t>
      </w:r>
      <w:r>
        <w:fldChar w:fldCharType="end"/>
      </w:r>
    </w:p>
    <w:p w14:paraId="40992991" w14:textId="780954AA" w:rsidR="00045255" w:rsidRDefault="00045255">
      <w:pPr>
        <w:pStyle w:val="TOC4"/>
        <w:rPr>
          <w:rFonts w:asciiTheme="minorHAnsi" w:eastAsiaTheme="minorEastAsia" w:hAnsiTheme="minorHAnsi" w:cstheme="minorBidi"/>
          <w:kern w:val="2"/>
          <w:sz w:val="24"/>
          <w:szCs w:val="24"/>
          <w:lang w:eastAsia="en-GB"/>
          <w14:ligatures w14:val="standardContextual"/>
        </w:rPr>
      </w:pPr>
      <w:r>
        <w:t>7.4.3.1</w:t>
      </w:r>
      <w:r>
        <w:rPr>
          <w:rFonts w:asciiTheme="minorHAnsi" w:eastAsiaTheme="minorEastAsia" w:hAnsiTheme="minorHAnsi" w:cstheme="minorBidi"/>
          <w:kern w:val="2"/>
          <w:sz w:val="24"/>
          <w:szCs w:val="24"/>
          <w:lang w:eastAsia="en-GB"/>
          <w14:ligatures w14:val="standardContextual"/>
        </w:rPr>
        <w:tab/>
      </w:r>
      <w:r>
        <w:t>MMSSend</w:t>
      </w:r>
      <w:r>
        <w:tab/>
      </w:r>
      <w:r>
        <w:fldChar w:fldCharType="begin" w:fldLock="1"/>
      </w:r>
      <w:r>
        <w:instrText xml:space="preserve"> PAGEREF _Toc183592221 \h </w:instrText>
      </w:r>
      <w:r>
        <w:fldChar w:fldCharType="separate"/>
      </w:r>
      <w:r>
        <w:t>86</w:t>
      </w:r>
      <w:r>
        <w:fldChar w:fldCharType="end"/>
      </w:r>
    </w:p>
    <w:p w14:paraId="4EDC7CBC" w14:textId="6E9A5359" w:rsidR="00045255" w:rsidRDefault="00045255">
      <w:pPr>
        <w:pStyle w:val="TOC4"/>
        <w:rPr>
          <w:rFonts w:asciiTheme="minorHAnsi" w:eastAsiaTheme="minorEastAsia" w:hAnsiTheme="minorHAnsi" w:cstheme="minorBidi"/>
          <w:kern w:val="2"/>
          <w:sz w:val="24"/>
          <w:szCs w:val="24"/>
          <w:lang w:eastAsia="en-GB"/>
          <w14:ligatures w14:val="standardContextual"/>
        </w:rPr>
      </w:pPr>
      <w:r>
        <w:t>7.4.3.2</w:t>
      </w:r>
      <w:r>
        <w:rPr>
          <w:rFonts w:asciiTheme="minorHAnsi" w:eastAsiaTheme="minorEastAsia" w:hAnsiTheme="minorHAnsi" w:cstheme="minorBidi"/>
          <w:kern w:val="2"/>
          <w:sz w:val="24"/>
          <w:szCs w:val="24"/>
          <w:lang w:eastAsia="en-GB"/>
          <w14:ligatures w14:val="standardContextual"/>
        </w:rPr>
        <w:tab/>
      </w:r>
      <w:r>
        <w:t>MMSSendByNonLocalTarget</w:t>
      </w:r>
      <w:r>
        <w:tab/>
      </w:r>
      <w:r>
        <w:fldChar w:fldCharType="begin" w:fldLock="1"/>
      </w:r>
      <w:r>
        <w:instrText xml:space="preserve"> PAGEREF _Toc183592222 \h </w:instrText>
      </w:r>
      <w:r>
        <w:fldChar w:fldCharType="separate"/>
      </w:r>
      <w:r>
        <w:t>88</w:t>
      </w:r>
      <w:r>
        <w:fldChar w:fldCharType="end"/>
      </w:r>
    </w:p>
    <w:p w14:paraId="7BAA2910" w14:textId="1145A4AF" w:rsidR="00045255" w:rsidRDefault="00045255">
      <w:pPr>
        <w:pStyle w:val="TOC4"/>
        <w:rPr>
          <w:rFonts w:asciiTheme="minorHAnsi" w:eastAsiaTheme="minorEastAsia" w:hAnsiTheme="minorHAnsi" w:cstheme="minorBidi"/>
          <w:kern w:val="2"/>
          <w:sz w:val="24"/>
          <w:szCs w:val="24"/>
          <w:lang w:eastAsia="en-GB"/>
          <w14:ligatures w14:val="standardContextual"/>
        </w:rPr>
      </w:pPr>
      <w:r>
        <w:t>7.4.3.2A</w:t>
      </w:r>
      <w:r>
        <w:rPr>
          <w:rFonts w:asciiTheme="minorHAnsi" w:eastAsiaTheme="minorEastAsia" w:hAnsiTheme="minorHAnsi" w:cstheme="minorBidi"/>
          <w:kern w:val="2"/>
          <w:sz w:val="24"/>
          <w:szCs w:val="24"/>
          <w:lang w:eastAsia="en-GB"/>
          <w14:ligatures w14:val="standardContextual"/>
        </w:rPr>
        <w:tab/>
      </w:r>
      <w:r>
        <w:t>MMSConvertedFromEmail</w:t>
      </w:r>
      <w:r>
        <w:tab/>
      </w:r>
      <w:r>
        <w:fldChar w:fldCharType="begin" w:fldLock="1"/>
      </w:r>
      <w:r>
        <w:instrText xml:space="preserve"> PAGEREF _Toc183592223 \h </w:instrText>
      </w:r>
      <w:r>
        <w:fldChar w:fldCharType="separate"/>
      </w:r>
      <w:r>
        <w:t>90</w:t>
      </w:r>
      <w:r>
        <w:fldChar w:fldCharType="end"/>
      </w:r>
    </w:p>
    <w:p w14:paraId="49F632D0" w14:textId="396FB7ED" w:rsidR="00045255" w:rsidRDefault="00045255">
      <w:pPr>
        <w:pStyle w:val="TOC4"/>
        <w:rPr>
          <w:rFonts w:asciiTheme="minorHAnsi" w:eastAsiaTheme="minorEastAsia" w:hAnsiTheme="minorHAnsi" w:cstheme="minorBidi"/>
          <w:kern w:val="2"/>
          <w:sz w:val="24"/>
          <w:szCs w:val="24"/>
          <w:lang w:eastAsia="en-GB"/>
          <w14:ligatures w14:val="standardContextual"/>
        </w:rPr>
      </w:pPr>
      <w:r>
        <w:t>7.4.3.3</w:t>
      </w:r>
      <w:r>
        <w:rPr>
          <w:rFonts w:asciiTheme="minorHAnsi" w:eastAsiaTheme="minorEastAsia" w:hAnsiTheme="minorHAnsi" w:cstheme="minorBidi"/>
          <w:kern w:val="2"/>
          <w:sz w:val="24"/>
          <w:szCs w:val="24"/>
          <w:lang w:eastAsia="en-GB"/>
          <w14:ligatures w14:val="standardContextual"/>
        </w:rPr>
        <w:tab/>
      </w:r>
      <w:r>
        <w:t>MMSNotification</w:t>
      </w:r>
      <w:r>
        <w:tab/>
      </w:r>
      <w:r>
        <w:fldChar w:fldCharType="begin" w:fldLock="1"/>
      </w:r>
      <w:r>
        <w:instrText xml:space="preserve"> PAGEREF _Toc183592224 \h </w:instrText>
      </w:r>
      <w:r>
        <w:fldChar w:fldCharType="separate"/>
      </w:r>
      <w:r>
        <w:t>90</w:t>
      </w:r>
      <w:r>
        <w:fldChar w:fldCharType="end"/>
      </w:r>
    </w:p>
    <w:p w14:paraId="050833E7" w14:textId="20FB2E79" w:rsidR="00045255" w:rsidRDefault="00045255">
      <w:pPr>
        <w:pStyle w:val="TOC4"/>
        <w:rPr>
          <w:rFonts w:asciiTheme="minorHAnsi" w:eastAsiaTheme="minorEastAsia" w:hAnsiTheme="minorHAnsi" w:cstheme="minorBidi"/>
          <w:kern w:val="2"/>
          <w:sz w:val="24"/>
          <w:szCs w:val="24"/>
          <w:lang w:eastAsia="en-GB"/>
          <w14:ligatures w14:val="standardContextual"/>
        </w:rPr>
      </w:pPr>
      <w:r>
        <w:t>7.4.3.4</w:t>
      </w:r>
      <w:r>
        <w:rPr>
          <w:rFonts w:asciiTheme="minorHAnsi" w:eastAsiaTheme="minorEastAsia" w:hAnsiTheme="minorHAnsi" w:cstheme="minorBidi"/>
          <w:kern w:val="2"/>
          <w:sz w:val="24"/>
          <w:szCs w:val="24"/>
          <w:lang w:eastAsia="en-GB"/>
          <w14:ligatures w14:val="standardContextual"/>
        </w:rPr>
        <w:tab/>
      </w:r>
      <w:r>
        <w:t>MMSSendToNonLocalTarget</w:t>
      </w:r>
      <w:r>
        <w:tab/>
      </w:r>
      <w:r>
        <w:fldChar w:fldCharType="begin" w:fldLock="1"/>
      </w:r>
      <w:r>
        <w:instrText xml:space="preserve"> PAGEREF _Toc183592225 \h </w:instrText>
      </w:r>
      <w:r>
        <w:fldChar w:fldCharType="separate"/>
      </w:r>
      <w:r>
        <w:t>91</w:t>
      </w:r>
      <w:r>
        <w:fldChar w:fldCharType="end"/>
      </w:r>
    </w:p>
    <w:p w14:paraId="26BBCC55" w14:textId="30FF8EDC" w:rsidR="00045255" w:rsidRDefault="00045255">
      <w:pPr>
        <w:pStyle w:val="TOC4"/>
        <w:rPr>
          <w:rFonts w:asciiTheme="minorHAnsi" w:eastAsiaTheme="minorEastAsia" w:hAnsiTheme="minorHAnsi" w:cstheme="minorBidi"/>
          <w:kern w:val="2"/>
          <w:sz w:val="24"/>
          <w:szCs w:val="24"/>
          <w:lang w:eastAsia="en-GB"/>
          <w14:ligatures w14:val="standardContextual"/>
        </w:rPr>
      </w:pPr>
      <w:r>
        <w:t>7.4.3.4A</w:t>
      </w:r>
      <w:r>
        <w:rPr>
          <w:rFonts w:asciiTheme="minorHAnsi" w:eastAsiaTheme="minorEastAsia" w:hAnsiTheme="minorHAnsi" w:cstheme="minorBidi"/>
          <w:kern w:val="2"/>
          <w:sz w:val="24"/>
          <w:szCs w:val="24"/>
          <w:lang w:eastAsia="en-GB"/>
          <w14:ligatures w14:val="standardContextual"/>
        </w:rPr>
        <w:tab/>
      </w:r>
      <w:r>
        <w:t>MMSConvertedToEmail</w:t>
      </w:r>
      <w:r>
        <w:tab/>
      </w:r>
      <w:r>
        <w:fldChar w:fldCharType="begin" w:fldLock="1"/>
      </w:r>
      <w:r>
        <w:instrText xml:space="preserve"> PAGEREF _Toc183592226 \h </w:instrText>
      </w:r>
      <w:r>
        <w:fldChar w:fldCharType="separate"/>
      </w:r>
      <w:r>
        <w:t>9</w:t>
      </w:r>
      <w:r>
        <w:t>3</w:t>
      </w:r>
      <w:r>
        <w:fldChar w:fldCharType="end"/>
      </w:r>
    </w:p>
    <w:p w14:paraId="0D9AA130" w14:textId="6CF0DEFA" w:rsidR="00045255" w:rsidRDefault="00045255">
      <w:pPr>
        <w:pStyle w:val="TOC4"/>
        <w:rPr>
          <w:rFonts w:asciiTheme="minorHAnsi" w:eastAsiaTheme="minorEastAsia" w:hAnsiTheme="minorHAnsi" w:cstheme="minorBidi"/>
          <w:kern w:val="2"/>
          <w:sz w:val="24"/>
          <w:szCs w:val="24"/>
          <w:lang w:eastAsia="en-GB"/>
          <w14:ligatures w14:val="standardContextual"/>
        </w:rPr>
      </w:pPr>
      <w:r>
        <w:t>7.4.3.5</w:t>
      </w:r>
      <w:r>
        <w:rPr>
          <w:rFonts w:asciiTheme="minorHAnsi" w:eastAsiaTheme="minorEastAsia" w:hAnsiTheme="minorHAnsi" w:cstheme="minorBidi"/>
          <w:kern w:val="2"/>
          <w:sz w:val="24"/>
          <w:szCs w:val="24"/>
          <w:lang w:eastAsia="en-GB"/>
          <w14:ligatures w14:val="standardContextual"/>
        </w:rPr>
        <w:tab/>
      </w:r>
      <w:r>
        <w:t>MMSNotificationResponse</w:t>
      </w:r>
      <w:r>
        <w:tab/>
      </w:r>
      <w:r>
        <w:fldChar w:fldCharType="begin" w:fldLock="1"/>
      </w:r>
      <w:r>
        <w:instrText xml:space="preserve"> PAGEREF _Toc183592227 \h </w:instrText>
      </w:r>
      <w:r>
        <w:fldChar w:fldCharType="separate"/>
      </w:r>
      <w:r>
        <w:t>94</w:t>
      </w:r>
      <w:r>
        <w:fldChar w:fldCharType="end"/>
      </w:r>
    </w:p>
    <w:p w14:paraId="00266CC8" w14:textId="66E8168F" w:rsidR="00045255" w:rsidRDefault="00045255">
      <w:pPr>
        <w:pStyle w:val="TOC4"/>
        <w:rPr>
          <w:rFonts w:asciiTheme="minorHAnsi" w:eastAsiaTheme="minorEastAsia" w:hAnsiTheme="minorHAnsi" w:cstheme="minorBidi"/>
          <w:kern w:val="2"/>
          <w:sz w:val="24"/>
          <w:szCs w:val="24"/>
          <w:lang w:eastAsia="en-GB"/>
          <w14:ligatures w14:val="standardContextual"/>
        </w:rPr>
      </w:pPr>
      <w:r>
        <w:t>7.4.3.6</w:t>
      </w:r>
      <w:r>
        <w:rPr>
          <w:rFonts w:asciiTheme="minorHAnsi" w:eastAsiaTheme="minorEastAsia" w:hAnsiTheme="minorHAnsi" w:cstheme="minorBidi"/>
          <w:kern w:val="2"/>
          <w:sz w:val="24"/>
          <w:szCs w:val="24"/>
          <w:lang w:eastAsia="en-GB"/>
          <w14:ligatures w14:val="standardContextual"/>
        </w:rPr>
        <w:tab/>
      </w:r>
      <w:r>
        <w:t>MMSRetrieval</w:t>
      </w:r>
      <w:r>
        <w:tab/>
      </w:r>
      <w:r>
        <w:fldChar w:fldCharType="begin" w:fldLock="1"/>
      </w:r>
      <w:r>
        <w:instrText xml:space="preserve"> PAGEREF _Toc183592228 \h </w:instrText>
      </w:r>
      <w:r>
        <w:fldChar w:fldCharType="separate"/>
      </w:r>
      <w:r>
        <w:t>95</w:t>
      </w:r>
      <w:r>
        <w:fldChar w:fldCharType="end"/>
      </w:r>
    </w:p>
    <w:p w14:paraId="5D27ECED" w14:textId="43DA8156" w:rsidR="00045255" w:rsidRDefault="00045255">
      <w:pPr>
        <w:pStyle w:val="TOC4"/>
        <w:rPr>
          <w:rFonts w:asciiTheme="minorHAnsi" w:eastAsiaTheme="minorEastAsia" w:hAnsiTheme="minorHAnsi" w:cstheme="minorBidi"/>
          <w:kern w:val="2"/>
          <w:sz w:val="24"/>
          <w:szCs w:val="24"/>
          <w:lang w:eastAsia="en-GB"/>
          <w14:ligatures w14:val="standardContextual"/>
        </w:rPr>
      </w:pPr>
      <w:r>
        <w:t>7.4.3.7</w:t>
      </w:r>
      <w:r>
        <w:rPr>
          <w:rFonts w:asciiTheme="minorHAnsi" w:eastAsiaTheme="minorEastAsia" w:hAnsiTheme="minorHAnsi" w:cstheme="minorBidi"/>
          <w:kern w:val="2"/>
          <w:sz w:val="24"/>
          <w:szCs w:val="24"/>
          <w:lang w:eastAsia="en-GB"/>
          <w14:ligatures w14:val="standardContextual"/>
        </w:rPr>
        <w:tab/>
      </w:r>
      <w:r>
        <w:t>MMSDeliveryAck</w:t>
      </w:r>
      <w:r>
        <w:tab/>
      </w:r>
      <w:r>
        <w:fldChar w:fldCharType="begin" w:fldLock="1"/>
      </w:r>
      <w:r>
        <w:instrText xml:space="preserve"> PAGEREF _Toc183592229 \h </w:instrText>
      </w:r>
      <w:r>
        <w:fldChar w:fldCharType="separate"/>
      </w:r>
      <w:r>
        <w:t>97</w:t>
      </w:r>
      <w:r>
        <w:fldChar w:fldCharType="end"/>
      </w:r>
    </w:p>
    <w:p w14:paraId="5FB929BF" w14:textId="3CC9ED8B" w:rsidR="00045255" w:rsidRDefault="00045255">
      <w:pPr>
        <w:pStyle w:val="TOC4"/>
        <w:rPr>
          <w:rFonts w:asciiTheme="minorHAnsi" w:eastAsiaTheme="minorEastAsia" w:hAnsiTheme="minorHAnsi" w:cstheme="minorBidi"/>
          <w:kern w:val="2"/>
          <w:sz w:val="24"/>
          <w:szCs w:val="24"/>
          <w:lang w:eastAsia="en-GB"/>
          <w14:ligatures w14:val="standardContextual"/>
        </w:rPr>
      </w:pPr>
      <w:r>
        <w:t>7.4.3.8</w:t>
      </w:r>
      <w:r>
        <w:rPr>
          <w:rFonts w:asciiTheme="minorHAnsi" w:eastAsiaTheme="minorEastAsia" w:hAnsiTheme="minorHAnsi" w:cstheme="minorBidi"/>
          <w:kern w:val="2"/>
          <w:sz w:val="24"/>
          <w:szCs w:val="24"/>
          <w:lang w:eastAsia="en-GB"/>
          <w14:ligatures w14:val="standardContextual"/>
        </w:rPr>
        <w:tab/>
      </w:r>
      <w:r>
        <w:t>MMSForward</w:t>
      </w:r>
      <w:r>
        <w:tab/>
      </w:r>
      <w:r>
        <w:fldChar w:fldCharType="begin" w:fldLock="1"/>
      </w:r>
      <w:r>
        <w:instrText xml:space="preserve"> PAGEREF _Toc183592230 \h </w:instrText>
      </w:r>
      <w:r>
        <w:fldChar w:fldCharType="separate"/>
      </w:r>
      <w:r>
        <w:t>97</w:t>
      </w:r>
      <w:r>
        <w:fldChar w:fldCharType="end"/>
      </w:r>
    </w:p>
    <w:p w14:paraId="5D8370F5" w14:textId="15255A36" w:rsidR="00045255" w:rsidRDefault="00045255">
      <w:pPr>
        <w:pStyle w:val="TOC4"/>
        <w:rPr>
          <w:rFonts w:asciiTheme="minorHAnsi" w:eastAsiaTheme="minorEastAsia" w:hAnsiTheme="minorHAnsi" w:cstheme="minorBidi"/>
          <w:kern w:val="2"/>
          <w:sz w:val="24"/>
          <w:szCs w:val="24"/>
          <w:lang w:eastAsia="en-GB"/>
          <w14:ligatures w14:val="standardContextual"/>
        </w:rPr>
      </w:pPr>
      <w:r>
        <w:t>7.4.3.9</w:t>
      </w:r>
      <w:r>
        <w:rPr>
          <w:rFonts w:asciiTheme="minorHAnsi" w:eastAsiaTheme="minorEastAsia" w:hAnsiTheme="minorHAnsi" w:cstheme="minorBidi"/>
          <w:kern w:val="2"/>
          <w:sz w:val="24"/>
          <w:szCs w:val="24"/>
          <w:lang w:eastAsia="en-GB"/>
          <w14:ligatures w14:val="standardContextual"/>
        </w:rPr>
        <w:tab/>
      </w:r>
      <w:r>
        <w:t>MMSDeleteFromRelay</w:t>
      </w:r>
      <w:r>
        <w:tab/>
      </w:r>
      <w:r>
        <w:fldChar w:fldCharType="begin" w:fldLock="1"/>
      </w:r>
      <w:r>
        <w:instrText xml:space="preserve"> PAGEREF _Toc183592231 \h </w:instrText>
      </w:r>
      <w:r>
        <w:fldChar w:fldCharType="separate"/>
      </w:r>
      <w:r>
        <w:t>99</w:t>
      </w:r>
      <w:r>
        <w:fldChar w:fldCharType="end"/>
      </w:r>
    </w:p>
    <w:p w14:paraId="1691486A" w14:textId="3BBA27BD" w:rsidR="00045255" w:rsidRDefault="00045255">
      <w:pPr>
        <w:pStyle w:val="TOC4"/>
        <w:rPr>
          <w:rFonts w:asciiTheme="minorHAnsi" w:eastAsiaTheme="minorEastAsia" w:hAnsiTheme="minorHAnsi" w:cstheme="minorBidi"/>
          <w:kern w:val="2"/>
          <w:sz w:val="24"/>
          <w:szCs w:val="24"/>
          <w:lang w:eastAsia="en-GB"/>
          <w14:ligatures w14:val="standardContextual"/>
        </w:rPr>
      </w:pPr>
      <w:r>
        <w:t>7.4.3.10</w:t>
      </w:r>
      <w:r>
        <w:rPr>
          <w:rFonts w:asciiTheme="minorHAnsi" w:eastAsiaTheme="minorEastAsia" w:hAnsiTheme="minorHAnsi" w:cstheme="minorBidi"/>
          <w:kern w:val="2"/>
          <w:sz w:val="24"/>
          <w:szCs w:val="24"/>
          <w:lang w:eastAsia="en-GB"/>
          <w14:ligatures w14:val="standardContextual"/>
        </w:rPr>
        <w:tab/>
      </w:r>
      <w:r>
        <w:t>MMSMBoxStore</w:t>
      </w:r>
      <w:r>
        <w:tab/>
      </w:r>
      <w:r>
        <w:fldChar w:fldCharType="begin" w:fldLock="1"/>
      </w:r>
      <w:r>
        <w:instrText xml:space="preserve"> PAGEREF _Toc183592232 \h </w:instrText>
      </w:r>
      <w:r>
        <w:fldChar w:fldCharType="separate"/>
      </w:r>
      <w:r>
        <w:t>100</w:t>
      </w:r>
      <w:r>
        <w:fldChar w:fldCharType="end"/>
      </w:r>
    </w:p>
    <w:p w14:paraId="5E93C314" w14:textId="41913268" w:rsidR="00045255" w:rsidRDefault="00045255">
      <w:pPr>
        <w:pStyle w:val="TOC4"/>
        <w:rPr>
          <w:rFonts w:asciiTheme="minorHAnsi" w:eastAsiaTheme="minorEastAsia" w:hAnsiTheme="minorHAnsi" w:cstheme="minorBidi"/>
          <w:kern w:val="2"/>
          <w:sz w:val="24"/>
          <w:szCs w:val="24"/>
          <w:lang w:eastAsia="en-GB"/>
          <w14:ligatures w14:val="standardContextual"/>
        </w:rPr>
      </w:pPr>
      <w:r>
        <w:t>7.4.3.11</w:t>
      </w:r>
      <w:r>
        <w:rPr>
          <w:rFonts w:asciiTheme="minorHAnsi" w:eastAsiaTheme="minorEastAsia" w:hAnsiTheme="minorHAnsi" w:cstheme="minorBidi"/>
          <w:kern w:val="2"/>
          <w:sz w:val="24"/>
          <w:szCs w:val="24"/>
          <w:lang w:eastAsia="en-GB"/>
          <w14:ligatures w14:val="standardContextual"/>
        </w:rPr>
        <w:tab/>
      </w:r>
      <w:r>
        <w:t>MMSMBoxUpload</w:t>
      </w:r>
      <w:r>
        <w:tab/>
      </w:r>
      <w:r>
        <w:fldChar w:fldCharType="begin" w:fldLock="1"/>
      </w:r>
      <w:r>
        <w:instrText xml:space="preserve"> PAGEREF _Toc183592233 \h </w:instrText>
      </w:r>
      <w:r>
        <w:fldChar w:fldCharType="separate"/>
      </w:r>
      <w:r>
        <w:t>100</w:t>
      </w:r>
      <w:r>
        <w:fldChar w:fldCharType="end"/>
      </w:r>
    </w:p>
    <w:p w14:paraId="65AFB56C" w14:textId="70A9231D" w:rsidR="00045255" w:rsidRDefault="00045255">
      <w:pPr>
        <w:pStyle w:val="TOC4"/>
        <w:rPr>
          <w:rFonts w:asciiTheme="minorHAnsi" w:eastAsiaTheme="minorEastAsia" w:hAnsiTheme="minorHAnsi" w:cstheme="minorBidi"/>
          <w:kern w:val="2"/>
          <w:sz w:val="24"/>
          <w:szCs w:val="24"/>
          <w:lang w:eastAsia="en-GB"/>
          <w14:ligatures w14:val="standardContextual"/>
        </w:rPr>
      </w:pPr>
      <w:r>
        <w:t>7.4.3.12</w:t>
      </w:r>
      <w:r>
        <w:rPr>
          <w:rFonts w:asciiTheme="minorHAnsi" w:eastAsiaTheme="minorEastAsia" w:hAnsiTheme="minorHAnsi" w:cstheme="minorBidi"/>
          <w:kern w:val="2"/>
          <w:sz w:val="24"/>
          <w:szCs w:val="24"/>
          <w:lang w:eastAsia="en-GB"/>
          <w14:ligatures w14:val="standardContextual"/>
        </w:rPr>
        <w:tab/>
      </w:r>
      <w:r>
        <w:t>MMSMBoxDelete</w:t>
      </w:r>
      <w:r>
        <w:tab/>
      </w:r>
      <w:r>
        <w:fldChar w:fldCharType="begin" w:fldLock="1"/>
      </w:r>
      <w:r>
        <w:instrText xml:space="preserve"> PAGEREF _Toc183592234 \h </w:instrText>
      </w:r>
      <w:r>
        <w:fldChar w:fldCharType="separate"/>
      </w:r>
      <w:r>
        <w:t>101</w:t>
      </w:r>
      <w:r>
        <w:fldChar w:fldCharType="end"/>
      </w:r>
    </w:p>
    <w:p w14:paraId="20CFE44D" w14:textId="0078FA50" w:rsidR="00045255" w:rsidRDefault="00045255">
      <w:pPr>
        <w:pStyle w:val="TOC4"/>
        <w:rPr>
          <w:rFonts w:asciiTheme="minorHAnsi" w:eastAsiaTheme="minorEastAsia" w:hAnsiTheme="minorHAnsi" w:cstheme="minorBidi"/>
          <w:kern w:val="2"/>
          <w:sz w:val="24"/>
          <w:szCs w:val="24"/>
          <w:lang w:eastAsia="en-GB"/>
          <w14:ligatures w14:val="standardContextual"/>
        </w:rPr>
      </w:pPr>
      <w:r>
        <w:t>7.4.3.13</w:t>
      </w:r>
      <w:r>
        <w:rPr>
          <w:rFonts w:asciiTheme="minorHAnsi" w:eastAsiaTheme="minorEastAsia" w:hAnsiTheme="minorHAnsi" w:cstheme="minorBidi"/>
          <w:kern w:val="2"/>
          <w:sz w:val="24"/>
          <w:szCs w:val="24"/>
          <w:lang w:eastAsia="en-GB"/>
          <w14:ligatures w14:val="standardContextual"/>
        </w:rPr>
        <w:tab/>
      </w:r>
      <w:r>
        <w:t>MMSDeliveryReport</w:t>
      </w:r>
      <w:r>
        <w:tab/>
      </w:r>
      <w:r>
        <w:fldChar w:fldCharType="begin" w:fldLock="1"/>
      </w:r>
      <w:r>
        <w:instrText xml:space="preserve"> PAGEREF _Toc183592235 \h </w:instrText>
      </w:r>
      <w:r>
        <w:fldChar w:fldCharType="separate"/>
      </w:r>
      <w:r>
        <w:t>101</w:t>
      </w:r>
      <w:r>
        <w:fldChar w:fldCharType="end"/>
      </w:r>
    </w:p>
    <w:p w14:paraId="62761F4F" w14:textId="25FC1DF1" w:rsidR="00045255" w:rsidRDefault="00045255">
      <w:pPr>
        <w:pStyle w:val="TOC4"/>
        <w:rPr>
          <w:rFonts w:asciiTheme="minorHAnsi" w:eastAsiaTheme="minorEastAsia" w:hAnsiTheme="minorHAnsi" w:cstheme="minorBidi"/>
          <w:kern w:val="2"/>
          <w:sz w:val="24"/>
          <w:szCs w:val="24"/>
          <w:lang w:eastAsia="en-GB"/>
          <w14:ligatures w14:val="standardContextual"/>
        </w:rPr>
      </w:pPr>
      <w:r>
        <w:t>7.4.3.14</w:t>
      </w:r>
      <w:r>
        <w:rPr>
          <w:rFonts w:asciiTheme="minorHAnsi" w:eastAsiaTheme="minorEastAsia" w:hAnsiTheme="minorHAnsi" w:cstheme="minorBidi"/>
          <w:kern w:val="2"/>
          <w:sz w:val="24"/>
          <w:szCs w:val="24"/>
          <w:lang w:eastAsia="en-GB"/>
          <w14:ligatures w14:val="standardContextual"/>
        </w:rPr>
        <w:tab/>
      </w:r>
      <w:r>
        <w:t>MMSDeliveryReportNonLocalTarget</w:t>
      </w:r>
      <w:r>
        <w:tab/>
      </w:r>
      <w:r>
        <w:fldChar w:fldCharType="begin" w:fldLock="1"/>
      </w:r>
      <w:r>
        <w:instrText xml:space="preserve"> PAGEREF _Toc183592236 \h </w:instrText>
      </w:r>
      <w:r>
        <w:fldChar w:fldCharType="separate"/>
      </w:r>
      <w:r>
        <w:t>102</w:t>
      </w:r>
      <w:r>
        <w:fldChar w:fldCharType="end"/>
      </w:r>
    </w:p>
    <w:p w14:paraId="689C0286" w14:textId="3B088A47" w:rsidR="00045255" w:rsidRDefault="00045255">
      <w:pPr>
        <w:pStyle w:val="TOC4"/>
        <w:rPr>
          <w:rFonts w:asciiTheme="minorHAnsi" w:eastAsiaTheme="minorEastAsia" w:hAnsiTheme="minorHAnsi" w:cstheme="minorBidi"/>
          <w:kern w:val="2"/>
          <w:sz w:val="24"/>
          <w:szCs w:val="24"/>
          <w:lang w:eastAsia="en-GB"/>
          <w14:ligatures w14:val="standardContextual"/>
        </w:rPr>
      </w:pPr>
      <w:r>
        <w:t>7.4.3.15</w:t>
      </w:r>
      <w:r>
        <w:rPr>
          <w:rFonts w:asciiTheme="minorHAnsi" w:eastAsiaTheme="minorEastAsia" w:hAnsiTheme="minorHAnsi" w:cstheme="minorBidi"/>
          <w:kern w:val="2"/>
          <w:sz w:val="24"/>
          <w:szCs w:val="24"/>
          <w:lang w:eastAsia="en-GB"/>
          <w14:ligatures w14:val="standardContextual"/>
        </w:rPr>
        <w:tab/>
      </w:r>
      <w:r>
        <w:t>MMSReadReport</w:t>
      </w:r>
      <w:r>
        <w:tab/>
      </w:r>
      <w:r>
        <w:fldChar w:fldCharType="begin" w:fldLock="1"/>
      </w:r>
      <w:r>
        <w:instrText xml:space="preserve"> PAGEREF _Toc183592237 \h </w:instrText>
      </w:r>
      <w:r>
        <w:fldChar w:fldCharType="separate"/>
      </w:r>
      <w:r>
        <w:t>103</w:t>
      </w:r>
      <w:r>
        <w:fldChar w:fldCharType="end"/>
      </w:r>
    </w:p>
    <w:p w14:paraId="4419ACF1" w14:textId="2EFE0E8D" w:rsidR="00045255" w:rsidRDefault="00045255">
      <w:pPr>
        <w:pStyle w:val="TOC4"/>
        <w:rPr>
          <w:rFonts w:asciiTheme="minorHAnsi" w:eastAsiaTheme="minorEastAsia" w:hAnsiTheme="minorHAnsi" w:cstheme="minorBidi"/>
          <w:kern w:val="2"/>
          <w:sz w:val="24"/>
          <w:szCs w:val="24"/>
          <w:lang w:eastAsia="en-GB"/>
          <w14:ligatures w14:val="standardContextual"/>
        </w:rPr>
      </w:pPr>
      <w:r>
        <w:t>7.4.3.16</w:t>
      </w:r>
      <w:r>
        <w:rPr>
          <w:rFonts w:asciiTheme="minorHAnsi" w:eastAsiaTheme="minorEastAsia" w:hAnsiTheme="minorHAnsi" w:cstheme="minorBidi"/>
          <w:kern w:val="2"/>
          <w:sz w:val="24"/>
          <w:szCs w:val="24"/>
          <w:lang w:eastAsia="en-GB"/>
          <w14:ligatures w14:val="standardContextual"/>
        </w:rPr>
        <w:tab/>
      </w:r>
      <w:r>
        <w:t>MMSReadReportNonLocalTarget</w:t>
      </w:r>
      <w:r>
        <w:tab/>
      </w:r>
      <w:r>
        <w:fldChar w:fldCharType="begin" w:fldLock="1"/>
      </w:r>
      <w:r>
        <w:instrText xml:space="preserve"> PAGEREF _Toc183592238 \h </w:instrText>
      </w:r>
      <w:r>
        <w:fldChar w:fldCharType="separate"/>
      </w:r>
      <w:r>
        <w:t>104</w:t>
      </w:r>
      <w:r>
        <w:fldChar w:fldCharType="end"/>
      </w:r>
    </w:p>
    <w:p w14:paraId="280C605C" w14:textId="6C7E44CD" w:rsidR="00045255" w:rsidRDefault="00045255">
      <w:pPr>
        <w:pStyle w:val="TOC4"/>
        <w:rPr>
          <w:rFonts w:asciiTheme="minorHAnsi" w:eastAsiaTheme="minorEastAsia" w:hAnsiTheme="minorHAnsi" w:cstheme="minorBidi"/>
          <w:kern w:val="2"/>
          <w:sz w:val="24"/>
          <w:szCs w:val="24"/>
          <w:lang w:eastAsia="en-GB"/>
          <w14:ligatures w14:val="standardContextual"/>
        </w:rPr>
      </w:pPr>
      <w:r>
        <w:t>7.4.3.17</w:t>
      </w:r>
      <w:r>
        <w:rPr>
          <w:rFonts w:asciiTheme="minorHAnsi" w:eastAsiaTheme="minorEastAsia" w:hAnsiTheme="minorHAnsi" w:cstheme="minorBidi"/>
          <w:kern w:val="2"/>
          <w:sz w:val="24"/>
          <w:szCs w:val="24"/>
          <w:lang w:eastAsia="en-GB"/>
          <w14:ligatures w14:val="standardContextual"/>
        </w:rPr>
        <w:tab/>
      </w:r>
      <w:r>
        <w:t>MMSCancel</w:t>
      </w:r>
      <w:r>
        <w:tab/>
      </w:r>
      <w:r>
        <w:fldChar w:fldCharType="begin" w:fldLock="1"/>
      </w:r>
      <w:r>
        <w:instrText xml:space="preserve"> PAGEREF _Toc183592239 \h </w:instrText>
      </w:r>
      <w:r>
        <w:fldChar w:fldCharType="separate"/>
      </w:r>
      <w:r>
        <w:t>105</w:t>
      </w:r>
      <w:r>
        <w:fldChar w:fldCharType="end"/>
      </w:r>
    </w:p>
    <w:p w14:paraId="7DD975D8" w14:textId="6A249888" w:rsidR="00045255" w:rsidRDefault="00045255">
      <w:pPr>
        <w:pStyle w:val="TOC4"/>
        <w:rPr>
          <w:rFonts w:asciiTheme="minorHAnsi" w:eastAsiaTheme="minorEastAsia" w:hAnsiTheme="minorHAnsi" w:cstheme="minorBidi"/>
          <w:kern w:val="2"/>
          <w:sz w:val="24"/>
          <w:szCs w:val="24"/>
          <w:lang w:eastAsia="en-GB"/>
          <w14:ligatures w14:val="standardContextual"/>
        </w:rPr>
      </w:pPr>
      <w:r>
        <w:t>7.4.3.18</w:t>
      </w:r>
      <w:r>
        <w:rPr>
          <w:rFonts w:asciiTheme="minorHAnsi" w:eastAsiaTheme="minorEastAsia" w:hAnsiTheme="minorHAnsi" w:cstheme="minorBidi"/>
          <w:kern w:val="2"/>
          <w:sz w:val="24"/>
          <w:szCs w:val="24"/>
          <w:lang w:eastAsia="en-GB"/>
          <w14:ligatures w14:val="standardContextual"/>
        </w:rPr>
        <w:tab/>
      </w:r>
      <w:r>
        <w:t>MMSMBoxViewRequest</w:t>
      </w:r>
      <w:r>
        <w:tab/>
      </w:r>
      <w:r>
        <w:fldChar w:fldCharType="begin" w:fldLock="1"/>
      </w:r>
      <w:r>
        <w:instrText xml:space="preserve"> PAGEREF _Toc183592240 \h </w:instrText>
      </w:r>
      <w:r>
        <w:fldChar w:fldCharType="separate"/>
      </w:r>
      <w:r>
        <w:t>105</w:t>
      </w:r>
      <w:r>
        <w:fldChar w:fldCharType="end"/>
      </w:r>
    </w:p>
    <w:p w14:paraId="1A8AEA2A" w14:textId="4A353174" w:rsidR="00045255" w:rsidRDefault="00045255">
      <w:pPr>
        <w:pStyle w:val="TOC4"/>
        <w:rPr>
          <w:rFonts w:asciiTheme="minorHAnsi" w:eastAsiaTheme="minorEastAsia" w:hAnsiTheme="minorHAnsi" w:cstheme="minorBidi"/>
          <w:kern w:val="2"/>
          <w:sz w:val="24"/>
          <w:szCs w:val="24"/>
          <w:lang w:eastAsia="en-GB"/>
          <w14:ligatures w14:val="standardContextual"/>
        </w:rPr>
      </w:pPr>
      <w:r>
        <w:t>7.4.3.19</w:t>
      </w:r>
      <w:r>
        <w:rPr>
          <w:rFonts w:asciiTheme="minorHAnsi" w:eastAsiaTheme="minorEastAsia" w:hAnsiTheme="minorHAnsi" w:cstheme="minorBidi"/>
          <w:kern w:val="2"/>
          <w:sz w:val="24"/>
          <w:szCs w:val="24"/>
          <w:lang w:eastAsia="en-GB"/>
          <w14:ligatures w14:val="standardContextual"/>
        </w:rPr>
        <w:tab/>
      </w:r>
      <w:r>
        <w:t>MMSMBoxViewResponse</w:t>
      </w:r>
      <w:r>
        <w:tab/>
      </w:r>
      <w:r>
        <w:fldChar w:fldCharType="begin" w:fldLock="1"/>
      </w:r>
      <w:r>
        <w:instrText xml:space="preserve"> PAGEREF _Toc183592241 \h </w:instrText>
      </w:r>
      <w:r>
        <w:fldChar w:fldCharType="separate"/>
      </w:r>
      <w:r>
        <w:t>106</w:t>
      </w:r>
      <w:r>
        <w:fldChar w:fldCharType="end"/>
      </w:r>
    </w:p>
    <w:p w14:paraId="5E460920" w14:textId="300E1D70" w:rsidR="00045255" w:rsidRDefault="00045255">
      <w:pPr>
        <w:pStyle w:val="TOC4"/>
        <w:rPr>
          <w:rFonts w:asciiTheme="minorHAnsi" w:eastAsiaTheme="minorEastAsia" w:hAnsiTheme="minorHAnsi" w:cstheme="minorBidi"/>
          <w:kern w:val="2"/>
          <w:sz w:val="24"/>
          <w:szCs w:val="24"/>
          <w:lang w:eastAsia="en-GB"/>
          <w14:ligatures w14:val="standardContextual"/>
        </w:rPr>
      </w:pPr>
      <w:r>
        <w:t>7.4.3.20</w:t>
      </w:r>
      <w:r>
        <w:rPr>
          <w:rFonts w:asciiTheme="minorHAnsi" w:eastAsiaTheme="minorEastAsia" w:hAnsiTheme="minorHAnsi" w:cstheme="minorBidi"/>
          <w:kern w:val="2"/>
          <w:sz w:val="24"/>
          <w:szCs w:val="24"/>
          <w:lang w:eastAsia="en-GB"/>
          <w14:ligatures w14:val="standardContextual"/>
        </w:rPr>
        <w:tab/>
      </w:r>
      <w:r>
        <w:t>MMBoxDescription</w:t>
      </w:r>
      <w:r>
        <w:tab/>
      </w:r>
      <w:r>
        <w:fldChar w:fldCharType="begin" w:fldLock="1"/>
      </w:r>
      <w:r>
        <w:instrText xml:space="preserve"> PAGEREF _Toc183592242 \h </w:instrText>
      </w:r>
      <w:r>
        <w:fldChar w:fldCharType="separate"/>
      </w:r>
      <w:r>
        <w:t>107</w:t>
      </w:r>
      <w:r>
        <w:fldChar w:fldCharType="end"/>
      </w:r>
    </w:p>
    <w:p w14:paraId="3FD8EF7C" w14:textId="216A55C3" w:rsidR="00045255" w:rsidRDefault="00045255">
      <w:pPr>
        <w:pStyle w:val="TOC4"/>
        <w:rPr>
          <w:rFonts w:asciiTheme="minorHAnsi" w:eastAsiaTheme="minorEastAsia" w:hAnsiTheme="minorHAnsi" w:cstheme="minorBidi"/>
          <w:kern w:val="2"/>
          <w:sz w:val="24"/>
          <w:szCs w:val="24"/>
          <w:lang w:eastAsia="en-GB"/>
          <w14:ligatures w14:val="standardContextual"/>
        </w:rPr>
      </w:pPr>
      <w:r>
        <w:t>7.4.3.21</w:t>
      </w:r>
      <w:r>
        <w:rPr>
          <w:rFonts w:asciiTheme="minorHAnsi" w:eastAsiaTheme="minorEastAsia" w:hAnsiTheme="minorHAnsi" w:cstheme="minorBidi"/>
          <w:kern w:val="2"/>
          <w:sz w:val="24"/>
          <w:szCs w:val="24"/>
          <w:lang w:eastAsia="en-GB"/>
          <w14:ligatures w14:val="standardContextual"/>
        </w:rPr>
        <w:tab/>
      </w:r>
      <w:r>
        <w:t>MMS Content</w:t>
      </w:r>
      <w:r>
        <w:tab/>
      </w:r>
      <w:r>
        <w:fldChar w:fldCharType="begin" w:fldLock="1"/>
      </w:r>
      <w:r>
        <w:instrText xml:space="preserve"> PAGEREF _Toc183592243 \h </w:instrText>
      </w:r>
      <w:r>
        <w:fldChar w:fldCharType="separate"/>
      </w:r>
      <w:r>
        <w:t>109</w:t>
      </w:r>
      <w:r>
        <w:fldChar w:fldCharType="end"/>
      </w:r>
    </w:p>
    <w:p w14:paraId="0068403E" w14:textId="62AEEDE1" w:rsidR="00045255" w:rsidRDefault="00045255">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_Toc183592244 \h </w:instrText>
      </w:r>
      <w:r>
        <w:fldChar w:fldCharType="separate"/>
      </w:r>
      <w:r>
        <w:t>109</w:t>
      </w:r>
      <w:r>
        <w:fldChar w:fldCharType="end"/>
      </w:r>
    </w:p>
    <w:p w14:paraId="3A7535FC" w14:textId="2EFE7F24" w:rsidR="00045255" w:rsidRDefault="00045255">
      <w:pPr>
        <w:pStyle w:val="TOC4"/>
        <w:rPr>
          <w:rFonts w:asciiTheme="minorHAnsi" w:eastAsiaTheme="minorEastAsia" w:hAnsiTheme="minorHAnsi" w:cstheme="minorBidi"/>
          <w:kern w:val="2"/>
          <w:sz w:val="24"/>
          <w:szCs w:val="24"/>
          <w:lang w:eastAsia="en-GB"/>
          <w14:ligatures w14:val="standardContextual"/>
        </w:rPr>
      </w:pPr>
      <w:r>
        <w:t>7.4.4.1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_Toc183592245 \h </w:instrText>
      </w:r>
      <w:r>
        <w:fldChar w:fldCharType="separate"/>
      </w:r>
      <w:r>
        <w:t>109</w:t>
      </w:r>
      <w:r>
        <w:fldChar w:fldCharType="end"/>
      </w:r>
    </w:p>
    <w:p w14:paraId="3DA4C583" w14:textId="36E34027" w:rsidR="00045255" w:rsidRDefault="00045255">
      <w:pPr>
        <w:pStyle w:val="TOC4"/>
        <w:rPr>
          <w:rFonts w:asciiTheme="minorHAnsi" w:eastAsiaTheme="minorEastAsia" w:hAnsiTheme="minorHAnsi" w:cstheme="minorBidi"/>
          <w:kern w:val="2"/>
          <w:sz w:val="24"/>
          <w:szCs w:val="24"/>
          <w:lang w:eastAsia="en-GB"/>
          <w14:ligatures w14:val="standardContextual"/>
        </w:rPr>
      </w:pPr>
      <w:r>
        <w:t>7.4.4.2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_Toc183592246 \h </w:instrText>
      </w:r>
      <w:r>
        <w:fldChar w:fldCharType="separate"/>
      </w:r>
      <w:r>
        <w:t>109</w:t>
      </w:r>
      <w:r>
        <w:fldChar w:fldCharType="end"/>
      </w:r>
    </w:p>
    <w:p w14:paraId="753A06F5" w14:textId="0F155ABE" w:rsidR="00045255" w:rsidRDefault="0004525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PTC service</w:t>
      </w:r>
      <w:r>
        <w:tab/>
      </w:r>
      <w:r>
        <w:fldChar w:fldCharType="begin" w:fldLock="1"/>
      </w:r>
      <w:r>
        <w:instrText xml:space="preserve"> PAGEREF _Toc183592247 \h </w:instrText>
      </w:r>
      <w:r>
        <w:fldChar w:fldCharType="separate"/>
      </w:r>
      <w:r>
        <w:t>109</w:t>
      </w:r>
      <w:r>
        <w:fldChar w:fldCharType="end"/>
      </w:r>
    </w:p>
    <w:p w14:paraId="4E29D313" w14:textId="778DFBD1" w:rsidR="00045255" w:rsidRDefault="0004525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_Toc183592248 \h </w:instrText>
      </w:r>
      <w:r>
        <w:fldChar w:fldCharType="separate"/>
      </w:r>
      <w:r>
        <w:t>109</w:t>
      </w:r>
      <w:r>
        <w:fldChar w:fldCharType="end"/>
      </w:r>
    </w:p>
    <w:p w14:paraId="3593534C" w14:textId="5707CDED" w:rsidR="00045255" w:rsidRDefault="00045255">
      <w:pPr>
        <w:pStyle w:val="TOC4"/>
        <w:rPr>
          <w:rFonts w:asciiTheme="minorHAnsi" w:eastAsiaTheme="minorEastAsia" w:hAnsiTheme="minorHAnsi" w:cstheme="minorBidi"/>
          <w:kern w:val="2"/>
          <w:sz w:val="24"/>
          <w:szCs w:val="24"/>
          <w:lang w:eastAsia="en-GB"/>
          <w14:ligatures w14:val="standardContextual"/>
        </w:rPr>
      </w:pPr>
      <w:r>
        <w:t>7.5.1.1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_Toc183592249 \h </w:instrText>
      </w:r>
      <w:r>
        <w:fldChar w:fldCharType="separate"/>
      </w:r>
      <w:r>
        <w:t>110</w:t>
      </w:r>
      <w:r>
        <w:fldChar w:fldCharType="end"/>
      </w:r>
    </w:p>
    <w:p w14:paraId="6FEF6AD1" w14:textId="1D4AE7FB" w:rsidR="00045255" w:rsidRDefault="00045255">
      <w:pPr>
        <w:pStyle w:val="TOC4"/>
        <w:rPr>
          <w:rFonts w:asciiTheme="minorHAnsi" w:eastAsiaTheme="minorEastAsia" w:hAnsiTheme="minorHAnsi" w:cstheme="minorBidi"/>
          <w:kern w:val="2"/>
          <w:sz w:val="24"/>
          <w:szCs w:val="24"/>
          <w:lang w:eastAsia="en-GB"/>
          <w14:ligatures w14:val="standardContextual"/>
        </w:rPr>
      </w:pPr>
      <w:r>
        <w:t>7.5.1.2</w:t>
      </w:r>
      <w:r>
        <w:rPr>
          <w:rFonts w:asciiTheme="minorHAnsi" w:eastAsiaTheme="minorEastAsia" w:hAnsiTheme="minorHAnsi" w:cstheme="minorBidi"/>
          <w:kern w:val="2"/>
          <w:sz w:val="24"/>
          <w:szCs w:val="24"/>
          <w:lang w:eastAsia="en-GB"/>
          <w14:ligatures w14:val="standardContextual"/>
        </w:rPr>
        <w:tab/>
      </w:r>
      <w:r>
        <w:t>Generating xIRI over LI_X2</w:t>
      </w:r>
      <w:r>
        <w:tab/>
      </w:r>
      <w:r>
        <w:fldChar w:fldCharType="begin" w:fldLock="1"/>
      </w:r>
      <w:r>
        <w:instrText xml:space="preserve"> PAGEREF _Toc183592250 \h </w:instrText>
      </w:r>
      <w:r>
        <w:fldChar w:fldCharType="separate"/>
      </w:r>
      <w:r>
        <w:t>110</w:t>
      </w:r>
      <w:r>
        <w:fldChar w:fldCharType="end"/>
      </w:r>
    </w:p>
    <w:p w14:paraId="4EE1B675" w14:textId="626F87CD" w:rsidR="00045255" w:rsidRDefault="00045255">
      <w:pPr>
        <w:pStyle w:val="TOC4"/>
        <w:rPr>
          <w:rFonts w:asciiTheme="minorHAnsi" w:eastAsiaTheme="minorEastAsia" w:hAnsiTheme="minorHAnsi" w:cstheme="minorBidi"/>
          <w:kern w:val="2"/>
          <w:sz w:val="24"/>
          <w:szCs w:val="24"/>
          <w:lang w:eastAsia="en-GB"/>
          <w14:ligatures w14:val="standardContextual"/>
        </w:rPr>
      </w:pPr>
      <w:r>
        <w:t>7.5.1.3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_Toc183592251 \h </w:instrText>
      </w:r>
      <w:r>
        <w:fldChar w:fldCharType="separate"/>
      </w:r>
      <w:r>
        <w:t>110</w:t>
      </w:r>
      <w:r>
        <w:fldChar w:fldCharType="end"/>
      </w:r>
    </w:p>
    <w:p w14:paraId="44217AF3" w14:textId="0967DAF9" w:rsidR="00045255" w:rsidRDefault="00045255">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IRI events</w:t>
      </w:r>
      <w:r>
        <w:tab/>
      </w:r>
      <w:r>
        <w:fldChar w:fldCharType="begin" w:fldLock="1"/>
      </w:r>
      <w:r>
        <w:instrText xml:space="preserve"> PAGEREF _Toc183592252 \h </w:instrText>
      </w:r>
      <w:r>
        <w:fldChar w:fldCharType="separate"/>
      </w:r>
      <w:r>
        <w:t>110</w:t>
      </w:r>
      <w:r>
        <w:fldChar w:fldCharType="end"/>
      </w:r>
    </w:p>
    <w:p w14:paraId="53768AF4" w14:textId="3A963DD6" w:rsidR="00045255" w:rsidRDefault="00045255">
      <w:pPr>
        <w:pStyle w:val="TOC4"/>
        <w:rPr>
          <w:rFonts w:asciiTheme="minorHAnsi" w:eastAsiaTheme="minorEastAsia" w:hAnsiTheme="minorHAnsi" w:cstheme="minorBidi"/>
          <w:kern w:val="2"/>
          <w:sz w:val="24"/>
          <w:szCs w:val="24"/>
          <w:lang w:eastAsia="en-GB"/>
          <w14:ligatures w14:val="standardContextual"/>
        </w:rPr>
      </w:pPr>
      <w:r>
        <w:t>7.5.2.1</w:t>
      </w:r>
      <w:r>
        <w:rPr>
          <w:rFonts w:asciiTheme="minorHAnsi" w:eastAsiaTheme="minorEastAsia" w:hAnsiTheme="minorHAnsi" w:cstheme="minorBidi"/>
          <w:kern w:val="2"/>
          <w:sz w:val="24"/>
          <w:szCs w:val="24"/>
          <w:lang w:eastAsia="en-GB"/>
          <w14:ligatures w14:val="standardContextual"/>
        </w:rPr>
        <w:tab/>
      </w:r>
      <w:r>
        <w:t>PTC registration</w:t>
      </w:r>
      <w:r>
        <w:tab/>
      </w:r>
      <w:r>
        <w:fldChar w:fldCharType="begin" w:fldLock="1"/>
      </w:r>
      <w:r>
        <w:instrText xml:space="preserve"> PAGEREF _Toc183592253 \h </w:instrText>
      </w:r>
      <w:r>
        <w:fldChar w:fldCharType="separate"/>
      </w:r>
      <w:r>
        <w:t>110</w:t>
      </w:r>
      <w:r>
        <w:fldChar w:fldCharType="end"/>
      </w:r>
    </w:p>
    <w:p w14:paraId="05BD81D8" w14:textId="2D5B8BD1" w:rsidR="00045255" w:rsidRDefault="00045255">
      <w:pPr>
        <w:pStyle w:val="TOC4"/>
        <w:rPr>
          <w:rFonts w:asciiTheme="minorHAnsi" w:eastAsiaTheme="minorEastAsia" w:hAnsiTheme="minorHAnsi" w:cstheme="minorBidi"/>
          <w:kern w:val="2"/>
          <w:sz w:val="24"/>
          <w:szCs w:val="24"/>
          <w:lang w:eastAsia="en-GB"/>
          <w14:ligatures w14:val="standardContextual"/>
        </w:rPr>
      </w:pPr>
      <w:r>
        <w:t>7.5.2.2</w:t>
      </w:r>
      <w:r>
        <w:rPr>
          <w:rFonts w:asciiTheme="minorHAnsi" w:eastAsiaTheme="minorEastAsia" w:hAnsiTheme="minorHAnsi" w:cstheme="minorBidi"/>
          <w:kern w:val="2"/>
          <w:sz w:val="24"/>
          <w:szCs w:val="24"/>
          <w:lang w:eastAsia="en-GB"/>
          <w14:ligatures w14:val="standardContextual"/>
        </w:rPr>
        <w:tab/>
      </w:r>
      <w:r>
        <w:t>PTC session initiation</w:t>
      </w:r>
      <w:r>
        <w:tab/>
      </w:r>
      <w:r>
        <w:fldChar w:fldCharType="begin" w:fldLock="1"/>
      </w:r>
      <w:r>
        <w:instrText xml:space="preserve"> PAGEREF _Toc183592254 \h </w:instrText>
      </w:r>
      <w:r>
        <w:fldChar w:fldCharType="separate"/>
      </w:r>
      <w:r>
        <w:t>110</w:t>
      </w:r>
      <w:r>
        <w:fldChar w:fldCharType="end"/>
      </w:r>
    </w:p>
    <w:p w14:paraId="522AEEB8" w14:textId="4FAC6079" w:rsidR="00045255" w:rsidRDefault="00045255">
      <w:pPr>
        <w:pStyle w:val="TOC4"/>
        <w:rPr>
          <w:rFonts w:asciiTheme="minorHAnsi" w:eastAsiaTheme="minorEastAsia" w:hAnsiTheme="minorHAnsi" w:cstheme="minorBidi"/>
          <w:kern w:val="2"/>
          <w:sz w:val="24"/>
          <w:szCs w:val="24"/>
          <w:lang w:eastAsia="en-GB"/>
          <w14:ligatures w14:val="standardContextual"/>
        </w:rPr>
      </w:pPr>
      <w:r>
        <w:t>7.5.2.3</w:t>
      </w:r>
      <w:r>
        <w:rPr>
          <w:rFonts w:asciiTheme="minorHAnsi" w:eastAsiaTheme="minorEastAsia" w:hAnsiTheme="minorHAnsi" w:cstheme="minorBidi"/>
          <w:kern w:val="2"/>
          <w:sz w:val="24"/>
          <w:szCs w:val="24"/>
          <w:lang w:eastAsia="en-GB"/>
          <w14:ligatures w14:val="standardContextual"/>
        </w:rPr>
        <w:tab/>
      </w:r>
      <w:r>
        <w:t>PTC session abandon attempt</w:t>
      </w:r>
      <w:r>
        <w:tab/>
      </w:r>
      <w:r>
        <w:fldChar w:fldCharType="begin" w:fldLock="1"/>
      </w:r>
      <w:r>
        <w:instrText xml:space="preserve"> PAGEREF _Toc183592255 \h </w:instrText>
      </w:r>
      <w:r>
        <w:fldChar w:fldCharType="separate"/>
      </w:r>
      <w:r>
        <w:t>111</w:t>
      </w:r>
      <w:r>
        <w:fldChar w:fldCharType="end"/>
      </w:r>
    </w:p>
    <w:p w14:paraId="5414EBF9" w14:textId="68EB9B7A" w:rsidR="00045255" w:rsidRDefault="00045255">
      <w:pPr>
        <w:pStyle w:val="TOC4"/>
        <w:rPr>
          <w:rFonts w:asciiTheme="minorHAnsi" w:eastAsiaTheme="minorEastAsia" w:hAnsiTheme="minorHAnsi" w:cstheme="minorBidi"/>
          <w:kern w:val="2"/>
          <w:sz w:val="24"/>
          <w:szCs w:val="24"/>
          <w:lang w:eastAsia="en-GB"/>
          <w14:ligatures w14:val="standardContextual"/>
        </w:rPr>
      </w:pPr>
      <w:r>
        <w:t>7.5.2.4</w:t>
      </w:r>
      <w:r>
        <w:rPr>
          <w:rFonts w:asciiTheme="minorHAnsi" w:eastAsiaTheme="minorEastAsia" w:hAnsiTheme="minorHAnsi" w:cstheme="minorBidi"/>
          <w:kern w:val="2"/>
          <w:sz w:val="24"/>
          <w:szCs w:val="24"/>
          <w:lang w:eastAsia="en-GB"/>
          <w14:ligatures w14:val="standardContextual"/>
        </w:rPr>
        <w:tab/>
      </w:r>
      <w:r>
        <w:t>PTC session start</w:t>
      </w:r>
      <w:r>
        <w:tab/>
      </w:r>
      <w:r>
        <w:fldChar w:fldCharType="begin" w:fldLock="1"/>
      </w:r>
      <w:r>
        <w:instrText xml:space="preserve"> PAGEREF _Toc183592256 \h </w:instrText>
      </w:r>
      <w:r>
        <w:fldChar w:fldCharType="separate"/>
      </w:r>
      <w:r>
        <w:t>112</w:t>
      </w:r>
      <w:r>
        <w:fldChar w:fldCharType="end"/>
      </w:r>
    </w:p>
    <w:p w14:paraId="41AD9536" w14:textId="138EE51F" w:rsidR="00045255" w:rsidRDefault="00045255">
      <w:pPr>
        <w:pStyle w:val="TOC4"/>
        <w:rPr>
          <w:rFonts w:asciiTheme="minorHAnsi" w:eastAsiaTheme="minorEastAsia" w:hAnsiTheme="minorHAnsi" w:cstheme="minorBidi"/>
          <w:kern w:val="2"/>
          <w:sz w:val="24"/>
          <w:szCs w:val="24"/>
          <w:lang w:eastAsia="en-GB"/>
          <w14:ligatures w14:val="standardContextual"/>
        </w:rPr>
      </w:pPr>
      <w:r>
        <w:t>7.5.2.5</w:t>
      </w:r>
      <w:r>
        <w:rPr>
          <w:rFonts w:asciiTheme="minorHAnsi" w:eastAsiaTheme="minorEastAsia" w:hAnsiTheme="minorHAnsi" w:cstheme="minorBidi"/>
          <w:kern w:val="2"/>
          <w:sz w:val="24"/>
          <w:szCs w:val="24"/>
          <w:lang w:eastAsia="en-GB"/>
          <w14:ligatures w14:val="standardContextual"/>
        </w:rPr>
        <w:tab/>
      </w:r>
      <w:r>
        <w:t>PTC session end</w:t>
      </w:r>
      <w:r>
        <w:tab/>
      </w:r>
      <w:r>
        <w:fldChar w:fldCharType="begin" w:fldLock="1"/>
      </w:r>
      <w:r>
        <w:instrText xml:space="preserve"> PAGEREF _Toc183592257 \h </w:instrText>
      </w:r>
      <w:r>
        <w:fldChar w:fldCharType="separate"/>
      </w:r>
      <w:r>
        <w:t>113</w:t>
      </w:r>
      <w:r>
        <w:fldChar w:fldCharType="end"/>
      </w:r>
    </w:p>
    <w:p w14:paraId="3B4205B8" w14:textId="0ECB5874" w:rsidR="00045255" w:rsidRDefault="00045255">
      <w:pPr>
        <w:pStyle w:val="TOC4"/>
        <w:rPr>
          <w:rFonts w:asciiTheme="minorHAnsi" w:eastAsiaTheme="minorEastAsia" w:hAnsiTheme="minorHAnsi" w:cstheme="minorBidi"/>
          <w:kern w:val="2"/>
          <w:sz w:val="24"/>
          <w:szCs w:val="24"/>
          <w:lang w:eastAsia="en-GB"/>
          <w14:ligatures w14:val="standardContextual"/>
        </w:rPr>
      </w:pPr>
      <w:r>
        <w:t>7.5.2.6</w:t>
      </w:r>
      <w:r>
        <w:rPr>
          <w:rFonts w:asciiTheme="minorHAnsi" w:eastAsiaTheme="minorEastAsia" w:hAnsiTheme="minorHAnsi" w:cstheme="minorBidi"/>
          <w:kern w:val="2"/>
          <w:sz w:val="24"/>
          <w:szCs w:val="24"/>
          <w:lang w:eastAsia="en-GB"/>
          <w14:ligatures w14:val="standardContextual"/>
        </w:rPr>
        <w:tab/>
      </w:r>
      <w:r>
        <w:t>PTC start of interception</w:t>
      </w:r>
      <w:r>
        <w:tab/>
      </w:r>
      <w:r>
        <w:fldChar w:fldCharType="begin" w:fldLock="1"/>
      </w:r>
      <w:r>
        <w:instrText xml:space="preserve"> PAGEREF _Toc183592258 \h </w:instrText>
      </w:r>
      <w:r>
        <w:fldChar w:fldCharType="separate"/>
      </w:r>
      <w:r>
        <w:t>114</w:t>
      </w:r>
      <w:r>
        <w:fldChar w:fldCharType="end"/>
      </w:r>
    </w:p>
    <w:p w14:paraId="6EE23A29" w14:textId="14659844" w:rsidR="00045255" w:rsidRDefault="00045255">
      <w:pPr>
        <w:pStyle w:val="TOC4"/>
        <w:rPr>
          <w:rFonts w:asciiTheme="minorHAnsi" w:eastAsiaTheme="minorEastAsia" w:hAnsiTheme="minorHAnsi" w:cstheme="minorBidi"/>
          <w:kern w:val="2"/>
          <w:sz w:val="24"/>
          <w:szCs w:val="24"/>
          <w:lang w:eastAsia="en-GB"/>
          <w14:ligatures w14:val="standardContextual"/>
        </w:rPr>
      </w:pPr>
      <w:r>
        <w:t>7.5.2.7</w:t>
      </w:r>
      <w:r>
        <w:rPr>
          <w:rFonts w:asciiTheme="minorHAnsi" w:eastAsiaTheme="minorEastAsia" w:hAnsiTheme="minorHAnsi" w:cstheme="minorBidi"/>
          <w:kern w:val="2"/>
          <w:sz w:val="24"/>
          <w:szCs w:val="24"/>
          <w:lang w:eastAsia="en-GB"/>
          <w14:ligatures w14:val="standardContextual"/>
        </w:rPr>
        <w:tab/>
      </w:r>
      <w:r>
        <w:t>PTC pre-established session</w:t>
      </w:r>
      <w:r>
        <w:tab/>
      </w:r>
      <w:r>
        <w:fldChar w:fldCharType="begin" w:fldLock="1"/>
      </w:r>
      <w:r>
        <w:instrText xml:space="preserve"> PAGEREF _Toc183592259 \h </w:instrText>
      </w:r>
      <w:r>
        <w:fldChar w:fldCharType="separate"/>
      </w:r>
      <w:r>
        <w:t>115</w:t>
      </w:r>
      <w:r>
        <w:fldChar w:fldCharType="end"/>
      </w:r>
    </w:p>
    <w:p w14:paraId="77DE1A52" w14:textId="1AC44396" w:rsidR="00045255" w:rsidRDefault="00045255">
      <w:pPr>
        <w:pStyle w:val="TOC4"/>
        <w:rPr>
          <w:rFonts w:asciiTheme="minorHAnsi" w:eastAsiaTheme="minorEastAsia" w:hAnsiTheme="minorHAnsi" w:cstheme="minorBidi"/>
          <w:kern w:val="2"/>
          <w:sz w:val="24"/>
          <w:szCs w:val="24"/>
          <w:lang w:eastAsia="en-GB"/>
          <w14:ligatures w14:val="standardContextual"/>
        </w:rPr>
      </w:pPr>
      <w:r>
        <w:t>7.5.2.8</w:t>
      </w:r>
      <w:r>
        <w:rPr>
          <w:rFonts w:asciiTheme="minorHAnsi" w:eastAsiaTheme="minorEastAsia" w:hAnsiTheme="minorHAnsi" w:cstheme="minorBidi"/>
          <w:kern w:val="2"/>
          <w:sz w:val="24"/>
          <w:szCs w:val="24"/>
          <w:lang w:eastAsia="en-GB"/>
          <w14:ligatures w14:val="standardContextual"/>
        </w:rPr>
        <w:tab/>
      </w:r>
      <w:r>
        <w:t>PTC instant personal alert</w:t>
      </w:r>
      <w:r>
        <w:tab/>
      </w:r>
      <w:r>
        <w:fldChar w:fldCharType="begin" w:fldLock="1"/>
      </w:r>
      <w:r>
        <w:instrText xml:space="preserve"> PAGEREF _Toc183592260 \h </w:instrText>
      </w:r>
      <w:r>
        <w:fldChar w:fldCharType="separate"/>
      </w:r>
      <w:r>
        <w:t>115</w:t>
      </w:r>
      <w:r>
        <w:fldChar w:fldCharType="end"/>
      </w:r>
    </w:p>
    <w:p w14:paraId="1EA4BD7E" w14:textId="2707D999" w:rsidR="00045255" w:rsidRDefault="00045255">
      <w:pPr>
        <w:pStyle w:val="TOC4"/>
        <w:rPr>
          <w:rFonts w:asciiTheme="minorHAnsi" w:eastAsiaTheme="minorEastAsia" w:hAnsiTheme="minorHAnsi" w:cstheme="minorBidi"/>
          <w:kern w:val="2"/>
          <w:sz w:val="24"/>
          <w:szCs w:val="24"/>
          <w:lang w:eastAsia="en-GB"/>
          <w14:ligatures w14:val="standardContextual"/>
        </w:rPr>
      </w:pPr>
      <w:r>
        <w:t>7.5.2.9</w:t>
      </w:r>
      <w:r>
        <w:rPr>
          <w:rFonts w:asciiTheme="minorHAnsi" w:eastAsiaTheme="minorEastAsia" w:hAnsiTheme="minorHAnsi" w:cstheme="minorBidi"/>
          <w:kern w:val="2"/>
          <w:sz w:val="24"/>
          <w:szCs w:val="24"/>
          <w:lang w:eastAsia="en-GB"/>
          <w14:ligatures w14:val="standardContextual"/>
        </w:rPr>
        <w:tab/>
      </w:r>
      <w:r>
        <w:t>PTC party join</w:t>
      </w:r>
      <w:r>
        <w:tab/>
      </w:r>
      <w:r>
        <w:fldChar w:fldCharType="begin" w:fldLock="1"/>
      </w:r>
      <w:r>
        <w:instrText xml:space="preserve"> PAGEREF _Toc183592261 \h </w:instrText>
      </w:r>
      <w:r>
        <w:fldChar w:fldCharType="separate"/>
      </w:r>
      <w:r>
        <w:t>115</w:t>
      </w:r>
      <w:r>
        <w:fldChar w:fldCharType="end"/>
      </w:r>
    </w:p>
    <w:p w14:paraId="31064E6F" w14:textId="01DEEA21" w:rsidR="00045255" w:rsidRDefault="00045255">
      <w:pPr>
        <w:pStyle w:val="TOC4"/>
        <w:rPr>
          <w:rFonts w:asciiTheme="minorHAnsi" w:eastAsiaTheme="minorEastAsia" w:hAnsiTheme="minorHAnsi" w:cstheme="minorBidi"/>
          <w:kern w:val="2"/>
          <w:sz w:val="24"/>
          <w:szCs w:val="24"/>
          <w:lang w:eastAsia="en-GB"/>
          <w14:ligatures w14:val="standardContextual"/>
        </w:rPr>
      </w:pPr>
      <w:r>
        <w:t>7.5.2.10</w:t>
      </w:r>
      <w:r>
        <w:rPr>
          <w:rFonts w:asciiTheme="minorHAnsi" w:eastAsiaTheme="minorEastAsia" w:hAnsiTheme="minorHAnsi" w:cstheme="minorBidi"/>
          <w:kern w:val="2"/>
          <w:sz w:val="24"/>
          <w:szCs w:val="24"/>
          <w:lang w:eastAsia="en-GB"/>
          <w14:ligatures w14:val="standardContextual"/>
        </w:rPr>
        <w:tab/>
      </w:r>
      <w:r>
        <w:t>PTC party drop</w:t>
      </w:r>
      <w:r>
        <w:tab/>
      </w:r>
      <w:r>
        <w:fldChar w:fldCharType="begin" w:fldLock="1"/>
      </w:r>
      <w:r>
        <w:instrText xml:space="preserve"> PAGEREF _Toc183592262 \h </w:instrText>
      </w:r>
      <w:r>
        <w:fldChar w:fldCharType="separate"/>
      </w:r>
      <w:r>
        <w:t>116</w:t>
      </w:r>
      <w:r>
        <w:fldChar w:fldCharType="end"/>
      </w:r>
    </w:p>
    <w:p w14:paraId="59FBD2FC" w14:textId="6781C008" w:rsidR="00045255" w:rsidRDefault="00045255">
      <w:pPr>
        <w:pStyle w:val="TOC4"/>
        <w:rPr>
          <w:rFonts w:asciiTheme="minorHAnsi" w:eastAsiaTheme="minorEastAsia" w:hAnsiTheme="minorHAnsi" w:cstheme="minorBidi"/>
          <w:kern w:val="2"/>
          <w:sz w:val="24"/>
          <w:szCs w:val="24"/>
          <w:lang w:eastAsia="en-GB"/>
          <w14:ligatures w14:val="standardContextual"/>
        </w:rPr>
      </w:pPr>
      <w:r>
        <w:t>7.5.2.11</w:t>
      </w:r>
      <w:r>
        <w:rPr>
          <w:rFonts w:asciiTheme="minorHAnsi" w:eastAsiaTheme="minorEastAsia" w:hAnsiTheme="minorHAnsi" w:cstheme="minorBidi"/>
          <w:kern w:val="2"/>
          <w:sz w:val="24"/>
          <w:szCs w:val="24"/>
          <w:lang w:eastAsia="en-GB"/>
          <w14:ligatures w14:val="standardContextual"/>
        </w:rPr>
        <w:tab/>
      </w:r>
      <w:r>
        <w:t>PTC party hold</w:t>
      </w:r>
      <w:r>
        <w:tab/>
      </w:r>
      <w:r>
        <w:fldChar w:fldCharType="begin" w:fldLock="1"/>
      </w:r>
      <w:r>
        <w:instrText xml:space="preserve"> PAGEREF _Toc183592263 \h </w:instrText>
      </w:r>
      <w:r>
        <w:fldChar w:fldCharType="separate"/>
      </w:r>
      <w:r>
        <w:t>117</w:t>
      </w:r>
      <w:r>
        <w:fldChar w:fldCharType="end"/>
      </w:r>
    </w:p>
    <w:p w14:paraId="2CDA0582" w14:textId="6B411FC9" w:rsidR="00045255" w:rsidRDefault="00045255">
      <w:pPr>
        <w:pStyle w:val="TOC4"/>
        <w:rPr>
          <w:rFonts w:asciiTheme="minorHAnsi" w:eastAsiaTheme="minorEastAsia" w:hAnsiTheme="minorHAnsi" w:cstheme="minorBidi"/>
          <w:kern w:val="2"/>
          <w:sz w:val="24"/>
          <w:szCs w:val="24"/>
          <w:lang w:eastAsia="en-GB"/>
          <w14:ligatures w14:val="standardContextual"/>
        </w:rPr>
      </w:pPr>
      <w:r>
        <w:t>7.5.2.12</w:t>
      </w:r>
      <w:r>
        <w:rPr>
          <w:rFonts w:asciiTheme="minorHAnsi" w:eastAsiaTheme="minorEastAsia" w:hAnsiTheme="minorHAnsi" w:cstheme="minorBidi"/>
          <w:kern w:val="2"/>
          <w:sz w:val="24"/>
          <w:szCs w:val="24"/>
          <w:lang w:eastAsia="en-GB"/>
          <w14:ligatures w14:val="standardContextual"/>
        </w:rPr>
        <w:tab/>
      </w:r>
      <w:r>
        <w:t>PTC media modification</w:t>
      </w:r>
      <w:r>
        <w:tab/>
      </w:r>
      <w:r>
        <w:fldChar w:fldCharType="begin" w:fldLock="1"/>
      </w:r>
      <w:r>
        <w:instrText xml:space="preserve"> PAGEREF _Toc183592264 \h </w:instrText>
      </w:r>
      <w:r>
        <w:fldChar w:fldCharType="separate"/>
      </w:r>
      <w:r>
        <w:t>117</w:t>
      </w:r>
      <w:r>
        <w:fldChar w:fldCharType="end"/>
      </w:r>
    </w:p>
    <w:p w14:paraId="43121EA6" w14:textId="791E00B1" w:rsidR="00045255" w:rsidRDefault="00045255">
      <w:pPr>
        <w:pStyle w:val="TOC4"/>
        <w:rPr>
          <w:rFonts w:asciiTheme="minorHAnsi" w:eastAsiaTheme="minorEastAsia" w:hAnsiTheme="minorHAnsi" w:cstheme="minorBidi"/>
          <w:kern w:val="2"/>
          <w:sz w:val="24"/>
          <w:szCs w:val="24"/>
          <w:lang w:eastAsia="en-GB"/>
          <w14:ligatures w14:val="standardContextual"/>
        </w:rPr>
      </w:pPr>
      <w:r>
        <w:t>7.5.2.13</w:t>
      </w:r>
      <w:r>
        <w:rPr>
          <w:rFonts w:asciiTheme="minorHAnsi" w:eastAsiaTheme="minorEastAsia" w:hAnsiTheme="minorHAnsi" w:cstheme="minorBidi"/>
          <w:kern w:val="2"/>
          <w:sz w:val="24"/>
          <w:szCs w:val="24"/>
          <w:lang w:eastAsia="en-GB"/>
          <w14:ligatures w14:val="standardContextual"/>
        </w:rPr>
        <w:tab/>
      </w:r>
      <w:r>
        <w:t>PTC group advertisement</w:t>
      </w:r>
      <w:r>
        <w:tab/>
      </w:r>
      <w:r>
        <w:fldChar w:fldCharType="begin" w:fldLock="1"/>
      </w:r>
      <w:r>
        <w:instrText xml:space="preserve"> PAGEREF _Toc183592265 \h </w:instrText>
      </w:r>
      <w:r>
        <w:fldChar w:fldCharType="separate"/>
      </w:r>
      <w:r>
        <w:t>118</w:t>
      </w:r>
      <w:r>
        <w:fldChar w:fldCharType="end"/>
      </w:r>
    </w:p>
    <w:p w14:paraId="292E98A7" w14:textId="18A8C060" w:rsidR="00045255" w:rsidRDefault="00045255">
      <w:pPr>
        <w:pStyle w:val="TOC4"/>
        <w:rPr>
          <w:rFonts w:asciiTheme="minorHAnsi" w:eastAsiaTheme="minorEastAsia" w:hAnsiTheme="minorHAnsi" w:cstheme="minorBidi"/>
          <w:kern w:val="2"/>
          <w:sz w:val="24"/>
          <w:szCs w:val="24"/>
          <w:lang w:eastAsia="en-GB"/>
          <w14:ligatures w14:val="standardContextual"/>
        </w:rPr>
      </w:pPr>
      <w:r>
        <w:t>7.5.2.14</w:t>
      </w:r>
      <w:r>
        <w:rPr>
          <w:rFonts w:asciiTheme="minorHAnsi" w:eastAsiaTheme="minorEastAsia" w:hAnsiTheme="minorHAnsi" w:cstheme="minorBidi"/>
          <w:kern w:val="2"/>
          <w:sz w:val="24"/>
          <w:szCs w:val="24"/>
          <w:lang w:eastAsia="en-GB"/>
          <w14:ligatures w14:val="standardContextual"/>
        </w:rPr>
        <w:tab/>
      </w:r>
      <w:r>
        <w:t>PTC floor control</w:t>
      </w:r>
      <w:r>
        <w:tab/>
      </w:r>
      <w:r>
        <w:fldChar w:fldCharType="begin" w:fldLock="1"/>
      </w:r>
      <w:r>
        <w:instrText xml:space="preserve"> PAGEREF _Toc183592266 \h </w:instrText>
      </w:r>
      <w:r>
        <w:fldChar w:fldCharType="separate"/>
      </w:r>
      <w:r>
        <w:t>118</w:t>
      </w:r>
      <w:r>
        <w:fldChar w:fldCharType="end"/>
      </w:r>
    </w:p>
    <w:p w14:paraId="7BA30A0B" w14:textId="215C9F3E" w:rsidR="00045255" w:rsidRDefault="00045255">
      <w:pPr>
        <w:pStyle w:val="TOC4"/>
        <w:rPr>
          <w:rFonts w:asciiTheme="minorHAnsi" w:eastAsiaTheme="minorEastAsia" w:hAnsiTheme="minorHAnsi" w:cstheme="minorBidi"/>
          <w:kern w:val="2"/>
          <w:sz w:val="24"/>
          <w:szCs w:val="24"/>
          <w:lang w:eastAsia="en-GB"/>
          <w14:ligatures w14:val="standardContextual"/>
        </w:rPr>
      </w:pPr>
      <w:r>
        <w:t>7.5.2.15</w:t>
      </w:r>
      <w:r>
        <w:rPr>
          <w:rFonts w:asciiTheme="minorHAnsi" w:eastAsiaTheme="minorEastAsia" w:hAnsiTheme="minorHAnsi" w:cstheme="minorBidi"/>
          <w:kern w:val="2"/>
          <w:sz w:val="24"/>
          <w:szCs w:val="24"/>
          <w:lang w:eastAsia="en-GB"/>
          <w14:ligatures w14:val="standardContextual"/>
        </w:rPr>
        <w:tab/>
      </w:r>
      <w:r>
        <w:t>PTC target presence</w:t>
      </w:r>
      <w:r>
        <w:tab/>
      </w:r>
      <w:r>
        <w:fldChar w:fldCharType="begin" w:fldLock="1"/>
      </w:r>
      <w:r>
        <w:instrText xml:space="preserve"> PAGEREF _Toc183592267 \h </w:instrText>
      </w:r>
      <w:r>
        <w:fldChar w:fldCharType="separate"/>
      </w:r>
      <w:r>
        <w:t>120</w:t>
      </w:r>
      <w:r>
        <w:fldChar w:fldCharType="end"/>
      </w:r>
    </w:p>
    <w:p w14:paraId="38C53DDC" w14:textId="0E1F4357" w:rsidR="00045255" w:rsidRDefault="00045255">
      <w:pPr>
        <w:pStyle w:val="TOC4"/>
        <w:rPr>
          <w:rFonts w:asciiTheme="minorHAnsi" w:eastAsiaTheme="minorEastAsia" w:hAnsiTheme="minorHAnsi" w:cstheme="minorBidi"/>
          <w:kern w:val="2"/>
          <w:sz w:val="24"/>
          <w:szCs w:val="24"/>
          <w:lang w:eastAsia="en-GB"/>
          <w14:ligatures w14:val="standardContextual"/>
        </w:rPr>
      </w:pPr>
      <w:r>
        <w:t>7.5.2.16</w:t>
      </w:r>
      <w:r>
        <w:rPr>
          <w:rFonts w:asciiTheme="minorHAnsi" w:eastAsiaTheme="minorEastAsia" w:hAnsiTheme="minorHAnsi" w:cstheme="minorBidi"/>
          <w:kern w:val="2"/>
          <w:sz w:val="24"/>
          <w:szCs w:val="24"/>
          <w:lang w:eastAsia="en-GB"/>
          <w14:ligatures w14:val="standardContextual"/>
        </w:rPr>
        <w:tab/>
      </w:r>
      <w:r>
        <w:t>PTC participant presence</w:t>
      </w:r>
      <w:r>
        <w:tab/>
      </w:r>
      <w:r>
        <w:fldChar w:fldCharType="begin" w:fldLock="1"/>
      </w:r>
      <w:r>
        <w:instrText xml:space="preserve"> PAGEREF _Toc183592268 \h </w:instrText>
      </w:r>
      <w:r>
        <w:fldChar w:fldCharType="separate"/>
      </w:r>
      <w:r>
        <w:t>121</w:t>
      </w:r>
      <w:r>
        <w:fldChar w:fldCharType="end"/>
      </w:r>
    </w:p>
    <w:p w14:paraId="01E2F020" w14:textId="1865D81C" w:rsidR="00045255" w:rsidRDefault="00045255">
      <w:pPr>
        <w:pStyle w:val="TOC4"/>
        <w:rPr>
          <w:rFonts w:asciiTheme="minorHAnsi" w:eastAsiaTheme="minorEastAsia" w:hAnsiTheme="minorHAnsi" w:cstheme="minorBidi"/>
          <w:kern w:val="2"/>
          <w:sz w:val="24"/>
          <w:szCs w:val="24"/>
          <w:lang w:eastAsia="en-GB"/>
          <w14:ligatures w14:val="standardContextual"/>
        </w:rPr>
      </w:pPr>
      <w:r>
        <w:t>7.5.2.17</w:t>
      </w:r>
      <w:r>
        <w:rPr>
          <w:rFonts w:asciiTheme="minorHAnsi" w:eastAsiaTheme="minorEastAsia" w:hAnsiTheme="minorHAnsi" w:cstheme="minorBidi"/>
          <w:kern w:val="2"/>
          <w:sz w:val="24"/>
          <w:szCs w:val="24"/>
          <w:lang w:eastAsia="en-GB"/>
          <w14:ligatures w14:val="standardContextual"/>
        </w:rPr>
        <w:tab/>
      </w:r>
      <w:r>
        <w:t>PTC list management</w:t>
      </w:r>
      <w:r>
        <w:tab/>
      </w:r>
      <w:r>
        <w:fldChar w:fldCharType="begin" w:fldLock="1"/>
      </w:r>
      <w:r>
        <w:instrText xml:space="preserve"> PAGEREF _Toc183592269 \h </w:instrText>
      </w:r>
      <w:r>
        <w:fldChar w:fldCharType="separate"/>
      </w:r>
      <w:r>
        <w:t>121</w:t>
      </w:r>
      <w:r>
        <w:fldChar w:fldCharType="end"/>
      </w:r>
    </w:p>
    <w:p w14:paraId="7A22AEDF" w14:textId="38A611D9" w:rsidR="00045255" w:rsidRDefault="00045255">
      <w:pPr>
        <w:pStyle w:val="TOC4"/>
        <w:rPr>
          <w:rFonts w:asciiTheme="minorHAnsi" w:eastAsiaTheme="minorEastAsia" w:hAnsiTheme="minorHAnsi" w:cstheme="minorBidi"/>
          <w:kern w:val="2"/>
          <w:sz w:val="24"/>
          <w:szCs w:val="24"/>
          <w:lang w:eastAsia="en-GB"/>
          <w14:ligatures w14:val="standardContextual"/>
        </w:rPr>
      </w:pPr>
      <w:r>
        <w:t>7.5.2.18</w:t>
      </w:r>
      <w:r>
        <w:rPr>
          <w:rFonts w:asciiTheme="minorHAnsi" w:eastAsiaTheme="minorEastAsia" w:hAnsiTheme="minorHAnsi" w:cstheme="minorBidi"/>
          <w:kern w:val="2"/>
          <w:sz w:val="24"/>
          <w:szCs w:val="24"/>
          <w:lang w:eastAsia="en-GB"/>
          <w14:ligatures w14:val="standardContextual"/>
        </w:rPr>
        <w:tab/>
      </w:r>
      <w:r>
        <w:t>PTC access policy</w:t>
      </w:r>
      <w:r>
        <w:tab/>
      </w:r>
      <w:r>
        <w:fldChar w:fldCharType="begin" w:fldLock="1"/>
      </w:r>
      <w:r>
        <w:instrText xml:space="preserve"> PAGEREF _Toc183592270 \h </w:instrText>
      </w:r>
      <w:r>
        <w:fldChar w:fldCharType="separate"/>
      </w:r>
      <w:r>
        <w:t>122</w:t>
      </w:r>
      <w:r>
        <w:fldChar w:fldCharType="end"/>
      </w:r>
    </w:p>
    <w:p w14:paraId="1F9BAA83" w14:textId="0F7055E2" w:rsidR="00045255" w:rsidRDefault="00045255">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_Toc183592271 \h </w:instrText>
      </w:r>
      <w:r>
        <w:fldChar w:fldCharType="separate"/>
      </w:r>
      <w:r>
        <w:t>123</w:t>
      </w:r>
      <w:r>
        <w:fldChar w:fldCharType="end"/>
      </w:r>
    </w:p>
    <w:p w14:paraId="31E9139F" w14:textId="32361AC7" w:rsidR="00045255" w:rsidRDefault="00045255">
      <w:pPr>
        <w:pStyle w:val="TOC4"/>
        <w:rPr>
          <w:rFonts w:asciiTheme="minorHAnsi" w:eastAsiaTheme="minorEastAsia" w:hAnsiTheme="minorHAnsi" w:cstheme="minorBidi"/>
          <w:kern w:val="2"/>
          <w:sz w:val="24"/>
          <w:szCs w:val="24"/>
          <w:lang w:eastAsia="en-GB"/>
          <w14:ligatures w14:val="standardContextual"/>
        </w:rPr>
      </w:pPr>
      <w:r>
        <w:t>7.5.3.1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_Toc183592272 \h </w:instrText>
      </w:r>
      <w:r>
        <w:fldChar w:fldCharType="separate"/>
      </w:r>
      <w:r>
        <w:t>123</w:t>
      </w:r>
      <w:r>
        <w:fldChar w:fldCharType="end"/>
      </w:r>
    </w:p>
    <w:p w14:paraId="55A27ECC" w14:textId="15A07CF6" w:rsidR="00045255" w:rsidRDefault="00045255">
      <w:pPr>
        <w:pStyle w:val="TOC4"/>
        <w:rPr>
          <w:rFonts w:asciiTheme="minorHAnsi" w:eastAsiaTheme="minorEastAsia" w:hAnsiTheme="minorHAnsi" w:cstheme="minorBidi"/>
          <w:kern w:val="2"/>
          <w:sz w:val="24"/>
          <w:szCs w:val="24"/>
          <w:lang w:eastAsia="en-GB"/>
          <w14:ligatures w14:val="standardContextual"/>
        </w:rPr>
      </w:pPr>
      <w:r>
        <w:t>7.5.3.2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_Toc183592273 \h </w:instrText>
      </w:r>
      <w:r>
        <w:fldChar w:fldCharType="separate"/>
      </w:r>
      <w:r>
        <w:t>124</w:t>
      </w:r>
      <w:r>
        <w:fldChar w:fldCharType="end"/>
      </w:r>
    </w:p>
    <w:p w14:paraId="55E72F40" w14:textId="1568B862" w:rsidR="00045255" w:rsidRDefault="0004525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Identifier Association Reporting</w:t>
      </w:r>
      <w:r>
        <w:tab/>
      </w:r>
      <w:r>
        <w:fldChar w:fldCharType="begin" w:fldLock="1"/>
      </w:r>
      <w:r>
        <w:instrText xml:space="preserve"> PAGEREF _Toc183592274 \h </w:instrText>
      </w:r>
      <w:r>
        <w:fldChar w:fldCharType="separate"/>
      </w:r>
      <w:r>
        <w:t>124</w:t>
      </w:r>
      <w:r>
        <w:fldChar w:fldCharType="end"/>
      </w:r>
    </w:p>
    <w:p w14:paraId="210C8D9B" w14:textId="498A9426" w:rsidR="00045255" w:rsidRDefault="0004525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_Toc183592275 \h </w:instrText>
      </w:r>
      <w:r>
        <w:fldChar w:fldCharType="separate"/>
      </w:r>
      <w:r>
        <w:t>124</w:t>
      </w:r>
      <w:r>
        <w:fldChar w:fldCharType="end"/>
      </w:r>
    </w:p>
    <w:p w14:paraId="79A1479A" w14:textId="3561B586" w:rsidR="00045255" w:rsidRDefault="0004525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ICF</w:t>
      </w:r>
      <w:r>
        <w:tab/>
      </w:r>
      <w:r>
        <w:fldChar w:fldCharType="begin" w:fldLock="1"/>
      </w:r>
      <w:r>
        <w:instrText xml:space="preserve"> PAGEREF _Toc183592276 \h </w:instrText>
      </w:r>
      <w:r>
        <w:fldChar w:fldCharType="separate"/>
      </w:r>
      <w:r>
        <w:t>124</w:t>
      </w:r>
      <w:r>
        <w:fldChar w:fldCharType="end"/>
      </w:r>
    </w:p>
    <w:p w14:paraId="3B44C60C" w14:textId="6525B3B8" w:rsidR="00045255" w:rsidRDefault="00045255">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_Toc183592277 \h </w:instrText>
      </w:r>
      <w:r>
        <w:fldChar w:fldCharType="separate"/>
      </w:r>
      <w:r>
        <w:t>124</w:t>
      </w:r>
      <w:r>
        <w:fldChar w:fldCharType="end"/>
      </w:r>
    </w:p>
    <w:p w14:paraId="586E91CD" w14:textId="3F9CB280" w:rsidR="00045255" w:rsidRDefault="00045255">
      <w:pPr>
        <w:pStyle w:val="TOC4"/>
        <w:rPr>
          <w:rFonts w:asciiTheme="minorHAnsi" w:eastAsiaTheme="minorEastAsia" w:hAnsiTheme="minorHAnsi" w:cstheme="minorBidi"/>
          <w:kern w:val="2"/>
          <w:sz w:val="24"/>
          <w:szCs w:val="24"/>
          <w:lang w:eastAsia="en-GB"/>
          <w14:ligatures w14:val="standardContextual"/>
        </w:rPr>
      </w:pPr>
      <w:r>
        <w:lastRenderedPageBreak/>
        <w:t>7.6.2.2</w:t>
      </w:r>
      <w:r>
        <w:rPr>
          <w:rFonts w:asciiTheme="minorHAnsi" w:eastAsiaTheme="minorEastAsia" w:hAnsiTheme="minorHAnsi" w:cstheme="minorBidi"/>
          <w:kern w:val="2"/>
          <w:sz w:val="24"/>
          <w:szCs w:val="24"/>
          <w:lang w:eastAsia="en-GB"/>
          <w14:ligatures w14:val="standardContextual"/>
        </w:rPr>
        <w:tab/>
      </w:r>
      <w:r>
        <w:t>ICF receipt of records over LI_XER</w:t>
      </w:r>
      <w:r>
        <w:tab/>
      </w:r>
      <w:r>
        <w:fldChar w:fldCharType="begin" w:fldLock="1"/>
      </w:r>
      <w:r>
        <w:instrText xml:space="preserve"> PAGEREF _Toc183592278 \h </w:instrText>
      </w:r>
      <w:r>
        <w:fldChar w:fldCharType="separate"/>
      </w:r>
      <w:r>
        <w:t>124</w:t>
      </w:r>
      <w:r>
        <w:fldChar w:fldCharType="end"/>
      </w:r>
    </w:p>
    <w:p w14:paraId="24DC3E57" w14:textId="22FE804E" w:rsidR="00045255" w:rsidRDefault="00045255">
      <w:pPr>
        <w:pStyle w:val="TOC4"/>
        <w:rPr>
          <w:rFonts w:asciiTheme="minorHAnsi" w:eastAsiaTheme="minorEastAsia" w:hAnsiTheme="minorHAnsi" w:cstheme="minorBidi"/>
          <w:kern w:val="2"/>
          <w:sz w:val="24"/>
          <w:szCs w:val="24"/>
          <w:lang w:eastAsia="en-GB"/>
          <w14:ligatures w14:val="standardContextual"/>
        </w:rPr>
      </w:pPr>
      <w:r>
        <w:t>7.6.2.3</w:t>
      </w:r>
      <w:r>
        <w:rPr>
          <w:rFonts w:asciiTheme="minorHAnsi" w:eastAsiaTheme="minorEastAsia" w:hAnsiTheme="minorHAnsi" w:cstheme="minorBidi"/>
          <w:kern w:val="2"/>
          <w:sz w:val="24"/>
          <w:szCs w:val="24"/>
          <w:lang w:eastAsia="en-GB"/>
          <w14:ligatures w14:val="standardContextual"/>
        </w:rPr>
        <w:tab/>
      </w:r>
      <w:r>
        <w:t>ICF Query and Response over LI_XQR</w:t>
      </w:r>
      <w:r>
        <w:tab/>
      </w:r>
      <w:r>
        <w:fldChar w:fldCharType="begin" w:fldLock="1"/>
      </w:r>
      <w:r>
        <w:instrText xml:space="preserve"> PAGEREF _Toc183592279 \h </w:instrText>
      </w:r>
      <w:r>
        <w:fldChar w:fldCharType="separate"/>
      </w:r>
      <w:r>
        <w:t>124</w:t>
      </w:r>
      <w:r>
        <w:fldChar w:fldCharType="end"/>
      </w:r>
    </w:p>
    <w:p w14:paraId="3050536B" w14:textId="4FB79836" w:rsidR="00045255" w:rsidRDefault="00045255">
      <w:pPr>
        <w:pStyle w:val="TOC4"/>
        <w:rPr>
          <w:rFonts w:asciiTheme="minorHAnsi" w:eastAsiaTheme="minorEastAsia" w:hAnsiTheme="minorHAnsi" w:cstheme="minorBidi"/>
          <w:kern w:val="2"/>
          <w:sz w:val="24"/>
          <w:szCs w:val="24"/>
          <w:lang w:eastAsia="en-GB"/>
          <w14:ligatures w14:val="standardContextual"/>
        </w:rPr>
      </w:pPr>
      <w:r>
        <w:t>7.6.2.4</w:t>
      </w:r>
      <w:r>
        <w:rPr>
          <w:rFonts w:asciiTheme="minorHAnsi" w:eastAsiaTheme="minorEastAsia" w:hAnsiTheme="minorHAnsi" w:cstheme="minorBidi"/>
          <w:kern w:val="2"/>
          <w:sz w:val="24"/>
          <w:szCs w:val="24"/>
          <w:lang w:eastAsia="en-GB"/>
          <w14:ligatures w14:val="standardContextual"/>
        </w:rPr>
        <w:tab/>
      </w:r>
      <w:r>
        <w:t>ICF Identifier Association Event Handling</w:t>
      </w:r>
      <w:r>
        <w:tab/>
      </w:r>
      <w:r>
        <w:fldChar w:fldCharType="begin" w:fldLock="1"/>
      </w:r>
      <w:r>
        <w:instrText xml:space="preserve"> PAGEREF _Toc183592280 \h </w:instrText>
      </w:r>
      <w:r>
        <w:fldChar w:fldCharType="separate"/>
      </w:r>
      <w:r>
        <w:t>124</w:t>
      </w:r>
      <w:r>
        <w:fldChar w:fldCharType="end"/>
      </w:r>
    </w:p>
    <w:p w14:paraId="149CF21C" w14:textId="04DFB28F" w:rsidR="00045255" w:rsidRDefault="00045255">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IQF</w:t>
      </w:r>
      <w:r>
        <w:tab/>
      </w:r>
      <w:r>
        <w:fldChar w:fldCharType="begin" w:fldLock="1"/>
      </w:r>
      <w:r>
        <w:instrText xml:space="preserve"> PAGEREF _Toc183592281 \h </w:instrText>
      </w:r>
      <w:r>
        <w:fldChar w:fldCharType="separate"/>
      </w:r>
      <w:r>
        <w:t>125</w:t>
      </w:r>
      <w:r>
        <w:fldChar w:fldCharType="end"/>
      </w:r>
    </w:p>
    <w:p w14:paraId="6400E586" w14:textId="6B23F079" w:rsidR="00045255" w:rsidRDefault="0004525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_Toc183592282 \h </w:instrText>
      </w:r>
      <w:r>
        <w:fldChar w:fldCharType="separate"/>
      </w:r>
      <w:r>
        <w:t>125</w:t>
      </w:r>
      <w:r>
        <w:fldChar w:fldCharType="end"/>
      </w:r>
    </w:p>
    <w:p w14:paraId="11723F37" w14:textId="4B3B48F5" w:rsidR="00045255" w:rsidRDefault="00045255">
      <w:pPr>
        <w:pStyle w:val="TOC4"/>
        <w:rPr>
          <w:rFonts w:asciiTheme="minorHAnsi" w:eastAsiaTheme="minorEastAsia" w:hAnsiTheme="minorHAnsi" w:cstheme="minorBidi"/>
          <w:kern w:val="2"/>
          <w:sz w:val="24"/>
          <w:szCs w:val="24"/>
          <w:lang w:eastAsia="en-GB"/>
          <w14:ligatures w14:val="standardContextual"/>
        </w:rPr>
      </w:pPr>
      <w:r>
        <w:t>7.6.3.2</w:t>
      </w:r>
      <w:r>
        <w:rPr>
          <w:rFonts w:asciiTheme="minorHAnsi" w:eastAsiaTheme="minorEastAsia" w:hAnsiTheme="minorHAnsi" w:cstheme="minorBidi"/>
          <w:kern w:val="2"/>
          <w:sz w:val="24"/>
          <w:szCs w:val="24"/>
          <w:lang w:eastAsia="en-GB"/>
          <w14:ligatures w14:val="standardContextual"/>
        </w:rPr>
        <w:tab/>
      </w:r>
      <w:r>
        <w:t>IQF Query and Response over LI_HIQR</w:t>
      </w:r>
      <w:r>
        <w:tab/>
      </w:r>
      <w:r>
        <w:fldChar w:fldCharType="begin" w:fldLock="1"/>
      </w:r>
      <w:r>
        <w:instrText xml:space="preserve"> PAGEREF _Toc183592283 \h </w:instrText>
      </w:r>
      <w:r>
        <w:fldChar w:fldCharType="separate"/>
      </w:r>
      <w:r>
        <w:t>126</w:t>
      </w:r>
      <w:r>
        <w:fldChar w:fldCharType="end"/>
      </w:r>
    </w:p>
    <w:p w14:paraId="66EFEC48" w14:textId="6EA30A95" w:rsidR="00045255" w:rsidRDefault="00045255">
      <w:pPr>
        <w:pStyle w:val="TOC4"/>
        <w:rPr>
          <w:rFonts w:asciiTheme="minorHAnsi" w:eastAsiaTheme="minorEastAsia" w:hAnsiTheme="minorHAnsi" w:cstheme="minorBidi"/>
          <w:kern w:val="2"/>
          <w:sz w:val="24"/>
          <w:szCs w:val="24"/>
          <w:lang w:eastAsia="en-GB"/>
          <w14:ligatures w14:val="standardContextual"/>
        </w:rPr>
      </w:pPr>
      <w:r>
        <w:t>7.6.3.3</w:t>
      </w:r>
      <w:r>
        <w:rPr>
          <w:rFonts w:asciiTheme="minorHAnsi" w:eastAsiaTheme="minorEastAsia" w:hAnsiTheme="minorHAnsi" w:cstheme="minorBidi"/>
          <w:kern w:val="2"/>
          <w:sz w:val="24"/>
          <w:szCs w:val="24"/>
          <w:lang w:eastAsia="en-GB"/>
          <w14:ligatures w14:val="standardContextual"/>
        </w:rPr>
        <w:tab/>
      </w:r>
      <w:r>
        <w:t>IQF Query and Response over LI_XQR</w:t>
      </w:r>
      <w:r>
        <w:tab/>
      </w:r>
      <w:r>
        <w:fldChar w:fldCharType="begin" w:fldLock="1"/>
      </w:r>
      <w:r>
        <w:instrText xml:space="preserve"> PAGEREF _Toc183592284 \h </w:instrText>
      </w:r>
      <w:r>
        <w:fldChar w:fldCharType="separate"/>
      </w:r>
      <w:r>
        <w:t>126</w:t>
      </w:r>
      <w:r>
        <w:fldChar w:fldCharType="end"/>
      </w:r>
    </w:p>
    <w:p w14:paraId="1D48750D" w14:textId="30C39D93"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A (normative):</w:t>
      </w:r>
      <w:r>
        <w:tab/>
        <w:t>Structure of both the Internal and External Interfaces</w:t>
      </w:r>
      <w:r>
        <w:tab/>
      </w:r>
      <w:r>
        <w:fldChar w:fldCharType="begin" w:fldLock="1"/>
      </w:r>
      <w:r>
        <w:instrText xml:space="preserve"> PAGEREF _Toc183592285 \h </w:instrText>
      </w:r>
      <w:r>
        <w:fldChar w:fldCharType="separate"/>
      </w:r>
      <w:r>
        <w:t>127</w:t>
      </w:r>
      <w:r>
        <w:fldChar w:fldCharType="end"/>
      </w:r>
    </w:p>
    <w:p w14:paraId="7FBF46F7" w14:textId="7703F39B"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B (normative):</w:t>
      </w:r>
      <w:r>
        <w:tab/>
        <w:t>LI Notification</w:t>
      </w:r>
      <w:r>
        <w:tab/>
      </w:r>
      <w:r>
        <w:fldChar w:fldCharType="begin" w:fldLock="1"/>
      </w:r>
      <w:r>
        <w:instrText xml:space="preserve"> PAGEREF _Toc183592286 \h </w:instrText>
      </w:r>
      <w:r>
        <w:fldChar w:fldCharType="separate"/>
      </w:r>
      <w:r>
        <w:t>127</w:t>
      </w:r>
      <w:r>
        <w:fldChar w:fldCharType="end"/>
      </w:r>
    </w:p>
    <w:p w14:paraId="68126A5D" w14:textId="7DAEDB11"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fldLock="1"/>
      </w:r>
      <w:r>
        <w:instrText xml:space="preserve"> PAGEREF _Toc183592287 \h </w:instrText>
      </w:r>
      <w:r>
        <w:fldChar w:fldCharType="separate"/>
      </w:r>
      <w:r>
        <w:t>128</w:t>
      </w:r>
      <w:r>
        <w:fldChar w:fldCharType="end"/>
      </w:r>
    </w:p>
    <w:p w14:paraId="25875CB6" w14:textId="66E747FD"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fldLock="1"/>
      </w:r>
      <w:r>
        <w:instrText xml:space="preserve"> PAGEREF _Toc183592288 \h </w:instrText>
      </w:r>
      <w:r>
        <w:fldChar w:fldCharType="separate"/>
      </w:r>
      <w:r>
        <w:t>128</w:t>
      </w:r>
      <w:r>
        <w:fldChar w:fldCharType="end"/>
      </w:r>
    </w:p>
    <w:p w14:paraId="54FC6D4F" w14:textId="0A154759" w:rsidR="00045255" w:rsidRDefault="0004525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_Toc183592289 \h </w:instrText>
      </w:r>
      <w:r>
        <w:fldChar w:fldCharType="separate"/>
      </w:r>
      <w:r>
        <w:t>128</w:t>
      </w:r>
      <w:r>
        <w:fldChar w:fldCharType="end"/>
      </w:r>
    </w:p>
    <w:p w14:paraId="72FA5C91" w14:textId="69BDBEE1" w:rsidR="00045255" w:rsidRDefault="0004525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Drafting conventions</w:t>
      </w:r>
      <w:r>
        <w:tab/>
      </w:r>
      <w:r>
        <w:fldChar w:fldCharType="begin" w:fldLock="1"/>
      </w:r>
      <w:r>
        <w:instrText xml:space="preserve"> PAGEREF _Toc183592290 \h </w:instrText>
      </w:r>
      <w:r>
        <w:fldChar w:fldCharType="separate"/>
      </w:r>
      <w:r>
        <w:t>128</w:t>
      </w:r>
      <w:r>
        <w:fldChar w:fldCharType="end"/>
      </w:r>
    </w:p>
    <w:p w14:paraId="09BE23F6" w14:textId="43AB453A" w:rsidR="00045255" w:rsidRDefault="00045255">
      <w:pPr>
        <w:pStyle w:val="TOC1"/>
        <w:rPr>
          <w:rFonts w:asciiTheme="minorHAnsi" w:eastAsiaTheme="minorEastAsia" w:hAnsiTheme="minorHAnsi" w:cstheme="minorBidi"/>
          <w:kern w:val="2"/>
          <w:sz w:val="24"/>
          <w:szCs w:val="24"/>
          <w:lang w:eastAsia="en-GB"/>
          <w14:ligatures w14:val="standardContextual"/>
        </w:rPr>
      </w:pPr>
      <w:r>
        <w:t>D.3</w:t>
      </w:r>
      <w:r>
        <w:rPr>
          <w:rFonts w:asciiTheme="minorHAnsi" w:eastAsiaTheme="minorEastAsia" w:hAnsiTheme="minorHAnsi" w:cstheme="minorBidi"/>
          <w:kern w:val="2"/>
          <w:sz w:val="24"/>
          <w:szCs w:val="24"/>
          <w:lang w:eastAsia="en-GB"/>
          <w14:ligatures w14:val="standardContextual"/>
        </w:rPr>
        <w:tab/>
      </w:r>
      <w:r>
        <w:t>Naming conventions</w:t>
      </w:r>
      <w:r>
        <w:tab/>
      </w:r>
      <w:r>
        <w:fldChar w:fldCharType="begin" w:fldLock="1"/>
      </w:r>
      <w:r>
        <w:instrText xml:space="preserve"> PAGEREF _Toc183592291 \h </w:instrText>
      </w:r>
      <w:r>
        <w:fldChar w:fldCharType="separate"/>
      </w:r>
      <w:r>
        <w:t>128</w:t>
      </w:r>
      <w:r>
        <w:fldChar w:fldCharType="end"/>
      </w:r>
    </w:p>
    <w:p w14:paraId="5E763C74" w14:textId="350B32BF" w:rsidR="00045255" w:rsidRDefault="00045255">
      <w:pPr>
        <w:pStyle w:val="TOC1"/>
        <w:rPr>
          <w:rFonts w:asciiTheme="minorHAnsi" w:eastAsiaTheme="minorEastAsia" w:hAnsiTheme="minorHAnsi" w:cstheme="minorBidi"/>
          <w:kern w:val="2"/>
          <w:sz w:val="24"/>
          <w:szCs w:val="24"/>
          <w:lang w:eastAsia="en-GB"/>
          <w14:ligatures w14:val="standardContextual"/>
        </w:rPr>
      </w:pPr>
      <w:r>
        <w:t>D.4</w:t>
      </w:r>
      <w:r>
        <w:rPr>
          <w:rFonts w:asciiTheme="minorHAnsi" w:eastAsiaTheme="minorEastAsia" w:hAnsiTheme="minorHAnsi" w:cstheme="minorBidi"/>
          <w:kern w:val="2"/>
          <w:sz w:val="24"/>
          <w:szCs w:val="24"/>
          <w:lang w:eastAsia="en-GB"/>
          <w14:ligatures w14:val="standardContextual"/>
        </w:rPr>
        <w:tab/>
      </w:r>
      <w:r>
        <w:t>ASN.1 Syntax conventions</w:t>
      </w:r>
      <w:r>
        <w:tab/>
      </w:r>
      <w:r>
        <w:fldChar w:fldCharType="begin" w:fldLock="1"/>
      </w:r>
      <w:r>
        <w:instrText xml:space="preserve"> PAGEREF _Toc183592292 \h </w:instrText>
      </w:r>
      <w:r>
        <w:fldChar w:fldCharType="separate"/>
      </w:r>
      <w:r>
        <w:t>129</w:t>
      </w:r>
      <w:r>
        <w:fldChar w:fldCharType="end"/>
      </w:r>
    </w:p>
    <w:p w14:paraId="78FA0ECC" w14:textId="5663D5AD"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fldLock="1"/>
      </w:r>
      <w:r>
        <w:instrText xml:space="preserve"> PAGEREF _Toc183592293 \h </w:instrText>
      </w:r>
      <w:r>
        <w:fldChar w:fldCharType="separate"/>
      </w:r>
      <w:r>
        <w:t>130</w:t>
      </w:r>
      <w:r>
        <w:fldChar w:fldCharType="end"/>
      </w:r>
    </w:p>
    <w:p w14:paraId="2C168E17" w14:textId="2E5E0FF0"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F (normative):</w:t>
      </w:r>
      <w:r>
        <w:tab/>
        <w:t>ASN.1 schema for LI_XER messages</w:t>
      </w:r>
      <w:r>
        <w:tab/>
      </w:r>
      <w:r>
        <w:fldChar w:fldCharType="begin" w:fldLock="1"/>
      </w:r>
      <w:r>
        <w:instrText xml:space="preserve"> PAGEREF _Toc183592294 \h </w:instrText>
      </w:r>
      <w:r>
        <w:fldChar w:fldCharType="separate"/>
      </w:r>
      <w:r>
        <w:t>130</w:t>
      </w:r>
      <w:r>
        <w:fldChar w:fldCharType="end"/>
      </w:r>
    </w:p>
    <w:p w14:paraId="7855C412" w14:textId="41A335E9"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G (normative):</w:t>
      </w:r>
      <w:r>
        <w:tab/>
        <w:t>XSD Schema for State Transfers</w:t>
      </w:r>
      <w:r>
        <w:tab/>
      </w:r>
      <w:r>
        <w:fldChar w:fldCharType="begin" w:fldLock="1"/>
      </w:r>
      <w:r>
        <w:instrText xml:space="preserve"> PAGEREF _Toc183592295 \h </w:instrText>
      </w:r>
      <w:r>
        <w:fldChar w:fldCharType="separate"/>
      </w:r>
      <w:r>
        <w:t>130</w:t>
      </w:r>
      <w:r>
        <w:fldChar w:fldCharType="end"/>
      </w:r>
    </w:p>
    <w:p w14:paraId="0D4FDDD4" w14:textId="22C08FC7"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fldLock="1"/>
      </w:r>
      <w:r>
        <w:instrText xml:space="preserve"> PAGEREF _Toc183592296 \h </w:instrText>
      </w:r>
      <w:r>
        <w:fldChar w:fldCharType="separate"/>
      </w:r>
      <w:r>
        <w:t>131</w:t>
      </w:r>
      <w:r>
        <w:fldChar w:fldCharType="end"/>
      </w:r>
    </w:p>
    <w:p w14:paraId="31C72BFF" w14:textId="4BFDC816"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83592040"/>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83592041"/>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83592042"/>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83592043"/>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83592044"/>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83592045"/>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83592046"/>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83592047"/>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t>LI_Handover Interface 1</w:t>
      </w:r>
    </w:p>
    <w:p w14:paraId="74C99B1F" w14:textId="77777777" w:rsidR="006D731B" w:rsidRPr="00760004" w:rsidRDefault="006D731B" w:rsidP="00781D44">
      <w:pPr>
        <w:pStyle w:val="EW"/>
      </w:pPr>
      <w:r w:rsidRPr="00760004">
        <w:t>LI_HI2</w:t>
      </w:r>
      <w:r w:rsidRPr="00760004">
        <w:tab/>
        <w:t>LI_Handover Interface 2</w:t>
      </w:r>
    </w:p>
    <w:p w14:paraId="7550EA59" w14:textId="5D52852E" w:rsidR="006D731B" w:rsidRPr="00760004" w:rsidRDefault="006D731B" w:rsidP="00781D44">
      <w:pPr>
        <w:pStyle w:val="EW"/>
      </w:pPr>
      <w:r w:rsidRPr="00760004">
        <w:t>LI_HI3</w:t>
      </w:r>
      <w:r w:rsidRPr="00760004">
        <w:tab/>
        <w:t>LI_Handover Interface 3</w:t>
      </w:r>
    </w:p>
    <w:p w14:paraId="41CC2C19" w14:textId="48EBBA90" w:rsidR="003275DA" w:rsidRPr="00760004" w:rsidRDefault="003275DA" w:rsidP="00781D44">
      <w:pPr>
        <w:pStyle w:val="EW"/>
      </w:pPr>
      <w:r w:rsidRPr="00760004">
        <w:t>LI_HI4</w:t>
      </w:r>
      <w:r w:rsidRPr="00760004">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lastRenderedPageBreak/>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83592048"/>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83592049"/>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6pt" o:ole="">
            <v:imagedata r:id="rId15" o:title=""/>
          </v:shape>
          <o:OLEObject Type="Embed" ProgID="Visio.Drawing.15" ShapeID="_x0000_i1025" DrawAspect="Content" ObjectID="_1794204921"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83592050"/>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83592051"/>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83592052"/>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83592053"/>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83592054"/>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83592055"/>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83592056"/>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83592057"/>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83592058"/>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83592059"/>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83592060"/>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83592061"/>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83592062"/>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83592063"/>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83592064"/>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83592065"/>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83592066"/>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83592067"/>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83592068"/>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83592069"/>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83592070"/>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83592071"/>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07FE5425" w14:textId="77777777" w:rsidR="005D702C" w:rsidRDefault="005D702C" w:rsidP="005D702C">
      <w:bookmarkStart w:id="44" w:name="_Hlk163034372"/>
      <w:bookmarkStart w:id="45" w:name="_Hlk163035464"/>
      <w:bookmarkEnd w:id="43"/>
      <w:r>
        <w:t xml:space="preserve">Unless otherwise specified, the </w:t>
      </w:r>
      <w:r w:rsidRPr="00DB3072">
        <w:rPr>
          <w:i/>
          <w:iCs/>
        </w:rPr>
        <w:t>XIRIPayload.</w:t>
      </w:r>
      <w:r w:rsidRPr="00465FC9">
        <w:rPr>
          <w:i/>
          <w:iCs/>
        </w:rPr>
        <w:t>relativeOID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bookmarkEnd w:id="44"/>
      <w:bookmarkEnd w:id="45"/>
    </w:p>
    <w:p w14:paraId="7966EC74" w14:textId="3D73367E" w:rsidR="00716BA7" w:rsidRPr="00760004" w:rsidRDefault="00716BA7" w:rsidP="00BE2C0E">
      <w:pPr>
        <w:pStyle w:val="Heading3"/>
      </w:pPr>
      <w:bookmarkStart w:id="46" w:name="_Toc183592072"/>
      <w:r w:rsidRPr="00760004">
        <w:t>5.3.3</w:t>
      </w:r>
      <w:r w:rsidRPr="00760004">
        <w:tab/>
        <w:t>Usage for realising LI_X3</w:t>
      </w:r>
      <w:bookmarkEnd w:id="46"/>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7" w:name="_Toc183592073"/>
      <w:r w:rsidRPr="00760004">
        <w:t>5.3.4</w:t>
      </w:r>
      <w:r w:rsidRPr="00760004">
        <w:tab/>
        <w:t>Service scoping</w:t>
      </w:r>
      <w:bookmarkEnd w:id="47"/>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8" w:name="_Toc183592074"/>
      <w:r w:rsidRPr="00760004">
        <w:t>5.4</w:t>
      </w:r>
      <w:r w:rsidRPr="00760004">
        <w:tab/>
        <w:t>Protocols for LI_HI1</w:t>
      </w:r>
      <w:bookmarkEnd w:id="48"/>
    </w:p>
    <w:p w14:paraId="6E0B9BEA" w14:textId="2BCD212C" w:rsidR="00716BA7" w:rsidRPr="00760004" w:rsidRDefault="00716BA7" w:rsidP="00716BA7">
      <w:pPr>
        <w:pStyle w:val="Heading3"/>
      </w:pPr>
      <w:bookmarkStart w:id="49" w:name="_Toc183592075"/>
      <w:r w:rsidRPr="00760004">
        <w:t>5.</w:t>
      </w:r>
      <w:r w:rsidR="0022431F" w:rsidRPr="00760004">
        <w:t>4</w:t>
      </w:r>
      <w:r w:rsidRPr="00760004">
        <w:t>.1</w:t>
      </w:r>
      <w:r w:rsidRPr="00760004">
        <w:tab/>
        <w:t>General</w:t>
      </w:r>
      <w:bookmarkEnd w:id="49"/>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50" w:name="_Toc183592076"/>
      <w:r w:rsidRPr="00760004">
        <w:t>5.4.2</w:t>
      </w:r>
      <w:r w:rsidRPr="00760004">
        <w:tab/>
        <w:t>Service scoping</w:t>
      </w:r>
      <w:bookmarkEnd w:id="50"/>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51" w:name="_Toc183592077"/>
      <w:r w:rsidRPr="00760004">
        <w:t>5.5</w:t>
      </w:r>
      <w:r w:rsidRPr="00760004">
        <w:tab/>
        <w:t>Protocols for LI_HI2 and LI_HI3</w:t>
      </w:r>
      <w:bookmarkEnd w:id="51"/>
    </w:p>
    <w:p w14:paraId="514D2192" w14:textId="2548EEBC" w:rsidR="00716BA7" w:rsidRPr="00760004" w:rsidRDefault="00716BA7" w:rsidP="00716BA7">
      <w:pPr>
        <w:pStyle w:val="Heading3"/>
      </w:pPr>
      <w:bookmarkStart w:id="52" w:name="_Toc183592078"/>
      <w:r w:rsidRPr="00760004">
        <w:t>5.</w:t>
      </w:r>
      <w:r w:rsidR="0022431F" w:rsidRPr="00760004">
        <w:t>5</w:t>
      </w:r>
      <w:r w:rsidRPr="00760004">
        <w:t>.1</w:t>
      </w:r>
      <w:r w:rsidRPr="00760004">
        <w:tab/>
        <w:t>General</w:t>
      </w:r>
      <w:bookmarkEnd w:id="5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3" w:name="_Toc183592079"/>
      <w:r w:rsidRPr="00760004">
        <w:t>5.5.2</w:t>
      </w:r>
      <w:r w:rsidRPr="00760004">
        <w:tab/>
        <w:t>Usage for realising LI_HI2</w:t>
      </w:r>
      <w:bookmarkEnd w:id="5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4"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66EBEE49" w14:textId="77777777" w:rsidR="004B2E30" w:rsidRPr="00465FC9" w:rsidRDefault="004B2E30" w:rsidP="004B2E30">
      <w:bookmarkStart w:id="55" w:name="_Hlk163034426"/>
      <w:bookmarkEnd w:id="54"/>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4215EA2" w14:textId="77777777" w:rsidR="004B2E30" w:rsidRDefault="004B2E30" w:rsidP="004B2E30">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56" w:name="_Toc183592080"/>
      <w:bookmarkEnd w:id="55"/>
      <w:r w:rsidRPr="00760004">
        <w:lastRenderedPageBreak/>
        <w:t>5.5.3</w:t>
      </w:r>
      <w:r w:rsidRPr="00760004">
        <w:tab/>
        <w:t>Usage for realising LI_HI3</w:t>
      </w:r>
      <w:bookmarkEnd w:id="56"/>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7"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p w14:paraId="53C087B5" w14:textId="77777777" w:rsidR="000C0508" w:rsidRDefault="000C0508" w:rsidP="000C0508">
      <w:bookmarkStart w:id="58" w:name="_Hlk163034470"/>
      <w:bookmarkEnd w:id="57"/>
      <w:r>
        <w:t xml:space="preserve">Unless otherwise specified, the </w:t>
      </w:r>
      <w:r>
        <w:rPr>
          <w:i/>
          <w:iCs/>
        </w:rPr>
        <w:t>CCPayload</w:t>
      </w:r>
      <w:r>
        <w:t>.</w:t>
      </w:r>
      <w:r w:rsidRPr="00465FC9">
        <w:rPr>
          <w:i/>
          <w:iCs/>
        </w:rPr>
        <w:t>relativeOID</w:t>
      </w:r>
      <w:r>
        <w:t xml:space="preserve"> field shall be set to the values of the </w:t>
      </w:r>
      <w:r>
        <w:rPr>
          <w:i/>
          <w:iCs/>
        </w:rPr>
        <w:t>cC</w:t>
      </w:r>
      <w:r w:rsidRPr="00DB3072">
        <w:rPr>
          <w:i/>
          <w:iCs/>
        </w:rPr>
        <w:t>PayloadOID</w:t>
      </w:r>
      <w:r>
        <w:t xml:space="preserve"> specified in the version of the ASN.1 defined in Annex A used by the MDF3 to generate and encode the CC payload.</w:t>
      </w:r>
    </w:p>
    <w:bookmarkEnd w:id="58"/>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9" w:name="_Toc183592081"/>
      <w:r w:rsidRPr="00760004">
        <w:t>5.5.4</w:t>
      </w:r>
      <w:r w:rsidRPr="00760004">
        <w:tab/>
        <w:t>Service scoping</w:t>
      </w:r>
      <w:bookmarkEnd w:id="59"/>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60" w:name="_Toc183592082"/>
      <w:r>
        <w:t>5.5.5</w:t>
      </w:r>
      <w:r>
        <w:tab/>
        <w:t>IRI Target Identifiers</w:t>
      </w:r>
      <w:bookmarkEnd w:id="60"/>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61" w:name="_Hlk52956882"/>
      <w:r>
        <w:t xml:space="preserve">" </w:t>
      </w:r>
      <w:bookmarkEnd w:id="61"/>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62" w:name="_Toc183592083"/>
      <w:r w:rsidRPr="00760004">
        <w:t>5.6</w:t>
      </w:r>
      <w:r w:rsidRPr="00760004">
        <w:tab/>
        <w:t>Protocols for LI_HI4</w:t>
      </w:r>
      <w:bookmarkEnd w:id="62"/>
    </w:p>
    <w:p w14:paraId="6C58328F" w14:textId="0D9C89CF" w:rsidR="004F49AC" w:rsidRPr="00760004" w:rsidRDefault="004F49AC" w:rsidP="004F49AC">
      <w:pPr>
        <w:pStyle w:val="Heading3"/>
      </w:pPr>
      <w:bookmarkStart w:id="63" w:name="_Toc183592084"/>
      <w:r w:rsidRPr="00760004">
        <w:t>5.</w:t>
      </w:r>
      <w:r w:rsidR="0022431F" w:rsidRPr="00760004">
        <w:t>6</w:t>
      </w:r>
      <w:r w:rsidRPr="00760004">
        <w:t>.1</w:t>
      </w:r>
      <w:r w:rsidRPr="00760004">
        <w:tab/>
        <w:t>General</w:t>
      </w:r>
      <w:bookmarkEnd w:id="63"/>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4" w:name="_Toc183592085"/>
      <w:r w:rsidRPr="00760004">
        <w:t>5.6.2</w:t>
      </w:r>
      <w:r w:rsidRPr="00760004">
        <w:tab/>
        <w:t>Usage for realising LI_HI4</w:t>
      </w:r>
      <w:bookmarkEnd w:id="64"/>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lastRenderedPageBreak/>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5" w:name="_Toc183592086"/>
      <w:r>
        <w:t>5.7</w:t>
      </w:r>
      <w:r>
        <w:tab/>
        <w:t>Protocols for LI_HIQR</w:t>
      </w:r>
      <w:bookmarkEnd w:id="65"/>
    </w:p>
    <w:p w14:paraId="2376258A" w14:textId="77777777" w:rsidR="00180AD2" w:rsidRDefault="00180AD2" w:rsidP="00180AD2">
      <w:pPr>
        <w:pStyle w:val="Heading3"/>
      </w:pPr>
      <w:bookmarkStart w:id="66" w:name="_Toc183592087"/>
      <w:r>
        <w:t>5.7.1</w:t>
      </w:r>
      <w:r>
        <w:tab/>
        <w:t>General</w:t>
      </w:r>
      <w:bookmarkEnd w:id="66"/>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7" w:name="_Toc183592088"/>
      <w:r>
        <w:t>5.7.2</w:t>
      </w:r>
      <w:r>
        <w:tab/>
        <w:t>Usage for realising LI_HIQR</w:t>
      </w:r>
      <w:bookmarkEnd w:id="67"/>
    </w:p>
    <w:p w14:paraId="3E50D4AF" w14:textId="77777777" w:rsidR="00180AD2" w:rsidRPr="007356F8" w:rsidRDefault="00180AD2" w:rsidP="00180AD2">
      <w:pPr>
        <w:pStyle w:val="Heading4"/>
      </w:pPr>
      <w:bookmarkStart w:id="68" w:name="_Toc183592089"/>
      <w:r>
        <w:t>5.7.2.1</w:t>
      </w:r>
      <w:r>
        <w:tab/>
        <w:t>Request structure</w:t>
      </w:r>
      <w:bookmarkEnd w:id="68"/>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lastRenderedPageBreak/>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9" w:name="_Toc183592090"/>
      <w:r>
        <w:t>5.7.2.2</w:t>
      </w:r>
      <w:r>
        <w:tab/>
        <w:t>Request parameters</w:t>
      </w:r>
      <w:bookmarkEnd w:id="69"/>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lastRenderedPageBreak/>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lastRenderedPageBreak/>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70" w:name="_Toc183592091"/>
      <w:r>
        <w:t>5.7.2.3</w:t>
      </w:r>
      <w:r>
        <w:tab/>
        <w:t>Response structure</w:t>
      </w:r>
      <w:bookmarkEnd w:id="70"/>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lastRenderedPageBreak/>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71" w:name="_Hlk54857791"/>
      <w:bookmarkStart w:id="72" w:name="_Toc183592092"/>
      <w:r>
        <w:t>5.8</w:t>
      </w:r>
      <w:r>
        <w:tab/>
        <w:t>Protocols for LI_XQR</w:t>
      </w:r>
      <w:bookmarkEnd w:id="72"/>
    </w:p>
    <w:p w14:paraId="4F7037A9" w14:textId="37D6E713" w:rsidR="00572D03" w:rsidRPr="009A53F9" w:rsidRDefault="00572D03" w:rsidP="00572D03">
      <w:pPr>
        <w:pStyle w:val="Heading3"/>
      </w:pPr>
      <w:bookmarkStart w:id="73" w:name="_Toc183592093"/>
      <w:bookmarkEnd w:id="71"/>
      <w:r>
        <w:t>5.8.1</w:t>
      </w:r>
      <w:r w:rsidR="00546820">
        <w:tab/>
      </w:r>
      <w:r>
        <w:t>General</w:t>
      </w:r>
      <w:bookmarkEnd w:id="73"/>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4" w:name="_Toc183592094"/>
      <w:r>
        <w:t>5.8.2</w:t>
      </w:r>
      <w:r w:rsidR="00546820">
        <w:tab/>
      </w:r>
      <w:r>
        <w:t>Identity</w:t>
      </w:r>
      <w:r w:rsidR="0048686D">
        <w:t xml:space="preserve"> a</w:t>
      </w:r>
      <w:r>
        <w:t>ssociation requests</w:t>
      </w:r>
      <w:bookmarkEnd w:id="74"/>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5" w:name="_Toc183592095"/>
      <w:r>
        <w:t>5.8.3</w:t>
      </w:r>
      <w:r>
        <w:tab/>
        <w:t>Ongoing</w:t>
      </w:r>
      <w:r w:rsidR="0048686D">
        <w:t xml:space="preserve"> i</w:t>
      </w:r>
      <w:r>
        <w:t>dentity</w:t>
      </w:r>
      <w:r w:rsidR="00710901">
        <w:t xml:space="preserve"> a</w:t>
      </w:r>
      <w:r>
        <w:t>ssociation requests</w:t>
      </w:r>
      <w:bookmarkEnd w:id="75"/>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w:t>
      </w:r>
      <w:r>
        <w:lastRenderedPageBreak/>
        <w:t>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6" w:name="_Toc183592096"/>
      <w:r>
        <w:t>5.9</w:t>
      </w:r>
      <w:r>
        <w:tab/>
        <w:t>Protocols for LI_XER</w:t>
      </w:r>
      <w:bookmarkEnd w:id="76"/>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7" w:name="_Toc183592097"/>
      <w:r>
        <w:t>5.10</w:t>
      </w:r>
      <w:r>
        <w:tab/>
        <w:t>Protocols for LI_ST interface</w:t>
      </w:r>
      <w:bookmarkEnd w:id="77"/>
    </w:p>
    <w:p w14:paraId="4804EF45" w14:textId="75B3E434" w:rsidR="001F35DC" w:rsidRDefault="001F35DC" w:rsidP="001F35DC">
      <w:pPr>
        <w:pStyle w:val="Heading3"/>
      </w:pPr>
      <w:bookmarkStart w:id="78" w:name="_Toc183592098"/>
      <w:r>
        <w:t>5.10.1</w:t>
      </w:r>
      <w:r>
        <w:tab/>
        <w:t>Overview</w:t>
      </w:r>
      <w:bookmarkEnd w:id="78"/>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9" w:name="_Toc183592099"/>
      <w:r>
        <w:t>5.10.2</w:t>
      </w:r>
      <w:r>
        <w:tab/>
        <w:t>Storage</w:t>
      </w:r>
      <w:bookmarkEnd w:id="79"/>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80" w:name="_Toc183592100"/>
      <w:r>
        <w:t>5.10.3</w:t>
      </w:r>
      <w:r w:rsidR="002E52C2">
        <w:tab/>
      </w:r>
      <w:r>
        <w:t>Retrieval</w:t>
      </w:r>
      <w:bookmarkEnd w:id="80"/>
    </w:p>
    <w:p w14:paraId="0AE8511D" w14:textId="77777777" w:rsidR="001F35DC" w:rsidRDefault="001F35DC" w:rsidP="001F35DC">
      <w:r>
        <w:t xml:space="preserve">When an LI function wishes to retrieve records from the LISSF and knows the RecordID of the relevant state information, it shall perform a Record Retrieval operation as described in TS 29.598 [50] clause 5.2.2.2.2. If the LI </w:t>
      </w:r>
      <w:r>
        <w:lastRenderedPageBreak/>
        <w:t>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81" w:name="_Toc183592101"/>
      <w:r>
        <w:t>5.10.4</w:t>
      </w:r>
      <w:r w:rsidR="002E52C2">
        <w:tab/>
      </w:r>
      <w:r>
        <w:t>Removal</w:t>
      </w:r>
      <w:bookmarkEnd w:id="81"/>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82" w:name="_Toc183592102"/>
      <w:r w:rsidRPr="00760004">
        <w:t>6</w:t>
      </w:r>
      <w:r w:rsidR="002E303B" w:rsidRPr="00760004">
        <w:tab/>
        <w:t>Network Layer Based Interception</w:t>
      </w:r>
      <w:bookmarkEnd w:id="82"/>
    </w:p>
    <w:p w14:paraId="2F2AE169" w14:textId="57AB71B3" w:rsidR="00716BA7" w:rsidRPr="00760004" w:rsidRDefault="00716BA7" w:rsidP="00716BA7">
      <w:pPr>
        <w:pStyle w:val="Heading2"/>
      </w:pPr>
      <w:bookmarkStart w:id="83" w:name="_Toc183592103"/>
      <w:r w:rsidRPr="00760004">
        <w:t>6.1</w:t>
      </w:r>
      <w:r w:rsidRPr="00760004">
        <w:tab/>
        <w:t>Introduction</w:t>
      </w:r>
      <w:bookmarkEnd w:id="83"/>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4" w:name="_Toc183592104"/>
      <w:r w:rsidRPr="00760004">
        <w:t>6.2</w:t>
      </w:r>
      <w:r w:rsidRPr="00760004">
        <w:tab/>
        <w:t>5G</w:t>
      </w:r>
      <w:bookmarkEnd w:id="84"/>
    </w:p>
    <w:p w14:paraId="41946991" w14:textId="115DA9A5" w:rsidR="00716BA7" w:rsidRPr="00760004" w:rsidRDefault="00716BA7" w:rsidP="00716BA7">
      <w:pPr>
        <w:pStyle w:val="Heading3"/>
      </w:pPr>
      <w:bookmarkStart w:id="85" w:name="_Toc183592105"/>
      <w:r w:rsidRPr="00760004">
        <w:t>6.2.1</w:t>
      </w:r>
      <w:r w:rsidRPr="00760004">
        <w:tab/>
        <w:t>General</w:t>
      </w:r>
      <w:bookmarkEnd w:id="85"/>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6" w:name="_Toc183592106"/>
      <w:r w:rsidRPr="00760004">
        <w:t>6.2.2</w:t>
      </w:r>
      <w:r w:rsidRPr="00760004">
        <w:tab/>
        <w:t>LI at AMF</w:t>
      </w:r>
      <w:bookmarkEnd w:id="86"/>
    </w:p>
    <w:p w14:paraId="194AEFDD" w14:textId="290091E8" w:rsidR="00716BA7" w:rsidRPr="00760004" w:rsidRDefault="00716BA7" w:rsidP="00716BA7">
      <w:pPr>
        <w:pStyle w:val="Heading4"/>
      </w:pPr>
      <w:bookmarkStart w:id="87" w:name="_Toc183592107"/>
      <w:r w:rsidRPr="00760004">
        <w:t>6.2.2.1</w:t>
      </w:r>
      <w:r w:rsidRPr="00760004">
        <w:tab/>
        <w:t>Provis</w:t>
      </w:r>
      <w:r w:rsidR="008957FD" w:rsidRPr="00760004">
        <w:t>i</w:t>
      </w:r>
      <w:r w:rsidRPr="00760004">
        <w:t>oning over LI_X1</w:t>
      </w:r>
      <w:bookmarkEnd w:id="87"/>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8"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8"/>
    </w:tbl>
    <w:p w14:paraId="4F239890" w14:textId="77777777" w:rsidR="00021DF2" w:rsidRDefault="00021DF2" w:rsidP="00021DF2"/>
    <w:p w14:paraId="49C1201F" w14:textId="77777777" w:rsidR="00716BA7" w:rsidRPr="00760004" w:rsidRDefault="00716BA7" w:rsidP="00716BA7">
      <w:pPr>
        <w:pStyle w:val="Heading4"/>
      </w:pPr>
      <w:bookmarkStart w:id="89" w:name="_Toc183592108"/>
      <w:r w:rsidRPr="00760004">
        <w:t>6.2.2.2</w:t>
      </w:r>
      <w:r w:rsidRPr="00760004">
        <w:tab/>
        <w:t>Generation of xIRI over LI_X2</w:t>
      </w:r>
      <w:bookmarkEnd w:id="89"/>
    </w:p>
    <w:p w14:paraId="58F370E3" w14:textId="1D237726" w:rsidR="005E25E0" w:rsidRPr="00760004" w:rsidRDefault="005E25E0" w:rsidP="009903CB">
      <w:pPr>
        <w:pStyle w:val="Heading5"/>
      </w:pPr>
      <w:bookmarkStart w:id="90" w:name="_Toc183592109"/>
      <w:r w:rsidRPr="00760004">
        <w:t>6.2.2.2.1</w:t>
      </w:r>
      <w:r w:rsidRPr="00760004">
        <w:tab/>
        <w:t>General</w:t>
      </w:r>
      <w:bookmarkEnd w:id="90"/>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91" w:name="_Toc183592110"/>
      <w:r w:rsidRPr="00760004">
        <w:t>6.2.2.</w:t>
      </w:r>
      <w:r w:rsidR="00B9163B" w:rsidRPr="00760004">
        <w:t>2.</w:t>
      </w:r>
      <w:r w:rsidR="005E25E0" w:rsidRPr="00760004">
        <w:t>2</w:t>
      </w:r>
      <w:r w:rsidRPr="00760004">
        <w:tab/>
        <w:t>Registration</w:t>
      </w:r>
      <w:bookmarkEnd w:id="9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92" w:name="_Toc183592111"/>
      <w:r w:rsidRPr="00760004">
        <w:t>6.2.2.2.</w:t>
      </w:r>
      <w:r w:rsidR="00617534" w:rsidRPr="00760004">
        <w:t>3</w:t>
      </w:r>
      <w:r w:rsidRPr="00760004">
        <w:tab/>
        <w:t>Deregistration</w:t>
      </w:r>
      <w:bookmarkEnd w:id="92"/>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93" w:name="_Toc183592112"/>
      <w:r w:rsidRPr="00760004">
        <w:t>6.2.2.2.</w:t>
      </w:r>
      <w:r w:rsidR="004455E4" w:rsidRPr="00760004">
        <w:t>4</w:t>
      </w:r>
      <w:r w:rsidRPr="00760004">
        <w:tab/>
        <w:t xml:space="preserve">Location </w:t>
      </w:r>
      <w:r w:rsidR="00F56869" w:rsidRPr="00760004">
        <w:t>u</w:t>
      </w:r>
      <w:r w:rsidRPr="00760004">
        <w:t>pdate</w:t>
      </w:r>
      <w:bookmarkEnd w:id="93"/>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4" w:name="_Toc183592113"/>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4"/>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5" w:name="_Toc18359211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5"/>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6" w:name="_Toc183592115"/>
      <w:r>
        <w:t>6.2.2.2.7</w:t>
      </w:r>
      <w:r>
        <w:tab/>
        <w:t>AMF identifier association</w:t>
      </w:r>
      <w:bookmarkEnd w:id="96"/>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7" w:name="_Toc183592116"/>
      <w:r w:rsidRPr="00760004">
        <w:t>6.2.2.3</w:t>
      </w:r>
      <w:r w:rsidRPr="00760004">
        <w:tab/>
        <w:t>Generation of IRI over LI_HI2</w:t>
      </w:r>
      <w:bookmarkEnd w:id="97"/>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8"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8"/>
    </w:p>
    <w:p w14:paraId="63B9E885" w14:textId="3D2EE8FE" w:rsidR="00573177" w:rsidRPr="00760004" w:rsidRDefault="00573177" w:rsidP="00573177">
      <w:pPr>
        <w:pStyle w:val="Heading4"/>
      </w:pPr>
      <w:bookmarkStart w:id="99" w:name="_Toc183592117"/>
      <w:r w:rsidRPr="00760004">
        <w:t>6.2.2.4</w:t>
      </w:r>
      <w:r w:rsidRPr="00760004">
        <w:tab/>
        <w:t xml:space="preserve">Identity </w:t>
      </w:r>
      <w:r w:rsidR="006D247A" w:rsidRPr="00760004">
        <w:t>p</w:t>
      </w:r>
      <w:r w:rsidRPr="00760004">
        <w:t>rivacy</w:t>
      </w:r>
      <w:bookmarkEnd w:id="99"/>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00" w:name="_Toc183592118"/>
      <w:r>
        <w:t>6.2.2A</w:t>
      </w:r>
      <w:r>
        <w:tab/>
        <w:t>Identifier Reporting for AMF</w:t>
      </w:r>
      <w:bookmarkEnd w:id="100"/>
    </w:p>
    <w:p w14:paraId="7FA30025" w14:textId="77777777" w:rsidR="00FE4475" w:rsidRDefault="00FE4475" w:rsidP="00FE4475">
      <w:pPr>
        <w:pStyle w:val="Heading4"/>
      </w:pPr>
      <w:bookmarkStart w:id="101" w:name="_Toc183592119"/>
      <w:r>
        <w:t>6.2.2A.1</w:t>
      </w:r>
      <w:r>
        <w:tab/>
        <w:t>Activation of reporting over LI_XEM1</w:t>
      </w:r>
      <w:bookmarkEnd w:id="101"/>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02" w:name="_Toc183592120"/>
      <w:r>
        <w:t>6.2.2A.2</w:t>
      </w:r>
      <w:r>
        <w:tab/>
        <w:t>Generation of records over LI_XER</w:t>
      </w:r>
      <w:bookmarkEnd w:id="102"/>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lastRenderedPageBreak/>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03" w:name="_Toc183592121"/>
      <w:r w:rsidRPr="00484981">
        <w:t>6.2.2</w:t>
      </w:r>
      <w:r>
        <w:t>A</w:t>
      </w:r>
      <w:r w:rsidRPr="00484981">
        <w:t>.</w:t>
      </w:r>
      <w:r>
        <w:t>2</w:t>
      </w:r>
      <w:r w:rsidRPr="00484981">
        <w:t>.</w:t>
      </w:r>
      <w:r>
        <w:t>2</w:t>
      </w:r>
      <w:r w:rsidRPr="00484981">
        <w:tab/>
      </w:r>
      <w:r>
        <w:t>Association Events</w:t>
      </w:r>
      <w:bookmarkEnd w:id="103"/>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4" w:name="_Hlk55229191"/>
            <w:r>
              <w:t>NOTE 1:</w:t>
            </w:r>
            <w:r>
              <w:tab/>
              <w:t>Shall be provided in first association record to ICF after PEI is available and following any change of PEI.</w:t>
            </w:r>
            <w:bookmarkEnd w:id="104"/>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5" w:name="_Toc183592122"/>
      <w:r w:rsidRPr="00484981">
        <w:t>6.2.2</w:t>
      </w:r>
      <w:r>
        <w:t>A</w:t>
      </w:r>
      <w:r w:rsidRPr="00484981">
        <w:t>.</w:t>
      </w:r>
      <w:r>
        <w:t>2</w:t>
      </w:r>
      <w:r w:rsidRPr="00484981">
        <w:t>.</w:t>
      </w:r>
      <w:r>
        <w:t>3</w:t>
      </w:r>
      <w:r w:rsidRPr="00484981">
        <w:tab/>
      </w:r>
      <w:r>
        <w:t>Transmission to the ICF</w:t>
      </w:r>
      <w:bookmarkEnd w:id="105"/>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6" w:name="_Toc183592123"/>
      <w:r w:rsidRPr="00760004">
        <w:t>6.2.3</w:t>
      </w:r>
      <w:r w:rsidRPr="00760004">
        <w:tab/>
        <w:t>LI for SMF/UPF</w:t>
      </w:r>
      <w:bookmarkEnd w:id="106"/>
    </w:p>
    <w:p w14:paraId="3A64619E" w14:textId="77777777" w:rsidR="00905A61" w:rsidRPr="00027916" w:rsidRDefault="00905A61" w:rsidP="00905A61">
      <w:pPr>
        <w:pStyle w:val="Heading4"/>
      </w:pPr>
      <w:bookmarkStart w:id="107" w:name="_Toc183592124"/>
      <w:r>
        <w:t>6.2.3.1</w:t>
      </w:r>
      <w:r>
        <w:tab/>
        <w:t>Provisioning over LI_X1</w:t>
      </w:r>
      <w:bookmarkEnd w:id="107"/>
    </w:p>
    <w:p w14:paraId="35DDD4D3" w14:textId="31D51B3F" w:rsidR="00905A61" w:rsidRDefault="00905A61" w:rsidP="00905A61">
      <w:pPr>
        <w:pStyle w:val="Heading5"/>
      </w:pPr>
      <w:bookmarkStart w:id="108" w:name="_Toc183592125"/>
      <w:r>
        <w:t>6.2.3.1.1</w:t>
      </w:r>
      <w:r>
        <w:tab/>
        <w:t>General</w:t>
      </w:r>
      <w:bookmarkEnd w:id="108"/>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9" w:name="_Toc183592126"/>
      <w:r>
        <w:t>6.2.3.1.2</w:t>
      </w:r>
      <w:r>
        <w:tab/>
        <w:t>Provisioning of the IRI-POI, IRI-TF and CC-TF in the SMF</w:t>
      </w:r>
      <w:bookmarkEnd w:id="109"/>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lastRenderedPageBreak/>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10" w:name="_Toc183592127"/>
      <w:r>
        <w:rPr>
          <w:rFonts w:eastAsiaTheme="minorHAnsi"/>
          <w:lang w:val="en-US"/>
        </w:rPr>
        <w:t>6.2.3.1.3</w:t>
      </w:r>
      <w:r>
        <w:rPr>
          <w:rFonts w:eastAsiaTheme="minorHAnsi"/>
          <w:lang w:val="en-US"/>
        </w:rPr>
        <w:tab/>
        <w:t>Provisioning of the MDF2</w:t>
      </w:r>
      <w:bookmarkEnd w:id="110"/>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11" w:name="_Toc183592128"/>
      <w:r>
        <w:rPr>
          <w:rFonts w:eastAsiaTheme="minorHAnsi"/>
          <w:lang w:val="en-US"/>
        </w:rPr>
        <w:t>6.2.3.1.</w:t>
      </w:r>
      <w:r w:rsidR="00113338">
        <w:rPr>
          <w:rFonts w:eastAsiaTheme="minorHAnsi"/>
          <w:lang w:val="en-US"/>
        </w:rPr>
        <w:t>4</w:t>
      </w:r>
      <w:r>
        <w:rPr>
          <w:rFonts w:eastAsiaTheme="minorHAnsi"/>
          <w:lang w:val="en-US"/>
        </w:rPr>
        <w:tab/>
        <w:t>Provisioning of the MDF3</w:t>
      </w:r>
      <w:bookmarkEnd w:id="111"/>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12" w:name="_Toc183592129"/>
      <w:r w:rsidRPr="00760004">
        <w:t>6.2.3.</w:t>
      </w:r>
      <w:r w:rsidR="000D4C6D" w:rsidRPr="00760004">
        <w:t>2</w:t>
      </w:r>
      <w:r w:rsidRPr="00760004">
        <w:tab/>
        <w:t xml:space="preserve">Generation of xIRI at </w:t>
      </w:r>
      <w:r w:rsidR="005C6EC0" w:rsidRPr="00760004">
        <w:t xml:space="preserve">IRI-POI in </w:t>
      </w:r>
      <w:r w:rsidRPr="00760004">
        <w:t>SMF over LI_X2</w:t>
      </w:r>
      <w:bookmarkEnd w:id="112"/>
    </w:p>
    <w:p w14:paraId="1072A605" w14:textId="63C0E948" w:rsidR="000D4C6D" w:rsidRPr="00760004" w:rsidRDefault="000D4C6D" w:rsidP="00FC1C6A">
      <w:pPr>
        <w:pStyle w:val="Heading5"/>
      </w:pPr>
      <w:bookmarkStart w:id="113" w:name="_Toc183592130"/>
      <w:r w:rsidRPr="00760004">
        <w:t>6.2.3.2.1</w:t>
      </w:r>
      <w:r w:rsidRPr="00760004">
        <w:tab/>
        <w:t>General</w:t>
      </w:r>
      <w:bookmarkEnd w:id="113"/>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4" w:name="_Toc183592131"/>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4"/>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5" w:name="_Toc183592132"/>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5"/>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lastRenderedPageBreak/>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0DAEA639" w:rsidR="000904AC" w:rsidRDefault="00426913" w:rsidP="000904AC">
      <w:pPr>
        <w:pStyle w:val="B1"/>
      </w:pPr>
      <w:r>
        <w:t>-</w:t>
      </w:r>
      <w:r>
        <w:tab/>
      </w:r>
      <w:r w:rsidR="008D32D3">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6" w:name="_Toc183592133"/>
      <w:r w:rsidRPr="00760004">
        <w:lastRenderedPageBreak/>
        <w:t>6.2.3.2.4</w:t>
      </w:r>
      <w:r w:rsidRPr="00760004">
        <w:tab/>
        <w:t xml:space="preserve">PDU </w:t>
      </w:r>
      <w:r w:rsidR="00684377" w:rsidRPr="00760004">
        <w:t>s</w:t>
      </w:r>
      <w:r w:rsidRPr="00760004">
        <w:t xml:space="preserve">ession </w:t>
      </w:r>
      <w:r w:rsidR="00684377" w:rsidRPr="00760004">
        <w:t>r</w:t>
      </w:r>
      <w:r w:rsidRPr="00760004">
        <w:t>elease</w:t>
      </w:r>
      <w:bookmarkEnd w:id="116"/>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7" w:name="_Toc183592134"/>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7"/>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lastRenderedPageBreak/>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8" w:name="_Toc183592135"/>
      <w:r w:rsidRPr="00760004">
        <w:t>6.2.3.2.6</w:t>
      </w:r>
      <w:r w:rsidRPr="00760004">
        <w:tab/>
        <w:t>SMF unsuccessful procedure</w:t>
      </w:r>
      <w:bookmarkEnd w:id="118"/>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lastRenderedPageBreak/>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9" w:name="_Toc183592136"/>
      <w:r>
        <w:t>6.2.3.2.7</w:t>
      </w:r>
      <w:r>
        <w:tab/>
        <w:t>MA PDU sessions</w:t>
      </w:r>
      <w:bookmarkEnd w:id="119"/>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lastRenderedPageBreak/>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Nsmf_PDU_Session_Update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lastRenderedPageBreak/>
        <w:t>-</w:t>
      </w:r>
      <w:r>
        <w:tab/>
        <w:t xml:space="preserve">For a home-routed roaming scenario, the SMF in the HPLMN (i.e. H-SMF) receives the N16: Nsmf_PDU_Session_Update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455E071" w:rsidR="00F97886" w:rsidRDefault="00F97886" w:rsidP="00F97886">
      <w:pPr>
        <w:pStyle w:val="B1"/>
      </w:pPr>
      <w:r>
        <w:t>-</w:t>
      </w:r>
      <w:r>
        <w:tab/>
        <w:t xml:space="preserve">For a home-routed roaming scenario, the SMF in the HPLMN (i.e. H-SMF) sends the N16: Nsmf_PDU_Session_Create </w:t>
      </w:r>
      <w:r w:rsidR="00365B81">
        <w:t>R</w:t>
      </w:r>
      <w:r>
        <w:t xml:space="preserve">esponse message with n1SmInfoToUe IE containing the PDU SESSION ESTABLISHMENT ACCEPT (see TS 29.502 [16]) while it had received an N16 Nsmf_PDU_Session_Create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08E0BC83" w:rsidR="00072A21" w:rsidRDefault="00072A21" w:rsidP="00072A21">
      <w:pPr>
        <w:pStyle w:val="B1"/>
      </w:pPr>
      <w:r>
        <w:t>-</w:t>
      </w:r>
      <w:r>
        <w:tab/>
      </w:r>
      <w:r w:rsidR="00F03A6D">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w:t>
      </w:r>
      <w:r>
        <w:lastRenderedPageBreak/>
        <w:t xml:space="preserve">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lastRenderedPageBreak/>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20" w:name="_Toc183592137"/>
      <w:r w:rsidRPr="00760004">
        <w:lastRenderedPageBreak/>
        <w:t>6.2.3.2.</w:t>
      </w:r>
      <w:r w:rsidR="00216886">
        <w:t>8</w:t>
      </w:r>
      <w:r w:rsidRPr="00760004">
        <w:tab/>
      </w:r>
      <w:r>
        <w:t>PDU to MA PDU session modification</w:t>
      </w:r>
      <w:bookmarkEnd w:id="120"/>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21" w:name="_Toc183592138"/>
      <w:r w:rsidRPr="00760004">
        <w:lastRenderedPageBreak/>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21"/>
    </w:p>
    <w:p w14:paraId="3FEA2F50" w14:textId="5064345F" w:rsidR="00270C31" w:rsidRPr="00760004" w:rsidRDefault="00270C31" w:rsidP="009C05D9">
      <w:pPr>
        <w:pStyle w:val="Heading5"/>
      </w:pPr>
      <w:bookmarkStart w:id="122" w:name="_Toc183592139"/>
      <w:r w:rsidRPr="00760004">
        <w:t>6.2.3.3.1</w:t>
      </w:r>
      <w:r w:rsidRPr="00760004">
        <w:tab/>
        <w:t>LI_T3 interface specifics</w:t>
      </w:r>
      <w:bookmarkEnd w:id="122"/>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90AB095"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23" w:name="_Toc183592140"/>
      <w:r w:rsidRPr="00760004">
        <w:t>6.2.3.3.2</w:t>
      </w:r>
      <w:r w:rsidRPr="00760004">
        <w:tab/>
        <w:t>CC interception with multi-homed PDU session</w:t>
      </w:r>
      <w:bookmarkEnd w:id="123"/>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4" w:name="_Toc183592141"/>
      <w:r w:rsidRPr="00760004">
        <w:t>6.2.3.3.3</w:t>
      </w:r>
      <w:r w:rsidRPr="00760004">
        <w:tab/>
        <w:t>CC Interception only at PDU Session Anchor UPFs</w:t>
      </w:r>
      <w:bookmarkEnd w:id="12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5" w:name="_Toc183592142"/>
      <w:r w:rsidRPr="00760004">
        <w:t>6.2.3.4</w:t>
      </w:r>
      <w:r w:rsidR="00AE635B" w:rsidRPr="00760004">
        <w:tab/>
      </w:r>
      <w:r w:rsidRPr="00760004">
        <w:t>IRI-POI</w:t>
      </w:r>
      <w:r w:rsidR="00C02FA8" w:rsidRPr="00760004">
        <w:t xml:space="preserve"> in UPF</w:t>
      </w:r>
      <w:r w:rsidRPr="00760004">
        <w:t xml:space="preserve"> triggering over LI_T2</w:t>
      </w:r>
      <w:bookmarkEnd w:id="125"/>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lastRenderedPageBreak/>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6" w:name="_Toc183592143"/>
      <w:r w:rsidRPr="00760004">
        <w:t>6.2.3.</w:t>
      </w:r>
      <w:r w:rsidR="00F80CC4" w:rsidRPr="00760004">
        <w:t>5</w:t>
      </w:r>
      <w:r w:rsidRPr="00760004">
        <w:tab/>
        <w:t>Generation of xIRI at UPF over LI_X2</w:t>
      </w:r>
      <w:bookmarkEnd w:id="126"/>
    </w:p>
    <w:p w14:paraId="172E527E" w14:textId="0E7CE588" w:rsidR="00F80CC4" w:rsidRPr="00760004" w:rsidRDefault="00F80CC4" w:rsidP="00F80CC4">
      <w:pPr>
        <w:pStyle w:val="Heading5"/>
      </w:pPr>
      <w:bookmarkStart w:id="127" w:name="_Toc183592144"/>
      <w:r w:rsidRPr="00760004">
        <w:t>6.2.3.</w:t>
      </w:r>
      <w:r w:rsidR="00FB0DE5" w:rsidRPr="00760004">
        <w:t>5</w:t>
      </w:r>
      <w:r w:rsidRPr="00760004">
        <w:t>.1</w:t>
      </w:r>
      <w:r w:rsidR="00AE635B" w:rsidRPr="00760004">
        <w:tab/>
      </w:r>
      <w:r w:rsidRPr="00760004">
        <w:t>Packet data header reporting</w:t>
      </w:r>
      <w:bookmarkEnd w:id="127"/>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8" w:name="_Toc183592145"/>
      <w:r w:rsidRPr="00760004">
        <w:lastRenderedPageBreak/>
        <w:t>6.2.3.</w:t>
      </w:r>
      <w:r w:rsidR="00FB0DE5" w:rsidRPr="00760004">
        <w:t>5</w:t>
      </w:r>
      <w:r w:rsidRPr="00760004">
        <w:t>.2</w:t>
      </w:r>
      <w:r w:rsidR="00AE635B" w:rsidRPr="00760004">
        <w:tab/>
      </w:r>
      <w:r w:rsidRPr="00760004">
        <w:t>Fragmentation</w:t>
      </w:r>
      <w:bookmarkEnd w:id="128"/>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9" w:name="_Toc183592146"/>
      <w:r w:rsidRPr="00760004">
        <w:t>6.2.3.</w:t>
      </w:r>
      <w:r w:rsidR="00FB0DE5" w:rsidRPr="00760004">
        <w:t>5</w:t>
      </w:r>
      <w:r w:rsidRPr="00760004">
        <w:t>.3</w:t>
      </w:r>
      <w:r w:rsidR="00AE635B" w:rsidRPr="00760004">
        <w:tab/>
      </w:r>
      <w:r w:rsidRPr="00760004">
        <w:t>Packet Data Header Reporting (PDHR)</w:t>
      </w:r>
      <w:bookmarkEnd w:id="129"/>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30" w:name="_Toc183592147"/>
      <w:r w:rsidRPr="00760004">
        <w:lastRenderedPageBreak/>
        <w:t>6.2.3.</w:t>
      </w:r>
      <w:r w:rsidR="004D38BD" w:rsidRPr="00760004">
        <w:t>5</w:t>
      </w:r>
      <w:r w:rsidRPr="00760004">
        <w:t>.4</w:t>
      </w:r>
      <w:r w:rsidR="00AE635B" w:rsidRPr="00760004">
        <w:tab/>
      </w:r>
      <w:r w:rsidRPr="00760004">
        <w:t>Packet Data Summary Reporting (PDSR)</w:t>
      </w:r>
      <w:bookmarkEnd w:id="130"/>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31" w:name="_Toc183592148"/>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3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32" w:name="_Hlk64560746"/>
      <w:r>
        <w:rPr>
          <w:lang w:val="en-US"/>
        </w:rPr>
        <w:t>in the UPF may use the Additional XID Related Information attributes to facilitate efficient delivery of xCC, as specified in ETSI TS 103 221-2 [8] clause 5.3.22.</w:t>
      </w:r>
      <w:bookmarkEnd w:id="132"/>
    </w:p>
    <w:p w14:paraId="48CE1FEF" w14:textId="1F32FD6D" w:rsidR="00573177" w:rsidRPr="00760004" w:rsidRDefault="00573177" w:rsidP="00573177">
      <w:pPr>
        <w:pStyle w:val="Heading4"/>
      </w:pPr>
      <w:bookmarkStart w:id="133" w:name="_Toc183592149"/>
      <w:r w:rsidRPr="00760004">
        <w:t>6.2.3.</w:t>
      </w:r>
      <w:r w:rsidR="00F80CC4" w:rsidRPr="00760004">
        <w:t>7</w:t>
      </w:r>
      <w:r w:rsidRPr="00760004">
        <w:tab/>
        <w:t>Generation of IRI over LI_HI2</w:t>
      </w:r>
      <w:bookmarkEnd w:id="133"/>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w:t>
      </w:r>
      <w:r>
        <w:lastRenderedPageBreak/>
        <w:t>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4" w:name="_Hlk96526165"/>
      <w:bookmarkStart w:id="135"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4"/>
    </w:p>
    <w:bookmarkEnd w:id="135"/>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6" w:name="_Toc183592150"/>
      <w:r w:rsidRPr="00760004">
        <w:t>6.2.3.</w:t>
      </w:r>
      <w:r w:rsidR="00F80CC4" w:rsidRPr="00760004">
        <w:t>8</w:t>
      </w:r>
      <w:r w:rsidRPr="00760004">
        <w:tab/>
        <w:t>Generation of CC over LI_HI3</w:t>
      </w:r>
      <w:bookmarkEnd w:id="136"/>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7" w:name="_Toc183592151"/>
      <w:r w:rsidRPr="00760004">
        <w:t>6.2.3.9</w:t>
      </w:r>
      <w:r w:rsidRPr="00760004">
        <w:tab/>
        <w:t>Packet Data Information Reporting</w:t>
      </w:r>
      <w:bookmarkEnd w:id="13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lastRenderedPageBreak/>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8" w:name="_Toc183592152"/>
      <w:r>
        <w:t>6.2.3.10</w:t>
      </w:r>
      <w:r>
        <w:tab/>
        <w:t>Sharing LI state information over LI_ST</w:t>
      </w:r>
      <w:bookmarkEnd w:id="138"/>
    </w:p>
    <w:p w14:paraId="0655F1BA" w14:textId="5CFE8A71" w:rsidR="00B55007" w:rsidRDefault="00B55007" w:rsidP="00B55007">
      <w:pPr>
        <w:pStyle w:val="Heading5"/>
        <w:rPr>
          <w:lang w:val="en-US"/>
        </w:rPr>
      </w:pPr>
      <w:bookmarkStart w:id="139" w:name="_Toc183592153"/>
      <w:r>
        <w:rPr>
          <w:lang w:val="en-US"/>
        </w:rPr>
        <w:t>6.2.3.10.1</w:t>
      </w:r>
      <w:r w:rsidR="0020659E">
        <w:rPr>
          <w:lang w:val="en-US"/>
        </w:rPr>
        <w:tab/>
      </w:r>
      <w:r>
        <w:rPr>
          <w:lang w:val="en-US"/>
        </w:rPr>
        <w:t>Overview</w:t>
      </w:r>
      <w:bookmarkEnd w:id="13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40" w:name="_Toc183592154"/>
      <w:r>
        <w:rPr>
          <w:lang w:val="en-US"/>
        </w:rPr>
        <w:t>6.2.3.10.2</w:t>
      </w:r>
      <w:r w:rsidR="0020659E">
        <w:rPr>
          <w:lang w:val="en-US"/>
        </w:rPr>
        <w:tab/>
      </w:r>
      <w:r>
        <w:rPr>
          <w:lang w:val="en-US"/>
        </w:rPr>
        <w:t>Storing LI state</w:t>
      </w:r>
      <w:bookmarkEnd w:id="14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lastRenderedPageBreak/>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41" w:name="_Toc183592155"/>
      <w:r>
        <w:rPr>
          <w:lang w:val="en-US"/>
        </w:rPr>
        <w:t>6.2.3.10.3</w:t>
      </w:r>
      <w:r w:rsidR="0032525E">
        <w:rPr>
          <w:lang w:val="en-US"/>
        </w:rPr>
        <w:tab/>
      </w:r>
      <w:r>
        <w:rPr>
          <w:lang w:val="en-US"/>
        </w:rPr>
        <w:t>Retrieving LI state</w:t>
      </w:r>
      <w:bookmarkEnd w:id="14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42" w:name="_Hlk72478687"/>
    </w:p>
    <w:bookmarkEnd w:id="142"/>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43" w:name="_Toc183592156"/>
      <w:r>
        <w:rPr>
          <w:lang w:val="en-US"/>
        </w:rPr>
        <w:t>6.2.3.10.4</w:t>
      </w:r>
      <w:r w:rsidR="00A50B15">
        <w:rPr>
          <w:lang w:val="en-US"/>
        </w:rPr>
        <w:tab/>
      </w:r>
      <w:r>
        <w:rPr>
          <w:lang w:val="en-US"/>
        </w:rPr>
        <w:t>Removing LI state</w:t>
      </w:r>
      <w:bookmarkEnd w:id="14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4" w:name="_Toc183592157"/>
      <w:r w:rsidRPr="00760004">
        <w:lastRenderedPageBreak/>
        <w:t>6.2.4</w:t>
      </w:r>
      <w:r w:rsidRPr="00760004">
        <w:tab/>
        <w:t>LI at UDM for 5G</w:t>
      </w:r>
      <w:bookmarkEnd w:id="144"/>
    </w:p>
    <w:p w14:paraId="267C87E3" w14:textId="77777777" w:rsidR="00573177" w:rsidRPr="00760004" w:rsidRDefault="00573177" w:rsidP="00573177">
      <w:pPr>
        <w:pStyle w:val="Heading4"/>
      </w:pPr>
      <w:bookmarkStart w:id="145" w:name="_Toc183592158"/>
      <w:r w:rsidRPr="00760004">
        <w:t>6.2.4.1</w:t>
      </w:r>
      <w:r w:rsidRPr="00760004">
        <w:tab/>
        <w:t>General description</w:t>
      </w:r>
      <w:bookmarkEnd w:id="145"/>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6" w:name="_Toc183592159"/>
      <w:r w:rsidRPr="00760004">
        <w:rPr>
          <w:szCs w:val="22"/>
        </w:rPr>
        <w:t>6.2.5</w:t>
      </w:r>
      <w:r w:rsidRPr="00760004">
        <w:rPr>
          <w:szCs w:val="22"/>
        </w:rPr>
        <w:tab/>
        <w:t>LI at SMSF</w:t>
      </w:r>
      <w:bookmarkEnd w:id="146"/>
    </w:p>
    <w:p w14:paraId="6D767928" w14:textId="208BCEB7" w:rsidR="00573177" w:rsidRPr="00760004" w:rsidRDefault="00573177" w:rsidP="00573177">
      <w:pPr>
        <w:pStyle w:val="Heading4"/>
        <w:rPr>
          <w:szCs w:val="22"/>
        </w:rPr>
      </w:pPr>
      <w:bookmarkStart w:id="147" w:name="_Toc183592160"/>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lastRenderedPageBreak/>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8" w:name="_Toc183592161"/>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8"/>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9" w:name="_Toc183592162"/>
      <w:r>
        <w:t>6.2.5.3</w:t>
      </w:r>
      <w:r>
        <w:tab/>
        <w:t>SMS Message</w:t>
      </w:r>
      <w:bookmarkEnd w:id="149"/>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50" w:name="_Hlk52815998"/>
            <w:r>
              <w:t>SM-TL PDU encoded per the PDUs defined in TS 23.040 [18] clause 9.2.2 but truncated to remove TP-User-Data (TS 23.040 [18] clause 9.2.3.24). Shall be chosen if the TruncateTPUserData Parameter is set.</w:t>
            </w:r>
            <w:bookmarkEnd w:id="15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51" w:name="_Toc183592163"/>
      <w:r>
        <w:t>6.2.5.4</w:t>
      </w:r>
      <w:r>
        <w:tab/>
        <w:t>Generation of IRI over LI_HI2</w:t>
      </w:r>
      <w:bookmarkEnd w:id="15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52" w:name="_Toc183592164"/>
      <w:r w:rsidRPr="00760004">
        <w:rPr>
          <w:szCs w:val="22"/>
        </w:rPr>
        <w:t>6.2.6</w:t>
      </w:r>
      <w:r w:rsidRPr="00760004">
        <w:rPr>
          <w:szCs w:val="22"/>
        </w:rPr>
        <w:tab/>
        <w:t>LI support at NRF</w:t>
      </w:r>
      <w:bookmarkEnd w:id="15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53" w:name="_Toc183592165"/>
      <w:r w:rsidRPr="00760004">
        <w:rPr>
          <w:szCs w:val="22"/>
        </w:rPr>
        <w:t>6.3</w:t>
      </w:r>
      <w:r w:rsidRPr="00760004">
        <w:rPr>
          <w:szCs w:val="22"/>
        </w:rPr>
        <w:tab/>
        <w:t>4G</w:t>
      </w:r>
      <w:bookmarkEnd w:id="153"/>
    </w:p>
    <w:p w14:paraId="2E106B63" w14:textId="77777777" w:rsidR="00DB62FE" w:rsidRPr="00760004" w:rsidRDefault="00DB62FE" w:rsidP="00DB62FE">
      <w:pPr>
        <w:pStyle w:val="Heading3"/>
      </w:pPr>
      <w:bookmarkStart w:id="154" w:name="_Toc183592166"/>
      <w:r w:rsidRPr="00760004">
        <w:t>6.3.1</w:t>
      </w:r>
      <w:r w:rsidRPr="00760004">
        <w:tab/>
        <w:t>General</w:t>
      </w:r>
      <w:bookmarkEnd w:id="15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lastRenderedPageBreak/>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5" w:name="_Toc183592167"/>
      <w:r w:rsidRPr="00760004">
        <w:t>6.3.2</w:t>
      </w:r>
      <w:r w:rsidRPr="00760004">
        <w:tab/>
        <w:t>LI at MME</w:t>
      </w:r>
      <w:bookmarkEnd w:id="155"/>
    </w:p>
    <w:p w14:paraId="5B5CE071" w14:textId="69945228" w:rsidR="00DB62FE" w:rsidRPr="00760004" w:rsidRDefault="00DB62FE" w:rsidP="00DB62FE">
      <w:pPr>
        <w:pStyle w:val="Heading4"/>
      </w:pPr>
      <w:bookmarkStart w:id="156" w:name="_Toc183592168"/>
      <w:r w:rsidRPr="00760004">
        <w:t>6.3.2.1</w:t>
      </w:r>
      <w:r w:rsidRPr="00760004">
        <w:tab/>
        <w:t>Provisioning over LI_X1</w:t>
      </w:r>
      <w:bookmarkEnd w:id="15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7" w:name="_Toc183592169"/>
      <w:r w:rsidRPr="00760004">
        <w:t>6.3.2.2</w:t>
      </w:r>
      <w:r w:rsidRPr="00760004">
        <w:tab/>
        <w:t>Generation of xIRI over LI_X2</w:t>
      </w:r>
      <w:bookmarkEnd w:id="157"/>
    </w:p>
    <w:p w14:paraId="726600A6" w14:textId="77777777" w:rsidR="00CF1C5E" w:rsidRPr="002B2D56" w:rsidRDefault="00CF1C5E" w:rsidP="00CF1C5E">
      <w:pPr>
        <w:pStyle w:val="Heading5"/>
      </w:pPr>
      <w:bookmarkStart w:id="158" w:name="_Toc183592170"/>
      <w:r>
        <w:t>6.3.2.2.1</w:t>
      </w:r>
      <w:r>
        <w:tab/>
        <w:t>General</w:t>
      </w:r>
      <w:bookmarkEnd w:id="158"/>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9" w:name="_Toc183592171"/>
      <w:r>
        <w:t>6.3.2.2.2</w:t>
      </w:r>
      <w:r>
        <w:tab/>
        <w:t>MME identifier association</w:t>
      </w:r>
      <w:bookmarkEnd w:id="159"/>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60" w:name="_Toc183592172"/>
      <w:r w:rsidRPr="00760004">
        <w:t>6.3.2.3</w:t>
      </w:r>
      <w:r w:rsidRPr="00760004">
        <w:tab/>
        <w:t>Generation of IRI over LI_HI2</w:t>
      </w:r>
      <w:bookmarkEnd w:id="160"/>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61" w:name="_Toc183592173"/>
      <w:r w:rsidRPr="00760004">
        <w:t>6.3.3</w:t>
      </w:r>
      <w:r w:rsidRPr="00760004">
        <w:tab/>
        <w:t>LI at SGW/PGW and ePDG</w:t>
      </w:r>
      <w:bookmarkEnd w:id="161"/>
    </w:p>
    <w:p w14:paraId="416AEFCB" w14:textId="54CDFB23" w:rsidR="00DB62FE" w:rsidRPr="00760004" w:rsidRDefault="00DB62FE" w:rsidP="00DB62FE">
      <w:pPr>
        <w:pStyle w:val="Heading4"/>
      </w:pPr>
      <w:bookmarkStart w:id="162" w:name="_Toc183592174"/>
      <w:r w:rsidRPr="00760004">
        <w:t>6.3.3.1</w:t>
      </w:r>
      <w:r w:rsidRPr="00760004">
        <w:tab/>
        <w:t>Provisioning over LI_X1</w:t>
      </w:r>
      <w:bookmarkEnd w:id="162"/>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63" w:name="_Toc183592175"/>
      <w:r w:rsidRPr="00760004">
        <w:t>6.3.3.2</w:t>
      </w:r>
      <w:r w:rsidRPr="00760004">
        <w:tab/>
        <w:t>Generation of xIRI over LI_X2</w:t>
      </w:r>
      <w:bookmarkEnd w:id="163"/>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4" w:name="_Toc183592176"/>
      <w:r w:rsidRPr="00760004">
        <w:t>6.3.3.3</w:t>
      </w:r>
      <w:r w:rsidRPr="00760004">
        <w:tab/>
        <w:t>Generation of xCC at CC-POI in the SGW/PGW and ePDG over LI_X3</w:t>
      </w:r>
      <w:bookmarkEnd w:id="164"/>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5" w:name="_Toc183592177"/>
      <w:r w:rsidRPr="00760004">
        <w:t>6.3.3.4</w:t>
      </w:r>
      <w:r w:rsidRPr="00760004">
        <w:tab/>
        <w:t>Generation of IRI over LI_HI2</w:t>
      </w:r>
      <w:bookmarkEnd w:id="165"/>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6" w:name="_Toc183592178"/>
      <w:r w:rsidRPr="00760004">
        <w:t>6.3.3.5</w:t>
      </w:r>
      <w:r w:rsidRPr="00760004">
        <w:tab/>
        <w:t>Generation of CC over LI_HI3</w:t>
      </w:r>
      <w:bookmarkEnd w:id="166"/>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7" w:name="_Toc183592179"/>
      <w:r w:rsidRPr="00760004">
        <w:rPr>
          <w:szCs w:val="22"/>
        </w:rPr>
        <w:t>6.4</w:t>
      </w:r>
      <w:r w:rsidRPr="00760004">
        <w:rPr>
          <w:szCs w:val="22"/>
        </w:rPr>
        <w:tab/>
        <w:t>3G</w:t>
      </w:r>
      <w:bookmarkEnd w:id="16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8" w:name="_Toc183592180"/>
      <w:r w:rsidRPr="00760004">
        <w:lastRenderedPageBreak/>
        <w:t>7</w:t>
      </w:r>
      <w:r w:rsidR="002E303B" w:rsidRPr="00760004">
        <w:tab/>
        <w:t>Service Layer Based Interception</w:t>
      </w:r>
      <w:bookmarkEnd w:id="168"/>
    </w:p>
    <w:p w14:paraId="373D3027" w14:textId="77777777" w:rsidR="00716BA7" w:rsidRPr="00760004" w:rsidRDefault="00716BA7" w:rsidP="00716BA7">
      <w:pPr>
        <w:pStyle w:val="Heading2"/>
      </w:pPr>
      <w:bookmarkStart w:id="169" w:name="_Toc183592181"/>
      <w:r w:rsidRPr="00760004">
        <w:t>7.1</w:t>
      </w:r>
      <w:r w:rsidRPr="00760004">
        <w:tab/>
        <w:t>Introduction</w:t>
      </w:r>
      <w:bookmarkEnd w:id="16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70" w:name="_Toc183592182"/>
      <w:r w:rsidRPr="00760004">
        <w:t>7.2</w:t>
      </w:r>
      <w:r w:rsidRPr="00760004">
        <w:tab/>
        <w:t>Central Subscriber Management</w:t>
      </w:r>
      <w:bookmarkEnd w:id="170"/>
    </w:p>
    <w:p w14:paraId="66ACB3BA" w14:textId="309E1230" w:rsidR="00154002" w:rsidRPr="00760004" w:rsidRDefault="00154002" w:rsidP="00154002">
      <w:pPr>
        <w:pStyle w:val="Heading3"/>
      </w:pPr>
      <w:bookmarkStart w:id="171" w:name="_Toc183592183"/>
      <w:r w:rsidRPr="00760004">
        <w:t>7.2.1</w:t>
      </w:r>
      <w:r w:rsidRPr="00760004">
        <w:tab/>
        <w:t>General description</w:t>
      </w:r>
      <w:bookmarkEnd w:id="17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72" w:name="_Toc183592184"/>
      <w:r w:rsidRPr="00760004">
        <w:t>7.2.2</w:t>
      </w:r>
      <w:r w:rsidRPr="00760004">
        <w:tab/>
        <w:t>LI at UDM</w:t>
      </w:r>
      <w:bookmarkEnd w:id="172"/>
    </w:p>
    <w:p w14:paraId="34E88B16" w14:textId="77777777" w:rsidR="00154002" w:rsidRPr="00760004" w:rsidRDefault="00154002" w:rsidP="00154002">
      <w:pPr>
        <w:pStyle w:val="Heading4"/>
      </w:pPr>
      <w:bookmarkStart w:id="173" w:name="_Toc183592185"/>
      <w:r w:rsidRPr="00760004">
        <w:t>7.2.2.1</w:t>
      </w:r>
      <w:r w:rsidRPr="00760004">
        <w:tab/>
        <w:t>General description</w:t>
      </w:r>
      <w:bookmarkEnd w:id="173"/>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4" w:name="_Toc183592186"/>
      <w:r w:rsidRPr="00760004">
        <w:t>7.2.2.2</w:t>
      </w:r>
      <w:r w:rsidRPr="00760004">
        <w:tab/>
        <w:t>Provisioning over LI_X1</w:t>
      </w:r>
      <w:bookmarkEnd w:id="17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5" w:name="_Toc183592187"/>
      <w:r w:rsidRPr="00760004">
        <w:t>7</w:t>
      </w:r>
      <w:r w:rsidR="00154002" w:rsidRPr="00760004">
        <w:t>.2.2.3</w:t>
      </w:r>
      <w:r w:rsidR="00154002" w:rsidRPr="00760004">
        <w:tab/>
        <w:t>Generation of xIRI over LI_X2</w:t>
      </w:r>
      <w:bookmarkEnd w:id="175"/>
    </w:p>
    <w:p w14:paraId="0AF74925" w14:textId="5D22AD48" w:rsidR="00B704F8" w:rsidRPr="00760004" w:rsidRDefault="00B704F8" w:rsidP="00160265">
      <w:pPr>
        <w:pStyle w:val="Heading5"/>
      </w:pPr>
      <w:bookmarkStart w:id="176" w:name="_Toc183592188"/>
      <w:r w:rsidRPr="00760004">
        <w:t>7.2.2.3</w:t>
      </w:r>
      <w:r w:rsidR="00EC66BD" w:rsidRPr="00760004">
        <w:t>.</w:t>
      </w:r>
      <w:r w:rsidRPr="00760004">
        <w:t>1</w:t>
      </w:r>
      <w:r w:rsidRPr="00760004">
        <w:tab/>
        <w:t>General description</w:t>
      </w:r>
      <w:bookmarkEnd w:id="176"/>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7" w:name="_Toc183592189"/>
      <w:r w:rsidRPr="00760004">
        <w:t>7.2.2.3.</w:t>
      </w:r>
      <w:r w:rsidR="00B704F8" w:rsidRPr="00760004">
        <w:t>2</w:t>
      </w:r>
      <w:r w:rsidRPr="00760004">
        <w:tab/>
        <w:t xml:space="preserve">Serving </w:t>
      </w:r>
      <w:r w:rsidR="006D5623" w:rsidRPr="00760004">
        <w:t>s</w:t>
      </w:r>
      <w:r w:rsidRPr="00760004">
        <w:t>ystem</w:t>
      </w:r>
      <w:bookmarkEnd w:id="177"/>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8" w:name="_Toc183592190"/>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8"/>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9" w:name="_Hlk49966267"/>
            <w:r>
              <w:t>Old PEI associated with the target UE, when known.</w:t>
            </w:r>
            <w:bookmarkEnd w:id="17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80" w:name="_Toc183592191"/>
      <w:r w:rsidRPr="00760004">
        <w:t>7.2.2.3.</w:t>
      </w:r>
      <w:r w:rsidR="00B704F8" w:rsidRPr="00760004">
        <w:t>4</w:t>
      </w:r>
      <w:r w:rsidRPr="00760004">
        <w:tab/>
        <w:t xml:space="preserve">Cancel </w:t>
      </w:r>
      <w:r w:rsidR="006D5623" w:rsidRPr="00760004">
        <w:t>l</w:t>
      </w:r>
      <w:r w:rsidRPr="00760004">
        <w:t>ocation</w:t>
      </w:r>
      <w:bookmarkEnd w:id="180"/>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lastRenderedPageBreak/>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81" w:name="_Toc183592192"/>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8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82" w:name="_Toc183592193"/>
      <w:r w:rsidRPr="00760004">
        <w:t>7.2.2.4</w:t>
      </w:r>
      <w:r w:rsidRPr="00760004">
        <w:tab/>
        <w:t>Generation of IRI over LI_HI2</w:t>
      </w:r>
      <w:bookmarkEnd w:id="182"/>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83" w:name="_Toc183592194"/>
      <w:r w:rsidRPr="00760004">
        <w:t>7.2.3</w:t>
      </w:r>
      <w:r w:rsidRPr="00760004">
        <w:tab/>
        <w:t>LI at HSS</w:t>
      </w:r>
      <w:bookmarkEnd w:id="183"/>
    </w:p>
    <w:p w14:paraId="715A2AA9" w14:textId="7212EC74" w:rsidR="00D661E9" w:rsidRPr="00760004" w:rsidRDefault="00D661E9" w:rsidP="00D661E9">
      <w:pPr>
        <w:pStyle w:val="Heading4"/>
      </w:pPr>
      <w:bookmarkStart w:id="184" w:name="_Toc183592195"/>
      <w:r w:rsidRPr="00760004">
        <w:t>7.2.3.1</w:t>
      </w:r>
      <w:r w:rsidRPr="00760004">
        <w:tab/>
        <w:t>General</w:t>
      </w:r>
      <w:bookmarkEnd w:id="18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lastRenderedPageBreak/>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5" w:name="_Toc183592196"/>
      <w:r w:rsidRPr="00760004">
        <w:t>7.2.3.2</w:t>
      </w:r>
      <w:r w:rsidRPr="00760004">
        <w:tab/>
      </w:r>
      <w:r w:rsidRPr="00760004">
        <w:tab/>
        <w:t>Provisioning over LI_X1</w:t>
      </w:r>
      <w:bookmarkEnd w:id="18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6" w:name="_Toc183592197"/>
      <w:r w:rsidRPr="00760004">
        <w:t>7.2.3.3</w:t>
      </w:r>
      <w:r w:rsidRPr="00760004">
        <w:tab/>
      </w:r>
      <w:r w:rsidRPr="00760004">
        <w:tab/>
        <w:t>Generation of xIRI over LI_X2</w:t>
      </w:r>
      <w:bookmarkEnd w:id="186"/>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7" w:name="_Toc183592198"/>
      <w:r w:rsidRPr="00760004">
        <w:t>7.2.3.4</w:t>
      </w:r>
      <w:r w:rsidRPr="00760004">
        <w:tab/>
        <w:t>Generation of IRI over LI_HI2</w:t>
      </w:r>
      <w:bookmarkEnd w:id="187"/>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8" w:name="_Toc183592199"/>
      <w:r w:rsidRPr="00760004">
        <w:t>7.3</w:t>
      </w:r>
      <w:r w:rsidRPr="00760004">
        <w:tab/>
        <w:t>Location</w:t>
      </w:r>
      <w:bookmarkEnd w:id="188"/>
    </w:p>
    <w:p w14:paraId="500C11DF" w14:textId="107E33C7" w:rsidR="00154002" w:rsidRPr="00760004" w:rsidRDefault="00154002" w:rsidP="00154002">
      <w:pPr>
        <w:pStyle w:val="Heading3"/>
      </w:pPr>
      <w:bookmarkStart w:id="189" w:name="_Toc183592200"/>
      <w:r w:rsidRPr="00760004">
        <w:t>7.3.</w:t>
      </w:r>
      <w:r w:rsidR="00451507" w:rsidRPr="00760004">
        <w:t>1</w:t>
      </w:r>
      <w:r w:rsidRPr="00760004">
        <w:tab/>
        <w:t>Lawful Access Location Services (LALS)</w:t>
      </w:r>
      <w:bookmarkEnd w:id="189"/>
    </w:p>
    <w:p w14:paraId="7A166D34" w14:textId="43CCF2F0" w:rsidR="00154002" w:rsidRPr="00760004" w:rsidRDefault="00154002" w:rsidP="00154002">
      <w:pPr>
        <w:pStyle w:val="Heading4"/>
      </w:pPr>
      <w:bookmarkStart w:id="190" w:name="_Toc183592201"/>
      <w:r w:rsidRPr="00760004">
        <w:t>7.3.</w:t>
      </w:r>
      <w:r w:rsidR="00451507" w:rsidRPr="00760004">
        <w:t>1</w:t>
      </w:r>
      <w:r w:rsidRPr="00760004">
        <w:t>.1</w:t>
      </w:r>
      <w:r w:rsidRPr="00760004">
        <w:tab/>
        <w:t xml:space="preserve">General </w:t>
      </w:r>
      <w:r w:rsidR="00506838" w:rsidRPr="00760004">
        <w:t>d</w:t>
      </w:r>
      <w:r w:rsidRPr="00760004">
        <w:t>escription</w:t>
      </w:r>
      <w:bookmarkEnd w:id="19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91" w:name="_Toc183592202"/>
      <w:r w:rsidRPr="00760004">
        <w:lastRenderedPageBreak/>
        <w:t>7.3.</w:t>
      </w:r>
      <w:r w:rsidR="00451507" w:rsidRPr="00760004">
        <w:t>1</w:t>
      </w:r>
      <w:r w:rsidRPr="00760004">
        <w:t>.2</w:t>
      </w:r>
      <w:r w:rsidRPr="00760004">
        <w:tab/>
        <w:t>Provisioning over LI_X1</w:t>
      </w:r>
      <w:bookmarkEnd w:id="191"/>
    </w:p>
    <w:p w14:paraId="6E5ABAA7" w14:textId="103D5E99" w:rsidR="00615FE8" w:rsidRPr="00760004" w:rsidRDefault="00615FE8" w:rsidP="00615FE8">
      <w:pPr>
        <w:pStyle w:val="Heading4"/>
      </w:pPr>
      <w:bookmarkStart w:id="192" w:name="_Toc183592203"/>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9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93" w:name="_Toc183592204"/>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93"/>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4" w:name="_Toc183592205"/>
      <w:r w:rsidRPr="00760004">
        <w:t>7.3.</w:t>
      </w:r>
      <w:r w:rsidR="00190299" w:rsidRPr="00760004">
        <w:t>1</w:t>
      </w:r>
      <w:r w:rsidRPr="00760004">
        <w:t>.3</w:t>
      </w:r>
      <w:r w:rsidRPr="00760004">
        <w:tab/>
        <w:t>Triggering over LI_</w:t>
      </w:r>
      <w:r w:rsidR="00F376E4" w:rsidRPr="00760004">
        <w:t>T2</w:t>
      </w:r>
      <w:bookmarkEnd w:id="194"/>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5" w:name="_Toc183592206"/>
      <w:r w:rsidRPr="00760004">
        <w:t>7.3.</w:t>
      </w:r>
      <w:r w:rsidR="00190299" w:rsidRPr="00760004">
        <w:t>1</w:t>
      </w:r>
      <w:r w:rsidRPr="00760004">
        <w:t>.</w:t>
      </w:r>
      <w:r w:rsidR="00C55B5A" w:rsidRPr="00760004">
        <w:t>4</w:t>
      </w:r>
      <w:r w:rsidRPr="00760004">
        <w:tab/>
        <w:t>Generation of xIRI over LI_X2</w:t>
      </w:r>
      <w:bookmarkEnd w:id="195"/>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6" w:name="_Toc183592207"/>
      <w:r w:rsidRPr="00760004">
        <w:lastRenderedPageBreak/>
        <w:t>7.3.</w:t>
      </w:r>
      <w:r w:rsidR="00190299" w:rsidRPr="00760004">
        <w:t>1</w:t>
      </w:r>
      <w:r w:rsidRPr="00760004">
        <w:t>.</w:t>
      </w:r>
      <w:r w:rsidR="00C55B5A" w:rsidRPr="00760004">
        <w:t>5</w:t>
      </w:r>
      <w:r w:rsidRPr="00760004">
        <w:tab/>
        <w:t>Generation of IRI over LI_HI2</w:t>
      </w:r>
      <w:bookmarkEnd w:id="196"/>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7" w:name="_Toc183592208"/>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7"/>
    </w:p>
    <w:p w14:paraId="414FD6B9" w14:textId="32CEDDBF" w:rsidR="00154002" w:rsidRPr="00760004" w:rsidRDefault="00154002" w:rsidP="00154002">
      <w:pPr>
        <w:pStyle w:val="Heading4"/>
      </w:pPr>
      <w:bookmarkStart w:id="198" w:name="_Toc183592209"/>
      <w:r w:rsidRPr="00760004">
        <w:t>7.3.</w:t>
      </w:r>
      <w:r w:rsidR="00373663" w:rsidRPr="00760004">
        <w:t>2</w:t>
      </w:r>
      <w:r w:rsidRPr="00760004">
        <w:t>.1</w:t>
      </w:r>
      <w:r w:rsidRPr="00760004">
        <w:tab/>
        <w:t xml:space="preserve">General </w:t>
      </w:r>
      <w:r w:rsidR="00515F34" w:rsidRPr="00760004">
        <w:t>d</w:t>
      </w:r>
      <w:r w:rsidRPr="00760004">
        <w:t>escription</w:t>
      </w:r>
      <w:bookmarkEnd w:id="198"/>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9" w:name="_Toc183592210"/>
      <w:r w:rsidRPr="00760004">
        <w:t>7.3.2.2</w:t>
      </w:r>
      <w:r w:rsidRPr="00760004">
        <w:tab/>
        <w:t>Delivery of cell site information over LI_HI2</w:t>
      </w:r>
      <w:bookmarkEnd w:id="199"/>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200" w:name="_Toc183592211"/>
      <w:r w:rsidRPr="00760004">
        <w:t>7.3.3</w:t>
      </w:r>
      <w:r w:rsidRPr="00760004">
        <w:tab/>
        <w:t>Use of the Location structure</w:t>
      </w:r>
      <w:bookmarkEnd w:id="200"/>
    </w:p>
    <w:p w14:paraId="3B863687" w14:textId="77777777" w:rsidR="00907D44" w:rsidRPr="00760004" w:rsidRDefault="00907D44" w:rsidP="00907D44">
      <w:pPr>
        <w:pStyle w:val="Heading4"/>
      </w:pPr>
      <w:bookmarkStart w:id="201" w:name="_Toc183592212"/>
      <w:r w:rsidRPr="00760004">
        <w:t>7.3.3.1</w:t>
      </w:r>
      <w:r w:rsidRPr="00760004">
        <w:tab/>
        <w:t>General description</w:t>
      </w:r>
      <w:bookmarkEnd w:id="20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202" w:name="_Toc183592213"/>
      <w:r w:rsidRPr="00760004">
        <w:lastRenderedPageBreak/>
        <w:t>7.4</w:t>
      </w:r>
      <w:r w:rsidRPr="00760004">
        <w:tab/>
        <w:t>Messaging</w:t>
      </w:r>
      <w:bookmarkEnd w:id="202"/>
    </w:p>
    <w:p w14:paraId="04E36404" w14:textId="29BC175C" w:rsidR="00610327" w:rsidRPr="00760004" w:rsidRDefault="00241659" w:rsidP="00610327">
      <w:pPr>
        <w:pStyle w:val="Heading3"/>
      </w:pPr>
      <w:bookmarkStart w:id="203" w:name="_Toc183592214"/>
      <w:r w:rsidRPr="00760004">
        <w:t>7.4.</w:t>
      </w:r>
      <w:r w:rsidR="00610327" w:rsidRPr="00760004">
        <w:t>1</w:t>
      </w:r>
      <w:r w:rsidR="00610327" w:rsidRPr="00760004">
        <w:tab/>
        <w:t>Introduction</w:t>
      </w:r>
      <w:bookmarkEnd w:id="20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4" w:name="_Toc183592215"/>
      <w:r w:rsidRPr="00760004">
        <w:t>7.4.</w:t>
      </w:r>
      <w:r w:rsidR="00610327" w:rsidRPr="00760004">
        <w:t>2</w:t>
      </w:r>
      <w:r w:rsidR="00610327" w:rsidRPr="00760004">
        <w:tab/>
        <w:t>LI at the MMS Proxy-Relay</w:t>
      </w:r>
      <w:bookmarkEnd w:id="204"/>
    </w:p>
    <w:p w14:paraId="7C2ACB2E" w14:textId="3DEE2E1C" w:rsidR="00610327" w:rsidRPr="00760004" w:rsidRDefault="00241659" w:rsidP="00610327">
      <w:pPr>
        <w:pStyle w:val="Heading4"/>
      </w:pPr>
      <w:bookmarkStart w:id="205" w:name="_Toc183592216"/>
      <w:r w:rsidRPr="00760004">
        <w:t>7.4.</w:t>
      </w:r>
      <w:r w:rsidR="00610327" w:rsidRPr="00760004">
        <w:t>2.1</w:t>
      </w:r>
      <w:r w:rsidR="00610327" w:rsidRPr="00760004">
        <w:tab/>
        <w:t>Provisioning over LI_X1</w:t>
      </w:r>
      <w:bookmarkEnd w:id="20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6" w:name="_Toc183592217"/>
      <w:r w:rsidRPr="00760004">
        <w:t>7.4.</w:t>
      </w:r>
      <w:r w:rsidR="00610327" w:rsidRPr="00760004">
        <w:t>2.2</w:t>
      </w:r>
      <w:r w:rsidR="00610327" w:rsidRPr="00760004">
        <w:tab/>
        <w:t>Generation of xIRI over LI_X2</w:t>
      </w:r>
      <w:bookmarkEnd w:id="206"/>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7" w:name="_Toc183592218"/>
      <w:r w:rsidRPr="00760004">
        <w:t>7.4.</w:t>
      </w:r>
      <w:r w:rsidR="00610327" w:rsidRPr="00760004">
        <w:t>2.3</w:t>
      </w:r>
      <w:r w:rsidR="00610327" w:rsidRPr="00760004">
        <w:tab/>
        <w:t>Generation of xCC over LI_X3</w:t>
      </w:r>
      <w:bookmarkEnd w:id="207"/>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8" w:name="_Toc183592219"/>
      <w:r w:rsidRPr="00760004">
        <w:t>7.4.</w:t>
      </w:r>
      <w:r w:rsidR="00610327" w:rsidRPr="00760004">
        <w:t>2.4</w:t>
      </w:r>
      <w:r w:rsidR="00610327" w:rsidRPr="00760004">
        <w:tab/>
        <w:t>MMS Record Generation Cases</w:t>
      </w:r>
      <w:bookmarkEnd w:id="208"/>
    </w:p>
    <w:p w14:paraId="6E31A796" w14:textId="6ABB4BA0" w:rsidR="00610327" w:rsidRPr="00760004" w:rsidRDefault="00610327" w:rsidP="00610327">
      <w:r w:rsidRPr="00760004">
        <w:t xml:space="preserve">The triggers for MMS record generation are detailed in each of the clauses 7.4.3.1 through 7.4.3.20. All triggers are defined by the detection of messages at the local MMS Proxy-Relay. They belong to one of </w:t>
      </w:r>
      <w:r w:rsidR="00854D4B">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2FBA3021"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r w:rsidR="00854D4B">
        <w:t>, or</w:t>
      </w:r>
    </w:p>
    <w:p w14:paraId="143EFAA9" w14:textId="77777777" w:rsidR="00203BB6" w:rsidRPr="00760004" w:rsidRDefault="00203BB6" w:rsidP="00203BB6">
      <w:pPr>
        <w:pStyle w:val="B1"/>
      </w:pPr>
      <w:r>
        <w:lastRenderedPageBreak/>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4F22D007" w14:textId="77777777" w:rsidR="00203BB6" w:rsidRDefault="00203BB6" w:rsidP="00203BB6">
      <w:pPr>
        <w:pStyle w:val="NO"/>
      </w:pPr>
      <w:r>
        <w:t>NOTE:</w:t>
      </w:r>
      <w:r>
        <w:tab/>
      </w:r>
      <w:r w:rsidRPr="00A629F0">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9" w:name="_Toc183592220"/>
      <w:r w:rsidRPr="00760004">
        <w:t>7.</w:t>
      </w:r>
      <w:r w:rsidR="00FB4B85" w:rsidRPr="00760004">
        <w:t>4</w:t>
      </w:r>
      <w:r w:rsidRPr="00760004">
        <w:t>.3</w:t>
      </w:r>
      <w:r w:rsidR="00CA650D" w:rsidRPr="00760004">
        <w:tab/>
      </w:r>
      <w:r w:rsidRPr="00760004">
        <w:t>MMS Records</w:t>
      </w:r>
      <w:bookmarkEnd w:id="209"/>
    </w:p>
    <w:p w14:paraId="3378B7EE" w14:textId="197B2510" w:rsidR="00610327" w:rsidRPr="00760004" w:rsidRDefault="00241659" w:rsidP="002530D6">
      <w:pPr>
        <w:pStyle w:val="Heading4"/>
      </w:pPr>
      <w:bookmarkStart w:id="210" w:name="_Toc183592221"/>
      <w:r w:rsidRPr="00760004">
        <w:t>7.4.</w:t>
      </w:r>
      <w:r w:rsidR="00610327" w:rsidRPr="00760004">
        <w:t>3.1</w:t>
      </w:r>
      <w:r w:rsidR="00610327" w:rsidRPr="00760004">
        <w:tab/>
        <w:t>MMSSend</w:t>
      </w:r>
      <w:bookmarkEnd w:id="210"/>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11" w:name="_Toc183592222"/>
      <w:r w:rsidRPr="00760004">
        <w:t>7.4.</w:t>
      </w:r>
      <w:r w:rsidR="00610327" w:rsidRPr="00760004">
        <w:t>3.2</w:t>
      </w:r>
      <w:r w:rsidR="00610327" w:rsidRPr="00760004">
        <w:tab/>
        <w:t>MMSSendByNonLocalTarget</w:t>
      </w:r>
      <w:bookmarkEnd w:id="211"/>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C906E5"/>
    <w:p w14:paraId="3EE5380E" w14:textId="77777777" w:rsidR="00C906E5" w:rsidRDefault="00C906E5" w:rsidP="00C906E5">
      <w:pPr>
        <w:pStyle w:val="Heading4"/>
      </w:pPr>
      <w:bookmarkStart w:id="212" w:name="_Toc183592223"/>
      <w:r>
        <w:lastRenderedPageBreak/>
        <w:t>7.4.3.2A</w:t>
      </w:r>
      <w:r>
        <w:tab/>
        <w:t>MMSConvertedFromEmail</w:t>
      </w:r>
      <w:bookmarkEnd w:id="212"/>
    </w:p>
    <w:p w14:paraId="7AA440E2" w14:textId="77777777" w:rsidR="00C906E5" w:rsidRDefault="00C906E5" w:rsidP="00C906E5">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(as defined in</w:t>
      </w:r>
      <w:r>
        <w:t xml:space="preserve"> TS</w:t>
      </w:r>
      <w:r w:rsidRPr="00F53DDD">
        <w:t xml:space="preserve"> </w:t>
      </w:r>
      <w:r>
        <w:t>23.140 [</w:t>
      </w:r>
      <w:r w:rsidRPr="005C7646">
        <w:t>40]</w:t>
      </w:r>
      <w:r>
        <w:t xml:space="preserve"> </w:t>
      </w:r>
      <w:r w:rsidRPr="00DB21AC">
        <w:t xml:space="preserve">Annex D and </w:t>
      </w:r>
      <w:r>
        <w:t>Annex D1</w:t>
      </w:r>
      <w:r w:rsidRPr="00F53DDD">
        <w:t>)</w:t>
      </w:r>
      <w:r>
        <w:t xml:space="preserve"> that contains a non-local target ID.</w:t>
      </w:r>
    </w:p>
    <w:p w14:paraId="0A5A091A" w14:textId="77777777" w:rsidR="00C906E5" w:rsidRDefault="00C906E5" w:rsidP="00C906E5">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3B1BEC9C" w14:textId="77777777" w:rsidR="00C906E5" w:rsidRDefault="00C906E5" w:rsidP="00C906E5">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C906E5" w:rsidRPr="00760004" w14:paraId="7F0354B0" w14:textId="77777777" w:rsidTr="00931C68">
        <w:trPr>
          <w:jc w:val="center"/>
        </w:trPr>
        <w:tc>
          <w:tcPr>
            <w:tcW w:w="1975" w:type="dxa"/>
          </w:tcPr>
          <w:p w14:paraId="3950DF0F" w14:textId="77777777" w:rsidR="00C906E5" w:rsidRPr="00760004" w:rsidRDefault="00C906E5" w:rsidP="00931C68">
            <w:pPr>
              <w:pStyle w:val="TAH"/>
            </w:pPr>
            <w:r w:rsidRPr="00760004">
              <w:t>Field name</w:t>
            </w:r>
          </w:p>
        </w:tc>
        <w:tc>
          <w:tcPr>
            <w:tcW w:w="7470" w:type="dxa"/>
          </w:tcPr>
          <w:p w14:paraId="6E8A19BD" w14:textId="77777777" w:rsidR="00C906E5" w:rsidRPr="00760004" w:rsidRDefault="00C906E5" w:rsidP="00931C68">
            <w:pPr>
              <w:pStyle w:val="TAH"/>
            </w:pPr>
            <w:r w:rsidRPr="00760004">
              <w:t>Description</w:t>
            </w:r>
          </w:p>
        </w:tc>
        <w:tc>
          <w:tcPr>
            <w:tcW w:w="477" w:type="dxa"/>
          </w:tcPr>
          <w:p w14:paraId="430A58F4" w14:textId="77777777" w:rsidR="00C906E5" w:rsidRPr="00760004" w:rsidRDefault="00C906E5" w:rsidP="00931C68">
            <w:pPr>
              <w:pStyle w:val="TAH"/>
            </w:pPr>
            <w:r w:rsidRPr="00760004">
              <w:t>M/C/O</w:t>
            </w:r>
          </w:p>
        </w:tc>
      </w:tr>
      <w:tr w:rsidR="00C906E5" w:rsidRPr="00760004" w14:paraId="5C893A00" w14:textId="77777777" w:rsidTr="00931C68">
        <w:trPr>
          <w:jc w:val="center"/>
        </w:trPr>
        <w:tc>
          <w:tcPr>
            <w:tcW w:w="1975" w:type="dxa"/>
          </w:tcPr>
          <w:p w14:paraId="3DD4F227" w14:textId="77777777" w:rsidR="00C906E5" w:rsidRPr="00760004" w:rsidRDefault="00C906E5" w:rsidP="00931C68">
            <w:pPr>
              <w:pStyle w:val="TAL"/>
            </w:pPr>
            <w:r w:rsidRPr="00760004">
              <w:t>version</w:t>
            </w:r>
          </w:p>
        </w:tc>
        <w:tc>
          <w:tcPr>
            <w:tcW w:w="7470" w:type="dxa"/>
          </w:tcPr>
          <w:p w14:paraId="2D5A92B8" w14:textId="77777777" w:rsidR="00C906E5" w:rsidRPr="00760004" w:rsidRDefault="00C906E5" w:rsidP="00931C68">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06BB5A70" w14:textId="77777777" w:rsidR="00C906E5" w:rsidRPr="00760004" w:rsidRDefault="00C906E5" w:rsidP="00931C68">
            <w:pPr>
              <w:pStyle w:val="TAL"/>
            </w:pPr>
            <w:r w:rsidRPr="00760004">
              <w:t>M</w:t>
            </w:r>
          </w:p>
        </w:tc>
      </w:tr>
      <w:tr w:rsidR="00C906E5" w:rsidRPr="00760004" w14:paraId="3F6AD14A" w14:textId="77777777" w:rsidTr="00931C68">
        <w:trPr>
          <w:jc w:val="center"/>
        </w:trPr>
        <w:tc>
          <w:tcPr>
            <w:tcW w:w="1975" w:type="dxa"/>
          </w:tcPr>
          <w:p w14:paraId="1782FE80" w14:textId="77777777" w:rsidR="00C906E5" w:rsidRPr="00760004" w:rsidRDefault="00C906E5" w:rsidP="00931C68">
            <w:pPr>
              <w:pStyle w:val="TAL"/>
            </w:pPr>
            <w:r w:rsidRPr="00760004">
              <w:t>transactionID</w:t>
            </w:r>
          </w:p>
        </w:tc>
        <w:tc>
          <w:tcPr>
            <w:tcW w:w="7470" w:type="dxa"/>
          </w:tcPr>
          <w:p w14:paraId="176A2894" w14:textId="77777777" w:rsidR="00C906E5" w:rsidRPr="00760004" w:rsidRDefault="00C906E5" w:rsidP="00931C68">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5EA37275" w14:textId="77777777" w:rsidR="00C906E5" w:rsidRPr="00760004" w:rsidRDefault="00C906E5" w:rsidP="00931C68">
            <w:pPr>
              <w:pStyle w:val="TAL"/>
            </w:pPr>
            <w:r w:rsidRPr="00760004">
              <w:t>M</w:t>
            </w:r>
          </w:p>
        </w:tc>
      </w:tr>
      <w:tr w:rsidR="00C906E5" w:rsidRPr="00760004" w14:paraId="0B36F0C5" w14:textId="77777777" w:rsidTr="00931C68">
        <w:trPr>
          <w:jc w:val="center"/>
        </w:trPr>
        <w:tc>
          <w:tcPr>
            <w:tcW w:w="1975" w:type="dxa"/>
          </w:tcPr>
          <w:p w14:paraId="7FEBD51A" w14:textId="77777777" w:rsidR="00C906E5" w:rsidRPr="00760004" w:rsidRDefault="00C906E5" w:rsidP="00931C68">
            <w:pPr>
              <w:pStyle w:val="TAL"/>
            </w:pPr>
            <w:r w:rsidRPr="00760004">
              <w:t>terminatingMMSParty</w:t>
            </w:r>
          </w:p>
        </w:tc>
        <w:tc>
          <w:tcPr>
            <w:tcW w:w="7470" w:type="dxa"/>
          </w:tcPr>
          <w:p w14:paraId="155B42C1" w14:textId="77777777" w:rsidR="00C906E5" w:rsidRPr="00760004" w:rsidRDefault="00C906E5" w:rsidP="00931C68">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691CA6C6" w14:textId="77777777" w:rsidR="00C906E5" w:rsidRPr="00760004" w:rsidRDefault="00C906E5" w:rsidP="00931C68">
            <w:pPr>
              <w:pStyle w:val="TAL"/>
            </w:pPr>
            <w:r>
              <w:t>M</w:t>
            </w:r>
          </w:p>
        </w:tc>
      </w:tr>
      <w:tr w:rsidR="00C906E5" w:rsidRPr="00760004" w14:paraId="2F910955" w14:textId="77777777" w:rsidTr="00931C68">
        <w:trPr>
          <w:jc w:val="center"/>
        </w:trPr>
        <w:tc>
          <w:tcPr>
            <w:tcW w:w="1975" w:type="dxa"/>
          </w:tcPr>
          <w:p w14:paraId="55BF6C30" w14:textId="77777777" w:rsidR="00C906E5" w:rsidRPr="00760004" w:rsidRDefault="00C906E5" w:rsidP="00931C68">
            <w:pPr>
              <w:pStyle w:val="TAL"/>
            </w:pPr>
            <w:r w:rsidRPr="00760004">
              <w:t>contentType</w:t>
            </w:r>
          </w:p>
        </w:tc>
        <w:tc>
          <w:tcPr>
            <w:tcW w:w="7470" w:type="dxa"/>
          </w:tcPr>
          <w:p w14:paraId="2BA6573D" w14:textId="77777777" w:rsidR="00C906E5" w:rsidRPr="00760004" w:rsidRDefault="00C906E5" w:rsidP="00931C68">
            <w:pPr>
              <w:pStyle w:val="TAL"/>
            </w:pPr>
            <w:r w:rsidRPr="00760004">
              <w:t>The content type of the</w:t>
            </w:r>
            <w:r>
              <w:t xml:space="preserve"> transformed message (see NOTE).</w:t>
            </w:r>
          </w:p>
        </w:tc>
        <w:tc>
          <w:tcPr>
            <w:tcW w:w="477" w:type="dxa"/>
          </w:tcPr>
          <w:p w14:paraId="276D84EC" w14:textId="77777777" w:rsidR="00C906E5" w:rsidRPr="00760004" w:rsidRDefault="00C906E5" w:rsidP="00931C68">
            <w:pPr>
              <w:pStyle w:val="TAL"/>
            </w:pPr>
            <w:r>
              <w:t>M</w:t>
            </w:r>
          </w:p>
        </w:tc>
      </w:tr>
      <w:tr w:rsidR="00C906E5" w:rsidRPr="00760004" w14:paraId="0D208F15" w14:textId="77777777" w:rsidTr="00931C68">
        <w:trPr>
          <w:jc w:val="center"/>
        </w:trPr>
        <w:tc>
          <w:tcPr>
            <w:tcW w:w="1975" w:type="dxa"/>
          </w:tcPr>
          <w:p w14:paraId="6A1FD32D" w14:textId="77777777" w:rsidR="00C906E5" w:rsidRPr="00760004" w:rsidRDefault="00C906E5" w:rsidP="00931C68">
            <w:pPr>
              <w:pStyle w:val="TAL"/>
            </w:pPr>
            <w:r w:rsidRPr="00760004">
              <w:t>originatingMMSParty</w:t>
            </w:r>
          </w:p>
        </w:tc>
        <w:tc>
          <w:tcPr>
            <w:tcW w:w="7470" w:type="dxa"/>
          </w:tcPr>
          <w:p w14:paraId="61F54242" w14:textId="77777777" w:rsidR="00C906E5" w:rsidRPr="00760004" w:rsidRDefault="00C906E5" w:rsidP="00931C68">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18FBC0CF" w14:textId="77777777" w:rsidR="00C906E5" w:rsidRPr="00760004" w:rsidRDefault="00C906E5" w:rsidP="00931C68">
            <w:pPr>
              <w:pStyle w:val="TAL"/>
            </w:pPr>
            <w:r>
              <w:t>M</w:t>
            </w:r>
          </w:p>
        </w:tc>
      </w:tr>
      <w:tr w:rsidR="00C906E5" w:rsidRPr="00760004" w14:paraId="5F10DE30" w14:textId="77777777" w:rsidTr="00931C68">
        <w:trPr>
          <w:jc w:val="center"/>
        </w:trPr>
        <w:tc>
          <w:tcPr>
            <w:tcW w:w="1975" w:type="dxa"/>
          </w:tcPr>
          <w:p w14:paraId="351DCFDA" w14:textId="77777777" w:rsidR="00C906E5" w:rsidRPr="00760004" w:rsidRDefault="00C906E5" w:rsidP="00931C68">
            <w:pPr>
              <w:pStyle w:val="TAL"/>
            </w:pPr>
            <w:r w:rsidRPr="00760004">
              <w:t>messageClass</w:t>
            </w:r>
          </w:p>
        </w:tc>
        <w:tc>
          <w:tcPr>
            <w:tcW w:w="7470" w:type="dxa"/>
          </w:tcPr>
          <w:p w14:paraId="53BBB303" w14:textId="77777777" w:rsidR="00C906E5" w:rsidRDefault="00C906E5" w:rsidP="00931C68">
            <w:pPr>
              <w:pStyle w:val="TAL"/>
            </w:pPr>
            <w:r w:rsidRPr="00760004">
              <w:t xml:space="preserve">Class of the MM. For example, a value of "auto" is automatically generated by the UE. </w:t>
            </w:r>
          </w:p>
          <w:p w14:paraId="62CF6B9B" w14:textId="77777777" w:rsidR="00C906E5" w:rsidRPr="00760004" w:rsidRDefault="00C906E5" w:rsidP="00931C68">
            <w:pPr>
              <w:pStyle w:val="TAL"/>
            </w:pPr>
            <w:r>
              <w:t>Should be created by the MMS Proxy-Relay at the time of conversion and set to "personal". Include when created by the MMS Proxy-Relay at the time of transformation.</w:t>
            </w:r>
          </w:p>
        </w:tc>
        <w:tc>
          <w:tcPr>
            <w:tcW w:w="477" w:type="dxa"/>
          </w:tcPr>
          <w:p w14:paraId="4A5FFA44" w14:textId="77777777" w:rsidR="00C906E5" w:rsidRPr="00A44F52" w:rsidRDefault="00C906E5" w:rsidP="00931C68">
            <w:pPr>
              <w:pStyle w:val="TAL"/>
              <w:rPr>
                <w:highlight w:val="yellow"/>
              </w:rPr>
            </w:pPr>
            <w:r w:rsidRPr="00760004">
              <w:t>C</w:t>
            </w:r>
          </w:p>
        </w:tc>
      </w:tr>
      <w:tr w:rsidR="00C906E5" w:rsidRPr="00760004" w14:paraId="7686CB4B" w14:textId="77777777" w:rsidTr="00931C68">
        <w:trPr>
          <w:jc w:val="center"/>
        </w:trPr>
        <w:tc>
          <w:tcPr>
            <w:tcW w:w="1975" w:type="dxa"/>
          </w:tcPr>
          <w:p w14:paraId="2528CF53" w14:textId="77777777" w:rsidR="00C906E5" w:rsidRPr="00760004" w:rsidRDefault="00C906E5" w:rsidP="00931C68">
            <w:pPr>
              <w:pStyle w:val="TAL"/>
            </w:pPr>
            <w:r w:rsidRPr="00760004">
              <w:t>dateTime</w:t>
            </w:r>
          </w:p>
        </w:tc>
        <w:tc>
          <w:tcPr>
            <w:tcW w:w="7470" w:type="dxa"/>
          </w:tcPr>
          <w:p w14:paraId="29A66E9B" w14:textId="77777777" w:rsidR="00C906E5" w:rsidRPr="00760004" w:rsidRDefault="00C906E5" w:rsidP="00931C68">
            <w:pPr>
              <w:pStyle w:val="TAL"/>
            </w:pPr>
            <w:r>
              <w:t>Date and Time when the message</w:t>
            </w:r>
            <w:r w:rsidRPr="00760004">
              <w:t xml:space="preserve"> was last handled (either originated or forwarded) </w:t>
            </w:r>
            <w:r>
              <w:t>(see NOTE).</w:t>
            </w:r>
          </w:p>
        </w:tc>
        <w:tc>
          <w:tcPr>
            <w:tcW w:w="477" w:type="dxa"/>
          </w:tcPr>
          <w:p w14:paraId="70EE06C6" w14:textId="77777777" w:rsidR="00C906E5" w:rsidRPr="00760004" w:rsidRDefault="00C906E5" w:rsidP="00931C68">
            <w:pPr>
              <w:pStyle w:val="TAL"/>
            </w:pPr>
            <w:r w:rsidRPr="00760004">
              <w:t>M</w:t>
            </w:r>
          </w:p>
        </w:tc>
      </w:tr>
      <w:tr w:rsidR="00C906E5" w:rsidRPr="00760004" w14:paraId="7C9C397C" w14:textId="77777777" w:rsidTr="00931C68">
        <w:trPr>
          <w:jc w:val="center"/>
        </w:trPr>
        <w:tc>
          <w:tcPr>
            <w:tcW w:w="1975" w:type="dxa"/>
          </w:tcPr>
          <w:p w14:paraId="2C31F5B5" w14:textId="77777777" w:rsidR="00C906E5" w:rsidRPr="00760004" w:rsidRDefault="00C906E5" w:rsidP="00931C68">
            <w:pPr>
              <w:pStyle w:val="TAL"/>
            </w:pPr>
            <w:r w:rsidRPr="00760004">
              <w:t>expiry</w:t>
            </w:r>
          </w:p>
        </w:tc>
        <w:tc>
          <w:tcPr>
            <w:tcW w:w="7470" w:type="dxa"/>
          </w:tcPr>
          <w:p w14:paraId="13ABE52B" w14:textId="77777777" w:rsidR="00C906E5" w:rsidRPr="00760004" w:rsidRDefault="00C906E5" w:rsidP="00931C68">
            <w:pPr>
              <w:pStyle w:val="TAL"/>
            </w:pPr>
            <w:r w:rsidRPr="00760004">
              <w:t>Length of time in seconds the MM will be stored in MMS Proxy-Relay or time to delete the MM</w:t>
            </w:r>
            <w:r>
              <w:t xml:space="preserve"> Include when sent to the MMS Proxy-Relay (see NOTE).</w:t>
            </w:r>
          </w:p>
        </w:tc>
        <w:tc>
          <w:tcPr>
            <w:tcW w:w="477" w:type="dxa"/>
          </w:tcPr>
          <w:p w14:paraId="44834FE1" w14:textId="77777777" w:rsidR="00C906E5" w:rsidRPr="00760004" w:rsidRDefault="00C906E5" w:rsidP="00931C68">
            <w:pPr>
              <w:pStyle w:val="TAL"/>
            </w:pPr>
            <w:r>
              <w:t>C</w:t>
            </w:r>
          </w:p>
        </w:tc>
      </w:tr>
      <w:tr w:rsidR="00C906E5" w:rsidRPr="00760004" w14:paraId="7F9028B1" w14:textId="77777777" w:rsidTr="00931C68">
        <w:trPr>
          <w:jc w:val="center"/>
        </w:trPr>
        <w:tc>
          <w:tcPr>
            <w:tcW w:w="1975" w:type="dxa"/>
          </w:tcPr>
          <w:p w14:paraId="10564695" w14:textId="77777777" w:rsidR="00C906E5" w:rsidRPr="00760004" w:rsidRDefault="00C906E5" w:rsidP="00931C68">
            <w:pPr>
              <w:pStyle w:val="TAL"/>
            </w:pPr>
            <w:r w:rsidRPr="00760004">
              <w:t>deliveryReport</w:t>
            </w:r>
          </w:p>
        </w:tc>
        <w:tc>
          <w:tcPr>
            <w:tcW w:w="7470" w:type="dxa"/>
          </w:tcPr>
          <w:p w14:paraId="58DE7168" w14:textId="77777777" w:rsidR="00C906E5" w:rsidRPr="00760004" w:rsidRDefault="00C906E5" w:rsidP="00931C68">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68B19438" w14:textId="77777777" w:rsidR="00C906E5" w:rsidRPr="00760004" w:rsidRDefault="00C906E5" w:rsidP="00931C68">
            <w:pPr>
              <w:pStyle w:val="TAL"/>
            </w:pPr>
            <w:r w:rsidRPr="00760004">
              <w:t>C</w:t>
            </w:r>
          </w:p>
        </w:tc>
      </w:tr>
      <w:tr w:rsidR="00C906E5" w:rsidRPr="00760004" w14:paraId="4A176BBB" w14:textId="77777777" w:rsidTr="00931C68">
        <w:trPr>
          <w:jc w:val="center"/>
        </w:trPr>
        <w:tc>
          <w:tcPr>
            <w:tcW w:w="1975" w:type="dxa"/>
          </w:tcPr>
          <w:p w14:paraId="58761445" w14:textId="77777777" w:rsidR="00C906E5" w:rsidRPr="00760004" w:rsidRDefault="00C906E5" w:rsidP="00931C68">
            <w:pPr>
              <w:pStyle w:val="TAL"/>
            </w:pPr>
            <w:r w:rsidRPr="00760004">
              <w:t>priority</w:t>
            </w:r>
          </w:p>
        </w:tc>
        <w:tc>
          <w:tcPr>
            <w:tcW w:w="7470" w:type="dxa"/>
          </w:tcPr>
          <w:p w14:paraId="44F49294" w14:textId="77777777" w:rsidR="00C906E5" w:rsidRPr="00760004" w:rsidRDefault="00C906E5" w:rsidP="00931C68">
            <w:pPr>
              <w:pStyle w:val="TAL"/>
            </w:pPr>
            <w:r>
              <w:t>Priority of the email</w:t>
            </w:r>
            <w:r w:rsidRPr="00760004">
              <w:t xml:space="preserve"> assigned by the originator. Include if sent to the MMS Proxy-Relay</w:t>
            </w:r>
            <w:r>
              <w:t xml:space="preserve"> (see NOTE).</w:t>
            </w:r>
          </w:p>
        </w:tc>
        <w:tc>
          <w:tcPr>
            <w:tcW w:w="477" w:type="dxa"/>
          </w:tcPr>
          <w:p w14:paraId="75A806BD" w14:textId="77777777" w:rsidR="00C906E5" w:rsidRPr="00760004" w:rsidRDefault="00C906E5" w:rsidP="00931C68">
            <w:pPr>
              <w:pStyle w:val="TAL"/>
            </w:pPr>
            <w:r w:rsidRPr="00760004">
              <w:t>C</w:t>
            </w:r>
          </w:p>
        </w:tc>
      </w:tr>
      <w:tr w:rsidR="00C906E5" w:rsidRPr="00760004" w14:paraId="0A9C8046" w14:textId="77777777" w:rsidTr="00931C68">
        <w:trPr>
          <w:jc w:val="center"/>
        </w:trPr>
        <w:tc>
          <w:tcPr>
            <w:tcW w:w="1975" w:type="dxa"/>
          </w:tcPr>
          <w:p w14:paraId="7F8CD480" w14:textId="77777777" w:rsidR="00C906E5" w:rsidRPr="00760004" w:rsidRDefault="00C906E5" w:rsidP="00931C68">
            <w:pPr>
              <w:pStyle w:val="TAL"/>
            </w:pPr>
            <w:r w:rsidRPr="00760004">
              <w:t>readReport</w:t>
            </w:r>
          </w:p>
        </w:tc>
        <w:tc>
          <w:tcPr>
            <w:tcW w:w="7470" w:type="dxa"/>
          </w:tcPr>
          <w:p w14:paraId="58C11E19" w14:textId="77777777" w:rsidR="00C906E5" w:rsidRPr="00760004" w:rsidRDefault="00C906E5" w:rsidP="00931C68">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03AC78A2" w14:textId="77777777" w:rsidR="00C906E5" w:rsidRPr="00760004" w:rsidRDefault="00C906E5" w:rsidP="00931C68">
            <w:pPr>
              <w:pStyle w:val="TAL"/>
            </w:pPr>
            <w:r w:rsidRPr="00760004">
              <w:t>C</w:t>
            </w:r>
          </w:p>
        </w:tc>
      </w:tr>
      <w:tr w:rsidR="00C906E5" w:rsidRPr="00760004" w14:paraId="601CD159" w14:textId="77777777" w:rsidTr="00931C68">
        <w:trPr>
          <w:jc w:val="center"/>
        </w:trPr>
        <w:tc>
          <w:tcPr>
            <w:tcW w:w="1975" w:type="dxa"/>
          </w:tcPr>
          <w:p w14:paraId="30F1B15B" w14:textId="77777777" w:rsidR="00C906E5" w:rsidRPr="00760004" w:rsidRDefault="00C906E5" w:rsidP="00931C68">
            <w:pPr>
              <w:pStyle w:val="TAL"/>
            </w:pPr>
            <w:r w:rsidRPr="00760004">
              <w:t>subject</w:t>
            </w:r>
          </w:p>
        </w:tc>
        <w:tc>
          <w:tcPr>
            <w:tcW w:w="7470" w:type="dxa"/>
          </w:tcPr>
          <w:p w14:paraId="432DC52D" w14:textId="77777777" w:rsidR="00C906E5" w:rsidRPr="00760004" w:rsidRDefault="00C906E5" w:rsidP="00931C68">
            <w:pPr>
              <w:pStyle w:val="TAL"/>
            </w:pPr>
            <w:r>
              <w:t>The subject of the email</w:t>
            </w:r>
            <w:r w:rsidRPr="00760004">
              <w:t>. Include if sent to the MMS Proxy-Relay.</w:t>
            </w:r>
          </w:p>
        </w:tc>
        <w:tc>
          <w:tcPr>
            <w:tcW w:w="477" w:type="dxa"/>
          </w:tcPr>
          <w:p w14:paraId="4DF23660" w14:textId="77777777" w:rsidR="00C906E5" w:rsidRPr="00760004" w:rsidRDefault="00C906E5" w:rsidP="00931C68">
            <w:pPr>
              <w:pStyle w:val="TAL"/>
            </w:pPr>
            <w:r w:rsidRPr="00760004">
              <w:t>C</w:t>
            </w:r>
          </w:p>
        </w:tc>
      </w:tr>
      <w:tr w:rsidR="00C906E5" w:rsidRPr="00760004" w14:paraId="51B955FA" w14:textId="77777777" w:rsidTr="00931C68">
        <w:trPr>
          <w:jc w:val="center"/>
        </w:trPr>
        <w:tc>
          <w:tcPr>
            <w:tcW w:w="1975" w:type="dxa"/>
          </w:tcPr>
          <w:p w14:paraId="4C982051" w14:textId="77777777" w:rsidR="00C906E5" w:rsidRPr="00760004" w:rsidRDefault="00C906E5" w:rsidP="00931C68">
            <w:pPr>
              <w:pStyle w:val="TAL"/>
            </w:pPr>
            <w:r w:rsidRPr="00760004">
              <w:t>messageID</w:t>
            </w:r>
          </w:p>
        </w:tc>
        <w:tc>
          <w:tcPr>
            <w:tcW w:w="7470" w:type="dxa"/>
          </w:tcPr>
          <w:p w14:paraId="031CAD3B" w14:textId="77777777" w:rsidR="00C906E5" w:rsidRPr="00760004" w:rsidRDefault="00C906E5" w:rsidP="00931C68">
            <w:pPr>
              <w:pStyle w:val="TAL"/>
            </w:pPr>
            <w:r w:rsidRPr="00760004">
              <w:t>An ID assigned by the MMS Proxy-Relay to uniquely identify an MM</w:t>
            </w:r>
            <w:r>
              <w:t>. Include if sent to the MMS Proxy-Relay (see NOTE).</w:t>
            </w:r>
          </w:p>
        </w:tc>
        <w:tc>
          <w:tcPr>
            <w:tcW w:w="477" w:type="dxa"/>
          </w:tcPr>
          <w:p w14:paraId="7E2E4FD3" w14:textId="77777777" w:rsidR="00C906E5" w:rsidRPr="00760004" w:rsidRDefault="00C906E5" w:rsidP="00931C68">
            <w:pPr>
              <w:pStyle w:val="TAL"/>
            </w:pPr>
            <w:r>
              <w:t>C</w:t>
            </w:r>
          </w:p>
        </w:tc>
      </w:tr>
      <w:tr w:rsidR="00C906E5" w:rsidRPr="00760004" w14:paraId="5FBF98FA" w14:textId="77777777" w:rsidTr="00931C68">
        <w:trPr>
          <w:jc w:val="center"/>
        </w:trPr>
        <w:tc>
          <w:tcPr>
            <w:tcW w:w="9922" w:type="dxa"/>
            <w:gridSpan w:val="3"/>
          </w:tcPr>
          <w:p w14:paraId="4E244032" w14:textId="77777777" w:rsidR="00C906E5" w:rsidRDefault="00C906E5" w:rsidP="00931C68">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545C8E5A" w14:textId="77777777" w:rsidR="00C906E5" w:rsidRDefault="00C906E5" w:rsidP="00C906E5"/>
    <w:p w14:paraId="496A83E6" w14:textId="15C98EA7" w:rsidR="00610327" w:rsidRPr="00760004" w:rsidRDefault="00241659" w:rsidP="00610327">
      <w:pPr>
        <w:pStyle w:val="Heading4"/>
      </w:pPr>
      <w:bookmarkStart w:id="213" w:name="_Toc183592224"/>
      <w:r w:rsidRPr="00760004">
        <w:t>7.4.</w:t>
      </w:r>
      <w:r w:rsidR="00610327" w:rsidRPr="00760004">
        <w:t>3.3</w:t>
      </w:r>
      <w:r w:rsidR="00610327" w:rsidRPr="00760004">
        <w:tab/>
        <w:t>MMSNotification</w:t>
      </w:r>
      <w:bookmarkEnd w:id="213"/>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lastRenderedPageBreak/>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14" w:name="_Toc183592225"/>
      <w:r w:rsidRPr="00760004">
        <w:t>7.4.</w:t>
      </w:r>
      <w:r w:rsidR="00610327" w:rsidRPr="00760004">
        <w:t>3.4</w:t>
      </w:r>
      <w:r w:rsidR="00610327" w:rsidRPr="00760004">
        <w:tab/>
        <w:t>MMSSendToNonLocalTarget</w:t>
      </w:r>
      <w:bookmarkEnd w:id="214"/>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18F47570" w14:textId="77777777" w:rsidR="000C4F0F" w:rsidRDefault="000C4F0F" w:rsidP="000C4F0F">
      <w:pPr>
        <w:pStyle w:val="Heading4"/>
      </w:pPr>
      <w:bookmarkStart w:id="215" w:name="_Toc183592226"/>
      <w:r>
        <w:t>7.4.3.4A</w:t>
      </w:r>
      <w:r>
        <w:tab/>
        <w:t>MMSConvertedToEmail</w:t>
      </w:r>
      <w:bookmarkEnd w:id="215"/>
    </w:p>
    <w:p w14:paraId="754A16F0" w14:textId="77777777" w:rsidR="000C4F0F" w:rsidRDefault="000C4F0F" w:rsidP="000C4F0F">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365ED971" w14:textId="77777777" w:rsidR="000C4F0F" w:rsidRDefault="000C4F0F" w:rsidP="000C4F0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6FC89F63" w14:textId="77777777" w:rsidR="000C4F0F" w:rsidRDefault="000C4F0F" w:rsidP="000C4F0F">
      <w:pPr>
        <w:pStyle w:val="TH"/>
      </w:pPr>
      <w:r w:rsidRPr="00760004">
        <w:lastRenderedPageBreak/>
        <w:t>Table 7.4.3</w:t>
      </w:r>
      <w:r>
        <w:t>.4A-1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C4F0F" w:rsidRPr="00760004" w14:paraId="0A4478E0" w14:textId="77777777" w:rsidTr="00931C68">
        <w:trPr>
          <w:jc w:val="center"/>
        </w:trPr>
        <w:tc>
          <w:tcPr>
            <w:tcW w:w="1975" w:type="dxa"/>
          </w:tcPr>
          <w:p w14:paraId="7E9782E9" w14:textId="77777777" w:rsidR="000C4F0F" w:rsidRPr="00760004" w:rsidRDefault="000C4F0F" w:rsidP="00931C68">
            <w:pPr>
              <w:pStyle w:val="TAH"/>
            </w:pPr>
            <w:r w:rsidRPr="00760004">
              <w:t>Field name</w:t>
            </w:r>
          </w:p>
        </w:tc>
        <w:tc>
          <w:tcPr>
            <w:tcW w:w="7470" w:type="dxa"/>
          </w:tcPr>
          <w:p w14:paraId="15861EDB" w14:textId="77777777" w:rsidR="000C4F0F" w:rsidRPr="00760004" w:rsidRDefault="000C4F0F" w:rsidP="00931C68">
            <w:pPr>
              <w:pStyle w:val="TAH"/>
            </w:pPr>
            <w:r w:rsidRPr="00760004">
              <w:t>Description</w:t>
            </w:r>
          </w:p>
        </w:tc>
        <w:tc>
          <w:tcPr>
            <w:tcW w:w="477" w:type="dxa"/>
          </w:tcPr>
          <w:p w14:paraId="555A74ED" w14:textId="77777777" w:rsidR="000C4F0F" w:rsidRPr="00760004" w:rsidRDefault="000C4F0F" w:rsidP="00931C68">
            <w:pPr>
              <w:pStyle w:val="TAH"/>
            </w:pPr>
            <w:r w:rsidRPr="00760004">
              <w:t>M/C/O</w:t>
            </w:r>
          </w:p>
        </w:tc>
      </w:tr>
      <w:tr w:rsidR="000C4F0F" w:rsidRPr="00760004" w14:paraId="26842810" w14:textId="77777777" w:rsidTr="00931C68">
        <w:trPr>
          <w:jc w:val="center"/>
        </w:trPr>
        <w:tc>
          <w:tcPr>
            <w:tcW w:w="1975" w:type="dxa"/>
          </w:tcPr>
          <w:p w14:paraId="7FDDD581" w14:textId="77777777" w:rsidR="000C4F0F" w:rsidRPr="00760004" w:rsidRDefault="000C4F0F" w:rsidP="00931C68">
            <w:pPr>
              <w:pStyle w:val="TAL"/>
            </w:pPr>
            <w:r w:rsidRPr="00760004">
              <w:t>version</w:t>
            </w:r>
          </w:p>
        </w:tc>
        <w:tc>
          <w:tcPr>
            <w:tcW w:w="7470" w:type="dxa"/>
          </w:tcPr>
          <w:p w14:paraId="7C54B58A" w14:textId="77777777" w:rsidR="000C4F0F" w:rsidRPr="00760004" w:rsidRDefault="000C4F0F" w:rsidP="00931C68">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58C55CC0" w14:textId="77777777" w:rsidR="000C4F0F" w:rsidRPr="00760004" w:rsidRDefault="000C4F0F" w:rsidP="00931C68">
            <w:pPr>
              <w:pStyle w:val="TAL"/>
            </w:pPr>
            <w:r w:rsidRPr="00760004">
              <w:t>M</w:t>
            </w:r>
          </w:p>
        </w:tc>
      </w:tr>
      <w:tr w:rsidR="000C4F0F" w:rsidRPr="00760004" w14:paraId="6FEB3631" w14:textId="77777777" w:rsidTr="00931C68">
        <w:trPr>
          <w:jc w:val="center"/>
        </w:trPr>
        <w:tc>
          <w:tcPr>
            <w:tcW w:w="1975" w:type="dxa"/>
          </w:tcPr>
          <w:p w14:paraId="3701C062" w14:textId="77777777" w:rsidR="000C4F0F" w:rsidRPr="00760004" w:rsidRDefault="000C4F0F" w:rsidP="00931C68">
            <w:pPr>
              <w:pStyle w:val="TAL"/>
            </w:pPr>
            <w:r w:rsidRPr="00760004">
              <w:t>transactionID</w:t>
            </w:r>
          </w:p>
        </w:tc>
        <w:tc>
          <w:tcPr>
            <w:tcW w:w="7470" w:type="dxa"/>
          </w:tcPr>
          <w:p w14:paraId="593E4FE2" w14:textId="77777777" w:rsidR="000C4F0F" w:rsidRPr="00760004" w:rsidRDefault="000C4F0F" w:rsidP="00931C68">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468B7A9A" w14:textId="77777777" w:rsidR="000C4F0F" w:rsidRPr="00760004" w:rsidRDefault="000C4F0F" w:rsidP="00931C68">
            <w:pPr>
              <w:pStyle w:val="TAL"/>
            </w:pPr>
            <w:r w:rsidRPr="00760004">
              <w:t>M</w:t>
            </w:r>
          </w:p>
        </w:tc>
      </w:tr>
      <w:tr w:rsidR="000C4F0F" w:rsidRPr="00760004" w14:paraId="67CE6558" w14:textId="77777777" w:rsidTr="00931C68">
        <w:trPr>
          <w:jc w:val="center"/>
        </w:trPr>
        <w:tc>
          <w:tcPr>
            <w:tcW w:w="1975" w:type="dxa"/>
          </w:tcPr>
          <w:p w14:paraId="2D8AE43F" w14:textId="77777777" w:rsidR="000C4F0F" w:rsidRPr="00760004" w:rsidRDefault="000C4F0F" w:rsidP="00931C68">
            <w:pPr>
              <w:pStyle w:val="TAL"/>
            </w:pPr>
            <w:r w:rsidRPr="00760004">
              <w:t>terminatingMMSParty</w:t>
            </w:r>
          </w:p>
        </w:tc>
        <w:tc>
          <w:tcPr>
            <w:tcW w:w="7470" w:type="dxa"/>
          </w:tcPr>
          <w:p w14:paraId="446314D6" w14:textId="77777777" w:rsidR="000C4F0F" w:rsidRPr="00760004" w:rsidRDefault="000C4F0F" w:rsidP="00931C68">
            <w:pPr>
              <w:pStyle w:val="TAL"/>
            </w:pPr>
            <w:r w:rsidRPr="00760004">
              <w:t xml:space="preserve">ID(s) of the terminating party in one or more of the formats described in </w:t>
            </w:r>
            <w:r>
              <w:t xml:space="preserve">clause </w:t>
            </w:r>
            <w:r w:rsidRPr="00760004">
              <w:t>7.4.2.1.</w:t>
            </w:r>
          </w:p>
        </w:tc>
        <w:tc>
          <w:tcPr>
            <w:tcW w:w="477" w:type="dxa"/>
          </w:tcPr>
          <w:p w14:paraId="28232851" w14:textId="77777777" w:rsidR="000C4F0F" w:rsidRPr="00760004" w:rsidRDefault="000C4F0F" w:rsidP="00931C68">
            <w:pPr>
              <w:pStyle w:val="TAL"/>
            </w:pPr>
            <w:r>
              <w:t>M</w:t>
            </w:r>
          </w:p>
        </w:tc>
      </w:tr>
      <w:tr w:rsidR="000C4F0F" w:rsidRPr="00760004" w14:paraId="1A69F3E5" w14:textId="77777777" w:rsidTr="00931C68">
        <w:trPr>
          <w:jc w:val="center"/>
        </w:trPr>
        <w:tc>
          <w:tcPr>
            <w:tcW w:w="1975" w:type="dxa"/>
          </w:tcPr>
          <w:p w14:paraId="7412CA77" w14:textId="77777777" w:rsidR="000C4F0F" w:rsidRPr="00760004" w:rsidRDefault="000C4F0F" w:rsidP="00931C68">
            <w:pPr>
              <w:pStyle w:val="TAL"/>
            </w:pPr>
            <w:r w:rsidRPr="00760004">
              <w:t>contentType</w:t>
            </w:r>
          </w:p>
        </w:tc>
        <w:tc>
          <w:tcPr>
            <w:tcW w:w="7470" w:type="dxa"/>
          </w:tcPr>
          <w:p w14:paraId="0FEE2DD8" w14:textId="77777777" w:rsidR="000C4F0F" w:rsidRPr="00760004" w:rsidRDefault="000C4F0F" w:rsidP="00931C68">
            <w:pPr>
              <w:pStyle w:val="TAL"/>
            </w:pPr>
            <w:r w:rsidRPr="00760004">
              <w:t>The content type of the MM.</w:t>
            </w:r>
            <w:r>
              <w:t xml:space="preserve"> As defined in TS 23.140 [</w:t>
            </w:r>
            <w:r w:rsidRPr="0050513D">
              <w:t>40</w:t>
            </w:r>
            <w:r>
              <w:t>] clause D1.1.</w:t>
            </w:r>
          </w:p>
        </w:tc>
        <w:tc>
          <w:tcPr>
            <w:tcW w:w="477" w:type="dxa"/>
          </w:tcPr>
          <w:p w14:paraId="3F617FA0" w14:textId="77777777" w:rsidR="000C4F0F" w:rsidRPr="00760004" w:rsidRDefault="000C4F0F" w:rsidP="00931C68">
            <w:pPr>
              <w:pStyle w:val="TAL"/>
            </w:pPr>
            <w:r w:rsidRPr="00760004">
              <w:t>M</w:t>
            </w:r>
          </w:p>
        </w:tc>
      </w:tr>
      <w:tr w:rsidR="000C4F0F" w:rsidRPr="00760004" w14:paraId="45D1D139" w14:textId="77777777" w:rsidTr="00931C68">
        <w:trPr>
          <w:jc w:val="center"/>
        </w:trPr>
        <w:tc>
          <w:tcPr>
            <w:tcW w:w="1975" w:type="dxa"/>
          </w:tcPr>
          <w:p w14:paraId="6DBE58B4" w14:textId="77777777" w:rsidR="000C4F0F" w:rsidRPr="00760004" w:rsidRDefault="000C4F0F" w:rsidP="00931C68">
            <w:pPr>
              <w:pStyle w:val="TAL"/>
            </w:pPr>
            <w:r w:rsidRPr="00760004">
              <w:t>originatingMMSParty</w:t>
            </w:r>
          </w:p>
        </w:tc>
        <w:tc>
          <w:tcPr>
            <w:tcW w:w="7470" w:type="dxa"/>
          </w:tcPr>
          <w:p w14:paraId="3A5DDA4A" w14:textId="77777777" w:rsidR="000C4F0F" w:rsidRPr="00760004" w:rsidRDefault="000C4F0F" w:rsidP="00931C68">
            <w:pPr>
              <w:pStyle w:val="TAL"/>
            </w:pPr>
            <w:r w:rsidRPr="00760004">
              <w:t xml:space="preserve">ID of the originating party in one or more of the formats described in </w:t>
            </w:r>
            <w:r>
              <w:t xml:space="preserve">clause </w:t>
            </w:r>
            <w:r w:rsidRPr="00760004">
              <w:t>7.4.2.1</w:t>
            </w:r>
            <w:r>
              <w:t>.</w:t>
            </w:r>
          </w:p>
        </w:tc>
        <w:tc>
          <w:tcPr>
            <w:tcW w:w="477" w:type="dxa"/>
          </w:tcPr>
          <w:p w14:paraId="3D8C2E1D" w14:textId="77777777" w:rsidR="000C4F0F" w:rsidRPr="00760004" w:rsidRDefault="000C4F0F" w:rsidP="00931C68">
            <w:pPr>
              <w:pStyle w:val="TAL"/>
            </w:pPr>
            <w:r>
              <w:t>M</w:t>
            </w:r>
          </w:p>
        </w:tc>
      </w:tr>
      <w:tr w:rsidR="000C4F0F" w:rsidRPr="00760004" w14:paraId="510DB00D" w14:textId="77777777" w:rsidTr="00931C68">
        <w:trPr>
          <w:jc w:val="center"/>
        </w:trPr>
        <w:tc>
          <w:tcPr>
            <w:tcW w:w="1975" w:type="dxa"/>
          </w:tcPr>
          <w:p w14:paraId="1D544483" w14:textId="77777777" w:rsidR="000C4F0F" w:rsidRPr="00760004" w:rsidRDefault="000C4F0F" w:rsidP="00931C68">
            <w:pPr>
              <w:pStyle w:val="TAL"/>
            </w:pPr>
            <w:r w:rsidRPr="00760004">
              <w:t>messageClass</w:t>
            </w:r>
          </w:p>
        </w:tc>
        <w:tc>
          <w:tcPr>
            <w:tcW w:w="7470" w:type="dxa"/>
          </w:tcPr>
          <w:p w14:paraId="44D51009" w14:textId="77777777" w:rsidR="000C4F0F" w:rsidRPr="00760004" w:rsidRDefault="000C4F0F" w:rsidP="00931C68">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3CD4F6D2" w14:textId="77777777" w:rsidR="000C4F0F" w:rsidRPr="00A44F52" w:rsidRDefault="000C4F0F" w:rsidP="00931C68">
            <w:pPr>
              <w:pStyle w:val="TAL"/>
              <w:rPr>
                <w:highlight w:val="yellow"/>
              </w:rPr>
            </w:pPr>
            <w:r w:rsidRPr="00760004">
              <w:t>C</w:t>
            </w:r>
          </w:p>
        </w:tc>
      </w:tr>
      <w:tr w:rsidR="000C4F0F" w:rsidRPr="00760004" w14:paraId="745D8944" w14:textId="77777777" w:rsidTr="00931C68">
        <w:trPr>
          <w:jc w:val="center"/>
        </w:trPr>
        <w:tc>
          <w:tcPr>
            <w:tcW w:w="1975" w:type="dxa"/>
          </w:tcPr>
          <w:p w14:paraId="1527D3CB" w14:textId="77777777" w:rsidR="000C4F0F" w:rsidRPr="00760004" w:rsidRDefault="000C4F0F" w:rsidP="00931C68">
            <w:pPr>
              <w:pStyle w:val="TAL"/>
            </w:pPr>
            <w:r w:rsidRPr="00760004">
              <w:t>dateTime</w:t>
            </w:r>
          </w:p>
        </w:tc>
        <w:tc>
          <w:tcPr>
            <w:tcW w:w="7470" w:type="dxa"/>
          </w:tcPr>
          <w:p w14:paraId="33F4C9E5" w14:textId="77777777" w:rsidR="000C4F0F" w:rsidRPr="00760004" w:rsidRDefault="000C4F0F" w:rsidP="00931C68">
            <w:pPr>
              <w:pStyle w:val="TAL"/>
            </w:pPr>
            <w:r w:rsidRPr="00760004">
              <w:t>Date and Time when the MM was last handled (either originated or forwarded). For origination, included by the sending MMS client or the originating MMS Proxy-Relay.</w:t>
            </w:r>
          </w:p>
        </w:tc>
        <w:tc>
          <w:tcPr>
            <w:tcW w:w="477" w:type="dxa"/>
          </w:tcPr>
          <w:p w14:paraId="50F2240B" w14:textId="77777777" w:rsidR="000C4F0F" w:rsidRPr="00760004" w:rsidRDefault="000C4F0F" w:rsidP="00931C68">
            <w:pPr>
              <w:pStyle w:val="TAL"/>
            </w:pPr>
            <w:r w:rsidRPr="00760004">
              <w:t>M</w:t>
            </w:r>
          </w:p>
        </w:tc>
      </w:tr>
      <w:tr w:rsidR="000C4F0F" w:rsidRPr="00760004" w14:paraId="04A4E546" w14:textId="77777777" w:rsidTr="00931C68">
        <w:trPr>
          <w:jc w:val="center"/>
        </w:trPr>
        <w:tc>
          <w:tcPr>
            <w:tcW w:w="1975" w:type="dxa"/>
          </w:tcPr>
          <w:p w14:paraId="4367FCA6" w14:textId="77777777" w:rsidR="000C4F0F" w:rsidRPr="00760004" w:rsidRDefault="000C4F0F" w:rsidP="00931C68">
            <w:pPr>
              <w:pStyle w:val="TAL"/>
            </w:pPr>
            <w:r w:rsidRPr="00760004">
              <w:t>expiry</w:t>
            </w:r>
          </w:p>
        </w:tc>
        <w:tc>
          <w:tcPr>
            <w:tcW w:w="7470" w:type="dxa"/>
          </w:tcPr>
          <w:p w14:paraId="07544B64" w14:textId="77777777" w:rsidR="000C4F0F" w:rsidRPr="00760004" w:rsidRDefault="000C4F0F" w:rsidP="00931C68">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47DD020F" w14:textId="77777777" w:rsidR="000C4F0F" w:rsidRPr="00760004" w:rsidRDefault="000C4F0F" w:rsidP="00931C68">
            <w:pPr>
              <w:pStyle w:val="TAL"/>
            </w:pPr>
            <w:r>
              <w:t>C</w:t>
            </w:r>
          </w:p>
        </w:tc>
      </w:tr>
      <w:tr w:rsidR="000C4F0F" w:rsidRPr="00760004" w14:paraId="70F17CAB" w14:textId="77777777" w:rsidTr="00931C68">
        <w:trPr>
          <w:jc w:val="center"/>
        </w:trPr>
        <w:tc>
          <w:tcPr>
            <w:tcW w:w="1975" w:type="dxa"/>
          </w:tcPr>
          <w:p w14:paraId="44FC7084" w14:textId="77777777" w:rsidR="000C4F0F" w:rsidRPr="00760004" w:rsidRDefault="000C4F0F" w:rsidP="00931C68">
            <w:pPr>
              <w:pStyle w:val="TAL"/>
            </w:pPr>
            <w:r w:rsidRPr="00760004">
              <w:t>desiredDeliveryTime</w:t>
            </w:r>
          </w:p>
        </w:tc>
        <w:tc>
          <w:tcPr>
            <w:tcW w:w="7470" w:type="dxa"/>
          </w:tcPr>
          <w:p w14:paraId="237559BD" w14:textId="77777777" w:rsidR="000C4F0F" w:rsidRPr="00760004" w:rsidRDefault="000C4F0F" w:rsidP="00931C68">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68005CB5" w14:textId="77777777" w:rsidR="000C4F0F" w:rsidRPr="00760004" w:rsidRDefault="000C4F0F" w:rsidP="00931C68">
            <w:pPr>
              <w:pStyle w:val="TAL"/>
            </w:pPr>
            <w:r w:rsidRPr="00760004">
              <w:t>C</w:t>
            </w:r>
          </w:p>
        </w:tc>
      </w:tr>
      <w:tr w:rsidR="000C4F0F" w:rsidRPr="00760004" w14:paraId="0A5B3919" w14:textId="77777777" w:rsidTr="00931C68">
        <w:trPr>
          <w:jc w:val="center"/>
        </w:trPr>
        <w:tc>
          <w:tcPr>
            <w:tcW w:w="1975" w:type="dxa"/>
          </w:tcPr>
          <w:p w14:paraId="7B48A20E" w14:textId="77777777" w:rsidR="000C4F0F" w:rsidRPr="00760004" w:rsidRDefault="000C4F0F" w:rsidP="00931C68">
            <w:pPr>
              <w:pStyle w:val="TAL"/>
            </w:pPr>
            <w:r w:rsidRPr="00760004">
              <w:t>deliveryReport</w:t>
            </w:r>
          </w:p>
        </w:tc>
        <w:tc>
          <w:tcPr>
            <w:tcW w:w="7470" w:type="dxa"/>
          </w:tcPr>
          <w:p w14:paraId="2C7DEFB1" w14:textId="77777777" w:rsidR="000C4F0F" w:rsidRPr="00760004" w:rsidRDefault="000C4F0F" w:rsidP="00931C68">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766135D6" w14:textId="77777777" w:rsidR="000C4F0F" w:rsidRPr="00760004" w:rsidRDefault="000C4F0F" w:rsidP="00931C68">
            <w:pPr>
              <w:pStyle w:val="TAL"/>
            </w:pPr>
            <w:r w:rsidRPr="00760004">
              <w:t>C</w:t>
            </w:r>
          </w:p>
        </w:tc>
      </w:tr>
      <w:tr w:rsidR="000C4F0F" w:rsidRPr="00760004" w14:paraId="7258C65E" w14:textId="77777777" w:rsidTr="00931C68">
        <w:trPr>
          <w:jc w:val="center"/>
        </w:trPr>
        <w:tc>
          <w:tcPr>
            <w:tcW w:w="1975" w:type="dxa"/>
          </w:tcPr>
          <w:p w14:paraId="68AA2C5A" w14:textId="77777777" w:rsidR="000C4F0F" w:rsidRPr="00760004" w:rsidRDefault="000C4F0F" w:rsidP="00931C68">
            <w:pPr>
              <w:pStyle w:val="TAL"/>
            </w:pPr>
            <w:r w:rsidRPr="00760004">
              <w:t>priority</w:t>
            </w:r>
          </w:p>
        </w:tc>
        <w:tc>
          <w:tcPr>
            <w:tcW w:w="7470" w:type="dxa"/>
          </w:tcPr>
          <w:p w14:paraId="63746258" w14:textId="77777777" w:rsidR="000C4F0F" w:rsidRPr="00760004" w:rsidRDefault="000C4F0F" w:rsidP="00931C68">
            <w:pPr>
              <w:pStyle w:val="TAL"/>
            </w:pPr>
            <w:r w:rsidRPr="00760004">
              <w:t>Priority of the MM assigned by the originator MMS Client. Include if sent to the MMS Proxy-Relay.</w:t>
            </w:r>
          </w:p>
        </w:tc>
        <w:tc>
          <w:tcPr>
            <w:tcW w:w="477" w:type="dxa"/>
          </w:tcPr>
          <w:p w14:paraId="02EDA828" w14:textId="77777777" w:rsidR="000C4F0F" w:rsidRPr="00760004" w:rsidRDefault="000C4F0F" w:rsidP="00931C68">
            <w:pPr>
              <w:pStyle w:val="TAL"/>
            </w:pPr>
            <w:r w:rsidRPr="00760004">
              <w:t>C</w:t>
            </w:r>
          </w:p>
        </w:tc>
      </w:tr>
      <w:tr w:rsidR="000C4F0F" w:rsidRPr="00760004" w14:paraId="22F6C4A7" w14:textId="77777777" w:rsidTr="00931C68">
        <w:trPr>
          <w:jc w:val="center"/>
        </w:trPr>
        <w:tc>
          <w:tcPr>
            <w:tcW w:w="1975" w:type="dxa"/>
          </w:tcPr>
          <w:p w14:paraId="52BEFB10" w14:textId="77777777" w:rsidR="000C4F0F" w:rsidRPr="00760004" w:rsidRDefault="000C4F0F" w:rsidP="00931C68">
            <w:pPr>
              <w:pStyle w:val="TAL"/>
            </w:pPr>
            <w:r w:rsidRPr="00760004">
              <w:t>senderVisibility</w:t>
            </w:r>
          </w:p>
        </w:tc>
        <w:tc>
          <w:tcPr>
            <w:tcW w:w="7470" w:type="dxa"/>
          </w:tcPr>
          <w:p w14:paraId="03B26969" w14:textId="77777777" w:rsidR="000C4F0F" w:rsidRPr="00760004" w:rsidRDefault="000C4F0F" w:rsidP="00931C68">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6E829764" w14:textId="77777777" w:rsidR="000C4F0F" w:rsidRPr="00760004" w:rsidRDefault="000C4F0F" w:rsidP="00931C68">
            <w:pPr>
              <w:pStyle w:val="TAL"/>
            </w:pPr>
            <w:r w:rsidRPr="00760004">
              <w:t>C</w:t>
            </w:r>
          </w:p>
        </w:tc>
      </w:tr>
      <w:tr w:rsidR="000C4F0F" w:rsidRPr="00760004" w14:paraId="6E900BC2" w14:textId="77777777" w:rsidTr="00931C68">
        <w:trPr>
          <w:jc w:val="center"/>
        </w:trPr>
        <w:tc>
          <w:tcPr>
            <w:tcW w:w="1975" w:type="dxa"/>
          </w:tcPr>
          <w:p w14:paraId="6FE2EEBE" w14:textId="77777777" w:rsidR="000C4F0F" w:rsidRPr="00760004" w:rsidRDefault="000C4F0F" w:rsidP="00931C68">
            <w:pPr>
              <w:pStyle w:val="TAL"/>
            </w:pPr>
            <w:r w:rsidRPr="00760004">
              <w:t>store</w:t>
            </w:r>
          </w:p>
        </w:tc>
        <w:tc>
          <w:tcPr>
            <w:tcW w:w="7470" w:type="dxa"/>
          </w:tcPr>
          <w:p w14:paraId="6FEDD213" w14:textId="77777777" w:rsidR="000C4F0F" w:rsidRPr="00760004" w:rsidRDefault="000C4F0F" w:rsidP="00931C68">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1A12834" w14:textId="77777777" w:rsidR="000C4F0F" w:rsidRPr="00760004" w:rsidRDefault="000C4F0F" w:rsidP="00931C68">
            <w:pPr>
              <w:pStyle w:val="TAL"/>
            </w:pPr>
            <w:r w:rsidRPr="00760004">
              <w:t>C</w:t>
            </w:r>
          </w:p>
        </w:tc>
      </w:tr>
      <w:tr w:rsidR="000C4F0F" w:rsidRPr="00760004" w14:paraId="5B02B9CA" w14:textId="77777777" w:rsidTr="00931C68">
        <w:trPr>
          <w:jc w:val="center"/>
        </w:trPr>
        <w:tc>
          <w:tcPr>
            <w:tcW w:w="1975" w:type="dxa"/>
          </w:tcPr>
          <w:p w14:paraId="27200C83" w14:textId="77777777" w:rsidR="000C4F0F" w:rsidRPr="00760004" w:rsidRDefault="000C4F0F" w:rsidP="00931C68">
            <w:pPr>
              <w:pStyle w:val="TAL"/>
            </w:pPr>
            <w:r w:rsidRPr="00760004">
              <w:t>state</w:t>
            </w:r>
          </w:p>
        </w:tc>
        <w:tc>
          <w:tcPr>
            <w:tcW w:w="7470" w:type="dxa"/>
          </w:tcPr>
          <w:p w14:paraId="138CBAF6" w14:textId="77777777" w:rsidR="000C4F0F" w:rsidRPr="00760004" w:rsidRDefault="000C4F0F" w:rsidP="00931C68">
            <w:pPr>
              <w:pStyle w:val="TAL"/>
            </w:pPr>
            <w:r w:rsidRPr="00760004">
              <w:t>Identifies the value of the MM State associated with a to be stored or stored MM. Include if sent to the MMS Proxy-Relay.</w:t>
            </w:r>
          </w:p>
        </w:tc>
        <w:tc>
          <w:tcPr>
            <w:tcW w:w="477" w:type="dxa"/>
          </w:tcPr>
          <w:p w14:paraId="18ED19C8" w14:textId="77777777" w:rsidR="000C4F0F" w:rsidRPr="00760004" w:rsidRDefault="000C4F0F" w:rsidP="00931C68">
            <w:pPr>
              <w:pStyle w:val="TAL"/>
            </w:pPr>
            <w:r w:rsidRPr="00760004">
              <w:t>C</w:t>
            </w:r>
          </w:p>
        </w:tc>
      </w:tr>
      <w:tr w:rsidR="000C4F0F" w:rsidRPr="00760004" w14:paraId="64F6374B" w14:textId="77777777" w:rsidTr="00931C68">
        <w:trPr>
          <w:jc w:val="center"/>
        </w:trPr>
        <w:tc>
          <w:tcPr>
            <w:tcW w:w="1975" w:type="dxa"/>
          </w:tcPr>
          <w:p w14:paraId="129E53B3" w14:textId="77777777" w:rsidR="000C4F0F" w:rsidRPr="00760004" w:rsidRDefault="000C4F0F" w:rsidP="00931C68">
            <w:pPr>
              <w:pStyle w:val="TAL"/>
            </w:pPr>
            <w:r w:rsidRPr="00760004">
              <w:t>flags</w:t>
            </w:r>
          </w:p>
        </w:tc>
        <w:tc>
          <w:tcPr>
            <w:tcW w:w="7470" w:type="dxa"/>
          </w:tcPr>
          <w:p w14:paraId="5EFDC148" w14:textId="77777777" w:rsidR="000C4F0F" w:rsidRPr="00760004" w:rsidRDefault="000C4F0F" w:rsidP="00931C68">
            <w:pPr>
              <w:pStyle w:val="TAL"/>
            </w:pPr>
            <w:r w:rsidRPr="00760004">
              <w:t>Identifies a keyword to add or remove from the list of keywords associated with a stored MM. Include if sent to the MMS Proxy-Relay.</w:t>
            </w:r>
          </w:p>
        </w:tc>
        <w:tc>
          <w:tcPr>
            <w:tcW w:w="477" w:type="dxa"/>
          </w:tcPr>
          <w:p w14:paraId="47ECDD65" w14:textId="77777777" w:rsidR="000C4F0F" w:rsidRPr="00760004" w:rsidRDefault="000C4F0F" w:rsidP="00931C68">
            <w:pPr>
              <w:pStyle w:val="TAL"/>
            </w:pPr>
            <w:r w:rsidRPr="00760004">
              <w:t>C</w:t>
            </w:r>
          </w:p>
        </w:tc>
      </w:tr>
      <w:tr w:rsidR="000C4F0F" w:rsidRPr="00760004" w14:paraId="6CFCF29E" w14:textId="77777777" w:rsidTr="00931C68">
        <w:trPr>
          <w:jc w:val="center"/>
        </w:trPr>
        <w:tc>
          <w:tcPr>
            <w:tcW w:w="1975" w:type="dxa"/>
          </w:tcPr>
          <w:p w14:paraId="54B41CA6" w14:textId="77777777" w:rsidR="000C4F0F" w:rsidRPr="00760004" w:rsidRDefault="000C4F0F" w:rsidP="00931C68">
            <w:pPr>
              <w:pStyle w:val="TAL"/>
            </w:pPr>
            <w:r w:rsidRPr="00760004">
              <w:t>readReport</w:t>
            </w:r>
          </w:p>
        </w:tc>
        <w:tc>
          <w:tcPr>
            <w:tcW w:w="7470" w:type="dxa"/>
          </w:tcPr>
          <w:p w14:paraId="1CBBF56E" w14:textId="77777777" w:rsidR="000C4F0F" w:rsidRPr="00760004" w:rsidRDefault="000C4F0F" w:rsidP="00931C68">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1C350BA" w14:textId="77777777" w:rsidR="000C4F0F" w:rsidRPr="00760004" w:rsidRDefault="000C4F0F" w:rsidP="00931C68">
            <w:pPr>
              <w:pStyle w:val="TAL"/>
            </w:pPr>
            <w:r w:rsidRPr="00760004">
              <w:t>C</w:t>
            </w:r>
          </w:p>
        </w:tc>
      </w:tr>
      <w:tr w:rsidR="000C4F0F" w:rsidRPr="00760004" w14:paraId="387F6B76" w14:textId="77777777" w:rsidTr="00931C68">
        <w:trPr>
          <w:jc w:val="center"/>
        </w:trPr>
        <w:tc>
          <w:tcPr>
            <w:tcW w:w="1975" w:type="dxa"/>
          </w:tcPr>
          <w:p w14:paraId="3EF48BC3" w14:textId="77777777" w:rsidR="000C4F0F" w:rsidRPr="00760004" w:rsidRDefault="000C4F0F" w:rsidP="00931C68">
            <w:pPr>
              <w:pStyle w:val="TAL"/>
            </w:pPr>
            <w:r w:rsidRPr="00760004">
              <w:t>subject</w:t>
            </w:r>
          </w:p>
        </w:tc>
        <w:tc>
          <w:tcPr>
            <w:tcW w:w="7470" w:type="dxa"/>
          </w:tcPr>
          <w:p w14:paraId="46A29520" w14:textId="77777777" w:rsidR="000C4F0F" w:rsidRPr="00760004" w:rsidRDefault="000C4F0F" w:rsidP="00931C68">
            <w:pPr>
              <w:pStyle w:val="TAL"/>
            </w:pPr>
            <w:r w:rsidRPr="00760004">
              <w:t>The subject of the MM. Include if sent to the MMS Proxy-Relay.</w:t>
            </w:r>
          </w:p>
        </w:tc>
        <w:tc>
          <w:tcPr>
            <w:tcW w:w="477" w:type="dxa"/>
          </w:tcPr>
          <w:p w14:paraId="663FCBEF" w14:textId="77777777" w:rsidR="000C4F0F" w:rsidRPr="00760004" w:rsidRDefault="000C4F0F" w:rsidP="00931C68">
            <w:pPr>
              <w:pStyle w:val="TAL"/>
            </w:pPr>
            <w:r w:rsidRPr="00760004">
              <w:t>C</w:t>
            </w:r>
          </w:p>
        </w:tc>
      </w:tr>
      <w:tr w:rsidR="000C4F0F" w:rsidRPr="00760004" w14:paraId="1D312958" w14:textId="77777777" w:rsidTr="00931C68">
        <w:trPr>
          <w:jc w:val="center"/>
        </w:trPr>
        <w:tc>
          <w:tcPr>
            <w:tcW w:w="1975" w:type="dxa"/>
          </w:tcPr>
          <w:p w14:paraId="0B4A6D54" w14:textId="77777777" w:rsidR="000C4F0F" w:rsidRPr="00760004" w:rsidRDefault="000C4F0F" w:rsidP="00931C68">
            <w:pPr>
              <w:pStyle w:val="TAL"/>
            </w:pPr>
            <w:r w:rsidRPr="00760004">
              <w:t>messageID</w:t>
            </w:r>
          </w:p>
        </w:tc>
        <w:tc>
          <w:tcPr>
            <w:tcW w:w="7470" w:type="dxa"/>
          </w:tcPr>
          <w:p w14:paraId="4150F2BA" w14:textId="77777777" w:rsidR="000C4F0F" w:rsidRPr="00760004" w:rsidRDefault="000C4F0F" w:rsidP="00931C68">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97CA0C9" w14:textId="77777777" w:rsidR="000C4F0F" w:rsidRPr="00760004" w:rsidRDefault="000C4F0F" w:rsidP="00931C68">
            <w:pPr>
              <w:pStyle w:val="TAL"/>
            </w:pPr>
            <w:r>
              <w:t>C</w:t>
            </w:r>
          </w:p>
        </w:tc>
      </w:tr>
    </w:tbl>
    <w:p w14:paraId="020BE525" w14:textId="77777777" w:rsidR="000C4F0F" w:rsidRDefault="000C4F0F" w:rsidP="000C4F0F"/>
    <w:p w14:paraId="328CB88A" w14:textId="3888E235" w:rsidR="00610327" w:rsidRPr="00760004" w:rsidRDefault="00241659" w:rsidP="00610327">
      <w:pPr>
        <w:pStyle w:val="Heading4"/>
      </w:pPr>
      <w:bookmarkStart w:id="216" w:name="_Toc183592227"/>
      <w:r w:rsidRPr="00760004">
        <w:t>7.4.</w:t>
      </w:r>
      <w:r w:rsidR="00610327" w:rsidRPr="00760004">
        <w:t>3.5</w:t>
      </w:r>
      <w:r w:rsidR="00610327" w:rsidRPr="00760004">
        <w:tab/>
        <w:t>MMSNotificationResponse</w:t>
      </w:r>
      <w:bookmarkEnd w:id="216"/>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lastRenderedPageBreak/>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7" w:name="_Toc183592228"/>
      <w:r w:rsidRPr="00760004">
        <w:t>7.4.</w:t>
      </w:r>
      <w:r w:rsidR="00610327" w:rsidRPr="00760004">
        <w:t>3.6</w:t>
      </w:r>
      <w:r w:rsidR="00610327" w:rsidRPr="00760004">
        <w:tab/>
        <w:t>MMSRetrieval</w:t>
      </w:r>
      <w:bookmarkEnd w:id="217"/>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8" w:name="_Toc183592229"/>
      <w:r w:rsidRPr="00760004">
        <w:t>7.4.</w:t>
      </w:r>
      <w:r w:rsidR="00610327" w:rsidRPr="00760004">
        <w:t>3.7</w:t>
      </w:r>
      <w:r w:rsidR="00610327" w:rsidRPr="00760004">
        <w:tab/>
        <w:t>MMSDeliveryAck</w:t>
      </w:r>
      <w:bookmarkEnd w:id="218"/>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9" w:name="_Toc183592230"/>
      <w:r w:rsidRPr="00760004">
        <w:t>7.4.</w:t>
      </w:r>
      <w:r w:rsidR="00610327" w:rsidRPr="00760004">
        <w:t>3.8</w:t>
      </w:r>
      <w:r w:rsidR="00610327" w:rsidRPr="00760004">
        <w:tab/>
        <w:t>MMSForward</w:t>
      </w:r>
      <w:bookmarkEnd w:id="219"/>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20" w:name="_Toc183592231"/>
      <w:r w:rsidRPr="00760004">
        <w:t>7.4.</w:t>
      </w:r>
      <w:r w:rsidR="00610327" w:rsidRPr="00760004">
        <w:t>3.9</w:t>
      </w:r>
      <w:r w:rsidR="00610327" w:rsidRPr="00760004">
        <w:tab/>
        <w:t>MMSDeleteFromRelay</w:t>
      </w:r>
      <w:bookmarkEnd w:id="220"/>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21" w:name="_Toc183592232"/>
      <w:r w:rsidRPr="00760004">
        <w:lastRenderedPageBreak/>
        <w:t>7.4.</w:t>
      </w:r>
      <w:r w:rsidR="00610327" w:rsidRPr="00760004">
        <w:t>3.10</w:t>
      </w:r>
      <w:r w:rsidR="00610327" w:rsidRPr="00760004">
        <w:tab/>
        <w:t>MMSMBoxStore</w:t>
      </w:r>
      <w:bookmarkEnd w:id="221"/>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22" w:name="_Toc183592233"/>
      <w:r w:rsidRPr="00760004">
        <w:t>7.4.</w:t>
      </w:r>
      <w:r w:rsidR="00610327" w:rsidRPr="00760004">
        <w:t>3.11</w:t>
      </w:r>
      <w:r w:rsidR="00CA650D" w:rsidRPr="00760004">
        <w:tab/>
      </w:r>
      <w:r w:rsidR="00610327" w:rsidRPr="00760004">
        <w:t>MMSMBoxUpload</w:t>
      </w:r>
      <w:bookmarkEnd w:id="222"/>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23" w:name="_Toc183592234"/>
      <w:r w:rsidRPr="00760004">
        <w:t>7.4.</w:t>
      </w:r>
      <w:r w:rsidR="00610327" w:rsidRPr="00760004">
        <w:t>3.12</w:t>
      </w:r>
      <w:r w:rsidR="00610327" w:rsidRPr="00760004">
        <w:tab/>
        <w:t>MMSMBoxDelete</w:t>
      </w:r>
      <w:bookmarkEnd w:id="223"/>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24" w:name="_Toc183592235"/>
      <w:r w:rsidRPr="00760004">
        <w:t>7.4.</w:t>
      </w:r>
      <w:r w:rsidR="00610327" w:rsidRPr="00760004">
        <w:t>3.13</w:t>
      </w:r>
      <w:r w:rsidR="00610327" w:rsidRPr="00760004">
        <w:tab/>
        <w:t>MMSDeliveryReport</w:t>
      </w:r>
      <w:bookmarkEnd w:id="224"/>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25" w:name="_Toc183592236"/>
      <w:r w:rsidRPr="00760004">
        <w:t>7.4.</w:t>
      </w:r>
      <w:r w:rsidR="00610327" w:rsidRPr="00760004">
        <w:t>3.14</w:t>
      </w:r>
      <w:r w:rsidR="00610327" w:rsidRPr="00760004">
        <w:tab/>
        <w:t>MMSDeliveryReportNonLocalTarget</w:t>
      </w:r>
      <w:bookmarkEnd w:id="225"/>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6" w:name="_Toc183592237"/>
      <w:r w:rsidRPr="00760004">
        <w:t>7.4.</w:t>
      </w:r>
      <w:r w:rsidR="00610327" w:rsidRPr="00760004">
        <w:t>3.15</w:t>
      </w:r>
      <w:r w:rsidR="00610327" w:rsidRPr="00760004">
        <w:tab/>
        <w:t>MMSReadReport</w:t>
      </w:r>
      <w:bookmarkEnd w:id="226"/>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7" w:name="_Toc183592238"/>
      <w:r w:rsidRPr="00760004">
        <w:t>7.4.</w:t>
      </w:r>
      <w:r w:rsidR="00610327" w:rsidRPr="00760004">
        <w:t>3.16</w:t>
      </w:r>
      <w:r w:rsidR="00610327" w:rsidRPr="00760004">
        <w:tab/>
        <w:t>MMSReadReportNonLocalTarget</w:t>
      </w:r>
      <w:bookmarkEnd w:id="227"/>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8" w:name="_Toc183592239"/>
      <w:r w:rsidRPr="00760004">
        <w:t>7.4.</w:t>
      </w:r>
      <w:r w:rsidR="00610327" w:rsidRPr="00760004">
        <w:t>3.17</w:t>
      </w:r>
      <w:r w:rsidR="00610327" w:rsidRPr="00760004">
        <w:tab/>
        <w:t>MMSCancel</w:t>
      </w:r>
      <w:bookmarkEnd w:id="228"/>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9" w:name="_Toc183592240"/>
      <w:r w:rsidRPr="00760004">
        <w:t>7.4.</w:t>
      </w:r>
      <w:r w:rsidR="00610327" w:rsidRPr="00760004">
        <w:t>3.18</w:t>
      </w:r>
      <w:r w:rsidR="00610327" w:rsidRPr="00760004">
        <w:tab/>
        <w:t>MMSMBoxViewRequest</w:t>
      </w:r>
      <w:bookmarkEnd w:id="229"/>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30" w:name="_Toc183592241"/>
      <w:r w:rsidRPr="00760004">
        <w:t>7.4.</w:t>
      </w:r>
      <w:r w:rsidR="00610327" w:rsidRPr="00760004">
        <w:t>3.19</w:t>
      </w:r>
      <w:r w:rsidR="00610327" w:rsidRPr="00760004">
        <w:tab/>
        <w:t>MMSMBoxViewResponse</w:t>
      </w:r>
      <w:bookmarkEnd w:id="230"/>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31" w:name="_Toc183592242"/>
      <w:r w:rsidRPr="00760004">
        <w:t>7.4.</w:t>
      </w:r>
      <w:r w:rsidR="00610327" w:rsidRPr="00760004">
        <w:t>3.20</w:t>
      </w:r>
      <w:r w:rsidR="00610327" w:rsidRPr="00760004">
        <w:tab/>
        <w:t>MMBoxDescription</w:t>
      </w:r>
      <w:bookmarkEnd w:id="231"/>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lastRenderedPageBreak/>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32" w:name="_Toc183592243"/>
      <w:r w:rsidRPr="00760004">
        <w:t>7.4.</w:t>
      </w:r>
      <w:r w:rsidR="00610327" w:rsidRPr="00760004">
        <w:t>3.21</w:t>
      </w:r>
      <w:r w:rsidR="00610327" w:rsidRPr="00760004">
        <w:tab/>
        <w:t>MMS Content</w:t>
      </w:r>
      <w:bookmarkEnd w:id="232"/>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33" w:name="_Toc183592244"/>
      <w:r w:rsidRPr="00760004">
        <w:t>7.4.</w:t>
      </w:r>
      <w:r w:rsidR="00610327" w:rsidRPr="00760004">
        <w:t>4</w:t>
      </w:r>
      <w:r w:rsidR="00B03344" w:rsidRPr="00760004">
        <w:tab/>
      </w:r>
      <w:r w:rsidR="00610327" w:rsidRPr="00760004">
        <w:t>IRI and CC Generation</w:t>
      </w:r>
      <w:bookmarkEnd w:id="233"/>
    </w:p>
    <w:p w14:paraId="3ED44D97" w14:textId="0B48B33E" w:rsidR="00610327" w:rsidRPr="00760004" w:rsidRDefault="00241659" w:rsidP="00610327">
      <w:pPr>
        <w:pStyle w:val="Heading4"/>
      </w:pPr>
      <w:bookmarkStart w:id="234" w:name="_Toc183592245"/>
      <w:r w:rsidRPr="00760004">
        <w:t>7.4.</w:t>
      </w:r>
      <w:r w:rsidR="00610327" w:rsidRPr="00760004">
        <w:t>4.1</w:t>
      </w:r>
      <w:r w:rsidR="00610327" w:rsidRPr="00760004">
        <w:tab/>
        <w:t>Generation of IRI over LI_HI2</w:t>
      </w:r>
      <w:bookmarkEnd w:id="234"/>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35" w:name="_Toc183592246"/>
      <w:r w:rsidRPr="00760004">
        <w:t>7.4.</w:t>
      </w:r>
      <w:r w:rsidR="00610327" w:rsidRPr="00760004">
        <w:t>4.2</w:t>
      </w:r>
      <w:r w:rsidR="00610327" w:rsidRPr="00760004">
        <w:tab/>
        <w:t>Generation of CC over LI_HI3</w:t>
      </w:r>
      <w:bookmarkEnd w:id="235"/>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6" w:name="_Toc183592247"/>
      <w:r w:rsidRPr="00760004">
        <w:t>7.5</w:t>
      </w:r>
      <w:r w:rsidRPr="00760004">
        <w:tab/>
        <w:t>PTC service</w:t>
      </w:r>
      <w:bookmarkEnd w:id="236"/>
    </w:p>
    <w:p w14:paraId="4689D74E" w14:textId="77777777" w:rsidR="003A7C91" w:rsidRPr="00760004" w:rsidRDefault="003A7C91" w:rsidP="003A7C91">
      <w:pPr>
        <w:pStyle w:val="Heading3"/>
      </w:pPr>
      <w:bookmarkStart w:id="237" w:name="_Toc183592248"/>
      <w:r w:rsidRPr="00760004">
        <w:t>7.5.1</w:t>
      </w:r>
      <w:r w:rsidRPr="00760004">
        <w:tab/>
        <w:t>Introduction</w:t>
      </w:r>
      <w:bookmarkEnd w:id="237"/>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8" w:name="_Toc183592249"/>
      <w:r w:rsidRPr="00760004">
        <w:lastRenderedPageBreak/>
        <w:t>7.5.1.1</w:t>
      </w:r>
      <w:r w:rsidRPr="00760004">
        <w:tab/>
        <w:t>Provisioning over LI_X1</w:t>
      </w:r>
      <w:bookmarkEnd w:id="238"/>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9" w:name="_Toc183592250"/>
      <w:r w:rsidRPr="00760004">
        <w:t>7.5.1.2</w:t>
      </w:r>
      <w:r w:rsidRPr="00760004">
        <w:tab/>
        <w:t>Generating xIRI over LI_X2</w:t>
      </w:r>
      <w:bookmarkEnd w:id="239"/>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40" w:name="_Toc183592251"/>
      <w:r>
        <w:t>7.5</w:t>
      </w:r>
      <w:r w:rsidRPr="00760004">
        <w:t>.</w:t>
      </w:r>
      <w:r>
        <w:t>1.3</w:t>
      </w:r>
      <w:r w:rsidRPr="00760004">
        <w:tab/>
        <w:t>Generation of xCC over LI_X3</w:t>
      </w:r>
      <w:bookmarkEnd w:id="240"/>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41" w:name="_Toc183592252"/>
      <w:r w:rsidRPr="00760004">
        <w:t>7.5.2</w:t>
      </w:r>
      <w:r w:rsidRPr="00760004">
        <w:tab/>
        <w:t>IRI events</w:t>
      </w:r>
      <w:bookmarkEnd w:id="241"/>
    </w:p>
    <w:p w14:paraId="6B42582F" w14:textId="77777777" w:rsidR="003A7C91" w:rsidRPr="00760004" w:rsidRDefault="003A7C91" w:rsidP="00722734">
      <w:pPr>
        <w:pStyle w:val="Heading4"/>
      </w:pPr>
      <w:bookmarkStart w:id="242" w:name="_Toc183592253"/>
      <w:r w:rsidRPr="00760004">
        <w:t>7.5.2.1</w:t>
      </w:r>
      <w:r w:rsidRPr="00760004">
        <w:tab/>
        <w:t>PTC registration</w:t>
      </w:r>
      <w:bookmarkEnd w:id="242"/>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43" w:name="_Toc183592254"/>
      <w:r w:rsidRPr="00760004">
        <w:t>7.5.2.2</w:t>
      </w:r>
      <w:r w:rsidRPr="00760004">
        <w:tab/>
        <w:t>PTC session initiation</w:t>
      </w:r>
      <w:bookmarkEnd w:id="243"/>
    </w:p>
    <w:p w14:paraId="73B4ADC8" w14:textId="77777777" w:rsidR="003A7C91" w:rsidRPr="00760004" w:rsidRDefault="003A7C91" w:rsidP="00D05162">
      <w:r w:rsidRPr="00760004">
        <w:t xml:space="preserve">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w:t>
      </w:r>
      <w:r w:rsidRPr="00760004">
        <w:lastRenderedPageBreak/>
        <w:t>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44" w:name="_Toc183592255"/>
      <w:r w:rsidRPr="00760004">
        <w:t>7.5.2.3</w:t>
      </w:r>
      <w:r w:rsidRPr="00760004">
        <w:tab/>
        <w:t>PTC session abandon attempt</w:t>
      </w:r>
      <w:bookmarkEnd w:id="244"/>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45" w:name="_Toc183592256"/>
      <w:r w:rsidRPr="00760004">
        <w:t>7.5.2.4</w:t>
      </w:r>
      <w:r w:rsidRPr="00760004">
        <w:tab/>
        <w:t>PTC session start</w:t>
      </w:r>
      <w:bookmarkEnd w:id="245"/>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6" w:name="_Toc183592257"/>
      <w:r w:rsidRPr="00760004">
        <w:t>7.5.2.5</w:t>
      </w:r>
      <w:r w:rsidRPr="00760004">
        <w:tab/>
        <w:t>PTC session end</w:t>
      </w:r>
      <w:bookmarkEnd w:id="246"/>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7" w:name="_Toc183592258"/>
      <w:r w:rsidRPr="00760004">
        <w:t>7.5.2.6</w:t>
      </w:r>
      <w:r w:rsidRPr="00760004">
        <w:tab/>
        <w:t>PTC start of interception</w:t>
      </w:r>
      <w:bookmarkEnd w:id="247"/>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8" w:name="_Toc183592259"/>
      <w:r w:rsidRPr="00760004">
        <w:lastRenderedPageBreak/>
        <w:t>7.5.2.7</w:t>
      </w:r>
      <w:r w:rsidRPr="00760004">
        <w:tab/>
        <w:t>PTC pre-established session</w:t>
      </w:r>
      <w:bookmarkEnd w:id="248"/>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9" w:name="_Toc183592260"/>
      <w:r w:rsidRPr="00760004">
        <w:t>7.5.2.8</w:t>
      </w:r>
      <w:r w:rsidRPr="00760004">
        <w:tab/>
        <w:t>PTC instant personal alert</w:t>
      </w:r>
      <w:bookmarkEnd w:id="249"/>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50" w:name="_Toc183592261"/>
      <w:r w:rsidRPr="00760004">
        <w:t>7.5.2.9</w:t>
      </w:r>
      <w:r w:rsidRPr="00760004">
        <w:tab/>
        <w:t>PTC party join</w:t>
      </w:r>
      <w:bookmarkEnd w:id="250"/>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xIRI containing a PTCPartyJoin record when the IRI-POI present in that PTC server detects when a </w:t>
      </w:r>
      <w:r w:rsidRPr="00760004">
        <w:lastRenderedPageBreak/>
        <w:t>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51" w:name="_Toc183592262"/>
      <w:r w:rsidRPr="00760004">
        <w:t>7.5.2.10</w:t>
      </w:r>
      <w:r w:rsidRPr="00760004">
        <w:tab/>
        <w:t>PTC party drop</w:t>
      </w:r>
      <w:bookmarkEnd w:id="251"/>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52" w:name="_Toc183592263"/>
      <w:r w:rsidRPr="00760004">
        <w:t>7.5.2.11</w:t>
      </w:r>
      <w:r w:rsidRPr="00760004">
        <w:tab/>
        <w:t>PTC party hold</w:t>
      </w:r>
      <w:bookmarkEnd w:id="252"/>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53" w:name="_Toc183592264"/>
      <w:r w:rsidRPr="00760004">
        <w:t>7.5.2.12</w:t>
      </w:r>
      <w:r w:rsidRPr="00760004">
        <w:tab/>
        <w:t>PTC media modification</w:t>
      </w:r>
      <w:bookmarkEnd w:id="253"/>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54" w:name="_Toc183592265"/>
      <w:r w:rsidRPr="00760004">
        <w:t>7.5.2.13</w:t>
      </w:r>
      <w:r w:rsidRPr="00760004">
        <w:tab/>
        <w:t>PTC group advertisement</w:t>
      </w:r>
      <w:bookmarkEnd w:id="254"/>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55" w:name="_Toc183592266"/>
      <w:r w:rsidRPr="00760004">
        <w:t>7.5.2.14</w:t>
      </w:r>
      <w:r w:rsidRPr="00760004">
        <w:tab/>
        <w:t>PTC floor control</w:t>
      </w:r>
      <w:bookmarkEnd w:id="255"/>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rsidRPr="00760004">
        <w:lastRenderedPageBreak/>
        <w:t>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lastRenderedPageBreak/>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6" w:name="_Toc183592267"/>
      <w:r w:rsidRPr="00760004">
        <w:t>7.5.2.15</w:t>
      </w:r>
      <w:r w:rsidRPr="00760004">
        <w:tab/>
        <w:t>PTC target presence</w:t>
      </w:r>
      <w:bookmarkEnd w:id="256"/>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7" w:name="_Toc183592268"/>
      <w:r w:rsidRPr="00760004">
        <w:t>7.5.2.16</w:t>
      </w:r>
      <w:r w:rsidRPr="00760004">
        <w:tab/>
        <w:t>PTC participant presence</w:t>
      </w:r>
      <w:bookmarkEnd w:id="257"/>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8" w:name="_Toc183592269"/>
      <w:r w:rsidRPr="00760004">
        <w:t>7.5.2.17</w:t>
      </w:r>
      <w:r w:rsidRPr="00760004">
        <w:tab/>
        <w:t>PTC list management</w:t>
      </w:r>
      <w:bookmarkEnd w:id="258"/>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9" w:name="_Toc183592270"/>
      <w:r w:rsidRPr="00760004">
        <w:t>7.5.2.18</w:t>
      </w:r>
      <w:r w:rsidRPr="00760004">
        <w:tab/>
        <w:t>PTC access policy</w:t>
      </w:r>
      <w:bookmarkEnd w:id="259"/>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60" w:name="_Toc183592271"/>
      <w:r>
        <w:t>7.5</w:t>
      </w:r>
      <w:r w:rsidRPr="00CB1C3E">
        <w:t>.</w:t>
      </w:r>
      <w:r w:rsidR="00394402">
        <w:t>3</w:t>
      </w:r>
      <w:r w:rsidRPr="00CB1C3E">
        <w:tab/>
        <w:t>IRI and CC Generation</w:t>
      </w:r>
      <w:bookmarkEnd w:id="260"/>
    </w:p>
    <w:p w14:paraId="63D67706" w14:textId="227E3408" w:rsidR="0040003E" w:rsidRPr="00CB1C3E" w:rsidRDefault="0040003E" w:rsidP="00394402">
      <w:pPr>
        <w:pStyle w:val="Heading4"/>
      </w:pPr>
      <w:bookmarkStart w:id="261" w:name="_Toc183592272"/>
      <w:r>
        <w:t>7.5</w:t>
      </w:r>
      <w:r w:rsidRPr="00CB1C3E">
        <w:t>.</w:t>
      </w:r>
      <w:r w:rsidR="00394402">
        <w:t>3</w:t>
      </w:r>
      <w:r w:rsidRPr="00CB1C3E">
        <w:t>.1</w:t>
      </w:r>
      <w:r w:rsidRPr="00CB1C3E">
        <w:tab/>
        <w:t>Generation of IRI over LI_HI2</w:t>
      </w:r>
      <w:bookmarkEnd w:id="261"/>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62" w:name="_Toc183592273"/>
      <w:r>
        <w:lastRenderedPageBreak/>
        <w:t>7.5</w:t>
      </w:r>
      <w:r w:rsidRPr="00CB1C3E">
        <w:t>.</w:t>
      </w:r>
      <w:r w:rsidR="00394402">
        <w:t>3</w:t>
      </w:r>
      <w:r>
        <w:t>.2</w:t>
      </w:r>
      <w:r>
        <w:tab/>
        <w:t>Generation of CC</w:t>
      </w:r>
      <w:r w:rsidRPr="00CB1C3E">
        <w:t xml:space="preserve"> over LI_</w:t>
      </w:r>
      <w:r>
        <w:t>HI3</w:t>
      </w:r>
      <w:bookmarkEnd w:id="262"/>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63" w:name="_Toc183592274"/>
      <w:r>
        <w:t>7.6</w:t>
      </w:r>
      <w:r>
        <w:tab/>
        <w:t>Identifier Association Reporting</w:t>
      </w:r>
      <w:bookmarkEnd w:id="263"/>
    </w:p>
    <w:p w14:paraId="36FB4130" w14:textId="77777777" w:rsidR="00704F79" w:rsidRDefault="00704F79" w:rsidP="00704F79">
      <w:pPr>
        <w:pStyle w:val="Heading3"/>
      </w:pPr>
      <w:bookmarkStart w:id="264" w:name="_Toc183592275"/>
      <w:r>
        <w:t>7.6.1</w:t>
      </w:r>
      <w:r>
        <w:tab/>
        <w:t>General</w:t>
      </w:r>
      <w:bookmarkEnd w:id="264"/>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65" w:name="_Toc183592276"/>
      <w:r>
        <w:t>7.6.2</w:t>
      </w:r>
      <w:r>
        <w:tab/>
        <w:t>ICF</w:t>
      </w:r>
      <w:bookmarkEnd w:id="265"/>
    </w:p>
    <w:p w14:paraId="445899FD" w14:textId="77777777" w:rsidR="00704F79" w:rsidRDefault="00704F79" w:rsidP="00704F79">
      <w:pPr>
        <w:pStyle w:val="Heading4"/>
      </w:pPr>
      <w:bookmarkStart w:id="266" w:name="_Toc183592277"/>
      <w:r w:rsidRPr="00486BBE">
        <w:t>7.6.2.1</w:t>
      </w:r>
      <w:r>
        <w:tab/>
        <w:t>General</w:t>
      </w:r>
      <w:bookmarkEnd w:id="26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7" w:name="_Toc183592278"/>
      <w:r>
        <w:t>7.6.2.2</w:t>
      </w:r>
      <w:r>
        <w:tab/>
        <w:t>ICF receipt of records over LI_XER</w:t>
      </w:r>
      <w:bookmarkEnd w:id="267"/>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8" w:name="_Toc183592279"/>
      <w:r>
        <w:t>7.6.2.3</w:t>
      </w:r>
      <w:r>
        <w:tab/>
        <w:t>ICF Query and Response over LI_XQR</w:t>
      </w:r>
      <w:bookmarkEnd w:id="268"/>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9" w:name="_Toc183592280"/>
      <w:r>
        <w:t>7.6.2.4</w:t>
      </w:r>
      <w:r>
        <w:tab/>
        <w:t>ICF Identifier Association Event Handling</w:t>
      </w:r>
      <w:bookmarkEnd w:id="269"/>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70" w:name="_Toc183592281"/>
      <w:r>
        <w:t>7.6.3</w:t>
      </w:r>
      <w:r>
        <w:tab/>
        <w:t>IQF</w:t>
      </w:r>
      <w:bookmarkEnd w:id="270"/>
    </w:p>
    <w:p w14:paraId="1729AAB9" w14:textId="77777777" w:rsidR="00704F79" w:rsidRDefault="00704F79" w:rsidP="00704F79">
      <w:pPr>
        <w:pStyle w:val="Heading4"/>
      </w:pPr>
      <w:bookmarkStart w:id="271" w:name="_Toc183592282"/>
      <w:r w:rsidRPr="00486BBE">
        <w:t>7.6.</w:t>
      </w:r>
      <w:r>
        <w:t>3</w:t>
      </w:r>
      <w:r w:rsidRPr="00486BBE">
        <w:t>.1</w:t>
      </w:r>
      <w:r>
        <w:tab/>
        <w:t>General</w:t>
      </w:r>
      <w:bookmarkEnd w:id="271"/>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w:t>
      </w:r>
      <w:r>
        <w:lastRenderedPageBreak/>
        <w:t>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72" w:name="_Toc183592283"/>
      <w:r>
        <w:t>7.6.3.2</w:t>
      </w:r>
      <w:r>
        <w:tab/>
        <w:t>IQF Query and Response over LI_HIQR</w:t>
      </w:r>
      <w:bookmarkEnd w:id="272"/>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73" w:name="_Toc183592284"/>
      <w:r>
        <w:t>7.6.3.3</w:t>
      </w:r>
      <w:r>
        <w:tab/>
        <w:t>IQF Query and Response over LI_XQR</w:t>
      </w:r>
      <w:bookmarkEnd w:id="273"/>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74" w:name="_Toc183592285"/>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4"/>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75" w:name="_Toc183592286"/>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7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6" w:name="_Toc183592287"/>
      <w:r w:rsidRPr="00760004">
        <w:t>Annex C (normative):</w:t>
      </w:r>
      <w:r w:rsidR="00C1575F">
        <w:br/>
      </w:r>
      <w:r w:rsidRPr="00760004">
        <w:t>XSD Schema for LI_X1 extensions</w:t>
      </w:r>
      <w:bookmarkEnd w:id="276"/>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7" w:name="_Toc183592288"/>
      <w:r w:rsidRPr="00760004">
        <w:t xml:space="preserve">Annex </w:t>
      </w:r>
      <w:r w:rsidR="00F10A04" w:rsidRPr="00760004">
        <w:t>D</w:t>
      </w:r>
      <w:r w:rsidRPr="00760004">
        <w:t xml:space="preserve"> (informative):</w:t>
      </w:r>
      <w:r w:rsidR="00C1575F">
        <w:br/>
      </w:r>
      <w:r w:rsidRPr="00760004">
        <w:t>Drafting Guidance</w:t>
      </w:r>
      <w:bookmarkEnd w:id="277"/>
    </w:p>
    <w:p w14:paraId="41566F2A" w14:textId="77777777" w:rsidR="00546061" w:rsidRPr="00760004" w:rsidRDefault="00546061" w:rsidP="00020C2C">
      <w:pPr>
        <w:pStyle w:val="Heading1"/>
      </w:pPr>
      <w:bookmarkStart w:id="278" w:name="historyclause"/>
      <w:bookmarkStart w:id="279" w:name="_Toc183592289"/>
      <w:r w:rsidRPr="00760004">
        <w:t>D.1</w:t>
      </w:r>
      <w:r w:rsidRPr="00760004">
        <w:tab/>
        <w:t>Introduction</w:t>
      </w:r>
      <w:bookmarkEnd w:id="279"/>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80" w:name="_Toc183592290"/>
      <w:r w:rsidRPr="00760004">
        <w:t>D.2</w:t>
      </w:r>
      <w:r w:rsidRPr="00760004">
        <w:tab/>
        <w:t>Drafting conventions</w:t>
      </w:r>
      <w:bookmarkEnd w:id="28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81" w:name="_Toc183592291"/>
      <w:r w:rsidRPr="00760004">
        <w:t>D.3</w:t>
      </w:r>
      <w:r w:rsidRPr="00760004">
        <w:tab/>
        <w:t>Naming conventions</w:t>
      </w:r>
      <w:bookmarkEnd w:id="28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82" w:name="_Toc183592292"/>
      <w:r w:rsidRPr="00760004">
        <w:t>D.4</w:t>
      </w:r>
      <w:r w:rsidRPr="00760004">
        <w:tab/>
        <w:t>ASN.1 Syntax conventions</w:t>
      </w:r>
      <w:bookmarkEnd w:id="28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83" w:name="_Toc183592293"/>
      <w:r w:rsidRPr="004D3578">
        <w:t xml:space="preserve">Annex </w:t>
      </w:r>
      <w:r>
        <w:t>E</w:t>
      </w:r>
      <w:r w:rsidRPr="004D3578">
        <w:t xml:space="preserve"> (normative):</w:t>
      </w:r>
      <w:r w:rsidR="002F6AEA">
        <w:br/>
      </w:r>
      <w:r>
        <w:t>XSD Schema for Identity Association</w:t>
      </w:r>
      <w:bookmarkEnd w:id="283"/>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84" w:name="_Toc183592294"/>
      <w:r w:rsidRPr="004D3578">
        <w:t xml:space="preserve">Annex </w:t>
      </w:r>
      <w:r>
        <w:t xml:space="preserve">F </w:t>
      </w:r>
      <w:r w:rsidRPr="004D3578">
        <w:t>(normative):</w:t>
      </w:r>
      <w:r w:rsidR="005A240F">
        <w:br/>
      </w:r>
      <w:r>
        <w:t>ASN.1 schema for LI_XER messages</w:t>
      </w:r>
      <w:bookmarkEnd w:id="284"/>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85" w:name="_Toc183592295"/>
      <w:r w:rsidRPr="004D3578">
        <w:t xml:space="preserve">Annex </w:t>
      </w:r>
      <w:r>
        <w:t>G</w:t>
      </w:r>
      <w:r w:rsidRPr="004D3578">
        <w:t xml:space="preserve"> (normative):</w:t>
      </w:r>
      <w:r>
        <w:t xml:space="preserve"> XSD Schema for State Transfers</w:t>
      </w:r>
      <w:bookmarkEnd w:id="285"/>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6" w:name="_Toc183592296"/>
      <w:r w:rsidRPr="00760004">
        <w:lastRenderedPageBreak/>
        <w:t>Annex Z (informative):</w:t>
      </w:r>
      <w:r w:rsidR="00C1575F">
        <w:br/>
      </w:r>
      <w:r w:rsidR="00080512" w:rsidRPr="00760004">
        <w:t>Change history</w:t>
      </w:r>
      <w:bookmarkEnd w:id="286"/>
    </w:p>
    <w:bookmarkEnd w:id="278"/>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lastRenderedPageBreak/>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C80400" w:rsidRPr="00033920" w14:paraId="044E7E59" w14:textId="77777777" w:rsidTr="005441EA">
        <w:tc>
          <w:tcPr>
            <w:tcW w:w="803" w:type="dxa"/>
            <w:tcBorders>
              <w:top w:val="single" w:sz="6" w:space="0" w:color="auto"/>
              <w:left w:val="single" w:sz="6" w:space="0" w:color="auto"/>
              <w:bottom w:val="single" w:sz="6" w:space="0" w:color="auto"/>
              <w:right w:val="single" w:sz="6" w:space="0" w:color="auto"/>
            </w:tcBorders>
            <w:shd w:val="solid" w:color="FFFFFF" w:fill="auto"/>
          </w:tcPr>
          <w:p w14:paraId="0BB1DC47" w14:textId="77777777" w:rsidR="00C80400" w:rsidRDefault="00C80400" w:rsidP="005441EA">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C49B6" w14:textId="77777777" w:rsidR="00C80400" w:rsidRDefault="00C80400" w:rsidP="005441EA">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4B49F" w14:textId="77777777" w:rsidR="00C80400" w:rsidRDefault="00C80400" w:rsidP="005441EA">
            <w:pPr>
              <w:pStyle w:val="TAL"/>
              <w:keepNext w:val="0"/>
              <w:keepLines w:val="0"/>
              <w:rPr>
                <w:sz w:val="16"/>
                <w:szCs w:val="16"/>
              </w:rPr>
            </w:pPr>
            <w:r>
              <w:rPr>
                <w:sz w:val="16"/>
                <w:szCs w:val="16"/>
              </w:rPr>
              <w:t>SP-231601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E1A5" w14:textId="77777777" w:rsidR="00C80400" w:rsidRDefault="00C80400" w:rsidP="005441EA">
            <w:pPr>
              <w:pStyle w:val="TAL"/>
              <w:keepNext w:val="0"/>
              <w:keepLines w:val="0"/>
              <w:rPr>
                <w:sz w:val="16"/>
                <w:szCs w:val="16"/>
              </w:rPr>
            </w:pPr>
            <w:r>
              <w:rPr>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6562" w14:textId="77777777" w:rsidR="00C80400" w:rsidRDefault="00C80400" w:rsidP="005441E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56C3" w14:textId="77777777" w:rsidR="00C80400" w:rsidRDefault="00C80400" w:rsidP="005441E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6D61EA" w14:textId="77777777" w:rsidR="00C80400" w:rsidRDefault="00C80400" w:rsidP="005441EA">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21723" w14:textId="77777777" w:rsidR="00C80400" w:rsidRDefault="00C80400" w:rsidP="005441EA">
            <w:pPr>
              <w:pStyle w:val="TAL"/>
              <w:keepNext w:val="0"/>
              <w:keepLines w:val="0"/>
              <w:rPr>
                <w:sz w:val="16"/>
                <w:szCs w:val="16"/>
              </w:rPr>
            </w:pPr>
            <w:r>
              <w:rPr>
                <w:sz w:val="16"/>
                <w:szCs w:val="16"/>
              </w:rPr>
              <w:t>16.16.0</w:t>
            </w:r>
          </w:p>
        </w:tc>
      </w:tr>
      <w:tr w:rsidR="00C26A48" w:rsidRPr="00033920" w14:paraId="4C0307BB" w14:textId="77777777" w:rsidTr="00931C68">
        <w:tc>
          <w:tcPr>
            <w:tcW w:w="803" w:type="dxa"/>
            <w:tcBorders>
              <w:top w:val="single" w:sz="6" w:space="0" w:color="auto"/>
              <w:left w:val="single" w:sz="6" w:space="0" w:color="auto"/>
              <w:bottom w:val="single" w:sz="6" w:space="0" w:color="auto"/>
              <w:right w:val="single" w:sz="6" w:space="0" w:color="auto"/>
            </w:tcBorders>
            <w:shd w:val="solid" w:color="FFFFFF" w:fill="auto"/>
          </w:tcPr>
          <w:p w14:paraId="56236C27" w14:textId="77777777" w:rsidR="00C26A48" w:rsidRDefault="00C26A48" w:rsidP="00931C68">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FF64" w14:textId="77777777" w:rsidR="00C26A48" w:rsidRDefault="00C26A48" w:rsidP="00931C68">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A7666" w14:textId="77777777" w:rsidR="00C26A48" w:rsidRDefault="00C26A48" w:rsidP="00931C68">
            <w:pPr>
              <w:pStyle w:val="TAL"/>
              <w:keepNext w:val="0"/>
              <w:keepLines w:val="0"/>
              <w:rPr>
                <w:sz w:val="16"/>
                <w:szCs w:val="16"/>
              </w:rPr>
            </w:pPr>
            <w:r>
              <w:rPr>
                <w:sz w:val="16"/>
                <w:szCs w:val="16"/>
              </w:rPr>
              <w:t>SP-240564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DD15" w14:textId="77777777" w:rsidR="00C26A48" w:rsidRDefault="00C26A48" w:rsidP="00931C68">
            <w:pPr>
              <w:pStyle w:val="TAL"/>
              <w:keepNext w:val="0"/>
              <w:keepLines w:val="0"/>
              <w:rPr>
                <w:sz w:val="16"/>
                <w:szCs w:val="16"/>
              </w:rPr>
            </w:pPr>
            <w:r>
              <w:rPr>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20AE" w14:textId="77777777" w:rsidR="00C26A48" w:rsidRDefault="00C26A48" w:rsidP="00931C68">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499F0" w14:textId="77777777" w:rsidR="00C26A48" w:rsidRDefault="00C26A48" w:rsidP="00931C68">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A26727" w14:textId="77777777" w:rsidR="00C26A48" w:rsidRDefault="00C26A48" w:rsidP="00931C68">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C0A47" w14:textId="77777777" w:rsidR="00C26A48" w:rsidRDefault="00C26A48" w:rsidP="00931C68">
            <w:pPr>
              <w:pStyle w:val="TAL"/>
              <w:keepNext w:val="0"/>
              <w:keepLines w:val="0"/>
              <w:rPr>
                <w:sz w:val="16"/>
                <w:szCs w:val="16"/>
              </w:rPr>
            </w:pPr>
            <w:r>
              <w:rPr>
                <w:sz w:val="16"/>
                <w:szCs w:val="16"/>
              </w:rPr>
              <w:t>16.17.0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236EF140" w:rsidR="00822231" w:rsidRDefault="00822231" w:rsidP="00477AAF">
            <w:pPr>
              <w:pStyle w:val="TAL"/>
              <w:keepNext w:val="0"/>
              <w:keepLines w:val="0"/>
              <w:rPr>
                <w:sz w:val="16"/>
                <w:szCs w:val="16"/>
              </w:rPr>
            </w:pPr>
            <w:r>
              <w:rPr>
                <w:sz w:val="16"/>
                <w:szCs w:val="16"/>
              </w:rPr>
              <w:t>202</w:t>
            </w:r>
            <w:r w:rsidR="00C80400">
              <w:rPr>
                <w:sz w:val="16"/>
                <w:szCs w:val="16"/>
              </w:rPr>
              <w:t>4</w:t>
            </w:r>
            <w:r>
              <w:rPr>
                <w:sz w:val="16"/>
                <w:szCs w:val="16"/>
              </w:rPr>
              <w:t>-</w:t>
            </w:r>
            <w:r w:rsidR="00C26A4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4A234DCB" w:rsidR="00822231" w:rsidRDefault="00822231" w:rsidP="00477AAF">
            <w:pPr>
              <w:pStyle w:val="TAL"/>
              <w:keepNext w:val="0"/>
              <w:keepLines w:val="0"/>
              <w:rPr>
                <w:sz w:val="16"/>
                <w:szCs w:val="16"/>
              </w:rPr>
            </w:pPr>
            <w:r>
              <w:rPr>
                <w:sz w:val="16"/>
                <w:szCs w:val="16"/>
              </w:rPr>
              <w:t>SA#</w:t>
            </w:r>
            <w:r w:rsidR="00FB5C85">
              <w:rPr>
                <w:sz w:val="16"/>
                <w:szCs w:val="16"/>
              </w:rPr>
              <w:t>10</w:t>
            </w:r>
            <w:r w:rsidR="00C26A48">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766D4031" w:rsidR="00822231" w:rsidRDefault="00822231" w:rsidP="004F7BFF">
            <w:pPr>
              <w:pStyle w:val="TAL"/>
              <w:keepNext w:val="0"/>
              <w:keepLines w:val="0"/>
              <w:rPr>
                <w:sz w:val="16"/>
                <w:szCs w:val="16"/>
              </w:rPr>
            </w:pPr>
            <w:r>
              <w:rPr>
                <w:sz w:val="16"/>
                <w:szCs w:val="16"/>
              </w:rPr>
              <w:t>SP-2</w:t>
            </w:r>
            <w:r w:rsidR="007D1965">
              <w:rPr>
                <w:sz w:val="16"/>
                <w:szCs w:val="16"/>
              </w:rPr>
              <w:t>4</w:t>
            </w:r>
            <w:r w:rsidR="0091690F">
              <w:rPr>
                <w:sz w:val="16"/>
                <w:szCs w:val="16"/>
              </w:rPr>
              <w:t>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1FF8CCD0" w:rsidR="00822231" w:rsidRDefault="009A2DDB" w:rsidP="00477AAF">
            <w:pPr>
              <w:pStyle w:val="TAL"/>
              <w:keepNext w:val="0"/>
              <w:keepLines w:val="0"/>
              <w:rPr>
                <w:sz w:val="16"/>
                <w:szCs w:val="16"/>
              </w:rPr>
            </w:pPr>
            <w:r>
              <w:rPr>
                <w:sz w:val="16"/>
                <w:szCs w:val="16"/>
              </w:rPr>
              <w:t>0</w:t>
            </w:r>
            <w:r w:rsidR="00B23ABD">
              <w:rPr>
                <w:sz w:val="16"/>
                <w:szCs w:val="16"/>
              </w:rPr>
              <w:t>6</w:t>
            </w:r>
            <w:r w:rsidR="0091690F">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270D09B9" w:rsidR="00822231" w:rsidRDefault="00C62CD3"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79FE20F3" w:rsidR="00822231" w:rsidRDefault="0091690F"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009E296E" w:rsidR="00822231" w:rsidRDefault="002859B5" w:rsidP="00477AAF">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5AE63ED8" w:rsidR="00822231" w:rsidRDefault="00FF3717" w:rsidP="00477AAF">
            <w:pPr>
              <w:pStyle w:val="TAL"/>
              <w:keepNext w:val="0"/>
              <w:keepLines w:val="0"/>
              <w:rPr>
                <w:sz w:val="16"/>
                <w:szCs w:val="16"/>
              </w:rPr>
            </w:pPr>
            <w:r>
              <w:rPr>
                <w:sz w:val="16"/>
                <w:szCs w:val="16"/>
              </w:rPr>
              <w:t>16.</w:t>
            </w:r>
            <w:r w:rsidR="00FF1B8D">
              <w:rPr>
                <w:sz w:val="16"/>
                <w:szCs w:val="16"/>
              </w:rPr>
              <w:t>1</w:t>
            </w:r>
            <w:r w:rsidR="002859B5">
              <w:rPr>
                <w:sz w:val="16"/>
                <w:szCs w:val="16"/>
              </w:rPr>
              <w:t>8</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A5B6B" w14:textId="77777777" w:rsidR="005B05E9" w:rsidRDefault="005B05E9">
      <w:r>
        <w:separator/>
      </w:r>
    </w:p>
  </w:endnote>
  <w:endnote w:type="continuationSeparator" w:id="0">
    <w:p w14:paraId="171B5936" w14:textId="77777777" w:rsidR="005B05E9" w:rsidRDefault="005B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F08FE" w14:textId="77777777" w:rsidR="005B05E9" w:rsidRDefault="005B05E9">
      <w:r>
        <w:separator/>
      </w:r>
    </w:p>
  </w:footnote>
  <w:footnote w:type="continuationSeparator" w:id="0">
    <w:p w14:paraId="0E18A2F0" w14:textId="77777777" w:rsidR="005B05E9" w:rsidRDefault="005B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0A193" w14:textId="67F731CB"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255">
      <w:rPr>
        <w:rFonts w:ascii="Arial" w:hAnsi="Arial" w:cs="Arial"/>
        <w:b/>
        <w:noProof/>
        <w:sz w:val="18"/>
        <w:szCs w:val="18"/>
      </w:rPr>
      <w:t>3GPP TS 33.128 V16.18.0 (2024-12)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17CB9A1A"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255">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45255"/>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0508"/>
    <w:rsid w:val="000C1779"/>
    <w:rsid w:val="000C28BB"/>
    <w:rsid w:val="000C4AF8"/>
    <w:rsid w:val="000C4F0F"/>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86717"/>
    <w:rsid w:val="00190299"/>
    <w:rsid w:val="00190C1F"/>
    <w:rsid w:val="00190D04"/>
    <w:rsid w:val="0019219D"/>
    <w:rsid w:val="00193958"/>
    <w:rsid w:val="001942EB"/>
    <w:rsid w:val="00194452"/>
    <w:rsid w:val="00196019"/>
    <w:rsid w:val="00196089"/>
    <w:rsid w:val="001969D3"/>
    <w:rsid w:val="001A08EC"/>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3BB6"/>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9B5"/>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3889"/>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171D"/>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2E3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02C"/>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1965"/>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16D2A"/>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33F5"/>
    <w:rsid w:val="00845AA1"/>
    <w:rsid w:val="00851273"/>
    <w:rsid w:val="008518F1"/>
    <w:rsid w:val="00851ACA"/>
    <w:rsid w:val="00852174"/>
    <w:rsid w:val="00852708"/>
    <w:rsid w:val="00854998"/>
    <w:rsid w:val="00854C90"/>
    <w:rsid w:val="00854D4B"/>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690F"/>
    <w:rsid w:val="00917CCB"/>
    <w:rsid w:val="00917E21"/>
    <w:rsid w:val="00920BFA"/>
    <w:rsid w:val="00921667"/>
    <w:rsid w:val="00921B53"/>
    <w:rsid w:val="00924D95"/>
    <w:rsid w:val="00924EC7"/>
    <w:rsid w:val="0092512F"/>
    <w:rsid w:val="00927A77"/>
    <w:rsid w:val="00930918"/>
    <w:rsid w:val="009316D8"/>
    <w:rsid w:val="00934A89"/>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104"/>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3ABD"/>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B51"/>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6A48"/>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0400"/>
    <w:rsid w:val="00C8254F"/>
    <w:rsid w:val="00C827BA"/>
    <w:rsid w:val="00C83E3D"/>
    <w:rsid w:val="00C906E5"/>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251A"/>
    <w:rsid w:val="00D34F30"/>
    <w:rsid w:val="00D357B8"/>
    <w:rsid w:val="00D35D48"/>
    <w:rsid w:val="00D36934"/>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133</Pages>
  <Words>61108</Words>
  <Characters>334261</Characters>
  <Application>Microsoft Office Word</Application>
  <DocSecurity>0</DocSecurity>
  <Lines>2785</Lines>
  <Paragraphs>789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394580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92</cp:revision>
  <cp:lastPrinted>2018-08-16T06:18:00Z</cp:lastPrinted>
  <dcterms:created xsi:type="dcterms:W3CDTF">2022-11-15T21:27:00Z</dcterms:created>
  <dcterms:modified xsi:type="dcterms:W3CDTF">2024-11-27T08:29:00Z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