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33734EB" w:rsidR="007B3457" w:rsidRDefault="00000000">
            <w:pPr>
              <w:pStyle w:val="ZA"/>
              <w:framePr w:w="0" w:hRule="auto" w:wrap="auto" w:vAnchor="margin" w:hAnchor="text" w:yAlign="inline"/>
            </w:pPr>
            <w:r>
              <w:rPr>
                <w:sz w:val="64"/>
              </w:rPr>
              <w:t xml:space="preserve">3GPP TS 29.175 </w:t>
            </w:r>
            <w:r>
              <w:t>V</w:t>
            </w:r>
            <w:r w:rsidR="00EA4AD2">
              <w:t>18</w:t>
            </w:r>
            <w:r>
              <w:t>.</w:t>
            </w:r>
            <w:r w:rsidR="00BB3CFF">
              <w:rPr>
                <w:rFonts w:eastAsiaTheme="minorEastAsia" w:hint="eastAsia"/>
                <w:lang w:eastAsia="zh-CN"/>
              </w:rPr>
              <w:t>1</w:t>
            </w:r>
            <w:r>
              <w:t xml:space="preserve">.0 </w:t>
            </w:r>
            <w:r>
              <w:rPr>
                <w:sz w:val="32"/>
              </w:rPr>
              <w:t>(202</w:t>
            </w:r>
            <w:r w:rsidR="00B50941">
              <w:rPr>
                <w:sz w:val="32"/>
              </w:rPr>
              <w:t>4</w:t>
            </w:r>
            <w:r>
              <w:rPr>
                <w:sz w:val="32"/>
              </w:rPr>
              <w:t>-</w:t>
            </w:r>
            <w:r w:rsidR="00B50941">
              <w:rPr>
                <w:sz w:val="32"/>
              </w:rPr>
              <w:t>0</w:t>
            </w:r>
            <w:r w:rsidR="006858C1">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80888676"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5pt;height:7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74842170" w14:textId="72A5F054" w:rsidR="000758D0"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758D0">
        <w:rPr>
          <w:noProof/>
        </w:rPr>
        <w:t>Foreword</w:t>
      </w:r>
      <w:r w:rsidR="000758D0">
        <w:rPr>
          <w:noProof/>
        </w:rPr>
        <w:tab/>
      </w:r>
      <w:r w:rsidR="000758D0">
        <w:rPr>
          <w:noProof/>
        </w:rPr>
        <w:fldChar w:fldCharType="begin" w:fldLock="1"/>
      </w:r>
      <w:r w:rsidR="000758D0">
        <w:rPr>
          <w:noProof/>
        </w:rPr>
        <w:instrText xml:space="preserve"> PAGEREF _Toc170275674 \h </w:instrText>
      </w:r>
      <w:r w:rsidR="000758D0">
        <w:rPr>
          <w:noProof/>
        </w:rPr>
      </w:r>
      <w:r w:rsidR="000758D0">
        <w:rPr>
          <w:noProof/>
        </w:rPr>
        <w:fldChar w:fldCharType="separate"/>
      </w:r>
      <w:r w:rsidR="000758D0">
        <w:rPr>
          <w:noProof/>
        </w:rPr>
        <w:t>6</w:t>
      </w:r>
      <w:r w:rsidR="000758D0">
        <w:rPr>
          <w:noProof/>
        </w:rPr>
        <w:fldChar w:fldCharType="end"/>
      </w:r>
    </w:p>
    <w:p w14:paraId="0C03C478" w14:textId="3F9DA3B4"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_Toc170275675 \h </w:instrText>
      </w:r>
      <w:r>
        <w:rPr>
          <w:noProof/>
        </w:rPr>
      </w:r>
      <w:r>
        <w:rPr>
          <w:noProof/>
        </w:rPr>
        <w:fldChar w:fldCharType="separate"/>
      </w:r>
      <w:r>
        <w:rPr>
          <w:noProof/>
        </w:rPr>
        <w:t>8</w:t>
      </w:r>
      <w:r>
        <w:rPr>
          <w:noProof/>
        </w:rPr>
        <w:fldChar w:fldCharType="end"/>
      </w:r>
    </w:p>
    <w:p w14:paraId="0794EFF6" w14:textId="4A2659AD"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_Toc170275676 \h </w:instrText>
      </w:r>
      <w:r>
        <w:rPr>
          <w:noProof/>
        </w:rPr>
      </w:r>
      <w:r>
        <w:rPr>
          <w:noProof/>
        </w:rPr>
        <w:fldChar w:fldCharType="separate"/>
      </w:r>
      <w:r>
        <w:rPr>
          <w:noProof/>
        </w:rPr>
        <w:t>8</w:t>
      </w:r>
      <w:r>
        <w:rPr>
          <w:noProof/>
        </w:rPr>
        <w:fldChar w:fldCharType="end"/>
      </w:r>
    </w:p>
    <w:p w14:paraId="77C664F7" w14:textId="0992985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_Toc170275677 \h </w:instrText>
      </w:r>
      <w:r>
        <w:rPr>
          <w:noProof/>
        </w:rPr>
      </w:r>
      <w:r>
        <w:rPr>
          <w:noProof/>
        </w:rPr>
        <w:fldChar w:fldCharType="separate"/>
      </w:r>
      <w:r>
        <w:rPr>
          <w:noProof/>
        </w:rPr>
        <w:t>9</w:t>
      </w:r>
      <w:r>
        <w:rPr>
          <w:noProof/>
        </w:rPr>
        <w:fldChar w:fldCharType="end"/>
      </w:r>
    </w:p>
    <w:p w14:paraId="111C4534" w14:textId="3554E5E2"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_Toc170275678 \h </w:instrText>
      </w:r>
      <w:r>
        <w:rPr>
          <w:noProof/>
        </w:rPr>
      </w:r>
      <w:r>
        <w:rPr>
          <w:noProof/>
        </w:rPr>
        <w:fldChar w:fldCharType="separate"/>
      </w:r>
      <w:r>
        <w:rPr>
          <w:noProof/>
        </w:rPr>
        <w:t>9</w:t>
      </w:r>
      <w:r>
        <w:rPr>
          <w:noProof/>
        </w:rPr>
        <w:fldChar w:fldCharType="end"/>
      </w:r>
    </w:p>
    <w:p w14:paraId="04979DE8" w14:textId="7AC1EE3B"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_Toc170275679 \h </w:instrText>
      </w:r>
      <w:r>
        <w:rPr>
          <w:noProof/>
        </w:rPr>
      </w:r>
      <w:r>
        <w:rPr>
          <w:noProof/>
        </w:rPr>
        <w:fldChar w:fldCharType="separate"/>
      </w:r>
      <w:r>
        <w:rPr>
          <w:noProof/>
        </w:rPr>
        <w:t>9</w:t>
      </w:r>
      <w:r>
        <w:rPr>
          <w:noProof/>
        </w:rPr>
        <w:fldChar w:fldCharType="end"/>
      </w:r>
    </w:p>
    <w:p w14:paraId="479181BB" w14:textId="6B162F75"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_Toc170275680 \h </w:instrText>
      </w:r>
      <w:r>
        <w:rPr>
          <w:noProof/>
        </w:rPr>
      </w:r>
      <w:r>
        <w:rPr>
          <w:noProof/>
        </w:rPr>
        <w:fldChar w:fldCharType="separate"/>
      </w:r>
      <w:r>
        <w:rPr>
          <w:noProof/>
        </w:rPr>
        <w:t>9</w:t>
      </w:r>
      <w:r>
        <w:rPr>
          <w:noProof/>
        </w:rPr>
        <w:fldChar w:fldCharType="end"/>
      </w:r>
    </w:p>
    <w:p w14:paraId="342AC278" w14:textId="2DB3931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_Toc170275681 \h </w:instrText>
      </w:r>
      <w:r>
        <w:rPr>
          <w:noProof/>
        </w:rPr>
      </w:r>
      <w:r>
        <w:rPr>
          <w:noProof/>
        </w:rPr>
        <w:fldChar w:fldCharType="separate"/>
      </w:r>
      <w:r>
        <w:rPr>
          <w:noProof/>
        </w:rPr>
        <w:t>9</w:t>
      </w:r>
      <w:r>
        <w:rPr>
          <w:noProof/>
        </w:rPr>
        <w:fldChar w:fldCharType="end"/>
      </w:r>
    </w:p>
    <w:p w14:paraId="67733FC5" w14:textId="4BCF1059"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_Toc170275682 \h </w:instrText>
      </w:r>
      <w:r>
        <w:rPr>
          <w:noProof/>
        </w:rPr>
      </w:r>
      <w:r>
        <w:rPr>
          <w:noProof/>
        </w:rPr>
        <w:fldChar w:fldCharType="separate"/>
      </w:r>
      <w:r>
        <w:rPr>
          <w:noProof/>
        </w:rPr>
        <w:t>10</w:t>
      </w:r>
      <w:r>
        <w:rPr>
          <w:noProof/>
        </w:rPr>
        <w:fldChar w:fldCharType="end"/>
      </w:r>
    </w:p>
    <w:p w14:paraId="4B626206" w14:textId="1D5C5B1A"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_Toc170275683 \h </w:instrText>
      </w:r>
      <w:r>
        <w:rPr>
          <w:noProof/>
        </w:rPr>
      </w:r>
      <w:r>
        <w:rPr>
          <w:noProof/>
        </w:rPr>
        <w:fldChar w:fldCharType="separate"/>
      </w:r>
      <w:r>
        <w:rPr>
          <w:noProof/>
        </w:rPr>
        <w:t>10</w:t>
      </w:r>
      <w:r>
        <w:rPr>
          <w:noProof/>
        </w:rPr>
        <w:fldChar w:fldCharType="end"/>
      </w:r>
    </w:p>
    <w:p w14:paraId="18576AE1" w14:textId="1A6FAAA3"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_Toc170275684 \h </w:instrText>
      </w:r>
      <w:r>
        <w:rPr>
          <w:noProof/>
        </w:rPr>
      </w:r>
      <w:r>
        <w:rPr>
          <w:noProof/>
        </w:rPr>
        <w:fldChar w:fldCharType="separate"/>
      </w:r>
      <w:r>
        <w:rPr>
          <w:noProof/>
        </w:rPr>
        <w:t>10</w:t>
      </w:r>
      <w:r>
        <w:rPr>
          <w:noProof/>
        </w:rPr>
        <w:fldChar w:fldCharType="end"/>
      </w:r>
    </w:p>
    <w:p w14:paraId="6CAC0663" w14:textId="4931380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_Toc170275685 \h </w:instrText>
      </w:r>
      <w:r>
        <w:rPr>
          <w:noProof/>
        </w:rPr>
      </w:r>
      <w:r>
        <w:rPr>
          <w:noProof/>
        </w:rPr>
        <w:fldChar w:fldCharType="separate"/>
      </w:r>
      <w:r>
        <w:rPr>
          <w:noProof/>
        </w:rPr>
        <w:t>10</w:t>
      </w:r>
      <w:r>
        <w:rPr>
          <w:noProof/>
        </w:rPr>
        <w:fldChar w:fldCharType="end"/>
      </w:r>
    </w:p>
    <w:p w14:paraId="1E7DFD34" w14:textId="5CEFB2E1"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_Toc170275686 \h </w:instrText>
      </w:r>
      <w:r>
        <w:rPr>
          <w:noProof/>
        </w:rPr>
      </w:r>
      <w:r>
        <w:rPr>
          <w:noProof/>
        </w:rPr>
        <w:fldChar w:fldCharType="separate"/>
      </w:r>
      <w:r>
        <w:rPr>
          <w:noProof/>
        </w:rPr>
        <w:t>10</w:t>
      </w:r>
      <w:r>
        <w:rPr>
          <w:noProof/>
        </w:rPr>
        <w:fldChar w:fldCharType="end"/>
      </w:r>
    </w:p>
    <w:p w14:paraId="62676378" w14:textId="7478650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_Toc170275687 \h </w:instrText>
      </w:r>
      <w:r>
        <w:rPr>
          <w:noProof/>
        </w:rPr>
      </w:r>
      <w:r>
        <w:rPr>
          <w:noProof/>
        </w:rPr>
        <w:fldChar w:fldCharType="separate"/>
      </w:r>
      <w:r>
        <w:rPr>
          <w:noProof/>
        </w:rPr>
        <w:t>10</w:t>
      </w:r>
      <w:r>
        <w:rPr>
          <w:noProof/>
        </w:rPr>
        <w:fldChar w:fldCharType="end"/>
      </w:r>
    </w:p>
    <w:p w14:paraId="335FD98C" w14:textId="292F430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_Toc170275688 \h </w:instrText>
      </w:r>
      <w:r>
        <w:rPr>
          <w:noProof/>
        </w:rPr>
      </w:r>
      <w:r>
        <w:rPr>
          <w:noProof/>
        </w:rPr>
        <w:fldChar w:fldCharType="separate"/>
      </w:r>
      <w:r>
        <w:rPr>
          <w:noProof/>
        </w:rPr>
        <w:t>11</w:t>
      </w:r>
      <w:r>
        <w:rPr>
          <w:noProof/>
        </w:rPr>
        <w:fldChar w:fldCharType="end"/>
      </w:r>
    </w:p>
    <w:p w14:paraId="7F29995C" w14:textId="602CB43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_Toc170275689 \h </w:instrText>
      </w:r>
      <w:r>
        <w:rPr>
          <w:noProof/>
        </w:rPr>
      </w:r>
      <w:r>
        <w:rPr>
          <w:noProof/>
        </w:rPr>
        <w:fldChar w:fldCharType="separate"/>
      </w:r>
      <w:r>
        <w:rPr>
          <w:noProof/>
        </w:rPr>
        <w:t>11</w:t>
      </w:r>
      <w:r>
        <w:rPr>
          <w:noProof/>
        </w:rPr>
        <w:fldChar w:fldCharType="end"/>
      </w:r>
    </w:p>
    <w:p w14:paraId="79ED65E4" w14:textId="3690929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_Toc170275690 \h </w:instrText>
      </w:r>
      <w:r>
        <w:rPr>
          <w:noProof/>
        </w:rPr>
      </w:r>
      <w:r>
        <w:rPr>
          <w:noProof/>
        </w:rPr>
        <w:fldChar w:fldCharType="separate"/>
      </w:r>
      <w:r>
        <w:rPr>
          <w:noProof/>
        </w:rPr>
        <w:t>11</w:t>
      </w:r>
      <w:r>
        <w:rPr>
          <w:noProof/>
        </w:rPr>
        <w:fldChar w:fldCharType="end"/>
      </w:r>
    </w:p>
    <w:p w14:paraId="236AC541" w14:textId="6874D3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_Toc170275691 \h </w:instrText>
      </w:r>
      <w:r>
        <w:rPr>
          <w:noProof/>
        </w:rPr>
      </w:r>
      <w:r>
        <w:rPr>
          <w:noProof/>
        </w:rPr>
        <w:fldChar w:fldCharType="separate"/>
      </w:r>
      <w:r>
        <w:rPr>
          <w:noProof/>
        </w:rPr>
        <w:t>11</w:t>
      </w:r>
      <w:r>
        <w:rPr>
          <w:noProof/>
        </w:rPr>
        <w:fldChar w:fldCharType="end"/>
      </w:r>
    </w:p>
    <w:p w14:paraId="521E17F8" w14:textId="6452CA2F"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_Toc170275692 \h </w:instrText>
      </w:r>
      <w:r>
        <w:rPr>
          <w:noProof/>
        </w:rPr>
      </w:r>
      <w:r>
        <w:rPr>
          <w:noProof/>
        </w:rPr>
        <w:fldChar w:fldCharType="separate"/>
      </w:r>
      <w:r>
        <w:rPr>
          <w:noProof/>
        </w:rPr>
        <w:t>11</w:t>
      </w:r>
      <w:r>
        <w:rPr>
          <w:noProof/>
        </w:rPr>
        <w:fldChar w:fldCharType="end"/>
      </w:r>
    </w:p>
    <w:p w14:paraId="678A5843" w14:textId="5038AB2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_Toc170275693 \h </w:instrText>
      </w:r>
      <w:r>
        <w:rPr>
          <w:noProof/>
        </w:rPr>
      </w:r>
      <w:r>
        <w:rPr>
          <w:noProof/>
        </w:rPr>
        <w:fldChar w:fldCharType="separate"/>
      </w:r>
      <w:r>
        <w:rPr>
          <w:noProof/>
        </w:rPr>
        <w:t>11</w:t>
      </w:r>
      <w:r>
        <w:rPr>
          <w:noProof/>
        </w:rPr>
        <w:fldChar w:fldCharType="end"/>
      </w:r>
    </w:p>
    <w:p w14:paraId="4168F402" w14:textId="2063EED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_Toc170275694 \h </w:instrText>
      </w:r>
      <w:r>
        <w:rPr>
          <w:noProof/>
        </w:rPr>
      </w:r>
      <w:r>
        <w:rPr>
          <w:noProof/>
        </w:rPr>
        <w:fldChar w:fldCharType="separate"/>
      </w:r>
      <w:r>
        <w:rPr>
          <w:noProof/>
        </w:rPr>
        <w:t>12</w:t>
      </w:r>
      <w:r>
        <w:rPr>
          <w:noProof/>
        </w:rPr>
        <w:fldChar w:fldCharType="end"/>
      </w:r>
    </w:p>
    <w:p w14:paraId="7265B941" w14:textId="06F4F26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_Toc170275695 \h </w:instrText>
      </w:r>
      <w:r>
        <w:rPr>
          <w:noProof/>
        </w:rPr>
      </w:r>
      <w:r>
        <w:rPr>
          <w:noProof/>
        </w:rPr>
        <w:fldChar w:fldCharType="separate"/>
      </w:r>
      <w:r>
        <w:rPr>
          <w:noProof/>
        </w:rPr>
        <w:t>12</w:t>
      </w:r>
      <w:r>
        <w:rPr>
          <w:noProof/>
        </w:rPr>
        <w:fldChar w:fldCharType="end"/>
      </w:r>
    </w:p>
    <w:p w14:paraId="4380EC39" w14:textId="4979550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_Toc170275696 \h </w:instrText>
      </w:r>
      <w:r>
        <w:rPr>
          <w:noProof/>
        </w:rPr>
      </w:r>
      <w:r>
        <w:rPr>
          <w:noProof/>
        </w:rPr>
        <w:fldChar w:fldCharType="separate"/>
      </w:r>
      <w:r>
        <w:rPr>
          <w:noProof/>
        </w:rPr>
        <w:t>12</w:t>
      </w:r>
      <w:r>
        <w:rPr>
          <w:noProof/>
        </w:rPr>
        <w:fldChar w:fldCharType="end"/>
      </w:r>
    </w:p>
    <w:p w14:paraId="43F3190E" w14:textId="1462AC2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_Toc170275697 \h </w:instrText>
      </w:r>
      <w:r>
        <w:rPr>
          <w:noProof/>
        </w:rPr>
      </w:r>
      <w:r>
        <w:rPr>
          <w:noProof/>
        </w:rPr>
        <w:fldChar w:fldCharType="separate"/>
      </w:r>
      <w:r>
        <w:rPr>
          <w:noProof/>
        </w:rPr>
        <w:t>12</w:t>
      </w:r>
      <w:r>
        <w:rPr>
          <w:noProof/>
        </w:rPr>
        <w:fldChar w:fldCharType="end"/>
      </w:r>
    </w:p>
    <w:p w14:paraId="6014F976" w14:textId="5A2FA01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_Toc170275698 \h </w:instrText>
      </w:r>
      <w:r>
        <w:rPr>
          <w:noProof/>
        </w:rPr>
      </w:r>
      <w:r>
        <w:rPr>
          <w:noProof/>
        </w:rPr>
        <w:fldChar w:fldCharType="separate"/>
      </w:r>
      <w:r>
        <w:rPr>
          <w:noProof/>
        </w:rPr>
        <w:t>12</w:t>
      </w:r>
      <w:r>
        <w:rPr>
          <w:noProof/>
        </w:rPr>
        <w:fldChar w:fldCharType="end"/>
      </w:r>
    </w:p>
    <w:p w14:paraId="1FB319BB" w14:textId="2821C5F1"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_Toc170275699 \h </w:instrText>
      </w:r>
      <w:r>
        <w:rPr>
          <w:noProof/>
        </w:rPr>
      </w:r>
      <w:r>
        <w:rPr>
          <w:noProof/>
        </w:rPr>
        <w:fldChar w:fldCharType="separate"/>
      </w:r>
      <w:r>
        <w:rPr>
          <w:noProof/>
        </w:rPr>
        <w:t>13</w:t>
      </w:r>
      <w:r>
        <w:rPr>
          <w:noProof/>
        </w:rPr>
        <w:fldChar w:fldCharType="end"/>
      </w:r>
    </w:p>
    <w:p w14:paraId="34EEEA0F" w14:textId="26825CAE"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_Toc170275700 \h </w:instrText>
      </w:r>
      <w:r>
        <w:rPr>
          <w:noProof/>
        </w:rPr>
      </w:r>
      <w:r>
        <w:rPr>
          <w:noProof/>
        </w:rPr>
        <w:fldChar w:fldCharType="separate"/>
      </w:r>
      <w:r>
        <w:rPr>
          <w:noProof/>
        </w:rPr>
        <w:t>13</w:t>
      </w:r>
      <w:r>
        <w:rPr>
          <w:noProof/>
        </w:rPr>
        <w:fldChar w:fldCharType="end"/>
      </w:r>
    </w:p>
    <w:p w14:paraId="4C961418" w14:textId="009CFEA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_Toc170275701 \h </w:instrText>
      </w:r>
      <w:r>
        <w:rPr>
          <w:noProof/>
        </w:rPr>
      </w:r>
      <w:r>
        <w:rPr>
          <w:noProof/>
        </w:rPr>
        <w:fldChar w:fldCharType="separate"/>
      </w:r>
      <w:r>
        <w:rPr>
          <w:noProof/>
        </w:rPr>
        <w:t>13</w:t>
      </w:r>
      <w:r>
        <w:rPr>
          <w:noProof/>
        </w:rPr>
        <w:fldChar w:fldCharType="end"/>
      </w:r>
    </w:p>
    <w:p w14:paraId="348DC3F9" w14:textId="1419644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_Toc170275702 \h </w:instrText>
      </w:r>
      <w:r>
        <w:rPr>
          <w:noProof/>
        </w:rPr>
      </w:r>
      <w:r>
        <w:rPr>
          <w:noProof/>
        </w:rPr>
        <w:fldChar w:fldCharType="separate"/>
      </w:r>
      <w:r>
        <w:rPr>
          <w:noProof/>
        </w:rPr>
        <w:t>13</w:t>
      </w:r>
      <w:r>
        <w:rPr>
          <w:noProof/>
        </w:rPr>
        <w:fldChar w:fldCharType="end"/>
      </w:r>
    </w:p>
    <w:p w14:paraId="3DA3E679" w14:textId="07A064A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_Toc170275703 \h </w:instrText>
      </w:r>
      <w:r>
        <w:rPr>
          <w:noProof/>
        </w:rPr>
      </w:r>
      <w:r>
        <w:rPr>
          <w:noProof/>
        </w:rPr>
        <w:fldChar w:fldCharType="separate"/>
      </w:r>
      <w:r>
        <w:rPr>
          <w:noProof/>
        </w:rPr>
        <w:t>13</w:t>
      </w:r>
      <w:r>
        <w:rPr>
          <w:noProof/>
        </w:rPr>
        <w:fldChar w:fldCharType="end"/>
      </w:r>
    </w:p>
    <w:p w14:paraId="53CD8094" w14:textId="12B467B5"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_Toc170275704 \h </w:instrText>
      </w:r>
      <w:r>
        <w:rPr>
          <w:noProof/>
        </w:rPr>
      </w:r>
      <w:r>
        <w:rPr>
          <w:noProof/>
        </w:rPr>
        <w:fldChar w:fldCharType="separate"/>
      </w:r>
      <w:r>
        <w:rPr>
          <w:noProof/>
        </w:rPr>
        <w:t>13</w:t>
      </w:r>
      <w:r>
        <w:rPr>
          <w:noProof/>
        </w:rPr>
        <w:fldChar w:fldCharType="end"/>
      </w:r>
    </w:p>
    <w:p w14:paraId="0DCA98B1" w14:textId="097BDCC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_Toc170275705 \h </w:instrText>
      </w:r>
      <w:r>
        <w:rPr>
          <w:noProof/>
        </w:rPr>
      </w:r>
      <w:r>
        <w:rPr>
          <w:noProof/>
        </w:rPr>
        <w:fldChar w:fldCharType="separate"/>
      </w:r>
      <w:r>
        <w:rPr>
          <w:noProof/>
        </w:rPr>
        <w:t>13</w:t>
      </w:r>
      <w:r>
        <w:rPr>
          <w:noProof/>
        </w:rPr>
        <w:fldChar w:fldCharType="end"/>
      </w:r>
    </w:p>
    <w:p w14:paraId="3050797F" w14:textId="043A03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_Toc170275706 \h </w:instrText>
      </w:r>
      <w:r>
        <w:rPr>
          <w:noProof/>
        </w:rPr>
      </w:r>
      <w:r>
        <w:rPr>
          <w:noProof/>
        </w:rPr>
        <w:fldChar w:fldCharType="separate"/>
      </w:r>
      <w:r>
        <w:rPr>
          <w:noProof/>
        </w:rPr>
        <w:t>14</w:t>
      </w:r>
      <w:r>
        <w:rPr>
          <w:noProof/>
        </w:rPr>
        <w:fldChar w:fldCharType="end"/>
      </w:r>
    </w:p>
    <w:p w14:paraId="1A51C3A6" w14:textId="4BED59E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_Toc170275707 \h </w:instrText>
      </w:r>
      <w:r>
        <w:rPr>
          <w:noProof/>
        </w:rPr>
      </w:r>
      <w:r>
        <w:rPr>
          <w:noProof/>
        </w:rPr>
        <w:fldChar w:fldCharType="separate"/>
      </w:r>
      <w:r>
        <w:rPr>
          <w:noProof/>
        </w:rPr>
        <w:t>14</w:t>
      </w:r>
      <w:r>
        <w:rPr>
          <w:noProof/>
        </w:rPr>
        <w:fldChar w:fldCharType="end"/>
      </w:r>
    </w:p>
    <w:p w14:paraId="4DCB67DC" w14:textId="27DBE607"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_Toc170275708 \h </w:instrText>
      </w:r>
      <w:r>
        <w:rPr>
          <w:noProof/>
        </w:rPr>
      </w:r>
      <w:r>
        <w:rPr>
          <w:noProof/>
        </w:rPr>
        <w:fldChar w:fldCharType="separate"/>
      </w:r>
      <w:r>
        <w:rPr>
          <w:noProof/>
        </w:rPr>
        <w:t>14</w:t>
      </w:r>
      <w:r>
        <w:rPr>
          <w:noProof/>
        </w:rPr>
        <w:fldChar w:fldCharType="end"/>
      </w:r>
    </w:p>
    <w:p w14:paraId="0F5C3160" w14:textId="4AF448F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_Toc170275709 \h </w:instrText>
      </w:r>
      <w:r>
        <w:rPr>
          <w:noProof/>
        </w:rPr>
      </w:r>
      <w:r>
        <w:rPr>
          <w:noProof/>
        </w:rPr>
        <w:fldChar w:fldCharType="separate"/>
      </w:r>
      <w:r>
        <w:rPr>
          <w:noProof/>
        </w:rPr>
        <w:t>14</w:t>
      </w:r>
      <w:r>
        <w:rPr>
          <w:noProof/>
        </w:rPr>
        <w:fldChar w:fldCharType="end"/>
      </w:r>
    </w:p>
    <w:p w14:paraId="5EDEEA2B" w14:textId="70CA177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_Toc170275710 \h </w:instrText>
      </w:r>
      <w:r>
        <w:rPr>
          <w:noProof/>
        </w:rPr>
      </w:r>
      <w:r>
        <w:rPr>
          <w:noProof/>
        </w:rPr>
        <w:fldChar w:fldCharType="separate"/>
      </w:r>
      <w:r>
        <w:rPr>
          <w:noProof/>
        </w:rPr>
        <w:t>14</w:t>
      </w:r>
      <w:r>
        <w:rPr>
          <w:noProof/>
        </w:rPr>
        <w:fldChar w:fldCharType="end"/>
      </w:r>
    </w:p>
    <w:p w14:paraId="28CA599A" w14:textId="36EFE7A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_Toc170275711 \h </w:instrText>
      </w:r>
      <w:r>
        <w:rPr>
          <w:noProof/>
        </w:rPr>
      </w:r>
      <w:r>
        <w:rPr>
          <w:noProof/>
        </w:rPr>
        <w:fldChar w:fldCharType="separate"/>
      </w:r>
      <w:r>
        <w:rPr>
          <w:noProof/>
        </w:rPr>
        <w:t>14</w:t>
      </w:r>
      <w:r>
        <w:rPr>
          <w:noProof/>
        </w:rPr>
        <w:fldChar w:fldCharType="end"/>
      </w:r>
    </w:p>
    <w:p w14:paraId="75DC2496" w14:textId="63DE6F9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_Toc170275712 \h </w:instrText>
      </w:r>
      <w:r>
        <w:rPr>
          <w:noProof/>
        </w:rPr>
      </w:r>
      <w:r>
        <w:rPr>
          <w:noProof/>
        </w:rPr>
        <w:fldChar w:fldCharType="separate"/>
      </w:r>
      <w:r>
        <w:rPr>
          <w:noProof/>
        </w:rPr>
        <w:t>14</w:t>
      </w:r>
      <w:r>
        <w:rPr>
          <w:noProof/>
        </w:rPr>
        <w:fldChar w:fldCharType="end"/>
      </w:r>
    </w:p>
    <w:p w14:paraId="19747ED0" w14:textId="27E910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_Toc170275713 \h </w:instrText>
      </w:r>
      <w:r>
        <w:rPr>
          <w:noProof/>
        </w:rPr>
      </w:r>
      <w:r>
        <w:rPr>
          <w:noProof/>
        </w:rPr>
        <w:fldChar w:fldCharType="separate"/>
      </w:r>
      <w:r>
        <w:rPr>
          <w:noProof/>
        </w:rPr>
        <w:t>15</w:t>
      </w:r>
      <w:r>
        <w:rPr>
          <w:noProof/>
        </w:rPr>
        <w:fldChar w:fldCharType="end"/>
      </w:r>
    </w:p>
    <w:p w14:paraId="2531AFD4" w14:textId="18A2AF5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_Toc170275714 \h </w:instrText>
      </w:r>
      <w:r>
        <w:rPr>
          <w:noProof/>
        </w:rPr>
      </w:r>
      <w:r>
        <w:rPr>
          <w:noProof/>
        </w:rPr>
        <w:fldChar w:fldCharType="separate"/>
      </w:r>
      <w:r>
        <w:rPr>
          <w:noProof/>
        </w:rPr>
        <w:t>15</w:t>
      </w:r>
      <w:r>
        <w:rPr>
          <w:noProof/>
        </w:rPr>
        <w:fldChar w:fldCharType="end"/>
      </w:r>
    </w:p>
    <w:p w14:paraId="7E332FAE" w14:textId="61DE5B4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_Toc170275715 \h </w:instrText>
      </w:r>
      <w:r>
        <w:rPr>
          <w:noProof/>
        </w:rPr>
      </w:r>
      <w:r>
        <w:rPr>
          <w:noProof/>
        </w:rPr>
        <w:fldChar w:fldCharType="separate"/>
      </w:r>
      <w:r>
        <w:rPr>
          <w:noProof/>
        </w:rPr>
        <w:t>15</w:t>
      </w:r>
      <w:r>
        <w:rPr>
          <w:noProof/>
        </w:rPr>
        <w:fldChar w:fldCharType="end"/>
      </w:r>
    </w:p>
    <w:p w14:paraId="0CB913FC" w14:textId="402C265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_Toc170275716 \h </w:instrText>
      </w:r>
      <w:r>
        <w:rPr>
          <w:noProof/>
        </w:rPr>
      </w:r>
      <w:r>
        <w:rPr>
          <w:noProof/>
        </w:rPr>
        <w:fldChar w:fldCharType="separate"/>
      </w:r>
      <w:r>
        <w:rPr>
          <w:noProof/>
        </w:rPr>
        <w:t>15</w:t>
      </w:r>
      <w:r>
        <w:rPr>
          <w:noProof/>
        </w:rPr>
        <w:fldChar w:fldCharType="end"/>
      </w:r>
    </w:p>
    <w:p w14:paraId="33406212" w14:textId="3028D34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_Toc170275717 \h </w:instrText>
      </w:r>
      <w:r>
        <w:rPr>
          <w:noProof/>
        </w:rPr>
      </w:r>
      <w:r>
        <w:rPr>
          <w:noProof/>
        </w:rPr>
        <w:fldChar w:fldCharType="separate"/>
      </w:r>
      <w:r>
        <w:rPr>
          <w:noProof/>
        </w:rPr>
        <w:t>15</w:t>
      </w:r>
      <w:r>
        <w:rPr>
          <w:noProof/>
        </w:rPr>
        <w:fldChar w:fldCharType="end"/>
      </w:r>
    </w:p>
    <w:p w14:paraId="47FF16DE" w14:textId="3E4F15D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_Toc170275718 \h </w:instrText>
      </w:r>
      <w:r>
        <w:rPr>
          <w:noProof/>
        </w:rPr>
      </w:r>
      <w:r>
        <w:rPr>
          <w:noProof/>
        </w:rPr>
        <w:fldChar w:fldCharType="separate"/>
      </w:r>
      <w:r>
        <w:rPr>
          <w:noProof/>
        </w:rPr>
        <w:t>15</w:t>
      </w:r>
      <w:r>
        <w:rPr>
          <w:noProof/>
        </w:rPr>
        <w:fldChar w:fldCharType="end"/>
      </w:r>
    </w:p>
    <w:p w14:paraId="201D23AF" w14:textId="033C6D3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_Toc170275719 \h </w:instrText>
      </w:r>
      <w:r>
        <w:rPr>
          <w:noProof/>
        </w:rPr>
      </w:r>
      <w:r>
        <w:rPr>
          <w:noProof/>
        </w:rPr>
        <w:fldChar w:fldCharType="separate"/>
      </w:r>
      <w:r>
        <w:rPr>
          <w:noProof/>
        </w:rPr>
        <w:t>15</w:t>
      </w:r>
      <w:r>
        <w:rPr>
          <w:noProof/>
        </w:rPr>
        <w:fldChar w:fldCharType="end"/>
      </w:r>
    </w:p>
    <w:p w14:paraId="18EEACAB" w14:textId="11E82C7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_Toc170275720 \h </w:instrText>
      </w:r>
      <w:r>
        <w:rPr>
          <w:noProof/>
        </w:rPr>
      </w:r>
      <w:r>
        <w:rPr>
          <w:noProof/>
        </w:rPr>
        <w:fldChar w:fldCharType="separate"/>
      </w:r>
      <w:r>
        <w:rPr>
          <w:noProof/>
        </w:rPr>
        <w:t>16</w:t>
      </w:r>
      <w:r>
        <w:rPr>
          <w:noProof/>
        </w:rPr>
        <w:fldChar w:fldCharType="end"/>
      </w:r>
    </w:p>
    <w:p w14:paraId="1762E986" w14:textId="6F408F8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_Toc170275721 \h </w:instrText>
      </w:r>
      <w:r>
        <w:rPr>
          <w:noProof/>
        </w:rPr>
      </w:r>
      <w:r>
        <w:rPr>
          <w:noProof/>
        </w:rPr>
        <w:fldChar w:fldCharType="separate"/>
      </w:r>
      <w:r>
        <w:rPr>
          <w:noProof/>
        </w:rPr>
        <w:t>16</w:t>
      </w:r>
      <w:r>
        <w:rPr>
          <w:noProof/>
        </w:rPr>
        <w:fldChar w:fldCharType="end"/>
      </w:r>
    </w:p>
    <w:p w14:paraId="48A58582" w14:textId="3873577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_Toc170275722 \h </w:instrText>
      </w:r>
      <w:r>
        <w:rPr>
          <w:noProof/>
        </w:rPr>
      </w:r>
      <w:r>
        <w:rPr>
          <w:noProof/>
        </w:rPr>
        <w:fldChar w:fldCharType="separate"/>
      </w:r>
      <w:r>
        <w:rPr>
          <w:noProof/>
        </w:rPr>
        <w:t>17</w:t>
      </w:r>
      <w:r>
        <w:rPr>
          <w:noProof/>
        </w:rPr>
        <w:fldChar w:fldCharType="end"/>
      </w:r>
    </w:p>
    <w:p w14:paraId="10FF9F2D" w14:textId="5839A77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_Toc170275723 \h </w:instrText>
      </w:r>
      <w:r>
        <w:rPr>
          <w:noProof/>
        </w:rPr>
      </w:r>
      <w:r>
        <w:rPr>
          <w:noProof/>
        </w:rPr>
        <w:fldChar w:fldCharType="separate"/>
      </w:r>
      <w:r>
        <w:rPr>
          <w:noProof/>
        </w:rPr>
        <w:t>17</w:t>
      </w:r>
      <w:r>
        <w:rPr>
          <w:noProof/>
        </w:rPr>
        <w:fldChar w:fldCharType="end"/>
      </w:r>
    </w:p>
    <w:p w14:paraId="398A37BF" w14:textId="6A245534"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_Toc170275724 \h </w:instrText>
      </w:r>
      <w:r>
        <w:rPr>
          <w:noProof/>
        </w:rPr>
      </w:r>
      <w:r>
        <w:rPr>
          <w:noProof/>
        </w:rPr>
        <w:fldChar w:fldCharType="separate"/>
      </w:r>
      <w:r>
        <w:rPr>
          <w:noProof/>
        </w:rPr>
        <w:t>17</w:t>
      </w:r>
      <w:r>
        <w:rPr>
          <w:noProof/>
        </w:rPr>
        <w:fldChar w:fldCharType="end"/>
      </w:r>
    </w:p>
    <w:p w14:paraId="06896F49" w14:textId="688FED0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_Toc170275725 \h </w:instrText>
      </w:r>
      <w:r>
        <w:rPr>
          <w:noProof/>
        </w:rPr>
      </w:r>
      <w:r>
        <w:rPr>
          <w:noProof/>
        </w:rPr>
        <w:fldChar w:fldCharType="separate"/>
      </w:r>
      <w:r>
        <w:rPr>
          <w:noProof/>
        </w:rPr>
        <w:t>17</w:t>
      </w:r>
      <w:r>
        <w:rPr>
          <w:noProof/>
        </w:rPr>
        <w:fldChar w:fldCharType="end"/>
      </w:r>
    </w:p>
    <w:p w14:paraId="617EEF47" w14:textId="61F204B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_Toc170275726 \h </w:instrText>
      </w:r>
      <w:r>
        <w:rPr>
          <w:noProof/>
        </w:rPr>
      </w:r>
      <w:r>
        <w:rPr>
          <w:noProof/>
        </w:rPr>
        <w:fldChar w:fldCharType="separate"/>
      </w:r>
      <w:r>
        <w:rPr>
          <w:noProof/>
        </w:rPr>
        <w:t>18</w:t>
      </w:r>
      <w:r>
        <w:rPr>
          <w:noProof/>
        </w:rPr>
        <w:fldChar w:fldCharType="end"/>
      </w:r>
    </w:p>
    <w:p w14:paraId="5DAE53A1" w14:textId="390F0C63"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_Toc170275727 \h </w:instrText>
      </w:r>
      <w:r>
        <w:rPr>
          <w:noProof/>
        </w:rPr>
      </w:r>
      <w:r>
        <w:rPr>
          <w:noProof/>
        </w:rPr>
        <w:fldChar w:fldCharType="separate"/>
      </w:r>
      <w:r>
        <w:rPr>
          <w:noProof/>
        </w:rPr>
        <w:t>18</w:t>
      </w:r>
      <w:r>
        <w:rPr>
          <w:noProof/>
        </w:rPr>
        <w:fldChar w:fldCharType="end"/>
      </w:r>
    </w:p>
    <w:p w14:paraId="03CB235B" w14:textId="266B4E0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_Toc170275728 \h </w:instrText>
      </w:r>
      <w:r>
        <w:rPr>
          <w:noProof/>
        </w:rPr>
      </w:r>
      <w:r>
        <w:rPr>
          <w:noProof/>
        </w:rPr>
        <w:fldChar w:fldCharType="separate"/>
      </w:r>
      <w:r>
        <w:rPr>
          <w:noProof/>
        </w:rPr>
        <w:t>18</w:t>
      </w:r>
      <w:r>
        <w:rPr>
          <w:noProof/>
        </w:rPr>
        <w:fldChar w:fldCharType="end"/>
      </w:r>
    </w:p>
    <w:p w14:paraId="231801B3" w14:textId="38E114F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_Toc170275729 \h </w:instrText>
      </w:r>
      <w:r>
        <w:rPr>
          <w:noProof/>
        </w:rPr>
      </w:r>
      <w:r>
        <w:rPr>
          <w:noProof/>
        </w:rPr>
        <w:fldChar w:fldCharType="separate"/>
      </w:r>
      <w:r>
        <w:rPr>
          <w:noProof/>
        </w:rPr>
        <w:t>19</w:t>
      </w:r>
      <w:r>
        <w:rPr>
          <w:noProof/>
        </w:rPr>
        <w:fldChar w:fldCharType="end"/>
      </w:r>
    </w:p>
    <w:p w14:paraId="6B05E6DF" w14:textId="6F60C692"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_Toc170275730 \h </w:instrText>
      </w:r>
      <w:r>
        <w:rPr>
          <w:noProof/>
        </w:rPr>
      </w:r>
      <w:r>
        <w:rPr>
          <w:noProof/>
        </w:rPr>
        <w:fldChar w:fldCharType="separate"/>
      </w:r>
      <w:r>
        <w:rPr>
          <w:noProof/>
        </w:rPr>
        <w:t>19</w:t>
      </w:r>
      <w:r>
        <w:rPr>
          <w:noProof/>
        </w:rPr>
        <w:fldChar w:fldCharType="end"/>
      </w:r>
    </w:p>
    <w:p w14:paraId="5C76F7B7" w14:textId="1223C9FE"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_Toc170275731 \h </w:instrText>
      </w:r>
      <w:r>
        <w:rPr>
          <w:noProof/>
        </w:rPr>
      </w:r>
      <w:r>
        <w:rPr>
          <w:noProof/>
        </w:rPr>
        <w:fldChar w:fldCharType="separate"/>
      </w:r>
      <w:r>
        <w:rPr>
          <w:noProof/>
        </w:rPr>
        <w:t>19</w:t>
      </w:r>
      <w:r>
        <w:rPr>
          <w:noProof/>
        </w:rPr>
        <w:fldChar w:fldCharType="end"/>
      </w:r>
    </w:p>
    <w:p w14:paraId="5B0A0750" w14:textId="66693BEC"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_Toc170275732 \h </w:instrText>
      </w:r>
      <w:r>
        <w:rPr>
          <w:noProof/>
        </w:rPr>
      </w:r>
      <w:r>
        <w:rPr>
          <w:noProof/>
        </w:rPr>
        <w:fldChar w:fldCharType="separate"/>
      </w:r>
      <w:r>
        <w:rPr>
          <w:noProof/>
        </w:rPr>
        <w:t>19</w:t>
      </w:r>
      <w:r>
        <w:rPr>
          <w:noProof/>
        </w:rPr>
        <w:fldChar w:fldCharType="end"/>
      </w:r>
    </w:p>
    <w:p w14:paraId="2AC76E1E" w14:textId="33784E3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_Toc170275733 \h </w:instrText>
      </w:r>
      <w:r>
        <w:rPr>
          <w:noProof/>
        </w:rPr>
      </w:r>
      <w:r>
        <w:rPr>
          <w:noProof/>
        </w:rPr>
        <w:fldChar w:fldCharType="separate"/>
      </w:r>
      <w:r>
        <w:rPr>
          <w:noProof/>
        </w:rPr>
        <w:t>19</w:t>
      </w:r>
      <w:r>
        <w:rPr>
          <w:noProof/>
        </w:rPr>
        <w:fldChar w:fldCharType="end"/>
      </w:r>
    </w:p>
    <w:p w14:paraId="3FD83783" w14:textId="0002B7E7"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_Toc170275734 \h </w:instrText>
      </w:r>
      <w:r>
        <w:rPr>
          <w:noProof/>
        </w:rPr>
      </w:r>
      <w:r>
        <w:rPr>
          <w:noProof/>
        </w:rPr>
        <w:fldChar w:fldCharType="separate"/>
      </w:r>
      <w:r>
        <w:rPr>
          <w:noProof/>
        </w:rPr>
        <w:t>20</w:t>
      </w:r>
      <w:r>
        <w:rPr>
          <w:noProof/>
        </w:rPr>
        <w:fldChar w:fldCharType="end"/>
      </w:r>
    </w:p>
    <w:p w14:paraId="64D6626C" w14:textId="0EE98D5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_Toc170275735 \h </w:instrText>
      </w:r>
      <w:r>
        <w:rPr>
          <w:noProof/>
        </w:rPr>
      </w:r>
      <w:r>
        <w:rPr>
          <w:noProof/>
        </w:rPr>
        <w:fldChar w:fldCharType="separate"/>
      </w:r>
      <w:r>
        <w:rPr>
          <w:noProof/>
        </w:rPr>
        <w:t>20</w:t>
      </w:r>
      <w:r>
        <w:rPr>
          <w:noProof/>
        </w:rPr>
        <w:fldChar w:fldCharType="end"/>
      </w:r>
    </w:p>
    <w:p w14:paraId="0F8AAE2B" w14:textId="69C2A42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_Toc170275736 \h </w:instrText>
      </w:r>
      <w:r>
        <w:rPr>
          <w:noProof/>
        </w:rPr>
      </w:r>
      <w:r>
        <w:rPr>
          <w:noProof/>
        </w:rPr>
        <w:fldChar w:fldCharType="separate"/>
      </w:r>
      <w:r>
        <w:rPr>
          <w:noProof/>
        </w:rPr>
        <w:t>20</w:t>
      </w:r>
      <w:r>
        <w:rPr>
          <w:noProof/>
        </w:rPr>
        <w:fldChar w:fldCharType="end"/>
      </w:r>
    </w:p>
    <w:p w14:paraId="56484E6F" w14:textId="6836901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_Toc170275737 \h </w:instrText>
      </w:r>
      <w:r>
        <w:rPr>
          <w:noProof/>
        </w:rPr>
      </w:r>
      <w:r>
        <w:rPr>
          <w:noProof/>
        </w:rPr>
        <w:fldChar w:fldCharType="separate"/>
      </w:r>
      <w:r>
        <w:rPr>
          <w:noProof/>
        </w:rPr>
        <w:t>20</w:t>
      </w:r>
      <w:r>
        <w:rPr>
          <w:noProof/>
        </w:rPr>
        <w:fldChar w:fldCharType="end"/>
      </w:r>
    </w:p>
    <w:p w14:paraId="2EF5D59C" w14:textId="037E163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_Toc170275738 \h </w:instrText>
      </w:r>
      <w:r>
        <w:rPr>
          <w:noProof/>
        </w:rPr>
      </w:r>
      <w:r>
        <w:rPr>
          <w:noProof/>
        </w:rPr>
        <w:fldChar w:fldCharType="separate"/>
      </w:r>
      <w:r>
        <w:rPr>
          <w:noProof/>
        </w:rPr>
        <w:t>21</w:t>
      </w:r>
      <w:r>
        <w:rPr>
          <w:noProof/>
        </w:rPr>
        <w:fldChar w:fldCharType="end"/>
      </w:r>
    </w:p>
    <w:p w14:paraId="2810A0FC" w14:textId="71B8A09A"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_Toc170275739 \h </w:instrText>
      </w:r>
      <w:r>
        <w:rPr>
          <w:noProof/>
        </w:rPr>
      </w:r>
      <w:r>
        <w:rPr>
          <w:noProof/>
        </w:rPr>
        <w:fldChar w:fldCharType="separate"/>
      </w:r>
      <w:r>
        <w:rPr>
          <w:noProof/>
        </w:rPr>
        <w:t>21</w:t>
      </w:r>
      <w:r>
        <w:rPr>
          <w:noProof/>
        </w:rPr>
        <w:fldChar w:fldCharType="end"/>
      </w:r>
    </w:p>
    <w:p w14:paraId="20FC98D3" w14:textId="23896EF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_Toc170275740 \h </w:instrText>
      </w:r>
      <w:r>
        <w:rPr>
          <w:noProof/>
        </w:rPr>
      </w:r>
      <w:r>
        <w:rPr>
          <w:noProof/>
        </w:rPr>
        <w:fldChar w:fldCharType="separate"/>
      </w:r>
      <w:r>
        <w:rPr>
          <w:noProof/>
        </w:rPr>
        <w:t>21</w:t>
      </w:r>
      <w:r>
        <w:rPr>
          <w:noProof/>
        </w:rPr>
        <w:fldChar w:fldCharType="end"/>
      </w:r>
    </w:p>
    <w:p w14:paraId="157F8FC0" w14:textId="78FE538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_Toc170275741 \h </w:instrText>
      </w:r>
      <w:r>
        <w:rPr>
          <w:noProof/>
        </w:rPr>
      </w:r>
      <w:r>
        <w:rPr>
          <w:noProof/>
        </w:rPr>
        <w:fldChar w:fldCharType="separate"/>
      </w:r>
      <w:r>
        <w:rPr>
          <w:noProof/>
        </w:rPr>
        <w:t>21</w:t>
      </w:r>
      <w:r>
        <w:rPr>
          <w:noProof/>
        </w:rPr>
        <w:fldChar w:fldCharType="end"/>
      </w:r>
    </w:p>
    <w:p w14:paraId="59BA7BF6" w14:textId="6845C173"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_Toc170275742 \h </w:instrText>
      </w:r>
      <w:r>
        <w:rPr>
          <w:noProof/>
        </w:rPr>
      </w:r>
      <w:r>
        <w:rPr>
          <w:noProof/>
        </w:rPr>
        <w:fldChar w:fldCharType="separate"/>
      </w:r>
      <w:r>
        <w:rPr>
          <w:noProof/>
        </w:rPr>
        <w:t>21</w:t>
      </w:r>
      <w:r>
        <w:rPr>
          <w:noProof/>
        </w:rPr>
        <w:fldChar w:fldCharType="end"/>
      </w:r>
    </w:p>
    <w:p w14:paraId="62326395" w14:textId="14B059A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_Toc170275743 \h </w:instrText>
      </w:r>
      <w:r>
        <w:rPr>
          <w:noProof/>
        </w:rPr>
      </w:r>
      <w:r>
        <w:rPr>
          <w:noProof/>
        </w:rPr>
        <w:fldChar w:fldCharType="separate"/>
      </w:r>
      <w:r>
        <w:rPr>
          <w:noProof/>
        </w:rPr>
        <w:t>21</w:t>
      </w:r>
      <w:r>
        <w:rPr>
          <w:noProof/>
        </w:rPr>
        <w:fldChar w:fldCharType="end"/>
      </w:r>
    </w:p>
    <w:p w14:paraId="42233574" w14:textId="7C15B078"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_Toc170275744 \h </w:instrText>
      </w:r>
      <w:r>
        <w:rPr>
          <w:noProof/>
        </w:rPr>
      </w:r>
      <w:r>
        <w:rPr>
          <w:noProof/>
        </w:rPr>
        <w:fldChar w:fldCharType="separate"/>
      </w:r>
      <w:r>
        <w:rPr>
          <w:noProof/>
        </w:rPr>
        <w:t>21</w:t>
      </w:r>
      <w:r>
        <w:rPr>
          <w:noProof/>
        </w:rPr>
        <w:fldChar w:fldCharType="end"/>
      </w:r>
    </w:p>
    <w:p w14:paraId="5BC67350" w14:textId="3EAEB79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_Toc170275745 \h </w:instrText>
      </w:r>
      <w:r>
        <w:rPr>
          <w:noProof/>
        </w:rPr>
      </w:r>
      <w:r>
        <w:rPr>
          <w:noProof/>
        </w:rPr>
        <w:fldChar w:fldCharType="separate"/>
      </w:r>
      <w:r>
        <w:rPr>
          <w:noProof/>
        </w:rPr>
        <w:t>21</w:t>
      </w:r>
      <w:r>
        <w:rPr>
          <w:noProof/>
        </w:rPr>
        <w:fldChar w:fldCharType="end"/>
      </w:r>
    </w:p>
    <w:p w14:paraId="6742AB89" w14:textId="7674DD1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_Toc170275746 \h </w:instrText>
      </w:r>
      <w:r>
        <w:rPr>
          <w:noProof/>
        </w:rPr>
      </w:r>
      <w:r>
        <w:rPr>
          <w:noProof/>
        </w:rPr>
        <w:fldChar w:fldCharType="separate"/>
      </w:r>
      <w:r>
        <w:rPr>
          <w:noProof/>
        </w:rPr>
        <w:t>22</w:t>
      </w:r>
      <w:r>
        <w:rPr>
          <w:noProof/>
        </w:rPr>
        <w:fldChar w:fldCharType="end"/>
      </w:r>
    </w:p>
    <w:p w14:paraId="03BBA10E" w14:textId="1331A148" w:rsidR="000758D0" w:rsidRDefault="000758D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_Toc170275747 \h </w:instrText>
      </w:r>
      <w:r>
        <w:rPr>
          <w:noProof/>
        </w:rPr>
      </w:r>
      <w:r>
        <w:rPr>
          <w:noProof/>
        </w:rPr>
        <w:fldChar w:fldCharType="separate"/>
      </w:r>
      <w:r>
        <w:rPr>
          <w:noProof/>
        </w:rPr>
        <w:t>22</w:t>
      </w:r>
      <w:r>
        <w:rPr>
          <w:noProof/>
        </w:rPr>
        <w:fldChar w:fldCharType="end"/>
      </w:r>
    </w:p>
    <w:p w14:paraId="501E5A58" w14:textId="49324F7A"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_Toc170275748 \h </w:instrText>
      </w:r>
      <w:r>
        <w:rPr>
          <w:noProof/>
        </w:rPr>
      </w:r>
      <w:r>
        <w:rPr>
          <w:noProof/>
        </w:rPr>
        <w:fldChar w:fldCharType="separate"/>
      </w:r>
      <w:r>
        <w:rPr>
          <w:noProof/>
        </w:rPr>
        <w:t>22</w:t>
      </w:r>
      <w:r>
        <w:rPr>
          <w:noProof/>
        </w:rPr>
        <w:fldChar w:fldCharType="end"/>
      </w:r>
    </w:p>
    <w:p w14:paraId="377CCE04" w14:textId="70E9EF0D"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_Toc170275749 \h </w:instrText>
      </w:r>
      <w:r>
        <w:rPr>
          <w:noProof/>
        </w:rPr>
      </w:r>
      <w:r>
        <w:rPr>
          <w:noProof/>
        </w:rPr>
        <w:fldChar w:fldCharType="separate"/>
      </w:r>
      <w:r>
        <w:rPr>
          <w:noProof/>
        </w:rPr>
        <w:t>22</w:t>
      </w:r>
      <w:r>
        <w:rPr>
          <w:noProof/>
        </w:rPr>
        <w:fldChar w:fldCharType="end"/>
      </w:r>
    </w:p>
    <w:p w14:paraId="49F84672" w14:textId="1637A7B1"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_Toc170275750 \h </w:instrText>
      </w:r>
      <w:r>
        <w:rPr>
          <w:noProof/>
        </w:rPr>
      </w:r>
      <w:r>
        <w:rPr>
          <w:noProof/>
        </w:rPr>
        <w:fldChar w:fldCharType="separate"/>
      </w:r>
      <w:r>
        <w:rPr>
          <w:noProof/>
        </w:rPr>
        <w:t>22</w:t>
      </w:r>
      <w:r>
        <w:rPr>
          <w:noProof/>
        </w:rPr>
        <w:fldChar w:fldCharType="end"/>
      </w:r>
    </w:p>
    <w:p w14:paraId="54B358D5" w14:textId="1CC1A17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_Toc170275751 \h </w:instrText>
      </w:r>
      <w:r>
        <w:rPr>
          <w:noProof/>
        </w:rPr>
      </w:r>
      <w:r>
        <w:rPr>
          <w:noProof/>
        </w:rPr>
        <w:fldChar w:fldCharType="separate"/>
      </w:r>
      <w:r>
        <w:rPr>
          <w:noProof/>
        </w:rPr>
        <w:t>22</w:t>
      </w:r>
      <w:r>
        <w:rPr>
          <w:noProof/>
        </w:rPr>
        <w:fldChar w:fldCharType="end"/>
      </w:r>
    </w:p>
    <w:p w14:paraId="7F63BFE9" w14:textId="40C002A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_Toc170275752 \h </w:instrText>
      </w:r>
      <w:r>
        <w:rPr>
          <w:noProof/>
        </w:rPr>
      </w:r>
      <w:r>
        <w:rPr>
          <w:noProof/>
        </w:rPr>
        <w:fldChar w:fldCharType="separate"/>
      </w:r>
      <w:r>
        <w:rPr>
          <w:noProof/>
        </w:rPr>
        <w:t>22</w:t>
      </w:r>
      <w:r>
        <w:rPr>
          <w:noProof/>
        </w:rPr>
        <w:fldChar w:fldCharType="end"/>
      </w:r>
    </w:p>
    <w:p w14:paraId="30C65A5C" w14:textId="7EB40A3D"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_Toc170275753 \h </w:instrText>
      </w:r>
      <w:r>
        <w:rPr>
          <w:noProof/>
        </w:rPr>
      </w:r>
      <w:r>
        <w:rPr>
          <w:noProof/>
        </w:rPr>
        <w:fldChar w:fldCharType="separate"/>
      </w:r>
      <w:r>
        <w:rPr>
          <w:noProof/>
        </w:rPr>
        <w:t>22</w:t>
      </w:r>
      <w:r>
        <w:rPr>
          <w:noProof/>
        </w:rPr>
        <w:fldChar w:fldCharType="end"/>
      </w:r>
    </w:p>
    <w:p w14:paraId="44855A0E" w14:textId="4AD8F868"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_Toc170275754 \h </w:instrText>
      </w:r>
      <w:r>
        <w:rPr>
          <w:noProof/>
        </w:rPr>
      </w:r>
      <w:r>
        <w:rPr>
          <w:noProof/>
        </w:rPr>
        <w:fldChar w:fldCharType="separate"/>
      </w:r>
      <w:r>
        <w:rPr>
          <w:noProof/>
        </w:rPr>
        <w:t>23</w:t>
      </w:r>
      <w:r>
        <w:rPr>
          <w:noProof/>
        </w:rPr>
        <w:fldChar w:fldCharType="end"/>
      </w:r>
    </w:p>
    <w:p w14:paraId="4ADCB4BC" w14:textId="46BA283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_Toc170275755 \h </w:instrText>
      </w:r>
      <w:r>
        <w:rPr>
          <w:noProof/>
        </w:rPr>
      </w:r>
      <w:r>
        <w:rPr>
          <w:noProof/>
        </w:rPr>
        <w:fldChar w:fldCharType="separate"/>
      </w:r>
      <w:r>
        <w:rPr>
          <w:noProof/>
        </w:rPr>
        <w:t>23</w:t>
      </w:r>
      <w:r>
        <w:rPr>
          <w:noProof/>
        </w:rPr>
        <w:fldChar w:fldCharType="end"/>
      </w:r>
    </w:p>
    <w:p w14:paraId="100E6E7C" w14:textId="1678F2C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_Toc170275756 \h </w:instrText>
      </w:r>
      <w:r>
        <w:rPr>
          <w:noProof/>
        </w:rPr>
      </w:r>
      <w:r>
        <w:rPr>
          <w:noProof/>
        </w:rPr>
        <w:fldChar w:fldCharType="separate"/>
      </w:r>
      <w:r>
        <w:rPr>
          <w:noProof/>
        </w:rPr>
        <w:t>23</w:t>
      </w:r>
      <w:r>
        <w:rPr>
          <w:noProof/>
        </w:rPr>
        <w:fldChar w:fldCharType="end"/>
      </w:r>
    </w:p>
    <w:p w14:paraId="14B14AE4" w14:textId="0945E5A6"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_Toc170275757 \h </w:instrText>
      </w:r>
      <w:r>
        <w:rPr>
          <w:noProof/>
        </w:rPr>
      </w:r>
      <w:r>
        <w:rPr>
          <w:noProof/>
        </w:rPr>
        <w:fldChar w:fldCharType="separate"/>
      </w:r>
      <w:r>
        <w:rPr>
          <w:noProof/>
        </w:rPr>
        <w:t>23</w:t>
      </w:r>
      <w:r>
        <w:rPr>
          <w:noProof/>
        </w:rPr>
        <w:fldChar w:fldCharType="end"/>
      </w:r>
    </w:p>
    <w:p w14:paraId="7092B703" w14:textId="67D2F71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_Toc170275758 \h </w:instrText>
      </w:r>
      <w:r>
        <w:rPr>
          <w:noProof/>
        </w:rPr>
      </w:r>
      <w:r>
        <w:rPr>
          <w:noProof/>
        </w:rPr>
        <w:fldChar w:fldCharType="separate"/>
      </w:r>
      <w:r>
        <w:rPr>
          <w:noProof/>
        </w:rPr>
        <w:t>23</w:t>
      </w:r>
      <w:r>
        <w:rPr>
          <w:noProof/>
        </w:rPr>
        <w:fldChar w:fldCharType="end"/>
      </w:r>
    </w:p>
    <w:p w14:paraId="4783D20B" w14:textId="3AF20E05"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_Toc170275759 \h </w:instrText>
      </w:r>
      <w:r>
        <w:rPr>
          <w:noProof/>
        </w:rPr>
      </w:r>
      <w:r>
        <w:rPr>
          <w:noProof/>
        </w:rPr>
        <w:fldChar w:fldCharType="separate"/>
      </w:r>
      <w:r>
        <w:rPr>
          <w:noProof/>
        </w:rPr>
        <w:t>23</w:t>
      </w:r>
      <w:r>
        <w:rPr>
          <w:noProof/>
        </w:rPr>
        <w:fldChar w:fldCharType="end"/>
      </w:r>
    </w:p>
    <w:p w14:paraId="271DD5D3" w14:textId="6D82DF2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_Toc170275760 \h </w:instrText>
      </w:r>
      <w:r>
        <w:rPr>
          <w:noProof/>
        </w:rPr>
      </w:r>
      <w:r>
        <w:rPr>
          <w:noProof/>
        </w:rPr>
        <w:fldChar w:fldCharType="separate"/>
      </w:r>
      <w:r>
        <w:rPr>
          <w:noProof/>
        </w:rPr>
        <w:t>24</w:t>
      </w:r>
      <w:r>
        <w:rPr>
          <w:noProof/>
        </w:rPr>
        <w:fldChar w:fldCharType="end"/>
      </w:r>
    </w:p>
    <w:p w14:paraId="3EA0D3B9" w14:textId="11CAAD5A"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_Toc170275761 \h </w:instrText>
      </w:r>
      <w:r>
        <w:rPr>
          <w:noProof/>
        </w:rPr>
      </w:r>
      <w:r>
        <w:rPr>
          <w:noProof/>
        </w:rPr>
        <w:fldChar w:fldCharType="separate"/>
      </w:r>
      <w:r>
        <w:rPr>
          <w:noProof/>
        </w:rPr>
        <w:t>24</w:t>
      </w:r>
      <w:r>
        <w:rPr>
          <w:noProof/>
        </w:rPr>
        <w:fldChar w:fldCharType="end"/>
      </w:r>
    </w:p>
    <w:p w14:paraId="3AE73267" w14:textId="55A65F5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_Toc170275762 \h </w:instrText>
      </w:r>
      <w:r>
        <w:rPr>
          <w:noProof/>
        </w:rPr>
      </w:r>
      <w:r>
        <w:rPr>
          <w:noProof/>
        </w:rPr>
        <w:fldChar w:fldCharType="separate"/>
      </w:r>
      <w:r>
        <w:rPr>
          <w:noProof/>
        </w:rPr>
        <w:t>25</w:t>
      </w:r>
      <w:r>
        <w:rPr>
          <w:noProof/>
        </w:rPr>
        <w:fldChar w:fldCharType="end"/>
      </w:r>
    </w:p>
    <w:p w14:paraId="52857D39" w14:textId="383C5FCE"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_Toc170275763 \h </w:instrText>
      </w:r>
      <w:r>
        <w:rPr>
          <w:noProof/>
        </w:rPr>
      </w:r>
      <w:r>
        <w:rPr>
          <w:noProof/>
        </w:rPr>
        <w:fldChar w:fldCharType="separate"/>
      </w:r>
      <w:r>
        <w:rPr>
          <w:noProof/>
        </w:rPr>
        <w:t>25</w:t>
      </w:r>
      <w:r>
        <w:rPr>
          <w:noProof/>
        </w:rPr>
        <w:fldChar w:fldCharType="end"/>
      </w:r>
    </w:p>
    <w:p w14:paraId="6621CB72" w14:textId="4EC3A339"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_Toc170275764 \h </w:instrText>
      </w:r>
      <w:r>
        <w:rPr>
          <w:noProof/>
        </w:rPr>
      </w:r>
      <w:r>
        <w:rPr>
          <w:noProof/>
        </w:rPr>
        <w:fldChar w:fldCharType="separate"/>
      </w:r>
      <w:r>
        <w:rPr>
          <w:noProof/>
        </w:rPr>
        <w:t>25</w:t>
      </w:r>
      <w:r>
        <w:rPr>
          <w:noProof/>
        </w:rPr>
        <w:fldChar w:fldCharType="end"/>
      </w:r>
    </w:p>
    <w:p w14:paraId="3986C927" w14:textId="7C9CF849"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_Toc170275765 \h </w:instrText>
      </w:r>
      <w:r>
        <w:rPr>
          <w:noProof/>
        </w:rPr>
      </w:r>
      <w:r>
        <w:rPr>
          <w:noProof/>
        </w:rPr>
        <w:fldChar w:fldCharType="separate"/>
      </w:r>
      <w:r>
        <w:rPr>
          <w:noProof/>
        </w:rPr>
        <w:t>25</w:t>
      </w:r>
      <w:r>
        <w:rPr>
          <w:noProof/>
        </w:rPr>
        <w:fldChar w:fldCharType="end"/>
      </w:r>
    </w:p>
    <w:p w14:paraId="02DFB6DC" w14:textId="2B98D65F"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Structured data types</w:t>
      </w:r>
      <w:r>
        <w:rPr>
          <w:noProof/>
        </w:rPr>
        <w:tab/>
      </w:r>
      <w:r>
        <w:rPr>
          <w:noProof/>
        </w:rPr>
        <w:fldChar w:fldCharType="begin" w:fldLock="1"/>
      </w:r>
      <w:r>
        <w:rPr>
          <w:noProof/>
        </w:rPr>
        <w:instrText xml:space="preserve"> PAGEREF _Toc170275766 \h </w:instrText>
      </w:r>
      <w:r>
        <w:rPr>
          <w:noProof/>
        </w:rPr>
      </w:r>
      <w:r>
        <w:rPr>
          <w:noProof/>
        </w:rPr>
        <w:fldChar w:fldCharType="separate"/>
      </w:r>
      <w:r>
        <w:rPr>
          <w:noProof/>
        </w:rPr>
        <w:t>26</w:t>
      </w:r>
      <w:r>
        <w:rPr>
          <w:noProof/>
        </w:rPr>
        <w:fldChar w:fldCharType="end"/>
      </w:r>
    </w:p>
    <w:p w14:paraId="5B76D9A8" w14:textId="47F58D60"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_Toc170275767 \h </w:instrText>
      </w:r>
      <w:r>
        <w:rPr>
          <w:noProof/>
        </w:rPr>
      </w:r>
      <w:r>
        <w:rPr>
          <w:noProof/>
        </w:rPr>
        <w:fldChar w:fldCharType="separate"/>
      </w:r>
      <w:r>
        <w:rPr>
          <w:noProof/>
        </w:rPr>
        <w:t>26</w:t>
      </w:r>
      <w:r>
        <w:rPr>
          <w:noProof/>
        </w:rPr>
        <w:fldChar w:fldCharType="end"/>
      </w:r>
    </w:p>
    <w:p w14:paraId="7988E3A9" w14:textId="5BBDAAB8"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_Toc170275768 \h </w:instrText>
      </w:r>
      <w:r>
        <w:rPr>
          <w:noProof/>
        </w:rPr>
      </w:r>
      <w:r>
        <w:rPr>
          <w:noProof/>
        </w:rPr>
        <w:fldChar w:fldCharType="separate"/>
      </w:r>
      <w:r>
        <w:rPr>
          <w:noProof/>
        </w:rPr>
        <w:t>26</w:t>
      </w:r>
      <w:r>
        <w:rPr>
          <w:noProof/>
        </w:rPr>
        <w:fldChar w:fldCharType="end"/>
      </w:r>
    </w:p>
    <w:p w14:paraId="1392D53D" w14:textId="7BCE9119"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_Toc170275769 \h </w:instrText>
      </w:r>
      <w:r>
        <w:rPr>
          <w:noProof/>
        </w:rPr>
      </w:r>
      <w:r>
        <w:rPr>
          <w:noProof/>
        </w:rPr>
        <w:fldChar w:fldCharType="separate"/>
      </w:r>
      <w:r>
        <w:rPr>
          <w:noProof/>
        </w:rPr>
        <w:t>27</w:t>
      </w:r>
      <w:r>
        <w:rPr>
          <w:noProof/>
        </w:rPr>
        <w:fldChar w:fldCharType="end"/>
      </w:r>
    </w:p>
    <w:p w14:paraId="030B4EF8" w14:textId="6F70D331"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_Toc170275770 \h </w:instrText>
      </w:r>
      <w:r>
        <w:rPr>
          <w:noProof/>
        </w:rPr>
      </w:r>
      <w:r>
        <w:rPr>
          <w:noProof/>
        </w:rPr>
        <w:fldChar w:fldCharType="separate"/>
      </w:r>
      <w:r>
        <w:rPr>
          <w:noProof/>
        </w:rPr>
        <w:t>28</w:t>
      </w:r>
      <w:r>
        <w:rPr>
          <w:noProof/>
        </w:rPr>
        <w:fldChar w:fldCharType="end"/>
      </w:r>
    </w:p>
    <w:p w14:paraId="63E13059" w14:textId="12B8688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_Toc170275771 \h </w:instrText>
      </w:r>
      <w:r>
        <w:rPr>
          <w:noProof/>
        </w:rPr>
      </w:r>
      <w:r>
        <w:rPr>
          <w:noProof/>
        </w:rPr>
        <w:fldChar w:fldCharType="separate"/>
      </w:r>
      <w:r>
        <w:rPr>
          <w:noProof/>
        </w:rPr>
        <w:t>28</w:t>
      </w:r>
      <w:r>
        <w:rPr>
          <w:noProof/>
        </w:rPr>
        <w:fldChar w:fldCharType="end"/>
      </w:r>
    </w:p>
    <w:p w14:paraId="51089F46" w14:textId="6F142294"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F297C">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_Toc170275772 \h </w:instrText>
      </w:r>
      <w:r>
        <w:rPr>
          <w:noProof/>
        </w:rPr>
      </w:r>
      <w:r>
        <w:rPr>
          <w:noProof/>
        </w:rPr>
        <w:fldChar w:fldCharType="separate"/>
      </w:r>
      <w:r>
        <w:rPr>
          <w:noProof/>
        </w:rPr>
        <w:t>29</w:t>
      </w:r>
      <w:r>
        <w:rPr>
          <w:noProof/>
        </w:rPr>
        <w:fldChar w:fldCharType="end"/>
      </w:r>
    </w:p>
    <w:p w14:paraId="52D32236" w14:textId="3A03C1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sidRPr="005F297C">
        <w:rPr>
          <w:rFonts w:eastAsiaTheme="minorEastAsia"/>
          <w:noProof/>
          <w:lang w:eastAsia="zh-CN"/>
        </w:rPr>
        <w:t>s</w:t>
      </w:r>
      <w:r>
        <w:rPr>
          <w:noProof/>
        </w:rPr>
        <w:t>6.2.6.2.</w:t>
      </w:r>
      <w:r w:rsidRPr="005F297C">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_Toc170275773 \h </w:instrText>
      </w:r>
      <w:r>
        <w:rPr>
          <w:noProof/>
        </w:rPr>
      </w:r>
      <w:r>
        <w:rPr>
          <w:noProof/>
        </w:rPr>
        <w:fldChar w:fldCharType="separate"/>
      </w:r>
      <w:r>
        <w:rPr>
          <w:noProof/>
        </w:rPr>
        <w:t>29</w:t>
      </w:r>
      <w:r>
        <w:rPr>
          <w:noProof/>
        </w:rPr>
        <w:fldChar w:fldCharType="end"/>
      </w:r>
    </w:p>
    <w:p w14:paraId="08D44D09" w14:textId="3466AFC7"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F297C">
        <w:rPr>
          <w:noProof/>
          <w:lang w:val="en-US"/>
        </w:rPr>
        <w:t>Simple data types and enumerations</w:t>
      </w:r>
      <w:r>
        <w:rPr>
          <w:noProof/>
        </w:rPr>
        <w:tab/>
      </w:r>
      <w:r>
        <w:rPr>
          <w:noProof/>
        </w:rPr>
        <w:fldChar w:fldCharType="begin" w:fldLock="1"/>
      </w:r>
      <w:r>
        <w:rPr>
          <w:noProof/>
        </w:rPr>
        <w:instrText xml:space="preserve"> PAGEREF _Toc170275774 \h </w:instrText>
      </w:r>
      <w:r>
        <w:rPr>
          <w:noProof/>
        </w:rPr>
      </w:r>
      <w:r>
        <w:rPr>
          <w:noProof/>
        </w:rPr>
        <w:fldChar w:fldCharType="separate"/>
      </w:r>
      <w:r>
        <w:rPr>
          <w:noProof/>
        </w:rPr>
        <w:t>30</w:t>
      </w:r>
      <w:r>
        <w:rPr>
          <w:noProof/>
        </w:rPr>
        <w:fldChar w:fldCharType="end"/>
      </w:r>
    </w:p>
    <w:p w14:paraId="539BF676" w14:textId="50D76036"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_Toc170275775 \h </w:instrText>
      </w:r>
      <w:r>
        <w:rPr>
          <w:noProof/>
        </w:rPr>
      </w:r>
      <w:r>
        <w:rPr>
          <w:noProof/>
        </w:rPr>
        <w:fldChar w:fldCharType="separate"/>
      </w:r>
      <w:r>
        <w:rPr>
          <w:noProof/>
        </w:rPr>
        <w:t>30</w:t>
      </w:r>
      <w:r>
        <w:rPr>
          <w:noProof/>
        </w:rPr>
        <w:fldChar w:fldCharType="end"/>
      </w:r>
    </w:p>
    <w:p w14:paraId="214ADC71" w14:textId="40602C0F"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_Toc170275776 \h </w:instrText>
      </w:r>
      <w:r>
        <w:rPr>
          <w:noProof/>
        </w:rPr>
      </w:r>
      <w:r>
        <w:rPr>
          <w:noProof/>
        </w:rPr>
        <w:fldChar w:fldCharType="separate"/>
      </w:r>
      <w:r>
        <w:rPr>
          <w:noProof/>
        </w:rPr>
        <w:t>30</w:t>
      </w:r>
      <w:r>
        <w:rPr>
          <w:noProof/>
        </w:rPr>
        <w:fldChar w:fldCharType="end"/>
      </w:r>
    </w:p>
    <w:p w14:paraId="4FF7B125" w14:textId="4AFAD6EB"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_Toc170275777 \h </w:instrText>
      </w:r>
      <w:r>
        <w:rPr>
          <w:noProof/>
        </w:rPr>
      </w:r>
      <w:r>
        <w:rPr>
          <w:noProof/>
        </w:rPr>
        <w:fldChar w:fldCharType="separate"/>
      </w:r>
      <w:r>
        <w:rPr>
          <w:noProof/>
        </w:rPr>
        <w:t>30</w:t>
      </w:r>
      <w:r>
        <w:rPr>
          <w:noProof/>
        </w:rPr>
        <w:fldChar w:fldCharType="end"/>
      </w:r>
    </w:p>
    <w:p w14:paraId="6C53A6F7" w14:textId="3B4D0BFE" w:rsidR="000758D0" w:rsidRDefault="000758D0">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F297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_Toc170275778 \h </w:instrText>
      </w:r>
      <w:r>
        <w:rPr>
          <w:noProof/>
        </w:rPr>
      </w:r>
      <w:r>
        <w:rPr>
          <w:noProof/>
        </w:rPr>
        <w:fldChar w:fldCharType="separate"/>
      </w:r>
      <w:r>
        <w:rPr>
          <w:noProof/>
        </w:rPr>
        <w:t>30</w:t>
      </w:r>
      <w:r>
        <w:rPr>
          <w:noProof/>
        </w:rPr>
        <w:fldChar w:fldCharType="end"/>
      </w:r>
    </w:p>
    <w:p w14:paraId="6039395B" w14:textId="6EFD8F2D"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sidRPr="005F297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_Toc170275779 \h </w:instrText>
      </w:r>
      <w:r>
        <w:rPr>
          <w:noProof/>
        </w:rPr>
      </w:r>
      <w:r>
        <w:rPr>
          <w:noProof/>
        </w:rPr>
        <w:fldChar w:fldCharType="separate"/>
      </w:r>
      <w:r>
        <w:rPr>
          <w:noProof/>
        </w:rPr>
        <w:t>30</w:t>
      </w:r>
      <w:r>
        <w:rPr>
          <w:noProof/>
        </w:rPr>
        <w:fldChar w:fldCharType="end"/>
      </w:r>
    </w:p>
    <w:p w14:paraId="0E5A39FE" w14:textId="1CC8002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_Toc170275780 \h </w:instrText>
      </w:r>
      <w:r>
        <w:rPr>
          <w:noProof/>
        </w:rPr>
      </w:r>
      <w:r>
        <w:rPr>
          <w:noProof/>
        </w:rPr>
        <w:fldChar w:fldCharType="separate"/>
      </w:r>
      <w:r>
        <w:rPr>
          <w:noProof/>
        </w:rPr>
        <w:t>30</w:t>
      </w:r>
      <w:r>
        <w:rPr>
          <w:noProof/>
        </w:rPr>
        <w:fldChar w:fldCharType="end"/>
      </w:r>
    </w:p>
    <w:p w14:paraId="366F8843" w14:textId="6A84F2BC"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_Toc170275781 \h </w:instrText>
      </w:r>
      <w:r>
        <w:rPr>
          <w:noProof/>
        </w:rPr>
      </w:r>
      <w:r>
        <w:rPr>
          <w:noProof/>
        </w:rPr>
        <w:fldChar w:fldCharType="separate"/>
      </w:r>
      <w:r>
        <w:rPr>
          <w:noProof/>
        </w:rPr>
        <w:t>31</w:t>
      </w:r>
      <w:r>
        <w:rPr>
          <w:noProof/>
        </w:rPr>
        <w:fldChar w:fldCharType="end"/>
      </w:r>
    </w:p>
    <w:p w14:paraId="6FCB34A6" w14:textId="267D0C5B"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_Toc170275782 \h </w:instrText>
      </w:r>
      <w:r>
        <w:rPr>
          <w:noProof/>
        </w:rPr>
      </w:r>
      <w:r>
        <w:rPr>
          <w:noProof/>
        </w:rPr>
        <w:fldChar w:fldCharType="separate"/>
      </w:r>
      <w:r>
        <w:rPr>
          <w:noProof/>
        </w:rPr>
        <w:t>31</w:t>
      </w:r>
      <w:r>
        <w:rPr>
          <w:noProof/>
        </w:rPr>
        <w:fldChar w:fldCharType="end"/>
      </w:r>
    </w:p>
    <w:p w14:paraId="61AFBAFD" w14:textId="6509FB52"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_Toc170275783 \h </w:instrText>
      </w:r>
      <w:r>
        <w:rPr>
          <w:noProof/>
        </w:rPr>
      </w:r>
      <w:r>
        <w:rPr>
          <w:noProof/>
        </w:rPr>
        <w:fldChar w:fldCharType="separate"/>
      </w:r>
      <w:r>
        <w:rPr>
          <w:noProof/>
        </w:rPr>
        <w:t>31</w:t>
      </w:r>
      <w:r>
        <w:rPr>
          <w:noProof/>
        </w:rPr>
        <w:fldChar w:fldCharType="end"/>
      </w:r>
    </w:p>
    <w:p w14:paraId="2DA57153" w14:textId="07DEF0A0" w:rsidR="000758D0" w:rsidRDefault="000758D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_Toc170275784 \h </w:instrText>
      </w:r>
      <w:r>
        <w:rPr>
          <w:noProof/>
        </w:rPr>
      </w:r>
      <w:r>
        <w:rPr>
          <w:noProof/>
        </w:rPr>
        <w:fldChar w:fldCharType="separate"/>
      </w:r>
      <w:r>
        <w:rPr>
          <w:noProof/>
        </w:rPr>
        <w:t>31</w:t>
      </w:r>
      <w:r>
        <w:rPr>
          <w:noProof/>
        </w:rPr>
        <w:fldChar w:fldCharType="end"/>
      </w:r>
    </w:p>
    <w:p w14:paraId="3EF948D5" w14:textId="7033CF62"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_Toc170275785 \h </w:instrText>
      </w:r>
      <w:r>
        <w:rPr>
          <w:noProof/>
        </w:rPr>
      </w:r>
      <w:r>
        <w:rPr>
          <w:noProof/>
        </w:rPr>
        <w:fldChar w:fldCharType="separate"/>
      </w:r>
      <w:r>
        <w:rPr>
          <w:noProof/>
        </w:rPr>
        <w:t>31</w:t>
      </w:r>
      <w:r>
        <w:rPr>
          <w:noProof/>
        </w:rPr>
        <w:fldChar w:fldCharType="end"/>
      </w:r>
    </w:p>
    <w:p w14:paraId="7C6BD862" w14:textId="709F6E44"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_Toc170275786 \h </w:instrText>
      </w:r>
      <w:r>
        <w:rPr>
          <w:noProof/>
        </w:rPr>
      </w:r>
      <w:r>
        <w:rPr>
          <w:noProof/>
        </w:rPr>
        <w:fldChar w:fldCharType="separate"/>
      </w:r>
      <w:r>
        <w:rPr>
          <w:noProof/>
        </w:rPr>
        <w:t>31</w:t>
      </w:r>
      <w:r>
        <w:rPr>
          <w:noProof/>
        </w:rPr>
        <w:fldChar w:fldCharType="end"/>
      </w:r>
    </w:p>
    <w:p w14:paraId="505932F8" w14:textId="35F4D380" w:rsidR="000758D0" w:rsidRDefault="000758D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_Toc170275787 \h </w:instrText>
      </w:r>
      <w:r>
        <w:rPr>
          <w:noProof/>
        </w:rPr>
      </w:r>
      <w:r>
        <w:rPr>
          <w:noProof/>
        </w:rPr>
        <w:fldChar w:fldCharType="separate"/>
      </w:r>
      <w:r>
        <w:rPr>
          <w:noProof/>
        </w:rPr>
        <w:t>31</w:t>
      </w:r>
      <w:r>
        <w:rPr>
          <w:noProof/>
        </w:rPr>
        <w:fldChar w:fldCharType="end"/>
      </w:r>
    </w:p>
    <w:p w14:paraId="0905283E" w14:textId="06E6E7B9"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_Toc170275788 \h </w:instrText>
      </w:r>
      <w:r>
        <w:rPr>
          <w:noProof/>
        </w:rPr>
      </w:r>
      <w:r>
        <w:rPr>
          <w:noProof/>
        </w:rPr>
        <w:fldChar w:fldCharType="separate"/>
      </w:r>
      <w:r>
        <w:rPr>
          <w:noProof/>
        </w:rPr>
        <w:t>33</w:t>
      </w:r>
      <w:r>
        <w:rPr>
          <w:noProof/>
        </w:rPr>
        <w:fldChar w:fldCharType="end"/>
      </w:r>
    </w:p>
    <w:p w14:paraId="25E58554" w14:textId="7CF9DBD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_Toc170275789 \h </w:instrText>
      </w:r>
      <w:r>
        <w:rPr>
          <w:noProof/>
        </w:rPr>
      </w:r>
      <w:r>
        <w:rPr>
          <w:noProof/>
        </w:rPr>
        <w:fldChar w:fldCharType="separate"/>
      </w:r>
      <w:r>
        <w:rPr>
          <w:noProof/>
        </w:rPr>
        <w:t>33</w:t>
      </w:r>
      <w:r>
        <w:rPr>
          <w:noProof/>
        </w:rPr>
        <w:fldChar w:fldCharType="end"/>
      </w:r>
    </w:p>
    <w:p w14:paraId="7138A0D5" w14:textId="6EC6519B"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_Toc170275790 \h </w:instrText>
      </w:r>
      <w:r>
        <w:rPr>
          <w:noProof/>
        </w:rPr>
      </w:r>
      <w:r>
        <w:rPr>
          <w:noProof/>
        </w:rPr>
        <w:fldChar w:fldCharType="separate"/>
      </w:r>
      <w:r>
        <w:rPr>
          <w:noProof/>
        </w:rPr>
        <w:t>33</w:t>
      </w:r>
      <w:r>
        <w:rPr>
          <w:noProof/>
        </w:rPr>
        <w:fldChar w:fldCharType="end"/>
      </w:r>
    </w:p>
    <w:p w14:paraId="247F09DC" w14:textId="6C358B6E" w:rsidR="000758D0" w:rsidRDefault="000758D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_Toc170275791 \h </w:instrText>
      </w:r>
      <w:r>
        <w:rPr>
          <w:noProof/>
        </w:rPr>
      </w:r>
      <w:r>
        <w:rPr>
          <w:noProof/>
        </w:rPr>
        <w:fldChar w:fldCharType="separate"/>
      </w:r>
      <w:r>
        <w:rPr>
          <w:noProof/>
        </w:rPr>
        <w:t>36</w:t>
      </w:r>
      <w:r>
        <w:rPr>
          <w:noProof/>
        </w:rPr>
        <w:fldChar w:fldCharType="end"/>
      </w:r>
    </w:p>
    <w:p w14:paraId="38AA07C7" w14:textId="338CBF14" w:rsidR="000758D0" w:rsidRDefault="000758D0" w:rsidP="000758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_Toc170275792 \h </w:instrText>
      </w:r>
      <w:r>
        <w:rPr>
          <w:noProof/>
        </w:rPr>
      </w:r>
      <w:r>
        <w:rPr>
          <w:noProof/>
        </w:rPr>
        <w:fldChar w:fldCharType="separate"/>
      </w:r>
      <w:r>
        <w:rPr>
          <w:noProof/>
        </w:rPr>
        <w:t>41</w:t>
      </w:r>
      <w:r>
        <w:rPr>
          <w:noProof/>
        </w:rPr>
        <w:fldChar w:fldCharType="end"/>
      </w:r>
    </w:p>
    <w:p w14:paraId="79B6A06A" w14:textId="6DF92260"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7027567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7027567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7027567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Heading1"/>
      </w:pPr>
      <w:bookmarkStart w:id="24" w:name="_Toc510696580"/>
      <w:bookmarkStart w:id="25" w:name="_Toc35971372"/>
      <w:bookmarkStart w:id="26" w:name="_Toc170275677"/>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170275678"/>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30" w:name="_Toc510696582"/>
      <w:bookmarkStart w:id="31" w:name="_Toc35971374"/>
      <w:bookmarkStart w:id="32" w:name="_Toc170275679"/>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1023AE29" w14:textId="3E27CC43" w:rsidR="007B3457" w:rsidRPr="007233B9" w:rsidRDefault="00042EA0" w:rsidP="007233B9">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170275680"/>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6" w:name="_Toc510696584"/>
      <w:bookmarkStart w:id="37" w:name="_Toc35971376"/>
      <w:bookmarkStart w:id="38" w:name="_Toc170275681"/>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5pt;height:65.5pt" o:ole="">
            <v:imagedata r:id="rId13" o:title=""/>
          </v:shape>
          <o:OLEObject Type="Embed" ProgID="Visio.Drawing.11" ShapeID="_x0000_i1027" DrawAspect="Content" ObjectID="_1780888677"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40" w:name="_Toc35971377"/>
      <w:bookmarkStart w:id="41" w:name="_Toc510696585"/>
      <w:bookmarkStart w:id="42" w:name="_Toc170275682"/>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170275683"/>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4" w:name="_Toc35971385"/>
      <w:bookmarkStart w:id="45" w:name="_Toc510696593"/>
      <w:bookmarkStart w:id="46" w:name="_Toc170275684"/>
      <w:r w:rsidRPr="009E4880">
        <w:t>5.2</w:t>
      </w:r>
      <w:r w:rsidRPr="009E4880">
        <w:tab/>
        <w:t>Nimsas_SessionEventControl Service</w:t>
      </w:r>
      <w:bookmarkEnd w:id="46"/>
    </w:p>
    <w:p w14:paraId="5B439F0E" w14:textId="77777777" w:rsidR="009E4880" w:rsidRPr="009E4880" w:rsidRDefault="009E4880" w:rsidP="007C500A">
      <w:pPr>
        <w:pStyle w:val="Heading3"/>
      </w:pPr>
      <w:bookmarkStart w:id="47" w:name="_Toc170275685"/>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8" w:name="_Toc170275686"/>
      <w:r w:rsidRPr="009E4880">
        <w:t>5.2.2</w:t>
      </w:r>
      <w:r w:rsidRPr="009E4880">
        <w:tab/>
        <w:t>Service Operations</w:t>
      </w:r>
      <w:bookmarkEnd w:id="48"/>
    </w:p>
    <w:p w14:paraId="54469F35" w14:textId="77777777" w:rsidR="009E4880" w:rsidRPr="009E4880" w:rsidRDefault="009E4880" w:rsidP="007C500A">
      <w:pPr>
        <w:pStyle w:val="Heading4"/>
      </w:pPr>
      <w:bookmarkStart w:id="49" w:name="_Toc170275687"/>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1" w:name="_Toc170275688"/>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2" w:name="_Toc170275689"/>
      <w:bookmarkEnd w:id="50"/>
      <w:r w:rsidRPr="009E4880">
        <w:t>5.2.2.2</w:t>
      </w:r>
      <w:r w:rsidRPr="009E4880">
        <w:tab/>
        <w:t>Notify</w:t>
      </w:r>
      <w:bookmarkEnd w:id="52"/>
    </w:p>
    <w:p w14:paraId="55C426AB" w14:textId="77777777" w:rsidR="009E4880" w:rsidRPr="009E4880" w:rsidRDefault="009E4880" w:rsidP="007C500A">
      <w:pPr>
        <w:pStyle w:val="Heading5"/>
      </w:pPr>
      <w:bookmarkStart w:id="53" w:name="_Toc170275690"/>
      <w:r w:rsidRPr="009E4880">
        <w:t>5.2.2.2.1</w:t>
      </w:r>
      <w:r w:rsidRPr="009E4880">
        <w:tab/>
        <w:t>General</w:t>
      </w:r>
      <w:bookmarkEnd w:id="53"/>
    </w:p>
    <w:p w14:paraId="610C500D" w14:textId="6A7C1582"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4" w:name="_Toc35971387"/>
      <w:bookmarkStart w:id="55" w:name="_Toc510696595"/>
      <w:bookmarkStart w:id="56" w:name="_Toc170275691"/>
      <w:bookmarkEnd w:id="44"/>
      <w:bookmarkEnd w:id="45"/>
      <w:r w:rsidRPr="00B910B8">
        <w:t>5.2.2.2.2</w:t>
      </w:r>
      <w:r w:rsidRPr="00B910B8">
        <w:tab/>
        <w:t>Notification for Session Event</w:t>
      </w:r>
      <w:bookmarkEnd w:id="56"/>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pt" o:ole="">
            <v:imagedata r:id="rId15" o:title=""/>
          </v:shape>
          <o:OLEObject Type="Embed" ProgID="Visio.Drawing.15" ShapeID="_x0000_i1028" DrawAspect="Content" ObjectID="_1780888678"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1E7D034A" w:rsidR="00860335" w:rsidRPr="00B910B8" w:rsidRDefault="00860335" w:rsidP="00B910B8">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w:t>
      </w:r>
      <w:r w:rsidR="000A2AD1">
        <w:t>1</w:t>
      </w:r>
      <w:r w:rsidR="00E75A52" w:rsidRPr="00B910B8">
        <w:t>A</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7" w:name="_Toc170275692"/>
      <w:bookmarkEnd w:id="54"/>
      <w:bookmarkEnd w:id="55"/>
      <w:r w:rsidRPr="00577A16">
        <w:t>5.3</w:t>
      </w:r>
      <w:r w:rsidRPr="00577A16">
        <w:tab/>
        <w:t>Nimsas_MediaControl Service</w:t>
      </w:r>
      <w:bookmarkEnd w:id="57"/>
    </w:p>
    <w:p w14:paraId="34B073A6" w14:textId="77777777" w:rsidR="00577A16" w:rsidRPr="00577A16" w:rsidRDefault="00577A16" w:rsidP="007C500A">
      <w:pPr>
        <w:pStyle w:val="Heading3"/>
      </w:pPr>
      <w:bookmarkStart w:id="58" w:name="_Toc170275693"/>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9" w:name="_Toc170275694"/>
      <w:r w:rsidRPr="00577A16">
        <w:lastRenderedPageBreak/>
        <w:t>5.3.2</w:t>
      </w:r>
      <w:r w:rsidRPr="00577A16">
        <w:tab/>
        <w:t>Service Operations</w:t>
      </w:r>
      <w:bookmarkEnd w:id="59"/>
    </w:p>
    <w:p w14:paraId="6175CC75" w14:textId="77777777" w:rsidR="00577A16" w:rsidRPr="00577A16" w:rsidRDefault="00577A16" w:rsidP="007C500A">
      <w:pPr>
        <w:pStyle w:val="Heading4"/>
      </w:pPr>
      <w:bookmarkStart w:id="60" w:name="_Toc170275695"/>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Heading4"/>
      </w:pPr>
      <w:bookmarkStart w:id="62" w:name="_Toc170275696"/>
      <w:r w:rsidRPr="00577A16">
        <w:t>5.3.2.2</w:t>
      </w:r>
      <w:r w:rsidRPr="00577A16">
        <w:tab/>
        <w:t>MediaInstruction</w:t>
      </w:r>
      <w:bookmarkEnd w:id="62"/>
    </w:p>
    <w:p w14:paraId="55A4BD13" w14:textId="77777777" w:rsidR="00577A16" w:rsidRPr="00577A16" w:rsidRDefault="00577A16" w:rsidP="007C500A">
      <w:pPr>
        <w:pStyle w:val="Heading5"/>
      </w:pPr>
      <w:bookmarkStart w:id="63" w:name="_Toc170275697"/>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4" w:name="_Toc170275698"/>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78088867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lastRenderedPageBreak/>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5" w:name="_Toc35971389"/>
      <w:bookmarkStart w:id="66" w:name="_Toc510696597"/>
      <w:bookmarkStart w:id="67" w:name="_Toc170275699"/>
      <w:r>
        <w:t>6</w:t>
      </w:r>
      <w:r>
        <w:tab/>
        <w:t>API Definitions</w:t>
      </w:r>
      <w:bookmarkEnd w:id="65"/>
      <w:bookmarkEnd w:id="66"/>
      <w:bookmarkEnd w:id="67"/>
    </w:p>
    <w:p w14:paraId="6665A387" w14:textId="77777777" w:rsidR="00241C78" w:rsidRPr="00241C78" w:rsidRDefault="00241C78" w:rsidP="007C500A">
      <w:pPr>
        <w:pStyle w:val="Heading2"/>
      </w:pPr>
      <w:bookmarkStart w:id="68" w:name="_Toc82676355"/>
      <w:bookmarkStart w:id="69" w:name="_Toc130836126"/>
      <w:bookmarkStart w:id="70" w:name="_Toc35971398"/>
      <w:bookmarkStart w:id="71" w:name="_Toc510696607"/>
      <w:bookmarkStart w:id="72" w:name="_Toc170275700"/>
      <w:r w:rsidRPr="00241C78">
        <w:t>6.1</w:t>
      </w:r>
      <w:r w:rsidRPr="00241C78">
        <w:tab/>
        <w:t>Nimsas_SessionEventControl Service API</w:t>
      </w:r>
      <w:bookmarkEnd w:id="68"/>
      <w:bookmarkEnd w:id="69"/>
      <w:bookmarkEnd w:id="72"/>
    </w:p>
    <w:p w14:paraId="643F5612" w14:textId="77777777" w:rsidR="00241C78" w:rsidRPr="00241C78" w:rsidRDefault="00241C78" w:rsidP="007C500A">
      <w:pPr>
        <w:pStyle w:val="Heading3"/>
      </w:pPr>
      <w:bookmarkStart w:id="73" w:name="_Toc82676356"/>
      <w:bookmarkStart w:id="74" w:name="_Toc130836127"/>
      <w:bookmarkStart w:id="75" w:name="_Toc170275701"/>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6" w:name="_Toc82676357"/>
      <w:bookmarkStart w:id="77" w:name="_Toc130836128"/>
      <w:bookmarkStart w:id="78" w:name="_Toc170275702"/>
      <w:r w:rsidRPr="00241C78">
        <w:t>6.1.2</w:t>
      </w:r>
      <w:r w:rsidRPr="00241C78">
        <w:tab/>
        <w:t>Usage of HTTP</w:t>
      </w:r>
      <w:bookmarkEnd w:id="76"/>
      <w:bookmarkEnd w:id="77"/>
      <w:bookmarkEnd w:id="78"/>
    </w:p>
    <w:p w14:paraId="3D2DC3C3" w14:textId="77777777" w:rsidR="00241C78" w:rsidRPr="00241C78" w:rsidRDefault="00241C78" w:rsidP="007C500A">
      <w:pPr>
        <w:pStyle w:val="Heading4"/>
      </w:pPr>
      <w:bookmarkStart w:id="79" w:name="_Toc82676358"/>
      <w:bookmarkStart w:id="80" w:name="_Toc130836129"/>
      <w:bookmarkStart w:id="81" w:name="_Toc170275703"/>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2" w:name="_Toc82676359"/>
      <w:bookmarkStart w:id="83" w:name="_Toc130836130"/>
      <w:bookmarkStart w:id="84" w:name="_Toc170275704"/>
      <w:r w:rsidRPr="00241C78">
        <w:t>6.1.2.2</w:t>
      </w:r>
      <w:r w:rsidRPr="00241C78">
        <w:tab/>
        <w:t>HTTP standard headers</w:t>
      </w:r>
      <w:bookmarkEnd w:id="82"/>
      <w:bookmarkEnd w:id="83"/>
      <w:bookmarkEnd w:id="84"/>
    </w:p>
    <w:p w14:paraId="4B7C5CCD" w14:textId="77777777" w:rsidR="00241C78" w:rsidRPr="00241C78" w:rsidRDefault="00241C78" w:rsidP="007C500A">
      <w:pPr>
        <w:pStyle w:val="Heading5"/>
      </w:pPr>
      <w:bookmarkStart w:id="85" w:name="_Toc82676360"/>
      <w:bookmarkStart w:id="86" w:name="_Toc130836131"/>
      <w:bookmarkStart w:id="87" w:name="_Toc170275705"/>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8" w:name="_Toc82676361"/>
      <w:bookmarkStart w:id="89" w:name="_Toc130836132"/>
      <w:bookmarkStart w:id="90" w:name="_Toc170275706"/>
      <w:r w:rsidRPr="00241C78">
        <w:lastRenderedPageBreak/>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1" w:name="_Toc82676362"/>
      <w:bookmarkStart w:id="92" w:name="_Toc130836133"/>
      <w:bookmarkStart w:id="93" w:name="_Toc170275707"/>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4" w:name="_Toc170275708"/>
      <w:r>
        <w:t>6.1.3</w:t>
      </w:r>
      <w:r>
        <w:tab/>
        <w:t>Resources</w:t>
      </w:r>
      <w:bookmarkEnd w:id="70"/>
      <w:bookmarkEnd w:id="71"/>
      <w:bookmarkEnd w:id="94"/>
    </w:p>
    <w:p w14:paraId="29CC1792" w14:textId="77777777" w:rsidR="007B3457" w:rsidRDefault="00000000">
      <w:pPr>
        <w:pStyle w:val="Heading4"/>
      </w:pPr>
      <w:bookmarkStart w:id="95" w:name="_Toc510696608"/>
      <w:bookmarkStart w:id="96" w:name="_Toc35971399"/>
      <w:bookmarkStart w:id="97" w:name="_Toc510696609"/>
      <w:bookmarkStart w:id="98" w:name="_Toc35971400"/>
      <w:bookmarkStart w:id="99" w:name="_Toc170275709"/>
      <w:r>
        <w:t>6.1.3.1</w:t>
      </w:r>
      <w:r>
        <w:tab/>
        <w:t>Overview</w:t>
      </w:r>
      <w:bookmarkEnd w:id="95"/>
      <w:bookmarkEnd w:id="96"/>
      <w:bookmarkEnd w:id="99"/>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pt;height:95pt" o:ole="">
            <v:imagedata r:id="rId19" o:title=""/>
          </v:shape>
          <o:OLEObject Type="Embed" ProgID="Visio.Drawing.15" ShapeID="_x0000_i1030" DrawAspect="Content" ObjectID="_1780888680"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00" w:name="_Toc510696610"/>
      <w:bookmarkStart w:id="101" w:name="_Toc35971401"/>
      <w:bookmarkStart w:id="102" w:name="_Toc170275710"/>
      <w:bookmarkEnd w:id="97"/>
      <w:bookmarkEnd w:id="98"/>
      <w:r w:rsidRPr="00B910B8">
        <w:t>6.1.3.2</w:t>
      </w:r>
      <w:r w:rsidRPr="00B910B8">
        <w:tab/>
        <w:t>Resource: Session Event Subscriptions</w:t>
      </w:r>
      <w:bookmarkEnd w:id="102"/>
    </w:p>
    <w:p w14:paraId="3E133B16" w14:textId="77777777" w:rsidR="007B3457" w:rsidRDefault="00000000">
      <w:pPr>
        <w:pStyle w:val="Heading5"/>
      </w:pPr>
      <w:bookmarkStart w:id="103" w:name="_Toc170275711"/>
      <w:r>
        <w:t>6.1.3.2.1</w:t>
      </w:r>
      <w:r>
        <w:tab/>
        <w:t>Description</w:t>
      </w:r>
      <w:bookmarkEnd w:id="100"/>
      <w:bookmarkEnd w:id="101"/>
      <w:bookmarkEnd w:id="103"/>
    </w:p>
    <w:p w14:paraId="4AAC1B7D" w14:textId="77777777" w:rsidR="007B3457" w:rsidRDefault="00000000">
      <w:pPr>
        <w:pStyle w:val="Heading5"/>
      </w:pPr>
      <w:bookmarkStart w:id="104" w:name="_Toc35971402"/>
      <w:bookmarkStart w:id="105" w:name="_Toc35971403"/>
      <w:bookmarkStart w:id="106" w:name="_Toc510696612"/>
      <w:bookmarkStart w:id="107" w:name="_Toc170275712"/>
      <w:r>
        <w:t>6.1.3.2.2</w:t>
      </w:r>
      <w:r>
        <w:tab/>
        <w:t>Resource Definition</w:t>
      </w:r>
      <w:bookmarkEnd w:id="104"/>
      <w:bookmarkEnd w:id="107"/>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8" w:name="_Toc170275713"/>
      <w:r>
        <w:lastRenderedPageBreak/>
        <w:t>6.1.3.2.3</w:t>
      </w:r>
      <w:r>
        <w:tab/>
        <w:t>Resource Standard Methods</w:t>
      </w:r>
      <w:bookmarkEnd w:id="105"/>
      <w:bookmarkEnd w:id="106"/>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3" w:name="_Toc35971406"/>
      <w:bookmarkStart w:id="114" w:name="_Toc510696615"/>
      <w:bookmarkStart w:id="115" w:name="_Toc170275714"/>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Heading3"/>
      </w:pPr>
      <w:bookmarkStart w:id="116" w:name="_Toc510696622"/>
      <w:bookmarkStart w:id="117" w:name="_Toc35971413"/>
      <w:bookmarkStart w:id="118" w:name="_Toc170275715"/>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Heading3"/>
      </w:pPr>
      <w:bookmarkStart w:id="121" w:name="_Toc35971419"/>
      <w:bookmarkStart w:id="122" w:name="_Toc510696628"/>
      <w:bookmarkStart w:id="123" w:name="_Toc170275716"/>
      <w:bookmarkEnd w:id="119"/>
      <w:bookmarkEnd w:id="120"/>
      <w:r>
        <w:t>6.1.5</w:t>
      </w:r>
      <w:r>
        <w:tab/>
        <w:t>Notifications</w:t>
      </w:r>
      <w:bookmarkEnd w:id="121"/>
      <w:bookmarkEnd w:id="122"/>
      <w:bookmarkEnd w:id="123"/>
    </w:p>
    <w:p w14:paraId="0E2E9987" w14:textId="77777777" w:rsidR="007B3457" w:rsidRDefault="00000000">
      <w:pPr>
        <w:pStyle w:val="Heading4"/>
      </w:pPr>
      <w:bookmarkStart w:id="124" w:name="_Toc510696629"/>
      <w:bookmarkStart w:id="125" w:name="_Toc35971420"/>
      <w:bookmarkStart w:id="126" w:name="_Toc170275717"/>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9" w:name="_Toc35971421"/>
      <w:bookmarkStart w:id="130" w:name="_Toc170275718"/>
      <w:r w:rsidRPr="00B910B8">
        <w:t>6.1.5.2</w:t>
      </w:r>
      <w:r w:rsidRPr="00B910B8">
        <w:tab/>
        <w:t>Session Event Notification</w:t>
      </w:r>
      <w:bookmarkEnd w:id="130"/>
    </w:p>
    <w:p w14:paraId="1FDC3489" w14:textId="77777777" w:rsidR="00834179" w:rsidRPr="00B910B8" w:rsidRDefault="00834179" w:rsidP="00B910B8">
      <w:pPr>
        <w:pStyle w:val="Heading5"/>
      </w:pPr>
      <w:bookmarkStart w:id="131" w:name="_Toc170275719"/>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2" w:name="_Toc170275720"/>
      <w:r w:rsidRPr="00B910B8">
        <w:lastRenderedPageBreak/>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133" w:name="_Toc170275721"/>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4" w:name="_Toc35971427"/>
      <w:bookmarkStart w:id="135" w:name="_Toc170275722"/>
      <w:bookmarkEnd w:id="127"/>
      <w:bookmarkEnd w:id="129"/>
      <w:r>
        <w:t>6.1.6</w:t>
      </w:r>
      <w:r>
        <w:tab/>
        <w:t>Data Model</w:t>
      </w:r>
      <w:bookmarkEnd w:id="128"/>
      <w:bookmarkEnd w:id="134"/>
      <w:bookmarkEnd w:id="135"/>
    </w:p>
    <w:p w14:paraId="6E5F8636" w14:textId="77777777" w:rsidR="007B3457" w:rsidRDefault="00000000">
      <w:pPr>
        <w:pStyle w:val="Heading4"/>
      </w:pPr>
      <w:bookmarkStart w:id="136" w:name="_Toc510696633"/>
      <w:bookmarkStart w:id="137" w:name="_Toc35971428"/>
      <w:bookmarkStart w:id="138" w:name="_Toc35971429"/>
      <w:bookmarkStart w:id="139" w:name="_Toc510696634"/>
      <w:bookmarkStart w:id="140" w:name="_Toc170275723"/>
      <w:r>
        <w:t>6.1.6.1</w:t>
      </w:r>
      <w:r>
        <w:tab/>
        <w:t>General</w:t>
      </w:r>
      <w:bookmarkEnd w:id="136"/>
      <w:bookmarkEnd w:id="137"/>
      <w:bookmarkEnd w:id="140"/>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2" w:name="_Toc170275724"/>
      <w:r>
        <w:rPr>
          <w:lang w:val="en-US"/>
        </w:rPr>
        <w:t>6.1.6.2</w:t>
      </w:r>
      <w:r>
        <w:rPr>
          <w:lang w:val="en-US"/>
        </w:rPr>
        <w:tab/>
        <w:t>Structured data types</w:t>
      </w:r>
      <w:bookmarkEnd w:id="138"/>
      <w:bookmarkEnd w:id="139"/>
      <w:bookmarkEnd w:id="142"/>
    </w:p>
    <w:p w14:paraId="44E52C36" w14:textId="77777777" w:rsidR="007B3457" w:rsidRDefault="00000000">
      <w:pPr>
        <w:pStyle w:val="Heading5"/>
      </w:pPr>
      <w:bookmarkStart w:id="143" w:name="_Toc170275725"/>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4" w:name="_Toc510696636"/>
      <w:bookmarkStart w:id="145" w:name="_Toc35971431"/>
      <w:bookmarkStart w:id="146" w:name="_Toc170275726"/>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76F0E1AA"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t shall be contained when the attribute eventyType of the notificationEvent is "SESSION_ESTABLISHMENT_REQUEST".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77777777" w:rsidR="00242761" w:rsidRDefault="00242761" w:rsidP="00242761">
            <w:pPr>
              <w:pStyle w:val="TAL"/>
              <w:rPr>
                <w:lang w:eastAsia="zh-CN"/>
              </w:rPr>
            </w:pPr>
            <w:r>
              <w:rPr>
                <w:lang w:eastAsia="zh-CN"/>
              </w:rPr>
              <w:t>"MEDIA_CHANGE_SUCCESS", or</w:t>
            </w:r>
          </w:p>
          <w:p w14:paraId="79924F69" w14:textId="707DEB56" w:rsidR="00E14FBC" w:rsidRPr="00394925" w:rsidRDefault="00242761" w:rsidP="00242761">
            <w:pPr>
              <w:pStyle w:val="TAL"/>
            </w:pPr>
            <w:r>
              <w:rPr>
                <w:lang w:eastAsia="zh-CN"/>
              </w:rPr>
              <w:t>"MEDIA_CHANGE_FAILURE"</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Heading5"/>
      </w:pPr>
      <w:bookmarkStart w:id="147" w:name="_Toc510696637"/>
      <w:bookmarkStart w:id="148" w:name="_Toc35971432"/>
      <w:bookmarkStart w:id="149" w:name="_Toc170275727"/>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Heading5"/>
      </w:pPr>
      <w:bookmarkStart w:id="152" w:name="_Toc170275728"/>
      <w:r w:rsidRPr="00B910B8">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3" w:name="_Toc170275729"/>
      <w:r w:rsidRPr="00B910B8">
        <w:lastRenderedPageBreak/>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154" w:name="_Toc170275730"/>
      <w:r w:rsidRPr="00B910B8">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70275731"/>
      <w:r>
        <w:rPr>
          <w:lang w:val="en-US"/>
        </w:rPr>
        <w:t>6.1.6.3</w:t>
      </w:r>
      <w:r>
        <w:rPr>
          <w:lang w:val="en-US"/>
        </w:rPr>
        <w:tab/>
        <w:t>Simple data types and enumerations</w:t>
      </w:r>
      <w:bookmarkEnd w:id="150"/>
      <w:bookmarkEnd w:id="151"/>
      <w:bookmarkEnd w:id="155"/>
    </w:p>
    <w:p w14:paraId="5E7A8AA6" w14:textId="77777777" w:rsidR="007B3457" w:rsidRDefault="00000000">
      <w:pPr>
        <w:pStyle w:val="Heading5"/>
      </w:pPr>
      <w:bookmarkStart w:id="156" w:name="_Toc35971434"/>
      <w:bookmarkStart w:id="157" w:name="_Toc510696639"/>
      <w:bookmarkStart w:id="158" w:name="_Toc170275732"/>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70275733"/>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70275734"/>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70275735"/>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70275736"/>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70275737"/>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70275738"/>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70275739"/>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70275740"/>
      <w:r>
        <w:t>6.1.7</w:t>
      </w:r>
      <w:r>
        <w:tab/>
        <w:t>Error Handling</w:t>
      </w:r>
      <w:bookmarkEnd w:id="179"/>
      <w:bookmarkEnd w:id="180"/>
      <w:bookmarkEnd w:id="181"/>
    </w:p>
    <w:p w14:paraId="1D8F42F9" w14:textId="77777777" w:rsidR="007B3457" w:rsidRDefault="00000000">
      <w:pPr>
        <w:pStyle w:val="Heading4"/>
      </w:pPr>
      <w:bookmarkStart w:id="182" w:name="_Toc35971444"/>
      <w:bookmarkStart w:id="183" w:name="_Toc170275741"/>
      <w:r>
        <w:t>6.1.7.1</w:t>
      </w:r>
      <w:r>
        <w:tab/>
        <w:t>General</w:t>
      </w:r>
      <w:bookmarkEnd w:id="182"/>
      <w:bookmarkEnd w:id="18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184" w:name="_Toc35971445"/>
      <w:bookmarkStart w:id="185" w:name="_Toc170275742"/>
      <w:r>
        <w:t>6.1.7.2</w:t>
      </w:r>
      <w:r>
        <w:tab/>
        <w:t>Protocol Errors</w:t>
      </w:r>
      <w:bookmarkEnd w:id="184"/>
      <w:bookmarkEnd w:id="18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186" w:name="_Toc35971446"/>
      <w:bookmarkStart w:id="187" w:name="_Toc170275743"/>
      <w:r>
        <w:t>6.1.7.3</w:t>
      </w:r>
      <w:r>
        <w:tab/>
        <w:t>Application Errors</w:t>
      </w:r>
      <w:bookmarkEnd w:id="186"/>
      <w:bookmarkEnd w:id="18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70275744"/>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199" w:name="_Toc532994477"/>
      <w:bookmarkStart w:id="200" w:name="_Toc35971448"/>
      <w:bookmarkStart w:id="201" w:name="_Toc510696649"/>
      <w:bookmarkStart w:id="202" w:name="_Toc170275745"/>
      <w:r>
        <w:t>6.1.9</w:t>
      </w:r>
      <w:r>
        <w:tab/>
        <w:t>Security</w:t>
      </w:r>
      <w:bookmarkEnd w:id="199"/>
      <w:bookmarkEnd w:id="200"/>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4" w:name="_Toc146103776"/>
      <w:bookmarkStart w:id="205" w:name="_Toc151981335"/>
      <w:bookmarkStart w:id="206" w:name="_Toc170275746"/>
      <w:r w:rsidRPr="005562D7">
        <w:lastRenderedPageBreak/>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7" w:name="_Toc170275747"/>
      <w:r w:rsidRPr="00A77E58">
        <w:t>6.2</w:t>
      </w:r>
      <w:r w:rsidRPr="00A77E58">
        <w:tab/>
        <w:t>Nimsas_MediaControl Service API</w:t>
      </w:r>
      <w:bookmarkEnd w:id="207"/>
    </w:p>
    <w:p w14:paraId="4935B296" w14:textId="77777777" w:rsidR="00A77E58" w:rsidRPr="00A77E58" w:rsidRDefault="00A77E58" w:rsidP="007C500A">
      <w:pPr>
        <w:pStyle w:val="Heading3"/>
      </w:pPr>
      <w:bookmarkStart w:id="208" w:name="_Toc170275748"/>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9" w:name="_Toc170275749"/>
      <w:r w:rsidRPr="00A77E58">
        <w:t>6.2.2</w:t>
      </w:r>
      <w:r w:rsidRPr="00A77E58">
        <w:tab/>
        <w:t>Usage of HTTP</w:t>
      </w:r>
      <w:bookmarkEnd w:id="209"/>
    </w:p>
    <w:p w14:paraId="69031023" w14:textId="77777777" w:rsidR="00A77E58" w:rsidRPr="00A77E58" w:rsidRDefault="00A77E58" w:rsidP="007C500A">
      <w:pPr>
        <w:pStyle w:val="Heading4"/>
      </w:pPr>
      <w:bookmarkStart w:id="210" w:name="_Toc170275750"/>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11" w:name="_Toc170275751"/>
      <w:r w:rsidRPr="00A77E58">
        <w:t>6.2.2.2</w:t>
      </w:r>
      <w:r w:rsidRPr="00A77E58">
        <w:tab/>
        <w:t>HTTP standard headers</w:t>
      </w:r>
      <w:bookmarkEnd w:id="211"/>
    </w:p>
    <w:p w14:paraId="71D12CB6" w14:textId="77777777" w:rsidR="00A77E58" w:rsidRPr="00A77E58" w:rsidRDefault="00A77E58" w:rsidP="007C500A">
      <w:pPr>
        <w:pStyle w:val="Heading5"/>
      </w:pPr>
      <w:bookmarkStart w:id="212" w:name="_Toc170275752"/>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3" w:name="_Toc170275753"/>
      <w:r w:rsidRPr="00A77E58">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lastRenderedPageBreak/>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4" w:name="_Toc170275754"/>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5" w:name="_Toc170275755"/>
      <w:bookmarkEnd w:id="201"/>
      <w:bookmarkEnd w:id="203"/>
      <w:r>
        <w:t>6.2.3</w:t>
      </w:r>
      <w:r>
        <w:tab/>
        <w:t>Resources</w:t>
      </w:r>
      <w:bookmarkEnd w:id="215"/>
    </w:p>
    <w:p w14:paraId="296EF546" w14:textId="1B266AE3" w:rsidR="00F11E9C" w:rsidRDefault="00F11E9C" w:rsidP="00F11E9C">
      <w:pPr>
        <w:pStyle w:val="Heading4"/>
      </w:pPr>
      <w:bookmarkStart w:id="216" w:name="_Toc170275756"/>
      <w:r>
        <w:t>6.2.3.1</w:t>
      </w:r>
      <w:r>
        <w:tab/>
        <w:t>Overview</w:t>
      </w:r>
      <w:bookmarkEnd w:id="21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7pt;height:198.5pt" o:ole="">
            <v:imagedata r:id="rId21" o:title=""/>
          </v:shape>
          <o:OLEObject Type="Embed" ProgID="Visio.Drawing.15" ShapeID="_x0000_i1031" DrawAspect="Content" ObjectID="_1780888681"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7" w:name="_Toc170275757"/>
      <w:r w:rsidRPr="00B910B8">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Heading5"/>
      </w:pPr>
      <w:bookmarkStart w:id="218" w:name="_Toc170275758"/>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9" w:name="_Toc170275759"/>
      <w:r>
        <w:t>6.2.3.2.2</w:t>
      </w:r>
      <w:r>
        <w:tab/>
        <w:t>Resource Definition</w:t>
      </w:r>
      <w:bookmarkEnd w:id="219"/>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assigned by the IMS AS during the IMS session setup and will be notified to consumer via Nimsas_SessionEventControl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Heading5"/>
      </w:pPr>
      <w:bookmarkStart w:id="222" w:name="_Toc170275760"/>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3" w:name="_Toc170275761"/>
      <w:r>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9" w:name="_Toc170275762"/>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0" w:name="_Toc170275763"/>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1" w:name="_Toc170275764"/>
      <w:r>
        <w:t>6.2.6</w:t>
      </w:r>
      <w:r>
        <w:tab/>
        <w:t>Data Model</w:t>
      </w:r>
      <w:bookmarkEnd w:id="231"/>
    </w:p>
    <w:p w14:paraId="076FEDC6" w14:textId="26832EC3" w:rsidR="00F11E9C" w:rsidRDefault="00F11E9C" w:rsidP="00F11E9C">
      <w:pPr>
        <w:pStyle w:val="Heading4"/>
      </w:pPr>
      <w:bookmarkStart w:id="232" w:name="_Toc170275765"/>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3" w:name="_Toc170275766"/>
      <w:r>
        <w:rPr>
          <w:lang w:val="en-US"/>
        </w:rPr>
        <w:t>6.2.6.2</w:t>
      </w:r>
      <w:r>
        <w:rPr>
          <w:lang w:val="en-US"/>
        </w:rPr>
        <w:tab/>
        <w:t>Structured data types</w:t>
      </w:r>
      <w:bookmarkEnd w:id="233"/>
    </w:p>
    <w:p w14:paraId="32BB694C" w14:textId="59108C24" w:rsidR="00F11E9C" w:rsidRDefault="00F11E9C" w:rsidP="00F11E9C">
      <w:pPr>
        <w:pStyle w:val="Heading5"/>
      </w:pPr>
      <w:bookmarkStart w:id="234" w:name="_Toc170275767"/>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5" w:name="_Toc170275768"/>
      <w:r>
        <w:t>6.2.6.2.2</w:t>
      </w:r>
      <w:r>
        <w:tab/>
        <w:t>Type: MediaInstructionData</w:t>
      </w:r>
      <w:bookmarkEnd w:id="235"/>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6" w:name="_Toc170275769"/>
      <w:r>
        <w:lastRenderedPageBreak/>
        <w:t>6.2.6.2.3</w:t>
      </w:r>
      <w:r>
        <w:tab/>
        <w:t xml:space="preserve">Type: </w:t>
      </w:r>
      <w:r w:rsidRPr="00EC33FF">
        <w:t>MediaInstructions</w:t>
      </w:r>
      <w:bookmarkEnd w:id="236"/>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Heading5"/>
      </w:pPr>
      <w:bookmarkStart w:id="237" w:name="_Toc170275770"/>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8" w:name="_Hlk142317712"/>
            <w:r>
              <w:rPr>
                <w:rFonts w:hint="eastAsia"/>
                <w:lang w:eastAsia="zh-CN"/>
              </w:rPr>
              <w:t>r</w:t>
            </w:r>
            <w:r>
              <w:rPr>
                <w:lang w:eastAsia="zh-CN"/>
              </w:rPr>
              <w:t>eplaceHttpUrls</w:t>
            </w:r>
            <w:bookmarkEnd w:id="238"/>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9" w:name="_Toc170275771"/>
      <w:r w:rsidRPr="00B910B8">
        <w:t>6.</w:t>
      </w:r>
      <w:r>
        <w:t>2</w:t>
      </w:r>
      <w:r w:rsidRPr="00B910B8">
        <w:t>.</w:t>
      </w:r>
      <w:r>
        <w:t>6</w:t>
      </w:r>
      <w:r w:rsidRPr="00B910B8">
        <w:t>.2.5</w:t>
      </w:r>
      <w:r w:rsidRPr="00B910B8">
        <w:tab/>
        <w:t xml:space="preserve">Type: </w:t>
      </w:r>
      <w:r>
        <w:rPr>
          <w:lang w:eastAsia="zh-CN"/>
        </w:rPr>
        <w:t>ArMediaSpecification</w:t>
      </w:r>
      <w:bookmarkEnd w:id="2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240" w:name="_Toc170275772"/>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241" w:name="_Toc170275773"/>
      <w:r>
        <w:t>6.2.6.2.</w:t>
      </w:r>
      <w:r>
        <w:rPr>
          <w:rFonts w:eastAsiaTheme="minorEastAsia" w:hint="eastAsia"/>
          <w:lang w:eastAsia="zh-CN"/>
        </w:rPr>
        <w:t>7</w:t>
      </w:r>
      <w:r>
        <w:tab/>
        <w:t xml:space="preserve">Type: </w:t>
      </w:r>
      <w:r w:rsidRPr="001C0BE0">
        <w:t>AudioVideoReNegotiationInd</w:t>
      </w:r>
      <w:bookmarkEnd w:id="241"/>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2" w:name="OLE_LINK4"/>
            <w:r>
              <w:rPr>
                <w:rFonts w:hint="eastAsia"/>
                <w:lang w:eastAsia="zh-CN"/>
              </w:rPr>
              <w:t>reNegotiation</w:t>
            </w:r>
            <w:bookmarkEnd w:id="242"/>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243" w:name="_Toc170275774"/>
      <w:r>
        <w:rPr>
          <w:lang w:val="en-US"/>
        </w:rPr>
        <w:lastRenderedPageBreak/>
        <w:t>6.2.6.3</w:t>
      </w:r>
      <w:r>
        <w:rPr>
          <w:lang w:val="en-US"/>
        </w:rPr>
        <w:tab/>
        <w:t>Simple data types and enumerations</w:t>
      </w:r>
      <w:bookmarkEnd w:id="243"/>
    </w:p>
    <w:p w14:paraId="2EAAD213" w14:textId="20979F5B" w:rsidR="00F11E9C" w:rsidRDefault="00F11E9C" w:rsidP="00F11E9C">
      <w:pPr>
        <w:pStyle w:val="Heading5"/>
      </w:pPr>
      <w:bookmarkStart w:id="244" w:name="_Toc170275775"/>
      <w:r>
        <w:t>6.2.6.3.1</w:t>
      </w:r>
      <w:r>
        <w:tab/>
        <w:t>Introduction</w:t>
      </w:r>
      <w:bookmarkEnd w:id="24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5" w:name="_Toc170275776"/>
      <w:r>
        <w:t>6.2.6.3.2</w:t>
      </w:r>
      <w:r>
        <w:tab/>
        <w:t>Simple data types</w:t>
      </w:r>
      <w:bookmarkEnd w:id="24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6" w:name="_Toc170275777"/>
      <w:r>
        <w:t>6.2.6.3.3</w:t>
      </w:r>
      <w:r>
        <w:tab/>
        <w:t>Enumeration: M</w:t>
      </w:r>
      <w:r w:rsidRPr="00B910B8">
        <w:t>ediaI</w:t>
      </w:r>
      <w:r>
        <w:t>nstruction</w:t>
      </w:r>
      <w:bookmarkEnd w:id="246"/>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247" w:name="_Toc17027577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7"/>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248" w:name="_Toc1702757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8"/>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9" w:name="_Toc170275780"/>
      <w:r>
        <w:t>6.2.6.5</w:t>
      </w:r>
      <w:r>
        <w:tab/>
        <w:t>Binary data</w:t>
      </w:r>
      <w:bookmarkEnd w:id="249"/>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50" w:name="_Toc170275781"/>
      <w:r>
        <w:lastRenderedPageBreak/>
        <w:t>6.2.7</w:t>
      </w:r>
      <w:r>
        <w:tab/>
        <w:t>Error Handling</w:t>
      </w:r>
      <w:bookmarkEnd w:id="250"/>
    </w:p>
    <w:p w14:paraId="6F34A39C" w14:textId="4721E539" w:rsidR="00F11E9C" w:rsidRDefault="00F11E9C" w:rsidP="00F11E9C">
      <w:pPr>
        <w:pStyle w:val="Heading4"/>
      </w:pPr>
      <w:bookmarkStart w:id="251" w:name="_Toc170275782"/>
      <w:r>
        <w:t>6.2.7.1</w:t>
      </w:r>
      <w:r>
        <w:tab/>
        <w:t>General</w:t>
      </w:r>
      <w:bookmarkEnd w:id="251"/>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52" w:name="_Toc170275783"/>
      <w:r>
        <w:t>6.2.7.2</w:t>
      </w:r>
      <w:r>
        <w:tab/>
        <w:t>Protocol Errors</w:t>
      </w:r>
      <w:bookmarkEnd w:id="252"/>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53" w:name="_Toc170275784"/>
      <w:r>
        <w:t>6.2.7.3</w:t>
      </w:r>
      <w:r>
        <w:tab/>
        <w:t>Application Errors</w:t>
      </w:r>
      <w:bookmarkEnd w:id="253"/>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4" w:name="_Toc170275785"/>
      <w:r>
        <w:t>6.2.8</w:t>
      </w:r>
      <w:r>
        <w:rPr>
          <w:lang w:eastAsia="zh-CN"/>
        </w:rPr>
        <w:tab/>
        <w:t>Feature negotiation</w:t>
      </w:r>
      <w:bookmarkEnd w:id="254"/>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5" w:name="_Toc170275786"/>
      <w:r>
        <w:t>6.2.9</w:t>
      </w:r>
      <w:r>
        <w:tab/>
        <w:t>Security</w:t>
      </w:r>
      <w:bookmarkEnd w:id="25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6" w:name="_Toc170275787"/>
      <w:r w:rsidRPr="005562D7">
        <w:t>6.</w:t>
      </w:r>
      <w:r>
        <w:t>2</w:t>
      </w:r>
      <w:r w:rsidRPr="005562D7">
        <w:t>.</w:t>
      </w:r>
      <w:r w:rsidR="00D76AEF">
        <w:t>10</w:t>
      </w:r>
      <w:r w:rsidRPr="005562D7">
        <w:tab/>
        <w:t>HTTP redirection</w:t>
      </w:r>
      <w:bookmarkEnd w:id="25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7" w:name="_Toc35971450"/>
      <w:bookmarkStart w:id="258" w:name="_Toc510696650"/>
      <w:bookmarkStart w:id="259" w:name="_Toc170275788"/>
      <w:r>
        <w:lastRenderedPageBreak/>
        <w:t>Annex A (normative):</w:t>
      </w:r>
      <w:r>
        <w:br/>
        <w:t>OpenAPI specification</w:t>
      </w:r>
      <w:bookmarkEnd w:id="257"/>
      <w:bookmarkEnd w:id="258"/>
      <w:bookmarkEnd w:id="259"/>
    </w:p>
    <w:p w14:paraId="1656CB21" w14:textId="77777777" w:rsidR="007B3457" w:rsidRDefault="00000000" w:rsidP="003A4F10">
      <w:pPr>
        <w:pStyle w:val="Heading1"/>
      </w:pPr>
      <w:bookmarkStart w:id="260" w:name="_Toc510696651"/>
      <w:bookmarkStart w:id="261" w:name="_Toc35971451"/>
      <w:bookmarkStart w:id="262" w:name="_Toc510696653"/>
      <w:bookmarkStart w:id="263" w:name="_Toc170275789"/>
      <w:r>
        <w:t>A.1</w:t>
      </w:r>
      <w:r>
        <w:tab/>
        <w:t>General</w:t>
      </w:r>
      <w:bookmarkEnd w:id="260"/>
      <w:bookmarkEnd w:id="261"/>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64" w:name="_Toc170275790"/>
      <w:r>
        <w:t>A.2</w:t>
      </w:r>
      <w:r>
        <w:tab/>
      </w:r>
      <w:r w:rsidR="0083253C" w:rsidRPr="0017262F">
        <w:t>Nimsas_SessionEventControl</w:t>
      </w:r>
      <w:r>
        <w:t xml:space="preserve"> API</w:t>
      </w:r>
      <w:bookmarkEnd w:id="264"/>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4450210" w:rsidR="0083253C" w:rsidRPr="004B4678" w:rsidRDefault="0083253C" w:rsidP="0083253C">
      <w:pPr>
        <w:pStyle w:val="PL"/>
        <w:rPr>
          <w:rFonts w:eastAsiaTheme="minorEastAsia"/>
          <w:lang w:eastAsia="zh-CN"/>
        </w:rPr>
      </w:pPr>
      <w:r w:rsidRPr="007C27B2">
        <w:t xml:space="preserve">  version: </w:t>
      </w:r>
      <w:r w:rsidR="00A7416D" w:rsidRPr="00A7416D">
        <w:t>1.0.0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D0530" w:rsidR="0083253C" w:rsidRDefault="0083253C" w:rsidP="0083253C">
      <w:pPr>
        <w:pStyle w:val="PL"/>
      </w:pPr>
      <w:r w:rsidRPr="007C27B2">
        <w:t xml:space="preserve">    3GPP TS 29.175 V</w:t>
      </w:r>
      <w:r w:rsidR="00EA4AD2">
        <w:t>18</w:t>
      </w:r>
      <w:r w:rsidRPr="007C27B2">
        <w:t>.</w:t>
      </w:r>
      <w:r w:rsidR="00BB3CFF">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5" w:name="_Toc35971453"/>
      <w:bookmarkStart w:id="266" w:name="_Toc170275791"/>
      <w:r>
        <w:t>A.3</w:t>
      </w:r>
      <w:r>
        <w:tab/>
      </w:r>
      <w:r w:rsidR="00930C61" w:rsidRPr="002C6BFF">
        <w:t>Nimsas_MediaControl</w:t>
      </w:r>
      <w:r>
        <w:t xml:space="preserve"> API</w:t>
      </w:r>
      <w:bookmarkEnd w:id="262"/>
      <w:bookmarkEnd w:id="265"/>
      <w:bookmarkEnd w:id="266"/>
    </w:p>
    <w:p w14:paraId="3AAE8FAE" w14:textId="0D3692A7" w:rsidR="00930C61" w:rsidRDefault="00930C61" w:rsidP="00930C61">
      <w:pPr>
        <w:pStyle w:val="PL"/>
      </w:pPr>
      <w:bookmarkStart w:id="26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3529E2C" w:rsidR="00930C61" w:rsidRDefault="00930C61" w:rsidP="00930C61">
      <w:pPr>
        <w:pStyle w:val="PL"/>
      </w:pPr>
      <w:r>
        <w:t xml:space="preserve">  version: </w:t>
      </w:r>
      <w:r w:rsidR="00A7416D" w:rsidRPr="00A7416D">
        <w:t>1.0.0</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8AED66" w:rsidR="00930C61" w:rsidRDefault="00930C61" w:rsidP="00930C61">
      <w:pPr>
        <w:pStyle w:val="PL"/>
      </w:pPr>
      <w:r>
        <w:t xml:space="preserve">    3GPP TS 29.175 V</w:t>
      </w:r>
      <w:r w:rsidR="00EA4AD2">
        <w:t>18</w:t>
      </w:r>
      <w:r>
        <w:t>.</w:t>
      </w:r>
      <w:r w:rsidR="00BB3CFF">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lastRenderedPageBreak/>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lastRenderedPageBreak/>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0690776E" w14:textId="77777777" w:rsidR="002F7F20" w:rsidRDefault="002F7F20" w:rsidP="002F7F20">
      <w:pPr>
        <w:pStyle w:val="PL"/>
      </w:pPr>
      <w:r>
        <w:t xml:space="preserve">          $ref: 'TS29571_CommonData.yaml#/components/schemas/AppBindingInfo'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67"/>
    <w:p w14:paraId="3F32B26B" w14:textId="77777777" w:rsidR="00930C61" w:rsidRPr="00456520" w:rsidRDefault="00930C61">
      <w:pPr>
        <w:pStyle w:val="Guidance"/>
        <w:rPr>
          <w:i w:val="0"/>
          <w:iCs/>
        </w:rPr>
      </w:pPr>
    </w:p>
    <w:p w14:paraId="1BC56306" w14:textId="0D948582" w:rsidR="007B3457" w:rsidRDefault="00000000">
      <w:pPr>
        <w:pStyle w:val="Heading8"/>
      </w:pPr>
      <w:bookmarkStart w:id="268" w:name="historyclause"/>
      <w:r>
        <w:br w:type="page"/>
      </w:r>
      <w:bookmarkStart w:id="269" w:name="_Toc2086459"/>
      <w:bookmarkStart w:id="270" w:name="_Toc170275792"/>
      <w:bookmarkEnd w:id="268"/>
      <w:r>
        <w:lastRenderedPageBreak/>
        <w:t>Annex B (informative):</w:t>
      </w:r>
      <w:r>
        <w:br/>
        <w:t>Change history</w:t>
      </w:r>
      <w:bookmarkEnd w:id="269"/>
      <w:bookmarkEnd w:id="27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08D57" w14:textId="77777777" w:rsidR="00741673" w:rsidRDefault="00741673">
      <w:pPr>
        <w:spacing w:after="0"/>
      </w:pPr>
      <w:r>
        <w:separator/>
      </w:r>
    </w:p>
  </w:endnote>
  <w:endnote w:type="continuationSeparator" w:id="0">
    <w:p w14:paraId="427DD3DD" w14:textId="77777777" w:rsidR="00741673" w:rsidRDefault="00741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CFCD0" w14:textId="77777777" w:rsidR="00741673" w:rsidRDefault="00741673">
      <w:pPr>
        <w:spacing w:after="0"/>
      </w:pPr>
      <w:r>
        <w:separator/>
      </w:r>
    </w:p>
  </w:footnote>
  <w:footnote w:type="continuationSeparator" w:id="0">
    <w:p w14:paraId="21114211" w14:textId="77777777" w:rsidR="00741673" w:rsidRDefault="007416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711E65F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8D0">
      <w:rPr>
        <w:rFonts w:ascii="Arial" w:hAnsi="Arial" w:cs="Arial"/>
        <w:b/>
        <w:noProof/>
        <w:sz w:val="18"/>
        <w:szCs w:val="18"/>
      </w:rPr>
      <w:t>3GPP TS 29.175 V18.1.0 (2024-06)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7757C6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8D0">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58D0"/>
    <w:rsid w:val="00077CF5"/>
    <w:rsid w:val="00080361"/>
    <w:rsid w:val="00080512"/>
    <w:rsid w:val="000838DC"/>
    <w:rsid w:val="0008580C"/>
    <w:rsid w:val="000932A4"/>
    <w:rsid w:val="000A221C"/>
    <w:rsid w:val="000A2AD1"/>
    <w:rsid w:val="000B700C"/>
    <w:rsid w:val="000C0377"/>
    <w:rsid w:val="000C47C3"/>
    <w:rsid w:val="000D58AB"/>
    <w:rsid w:val="000E006B"/>
    <w:rsid w:val="000E2443"/>
    <w:rsid w:val="000E72AA"/>
    <w:rsid w:val="000F4873"/>
    <w:rsid w:val="00102B0E"/>
    <w:rsid w:val="00106A51"/>
    <w:rsid w:val="00117C7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7F20"/>
    <w:rsid w:val="003037AB"/>
    <w:rsid w:val="003037F0"/>
    <w:rsid w:val="00304320"/>
    <w:rsid w:val="003057AC"/>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05F6"/>
    <w:rsid w:val="00465515"/>
    <w:rsid w:val="0046662F"/>
    <w:rsid w:val="00472A82"/>
    <w:rsid w:val="00477CE1"/>
    <w:rsid w:val="00485844"/>
    <w:rsid w:val="0049187D"/>
    <w:rsid w:val="004A2252"/>
    <w:rsid w:val="004A6999"/>
    <w:rsid w:val="004B25DC"/>
    <w:rsid w:val="004B4678"/>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4333B"/>
    <w:rsid w:val="00543E6C"/>
    <w:rsid w:val="00546F69"/>
    <w:rsid w:val="00563408"/>
    <w:rsid w:val="00565087"/>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31990"/>
    <w:rsid w:val="00633BD1"/>
    <w:rsid w:val="0063543D"/>
    <w:rsid w:val="00637FFE"/>
    <w:rsid w:val="00642748"/>
    <w:rsid w:val="00643FDD"/>
    <w:rsid w:val="00647114"/>
    <w:rsid w:val="00652EE7"/>
    <w:rsid w:val="006534D3"/>
    <w:rsid w:val="00655FA0"/>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D8D"/>
    <w:rsid w:val="00AE4D1E"/>
    <w:rsid w:val="00AE65E2"/>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5231"/>
    <w:rsid w:val="00C539FB"/>
    <w:rsid w:val="00C539FD"/>
    <w:rsid w:val="00C64CF6"/>
    <w:rsid w:val="00C652D0"/>
    <w:rsid w:val="00C67585"/>
    <w:rsid w:val="00C72833"/>
    <w:rsid w:val="00C80F1D"/>
    <w:rsid w:val="00C83C54"/>
    <w:rsid w:val="00C84143"/>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11922</Words>
  <Characters>75229</Characters>
  <Application>Microsoft Office Word</Application>
  <DocSecurity>0</DocSecurity>
  <Lines>2893</Lines>
  <Paragraphs>2490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29.274_CR2105_(Rel-17)_RPCPSET</cp:lastModifiedBy>
  <cp:revision>162</cp:revision>
  <cp:lastPrinted>2019-02-25T14:05:00Z</cp:lastPrinted>
  <dcterms:created xsi:type="dcterms:W3CDTF">2023-11-27T11:13:00Z</dcterms:created>
  <dcterms:modified xsi:type="dcterms:W3CDTF">2024-06-26T04:31:00Z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