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F1044">
        <w:tc>
          <w:tcPr>
            <w:tcW w:w="10423" w:type="dxa"/>
            <w:gridSpan w:val="2"/>
            <w:shd w:val="clear" w:color="auto" w:fill="auto"/>
          </w:tcPr>
          <w:p w:rsidR="001F1044" w:rsidRDefault="00CA5445">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28.877 </w:t>
            </w:r>
            <w:r>
              <w:t>V</w:t>
            </w:r>
            <w:bookmarkStart w:id="3" w:name="specVersion"/>
            <w:r>
              <w:t>0.</w:t>
            </w:r>
            <w:r>
              <w:rPr>
                <w:rFonts w:hint="eastAsia"/>
                <w:lang w:val="en-US" w:eastAsia="zh-CN"/>
              </w:rPr>
              <w:t>2</w:t>
            </w:r>
            <w:r>
              <w:t>.</w:t>
            </w:r>
            <w:bookmarkEnd w:id="3"/>
            <w:r>
              <w:t xml:space="preserve">0 </w:t>
            </w:r>
            <w:r>
              <w:rPr>
                <w:sz w:val="32"/>
              </w:rPr>
              <w:t>(</w:t>
            </w:r>
            <w:bookmarkStart w:id="4" w:name="issueDate"/>
            <w:r>
              <w:rPr>
                <w:sz w:val="32"/>
              </w:rPr>
              <w:t>2024-</w:t>
            </w:r>
            <w:bookmarkEnd w:id="4"/>
            <w:r>
              <w:rPr>
                <w:sz w:val="32"/>
              </w:rPr>
              <w:t>05)</w:t>
            </w:r>
          </w:p>
        </w:tc>
      </w:tr>
      <w:tr w:rsidR="001F1044">
        <w:trPr>
          <w:trHeight w:hRule="exact" w:val="1134"/>
        </w:trPr>
        <w:tc>
          <w:tcPr>
            <w:tcW w:w="10423" w:type="dxa"/>
            <w:gridSpan w:val="2"/>
            <w:shd w:val="clear" w:color="auto" w:fill="auto"/>
          </w:tcPr>
          <w:p w:rsidR="001F1044" w:rsidRDefault="00CA5445">
            <w:pPr>
              <w:pStyle w:val="ZB"/>
              <w:framePr w:w="0" w:hRule="auto" w:wrap="auto" w:vAnchor="margin" w:hAnchor="text" w:yAlign="inline"/>
            </w:pPr>
            <w:r>
              <w:t xml:space="preserve">Technical </w:t>
            </w:r>
            <w:bookmarkStart w:id="5" w:name="spectype2"/>
            <w:r>
              <w:t>Report</w:t>
            </w:r>
            <w:bookmarkEnd w:id="5"/>
          </w:p>
          <w:p w:rsidR="001F1044" w:rsidRDefault="00CA5445">
            <w:pPr>
              <w:pStyle w:val="Guidance"/>
            </w:pPr>
            <w:r>
              <w:br/>
            </w:r>
            <w:r>
              <w:br/>
            </w:r>
          </w:p>
        </w:tc>
      </w:tr>
      <w:tr w:rsidR="001F1044">
        <w:trPr>
          <w:trHeight w:hRule="exact" w:val="3686"/>
        </w:trPr>
        <w:tc>
          <w:tcPr>
            <w:tcW w:w="10423" w:type="dxa"/>
            <w:gridSpan w:val="2"/>
            <w:shd w:val="clear" w:color="auto" w:fill="auto"/>
          </w:tcPr>
          <w:p w:rsidR="001F1044" w:rsidRDefault="00CA5445">
            <w:pPr>
              <w:pStyle w:val="ZT"/>
              <w:framePr w:wrap="auto" w:hAnchor="text" w:yAlign="inline"/>
            </w:pPr>
            <w:r>
              <w:t>3rd Generation Partnership Project;</w:t>
            </w:r>
          </w:p>
          <w:p w:rsidR="001F1044" w:rsidRDefault="00CA5445">
            <w:pPr>
              <w:pStyle w:val="ZT"/>
              <w:framePr w:wrap="auto" w:hAnchor="text" w:yAlign="inline"/>
            </w:pPr>
            <w:r>
              <w:t xml:space="preserve">Technical Specification Group </w:t>
            </w:r>
            <w:bookmarkStart w:id="6" w:name="specTitle"/>
            <w:r>
              <w:t>Services and System Aspects;</w:t>
            </w:r>
          </w:p>
          <w:p w:rsidR="001F1044" w:rsidRDefault="00CA5445">
            <w:pPr>
              <w:pStyle w:val="ZT"/>
              <w:framePr w:wrap="auto" w:hAnchor="text" w:yAlign="inline"/>
            </w:pPr>
            <w:r>
              <w:t>Study on Enhancement of the management aspects related to Network Data Analytics Functions (NWDAF) Phase 2;</w:t>
            </w:r>
          </w:p>
          <w:bookmarkEnd w:id="6"/>
          <w:p w:rsidR="001F1044" w:rsidRDefault="00CA5445">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F1044">
        <w:tc>
          <w:tcPr>
            <w:tcW w:w="10423" w:type="dxa"/>
            <w:gridSpan w:val="2"/>
            <w:shd w:val="clear" w:color="auto" w:fill="auto"/>
          </w:tcPr>
          <w:p w:rsidR="001F1044" w:rsidRDefault="00CA5445">
            <w:pPr>
              <w:pStyle w:val="ZU"/>
              <w:framePr w:w="0" w:wrap="auto" w:vAnchor="margin" w:hAnchor="text" w:yAlign="inline"/>
              <w:tabs>
                <w:tab w:val="right" w:pos="10206"/>
              </w:tabs>
              <w:jc w:val="left"/>
              <w:rPr>
                <w:color w:val="0000FF"/>
              </w:rPr>
            </w:pPr>
            <w:r>
              <w:rPr>
                <w:color w:val="0000FF"/>
              </w:rPr>
              <w:tab/>
            </w:r>
          </w:p>
        </w:tc>
      </w:tr>
      <w:tr w:rsidR="001F1044">
        <w:trPr>
          <w:trHeight w:hRule="exact" w:val="1531"/>
        </w:trPr>
        <w:tc>
          <w:tcPr>
            <w:tcW w:w="4883" w:type="dxa"/>
            <w:shd w:val="clear" w:color="auto" w:fill="auto"/>
          </w:tcPr>
          <w:p w:rsidR="001F1044" w:rsidRDefault="00CA5445">
            <w:pPr>
              <w:rPr>
                <w:i/>
              </w:rPr>
            </w:pPr>
            <w:r>
              <w:rPr>
                <w:i/>
                <w:noProof/>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rsidR="001F1044" w:rsidRDefault="00CA5445">
            <w:pPr>
              <w:jc w:val="right"/>
            </w:pPr>
            <w:r>
              <w:rPr>
                <w:noProof/>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1F1044">
        <w:trPr>
          <w:cantSplit/>
          <w:trHeight w:hRule="exact" w:val="6040"/>
        </w:trPr>
        <w:tc>
          <w:tcPr>
            <w:tcW w:w="10423" w:type="dxa"/>
            <w:gridSpan w:val="2"/>
            <w:shd w:val="clear" w:color="auto" w:fill="auto"/>
          </w:tcPr>
          <w:p w:rsidR="001F1044" w:rsidRDefault="001F1044">
            <w:pPr>
              <w:rPr>
                <w:sz w:val="16"/>
              </w:rPr>
            </w:pPr>
          </w:p>
        </w:tc>
      </w:tr>
      <w:tr w:rsidR="001F1044">
        <w:trPr>
          <w:cantSplit/>
          <w:trHeight w:hRule="exact" w:val="964"/>
        </w:trPr>
        <w:tc>
          <w:tcPr>
            <w:tcW w:w="10423" w:type="dxa"/>
            <w:gridSpan w:val="2"/>
            <w:shd w:val="clear" w:color="auto" w:fill="auto"/>
          </w:tcPr>
          <w:p w:rsidR="001F1044" w:rsidRDefault="00CA544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1F1044" w:rsidRDefault="001F1044">
            <w:pPr>
              <w:pStyle w:val="ZV"/>
              <w:framePr w:wrap="notBeside"/>
            </w:pPr>
          </w:p>
          <w:p w:rsidR="001F1044" w:rsidRDefault="001F1044">
            <w:pPr>
              <w:rPr>
                <w:sz w:val="16"/>
              </w:rPr>
            </w:pPr>
          </w:p>
        </w:tc>
      </w:tr>
      <w:bookmarkEnd w:id="0"/>
    </w:tbl>
    <w:p w:rsidR="001F1044" w:rsidRDefault="001F1044">
      <w:pPr>
        <w:sectPr w:rsidR="001F104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F1044">
        <w:trPr>
          <w:trHeight w:hRule="exact" w:val="5670"/>
        </w:trPr>
        <w:tc>
          <w:tcPr>
            <w:tcW w:w="10423" w:type="dxa"/>
            <w:shd w:val="clear" w:color="auto" w:fill="auto"/>
          </w:tcPr>
          <w:p w:rsidR="001F1044" w:rsidRDefault="001F1044">
            <w:pPr>
              <w:pStyle w:val="Guidance"/>
            </w:pPr>
            <w:bookmarkStart w:id="9" w:name="page2"/>
          </w:p>
        </w:tc>
      </w:tr>
      <w:tr w:rsidR="001F1044">
        <w:trPr>
          <w:trHeight w:hRule="exact" w:val="5387"/>
        </w:trPr>
        <w:tc>
          <w:tcPr>
            <w:tcW w:w="10423" w:type="dxa"/>
            <w:shd w:val="clear" w:color="auto" w:fill="auto"/>
          </w:tcPr>
          <w:p w:rsidR="001F1044" w:rsidRDefault="00CA5445">
            <w:pPr>
              <w:pStyle w:val="FP"/>
              <w:spacing w:after="240"/>
              <w:ind w:left="2835" w:right="2835"/>
              <w:jc w:val="center"/>
              <w:rPr>
                <w:rFonts w:ascii="Arial" w:hAnsi="Arial"/>
                <w:b/>
                <w:i/>
              </w:rPr>
            </w:pPr>
            <w:bookmarkStart w:id="10" w:name="coords3gpp"/>
            <w:r>
              <w:rPr>
                <w:rFonts w:ascii="Arial" w:hAnsi="Arial"/>
                <w:b/>
                <w:i/>
              </w:rPr>
              <w:t>3GPP</w:t>
            </w:r>
          </w:p>
          <w:p w:rsidR="001F1044" w:rsidRDefault="00CA5445">
            <w:pPr>
              <w:pStyle w:val="FP"/>
              <w:pBdr>
                <w:bottom w:val="single" w:sz="6" w:space="1" w:color="auto"/>
              </w:pBdr>
              <w:ind w:left="2835" w:right="2835"/>
              <w:jc w:val="center"/>
            </w:pPr>
            <w:r>
              <w:t>Postal address</w:t>
            </w:r>
          </w:p>
          <w:p w:rsidR="001F1044" w:rsidRDefault="001F1044">
            <w:pPr>
              <w:pStyle w:val="FP"/>
              <w:ind w:left="2835" w:right="2835"/>
              <w:jc w:val="center"/>
              <w:rPr>
                <w:rFonts w:ascii="Arial" w:hAnsi="Arial"/>
                <w:sz w:val="18"/>
              </w:rPr>
            </w:pPr>
          </w:p>
          <w:p w:rsidR="001F1044" w:rsidRDefault="00CA5445">
            <w:pPr>
              <w:pStyle w:val="FP"/>
              <w:pBdr>
                <w:bottom w:val="single" w:sz="6" w:space="1" w:color="auto"/>
              </w:pBdr>
              <w:spacing w:before="240"/>
              <w:ind w:left="2835" w:right="2835"/>
              <w:jc w:val="center"/>
            </w:pPr>
            <w:r>
              <w:t>3GPP support office address</w:t>
            </w:r>
          </w:p>
          <w:p w:rsidR="001F1044" w:rsidRDefault="00CA5445">
            <w:pPr>
              <w:pStyle w:val="FP"/>
              <w:ind w:left="2835" w:right="2835"/>
              <w:jc w:val="center"/>
              <w:rPr>
                <w:rFonts w:ascii="Arial" w:hAnsi="Arial"/>
                <w:sz w:val="18"/>
                <w:lang w:val="fr-FR"/>
              </w:rPr>
            </w:pPr>
            <w:r>
              <w:rPr>
                <w:rFonts w:ascii="Arial" w:hAnsi="Arial"/>
                <w:sz w:val="18"/>
                <w:lang w:val="fr-FR"/>
              </w:rPr>
              <w:t>650 Route des Lucioles - Sophia Antipolis</w:t>
            </w:r>
          </w:p>
          <w:p w:rsidR="001F1044" w:rsidRDefault="00CA5445">
            <w:pPr>
              <w:pStyle w:val="FP"/>
              <w:ind w:left="2835" w:right="2835"/>
              <w:jc w:val="center"/>
              <w:rPr>
                <w:rFonts w:ascii="Arial" w:hAnsi="Arial"/>
                <w:sz w:val="18"/>
                <w:lang w:val="fr-FR"/>
              </w:rPr>
            </w:pPr>
            <w:r>
              <w:rPr>
                <w:rFonts w:ascii="Arial" w:hAnsi="Arial"/>
                <w:sz w:val="18"/>
                <w:lang w:val="fr-FR"/>
              </w:rPr>
              <w:t>Valbonne - FRANCE</w:t>
            </w:r>
          </w:p>
          <w:p w:rsidR="001F1044" w:rsidRDefault="00CA5445">
            <w:pPr>
              <w:pStyle w:val="FP"/>
              <w:spacing w:after="20"/>
              <w:ind w:left="2835" w:right="2835"/>
              <w:jc w:val="center"/>
              <w:rPr>
                <w:rFonts w:ascii="Arial" w:hAnsi="Arial"/>
                <w:sz w:val="18"/>
              </w:rPr>
            </w:pPr>
            <w:r>
              <w:rPr>
                <w:rFonts w:ascii="Arial" w:hAnsi="Arial"/>
                <w:sz w:val="18"/>
              </w:rPr>
              <w:t>Tel.: +33 4 92 94 42 00 Fax: +33 4 93 65 47 16</w:t>
            </w:r>
          </w:p>
          <w:p w:rsidR="001F1044" w:rsidRDefault="00CA5445">
            <w:pPr>
              <w:pStyle w:val="FP"/>
              <w:pBdr>
                <w:bottom w:val="single" w:sz="6" w:space="1" w:color="auto"/>
              </w:pBdr>
              <w:spacing w:before="240"/>
              <w:ind w:left="2835" w:right="2835"/>
              <w:jc w:val="center"/>
            </w:pPr>
            <w:r>
              <w:t>Internet</w:t>
            </w:r>
          </w:p>
          <w:p w:rsidR="001F1044" w:rsidRDefault="00CA5445">
            <w:pPr>
              <w:pStyle w:val="FP"/>
              <w:ind w:left="2835" w:right="2835"/>
              <w:jc w:val="center"/>
              <w:rPr>
                <w:rFonts w:ascii="Arial" w:hAnsi="Arial"/>
                <w:sz w:val="18"/>
              </w:rPr>
            </w:pPr>
            <w:r>
              <w:rPr>
                <w:rFonts w:ascii="Arial" w:hAnsi="Arial"/>
                <w:sz w:val="18"/>
              </w:rPr>
              <w:t>http://www.3gpp.org</w:t>
            </w:r>
            <w:bookmarkEnd w:id="10"/>
          </w:p>
          <w:p w:rsidR="001F1044" w:rsidRDefault="001F1044"/>
        </w:tc>
      </w:tr>
      <w:tr w:rsidR="001F1044">
        <w:tc>
          <w:tcPr>
            <w:tcW w:w="10423" w:type="dxa"/>
            <w:shd w:val="clear" w:color="auto" w:fill="auto"/>
            <w:vAlign w:val="bottom"/>
          </w:tcPr>
          <w:p w:rsidR="001F1044" w:rsidRDefault="00CA544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1F1044" w:rsidRDefault="00CA5445">
            <w:pPr>
              <w:pStyle w:val="FP"/>
              <w:jc w:val="center"/>
            </w:pPr>
            <w:r>
              <w:t>No part may be reproduced except as authorized by written permission.</w:t>
            </w:r>
            <w:r>
              <w:br/>
              <w:t>The copyright and the foregoing restriction extend to reproduction in all media.</w:t>
            </w:r>
          </w:p>
          <w:p w:rsidR="001F1044" w:rsidRDefault="001F1044">
            <w:pPr>
              <w:pStyle w:val="FP"/>
              <w:jc w:val="center"/>
            </w:pPr>
          </w:p>
          <w:p w:rsidR="001F1044" w:rsidRDefault="00CA5445">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rsidR="001F1044" w:rsidRDefault="00CA5445">
            <w:pPr>
              <w:pStyle w:val="FP"/>
              <w:jc w:val="center"/>
              <w:rPr>
                <w:sz w:val="18"/>
              </w:rPr>
            </w:pPr>
            <w:r>
              <w:rPr>
                <w:sz w:val="18"/>
              </w:rPr>
              <w:t>All rights reserved.</w:t>
            </w:r>
          </w:p>
          <w:p w:rsidR="001F1044" w:rsidRDefault="001F1044">
            <w:pPr>
              <w:pStyle w:val="FP"/>
              <w:rPr>
                <w:sz w:val="18"/>
              </w:rPr>
            </w:pPr>
          </w:p>
          <w:p w:rsidR="001F1044" w:rsidRDefault="00CA5445">
            <w:pPr>
              <w:pStyle w:val="FP"/>
              <w:rPr>
                <w:sz w:val="18"/>
              </w:rPr>
            </w:pPr>
            <w:r>
              <w:rPr>
                <w:sz w:val="18"/>
              </w:rPr>
              <w:t>UMTS™ is a Trade Mark of ETSI registered for the benefit of its members</w:t>
            </w:r>
          </w:p>
          <w:p w:rsidR="001F1044" w:rsidRDefault="00CA544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1F1044" w:rsidRDefault="00CA5445">
            <w:pPr>
              <w:pStyle w:val="FP"/>
              <w:rPr>
                <w:sz w:val="18"/>
              </w:rPr>
            </w:pPr>
            <w:r>
              <w:rPr>
                <w:sz w:val="18"/>
              </w:rPr>
              <w:t>GSM® and the GSM logo are registered and owned by the GSM Association</w:t>
            </w:r>
            <w:bookmarkEnd w:id="11"/>
          </w:p>
          <w:p w:rsidR="001F1044" w:rsidRDefault="001F1044"/>
        </w:tc>
      </w:tr>
      <w:bookmarkEnd w:id="9"/>
    </w:tbl>
    <w:p w:rsidR="001F1044" w:rsidRDefault="00CA5445">
      <w:pPr>
        <w:pStyle w:val="TT"/>
      </w:pPr>
      <w:r>
        <w:br w:type="page"/>
      </w:r>
      <w:bookmarkStart w:id="14" w:name="tableOfContents"/>
      <w:bookmarkEnd w:id="14"/>
      <w:r>
        <w:lastRenderedPageBreak/>
        <w:t>Contents</w:t>
      </w:r>
    </w:p>
    <w:p w:rsidR="00EE3A73" w:rsidRDefault="00CA5445">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EE3A73">
        <w:rPr>
          <w:noProof/>
        </w:rPr>
        <w:t>Foreword</w:t>
      </w:r>
      <w:r w:rsidR="00EE3A73">
        <w:rPr>
          <w:noProof/>
        </w:rPr>
        <w:tab/>
      </w:r>
      <w:r w:rsidR="00EE3A73">
        <w:rPr>
          <w:noProof/>
        </w:rPr>
        <w:fldChar w:fldCharType="begin"/>
      </w:r>
      <w:r w:rsidR="00EE3A73">
        <w:rPr>
          <w:noProof/>
        </w:rPr>
        <w:instrText xml:space="preserve"> PAGEREF _Toc168411627 \h </w:instrText>
      </w:r>
      <w:r w:rsidR="00EE3A73">
        <w:rPr>
          <w:noProof/>
        </w:rPr>
      </w:r>
      <w:r w:rsidR="00EE3A73">
        <w:rPr>
          <w:noProof/>
        </w:rPr>
        <w:fldChar w:fldCharType="separate"/>
      </w:r>
      <w:r w:rsidR="00EE3A73">
        <w:rPr>
          <w:noProof/>
        </w:rPr>
        <w:t>4</w:t>
      </w:r>
      <w:r w:rsidR="00EE3A73">
        <w:rPr>
          <w:noProof/>
        </w:rPr>
        <w:fldChar w:fldCharType="end"/>
      </w:r>
    </w:p>
    <w:p w:rsidR="00EE3A73" w:rsidRDefault="00EE3A73">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_Toc168411628 \h </w:instrText>
      </w:r>
      <w:r>
        <w:rPr>
          <w:noProof/>
        </w:rPr>
      </w:r>
      <w:r>
        <w:rPr>
          <w:noProof/>
        </w:rPr>
        <w:fldChar w:fldCharType="separate"/>
      </w:r>
      <w:r>
        <w:rPr>
          <w:noProof/>
        </w:rPr>
        <w:t>5</w:t>
      </w:r>
      <w:r>
        <w:rPr>
          <w:noProof/>
        </w:rPr>
        <w:fldChar w:fldCharType="end"/>
      </w:r>
    </w:p>
    <w:p w:rsidR="00EE3A73" w:rsidRDefault="00EE3A73">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_Toc168411629 \h </w:instrText>
      </w:r>
      <w:r>
        <w:rPr>
          <w:noProof/>
        </w:rPr>
      </w:r>
      <w:r>
        <w:rPr>
          <w:noProof/>
        </w:rPr>
        <w:fldChar w:fldCharType="separate"/>
      </w:r>
      <w:r>
        <w:rPr>
          <w:noProof/>
        </w:rPr>
        <w:t>6</w:t>
      </w:r>
      <w:r>
        <w:rPr>
          <w:noProof/>
        </w:rPr>
        <w:fldChar w:fldCharType="end"/>
      </w:r>
    </w:p>
    <w:p w:rsidR="00EE3A73" w:rsidRDefault="00EE3A73">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_Toc168411630 \h </w:instrText>
      </w:r>
      <w:r>
        <w:rPr>
          <w:noProof/>
        </w:rPr>
      </w:r>
      <w:r>
        <w:rPr>
          <w:noProof/>
        </w:rPr>
        <w:fldChar w:fldCharType="separate"/>
      </w:r>
      <w:r>
        <w:rPr>
          <w:noProof/>
        </w:rPr>
        <w:t>6</w:t>
      </w:r>
      <w:r>
        <w:rPr>
          <w:noProof/>
        </w:rPr>
        <w:fldChar w:fldCharType="end"/>
      </w:r>
    </w:p>
    <w:p w:rsidR="00EE3A73" w:rsidRDefault="00EE3A73">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_Toc168411631 \h </w:instrText>
      </w:r>
      <w:r>
        <w:rPr>
          <w:noProof/>
        </w:rPr>
      </w:r>
      <w:r>
        <w:rPr>
          <w:noProof/>
        </w:rPr>
        <w:fldChar w:fldCharType="separate"/>
      </w:r>
      <w:r>
        <w:rPr>
          <w:noProof/>
        </w:rPr>
        <w:t>6</w:t>
      </w:r>
      <w:r>
        <w:rPr>
          <w:noProof/>
        </w:rPr>
        <w:fldChar w:fldCharType="end"/>
      </w:r>
    </w:p>
    <w:p w:rsidR="00EE3A73" w:rsidRDefault="00EE3A73">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_Toc168411632 \h </w:instrText>
      </w:r>
      <w:r>
        <w:rPr>
          <w:noProof/>
        </w:rPr>
      </w:r>
      <w:r>
        <w:rPr>
          <w:noProof/>
        </w:rPr>
        <w:fldChar w:fldCharType="separate"/>
      </w:r>
      <w:r>
        <w:rPr>
          <w:noProof/>
        </w:rPr>
        <w:t>6</w:t>
      </w:r>
      <w:r>
        <w:rPr>
          <w:noProof/>
        </w:rPr>
        <w:fldChar w:fldCharType="end"/>
      </w:r>
    </w:p>
    <w:p w:rsidR="00EE3A73" w:rsidRDefault="00EE3A73">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_Toc168411633 \h </w:instrText>
      </w:r>
      <w:r>
        <w:rPr>
          <w:noProof/>
        </w:rPr>
      </w:r>
      <w:r>
        <w:rPr>
          <w:noProof/>
        </w:rPr>
        <w:fldChar w:fldCharType="separate"/>
      </w:r>
      <w:r>
        <w:rPr>
          <w:noProof/>
        </w:rPr>
        <w:t>6</w:t>
      </w:r>
      <w:r>
        <w:rPr>
          <w:noProof/>
        </w:rPr>
        <w:fldChar w:fldCharType="end"/>
      </w:r>
    </w:p>
    <w:p w:rsidR="00EE3A73" w:rsidRDefault="00EE3A73">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_Toc168411634 \h </w:instrText>
      </w:r>
      <w:r>
        <w:rPr>
          <w:noProof/>
        </w:rPr>
      </w:r>
      <w:r>
        <w:rPr>
          <w:noProof/>
        </w:rPr>
        <w:fldChar w:fldCharType="separate"/>
      </w:r>
      <w:r>
        <w:rPr>
          <w:noProof/>
        </w:rPr>
        <w:t>6</w:t>
      </w:r>
      <w:r>
        <w:rPr>
          <w:noProof/>
        </w:rPr>
        <w:fldChar w:fldCharType="end"/>
      </w:r>
    </w:p>
    <w:p w:rsidR="00EE3A73" w:rsidRDefault="00EE3A73">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_Toc168411635 \h </w:instrText>
      </w:r>
      <w:r>
        <w:rPr>
          <w:noProof/>
        </w:rPr>
      </w:r>
      <w:r>
        <w:rPr>
          <w:noProof/>
        </w:rPr>
        <w:fldChar w:fldCharType="separate"/>
      </w:r>
      <w:r>
        <w:rPr>
          <w:noProof/>
        </w:rPr>
        <w:t>7</w:t>
      </w:r>
      <w:r>
        <w:rPr>
          <w:noProof/>
        </w:rPr>
        <w:fldChar w:fldCharType="end"/>
      </w:r>
    </w:p>
    <w:p w:rsidR="00EE3A73" w:rsidRDefault="00EE3A73">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_Toc168411636 \h </w:instrText>
      </w:r>
      <w:r>
        <w:rPr>
          <w:noProof/>
        </w:rPr>
      </w:r>
      <w:r>
        <w:rPr>
          <w:noProof/>
        </w:rPr>
        <w:fldChar w:fldCharType="separate"/>
      </w:r>
      <w:r>
        <w:rPr>
          <w:noProof/>
        </w:rPr>
        <w:t>7</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_Toc168411637 \h </w:instrText>
      </w:r>
      <w:r>
        <w:rPr>
          <w:noProof/>
        </w:rPr>
      </w:r>
      <w:r>
        <w:rPr>
          <w:noProof/>
        </w:rPr>
        <w:fldChar w:fldCharType="separate"/>
      </w:r>
      <w:r>
        <w:rPr>
          <w:noProof/>
        </w:rPr>
        <w:t>7</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_Toc168411638 \h </w:instrText>
      </w:r>
      <w:r>
        <w:rPr>
          <w:noProof/>
        </w:rPr>
      </w:r>
      <w:r>
        <w:rPr>
          <w:noProof/>
        </w:rPr>
        <w:fldChar w:fldCharType="separate"/>
      </w:r>
      <w:r>
        <w:rPr>
          <w:noProof/>
        </w:rPr>
        <w:t>7</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4.1.</w:t>
      </w:r>
      <w:r>
        <w:rPr>
          <w:noProof/>
          <w:lang w:eastAsia="zh-CN"/>
        </w:rPr>
        <w:t>3</w:t>
      </w:r>
      <w:r>
        <w:rPr>
          <w:rFonts w:asciiTheme="minorHAnsi"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_Toc168411639 \h </w:instrText>
      </w:r>
      <w:r>
        <w:rPr>
          <w:noProof/>
        </w:rPr>
      </w:r>
      <w:r>
        <w:rPr>
          <w:noProof/>
        </w:rPr>
        <w:fldChar w:fldCharType="separate"/>
      </w:r>
      <w:r>
        <w:rPr>
          <w:noProof/>
        </w:rPr>
        <w:t>8</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Pr>
          <w:noProof/>
        </w:rPr>
        <w:t>4.1.3.</w:t>
      </w:r>
      <w:r w:rsidRPr="00232A85">
        <w:rPr>
          <w:noProof/>
          <w:lang w:val="en-US" w:eastAsia="zh-CN"/>
        </w:rPr>
        <w:t>1</w:t>
      </w:r>
      <w:r>
        <w:rPr>
          <w:rFonts w:asciiTheme="minorHAnsi" w:hAnsiTheme="minorHAnsi" w:cstheme="minorBidi"/>
          <w:noProof/>
          <w:kern w:val="2"/>
          <w:sz w:val="21"/>
          <w:szCs w:val="22"/>
          <w:lang w:val="en-US" w:eastAsia="zh-CN"/>
        </w:rPr>
        <w:tab/>
      </w:r>
      <w:r>
        <w:rPr>
          <w:noProof/>
        </w:rPr>
        <w:t>Possible solution #</w:t>
      </w:r>
      <w:r w:rsidRPr="00232A85">
        <w:rPr>
          <w:noProof/>
          <w:lang w:val="en-US" w:eastAsia="zh-CN"/>
        </w:rPr>
        <w:t>1</w:t>
      </w:r>
      <w:r>
        <w:rPr>
          <w:noProof/>
        </w:rPr>
        <w:t>: NWDAFFunction IOC enhancement to support analytics exposure in roaming case</w:t>
      </w:r>
      <w:r>
        <w:rPr>
          <w:noProof/>
        </w:rPr>
        <w:tab/>
      </w:r>
      <w:r>
        <w:rPr>
          <w:noProof/>
        </w:rPr>
        <w:fldChar w:fldCharType="begin"/>
      </w:r>
      <w:r>
        <w:rPr>
          <w:noProof/>
        </w:rPr>
        <w:instrText xml:space="preserve"> PAGEREF _Toc168411640 \h </w:instrText>
      </w:r>
      <w:r>
        <w:rPr>
          <w:noProof/>
        </w:rPr>
      </w:r>
      <w:r>
        <w:rPr>
          <w:noProof/>
        </w:rPr>
        <w:fldChar w:fldCharType="separate"/>
      </w:r>
      <w:r>
        <w:rPr>
          <w:noProof/>
        </w:rPr>
        <w:t>8</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sidRPr="00232A85">
        <w:rPr>
          <w:rFonts w:cs="Arial"/>
          <w:noProof/>
        </w:rPr>
        <w:t>4.1.</w:t>
      </w:r>
      <w:r w:rsidRPr="00232A85">
        <w:rPr>
          <w:noProof/>
          <w:lang w:val="en-US" w:eastAsia="zh-CN"/>
        </w:rPr>
        <w:t>3</w:t>
      </w:r>
      <w:r w:rsidRPr="00232A85">
        <w:rPr>
          <w:rFonts w:cs="Arial"/>
          <w:noProof/>
        </w:rPr>
        <w:t>.</w:t>
      </w:r>
      <w:r w:rsidRPr="00232A85">
        <w:rPr>
          <w:noProof/>
          <w:lang w:val="en-US" w:eastAsia="zh-CN"/>
        </w:rPr>
        <w:t>2</w:t>
      </w:r>
      <w:r>
        <w:rPr>
          <w:rFonts w:asciiTheme="minorHAnsi" w:hAnsiTheme="minorHAnsi" w:cstheme="minorBidi"/>
          <w:noProof/>
          <w:kern w:val="2"/>
          <w:sz w:val="21"/>
          <w:szCs w:val="22"/>
          <w:lang w:val="en-US" w:eastAsia="zh-CN"/>
        </w:rPr>
        <w:tab/>
      </w:r>
      <w:r w:rsidRPr="00232A85">
        <w:rPr>
          <w:rFonts w:cs="Arial"/>
          <w:noProof/>
        </w:rPr>
        <w:t>Number of roaming analytics service subscriptions received by RE-NWDAF</w:t>
      </w:r>
      <w:r>
        <w:rPr>
          <w:noProof/>
        </w:rPr>
        <w:tab/>
      </w:r>
      <w:r>
        <w:rPr>
          <w:noProof/>
        </w:rPr>
        <w:fldChar w:fldCharType="begin"/>
      </w:r>
      <w:r>
        <w:rPr>
          <w:noProof/>
        </w:rPr>
        <w:instrText xml:space="preserve"> PAGEREF _Toc168411641 \h </w:instrText>
      </w:r>
      <w:r>
        <w:rPr>
          <w:noProof/>
        </w:rPr>
      </w:r>
      <w:r>
        <w:rPr>
          <w:noProof/>
        </w:rPr>
        <w:fldChar w:fldCharType="separate"/>
      </w:r>
      <w:r>
        <w:rPr>
          <w:noProof/>
        </w:rPr>
        <w:t>8</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3</w:t>
      </w:r>
      <w:r>
        <w:rPr>
          <w:rFonts w:asciiTheme="minorHAnsi" w:hAnsiTheme="minorHAnsi" w:cstheme="minorBidi"/>
          <w:noProof/>
          <w:kern w:val="2"/>
          <w:sz w:val="21"/>
          <w:szCs w:val="22"/>
          <w:lang w:val="en-US" w:eastAsia="zh-CN"/>
        </w:rPr>
        <w:tab/>
      </w:r>
      <w:r w:rsidRPr="00232A85">
        <w:rPr>
          <w:rFonts w:cs="Arial"/>
          <w:noProof/>
        </w:rPr>
        <w:t>Number of roaming analytics service requests received by RE-NWDAF</w:t>
      </w:r>
      <w:r>
        <w:rPr>
          <w:noProof/>
        </w:rPr>
        <w:tab/>
      </w:r>
      <w:r>
        <w:rPr>
          <w:noProof/>
        </w:rPr>
        <w:fldChar w:fldCharType="begin"/>
      </w:r>
      <w:r>
        <w:rPr>
          <w:noProof/>
        </w:rPr>
        <w:instrText xml:space="preserve"> PAGEREF _Toc168411642 \h </w:instrText>
      </w:r>
      <w:r>
        <w:rPr>
          <w:noProof/>
        </w:rPr>
      </w:r>
      <w:r>
        <w:rPr>
          <w:noProof/>
        </w:rPr>
        <w:fldChar w:fldCharType="separate"/>
      </w:r>
      <w:r>
        <w:rPr>
          <w:noProof/>
        </w:rPr>
        <w:t>8</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4</w:t>
      </w:r>
      <w:r>
        <w:rPr>
          <w:rFonts w:asciiTheme="minorHAnsi" w:hAnsiTheme="minorHAnsi" w:cstheme="minorBidi"/>
          <w:noProof/>
          <w:kern w:val="2"/>
          <w:sz w:val="21"/>
          <w:szCs w:val="22"/>
          <w:lang w:val="en-US" w:eastAsia="zh-CN"/>
        </w:rPr>
        <w:tab/>
      </w:r>
      <w:r w:rsidRPr="00232A85">
        <w:rPr>
          <w:rFonts w:cs="Arial"/>
          <w:noProof/>
        </w:rPr>
        <w:t>Number of roaming analytics service notifications generated by RE-NWDAF</w:t>
      </w:r>
      <w:r>
        <w:rPr>
          <w:noProof/>
        </w:rPr>
        <w:tab/>
      </w:r>
      <w:r>
        <w:rPr>
          <w:noProof/>
        </w:rPr>
        <w:fldChar w:fldCharType="begin"/>
      </w:r>
      <w:r>
        <w:rPr>
          <w:noProof/>
        </w:rPr>
        <w:instrText xml:space="preserve"> PAGEREF _Toc168411643 \h </w:instrText>
      </w:r>
      <w:r>
        <w:rPr>
          <w:noProof/>
        </w:rPr>
      </w:r>
      <w:r>
        <w:rPr>
          <w:noProof/>
        </w:rPr>
        <w:fldChar w:fldCharType="separate"/>
      </w:r>
      <w:r>
        <w:rPr>
          <w:noProof/>
        </w:rPr>
        <w:t>8</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5</w:t>
      </w:r>
      <w:r>
        <w:rPr>
          <w:rFonts w:asciiTheme="minorHAnsi" w:hAnsiTheme="minorHAnsi" w:cstheme="minorBidi"/>
          <w:noProof/>
          <w:kern w:val="2"/>
          <w:sz w:val="21"/>
          <w:szCs w:val="22"/>
          <w:lang w:val="en-US" w:eastAsia="zh-CN"/>
        </w:rPr>
        <w:tab/>
      </w:r>
      <w:r w:rsidRPr="00232A85">
        <w:rPr>
          <w:rFonts w:cs="Arial"/>
          <w:noProof/>
        </w:rPr>
        <w:t>Number of roaming analytics service responses generated by RE-NWDAF</w:t>
      </w:r>
      <w:r>
        <w:rPr>
          <w:noProof/>
        </w:rPr>
        <w:tab/>
      </w:r>
      <w:r>
        <w:rPr>
          <w:noProof/>
        </w:rPr>
        <w:fldChar w:fldCharType="begin"/>
      </w:r>
      <w:r>
        <w:rPr>
          <w:noProof/>
        </w:rPr>
        <w:instrText xml:space="preserve"> PAGEREF _Toc168411644 \h </w:instrText>
      </w:r>
      <w:r>
        <w:rPr>
          <w:noProof/>
        </w:rPr>
      </w:r>
      <w:r>
        <w:rPr>
          <w:noProof/>
        </w:rPr>
        <w:fldChar w:fldCharType="separate"/>
      </w:r>
      <w:r>
        <w:rPr>
          <w:noProof/>
        </w:rPr>
        <w:t>9</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6</w:t>
      </w:r>
      <w:r>
        <w:rPr>
          <w:rFonts w:asciiTheme="minorHAnsi" w:hAnsiTheme="minorHAnsi" w:cstheme="minorBidi"/>
          <w:noProof/>
          <w:kern w:val="2"/>
          <w:sz w:val="21"/>
          <w:szCs w:val="22"/>
          <w:lang w:val="en-US" w:eastAsia="zh-CN"/>
        </w:rPr>
        <w:tab/>
      </w:r>
      <w:r w:rsidRPr="00232A85">
        <w:rPr>
          <w:rFonts w:cs="Arial"/>
          <w:noProof/>
        </w:rPr>
        <w:t>Number of failed roaming analytics service subscriptions</w:t>
      </w:r>
      <w:r>
        <w:rPr>
          <w:noProof/>
        </w:rPr>
        <w:tab/>
      </w:r>
      <w:r>
        <w:rPr>
          <w:noProof/>
        </w:rPr>
        <w:fldChar w:fldCharType="begin"/>
      </w:r>
      <w:r>
        <w:rPr>
          <w:noProof/>
        </w:rPr>
        <w:instrText xml:space="preserve"> PAGEREF _Toc168411645 \h </w:instrText>
      </w:r>
      <w:r>
        <w:rPr>
          <w:noProof/>
        </w:rPr>
      </w:r>
      <w:r>
        <w:rPr>
          <w:noProof/>
        </w:rPr>
        <w:fldChar w:fldCharType="separate"/>
      </w:r>
      <w:r>
        <w:rPr>
          <w:noProof/>
        </w:rPr>
        <w:t>9</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7</w:t>
      </w:r>
      <w:r>
        <w:rPr>
          <w:rFonts w:asciiTheme="minorHAnsi" w:hAnsiTheme="minorHAnsi" w:cstheme="minorBidi"/>
          <w:noProof/>
          <w:kern w:val="2"/>
          <w:sz w:val="21"/>
          <w:szCs w:val="22"/>
          <w:lang w:val="en-US" w:eastAsia="zh-CN"/>
        </w:rPr>
        <w:tab/>
      </w:r>
      <w:r w:rsidRPr="00232A85">
        <w:rPr>
          <w:rFonts w:cs="Arial"/>
          <w:noProof/>
        </w:rPr>
        <w:t>Number of successful roaming analytics service subscriptions</w:t>
      </w:r>
      <w:r>
        <w:rPr>
          <w:noProof/>
        </w:rPr>
        <w:tab/>
      </w:r>
      <w:r>
        <w:rPr>
          <w:noProof/>
        </w:rPr>
        <w:fldChar w:fldCharType="begin"/>
      </w:r>
      <w:r>
        <w:rPr>
          <w:noProof/>
        </w:rPr>
        <w:instrText xml:space="preserve"> PAGEREF _Toc168411646 \h </w:instrText>
      </w:r>
      <w:r>
        <w:rPr>
          <w:noProof/>
        </w:rPr>
      </w:r>
      <w:r>
        <w:rPr>
          <w:noProof/>
        </w:rPr>
        <w:fldChar w:fldCharType="separate"/>
      </w:r>
      <w:r>
        <w:rPr>
          <w:noProof/>
        </w:rPr>
        <w:t>9</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8</w:t>
      </w:r>
      <w:r>
        <w:rPr>
          <w:rFonts w:asciiTheme="minorHAnsi" w:hAnsiTheme="minorHAnsi" w:cstheme="minorBidi"/>
          <w:noProof/>
          <w:kern w:val="2"/>
          <w:sz w:val="21"/>
          <w:szCs w:val="22"/>
          <w:lang w:val="en-US" w:eastAsia="zh-CN"/>
        </w:rPr>
        <w:tab/>
      </w:r>
      <w:r w:rsidRPr="00232A85">
        <w:rPr>
          <w:rFonts w:cs="Arial"/>
          <w:noProof/>
        </w:rPr>
        <w:t>Time consumed by the RE-NWDAF to provide roaming analytics service information</w:t>
      </w:r>
      <w:r>
        <w:rPr>
          <w:noProof/>
        </w:rPr>
        <w:tab/>
      </w:r>
      <w:r>
        <w:rPr>
          <w:noProof/>
        </w:rPr>
        <w:fldChar w:fldCharType="begin"/>
      </w:r>
      <w:r>
        <w:rPr>
          <w:noProof/>
        </w:rPr>
        <w:instrText xml:space="preserve"> PAGEREF _Toc168411647 \h </w:instrText>
      </w:r>
      <w:r>
        <w:rPr>
          <w:noProof/>
        </w:rPr>
      </w:r>
      <w:r>
        <w:rPr>
          <w:noProof/>
        </w:rPr>
        <w:fldChar w:fldCharType="separate"/>
      </w:r>
      <w:r>
        <w:rPr>
          <w:noProof/>
        </w:rPr>
        <w:t>9</w:t>
      </w:r>
      <w:r>
        <w:rPr>
          <w:noProof/>
        </w:rPr>
        <w:fldChar w:fldCharType="end"/>
      </w:r>
    </w:p>
    <w:p w:rsidR="00EE3A73" w:rsidRDefault="00EE3A73">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_Toc168411648 \h </w:instrText>
      </w:r>
      <w:r>
        <w:rPr>
          <w:noProof/>
        </w:rPr>
      </w:r>
      <w:r>
        <w:rPr>
          <w:noProof/>
        </w:rPr>
        <w:fldChar w:fldCharType="separate"/>
      </w:r>
      <w:r>
        <w:rPr>
          <w:noProof/>
        </w:rPr>
        <w:t>10</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_Toc168411649 \h </w:instrText>
      </w:r>
      <w:r>
        <w:rPr>
          <w:noProof/>
        </w:rPr>
      </w:r>
      <w:r>
        <w:rPr>
          <w:noProof/>
        </w:rPr>
        <w:fldChar w:fldCharType="separate"/>
      </w:r>
      <w:r>
        <w:rPr>
          <w:noProof/>
        </w:rPr>
        <w:t>10</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_Toc168411650 \h </w:instrText>
      </w:r>
      <w:r>
        <w:rPr>
          <w:noProof/>
        </w:rPr>
      </w:r>
      <w:r>
        <w:rPr>
          <w:noProof/>
        </w:rPr>
        <w:fldChar w:fldCharType="separate"/>
      </w:r>
      <w:r>
        <w:rPr>
          <w:noProof/>
        </w:rPr>
        <w:t>10</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Pr>
          <w:rFonts w:asciiTheme="minorHAnsi" w:hAnsiTheme="minorHAnsi" w:cstheme="minorBidi"/>
          <w:noProof/>
          <w:kern w:val="2"/>
          <w:sz w:val="21"/>
          <w:szCs w:val="22"/>
          <w:lang w:val="en-US" w:eastAsia="zh-CN"/>
        </w:rPr>
        <w:tab/>
      </w:r>
      <w:r>
        <w:rPr>
          <w:noProof/>
        </w:rPr>
        <w:t>Potential solutions</w:t>
      </w:r>
      <w:r>
        <w:rPr>
          <w:noProof/>
        </w:rPr>
        <w:tab/>
      </w:r>
      <w:r>
        <w:rPr>
          <w:noProof/>
        </w:rPr>
        <w:fldChar w:fldCharType="begin"/>
      </w:r>
      <w:r>
        <w:rPr>
          <w:noProof/>
        </w:rPr>
        <w:instrText xml:space="preserve"> PAGEREF _Toc168411651 \h </w:instrText>
      </w:r>
      <w:r>
        <w:rPr>
          <w:noProof/>
        </w:rPr>
      </w:r>
      <w:r>
        <w:rPr>
          <w:noProof/>
        </w:rPr>
        <w:fldChar w:fldCharType="separate"/>
      </w:r>
      <w:r>
        <w:rPr>
          <w:noProof/>
        </w:rPr>
        <w:t>11</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1</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1</w:t>
      </w:r>
      <w:r>
        <w:rPr>
          <w:noProof/>
        </w:rPr>
        <w:t xml:space="preserve">: </w:t>
      </w:r>
      <w:r w:rsidRPr="00232A85">
        <w:rPr>
          <w:noProof/>
          <w:lang w:val="en-US" w:eastAsia="zh-CN"/>
        </w:rPr>
        <w:t xml:space="preserve">Efficiency of </w:t>
      </w:r>
      <w:r>
        <w:rPr>
          <w:noProof/>
        </w:rPr>
        <w:t>Data Collection from NFs</w:t>
      </w:r>
      <w:r w:rsidRPr="00232A85">
        <w:rPr>
          <w:noProof/>
          <w:lang w:val="en-US" w:eastAsia="zh-CN"/>
        </w:rPr>
        <w:t xml:space="preserve"> performed by NWDAF</w:t>
      </w:r>
      <w:r>
        <w:rPr>
          <w:noProof/>
        </w:rPr>
        <w:tab/>
      </w:r>
      <w:r>
        <w:rPr>
          <w:noProof/>
        </w:rPr>
        <w:fldChar w:fldCharType="begin"/>
      </w:r>
      <w:r>
        <w:rPr>
          <w:noProof/>
        </w:rPr>
        <w:instrText xml:space="preserve"> PAGEREF _Toc168411652 \h </w:instrText>
      </w:r>
      <w:r>
        <w:rPr>
          <w:noProof/>
        </w:rPr>
      </w:r>
      <w:r>
        <w:rPr>
          <w:noProof/>
        </w:rPr>
        <w:fldChar w:fldCharType="separate"/>
      </w:r>
      <w:r>
        <w:rPr>
          <w:noProof/>
        </w:rPr>
        <w:t>11</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_Toc168411653 \h </w:instrText>
      </w:r>
      <w:r>
        <w:rPr>
          <w:noProof/>
        </w:rPr>
      </w:r>
      <w:r>
        <w:rPr>
          <w:noProof/>
        </w:rPr>
        <w:fldChar w:fldCharType="separate"/>
      </w:r>
      <w:r>
        <w:rPr>
          <w:noProof/>
        </w:rPr>
        <w:t>11</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1</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_Toc168411654 \h </w:instrText>
      </w:r>
      <w:r>
        <w:rPr>
          <w:noProof/>
        </w:rPr>
      </w:r>
      <w:r>
        <w:rPr>
          <w:noProof/>
        </w:rPr>
        <w:fldChar w:fldCharType="separate"/>
      </w:r>
      <w:r>
        <w:rPr>
          <w:noProof/>
        </w:rPr>
        <w:t>11</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2</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2</w:t>
      </w:r>
      <w:r>
        <w:rPr>
          <w:noProof/>
        </w:rPr>
        <w:t xml:space="preserve">: </w:t>
      </w:r>
      <w:r w:rsidRPr="00232A85">
        <w:rPr>
          <w:noProof/>
          <w:lang w:val="en-US" w:eastAsia="zh-CN"/>
        </w:rPr>
        <w:t>Efficiency of d</w:t>
      </w:r>
      <w:r>
        <w:rPr>
          <w:noProof/>
        </w:rPr>
        <w:t xml:space="preserve">ata </w:t>
      </w:r>
      <w:r w:rsidRPr="00232A85">
        <w:rPr>
          <w:noProof/>
          <w:lang w:val="en-US" w:eastAsia="zh-CN"/>
        </w:rPr>
        <w:t>c</w:t>
      </w:r>
      <w:r>
        <w:rPr>
          <w:noProof/>
        </w:rPr>
        <w:t xml:space="preserve">ollection from </w:t>
      </w:r>
      <w:r w:rsidRPr="00232A85">
        <w:rPr>
          <w:noProof/>
          <w:lang w:val="en-US" w:eastAsia="zh-CN"/>
        </w:rPr>
        <w:t>DCCF/NWDAF hosting DCCF performed by NWDAF</w:t>
      </w:r>
      <w:r>
        <w:rPr>
          <w:noProof/>
        </w:rPr>
        <w:tab/>
      </w:r>
      <w:r>
        <w:rPr>
          <w:noProof/>
        </w:rPr>
        <w:fldChar w:fldCharType="begin"/>
      </w:r>
      <w:r>
        <w:rPr>
          <w:noProof/>
        </w:rPr>
        <w:instrText xml:space="preserve"> PAGEREF _Toc168411655 \h </w:instrText>
      </w:r>
      <w:r>
        <w:rPr>
          <w:noProof/>
        </w:rPr>
      </w:r>
      <w:r>
        <w:rPr>
          <w:noProof/>
        </w:rPr>
        <w:fldChar w:fldCharType="separate"/>
      </w:r>
      <w:r>
        <w:rPr>
          <w:noProof/>
        </w:rPr>
        <w:t>11</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_Toc168411656 \h </w:instrText>
      </w:r>
      <w:r>
        <w:rPr>
          <w:noProof/>
        </w:rPr>
      </w:r>
      <w:r>
        <w:rPr>
          <w:noProof/>
        </w:rPr>
        <w:fldChar w:fldCharType="separate"/>
      </w:r>
      <w:r>
        <w:rPr>
          <w:noProof/>
        </w:rPr>
        <w:t>11</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2</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_Toc168411657 \h </w:instrText>
      </w:r>
      <w:r>
        <w:rPr>
          <w:noProof/>
        </w:rPr>
      </w:r>
      <w:r>
        <w:rPr>
          <w:noProof/>
        </w:rPr>
        <w:fldChar w:fldCharType="separate"/>
      </w:r>
      <w:r>
        <w:rPr>
          <w:noProof/>
        </w:rPr>
        <w:t>11</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3</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3</w:t>
      </w:r>
      <w:r>
        <w:rPr>
          <w:noProof/>
        </w:rPr>
        <w:t xml:space="preserve">: </w:t>
      </w:r>
      <w:r w:rsidRPr="00232A85">
        <w:rPr>
          <w:noProof/>
          <w:lang w:val="en-US" w:eastAsia="zh-CN"/>
        </w:rPr>
        <w:t xml:space="preserve">Transmission Rate related to the </w:t>
      </w:r>
      <w:r>
        <w:rPr>
          <w:noProof/>
        </w:rPr>
        <w:t>Data Collection from NFs</w:t>
      </w:r>
      <w:r w:rsidRPr="00232A85">
        <w:rPr>
          <w:noProof/>
          <w:lang w:val="en-US" w:eastAsia="zh-CN"/>
        </w:rPr>
        <w:t xml:space="preserve"> performed by NWDAF</w:t>
      </w:r>
      <w:r>
        <w:rPr>
          <w:noProof/>
        </w:rPr>
        <w:tab/>
      </w:r>
      <w:r>
        <w:rPr>
          <w:noProof/>
        </w:rPr>
        <w:fldChar w:fldCharType="begin"/>
      </w:r>
      <w:r>
        <w:rPr>
          <w:noProof/>
        </w:rPr>
        <w:instrText xml:space="preserve"> PAGEREF _Toc168411658 \h </w:instrText>
      </w:r>
      <w:r>
        <w:rPr>
          <w:noProof/>
        </w:rPr>
      </w:r>
      <w:r>
        <w:rPr>
          <w:noProof/>
        </w:rPr>
        <w:fldChar w:fldCharType="separate"/>
      </w:r>
      <w:r>
        <w:rPr>
          <w:noProof/>
        </w:rPr>
        <w:t>12</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_Toc168411659 \h </w:instrText>
      </w:r>
      <w:r>
        <w:rPr>
          <w:noProof/>
        </w:rPr>
      </w:r>
      <w:r>
        <w:rPr>
          <w:noProof/>
        </w:rPr>
        <w:fldChar w:fldCharType="separate"/>
      </w:r>
      <w:r>
        <w:rPr>
          <w:noProof/>
        </w:rPr>
        <w:t>12</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3</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_Toc168411660 \h </w:instrText>
      </w:r>
      <w:r>
        <w:rPr>
          <w:noProof/>
        </w:rPr>
      </w:r>
      <w:r>
        <w:rPr>
          <w:noProof/>
        </w:rPr>
        <w:fldChar w:fldCharType="separate"/>
      </w:r>
      <w:r>
        <w:rPr>
          <w:noProof/>
        </w:rPr>
        <w:t>12</w:t>
      </w:r>
      <w:r>
        <w:rPr>
          <w:noProof/>
        </w:rPr>
        <w:fldChar w:fldCharType="end"/>
      </w:r>
    </w:p>
    <w:p w:rsidR="00EE3A73" w:rsidRDefault="00EE3A73">
      <w:pPr>
        <w:pStyle w:val="4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4</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4</w:t>
      </w:r>
      <w:r>
        <w:rPr>
          <w:noProof/>
        </w:rPr>
        <w:t xml:space="preserve">: </w:t>
      </w:r>
      <w:r w:rsidRPr="00232A85">
        <w:rPr>
          <w:noProof/>
          <w:lang w:val="en-US" w:eastAsia="zh-CN"/>
        </w:rPr>
        <w:t>Transmission Rate related to the d</w:t>
      </w:r>
      <w:r>
        <w:rPr>
          <w:noProof/>
        </w:rPr>
        <w:t xml:space="preserve">ata </w:t>
      </w:r>
      <w:r w:rsidRPr="00232A85">
        <w:rPr>
          <w:noProof/>
          <w:lang w:val="en-US" w:eastAsia="zh-CN"/>
        </w:rPr>
        <w:t>c</w:t>
      </w:r>
      <w:r>
        <w:rPr>
          <w:noProof/>
        </w:rPr>
        <w:t xml:space="preserve">ollection from </w:t>
      </w:r>
      <w:r w:rsidRPr="00232A85">
        <w:rPr>
          <w:noProof/>
          <w:lang w:val="en-US" w:eastAsia="zh-CN"/>
        </w:rPr>
        <w:t>DCCF/NWDAF hosting DCCF performed by NWDAF</w:t>
      </w:r>
      <w:r>
        <w:rPr>
          <w:noProof/>
        </w:rPr>
        <w:tab/>
      </w:r>
      <w:r>
        <w:rPr>
          <w:noProof/>
        </w:rPr>
        <w:fldChar w:fldCharType="begin"/>
      </w:r>
      <w:r>
        <w:rPr>
          <w:noProof/>
        </w:rPr>
        <w:instrText xml:space="preserve"> PAGEREF _Toc168411661 \h </w:instrText>
      </w:r>
      <w:r>
        <w:rPr>
          <w:noProof/>
        </w:rPr>
      </w:r>
      <w:r>
        <w:rPr>
          <w:noProof/>
        </w:rPr>
        <w:fldChar w:fldCharType="separate"/>
      </w:r>
      <w:r>
        <w:rPr>
          <w:noProof/>
        </w:rPr>
        <w:t>13</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_Toc168411662 \h </w:instrText>
      </w:r>
      <w:r>
        <w:rPr>
          <w:noProof/>
        </w:rPr>
      </w:r>
      <w:r>
        <w:rPr>
          <w:noProof/>
        </w:rPr>
        <w:fldChar w:fldCharType="separate"/>
      </w:r>
      <w:r>
        <w:rPr>
          <w:noProof/>
        </w:rPr>
        <w:t>13</w:t>
      </w:r>
      <w:r>
        <w:rPr>
          <w:noProof/>
        </w:rPr>
        <w:fldChar w:fldCharType="end"/>
      </w:r>
    </w:p>
    <w:p w:rsidR="00EE3A73" w:rsidRDefault="00EE3A73">
      <w:pPr>
        <w:pStyle w:val="52"/>
        <w:rPr>
          <w:rFonts w:asciiTheme="minorHAnsi" w:hAnsiTheme="minorHAnsi" w:cstheme="minorBidi"/>
          <w:noProof/>
          <w:kern w:val="2"/>
          <w:sz w:val="21"/>
          <w:szCs w:val="22"/>
          <w:lang w:val="en-US" w:eastAsia="zh-CN"/>
        </w:rPr>
      </w:pPr>
      <w:r>
        <w:rPr>
          <w:noProof/>
        </w:rPr>
        <w:t>4.</w:t>
      </w:r>
      <w:r w:rsidRPr="00232A85">
        <w:rPr>
          <w:noProof/>
          <w:lang w:val="en-US" w:eastAsia="zh-CN"/>
        </w:rPr>
        <w:t>2</w:t>
      </w:r>
      <w:r>
        <w:rPr>
          <w:noProof/>
        </w:rPr>
        <w:t>.3.</w:t>
      </w:r>
      <w:r w:rsidRPr="00232A85">
        <w:rPr>
          <w:noProof/>
          <w:lang w:val="en-US" w:eastAsia="zh-CN"/>
        </w:rPr>
        <w:t>4</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_Toc168411663 \h </w:instrText>
      </w:r>
      <w:r>
        <w:rPr>
          <w:noProof/>
        </w:rPr>
      </w:r>
      <w:r>
        <w:rPr>
          <w:noProof/>
        </w:rPr>
        <w:fldChar w:fldCharType="separate"/>
      </w:r>
      <w:r>
        <w:rPr>
          <w:noProof/>
        </w:rPr>
        <w:t>13</w:t>
      </w:r>
      <w:r>
        <w:rPr>
          <w:noProof/>
        </w:rPr>
        <w:fldChar w:fldCharType="end"/>
      </w:r>
    </w:p>
    <w:p w:rsidR="00EE3A73" w:rsidRDefault="00EE3A73">
      <w:pPr>
        <w:pStyle w:val="2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_Toc168411664 \h </w:instrText>
      </w:r>
      <w:r>
        <w:rPr>
          <w:noProof/>
        </w:rPr>
      </w:r>
      <w:r>
        <w:rPr>
          <w:noProof/>
        </w:rPr>
        <w:fldChar w:fldCharType="separate"/>
      </w:r>
      <w:r>
        <w:rPr>
          <w:noProof/>
        </w:rPr>
        <w:t>14</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_Toc168411665 \h </w:instrText>
      </w:r>
      <w:r>
        <w:rPr>
          <w:noProof/>
        </w:rPr>
      </w:r>
      <w:r>
        <w:rPr>
          <w:noProof/>
        </w:rPr>
        <w:fldChar w:fldCharType="separate"/>
      </w:r>
      <w:r>
        <w:rPr>
          <w:noProof/>
        </w:rPr>
        <w:t>14</w:t>
      </w:r>
      <w:r>
        <w:rPr>
          <w:noProof/>
        </w:rPr>
        <w:fldChar w:fldCharType="end"/>
      </w:r>
    </w:p>
    <w:p w:rsidR="00EE3A73" w:rsidRDefault="00EE3A73">
      <w:pPr>
        <w:pStyle w:val="33"/>
        <w:rPr>
          <w:rFonts w:asciiTheme="minorHAnsi" w:hAnsiTheme="minorHAnsi" w:cstheme="minorBidi"/>
          <w:noProof/>
          <w:kern w:val="2"/>
          <w:sz w:val="21"/>
          <w:szCs w:val="22"/>
          <w:lang w:val="en-US" w:eastAsia="zh-CN"/>
        </w:rPr>
      </w:pPr>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_Toc168411666 \h </w:instrText>
      </w:r>
      <w:r>
        <w:rPr>
          <w:noProof/>
        </w:rPr>
      </w:r>
      <w:r>
        <w:rPr>
          <w:noProof/>
        </w:rPr>
        <w:fldChar w:fldCharType="separate"/>
      </w:r>
      <w:r>
        <w:rPr>
          <w:noProof/>
        </w:rPr>
        <w:t>14</w:t>
      </w:r>
      <w:r>
        <w:rPr>
          <w:noProof/>
        </w:rPr>
        <w:fldChar w:fldCharType="end"/>
      </w:r>
    </w:p>
    <w:p w:rsidR="00EE3A73" w:rsidRDefault="00EE3A73">
      <w:pPr>
        <w:pStyle w:val="81"/>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_Toc168411667 \h </w:instrText>
      </w:r>
      <w:r>
        <w:rPr>
          <w:noProof/>
        </w:rPr>
      </w:r>
      <w:r>
        <w:rPr>
          <w:noProof/>
        </w:rPr>
        <w:fldChar w:fldCharType="separate"/>
      </w:r>
      <w:r>
        <w:rPr>
          <w:noProof/>
        </w:rPr>
        <w:t>16</w:t>
      </w:r>
      <w:r>
        <w:rPr>
          <w:noProof/>
        </w:rPr>
        <w:fldChar w:fldCharType="end"/>
      </w:r>
    </w:p>
    <w:p w:rsidR="001F1044" w:rsidRDefault="00CA5445">
      <w:r>
        <w:rPr>
          <w:sz w:val="22"/>
        </w:rPr>
        <w:fldChar w:fldCharType="end"/>
      </w:r>
    </w:p>
    <w:p w:rsidR="001F1044" w:rsidRDefault="001F1044">
      <w:pPr>
        <w:pStyle w:val="Guidance"/>
      </w:pPr>
    </w:p>
    <w:p w:rsidR="001F1044" w:rsidRDefault="001F1044">
      <w:pPr>
        <w:pStyle w:val="Guidance"/>
      </w:pPr>
    </w:p>
    <w:p w:rsidR="001F1044" w:rsidRDefault="001F1044">
      <w:pPr>
        <w:pStyle w:val="Guidance"/>
      </w:pPr>
    </w:p>
    <w:p w:rsidR="001F1044" w:rsidRDefault="001F1044">
      <w:pPr>
        <w:pStyle w:val="Guidance"/>
      </w:pPr>
    </w:p>
    <w:p w:rsidR="001F1044" w:rsidRDefault="001F1044">
      <w:pPr>
        <w:pStyle w:val="Guidance"/>
      </w:pPr>
    </w:p>
    <w:p w:rsidR="001F1044" w:rsidRDefault="001F1044">
      <w:pPr>
        <w:pStyle w:val="Guidance"/>
      </w:pPr>
    </w:p>
    <w:p w:rsidR="001F1044" w:rsidRDefault="00CA5445">
      <w:pPr>
        <w:pStyle w:val="1"/>
      </w:pPr>
      <w:bookmarkStart w:id="15" w:name="foreword"/>
      <w:bookmarkStart w:id="16" w:name="_Toc3983"/>
      <w:bookmarkStart w:id="17" w:name="_Toc21234"/>
      <w:bookmarkStart w:id="18" w:name="_Toc168411409"/>
      <w:bookmarkStart w:id="19" w:name="_Toc168411627"/>
      <w:bookmarkEnd w:id="15"/>
      <w:r>
        <w:t>Foreword</w:t>
      </w:r>
      <w:bookmarkEnd w:id="16"/>
      <w:bookmarkEnd w:id="17"/>
      <w:bookmarkEnd w:id="18"/>
      <w:bookmarkEnd w:id="19"/>
    </w:p>
    <w:p w:rsidR="001F1044" w:rsidRDefault="00CA5445">
      <w:r>
        <w:t>This Technical</w:t>
      </w:r>
      <w:bookmarkStart w:id="20" w:name="spectype3"/>
      <w:r>
        <w:t xml:space="preserve"> Report</w:t>
      </w:r>
      <w:bookmarkEnd w:id="20"/>
      <w:r>
        <w:t xml:space="preserve"> has been produced by the 3rd Generation Partnership Project (3GPP).</w:t>
      </w:r>
    </w:p>
    <w:p w:rsidR="001F1044" w:rsidRDefault="00CA544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F1044" w:rsidRDefault="00CA5445">
      <w:pPr>
        <w:pStyle w:val="B1"/>
      </w:pPr>
      <w:r>
        <w:t>Version x.y.z</w:t>
      </w:r>
    </w:p>
    <w:p w:rsidR="001F1044" w:rsidRDefault="00CA5445">
      <w:pPr>
        <w:pStyle w:val="B1"/>
      </w:pPr>
      <w:r>
        <w:t>where:</w:t>
      </w:r>
    </w:p>
    <w:p w:rsidR="001F1044" w:rsidRDefault="00CA5445">
      <w:pPr>
        <w:pStyle w:val="B2"/>
      </w:pPr>
      <w:r>
        <w:t>x</w:t>
      </w:r>
      <w:r>
        <w:tab/>
        <w:t>the first digit:</w:t>
      </w:r>
    </w:p>
    <w:p w:rsidR="001F1044" w:rsidRDefault="00CA5445">
      <w:pPr>
        <w:pStyle w:val="B3"/>
      </w:pPr>
      <w:r>
        <w:t>1</w:t>
      </w:r>
      <w:r>
        <w:tab/>
        <w:t>presented to TSG for information;</w:t>
      </w:r>
    </w:p>
    <w:p w:rsidR="001F1044" w:rsidRDefault="00CA5445">
      <w:pPr>
        <w:pStyle w:val="B3"/>
      </w:pPr>
      <w:r>
        <w:t>2</w:t>
      </w:r>
      <w:r>
        <w:tab/>
        <w:t>presented to TSG for approval;</w:t>
      </w:r>
    </w:p>
    <w:p w:rsidR="001F1044" w:rsidRDefault="00CA5445">
      <w:pPr>
        <w:pStyle w:val="B3"/>
      </w:pPr>
      <w:r>
        <w:t>3</w:t>
      </w:r>
      <w:r>
        <w:tab/>
        <w:t>or greater indicates TSG approved document under change control.</w:t>
      </w:r>
    </w:p>
    <w:p w:rsidR="001F1044" w:rsidRDefault="00CA5445">
      <w:pPr>
        <w:pStyle w:val="B2"/>
      </w:pPr>
      <w:r>
        <w:t>y</w:t>
      </w:r>
      <w:r>
        <w:tab/>
        <w:t>the second digit is incremented for all changes of substance, i.e. technical enhancements, corrections, updates, etc.</w:t>
      </w:r>
    </w:p>
    <w:p w:rsidR="001F1044" w:rsidRDefault="00CA5445">
      <w:pPr>
        <w:pStyle w:val="B2"/>
      </w:pPr>
      <w:r>
        <w:t>z</w:t>
      </w:r>
      <w:r>
        <w:tab/>
        <w:t>the third digit is incremented when editorial only changes have been incorporated in the document.</w:t>
      </w:r>
    </w:p>
    <w:p w:rsidR="001F1044" w:rsidRDefault="00CA5445">
      <w:r>
        <w:t>In the present document, modal verbs have the following meanings:</w:t>
      </w:r>
    </w:p>
    <w:p w:rsidR="001F1044" w:rsidRDefault="00CA5445">
      <w:pPr>
        <w:pStyle w:val="EX"/>
      </w:pPr>
      <w:r>
        <w:rPr>
          <w:b/>
        </w:rPr>
        <w:t>shall</w:t>
      </w:r>
      <w:r>
        <w:tab/>
      </w:r>
      <w:r>
        <w:tab/>
        <w:t>indicates a mandatory requirement to do something</w:t>
      </w:r>
    </w:p>
    <w:p w:rsidR="001F1044" w:rsidRDefault="00CA5445">
      <w:pPr>
        <w:pStyle w:val="EX"/>
      </w:pPr>
      <w:r>
        <w:rPr>
          <w:b/>
        </w:rPr>
        <w:t>shall not</w:t>
      </w:r>
      <w:r>
        <w:tab/>
        <w:t>indicates an interdiction (prohibition) to do something</w:t>
      </w:r>
    </w:p>
    <w:p w:rsidR="001F1044" w:rsidRDefault="00CA5445">
      <w:r>
        <w:t>The constructions "shall" and "shall not" are confined to the context of normative provisions, and do not appear in Technical Reports.</w:t>
      </w:r>
    </w:p>
    <w:p w:rsidR="001F1044" w:rsidRDefault="00CA544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1F1044" w:rsidRDefault="00CA5445">
      <w:pPr>
        <w:pStyle w:val="EX"/>
      </w:pPr>
      <w:r>
        <w:rPr>
          <w:b/>
        </w:rPr>
        <w:t>should</w:t>
      </w:r>
      <w:r>
        <w:tab/>
      </w:r>
      <w:r>
        <w:tab/>
        <w:t>indicates a recommendation to do something</w:t>
      </w:r>
    </w:p>
    <w:p w:rsidR="001F1044" w:rsidRDefault="00CA5445">
      <w:pPr>
        <w:pStyle w:val="EX"/>
      </w:pPr>
      <w:r>
        <w:rPr>
          <w:b/>
        </w:rPr>
        <w:t>should not</w:t>
      </w:r>
      <w:r>
        <w:tab/>
        <w:t>indicates a recommendation not to do something</w:t>
      </w:r>
    </w:p>
    <w:p w:rsidR="001F1044" w:rsidRDefault="00CA5445">
      <w:pPr>
        <w:pStyle w:val="EX"/>
      </w:pPr>
      <w:r>
        <w:rPr>
          <w:b/>
        </w:rPr>
        <w:t>may</w:t>
      </w:r>
      <w:r>
        <w:tab/>
      </w:r>
      <w:r>
        <w:tab/>
        <w:t>indicates permission to do something</w:t>
      </w:r>
    </w:p>
    <w:p w:rsidR="001F1044" w:rsidRDefault="00CA5445">
      <w:pPr>
        <w:pStyle w:val="EX"/>
      </w:pPr>
      <w:r>
        <w:rPr>
          <w:b/>
        </w:rPr>
        <w:t>need not</w:t>
      </w:r>
      <w:r>
        <w:tab/>
        <w:t>indicates permission not to do something</w:t>
      </w:r>
    </w:p>
    <w:p w:rsidR="001F1044" w:rsidRDefault="00CA5445">
      <w:r>
        <w:t>The construction "may not" is ambiguous and is not used in normative elements. The unambiguous constructions "might not" or "shall not" are used instead, depending upon the meaning intended.</w:t>
      </w:r>
    </w:p>
    <w:p w:rsidR="001F1044" w:rsidRDefault="00CA5445">
      <w:pPr>
        <w:pStyle w:val="EX"/>
      </w:pPr>
      <w:r>
        <w:rPr>
          <w:b/>
        </w:rPr>
        <w:t>can</w:t>
      </w:r>
      <w:r>
        <w:tab/>
      </w:r>
      <w:r>
        <w:tab/>
        <w:t>indicates that something is possible</w:t>
      </w:r>
    </w:p>
    <w:p w:rsidR="001F1044" w:rsidRDefault="00CA5445">
      <w:pPr>
        <w:pStyle w:val="EX"/>
      </w:pPr>
      <w:r>
        <w:rPr>
          <w:b/>
        </w:rPr>
        <w:t>cannot</w:t>
      </w:r>
      <w:r>
        <w:tab/>
      </w:r>
      <w:r>
        <w:tab/>
        <w:t>indicates that something is impossible</w:t>
      </w:r>
    </w:p>
    <w:p w:rsidR="001F1044" w:rsidRDefault="00CA5445">
      <w:r>
        <w:t>The constructions "can" and "cannot" are not substitutes for "may" and "need not".</w:t>
      </w:r>
    </w:p>
    <w:p w:rsidR="001F1044" w:rsidRDefault="00CA5445">
      <w:pPr>
        <w:pStyle w:val="EX"/>
      </w:pPr>
      <w:r>
        <w:rPr>
          <w:b/>
        </w:rPr>
        <w:t>will</w:t>
      </w:r>
      <w:r>
        <w:tab/>
      </w:r>
      <w:r>
        <w:tab/>
        <w:t>indicates that something is certain or expected to happen as a result of action taken by an agency the behaviour of which is outside the scope of the present document</w:t>
      </w:r>
    </w:p>
    <w:p w:rsidR="001F1044" w:rsidRDefault="00CA5445">
      <w:pPr>
        <w:pStyle w:val="EX"/>
      </w:pPr>
      <w:r>
        <w:rPr>
          <w:b/>
        </w:rPr>
        <w:t>will not</w:t>
      </w:r>
      <w:r>
        <w:tab/>
      </w:r>
      <w:r>
        <w:tab/>
        <w:t>indicates that something is certain or expected not to happen as a result of action taken by an agency the behaviour of which is outside the scope of the present document</w:t>
      </w:r>
    </w:p>
    <w:p w:rsidR="001F1044" w:rsidRDefault="00CA5445">
      <w:pPr>
        <w:pStyle w:val="EX"/>
      </w:pPr>
      <w:r>
        <w:rPr>
          <w:b/>
        </w:rPr>
        <w:t>might</w:t>
      </w:r>
      <w:r>
        <w:tab/>
        <w:t>indicates a likelihood that something will happen as a result of action taken by some agency the behaviour of which is outside the scope of the present document</w:t>
      </w:r>
    </w:p>
    <w:p w:rsidR="001F1044" w:rsidRDefault="00CA5445">
      <w:pPr>
        <w:pStyle w:val="EX"/>
      </w:pPr>
      <w:r>
        <w:rPr>
          <w:b/>
        </w:rPr>
        <w:lastRenderedPageBreak/>
        <w:t>might not</w:t>
      </w:r>
      <w:r>
        <w:tab/>
        <w:t>indicates a likelihood that something will not happen as a result of action taken by some agency the behaviour of which is outside the scope of the present document</w:t>
      </w:r>
    </w:p>
    <w:p w:rsidR="001F1044" w:rsidRDefault="00CA5445">
      <w:r>
        <w:t>In addition:</w:t>
      </w:r>
    </w:p>
    <w:p w:rsidR="001F1044" w:rsidRDefault="00CA5445">
      <w:pPr>
        <w:pStyle w:val="EX"/>
      </w:pPr>
      <w:r>
        <w:rPr>
          <w:b/>
        </w:rPr>
        <w:t>is</w:t>
      </w:r>
      <w:r>
        <w:tab/>
        <w:t>(or any other verb in the indicative mood) indicates a statement of fact</w:t>
      </w:r>
    </w:p>
    <w:p w:rsidR="001F1044" w:rsidRDefault="00CA5445">
      <w:pPr>
        <w:pStyle w:val="EX"/>
      </w:pPr>
      <w:r>
        <w:rPr>
          <w:b/>
        </w:rPr>
        <w:t>is not</w:t>
      </w:r>
      <w:r>
        <w:tab/>
        <w:t>(or any other negative verb in the indicative mood) indicates a statement of fact</w:t>
      </w:r>
    </w:p>
    <w:p w:rsidR="001F1044" w:rsidRDefault="00CA5445">
      <w:r>
        <w:t>The constructions "is" and "is not" do not indicate requirements.</w:t>
      </w:r>
    </w:p>
    <w:p w:rsidR="001F1044" w:rsidRDefault="00CA5445">
      <w:pPr>
        <w:pStyle w:val="1"/>
      </w:pPr>
      <w:bookmarkStart w:id="21" w:name="introduction"/>
      <w:bookmarkStart w:id="22" w:name="_Toc17988"/>
      <w:bookmarkStart w:id="23" w:name="_Toc16163"/>
      <w:bookmarkStart w:id="24" w:name="_Toc168411410"/>
      <w:bookmarkStart w:id="25" w:name="_Toc168411628"/>
      <w:bookmarkEnd w:id="21"/>
      <w:r>
        <w:t>Introduction</w:t>
      </w:r>
      <w:bookmarkEnd w:id="22"/>
      <w:bookmarkEnd w:id="23"/>
      <w:bookmarkEnd w:id="24"/>
      <w:bookmarkEnd w:id="25"/>
    </w:p>
    <w:p w:rsidR="001F1044" w:rsidRDefault="00CA5445">
      <w:pPr>
        <w:pStyle w:val="1"/>
      </w:pPr>
      <w:r>
        <w:br w:type="page"/>
      </w:r>
      <w:bookmarkStart w:id="26" w:name="scope"/>
      <w:bookmarkStart w:id="27" w:name="_Toc8529"/>
      <w:bookmarkStart w:id="28" w:name="_Toc22263"/>
      <w:bookmarkStart w:id="29" w:name="_Toc168411411"/>
      <w:bookmarkStart w:id="30" w:name="_Toc168411629"/>
      <w:bookmarkEnd w:id="26"/>
      <w:r>
        <w:lastRenderedPageBreak/>
        <w:t>1</w:t>
      </w:r>
      <w:r>
        <w:tab/>
        <w:t>Scope</w:t>
      </w:r>
      <w:bookmarkEnd w:id="27"/>
      <w:bookmarkEnd w:id="28"/>
      <w:bookmarkEnd w:id="29"/>
      <w:bookmarkEnd w:id="30"/>
    </w:p>
    <w:p w:rsidR="001F1044" w:rsidRDefault="001F1044">
      <w:pPr>
        <w:pStyle w:val="Guidance"/>
      </w:pPr>
    </w:p>
    <w:p w:rsidR="001F1044" w:rsidRDefault="00CA5445">
      <w:pPr>
        <w:pStyle w:val="1"/>
      </w:pPr>
      <w:bookmarkStart w:id="31" w:name="references"/>
      <w:bookmarkStart w:id="32" w:name="_Toc2651"/>
      <w:bookmarkStart w:id="33" w:name="_Toc21050"/>
      <w:bookmarkStart w:id="34" w:name="_Toc168411412"/>
      <w:bookmarkStart w:id="35" w:name="_Toc168411630"/>
      <w:bookmarkEnd w:id="31"/>
      <w:r>
        <w:t>2</w:t>
      </w:r>
      <w:r>
        <w:tab/>
        <w:t>References</w:t>
      </w:r>
      <w:bookmarkEnd w:id="32"/>
      <w:bookmarkEnd w:id="33"/>
      <w:bookmarkEnd w:id="34"/>
      <w:bookmarkEnd w:id="35"/>
    </w:p>
    <w:p w:rsidR="001F1044" w:rsidRDefault="00CA5445">
      <w:r>
        <w:t>The following documents contain provisions which, through reference in this text, constitute provisions of the present document.</w:t>
      </w:r>
    </w:p>
    <w:p w:rsidR="001F1044" w:rsidRDefault="00CA5445">
      <w:pPr>
        <w:pStyle w:val="B1"/>
      </w:pPr>
      <w:r>
        <w:t>-</w:t>
      </w:r>
      <w:r>
        <w:tab/>
        <w:t>References are either specific (identified by date of publication, edition number, version number, etc.) or non</w:t>
      </w:r>
      <w:r>
        <w:noBreakHyphen/>
        <w:t>specific.</w:t>
      </w:r>
    </w:p>
    <w:p w:rsidR="001F1044" w:rsidRDefault="00CA5445">
      <w:pPr>
        <w:pStyle w:val="B1"/>
      </w:pPr>
      <w:r>
        <w:t>-</w:t>
      </w:r>
      <w:r>
        <w:tab/>
        <w:t>For a specific reference, subsequent revisions do not apply.</w:t>
      </w:r>
    </w:p>
    <w:p w:rsidR="001F1044" w:rsidRDefault="00CA54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F1044" w:rsidRDefault="00CA5445">
      <w:pPr>
        <w:pStyle w:val="EX"/>
      </w:pPr>
      <w:r>
        <w:t>[1]</w:t>
      </w:r>
      <w:r>
        <w:tab/>
        <w:t>3GPP TR 21.905: "Vocabulary for 3GPP Specifications".</w:t>
      </w:r>
    </w:p>
    <w:p w:rsidR="001F1044" w:rsidRDefault="00CA5445">
      <w:pPr>
        <w:pStyle w:val="EX"/>
        <w:jc w:val="both"/>
      </w:pPr>
      <w:r>
        <w:t>[</w:t>
      </w:r>
      <w:r>
        <w:rPr>
          <w:rFonts w:hint="eastAsia"/>
          <w:lang w:val="en-US" w:eastAsia="zh-CN"/>
        </w:rPr>
        <w:t>2</w:t>
      </w:r>
      <w:r>
        <w:t>]</w:t>
      </w:r>
      <w:r>
        <w:tab/>
        <w:t>3GPP TS 23.288: "Architecture enhancements for 5G System (5GS) to support network data analytics services".</w:t>
      </w:r>
    </w:p>
    <w:p w:rsidR="001F1044" w:rsidRDefault="00CA5445">
      <w:pPr>
        <w:pStyle w:val="EX"/>
        <w:jc w:val="both"/>
      </w:pPr>
      <w:r>
        <w:t>[</w:t>
      </w:r>
      <w:r>
        <w:rPr>
          <w:rFonts w:hint="eastAsia"/>
          <w:lang w:val="en-US" w:eastAsia="zh-CN"/>
        </w:rPr>
        <w:t>3</w:t>
      </w:r>
      <w:r>
        <w:t>]</w:t>
      </w:r>
      <w:r>
        <w:tab/>
        <w:t>3GPP TS 28.541: "5G Network Resource Model (NRM)".</w:t>
      </w:r>
    </w:p>
    <w:p w:rsidR="001F1044" w:rsidRDefault="001F1044">
      <w:pPr>
        <w:pStyle w:val="Guidance"/>
      </w:pPr>
    </w:p>
    <w:p w:rsidR="001F1044" w:rsidRDefault="00CA5445">
      <w:pPr>
        <w:pStyle w:val="1"/>
      </w:pPr>
      <w:bookmarkStart w:id="36" w:name="definitions"/>
      <w:bookmarkStart w:id="37" w:name="_Toc5656"/>
      <w:bookmarkStart w:id="38" w:name="_Toc29666"/>
      <w:bookmarkStart w:id="39" w:name="_Toc168411413"/>
      <w:bookmarkStart w:id="40" w:name="_Toc168411631"/>
      <w:bookmarkEnd w:id="36"/>
      <w:r>
        <w:t>3</w:t>
      </w:r>
      <w:r>
        <w:tab/>
        <w:t>Definitions of terms, symbols and abbreviations</w:t>
      </w:r>
      <w:bookmarkEnd w:id="37"/>
      <w:bookmarkEnd w:id="38"/>
      <w:bookmarkEnd w:id="39"/>
      <w:bookmarkEnd w:id="40"/>
    </w:p>
    <w:p w:rsidR="001F1044" w:rsidRDefault="00CA5445">
      <w:pPr>
        <w:pStyle w:val="21"/>
      </w:pPr>
      <w:bookmarkStart w:id="41" w:name="_Toc28644"/>
      <w:bookmarkStart w:id="42" w:name="_Toc20391"/>
      <w:bookmarkStart w:id="43" w:name="_Toc168411414"/>
      <w:bookmarkStart w:id="44" w:name="_Toc168411632"/>
      <w:r>
        <w:t>3.1</w:t>
      </w:r>
      <w:r>
        <w:tab/>
        <w:t>Terms</w:t>
      </w:r>
      <w:bookmarkEnd w:id="41"/>
      <w:bookmarkEnd w:id="42"/>
      <w:bookmarkEnd w:id="43"/>
      <w:bookmarkEnd w:id="44"/>
    </w:p>
    <w:p w:rsidR="001F1044" w:rsidRDefault="00CA5445">
      <w:r>
        <w:t>For the purposes of the present document, the terms given in 3GPP TR 21.905 [1] and the following apply. A term defined in the present document takes precedence over the definition of the same term, if any, in 3GPP TR 21.905 [1].</w:t>
      </w:r>
    </w:p>
    <w:p w:rsidR="001F1044" w:rsidRDefault="00CA5445">
      <w:r>
        <w:rPr>
          <w:b/>
        </w:rPr>
        <w:t>example:</w:t>
      </w:r>
      <w:r>
        <w:t xml:space="preserve"> text used to clarify abstract rules by applying them literally.</w:t>
      </w:r>
    </w:p>
    <w:p w:rsidR="001F1044" w:rsidRDefault="00CA5445">
      <w:pPr>
        <w:pStyle w:val="21"/>
      </w:pPr>
      <w:bookmarkStart w:id="45" w:name="_Toc18684"/>
      <w:bookmarkStart w:id="46" w:name="_Toc14012"/>
      <w:bookmarkStart w:id="47" w:name="_Toc168411415"/>
      <w:bookmarkStart w:id="48" w:name="_Toc168411633"/>
      <w:r>
        <w:t>3.2</w:t>
      </w:r>
      <w:r>
        <w:tab/>
        <w:t>Symbols</w:t>
      </w:r>
      <w:bookmarkEnd w:id="45"/>
      <w:bookmarkEnd w:id="46"/>
      <w:bookmarkEnd w:id="47"/>
      <w:bookmarkEnd w:id="48"/>
    </w:p>
    <w:p w:rsidR="001F1044" w:rsidRDefault="00CA5445">
      <w:pPr>
        <w:keepNext/>
      </w:pPr>
      <w:r>
        <w:t>For the purposes of the present document, the following symbols apply:</w:t>
      </w:r>
    </w:p>
    <w:p w:rsidR="001F1044" w:rsidRDefault="00CA5445">
      <w:pPr>
        <w:pStyle w:val="EW"/>
      </w:pPr>
      <w:r>
        <w:t>&lt;symbol&gt;</w:t>
      </w:r>
      <w:r>
        <w:tab/>
        <w:t>&lt;Explanation&gt;</w:t>
      </w:r>
    </w:p>
    <w:p w:rsidR="001F1044" w:rsidRDefault="001F1044">
      <w:pPr>
        <w:pStyle w:val="EW"/>
      </w:pPr>
    </w:p>
    <w:p w:rsidR="001F1044" w:rsidRDefault="00CA5445">
      <w:pPr>
        <w:pStyle w:val="21"/>
      </w:pPr>
      <w:bookmarkStart w:id="49" w:name="_Toc30210"/>
      <w:bookmarkStart w:id="50" w:name="_Toc22572"/>
      <w:bookmarkStart w:id="51" w:name="_Toc168411416"/>
      <w:bookmarkStart w:id="52" w:name="_Toc168411634"/>
      <w:r>
        <w:t>3.3</w:t>
      </w:r>
      <w:r>
        <w:tab/>
        <w:t>Abbreviations</w:t>
      </w:r>
      <w:bookmarkEnd w:id="49"/>
      <w:bookmarkEnd w:id="50"/>
      <w:bookmarkEnd w:id="51"/>
      <w:bookmarkEnd w:id="52"/>
    </w:p>
    <w:p w:rsidR="001F1044" w:rsidRDefault="00CA54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044" w:rsidRDefault="00CA5445">
      <w:pPr>
        <w:pStyle w:val="EW"/>
      </w:pPr>
      <w:r>
        <w:t>&lt;ABBREVIATION&gt;</w:t>
      </w:r>
      <w:r>
        <w:tab/>
        <w:t>&lt;Expansion&gt;</w:t>
      </w:r>
      <w:bookmarkStart w:id="53" w:name="clause4"/>
      <w:bookmarkEnd w:id="53"/>
    </w:p>
    <w:p w:rsidR="001F1044" w:rsidRDefault="001F1044"/>
    <w:p w:rsidR="001F1044" w:rsidRDefault="00CA5445">
      <w:pPr>
        <w:pStyle w:val="1"/>
      </w:pPr>
      <w:bookmarkStart w:id="54" w:name="startOfAnnexes"/>
      <w:bookmarkStart w:id="55" w:name="_Toc9995"/>
      <w:bookmarkStart w:id="56" w:name="_Toc31200"/>
      <w:bookmarkStart w:id="57" w:name="_Toc168411417"/>
      <w:bookmarkStart w:id="58" w:name="_Toc168411635"/>
      <w:bookmarkEnd w:id="54"/>
      <w:r>
        <w:lastRenderedPageBreak/>
        <w:t>4</w:t>
      </w:r>
      <w:r>
        <w:tab/>
      </w:r>
      <w:r>
        <w:rPr>
          <w:rFonts w:hint="eastAsia"/>
        </w:rPr>
        <w:t>Use cases, potential requirements and possible solutions</w:t>
      </w:r>
      <w:bookmarkEnd w:id="55"/>
      <w:bookmarkEnd w:id="56"/>
      <w:bookmarkEnd w:id="57"/>
      <w:bookmarkEnd w:id="58"/>
    </w:p>
    <w:p w:rsidR="001F1044" w:rsidRDefault="00CA5445">
      <w:pPr>
        <w:pStyle w:val="21"/>
      </w:pPr>
      <w:bookmarkStart w:id="59" w:name="_Toc21087538"/>
      <w:bookmarkStart w:id="60" w:name="_Toc16839376"/>
      <w:bookmarkStart w:id="61" w:name="_Toc8721"/>
      <w:bookmarkStart w:id="62" w:name="_Toc2792"/>
      <w:bookmarkStart w:id="63" w:name="_Toc168411418"/>
      <w:bookmarkStart w:id="64" w:name="_Toc168411636"/>
      <w:r>
        <w:t>4.1</w:t>
      </w:r>
      <w:r>
        <w:tab/>
      </w:r>
      <w:bookmarkStart w:id="65" w:name="_Hlk98922414"/>
      <w:bookmarkEnd w:id="59"/>
      <w:bookmarkEnd w:id="60"/>
      <w:r>
        <w:rPr>
          <w:rFonts w:hint="eastAsia"/>
        </w:rPr>
        <w:t>Use</w:t>
      </w:r>
      <w:r>
        <w:t xml:space="preserve"> </w:t>
      </w:r>
      <w:r>
        <w:rPr>
          <w:rFonts w:hint="eastAsia"/>
        </w:rPr>
        <w:t>case</w:t>
      </w:r>
      <w:r>
        <w:t xml:space="preserve"> #1: Management enhancement to support the analytics exposure in roaming case</w:t>
      </w:r>
      <w:bookmarkEnd w:id="61"/>
      <w:bookmarkEnd w:id="62"/>
      <w:bookmarkEnd w:id="63"/>
      <w:bookmarkEnd w:id="64"/>
    </w:p>
    <w:p w:rsidR="001F1044" w:rsidRDefault="00CA5445">
      <w:pPr>
        <w:pStyle w:val="31"/>
        <w:rPr>
          <w:lang w:eastAsia="zh-CN"/>
        </w:rPr>
      </w:pPr>
      <w:bookmarkStart w:id="66" w:name="_Toc7382"/>
      <w:bookmarkStart w:id="67" w:name="_Toc9039"/>
      <w:bookmarkStart w:id="68" w:name="_Toc168411419"/>
      <w:bookmarkStart w:id="69" w:name="_Toc168411637"/>
      <w:bookmarkStart w:id="70" w:name="_Toc16839377"/>
      <w:bookmarkStart w:id="71" w:name="_Toc21087539"/>
      <w:bookmarkStart w:id="72" w:name="_Toc500949092"/>
      <w:bookmarkEnd w:id="65"/>
      <w:r>
        <w:t>4.1.1</w:t>
      </w:r>
      <w:r>
        <w:tab/>
      </w:r>
      <w:r>
        <w:rPr>
          <w:lang w:eastAsia="zh-CN"/>
        </w:rPr>
        <w:t>Description</w:t>
      </w:r>
      <w:bookmarkEnd w:id="66"/>
      <w:bookmarkEnd w:id="67"/>
      <w:bookmarkEnd w:id="68"/>
      <w:bookmarkEnd w:id="69"/>
    </w:p>
    <w:bookmarkEnd w:id="70"/>
    <w:bookmarkEnd w:id="71"/>
    <w:bookmarkEnd w:id="72"/>
    <w:p w:rsidR="001F1044" w:rsidRDefault="00CA5445">
      <w:r>
        <w:t>As described in TS 23.288 [</w:t>
      </w:r>
      <w:r>
        <w:rPr>
          <w:rFonts w:hint="eastAsia"/>
          <w:lang w:val="en-US" w:eastAsia="zh-CN"/>
        </w:rPr>
        <w:t>2</w:t>
      </w:r>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rsidR="001F1044" w:rsidRDefault="00CA5445">
      <w:r>
        <w:t>Besides, based on TS 23.288 [</w:t>
      </w:r>
      <w:r>
        <w:rPr>
          <w:rFonts w:hint="eastAsia"/>
          <w:lang w:val="en-US" w:eastAsia="zh-CN"/>
        </w:rPr>
        <w:t>2</w:t>
      </w:r>
      <w:r>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r>
        <w:rPr>
          <w:rFonts w:hint="eastAsia"/>
          <w:lang w:val="en-US" w:eastAsia="zh-CN"/>
        </w:rPr>
        <w:t>3</w:t>
      </w:r>
      <w:r>
        <w:t>] cannot reflect this feature in roaming case.</w:t>
      </w:r>
    </w:p>
    <w:p w:rsidR="001F1044" w:rsidRDefault="00CA5445">
      <w:r>
        <w:t>In TS 23.288 [</w:t>
      </w:r>
      <w:r>
        <w:rPr>
          <w:rFonts w:hint="eastAsia"/>
          <w:lang w:val="en-US" w:eastAsia="zh-CN"/>
        </w:rPr>
        <w:t>2</w:t>
      </w:r>
      <w:r>
        <w:t>], four service operations are specified under “NWDAF Roaming Analytics” that enables the consumer to request or to subscribe or to unsubscribe for roaming analytics generated by the RE-NWDAF. These service operations include the following:</w:t>
      </w:r>
    </w:p>
    <w:p w:rsidR="001F1044" w:rsidRDefault="00CA5445">
      <w:pPr>
        <w:jc w:val="both"/>
      </w:pPr>
      <w:r>
        <w:rPr>
          <w:rFonts w:hint="eastAsia"/>
        </w:rPr>
        <w:t>•</w:t>
      </w:r>
      <w:r>
        <w:tab/>
      </w:r>
      <w:r>
        <w:rPr>
          <w:i/>
        </w:rPr>
        <w:t>Nnwdaf_RoamingAnalytics_Subscribe</w:t>
      </w:r>
      <w:r>
        <w:t xml:space="preserve"> service operation</w:t>
      </w:r>
    </w:p>
    <w:p w:rsidR="001F1044" w:rsidRDefault="00CA5445">
      <w:pPr>
        <w:jc w:val="both"/>
      </w:pPr>
      <w:r>
        <w:rPr>
          <w:rFonts w:hint="eastAsia"/>
        </w:rPr>
        <w:t>•</w:t>
      </w:r>
      <w:r>
        <w:tab/>
      </w:r>
      <w:r>
        <w:rPr>
          <w:i/>
        </w:rPr>
        <w:t>Nnwdaf_RoamingAnalytics_Unsubscribe</w:t>
      </w:r>
      <w:r>
        <w:t xml:space="preserve"> service operation</w:t>
      </w:r>
    </w:p>
    <w:p w:rsidR="001F1044" w:rsidRDefault="00CA5445">
      <w:pPr>
        <w:jc w:val="both"/>
      </w:pPr>
      <w:r>
        <w:rPr>
          <w:rFonts w:hint="eastAsia"/>
        </w:rPr>
        <w:t>•</w:t>
      </w:r>
      <w:r>
        <w:tab/>
      </w:r>
      <w:r>
        <w:rPr>
          <w:i/>
        </w:rPr>
        <w:t>Nnwdaf_RoamingAnalytics_Notify</w:t>
      </w:r>
      <w:r>
        <w:t xml:space="preserve"> service operation</w:t>
      </w:r>
    </w:p>
    <w:p w:rsidR="001F1044" w:rsidRDefault="00CA5445">
      <w:pPr>
        <w:jc w:val="both"/>
      </w:pPr>
      <w:r>
        <w:rPr>
          <w:rFonts w:hint="eastAsia"/>
        </w:rPr>
        <w:t>•</w:t>
      </w:r>
      <w:r>
        <w:tab/>
      </w:r>
      <w:r>
        <w:rPr>
          <w:i/>
        </w:rPr>
        <w:t>Nnwdaf_RoamingAnalytics_Request</w:t>
      </w:r>
      <w:r>
        <w:t xml:space="preserve"> service operation</w:t>
      </w:r>
    </w:p>
    <w:p w:rsidR="001F1044" w:rsidRDefault="00CA5445">
      <w: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rsidR="001F1044" w:rsidRDefault="00CA5445">
      <w:pPr>
        <w:pStyle w:val="31"/>
        <w:rPr>
          <w:lang w:eastAsia="zh-CN"/>
        </w:rPr>
      </w:pPr>
      <w:bookmarkStart w:id="73" w:name="_Toc12944"/>
      <w:bookmarkStart w:id="74" w:name="_Toc25001"/>
      <w:bookmarkStart w:id="75" w:name="_Toc168411420"/>
      <w:bookmarkStart w:id="76" w:name="_Toc168411638"/>
      <w:r>
        <w:t>4.1.</w:t>
      </w:r>
      <w:r>
        <w:rPr>
          <w:rFonts w:hint="eastAsia"/>
          <w:lang w:eastAsia="zh-CN"/>
        </w:rPr>
        <w:t>2</w:t>
      </w:r>
      <w:r>
        <w:tab/>
      </w:r>
      <w:r>
        <w:rPr>
          <w:rFonts w:hint="eastAsia"/>
          <w:lang w:eastAsia="zh-CN"/>
        </w:rPr>
        <w:t>Potential requirements</w:t>
      </w:r>
      <w:bookmarkEnd w:id="73"/>
      <w:bookmarkEnd w:id="74"/>
      <w:bookmarkEnd w:id="75"/>
      <w:bookmarkEnd w:id="76"/>
    </w:p>
    <w:p w:rsidR="001F1044" w:rsidRDefault="00CA544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rFonts w:eastAsia="等线" w:hint="eastAsia"/>
          <w:b/>
        </w:rPr>
        <w:t>：</w:t>
      </w:r>
      <w:bookmarkStart w:id="77" w:name="OLE_LINK4"/>
      <w:bookmarkStart w:id="78" w:name="OLE_LINK3"/>
      <w:r>
        <w:rPr>
          <w:rFonts w:hint="eastAsia"/>
        </w:rPr>
        <w:t>t</w:t>
      </w:r>
      <w:r>
        <w:t xml:space="preserve">he 3GPP management system should be able to reflect whether the NWDAF supports roaming exchange capability and to indicate whether it exclusively supports Nnwdaf_RoamingAnalytics when the NWDAF supports roaming exchange. </w:t>
      </w:r>
    </w:p>
    <w:bookmarkEnd w:id="77"/>
    <w:bookmarkEnd w:id="78"/>
    <w:p w:rsidR="001F1044" w:rsidRDefault="00CA5445">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rsidR="001F1044" w:rsidRDefault="00CA5445">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rsidR="001F1044" w:rsidRDefault="00CA5445">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rsidR="001F1044" w:rsidRDefault="00CA5445">
      <w:pPr>
        <w:rPr>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rsidR="001F1044" w:rsidRDefault="00CA5445" w:rsidP="003935A8">
      <w:pPr>
        <w:pStyle w:val="31"/>
        <w:jc w:val="both"/>
      </w:pPr>
      <w:bookmarkStart w:id="79" w:name="_Toc19982"/>
      <w:bookmarkStart w:id="80" w:name="_Toc1612"/>
      <w:bookmarkStart w:id="81" w:name="_Toc168411421"/>
      <w:bookmarkStart w:id="82" w:name="_Toc168411639"/>
      <w:r>
        <w:lastRenderedPageBreak/>
        <w:t>4.1.</w:t>
      </w:r>
      <w:r>
        <w:rPr>
          <w:lang w:eastAsia="zh-CN"/>
        </w:rPr>
        <w:t>3</w:t>
      </w:r>
      <w:r>
        <w:tab/>
        <w:t>Possible solutions</w:t>
      </w:r>
      <w:bookmarkEnd w:id="79"/>
      <w:bookmarkEnd w:id="80"/>
      <w:bookmarkEnd w:id="81"/>
      <w:bookmarkEnd w:id="82"/>
    </w:p>
    <w:p w:rsidR="001F1044" w:rsidRDefault="00CA5445" w:rsidP="003935A8">
      <w:pPr>
        <w:pStyle w:val="41"/>
      </w:pPr>
      <w:bookmarkStart w:id="83" w:name="_Toc138419787"/>
      <w:bookmarkStart w:id="84" w:name="_Toc168411422"/>
      <w:bookmarkStart w:id="85" w:name="_Toc168411640"/>
      <w:r>
        <w:t>4.1.3.</w:t>
      </w:r>
      <w:r>
        <w:rPr>
          <w:lang w:val="en-US" w:eastAsia="zh-CN"/>
        </w:rPr>
        <w:t>1</w:t>
      </w:r>
      <w:r>
        <w:tab/>
      </w:r>
      <w:bookmarkEnd w:id="83"/>
      <w:r>
        <w:t>Possible solution #</w:t>
      </w:r>
      <w:r>
        <w:rPr>
          <w:lang w:val="en-US" w:eastAsia="zh-CN"/>
        </w:rPr>
        <w:t>1</w:t>
      </w:r>
      <w:r>
        <w:t>: NWDAFFunction IOC enhancement to support analytics exposure in roaming case</w:t>
      </w:r>
      <w:bookmarkEnd w:id="84"/>
      <w:bookmarkEnd w:id="85"/>
    </w:p>
    <w:p w:rsidR="001F1044" w:rsidRDefault="00CA5445">
      <w:pPr>
        <w:keepNext/>
        <w:keepLines/>
        <w:spacing w:before="120"/>
        <w:ind w:left="1701" w:hanging="1701"/>
        <w:outlineLvl w:val="4"/>
        <w:rPr>
          <w:lang w:eastAsia="zh-CN"/>
        </w:rPr>
      </w:pPr>
      <w:r>
        <w:rPr>
          <w:rFonts w:ascii="Arial" w:eastAsia="等线" w:hAnsi="Arial"/>
          <w:sz w:val="22"/>
        </w:rPr>
        <w:t>4.1.3.</w:t>
      </w:r>
      <w:bookmarkStart w:id="86" w:name="_Toc138419788"/>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bookmarkEnd w:id="86"/>
    </w:p>
    <w:p w:rsidR="001F1044" w:rsidRDefault="00CA5445">
      <w:pPr>
        <w:rPr>
          <w:iCs/>
        </w:rPr>
      </w:pPr>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p>
    <w:p w:rsidR="001F1044" w:rsidRDefault="00CA5445">
      <w:pPr>
        <w:keepNext/>
        <w:keepLines/>
        <w:spacing w:before="120"/>
        <w:ind w:left="1701" w:hanging="1701"/>
        <w:outlineLvl w:val="4"/>
        <w:rPr>
          <w:rFonts w:ascii="Arial" w:eastAsia="等线" w:hAnsi="Arial"/>
          <w:sz w:val="22"/>
        </w:rPr>
      </w:pPr>
      <w:r>
        <w:rPr>
          <w:rFonts w:ascii="Arial" w:eastAsia="等线" w:hAnsi="Arial"/>
          <w:sz w:val="22"/>
        </w:rPr>
        <w:t>4.1.3.</w:t>
      </w:r>
      <w:r>
        <w:rPr>
          <w:rFonts w:ascii="Arial" w:eastAsia="等线" w:hAnsi="Arial" w:hint="eastAsia"/>
          <w:sz w:val="22"/>
          <w:lang w:val="en-US" w:eastAsia="zh-CN"/>
        </w:rPr>
        <w:t>1</w:t>
      </w:r>
      <w:r>
        <w:rPr>
          <w:rFonts w:ascii="Arial" w:eastAsia="等线" w:hAnsi="Arial"/>
          <w:sz w:val="22"/>
        </w:rPr>
        <w:t>.2</w:t>
      </w:r>
      <w:r>
        <w:rPr>
          <w:rFonts w:ascii="Arial" w:eastAsia="等线" w:hAnsi="Arial"/>
          <w:sz w:val="22"/>
        </w:rPr>
        <w:tab/>
        <w:t>Description</w:t>
      </w:r>
    </w:p>
    <w:p w:rsidR="001F1044" w:rsidRDefault="00CA5445">
      <w:pPr>
        <w:jc w:val="both"/>
        <w:rPr>
          <w:rFonts w:eastAsia="Times New Roman"/>
        </w:rPr>
      </w:pPr>
      <w:r>
        <w:rPr>
          <w:rFonts w:eastAsia="Times New Roman"/>
        </w:rPr>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rsidR="001F1044" w:rsidRDefault="00CA5445">
      <w:pPr>
        <w:jc w:val="both"/>
        <w:rPr>
          <w:rFonts w:eastAsia="Times New Roman"/>
        </w:rPr>
      </w:pPr>
      <w:r>
        <w:rPr>
          <w:rFonts w:eastAsia="Times New Roman"/>
        </w:rPr>
        <w:t xml:space="preserve">The proposed attribute indicating the "roaming exchange capability" of NWDAF is defined in NWDAFFunction IOC (by enhancing the NwdafCapability datatype) as follows: </w:t>
      </w:r>
    </w:p>
    <w:p w:rsidR="001F1044" w:rsidRDefault="00CA5445">
      <w:pPr>
        <w:jc w:val="both"/>
        <w:rPr>
          <w:rFonts w:eastAsia="Times New Roman"/>
          <w:lang w:eastAsia="zh-CN"/>
        </w:rPr>
      </w:pPr>
      <w:r>
        <w:rPr>
          <w:rFonts w:eastAsia="Times New Roman"/>
          <w:lang w:eastAsia="zh-CN"/>
        </w:rPr>
        <w:t>Attribute name: roamingExchange;</w:t>
      </w:r>
    </w:p>
    <w:p w:rsidR="001F1044" w:rsidRDefault="00CA5445">
      <w:pPr>
        <w:jc w:val="both"/>
        <w:rPr>
          <w:rFonts w:eastAsia="Times New Roman"/>
        </w:rPr>
      </w:pPr>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r>
        <w:rPr>
          <w:i/>
          <w:lang w:eastAsia="ko-KR"/>
        </w:rPr>
        <w:t xml:space="preserve">Nnwdaf_RoamingAnalytics </w:t>
      </w:r>
      <w:r>
        <w:rPr>
          <w:lang w:eastAsia="ko-KR"/>
        </w:rPr>
        <w:t>when the NWDAF supports roaming exchange</w:t>
      </w:r>
      <w:r>
        <w:rPr>
          <w:rFonts w:eastAsia="Times New Roman"/>
        </w:rPr>
        <w:t xml:space="preserve">. </w:t>
      </w:r>
    </w:p>
    <w:p w:rsidR="001F1044" w:rsidRDefault="00CA5445">
      <w:pPr>
        <w:rPr>
          <w:rFonts w:eastAsia="Times New Roman"/>
        </w:rPr>
      </w:pPr>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r>
        <w:rPr>
          <w:rFonts w:eastAsia="Times New Roman"/>
          <w:i/>
        </w:rPr>
        <w:t>Nnwdaf_RoamingAnalytics</w:t>
      </w:r>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r>
        <w:rPr>
          <w:rFonts w:eastAsia="Times New Roman"/>
          <w:i/>
        </w:rPr>
        <w:t>Nnwdaf_RoamingAnalytics</w:t>
      </w:r>
      <w:r>
        <w:rPr>
          <w:rFonts w:eastAsia="Times New Roman"/>
        </w:rPr>
        <w:t xml:space="preserve"> and </w:t>
      </w:r>
      <w:r>
        <w:rPr>
          <w:rFonts w:eastAsia="Times New Roman"/>
          <w:i/>
        </w:rPr>
        <w:t>Nnwdaf_RoamingData</w:t>
      </w:r>
      <w:r>
        <w:rPr>
          <w:rFonts w:eastAsia="Times New Roman"/>
        </w:rPr>
        <w:t xml:space="preserve"> services.</w:t>
      </w:r>
    </w:p>
    <w:p w:rsidR="001F1044" w:rsidRDefault="00CA5445" w:rsidP="003935A8">
      <w:pPr>
        <w:pStyle w:val="41"/>
        <w:rPr>
          <w:rFonts w:cs="Arial"/>
          <w:sz w:val="22"/>
          <w:szCs w:val="24"/>
        </w:rPr>
      </w:pPr>
      <w:bookmarkStart w:id="87" w:name="_Toc168411423"/>
      <w:bookmarkStart w:id="88" w:name="_Toc168411641"/>
      <w:r>
        <w:rPr>
          <w:rFonts w:cs="Arial"/>
          <w:sz w:val="22"/>
          <w:szCs w:val="24"/>
        </w:rPr>
        <w:t>4.1.</w:t>
      </w:r>
      <w:r>
        <w:rPr>
          <w:lang w:val="en-US" w:eastAsia="zh-CN"/>
        </w:rPr>
        <w:t>3</w:t>
      </w:r>
      <w:r>
        <w:rPr>
          <w:rFonts w:cs="Arial"/>
          <w:sz w:val="22"/>
          <w:szCs w:val="24"/>
        </w:rPr>
        <w:t>.</w:t>
      </w:r>
      <w:r>
        <w:rPr>
          <w:lang w:val="en-US" w:eastAsia="zh-CN"/>
        </w:rPr>
        <w:t>2</w:t>
      </w:r>
      <w:r>
        <w:rPr>
          <w:rFonts w:cs="Arial"/>
          <w:sz w:val="22"/>
          <w:szCs w:val="24"/>
        </w:rPr>
        <w:tab/>
        <w:t>Number of roaming analytics service subscriptions received by RE-NWDAF</w:t>
      </w:r>
      <w:bookmarkEnd w:id="87"/>
      <w:bookmarkEnd w:id="88"/>
    </w:p>
    <w:p w:rsidR="001F1044" w:rsidRPr="003935A8" w:rsidRDefault="00CA5445">
      <w:pPr>
        <w:pStyle w:val="B1"/>
        <w:jc w:val="both"/>
        <w:rPr>
          <w:color w:val="000000"/>
        </w:rPr>
      </w:pPr>
      <w:r w:rsidRPr="003935A8">
        <w:rPr>
          <w:color w:val="000000"/>
        </w:rPr>
        <w:t>a)</w:t>
      </w:r>
      <w:r w:rsidRPr="003935A8">
        <w:rPr>
          <w:color w:val="000000"/>
        </w:rPr>
        <w:tab/>
        <w:t xml:space="preserve">This measurement provides the number of roaming analytics service subscriptions received by the RE-NWDAF. </w:t>
      </w:r>
    </w:p>
    <w:p w:rsidR="001F1044" w:rsidRPr="003935A8" w:rsidRDefault="00CA5445">
      <w:pPr>
        <w:pStyle w:val="B1"/>
        <w:jc w:val="both"/>
        <w:rPr>
          <w:color w:val="000000"/>
        </w:rPr>
      </w:pPr>
      <w:r w:rsidRPr="003935A8">
        <w:rPr>
          <w:color w:val="000000"/>
        </w:rPr>
        <w:t>b)</w:t>
      </w:r>
      <w:r w:rsidRPr="003935A8">
        <w:rPr>
          <w:color w:val="000000"/>
        </w:rPr>
        <w:tab/>
        <w:t>CC</w:t>
      </w:r>
    </w:p>
    <w:p w:rsidR="001F1044" w:rsidRPr="003935A8" w:rsidRDefault="00CA5445">
      <w:pPr>
        <w:pStyle w:val="B1"/>
        <w:jc w:val="both"/>
        <w:rPr>
          <w:sz w:val="21"/>
        </w:rPr>
      </w:pPr>
      <w:r w:rsidRPr="003935A8">
        <w:rPr>
          <w:color w:val="000000"/>
        </w:rPr>
        <w:t>c)</w:t>
      </w:r>
      <w:r w:rsidRPr="003935A8">
        <w:rPr>
          <w:color w:val="000000"/>
        </w:rPr>
        <w:tab/>
        <w:t xml:space="preserve">On receiving the service </w:t>
      </w:r>
      <w:r w:rsidRPr="003935A8">
        <w:t xml:space="preserve">subscription </w:t>
      </w:r>
      <w:r w:rsidRPr="003935A8">
        <w:rPr>
          <w:color w:val="000000"/>
        </w:rPr>
        <w:t xml:space="preserve">by the RE-NWDAF </w:t>
      </w:r>
      <w:r w:rsidRPr="003935A8">
        <w:t xml:space="preserve">for analytics information about roaming analytics, each subscription is added to the corresponding counter. The </w:t>
      </w:r>
      <w:r w:rsidRPr="003935A8">
        <w:rPr>
          <w:sz w:val="21"/>
        </w:rPr>
        <w:t>measurement can be split into sub-counters per Analytics ID, per S-NSSAI and per PLMN.</w:t>
      </w:r>
    </w:p>
    <w:p w:rsidR="001F1044" w:rsidRPr="003935A8" w:rsidRDefault="00CA5445">
      <w:pPr>
        <w:pStyle w:val="B1"/>
        <w:jc w:val="both"/>
        <w:rPr>
          <w:color w:val="000000"/>
        </w:rPr>
      </w:pPr>
      <w:r w:rsidRPr="003935A8">
        <w:rPr>
          <w:color w:val="000000"/>
        </w:rPr>
        <w:t>d)</w:t>
      </w:r>
      <w:r w:rsidRPr="003935A8">
        <w:rPr>
          <w:color w:val="000000"/>
        </w:rPr>
        <w:tab/>
        <w:t>It is an integer value</w:t>
      </w:r>
    </w:p>
    <w:p w:rsidR="001F1044" w:rsidRPr="003935A8" w:rsidRDefault="00CA5445">
      <w:pPr>
        <w:pStyle w:val="B1"/>
        <w:jc w:val="both"/>
        <w:rPr>
          <w:color w:val="000000"/>
        </w:rPr>
      </w:pPr>
      <w:r w:rsidRPr="003935A8">
        <w:rPr>
          <w:color w:val="000000"/>
        </w:rPr>
        <w:t>e)</w:t>
      </w:r>
      <w:r w:rsidRPr="003935A8">
        <w:rPr>
          <w:color w:val="000000"/>
        </w:rPr>
        <w:tab/>
        <w:t>DANS.RoamingSer</w:t>
      </w:r>
      <w:r w:rsidRPr="003935A8">
        <w:rPr>
          <w:color w:val="000000"/>
          <w:lang w:eastAsia="zh-CN"/>
        </w:rPr>
        <w:t>Sub</w:t>
      </w:r>
      <w:r w:rsidRPr="003935A8">
        <w:rPr>
          <w:color w:val="000000"/>
        </w:rPr>
        <w:t>Received</w:t>
      </w:r>
    </w:p>
    <w:p w:rsidR="001F1044" w:rsidRPr="003935A8" w:rsidRDefault="00CA5445">
      <w:pPr>
        <w:pStyle w:val="B1"/>
        <w:jc w:val="both"/>
        <w:rPr>
          <w:color w:val="000000"/>
        </w:rPr>
      </w:pPr>
      <w:r w:rsidRPr="003935A8">
        <w:rPr>
          <w:color w:val="000000"/>
        </w:rPr>
        <w:t>f)</w:t>
      </w:r>
      <w:r w:rsidRPr="003935A8">
        <w:rPr>
          <w:color w:val="000000"/>
        </w:rPr>
        <w:tab/>
      </w:r>
      <w:r w:rsidRPr="003935A8">
        <w:t>NWDAFFunction</w:t>
      </w:r>
    </w:p>
    <w:p w:rsidR="001F1044" w:rsidRPr="003935A8" w:rsidRDefault="00CA5445">
      <w:pPr>
        <w:pStyle w:val="B1"/>
        <w:jc w:val="both"/>
        <w:rPr>
          <w:color w:val="000000"/>
        </w:rPr>
      </w:pPr>
      <w:r w:rsidRPr="003935A8">
        <w:rPr>
          <w:color w:val="000000"/>
        </w:rPr>
        <w:t>g)</w:t>
      </w:r>
      <w:r w:rsidRPr="003935A8">
        <w:rPr>
          <w:color w:val="000000"/>
        </w:rPr>
        <w:tab/>
        <w:t>Valid for packet switched traffic</w:t>
      </w:r>
    </w:p>
    <w:p w:rsidR="001F1044" w:rsidRPr="003935A8" w:rsidRDefault="00CA5445">
      <w:pPr>
        <w:pStyle w:val="B1"/>
        <w:jc w:val="both"/>
        <w:rPr>
          <w:color w:val="000000"/>
        </w:rPr>
      </w:pPr>
      <w:r w:rsidRPr="003935A8">
        <w:rPr>
          <w:color w:val="000000"/>
        </w:rPr>
        <w:t>h)</w:t>
      </w:r>
      <w:r w:rsidRPr="003935A8">
        <w:rPr>
          <w:color w:val="000000"/>
        </w:rPr>
        <w:tab/>
        <w:t>5GS</w:t>
      </w:r>
    </w:p>
    <w:p w:rsidR="001F1044" w:rsidRDefault="00CA5445" w:rsidP="003935A8">
      <w:pPr>
        <w:pStyle w:val="41"/>
        <w:rPr>
          <w:rFonts w:cs="Arial"/>
          <w:sz w:val="22"/>
          <w:szCs w:val="24"/>
        </w:rPr>
      </w:pPr>
      <w:bookmarkStart w:id="89" w:name="_Toc168411424"/>
      <w:bookmarkStart w:id="90" w:name="_Toc168411642"/>
      <w:r>
        <w:rPr>
          <w:rFonts w:cs="Arial"/>
          <w:sz w:val="22"/>
          <w:szCs w:val="24"/>
        </w:rPr>
        <w:t>4.1.</w:t>
      </w:r>
      <w:r>
        <w:rPr>
          <w:lang w:val="en-US" w:eastAsia="zh-CN"/>
        </w:rPr>
        <w:t>3</w:t>
      </w:r>
      <w:r>
        <w:rPr>
          <w:rFonts w:cs="Arial"/>
          <w:sz w:val="22"/>
          <w:szCs w:val="24"/>
        </w:rPr>
        <w:t>.</w:t>
      </w:r>
      <w:r>
        <w:rPr>
          <w:rFonts w:cs="Arial"/>
          <w:sz w:val="22"/>
          <w:szCs w:val="24"/>
          <w:lang w:val="en-US" w:eastAsia="zh-CN"/>
        </w:rPr>
        <w:t>3</w:t>
      </w:r>
      <w:r>
        <w:rPr>
          <w:rFonts w:cs="Arial"/>
          <w:sz w:val="22"/>
          <w:szCs w:val="24"/>
        </w:rPr>
        <w:tab/>
        <w:t>Number of roaming analytics service requests received by RE-NWDAF</w:t>
      </w:r>
      <w:bookmarkEnd w:id="89"/>
      <w:bookmarkEnd w:id="90"/>
    </w:p>
    <w:p w:rsidR="001F1044" w:rsidRPr="003935A8" w:rsidRDefault="00CA5445">
      <w:pPr>
        <w:pStyle w:val="B1"/>
        <w:jc w:val="both"/>
        <w:rPr>
          <w:color w:val="000000"/>
        </w:rPr>
      </w:pPr>
      <w:r w:rsidRPr="003935A8">
        <w:rPr>
          <w:color w:val="000000"/>
        </w:rPr>
        <w:t>a)</w:t>
      </w:r>
      <w:r w:rsidRPr="003935A8">
        <w:rPr>
          <w:color w:val="000000"/>
        </w:rPr>
        <w:tab/>
        <w:t xml:space="preserve">This measurement provides the number of roaming analytics service requests received by the RE-NWDAF. </w:t>
      </w:r>
    </w:p>
    <w:p w:rsidR="001F1044" w:rsidRPr="003935A8" w:rsidRDefault="00CA5445">
      <w:pPr>
        <w:pStyle w:val="B1"/>
        <w:jc w:val="both"/>
        <w:rPr>
          <w:color w:val="000000"/>
        </w:rPr>
      </w:pPr>
      <w:r w:rsidRPr="003935A8">
        <w:rPr>
          <w:color w:val="000000"/>
        </w:rPr>
        <w:t>b)</w:t>
      </w:r>
      <w:r w:rsidRPr="003935A8">
        <w:rPr>
          <w:color w:val="000000"/>
        </w:rPr>
        <w:tab/>
        <w:t>CC</w:t>
      </w:r>
    </w:p>
    <w:p w:rsidR="001F1044" w:rsidRPr="003935A8" w:rsidRDefault="00CA5445">
      <w:pPr>
        <w:pStyle w:val="B1"/>
        <w:jc w:val="both"/>
        <w:rPr>
          <w:color w:val="000000"/>
          <w:sz w:val="21"/>
        </w:rPr>
      </w:pPr>
      <w:r w:rsidRPr="003935A8">
        <w:rPr>
          <w:color w:val="000000"/>
        </w:rPr>
        <w:t>c)</w:t>
      </w:r>
      <w:r w:rsidRPr="003935A8">
        <w:rPr>
          <w:color w:val="000000"/>
        </w:rPr>
        <w:tab/>
        <w:t xml:space="preserve">On receiving the service request by the RE-NWDAF for analytics information about roaming analytics, each request is added to the corresponding counter. The </w:t>
      </w:r>
      <w:r w:rsidRPr="003935A8">
        <w:rPr>
          <w:color w:val="000000"/>
          <w:sz w:val="21"/>
        </w:rPr>
        <w:t xml:space="preserve">measurement can be split into sub-counters per Analytics ID, per S-NSSAI and per PLMN. </w:t>
      </w:r>
    </w:p>
    <w:p w:rsidR="001F1044" w:rsidRPr="003935A8" w:rsidRDefault="00CA5445">
      <w:pPr>
        <w:pStyle w:val="B1"/>
        <w:jc w:val="both"/>
        <w:rPr>
          <w:color w:val="000000"/>
        </w:rPr>
      </w:pPr>
      <w:r w:rsidRPr="003935A8">
        <w:rPr>
          <w:color w:val="000000"/>
        </w:rPr>
        <w:t>d)</w:t>
      </w:r>
      <w:r w:rsidRPr="003935A8">
        <w:rPr>
          <w:color w:val="000000"/>
        </w:rPr>
        <w:tab/>
        <w:t>It is an integer value</w:t>
      </w:r>
    </w:p>
    <w:p w:rsidR="001F1044" w:rsidRPr="003935A8" w:rsidRDefault="00CA5445">
      <w:pPr>
        <w:pStyle w:val="B1"/>
        <w:jc w:val="both"/>
        <w:rPr>
          <w:color w:val="000000"/>
        </w:rPr>
      </w:pPr>
      <w:r w:rsidRPr="003935A8">
        <w:rPr>
          <w:color w:val="000000"/>
        </w:rPr>
        <w:t>e)</w:t>
      </w:r>
      <w:r w:rsidRPr="003935A8">
        <w:rPr>
          <w:color w:val="000000"/>
        </w:rPr>
        <w:tab/>
        <w:t>DANS.RoamingSer</w:t>
      </w:r>
      <w:r w:rsidRPr="003935A8">
        <w:rPr>
          <w:color w:val="000000"/>
          <w:lang w:eastAsia="zh-CN"/>
        </w:rPr>
        <w:t>Req</w:t>
      </w:r>
      <w:r w:rsidRPr="003935A8">
        <w:rPr>
          <w:color w:val="000000"/>
        </w:rPr>
        <w:t>Received</w:t>
      </w:r>
    </w:p>
    <w:p w:rsidR="001F1044" w:rsidRPr="003935A8" w:rsidRDefault="00CA5445">
      <w:pPr>
        <w:pStyle w:val="B1"/>
        <w:jc w:val="both"/>
        <w:rPr>
          <w:color w:val="000000"/>
        </w:rPr>
      </w:pPr>
      <w:r w:rsidRPr="003935A8">
        <w:rPr>
          <w:color w:val="000000"/>
        </w:rPr>
        <w:t>f)</w:t>
      </w:r>
      <w:r w:rsidRPr="003935A8">
        <w:rPr>
          <w:color w:val="000000"/>
        </w:rPr>
        <w:tab/>
        <w:t>NWDAFFunction</w:t>
      </w:r>
    </w:p>
    <w:p w:rsidR="001F1044" w:rsidRPr="003935A8" w:rsidRDefault="00CA5445">
      <w:pPr>
        <w:pStyle w:val="B1"/>
        <w:jc w:val="both"/>
        <w:rPr>
          <w:color w:val="000000"/>
        </w:rPr>
      </w:pPr>
      <w:r w:rsidRPr="003935A8">
        <w:rPr>
          <w:color w:val="000000"/>
        </w:rPr>
        <w:t>g)</w:t>
      </w:r>
      <w:r w:rsidRPr="003935A8">
        <w:rPr>
          <w:color w:val="000000"/>
        </w:rPr>
        <w:tab/>
        <w:t>Valid for packet switched traffic</w:t>
      </w:r>
    </w:p>
    <w:p w:rsidR="001F1044" w:rsidRPr="003935A8" w:rsidRDefault="00CA5445">
      <w:pPr>
        <w:pStyle w:val="B1"/>
        <w:jc w:val="both"/>
        <w:rPr>
          <w:color w:val="000000"/>
        </w:rPr>
      </w:pPr>
      <w:r w:rsidRPr="003935A8">
        <w:rPr>
          <w:color w:val="000000"/>
        </w:rPr>
        <w:t>h)</w:t>
      </w:r>
      <w:r w:rsidRPr="003935A8">
        <w:rPr>
          <w:color w:val="000000"/>
        </w:rPr>
        <w:tab/>
        <w:t>5GS</w:t>
      </w:r>
    </w:p>
    <w:p w:rsidR="001F1044" w:rsidRDefault="00CA5445" w:rsidP="003935A8">
      <w:pPr>
        <w:pStyle w:val="41"/>
        <w:rPr>
          <w:rFonts w:cs="Arial"/>
          <w:sz w:val="22"/>
          <w:szCs w:val="24"/>
        </w:rPr>
      </w:pPr>
      <w:bookmarkStart w:id="91" w:name="_Toc168411425"/>
      <w:bookmarkStart w:id="92" w:name="_Toc168411643"/>
      <w:r>
        <w:rPr>
          <w:rFonts w:cs="Arial"/>
          <w:sz w:val="22"/>
          <w:szCs w:val="24"/>
        </w:rPr>
        <w:t>4.1.</w:t>
      </w:r>
      <w:r>
        <w:rPr>
          <w:lang w:val="en-US" w:eastAsia="zh-CN"/>
        </w:rPr>
        <w:t>3</w:t>
      </w:r>
      <w:r>
        <w:rPr>
          <w:rFonts w:cs="Arial"/>
          <w:sz w:val="22"/>
          <w:szCs w:val="24"/>
        </w:rPr>
        <w:t>.</w:t>
      </w:r>
      <w:r>
        <w:rPr>
          <w:rFonts w:cs="Arial"/>
          <w:sz w:val="22"/>
          <w:szCs w:val="24"/>
          <w:lang w:val="en-US" w:eastAsia="zh-CN"/>
        </w:rPr>
        <w:t>4</w:t>
      </w:r>
      <w:r>
        <w:rPr>
          <w:rFonts w:cs="Arial"/>
          <w:sz w:val="22"/>
          <w:szCs w:val="24"/>
        </w:rPr>
        <w:tab/>
        <w:t>Number of roaming analytics service notifications generated by RE-NWDAF</w:t>
      </w:r>
      <w:bookmarkEnd w:id="91"/>
      <w:bookmarkEnd w:id="92"/>
    </w:p>
    <w:p w:rsidR="001F1044" w:rsidRPr="003935A8" w:rsidRDefault="00CA5445">
      <w:pPr>
        <w:pStyle w:val="B1"/>
        <w:jc w:val="both"/>
        <w:rPr>
          <w:color w:val="000000"/>
        </w:rPr>
      </w:pPr>
      <w:r w:rsidRPr="003935A8">
        <w:rPr>
          <w:color w:val="000000"/>
        </w:rPr>
        <w:t>a)</w:t>
      </w:r>
      <w:r w:rsidRPr="003935A8">
        <w:rPr>
          <w:color w:val="000000"/>
        </w:rPr>
        <w:tab/>
        <w:t xml:space="preserve">This measurement provides the number of roaming analytics service notifications generated by the RE-NWDAF. </w:t>
      </w:r>
    </w:p>
    <w:p w:rsidR="001F1044" w:rsidRPr="003935A8" w:rsidRDefault="00CA5445">
      <w:pPr>
        <w:pStyle w:val="B1"/>
        <w:jc w:val="both"/>
        <w:rPr>
          <w:color w:val="000000"/>
        </w:rPr>
      </w:pPr>
      <w:r w:rsidRPr="003935A8">
        <w:rPr>
          <w:color w:val="000000"/>
        </w:rPr>
        <w:t>b)</w:t>
      </w:r>
      <w:r w:rsidRPr="003935A8">
        <w:rPr>
          <w:color w:val="000000"/>
        </w:rPr>
        <w:tab/>
        <w:t>CC</w:t>
      </w:r>
    </w:p>
    <w:p w:rsidR="001F1044" w:rsidRPr="003935A8" w:rsidRDefault="00CA5445">
      <w:pPr>
        <w:pStyle w:val="B1"/>
        <w:jc w:val="both"/>
        <w:rPr>
          <w:color w:val="000000"/>
          <w:sz w:val="21"/>
        </w:rPr>
      </w:pPr>
      <w:r w:rsidRPr="003935A8">
        <w:rPr>
          <w:color w:val="000000"/>
        </w:rPr>
        <w:lastRenderedPageBreak/>
        <w:t>c)</w:t>
      </w:r>
      <w:r w:rsidRPr="003935A8">
        <w:rPr>
          <w:color w:val="000000"/>
        </w:rPr>
        <w:tab/>
        <w:t xml:space="preserve">On sending the notification by the RE-NWDAF corresponding to the roaming analytics service subscription, each sent notification is added to the corresponding counter. The </w:t>
      </w:r>
      <w:r w:rsidRPr="003935A8">
        <w:rPr>
          <w:color w:val="000000"/>
          <w:sz w:val="21"/>
        </w:rPr>
        <w:t>measurement can be split into sub-counters per Analytics ID, per S-NSSAI and per PLMN.</w:t>
      </w:r>
    </w:p>
    <w:p w:rsidR="001F1044" w:rsidRPr="003935A8" w:rsidRDefault="00CA5445">
      <w:pPr>
        <w:pStyle w:val="B1"/>
        <w:jc w:val="both"/>
        <w:rPr>
          <w:color w:val="000000"/>
        </w:rPr>
      </w:pPr>
      <w:r w:rsidRPr="003935A8">
        <w:rPr>
          <w:color w:val="000000"/>
        </w:rPr>
        <w:t>d)</w:t>
      </w:r>
      <w:r w:rsidRPr="003935A8">
        <w:rPr>
          <w:color w:val="000000"/>
        </w:rPr>
        <w:tab/>
        <w:t>It is an integer value</w:t>
      </w:r>
    </w:p>
    <w:p w:rsidR="001F1044" w:rsidRPr="003935A8" w:rsidRDefault="00CA5445">
      <w:pPr>
        <w:pStyle w:val="B1"/>
        <w:jc w:val="both"/>
        <w:rPr>
          <w:color w:val="000000"/>
        </w:rPr>
      </w:pPr>
      <w:r w:rsidRPr="003935A8">
        <w:rPr>
          <w:color w:val="000000"/>
        </w:rPr>
        <w:t>e)</w:t>
      </w:r>
      <w:r w:rsidRPr="003935A8">
        <w:rPr>
          <w:color w:val="000000"/>
        </w:rPr>
        <w:tab/>
        <w:t>DANS.RoamingSer</w:t>
      </w:r>
      <w:r w:rsidRPr="003935A8">
        <w:rPr>
          <w:color w:val="000000"/>
          <w:lang w:eastAsia="zh-CN"/>
        </w:rPr>
        <w:t>NotificationGenerated</w:t>
      </w:r>
    </w:p>
    <w:p w:rsidR="001F1044" w:rsidRPr="003935A8" w:rsidRDefault="00CA5445">
      <w:pPr>
        <w:pStyle w:val="B1"/>
        <w:jc w:val="both"/>
        <w:rPr>
          <w:color w:val="000000"/>
        </w:rPr>
      </w:pPr>
      <w:r w:rsidRPr="003935A8">
        <w:rPr>
          <w:color w:val="000000"/>
        </w:rPr>
        <w:t>f)</w:t>
      </w:r>
      <w:r w:rsidRPr="003935A8">
        <w:rPr>
          <w:color w:val="000000"/>
        </w:rPr>
        <w:tab/>
        <w:t>NWDAFFunction</w:t>
      </w:r>
    </w:p>
    <w:p w:rsidR="001F1044" w:rsidRPr="003935A8" w:rsidRDefault="00CA5445">
      <w:pPr>
        <w:pStyle w:val="B1"/>
        <w:jc w:val="both"/>
        <w:rPr>
          <w:color w:val="000000"/>
        </w:rPr>
      </w:pPr>
      <w:r w:rsidRPr="003935A8">
        <w:rPr>
          <w:color w:val="000000"/>
        </w:rPr>
        <w:t>g)</w:t>
      </w:r>
      <w:r w:rsidRPr="003935A8">
        <w:rPr>
          <w:color w:val="000000"/>
        </w:rPr>
        <w:tab/>
        <w:t>Valid for packet switched traffic</w:t>
      </w:r>
    </w:p>
    <w:p w:rsidR="001F1044" w:rsidRPr="003935A8" w:rsidRDefault="00CA5445">
      <w:pPr>
        <w:pStyle w:val="B1"/>
        <w:jc w:val="both"/>
        <w:rPr>
          <w:color w:val="000000"/>
        </w:rPr>
      </w:pPr>
      <w:r w:rsidRPr="003935A8">
        <w:rPr>
          <w:color w:val="000000"/>
        </w:rPr>
        <w:t>h)</w:t>
      </w:r>
      <w:r w:rsidRPr="003935A8">
        <w:rPr>
          <w:color w:val="000000"/>
        </w:rPr>
        <w:tab/>
        <w:t>5GS</w:t>
      </w:r>
    </w:p>
    <w:p w:rsidR="001F1044" w:rsidRDefault="00CA5445" w:rsidP="003935A8">
      <w:pPr>
        <w:pStyle w:val="41"/>
        <w:rPr>
          <w:rFonts w:cs="Arial"/>
          <w:sz w:val="22"/>
          <w:szCs w:val="24"/>
        </w:rPr>
      </w:pPr>
      <w:bookmarkStart w:id="93" w:name="_Toc168411426"/>
      <w:bookmarkStart w:id="94" w:name="_Toc168411644"/>
      <w:r>
        <w:rPr>
          <w:rFonts w:cs="Arial"/>
          <w:sz w:val="22"/>
          <w:szCs w:val="24"/>
        </w:rPr>
        <w:t>4.1.</w:t>
      </w:r>
      <w:r>
        <w:rPr>
          <w:lang w:val="en-US" w:eastAsia="zh-CN"/>
        </w:rPr>
        <w:t>3</w:t>
      </w:r>
      <w:r>
        <w:rPr>
          <w:rFonts w:cs="Arial"/>
          <w:sz w:val="22"/>
          <w:szCs w:val="24"/>
        </w:rPr>
        <w:t>.</w:t>
      </w:r>
      <w:r>
        <w:rPr>
          <w:rFonts w:cs="Arial"/>
          <w:sz w:val="22"/>
          <w:szCs w:val="24"/>
          <w:lang w:val="en-US" w:eastAsia="zh-CN"/>
        </w:rPr>
        <w:t>5</w:t>
      </w:r>
      <w:r>
        <w:rPr>
          <w:rFonts w:cs="Arial"/>
          <w:sz w:val="22"/>
          <w:szCs w:val="24"/>
        </w:rPr>
        <w:tab/>
        <w:t>Number of roaming analytics service responses generated by RE-NWDAF</w:t>
      </w:r>
      <w:bookmarkEnd w:id="93"/>
      <w:bookmarkEnd w:id="94"/>
    </w:p>
    <w:p w:rsidR="001F1044" w:rsidRPr="003935A8" w:rsidRDefault="00CA5445">
      <w:pPr>
        <w:pStyle w:val="B1"/>
        <w:jc w:val="both"/>
        <w:rPr>
          <w:color w:val="000000"/>
        </w:rPr>
      </w:pPr>
      <w:r w:rsidRPr="003935A8">
        <w:rPr>
          <w:color w:val="000000"/>
        </w:rPr>
        <w:t>a)</w:t>
      </w:r>
      <w:r w:rsidRPr="003935A8">
        <w:rPr>
          <w:color w:val="000000"/>
        </w:rPr>
        <w:tab/>
        <w:t>This measurement provides the number of roaming analytics service re</w:t>
      </w:r>
      <w:r>
        <w:rPr>
          <w:rFonts w:hint="eastAsia"/>
          <w:color w:val="000000"/>
          <w:lang w:eastAsia="zh-CN"/>
        </w:rPr>
        <w:t>s</w:t>
      </w:r>
      <w:r w:rsidRPr="003935A8">
        <w:rPr>
          <w:color w:val="000000"/>
        </w:rPr>
        <w:t xml:space="preserve">ponses generated by the RE-NWDAF. </w:t>
      </w:r>
    </w:p>
    <w:p w:rsidR="001F1044" w:rsidRPr="003935A8" w:rsidRDefault="00CA5445">
      <w:pPr>
        <w:pStyle w:val="B1"/>
        <w:jc w:val="both"/>
        <w:rPr>
          <w:color w:val="000000"/>
        </w:rPr>
      </w:pPr>
      <w:r w:rsidRPr="003935A8">
        <w:rPr>
          <w:color w:val="000000"/>
        </w:rPr>
        <w:t>b)</w:t>
      </w:r>
      <w:r w:rsidRPr="003935A8">
        <w:rPr>
          <w:color w:val="000000"/>
        </w:rPr>
        <w:tab/>
        <w:t>CC</w:t>
      </w:r>
    </w:p>
    <w:p w:rsidR="001F1044" w:rsidRPr="003935A8" w:rsidRDefault="00CA5445">
      <w:pPr>
        <w:pStyle w:val="B1"/>
        <w:jc w:val="both"/>
        <w:rPr>
          <w:color w:val="000000"/>
          <w:sz w:val="21"/>
        </w:rPr>
      </w:pPr>
      <w:r w:rsidRPr="003935A8">
        <w:rPr>
          <w:color w:val="000000"/>
        </w:rPr>
        <w:t>c)</w:t>
      </w:r>
      <w:r w:rsidRPr="003935A8">
        <w:rPr>
          <w:color w:val="000000"/>
        </w:rPr>
        <w:tab/>
        <w:t xml:space="preserve">On sending the response by the RE-NWDAF corresponding to the roaming analytics service request, each sent response is added to the corresponding counter. The </w:t>
      </w:r>
      <w:r w:rsidRPr="003935A8">
        <w:rPr>
          <w:color w:val="000000"/>
          <w:sz w:val="21"/>
        </w:rPr>
        <w:t>measurement can be split into sub-counters per Analytics ID, per S-NSSAI and per PLMN.</w:t>
      </w:r>
    </w:p>
    <w:p w:rsidR="001F1044" w:rsidRPr="003935A8" w:rsidRDefault="00CA5445">
      <w:pPr>
        <w:pStyle w:val="B1"/>
        <w:jc w:val="both"/>
        <w:rPr>
          <w:color w:val="000000"/>
        </w:rPr>
      </w:pPr>
      <w:r w:rsidRPr="003935A8">
        <w:rPr>
          <w:color w:val="000000"/>
        </w:rPr>
        <w:t>d)</w:t>
      </w:r>
      <w:r w:rsidRPr="003935A8">
        <w:rPr>
          <w:color w:val="000000"/>
        </w:rPr>
        <w:tab/>
        <w:t>It is an integer value</w:t>
      </w:r>
    </w:p>
    <w:p w:rsidR="001F1044" w:rsidRPr="003935A8" w:rsidRDefault="00CA5445">
      <w:pPr>
        <w:pStyle w:val="B1"/>
        <w:jc w:val="both"/>
        <w:rPr>
          <w:color w:val="000000"/>
        </w:rPr>
      </w:pPr>
      <w:r w:rsidRPr="003935A8">
        <w:rPr>
          <w:color w:val="000000"/>
        </w:rPr>
        <w:t>e)</w:t>
      </w:r>
      <w:r w:rsidRPr="003935A8">
        <w:rPr>
          <w:color w:val="000000"/>
        </w:rPr>
        <w:tab/>
        <w:t>DANS.RoamingSer</w:t>
      </w:r>
      <w:r w:rsidRPr="003935A8">
        <w:rPr>
          <w:color w:val="000000"/>
          <w:lang w:eastAsia="zh-CN"/>
        </w:rPr>
        <w:t>ResponseGenerated</w:t>
      </w:r>
    </w:p>
    <w:p w:rsidR="001F1044" w:rsidRPr="003935A8" w:rsidRDefault="00CA5445">
      <w:pPr>
        <w:pStyle w:val="B1"/>
        <w:jc w:val="both"/>
        <w:rPr>
          <w:color w:val="000000"/>
        </w:rPr>
      </w:pPr>
      <w:r w:rsidRPr="003935A8">
        <w:rPr>
          <w:color w:val="000000"/>
        </w:rPr>
        <w:t>f)</w:t>
      </w:r>
      <w:r w:rsidRPr="003935A8">
        <w:rPr>
          <w:color w:val="000000"/>
        </w:rPr>
        <w:tab/>
        <w:t>NWDAFFunction</w:t>
      </w:r>
    </w:p>
    <w:p w:rsidR="001F1044" w:rsidRPr="003935A8" w:rsidRDefault="00CA5445">
      <w:pPr>
        <w:pStyle w:val="B1"/>
        <w:jc w:val="both"/>
        <w:rPr>
          <w:color w:val="000000"/>
        </w:rPr>
      </w:pPr>
      <w:r w:rsidRPr="003935A8">
        <w:rPr>
          <w:color w:val="000000"/>
        </w:rPr>
        <w:t>g)</w:t>
      </w:r>
      <w:r w:rsidRPr="003935A8">
        <w:rPr>
          <w:color w:val="000000"/>
        </w:rPr>
        <w:tab/>
        <w:t>Valid for packet switched traffic</w:t>
      </w:r>
    </w:p>
    <w:p w:rsidR="001F1044" w:rsidRPr="003935A8" w:rsidRDefault="00CA5445">
      <w:pPr>
        <w:pStyle w:val="B1"/>
        <w:jc w:val="both"/>
        <w:rPr>
          <w:color w:val="000000"/>
        </w:rPr>
      </w:pPr>
      <w:r w:rsidRPr="003935A8">
        <w:rPr>
          <w:color w:val="000000"/>
        </w:rPr>
        <w:t>h)</w:t>
      </w:r>
      <w:r w:rsidRPr="003935A8">
        <w:rPr>
          <w:color w:val="000000"/>
        </w:rPr>
        <w:tab/>
        <w:t>5GS</w:t>
      </w:r>
    </w:p>
    <w:p w:rsidR="001F1044" w:rsidRDefault="00CA5445" w:rsidP="003935A8">
      <w:pPr>
        <w:pStyle w:val="41"/>
        <w:rPr>
          <w:rFonts w:cs="Arial"/>
          <w:sz w:val="22"/>
          <w:szCs w:val="24"/>
        </w:rPr>
      </w:pPr>
      <w:bookmarkStart w:id="95" w:name="_Toc168411427"/>
      <w:bookmarkStart w:id="96" w:name="_Toc168411645"/>
      <w:r>
        <w:rPr>
          <w:rFonts w:cs="Arial"/>
          <w:sz w:val="22"/>
          <w:szCs w:val="24"/>
        </w:rPr>
        <w:t>4.1.</w:t>
      </w:r>
      <w:r>
        <w:rPr>
          <w:lang w:val="en-US" w:eastAsia="zh-CN"/>
        </w:rPr>
        <w:t>3</w:t>
      </w:r>
      <w:r>
        <w:rPr>
          <w:rFonts w:cs="Arial"/>
          <w:sz w:val="22"/>
          <w:szCs w:val="24"/>
        </w:rPr>
        <w:t>.</w:t>
      </w:r>
      <w:r>
        <w:rPr>
          <w:rFonts w:cs="Arial"/>
          <w:sz w:val="22"/>
          <w:szCs w:val="24"/>
          <w:lang w:val="en-US" w:eastAsia="zh-CN"/>
        </w:rPr>
        <w:t>6</w:t>
      </w:r>
      <w:r>
        <w:rPr>
          <w:rFonts w:cs="Arial"/>
          <w:sz w:val="22"/>
          <w:szCs w:val="24"/>
        </w:rPr>
        <w:tab/>
        <w:t>Number of failed roaming analytics service subscriptions</w:t>
      </w:r>
      <w:bookmarkEnd w:id="95"/>
      <w:bookmarkEnd w:id="96"/>
      <w:r>
        <w:rPr>
          <w:rFonts w:cs="Arial"/>
          <w:sz w:val="22"/>
          <w:szCs w:val="24"/>
        </w:rPr>
        <w:t xml:space="preserve"> </w:t>
      </w:r>
    </w:p>
    <w:p w:rsidR="001F1044" w:rsidRPr="003935A8" w:rsidRDefault="00CA5445">
      <w:pPr>
        <w:pStyle w:val="B1"/>
        <w:jc w:val="both"/>
        <w:rPr>
          <w:color w:val="000000"/>
        </w:rPr>
      </w:pPr>
      <w:r w:rsidRPr="003935A8">
        <w:rPr>
          <w:color w:val="000000"/>
        </w:rPr>
        <w:t>a)</w:t>
      </w:r>
      <w:r w:rsidRPr="003935A8">
        <w:rPr>
          <w:color w:val="000000"/>
        </w:rPr>
        <w:tab/>
        <w:t xml:space="preserve">This measurement provides the number of roaming analytics service subscriptions received and rejected by the RE-NWDAF. </w:t>
      </w:r>
    </w:p>
    <w:p w:rsidR="001F1044" w:rsidRPr="003935A8" w:rsidRDefault="00CA5445">
      <w:pPr>
        <w:pStyle w:val="B1"/>
        <w:jc w:val="both"/>
        <w:rPr>
          <w:color w:val="000000"/>
        </w:rPr>
      </w:pPr>
      <w:r w:rsidRPr="003935A8">
        <w:rPr>
          <w:color w:val="000000"/>
        </w:rPr>
        <w:t>b)</w:t>
      </w:r>
      <w:r w:rsidRPr="003935A8">
        <w:rPr>
          <w:color w:val="000000"/>
        </w:rPr>
        <w:tab/>
        <w:t>CC</w:t>
      </w:r>
    </w:p>
    <w:p w:rsidR="001F1044" w:rsidRPr="003935A8" w:rsidRDefault="00CA5445">
      <w:pPr>
        <w:pStyle w:val="B1"/>
        <w:jc w:val="both"/>
        <w:rPr>
          <w:color w:val="000000"/>
          <w:sz w:val="21"/>
        </w:rPr>
      </w:pPr>
      <w:r w:rsidRPr="003935A8">
        <w:rPr>
          <w:color w:val="000000"/>
        </w:rPr>
        <w:t>c)</w:t>
      </w:r>
      <w:r w:rsidRPr="003935A8">
        <w:rPr>
          <w:color w:val="000000"/>
        </w:rPr>
        <w:tab/>
        <w:t xml:space="preserve">On receiving the subscription by the RE-NWDAF for the roaming analytics service, each rejected subscription is added to the corresponding counter. The </w:t>
      </w:r>
      <w:r w:rsidRPr="003935A8">
        <w:rPr>
          <w:color w:val="000000"/>
          <w:sz w:val="21"/>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p>
    <w:p w:rsidR="001F1044" w:rsidRPr="003935A8" w:rsidRDefault="00CA5445">
      <w:pPr>
        <w:pStyle w:val="B1"/>
        <w:jc w:val="both"/>
        <w:rPr>
          <w:color w:val="000000"/>
        </w:rPr>
      </w:pPr>
      <w:r w:rsidRPr="003935A8">
        <w:rPr>
          <w:color w:val="000000"/>
        </w:rPr>
        <w:t>d)</w:t>
      </w:r>
      <w:r w:rsidRPr="003935A8">
        <w:rPr>
          <w:color w:val="000000"/>
        </w:rPr>
        <w:tab/>
        <w:t>It is an integer value</w:t>
      </w:r>
    </w:p>
    <w:p w:rsidR="001F1044" w:rsidRPr="003935A8" w:rsidRDefault="00CA5445">
      <w:pPr>
        <w:pStyle w:val="B1"/>
        <w:jc w:val="both"/>
        <w:rPr>
          <w:color w:val="000000"/>
        </w:rPr>
      </w:pPr>
      <w:r w:rsidRPr="003935A8">
        <w:rPr>
          <w:color w:val="000000"/>
        </w:rPr>
        <w:t>e)</w:t>
      </w:r>
      <w:r w:rsidRPr="003935A8">
        <w:rPr>
          <w:color w:val="000000"/>
        </w:rPr>
        <w:tab/>
        <w:t>DANS.RoamingSer</w:t>
      </w:r>
      <w:r w:rsidRPr="003935A8">
        <w:rPr>
          <w:color w:val="000000"/>
          <w:lang w:eastAsia="zh-CN"/>
        </w:rPr>
        <w:t>SubscriptionRejected</w:t>
      </w:r>
    </w:p>
    <w:p w:rsidR="001F1044" w:rsidRPr="003935A8" w:rsidRDefault="00CA5445">
      <w:pPr>
        <w:pStyle w:val="B1"/>
        <w:jc w:val="both"/>
        <w:rPr>
          <w:color w:val="000000"/>
        </w:rPr>
      </w:pPr>
      <w:r w:rsidRPr="003935A8">
        <w:rPr>
          <w:color w:val="000000"/>
        </w:rPr>
        <w:t>f)</w:t>
      </w:r>
      <w:r w:rsidRPr="003935A8">
        <w:rPr>
          <w:color w:val="000000"/>
        </w:rPr>
        <w:tab/>
        <w:t>NWDAFFunction</w:t>
      </w:r>
    </w:p>
    <w:p w:rsidR="001F1044" w:rsidRPr="003935A8" w:rsidRDefault="00CA5445">
      <w:pPr>
        <w:pStyle w:val="B1"/>
        <w:jc w:val="both"/>
        <w:rPr>
          <w:color w:val="000000"/>
        </w:rPr>
      </w:pPr>
      <w:r w:rsidRPr="003935A8">
        <w:rPr>
          <w:color w:val="000000"/>
        </w:rPr>
        <w:t>g)</w:t>
      </w:r>
      <w:r w:rsidRPr="003935A8">
        <w:rPr>
          <w:color w:val="000000"/>
        </w:rPr>
        <w:tab/>
        <w:t>Valid for packet switched traffic</w:t>
      </w:r>
    </w:p>
    <w:p w:rsidR="001F1044" w:rsidRPr="003935A8" w:rsidRDefault="00CA5445">
      <w:pPr>
        <w:pStyle w:val="B1"/>
        <w:jc w:val="both"/>
        <w:rPr>
          <w:color w:val="000000"/>
        </w:rPr>
      </w:pPr>
      <w:r w:rsidRPr="003935A8">
        <w:rPr>
          <w:color w:val="000000"/>
        </w:rPr>
        <w:t>h)</w:t>
      </w:r>
      <w:r w:rsidRPr="003935A8">
        <w:rPr>
          <w:color w:val="000000"/>
        </w:rPr>
        <w:tab/>
        <w:t>5GS</w:t>
      </w:r>
    </w:p>
    <w:p w:rsidR="001F1044" w:rsidRDefault="00CA5445" w:rsidP="003935A8">
      <w:pPr>
        <w:pStyle w:val="41"/>
        <w:rPr>
          <w:rFonts w:cs="Arial"/>
          <w:sz w:val="22"/>
          <w:szCs w:val="24"/>
        </w:rPr>
      </w:pPr>
      <w:bookmarkStart w:id="97" w:name="_Toc168411428"/>
      <w:bookmarkStart w:id="98" w:name="_Toc168411646"/>
      <w:r>
        <w:rPr>
          <w:rFonts w:cs="Arial"/>
          <w:sz w:val="22"/>
          <w:szCs w:val="24"/>
        </w:rPr>
        <w:t>4.1.</w:t>
      </w:r>
      <w:r>
        <w:rPr>
          <w:lang w:val="en-US" w:eastAsia="zh-CN"/>
        </w:rPr>
        <w:t>3</w:t>
      </w:r>
      <w:r>
        <w:rPr>
          <w:rFonts w:cs="Arial"/>
          <w:sz w:val="22"/>
          <w:szCs w:val="24"/>
        </w:rPr>
        <w:t>.</w:t>
      </w:r>
      <w:r>
        <w:rPr>
          <w:rFonts w:cs="Arial"/>
          <w:sz w:val="22"/>
          <w:szCs w:val="24"/>
          <w:lang w:val="en-US" w:eastAsia="zh-CN"/>
        </w:rPr>
        <w:t>7</w:t>
      </w:r>
      <w:r>
        <w:rPr>
          <w:rFonts w:cs="Arial"/>
          <w:sz w:val="22"/>
          <w:szCs w:val="24"/>
        </w:rPr>
        <w:tab/>
        <w:t>Number of successful roaming analytics service subscriptions</w:t>
      </w:r>
      <w:bookmarkEnd w:id="97"/>
      <w:bookmarkEnd w:id="98"/>
    </w:p>
    <w:p w:rsidR="001F1044" w:rsidRPr="003935A8" w:rsidRDefault="00CA5445">
      <w:pPr>
        <w:pStyle w:val="B1"/>
        <w:jc w:val="both"/>
        <w:rPr>
          <w:color w:val="000000"/>
        </w:rPr>
      </w:pPr>
      <w:r w:rsidRPr="003935A8">
        <w:rPr>
          <w:color w:val="000000"/>
        </w:rPr>
        <w:t>a)</w:t>
      </w:r>
      <w:r w:rsidRPr="003935A8">
        <w:rPr>
          <w:color w:val="000000"/>
        </w:rPr>
        <w:tab/>
        <w:t xml:space="preserve">This measurement provides the number of roaming analytics service subscriptions received and accepted by the RE-NWDAF. </w:t>
      </w:r>
    </w:p>
    <w:p w:rsidR="001F1044" w:rsidRPr="003935A8" w:rsidRDefault="00CA5445">
      <w:pPr>
        <w:pStyle w:val="B1"/>
        <w:jc w:val="both"/>
        <w:rPr>
          <w:color w:val="000000"/>
        </w:rPr>
      </w:pPr>
      <w:r w:rsidRPr="003935A8">
        <w:rPr>
          <w:color w:val="000000"/>
        </w:rPr>
        <w:t>b)</w:t>
      </w:r>
      <w:r w:rsidRPr="003935A8">
        <w:rPr>
          <w:color w:val="000000"/>
        </w:rPr>
        <w:tab/>
        <w:t>CC</w:t>
      </w:r>
    </w:p>
    <w:p w:rsidR="001F1044" w:rsidRPr="003935A8" w:rsidRDefault="00CA5445">
      <w:pPr>
        <w:pStyle w:val="B1"/>
        <w:jc w:val="both"/>
        <w:rPr>
          <w:color w:val="000000"/>
          <w:sz w:val="21"/>
        </w:rPr>
      </w:pPr>
      <w:r w:rsidRPr="003935A8">
        <w:rPr>
          <w:color w:val="000000"/>
        </w:rPr>
        <w:t>c)</w:t>
      </w:r>
      <w:r w:rsidRPr="003935A8">
        <w:rPr>
          <w:color w:val="000000"/>
        </w:rPr>
        <w:tab/>
        <w:t xml:space="preserve">On receiving the subscription by the RE-NWDAF for the roaming analytics service, each accepted subscription is added to the corresponding counter. The </w:t>
      </w:r>
      <w:r w:rsidRPr="003935A8">
        <w:rPr>
          <w:color w:val="000000"/>
          <w:sz w:val="21"/>
        </w:rPr>
        <w:t>measurement can be split into sub-counters per Analytics ID, per S-NSSAI and per PLMN.</w:t>
      </w:r>
    </w:p>
    <w:p w:rsidR="001F1044" w:rsidRPr="003935A8" w:rsidRDefault="00CA5445">
      <w:pPr>
        <w:pStyle w:val="B1"/>
        <w:jc w:val="both"/>
        <w:rPr>
          <w:color w:val="000000"/>
        </w:rPr>
      </w:pPr>
      <w:r w:rsidRPr="003935A8">
        <w:rPr>
          <w:color w:val="000000"/>
        </w:rPr>
        <w:t>d)</w:t>
      </w:r>
      <w:r w:rsidRPr="003935A8">
        <w:rPr>
          <w:color w:val="000000"/>
        </w:rPr>
        <w:tab/>
        <w:t>It is an integer value</w:t>
      </w:r>
    </w:p>
    <w:p w:rsidR="001F1044" w:rsidRPr="003935A8" w:rsidRDefault="00CA5445">
      <w:pPr>
        <w:pStyle w:val="B1"/>
        <w:jc w:val="both"/>
        <w:rPr>
          <w:color w:val="000000"/>
        </w:rPr>
      </w:pPr>
      <w:r w:rsidRPr="003935A8">
        <w:rPr>
          <w:color w:val="000000"/>
        </w:rPr>
        <w:t>e)</w:t>
      </w:r>
      <w:r w:rsidRPr="003935A8">
        <w:rPr>
          <w:color w:val="000000"/>
        </w:rPr>
        <w:tab/>
        <w:t>DANS.RoamingSer</w:t>
      </w:r>
      <w:r w:rsidRPr="003935A8">
        <w:rPr>
          <w:color w:val="000000"/>
          <w:lang w:eastAsia="zh-CN"/>
        </w:rPr>
        <w:t>SubscriptionAccepted</w:t>
      </w:r>
    </w:p>
    <w:p w:rsidR="001F1044" w:rsidRPr="003935A8" w:rsidRDefault="00CA5445">
      <w:pPr>
        <w:pStyle w:val="B1"/>
        <w:jc w:val="both"/>
        <w:rPr>
          <w:color w:val="000000"/>
        </w:rPr>
      </w:pPr>
      <w:r w:rsidRPr="003935A8">
        <w:rPr>
          <w:color w:val="000000"/>
        </w:rPr>
        <w:t>f)</w:t>
      </w:r>
      <w:r w:rsidRPr="003935A8">
        <w:rPr>
          <w:color w:val="000000"/>
        </w:rPr>
        <w:tab/>
        <w:t>NWDAFFunction</w:t>
      </w:r>
    </w:p>
    <w:p w:rsidR="001F1044" w:rsidRPr="003935A8" w:rsidRDefault="00CA5445">
      <w:pPr>
        <w:pStyle w:val="B1"/>
        <w:jc w:val="both"/>
        <w:rPr>
          <w:color w:val="000000"/>
        </w:rPr>
      </w:pPr>
      <w:r w:rsidRPr="003935A8">
        <w:rPr>
          <w:color w:val="000000"/>
        </w:rPr>
        <w:t>g)</w:t>
      </w:r>
      <w:r w:rsidRPr="003935A8">
        <w:rPr>
          <w:color w:val="000000"/>
        </w:rPr>
        <w:tab/>
        <w:t>Valid for packet switched traffic</w:t>
      </w:r>
    </w:p>
    <w:p w:rsidR="001F1044" w:rsidRPr="003935A8" w:rsidRDefault="00CA5445">
      <w:pPr>
        <w:pStyle w:val="B1"/>
        <w:jc w:val="both"/>
        <w:rPr>
          <w:color w:val="000000"/>
        </w:rPr>
      </w:pPr>
      <w:r w:rsidRPr="003935A8">
        <w:rPr>
          <w:color w:val="000000"/>
        </w:rPr>
        <w:t>h)</w:t>
      </w:r>
      <w:r w:rsidRPr="003935A8">
        <w:rPr>
          <w:color w:val="000000"/>
        </w:rPr>
        <w:tab/>
        <w:t>5GS</w:t>
      </w:r>
    </w:p>
    <w:p w:rsidR="001F1044" w:rsidRDefault="00CA5445" w:rsidP="003935A8">
      <w:pPr>
        <w:pStyle w:val="41"/>
        <w:rPr>
          <w:rFonts w:cs="Arial"/>
          <w:sz w:val="22"/>
          <w:szCs w:val="24"/>
        </w:rPr>
      </w:pPr>
      <w:bookmarkStart w:id="99" w:name="_Toc168411429"/>
      <w:bookmarkStart w:id="100" w:name="_Toc168411647"/>
      <w:r>
        <w:rPr>
          <w:rFonts w:cs="Arial"/>
          <w:sz w:val="22"/>
          <w:szCs w:val="24"/>
        </w:rPr>
        <w:t>4.1.</w:t>
      </w:r>
      <w:r>
        <w:rPr>
          <w:lang w:val="en-US" w:eastAsia="zh-CN"/>
        </w:rPr>
        <w:t>3</w:t>
      </w:r>
      <w:r>
        <w:rPr>
          <w:rFonts w:cs="Arial"/>
          <w:sz w:val="22"/>
          <w:szCs w:val="24"/>
        </w:rPr>
        <w:t>.</w:t>
      </w:r>
      <w:r>
        <w:rPr>
          <w:rFonts w:cs="Arial"/>
          <w:sz w:val="22"/>
          <w:szCs w:val="24"/>
          <w:lang w:val="en-US" w:eastAsia="zh-CN"/>
        </w:rPr>
        <w:t>8</w:t>
      </w:r>
      <w:r>
        <w:rPr>
          <w:rFonts w:cs="Arial"/>
          <w:sz w:val="22"/>
          <w:szCs w:val="24"/>
        </w:rPr>
        <w:tab/>
        <w:t>Time consumed by the RE-NWDAF to provide roaming analytics service information</w:t>
      </w:r>
      <w:bookmarkEnd w:id="99"/>
      <w:bookmarkEnd w:id="100"/>
    </w:p>
    <w:p w:rsidR="001F1044" w:rsidRPr="003935A8" w:rsidRDefault="00CA5445">
      <w:pPr>
        <w:pStyle w:val="B1"/>
        <w:jc w:val="both"/>
        <w:rPr>
          <w:color w:val="000000"/>
        </w:rPr>
      </w:pPr>
      <w:r w:rsidRPr="003935A8">
        <w:rPr>
          <w:color w:val="000000"/>
        </w:rPr>
        <w:t>a)</w:t>
      </w:r>
      <w:r w:rsidRPr="003935A8">
        <w:rPr>
          <w:color w:val="000000"/>
        </w:rPr>
        <w:tab/>
        <w:t xml:space="preserve">This measurement provides the </w:t>
      </w:r>
      <w:r w:rsidRPr="003935A8">
        <w:rPr>
          <w:color w:val="000000"/>
          <w:lang w:eastAsia="zh-CN"/>
        </w:rPr>
        <w:t xml:space="preserve">time </w:t>
      </w:r>
      <w:r w:rsidRPr="003935A8">
        <w:rPr>
          <w:color w:val="000000"/>
        </w:rPr>
        <w:t xml:space="preserve">consumed by the RE-NWDAF to generate and provide the roaming analytics service information. </w:t>
      </w:r>
    </w:p>
    <w:p w:rsidR="001F1044" w:rsidRPr="003935A8" w:rsidRDefault="00CA5445">
      <w:pPr>
        <w:pStyle w:val="B1"/>
        <w:jc w:val="both"/>
        <w:rPr>
          <w:color w:val="000000"/>
        </w:rPr>
      </w:pPr>
      <w:r w:rsidRPr="003935A8">
        <w:rPr>
          <w:color w:val="000000"/>
        </w:rPr>
        <w:t>b)</w:t>
      </w:r>
      <w:r w:rsidRPr="003935A8">
        <w:rPr>
          <w:color w:val="000000"/>
        </w:rPr>
        <w:tab/>
        <w:t>DER(n=1)</w:t>
      </w:r>
    </w:p>
    <w:p w:rsidR="001F1044" w:rsidRPr="003935A8" w:rsidRDefault="00CA5445">
      <w:pPr>
        <w:pStyle w:val="B1"/>
        <w:jc w:val="both"/>
        <w:rPr>
          <w:color w:val="000000"/>
        </w:rPr>
      </w:pPr>
      <w:r w:rsidRPr="003935A8">
        <w:rPr>
          <w:color w:val="000000"/>
        </w:rPr>
        <w:t>c)</w:t>
      </w:r>
      <w:r w:rsidRPr="003935A8">
        <w:rPr>
          <w:color w:val="000000"/>
        </w:rPr>
        <w:tab/>
        <w:t xml:space="preserve">This measurement is obtained by the following method: </w:t>
      </w:r>
    </w:p>
    <w:p w:rsidR="001F1044" w:rsidRPr="003935A8" w:rsidRDefault="00CA5445" w:rsidP="003935A8">
      <w:pPr>
        <w:pStyle w:val="B1"/>
        <w:jc w:val="both"/>
        <w:rPr>
          <w:rFonts w:ascii="Arial" w:hAnsi="Arial" w:cs="Arial"/>
          <w:color w:val="000000"/>
        </w:rPr>
      </w:pPr>
      <w:r w:rsidRPr="003935A8">
        <w:rPr>
          <w:rFonts w:ascii="Arial" w:hAnsi="Arial" w:cs="Arial"/>
          <w:color w:val="000000"/>
          <w:lang w:eastAsia="zh-CN"/>
        </w:rPr>
        <w:t xml:space="preserve">- </w:t>
      </w:r>
      <w:r w:rsidRPr="003935A8">
        <w:rPr>
          <w:rFonts w:ascii="Arial" w:hAnsi="Arial" w:cs="Arial"/>
          <w:color w:val="000000"/>
        </w:rPr>
        <w:t>the time when the RE-NWDAF sends the notification</w:t>
      </w:r>
      <w:r w:rsidRPr="003935A8">
        <w:rPr>
          <w:rFonts w:ascii="Arial" w:hAnsi="Arial" w:cs="Arial"/>
          <w:color w:val="000000"/>
          <w:lang w:eastAsia="zh-CN"/>
        </w:rPr>
        <w:t xml:space="preserve"> related to the roaming analytics service subscription to t</w:t>
      </w:r>
      <w:r w:rsidRPr="003935A8">
        <w:rPr>
          <w:rFonts w:ascii="Arial" w:hAnsi="Arial" w:cs="Arial"/>
          <w:color w:val="000000"/>
        </w:rPr>
        <w:t>he RE-NWDAF roaming analytics consumer, minus the time when the RE-NWDAF receives the</w:t>
      </w:r>
      <w:r w:rsidRPr="003935A8">
        <w:rPr>
          <w:rFonts w:ascii="Arial" w:hAnsi="Arial" w:cs="Arial"/>
          <w:color w:val="000000"/>
          <w:lang w:eastAsia="ja-JP"/>
        </w:rPr>
        <w:t xml:space="preserve"> </w:t>
      </w:r>
      <w:r w:rsidRPr="003935A8">
        <w:rPr>
          <w:rFonts w:ascii="Arial" w:hAnsi="Arial" w:cs="Arial"/>
          <w:color w:val="000000"/>
        </w:rPr>
        <w:t xml:space="preserve">corresponding roaming analytics service subscription from the RE-NWDAF roaming analytics consumer. </w:t>
      </w:r>
      <w:r w:rsidRPr="003935A8">
        <w:rPr>
          <w:rFonts w:ascii="Arial" w:hAnsi="Arial" w:cs="Arial"/>
          <w:color w:val="000000"/>
        </w:rPr>
        <w:lastRenderedPageBreak/>
        <w:t xml:space="preserve">In the case </w:t>
      </w:r>
      <w:r w:rsidRPr="003935A8">
        <w:rPr>
          <w:rFonts w:ascii="Arial" w:hAnsi="Arial" w:cs="Arial"/>
          <w:color w:val="000000"/>
          <w:lang w:eastAsia="zh-CN"/>
        </w:rPr>
        <w:t>where there are multiple notifications for single subscription, t</w:t>
      </w:r>
      <w:r>
        <w:rPr>
          <w:rFonts w:ascii="Arial" w:hAnsi="Arial" w:cs="Arial"/>
          <w:color w:val="000000"/>
        </w:rPr>
        <w:t xml:space="preserve">his measurement is obtained by calculating </w:t>
      </w:r>
      <w:r w:rsidRPr="003935A8">
        <w:rPr>
          <w:rFonts w:ascii="Arial" w:hAnsi="Arial" w:cs="Arial"/>
          <w:color w:val="000000"/>
          <w:lang w:eastAsia="zh-CN"/>
        </w:rPr>
        <w:t xml:space="preserve">the time when the RE-NWDAF </w:t>
      </w:r>
      <w:r w:rsidRPr="003935A8">
        <w:rPr>
          <w:rFonts w:ascii="Arial" w:hAnsi="Arial" w:cs="Arial"/>
          <w:color w:val="000000"/>
        </w:rPr>
        <w:t>sends the first notification</w:t>
      </w:r>
      <w:r w:rsidRPr="003935A8">
        <w:rPr>
          <w:rFonts w:ascii="Arial" w:hAnsi="Arial" w:cs="Arial"/>
          <w:color w:val="000000"/>
          <w:lang w:eastAsia="zh-CN"/>
        </w:rPr>
        <w:t xml:space="preserve"> related to the roaming analytics service subscription to t</w:t>
      </w:r>
      <w:r w:rsidRPr="003935A8">
        <w:rPr>
          <w:rFonts w:ascii="Arial" w:hAnsi="Arial" w:cs="Arial"/>
          <w:color w:val="000000"/>
        </w:rPr>
        <w:t>he RE-NWDAF roaming analytics consumer, minus the time when the RE-NWDAF receives the</w:t>
      </w:r>
      <w:r w:rsidRPr="003935A8">
        <w:rPr>
          <w:rFonts w:ascii="Arial" w:hAnsi="Arial" w:cs="Arial"/>
          <w:color w:val="000000"/>
          <w:lang w:eastAsia="ja-JP"/>
        </w:rPr>
        <w:t xml:space="preserve"> </w:t>
      </w:r>
      <w:r w:rsidRPr="003935A8">
        <w:rPr>
          <w:rFonts w:ascii="Arial" w:hAnsi="Arial" w:cs="Arial"/>
          <w:color w:val="000000"/>
        </w:rPr>
        <w:t xml:space="preserve">corresponding roaming analytics service subscription from the RE-NWDAF roaming analytics consumer. The </w:t>
      </w:r>
      <w:r w:rsidRPr="003935A8">
        <w:rPr>
          <w:rFonts w:ascii="Arial" w:hAnsi="Arial" w:cs="Arial"/>
          <w:color w:val="000000"/>
          <w:sz w:val="21"/>
        </w:rPr>
        <w:t>measurement can be per Analytics ID.</w:t>
      </w:r>
    </w:p>
    <w:p w:rsidR="001F1044" w:rsidRPr="003935A8" w:rsidRDefault="00CA5445">
      <w:pPr>
        <w:pStyle w:val="B1"/>
        <w:jc w:val="both"/>
        <w:rPr>
          <w:color w:val="000000"/>
        </w:rPr>
      </w:pPr>
      <w:r w:rsidRPr="003935A8">
        <w:rPr>
          <w:color w:val="000000"/>
        </w:rPr>
        <w:t>d)</w:t>
      </w:r>
      <w:r w:rsidRPr="003935A8">
        <w:rPr>
          <w:color w:val="000000"/>
        </w:rPr>
        <w:tab/>
        <w:t xml:space="preserve">A real value in milliseconds </w:t>
      </w:r>
    </w:p>
    <w:p w:rsidR="001F1044" w:rsidRPr="003935A8" w:rsidRDefault="00CA5445">
      <w:pPr>
        <w:pStyle w:val="B1"/>
        <w:jc w:val="both"/>
        <w:rPr>
          <w:color w:val="000000"/>
          <w:lang w:val="en-US" w:eastAsia="zh-CN"/>
        </w:rPr>
      </w:pPr>
      <w:r w:rsidRPr="003935A8">
        <w:rPr>
          <w:color w:val="000000"/>
        </w:rPr>
        <w:t>e)</w:t>
      </w:r>
      <w:r w:rsidRPr="003935A8">
        <w:rPr>
          <w:color w:val="000000"/>
        </w:rPr>
        <w:tab/>
        <w:t>DANS.RoamingAnalyticsSerTimeCons</w:t>
      </w:r>
    </w:p>
    <w:p w:rsidR="001F1044" w:rsidRPr="003935A8" w:rsidRDefault="00CA5445">
      <w:pPr>
        <w:pStyle w:val="B1"/>
        <w:jc w:val="both"/>
        <w:rPr>
          <w:color w:val="000000"/>
        </w:rPr>
      </w:pPr>
      <w:r w:rsidRPr="003935A8">
        <w:rPr>
          <w:color w:val="000000"/>
        </w:rPr>
        <w:t>f)</w:t>
      </w:r>
      <w:r w:rsidRPr="003935A8">
        <w:rPr>
          <w:color w:val="000000"/>
        </w:rPr>
        <w:tab/>
        <w:t>NWDAFFunction</w:t>
      </w:r>
    </w:p>
    <w:p w:rsidR="001F1044" w:rsidRDefault="00CA5445" w:rsidP="003935A8">
      <w:pPr>
        <w:pStyle w:val="B1"/>
        <w:jc w:val="both"/>
        <w:rPr>
          <w:rFonts w:ascii="Arial" w:hAnsi="Arial" w:cs="Arial"/>
          <w:color w:val="000000"/>
        </w:rPr>
      </w:pPr>
      <w:r>
        <w:rPr>
          <w:rFonts w:ascii="Arial" w:hAnsi="Arial" w:cs="Arial"/>
          <w:color w:val="000000"/>
        </w:rPr>
        <w:t>g)</w:t>
      </w:r>
      <w:r>
        <w:rPr>
          <w:rFonts w:ascii="Arial" w:hAnsi="Arial" w:cs="Arial"/>
          <w:color w:val="000000"/>
        </w:rPr>
        <w:tab/>
        <w:t>Valid for packet switched traffic</w:t>
      </w:r>
    </w:p>
    <w:p w:rsidR="001F1044" w:rsidRPr="003935A8" w:rsidRDefault="00CA5445" w:rsidP="003935A8">
      <w:pPr>
        <w:pStyle w:val="B1"/>
        <w:jc w:val="both"/>
        <w:rPr>
          <w:rFonts w:eastAsia="Times New Roman"/>
          <w:color w:val="000000"/>
        </w:rPr>
      </w:pPr>
      <w:r>
        <w:rPr>
          <w:rFonts w:ascii="Arial" w:hAnsi="Arial" w:cs="Arial"/>
          <w:color w:val="000000"/>
        </w:rPr>
        <w:t>h)</w:t>
      </w:r>
      <w:r w:rsidRPr="003935A8">
        <w:rPr>
          <w:color w:val="000000"/>
        </w:rPr>
        <w:tab/>
      </w:r>
      <w:r>
        <w:rPr>
          <w:rFonts w:ascii="Arial" w:hAnsi="Arial" w:cs="Arial"/>
          <w:color w:val="000000"/>
        </w:rPr>
        <w:t>5GS</w:t>
      </w:r>
    </w:p>
    <w:p w:rsidR="001F1044" w:rsidRDefault="001F1044"/>
    <w:p w:rsidR="001F1044" w:rsidRDefault="00CA5445">
      <w:pPr>
        <w:pStyle w:val="21"/>
      </w:pPr>
      <w:bookmarkStart w:id="101" w:name="_Toc22080"/>
      <w:bookmarkStart w:id="102" w:name="_Toc22854"/>
      <w:bookmarkStart w:id="103" w:name="_Toc168411430"/>
      <w:bookmarkStart w:id="104" w:name="_Toc168411648"/>
      <w:r>
        <w:t>4.2</w:t>
      </w:r>
      <w:r>
        <w:tab/>
        <w:t>Use case #2: Management enhancement to related to NWDAF data collection efficiency</w:t>
      </w:r>
      <w:bookmarkEnd w:id="101"/>
      <w:bookmarkEnd w:id="102"/>
      <w:bookmarkEnd w:id="103"/>
      <w:bookmarkEnd w:id="104"/>
    </w:p>
    <w:p w:rsidR="001F1044" w:rsidRDefault="00CA5445">
      <w:pPr>
        <w:pStyle w:val="31"/>
      </w:pPr>
      <w:bookmarkStart w:id="105" w:name="_Toc12857"/>
      <w:bookmarkStart w:id="106" w:name="_Toc10048"/>
      <w:bookmarkStart w:id="107" w:name="_Toc168411431"/>
      <w:bookmarkStart w:id="108" w:name="_Toc168411649"/>
      <w:r>
        <w:t>4.2.1</w:t>
      </w:r>
      <w:r>
        <w:tab/>
        <w:t>Descriptions</w:t>
      </w:r>
      <w:bookmarkEnd w:id="105"/>
      <w:bookmarkEnd w:id="106"/>
      <w:bookmarkEnd w:id="107"/>
      <w:bookmarkEnd w:id="108"/>
    </w:p>
    <w:p w:rsidR="001F1044" w:rsidRDefault="00CA5445">
      <w:r>
        <w:t xml:space="preserve">The </w:t>
      </w:r>
      <w:r>
        <w:rPr>
          <w:rFonts w:hint="eastAsia"/>
        </w:rPr>
        <w:t>NWDAF</w:t>
      </w:r>
      <w:r>
        <w:t xml:space="preserve"> Data Collection feature permits NWDAF to retrieve data from various sources (e.g. NF such as AMF, SMF, etc.), as a basis of the computation of network </w:t>
      </w:r>
      <w:r>
        <w:rPr>
          <w:rFonts w:hint="eastAsia"/>
          <w:lang w:val="en-US" w:eastAsia="zh-CN"/>
        </w:rPr>
        <w:t>analysis</w:t>
      </w:r>
      <w:r>
        <w:t xml:space="preserve">.. The procedures of NWDAF performing the </w:t>
      </w:r>
      <w:r>
        <w:rPr>
          <w:rFonts w:hint="eastAsia"/>
        </w:rPr>
        <w:t>NWDAF</w:t>
      </w:r>
      <w:r>
        <w:t xml:space="preserve"> data collection is defined in TS 23.288[</w:t>
      </w:r>
      <w:r>
        <w:rPr>
          <w:rFonts w:hint="eastAsia"/>
          <w:lang w:val="en-US" w:eastAsia="zh-CN"/>
        </w:rPr>
        <w:t>2</w:t>
      </w:r>
      <w:r>
        <w:t>] clause 6.2.</w:t>
      </w:r>
    </w:p>
    <w:p w:rsidR="001F1044" w:rsidRDefault="00CA5445">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rsidR="001F1044" w:rsidRDefault="00CA5445">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rsidR="001F1044" w:rsidRDefault="00CA5445">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rsidR="001F1044" w:rsidRDefault="00CA5445">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rsidR="001F1044" w:rsidRDefault="00CA5445">
      <w:r>
        <w:t>NOTE: Some enhanced NWDAF data collection procedures supported by the 3GPP which can help optimize the NWDAF data collection are described in TS 23.288[</w:t>
      </w:r>
      <w:r>
        <w:rPr>
          <w:rFonts w:hint="eastAsia"/>
          <w:lang w:val="en-US" w:eastAsia="zh-CN"/>
        </w:rPr>
        <w:t>2</w:t>
      </w:r>
      <w:r>
        <w:t>] clause 6.2.6.</w:t>
      </w:r>
    </w:p>
    <w:p w:rsidR="001F1044" w:rsidRDefault="00CA5445">
      <w:r>
        <w:rPr>
          <w:rFonts w:hint="eastAsia"/>
          <w:lang w:val="en-US" w:eastAsia="zh-CN"/>
        </w:rPr>
        <w:t>N</w:t>
      </w:r>
      <w:r>
        <w:rPr>
          <w:rFonts w:hint="eastAsia"/>
        </w:rPr>
        <w:t>etwork resource is occupied for NWDAF to perform the data collection from its data source. Since the NWDAF and its data sources may not be deployed close to each other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p>
    <w:p w:rsidR="001F1044" w:rsidRDefault="00CA5445">
      <w:r>
        <w:rPr>
          <w:rFonts w:hint="eastAsia"/>
          <w:lang w:val="en-US" w:eastAsia="zh-CN"/>
        </w:rPr>
        <w:t xml:space="preserve">The transmission rate is ratio between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rsidR="001F1044" w:rsidRDefault="00CA5445">
      <w:pPr>
        <w:pStyle w:val="31"/>
      </w:pPr>
      <w:bookmarkStart w:id="109" w:name="_Toc15484"/>
      <w:bookmarkStart w:id="110" w:name="_Toc16984"/>
      <w:bookmarkStart w:id="111" w:name="_Toc168411432"/>
      <w:bookmarkStart w:id="112" w:name="_Toc168411650"/>
      <w:r>
        <w:t>4.2.2</w:t>
      </w:r>
      <w:r>
        <w:tab/>
        <w:t>Potential requirements</w:t>
      </w:r>
      <w:bookmarkEnd w:id="109"/>
      <w:bookmarkEnd w:id="110"/>
      <w:bookmarkEnd w:id="111"/>
      <w:bookmarkEnd w:id="112"/>
    </w:p>
    <w:p w:rsidR="001F1044" w:rsidRDefault="00CA5445">
      <w:pPr>
        <w:rPr>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r>
        <w:rPr>
          <w:rFonts w:hint="eastAsia"/>
          <w:lang w:val="en-US" w:eastAsia="zh-CN"/>
        </w:rPr>
        <w:t>.</w:t>
      </w:r>
    </w:p>
    <w:p w:rsidR="001F1044" w:rsidRDefault="00CA5445">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p>
    <w:p w:rsidR="001F1044" w:rsidRDefault="001F1044">
      <w:pPr>
        <w:rPr>
          <w:lang w:val="en-US" w:eastAsia="zh-CN"/>
        </w:rPr>
      </w:pPr>
    </w:p>
    <w:p w:rsidR="001F1044" w:rsidRDefault="00CA5445">
      <w:pPr>
        <w:pStyle w:val="31"/>
      </w:pPr>
      <w:bookmarkStart w:id="113" w:name="_Toc5296"/>
      <w:bookmarkStart w:id="114" w:name="_Toc138419786"/>
      <w:bookmarkStart w:id="115" w:name="_Toc3987"/>
      <w:bookmarkStart w:id="116" w:name="_Toc168411433"/>
      <w:bookmarkStart w:id="117" w:name="_Toc168411651"/>
      <w:r>
        <w:lastRenderedPageBreak/>
        <w:t>4.</w:t>
      </w:r>
      <w:r>
        <w:rPr>
          <w:rFonts w:hint="eastAsia"/>
          <w:lang w:val="en-US" w:eastAsia="zh-CN"/>
        </w:rPr>
        <w:t>2</w:t>
      </w:r>
      <w:r>
        <w:t>.3</w:t>
      </w:r>
      <w:r>
        <w:tab/>
        <w:t>Potential solutions</w:t>
      </w:r>
      <w:bookmarkEnd w:id="113"/>
      <w:bookmarkEnd w:id="114"/>
      <w:bookmarkEnd w:id="115"/>
      <w:bookmarkEnd w:id="116"/>
      <w:bookmarkEnd w:id="117"/>
    </w:p>
    <w:p w:rsidR="001F1044" w:rsidRDefault="00CA5445">
      <w:pPr>
        <w:pStyle w:val="41"/>
        <w:rPr>
          <w:rFonts w:eastAsia="宋体"/>
          <w:lang w:val="en-US" w:eastAsia="zh-CN"/>
        </w:rPr>
      </w:pPr>
      <w:bookmarkStart w:id="118" w:name="_Toc27931"/>
      <w:bookmarkStart w:id="119" w:name="_Toc2297"/>
      <w:bookmarkStart w:id="120" w:name="_Toc168411434"/>
      <w:bookmarkStart w:id="121" w:name="_Toc168411652"/>
      <w:r>
        <w:t>4.</w:t>
      </w:r>
      <w:r>
        <w:rPr>
          <w:rFonts w:hint="eastAsia"/>
          <w:lang w:val="en-US" w:eastAsia="zh-CN"/>
        </w:rPr>
        <w:t>2</w:t>
      </w:r>
      <w:r>
        <w:t>.3.</w:t>
      </w:r>
      <w:r>
        <w:rPr>
          <w:rFonts w:hint="eastAsia"/>
          <w:lang w:val="en-US" w:eastAsia="zh-CN"/>
        </w:rPr>
        <w:t>1</w:t>
      </w:r>
      <w:r>
        <w:tab/>
        <w:t>Potential solution #</w:t>
      </w:r>
      <w:r>
        <w:rPr>
          <w:rFonts w:hint="eastAsia"/>
          <w:lang w:val="en-US" w:eastAsia="zh-CN"/>
        </w:rPr>
        <w:t>1</w:t>
      </w:r>
      <w:r>
        <w:t xml:space="preserve">: </w:t>
      </w:r>
      <w:r>
        <w:rPr>
          <w:rFonts w:hint="eastAsia"/>
          <w:lang w:val="en-US" w:eastAsia="zh-CN"/>
        </w:rPr>
        <w:t xml:space="preserve">Efficiency of </w:t>
      </w:r>
      <w:r>
        <w:t>Data Collection from NFs</w:t>
      </w:r>
      <w:r>
        <w:rPr>
          <w:rFonts w:hint="eastAsia"/>
          <w:lang w:val="en-US" w:eastAsia="zh-CN"/>
        </w:rPr>
        <w:t xml:space="preserve"> performed by NWDAF</w:t>
      </w:r>
      <w:bookmarkEnd w:id="118"/>
      <w:bookmarkEnd w:id="119"/>
      <w:bookmarkEnd w:id="120"/>
      <w:bookmarkEnd w:id="121"/>
    </w:p>
    <w:p w:rsidR="001F1044" w:rsidRDefault="00CA5445">
      <w:pPr>
        <w:pStyle w:val="51"/>
      </w:pPr>
      <w:bookmarkStart w:id="122" w:name="_Toc2759"/>
      <w:bookmarkStart w:id="123" w:name="_Toc10141"/>
      <w:bookmarkStart w:id="124" w:name="_Toc168411435"/>
      <w:bookmarkStart w:id="125" w:name="_Toc168411653"/>
      <w:r>
        <w:t>4.</w:t>
      </w:r>
      <w:r>
        <w:rPr>
          <w:rFonts w:hint="eastAsia"/>
          <w:lang w:val="en-US" w:eastAsia="zh-CN"/>
        </w:rPr>
        <w:t>2</w:t>
      </w:r>
      <w:r>
        <w:t>.3.</w:t>
      </w:r>
      <w:r>
        <w:rPr>
          <w:rFonts w:hint="eastAsia"/>
          <w:lang w:val="en-US" w:eastAsia="zh-CN"/>
        </w:rPr>
        <w:t>1</w:t>
      </w:r>
      <w:r>
        <w:t>.1</w:t>
      </w:r>
      <w:r>
        <w:tab/>
        <w:t>Introduction</w:t>
      </w:r>
      <w:bookmarkEnd w:id="122"/>
      <w:bookmarkEnd w:id="123"/>
      <w:bookmarkEnd w:id="124"/>
      <w:bookmarkEnd w:id="125"/>
    </w:p>
    <w:p w:rsidR="001F1044" w:rsidRDefault="00CA5445">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p>
    <w:p w:rsidR="001F1044" w:rsidRDefault="00CA5445">
      <w:pPr>
        <w:pStyle w:val="51"/>
        <w:ind w:left="0" w:firstLine="0"/>
      </w:pPr>
      <w:bookmarkStart w:id="126" w:name="_Toc24806"/>
      <w:bookmarkStart w:id="127" w:name="_Toc7914"/>
      <w:bookmarkStart w:id="128" w:name="_Toc168411436"/>
      <w:bookmarkStart w:id="129" w:name="_Toc168411654"/>
      <w:r>
        <w:t>4.</w:t>
      </w:r>
      <w:r>
        <w:rPr>
          <w:rFonts w:hint="eastAsia"/>
          <w:lang w:val="en-US" w:eastAsia="zh-CN"/>
        </w:rPr>
        <w:t>2</w:t>
      </w:r>
      <w:r>
        <w:t>.3.</w:t>
      </w:r>
      <w:r>
        <w:rPr>
          <w:rFonts w:hint="eastAsia"/>
          <w:lang w:val="en-US" w:eastAsia="zh-CN"/>
        </w:rPr>
        <w:t>1</w:t>
      </w:r>
      <w:r>
        <w:t>.2</w:t>
      </w:r>
      <w:r>
        <w:tab/>
        <w:t>Description</w:t>
      </w:r>
      <w:bookmarkEnd w:id="126"/>
      <w:bookmarkEnd w:id="127"/>
      <w:bookmarkEnd w:id="128"/>
      <w:bookmarkEnd w:id="129"/>
    </w:p>
    <w:p w:rsidR="001F1044" w:rsidRDefault="00CA544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rsidR="001F1044" w:rsidRDefault="00CA544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rsidR="001F1044" w:rsidRDefault="00CA5445">
      <w:pPr>
        <w:pStyle w:val="B1"/>
      </w:pPr>
      <w:r>
        <w:t>-</w:t>
      </w:r>
      <w:r>
        <w:tab/>
        <w:t>Event Exposure Service offered by each NF.</w:t>
      </w:r>
    </w:p>
    <w:p w:rsidR="001F1044" w:rsidRDefault="00CA5445">
      <w:pPr>
        <w:pStyle w:val="B1"/>
        <w:rPr>
          <w:rFonts w:eastAsia="宋体"/>
          <w:lang w:val="en-US" w:eastAsia="zh-CN"/>
        </w:rPr>
      </w:pPr>
      <w:r>
        <w:t>-</w:t>
      </w:r>
      <w:r>
        <w:tab/>
        <w:t>other NF services (e.g. Nnrf_NFDiscovery and Nnrf_NFManagement in NRF</w:t>
      </w:r>
      <w:r>
        <w:rPr>
          <w:rFonts w:hint="eastAsia"/>
          <w:lang w:val="en-US" w:eastAsia="zh-CN"/>
        </w:rPr>
        <w:t>)</w:t>
      </w:r>
    </w:p>
    <w:p w:rsidR="001F1044" w:rsidRDefault="00CA5445">
      <w:pPr>
        <w:rPr>
          <w:iCs/>
          <w:lang w:val="en-US" w:eastAsia="zh-CN"/>
        </w:rPr>
      </w:pPr>
      <w:r>
        <w:rPr>
          <w:rFonts w:hint="eastAsia"/>
          <w:lang w:val="en-US" w:eastAsia="zh-CN"/>
        </w:rPr>
        <w:t>The list of NF Services consumed by NWDAF for data collection is provided in table 6.2.2.1-1 in [2]. And the NF service producers are the data source.</w:t>
      </w:r>
    </w:p>
    <w:p w:rsidR="001F1044" w:rsidRDefault="00CA5445">
      <w:pPr>
        <w:rPr>
          <w:iCs/>
          <w:lang w:val="en-US" w:eastAsia="zh-CN"/>
        </w:rPr>
      </w:pPr>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[2]</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p>
    <w:p w:rsidR="001F1044" w:rsidRDefault="00CA5445">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p>
    <w:p w:rsidR="001F1044" w:rsidRDefault="00CA5445">
      <w:pPr>
        <w:rPr>
          <w:lang w:val="en-US" w:eastAsia="zh-CN"/>
        </w:rPr>
      </w:pPr>
      <w:r>
        <w:rPr>
          <w:rFonts w:hint="eastAsia"/>
          <w:lang w:val="en-US" w:eastAsia="zh-CN"/>
        </w:rPr>
        <w:t xml:space="preserve">More specifically, </w:t>
      </w:r>
      <w:r>
        <w:rPr>
          <w:lang w:val="en-US" w:eastAsia="zh-CN"/>
        </w:rPr>
        <w:t>the measurement can be provided</w:t>
      </w:r>
      <w:r>
        <w:rPr>
          <w:rFonts w:hint="eastAsia"/>
          <w:lang w:val="en-US" w:eastAsia="zh-CN"/>
        </w:rPr>
        <w:t xml:space="preserve"> as</w:t>
      </w:r>
      <w:r>
        <w:rPr>
          <w:lang w:val="en-US" w:eastAsia="zh-CN"/>
        </w:rPr>
        <w:t>:</w:t>
      </w:r>
    </w:p>
    <w:p w:rsidR="001F1044" w:rsidRDefault="00CA5445">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r>
        <w:rPr>
          <w:b/>
          <w:bCs/>
        </w:rPr>
        <w:t xml:space="preserve">ata </w:t>
      </w:r>
      <w:r>
        <w:rPr>
          <w:rFonts w:hint="eastAsia"/>
          <w:b/>
          <w:bCs/>
          <w:lang w:val="en-US" w:eastAsia="zh-CN"/>
        </w:rPr>
        <w:t>c</w:t>
      </w:r>
      <w:r>
        <w:rPr>
          <w:b/>
          <w:bCs/>
        </w:rPr>
        <w:t xml:space="preserve">ollection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r>
        <w:t xml:space="preserve">ata </w:t>
      </w:r>
      <w:r>
        <w:rPr>
          <w:lang w:val="en-US"/>
        </w:rPr>
        <w:t>c</w:t>
      </w:r>
      <w:r>
        <w:t xml:space="preserve">ollection from </w:t>
      </w:r>
      <w:r>
        <w:rPr>
          <w:rFonts w:hint="eastAsia"/>
          <w:lang w:val="en-US" w:eastAsia="zh-CN"/>
        </w:rPr>
        <w:t>one or more NF(s).</w:t>
      </w:r>
    </w:p>
    <w:p w:rsidR="001F1044" w:rsidRDefault="00CA5445">
      <w:pPr>
        <w:rPr>
          <w:lang w:val="en-US" w:eastAsia="zh-CN"/>
        </w:rPr>
      </w:pPr>
      <w:r>
        <w:rPr>
          <w:rFonts w:hint="eastAsia"/>
          <w:lang w:val="en-US" w:eastAsia="zh-CN"/>
        </w:rPr>
        <w:t>NOTE 1: In case only one NF is considered, the measurement reflects the efficiency of one NWDAF performing data collection from one specific NF.</w:t>
      </w:r>
    </w:p>
    <w:p w:rsidR="001F1044" w:rsidRDefault="00CA5445">
      <w:pPr>
        <w:rPr>
          <w:lang w:val="en-US" w:eastAsia="zh-CN"/>
        </w:rPr>
      </w:pPr>
      <w:r>
        <w:rPr>
          <w:rFonts w:hint="eastAsia"/>
          <w:lang w:val="en-US" w:eastAsia="zh-CN"/>
        </w:rPr>
        <w:t>NOTE 2: In case all data source NFs are considered, the measurement reflects the averaged efficiency of one NWDAF performing the Data Collection from NFs.</w:t>
      </w:r>
    </w:p>
    <w:p w:rsidR="001F1044" w:rsidRDefault="00CA5445">
      <w:pPr>
        <w:pStyle w:val="41"/>
        <w:rPr>
          <w:lang w:val="en-US" w:eastAsia="zh-CN"/>
        </w:rPr>
      </w:pPr>
      <w:bookmarkStart w:id="130" w:name="_Toc11069"/>
      <w:bookmarkStart w:id="131" w:name="_Toc7773"/>
      <w:bookmarkStart w:id="132" w:name="_Toc168411437"/>
      <w:bookmarkStart w:id="133" w:name="_Toc168411655"/>
      <w:r>
        <w:t>4.</w:t>
      </w:r>
      <w:r>
        <w:rPr>
          <w:rFonts w:hint="eastAsia"/>
          <w:lang w:val="en-US" w:eastAsia="zh-CN"/>
        </w:rPr>
        <w:t>2</w:t>
      </w:r>
      <w:r>
        <w:t>.3.</w:t>
      </w:r>
      <w:r>
        <w:rPr>
          <w:rFonts w:hint="eastAsia"/>
          <w:lang w:val="en-US" w:eastAsia="zh-CN"/>
        </w:rPr>
        <w:t>2</w:t>
      </w:r>
      <w:r>
        <w:tab/>
        <w:t>Potential solution #</w:t>
      </w:r>
      <w:r>
        <w:rPr>
          <w:rFonts w:hint="eastAsia"/>
          <w:lang w:val="en-US" w:eastAsia="zh-CN"/>
        </w:rPr>
        <w:t>2</w:t>
      </w:r>
      <w:r>
        <w:t xml:space="preserve">: </w:t>
      </w:r>
      <w:r>
        <w:rPr>
          <w:rFonts w:hint="eastAsia"/>
          <w:lang w:val="en-US" w:eastAsia="zh-CN"/>
        </w:rPr>
        <w:t>Efficiency of d</w:t>
      </w:r>
      <w:r>
        <w:t xml:space="preserve">ata </w:t>
      </w:r>
      <w:r>
        <w:rPr>
          <w:rFonts w:hint="eastAsia"/>
          <w:lang w:val="en-US" w:eastAsia="zh-CN"/>
        </w:rPr>
        <w:t>c</w:t>
      </w:r>
      <w:r>
        <w:t xml:space="preserve">ollection from </w:t>
      </w:r>
      <w:r>
        <w:rPr>
          <w:rFonts w:hint="eastAsia"/>
          <w:lang w:val="en-US" w:eastAsia="zh-CN"/>
        </w:rPr>
        <w:t>DCCF/NWDAF hosting DCCF performed by NWDAF</w:t>
      </w:r>
      <w:bookmarkEnd w:id="130"/>
      <w:bookmarkEnd w:id="131"/>
      <w:bookmarkEnd w:id="132"/>
      <w:bookmarkEnd w:id="133"/>
    </w:p>
    <w:p w:rsidR="001F1044" w:rsidRDefault="00CA5445">
      <w:pPr>
        <w:pStyle w:val="51"/>
      </w:pPr>
      <w:bookmarkStart w:id="134" w:name="_Toc28472"/>
      <w:bookmarkStart w:id="135" w:name="_Toc15229"/>
      <w:bookmarkStart w:id="136" w:name="_Toc168411438"/>
      <w:bookmarkStart w:id="137" w:name="_Toc168411656"/>
      <w:r>
        <w:t>4.</w:t>
      </w:r>
      <w:r>
        <w:rPr>
          <w:rFonts w:hint="eastAsia"/>
          <w:lang w:val="en-US" w:eastAsia="zh-CN"/>
        </w:rPr>
        <w:t>2</w:t>
      </w:r>
      <w:r>
        <w:t>.3.</w:t>
      </w:r>
      <w:r>
        <w:rPr>
          <w:rFonts w:hint="eastAsia"/>
          <w:lang w:val="en-US" w:eastAsia="zh-CN"/>
        </w:rPr>
        <w:t>2</w:t>
      </w:r>
      <w:r>
        <w:t>.1</w:t>
      </w:r>
      <w:r>
        <w:tab/>
        <w:t>Introduction</w:t>
      </w:r>
      <w:bookmarkEnd w:id="134"/>
      <w:bookmarkEnd w:id="135"/>
      <w:bookmarkEnd w:id="136"/>
      <w:bookmarkEnd w:id="137"/>
    </w:p>
    <w:p w:rsidR="001F1044" w:rsidRDefault="00CA5445">
      <w:pPr>
        <w:rPr>
          <w:b/>
          <w:lang w:val="en-US" w:eastAsia="zh-CN"/>
        </w:rPr>
      </w:pPr>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p>
    <w:p w:rsidR="001F1044" w:rsidRDefault="00CA5445">
      <w:pPr>
        <w:pStyle w:val="51"/>
      </w:pPr>
      <w:bookmarkStart w:id="138" w:name="_Toc31938"/>
      <w:bookmarkStart w:id="139" w:name="_Toc20818"/>
      <w:bookmarkStart w:id="140" w:name="_Toc168411439"/>
      <w:bookmarkStart w:id="141" w:name="_Toc168411657"/>
      <w:r>
        <w:t>4.</w:t>
      </w:r>
      <w:r>
        <w:rPr>
          <w:rFonts w:hint="eastAsia"/>
          <w:lang w:val="en-US" w:eastAsia="zh-CN"/>
        </w:rPr>
        <w:t>2</w:t>
      </w:r>
      <w:r>
        <w:t>.3.</w:t>
      </w:r>
      <w:r>
        <w:rPr>
          <w:rFonts w:hint="eastAsia"/>
          <w:lang w:val="en-US" w:eastAsia="zh-CN"/>
        </w:rPr>
        <w:t>2</w:t>
      </w:r>
      <w:r>
        <w:t>.2</w:t>
      </w:r>
      <w:r>
        <w:tab/>
        <w:t>Description</w:t>
      </w:r>
      <w:bookmarkEnd w:id="138"/>
      <w:bookmarkEnd w:id="139"/>
      <w:bookmarkEnd w:id="140"/>
      <w:bookmarkEnd w:id="141"/>
    </w:p>
    <w:p w:rsidR="001F1044" w:rsidRDefault="00CA5445">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w:t>
      </w:r>
      <w:r>
        <w:rPr>
          <w:lang w:eastAsia="zh-CN"/>
        </w:rPr>
        <w:lastRenderedPageBreak/>
        <w:t>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p>
    <w:p w:rsidR="001F1044" w:rsidRDefault="00CA5445">
      <w:pPr>
        <w:rPr>
          <w:lang w:val="en-US" w:eastAsia="zh-CN"/>
        </w:rPr>
      </w:pPr>
      <w:r>
        <w:rPr>
          <w:rFonts w:hint="eastAsia"/>
          <w:lang w:val="en-US" w:eastAsia="zh-CN"/>
        </w:rPr>
        <w:t>NOTE: The case where NWDAF collects data via MFAF is not considered in this potential solution.</w:t>
      </w:r>
    </w:p>
    <w:p w:rsidR="001F1044" w:rsidRDefault="00CA5445">
      <w:pPr>
        <w:rPr>
          <w:iCs/>
          <w:lang w:val="en-US" w:eastAsia="zh-CN"/>
        </w:rPr>
      </w:pPr>
      <w:r>
        <w:rPr>
          <w:rFonts w:hint="eastAsia"/>
          <w:iCs/>
          <w:lang w:val="en-US" w:eastAsia="zh-CN"/>
        </w:rPr>
        <w:t>According to clause 6.2.6.3 and 6.2.6.2 in [2],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rsidR="001F1044" w:rsidRDefault="00CA5445">
      <w:pPr>
        <w:rPr>
          <w:iCs/>
          <w:lang w:val="en-US" w:eastAsia="zh-CN"/>
        </w:rPr>
      </w:pPr>
      <w:r>
        <w:rPr>
          <w:rFonts w:hint="eastAsia"/>
          <w:iCs/>
          <w:lang w:val="en-US" w:eastAsia="zh-CN"/>
        </w:rPr>
        <w:t xml:space="preserve">Or as instructed by the DCCF/NWDAF hosting DCCF via Ndccf_DataManagement_Notify/Nnwdaf_DataManagement_Notify,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r>
        <w:rPr>
          <w:lang w:eastAsia="zh-CN"/>
        </w:rPr>
        <w:t>Ndccf_DataManagement_Fetch</w:t>
      </w:r>
      <w:r>
        <w:rPr>
          <w:rFonts w:hint="eastAsia"/>
          <w:lang w:val="en-US" w:eastAsia="zh-CN"/>
        </w:rPr>
        <w:t xml:space="preserve">/Nnwdaf_DataManagement_Fetch.  </w:t>
      </w:r>
    </w:p>
    <w:p w:rsidR="001F1044" w:rsidRDefault="00CA5445">
      <w:pPr>
        <w:rPr>
          <w:iCs/>
          <w:lang w:val="en-US" w:eastAsia="zh-CN"/>
        </w:rPr>
      </w:pPr>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p>
    <w:p w:rsidR="001F1044" w:rsidRDefault="00CA5445">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p>
    <w:p w:rsidR="001F1044" w:rsidRDefault="00CA5445">
      <w:pPr>
        <w:rPr>
          <w:lang w:val="en-US" w:eastAsia="zh-CN"/>
        </w:rPr>
      </w:pPr>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p>
    <w:p w:rsidR="001F1044" w:rsidRDefault="00CA5445">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DCCF</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or </w:t>
      </w:r>
      <w:r>
        <w:rPr>
          <w:rFonts w:hint="eastAsia"/>
          <w:iCs/>
          <w:lang w:val="en-US" w:eastAsia="zh-CN"/>
        </w:rPr>
        <w:t>NWDAF(s) hosting DCCF</w:t>
      </w:r>
      <w:r>
        <w:rPr>
          <w:rFonts w:hint="eastAsia"/>
          <w:lang w:val="en-US" w:eastAsia="zh-CN"/>
        </w:rPr>
        <w:t>.</w:t>
      </w:r>
    </w:p>
    <w:p w:rsidR="001F1044" w:rsidRDefault="00CA5445">
      <w:pPr>
        <w:rPr>
          <w:lang w:val="en-US" w:eastAsia="zh-CN"/>
        </w:rPr>
      </w:pPr>
      <w:r>
        <w:rPr>
          <w:rFonts w:hint="eastAsia"/>
          <w:lang w:val="en-US" w:eastAsia="zh-CN"/>
        </w:rPr>
        <w:t>NOTE 1: In case only one DCCF/NWDAF hosting DCCF is considered, the measurement reflects the efficiency of one NWDAF performing data collection from one specific DCCF/NWDAF hosting DCCF.</w:t>
      </w:r>
    </w:p>
    <w:p w:rsidR="001F1044" w:rsidRDefault="00CA5445">
      <w:pPr>
        <w:rPr>
          <w:lang w:val="en-US" w:eastAsia="zh-CN"/>
        </w:rPr>
      </w:pPr>
      <w:r>
        <w:rPr>
          <w:rFonts w:hint="eastAsia"/>
          <w:lang w:val="en-US" w:eastAsia="zh-CN"/>
        </w:rPr>
        <w:t>NOTE 2: In case all DCCFs/NWDAFs hosting DCCF</w:t>
      </w:r>
      <w:r>
        <w:rPr>
          <w:lang w:val="en-US" w:eastAsia="zh-CN"/>
        </w:rPr>
        <w:t xml:space="preserve"> </w:t>
      </w:r>
      <w:r>
        <w:rPr>
          <w:rFonts w:hint="eastAsia"/>
          <w:lang w:val="en-US" w:eastAsia="zh-CN"/>
        </w:rPr>
        <w:t>are considered, the measurement reflects the averaged efficiency of one NWDAF performing the data collection via DCCF/NWDAF hosting DCCF.</w:t>
      </w:r>
    </w:p>
    <w:p w:rsidR="001F1044" w:rsidRDefault="00CA5445">
      <w:pPr>
        <w:pStyle w:val="41"/>
        <w:rPr>
          <w:rFonts w:eastAsia="宋体"/>
          <w:lang w:val="en-US" w:eastAsia="zh-CN"/>
        </w:rPr>
      </w:pPr>
      <w:bookmarkStart w:id="142" w:name="_Toc28114"/>
      <w:bookmarkStart w:id="143" w:name="_Toc7090"/>
      <w:bookmarkStart w:id="144" w:name="_Toc168411440"/>
      <w:bookmarkStart w:id="145" w:name="_Toc168411658"/>
      <w:r>
        <w:t>4.</w:t>
      </w:r>
      <w:r>
        <w:rPr>
          <w:rFonts w:hint="eastAsia"/>
          <w:lang w:val="en-US" w:eastAsia="zh-CN"/>
        </w:rPr>
        <w:t>2</w:t>
      </w:r>
      <w:r>
        <w:t>.3.</w:t>
      </w:r>
      <w:r>
        <w:rPr>
          <w:rFonts w:hint="eastAsia"/>
          <w:lang w:val="en-US" w:eastAsia="zh-CN"/>
        </w:rPr>
        <w:t>3</w:t>
      </w:r>
      <w:r>
        <w:tab/>
        <w:t>Potential solution #</w:t>
      </w:r>
      <w:r>
        <w:rPr>
          <w:rFonts w:hint="eastAsia"/>
          <w:lang w:val="en-US" w:eastAsia="zh-CN"/>
        </w:rPr>
        <w:t>3</w:t>
      </w:r>
      <w:r>
        <w:t xml:space="preserve">: </w:t>
      </w:r>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142"/>
      <w:bookmarkEnd w:id="143"/>
      <w:bookmarkEnd w:id="144"/>
      <w:bookmarkEnd w:id="145"/>
    </w:p>
    <w:p w:rsidR="001F1044" w:rsidRDefault="00CA5445">
      <w:pPr>
        <w:pStyle w:val="51"/>
      </w:pPr>
      <w:bookmarkStart w:id="146" w:name="_Toc6968"/>
      <w:bookmarkStart w:id="147" w:name="_Toc24189"/>
      <w:bookmarkStart w:id="148" w:name="_Toc168411441"/>
      <w:bookmarkStart w:id="149" w:name="_Toc168411659"/>
      <w:r>
        <w:t>4.</w:t>
      </w:r>
      <w:r>
        <w:rPr>
          <w:rFonts w:hint="eastAsia"/>
          <w:lang w:val="en-US" w:eastAsia="zh-CN"/>
        </w:rPr>
        <w:t>2</w:t>
      </w:r>
      <w:r>
        <w:t>.3.</w:t>
      </w:r>
      <w:r>
        <w:rPr>
          <w:rFonts w:hint="eastAsia"/>
          <w:lang w:val="en-US" w:eastAsia="zh-CN"/>
        </w:rPr>
        <w:t>3</w:t>
      </w:r>
      <w:r>
        <w:t>.1</w:t>
      </w:r>
      <w:r>
        <w:tab/>
        <w:t>Introduction</w:t>
      </w:r>
      <w:bookmarkEnd w:id="146"/>
      <w:bookmarkEnd w:id="147"/>
      <w:bookmarkEnd w:id="148"/>
      <w:bookmarkEnd w:id="149"/>
    </w:p>
    <w:p w:rsidR="001F1044" w:rsidRDefault="00CA5445">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p>
    <w:p w:rsidR="001F1044" w:rsidRDefault="00CA5445">
      <w:pPr>
        <w:pStyle w:val="51"/>
      </w:pPr>
      <w:bookmarkStart w:id="150" w:name="_Toc29621"/>
      <w:bookmarkStart w:id="151" w:name="_Toc5258"/>
      <w:bookmarkStart w:id="152" w:name="_Toc168411442"/>
      <w:bookmarkStart w:id="153" w:name="_Toc168411660"/>
      <w:r>
        <w:t>4.</w:t>
      </w:r>
      <w:r>
        <w:rPr>
          <w:rFonts w:hint="eastAsia"/>
          <w:lang w:val="en-US" w:eastAsia="zh-CN"/>
        </w:rPr>
        <w:t>2</w:t>
      </w:r>
      <w:r>
        <w:t>.3.</w:t>
      </w:r>
      <w:r>
        <w:rPr>
          <w:rFonts w:hint="eastAsia"/>
          <w:lang w:val="en-US" w:eastAsia="zh-CN"/>
        </w:rPr>
        <w:t>3</w:t>
      </w:r>
      <w:r>
        <w:t>.2</w:t>
      </w:r>
      <w:r>
        <w:tab/>
        <w:t>Description</w:t>
      </w:r>
      <w:bookmarkEnd w:id="150"/>
      <w:bookmarkEnd w:id="151"/>
      <w:bookmarkEnd w:id="152"/>
      <w:bookmarkEnd w:id="153"/>
    </w:p>
    <w:p w:rsidR="001F1044" w:rsidRDefault="00CA544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rsidR="001F1044" w:rsidRDefault="00CA544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rsidR="001F1044" w:rsidRDefault="00CA5445">
      <w:pPr>
        <w:pStyle w:val="B1"/>
      </w:pPr>
      <w:r>
        <w:t>-</w:t>
      </w:r>
      <w:r>
        <w:tab/>
        <w:t>Event Exposure Service offered by each NF.</w:t>
      </w:r>
    </w:p>
    <w:p w:rsidR="001F1044" w:rsidRDefault="00CA5445">
      <w:pPr>
        <w:pStyle w:val="B1"/>
        <w:rPr>
          <w:rFonts w:eastAsia="宋体"/>
          <w:lang w:val="en-US" w:eastAsia="zh-CN"/>
        </w:rPr>
      </w:pPr>
      <w:r>
        <w:t>-</w:t>
      </w:r>
      <w:r>
        <w:tab/>
        <w:t>other NF services (e.g. Nnrf_NFDiscovery and Nnrf_NFManagement in NRF</w:t>
      </w:r>
      <w:r>
        <w:rPr>
          <w:rFonts w:hint="eastAsia"/>
          <w:lang w:val="en-US" w:eastAsia="zh-CN"/>
        </w:rPr>
        <w:t>)</w:t>
      </w:r>
    </w:p>
    <w:p w:rsidR="001F1044" w:rsidRDefault="00CA5445">
      <w:pPr>
        <w:rPr>
          <w:lang w:val="en-US" w:eastAsia="zh-CN"/>
        </w:rPr>
      </w:pPr>
      <w:r>
        <w:rPr>
          <w:rFonts w:hint="eastAsia"/>
          <w:lang w:val="en-US" w:eastAsia="zh-CN"/>
        </w:rPr>
        <w:t>The list of NF Services consumed by NWDAF for data collection is provided in table 6.2.2.1-1 in [2]. And the NF service producers are the data source.</w:t>
      </w:r>
    </w:p>
    <w:p w:rsidR="001F1044" w:rsidRDefault="00CA5445">
      <w:pPr>
        <w:rPr>
          <w:lang w:val="en-US" w:eastAsia="zh-CN"/>
        </w:rPr>
      </w:pPr>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r>
        <w:rPr>
          <w:rFonts w:hint="eastAsia"/>
          <w:lang w:val="en-US" w:eastAsia="zh-CN"/>
        </w:rPr>
        <w:t>2</w:t>
      </w:r>
      <w:r>
        <w:rPr>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 xml:space="preserve">may not be deployed close to each </w:t>
      </w:r>
      <w:r>
        <w:rPr>
          <w:rFonts w:hint="eastAsia"/>
        </w:rPr>
        <w:lastRenderedPageBreak/>
        <w:t>others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difference NFs in 5GC</w:t>
      </w:r>
      <w:r>
        <w:rPr>
          <w:rFonts w:hint="eastAsia"/>
          <w:lang w:val="en-US" w:eastAsia="zh-CN"/>
        </w:rPr>
        <w:t xml:space="preserve"> to the NWDAF varies, too. </w:t>
      </w:r>
    </w:p>
    <w:p w:rsidR="001F1044" w:rsidRDefault="00CA5445">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p>
    <w:p w:rsidR="001F1044" w:rsidRDefault="00CA5445">
      <w:pPr>
        <w:rPr>
          <w:lang w:val="en-US" w:eastAsia="zh-CN"/>
        </w:rPr>
      </w:pPr>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p>
    <w:p w:rsidR="001F1044" w:rsidRDefault="00CA5445">
      <w:pPr>
        <w:rPr>
          <w:lang w:val="en-US" w:eastAsia="zh-CN"/>
        </w:rPr>
      </w:pPr>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rsidR="001F1044" w:rsidRDefault="00CA5445">
      <w:pPr>
        <w:rPr>
          <w:lang w:val="en-US" w:eastAsia="zh-CN"/>
        </w:rPr>
      </w:pPr>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p>
    <w:p w:rsidR="001F1044" w:rsidRDefault="00CA5445">
      <w:pPr>
        <w:rPr>
          <w:lang w:val="en-US" w:eastAsia="zh-CN"/>
        </w:rPr>
      </w:pPr>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p>
    <w:p w:rsidR="001F1044" w:rsidRDefault="00CA5445">
      <w:pPr>
        <w:rPr>
          <w:lang w:val="en-US" w:eastAsia="zh-CN"/>
        </w:rPr>
      </w:pPr>
      <w:r>
        <w:rPr>
          <w:rFonts w:hint="eastAsia"/>
          <w:lang w:val="en-US" w:eastAsia="zh-CN"/>
        </w:rPr>
        <w:t>NOTE 1: In case only one NF is considered, the measurement reflects the transmission efficiency of one NWDAF performing data collection from one specific NF.</w:t>
      </w:r>
    </w:p>
    <w:p w:rsidR="001F1044" w:rsidRDefault="00CA5445">
      <w:pPr>
        <w:rPr>
          <w:lang w:val="en-US" w:eastAsia="zh-CN"/>
        </w:rPr>
      </w:pPr>
      <w:r>
        <w:rPr>
          <w:rFonts w:hint="eastAsia"/>
          <w:lang w:val="en-US" w:eastAsia="zh-CN"/>
        </w:rPr>
        <w:t>NOTE 2: In case all data source NFs are considered, the measurement reflects the averaged transmission efficiency of one NWDAF performing the Data Collection from NFs.</w:t>
      </w:r>
    </w:p>
    <w:p w:rsidR="001F1044" w:rsidRDefault="00CA5445">
      <w:pPr>
        <w:pStyle w:val="41"/>
        <w:rPr>
          <w:lang w:val="en-US" w:eastAsia="zh-CN"/>
        </w:rPr>
      </w:pPr>
      <w:bookmarkStart w:id="154" w:name="_Toc24801"/>
      <w:bookmarkStart w:id="155" w:name="_Toc2697"/>
      <w:bookmarkStart w:id="156" w:name="_Toc168411443"/>
      <w:bookmarkStart w:id="157" w:name="_Toc168411661"/>
      <w:r>
        <w:t>4.</w:t>
      </w:r>
      <w:r>
        <w:rPr>
          <w:rFonts w:hint="eastAsia"/>
          <w:lang w:val="en-US" w:eastAsia="zh-CN"/>
        </w:rPr>
        <w:t>2</w:t>
      </w:r>
      <w:r>
        <w:t>.3.</w:t>
      </w:r>
      <w:r>
        <w:rPr>
          <w:rFonts w:hint="eastAsia"/>
          <w:lang w:val="en-US" w:eastAsia="zh-CN"/>
        </w:rPr>
        <w:t>4</w:t>
      </w:r>
      <w:r>
        <w:tab/>
        <w:t>Potential solution #</w:t>
      </w:r>
      <w:r>
        <w:rPr>
          <w:rFonts w:hint="eastAsia"/>
          <w:lang w:val="en-US" w:eastAsia="zh-CN"/>
        </w:rPr>
        <w:t>4</w:t>
      </w:r>
      <w:r>
        <w:t xml:space="preserve">: </w:t>
      </w:r>
      <w:r>
        <w:rPr>
          <w:rFonts w:hint="eastAsia"/>
          <w:lang w:val="en-US" w:eastAsia="zh-CN"/>
        </w:rPr>
        <w:t>Transmission Rate related to the d</w:t>
      </w:r>
      <w:r>
        <w:t xml:space="preserve">ata </w:t>
      </w:r>
      <w:r>
        <w:rPr>
          <w:rFonts w:hint="eastAsia"/>
          <w:lang w:val="en-US" w:eastAsia="zh-CN"/>
        </w:rPr>
        <w:t>c</w:t>
      </w:r>
      <w:r>
        <w:t xml:space="preserve">ollection from </w:t>
      </w:r>
      <w:r>
        <w:rPr>
          <w:rFonts w:hint="eastAsia"/>
          <w:lang w:val="en-US" w:eastAsia="zh-CN"/>
        </w:rPr>
        <w:t>DCCF/NWDAF hosting DCCF performed by NWDAF</w:t>
      </w:r>
      <w:bookmarkEnd w:id="154"/>
      <w:bookmarkEnd w:id="155"/>
      <w:bookmarkEnd w:id="156"/>
      <w:bookmarkEnd w:id="157"/>
    </w:p>
    <w:p w:rsidR="001F1044" w:rsidRDefault="00CA5445">
      <w:pPr>
        <w:pStyle w:val="51"/>
      </w:pPr>
      <w:bookmarkStart w:id="158" w:name="_Toc11103"/>
      <w:bookmarkStart w:id="159" w:name="_Toc26057"/>
      <w:bookmarkStart w:id="160" w:name="_Toc168411444"/>
      <w:bookmarkStart w:id="161" w:name="_Toc168411662"/>
      <w:r>
        <w:t>4.</w:t>
      </w:r>
      <w:r>
        <w:rPr>
          <w:rFonts w:hint="eastAsia"/>
          <w:lang w:val="en-US" w:eastAsia="zh-CN"/>
        </w:rPr>
        <w:t>2</w:t>
      </w:r>
      <w:r>
        <w:t>.3.</w:t>
      </w:r>
      <w:r>
        <w:rPr>
          <w:rFonts w:hint="eastAsia"/>
          <w:lang w:val="en-US" w:eastAsia="zh-CN"/>
        </w:rPr>
        <w:t>4</w:t>
      </w:r>
      <w:r>
        <w:t>.1</w:t>
      </w:r>
      <w:r>
        <w:tab/>
        <w:t>Introduction</w:t>
      </w:r>
      <w:bookmarkEnd w:id="158"/>
      <w:bookmarkEnd w:id="159"/>
      <w:bookmarkEnd w:id="160"/>
      <w:bookmarkEnd w:id="161"/>
    </w:p>
    <w:p w:rsidR="001F1044" w:rsidRDefault="00CA5445">
      <w:pPr>
        <w:rPr>
          <w:b/>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p>
    <w:p w:rsidR="001F1044" w:rsidRDefault="00CA5445">
      <w:pPr>
        <w:pStyle w:val="51"/>
      </w:pPr>
      <w:bookmarkStart w:id="162" w:name="_Toc19262"/>
      <w:bookmarkStart w:id="163" w:name="_Toc29713"/>
      <w:bookmarkStart w:id="164" w:name="_Toc168411445"/>
      <w:bookmarkStart w:id="165" w:name="_Toc168411663"/>
      <w:r>
        <w:t>4.</w:t>
      </w:r>
      <w:r>
        <w:rPr>
          <w:rFonts w:hint="eastAsia"/>
          <w:lang w:val="en-US" w:eastAsia="zh-CN"/>
        </w:rPr>
        <w:t>2</w:t>
      </w:r>
      <w:r>
        <w:t>.3.</w:t>
      </w:r>
      <w:r>
        <w:rPr>
          <w:rFonts w:hint="eastAsia"/>
          <w:lang w:val="en-US" w:eastAsia="zh-CN"/>
        </w:rPr>
        <w:t>4</w:t>
      </w:r>
      <w:r>
        <w:t>.2</w:t>
      </w:r>
      <w:r>
        <w:tab/>
        <w:t>Description</w:t>
      </w:r>
      <w:bookmarkEnd w:id="162"/>
      <w:bookmarkEnd w:id="163"/>
      <w:bookmarkEnd w:id="164"/>
      <w:bookmarkEnd w:id="165"/>
    </w:p>
    <w:p w:rsidR="001F1044" w:rsidRDefault="00CA5445">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p>
    <w:p w:rsidR="001F1044" w:rsidRDefault="00CA5445">
      <w:pPr>
        <w:rPr>
          <w:lang w:val="en-US" w:eastAsia="zh-CN"/>
        </w:rPr>
      </w:pPr>
      <w:r>
        <w:rPr>
          <w:rFonts w:hint="eastAsia"/>
          <w:lang w:val="en-US" w:eastAsia="zh-CN"/>
        </w:rPr>
        <w:t>NOTE: The case where NWDAF collects data via MFAF is not considered in this potential solution.</w:t>
      </w:r>
    </w:p>
    <w:p w:rsidR="001F1044" w:rsidRDefault="00CA5445">
      <w:pPr>
        <w:rPr>
          <w:iCs/>
          <w:lang w:val="en-US" w:eastAsia="zh-CN"/>
        </w:rPr>
      </w:pPr>
      <w:r>
        <w:rPr>
          <w:rFonts w:hint="eastAsia"/>
          <w:iCs/>
          <w:lang w:val="en-US" w:eastAsia="zh-CN"/>
        </w:rPr>
        <w:t xml:space="preserve">According to clause 6.2.6.3 and 6.2.6.2 in </w:t>
      </w:r>
      <w:r>
        <w:rPr>
          <w:iCs/>
          <w:lang w:val="en-US" w:eastAsia="zh-CN"/>
        </w:rPr>
        <w:t>[</w:t>
      </w:r>
      <w:r>
        <w:rPr>
          <w:rFonts w:hint="eastAsia"/>
          <w:iCs/>
          <w:lang w:val="en-US" w:eastAsia="zh-CN"/>
        </w:rPr>
        <w:t>2</w:t>
      </w:r>
      <w:r>
        <w:rPr>
          <w:iCs/>
          <w:lang w:val="en-US" w:eastAsia="zh-CN"/>
        </w:rPr>
        <w:t>]</w:t>
      </w:r>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rsidR="001F1044" w:rsidRDefault="00CA5445">
      <w:pPr>
        <w:rPr>
          <w:lang w:val="en-US" w:eastAsia="zh-CN"/>
        </w:rPr>
      </w:pPr>
      <w:r>
        <w:rPr>
          <w:rFonts w:hint="eastAsia"/>
          <w:iCs/>
          <w:lang w:val="en-US" w:eastAsia="zh-CN"/>
        </w:rPr>
        <w:t xml:space="preserve">Or as instructed by the DCCF/NWDAF hosting DCCF via Ndccf_DataManagement_Notify/Nnwdaf_DataManagement_Notify, the NWDAF obtains data by </w:t>
      </w:r>
      <w:r>
        <w:rPr>
          <w:iCs/>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r>
        <w:rPr>
          <w:rFonts w:hint="eastAsia"/>
          <w:lang w:val="en-US" w:eastAsia="zh-CN"/>
        </w:rPr>
        <w:t xml:space="preserve"> </w:t>
      </w:r>
    </w:p>
    <w:p w:rsidR="001F1044" w:rsidRDefault="00CA5445">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p>
    <w:p w:rsidR="001F1044" w:rsidRDefault="00CA5445">
      <w:pPr>
        <w:rPr>
          <w:lang w:val="en-US" w:eastAsia="zh-CN"/>
        </w:rPr>
      </w:pPr>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p>
    <w:p w:rsidR="001F1044" w:rsidRDefault="00CA5445">
      <w:pPr>
        <w:rPr>
          <w:lang w:val="en-US" w:eastAsia="zh-CN"/>
        </w:rPr>
      </w:pPr>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p>
    <w:p w:rsidR="001F1044" w:rsidRDefault="00CA5445">
      <w:pPr>
        <w:rPr>
          <w:lang w:val="en-US" w:eastAsia="zh-CN"/>
        </w:rPr>
      </w:pPr>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lastRenderedPageBreak/>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p>
    <w:p w:rsidR="001F1044" w:rsidRDefault="00CA5445">
      <w:pPr>
        <w:rPr>
          <w:lang w:val="en-US" w:eastAsia="zh-CN"/>
        </w:rPr>
      </w:pPr>
      <w:r>
        <w:rPr>
          <w:rFonts w:hint="eastAsia"/>
          <w:lang w:val="en-US" w:eastAsia="zh-CN"/>
        </w:rPr>
        <w:t>NOTE 1: In case only one NF is considered, the measurement reflects the transmission efficiency of one NWDAF performing data collection from one specific DCCF/NWDAF hosting DCCF.</w:t>
      </w:r>
    </w:p>
    <w:p w:rsidR="001F1044" w:rsidRDefault="00CA5445">
      <w:pPr>
        <w:rPr>
          <w:lang w:val="en-US" w:eastAsia="zh-CN"/>
        </w:rPr>
      </w:pPr>
      <w:r>
        <w:rPr>
          <w:rFonts w:hint="eastAsia"/>
          <w:lang w:val="en-US" w:eastAsia="zh-CN"/>
        </w:rPr>
        <w:t>NOTE 2: In case all data source NFs are considered, the measurement reflects the averaged transmission efficiency of one NWDAF performing the data collection via DCCF/NWDAF hosting DCCF.</w:t>
      </w:r>
    </w:p>
    <w:p w:rsidR="001F1044" w:rsidRDefault="001F1044"/>
    <w:p w:rsidR="001F1044" w:rsidRDefault="00CA5445">
      <w:pPr>
        <w:pStyle w:val="21"/>
      </w:pPr>
      <w:bookmarkStart w:id="166" w:name="_Toc18154"/>
      <w:bookmarkStart w:id="167" w:name="_Toc26741"/>
      <w:bookmarkStart w:id="168" w:name="_Toc168411446"/>
      <w:bookmarkStart w:id="169" w:name="_Toc168411664"/>
      <w:r>
        <w:t>4.3</w:t>
      </w:r>
      <w:r>
        <w:tab/>
        <w:t>Use case #3: Management enhancement on measuring the amount of data related to NWDAF data collection efficiency</w:t>
      </w:r>
      <w:bookmarkEnd w:id="166"/>
      <w:bookmarkEnd w:id="167"/>
      <w:bookmarkEnd w:id="168"/>
      <w:bookmarkEnd w:id="169"/>
      <w:r>
        <w:t xml:space="preserve"> </w:t>
      </w:r>
    </w:p>
    <w:p w:rsidR="001F1044" w:rsidRDefault="00CA5445">
      <w:pPr>
        <w:pStyle w:val="31"/>
        <w:rPr>
          <w:lang w:eastAsia="zh-CN"/>
        </w:rPr>
      </w:pPr>
      <w:bookmarkStart w:id="170" w:name="_Toc5950"/>
      <w:bookmarkStart w:id="171" w:name="_Toc20092"/>
      <w:bookmarkStart w:id="172" w:name="_Toc168411447"/>
      <w:bookmarkStart w:id="173" w:name="_Toc168411665"/>
      <w:r>
        <w:t>4.3.1</w:t>
      </w:r>
      <w:r>
        <w:tab/>
      </w:r>
      <w:r>
        <w:rPr>
          <w:lang w:eastAsia="zh-CN"/>
        </w:rPr>
        <w:t>Description</w:t>
      </w:r>
      <w:bookmarkEnd w:id="170"/>
      <w:bookmarkEnd w:id="171"/>
      <w:bookmarkEnd w:id="172"/>
      <w:bookmarkEnd w:id="173"/>
    </w:p>
    <w:p w:rsidR="001F1044" w:rsidRDefault="00CA5445">
      <w:pPr>
        <w:rPr>
          <w:lang w:eastAsia="zh-CN"/>
        </w:rPr>
      </w:pPr>
      <w:r>
        <w:rPr>
          <w:rFonts w:eastAsia="等线"/>
          <w:lang w:eastAsia="zh-CN"/>
        </w:rPr>
        <w:t>As described in TS 23.288 [</w:t>
      </w:r>
      <w:r>
        <w:rPr>
          <w:rFonts w:eastAsia="等线" w:hint="eastAsia"/>
          <w:lang w:val="en-US" w:eastAsia="zh-CN"/>
        </w:rPr>
        <w:t>2</w:t>
      </w:r>
      <w:r>
        <w:rPr>
          <w:rFonts w:eastAsia="等线"/>
          <w:lang w:eastAsia="zh-CN"/>
        </w:rPr>
        <w:t xml:space="preserve">] clause 6.2, the Data Collection feature permits NWDAF to retrieve data from various data sources (e.g., NF such as AMF, SMF, PCF, UDM and AF; OAM), as a basis of the computation of network analytics. </w:t>
      </w:r>
    </w:p>
    <w:p w:rsidR="001F1044" w:rsidRDefault="00CA5445">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eastAsia="等线" w:hint="eastAsia"/>
          <w:lang w:eastAsia="zh-CN"/>
        </w:rPr>
        <w:t xml:space="preserve"> a</w:t>
      </w:r>
      <w:r>
        <w:rPr>
          <w:rFonts w:eastAsia="等线"/>
          <w:lang w:eastAsia="zh-CN"/>
        </w:rPr>
        <w:t xml:space="preserve"> new NWDAF instance. </w:t>
      </w:r>
    </w:p>
    <w:p w:rsidR="001F1044" w:rsidRDefault="00CA5445">
      <w:pPr>
        <w:rPr>
          <w:rFonts w:eastAsia="等线"/>
          <w:lang w:eastAsia="zh-CN"/>
        </w:rPr>
      </w:pPr>
      <w:r>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rsidR="001F1044" w:rsidRDefault="00CA5445">
      <w:pPr>
        <w:rPr>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rsidR="001F1044" w:rsidRDefault="00CA5445">
      <w:pPr>
        <w:rPr>
          <w:rFonts w:eastAsia="等线"/>
          <w:lang w:eastAsia="zh-CN"/>
        </w:rPr>
      </w:pPr>
      <w:r>
        <w:rPr>
          <w:rFonts w:eastAsia="等线" w:hint="eastAsia"/>
          <w:lang w:eastAsia="zh-CN"/>
        </w:rPr>
        <w:t>According to TS 23.288 [</w:t>
      </w:r>
      <w:r>
        <w:rPr>
          <w:rFonts w:eastAsia="等线" w:hint="eastAsia"/>
          <w:lang w:val="en-US" w:eastAsia="zh-CN"/>
        </w:rPr>
        <w:t>2</w:t>
      </w:r>
      <w:r>
        <w:rPr>
          <w:rFonts w:eastAsia="等线" w:hint="eastAsia"/>
          <w:lang w:eastAsia="zh-CN"/>
        </w:rPr>
        <w:t xml:space="preserve">]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rsidR="001F1044" w:rsidRDefault="00CA5445">
      <w:pPr>
        <w:rPr>
          <w:rFonts w:eastAsia="等线"/>
          <w:lang w:eastAsia="zh-CN"/>
        </w:rPr>
      </w:pPr>
      <w:r>
        <w:rPr>
          <w:rFonts w:eastAsia="等线"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rsidR="001F1044" w:rsidRDefault="00CA5445">
      <w:pPr>
        <w:pStyle w:val="31"/>
      </w:pPr>
      <w:bookmarkStart w:id="174" w:name="_Toc7317"/>
      <w:bookmarkStart w:id="175" w:name="_Toc12308"/>
      <w:bookmarkStart w:id="176" w:name="_Toc168411448"/>
      <w:bookmarkStart w:id="177" w:name="_Toc168411666"/>
      <w:r>
        <w:t>4.3.</w:t>
      </w:r>
      <w:r>
        <w:rPr>
          <w:rFonts w:hint="eastAsia"/>
        </w:rPr>
        <w:t>2</w:t>
      </w:r>
      <w:r>
        <w:tab/>
      </w:r>
      <w:r>
        <w:rPr>
          <w:rFonts w:hint="eastAsia"/>
        </w:rPr>
        <w:t>Potential requirements</w:t>
      </w:r>
      <w:bookmarkEnd w:id="174"/>
      <w:bookmarkEnd w:id="175"/>
      <w:bookmarkEnd w:id="176"/>
      <w:bookmarkEnd w:id="177"/>
    </w:p>
    <w:p w:rsidR="001F1044" w:rsidRDefault="00CA544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1</w:t>
      </w:r>
      <w:r>
        <w:rPr>
          <w:rFonts w:eastAsia="等线" w:hint="eastAsia"/>
          <w:b/>
        </w:rPr>
        <w:t>：</w:t>
      </w:r>
      <w:r>
        <w:rPr>
          <w:rFonts w:eastAsia="等线"/>
        </w:rPr>
        <w:t>the 3GPP management system shall have a capability to provide the total amount of data for NWDAF data collection from all data sources over a period of time.</w:t>
      </w:r>
    </w:p>
    <w:p w:rsidR="001F1044" w:rsidRDefault="00CA5445">
      <w:pPr>
        <w:widowControl w:val="0"/>
        <w:autoSpaceDE w:val="0"/>
        <w:autoSpaceDN w:val="0"/>
        <w:adjustRightInd w:val="0"/>
        <w:spacing w:before="120"/>
        <w:jc w:val="both"/>
        <w:rPr>
          <w:rFonts w:eastAsia="等线"/>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2</w:t>
      </w:r>
      <w:r>
        <w:rPr>
          <w:rFonts w:eastAsia="等线" w:hint="eastAsia"/>
          <w:b/>
        </w:rPr>
        <w:t>：</w:t>
      </w:r>
      <w:r>
        <w:rPr>
          <w:rFonts w:eastAsia="等线"/>
        </w:rPr>
        <w:t>the 3GPP management system shall have a capability to provide the amount of data for NWDAF data collection from a specific data source over a period of time.</w:t>
      </w:r>
    </w:p>
    <w:p w:rsidR="001F1044" w:rsidRDefault="00CA5445">
      <w:pPr>
        <w:widowControl w:val="0"/>
        <w:autoSpaceDE w:val="0"/>
        <w:autoSpaceDN w:val="0"/>
        <w:adjustRightInd w:val="0"/>
        <w:spacing w:before="120"/>
        <w:jc w:val="both"/>
        <w:rPr>
          <w:rFonts w:eastAsia="等线"/>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3</w:t>
      </w:r>
      <w:r>
        <w:rPr>
          <w:rFonts w:eastAsia="等线" w:hint="eastAsia"/>
          <w:b/>
        </w:rPr>
        <w:t>：</w:t>
      </w:r>
      <w:r>
        <w:rPr>
          <w:rFonts w:eastAsia="等线"/>
        </w:rPr>
        <w:t>the 3GPP management system shall have a capability to provide a measurement of the total amount of data collected by an NWDAF via DCCF or NWDAF hosting DCCF from all NFs over a period of time.</w:t>
      </w:r>
    </w:p>
    <w:p w:rsidR="001F1044" w:rsidRDefault="00CA5445">
      <w:pPr>
        <w:keepNext/>
        <w:keepLines/>
        <w:spacing w:before="120"/>
        <w:ind w:left="1134" w:hanging="1134"/>
        <w:outlineLvl w:val="2"/>
        <w:rPr>
          <w:rFonts w:ascii="Arial" w:eastAsia="等线" w:hAnsi="Arial"/>
          <w:sz w:val="28"/>
        </w:rPr>
      </w:pPr>
      <w:r>
        <w:rPr>
          <w:rFonts w:ascii="Arial" w:eastAsia="等线" w:hAnsi="Arial"/>
          <w:sz w:val="28"/>
        </w:rPr>
        <w:lastRenderedPageBreak/>
        <w:t xml:space="preserve">4.3.3 </w:t>
      </w:r>
      <w:r>
        <w:rPr>
          <w:rFonts w:ascii="Arial" w:eastAsia="等线" w:hAnsi="Arial"/>
          <w:sz w:val="28"/>
        </w:rPr>
        <w:tab/>
        <w:t>Possible solutions</w:t>
      </w:r>
    </w:p>
    <w:p w:rsidR="001F1044" w:rsidRDefault="00CA5445">
      <w:pPr>
        <w:keepNext/>
        <w:keepLines/>
        <w:spacing w:before="120"/>
        <w:ind w:left="1418" w:hanging="1418"/>
        <w:outlineLvl w:val="3"/>
        <w:rPr>
          <w:rFonts w:ascii="Arial" w:hAnsi="Arial"/>
          <w:sz w:val="24"/>
          <w:lang w:val="en-US" w:eastAsia="zh-CN"/>
        </w:rPr>
      </w:pPr>
      <w:r>
        <w:rPr>
          <w:rFonts w:ascii="Arial" w:eastAsia="等线" w:hAnsi="Arial"/>
          <w:sz w:val="24"/>
        </w:rPr>
        <w:t>4.3.3.</w:t>
      </w:r>
      <w:r>
        <w:rPr>
          <w:rFonts w:ascii="Arial" w:eastAsia="等线" w:hAnsi="Arial" w:hint="eastAsia"/>
          <w:sz w:val="24"/>
          <w:lang w:val="en-US" w:eastAsia="zh-CN"/>
        </w:rPr>
        <w:t>1</w:t>
      </w:r>
      <w:r>
        <w:rPr>
          <w:rFonts w:ascii="Arial" w:eastAsia="等线" w:hAnsi="Arial"/>
          <w:sz w:val="24"/>
        </w:rPr>
        <w:tab/>
        <w:t>Possible solution #</w:t>
      </w:r>
      <w:r>
        <w:rPr>
          <w:rFonts w:ascii="Arial" w:eastAsia="等线" w:hAnsi="Arial" w:hint="eastAsia"/>
          <w:sz w:val="24"/>
          <w:lang w:val="en-US" w:eastAsia="zh-CN"/>
        </w:rPr>
        <w:t>1</w:t>
      </w:r>
      <w:r>
        <w:rPr>
          <w:rFonts w:ascii="Arial" w:eastAsia="等线" w:hAnsi="Arial"/>
          <w:sz w:val="24"/>
        </w:rPr>
        <w:t>:</w:t>
      </w:r>
      <w:r>
        <w:rPr>
          <w:rFonts w:ascii="Arial" w:eastAsia="等线" w:hAnsi="Arial"/>
          <w:sz w:val="24"/>
          <w:lang w:val="en-US" w:eastAsia="zh-CN"/>
        </w:rPr>
        <w:t xml:space="preserve"> Amount of data for NWDAF data collection performed by NWDAF</w:t>
      </w:r>
    </w:p>
    <w:p w:rsidR="001F1044" w:rsidRDefault="00CA5445">
      <w:pPr>
        <w:keepNext/>
        <w:keepLines/>
        <w:spacing w:before="120"/>
        <w:ind w:left="1701" w:hanging="1701"/>
        <w:outlineLvl w:val="4"/>
        <w:rPr>
          <w:rFonts w:ascii="Arial" w:eastAsia="等线" w:hAnsi="Arial"/>
          <w:sz w:val="22"/>
        </w:rPr>
      </w:pPr>
      <w:r>
        <w:rPr>
          <w:rFonts w:ascii="Arial" w:eastAsia="等线" w:hAnsi="Arial"/>
          <w:sz w:val="22"/>
        </w:rPr>
        <w:t>4.3.3.</w:t>
      </w:r>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p>
    <w:p w:rsidR="001F1044" w:rsidRDefault="00CA5445">
      <w:pPr>
        <w:rPr>
          <w:bCs/>
          <w:lang w:val="en-US" w:eastAsia="zh-CN"/>
        </w:rPr>
      </w:pPr>
      <w:r>
        <w:rPr>
          <w:rFonts w:eastAsia="等线"/>
        </w:rPr>
        <w:t xml:space="preserve">This </w:t>
      </w:r>
      <w:r>
        <w:rPr>
          <w:rFonts w:eastAsia="等线" w:hint="eastAsia"/>
          <w:lang w:val="en-US" w:eastAsia="zh-CN"/>
        </w:rPr>
        <w:t xml:space="preserve">potential </w:t>
      </w:r>
      <w:r>
        <w:rPr>
          <w:rFonts w:eastAsia="等线"/>
        </w:rPr>
        <w:t xml:space="preserve">solution is proposed </w:t>
      </w:r>
      <w:r>
        <w:rPr>
          <w:rFonts w:eastAsia="等线" w:hint="eastAsia"/>
          <w:lang w:val="en-US" w:eastAsia="zh-CN"/>
        </w:rPr>
        <w:t>to meet the requirement</w:t>
      </w:r>
      <w:r>
        <w:rPr>
          <w:rFonts w:eastAsia="等线"/>
          <w:lang w:val="en-US" w:eastAsia="zh-CN"/>
        </w:rPr>
        <w:t>s</w:t>
      </w:r>
      <w:r>
        <w:rPr>
          <w:rFonts w:eastAsia="等线" w:hint="eastAsia"/>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p>
    <w:p w:rsidR="001F1044" w:rsidRDefault="00CA5445">
      <w:pPr>
        <w:keepNext/>
        <w:keepLines/>
        <w:spacing w:before="120"/>
        <w:ind w:left="1701" w:hanging="1701"/>
        <w:outlineLvl w:val="4"/>
        <w:rPr>
          <w:rFonts w:ascii="Arial" w:eastAsia="等线" w:hAnsi="Arial"/>
          <w:sz w:val="22"/>
        </w:rPr>
      </w:pPr>
      <w:bookmarkStart w:id="178" w:name="_Toc138419789"/>
      <w:r>
        <w:rPr>
          <w:rFonts w:ascii="Arial" w:eastAsia="等线" w:hAnsi="Arial"/>
          <w:sz w:val="22"/>
        </w:rPr>
        <w:t>4.3.3.</w:t>
      </w:r>
      <w:r>
        <w:rPr>
          <w:rFonts w:ascii="Arial" w:eastAsia="等线" w:hAnsi="Arial" w:hint="eastAsia"/>
          <w:sz w:val="22"/>
          <w:lang w:val="en-US" w:eastAsia="zh-CN"/>
        </w:rPr>
        <w:t>1</w:t>
      </w:r>
      <w:r>
        <w:rPr>
          <w:rFonts w:ascii="Arial" w:eastAsia="等线" w:hAnsi="Arial"/>
          <w:sz w:val="22"/>
        </w:rPr>
        <w:t>.2</w:t>
      </w:r>
      <w:r>
        <w:rPr>
          <w:rFonts w:ascii="Arial" w:eastAsia="等线" w:hAnsi="Arial"/>
          <w:sz w:val="22"/>
        </w:rPr>
        <w:tab/>
        <w:t>Description</w:t>
      </w:r>
      <w:bookmarkEnd w:id="178"/>
    </w:p>
    <w:p w:rsidR="001F1044" w:rsidRDefault="00CA544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[2]</w:t>
      </w:r>
      <w:r>
        <w:t>.</w:t>
      </w:r>
    </w:p>
    <w:p w:rsidR="001F1044" w:rsidRDefault="00CA5445">
      <w:pPr>
        <w:rPr>
          <w:lang w:val="en-US" w:eastAsia="zh-CN"/>
        </w:rPr>
      </w:pPr>
      <w:r>
        <w:rPr>
          <w:rFonts w:hint="eastAsia"/>
          <w:lang w:val="en-US" w:eastAsia="zh-CN"/>
        </w:rPr>
        <w:t>According to the clause 6.2.2.1 in TS 23.288</w:t>
      </w:r>
      <w:r>
        <w:rPr>
          <w:lang w:val="en-US" w:eastAsia="zh-CN"/>
        </w:rPr>
        <w:t xml:space="preserve"> [</w:t>
      </w:r>
      <w:r>
        <w:rPr>
          <w:rFonts w:hint="eastAsia"/>
          <w:lang w:val="en-US" w:eastAsia="zh-CN"/>
        </w:rPr>
        <w:t>2</w:t>
      </w:r>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p>
    <w:p w:rsidR="001F1044" w:rsidRDefault="00CA5445">
      <w:pPr>
        <w:ind w:left="568" w:hanging="284"/>
      </w:pPr>
      <w:r>
        <w:t>-</w:t>
      </w:r>
      <w:r>
        <w:tab/>
        <w:t>Event Exposure Service offered by each NF as defined in clause 4.15 and clause 5.2 of TS 23.502 [x].</w:t>
      </w:r>
    </w:p>
    <w:p w:rsidR="001F1044" w:rsidRDefault="00CA5445">
      <w:pPr>
        <w:ind w:left="568" w:hanging="284"/>
        <w:rPr>
          <w:lang w:val="en-US" w:eastAsia="zh-CN"/>
        </w:rPr>
      </w:pPr>
      <w:r>
        <w:t>-</w:t>
      </w:r>
      <w:r>
        <w:tab/>
        <w:t>other NF services (e.g. Nnrf_NFDiscovery and Nnrf_NFManagement in NRF</w:t>
      </w:r>
      <w:r>
        <w:rPr>
          <w:rFonts w:hint="eastAsia"/>
          <w:lang w:val="en-US" w:eastAsia="zh-CN"/>
        </w:rPr>
        <w:t>)</w:t>
      </w:r>
    </w:p>
    <w:p w:rsidR="001F1044" w:rsidRDefault="00CA5445">
      <w:pPr>
        <w:rPr>
          <w:lang w:val="en-US" w:eastAsia="zh-CN"/>
        </w:rPr>
      </w:pPr>
      <w:r>
        <w:rPr>
          <w:rFonts w:hint="eastAsia"/>
          <w:iCs/>
          <w:lang w:val="en-US" w:eastAsia="zh-CN"/>
        </w:rPr>
        <w:t xml:space="preserve">For each of the NF services producers,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p>
    <w:p w:rsidR="001F1044" w:rsidRDefault="00CA5445">
      <w:pPr>
        <w:rPr>
          <w:lang w:val="en-US" w:eastAsia="zh-CN"/>
        </w:rPr>
      </w:pPr>
      <w:r>
        <w:rPr>
          <w:rFonts w:hint="eastAsia"/>
          <w:lang w:val="en-US" w:eastAsia="zh-CN"/>
        </w:rPr>
        <w:t xml:space="preserve">More specifically, </w:t>
      </w:r>
      <w:r>
        <w:rPr>
          <w:lang w:val="en-US" w:eastAsia="zh-CN"/>
        </w:rPr>
        <w:t>the measurement can be provided by:</w:t>
      </w:r>
    </w:p>
    <w:p w:rsidR="001F1044" w:rsidRDefault="00CA5445">
      <w:pPr>
        <w:rPr>
          <w:b/>
          <w:bCs/>
          <w:lang w:val="en-US" w:eastAsia="zh-CN"/>
        </w:rPr>
      </w:pPr>
      <w:r>
        <w:rPr>
          <w:b/>
          <w:bCs/>
          <w:lang w:val="en-US" w:eastAsia="zh-CN"/>
        </w:rPr>
        <w:t xml:space="preserve">Amount of data collected by NWDAF from </w:t>
      </w:r>
      <w:r>
        <w:rPr>
          <w:rFonts w:hint="eastAsia"/>
          <w:b/>
          <w:bCs/>
          <w:lang w:val="en-US" w:eastAsia="zh-CN"/>
        </w:rPr>
        <w:t xml:space="preserve">one </w:t>
      </w:r>
      <w:r>
        <w:rPr>
          <w:b/>
          <w:bCs/>
          <w:lang w:val="en-US" w:eastAsia="zh-CN"/>
        </w:rPr>
        <w:t>NF:</w:t>
      </w:r>
    </w:p>
    <w:p w:rsidR="001F1044" w:rsidRDefault="00CA5445">
      <w:pPr>
        <w:rPr>
          <w:lang w:val="en-US" w:eastAsia="zh-CN"/>
        </w:rPr>
      </w:pPr>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p>
    <w:p w:rsidR="001F1044" w:rsidRDefault="00CA5445">
      <w:pPr>
        <w:keepNext/>
        <w:keepLines/>
        <w:spacing w:before="120"/>
        <w:outlineLvl w:val="3"/>
        <w:rPr>
          <w:lang w:eastAsia="zh-CN"/>
        </w:rPr>
      </w:pPr>
      <w:r>
        <w:rPr>
          <w:rFonts w:hint="eastAsia"/>
          <w:lang w:eastAsia="zh-CN"/>
        </w:rPr>
        <w:t>NOTE</w:t>
      </w:r>
      <w:r>
        <w:rPr>
          <w:lang w:eastAsia="zh-CN"/>
        </w:rPr>
        <w:t xml:space="preserve">: </w:t>
      </w:r>
      <w:r>
        <w:rPr>
          <w:rFonts w:hint="eastAsia"/>
          <w:lang w:eastAsia="zh-CN"/>
        </w:rPr>
        <w:t>T</w:t>
      </w:r>
      <w:r>
        <w:rPr>
          <w:lang w:eastAsia="zh-CN"/>
        </w:rPr>
        <w:t>he total amount of data collected from all NFs can be obtained by accumulating the</w:t>
      </w:r>
      <w:r>
        <w:rPr>
          <w:rFonts w:hint="eastAsia"/>
          <w:lang w:eastAsia="zh-CN"/>
        </w:rPr>
        <w:t xml:space="preserve"> multiple measurements corresponding to these NFs.</w:t>
      </w:r>
    </w:p>
    <w:p w:rsidR="001F1044" w:rsidRDefault="001F1044"/>
    <w:p w:rsidR="001F1044" w:rsidRDefault="001F1044"/>
    <w:p w:rsidR="001F1044" w:rsidRDefault="00CA5445">
      <w:pPr>
        <w:pStyle w:val="8"/>
      </w:pPr>
      <w:bookmarkStart w:id="179" w:name="_Toc30411"/>
      <w:bookmarkStart w:id="180" w:name="_Toc10803"/>
      <w:bookmarkStart w:id="181" w:name="_Toc168411449"/>
      <w:bookmarkStart w:id="182" w:name="_Toc168411667"/>
      <w:r>
        <w:lastRenderedPageBreak/>
        <w:t>Annex &lt;X&gt; (informative):</w:t>
      </w:r>
      <w:r>
        <w:br/>
        <w:t>Change history</w:t>
      </w:r>
      <w:bookmarkEnd w:id="179"/>
      <w:bookmarkEnd w:id="180"/>
      <w:bookmarkEnd w:id="181"/>
      <w:bookmarkEnd w:id="182"/>
    </w:p>
    <w:p w:rsidR="001F1044" w:rsidRDefault="001F1044">
      <w:pPr>
        <w:pStyle w:val="TH"/>
      </w:pPr>
      <w:bookmarkStart w:id="183" w:name="historyclause"/>
      <w:bookmarkEnd w:id="1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F1044">
        <w:trPr>
          <w:cantSplit/>
        </w:trPr>
        <w:tc>
          <w:tcPr>
            <w:tcW w:w="9639" w:type="dxa"/>
            <w:gridSpan w:val="8"/>
            <w:tcBorders>
              <w:bottom w:val="nil"/>
            </w:tcBorders>
            <w:shd w:val="solid" w:color="FFFFFF" w:fill="auto"/>
          </w:tcPr>
          <w:p w:rsidR="001F1044" w:rsidRDefault="00CA5445">
            <w:pPr>
              <w:pStyle w:val="TAL"/>
              <w:jc w:val="center"/>
              <w:rPr>
                <w:b/>
                <w:sz w:val="16"/>
              </w:rPr>
            </w:pPr>
            <w:r>
              <w:rPr>
                <w:b/>
              </w:rPr>
              <w:t>Change history</w:t>
            </w:r>
          </w:p>
        </w:tc>
      </w:tr>
      <w:tr w:rsidR="001F1044">
        <w:tc>
          <w:tcPr>
            <w:tcW w:w="800" w:type="dxa"/>
            <w:shd w:val="pct10" w:color="auto" w:fill="FFFFFF"/>
          </w:tcPr>
          <w:p w:rsidR="001F1044" w:rsidRDefault="00CA5445">
            <w:pPr>
              <w:pStyle w:val="TAL"/>
              <w:rPr>
                <w:b/>
                <w:sz w:val="16"/>
              </w:rPr>
            </w:pPr>
            <w:r>
              <w:rPr>
                <w:b/>
                <w:sz w:val="16"/>
              </w:rPr>
              <w:t>Date</w:t>
            </w:r>
          </w:p>
        </w:tc>
        <w:tc>
          <w:tcPr>
            <w:tcW w:w="800" w:type="dxa"/>
            <w:shd w:val="pct10" w:color="auto" w:fill="FFFFFF"/>
          </w:tcPr>
          <w:p w:rsidR="001F1044" w:rsidRDefault="00CA5445">
            <w:pPr>
              <w:pStyle w:val="TAL"/>
              <w:rPr>
                <w:b/>
                <w:sz w:val="16"/>
              </w:rPr>
            </w:pPr>
            <w:r>
              <w:rPr>
                <w:b/>
                <w:sz w:val="16"/>
              </w:rPr>
              <w:t>Meeting</w:t>
            </w:r>
          </w:p>
        </w:tc>
        <w:tc>
          <w:tcPr>
            <w:tcW w:w="1094" w:type="dxa"/>
            <w:shd w:val="pct10" w:color="auto" w:fill="FFFFFF"/>
          </w:tcPr>
          <w:p w:rsidR="001F1044" w:rsidRDefault="00CA5445">
            <w:pPr>
              <w:pStyle w:val="TAL"/>
              <w:rPr>
                <w:b/>
                <w:sz w:val="16"/>
              </w:rPr>
            </w:pPr>
            <w:r>
              <w:rPr>
                <w:b/>
                <w:sz w:val="16"/>
              </w:rPr>
              <w:t>TDoc</w:t>
            </w:r>
          </w:p>
        </w:tc>
        <w:tc>
          <w:tcPr>
            <w:tcW w:w="425" w:type="dxa"/>
            <w:shd w:val="pct10" w:color="auto" w:fill="FFFFFF"/>
          </w:tcPr>
          <w:p w:rsidR="001F1044" w:rsidRDefault="00CA5445">
            <w:pPr>
              <w:pStyle w:val="TAL"/>
              <w:rPr>
                <w:b/>
                <w:sz w:val="16"/>
              </w:rPr>
            </w:pPr>
            <w:r>
              <w:rPr>
                <w:b/>
                <w:sz w:val="16"/>
              </w:rPr>
              <w:t>CR</w:t>
            </w:r>
          </w:p>
        </w:tc>
        <w:tc>
          <w:tcPr>
            <w:tcW w:w="425" w:type="dxa"/>
            <w:shd w:val="pct10" w:color="auto" w:fill="FFFFFF"/>
          </w:tcPr>
          <w:p w:rsidR="001F1044" w:rsidRDefault="00CA5445">
            <w:pPr>
              <w:pStyle w:val="TAL"/>
              <w:rPr>
                <w:b/>
                <w:sz w:val="16"/>
              </w:rPr>
            </w:pPr>
            <w:r>
              <w:rPr>
                <w:b/>
                <w:sz w:val="16"/>
              </w:rPr>
              <w:t>Rev</w:t>
            </w:r>
          </w:p>
        </w:tc>
        <w:tc>
          <w:tcPr>
            <w:tcW w:w="425" w:type="dxa"/>
            <w:shd w:val="pct10" w:color="auto" w:fill="FFFFFF"/>
          </w:tcPr>
          <w:p w:rsidR="001F1044" w:rsidRDefault="00CA5445">
            <w:pPr>
              <w:pStyle w:val="TAL"/>
              <w:rPr>
                <w:b/>
                <w:sz w:val="16"/>
              </w:rPr>
            </w:pPr>
            <w:r>
              <w:rPr>
                <w:b/>
                <w:sz w:val="16"/>
              </w:rPr>
              <w:t>Cat</w:t>
            </w:r>
          </w:p>
        </w:tc>
        <w:tc>
          <w:tcPr>
            <w:tcW w:w="4962" w:type="dxa"/>
            <w:shd w:val="pct10" w:color="auto" w:fill="FFFFFF"/>
          </w:tcPr>
          <w:p w:rsidR="001F1044" w:rsidRDefault="00CA5445">
            <w:pPr>
              <w:pStyle w:val="TAL"/>
              <w:rPr>
                <w:b/>
                <w:sz w:val="16"/>
              </w:rPr>
            </w:pPr>
            <w:r>
              <w:rPr>
                <w:b/>
                <w:sz w:val="16"/>
              </w:rPr>
              <w:t>Subject/Comment</w:t>
            </w:r>
          </w:p>
        </w:tc>
        <w:tc>
          <w:tcPr>
            <w:tcW w:w="708" w:type="dxa"/>
            <w:shd w:val="pct10" w:color="auto" w:fill="FFFFFF"/>
          </w:tcPr>
          <w:p w:rsidR="001F1044" w:rsidRDefault="00CA5445">
            <w:pPr>
              <w:pStyle w:val="TAL"/>
              <w:rPr>
                <w:b/>
                <w:sz w:val="16"/>
              </w:rPr>
            </w:pPr>
            <w:r>
              <w:rPr>
                <w:b/>
                <w:sz w:val="16"/>
              </w:rPr>
              <w:t>New version</w:t>
            </w:r>
          </w:p>
        </w:tc>
      </w:tr>
      <w:tr w:rsidR="001F1044">
        <w:tc>
          <w:tcPr>
            <w:tcW w:w="800" w:type="dxa"/>
            <w:shd w:val="solid" w:color="FFFFFF" w:fill="auto"/>
          </w:tcPr>
          <w:p w:rsidR="001F1044" w:rsidRDefault="00CA5445">
            <w:pPr>
              <w:pStyle w:val="TAC"/>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rsidR="001F1044" w:rsidRDefault="00CA5445">
            <w:pPr>
              <w:pStyle w:val="TAC"/>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rsidR="001F1044" w:rsidRDefault="001F1044">
            <w:pPr>
              <w:pStyle w:val="TAC"/>
              <w:rPr>
                <w:sz w:val="16"/>
                <w:szCs w:val="16"/>
              </w:rPr>
            </w:pPr>
          </w:p>
        </w:tc>
        <w:tc>
          <w:tcPr>
            <w:tcW w:w="425" w:type="dxa"/>
            <w:shd w:val="solid" w:color="FFFFFF" w:fill="auto"/>
          </w:tcPr>
          <w:p w:rsidR="001F1044" w:rsidRDefault="001F1044">
            <w:pPr>
              <w:pStyle w:val="TAL"/>
              <w:rPr>
                <w:sz w:val="16"/>
                <w:szCs w:val="16"/>
              </w:rPr>
            </w:pPr>
          </w:p>
        </w:tc>
        <w:tc>
          <w:tcPr>
            <w:tcW w:w="425" w:type="dxa"/>
            <w:shd w:val="solid" w:color="FFFFFF" w:fill="auto"/>
          </w:tcPr>
          <w:p w:rsidR="001F1044" w:rsidRDefault="001F1044">
            <w:pPr>
              <w:pStyle w:val="TAR"/>
              <w:rPr>
                <w:sz w:val="16"/>
                <w:szCs w:val="16"/>
              </w:rPr>
            </w:pPr>
          </w:p>
        </w:tc>
        <w:tc>
          <w:tcPr>
            <w:tcW w:w="425" w:type="dxa"/>
            <w:shd w:val="solid" w:color="FFFFFF" w:fill="auto"/>
          </w:tcPr>
          <w:p w:rsidR="001F1044" w:rsidRDefault="001F1044">
            <w:pPr>
              <w:pStyle w:val="TAC"/>
              <w:rPr>
                <w:sz w:val="16"/>
                <w:szCs w:val="16"/>
              </w:rPr>
            </w:pPr>
          </w:p>
        </w:tc>
        <w:tc>
          <w:tcPr>
            <w:tcW w:w="4962" w:type="dxa"/>
            <w:shd w:val="solid" w:color="FFFFFF" w:fill="auto"/>
          </w:tcPr>
          <w:p w:rsidR="001F1044" w:rsidRDefault="00CA5445">
            <w:pPr>
              <w:pStyle w:val="TAL"/>
              <w:rPr>
                <w:sz w:val="16"/>
                <w:szCs w:val="16"/>
                <w:lang w:eastAsia="zh-CN"/>
              </w:rPr>
            </w:pPr>
            <w:r>
              <w:rPr>
                <w:sz w:val="16"/>
                <w:szCs w:val="16"/>
                <w:lang w:eastAsia="zh-CN"/>
              </w:rPr>
              <w:t>Initial Skeleton</w:t>
            </w:r>
          </w:p>
        </w:tc>
        <w:tc>
          <w:tcPr>
            <w:tcW w:w="708" w:type="dxa"/>
            <w:shd w:val="solid" w:color="FFFFFF" w:fill="auto"/>
          </w:tcPr>
          <w:p w:rsidR="001F1044" w:rsidRDefault="00CA5445">
            <w:pPr>
              <w:pStyle w:val="TAC"/>
              <w:rPr>
                <w:sz w:val="16"/>
                <w:szCs w:val="16"/>
                <w:lang w:eastAsia="zh-CN"/>
              </w:rPr>
            </w:pPr>
            <w:r>
              <w:rPr>
                <w:rFonts w:hint="eastAsia"/>
                <w:sz w:val="16"/>
                <w:szCs w:val="16"/>
                <w:lang w:eastAsia="zh-CN"/>
              </w:rPr>
              <w:t>0</w:t>
            </w:r>
            <w:r>
              <w:rPr>
                <w:sz w:val="16"/>
                <w:szCs w:val="16"/>
                <w:lang w:eastAsia="zh-CN"/>
              </w:rPr>
              <w:t>.0.0</w:t>
            </w:r>
          </w:p>
        </w:tc>
      </w:tr>
      <w:tr w:rsidR="001F1044">
        <w:tc>
          <w:tcPr>
            <w:tcW w:w="800" w:type="dxa"/>
            <w:shd w:val="solid" w:color="FFFFFF" w:fill="auto"/>
          </w:tcPr>
          <w:p w:rsidR="001F1044" w:rsidRDefault="00CA5445">
            <w:pPr>
              <w:pStyle w:val="TAC"/>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rsidR="001F1044" w:rsidRDefault="00CA5445">
            <w:pPr>
              <w:pStyle w:val="TAC"/>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rsidR="001F1044" w:rsidRDefault="00CA5445">
            <w:pPr>
              <w:pStyle w:val="TAC"/>
              <w:jc w:val="left"/>
              <w:rPr>
                <w:sz w:val="16"/>
                <w:szCs w:val="16"/>
              </w:rPr>
            </w:pPr>
            <w:r>
              <w:rPr>
                <w:sz w:val="16"/>
                <w:szCs w:val="16"/>
              </w:rPr>
              <w:t>S5</w:t>
            </w:r>
            <w:r>
              <w:rPr>
                <w:rFonts w:ascii="Cambria Math" w:hAnsi="Cambria Math" w:cs="Cambria Math"/>
                <w:sz w:val="16"/>
                <w:szCs w:val="16"/>
              </w:rPr>
              <w:t>‑</w:t>
            </w:r>
            <w:r>
              <w:rPr>
                <w:sz w:val="16"/>
                <w:szCs w:val="16"/>
              </w:rPr>
              <w:t>242126</w:t>
            </w:r>
          </w:p>
          <w:p w:rsidR="001F1044" w:rsidRDefault="001F1044">
            <w:pPr>
              <w:pStyle w:val="TAC"/>
              <w:jc w:val="left"/>
              <w:rPr>
                <w:sz w:val="16"/>
                <w:szCs w:val="16"/>
              </w:rPr>
            </w:pPr>
          </w:p>
          <w:p w:rsidR="001F1044" w:rsidRDefault="00CA5445">
            <w:pPr>
              <w:pStyle w:val="TAC"/>
              <w:jc w:val="left"/>
              <w:rPr>
                <w:sz w:val="16"/>
                <w:szCs w:val="16"/>
              </w:rPr>
            </w:pPr>
            <w:r>
              <w:rPr>
                <w:sz w:val="16"/>
                <w:szCs w:val="16"/>
              </w:rPr>
              <w:t>S5</w:t>
            </w:r>
            <w:r>
              <w:rPr>
                <w:rFonts w:ascii="Cambria Math" w:hAnsi="Cambria Math" w:cs="Cambria Math"/>
                <w:sz w:val="16"/>
                <w:szCs w:val="16"/>
              </w:rPr>
              <w:t>‑</w:t>
            </w:r>
            <w:r>
              <w:rPr>
                <w:sz w:val="16"/>
                <w:szCs w:val="16"/>
              </w:rPr>
              <w:t>242130</w:t>
            </w:r>
          </w:p>
          <w:p w:rsidR="001F1044" w:rsidRDefault="001F1044">
            <w:pPr>
              <w:pStyle w:val="TAC"/>
              <w:jc w:val="left"/>
              <w:rPr>
                <w:sz w:val="16"/>
                <w:szCs w:val="16"/>
              </w:rPr>
            </w:pPr>
          </w:p>
          <w:p w:rsidR="001F1044" w:rsidRDefault="00CA5445">
            <w:pPr>
              <w:pStyle w:val="TAC"/>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rsidR="001F1044" w:rsidRDefault="001F1044">
            <w:pPr>
              <w:pStyle w:val="TAL"/>
              <w:rPr>
                <w:sz w:val="16"/>
                <w:szCs w:val="16"/>
              </w:rPr>
            </w:pPr>
          </w:p>
        </w:tc>
        <w:tc>
          <w:tcPr>
            <w:tcW w:w="425" w:type="dxa"/>
            <w:shd w:val="solid" w:color="FFFFFF" w:fill="auto"/>
          </w:tcPr>
          <w:p w:rsidR="001F1044" w:rsidRDefault="001F1044">
            <w:pPr>
              <w:pStyle w:val="TAR"/>
              <w:rPr>
                <w:sz w:val="16"/>
                <w:szCs w:val="16"/>
              </w:rPr>
            </w:pPr>
          </w:p>
        </w:tc>
        <w:tc>
          <w:tcPr>
            <w:tcW w:w="425" w:type="dxa"/>
            <w:shd w:val="solid" w:color="FFFFFF" w:fill="auto"/>
          </w:tcPr>
          <w:p w:rsidR="001F1044" w:rsidRDefault="001F1044">
            <w:pPr>
              <w:pStyle w:val="TAC"/>
              <w:rPr>
                <w:sz w:val="16"/>
                <w:szCs w:val="16"/>
              </w:rPr>
            </w:pPr>
          </w:p>
        </w:tc>
        <w:tc>
          <w:tcPr>
            <w:tcW w:w="4962" w:type="dxa"/>
            <w:shd w:val="solid" w:color="FFFFFF" w:fill="auto"/>
          </w:tcPr>
          <w:p w:rsidR="001F1044" w:rsidRDefault="00CA5445">
            <w:pPr>
              <w:pStyle w:val="TAL"/>
              <w:rPr>
                <w:sz w:val="16"/>
                <w:szCs w:val="16"/>
                <w:lang w:eastAsia="zh-CN"/>
              </w:rPr>
            </w:pPr>
            <w:r>
              <w:rPr>
                <w:sz w:val="16"/>
                <w:szCs w:val="16"/>
                <w:lang w:eastAsia="zh-CN"/>
              </w:rPr>
              <w:t xml:space="preserve">Add new use case and corresponding requirement on configuring NWDAF analytic exposure capability   </w:t>
            </w:r>
          </w:p>
          <w:p w:rsidR="001F1044" w:rsidRDefault="00CA5445">
            <w:pPr>
              <w:pStyle w:val="TAL"/>
              <w:rPr>
                <w:sz w:val="16"/>
                <w:szCs w:val="16"/>
                <w:lang w:eastAsia="zh-CN"/>
              </w:rPr>
            </w:pPr>
            <w:r>
              <w:rPr>
                <w:sz w:val="16"/>
                <w:szCs w:val="16"/>
                <w:lang w:eastAsia="zh-CN"/>
              </w:rPr>
              <w:t>Adding use case and requirement related to NWDAF data collection efficiency</w:t>
            </w:r>
          </w:p>
          <w:p w:rsidR="001F1044" w:rsidRDefault="00CA5445">
            <w:pPr>
              <w:pStyle w:val="TAL"/>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rsidR="001F1044" w:rsidRDefault="00CA5445">
            <w:pPr>
              <w:pStyle w:val="TAC"/>
              <w:rPr>
                <w:sz w:val="16"/>
                <w:szCs w:val="16"/>
                <w:lang w:eastAsia="zh-CN"/>
              </w:rPr>
            </w:pPr>
            <w:r>
              <w:rPr>
                <w:sz w:val="16"/>
                <w:szCs w:val="16"/>
                <w:lang w:eastAsia="zh-CN"/>
              </w:rPr>
              <w:t>0.1.0</w:t>
            </w:r>
          </w:p>
        </w:tc>
      </w:tr>
      <w:tr w:rsidR="001F1044">
        <w:tc>
          <w:tcPr>
            <w:tcW w:w="800" w:type="dxa"/>
            <w:shd w:val="solid" w:color="FFFFFF" w:fill="auto"/>
          </w:tcPr>
          <w:p w:rsidR="001F1044" w:rsidRDefault="00CA5445">
            <w:pPr>
              <w:pStyle w:val="TAC"/>
              <w:rPr>
                <w:sz w:val="16"/>
                <w:szCs w:val="16"/>
                <w:lang w:val="en-US" w:eastAsia="zh-CN"/>
              </w:rPr>
            </w:pPr>
            <w:r>
              <w:rPr>
                <w:rFonts w:hint="eastAsia"/>
                <w:sz w:val="16"/>
                <w:szCs w:val="16"/>
                <w:lang w:val="en-US" w:eastAsia="zh-CN"/>
              </w:rPr>
              <w:t>2024-05</w:t>
            </w:r>
          </w:p>
        </w:tc>
        <w:tc>
          <w:tcPr>
            <w:tcW w:w="800" w:type="dxa"/>
            <w:shd w:val="solid" w:color="FFFFFF" w:fill="auto"/>
          </w:tcPr>
          <w:p w:rsidR="001F1044" w:rsidRDefault="00CA5445">
            <w:pPr>
              <w:pStyle w:val="TAC"/>
              <w:rPr>
                <w:sz w:val="16"/>
                <w:szCs w:val="16"/>
                <w:lang w:val="en-US" w:eastAsia="zh-CN"/>
              </w:rPr>
            </w:pPr>
            <w:r>
              <w:rPr>
                <w:rFonts w:hint="eastAsia"/>
                <w:sz w:val="16"/>
                <w:szCs w:val="16"/>
                <w:lang w:val="en-US" w:eastAsia="zh-CN"/>
              </w:rPr>
              <w:t>SA5#155</w:t>
            </w:r>
          </w:p>
        </w:tc>
        <w:tc>
          <w:tcPr>
            <w:tcW w:w="1094" w:type="dxa"/>
            <w:shd w:val="solid" w:color="FFFFFF" w:fill="auto"/>
          </w:tcPr>
          <w:p w:rsidR="001F1044" w:rsidRDefault="00CA5445">
            <w:pPr>
              <w:pStyle w:val="TAC"/>
              <w:jc w:val="left"/>
              <w:rPr>
                <w:sz w:val="16"/>
                <w:szCs w:val="16"/>
                <w:lang w:val="en-US" w:eastAsia="zh-CN"/>
              </w:rPr>
            </w:pPr>
            <w:r>
              <w:rPr>
                <w:rFonts w:hint="eastAsia"/>
                <w:sz w:val="16"/>
                <w:szCs w:val="16"/>
                <w:lang w:val="en-US" w:eastAsia="zh-CN"/>
              </w:rPr>
              <w:t>S5-243319</w:t>
            </w:r>
          </w:p>
          <w:p w:rsidR="001F1044" w:rsidRDefault="001F1044">
            <w:pPr>
              <w:pStyle w:val="TAC"/>
              <w:jc w:val="left"/>
              <w:rPr>
                <w:sz w:val="16"/>
                <w:szCs w:val="16"/>
                <w:lang w:val="en-US" w:eastAsia="zh-CN"/>
              </w:rPr>
            </w:pPr>
          </w:p>
          <w:p w:rsidR="001F1044" w:rsidRDefault="00CA5445">
            <w:pPr>
              <w:pStyle w:val="TAC"/>
              <w:jc w:val="left"/>
              <w:rPr>
                <w:sz w:val="16"/>
                <w:szCs w:val="16"/>
                <w:lang w:val="en-US" w:eastAsia="zh-CN"/>
              </w:rPr>
            </w:pPr>
            <w:r>
              <w:rPr>
                <w:rFonts w:hint="eastAsia"/>
                <w:sz w:val="16"/>
                <w:szCs w:val="16"/>
                <w:lang w:val="en-US" w:eastAsia="zh-CN"/>
              </w:rPr>
              <w:t>S5-243320</w:t>
            </w:r>
          </w:p>
          <w:p w:rsidR="001F1044" w:rsidRDefault="001F1044">
            <w:pPr>
              <w:pStyle w:val="TAC"/>
              <w:jc w:val="left"/>
              <w:rPr>
                <w:sz w:val="16"/>
                <w:szCs w:val="16"/>
                <w:lang w:val="en-US" w:eastAsia="zh-CN"/>
              </w:rPr>
            </w:pPr>
          </w:p>
          <w:p w:rsidR="001F1044" w:rsidRDefault="00CA5445">
            <w:pPr>
              <w:pStyle w:val="TAC"/>
              <w:jc w:val="left"/>
              <w:rPr>
                <w:sz w:val="16"/>
                <w:szCs w:val="16"/>
                <w:lang w:val="en-US" w:eastAsia="zh-CN"/>
              </w:rPr>
            </w:pPr>
            <w:r>
              <w:rPr>
                <w:rFonts w:hint="eastAsia"/>
                <w:sz w:val="16"/>
                <w:szCs w:val="16"/>
                <w:lang w:val="en-US" w:eastAsia="zh-CN"/>
              </w:rPr>
              <w:t>S5-243321</w:t>
            </w:r>
          </w:p>
          <w:p w:rsidR="001F1044" w:rsidRDefault="001F1044">
            <w:pPr>
              <w:pStyle w:val="TAC"/>
              <w:jc w:val="left"/>
              <w:rPr>
                <w:sz w:val="16"/>
                <w:szCs w:val="16"/>
                <w:lang w:val="en-US" w:eastAsia="zh-CN"/>
              </w:rPr>
            </w:pPr>
          </w:p>
          <w:p w:rsidR="001F1044" w:rsidRDefault="00CA5445">
            <w:pPr>
              <w:pStyle w:val="TAC"/>
              <w:jc w:val="left"/>
              <w:rPr>
                <w:sz w:val="16"/>
                <w:szCs w:val="16"/>
                <w:lang w:val="en-US" w:eastAsia="zh-CN"/>
              </w:rPr>
            </w:pPr>
            <w:r>
              <w:rPr>
                <w:rFonts w:hint="eastAsia"/>
                <w:sz w:val="16"/>
                <w:szCs w:val="16"/>
                <w:lang w:val="en-US" w:eastAsia="zh-CN"/>
              </w:rPr>
              <w:t>S5-243322</w:t>
            </w:r>
          </w:p>
          <w:p w:rsidR="001F1044" w:rsidRDefault="001F1044">
            <w:pPr>
              <w:pStyle w:val="TAC"/>
              <w:jc w:val="left"/>
              <w:rPr>
                <w:sz w:val="16"/>
                <w:szCs w:val="16"/>
                <w:lang w:val="en-US" w:eastAsia="zh-CN"/>
              </w:rPr>
            </w:pPr>
          </w:p>
          <w:p w:rsidR="001F1044" w:rsidRDefault="001F1044">
            <w:pPr>
              <w:pStyle w:val="TAC"/>
              <w:jc w:val="left"/>
              <w:rPr>
                <w:sz w:val="16"/>
                <w:szCs w:val="16"/>
                <w:lang w:val="en-US" w:eastAsia="zh-CN"/>
              </w:rPr>
            </w:pPr>
          </w:p>
          <w:p w:rsidR="001F1044" w:rsidRDefault="00CA5445">
            <w:pPr>
              <w:pStyle w:val="TAC"/>
              <w:jc w:val="left"/>
              <w:rPr>
                <w:sz w:val="16"/>
                <w:szCs w:val="16"/>
                <w:lang w:val="en-US" w:eastAsia="zh-CN"/>
              </w:rPr>
            </w:pPr>
            <w:r>
              <w:rPr>
                <w:rFonts w:hint="eastAsia"/>
                <w:sz w:val="16"/>
                <w:szCs w:val="16"/>
                <w:lang w:val="en-US" w:eastAsia="zh-CN"/>
              </w:rPr>
              <w:t>S5-243323</w:t>
            </w:r>
          </w:p>
          <w:p w:rsidR="001F1044" w:rsidRDefault="001F1044">
            <w:pPr>
              <w:pStyle w:val="TAC"/>
              <w:jc w:val="left"/>
              <w:rPr>
                <w:sz w:val="16"/>
                <w:szCs w:val="16"/>
                <w:lang w:val="en-US" w:eastAsia="zh-CN"/>
              </w:rPr>
            </w:pPr>
          </w:p>
          <w:p w:rsidR="001F1044" w:rsidRDefault="001F1044">
            <w:pPr>
              <w:pStyle w:val="TAC"/>
              <w:jc w:val="left"/>
              <w:rPr>
                <w:sz w:val="16"/>
                <w:szCs w:val="16"/>
                <w:lang w:val="en-US" w:eastAsia="zh-CN"/>
              </w:rPr>
            </w:pPr>
          </w:p>
          <w:p w:rsidR="001F1044" w:rsidRDefault="00CA5445">
            <w:pPr>
              <w:pStyle w:val="TAC"/>
              <w:jc w:val="left"/>
              <w:rPr>
                <w:sz w:val="16"/>
                <w:szCs w:val="16"/>
                <w:lang w:val="en-US" w:eastAsia="zh-CN"/>
              </w:rPr>
            </w:pPr>
            <w:r>
              <w:rPr>
                <w:rFonts w:hint="eastAsia"/>
                <w:sz w:val="16"/>
                <w:szCs w:val="16"/>
                <w:lang w:val="en-US" w:eastAsia="zh-CN"/>
              </w:rPr>
              <w:t>S5-243324</w:t>
            </w:r>
          </w:p>
        </w:tc>
        <w:tc>
          <w:tcPr>
            <w:tcW w:w="425" w:type="dxa"/>
            <w:shd w:val="solid" w:color="FFFFFF" w:fill="auto"/>
          </w:tcPr>
          <w:p w:rsidR="001F1044" w:rsidRDefault="001F1044">
            <w:pPr>
              <w:pStyle w:val="TAL"/>
              <w:rPr>
                <w:sz w:val="16"/>
                <w:szCs w:val="16"/>
              </w:rPr>
            </w:pPr>
          </w:p>
        </w:tc>
        <w:tc>
          <w:tcPr>
            <w:tcW w:w="425" w:type="dxa"/>
            <w:shd w:val="solid" w:color="FFFFFF" w:fill="auto"/>
          </w:tcPr>
          <w:p w:rsidR="001F1044" w:rsidRDefault="001F1044">
            <w:pPr>
              <w:pStyle w:val="TAR"/>
              <w:rPr>
                <w:sz w:val="16"/>
                <w:szCs w:val="16"/>
              </w:rPr>
            </w:pPr>
          </w:p>
        </w:tc>
        <w:tc>
          <w:tcPr>
            <w:tcW w:w="425" w:type="dxa"/>
            <w:shd w:val="solid" w:color="FFFFFF" w:fill="auto"/>
          </w:tcPr>
          <w:p w:rsidR="001F1044" w:rsidRDefault="001F1044">
            <w:pPr>
              <w:pStyle w:val="TAC"/>
              <w:rPr>
                <w:sz w:val="16"/>
                <w:szCs w:val="16"/>
              </w:rPr>
            </w:pPr>
          </w:p>
        </w:tc>
        <w:tc>
          <w:tcPr>
            <w:tcW w:w="4962" w:type="dxa"/>
            <w:shd w:val="solid" w:color="FFFFFF" w:fill="auto"/>
          </w:tcPr>
          <w:p w:rsidR="001F1044" w:rsidRDefault="00CA544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 for configuring roaming analytics exposure are proposed.</w:t>
            </w:r>
          </w:p>
          <w:p w:rsidR="001F1044" w:rsidRDefault="00CA5445">
            <w:pPr>
              <w:pStyle w:val="TAL"/>
              <w:rPr>
                <w:sz w:val="16"/>
                <w:szCs w:val="16"/>
                <w:lang w:eastAsia="zh-CN"/>
              </w:rPr>
            </w:pPr>
            <w:r>
              <w:rPr>
                <w:rFonts w:hint="eastAsia"/>
                <w:sz w:val="16"/>
                <w:szCs w:val="16"/>
                <w:lang w:val="en-US" w:eastAsia="zh-CN"/>
              </w:rPr>
              <w:t xml:space="preserve">Add </w:t>
            </w:r>
            <w:r>
              <w:rPr>
                <w:sz w:val="16"/>
                <w:szCs w:val="16"/>
                <w:lang w:eastAsia="zh-CN"/>
              </w:rPr>
              <w:t>solution</w:t>
            </w:r>
            <w:r>
              <w:rPr>
                <w:rFonts w:hint="eastAsia"/>
                <w:sz w:val="16"/>
                <w:szCs w:val="16"/>
                <w:lang w:eastAsia="zh-CN"/>
              </w:rPr>
              <w:t xml:space="preserve">s for monitoring the successfulness the RE-NWDAF providing services are proposed. </w:t>
            </w:r>
          </w:p>
          <w:p w:rsidR="001F1044" w:rsidRDefault="00CA544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amount of data collected by NWDAF from NF are proposed considering different granularies.</w:t>
            </w:r>
          </w:p>
          <w:p w:rsidR="001F1044" w:rsidRDefault="00CA544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new UC and REQ for measuring the amount of data collected by NWDAF via DCCF/NWDAF hosting DCCF are proposed.</w:t>
            </w:r>
          </w:p>
          <w:p w:rsidR="001F1044" w:rsidRDefault="00CA544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r>
              <w:rPr>
                <w:sz w:val="16"/>
                <w:szCs w:val="16"/>
                <w:lang w:eastAsia="zh-CN"/>
              </w:rPr>
              <w:t>ti</w:t>
            </w:r>
            <w:r>
              <w:rPr>
                <w:rFonts w:hint="eastAsia"/>
                <w:sz w:val="16"/>
                <w:szCs w:val="16"/>
                <w:lang w:eastAsia="zh-CN"/>
              </w:rPr>
              <w:t>es.</w:t>
            </w:r>
          </w:p>
          <w:p w:rsidR="001F1044" w:rsidRDefault="00CA544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r>
              <w:rPr>
                <w:sz w:val="16"/>
                <w:szCs w:val="16"/>
                <w:lang w:eastAsia="zh-CN"/>
              </w:rPr>
              <w:t>ti</w:t>
            </w:r>
            <w:r>
              <w:rPr>
                <w:rFonts w:hint="eastAsia"/>
                <w:sz w:val="16"/>
                <w:szCs w:val="16"/>
                <w:lang w:eastAsia="zh-CN"/>
              </w:rPr>
              <w:t>es.</w:t>
            </w:r>
          </w:p>
        </w:tc>
        <w:tc>
          <w:tcPr>
            <w:tcW w:w="708" w:type="dxa"/>
            <w:shd w:val="solid" w:color="FFFFFF" w:fill="auto"/>
          </w:tcPr>
          <w:p w:rsidR="001F1044" w:rsidRDefault="00CA5445">
            <w:pPr>
              <w:pStyle w:val="TAC"/>
              <w:rPr>
                <w:sz w:val="16"/>
                <w:szCs w:val="16"/>
                <w:lang w:val="en-US" w:eastAsia="zh-CN"/>
              </w:rPr>
            </w:pPr>
            <w:r>
              <w:rPr>
                <w:rFonts w:hint="eastAsia"/>
                <w:sz w:val="16"/>
                <w:szCs w:val="16"/>
                <w:lang w:val="en-US" w:eastAsia="zh-CN"/>
              </w:rPr>
              <w:t>0.2.0f</w:t>
            </w:r>
          </w:p>
        </w:tc>
      </w:tr>
    </w:tbl>
    <w:p w:rsidR="001F1044" w:rsidRDefault="001F1044"/>
    <w:p w:rsidR="001F1044" w:rsidRDefault="001F1044">
      <w:pPr>
        <w:pStyle w:val="Guidance"/>
      </w:pPr>
    </w:p>
    <w:sectPr w:rsidR="001F1044">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C8C" w:rsidRDefault="005D0C8C">
      <w:pPr>
        <w:spacing w:after="0"/>
      </w:pPr>
      <w:r>
        <w:separator/>
      </w:r>
    </w:p>
  </w:endnote>
  <w:endnote w:type="continuationSeparator" w:id="0">
    <w:p w:rsidR="005D0C8C" w:rsidRDefault="005D0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044" w:rsidRDefault="00CA544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C8C" w:rsidRDefault="005D0C8C">
      <w:pPr>
        <w:spacing w:after="0"/>
      </w:pPr>
      <w:r>
        <w:separator/>
      </w:r>
    </w:p>
  </w:footnote>
  <w:footnote w:type="continuationSeparator" w:id="0">
    <w:p w:rsidR="005D0C8C" w:rsidRDefault="005D0C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044" w:rsidRDefault="00CA54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5A8">
      <w:rPr>
        <w:rFonts w:ascii="Arial" w:hAnsi="Arial" w:cs="Arial"/>
        <w:b/>
        <w:noProof/>
        <w:sz w:val="18"/>
        <w:szCs w:val="18"/>
      </w:rPr>
      <w:t>3GPP TR 28.877 V0.2.0 (2024-05)</w:t>
    </w:r>
    <w:r>
      <w:rPr>
        <w:rFonts w:ascii="Arial" w:hAnsi="Arial" w:cs="Arial"/>
        <w:b/>
        <w:sz w:val="18"/>
        <w:szCs w:val="18"/>
      </w:rPr>
      <w:fldChar w:fldCharType="end"/>
    </w:r>
  </w:p>
  <w:p w:rsidR="001F1044" w:rsidRDefault="00CA5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5A8">
      <w:rPr>
        <w:rFonts w:ascii="Arial" w:hAnsi="Arial" w:cs="Arial"/>
        <w:b/>
        <w:noProof/>
        <w:sz w:val="18"/>
        <w:szCs w:val="18"/>
      </w:rPr>
      <w:t>16</w:t>
    </w:r>
    <w:r>
      <w:rPr>
        <w:rFonts w:ascii="Arial" w:hAnsi="Arial" w:cs="Arial"/>
        <w:b/>
        <w:sz w:val="18"/>
        <w:szCs w:val="18"/>
      </w:rPr>
      <w:fldChar w:fldCharType="end"/>
    </w:r>
  </w:p>
  <w:p w:rsidR="001F1044" w:rsidRDefault="00CA54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5A8">
      <w:rPr>
        <w:rFonts w:ascii="Arial" w:hAnsi="Arial" w:cs="Arial"/>
        <w:b/>
        <w:noProof/>
        <w:sz w:val="18"/>
        <w:szCs w:val="18"/>
      </w:rPr>
      <w:t>Release 19</w:t>
    </w:r>
    <w:r>
      <w:rPr>
        <w:rFonts w:ascii="Arial" w:hAnsi="Arial" w:cs="Arial"/>
        <w:b/>
        <w:sz w:val="18"/>
        <w:szCs w:val="18"/>
      </w:rPr>
      <w:fldChar w:fldCharType="end"/>
    </w:r>
  </w:p>
  <w:p w:rsidR="001F1044" w:rsidRDefault="001F1044">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DY5NmFjMmM4ZTljMGJiZDAxN2JmYTc0NGI0NmFiNDgifQ=="/>
  </w:docVars>
  <w:rsids>
    <w:rsidRoot w:val="004E213A"/>
    <w:rsid w:val="000059A8"/>
    <w:rsid w:val="00033397"/>
    <w:rsid w:val="00040095"/>
    <w:rsid w:val="00051834"/>
    <w:rsid w:val="00054A22"/>
    <w:rsid w:val="00061192"/>
    <w:rsid w:val="00062023"/>
    <w:rsid w:val="000655A6"/>
    <w:rsid w:val="00080512"/>
    <w:rsid w:val="0008701B"/>
    <w:rsid w:val="00092521"/>
    <w:rsid w:val="00096265"/>
    <w:rsid w:val="000C47C3"/>
    <w:rsid w:val="000D58AB"/>
    <w:rsid w:val="000E405A"/>
    <w:rsid w:val="00105C94"/>
    <w:rsid w:val="001128F1"/>
    <w:rsid w:val="00133525"/>
    <w:rsid w:val="00137724"/>
    <w:rsid w:val="00175852"/>
    <w:rsid w:val="001A4C42"/>
    <w:rsid w:val="001A7420"/>
    <w:rsid w:val="001B3321"/>
    <w:rsid w:val="001B6637"/>
    <w:rsid w:val="001C21C3"/>
    <w:rsid w:val="001D02C2"/>
    <w:rsid w:val="001F0C1D"/>
    <w:rsid w:val="001F1044"/>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765B8"/>
    <w:rsid w:val="003935A8"/>
    <w:rsid w:val="003C3971"/>
    <w:rsid w:val="003F62E8"/>
    <w:rsid w:val="00423334"/>
    <w:rsid w:val="004345EC"/>
    <w:rsid w:val="00443518"/>
    <w:rsid w:val="00465515"/>
    <w:rsid w:val="0049751D"/>
    <w:rsid w:val="004C30AC"/>
    <w:rsid w:val="004D3578"/>
    <w:rsid w:val="004E213A"/>
    <w:rsid w:val="004F0988"/>
    <w:rsid w:val="004F3340"/>
    <w:rsid w:val="0053388B"/>
    <w:rsid w:val="00535773"/>
    <w:rsid w:val="00543E6C"/>
    <w:rsid w:val="00565087"/>
    <w:rsid w:val="00597B11"/>
    <w:rsid w:val="005D0C8C"/>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18B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A5445"/>
    <w:rsid w:val="00CB3B21"/>
    <w:rsid w:val="00CE63EF"/>
    <w:rsid w:val="00D00C00"/>
    <w:rsid w:val="00D57972"/>
    <w:rsid w:val="00D675A9"/>
    <w:rsid w:val="00D738D6"/>
    <w:rsid w:val="00D755EB"/>
    <w:rsid w:val="00D76048"/>
    <w:rsid w:val="00D82E6F"/>
    <w:rsid w:val="00D87E00"/>
    <w:rsid w:val="00D9134D"/>
    <w:rsid w:val="00DA609D"/>
    <w:rsid w:val="00DA7A03"/>
    <w:rsid w:val="00DB1818"/>
    <w:rsid w:val="00DC309B"/>
    <w:rsid w:val="00DC4DA2"/>
    <w:rsid w:val="00DD4C17"/>
    <w:rsid w:val="00DD74A5"/>
    <w:rsid w:val="00DF2B1F"/>
    <w:rsid w:val="00DF62CD"/>
    <w:rsid w:val="00E16509"/>
    <w:rsid w:val="00E4002D"/>
    <w:rsid w:val="00E44582"/>
    <w:rsid w:val="00E66842"/>
    <w:rsid w:val="00E77645"/>
    <w:rsid w:val="00EA15B0"/>
    <w:rsid w:val="00EA5EA7"/>
    <w:rsid w:val="00EB0E69"/>
    <w:rsid w:val="00EC4A25"/>
    <w:rsid w:val="00EE3A73"/>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45D7614"/>
    <w:rsid w:val="0A583185"/>
    <w:rsid w:val="286E3EA5"/>
    <w:rsid w:val="50FA258F"/>
    <w:rsid w:val="6F9B41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uiPriority w:val="39"/>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fc"/>
    <w:qFormat/>
    <w:pPr>
      <w:ind w:left="566"/>
    </w:pPr>
  </w:style>
  <w:style w:type="paragraph" w:styleId="afc">
    <w:name w:val="List"/>
    <w:basedOn w:val="a1"/>
    <w:qFormat/>
    <w:pPr>
      <w:ind w:left="283"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4">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1"/>
    <w:qFormat/>
    <w:rPr>
      <w:rFonts w:ascii="Calibri Light" w:hAnsi="Calibri Light"/>
      <w:b/>
      <w:bCs/>
    </w:rPr>
  </w:style>
  <w:style w:type="paragraph" w:styleId="11">
    <w:name w:val="index 1"/>
    <w:basedOn w:val="a1"/>
    <w:next w:val="a1"/>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footnote text"/>
    <w:basedOn w:val="a1"/>
    <w:link w:val="afff0"/>
    <w:qFormat/>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91">
    <w:name w:val="toc 9"/>
    <w:basedOn w:val="81"/>
    <w:uiPriority w:val="39"/>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c"/>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2">
    <w:name w:val="日期 字符"/>
    <w:link w:val="aff1"/>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D876A-563E-4DA6-BF69-E3AB9D76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6157</Words>
  <Characters>35099</Characters>
  <Application>Microsoft Office Word</Application>
  <DocSecurity>0</DocSecurity>
  <Lines>292</Lines>
  <Paragraphs>82</Paragraphs>
  <ScaleCrop>false</ScaleCrop>
  <LinksUpToDate>false</LinksUpToDate>
  <CharactersWithSpaces>41174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2024-06-04T08:41:00Z</dcterms:created>
  <dcterms:modified xsi:type="dcterms:W3CDTF">2024-06-04T08:41:00Z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2052-12.1.0.16929</vt:lpwstr>
  </property>
  <property fmtid="{D5CDD505-2E9C-101B-9397-08002B2CF9AE}" pid="15" name="ICV">
    <vt:lpwstr>A5D5801A6F2C4B968E180771FE85D249_13</vt:lpwstr>
  </property>
</Properties>
</file>