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r>
              <w:rPr>
                <w:rFonts w:hint="eastAsia" w:eastAsia="宋体"/>
                <w:lang w:val="en-US" w:eastAsia="zh-CN"/>
              </w:rPr>
              <w:t>5</w:t>
            </w:r>
            <w:r>
              <w:t>.</w:t>
            </w:r>
            <w:bookmarkEnd w:id="3"/>
            <w:r>
              <w:rPr>
                <w:rFonts w:hint="default"/>
                <w:lang w:val="en-US"/>
              </w:rPr>
              <w:t>0</w:t>
            </w:r>
            <w:r>
              <w:t xml:space="preserve"> </w:t>
            </w:r>
            <w:r>
              <w:rPr>
                <w:sz w:val="32"/>
              </w:rPr>
              <w:t>(</w:t>
            </w:r>
            <w:bookmarkStart w:id="4" w:name="issueDate"/>
            <w:r>
              <w:rPr>
                <w:sz w:val="32"/>
                <w:lang w:val="en-US"/>
              </w:rPr>
              <w:t>202</w:t>
            </w:r>
            <w:r>
              <w:rPr>
                <w:rFonts w:hint="eastAsia" w:eastAsia="宋体"/>
                <w:sz w:val="32"/>
                <w:lang w:val="en-US" w:eastAsia="zh-CN"/>
              </w:rPr>
              <w:t>4</w:t>
            </w:r>
            <w:r>
              <w:rPr>
                <w:sz w:val="32"/>
              </w:rPr>
              <w:t>-</w:t>
            </w:r>
            <w:bookmarkEnd w:id="4"/>
            <w:r>
              <w:rPr>
                <w:rFonts w:hint="eastAsia" w:eastAsia="宋体"/>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rFonts w:hint="eastAsia" w:eastAsia="宋体"/>
                <w:sz w:val="18"/>
                <w:lang w:val="en-US" w:eastAsia="zh-CN"/>
              </w:rPr>
              <w:t>4</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5</w:t>
      </w:r>
      <w:r>
        <w:fldChar w:fldCharType="end"/>
      </w:r>
    </w:p>
    <w:p>
      <w:pPr>
        <w:pStyle w:val="20"/>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_Toc31248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_Toc30277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_Toc9483 \h </w:instrText>
      </w:r>
      <w:r>
        <w:fldChar w:fldCharType="separate"/>
      </w:r>
      <w:r>
        <w:t>7</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_Toc32759 \h </w:instrText>
      </w:r>
      <w:r>
        <w:fldChar w:fldCharType="separate"/>
      </w:r>
      <w:r>
        <w:t>7</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_Toc1319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_Toc4272 \h </w:instrText>
      </w:r>
      <w:r>
        <w:fldChar w:fldCharType="separate"/>
      </w:r>
      <w:r>
        <w:t>7</w:t>
      </w:r>
      <w:r>
        <w:fldChar w:fldCharType="end"/>
      </w:r>
    </w:p>
    <w:p>
      <w:pPr>
        <w:pStyle w:val="20"/>
        <w:tabs>
          <w:tab w:val="right" w:pos="2000"/>
          <w:tab w:val="right" w:leader="dot" w:pos="9641"/>
          <w:tab w:val="clear" w:pos="9639"/>
        </w:tabs>
      </w:pPr>
      <w:r>
        <w:rPr>
          <w:lang w:val="en-US"/>
        </w:rPr>
        <w:t>4</w:t>
      </w:r>
      <w:r>
        <w:rPr>
          <w:lang w:val="en-US"/>
        </w:rPr>
        <w:tab/>
      </w:r>
      <w:r>
        <w:rPr>
          <w:lang w:val="en-US"/>
        </w:rPr>
        <w:t>Background and concepts</w:t>
      </w:r>
      <w:r>
        <w:tab/>
      </w:r>
      <w:r>
        <w:fldChar w:fldCharType="begin"/>
      </w:r>
      <w:r>
        <w:instrText xml:space="preserve"> PAGEREF _Toc17916 \h </w:instrText>
      </w:r>
      <w:r>
        <w:fldChar w:fldCharType="separate"/>
      </w:r>
      <w:r>
        <w:t>8</w:t>
      </w:r>
      <w:r>
        <w:fldChar w:fldCharType="end"/>
      </w:r>
    </w:p>
    <w:p>
      <w:pPr>
        <w:pStyle w:val="19"/>
        <w:tabs>
          <w:tab w:val="right" w:leader="dot" w:pos="9641"/>
          <w:tab w:val="clear" w:pos="9639"/>
        </w:tabs>
      </w:pPr>
      <w:r>
        <w:t>4.</w:t>
      </w:r>
      <w:r>
        <w:rPr>
          <w:lang w:val="en-US"/>
        </w:rPr>
        <w:t>1</w:t>
      </w:r>
      <w:r>
        <w:rPr>
          <w:rFonts w:hint="eastAsia" w:eastAsia="宋体"/>
          <w:lang w:val="en-US" w:eastAsia="zh-CN"/>
        </w:rPr>
        <w:tab/>
      </w:r>
      <w:r>
        <w:t>Concept for autonomous network level evaluation</w:t>
      </w:r>
      <w:r>
        <w:tab/>
      </w:r>
      <w:r>
        <w:fldChar w:fldCharType="begin"/>
      </w:r>
      <w:r>
        <w:instrText xml:space="preserve"> PAGEREF _Toc25300 \h </w:instrText>
      </w:r>
      <w:r>
        <w:fldChar w:fldCharType="separate"/>
      </w:r>
      <w:r>
        <w:t>8</w:t>
      </w:r>
      <w:r>
        <w:fldChar w:fldCharType="end"/>
      </w:r>
    </w:p>
    <w:p>
      <w:pPr>
        <w:pStyle w:val="18"/>
        <w:tabs>
          <w:tab w:val="right" w:leader="dot" w:pos="9641"/>
          <w:tab w:val="clear" w:pos="9639"/>
        </w:tabs>
      </w:pPr>
      <w:r>
        <w:rPr>
          <w:rFonts w:hint="eastAsia"/>
          <w:i w:val="0"/>
          <w:iCs w:val="0"/>
          <w:color w:val="000000"/>
          <w:lang w:eastAsia="zh-CN"/>
          <w14:textFill>
            <w14:solidFill>
              <w14:srgbClr w14:val="000000">
                <w14:lumMod w14:val="75000"/>
                <w14:lumOff w14:val="25000"/>
              </w14:srgbClr>
            </w14:solidFill>
          </w14:textFill>
        </w:rPr>
        <w:t>4</w:t>
      </w:r>
      <w:r>
        <w:rPr>
          <w:i w:val="0"/>
          <w:iCs w:val="0"/>
          <w:color w:val="000000"/>
          <w:lang w:eastAsia="zh-CN"/>
          <w14:textFill>
            <w14:solidFill>
              <w14:srgbClr w14:val="000000">
                <w14:lumMod w14:val="75000"/>
                <w14:lumOff w14:val="25000"/>
              </w14:srgbClr>
            </w14:solidFill>
          </w14:textFill>
        </w:rPr>
        <w:t>.</w:t>
      </w:r>
      <w:r>
        <w:rPr>
          <w:i w:val="0"/>
          <w:iCs w:val="0"/>
          <w:color w:val="000000"/>
          <w:lang w:val="en-US" w:eastAsia="zh-CN"/>
          <w14:textFill>
            <w14:solidFill>
              <w14:srgbClr w14:val="000000">
                <w14:lumMod w14:val="75000"/>
                <w14:lumOff w14:val="25000"/>
              </w14:srgbClr>
            </w14:solidFill>
          </w14:textFill>
        </w:rPr>
        <w:t>1</w:t>
      </w:r>
      <w:r>
        <w:rPr>
          <w:i w:val="0"/>
          <w:iCs w:val="0"/>
          <w:color w:val="000000"/>
          <w:lang w:eastAsia="zh-CN"/>
          <w14:textFill>
            <w14:solidFill>
              <w14:srgbClr w14:val="000000">
                <w14:lumMod w14:val="75000"/>
                <w14:lumOff w14:val="25000"/>
              </w14:srgbClr>
            </w14:solidFill>
          </w14:textFill>
        </w:rPr>
        <w:t>.1</w:t>
      </w:r>
      <w:r>
        <w:rPr>
          <w:rFonts w:hint="eastAsia"/>
          <w:i w:val="0"/>
          <w:iCs w:val="0"/>
          <w:color w:val="000000"/>
          <w:lang w:val="en-US" w:eastAsia="zh-CN"/>
          <w14:textFill>
            <w14:solidFill>
              <w14:srgbClr w14:val="000000">
                <w14:lumMod w14:val="75000"/>
                <w14:lumOff w14:val="25000"/>
              </w14:srgbClr>
            </w14:solidFill>
          </w14:textFill>
        </w:rPr>
        <w:tab/>
      </w:r>
      <w:r>
        <w:rPr>
          <w:i w:val="0"/>
          <w:iCs w:val="0"/>
          <w:color w:val="000000"/>
          <w:lang w:eastAsia="zh-CN"/>
          <w14:textFill>
            <w14:solidFill>
              <w14:srgbClr w14:val="000000">
                <w14:lumMod w14:val="75000"/>
                <w14:lumOff w14:val="25000"/>
              </w14:srgbClr>
            </w14:solidFill>
          </w14:textFill>
        </w:rPr>
        <w:t>Introduction</w:t>
      </w:r>
      <w:r>
        <w:tab/>
      </w:r>
      <w:r>
        <w:fldChar w:fldCharType="begin"/>
      </w:r>
      <w:r>
        <w:instrText xml:space="preserve"> PAGEREF _Toc18629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2</w:t>
      </w:r>
      <w:r>
        <w:rPr>
          <w:rFonts w:hint="eastAsia" w:eastAsia="宋体"/>
          <w:i w:val="0"/>
          <w:iCs w:val="0"/>
          <w:color w:val="000000"/>
          <w:lang w:val="en-US" w:eastAsia="zh-CN"/>
          <w14:textFill>
            <w14:solidFill>
              <w14:srgbClr w14:val="000000">
                <w14:lumMod w14:val="75000"/>
                <w14:lumOff w14:val="25000"/>
              </w14:srgbClr>
            </w14:solidFill>
          </w14:textFill>
        </w:rPr>
        <w:tab/>
      </w:r>
      <w:r>
        <w:rPr>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tab/>
      </w:r>
      <w:r>
        <w:fldChar w:fldCharType="begin"/>
      </w:r>
      <w:r>
        <w:instrText xml:space="preserve"> PAGEREF _Toc18805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3</w:t>
      </w:r>
      <w:r>
        <w:rPr>
          <w:rFonts w:hint="eastAsia" w:eastAsia="宋体"/>
          <w:i w:val="0"/>
          <w:iCs w:val="0"/>
          <w:color w:val="000000"/>
          <w:lang w:val="en-US" w:eastAsia="zh-CN"/>
          <w14:textFill>
            <w14:solidFill>
              <w14:srgbClr w14:val="000000">
                <w14:lumMod w14:val="75000"/>
                <w14:lumOff w14:val="25000"/>
              </w14:srgbClr>
            </w14:solidFill>
          </w14:textFill>
        </w:rPr>
        <w:tab/>
      </w:r>
      <w:r>
        <w:rPr>
          <w:i w:val="0"/>
          <w:iCs w:val="0"/>
          <w:color w:val="000000"/>
          <w14:textFill>
            <w14:solidFill>
              <w14:srgbClr w14:val="000000">
                <w14:lumMod w14:val="75000"/>
                <w14:lumOff w14:val="25000"/>
              </w14:srgbClr>
            </w14:solidFill>
          </w14:textFill>
        </w:rPr>
        <w:t>Autonomous network level quantitative evaluation</w:t>
      </w:r>
      <w:r>
        <w:tab/>
      </w:r>
      <w:r>
        <w:fldChar w:fldCharType="begin"/>
      </w:r>
      <w:r>
        <w:instrText xml:space="preserve"> PAGEREF _Toc14344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4</w:t>
      </w:r>
      <w:r>
        <w:rPr>
          <w:rFonts w:hint="eastAsia" w:eastAsia="宋体"/>
          <w:i w:val="0"/>
          <w:iCs w:val="0"/>
          <w:color w:val="000000"/>
          <w:lang w:val="en-US" w:eastAsia="zh-CN"/>
          <w14:textFill>
            <w14:solidFill>
              <w14:srgbClr w14:val="000000">
                <w14:lumMod w14:val="75000"/>
                <w14:lumOff w14:val="25000"/>
              </w14:srgbClr>
            </w14:solidFill>
          </w14:textFill>
        </w:rPr>
        <w:tab/>
      </w:r>
      <w:r>
        <w:rPr>
          <w:rFonts w:hint="eastAsia"/>
          <w:i w:val="0"/>
          <w:color w:val="000000"/>
          <w14:textFill>
            <w14:solidFill>
              <w14:srgbClr w14:val="000000">
                <w14:lumMod w14:val="75000"/>
                <w14:lumOff w14:val="25000"/>
              </w14:srgbClr>
            </w14:solidFill>
          </w14:textFill>
        </w:rPr>
        <w:t>Key effectiveness indicator</w:t>
      </w:r>
      <w:r>
        <w:tab/>
      </w:r>
      <w:r>
        <w:fldChar w:fldCharType="begin"/>
      </w:r>
      <w:r>
        <w:instrText xml:space="preserve"> PAGEREF _Toc16855 \h </w:instrText>
      </w:r>
      <w:r>
        <w:fldChar w:fldCharType="separate"/>
      </w:r>
      <w:r>
        <w:t>9</w:t>
      </w:r>
      <w:r>
        <w:fldChar w:fldCharType="end"/>
      </w:r>
    </w:p>
    <w:p>
      <w:pPr>
        <w:pStyle w:val="20"/>
        <w:tabs>
          <w:tab w:val="right" w:pos="2000"/>
          <w:tab w:val="right" w:leader="dot" w:pos="9641"/>
          <w:tab w:val="clear" w:pos="9639"/>
        </w:tabs>
      </w:pPr>
      <w:r>
        <w:rPr>
          <w:rFonts w:hint="eastAsia"/>
          <w:lang w:val="en-US" w:eastAsia="zh-CN"/>
        </w:rPr>
        <w:t>5</w:t>
      </w:r>
      <w:r>
        <w:rPr>
          <w:rFonts w:hint="eastAsia" w:eastAsia="宋体"/>
          <w:lang w:val="en-US" w:eastAsia="zh-CN"/>
        </w:rPr>
        <w:tab/>
      </w:r>
      <w:r>
        <w:rPr>
          <w:rFonts w:hint="default"/>
          <w:lang w:val="en-US" w:eastAsia="zh-CN"/>
        </w:rPr>
        <w:t>R</w:t>
      </w:r>
      <w:r>
        <w:rPr>
          <w:rFonts w:hint="default"/>
          <w:lang w:val="en-US"/>
        </w:rPr>
        <w:t>elevant studies in TM Forum</w:t>
      </w:r>
      <w:r>
        <w:tab/>
      </w:r>
      <w:r>
        <w:fldChar w:fldCharType="begin"/>
      </w:r>
      <w:r>
        <w:instrText xml:space="preserve"> PAGEREF _Toc28037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6</w:t>
      </w:r>
      <w:r>
        <w:tab/>
      </w:r>
      <w:r>
        <w:rPr>
          <w:rFonts w:hint="eastAsia"/>
        </w:rPr>
        <w:t>Key Issues and potential solutions</w:t>
      </w:r>
      <w:r>
        <w:tab/>
      </w:r>
      <w:r>
        <w:fldChar w:fldCharType="begin"/>
      </w:r>
      <w:r>
        <w:instrText xml:space="preserve"> PAGEREF _Toc29207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6</w:t>
      </w:r>
      <w:r>
        <w:t>.</w:t>
      </w:r>
      <w:r>
        <w:rPr>
          <w:lang w:val="en-US"/>
        </w:rPr>
        <w:t>1</w:t>
      </w:r>
      <w:r>
        <w:rPr>
          <w:lang w:val="en-US"/>
        </w:rPr>
        <w:tab/>
      </w:r>
      <w:r>
        <w:t>Key Issue#</w:t>
      </w:r>
      <w:r>
        <w:rPr>
          <w:rFonts w:hint="eastAsia"/>
          <w:lang w:eastAsia="zh-CN"/>
        </w:rPr>
        <w:t xml:space="preserve"> </w:t>
      </w:r>
      <w:r>
        <w:rPr>
          <w:rFonts w:hint="eastAsia"/>
          <w:lang w:val="en-US" w:eastAsia="zh-CN"/>
        </w:rPr>
        <w:t>6.</w:t>
      </w:r>
      <w:r>
        <w:rPr>
          <w:lang w:val="en-US"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10</w:t>
      </w:r>
      <w:r>
        <w:fldChar w:fldCharType="end"/>
      </w:r>
    </w:p>
    <w:p>
      <w:pPr>
        <w:pStyle w:val="18"/>
        <w:tabs>
          <w:tab w:val="right" w:pos="2000"/>
          <w:tab w:val="right" w:leader="dot" w:pos="9641"/>
          <w:tab w:val="clear" w:pos="9639"/>
        </w:tabs>
      </w:pPr>
      <w:r>
        <w:rPr>
          <w:rFonts w:hint="eastAsia" w:eastAsia="宋体"/>
          <w:i w:val="0"/>
          <w:color w:val="404040" w:themeColor="text1" w:themeTint="BF"/>
          <w:lang w:val="en-US" w:eastAsia="zh-CN"/>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_Toc1571 \h </w:instrText>
      </w:r>
      <w:r>
        <w:fldChar w:fldCharType="separate"/>
      </w:r>
      <w:r>
        <w:t>10</w:t>
      </w:r>
      <w:r>
        <w:fldChar w:fldCharType="end"/>
      </w:r>
    </w:p>
    <w:p>
      <w:pPr>
        <w:pStyle w:val="18"/>
        <w:tabs>
          <w:tab w:val="right" w:pos="2000"/>
          <w:tab w:val="right" w:leader="dot" w:pos="9641"/>
          <w:tab w:val="clear" w:pos="9639"/>
        </w:tabs>
      </w:pPr>
      <w:r>
        <w:rPr>
          <w:rFonts w:hint="default" w:ascii="Times New Roman" w:hAnsi="Times New Roman" w:eastAsia="宋体" w:cs="Times New Roman"/>
          <w:i w:val="0"/>
          <w:color w:val="404040" w:themeColor="text1" w:themeTint="BF"/>
          <w:lang w:val="en-US" w:eastAsia="zh-CN"/>
          <w14:textFill>
            <w14:solidFill>
              <w14:schemeClr w14:val="tx1">
                <w14:lumMod w14:val="75000"/>
                <w14:lumOff w14:val="25000"/>
              </w14:schemeClr>
            </w14:solidFill>
          </w14:textFill>
        </w:rPr>
        <w:t>6.1.2</w:t>
      </w:r>
      <w:r>
        <w:rPr>
          <w:rFonts w:hint="eastAsia" w:ascii="Times New Roman" w:hAnsi="Times New Roman" w:eastAsia="宋体" w:cs="Times New Roman"/>
          <w:i w:val="0"/>
          <w:color w:val="404040" w:themeColor="text1" w:themeTint="BF"/>
          <w:lang w:val="en-US" w:eastAsia="zh-CN"/>
          <w14:textFill>
            <w14:solidFill>
              <w14:schemeClr w14:val="tx1">
                <w14:lumMod w14:val="75000"/>
                <w14:lumOff w14:val="25000"/>
              </w14:schemeClr>
            </w14:solidFill>
          </w14:textFill>
        </w:rPr>
        <w:tab/>
      </w:r>
      <w:r>
        <w:rPr>
          <w:rFonts w:hint="default" w:ascii="Times New Roman" w:hAnsi="Times New Roman" w:eastAsia="宋体" w:cs="Times New Roman"/>
          <w:i w:val="0"/>
          <w:color w:val="404040" w:themeColor="text1" w:themeTint="BF"/>
          <w:lang w:val="en-US" w:eastAsia="zh-CN"/>
          <w14:textFill>
            <w14:solidFill>
              <w14:schemeClr w14:val="tx1">
                <w14:lumMod w14:val="75000"/>
                <w14:lumOff w14:val="25000"/>
              </w14:schemeClr>
            </w14:solidFill>
          </w14:textFill>
        </w:rPr>
        <w:t>Potential solution</w:t>
      </w:r>
      <w:r>
        <w:tab/>
      </w:r>
      <w:r>
        <w:fldChar w:fldCharType="begin"/>
      </w:r>
      <w:r>
        <w:instrText xml:space="preserve"> PAGEREF _Toc1680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6.1.2.1</w:t>
      </w:r>
      <w:r>
        <w:rPr>
          <w:rFonts w:hint="eastAsia"/>
          <w:lang w:val="en-US" w:eastAsia="zh-CN"/>
        </w:rPr>
        <w:tab/>
      </w:r>
      <w:r>
        <w:rPr>
          <w:rFonts w:hint="eastAsia"/>
          <w:lang w:val="en-US" w:eastAsia="zh-CN"/>
        </w:rPr>
        <w:t>Process of evaluating the autonomous network level</w:t>
      </w:r>
      <w:r>
        <w:tab/>
      </w:r>
      <w:r>
        <w:fldChar w:fldCharType="begin"/>
      </w:r>
      <w:r>
        <w:instrText xml:space="preserve"> PAGEREF _Toc9577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6.1.2.2</w:t>
      </w:r>
      <w:r>
        <w:rPr>
          <w:rFonts w:hint="eastAsia"/>
          <w:lang w:val="en-US" w:eastAsia="zh-CN"/>
        </w:rPr>
        <w:tab/>
      </w:r>
      <w:r>
        <w:rPr>
          <w:rFonts w:hint="eastAsia"/>
          <w:lang w:val="en-US" w:eastAsia="zh-CN"/>
        </w:rPr>
        <w:t>Evaluation objects for autonomous network levels evaluation</w:t>
      </w:r>
      <w:r>
        <w:tab/>
      </w:r>
      <w:r>
        <w:fldChar w:fldCharType="begin"/>
      </w:r>
      <w:r>
        <w:instrText xml:space="preserve"> PAGEREF _Toc16048 \h </w:instrText>
      </w:r>
      <w:r>
        <w:fldChar w:fldCharType="separate"/>
      </w:r>
      <w:r>
        <w:t>11</w:t>
      </w:r>
      <w:r>
        <w:fldChar w:fldCharType="end"/>
      </w:r>
    </w:p>
    <w:p>
      <w:pPr>
        <w:pStyle w:val="19"/>
        <w:tabs>
          <w:tab w:val="right" w:pos="2000"/>
          <w:tab w:val="right" w:leader="dot" w:pos="9641"/>
          <w:tab w:val="clear" w:pos="9639"/>
        </w:tabs>
      </w:pPr>
      <w:r>
        <w:rPr>
          <w:rFonts w:hint="eastAsia" w:eastAsia="宋体"/>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r>
        <w:tab/>
      </w:r>
      <w:r>
        <w:fldChar w:fldCharType="begin"/>
      </w:r>
      <w:r>
        <w:instrText xml:space="preserve"> PAGEREF _Toc20186 \h </w:instrText>
      </w:r>
      <w:r>
        <w:fldChar w:fldCharType="separate"/>
      </w:r>
      <w:r>
        <w:t>11</w:t>
      </w:r>
      <w:r>
        <w:fldChar w:fldCharType="end"/>
      </w:r>
    </w:p>
    <w:p>
      <w:pPr>
        <w:pStyle w:val="18"/>
        <w:tabs>
          <w:tab w:val="right" w:pos="2000"/>
          <w:tab w:val="right" w:leader="dot" w:pos="9641"/>
          <w:tab w:val="clear" w:pos="9639"/>
        </w:tabs>
      </w:pPr>
      <w:r>
        <w:rPr>
          <w:rFonts w:hint="eastAsia" w:eastAsia="宋体"/>
          <w:i w:val="0"/>
          <w:iCs w:val="0"/>
          <w:color w:val="000000"/>
          <w:lang w:eastAsia="zh-CN"/>
          <w14:textFill>
            <w14:solidFill>
              <w14:srgbClr w14:val="000000">
                <w14:lumMod w14:val="75000"/>
                <w14:lumOff w14:val="25000"/>
              </w14:srgbClr>
            </w14:solidFill>
          </w14:textFill>
        </w:rPr>
        <w:t>6.</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ab/>
      </w:r>
      <w:r>
        <w:rPr>
          <w:i w:val="0"/>
          <w:iCs w:val="0"/>
          <w:color w:val="000000"/>
          <w14:textFill>
            <w14:solidFill>
              <w14:srgbClr w14:val="000000">
                <w14:lumMod w14:val="75000"/>
                <w14:lumOff w14:val="25000"/>
              </w14:srgbClr>
            </w14:solidFill>
          </w14:textFill>
        </w:rPr>
        <w:t>Description</w:t>
      </w:r>
      <w:r>
        <w:tab/>
      </w:r>
      <w:r>
        <w:fldChar w:fldCharType="begin"/>
      </w:r>
      <w:r>
        <w:instrText xml:space="preserve"> PAGEREF _Toc4625 \h </w:instrText>
      </w:r>
      <w:r>
        <w:fldChar w:fldCharType="separate"/>
      </w:r>
      <w:r>
        <w:t>11</w:t>
      </w:r>
      <w:r>
        <w:fldChar w:fldCharType="end"/>
      </w:r>
    </w:p>
    <w:p>
      <w:pPr>
        <w:pStyle w:val="18"/>
        <w:tabs>
          <w:tab w:val="right" w:pos="2000"/>
          <w:tab w:val="right" w:leader="dot" w:pos="9641"/>
          <w:tab w:val="clear" w:pos="9639"/>
        </w:tabs>
      </w:pPr>
      <w:r>
        <w:rPr>
          <w:rFonts w:hint="eastAsia" w:eastAsia="宋体"/>
          <w:i w:val="0"/>
          <w:iCs w:val="0"/>
          <w:color w:val="000000"/>
          <w:lang w:eastAsia="zh-CN"/>
          <w14:textFill>
            <w14:solidFill>
              <w14:srgbClr w14:val="000000">
                <w14:lumMod w14:val="75000"/>
                <w14:lumOff w14:val="25000"/>
              </w14:srgbClr>
            </w14:solidFill>
          </w14:textFill>
        </w:rPr>
        <w:t>6.</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ab/>
      </w:r>
      <w:r>
        <w:rPr>
          <w:rFonts w:hint="eastAsia"/>
          <w:i w:val="0"/>
          <w:iCs w:val="0"/>
          <w:color w:val="000000"/>
          <w14:textFill>
            <w14:solidFill>
              <w14:srgbClr w14:val="000000">
                <w14:lumMod w14:val="75000"/>
                <w14:lumOff w14:val="25000"/>
              </w14:srgbClr>
            </w14:solidFill>
          </w14:textFill>
        </w:rPr>
        <w:t>Potential</w:t>
      </w:r>
      <w:r>
        <w:rPr>
          <w:i w:val="0"/>
          <w:iCs w:val="0"/>
          <w:color w:val="000000"/>
          <w14:textFill>
            <w14:solidFill>
              <w14:srgbClr w14:val="000000">
                <w14:lumMod w14:val="75000"/>
                <w14:lumOff w14:val="25000"/>
              </w14:srgbClr>
            </w14:solidFill>
          </w14:textFill>
        </w:rPr>
        <w:t xml:space="preserve"> Solution</w:t>
      </w:r>
      <w:r>
        <w:tab/>
      </w:r>
      <w:r>
        <w:fldChar w:fldCharType="begin"/>
      </w:r>
      <w:r>
        <w:instrText xml:space="preserve"> PAGEREF _Toc5691 \h </w:instrText>
      </w:r>
      <w:r>
        <w:fldChar w:fldCharType="separate"/>
      </w:r>
      <w:r>
        <w:t>12</w:t>
      </w:r>
      <w:r>
        <w:fldChar w:fldCharType="end"/>
      </w:r>
    </w:p>
    <w:p>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r>
        <w:rPr>
          <w:lang w:val="en-US" w:eastAsia="zh-CN"/>
        </w:rPr>
        <w:t>fault management</w:t>
      </w:r>
      <w:r>
        <w:tab/>
      </w:r>
      <w:r>
        <w:fldChar w:fldCharType="begin"/>
      </w:r>
      <w:r>
        <w:instrText xml:space="preserve"> PAGEREF _Toc25982 \h </w:instrText>
      </w:r>
      <w:r>
        <w:fldChar w:fldCharType="separate"/>
      </w:r>
      <w:r>
        <w:t>12</w:t>
      </w:r>
      <w:r>
        <w:fldChar w:fldCharType="end"/>
      </w:r>
    </w:p>
    <w:p>
      <w:pPr>
        <w:pStyle w:val="18"/>
        <w:tabs>
          <w:tab w:val="right" w:pos="2000"/>
          <w:tab w:val="right" w:leader="dot" w:pos="9641"/>
          <w:tab w:val="clear" w:pos="9639"/>
        </w:tabs>
      </w:pPr>
      <w:r>
        <w:rPr>
          <w:rFonts w:hint="eastAsia" w:eastAsia="宋体"/>
          <w:i w:val="0"/>
          <w:iCs w:val="0"/>
          <w:color w:val="auto"/>
          <w:lang w:val="en-US" w:eastAsia="zh-CN"/>
        </w:rPr>
        <w:t>6</w:t>
      </w:r>
      <w:r>
        <w:rPr>
          <w:i w:val="0"/>
          <w:iCs w:val="0"/>
          <w:color w:val="auto"/>
        </w:rPr>
        <w:t>.</w:t>
      </w:r>
      <w:r>
        <w:rPr>
          <w:rFonts w:hint="eastAsia" w:eastAsia="宋体"/>
          <w:i w:val="0"/>
          <w:iCs w:val="0"/>
          <w:color w:val="auto"/>
          <w:lang w:val="en-US" w:eastAsia="zh-CN"/>
        </w:rPr>
        <w:t>3</w:t>
      </w:r>
      <w:r>
        <w:rPr>
          <w:i w:val="0"/>
          <w:iCs w:val="0"/>
          <w:color w:val="auto"/>
        </w:rPr>
        <w:t>.1</w:t>
      </w:r>
      <w:r>
        <w:rPr>
          <w:i w:val="0"/>
          <w:iCs w:val="0"/>
          <w:color w:val="auto"/>
        </w:rPr>
        <w:tab/>
      </w:r>
      <w:r>
        <w:rPr>
          <w:i w:val="0"/>
          <w:iCs w:val="0"/>
          <w:color w:val="auto"/>
        </w:rPr>
        <w:t>Description</w:t>
      </w:r>
      <w:r>
        <w:tab/>
      </w:r>
      <w:r>
        <w:fldChar w:fldCharType="begin"/>
      </w:r>
      <w:r>
        <w:instrText xml:space="preserve"> PAGEREF _Toc21727 \h </w:instrText>
      </w:r>
      <w:r>
        <w:fldChar w:fldCharType="separate"/>
      </w:r>
      <w:r>
        <w:t>12</w:t>
      </w:r>
      <w:r>
        <w:fldChar w:fldCharType="end"/>
      </w:r>
    </w:p>
    <w:p>
      <w:pPr>
        <w:pStyle w:val="18"/>
        <w:tabs>
          <w:tab w:val="right" w:pos="2000"/>
          <w:tab w:val="right" w:leader="dot" w:pos="9641"/>
          <w:tab w:val="clear" w:pos="9639"/>
        </w:tabs>
      </w:pPr>
      <w:r>
        <w:rPr>
          <w:rFonts w:hint="eastAsia" w:eastAsia="宋体"/>
          <w:i w:val="0"/>
          <w:iCs w:val="0"/>
          <w:color w:val="auto"/>
          <w:lang w:val="en-US" w:eastAsia="zh-CN"/>
        </w:rPr>
        <w:t>6</w:t>
      </w:r>
      <w:r>
        <w:rPr>
          <w:i w:val="0"/>
          <w:iCs w:val="0"/>
          <w:color w:val="auto"/>
        </w:rPr>
        <w:t>.</w:t>
      </w:r>
      <w:r>
        <w:rPr>
          <w:rFonts w:hint="eastAsia" w:eastAsia="宋体"/>
          <w:i w:val="0"/>
          <w:iCs w:val="0"/>
          <w:color w:val="auto"/>
          <w:lang w:val="en-US" w:eastAsia="zh-CN"/>
        </w:rPr>
        <w:t>3</w:t>
      </w:r>
      <w:r>
        <w:rPr>
          <w:i w:val="0"/>
          <w:iCs w:val="0"/>
          <w:color w:val="auto"/>
        </w:rPr>
        <w:t>.2</w:t>
      </w:r>
      <w:r>
        <w:rPr>
          <w:i w:val="0"/>
          <w:iCs w:val="0"/>
          <w:color w:val="auto"/>
        </w:rPr>
        <w:tab/>
      </w:r>
      <w:r>
        <w:rPr>
          <w:rFonts w:hint="eastAsia"/>
          <w:i w:val="0"/>
          <w:iCs w:val="0"/>
          <w:color w:val="auto"/>
        </w:rPr>
        <w:t>Potential</w:t>
      </w:r>
      <w:r>
        <w:rPr>
          <w:i w:val="0"/>
          <w:iCs w:val="0"/>
          <w:color w:val="auto"/>
        </w:rPr>
        <w:t xml:space="preserve"> Solution</w:t>
      </w:r>
      <w:r>
        <w:tab/>
      </w:r>
      <w:r>
        <w:fldChar w:fldCharType="begin"/>
      </w:r>
      <w:r>
        <w:instrText xml:space="preserve"> PAGEREF _Toc24041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7</w:t>
      </w:r>
      <w:r>
        <w:rPr>
          <w:lang w:val="en-US"/>
        </w:rPr>
        <w:tab/>
      </w:r>
      <w:r>
        <w:rPr>
          <w:lang w:val="en-US"/>
        </w:rPr>
        <w:t>Conclusion and recommendation</w:t>
      </w:r>
      <w:r>
        <w:tab/>
      </w:r>
      <w:r>
        <w:fldChar w:fldCharType="begin"/>
      </w:r>
      <w:r>
        <w:instrText xml:space="preserve"> PAGEREF _Toc12600 \h </w:instrText>
      </w:r>
      <w:r>
        <w:fldChar w:fldCharType="separate"/>
      </w:r>
      <w:r>
        <w:t>13</w:t>
      </w:r>
      <w:r>
        <w:fldChar w:fldCharType="end"/>
      </w:r>
    </w:p>
    <w:p>
      <w:pPr>
        <w:pStyle w:val="19"/>
        <w:tabs>
          <w:tab w:val="right" w:pos="2000"/>
          <w:tab w:val="right" w:leader="dot" w:pos="9641"/>
          <w:tab w:val="clear" w:pos="9639"/>
        </w:tabs>
      </w:pPr>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r>
        <w:tab/>
      </w:r>
      <w:r>
        <w:fldChar w:fldCharType="begin"/>
      </w:r>
      <w:r>
        <w:instrText xml:space="preserve"> PAGEREF _Toc20535 \h </w:instrText>
      </w:r>
      <w:r>
        <w:fldChar w:fldCharType="separate"/>
      </w:r>
      <w:r>
        <w:t>13</w:t>
      </w:r>
      <w:r>
        <w:fldChar w:fldCharType="end"/>
      </w:r>
    </w:p>
    <w:p>
      <w:pPr>
        <w:pStyle w:val="19"/>
        <w:tabs>
          <w:tab w:val="right" w:pos="2000"/>
          <w:tab w:val="right" w:leader="dot" w:pos="9641"/>
          <w:tab w:val="clear" w:pos="9639"/>
        </w:tabs>
      </w:pPr>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2</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of KEI for evaluating autonomy capability for radio network optimization</w:t>
      </w:r>
      <w:r>
        <w:tab/>
      </w:r>
      <w:r>
        <w:fldChar w:fldCharType="begin"/>
      </w:r>
      <w:r>
        <w:instrText xml:space="preserve"> PAGEREF _Toc15329 \h </w:instrText>
      </w:r>
      <w:r>
        <w:fldChar w:fldCharType="separate"/>
      </w:r>
      <w:r>
        <w:t>13</w:t>
      </w:r>
      <w:r>
        <w:fldChar w:fldCharType="end"/>
      </w:r>
    </w:p>
    <w:p>
      <w:pPr>
        <w:pStyle w:val="19"/>
        <w:tabs>
          <w:tab w:val="right" w:pos="2000"/>
          <w:tab w:val="right" w:leader="dot" w:pos="9641"/>
          <w:tab w:val="clear" w:pos="9639"/>
        </w:tabs>
      </w:pPr>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3</w:t>
      </w:r>
      <w:r>
        <w:rPr>
          <w:rFonts w:hint="eastAsia" w:eastAsia="Times New Roman" w:cs="Times New Roman"/>
          <w:i w:val="0"/>
          <w:iCs w:val="0"/>
          <w:lang w:val="en-US" w:eastAsia="zh-CN"/>
        </w:rPr>
        <w:tab/>
      </w:r>
      <w:r>
        <w:rPr>
          <w:rFonts w:hint="eastAsia" w:eastAsia="Times New Roman" w:cs="Times New Roman"/>
          <w:i w:val="0"/>
          <w:iCs w:val="0"/>
          <w:lang w:val="en-US" w:eastAsia="zh-CN"/>
        </w:rPr>
        <w:t xml:space="preserve">Analysis on the solution of </w:t>
      </w:r>
      <w:r>
        <w:rPr>
          <w:rFonts w:hint="eastAsia"/>
          <w:lang w:val="en-US" w:eastAsia="zh-CN"/>
        </w:rPr>
        <w:t xml:space="preserve">KEI </w:t>
      </w:r>
      <w:r>
        <w:rPr>
          <w:lang w:val="en-US" w:eastAsia="zh-CN"/>
        </w:rPr>
        <w:t>for evaluating autonomy capability for</w:t>
      </w:r>
      <w:r>
        <w:rPr>
          <w:rFonts w:hint="eastAsia"/>
          <w:lang w:val="en-US" w:eastAsia="zh-CN"/>
        </w:rPr>
        <w:t xml:space="preserve"> </w:t>
      </w:r>
      <w:r>
        <w:rPr>
          <w:lang w:val="en-US" w:eastAsia="zh-CN"/>
        </w:rPr>
        <w:t>fault management</w:t>
      </w:r>
      <w:r>
        <w:tab/>
      </w:r>
      <w:r>
        <w:fldChar w:fldCharType="begin"/>
      </w:r>
      <w:r>
        <w:instrText xml:space="preserve"> PAGEREF _Toc9379 \h </w:instrText>
      </w:r>
      <w:r>
        <w:fldChar w:fldCharType="separate"/>
      </w:r>
      <w:r>
        <w:t>14</w:t>
      </w:r>
      <w:r>
        <w:fldChar w:fldCharType="end"/>
      </w:r>
    </w:p>
    <w:p>
      <w:pPr>
        <w:pStyle w:val="53"/>
        <w:tabs>
          <w:tab w:val="right" w:leader="dot" w:pos="9641"/>
          <w:tab w:val="clear" w:pos="9639"/>
        </w:tabs>
      </w:pPr>
      <w:r>
        <w:t xml:space="preserve">Annex </w:t>
      </w:r>
      <w:r>
        <w:rPr>
          <w:rFonts w:hint="default"/>
          <w:lang w:val="en-US"/>
        </w:rPr>
        <w:t>A</w:t>
      </w:r>
      <w:r>
        <w:t xml:space="preserve"> (informative): Change history</w:t>
      </w:r>
      <w:r>
        <w:tab/>
      </w:r>
      <w:r>
        <w:fldChar w:fldCharType="begin"/>
      </w:r>
      <w:r>
        <w:instrText xml:space="preserve"> PAGEREF _Toc5647 \h </w:instrText>
      </w:r>
      <w:r>
        <w:fldChar w:fldCharType="separate"/>
      </w:r>
      <w:r>
        <w:t>15</w:t>
      </w:r>
      <w:r>
        <w:fldChar w:fldCharType="end"/>
      </w:r>
    </w:p>
    <w:p>
      <w:r>
        <w:fldChar w:fldCharType="end"/>
      </w:r>
    </w:p>
    <w:p>
      <w:pPr>
        <w:pStyle w:val="128"/>
      </w:pPr>
      <w:r>
        <w:br w:type="page"/>
      </w:r>
    </w:p>
    <w:p>
      <w:pPr>
        <w:pStyle w:val="3"/>
      </w:pPr>
      <w:bookmarkStart w:id="13" w:name="foreword"/>
      <w:bookmarkEnd w:id="13"/>
      <w:bookmarkStart w:id="14" w:name="_Toc32504"/>
      <w:bookmarkStart w:id="15" w:name="_Toc23069"/>
      <w:bookmarkStart w:id="16" w:name="_Toc10238"/>
      <w:bookmarkStart w:id="17" w:name="_Toc9772"/>
      <w:bookmarkStart w:id="18" w:name="_Toc21007"/>
      <w:bookmarkStart w:id="19" w:name="_Toc2969"/>
      <w:bookmarkStart w:id="20" w:name="_Toc2957"/>
      <w:r>
        <w:t>Foreword</w:t>
      </w:r>
      <w:bookmarkEnd w:id="14"/>
      <w:bookmarkEnd w:id="15"/>
      <w:bookmarkEnd w:id="16"/>
      <w:bookmarkEnd w:id="17"/>
      <w:bookmarkEnd w:id="18"/>
      <w:bookmarkEnd w:id="19"/>
      <w:bookmarkEnd w:id="20"/>
    </w:p>
    <w:p>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2" w:name="introduction"/>
      <w:bookmarkEnd w:id="22"/>
      <w:r>
        <w:br w:type="page"/>
      </w:r>
      <w:bookmarkStart w:id="23" w:name="scope"/>
      <w:bookmarkEnd w:id="23"/>
      <w:bookmarkStart w:id="24" w:name="_Toc23251"/>
      <w:bookmarkStart w:id="25" w:name="_Toc30049"/>
      <w:bookmarkStart w:id="26" w:name="_Toc24989"/>
      <w:bookmarkStart w:id="27" w:name="_Toc13137"/>
      <w:bookmarkStart w:id="28" w:name="_Toc31248"/>
      <w:bookmarkStart w:id="29" w:name="_Toc18092"/>
      <w:bookmarkStart w:id="30" w:name="_Toc24406"/>
      <w:r>
        <w:t>1</w:t>
      </w:r>
      <w:r>
        <w:tab/>
      </w:r>
      <w:r>
        <w:t>Scope</w:t>
      </w:r>
      <w:bookmarkEnd w:id="24"/>
      <w:bookmarkEnd w:id="25"/>
      <w:bookmarkEnd w:id="26"/>
      <w:bookmarkEnd w:id="27"/>
      <w:bookmarkEnd w:id="28"/>
      <w:bookmarkEnd w:id="29"/>
      <w:bookmarkEnd w:id="30"/>
    </w:p>
    <w:p>
      <w:bookmarkStart w:id="31" w:name="references"/>
      <w:bookmarkEnd w:id="31"/>
      <w:bookmarkStart w:id="32"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33" w:name="_Toc5860"/>
      <w:bookmarkStart w:id="34" w:name="_Toc26856"/>
      <w:bookmarkStart w:id="35" w:name="_Toc9232"/>
      <w:bookmarkStart w:id="36" w:name="_Toc30277"/>
      <w:bookmarkStart w:id="37" w:name="_Toc25329"/>
      <w:bookmarkStart w:id="38" w:name="_Toc27801"/>
      <w:r>
        <w:t>2</w:t>
      </w:r>
      <w:r>
        <w:tab/>
      </w:r>
      <w:r>
        <w:t>References</w:t>
      </w:r>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lang w:val="en-US"/>
        </w:rPr>
      </w:pPr>
      <w:r>
        <w:rPr>
          <w:lang w:val="en-US"/>
        </w:rPr>
        <w:t>[1]</w:t>
      </w:r>
      <w:r>
        <w:rPr>
          <w:lang w:val="en-US"/>
        </w:rPr>
        <w:tab/>
      </w:r>
      <w:r>
        <w:rPr>
          <w:lang w:val="en-US"/>
        </w:rPr>
        <w:t>3GPP</w:t>
      </w:r>
      <w:r>
        <w:rPr>
          <w:rFonts w:hint="default"/>
          <w:lang w:val="en-US"/>
        </w:rPr>
        <w:t xml:space="preserve"> </w:t>
      </w:r>
      <w:r>
        <w:rPr>
          <w:lang w:val="en-US"/>
        </w:rPr>
        <w:t>TR</w:t>
      </w:r>
      <w:r>
        <w:rPr>
          <w:rFonts w:hint="default"/>
          <w:lang w:val="en-US"/>
        </w:rPr>
        <w:t xml:space="preserve"> </w:t>
      </w:r>
      <w:r>
        <w:rPr>
          <w:lang w:val="en-US"/>
        </w:rPr>
        <w:t>21.905: "Vocabulary for 3GPP Specifications".</w:t>
      </w:r>
    </w:p>
    <w:p>
      <w:pPr>
        <w:pStyle w:val="106"/>
      </w:pPr>
      <w:r>
        <w:rPr>
          <w:lang w:val="en-US"/>
        </w:rPr>
        <w:t>[2]</w:t>
      </w:r>
      <w:r>
        <w:rPr>
          <w:rFonts w:hint="eastAsia" w:eastAsia="宋体"/>
          <w:lang w:val="en-US" w:eastAsia="zh-CN"/>
        </w:rPr>
        <w:tab/>
      </w:r>
      <w:r>
        <w:t>3GPP TS 28.100 "Management and orchestration; Levels of autonomous network"</w:t>
      </w:r>
    </w:p>
    <w:p>
      <w:pPr>
        <w:pStyle w:val="106"/>
        <w:rPr>
          <w:lang w:val="en-US" w:eastAsia="zh-CN"/>
        </w:rPr>
      </w:pPr>
      <w:r>
        <w:rPr>
          <w:rFonts w:hint="eastAsia"/>
          <w:lang w:val="en-US" w:eastAsia="zh-CN"/>
        </w:rPr>
        <w:t>[3]</w:t>
      </w:r>
      <w:r>
        <w:rPr>
          <w:rFonts w:hint="eastAsia"/>
          <w:lang w:val="en-US" w:eastAsia="zh-CN"/>
        </w:rPr>
        <w:tab/>
      </w:r>
      <w:r>
        <w:rPr>
          <w:rFonts w:hint="eastAsia"/>
          <w:lang w:val="en-US" w:eastAsia="zh-CN"/>
        </w:rPr>
        <w:t>TM Forum IG1252 Version 1.2.0</w:t>
      </w:r>
      <w:r>
        <w:t>: "</w:t>
      </w:r>
      <w:r>
        <w:rPr>
          <w:rFonts w:hint="eastAsia"/>
        </w:rPr>
        <w:t>Autonomous Network Levels Evaluation Methodology</w:t>
      </w:r>
      <w:r>
        <w:t>".</w:t>
      </w:r>
    </w:p>
    <w:p>
      <w:pPr>
        <w:pStyle w:val="106"/>
      </w:pPr>
      <w:r>
        <w:rPr>
          <w:rFonts w:hint="eastAsia"/>
          <w:lang w:val="en-US" w:eastAsia="zh-CN"/>
        </w:rPr>
        <w:t>[4]</w:t>
      </w:r>
      <w:r>
        <w:rPr>
          <w:rFonts w:hint="eastAsia"/>
          <w:lang w:val="en-US" w:eastAsia="zh-CN"/>
        </w:rPr>
        <w:tab/>
      </w:r>
      <w:r>
        <w:rPr>
          <w:rFonts w:hint="eastAsia"/>
          <w:lang w:val="en-US" w:eastAsia="zh-CN"/>
        </w:rPr>
        <w:t>TM Forum IG1256 Version 2.0.0</w:t>
      </w:r>
      <w:r>
        <w:t>: "</w:t>
      </w:r>
      <w:r>
        <w:rPr>
          <w:rFonts w:hint="eastAsia"/>
        </w:rPr>
        <w:t>Autonomous Network Effectiveness Indicators</w:t>
      </w:r>
      <w:r>
        <w:t>".</w:t>
      </w:r>
      <w:bookmarkStart w:id="192" w:name="_GoBack"/>
      <w:bookmarkEnd w:id="192"/>
    </w:p>
    <w:p>
      <w:pPr>
        <w:pStyle w:val="3"/>
      </w:pPr>
      <w:bookmarkStart w:id="39" w:name="definitions"/>
      <w:bookmarkEnd w:id="39"/>
      <w:bookmarkStart w:id="40" w:name="_Toc31911"/>
      <w:bookmarkStart w:id="41" w:name="_Toc17208"/>
      <w:bookmarkStart w:id="42" w:name="_Toc14794"/>
      <w:bookmarkStart w:id="43" w:name="_Toc19504"/>
      <w:bookmarkStart w:id="44" w:name="_Toc10330"/>
      <w:bookmarkStart w:id="45" w:name="_Toc9483"/>
      <w:bookmarkStart w:id="46" w:name="_Toc16492"/>
      <w:r>
        <w:t>3</w:t>
      </w:r>
      <w:r>
        <w:tab/>
      </w:r>
      <w:r>
        <w:t>Definitions of terms, symbols and abbreviations</w:t>
      </w:r>
      <w:bookmarkEnd w:id="40"/>
      <w:bookmarkEnd w:id="41"/>
      <w:bookmarkEnd w:id="42"/>
      <w:bookmarkEnd w:id="43"/>
      <w:bookmarkEnd w:id="44"/>
      <w:bookmarkEnd w:id="45"/>
      <w:bookmarkEnd w:id="46"/>
    </w:p>
    <w:p>
      <w:pPr>
        <w:pStyle w:val="4"/>
      </w:pPr>
      <w:bookmarkStart w:id="47" w:name="_Toc13942"/>
      <w:bookmarkStart w:id="48" w:name="_Toc31293"/>
      <w:bookmarkStart w:id="49" w:name="_Toc28474"/>
      <w:bookmarkStart w:id="50" w:name="_Toc16422"/>
      <w:bookmarkStart w:id="51" w:name="_Toc32759"/>
      <w:bookmarkStart w:id="52" w:name="_Toc7217"/>
      <w:bookmarkStart w:id="53" w:name="_Toc995"/>
      <w:r>
        <w:t>3.1</w:t>
      </w:r>
      <w:r>
        <w:tab/>
      </w:r>
      <w:r>
        <w:t>Terms</w:t>
      </w:r>
      <w:bookmarkEnd w:id="47"/>
      <w:bookmarkEnd w:id="48"/>
      <w:bookmarkEnd w:id="49"/>
      <w:bookmarkEnd w:id="50"/>
      <w:bookmarkEnd w:id="51"/>
      <w:bookmarkEnd w:id="52"/>
      <w:bookmarkEnd w:id="5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54" w:name="_Toc3810"/>
      <w:bookmarkStart w:id="55" w:name="_Toc5953"/>
      <w:bookmarkStart w:id="56" w:name="_Toc9975"/>
      <w:bookmarkStart w:id="57" w:name="_Toc1319"/>
      <w:bookmarkStart w:id="58" w:name="_Toc10088"/>
      <w:bookmarkStart w:id="59" w:name="_Toc13343"/>
      <w:bookmarkStart w:id="60" w:name="_Toc15345"/>
      <w:r>
        <w:t>3.2</w:t>
      </w:r>
      <w:r>
        <w:tab/>
      </w:r>
      <w:r>
        <w:t>Symbols</w:t>
      </w:r>
      <w:bookmarkEnd w:id="54"/>
      <w:bookmarkEnd w:id="55"/>
      <w:bookmarkEnd w:id="56"/>
      <w:bookmarkEnd w:id="57"/>
      <w:bookmarkEnd w:id="58"/>
      <w:bookmarkEnd w:id="59"/>
      <w:bookmarkEnd w:id="60"/>
    </w:p>
    <w:p>
      <w:pPr>
        <w:pStyle w:val="109"/>
        <w:rPr>
          <w:rFonts w:hint="default" w:eastAsia="宋体"/>
          <w:lang w:val="en-US" w:eastAsia="zh-CN"/>
        </w:rPr>
      </w:pPr>
      <w:r>
        <w:rPr>
          <w:rFonts w:hint="eastAsia" w:eastAsia="宋体"/>
          <w:lang w:val="en-US" w:eastAsia="zh-CN"/>
        </w:rPr>
        <w:t>Void</w:t>
      </w:r>
    </w:p>
    <w:p>
      <w:pPr>
        <w:pStyle w:val="109"/>
      </w:pPr>
    </w:p>
    <w:p>
      <w:pPr>
        <w:pStyle w:val="4"/>
      </w:pPr>
      <w:bookmarkStart w:id="61" w:name="_Toc3017"/>
      <w:bookmarkStart w:id="62" w:name="_Toc30092"/>
      <w:bookmarkStart w:id="63" w:name="_Toc406"/>
      <w:bookmarkStart w:id="64" w:name="_Toc16784"/>
      <w:bookmarkStart w:id="65" w:name="_Toc20302"/>
      <w:bookmarkStart w:id="66" w:name="_Toc15070"/>
      <w:bookmarkStart w:id="67" w:name="_Toc4272"/>
      <w:r>
        <w:t>3.3</w:t>
      </w:r>
      <w:r>
        <w:tab/>
      </w:r>
      <w:r>
        <w:t>Abbreviations</w:t>
      </w:r>
      <w:bookmarkEnd w:id="61"/>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rPr>
          <w:rFonts w:hint="eastAsia"/>
          <w:iCs/>
          <w:lang w:val="en-US" w:eastAsia="zh-CN"/>
        </w:rPr>
      </w:pPr>
      <w:r>
        <w:rPr>
          <w:rFonts w:hint="eastAsia"/>
          <w:iCs/>
          <w:lang w:val="en-US" w:eastAsia="zh-CN"/>
        </w:rPr>
        <w:t>FHOR</w:t>
      </w:r>
      <w:r>
        <w:rPr>
          <w:rFonts w:hint="eastAsia"/>
          <w:iCs/>
          <w:lang w:val="en-US" w:eastAsia="zh-CN"/>
        </w:rPr>
        <w:tab/>
      </w:r>
      <w:r>
        <w:rPr>
          <w:rFonts w:hint="eastAsia"/>
          <w:iCs/>
          <w:lang w:val="en-US" w:eastAsia="zh-CN"/>
        </w:rPr>
        <w:t>Fault Handling On-time Ratio</w:t>
      </w:r>
    </w:p>
    <w:p>
      <w:pPr>
        <w:pStyle w:val="109"/>
      </w:pPr>
      <w:r>
        <w:rPr>
          <w:rFonts w:hint="eastAsia"/>
          <w:iCs/>
          <w:lang w:val="en-US" w:eastAsia="zh-CN"/>
        </w:rPr>
        <w:t>MTTR</w:t>
      </w:r>
      <w:r>
        <w:rPr>
          <w:rFonts w:hint="eastAsia"/>
          <w:iCs/>
          <w:lang w:val="en-US" w:eastAsia="zh-CN"/>
        </w:rPr>
        <w:tab/>
      </w:r>
      <w:r>
        <w:rPr>
          <w:rFonts w:hint="eastAsia"/>
          <w:iCs/>
          <w:lang w:val="en-US" w:eastAsia="zh-CN"/>
        </w:rPr>
        <w:t>Mean Time to Recovery</w:t>
      </w:r>
    </w:p>
    <w:p>
      <w:pPr>
        <w:pStyle w:val="3"/>
        <w:rPr>
          <w:lang w:val="en-US"/>
        </w:rPr>
      </w:pPr>
      <w:bookmarkStart w:id="68" w:name="clause4"/>
      <w:bookmarkEnd w:id="68"/>
      <w:bookmarkStart w:id="69" w:name="_Toc19374"/>
      <w:bookmarkStart w:id="70" w:name="_Toc19766"/>
      <w:bookmarkStart w:id="71" w:name="_Toc30966"/>
      <w:bookmarkStart w:id="72" w:name="_Toc30572"/>
      <w:bookmarkStart w:id="73" w:name="_Toc17916"/>
      <w:bookmarkStart w:id="74" w:name="_Toc10512"/>
      <w:r>
        <w:rPr>
          <w:lang w:val="en-US"/>
        </w:rPr>
        <w:t>4</w:t>
      </w:r>
      <w:r>
        <w:rPr>
          <w:lang w:val="en-US"/>
        </w:rPr>
        <w:tab/>
      </w:r>
      <w:r>
        <w:rPr>
          <w:lang w:val="en-US"/>
        </w:rPr>
        <w:t>Background and concepts</w:t>
      </w:r>
      <w:bookmarkEnd w:id="69"/>
      <w:bookmarkEnd w:id="70"/>
      <w:bookmarkEnd w:id="71"/>
      <w:bookmarkEnd w:id="72"/>
      <w:bookmarkEnd w:id="73"/>
      <w:bookmarkEnd w:id="74"/>
    </w:p>
    <w:p>
      <w:pPr>
        <w:pStyle w:val="4"/>
      </w:pPr>
      <w:bookmarkStart w:id="75" w:name="_Toc14340"/>
      <w:bookmarkStart w:id="76" w:name="_Toc13157"/>
      <w:bookmarkStart w:id="77" w:name="_Toc5670"/>
      <w:bookmarkStart w:id="78" w:name="_Toc31995"/>
      <w:bookmarkStart w:id="79" w:name="_Toc26655"/>
      <w:bookmarkStart w:id="80" w:name="_Toc25300"/>
      <w:r>
        <w:t>4.</w:t>
      </w:r>
      <w:r>
        <w:rPr>
          <w:lang w:val="en-US"/>
        </w:rPr>
        <w:t>1</w:t>
      </w:r>
      <w:r>
        <w:t xml:space="preserve"> Concept for autonomous network level evaluation</w:t>
      </w:r>
      <w:bookmarkEnd w:id="75"/>
      <w:bookmarkEnd w:id="76"/>
      <w:bookmarkEnd w:id="77"/>
      <w:bookmarkEnd w:id="78"/>
      <w:bookmarkEnd w:id="79"/>
      <w:bookmarkEnd w:id="80"/>
    </w:p>
    <w:p>
      <w:pPr>
        <w:pStyle w:val="5"/>
        <w:rPr>
          <w:rStyle w:val="131"/>
          <w:i w:val="0"/>
          <w:iCs w:val="0"/>
          <w:color w:val="000000"/>
          <w:lang w:eastAsia="zh-CN"/>
          <w14:textFill>
            <w14:solidFill>
              <w14:srgbClr w14:val="000000">
                <w14:lumMod w14:val="75000"/>
                <w14:lumOff w14:val="25000"/>
              </w14:srgbClr>
            </w14:solidFill>
          </w14:textFill>
        </w:rPr>
      </w:pPr>
      <w:bookmarkStart w:id="81" w:name="_Toc8067"/>
      <w:bookmarkStart w:id="82" w:name="_Toc32008"/>
      <w:bookmarkStart w:id="83" w:name="_Toc18629"/>
      <w:bookmarkStart w:id="84" w:name="_Toc29586"/>
      <w:bookmarkStart w:id="85" w:name="_Toc21906"/>
      <w:bookmarkStart w:id="86" w:name="_Toc18657"/>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w:t>
      </w:r>
      <w:r>
        <w:rPr>
          <w:rStyle w:val="131"/>
          <w:rFonts w:hint="eastAsia"/>
          <w:i w:val="0"/>
          <w:iCs w:val="0"/>
          <w:color w:val="000000"/>
          <w:lang w:val="en-US" w:eastAsia="zh-CN"/>
          <w14:textFill>
            <w14:solidFill>
              <w14:srgbClr w14:val="000000">
                <w14:lumMod w14:val="75000"/>
                <w14:lumOff w14:val="25000"/>
              </w14:srgbClr>
            </w14:solidFill>
          </w14:textFill>
        </w:rPr>
        <w:tab/>
      </w:r>
      <w:r>
        <w:rPr>
          <w:rStyle w:val="131"/>
          <w:i w:val="0"/>
          <w:iCs w:val="0"/>
          <w:color w:val="000000"/>
          <w:lang w:eastAsia="zh-CN"/>
          <w14:textFill>
            <w14:solidFill>
              <w14:srgbClr w14:val="000000">
                <w14:lumMod w14:val="75000"/>
                <w14:lumOff w14:val="25000"/>
              </w14:srgbClr>
            </w14:solidFill>
          </w14:textFill>
        </w:rPr>
        <w:t>Introduction</w:t>
      </w:r>
      <w:bookmarkEnd w:id="81"/>
      <w:bookmarkEnd w:id="82"/>
      <w:bookmarkEnd w:id="83"/>
      <w:bookmarkEnd w:id="84"/>
      <w:bookmarkEnd w:id="85"/>
      <w:bookmarkEnd w:id="8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87" w:name="_Toc3892"/>
      <w:bookmarkStart w:id="88" w:name="_Toc17920"/>
      <w:bookmarkStart w:id="89" w:name="_Toc102"/>
      <w:bookmarkStart w:id="90" w:name="_Toc17361"/>
      <w:bookmarkStart w:id="91" w:name="_Toc18805"/>
      <w:bookmarkStart w:id="92" w:name="_Toc24570"/>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r>
        <w:rPr>
          <w:rStyle w:val="131"/>
          <w:rFonts w:hint="eastAsia" w:eastAsia="宋体"/>
          <w:i w:val="0"/>
          <w:iCs w:val="0"/>
          <w:color w:val="000000"/>
          <w:lang w:val="en-US" w:eastAsia="zh-CN"/>
          <w14:textFill>
            <w14:solidFill>
              <w14:srgbClr w14:val="000000">
                <w14:lumMod w14:val="75000"/>
                <w14:lumOff w14:val="25000"/>
              </w14:srgbClr>
            </w14:solidFill>
          </w14:textFill>
        </w:rPr>
        <w:tab/>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bookmarkEnd w:id="87"/>
      <w:bookmarkEnd w:id="88"/>
      <w:bookmarkEnd w:id="89"/>
      <w:bookmarkEnd w:id="90"/>
      <w:bookmarkEnd w:id="91"/>
      <w:bookmarkEnd w:id="92"/>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93" w:name="_Toc13283"/>
      <w:bookmarkStart w:id="94" w:name="_Toc16014"/>
      <w:bookmarkStart w:id="95" w:name="_Toc5338"/>
      <w:bookmarkStart w:id="96" w:name="_Toc23967"/>
      <w:bookmarkStart w:id="97" w:name="_Toc6359"/>
      <w:bookmarkStart w:id="98" w:name="_Toc14344"/>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r>
        <w:rPr>
          <w:rStyle w:val="131"/>
          <w:rFonts w:hint="eastAsia" w:eastAsia="宋体"/>
          <w:i w:val="0"/>
          <w:iCs w:val="0"/>
          <w:color w:val="000000"/>
          <w:lang w:val="en-US" w:eastAsia="zh-CN"/>
          <w14:textFill>
            <w14:solidFill>
              <w14:srgbClr w14:val="000000">
                <w14:lumMod w14:val="75000"/>
                <w14:lumOff w14:val="25000"/>
              </w14:srgbClr>
            </w14:solidFill>
          </w14:textFill>
        </w:rPr>
        <w:tab/>
      </w:r>
      <w:r>
        <w:rPr>
          <w:rStyle w:val="131"/>
          <w:i w:val="0"/>
          <w:iCs w:val="0"/>
          <w:color w:val="000000"/>
          <w14:textFill>
            <w14:solidFill>
              <w14:srgbClr w14:val="000000">
                <w14:lumMod w14:val="75000"/>
                <w14:lumOff w14:val="25000"/>
              </w14:srgbClr>
            </w14:solidFill>
          </w14:textFill>
        </w:rPr>
        <w:t>Autonomous network level quantitative evaluation</w:t>
      </w:r>
      <w:bookmarkEnd w:id="93"/>
      <w:bookmarkEnd w:id="94"/>
      <w:bookmarkEnd w:id="95"/>
      <w:bookmarkEnd w:id="96"/>
      <w:bookmarkEnd w:id="97"/>
      <w:bookmarkEnd w:id="98"/>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99" w:name="_Toc6360"/>
      <w:bookmarkStart w:id="100" w:name="_Toc27017"/>
      <w:bookmarkStart w:id="101" w:name="_Toc26735"/>
      <w:bookmarkStart w:id="102" w:name="_Toc12249"/>
      <w:bookmarkStart w:id="103" w:name="_Toc16855"/>
      <w:bookmarkStart w:id="104" w:name="_Toc559"/>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r>
        <w:rPr>
          <w:rStyle w:val="131"/>
          <w:rFonts w:hint="eastAsia" w:eastAsia="宋体"/>
          <w:i w:val="0"/>
          <w:iCs w:val="0"/>
          <w:color w:val="000000"/>
          <w:lang w:val="en-US" w:eastAsia="zh-CN"/>
          <w14:textFill>
            <w14:solidFill>
              <w14:srgbClr w14:val="000000">
                <w14:lumMod w14:val="75000"/>
                <w14:lumOff w14:val="25000"/>
              </w14:srgbClr>
            </w14:solidFill>
          </w14:textFill>
        </w:rPr>
        <w:tab/>
      </w:r>
      <w:r>
        <w:rPr>
          <w:rStyle w:val="131"/>
          <w:rFonts w:hint="eastAsia"/>
          <w:i w:val="0"/>
          <w:color w:val="000000"/>
          <w14:textFill>
            <w14:solidFill>
              <w14:srgbClr w14:val="000000">
                <w14:lumMod w14:val="75000"/>
                <w14:lumOff w14:val="25000"/>
              </w14:srgbClr>
            </w14:solidFill>
          </w14:textFill>
        </w:rPr>
        <w:t>Key effectiveness indicator</w:t>
      </w:r>
      <w:bookmarkEnd w:id="99"/>
      <w:bookmarkEnd w:id="100"/>
      <w:bookmarkEnd w:id="101"/>
      <w:bookmarkEnd w:id="102"/>
      <w:bookmarkEnd w:id="103"/>
      <w:bookmarkEnd w:id="104"/>
      <w:r>
        <w:rPr>
          <w:rStyle w:val="131"/>
          <w:i w:val="0"/>
          <w:color w:val="000000"/>
          <w14:textFill>
            <w14:solidFill>
              <w14:srgbClr w14:val="000000">
                <w14:lumMod w14:val="75000"/>
                <w14:lumOff w14:val="25000"/>
              </w14:srgbClr>
            </w14:solidFill>
          </w14:textFill>
        </w:rPr>
        <w:t xml:space="preserve"> </w:t>
      </w:r>
    </w:p>
    <w:p>
      <w:pPr>
        <w:jc w:val="both"/>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pPr>
      <w: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p>
    <w:p>
      <w:pPr>
        <w:jc w:val="center"/>
        <w:rPr>
          <w:rFonts w:hint="default"/>
          <w:lang w:val="en-US"/>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w:t>
      </w:r>
      <w:r>
        <w:rPr>
          <w:rFonts w:hint="eastAsia" w:eastAsia="微软雅黑"/>
          <w:lang w:val="en-US" w:eastAsia="zh-CN"/>
        </w:rPr>
        <w:t>4</w:t>
      </w:r>
      <w:r>
        <w:rPr>
          <w:rFonts w:eastAsia="微软雅黑"/>
          <w:lang w:eastAsia="zh-CN"/>
        </w:rPr>
        <w:t xml:space="preserve">-1 </w:t>
      </w:r>
      <w:r>
        <w:rPr>
          <w:rFonts w:hint="eastAsia" w:eastAsia="微软雅黑"/>
          <w:lang w:val="en-US" w:eastAsia="zh-CN"/>
        </w:rPr>
        <w:t>Introduce autonomy capabilities to 3GPP management system</w:t>
      </w:r>
    </w:p>
    <w:p>
      <w:pPr>
        <w:jc w:val="both"/>
        <w:rPr>
          <w:rFonts w:hint="eastAsia"/>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pPr>
        <w:jc w:val="both"/>
        <w:rPr>
          <w:rFonts w:hint="eastAsia"/>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effort and higher automation ratio in the management workflow is beneficial to reduce the network operating expenditure (OPEX) for the NOPs.</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Less human effort and intervention is beneficial to achieve more refined network management and control to improve network and service performance with limited human resources.To measure the technical effects from </w:t>
      </w:r>
      <w:r>
        <w:rPr>
          <w:rFonts w:hint="eastAsia"/>
        </w:rPr>
        <w:t>autonomous management and control perspective</w:t>
      </w:r>
      <w:r>
        <w:rPr>
          <w:rFonts w:hint="eastAsia"/>
          <w:lang w:val="en-US" w:eastAsia="zh-CN"/>
        </w:rPr>
        <w:t>, k</w:t>
      </w:r>
      <w:r>
        <w:rPr>
          <w:rFonts w:hint="eastAsia"/>
        </w:rPr>
        <w:t>ey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pPr>
        <w:pStyle w:val="3"/>
        <w:rPr>
          <w:lang w:val="en-US"/>
        </w:rPr>
      </w:pPr>
      <w:bookmarkStart w:id="105" w:name="_Toc12808"/>
      <w:bookmarkStart w:id="106" w:name="_Toc12656"/>
      <w:bookmarkStart w:id="107" w:name="_Toc28037"/>
      <w:r>
        <w:rPr>
          <w:rFonts w:hint="eastAsia"/>
          <w:lang w:val="en-US" w:eastAsia="zh-CN"/>
        </w:rPr>
        <w:t>5</w:t>
      </w:r>
      <w:r>
        <w:rPr>
          <w:rFonts w:hint="eastAsia" w:eastAsia="宋体"/>
          <w:lang w:val="en-US" w:eastAsia="zh-CN"/>
        </w:rPr>
        <w:tab/>
      </w:r>
      <w:r>
        <w:rPr>
          <w:rFonts w:hint="default"/>
          <w:lang w:val="en-US" w:eastAsia="zh-CN"/>
        </w:rPr>
        <w:t>R</w:t>
      </w:r>
      <w:r>
        <w:rPr>
          <w:rFonts w:hint="default"/>
          <w:lang w:val="en-US"/>
        </w:rPr>
        <w:t>elevant studies in TM Forum</w:t>
      </w:r>
      <w:bookmarkEnd w:id="105"/>
      <w:bookmarkEnd w:id="106"/>
      <w:bookmarkEnd w:id="107"/>
    </w:p>
    <w:p>
      <w:pPr>
        <w:jc w:val="both"/>
        <w:rPr>
          <w:iCs/>
          <w:lang w:val="en-US" w:eastAsia="zh-CN"/>
        </w:rPr>
      </w:pPr>
      <w:r>
        <w:rPr>
          <w:rFonts w:hint="eastAsia"/>
          <w:iCs/>
          <w:lang w:val="en-US" w:eastAsia="zh-CN"/>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108" w:name="scroll-bookmark-14"/>
      <w:bookmarkStart w:id="109" w:name="_Toc73892054"/>
      <w:r>
        <w:rPr>
          <w:rFonts w:hint="eastAsia"/>
          <w:iCs/>
          <w:lang w:val="en-US" w:eastAsia="zh-CN"/>
        </w:rPr>
        <w:t xml:space="preserve"> </w:t>
      </w:r>
      <w:bookmarkEnd w:id="108"/>
      <w:bookmarkEnd w:id="109"/>
      <w:r>
        <w:rPr>
          <w:rFonts w:hint="eastAsia"/>
          <w:lang w:val="en-US" w:eastAsia="zh-CN"/>
        </w:rPr>
        <w:t>evaluation object identification, level evaluation, and concluding analysis.</w:t>
      </w:r>
    </w:p>
    <w:p>
      <w:pPr>
        <w:jc w:val="both"/>
        <w:rPr>
          <w:lang w:val="en-US" w:eastAsia="zh-CN"/>
        </w:rPr>
      </w:pPr>
      <w:r>
        <w:rPr>
          <w:rFonts w:hint="eastAsia" w:eastAsia="Times New Roman"/>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[4]</w:t>
      </w:r>
      <w:r>
        <w:rPr>
          <w:rFonts w:hint="eastAsia" w:eastAsia="Times New Roman"/>
          <w:lang w:eastAsia="zh-CN"/>
        </w:rPr>
        <w:t>.</w:t>
      </w:r>
      <w:r>
        <w:rPr>
          <w:rFonts w:hint="eastAsia"/>
          <w:lang w:val="en-US" w:eastAsia="zh-CN"/>
        </w:rPr>
        <w:t xml:space="preserve"> In </w:t>
      </w:r>
      <w:r>
        <w:rPr>
          <w:rFonts w:hint="eastAsia" w:eastAsia="Times New Roman"/>
          <w:lang w:eastAsia="zh-CN"/>
        </w:rPr>
        <w:t>TM Forum</w:t>
      </w:r>
      <w:r>
        <w:rPr>
          <w:rFonts w:hint="eastAsia"/>
          <w:lang w:val="en-US" w:eastAsia="zh-CN"/>
        </w:rPr>
        <w:t xml:space="preserve"> IG1256 [4], KEI is defined as </w:t>
      </w:r>
      <w:r>
        <w:t>"</w:t>
      </w:r>
      <w:r>
        <w:rPr>
          <w:rFonts w:hint="eastAsia"/>
          <w:szCs w:val="22"/>
          <w:lang w:val="en-US" w:eastAsia="zh-CN"/>
        </w:rPr>
        <w:t>i</w:t>
      </w:r>
      <w:r>
        <w:rPr>
          <w:szCs w:val="22"/>
        </w:rPr>
        <w:t>ndicator used to evaluate the effect of introducing autonomy capability into telecom system in terms of business growth, customer experience, and operational efficiency</w:t>
      </w:r>
      <w:r>
        <w:t>"</w:t>
      </w:r>
      <w:r>
        <w:rPr>
          <w:rFonts w:hint="eastAsia"/>
          <w:lang w:val="en-US" w:eastAsia="zh-CN"/>
        </w:rPr>
        <w:t xml:space="preserve">. And in </w:t>
      </w:r>
      <w:r>
        <w:rPr>
          <w:rFonts w:hint="eastAsia" w:eastAsia="Times New Roman"/>
          <w:lang w:eastAsia="zh-CN"/>
        </w:rPr>
        <w:t>TM Forum</w:t>
      </w:r>
      <w:r>
        <w:rPr>
          <w:rFonts w:hint="eastAsia"/>
          <w:lang w:val="en-US" w:eastAsia="zh-CN"/>
        </w:rPr>
        <w:t xml:space="preserve"> IG1256 [4], </w:t>
      </w:r>
      <w:r>
        <w:t>KEI framework consists of three layers</w:t>
      </w:r>
      <w:r>
        <w:rPr>
          <w:rFonts w:hint="eastAsia"/>
          <w:lang w:val="en-US" w:eastAsia="zh-CN"/>
        </w:rPr>
        <w:t xml:space="preserve">, </w:t>
      </w:r>
      <w:r>
        <w:t>a Value Proposition Layer, a Key Performance Indicators Layer, and a Key Capability Metrics Layer.</w:t>
      </w:r>
      <w:r>
        <w:rPr>
          <w:rFonts w:hint="eastAsia"/>
          <w:lang w:val="en-US" w:eastAsia="zh-CN"/>
        </w:rPr>
        <w:t xml:space="preserve"> IG1256 V2.0.0 has classified and </w:t>
      </w:r>
      <w:r>
        <w:t>defin</w:t>
      </w:r>
      <w:r>
        <w:rPr>
          <w:rFonts w:hint="eastAsia"/>
          <w:lang w:val="en-US" w:eastAsia="zh-CN"/>
        </w:rPr>
        <w:t>ed 4 types of</w:t>
      </w:r>
      <w:r>
        <w:t xml:space="preserve"> the CSP Key Performance Indicators</w:t>
      </w:r>
      <w:r>
        <w:rPr>
          <w:rFonts w:hint="eastAsia"/>
          <w:lang w:val="en-US" w:eastAsia="zh-CN"/>
        </w:rPr>
        <w:t xml:space="preserve"> including </w:t>
      </w:r>
      <w:r>
        <w:t>service/network monetization</w:t>
      </w:r>
      <w:r>
        <w:rPr>
          <w:rFonts w:hint="eastAsia"/>
          <w:lang w:val="en-US" w:eastAsia="zh-CN"/>
        </w:rPr>
        <w:t xml:space="preserve"> related indicators, </w:t>
      </w:r>
      <w:r>
        <w:t>customer experience</w:t>
      </w:r>
      <w:r>
        <w:rPr>
          <w:rFonts w:hint="eastAsia"/>
          <w:lang w:val="en-US" w:eastAsia="zh-CN"/>
        </w:rPr>
        <w:t xml:space="preserve"> related indicators, </w:t>
      </w:r>
      <w:r>
        <w:t>infrastructure and energy efficiency improvement</w:t>
      </w:r>
      <w:r>
        <w:rPr>
          <w:rFonts w:hint="eastAsia"/>
          <w:lang w:val="en-US" w:eastAsia="zh-CN"/>
        </w:rPr>
        <w:t xml:space="preserve"> related indicators, o</w:t>
      </w:r>
      <w:r>
        <w:t xml:space="preserve">peration </w:t>
      </w:r>
      <w:r>
        <w:rPr>
          <w:rFonts w:hint="eastAsia"/>
          <w:lang w:val="en-US" w:eastAsia="zh-CN"/>
        </w:rPr>
        <w:t>e</w:t>
      </w:r>
      <w:r>
        <w:t>fficiency</w:t>
      </w:r>
      <w:r>
        <w:rPr>
          <w:rFonts w:hint="eastAsia"/>
          <w:lang w:val="en-US" w:eastAsia="zh-CN"/>
        </w:rPr>
        <w:t xml:space="preserve"> related indicators</w:t>
      </w:r>
      <w:r>
        <w:t>.</w:t>
      </w:r>
    </w:p>
    <w:p>
      <w:pPr>
        <w:jc w:val="both"/>
        <w:rPr>
          <w:rFonts w:hint="eastAsia"/>
          <w:lang w:val="en-US" w:eastAsia="zh-CN"/>
        </w:rPr>
      </w:pPr>
      <w:r>
        <w:rPr>
          <w:rFonts w:hint="eastAsia"/>
          <w:lang w:val="en-US" w:eastAsia="zh-CN"/>
        </w:rPr>
        <w:t>And t</w:t>
      </w:r>
      <w:r>
        <w:t>he autonomous network Key Capability Metrics</w:t>
      </w:r>
      <w:r>
        <w:rPr>
          <w:rFonts w:hint="eastAsia"/>
          <w:lang w:val="en-US" w:eastAsia="zh-CN"/>
        </w:rPr>
        <w:t xml:space="preserve"> (</w:t>
      </w:r>
      <w:r>
        <w:t>"</w:t>
      </w:r>
      <w:r>
        <w:rPr>
          <w:rFonts w:hint="eastAsia"/>
          <w:lang w:val="en-US" w:eastAsia="zh-CN"/>
        </w:rPr>
        <w:t>m</w:t>
      </w:r>
      <w:r>
        <w:rPr>
          <w:szCs w:val="22"/>
        </w:rPr>
        <w:t>etric used for autonomous network capability measurement and management</w:t>
      </w:r>
      <w:r>
        <w:t>"</w:t>
      </w:r>
      <w:r>
        <w:rPr>
          <w:rFonts w:hint="eastAsia"/>
          <w:lang w:val="en-US" w:eastAsia="zh-CN"/>
        </w:rPr>
        <w:t xml:space="preserve"> defined by IG1256 [4])</w:t>
      </w:r>
      <w:r>
        <w:t xml:space="preserve"> are recommended </w:t>
      </w:r>
      <w:r>
        <w:rPr>
          <w:rFonts w:hint="eastAsia"/>
          <w:lang w:val="en-US" w:eastAsia="zh-CN"/>
        </w:rPr>
        <w:t xml:space="preserve">to be </w:t>
      </w:r>
      <w:r>
        <w:t>formulated by domain-specific standard organizations</w:t>
      </w:r>
      <w:r>
        <w:rPr>
          <w:rFonts w:hint="eastAsia"/>
          <w:lang w:val="en-US" w:eastAsia="zh-CN"/>
        </w:rPr>
        <w:t xml:space="preserve">. Some of the </w:t>
      </w:r>
      <w:r>
        <w:t>CSP Key Performance Indicators</w:t>
      </w:r>
      <w:r>
        <w:rPr>
          <w:rFonts w:hint="eastAsia"/>
          <w:lang w:val="en-US" w:eastAsia="zh-CN"/>
        </w:rPr>
        <w:t xml:space="preserve"> (e.g. Mean Time to Recovery, </w:t>
      </w:r>
      <w:bookmarkStart w:id="110" w:name="_Toc149083240"/>
      <w:bookmarkStart w:id="111" w:name="scroll-bookmark-28"/>
      <w:r>
        <w:t>Fault Handling On-time Ratio</w:t>
      </w:r>
      <w:bookmarkEnd w:id="110"/>
      <w:bookmarkEnd w:id="111"/>
      <w:r>
        <w:rPr>
          <w:rFonts w:hint="eastAsia"/>
          <w:lang w:val="en-US" w:eastAsia="zh-CN"/>
        </w:rPr>
        <w:t xml:space="preserve">, </w:t>
      </w:r>
      <w:bookmarkStart w:id="112" w:name="_Toc149083243"/>
      <w:r>
        <w:t>Device Power-saving Ratio</w:t>
      </w:r>
      <w:bookmarkEnd w:id="112"/>
      <w:r>
        <w:rPr>
          <w:rFonts w:hint="eastAsia"/>
          <w:lang w:val="en-US" w:eastAsia="zh-CN"/>
        </w:rPr>
        <w:t xml:space="preserve">, </w:t>
      </w:r>
      <w:bookmarkStart w:id="113" w:name="scroll-bookmark-36"/>
      <w:bookmarkStart w:id="114" w:name="_Toc149083248"/>
      <w:r>
        <w:t>Operation Automation Rate</w:t>
      </w:r>
      <w:bookmarkEnd w:id="113"/>
      <w:bookmarkEnd w:id="114"/>
      <w:r>
        <w:rPr>
          <w:rFonts w:hint="eastAsia"/>
          <w:lang w:val="en-US" w:eastAsia="zh-CN"/>
        </w:rPr>
        <w:t xml:space="preserve">) defined in </w:t>
      </w:r>
      <w:r>
        <w:rPr>
          <w:rFonts w:hint="eastAsia" w:eastAsia="Times New Roman"/>
          <w:lang w:eastAsia="zh-CN"/>
        </w:rPr>
        <w:t>TM Forum IG1256</w:t>
      </w:r>
      <w:r>
        <w:rPr>
          <w:rFonts w:hint="eastAsia"/>
          <w:lang w:val="en-US" w:eastAsia="zh-CN"/>
        </w:rPr>
        <w:t xml:space="preserve"> [4] are related to 3GPP SA5 works on fault management, energy saving and energy efficiency, network optimization, etc. However, t</w:t>
      </w:r>
      <w:r>
        <w:t>he autonomous network Key Capability Metrics</w:t>
      </w:r>
      <w:r>
        <w:rPr>
          <w:rFonts w:hint="eastAsia"/>
          <w:lang w:val="en-US" w:eastAsia="zh-CN"/>
        </w:rPr>
        <w:t xml:space="preserve"> and which of the metrics can be mapped to the </w:t>
      </w:r>
      <w:r>
        <w:t>CSP Key Performance Indicators</w:t>
      </w:r>
      <w:r>
        <w:rPr>
          <w:rFonts w:hint="eastAsia"/>
          <w:lang w:val="en-US" w:eastAsia="zh-CN"/>
        </w:rPr>
        <w:t xml:space="preserve"> are </w:t>
      </w:r>
      <w:r>
        <w:t>recommended</w:t>
      </w:r>
      <w:r>
        <w:rPr>
          <w:rFonts w:hint="eastAsia"/>
          <w:lang w:val="en-US" w:eastAsia="zh-CN"/>
        </w:rPr>
        <w:t xml:space="preserve"> to be </w:t>
      </w:r>
      <w:r>
        <w:t>formulated by domain-specific standard organizations</w:t>
      </w:r>
      <w:r>
        <w:rPr>
          <w:rFonts w:hint="eastAsia"/>
          <w:lang w:val="en-US" w:eastAsia="zh-CN"/>
        </w:rPr>
        <w:t>.</w:t>
      </w:r>
    </w:p>
    <w:p>
      <w:pPr>
        <w:pStyle w:val="3"/>
      </w:pPr>
      <w:bookmarkStart w:id="115" w:name="_Toc26681"/>
      <w:bookmarkStart w:id="116" w:name="_Toc31115"/>
      <w:bookmarkStart w:id="117" w:name="_Toc3826"/>
      <w:bookmarkStart w:id="118" w:name="_Toc29207"/>
      <w:bookmarkStart w:id="119" w:name="_Toc18155"/>
      <w:bookmarkStart w:id="120" w:name="_Toc12717"/>
      <w:r>
        <w:rPr>
          <w:rFonts w:hint="eastAsia" w:eastAsia="宋体"/>
          <w:lang w:val="en-US" w:eastAsia="zh-CN"/>
        </w:rPr>
        <w:t>6</w:t>
      </w:r>
      <w:r>
        <w:tab/>
      </w:r>
      <w:r>
        <w:rPr>
          <w:rFonts w:hint="eastAsia"/>
        </w:rPr>
        <w:t>Key Issues and potential solutions</w:t>
      </w:r>
      <w:bookmarkEnd w:id="115"/>
      <w:bookmarkEnd w:id="116"/>
      <w:bookmarkEnd w:id="117"/>
      <w:bookmarkEnd w:id="118"/>
      <w:bookmarkEnd w:id="119"/>
      <w:bookmarkEnd w:id="120"/>
    </w:p>
    <w:p>
      <w:pPr>
        <w:pStyle w:val="4"/>
      </w:pPr>
      <w:bookmarkStart w:id="121" w:name="_Toc21872"/>
      <w:bookmarkStart w:id="122" w:name="_Toc25791"/>
      <w:bookmarkStart w:id="123" w:name="_Toc11242"/>
      <w:bookmarkStart w:id="124" w:name="_Toc3519"/>
      <w:bookmarkStart w:id="125" w:name="_Toc25616"/>
      <w:bookmarkStart w:id="126" w:name="_Toc26441"/>
      <w:r>
        <w:rPr>
          <w:rFonts w:hint="eastAsia" w:eastAsia="宋体"/>
          <w:lang w:val="en-US" w:eastAsia="zh-CN"/>
        </w:rPr>
        <w:t>6</w:t>
      </w:r>
      <w:r>
        <w:t>.</w:t>
      </w:r>
      <w:r>
        <w:rPr>
          <w:lang w:val="en-US"/>
        </w:rPr>
        <w:t>1</w:t>
      </w:r>
      <w:r>
        <w:rPr>
          <w:lang w:val="en-US"/>
        </w:rPr>
        <w:tab/>
      </w:r>
      <w:r>
        <w:t>Key Issue#</w:t>
      </w:r>
      <w:r>
        <w:rPr>
          <w:rFonts w:hint="eastAsia"/>
          <w:lang w:eastAsia="zh-CN"/>
        </w:rPr>
        <w:t xml:space="preserve"> </w:t>
      </w:r>
      <w:r>
        <w:rPr>
          <w:rFonts w:hint="eastAsia"/>
          <w:lang w:val="en-US" w:eastAsia="zh-CN"/>
        </w:rPr>
        <w:t>6.</w:t>
      </w:r>
      <w:r>
        <w:rPr>
          <w:lang w:val="en-US" w:eastAsia="zh-CN"/>
        </w:rPr>
        <w:t>1</w:t>
      </w:r>
      <w:r>
        <w:t xml:space="preserve">: </w:t>
      </w:r>
      <w:r>
        <w:rPr>
          <w:rFonts w:hint="eastAsia"/>
        </w:rPr>
        <w:t>Generic methodology for autonomous network levels evaluation</w:t>
      </w:r>
      <w:bookmarkEnd w:id="121"/>
      <w:bookmarkEnd w:id="122"/>
      <w:bookmarkEnd w:id="123"/>
      <w:bookmarkEnd w:id="124"/>
      <w:bookmarkEnd w:id="125"/>
      <w:bookmarkEnd w:id="126"/>
    </w:p>
    <w:p>
      <w:pPr>
        <w:pStyle w:val="5"/>
        <w:rPr>
          <w:rStyle w:val="131"/>
          <w:i w:val="0"/>
          <w:color w:val="404040" w:themeColor="text1" w:themeTint="BF"/>
          <w14:textFill>
            <w14:solidFill>
              <w14:schemeClr w14:val="tx1">
                <w14:lumMod w14:val="75000"/>
                <w14:lumOff w14:val="25000"/>
              </w14:schemeClr>
            </w14:solidFill>
          </w14:textFill>
        </w:rPr>
      </w:pPr>
      <w:bookmarkStart w:id="127" w:name="_Toc27875"/>
      <w:bookmarkStart w:id="128" w:name="_Toc22931"/>
      <w:bookmarkStart w:id="129" w:name="_Toc18769"/>
      <w:bookmarkStart w:id="130" w:name="_Toc19630"/>
      <w:bookmarkStart w:id="131" w:name="_Toc21016"/>
      <w:bookmarkStart w:id="132" w:name="_Toc1571"/>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127"/>
      <w:bookmarkEnd w:id="128"/>
      <w:bookmarkEnd w:id="129"/>
      <w:bookmarkEnd w:id="130"/>
      <w:bookmarkEnd w:id="131"/>
      <w:bookmarkEnd w:id="132"/>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pStyle w:val="5"/>
        <w:rPr>
          <w:rStyle w:val="131"/>
          <w:rFonts w:hint="default" w:ascii="Arial" w:hAnsi="Arial" w:eastAsia="宋体" w:cs="Arial"/>
          <w:i w:val="0"/>
          <w:color w:val="404040" w:themeColor="text1" w:themeTint="BF"/>
          <w:sz w:val="28"/>
          <w:lang w:val="en-US" w:eastAsia="zh-CN"/>
          <w14:textFill>
            <w14:solidFill>
              <w14:schemeClr w14:val="tx1">
                <w14:lumMod w14:val="75000"/>
                <w14:lumOff w14:val="25000"/>
              </w14:schemeClr>
            </w14:solidFill>
          </w14:textFill>
        </w:rPr>
      </w:pPr>
      <w:bookmarkStart w:id="133" w:name="_Toc1680"/>
      <w:r>
        <w:rPr>
          <w:rStyle w:val="131"/>
          <w:rFonts w:hint="default" w:ascii="Arial" w:hAnsi="Arial" w:eastAsia="宋体" w:cs="Arial"/>
          <w:i w:val="0"/>
          <w:color w:val="404040" w:themeColor="text1" w:themeTint="BF"/>
          <w:sz w:val="28"/>
          <w:lang w:val="en-US" w:eastAsia="zh-CN"/>
          <w14:textFill>
            <w14:solidFill>
              <w14:schemeClr w14:val="tx1">
                <w14:lumMod w14:val="75000"/>
                <w14:lumOff w14:val="25000"/>
              </w14:schemeClr>
            </w14:solidFill>
          </w14:textFill>
        </w:rPr>
        <w:t>6.1.2</w:t>
      </w:r>
      <w:r>
        <w:rPr>
          <w:rStyle w:val="131"/>
          <w:rFonts w:hint="default" w:ascii="Arial" w:hAnsi="Arial" w:eastAsia="宋体" w:cs="Arial"/>
          <w:i w:val="0"/>
          <w:color w:val="404040" w:themeColor="text1" w:themeTint="BF"/>
          <w:sz w:val="28"/>
          <w:lang w:val="en-US" w:eastAsia="zh-CN"/>
          <w14:textFill>
            <w14:solidFill>
              <w14:schemeClr w14:val="tx1">
                <w14:lumMod w14:val="75000"/>
                <w14:lumOff w14:val="25000"/>
              </w14:schemeClr>
            </w14:solidFill>
          </w14:textFill>
        </w:rPr>
        <w:tab/>
      </w:r>
      <w:r>
        <w:rPr>
          <w:rStyle w:val="131"/>
          <w:rFonts w:hint="default" w:ascii="Arial" w:hAnsi="Arial" w:eastAsia="宋体" w:cs="Arial"/>
          <w:i w:val="0"/>
          <w:color w:val="404040" w:themeColor="text1" w:themeTint="BF"/>
          <w:sz w:val="28"/>
          <w:lang w:val="en-US" w:eastAsia="zh-CN"/>
          <w14:textFill>
            <w14:solidFill>
              <w14:schemeClr w14:val="tx1">
                <w14:lumMod w14:val="75000"/>
                <w14:lumOff w14:val="25000"/>
              </w14:schemeClr>
            </w14:solidFill>
          </w14:textFill>
        </w:rPr>
        <w:t>Potential solution</w:t>
      </w:r>
      <w:bookmarkEnd w:id="133"/>
    </w:p>
    <w:p>
      <w:pPr>
        <w:pStyle w:val="6"/>
        <w:rPr>
          <w:rFonts w:hint="eastAsia"/>
          <w:lang w:val="en-US" w:eastAsia="zh-CN"/>
        </w:rPr>
      </w:pPr>
      <w:bookmarkStart w:id="134" w:name="_Toc9577"/>
      <w:bookmarkStart w:id="135" w:name="_Toc17048"/>
      <w:bookmarkStart w:id="136" w:name="_Toc24964"/>
      <w:bookmarkStart w:id="137" w:name="_Toc30413"/>
      <w:bookmarkStart w:id="138" w:name="_Toc22275"/>
      <w:r>
        <w:rPr>
          <w:rFonts w:hint="eastAsia"/>
          <w:lang w:val="en-US" w:eastAsia="zh-CN"/>
        </w:rPr>
        <w:t>6</w:t>
      </w:r>
      <w:r>
        <w:rPr>
          <w:rFonts w:hint="eastAsia"/>
          <w:lang w:val="en-US" w:eastAsia="zh-CN"/>
        </w:rPr>
        <w:t>.1.2.1</w:t>
      </w:r>
      <w:r>
        <w:rPr>
          <w:rFonts w:hint="eastAsia"/>
          <w:lang w:val="en-US" w:eastAsia="zh-CN"/>
        </w:rPr>
        <w:tab/>
      </w:r>
      <w:r>
        <w:rPr>
          <w:rFonts w:hint="eastAsia"/>
          <w:lang w:val="en-US" w:eastAsia="zh-CN"/>
        </w:rPr>
        <w:t>Process of evaluating the autonomous network level</w:t>
      </w:r>
      <w:bookmarkEnd w:id="134"/>
      <w:bookmarkEnd w:id="135"/>
      <w:bookmarkEnd w:id="136"/>
      <w:bookmarkEnd w:id="137"/>
      <w:bookmarkEnd w:id="138"/>
    </w:p>
    <w:p>
      <w:r>
        <w:t xml:space="preserve">The general process of evaluating the </w:t>
      </w:r>
      <w:r>
        <w:rPr>
          <w:lang w:eastAsia="zh-CN"/>
        </w:rPr>
        <w:t>autonomous network level is</w:t>
      </w:r>
      <w:r>
        <w:t xml:space="preserve"> illustrated in F</w:t>
      </w:r>
      <w:r>
        <w:rPr>
          <w:rFonts w:hint="eastAsia"/>
          <w:lang w:eastAsia="zh-CN"/>
        </w:rPr>
        <w:t>ig</w:t>
      </w:r>
      <w:r>
        <w:t xml:space="preserve">. </w:t>
      </w:r>
      <w:r>
        <w:rPr>
          <w:rFonts w:hint="eastAsia" w:eastAsia="宋体"/>
          <w:lang w:val="en-US" w:eastAsia="zh-CN"/>
        </w:rPr>
        <w:t>6</w:t>
      </w:r>
      <w:r>
        <w:t>.</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w:t>
      </w:r>
      <w:r>
        <w:rPr>
          <w:rFonts w:hint="eastAsia" w:eastAsia="宋体"/>
          <w:lang w:val="en-US" w:eastAsia="zh-CN"/>
        </w:rPr>
        <w:t>6</w:t>
      </w:r>
      <w:r>
        <w:t>.</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hint="eastAsia" w:eastAsia="宋体"/>
          <w:lang w:val="en-US" w:eastAsia="zh-CN"/>
        </w:rPr>
        <w:t>6.</w:t>
      </w:r>
      <w:r>
        <w:rPr>
          <w:lang w:val="en-US"/>
        </w:rPr>
        <w:t>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139" w:name="OLE_LINK1"/>
      <w:r>
        <w:rPr>
          <w:b/>
          <w:lang w:eastAsia="zh-CN"/>
        </w:rPr>
        <w:t>Determine the evaluation result for the evaluation object</w:t>
      </w:r>
      <w:bookmarkEnd w:id="139"/>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6"/>
        <w:rPr>
          <w:rFonts w:hint="eastAsia"/>
          <w:lang w:val="en-US" w:eastAsia="zh-CN"/>
        </w:rPr>
      </w:pPr>
      <w:bookmarkStart w:id="140" w:name="_Toc5088"/>
      <w:bookmarkStart w:id="141" w:name="_Toc25463"/>
      <w:bookmarkStart w:id="142" w:name="_Toc15384"/>
      <w:bookmarkStart w:id="143" w:name="_Toc16048"/>
      <w:bookmarkStart w:id="144" w:name="_Toc19301"/>
      <w:r>
        <w:rPr>
          <w:rFonts w:hint="eastAsia"/>
          <w:lang w:val="en-US" w:eastAsia="zh-CN"/>
        </w:rPr>
        <w:t>6.1.2.2</w:t>
      </w:r>
      <w:r>
        <w:rPr>
          <w:rFonts w:hint="eastAsia"/>
          <w:lang w:val="en-US" w:eastAsia="zh-CN"/>
        </w:rPr>
        <w:tab/>
      </w:r>
      <w:r>
        <w:rPr>
          <w:rFonts w:hint="eastAsia"/>
          <w:lang w:val="en-US" w:eastAsia="zh-CN"/>
        </w:rPr>
        <w:t>Evaluation objects for autonomous network levels evaluation</w:t>
      </w:r>
      <w:bookmarkEnd w:id="140"/>
      <w:bookmarkEnd w:id="141"/>
      <w:bookmarkEnd w:id="142"/>
      <w:bookmarkEnd w:id="143"/>
      <w:bookmarkEnd w:id="144"/>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pPr>
        <w:pStyle w:val="4"/>
        <w:rPr>
          <w:lang w:val="en-US" w:eastAsia="zh-CN"/>
        </w:rPr>
      </w:pPr>
      <w:bookmarkStart w:id="145" w:name="_Toc11099"/>
      <w:bookmarkStart w:id="146" w:name="_Toc6944"/>
      <w:bookmarkStart w:id="147" w:name="_Toc12579"/>
      <w:bookmarkStart w:id="148" w:name="_Toc20186"/>
      <w:bookmarkStart w:id="149" w:name="_Toc1413"/>
      <w:r>
        <w:rPr>
          <w:rFonts w:hint="eastAsia" w:eastAsia="宋体"/>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145"/>
      <w:bookmarkEnd w:id="146"/>
      <w:bookmarkEnd w:id="147"/>
      <w:bookmarkEnd w:id="148"/>
      <w:bookmarkEnd w:id="149"/>
    </w:p>
    <w:p>
      <w:pPr>
        <w:pStyle w:val="5"/>
        <w:rPr>
          <w:rStyle w:val="133"/>
          <w:i w:val="0"/>
          <w:iCs w:val="0"/>
          <w:color w:val="000000"/>
          <w14:textFill>
            <w14:solidFill>
              <w14:srgbClr w14:val="000000">
                <w14:lumMod w14:val="75000"/>
                <w14:lumOff w14:val="25000"/>
              </w14:srgbClr>
            </w14:solidFill>
          </w14:textFill>
        </w:rPr>
      </w:pPr>
      <w:bookmarkStart w:id="150" w:name="_Toc23079"/>
      <w:bookmarkStart w:id="151" w:name="_Toc5117"/>
      <w:bookmarkStart w:id="152" w:name="_Toc10352"/>
      <w:bookmarkStart w:id="153" w:name="_Toc30730"/>
      <w:bookmarkStart w:id="154" w:name="_Toc4625"/>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150"/>
      <w:bookmarkEnd w:id="151"/>
      <w:bookmarkEnd w:id="152"/>
      <w:bookmarkEnd w:id="153"/>
      <w:bookmarkEnd w:id="154"/>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bookmarkStart w:id="155" w:name="_Toc4029"/>
      <w:bookmarkStart w:id="156" w:name="_Toc16247"/>
      <w:bookmarkStart w:id="157" w:name="_Toc5691"/>
      <w:bookmarkStart w:id="158" w:name="_Toc3592"/>
      <w:bookmarkStart w:id="159" w:name="_Toc25921"/>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155"/>
      <w:bookmarkEnd w:id="156"/>
      <w:bookmarkEnd w:id="157"/>
      <w:bookmarkEnd w:id="158"/>
      <w:bookmarkEnd w:id="159"/>
    </w:p>
    <w:p>
      <w:pPr>
        <w:rPr>
          <w:iCs/>
          <w:lang w:eastAsia="zh-CN"/>
        </w:rPr>
      </w:pPr>
      <w:r>
        <w:rPr>
          <w:iCs/>
          <w:lang w:eastAsia="zh-CN"/>
        </w:rPr>
        <w:t xml:space="preserve">Based on the description in clause </w:t>
      </w:r>
      <w:r>
        <w:rPr>
          <w:rFonts w:hint="eastAsia"/>
          <w:iCs/>
          <w:lang w:eastAsia="zh-CN"/>
        </w:rPr>
        <w:t>6.</w:t>
      </w:r>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iC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rPr>
          <w:lang w:val="en-US" w:eastAsia="zh-CN"/>
        </w:rPr>
      </w:pPr>
      <w:bookmarkStart w:id="160" w:name="_Toc28334"/>
      <w:bookmarkStart w:id="161" w:name="_Toc1020"/>
      <w:bookmarkStart w:id="162" w:name="_Toc25982"/>
      <w:r>
        <w:rPr>
          <w:rFonts w:hint="eastAsia" w:eastAsia="宋体"/>
          <w:lang w:val="en-US" w:eastAsia="zh-CN"/>
        </w:rPr>
        <w:t>6</w:t>
      </w:r>
      <w:r>
        <w:t>.</w:t>
      </w:r>
      <w:r>
        <w:rPr>
          <w:rFonts w:hint="eastAsia" w:eastAsia="宋体"/>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bookmarkStart w:id="163" w:name="OLE_LINK3"/>
      <w:r>
        <w:rPr>
          <w:lang w:val="en-US" w:eastAsia="zh-CN"/>
        </w:rPr>
        <w:t>fault management</w:t>
      </w:r>
      <w:bookmarkEnd w:id="160"/>
      <w:bookmarkEnd w:id="161"/>
      <w:bookmarkEnd w:id="162"/>
      <w:bookmarkEnd w:id="163"/>
    </w:p>
    <w:p>
      <w:pPr>
        <w:pStyle w:val="5"/>
        <w:rPr>
          <w:rStyle w:val="133"/>
          <w:i w:val="0"/>
          <w:iCs w:val="0"/>
          <w:color w:val="auto"/>
        </w:rPr>
      </w:pPr>
      <w:bookmarkStart w:id="164" w:name="_Toc21727"/>
      <w:bookmarkStart w:id="165" w:name="_Toc12842"/>
      <w:bookmarkStart w:id="166" w:name="_Toc5993"/>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.1</w:t>
      </w:r>
      <w:r>
        <w:rPr>
          <w:rStyle w:val="133"/>
          <w:i w:val="0"/>
          <w:iCs w:val="0"/>
          <w:color w:val="auto"/>
        </w:rPr>
        <w:tab/>
      </w:r>
      <w:r>
        <w:rPr>
          <w:rStyle w:val="133"/>
          <w:i w:val="0"/>
          <w:iCs w:val="0"/>
          <w:color w:val="auto"/>
        </w:rPr>
        <w:t>Description</w:t>
      </w:r>
      <w:bookmarkEnd w:id="164"/>
      <w:bookmarkEnd w:id="165"/>
      <w:bookmarkEnd w:id="166"/>
    </w:p>
    <w:p>
      <w:pPr>
        <w:jc w:val="both"/>
        <w:rPr>
          <w:iCs/>
        </w:rPr>
      </w:pPr>
      <w:r>
        <w:rPr>
          <w:iCs/>
          <w:lang w:eastAsia="zh-CN"/>
        </w:rPr>
        <w:t>Regarding the fault management related scenarios</w:t>
      </w:r>
      <w:r>
        <w:rPr>
          <w:rFonts w:hint="eastAsia"/>
          <w:iCs/>
          <w:lang w:val="en-US" w:eastAsia="zh-CN"/>
        </w:rPr>
        <w:t xml:space="preserve"> (e.g. radio fault management)</w:t>
      </w:r>
      <w:r>
        <w:rPr>
          <w:iCs/>
          <w:lang w:eastAsia="zh-CN"/>
        </w:rPr>
        <w:t>,</w:t>
      </w:r>
      <w:r>
        <w:rPr>
          <w:iCs/>
        </w:rPr>
        <w:t xml:space="preserve"> </w:t>
      </w:r>
      <w:r>
        <w:rPr>
          <w:rFonts w:hint="eastAsia"/>
          <w:iCs/>
          <w:lang w:val="en-US" w:eastAsia="zh-CN"/>
        </w:rPr>
        <w:t>r</w:t>
      </w:r>
      <w:r>
        <w:rPr>
          <w:rFonts w:hint="eastAsia"/>
          <w:iCs/>
        </w:rPr>
        <w:t xml:space="preserve">efer to the </w:t>
      </w:r>
      <w:r>
        <w:rPr>
          <w:rFonts w:hint="eastAsia"/>
          <w:iCs/>
          <w:lang w:val="en-US" w:eastAsia="zh-CN"/>
        </w:rPr>
        <w:t xml:space="preserve">fault management related KEIs (e.g. Mean Time to Recovery (MTTR), Fault Handling On-time Ratio (FHOR)) defined by TM Forum IG1256 [4], </w:t>
      </w:r>
      <w:r>
        <w:rPr>
          <w:iCs/>
          <w:lang w:eastAsia="zh-CN"/>
        </w:rPr>
        <w:t xml:space="preserve">following aspects can be considered as </w:t>
      </w:r>
      <w:r>
        <w:rPr>
          <w:rFonts w:hint="eastAsia"/>
          <w:iCs/>
          <w:lang w:val="en-US" w:eastAsia="zh-CN"/>
        </w:rPr>
        <w:t xml:space="preserve">examples of </w:t>
      </w:r>
      <w:r>
        <w:rPr>
          <w:iCs/>
          <w:lang w:eastAsia="zh-CN"/>
        </w:rPr>
        <w:t>effect</w:t>
      </w:r>
      <w:r>
        <w:rPr>
          <w:rFonts w:hint="eastAsia"/>
          <w:iCs/>
          <w:lang w:val="en-US" w:eastAsia="zh-CN"/>
        </w:rPr>
        <w:t>iveness</w:t>
      </w:r>
      <w:r>
        <w:rPr>
          <w:iCs/>
          <w:lang w:eastAsia="zh-CN"/>
        </w:rPr>
        <w:t xml:space="preserve"> for </w:t>
      </w:r>
      <w:r>
        <w:rPr>
          <w:rFonts w:hint="eastAsia"/>
          <w:iCs/>
          <w:lang w:val="en-US" w:eastAsia="zh-CN"/>
        </w:rPr>
        <w:t xml:space="preserve">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p>
    <w:p>
      <w:pPr>
        <w:jc w:val="both"/>
        <w:rPr>
          <w:rFonts w:hint="eastAsia"/>
          <w:iCs/>
          <w:lang w:val="en-US" w:eastAsia="zh-CN"/>
        </w:rPr>
      </w:pPr>
      <w:r>
        <w:rPr>
          <w:iCs/>
          <w:lang w:eastAsia="zh-CN"/>
        </w:rPr>
        <w:t>-</w:t>
      </w:r>
      <w:r>
        <w:rPr>
          <w:iCs/>
          <w:lang w:eastAsia="zh-CN"/>
        </w:rPr>
        <w:tab/>
      </w:r>
      <w:r>
        <w:rPr>
          <w:rFonts w:hint="eastAsia"/>
          <w:iCs/>
          <w:lang w:val="en-US" w:eastAsia="zh-CN"/>
        </w:rPr>
        <w:t>R</w:t>
      </w:r>
      <w:r>
        <w:rPr>
          <w:rFonts w:hint="eastAsia"/>
          <w:iCs/>
          <w:lang w:eastAsia="zh-CN"/>
        </w:rPr>
        <w:t>eduction</w:t>
      </w:r>
      <w:r>
        <w:rPr>
          <w:rFonts w:hint="eastAsia"/>
          <w:iCs/>
          <w:lang w:val="en-US" w:eastAsia="zh-CN"/>
        </w:rPr>
        <w:t xml:space="preserve"> of mean time of radio fault recovery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telecom system A without autonomy capability can </w:t>
      </w:r>
      <w:r>
        <w:rPr>
          <w:rFonts w:hint="eastAsia"/>
          <w:lang w:val="en-US" w:eastAsia="zh-CN"/>
        </w:rPr>
        <w:t>achieve</w:t>
      </w:r>
      <w:r>
        <w:rPr>
          <w:iCs/>
          <w:lang w:eastAsia="zh-CN"/>
        </w:rPr>
        <w:t xml:space="preserve"> </w:t>
      </w:r>
      <w:r>
        <w:rPr>
          <w:rFonts w:hint="eastAsia"/>
          <w:iCs/>
          <w:lang w:val="en-US" w:eastAsia="zh-CN"/>
        </w:rPr>
        <w:t>3 hours</w:t>
      </w:r>
      <w:r>
        <w:rPr>
          <w:iCs/>
          <w:lang w:eastAsia="zh-CN"/>
        </w:rPr>
        <w:t xml:space="preserve"> of </w:t>
      </w:r>
      <w:r>
        <w:rPr>
          <w:rFonts w:hint="eastAsia"/>
          <w:iCs/>
          <w:lang w:val="en-US" w:eastAsia="zh-CN"/>
        </w:rPr>
        <w:t>mean time of radio fault recovery with the help of human intervention</w:t>
      </w:r>
      <w:r>
        <w:rPr>
          <w:iCs/>
          <w:lang w:eastAsia="zh-CN"/>
        </w:rPr>
        <w:t xml:space="preserve">, while after introducing certain autonomy capability, telecom system A can </w:t>
      </w:r>
      <w:r>
        <w:rPr>
          <w:rFonts w:hint="eastAsia"/>
          <w:lang w:val="en-US" w:eastAsia="zh-CN"/>
        </w:rPr>
        <w:t>achieve</w:t>
      </w:r>
      <w:r>
        <w:rPr>
          <w:iCs/>
          <w:lang w:eastAsia="zh-CN"/>
        </w:rPr>
        <w:t xml:space="preserve"> </w:t>
      </w:r>
      <w:r>
        <w:rPr>
          <w:rFonts w:hint="eastAsia"/>
          <w:lang w:val="en-US" w:eastAsia="zh-CN"/>
        </w:rPr>
        <w:t>30 minutes</w:t>
      </w:r>
      <w:r>
        <w:rPr>
          <w:iCs/>
          <w:lang w:eastAsia="zh-CN"/>
        </w:rPr>
        <w:t xml:space="preserve"> of </w:t>
      </w:r>
      <w:r>
        <w:rPr>
          <w:rFonts w:hint="eastAsia"/>
          <w:iCs/>
          <w:lang w:val="en-US" w:eastAsia="zh-CN"/>
        </w:rPr>
        <w:t>mean time of radio fault recovery</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2.5 hours (83.3%) r</w:t>
      </w:r>
      <w:r>
        <w:rPr>
          <w:rFonts w:hint="eastAsia"/>
          <w:iCs/>
          <w:lang w:eastAsia="zh-CN"/>
        </w:rPr>
        <w:t>eduction</w:t>
      </w:r>
      <w:r>
        <w:rPr>
          <w:rFonts w:hint="eastAsia"/>
          <w:iCs/>
          <w:lang w:val="en-US" w:eastAsia="zh-CN"/>
        </w:rPr>
        <w:t xml:space="preserve"> of mean time of radio fault recovery.</w:t>
      </w:r>
    </w:p>
    <w:p>
      <w:pPr>
        <w:jc w:val="both"/>
        <w:rPr>
          <w:rFonts w:hint="eastAsia"/>
          <w:iCs/>
          <w:lang w:val="en-US" w:eastAsia="zh-CN"/>
        </w:rPr>
      </w:pPr>
      <w:r>
        <w:rPr>
          <w:iCs/>
          <w:lang w:eastAsia="zh-CN"/>
        </w:rPr>
        <w:t>-</w:t>
      </w:r>
      <w:r>
        <w:rPr>
          <w:iCs/>
          <w:lang w:eastAsia="zh-CN"/>
        </w:rPr>
        <w:tab/>
      </w:r>
      <w:r>
        <w:rPr>
          <w:rFonts w:hint="eastAsia"/>
          <w:iCs/>
          <w:lang w:val="en-US" w:eastAsia="zh-CN"/>
        </w:rPr>
        <w:t xml:space="preserve">Increase of radio FHOR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w:t>
      </w:r>
      <w:r>
        <w:rPr>
          <w:rFonts w:hint="eastAsia"/>
          <w:iCs/>
          <w:lang w:val="en-US" w:eastAsia="zh-CN"/>
        </w:rPr>
        <w:t xml:space="preserve">radio FHOR of </w:t>
      </w:r>
      <w:r>
        <w:rPr>
          <w:iCs/>
          <w:lang w:eastAsia="zh-CN"/>
        </w:rPr>
        <w:t xml:space="preserve">telecom system A without autonomy capability can </w:t>
      </w:r>
      <w:r>
        <w:rPr>
          <w:rFonts w:hint="eastAsia"/>
          <w:lang w:val="en-US" w:eastAsia="zh-CN"/>
        </w:rPr>
        <w:t>achieve</w:t>
      </w:r>
      <w:r>
        <w:rPr>
          <w:iCs/>
          <w:lang w:eastAsia="zh-CN"/>
        </w:rPr>
        <w:t xml:space="preserve"> </w:t>
      </w:r>
      <w:r>
        <w:rPr>
          <w:rFonts w:hint="eastAsia"/>
          <w:iCs/>
          <w:lang w:val="en-US" w:eastAsia="zh-CN"/>
        </w:rPr>
        <w:t>70% with the help of human intervention</w:t>
      </w:r>
      <w:r>
        <w:rPr>
          <w:iCs/>
          <w:lang w:eastAsia="zh-CN"/>
        </w:rPr>
        <w:t xml:space="preserve">, while after introducing certain autonomy capability, </w:t>
      </w:r>
      <w:r>
        <w:rPr>
          <w:rFonts w:hint="eastAsia"/>
          <w:iCs/>
          <w:lang w:val="en-US" w:eastAsia="zh-CN"/>
        </w:rPr>
        <w:t xml:space="preserve">radio FHOR of </w:t>
      </w:r>
      <w:r>
        <w:rPr>
          <w:iCs/>
          <w:lang w:eastAsia="zh-CN"/>
        </w:rPr>
        <w:t xml:space="preserve">telecom system A can </w:t>
      </w:r>
      <w:r>
        <w:rPr>
          <w:rFonts w:hint="eastAsia"/>
          <w:lang w:val="en-US" w:eastAsia="zh-CN"/>
        </w:rPr>
        <w:t>achieve</w:t>
      </w:r>
      <w:r>
        <w:rPr>
          <w:iCs/>
          <w:lang w:eastAsia="zh-CN"/>
        </w:rPr>
        <w:t xml:space="preserve"> </w:t>
      </w:r>
      <w:r>
        <w:rPr>
          <w:rFonts w:hint="eastAsia"/>
          <w:lang w:val="en-US" w:eastAsia="zh-CN"/>
        </w:rPr>
        <w:t>90%</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20% improvement of radio FHOR.</w:t>
      </w:r>
    </w:p>
    <w:p>
      <w:pPr>
        <w:jc w:val="both"/>
        <w:rPr>
          <w:rFonts w:hint="default"/>
          <w:iCs/>
          <w:lang w:val="en-US" w:eastAsia="zh-CN"/>
        </w:rPr>
      </w:pPr>
      <w:r>
        <w:rPr>
          <w:rFonts w:hint="eastAsia"/>
          <w:iCs/>
          <w:lang w:val="en-US" w:eastAsia="zh-CN"/>
        </w:rPr>
        <w:t xml:space="preserve">Note: apart from the examples above there can be more </w:t>
      </w:r>
      <w:r>
        <w:rPr>
          <w:iCs/>
          <w:lang w:eastAsia="zh-CN"/>
        </w:rPr>
        <w:t>effect</w:t>
      </w:r>
      <w:r>
        <w:rPr>
          <w:rFonts w:hint="eastAsia"/>
          <w:iCs/>
          <w:lang w:val="en-US" w:eastAsia="zh-CN"/>
        </w:rPr>
        <w:t>iveness</w:t>
      </w:r>
      <w:r>
        <w:rPr>
          <w:iCs/>
          <w:lang w:eastAsia="zh-CN"/>
        </w:rPr>
        <w:t xml:space="preserve"> </w:t>
      </w:r>
      <w:r>
        <w:rPr>
          <w:rFonts w:hint="eastAsia"/>
          <w:iCs/>
          <w:lang w:val="en-US" w:eastAsia="zh-CN"/>
        </w:rPr>
        <w:t>which reflect the NOP</w:t>
      </w:r>
      <w:r>
        <w:rPr>
          <w:rFonts w:hint="default"/>
          <w:iCs/>
          <w:lang w:val="en-US" w:eastAsia="zh-CN"/>
        </w:rPr>
        <w:t>’</w:t>
      </w:r>
      <w:r>
        <w:rPr>
          <w:rFonts w:hint="eastAsia"/>
          <w:iCs/>
          <w:lang w:val="en-US" w:eastAsia="zh-CN"/>
        </w:rPr>
        <w:t xml:space="preserve">s expectations of 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r>
        <w:rPr>
          <w:rFonts w:hint="eastAsia"/>
          <w:iCs/>
          <w:lang w:val="en-US" w:eastAsia="zh-CN"/>
        </w:rPr>
        <w:t>.</w:t>
      </w:r>
    </w:p>
    <w:p>
      <w:pPr>
        <w:pStyle w:val="5"/>
        <w:rPr>
          <w:rStyle w:val="133"/>
          <w:i w:val="0"/>
          <w:iCs w:val="0"/>
          <w:color w:val="auto"/>
        </w:rPr>
      </w:pPr>
      <w:bookmarkStart w:id="167" w:name="_Toc5203"/>
      <w:bookmarkStart w:id="168" w:name="_Toc16148"/>
      <w:bookmarkStart w:id="169" w:name="_Toc24041"/>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.2</w:t>
      </w:r>
      <w:r>
        <w:rPr>
          <w:rStyle w:val="133"/>
          <w:i w:val="0"/>
          <w:iCs w:val="0"/>
          <w:color w:val="auto"/>
        </w:rPr>
        <w:tab/>
      </w:r>
      <w:r>
        <w:rPr>
          <w:rStyle w:val="133"/>
          <w:rFonts w:hint="eastAsia"/>
          <w:i w:val="0"/>
          <w:iCs w:val="0"/>
          <w:color w:val="auto"/>
        </w:rPr>
        <w:t>Potential</w:t>
      </w:r>
      <w:r>
        <w:rPr>
          <w:rStyle w:val="133"/>
          <w:i w:val="0"/>
          <w:iCs w:val="0"/>
          <w:color w:val="auto"/>
        </w:rPr>
        <w:t xml:space="preserve"> Solution</w:t>
      </w:r>
      <w:bookmarkEnd w:id="167"/>
      <w:bookmarkEnd w:id="168"/>
      <w:bookmarkEnd w:id="169"/>
    </w:p>
    <w:p>
      <w:pPr>
        <w:rPr>
          <w:iCs/>
          <w:lang w:eastAsia="zh-CN"/>
        </w:rPr>
      </w:pPr>
      <w:r>
        <w:rPr>
          <w:iCs/>
          <w:lang w:eastAsia="zh-CN"/>
        </w:rPr>
        <w:t xml:space="preserve">Based on the description in clause </w:t>
      </w:r>
      <w:r>
        <w:rPr>
          <w:rFonts w:hint="default"/>
          <w:iCs/>
          <w:lang w:val="en-US" w:eastAsia="zh-CN"/>
        </w:rPr>
        <w:t>6</w:t>
      </w:r>
      <w:r>
        <w:rPr>
          <w:iCs/>
          <w:lang w:eastAsia="zh-CN"/>
        </w:rPr>
        <w:t>.</w:t>
      </w:r>
      <w:r>
        <w:rPr>
          <w:rFonts w:hint="default"/>
          <w:iCs/>
          <w:lang w:val="en-US" w:eastAsia="zh-CN"/>
        </w:rPr>
        <w:t>3</w:t>
      </w:r>
      <w:r>
        <w:rPr>
          <w:iCs/>
          <w:lang w:eastAsia="zh-CN"/>
        </w:rPr>
        <w:t xml:space="preserve">.1, following are </w:t>
      </w:r>
      <w:r>
        <w:rPr>
          <w:rFonts w:hint="eastAsia"/>
          <w:iCs/>
          <w:lang w:val="en-US" w:eastAsia="zh-CN"/>
        </w:rPr>
        <w:t>some common</w:t>
      </w:r>
      <w:r>
        <w:rPr>
          <w:iCs/>
          <w:lang w:eastAsia="zh-CN"/>
        </w:rPr>
        <w:t xml:space="preserve"> </w:t>
      </w:r>
      <w:r>
        <w:rPr>
          <w:rFonts w:hint="eastAsia"/>
          <w:iCs/>
          <w:lang w:val="en-US" w:eastAsia="zh-CN"/>
        </w:rPr>
        <w:t>metrics</w:t>
      </w:r>
      <w:r>
        <w:rPr>
          <w:iCs/>
          <w:lang w:eastAsia="zh-CN"/>
        </w:rPr>
        <w:t xml:space="preserve"> </w:t>
      </w:r>
      <w:r>
        <w:rPr>
          <w:rFonts w:hint="eastAsia"/>
          <w:iCs/>
          <w:lang w:val="en-US" w:eastAsia="zh-CN"/>
        </w:rPr>
        <w:t xml:space="preserve">that can be </w:t>
      </w:r>
      <w:r>
        <w:rPr>
          <w:iCs/>
          <w:lang w:eastAsia="zh-CN"/>
        </w:rPr>
        <w:t>used to evaluate the effect</w:t>
      </w:r>
      <w:r>
        <w:rPr>
          <w:rFonts w:hint="eastAsia"/>
          <w:iCs/>
          <w:lang w:val="en-US" w:eastAsia="zh-CN"/>
        </w:rPr>
        <w:t>iveness</w:t>
      </w:r>
      <w:r>
        <w:rPr>
          <w:iCs/>
          <w:lang w:eastAsia="zh-CN"/>
        </w:rPr>
        <w:t xml:space="preserve"> </w:t>
      </w:r>
      <w:r>
        <w:rPr>
          <w:rFonts w:hint="eastAsia"/>
          <w:iCs/>
          <w:lang w:val="en-US" w:eastAsia="zh-CN"/>
        </w:rPr>
        <w:t xml:space="preserve">of introducing </w:t>
      </w:r>
      <w:r>
        <w:rPr>
          <w:iCs/>
          <w:lang w:eastAsia="zh-CN"/>
        </w:rPr>
        <w:t xml:space="preserve">autonomy capability for radio </w:t>
      </w:r>
      <w:r>
        <w:rPr>
          <w:lang w:val="en-US" w:eastAsia="zh-CN"/>
        </w:rPr>
        <w:t>fault management</w:t>
      </w:r>
      <w:r>
        <w:rPr>
          <w:iCs/>
          <w:lang w:eastAsia="zh-CN"/>
        </w:rPr>
        <w:t>:</w:t>
      </w:r>
    </w:p>
    <w:p>
      <w:pPr>
        <w:jc w:val="both"/>
        <w:rPr>
          <w:rFonts w:hint="default"/>
          <w:iCs/>
          <w:lang w:val="en-US" w:eastAsia="zh-CN"/>
        </w:rPr>
      </w:pPr>
      <w:r>
        <w:rPr>
          <w:rFonts w:hint="eastAsia"/>
          <w:iCs/>
          <w:lang w:val="en-US" w:eastAsia="zh-CN"/>
        </w:rPr>
        <w:t>-</w:t>
      </w:r>
      <w:r>
        <w:rPr>
          <w:rFonts w:hint="eastAsia"/>
          <w:iCs/>
          <w:lang w:val="en-US" w:eastAsia="zh-CN"/>
        </w:rPr>
        <w:tab/>
      </w:r>
      <w:r>
        <w:rPr>
          <w:rFonts w:hint="eastAsia"/>
          <w:iCs/>
          <w:lang w:val="en-US" w:eastAsia="zh-CN"/>
        </w:rPr>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pPr>
        <w:jc w:val="both"/>
        <w:rPr>
          <w:rFonts w:hint="eastAsia"/>
          <w:iCs/>
          <w:lang w:val="en-US" w:eastAsia="zh-CN"/>
        </w:rPr>
      </w:pPr>
      <w:r>
        <w:rPr>
          <w:rFonts w:hint="eastAsia"/>
          <w:iCs/>
          <w:lang w:val="en-US" w:eastAsia="zh-CN"/>
        </w:rPr>
        <w:t>-</w:t>
      </w:r>
      <w:r>
        <w:rPr>
          <w:rFonts w:hint="eastAsia"/>
          <w:iCs/>
          <w:lang w:val="en-US" w:eastAsia="zh-CN"/>
        </w:rPr>
        <w:tab/>
      </w:r>
      <w:r>
        <w:rPr>
          <w:rFonts w:hint="eastAsia"/>
          <w:iCs/>
          <w:lang w:val="en-US" w:eastAsia="zh-CN"/>
        </w:rPr>
        <w:t>Number of radio faults that meet the radio fault recovery time expectation specified by a NOP within the statistical period.</w:t>
      </w:r>
    </w:p>
    <w:p>
      <w:pPr>
        <w:jc w:val="both"/>
        <w:rPr>
          <w:iCs/>
          <w:lang w:val="en-US"/>
        </w:rPr>
      </w:pPr>
      <w:r>
        <w:rPr>
          <w:rFonts w:hint="eastAsia"/>
          <w:iCs/>
          <w:lang w:val="en-US" w:eastAsia="zh-CN"/>
        </w:rPr>
        <w:t>-</w:t>
      </w:r>
      <w:r>
        <w:rPr>
          <w:rFonts w:hint="eastAsia"/>
          <w:iCs/>
          <w:lang w:val="en-US" w:eastAsia="zh-CN"/>
        </w:rPr>
        <w:tab/>
      </w:r>
      <w:r>
        <w:rPr>
          <w:rFonts w:hint="eastAsia"/>
          <w:iCs/>
          <w:lang w:val="en-US" w:eastAsia="zh-CN"/>
        </w:rPr>
        <w:t>Total number of radio faults within the statistical period.</w:t>
      </w:r>
    </w:p>
    <w:p/>
    <w:p>
      <w:pPr>
        <w:pStyle w:val="3"/>
        <w:rPr>
          <w:lang w:val="en-US"/>
        </w:rPr>
      </w:pPr>
      <w:bookmarkStart w:id="170" w:name="_Toc17983"/>
      <w:bookmarkStart w:id="171" w:name="_Toc17011"/>
      <w:bookmarkStart w:id="172" w:name="_Toc19180"/>
      <w:bookmarkStart w:id="173" w:name="_Toc22906"/>
      <w:bookmarkStart w:id="174" w:name="_Toc7968"/>
      <w:bookmarkStart w:id="175" w:name="_Toc12600"/>
      <w:r>
        <w:rPr>
          <w:rFonts w:hint="eastAsia" w:eastAsia="宋体"/>
          <w:lang w:val="en-US" w:eastAsia="zh-CN"/>
        </w:rPr>
        <w:t>7</w:t>
      </w:r>
      <w:r>
        <w:rPr>
          <w:lang w:val="en-US"/>
        </w:rPr>
        <w:tab/>
      </w:r>
      <w:r>
        <w:rPr>
          <w:lang w:val="en-US"/>
        </w:rPr>
        <w:t>Conclusion and recommendation</w:t>
      </w:r>
      <w:bookmarkEnd w:id="170"/>
      <w:bookmarkEnd w:id="171"/>
      <w:bookmarkEnd w:id="172"/>
      <w:bookmarkEnd w:id="173"/>
      <w:bookmarkEnd w:id="174"/>
      <w:bookmarkEnd w:id="175"/>
    </w:p>
    <w:p>
      <w:pPr>
        <w:pStyle w:val="4"/>
        <w:rPr>
          <w:rFonts w:hint="eastAsia" w:eastAsia="Times New Roman" w:cs="Times New Roman"/>
          <w:i w:val="0"/>
          <w:iCs w:val="0"/>
          <w:lang w:val="en-US" w:eastAsia="zh-CN"/>
        </w:rPr>
      </w:pPr>
      <w:bookmarkStart w:id="176" w:name="_Toc25803"/>
      <w:bookmarkStart w:id="177" w:name="_Toc12699"/>
      <w:bookmarkStart w:id="178" w:name="_Toc20535"/>
      <w:bookmarkStart w:id="179" w:name="_Toc29246"/>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bookmarkEnd w:id="176"/>
      <w:bookmarkEnd w:id="177"/>
      <w:bookmarkEnd w:id="178"/>
      <w:bookmarkEnd w:id="179"/>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for general process of autonomous network levels evaluation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6.1.2, t</w:t>
      </w:r>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mapping workflow of the evaluation object to corresponding standardized tasks.</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To determine the evaluation result for the evaluation object,</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pPr>
        <w:rPr>
          <w:rFonts w:hint="eastAsia"/>
          <w:i/>
          <w:iCs/>
          <w:color w:val="FF0000"/>
          <w:highlight w:val="none"/>
          <w:lang w:val="en-US" w:eastAsia="zh-CN"/>
        </w:rPr>
      </w:pPr>
    </w:p>
    <w:p>
      <w:pPr>
        <w:pStyle w:val="4"/>
        <w:rPr>
          <w:rFonts w:hint="eastAsia" w:eastAsia="Times New Roman" w:cs="Times New Roman"/>
          <w:i w:val="0"/>
          <w:iCs w:val="0"/>
          <w:lang w:val="en-US" w:eastAsia="zh-CN"/>
        </w:rPr>
      </w:pPr>
      <w:bookmarkStart w:id="180" w:name="_Toc15329"/>
      <w:bookmarkStart w:id="181" w:name="_Toc19757"/>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2</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of KEI for evaluating autonomy capability for radio network optimization</w:t>
      </w:r>
      <w:bookmarkEnd w:id="180"/>
      <w:bookmarkEnd w:id="181"/>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of KEI for evaluating autonomy capability for radio network optimization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6.2.2, following three dimensions can be used to evaluate the effectiveness of introducing autonomy capability for radio network optimization</w:t>
      </w:r>
      <w:r>
        <w:rPr>
          <w:rFonts w:hint="eastAsia"/>
          <w:lang w:val="en-US" w:eastAsia="zh-CN"/>
        </w:rPr>
        <w:t>:</w:t>
      </w:r>
    </w:p>
    <w:p>
      <w:pPr>
        <w:rPr>
          <w:iCs/>
        </w:rPr>
      </w:pPr>
      <w:r>
        <w:rPr>
          <w:rFonts w:hint="eastAsia"/>
          <w:lang w:val="en-US" w:eastAsia="zh-CN"/>
        </w:rPr>
        <w:t>-</w:t>
      </w:r>
      <w:r>
        <w:rPr>
          <w:rFonts w:hint="eastAsia"/>
          <w:lang w:val="en-US" w:eastAsia="zh-CN"/>
        </w:rPr>
        <w:tab/>
      </w:r>
      <w:r>
        <w:rPr>
          <w:iCs/>
        </w:rPr>
        <w:t>Network performance gain, this is used to measure the network performance improvement ratio by introducing autonomy capability for radio network optimization.</w:t>
      </w:r>
    </w:p>
    <w:p>
      <w:pPr>
        <w:rPr>
          <w:iCs/>
        </w:rPr>
      </w:pPr>
      <w:r>
        <w:rPr>
          <w:rFonts w:hint="eastAsia"/>
          <w:iCs/>
          <w:lang w:val="en-US" w:eastAsia="zh-CN"/>
        </w:rPr>
        <w:t>-</w:t>
      </w:r>
      <w:r>
        <w:rPr>
          <w:rFonts w:hint="eastAsia"/>
          <w:iCs/>
          <w:lang w:val="en-US" w:eastAsia="zh-CN"/>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pPr>
        <w:rPr>
          <w:iCs/>
        </w:rPr>
      </w:pPr>
      <w:r>
        <w:rPr>
          <w:rFonts w:hint="eastAsia"/>
          <w:iCs/>
          <w:lang w:val="en-US" w:eastAsia="zh-CN"/>
        </w:rPr>
        <w:t>-</w:t>
      </w:r>
      <w:r>
        <w:rPr>
          <w:rFonts w:hint="eastAsia"/>
          <w:iCs/>
          <w:lang w:val="en-US" w:eastAsia="zh-CN"/>
        </w:rPr>
        <w:tab/>
      </w:r>
      <w:r>
        <w:rPr>
          <w:iCs/>
        </w:rPr>
        <w:t>Reduction ratio of optimization period, which means the reduced ratio for the time period that the telecom system taken for the network optimization.</w:t>
      </w:r>
    </w:p>
    <w:p>
      <w:pPr>
        <w:rPr>
          <w:rFonts w:hint="default"/>
          <w:iCs/>
          <w:lang w:val="en-US" w:eastAsia="zh-CN"/>
        </w:rPr>
      </w:pPr>
      <w:r>
        <w:rPr>
          <w:rFonts w:hint="eastAsia"/>
          <w:iCs/>
          <w:lang w:val="en-US" w:eastAsia="zh-CN"/>
        </w:rPr>
        <w:t>No normative work is recommended for t</w:t>
      </w:r>
      <w:r>
        <w:rPr>
          <w:rFonts w:hint="default"/>
          <w:iCs/>
          <w:lang w:val="en-US" w:eastAsia="zh-CN"/>
        </w:rPr>
        <w:t>he potential solution of KEI for evaluating autonomy capability for radio network optimization described in clause 6.2.2</w:t>
      </w:r>
      <w:r>
        <w:rPr>
          <w:rFonts w:hint="eastAsia"/>
          <w:iCs/>
          <w:lang w:val="en-US" w:eastAsia="zh-CN"/>
        </w:rPr>
        <w:t>.</w:t>
      </w:r>
    </w:p>
    <w:p>
      <w:pPr>
        <w:pStyle w:val="4"/>
        <w:rPr>
          <w:rFonts w:hint="eastAsia" w:eastAsia="Times New Roman" w:cs="Times New Roman"/>
          <w:i w:val="0"/>
          <w:iCs w:val="0"/>
          <w:lang w:val="en-US" w:eastAsia="zh-CN"/>
        </w:rPr>
      </w:pPr>
      <w:bookmarkStart w:id="182" w:name="_Toc9379"/>
      <w:bookmarkStart w:id="183" w:name="_Toc26491"/>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3</w:t>
      </w:r>
      <w:r>
        <w:rPr>
          <w:rFonts w:hint="eastAsia" w:eastAsia="Times New Roman" w:cs="Times New Roman"/>
          <w:i w:val="0"/>
          <w:iCs w:val="0"/>
          <w:lang w:val="en-US" w:eastAsia="zh-CN"/>
        </w:rPr>
        <w:tab/>
      </w:r>
      <w:r>
        <w:rPr>
          <w:rFonts w:hint="eastAsia" w:eastAsia="Times New Roman" w:cs="Times New Roman"/>
          <w:i w:val="0"/>
          <w:iCs w:val="0"/>
          <w:lang w:val="en-US" w:eastAsia="zh-CN"/>
        </w:rPr>
        <w:t xml:space="preserve">Analysis on the solution of </w:t>
      </w:r>
      <w:r>
        <w:rPr>
          <w:rFonts w:hint="eastAsia"/>
          <w:lang w:val="en-US" w:eastAsia="zh-CN"/>
        </w:rPr>
        <w:t xml:space="preserve">KEI </w:t>
      </w:r>
      <w:r>
        <w:rPr>
          <w:lang w:val="en-US" w:eastAsia="zh-CN"/>
        </w:rPr>
        <w:t>for evaluating autonomy capability for</w:t>
      </w:r>
      <w:r>
        <w:rPr>
          <w:rFonts w:hint="eastAsia"/>
          <w:lang w:val="en-US" w:eastAsia="zh-CN"/>
        </w:rPr>
        <w:t xml:space="preserve"> </w:t>
      </w:r>
      <w:r>
        <w:rPr>
          <w:lang w:val="en-US" w:eastAsia="zh-CN"/>
        </w:rPr>
        <w:t>fault management</w:t>
      </w:r>
      <w:bookmarkEnd w:id="182"/>
      <w:bookmarkEnd w:id="183"/>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of KEI for evaluating autonomy capability for fault management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6.3.2, following common metrics can be used to evaluate the effectiveness of introducing autonomy capability for radio fault management</w:t>
      </w:r>
      <w:r>
        <w:rPr>
          <w:rFonts w:hint="eastAsia"/>
          <w:lang w:val="en-US" w:eastAsia="zh-CN"/>
        </w:rPr>
        <w:t>:</w:t>
      </w:r>
    </w:p>
    <w:p>
      <w:pPr>
        <w:jc w:val="both"/>
        <w:rPr>
          <w:rFonts w:hint="default"/>
          <w:iCs/>
          <w:lang w:val="en-US" w:eastAsia="zh-CN"/>
        </w:rPr>
      </w:pPr>
      <w:r>
        <w:rPr>
          <w:rFonts w:hint="eastAsia"/>
          <w:iCs/>
          <w:lang w:val="en-US" w:eastAsia="zh-CN"/>
        </w:rPr>
        <w:t>-</w:t>
      </w:r>
      <w:r>
        <w:rPr>
          <w:rFonts w:hint="eastAsia"/>
          <w:iCs/>
          <w:lang w:val="en-US" w:eastAsia="zh-CN"/>
        </w:rPr>
        <w:tab/>
      </w:r>
      <w:r>
        <w:rPr>
          <w:rFonts w:hint="eastAsia"/>
          <w:iCs/>
          <w:lang w:val="en-US" w:eastAsia="zh-CN"/>
        </w:rPr>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pPr>
        <w:jc w:val="both"/>
        <w:rPr>
          <w:rFonts w:hint="eastAsia"/>
          <w:iCs/>
          <w:lang w:val="en-US" w:eastAsia="zh-CN"/>
        </w:rPr>
      </w:pPr>
      <w:r>
        <w:rPr>
          <w:rFonts w:hint="eastAsia"/>
          <w:iCs/>
          <w:lang w:val="en-US" w:eastAsia="zh-CN"/>
        </w:rPr>
        <w:t>-</w:t>
      </w:r>
      <w:r>
        <w:rPr>
          <w:rFonts w:hint="eastAsia"/>
          <w:iCs/>
          <w:lang w:val="en-US" w:eastAsia="zh-CN"/>
        </w:rPr>
        <w:tab/>
      </w:r>
      <w:r>
        <w:rPr>
          <w:rFonts w:hint="eastAsia"/>
          <w:iCs/>
          <w:lang w:val="en-US" w:eastAsia="zh-CN"/>
        </w:rPr>
        <w:t>Number of radio faults that meet the radio fault recovery time expectation specified by a NOP within the statistical period.</w:t>
      </w:r>
    </w:p>
    <w:p>
      <w:pPr>
        <w:rPr>
          <w:rFonts w:hint="eastAsia"/>
          <w:iCs/>
          <w:lang w:val="en-US" w:eastAsia="zh-CN"/>
        </w:rPr>
      </w:pPr>
      <w:r>
        <w:rPr>
          <w:rFonts w:hint="eastAsia"/>
          <w:iCs/>
          <w:lang w:val="en-US" w:eastAsia="zh-CN"/>
        </w:rPr>
        <w:t>-</w:t>
      </w:r>
      <w:r>
        <w:rPr>
          <w:rFonts w:hint="eastAsia"/>
          <w:iCs/>
          <w:lang w:val="en-US" w:eastAsia="zh-CN"/>
        </w:rPr>
        <w:tab/>
      </w:r>
      <w:r>
        <w:rPr>
          <w:rFonts w:hint="eastAsia"/>
          <w:iCs/>
          <w:lang w:val="en-US" w:eastAsia="zh-CN"/>
        </w:rPr>
        <w:t>Total number of radio faults within the statistical period.</w:t>
      </w:r>
    </w:p>
    <w:p>
      <w:pPr>
        <w:rPr>
          <w:rFonts w:hint="eastAsia"/>
          <w:i w:val="0"/>
          <w:iCs w:val="0"/>
          <w:color w:val="FF0000"/>
          <w:highlight w:val="none"/>
          <w:lang w:val="en-US" w:eastAsia="zh-CN"/>
        </w:rPr>
      </w:pPr>
      <w:r>
        <w:rPr>
          <w:rFonts w:hint="eastAsia"/>
          <w:iCs/>
          <w:lang w:val="en-US" w:eastAsia="zh-CN"/>
        </w:rPr>
        <w:t>No normative work is recommended for t</w:t>
      </w:r>
      <w:r>
        <w:rPr>
          <w:rFonts w:hint="default"/>
          <w:iCs/>
          <w:lang w:val="en-US" w:eastAsia="zh-CN"/>
        </w:rPr>
        <w:t xml:space="preserve">he potential solution of KEI for evaluating autonomy capability for </w:t>
      </w:r>
      <w:r>
        <w:rPr>
          <w:rFonts w:hint="eastAsia"/>
          <w:lang w:val="en-US" w:eastAsia="zh-CN"/>
        </w:rPr>
        <w:t>fault management</w:t>
      </w:r>
      <w:r>
        <w:rPr>
          <w:rFonts w:hint="default"/>
          <w:iCs/>
          <w:lang w:val="en-US" w:eastAsia="zh-CN"/>
        </w:rPr>
        <w:t xml:space="preserve"> described in clause 6.</w:t>
      </w:r>
      <w:r>
        <w:rPr>
          <w:rFonts w:hint="eastAsia"/>
          <w:iCs/>
          <w:lang w:val="en-US" w:eastAsia="zh-CN"/>
        </w:rPr>
        <w:t>3</w:t>
      </w:r>
      <w:r>
        <w:rPr>
          <w:rFonts w:hint="default"/>
          <w:iCs/>
          <w:lang w:val="en-US" w:eastAsia="zh-CN"/>
        </w:rPr>
        <w:t>.2</w:t>
      </w:r>
      <w:r>
        <w:rPr>
          <w:rFonts w:hint="eastAsia"/>
          <w:iCs/>
          <w:lang w:val="en-US" w:eastAsia="zh-CN"/>
        </w:rPr>
        <w:t>.</w:t>
      </w:r>
    </w:p>
    <w:p>
      <w:r>
        <w:br w:type="page"/>
      </w:r>
    </w:p>
    <w:p>
      <w:pPr>
        <w:pStyle w:val="11"/>
      </w:pPr>
      <w:bookmarkStart w:id="184" w:name="_Toc25727"/>
      <w:bookmarkStart w:id="185" w:name="_Toc32228"/>
      <w:bookmarkStart w:id="186" w:name="_Toc15741"/>
      <w:bookmarkStart w:id="187" w:name="_Toc5647"/>
      <w:bookmarkStart w:id="188" w:name="_Toc790"/>
      <w:bookmarkStart w:id="189" w:name="_Toc30183"/>
      <w:bookmarkStart w:id="190" w:name="_Toc29573"/>
      <w:r>
        <w:t xml:space="preserve">Annex </w:t>
      </w:r>
      <w:r>
        <w:rPr>
          <w:rFonts w:hint="default"/>
          <w:lang w:val="en-US"/>
        </w:rPr>
        <w:t>A</w:t>
      </w:r>
      <w:r>
        <w:t xml:space="preserve"> (informative):</w:t>
      </w:r>
      <w:r>
        <w:br w:type="textWrapping"/>
      </w:r>
      <w:r>
        <w:t>Change history</w:t>
      </w:r>
      <w:bookmarkEnd w:id="184"/>
      <w:bookmarkEnd w:id="185"/>
      <w:bookmarkEnd w:id="186"/>
      <w:bookmarkEnd w:id="187"/>
      <w:bookmarkEnd w:id="188"/>
      <w:bookmarkEnd w:id="189"/>
      <w:bookmarkEnd w:id="190"/>
    </w:p>
    <w:p>
      <w:pPr>
        <w:pStyle w:val="112"/>
      </w:pPr>
      <w:bookmarkStart w:id="191" w:name="historyclause"/>
      <w:bookmarkEnd w:id="19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1</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Add TR structure and abbreviation</w:t>
            </w:r>
          </w:p>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2</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Add scope</w:t>
            </w:r>
          </w:p>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3</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1</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Add generic methodology for autonomous network levels evaluation.</w:t>
            </w:r>
          </w:p>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2</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Add KEI for evaluating autonomy capability for radio network optimization.</w:t>
            </w:r>
          </w:p>
          <w:p>
            <w:pPr>
              <w:pStyle w:val="110"/>
              <w:spacing w:after="0"/>
              <w:ind w:left="160" w:hanging="160" w:hangingChars="100"/>
              <w:rPr>
                <w:rFonts w:ascii="Arial" w:hAnsi="Arial" w:eastAsia="宋体"/>
                <w:sz w:val="16"/>
                <w:szCs w:val="16"/>
                <w:lang w:val="en-US" w:eastAsia="zh-CN"/>
              </w:rPr>
            </w:pPr>
            <w:r>
              <w:rPr>
                <w:rFonts w:ascii="Arial" w:hAnsi="Arial" w:eastAsia="宋体"/>
                <w:sz w:val="16"/>
                <w:szCs w:val="16"/>
                <w:lang w:val="en-US" w:eastAsia="zh-CN"/>
              </w:rPr>
              <w:t>3</w:t>
            </w:r>
            <w:r>
              <w:rPr>
                <w:rFonts w:hint="default" w:ascii="Arial" w:hAnsi="Arial" w:eastAsia="宋体"/>
                <w:sz w:val="16"/>
                <w:szCs w:val="16"/>
                <w:lang w:val="en-US" w:eastAsia="zh-CN"/>
              </w:rPr>
              <w:t xml:space="preserve">. </w:t>
            </w:r>
            <w:r>
              <w:rPr>
                <w:rFonts w:hint="default" w:ascii="Arial" w:hAnsi="Arial" w:eastAsia="宋体"/>
                <w:sz w:val="16"/>
                <w:szCs w:val="16"/>
                <w:lang w:val="en-US" w:eastAsia="zh-CN"/>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r>
              <w:rPr>
                <w:rFonts w:hint="eastAsia"/>
                <w:sz w:val="16"/>
                <w:szCs w:val="16"/>
                <w:lang w:val="en-US" w:eastAsia="zh-CN"/>
              </w:rPr>
              <w:t>-</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113"/>
              <w:rPr>
                <w:rFonts w:hint="eastAsia" w:eastAsia="宋体"/>
                <w:sz w:val="16"/>
                <w:szCs w:val="16"/>
                <w:lang w:val="en-US" w:eastAsia="zh-CN"/>
              </w:rPr>
            </w:pPr>
            <w:r>
              <w:rPr>
                <w:rFonts w:eastAsia="宋体"/>
                <w:sz w:val="16"/>
                <w:szCs w:val="16"/>
                <w:lang w:val="en-US" w:eastAsia="zh-CN"/>
              </w:rPr>
              <w:t>Uploading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2023-08</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SA5#150</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S5-235594</w:t>
            </w:r>
          </w:p>
          <w:p>
            <w:pPr>
              <w:pStyle w:val="104"/>
              <w:rPr>
                <w:rFonts w:hint="eastAsia"/>
                <w:sz w:val="16"/>
                <w:szCs w:val="16"/>
                <w:lang w:val="en-US" w:eastAsia="zh-CN"/>
              </w:rPr>
            </w:pPr>
            <w:r>
              <w:rPr>
                <w:rFonts w:hint="eastAsia"/>
                <w:sz w:val="16"/>
                <w:szCs w:val="16"/>
                <w:lang w:val="en-US" w:eastAsia="zh-CN"/>
              </w:rPr>
              <w:t>S5-236106</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160" w:leftChars="0" w:hanging="160" w:hangingChars="100"/>
              <w:rPr>
                <w:rFonts w:hint="default" w:eastAsia="宋体"/>
                <w:sz w:val="16"/>
                <w:szCs w:val="16"/>
                <w:lang w:val="en-US" w:eastAsia="zh-CN"/>
              </w:rPr>
            </w:pPr>
            <w:r>
              <w:rPr>
                <w:rFonts w:hint="default" w:eastAsia="宋体"/>
                <w:sz w:val="16"/>
                <w:szCs w:val="16"/>
                <w:lang w:val="en-US" w:eastAsia="zh-CN"/>
              </w:rPr>
              <w:t>1. Update concept for key effectiveness indicator</w:t>
            </w:r>
            <w:r>
              <w:rPr>
                <w:rFonts w:hint="eastAsia" w:eastAsia="宋体"/>
                <w:sz w:val="16"/>
                <w:szCs w:val="16"/>
                <w:lang w:val="en-US" w:eastAsia="zh-CN"/>
              </w:rPr>
              <w:t>.</w:t>
            </w:r>
          </w:p>
          <w:p>
            <w:pPr>
              <w:pStyle w:val="102"/>
              <w:ind w:left="160" w:leftChars="0" w:hanging="160" w:hangingChars="100"/>
              <w:rPr>
                <w:rFonts w:hint="default" w:eastAsia="宋体"/>
                <w:sz w:val="16"/>
                <w:szCs w:val="16"/>
                <w:lang w:val="en-US" w:eastAsia="zh-CN"/>
              </w:rPr>
            </w:pPr>
            <w:r>
              <w:rPr>
                <w:rFonts w:hint="default" w:eastAsia="宋体"/>
                <w:sz w:val="16"/>
                <w:szCs w:val="16"/>
                <w:lang w:val="en-US" w:eastAsia="zh-CN"/>
              </w:rPr>
              <w:t>2. Add conclusion and recommendation</w:t>
            </w:r>
            <w:r>
              <w:rPr>
                <w:rFonts w:hint="eastAsia" w:eastAsia="宋体"/>
                <w:sz w:val="16"/>
                <w:szCs w:val="16"/>
                <w:lang w:val="en-US" w:eastAsia="zh-CN"/>
              </w:rPr>
              <w:t xml:space="preserve"> for generic methodology for autonomous network levels evaluation.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2023-11</w:t>
            </w:r>
          </w:p>
        </w:tc>
        <w:tc>
          <w:tcPr>
            <w:tcW w:w="881" w:type="dxa"/>
            <w:shd w:val="solid" w:color="FFFFFF" w:fill="auto"/>
          </w:tcPr>
          <w:p>
            <w:pPr>
              <w:pStyle w:val="104"/>
              <w:rPr>
                <w:rFonts w:hint="default"/>
                <w:sz w:val="16"/>
                <w:szCs w:val="16"/>
                <w:lang w:val="en-US" w:eastAsia="zh-CN"/>
              </w:rPr>
            </w:pPr>
            <w:r>
              <w:rPr>
                <w:rFonts w:hint="eastAsia"/>
                <w:sz w:val="16"/>
                <w:szCs w:val="16"/>
                <w:lang w:val="en-US" w:eastAsia="zh-CN"/>
              </w:rPr>
              <w:t>SA5#152</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S5-238327</w:t>
            </w:r>
          </w:p>
          <w:p>
            <w:pPr>
              <w:pStyle w:val="104"/>
              <w:rPr>
                <w:rFonts w:hint="default"/>
                <w:sz w:val="16"/>
                <w:szCs w:val="16"/>
                <w:lang w:val="en-US" w:eastAsia="zh-CN"/>
              </w:rPr>
            </w:pPr>
            <w:r>
              <w:rPr>
                <w:rFonts w:hint="eastAsia"/>
                <w:sz w:val="16"/>
                <w:szCs w:val="16"/>
                <w:lang w:val="en-US" w:eastAsia="zh-CN"/>
              </w:rPr>
              <w:t>S5-237481</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160" w:leftChars="0" w:hanging="160" w:hangingChars="100"/>
              <w:rPr>
                <w:rFonts w:hint="eastAsia" w:eastAsia="宋体"/>
                <w:sz w:val="16"/>
                <w:szCs w:val="16"/>
                <w:lang w:val="en-US" w:eastAsia="zh-CN"/>
              </w:rPr>
            </w:pPr>
            <w:r>
              <w:rPr>
                <w:rFonts w:hint="eastAsia" w:eastAsia="宋体"/>
                <w:sz w:val="16"/>
                <w:szCs w:val="16"/>
                <w:lang w:val="en-US" w:eastAsia="zh-CN"/>
              </w:rPr>
              <w:t>1. Add relevant studies in TM Forum.</w:t>
            </w:r>
          </w:p>
          <w:p>
            <w:pPr>
              <w:pStyle w:val="102"/>
              <w:ind w:left="160" w:leftChars="0" w:hanging="160" w:hangingChars="100"/>
              <w:rPr>
                <w:rFonts w:hint="default" w:eastAsia="宋体"/>
                <w:sz w:val="16"/>
                <w:szCs w:val="16"/>
                <w:lang w:val="en-US" w:eastAsia="zh-CN"/>
              </w:rPr>
            </w:pPr>
            <w:r>
              <w:rPr>
                <w:rFonts w:hint="eastAsia" w:eastAsia="宋体"/>
                <w:sz w:val="16"/>
                <w:szCs w:val="16"/>
                <w:lang w:val="en-US" w:eastAsia="zh-CN"/>
              </w:rPr>
              <w:t>2. Add potential KEI for fault management.</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2024-02</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SA5#153</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S5-240522</w:t>
            </w:r>
          </w:p>
          <w:p>
            <w:pPr>
              <w:pStyle w:val="104"/>
              <w:rPr>
                <w:rFonts w:hint="default"/>
                <w:sz w:val="16"/>
                <w:szCs w:val="16"/>
                <w:lang w:val="en-US" w:eastAsia="zh-CN"/>
              </w:rPr>
            </w:pPr>
            <w:r>
              <w:rPr>
                <w:rFonts w:hint="eastAsia"/>
                <w:sz w:val="16"/>
                <w:szCs w:val="16"/>
                <w:lang w:val="en-US" w:eastAsia="zh-CN"/>
              </w:rPr>
              <w:t>S5-240</w:t>
            </w:r>
            <w:r>
              <w:rPr>
                <w:rFonts w:hint="default"/>
                <w:sz w:val="16"/>
                <w:szCs w:val="16"/>
                <w:lang w:val="en-US" w:eastAsia="zh-CN"/>
              </w:rPr>
              <w:t>915</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160" w:leftChars="0" w:hanging="160" w:hangingChars="100"/>
              <w:rPr>
                <w:rFonts w:hint="default" w:eastAsia="宋体"/>
                <w:sz w:val="16"/>
                <w:szCs w:val="16"/>
                <w:lang w:val="en-US" w:eastAsia="zh-CN"/>
              </w:rPr>
            </w:pPr>
            <w:r>
              <w:rPr>
                <w:rFonts w:hint="default" w:eastAsia="宋体"/>
                <w:sz w:val="16"/>
                <w:szCs w:val="16"/>
                <w:lang w:val="en-US" w:eastAsia="zh-CN"/>
              </w:rPr>
              <w:t>1. Rapporteur clean up.</w:t>
            </w:r>
          </w:p>
          <w:p>
            <w:pPr>
              <w:pStyle w:val="102"/>
              <w:ind w:left="160" w:leftChars="0" w:hanging="160" w:hangingChars="100"/>
              <w:rPr>
                <w:rFonts w:hint="default" w:eastAsia="宋体"/>
                <w:sz w:val="16"/>
                <w:szCs w:val="16"/>
                <w:lang w:val="en-US" w:eastAsia="zh-CN"/>
              </w:rPr>
            </w:pPr>
            <w:r>
              <w:rPr>
                <w:rFonts w:hint="default" w:eastAsia="宋体"/>
                <w:sz w:val="16"/>
                <w:szCs w:val="16"/>
                <w:lang w:val="en-US" w:eastAsia="zh-CN"/>
              </w:rPr>
              <w:t>2. Add conclusion.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0.5.0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V0.5.0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4A03924"/>
    <w:rsid w:val="08460237"/>
    <w:rsid w:val="086C0D86"/>
    <w:rsid w:val="0AF04CD5"/>
    <w:rsid w:val="0B8D1AC3"/>
    <w:rsid w:val="12D7158D"/>
    <w:rsid w:val="144F1D0A"/>
    <w:rsid w:val="1E522A0C"/>
    <w:rsid w:val="211B6389"/>
    <w:rsid w:val="25385DE7"/>
    <w:rsid w:val="254A0BA0"/>
    <w:rsid w:val="25F268A7"/>
    <w:rsid w:val="289C0A82"/>
    <w:rsid w:val="28CF7D17"/>
    <w:rsid w:val="2E7A444E"/>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10</TotalTime>
  <ScaleCrop>false</ScaleCrop>
  <LinksUpToDate>false</LinksUpToDate>
  <CharactersWithSpaces>21734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 (CMCC) - SA5#153</cp:lastModifiedBy>
  <cp:lastPrinted>2019-02-25T14:05:00Z</cp:lastPrinted>
  <dcterms:modified xsi:type="dcterms:W3CDTF">2024-02-01T15:34:46Z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4B84034C73B04F9B81AB9A3F7E22405B</vt:lpwstr>
  </property>
</Properties>
</file>