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540B81FE"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B261DF">
              <w:rPr>
                <w:rFonts w:eastAsiaTheme="minorEastAsia" w:hint="eastAsia"/>
                <w:lang w:eastAsia="zh-CN"/>
              </w:rPr>
              <w:t>0</w:t>
            </w:r>
            <w:r>
              <w:t xml:space="preserve">.0 </w:t>
            </w:r>
            <w:r>
              <w:rPr>
                <w:sz w:val="32"/>
              </w:rPr>
              <w:t>(202</w:t>
            </w:r>
            <w:r w:rsidR="00B50941">
              <w:rPr>
                <w:sz w:val="32"/>
              </w:rPr>
              <w:t>4</w:t>
            </w:r>
            <w:r>
              <w:rPr>
                <w:sz w:val="32"/>
              </w:rPr>
              <w:t>-</w:t>
            </w:r>
            <w:r w:rsidR="00B261DF">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886DF9D"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75pt" o:ole="">
                  <v:imagedata r:id="rId9" o:title=""/>
                </v:shape>
                <o:OLEObject Type="Embed" ProgID="Word.Picture.8" ShapeID="_x0000_i1025" DrawAspect="Content" ObjectID="_1794239242"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25pt;height:74.7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t>Contents</w:t>
      </w:r>
    </w:p>
    <w:p w14:paraId="4325D214" w14:textId="5BB772F6" w:rsidR="0021787C" w:rsidRDefault="00000000">
      <w:pPr>
        <w:pStyle w:val="TOC1"/>
        <w:rPr>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r w:rsidR="0021787C">
        <w:rPr>
          <w:noProof/>
        </w:rPr>
        <w:t>Foreword</w:t>
      </w:r>
      <w:r w:rsidR="0021787C">
        <w:rPr>
          <w:noProof/>
        </w:rPr>
        <w:tab/>
      </w:r>
      <w:r w:rsidR="0021787C">
        <w:rPr>
          <w:noProof/>
        </w:rPr>
        <w:fldChar w:fldCharType="begin"/>
      </w:r>
      <w:r w:rsidR="0021787C">
        <w:rPr>
          <w:noProof/>
        </w:rPr>
        <w:instrText xml:space="preserve"> PAGEREF _Toc183622203 \h </w:instrText>
      </w:r>
      <w:r w:rsidR="0021787C">
        <w:rPr>
          <w:noProof/>
        </w:rPr>
      </w:r>
      <w:r w:rsidR="0021787C">
        <w:rPr>
          <w:noProof/>
        </w:rPr>
        <w:fldChar w:fldCharType="separate"/>
      </w:r>
      <w:r w:rsidR="0021787C">
        <w:rPr>
          <w:noProof/>
        </w:rPr>
        <w:t>10</w:t>
      </w:r>
      <w:r w:rsidR="0021787C">
        <w:rPr>
          <w:noProof/>
        </w:rPr>
        <w:fldChar w:fldCharType="end"/>
      </w:r>
    </w:p>
    <w:p w14:paraId="1CF92A00" w14:textId="680C10BA"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_Toc183622204 \h </w:instrText>
      </w:r>
      <w:r>
        <w:rPr>
          <w:noProof/>
        </w:rPr>
      </w:r>
      <w:r>
        <w:rPr>
          <w:noProof/>
        </w:rPr>
        <w:fldChar w:fldCharType="separate"/>
      </w:r>
      <w:r>
        <w:rPr>
          <w:noProof/>
        </w:rPr>
        <w:t>12</w:t>
      </w:r>
      <w:r>
        <w:rPr>
          <w:noProof/>
        </w:rPr>
        <w:fldChar w:fldCharType="end"/>
      </w:r>
    </w:p>
    <w:p w14:paraId="1DCD0896" w14:textId="0AFBA175"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_Toc183622205 \h </w:instrText>
      </w:r>
      <w:r>
        <w:rPr>
          <w:noProof/>
        </w:rPr>
      </w:r>
      <w:r>
        <w:rPr>
          <w:noProof/>
        </w:rPr>
        <w:fldChar w:fldCharType="separate"/>
      </w:r>
      <w:r>
        <w:rPr>
          <w:noProof/>
        </w:rPr>
        <w:t>12</w:t>
      </w:r>
      <w:r>
        <w:rPr>
          <w:noProof/>
        </w:rPr>
        <w:fldChar w:fldCharType="end"/>
      </w:r>
    </w:p>
    <w:p w14:paraId="5DCF1A03" w14:textId="21CA009A"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_Toc183622206 \h </w:instrText>
      </w:r>
      <w:r>
        <w:rPr>
          <w:noProof/>
        </w:rPr>
      </w:r>
      <w:r>
        <w:rPr>
          <w:noProof/>
        </w:rPr>
        <w:fldChar w:fldCharType="separate"/>
      </w:r>
      <w:r>
        <w:rPr>
          <w:noProof/>
        </w:rPr>
        <w:t>13</w:t>
      </w:r>
      <w:r>
        <w:rPr>
          <w:noProof/>
        </w:rPr>
        <w:fldChar w:fldCharType="end"/>
      </w:r>
    </w:p>
    <w:p w14:paraId="6D25D5C8" w14:textId="5B95EF3D"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_Toc183622207 \h </w:instrText>
      </w:r>
      <w:r>
        <w:rPr>
          <w:noProof/>
        </w:rPr>
      </w:r>
      <w:r>
        <w:rPr>
          <w:noProof/>
        </w:rPr>
        <w:fldChar w:fldCharType="separate"/>
      </w:r>
      <w:r>
        <w:rPr>
          <w:noProof/>
        </w:rPr>
        <w:t>13</w:t>
      </w:r>
      <w:r>
        <w:rPr>
          <w:noProof/>
        </w:rPr>
        <w:fldChar w:fldCharType="end"/>
      </w:r>
    </w:p>
    <w:p w14:paraId="5F873AB0" w14:textId="04A2878C"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_Toc183622208 \h </w:instrText>
      </w:r>
      <w:r>
        <w:rPr>
          <w:noProof/>
        </w:rPr>
      </w:r>
      <w:r>
        <w:rPr>
          <w:noProof/>
        </w:rPr>
        <w:fldChar w:fldCharType="separate"/>
      </w:r>
      <w:r>
        <w:rPr>
          <w:noProof/>
        </w:rPr>
        <w:t>13</w:t>
      </w:r>
      <w:r>
        <w:rPr>
          <w:noProof/>
        </w:rPr>
        <w:fldChar w:fldCharType="end"/>
      </w:r>
    </w:p>
    <w:p w14:paraId="61E35477" w14:textId="778282A0"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_Toc183622209 \h </w:instrText>
      </w:r>
      <w:r>
        <w:rPr>
          <w:noProof/>
        </w:rPr>
      </w:r>
      <w:r>
        <w:rPr>
          <w:noProof/>
        </w:rPr>
        <w:fldChar w:fldCharType="separate"/>
      </w:r>
      <w:r>
        <w:rPr>
          <w:noProof/>
        </w:rPr>
        <w:t>13</w:t>
      </w:r>
      <w:r>
        <w:rPr>
          <w:noProof/>
        </w:rPr>
        <w:fldChar w:fldCharType="end"/>
      </w:r>
    </w:p>
    <w:p w14:paraId="692C53F6" w14:textId="7841F1CF"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_Toc183622210 \h </w:instrText>
      </w:r>
      <w:r>
        <w:rPr>
          <w:noProof/>
        </w:rPr>
      </w:r>
      <w:r>
        <w:rPr>
          <w:noProof/>
        </w:rPr>
        <w:fldChar w:fldCharType="separate"/>
      </w:r>
      <w:r>
        <w:rPr>
          <w:noProof/>
        </w:rPr>
        <w:t>13</w:t>
      </w:r>
      <w:r>
        <w:rPr>
          <w:noProof/>
        </w:rPr>
        <w:fldChar w:fldCharType="end"/>
      </w:r>
    </w:p>
    <w:p w14:paraId="649DF26F" w14:textId="4276FD36"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_Toc183622211 \h </w:instrText>
      </w:r>
      <w:r>
        <w:rPr>
          <w:noProof/>
        </w:rPr>
      </w:r>
      <w:r>
        <w:rPr>
          <w:noProof/>
        </w:rPr>
        <w:fldChar w:fldCharType="separate"/>
      </w:r>
      <w:r>
        <w:rPr>
          <w:noProof/>
        </w:rPr>
        <w:t>14</w:t>
      </w:r>
      <w:r>
        <w:rPr>
          <w:noProof/>
        </w:rPr>
        <w:fldChar w:fldCharType="end"/>
      </w:r>
    </w:p>
    <w:p w14:paraId="1A6A8603" w14:textId="0C5273B0"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_Toc183622212 \h </w:instrText>
      </w:r>
      <w:r>
        <w:rPr>
          <w:noProof/>
        </w:rPr>
      </w:r>
      <w:r>
        <w:rPr>
          <w:noProof/>
        </w:rPr>
        <w:fldChar w:fldCharType="separate"/>
      </w:r>
      <w:r>
        <w:rPr>
          <w:noProof/>
        </w:rPr>
        <w:t>14</w:t>
      </w:r>
      <w:r>
        <w:rPr>
          <w:noProof/>
        </w:rPr>
        <w:fldChar w:fldCharType="end"/>
      </w:r>
    </w:p>
    <w:p w14:paraId="03A3D3F8" w14:textId="77A79EBC"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_Toc183622213 \h </w:instrText>
      </w:r>
      <w:r>
        <w:rPr>
          <w:noProof/>
        </w:rPr>
      </w:r>
      <w:r>
        <w:rPr>
          <w:noProof/>
        </w:rPr>
        <w:fldChar w:fldCharType="separate"/>
      </w:r>
      <w:r>
        <w:rPr>
          <w:noProof/>
        </w:rPr>
        <w:t>15</w:t>
      </w:r>
      <w:r>
        <w:rPr>
          <w:noProof/>
        </w:rPr>
        <w:fldChar w:fldCharType="end"/>
      </w:r>
    </w:p>
    <w:p w14:paraId="3F079162" w14:textId="67C83B79"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_Toc183622214 \h </w:instrText>
      </w:r>
      <w:r>
        <w:rPr>
          <w:noProof/>
        </w:rPr>
      </w:r>
      <w:r>
        <w:rPr>
          <w:noProof/>
        </w:rPr>
        <w:fldChar w:fldCharType="separate"/>
      </w:r>
      <w:r>
        <w:rPr>
          <w:noProof/>
        </w:rPr>
        <w:t>15</w:t>
      </w:r>
      <w:r>
        <w:rPr>
          <w:noProof/>
        </w:rPr>
        <w:fldChar w:fldCharType="end"/>
      </w:r>
    </w:p>
    <w:p w14:paraId="20613099" w14:textId="3EA5CEA2"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_Toc183622215 \h </w:instrText>
      </w:r>
      <w:r>
        <w:rPr>
          <w:noProof/>
        </w:rPr>
      </w:r>
      <w:r>
        <w:rPr>
          <w:noProof/>
        </w:rPr>
        <w:fldChar w:fldCharType="separate"/>
      </w:r>
      <w:r>
        <w:rPr>
          <w:noProof/>
        </w:rPr>
        <w:t>15</w:t>
      </w:r>
      <w:r>
        <w:rPr>
          <w:noProof/>
        </w:rPr>
        <w:fldChar w:fldCharType="end"/>
      </w:r>
    </w:p>
    <w:p w14:paraId="4B9228CF" w14:textId="1DFE37B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_Toc183622216 \h </w:instrText>
      </w:r>
      <w:r>
        <w:rPr>
          <w:noProof/>
        </w:rPr>
      </w:r>
      <w:r>
        <w:rPr>
          <w:noProof/>
        </w:rPr>
        <w:fldChar w:fldCharType="separate"/>
      </w:r>
      <w:r>
        <w:rPr>
          <w:noProof/>
        </w:rPr>
        <w:t>15</w:t>
      </w:r>
      <w:r>
        <w:rPr>
          <w:noProof/>
        </w:rPr>
        <w:fldChar w:fldCharType="end"/>
      </w:r>
    </w:p>
    <w:p w14:paraId="41347520" w14:textId="3A181347"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5.2.2.1A</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_Toc183622217 \h </w:instrText>
      </w:r>
      <w:r>
        <w:rPr>
          <w:noProof/>
        </w:rPr>
      </w:r>
      <w:r>
        <w:rPr>
          <w:noProof/>
        </w:rPr>
        <w:fldChar w:fldCharType="separate"/>
      </w:r>
      <w:r>
        <w:rPr>
          <w:noProof/>
        </w:rPr>
        <w:t>15</w:t>
      </w:r>
      <w:r>
        <w:rPr>
          <w:noProof/>
        </w:rPr>
        <w:fldChar w:fldCharType="end"/>
      </w:r>
    </w:p>
    <w:p w14:paraId="147E23FF" w14:textId="5BE604E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_Toc183622218 \h </w:instrText>
      </w:r>
      <w:r>
        <w:rPr>
          <w:noProof/>
        </w:rPr>
      </w:r>
      <w:r>
        <w:rPr>
          <w:noProof/>
        </w:rPr>
        <w:fldChar w:fldCharType="separate"/>
      </w:r>
      <w:r>
        <w:rPr>
          <w:noProof/>
        </w:rPr>
        <w:t>15</w:t>
      </w:r>
      <w:r>
        <w:rPr>
          <w:noProof/>
        </w:rPr>
        <w:fldChar w:fldCharType="end"/>
      </w:r>
    </w:p>
    <w:p w14:paraId="4637992C" w14:textId="1CD58CF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_Toc183622219 \h </w:instrText>
      </w:r>
      <w:r>
        <w:rPr>
          <w:noProof/>
        </w:rPr>
      </w:r>
      <w:r>
        <w:rPr>
          <w:noProof/>
        </w:rPr>
        <w:fldChar w:fldCharType="separate"/>
      </w:r>
      <w:r>
        <w:rPr>
          <w:noProof/>
        </w:rPr>
        <w:t>15</w:t>
      </w:r>
      <w:r>
        <w:rPr>
          <w:noProof/>
        </w:rPr>
        <w:fldChar w:fldCharType="end"/>
      </w:r>
    </w:p>
    <w:p w14:paraId="5DFBF4EA" w14:textId="39289BFD"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_Toc183622220 \h </w:instrText>
      </w:r>
      <w:r>
        <w:rPr>
          <w:noProof/>
        </w:rPr>
      </w:r>
      <w:r>
        <w:rPr>
          <w:noProof/>
        </w:rPr>
        <w:fldChar w:fldCharType="separate"/>
      </w:r>
      <w:r>
        <w:rPr>
          <w:noProof/>
        </w:rPr>
        <w:t>16</w:t>
      </w:r>
      <w:r>
        <w:rPr>
          <w:noProof/>
        </w:rPr>
        <w:fldChar w:fldCharType="end"/>
      </w:r>
    </w:p>
    <w:p w14:paraId="25EF9D3C" w14:textId="312287FE"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_Toc183622221 \h </w:instrText>
      </w:r>
      <w:r>
        <w:rPr>
          <w:noProof/>
        </w:rPr>
      </w:r>
      <w:r>
        <w:rPr>
          <w:noProof/>
        </w:rPr>
        <w:fldChar w:fldCharType="separate"/>
      </w:r>
      <w:r>
        <w:rPr>
          <w:noProof/>
        </w:rPr>
        <w:t>16</w:t>
      </w:r>
      <w:r>
        <w:rPr>
          <w:noProof/>
        </w:rPr>
        <w:fldChar w:fldCharType="end"/>
      </w:r>
    </w:p>
    <w:p w14:paraId="746FD3AC" w14:textId="36676879"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_Toc183622222 \h </w:instrText>
      </w:r>
      <w:r>
        <w:rPr>
          <w:noProof/>
        </w:rPr>
      </w:r>
      <w:r>
        <w:rPr>
          <w:noProof/>
        </w:rPr>
        <w:fldChar w:fldCharType="separate"/>
      </w:r>
      <w:r>
        <w:rPr>
          <w:noProof/>
        </w:rPr>
        <w:t>16</w:t>
      </w:r>
      <w:r>
        <w:rPr>
          <w:noProof/>
        </w:rPr>
        <w:fldChar w:fldCharType="end"/>
      </w:r>
    </w:p>
    <w:p w14:paraId="01185544" w14:textId="1CC6C124"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_Toc183622223 \h </w:instrText>
      </w:r>
      <w:r>
        <w:rPr>
          <w:noProof/>
        </w:rPr>
      </w:r>
      <w:r>
        <w:rPr>
          <w:noProof/>
        </w:rPr>
        <w:fldChar w:fldCharType="separate"/>
      </w:r>
      <w:r>
        <w:rPr>
          <w:noProof/>
        </w:rPr>
        <w:t>16</w:t>
      </w:r>
      <w:r>
        <w:rPr>
          <w:noProof/>
        </w:rPr>
        <w:fldChar w:fldCharType="end"/>
      </w:r>
    </w:p>
    <w:p w14:paraId="1D8BB4D9" w14:textId="33376BC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_Toc183622224 \h </w:instrText>
      </w:r>
      <w:r>
        <w:rPr>
          <w:noProof/>
        </w:rPr>
      </w:r>
      <w:r>
        <w:rPr>
          <w:noProof/>
        </w:rPr>
        <w:fldChar w:fldCharType="separate"/>
      </w:r>
      <w:r>
        <w:rPr>
          <w:noProof/>
        </w:rPr>
        <w:t>16</w:t>
      </w:r>
      <w:r>
        <w:rPr>
          <w:noProof/>
        </w:rPr>
        <w:fldChar w:fldCharType="end"/>
      </w:r>
    </w:p>
    <w:p w14:paraId="13A5A394" w14:textId="59840DE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MediaInstruction</w:t>
      </w:r>
      <w:r>
        <w:rPr>
          <w:noProof/>
        </w:rPr>
        <w:tab/>
      </w:r>
      <w:r>
        <w:rPr>
          <w:noProof/>
        </w:rPr>
        <w:fldChar w:fldCharType="begin"/>
      </w:r>
      <w:r>
        <w:rPr>
          <w:noProof/>
        </w:rPr>
        <w:instrText xml:space="preserve"> PAGEREF _Toc183622225 \h </w:instrText>
      </w:r>
      <w:r>
        <w:rPr>
          <w:noProof/>
        </w:rPr>
      </w:r>
      <w:r>
        <w:rPr>
          <w:noProof/>
        </w:rPr>
        <w:fldChar w:fldCharType="separate"/>
      </w:r>
      <w:r>
        <w:rPr>
          <w:noProof/>
        </w:rPr>
        <w:t>17</w:t>
      </w:r>
      <w:r>
        <w:rPr>
          <w:noProof/>
        </w:rPr>
        <w:fldChar w:fldCharType="end"/>
      </w:r>
    </w:p>
    <w:p w14:paraId="54813354" w14:textId="4D26771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_Toc183622226 \h </w:instrText>
      </w:r>
      <w:r>
        <w:rPr>
          <w:noProof/>
        </w:rPr>
      </w:r>
      <w:r>
        <w:rPr>
          <w:noProof/>
        </w:rPr>
        <w:fldChar w:fldCharType="separate"/>
      </w:r>
      <w:r>
        <w:rPr>
          <w:noProof/>
        </w:rPr>
        <w:t>17</w:t>
      </w:r>
      <w:r>
        <w:rPr>
          <w:noProof/>
        </w:rPr>
        <w:fldChar w:fldCharType="end"/>
      </w:r>
    </w:p>
    <w:p w14:paraId="7B9AF571" w14:textId="35D9FF9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Media Instruction</w:t>
      </w:r>
      <w:r>
        <w:rPr>
          <w:noProof/>
        </w:rPr>
        <w:tab/>
      </w:r>
      <w:r>
        <w:rPr>
          <w:noProof/>
        </w:rPr>
        <w:fldChar w:fldCharType="begin"/>
      </w:r>
      <w:r>
        <w:rPr>
          <w:noProof/>
        </w:rPr>
        <w:instrText xml:space="preserve"> PAGEREF _Toc183622227 \h </w:instrText>
      </w:r>
      <w:r>
        <w:rPr>
          <w:noProof/>
        </w:rPr>
      </w:r>
      <w:r>
        <w:rPr>
          <w:noProof/>
        </w:rPr>
        <w:fldChar w:fldCharType="separate"/>
      </w:r>
      <w:r>
        <w:rPr>
          <w:noProof/>
        </w:rPr>
        <w:t>17</w:t>
      </w:r>
      <w:r>
        <w:rPr>
          <w:noProof/>
        </w:rPr>
        <w:fldChar w:fldCharType="end"/>
      </w:r>
    </w:p>
    <w:p w14:paraId="02C6E2FF" w14:textId="0D439944"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_Toc183622228 \h </w:instrText>
      </w:r>
      <w:r>
        <w:rPr>
          <w:noProof/>
        </w:rPr>
      </w:r>
      <w:r>
        <w:rPr>
          <w:noProof/>
        </w:rPr>
        <w:fldChar w:fldCharType="separate"/>
      </w:r>
      <w:r>
        <w:rPr>
          <w:noProof/>
        </w:rPr>
        <w:t>18</w:t>
      </w:r>
      <w:r>
        <w:rPr>
          <w:noProof/>
        </w:rPr>
        <w:fldChar w:fldCharType="end"/>
      </w:r>
    </w:p>
    <w:p w14:paraId="22FEF654" w14:textId="33279B4C"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_Toc183622229 \h </w:instrText>
      </w:r>
      <w:r>
        <w:rPr>
          <w:noProof/>
        </w:rPr>
      </w:r>
      <w:r>
        <w:rPr>
          <w:noProof/>
        </w:rPr>
        <w:fldChar w:fldCharType="separate"/>
      </w:r>
      <w:r>
        <w:rPr>
          <w:noProof/>
        </w:rPr>
        <w:t>18</w:t>
      </w:r>
      <w:r>
        <w:rPr>
          <w:noProof/>
        </w:rPr>
        <w:fldChar w:fldCharType="end"/>
      </w:r>
    </w:p>
    <w:p w14:paraId="2A3CB602" w14:textId="06439D1E"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_Toc183622230 \h </w:instrText>
      </w:r>
      <w:r>
        <w:rPr>
          <w:noProof/>
        </w:rPr>
      </w:r>
      <w:r>
        <w:rPr>
          <w:noProof/>
        </w:rPr>
        <w:fldChar w:fldCharType="separate"/>
      </w:r>
      <w:r>
        <w:rPr>
          <w:noProof/>
        </w:rPr>
        <w:t>18</w:t>
      </w:r>
      <w:r>
        <w:rPr>
          <w:noProof/>
        </w:rPr>
        <w:fldChar w:fldCharType="end"/>
      </w:r>
    </w:p>
    <w:p w14:paraId="761F2BC3" w14:textId="14FAECF9"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_Toc183622231 \h </w:instrText>
      </w:r>
      <w:r>
        <w:rPr>
          <w:noProof/>
        </w:rPr>
      </w:r>
      <w:r>
        <w:rPr>
          <w:noProof/>
        </w:rPr>
        <w:fldChar w:fldCharType="separate"/>
      </w:r>
      <w:r>
        <w:rPr>
          <w:noProof/>
        </w:rPr>
        <w:t>18</w:t>
      </w:r>
      <w:r>
        <w:rPr>
          <w:noProof/>
        </w:rPr>
        <w:fldChar w:fldCharType="end"/>
      </w:r>
    </w:p>
    <w:p w14:paraId="24DECB28" w14:textId="4B83682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Create Service Operation</w:t>
      </w:r>
      <w:r>
        <w:rPr>
          <w:noProof/>
        </w:rPr>
        <w:tab/>
      </w:r>
      <w:r>
        <w:rPr>
          <w:noProof/>
        </w:rPr>
        <w:fldChar w:fldCharType="begin"/>
      </w:r>
      <w:r>
        <w:rPr>
          <w:noProof/>
        </w:rPr>
        <w:instrText xml:space="preserve"> PAGEREF _Toc183622232 \h </w:instrText>
      </w:r>
      <w:r>
        <w:rPr>
          <w:noProof/>
        </w:rPr>
      </w:r>
      <w:r>
        <w:rPr>
          <w:noProof/>
        </w:rPr>
        <w:fldChar w:fldCharType="separate"/>
      </w:r>
      <w:r>
        <w:rPr>
          <w:noProof/>
        </w:rPr>
        <w:t>18</w:t>
      </w:r>
      <w:r>
        <w:rPr>
          <w:noProof/>
        </w:rPr>
        <w:fldChar w:fldCharType="end"/>
      </w:r>
    </w:p>
    <w:p w14:paraId="122485FD" w14:textId="0E13601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_Toc183622233 \h </w:instrText>
      </w:r>
      <w:r>
        <w:rPr>
          <w:noProof/>
        </w:rPr>
      </w:r>
      <w:r>
        <w:rPr>
          <w:noProof/>
        </w:rPr>
        <w:fldChar w:fldCharType="separate"/>
      </w:r>
      <w:r>
        <w:rPr>
          <w:noProof/>
        </w:rPr>
        <w:t>18</w:t>
      </w:r>
      <w:r>
        <w:rPr>
          <w:noProof/>
        </w:rPr>
        <w:fldChar w:fldCharType="end"/>
      </w:r>
    </w:p>
    <w:p w14:paraId="1E350731" w14:textId="72624A2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Creation of a new IMS session</w:t>
      </w:r>
      <w:r>
        <w:rPr>
          <w:noProof/>
        </w:rPr>
        <w:tab/>
      </w:r>
      <w:r>
        <w:rPr>
          <w:noProof/>
        </w:rPr>
        <w:fldChar w:fldCharType="begin"/>
      </w:r>
      <w:r>
        <w:rPr>
          <w:noProof/>
        </w:rPr>
        <w:instrText xml:space="preserve"> PAGEREF _Toc183622234 \h </w:instrText>
      </w:r>
      <w:r>
        <w:rPr>
          <w:noProof/>
        </w:rPr>
      </w:r>
      <w:r>
        <w:rPr>
          <w:noProof/>
        </w:rPr>
        <w:fldChar w:fldCharType="separate"/>
      </w:r>
      <w:r>
        <w:rPr>
          <w:noProof/>
        </w:rPr>
        <w:t>18</w:t>
      </w:r>
      <w:r>
        <w:rPr>
          <w:noProof/>
        </w:rPr>
        <w:fldChar w:fldCharType="end"/>
      </w:r>
    </w:p>
    <w:p w14:paraId="736192D4" w14:textId="3589A0D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_Toc183622235 \h </w:instrText>
      </w:r>
      <w:r>
        <w:rPr>
          <w:noProof/>
        </w:rPr>
      </w:r>
      <w:r>
        <w:rPr>
          <w:noProof/>
        </w:rPr>
        <w:fldChar w:fldCharType="separate"/>
      </w:r>
      <w:r>
        <w:rPr>
          <w:noProof/>
        </w:rPr>
        <w:t>19</w:t>
      </w:r>
      <w:r>
        <w:rPr>
          <w:noProof/>
        </w:rPr>
        <w:fldChar w:fldCharType="end"/>
      </w:r>
    </w:p>
    <w:p w14:paraId="014AB96B" w14:textId="6577B7C5"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_Toc183622236 \h </w:instrText>
      </w:r>
      <w:r>
        <w:rPr>
          <w:noProof/>
        </w:rPr>
      </w:r>
      <w:r>
        <w:rPr>
          <w:noProof/>
        </w:rPr>
        <w:fldChar w:fldCharType="separate"/>
      </w:r>
      <w:r>
        <w:rPr>
          <w:noProof/>
        </w:rPr>
        <w:t>19</w:t>
      </w:r>
      <w:r>
        <w:rPr>
          <w:noProof/>
        </w:rPr>
        <w:fldChar w:fldCharType="end"/>
      </w:r>
    </w:p>
    <w:p w14:paraId="2AB7EEA7" w14:textId="5EC46B4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.2.3.2</w:t>
      </w:r>
      <w:r>
        <w:rPr>
          <w:rFonts w:asciiTheme="minorHAnsi" w:eastAsiaTheme="minorEastAsia" w:hAnsiTheme="minorHAnsi" w:cstheme="minorBidi"/>
          <w:noProof/>
          <w:kern w:val="2"/>
          <w:sz w:val="22"/>
          <w:szCs w:val="22"/>
          <w:lang w:val="en-US" w:eastAsia="zh-CN"/>
          <w14:ligatures w14:val="standardContextual"/>
        </w:rPr>
        <w:tab/>
      </w:r>
      <w:r>
        <w:rPr>
          <w:noProof/>
        </w:rPr>
        <w:t>Updating an exisiting IMS session</w:t>
      </w:r>
      <w:r>
        <w:rPr>
          <w:noProof/>
        </w:rPr>
        <w:tab/>
      </w:r>
      <w:r>
        <w:rPr>
          <w:noProof/>
        </w:rPr>
        <w:fldChar w:fldCharType="begin"/>
      </w:r>
      <w:r>
        <w:rPr>
          <w:noProof/>
        </w:rPr>
        <w:instrText xml:space="preserve"> PAGEREF _Toc183622237 \h </w:instrText>
      </w:r>
      <w:r>
        <w:rPr>
          <w:noProof/>
        </w:rPr>
      </w:r>
      <w:r>
        <w:rPr>
          <w:noProof/>
        </w:rPr>
        <w:fldChar w:fldCharType="separate"/>
      </w:r>
      <w:r>
        <w:rPr>
          <w:noProof/>
        </w:rPr>
        <w:t>19</w:t>
      </w:r>
      <w:r>
        <w:rPr>
          <w:noProof/>
        </w:rPr>
        <w:fldChar w:fldCharType="end"/>
      </w:r>
    </w:p>
    <w:p w14:paraId="6D4B39A9" w14:textId="43DC72A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.2.4</w:t>
      </w:r>
      <w:r>
        <w:rPr>
          <w:rFonts w:asciiTheme="minorHAnsi" w:eastAsiaTheme="minorEastAsia" w:hAnsiTheme="minorHAnsi" w:cstheme="minorBidi"/>
          <w:noProof/>
          <w:kern w:val="2"/>
          <w:sz w:val="22"/>
          <w:szCs w:val="22"/>
          <w:lang w:val="en-US" w:eastAsia="zh-CN"/>
          <w14:ligatures w14:val="standardContextual"/>
        </w:rPr>
        <w:tab/>
      </w:r>
      <w:r>
        <w:rPr>
          <w:noProof/>
        </w:rPr>
        <w:t>Delete Service Operation</w:t>
      </w:r>
      <w:r>
        <w:rPr>
          <w:noProof/>
        </w:rPr>
        <w:tab/>
      </w:r>
      <w:r>
        <w:rPr>
          <w:noProof/>
        </w:rPr>
        <w:fldChar w:fldCharType="begin"/>
      </w:r>
      <w:r>
        <w:rPr>
          <w:noProof/>
        </w:rPr>
        <w:instrText xml:space="preserve"> PAGEREF _Toc183622238 \h </w:instrText>
      </w:r>
      <w:r>
        <w:rPr>
          <w:noProof/>
        </w:rPr>
      </w:r>
      <w:r>
        <w:rPr>
          <w:noProof/>
        </w:rPr>
        <w:fldChar w:fldCharType="separate"/>
      </w:r>
      <w:r>
        <w:rPr>
          <w:noProof/>
        </w:rPr>
        <w:t>20</w:t>
      </w:r>
      <w:r>
        <w:rPr>
          <w:noProof/>
        </w:rPr>
        <w:fldChar w:fldCharType="end"/>
      </w:r>
    </w:p>
    <w:p w14:paraId="79EFE830" w14:textId="11D5551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_Toc183622239 \h </w:instrText>
      </w:r>
      <w:r>
        <w:rPr>
          <w:noProof/>
        </w:rPr>
      </w:r>
      <w:r>
        <w:rPr>
          <w:noProof/>
        </w:rPr>
        <w:fldChar w:fldCharType="separate"/>
      </w:r>
      <w:r>
        <w:rPr>
          <w:noProof/>
        </w:rPr>
        <w:t>20</w:t>
      </w:r>
      <w:r>
        <w:rPr>
          <w:noProof/>
        </w:rPr>
        <w:fldChar w:fldCharType="end"/>
      </w:r>
    </w:p>
    <w:p w14:paraId="03AB6F4E" w14:textId="6C206443"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.2.4.2</w:t>
      </w:r>
      <w:r>
        <w:rPr>
          <w:rFonts w:asciiTheme="minorHAnsi" w:eastAsiaTheme="minorEastAsia" w:hAnsiTheme="minorHAnsi" w:cstheme="minorBidi"/>
          <w:noProof/>
          <w:kern w:val="2"/>
          <w:sz w:val="22"/>
          <w:szCs w:val="22"/>
          <w:lang w:val="en-US" w:eastAsia="zh-CN"/>
          <w14:ligatures w14:val="standardContextual"/>
        </w:rPr>
        <w:tab/>
      </w:r>
      <w:r>
        <w:rPr>
          <w:noProof/>
        </w:rPr>
        <w:t>Releasing an exisiting IMS Session</w:t>
      </w:r>
      <w:r>
        <w:rPr>
          <w:noProof/>
        </w:rPr>
        <w:tab/>
      </w:r>
      <w:r>
        <w:rPr>
          <w:noProof/>
        </w:rPr>
        <w:fldChar w:fldCharType="begin"/>
      </w:r>
      <w:r>
        <w:rPr>
          <w:noProof/>
        </w:rPr>
        <w:instrText xml:space="preserve"> PAGEREF _Toc183622240 \h </w:instrText>
      </w:r>
      <w:r>
        <w:rPr>
          <w:noProof/>
        </w:rPr>
      </w:r>
      <w:r>
        <w:rPr>
          <w:noProof/>
        </w:rPr>
        <w:fldChar w:fldCharType="separate"/>
      </w:r>
      <w:r>
        <w:rPr>
          <w:noProof/>
        </w:rPr>
        <w:t>20</w:t>
      </w:r>
      <w:r>
        <w:rPr>
          <w:noProof/>
        </w:rPr>
        <w:fldChar w:fldCharType="end"/>
      </w:r>
    </w:p>
    <w:p w14:paraId="62D9AC2C" w14:textId="4EAA2FAF"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rFonts w:asciiTheme="minorHAnsi" w:eastAsiaTheme="minorEastAsia" w:hAnsiTheme="minorHAnsi" w:cstheme="minorBidi"/>
          <w:noProof/>
          <w:kern w:val="2"/>
          <w:sz w:val="22"/>
          <w:szCs w:val="22"/>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_Toc183622241 \h </w:instrText>
      </w:r>
      <w:r>
        <w:rPr>
          <w:noProof/>
        </w:rPr>
      </w:r>
      <w:r>
        <w:rPr>
          <w:noProof/>
        </w:rPr>
        <w:fldChar w:fldCharType="separate"/>
      </w:r>
      <w:r>
        <w:rPr>
          <w:noProof/>
        </w:rPr>
        <w:t>20</w:t>
      </w:r>
      <w:r>
        <w:rPr>
          <w:noProof/>
        </w:rPr>
        <w:fldChar w:fldCharType="end"/>
      </w:r>
    </w:p>
    <w:p w14:paraId="53AEED99" w14:textId="561CFF20"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_Toc183622242 \h </w:instrText>
      </w:r>
      <w:r>
        <w:rPr>
          <w:noProof/>
        </w:rPr>
      </w:r>
      <w:r>
        <w:rPr>
          <w:noProof/>
        </w:rPr>
        <w:fldChar w:fldCharType="separate"/>
      </w:r>
      <w:r>
        <w:rPr>
          <w:noProof/>
        </w:rPr>
        <w:t>20</w:t>
      </w:r>
      <w:r>
        <w:rPr>
          <w:noProof/>
        </w:rPr>
        <w:fldChar w:fldCharType="end"/>
      </w:r>
    </w:p>
    <w:p w14:paraId="78DDE9B6" w14:textId="7923E36A"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_Toc183622243 \h </w:instrText>
      </w:r>
      <w:r>
        <w:rPr>
          <w:noProof/>
        </w:rPr>
      </w:r>
      <w:r>
        <w:rPr>
          <w:noProof/>
        </w:rPr>
        <w:fldChar w:fldCharType="separate"/>
      </w:r>
      <w:r>
        <w:rPr>
          <w:noProof/>
        </w:rPr>
        <w:t>20</w:t>
      </w:r>
      <w:r>
        <w:rPr>
          <w:noProof/>
        </w:rPr>
        <w:fldChar w:fldCharType="end"/>
      </w:r>
    </w:p>
    <w:p w14:paraId="745BD0DE" w14:textId="3AB90C3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_Toc183622244 \h </w:instrText>
      </w:r>
      <w:r>
        <w:rPr>
          <w:noProof/>
        </w:rPr>
      </w:r>
      <w:r>
        <w:rPr>
          <w:noProof/>
        </w:rPr>
        <w:fldChar w:fldCharType="separate"/>
      </w:r>
      <w:r>
        <w:rPr>
          <w:noProof/>
        </w:rPr>
        <w:t>20</w:t>
      </w:r>
      <w:r>
        <w:rPr>
          <w:noProof/>
        </w:rPr>
        <w:fldChar w:fldCharType="end"/>
      </w:r>
    </w:p>
    <w:p w14:paraId="0168C844" w14:textId="3140010A"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_Toc183622245 \h </w:instrText>
      </w:r>
      <w:r>
        <w:rPr>
          <w:noProof/>
        </w:rPr>
      </w:r>
      <w:r>
        <w:rPr>
          <w:noProof/>
        </w:rPr>
        <w:fldChar w:fldCharType="separate"/>
      </w:r>
      <w:r>
        <w:rPr>
          <w:noProof/>
        </w:rPr>
        <w:t>21</w:t>
      </w:r>
      <w:r>
        <w:rPr>
          <w:noProof/>
        </w:rPr>
        <w:fldChar w:fldCharType="end"/>
      </w:r>
    </w:p>
    <w:p w14:paraId="2BD796AC" w14:textId="38278D7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_Toc183622246 \h </w:instrText>
      </w:r>
      <w:r>
        <w:rPr>
          <w:noProof/>
        </w:rPr>
      </w:r>
      <w:r>
        <w:rPr>
          <w:noProof/>
        </w:rPr>
        <w:fldChar w:fldCharType="separate"/>
      </w:r>
      <w:r>
        <w:rPr>
          <w:noProof/>
        </w:rPr>
        <w:t>21</w:t>
      </w:r>
      <w:r>
        <w:rPr>
          <w:noProof/>
        </w:rPr>
        <w:fldChar w:fldCharType="end"/>
      </w:r>
    </w:p>
    <w:p w14:paraId="08BC0048" w14:textId="0385DFC9"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Subscription for event notifications</w:t>
      </w:r>
      <w:r>
        <w:rPr>
          <w:noProof/>
        </w:rPr>
        <w:tab/>
      </w:r>
      <w:r>
        <w:rPr>
          <w:noProof/>
        </w:rPr>
        <w:fldChar w:fldCharType="begin"/>
      </w:r>
      <w:r>
        <w:rPr>
          <w:noProof/>
        </w:rPr>
        <w:instrText xml:space="preserve"> PAGEREF _Toc183622247 \h </w:instrText>
      </w:r>
      <w:r>
        <w:rPr>
          <w:noProof/>
        </w:rPr>
      </w:r>
      <w:r>
        <w:rPr>
          <w:noProof/>
        </w:rPr>
        <w:fldChar w:fldCharType="separate"/>
      </w:r>
      <w:r>
        <w:rPr>
          <w:noProof/>
        </w:rPr>
        <w:t>21</w:t>
      </w:r>
      <w:r>
        <w:rPr>
          <w:noProof/>
        </w:rPr>
        <w:fldChar w:fldCharType="end"/>
      </w:r>
    </w:p>
    <w:p w14:paraId="2F638730" w14:textId="0DBBA185"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2.2.3</w:t>
      </w:r>
      <w:r>
        <w:rPr>
          <w:rFonts w:asciiTheme="minorHAnsi" w:eastAsiaTheme="minorEastAsia" w:hAnsiTheme="minorHAnsi" w:cstheme="minorBidi"/>
          <w:noProof/>
          <w:kern w:val="2"/>
          <w:sz w:val="22"/>
          <w:szCs w:val="22"/>
          <w:lang w:val="en-US" w:eastAsia="zh-CN"/>
          <w14:ligatures w14:val="standardContextual"/>
        </w:rPr>
        <w:tab/>
      </w:r>
      <w:r>
        <w:rPr>
          <w:noProof/>
        </w:rPr>
        <w:t>Updating an exisiting subscription</w:t>
      </w:r>
      <w:r>
        <w:rPr>
          <w:noProof/>
        </w:rPr>
        <w:tab/>
      </w:r>
      <w:r>
        <w:rPr>
          <w:noProof/>
        </w:rPr>
        <w:fldChar w:fldCharType="begin"/>
      </w:r>
      <w:r>
        <w:rPr>
          <w:noProof/>
        </w:rPr>
        <w:instrText xml:space="preserve"> PAGEREF _Toc183622248 \h </w:instrText>
      </w:r>
      <w:r>
        <w:rPr>
          <w:noProof/>
        </w:rPr>
      </w:r>
      <w:r>
        <w:rPr>
          <w:noProof/>
        </w:rPr>
        <w:fldChar w:fldCharType="separate"/>
      </w:r>
      <w:r>
        <w:rPr>
          <w:noProof/>
        </w:rPr>
        <w:t>22</w:t>
      </w:r>
      <w:r>
        <w:rPr>
          <w:noProof/>
        </w:rPr>
        <w:fldChar w:fldCharType="end"/>
      </w:r>
    </w:p>
    <w:p w14:paraId="18460109" w14:textId="451748F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2.2.4</w:t>
      </w:r>
      <w:r>
        <w:rPr>
          <w:rFonts w:asciiTheme="minorHAnsi" w:eastAsiaTheme="minorEastAsia" w:hAnsiTheme="minorHAnsi" w:cstheme="minorBidi"/>
          <w:noProof/>
          <w:kern w:val="2"/>
          <w:sz w:val="22"/>
          <w:szCs w:val="22"/>
          <w:lang w:val="en-US" w:eastAsia="zh-CN"/>
          <w14:ligatures w14:val="standardContextual"/>
        </w:rPr>
        <w:tab/>
      </w:r>
      <w:r>
        <w:rPr>
          <w:noProof/>
        </w:rPr>
        <w:t>Subscription Partial Update</w:t>
      </w:r>
      <w:r>
        <w:rPr>
          <w:noProof/>
        </w:rPr>
        <w:tab/>
      </w:r>
      <w:r>
        <w:rPr>
          <w:noProof/>
        </w:rPr>
        <w:fldChar w:fldCharType="begin"/>
      </w:r>
      <w:r>
        <w:rPr>
          <w:noProof/>
        </w:rPr>
        <w:instrText xml:space="preserve"> PAGEREF _Toc183622249 \h </w:instrText>
      </w:r>
      <w:r>
        <w:rPr>
          <w:noProof/>
        </w:rPr>
      </w:r>
      <w:r>
        <w:rPr>
          <w:noProof/>
        </w:rPr>
        <w:fldChar w:fldCharType="separate"/>
      </w:r>
      <w:r>
        <w:rPr>
          <w:noProof/>
        </w:rPr>
        <w:t>22</w:t>
      </w:r>
      <w:r>
        <w:rPr>
          <w:noProof/>
        </w:rPr>
        <w:fldChar w:fldCharType="end"/>
      </w:r>
    </w:p>
    <w:p w14:paraId="50A28821" w14:textId="0F10D799"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Unsubscribe</w:t>
      </w:r>
      <w:r>
        <w:rPr>
          <w:noProof/>
        </w:rPr>
        <w:tab/>
      </w:r>
      <w:r>
        <w:rPr>
          <w:noProof/>
        </w:rPr>
        <w:fldChar w:fldCharType="begin"/>
      </w:r>
      <w:r>
        <w:rPr>
          <w:noProof/>
        </w:rPr>
        <w:instrText xml:space="preserve"> PAGEREF _Toc183622250 \h </w:instrText>
      </w:r>
      <w:r>
        <w:rPr>
          <w:noProof/>
        </w:rPr>
      </w:r>
      <w:r>
        <w:rPr>
          <w:noProof/>
        </w:rPr>
        <w:fldChar w:fldCharType="separate"/>
      </w:r>
      <w:r>
        <w:rPr>
          <w:noProof/>
        </w:rPr>
        <w:t>23</w:t>
      </w:r>
      <w:r>
        <w:rPr>
          <w:noProof/>
        </w:rPr>
        <w:fldChar w:fldCharType="end"/>
      </w:r>
    </w:p>
    <w:p w14:paraId="064D319F" w14:textId="0C657F8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_Toc183622251 \h </w:instrText>
      </w:r>
      <w:r>
        <w:rPr>
          <w:noProof/>
        </w:rPr>
      </w:r>
      <w:r>
        <w:rPr>
          <w:noProof/>
        </w:rPr>
        <w:fldChar w:fldCharType="separate"/>
      </w:r>
      <w:r>
        <w:rPr>
          <w:noProof/>
        </w:rPr>
        <w:t>23</w:t>
      </w:r>
      <w:r>
        <w:rPr>
          <w:noProof/>
        </w:rPr>
        <w:fldChar w:fldCharType="end"/>
      </w:r>
    </w:p>
    <w:p w14:paraId="5A755177" w14:textId="5AA9AB8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.2.3.2</w:t>
      </w:r>
      <w:r>
        <w:rPr>
          <w:rFonts w:asciiTheme="minorHAnsi" w:eastAsiaTheme="minorEastAsia" w:hAnsiTheme="minorHAnsi" w:cstheme="minorBidi"/>
          <w:noProof/>
          <w:kern w:val="2"/>
          <w:sz w:val="22"/>
          <w:szCs w:val="22"/>
          <w:lang w:val="en-US" w:eastAsia="zh-CN"/>
          <w14:ligatures w14:val="standardContextual"/>
        </w:rPr>
        <w:tab/>
      </w:r>
      <w:r>
        <w:rPr>
          <w:noProof/>
        </w:rPr>
        <w:t>Unsubscribe from notifications</w:t>
      </w:r>
      <w:r>
        <w:rPr>
          <w:noProof/>
        </w:rPr>
        <w:tab/>
      </w:r>
      <w:r>
        <w:rPr>
          <w:noProof/>
        </w:rPr>
        <w:fldChar w:fldCharType="begin"/>
      </w:r>
      <w:r>
        <w:rPr>
          <w:noProof/>
        </w:rPr>
        <w:instrText xml:space="preserve"> PAGEREF _Toc183622252 \h </w:instrText>
      </w:r>
      <w:r>
        <w:rPr>
          <w:noProof/>
        </w:rPr>
      </w:r>
      <w:r>
        <w:rPr>
          <w:noProof/>
        </w:rPr>
        <w:fldChar w:fldCharType="separate"/>
      </w:r>
      <w:r>
        <w:rPr>
          <w:noProof/>
        </w:rPr>
        <w:t>23</w:t>
      </w:r>
      <w:r>
        <w:rPr>
          <w:noProof/>
        </w:rPr>
        <w:fldChar w:fldCharType="end"/>
      </w:r>
    </w:p>
    <w:p w14:paraId="61C31E9E" w14:textId="24B55353"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_Toc183622253 \h </w:instrText>
      </w:r>
      <w:r>
        <w:rPr>
          <w:noProof/>
        </w:rPr>
      </w:r>
      <w:r>
        <w:rPr>
          <w:noProof/>
        </w:rPr>
        <w:fldChar w:fldCharType="separate"/>
      </w:r>
      <w:r>
        <w:rPr>
          <w:noProof/>
        </w:rPr>
        <w:t>23</w:t>
      </w:r>
      <w:r>
        <w:rPr>
          <w:noProof/>
        </w:rPr>
        <w:fldChar w:fldCharType="end"/>
      </w:r>
    </w:p>
    <w:p w14:paraId="157A6BD1" w14:textId="237B357A"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_Toc183622254 \h </w:instrText>
      </w:r>
      <w:r>
        <w:rPr>
          <w:noProof/>
        </w:rPr>
      </w:r>
      <w:r>
        <w:rPr>
          <w:noProof/>
        </w:rPr>
        <w:fldChar w:fldCharType="separate"/>
      </w:r>
      <w:r>
        <w:rPr>
          <w:noProof/>
        </w:rPr>
        <w:t>23</w:t>
      </w:r>
      <w:r>
        <w:rPr>
          <w:noProof/>
        </w:rPr>
        <w:fldChar w:fldCharType="end"/>
      </w:r>
    </w:p>
    <w:p w14:paraId="1486F14B" w14:textId="7BF2C7E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_Toc183622255 \h </w:instrText>
      </w:r>
      <w:r>
        <w:rPr>
          <w:noProof/>
        </w:rPr>
      </w:r>
      <w:r>
        <w:rPr>
          <w:noProof/>
        </w:rPr>
        <w:fldChar w:fldCharType="separate"/>
      </w:r>
      <w:r>
        <w:rPr>
          <w:noProof/>
        </w:rPr>
        <w:t>23</w:t>
      </w:r>
      <w:r>
        <w:rPr>
          <w:noProof/>
        </w:rPr>
        <w:fldChar w:fldCharType="end"/>
      </w:r>
    </w:p>
    <w:p w14:paraId="17E37ED9" w14:textId="043BBE7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.2.4</w:t>
      </w:r>
      <w:r>
        <w:rPr>
          <w:rFonts w:asciiTheme="minorHAnsi" w:eastAsiaTheme="minorEastAsia" w:hAnsiTheme="minorHAnsi" w:cstheme="minorBidi"/>
          <w:noProof/>
          <w:kern w:val="2"/>
          <w:sz w:val="22"/>
          <w:szCs w:val="22"/>
          <w:lang w:val="en-US" w:eastAsia="zh-CN"/>
          <w14:ligatures w14:val="standardContextual"/>
        </w:rPr>
        <w:tab/>
      </w:r>
      <w:r>
        <w:rPr>
          <w:noProof/>
        </w:rPr>
        <w:t>SubscriptionInfoRetrieval</w:t>
      </w:r>
      <w:r>
        <w:rPr>
          <w:noProof/>
        </w:rPr>
        <w:tab/>
      </w:r>
      <w:r>
        <w:rPr>
          <w:noProof/>
        </w:rPr>
        <w:fldChar w:fldCharType="begin"/>
      </w:r>
      <w:r>
        <w:rPr>
          <w:noProof/>
        </w:rPr>
        <w:instrText xml:space="preserve"> PAGEREF _Toc183622256 \h </w:instrText>
      </w:r>
      <w:r>
        <w:rPr>
          <w:noProof/>
        </w:rPr>
      </w:r>
      <w:r>
        <w:rPr>
          <w:noProof/>
        </w:rPr>
        <w:fldChar w:fldCharType="separate"/>
      </w:r>
      <w:r>
        <w:rPr>
          <w:noProof/>
        </w:rPr>
        <w:t>24</w:t>
      </w:r>
      <w:r>
        <w:rPr>
          <w:noProof/>
        </w:rPr>
        <w:fldChar w:fldCharType="end"/>
      </w:r>
    </w:p>
    <w:p w14:paraId="0D8611F1" w14:textId="278BD6C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_Toc183622257 \h </w:instrText>
      </w:r>
      <w:r>
        <w:rPr>
          <w:noProof/>
        </w:rPr>
      </w:r>
      <w:r>
        <w:rPr>
          <w:noProof/>
        </w:rPr>
        <w:fldChar w:fldCharType="separate"/>
      </w:r>
      <w:r>
        <w:rPr>
          <w:noProof/>
        </w:rPr>
        <w:t>24</w:t>
      </w:r>
      <w:r>
        <w:rPr>
          <w:noProof/>
        </w:rPr>
        <w:fldChar w:fldCharType="end"/>
      </w:r>
    </w:p>
    <w:p w14:paraId="6B6B0C7C" w14:textId="0F60EA33"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.2.4.2</w:t>
      </w:r>
      <w:r>
        <w:rPr>
          <w:rFonts w:asciiTheme="minorHAnsi" w:eastAsiaTheme="minorEastAsia" w:hAnsiTheme="minorHAnsi" w:cstheme="minorBidi"/>
          <w:noProof/>
          <w:kern w:val="2"/>
          <w:sz w:val="22"/>
          <w:szCs w:val="22"/>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_Toc183622258 \h </w:instrText>
      </w:r>
      <w:r>
        <w:rPr>
          <w:noProof/>
        </w:rPr>
      </w:r>
      <w:r>
        <w:rPr>
          <w:noProof/>
        </w:rPr>
        <w:fldChar w:fldCharType="separate"/>
      </w:r>
      <w:r>
        <w:rPr>
          <w:noProof/>
        </w:rPr>
        <w:t>24</w:t>
      </w:r>
      <w:r>
        <w:rPr>
          <w:noProof/>
        </w:rPr>
        <w:fldChar w:fldCharType="end"/>
      </w:r>
    </w:p>
    <w:p w14:paraId="04CAEB42" w14:textId="3F12A7E0"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_Toc183622259 \h </w:instrText>
      </w:r>
      <w:r>
        <w:rPr>
          <w:noProof/>
        </w:rPr>
      </w:r>
      <w:r>
        <w:rPr>
          <w:noProof/>
        </w:rPr>
        <w:fldChar w:fldCharType="separate"/>
      </w:r>
      <w:r>
        <w:rPr>
          <w:noProof/>
        </w:rPr>
        <w:t>24</w:t>
      </w:r>
      <w:r>
        <w:rPr>
          <w:noProof/>
        </w:rPr>
        <w:fldChar w:fldCharType="end"/>
      </w:r>
    </w:p>
    <w:p w14:paraId="77B00057" w14:textId="17B9C41C"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_Toc183622260 \h </w:instrText>
      </w:r>
      <w:r>
        <w:rPr>
          <w:noProof/>
        </w:rPr>
      </w:r>
      <w:r>
        <w:rPr>
          <w:noProof/>
        </w:rPr>
        <w:fldChar w:fldCharType="separate"/>
      </w:r>
      <w:r>
        <w:rPr>
          <w:noProof/>
        </w:rPr>
        <w:t>24</w:t>
      </w:r>
      <w:r>
        <w:rPr>
          <w:noProof/>
        </w:rPr>
        <w:fldChar w:fldCharType="end"/>
      </w:r>
    </w:p>
    <w:p w14:paraId="360A00BE" w14:textId="2ABEF866"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_Toc183622261 \h </w:instrText>
      </w:r>
      <w:r>
        <w:rPr>
          <w:noProof/>
        </w:rPr>
      </w:r>
      <w:r>
        <w:rPr>
          <w:noProof/>
        </w:rPr>
        <w:fldChar w:fldCharType="separate"/>
      </w:r>
      <w:r>
        <w:rPr>
          <w:noProof/>
        </w:rPr>
        <w:t>24</w:t>
      </w:r>
      <w:r>
        <w:rPr>
          <w:noProof/>
        </w:rPr>
        <w:fldChar w:fldCharType="end"/>
      </w:r>
    </w:p>
    <w:p w14:paraId="38CB4BAC" w14:textId="6C27CB72"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_Toc183622262 \h </w:instrText>
      </w:r>
      <w:r>
        <w:rPr>
          <w:noProof/>
        </w:rPr>
      </w:r>
      <w:r>
        <w:rPr>
          <w:noProof/>
        </w:rPr>
        <w:fldChar w:fldCharType="separate"/>
      </w:r>
      <w:r>
        <w:rPr>
          <w:noProof/>
        </w:rPr>
        <w:t>25</w:t>
      </w:r>
      <w:r>
        <w:rPr>
          <w:noProof/>
        </w:rPr>
        <w:fldChar w:fldCharType="end"/>
      </w:r>
    </w:p>
    <w:p w14:paraId="6A22C65F" w14:textId="55640483"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_Toc183622263 \h </w:instrText>
      </w:r>
      <w:r>
        <w:rPr>
          <w:noProof/>
        </w:rPr>
      </w:r>
      <w:r>
        <w:rPr>
          <w:noProof/>
        </w:rPr>
        <w:fldChar w:fldCharType="separate"/>
      </w:r>
      <w:r>
        <w:rPr>
          <w:noProof/>
        </w:rPr>
        <w:t>25</w:t>
      </w:r>
      <w:r>
        <w:rPr>
          <w:noProof/>
        </w:rPr>
        <w:fldChar w:fldCharType="end"/>
      </w:r>
    </w:p>
    <w:p w14:paraId="53210FE4" w14:textId="605FB488"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_Toc183622264 \h </w:instrText>
      </w:r>
      <w:r>
        <w:rPr>
          <w:noProof/>
        </w:rPr>
      </w:r>
      <w:r>
        <w:rPr>
          <w:noProof/>
        </w:rPr>
        <w:fldChar w:fldCharType="separate"/>
      </w:r>
      <w:r>
        <w:rPr>
          <w:noProof/>
        </w:rPr>
        <w:t>25</w:t>
      </w:r>
      <w:r>
        <w:rPr>
          <w:noProof/>
        </w:rPr>
        <w:fldChar w:fldCharType="end"/>
      </w:r>
    </w:p>
    <w:p w14:paraId="366B6E74" w14:textId="59B330B5"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_Toc183622265 \h </w:instrText>
      </w:r>
      <w:r>
        <w:rPr>
          <w:noProof/>
        </w:rPr>
      </w:r>
      <w:r>
        <w:rPr>
          <w:noProof/>
        </w:rPr>
        <w:fldChar w:fldCharType="separate"/>
      </w:r>
      <w:r>
        <w:rPr>
          <w:noProof/>
        </w:rPr>
        <w:t>25</w:t>
      </w:r>
      <w:r>
        <w:rPr>
          <w:noProof/>
        </w:rPr>
        <w:fldChar w:fldCharType="end"/>
      </w:r>
    </w:p>
    <w:p w14:paraId="52791CB3" w14:textId="7A4D79F9"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_Toc183622266 \h </w:instrText>
      </w:r>
      <w:r>
        <w:rPr>
          <w:noProof/>
        </w:rPr>
      </w:r>
      <w:r>
        <w:rPr>
          <w:noProof/>
        </w:rPr>
        <w:fldChar w:fldCharType="separate"/>
      </w:r>
      <w:r>
        <w:rPr>
          <w:noProof/>
        </w:rPr>
        <w:t>25</w:t>
      </w:r>
      <w:r>
        <w:rPr>
          <w:noProof/>
        </w:rPr>
        <w:fldChar w:fldCharType="end"/>
      </w:r>
    </w:p>
    <w:p w14:paraId="0B4EE096" w14:textId="1810A005"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_Toc183622267 \h </w:instrText>
      </w:r>
      <w:r>
        <w:rPr>
          <w:noProof/>
        </w:rPr>
      </w:r>
      <w:r>
        <w:rPr>
          <w:noProof/>
        </w:rPr>
        <w:fldChar w:fldCharType="separate"/>
      </w:r>
      <w:r>
        <w:rPr>
          <w:noProof/>
        </w:rPr>
        <w:t>25</w:t>
      </w:r>
      <w:r>
        <w:rPr>
          <w:noProof/>
        </w:rPr>
        <w:fldChar w:fldCharType="end"/>
      </w:r>
    </w:p>
    <w:p w14:paraId="6C0AA0FF" w14:textId="3A8283B6"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_Toc183622268 \h </w:instrText>
      </w:r>
      <w:r>
        <w:rPr>
          <w:noProof/>
        </w:rPr>
      </w:r>
      <w:r>
        <w:rPr>
          <w:noProof/>
        </w:rPr>
        <w:fldChar w:fldCharType="separate"/>
      </w:r>
      <w:r>
        <w:rPr>
          <w:noProof/>
        </w:rPr>
        <w:t>25</w:t>
      </w:r>
      <w:r>
        <w:rPr>
          <w:noProof/>
        </w:rPr>
        <w:fldChar w:fldCharType="end"/>
      </w:r>
    </w:p>
    <w:p w14:paraId="6ECF53EA" w14:textId="065DC2C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_Toc183622269 \h </w:instrText>
      </w:r>
      <w:r>
        <w:rPr>
          <w:noProof/>
        </w:rPr>
      </w:r>
      <w:r>
        <w:rPr>
          <w:noProof/>
        </w:rPr>
        <w:fldChar w:fldCharType="separate"/>
      </w:r>
      <w:r>
        <w:rPr>
          <w:noProof/>
        </w:rPr>
        <w:t>25</w:t>
      </w:r>
      <w:r>
        <w:rPr>
          <w:noProof/>
        </w:rPr>
        <w:fldChar w:fldCharType="end"/>
      </w:r>
    </w:p>
    <w:p w14:paraId="22D32CD3" w14:textId="48EDBD09"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_Toc183622270 \h </w:instrText>
      </w:r>
      <w:r>
        <w:rPr>
          <w:noProof/>
        </w:rPr>
      </w:r>
      <w:r>
        <w:rPr>
          <w:noProof/>
        </w:rPr>
        <w:fldChar w:fldCharType="separate"/>
      </w:r>
      <w:r>
        <w:rPr>
          <w:noProof/>
        </w:rPr>
        <w:t>26</w:t>
      </w:r>
      <w:r>
        <w:rPr>
          <w:noProof/>
        </w:rPr>
        <w:fldChar w:fldCharType="end"/>
      </w:r>
    </w:p>
    <w:p w14:paraId="1A6B5506" w14:textId="1F77B14E"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_Toc183622271 \h </w:instrText>
      </w:r>
      <w:r>
        <w:rPr>
          <w:noProof/>
        </w:rPr>
      </w:r>
      <w:r>
        <w:rPr>
          <w:noProof/>
        </w:rPr>
        <w:fldChar w:fldCharType="separate"/>
      </w:r>
      <w:r>
        <w:rPr>
          <w:noProof/>
        </w:rPr>
        <w:t>26</w:t>
      </w:r>
      <w:r>
        <w:rPr>
          <w:noProof/>
        </w:rPr>
        <w:fldChar w:fldCharType="end"/>
      </w:r>
    </w:p>
    <w:p w14:paraId="22A98DC4" w14:textId="47266B6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_Toc183622272 \h </w:instrText>
      </w:r>
      <w:r>
        <w:rPr>
          <w:noProof/>
        </w:rPr>
      </w:r>
      <w:r>
        <w:rPr>
          <w:noProof/>
        </w:rPr>
        <w:fldChar w:fldCharType="separate"/>
      </w:r>
      <w:r>
        <w:rPr>
          <w:noProof/>
        </w:rPr>
        <w:t>26</w:t>
      </w:r>
      <w:r>
        <w:rPr>
          <w:noProof/>
        </w:rPr>
        <w:fldChar w:fldCharType="end"/>
      </w:r>
    </w:p>
    <w:p w14:paraId="5DB04FB9" w14:textId="6D45F5D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_Toc183622273 \h </w:instrText>
      </w:r>
      <w:r>
        <w:rPr>
          <w:noProof/>
        </w:rPr>
      </w:r>
      <w:r>
        <w:rPr>
          <w:noProof/>
        </w:rPr>
        <w:fldChar w:fldCharType="separate"/>
      </w:r>
      <w:r>
        <w:rPr>
          <w:noProof/>
        </w:rPr>
        <w:t>26</w:t>
      </w:r>
      <w:r>
        <w:rPr>
          <w:noProof/>
        </w:rPr>
        <w:fldChar w:fldCharType="end"/>
      </w:r>
    </w:p>
    <w:p w14:paraId="4FEF5CE6" w14:textId="2B4DB0F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_Toc183622274 \h </w:instrText>
      </w:r>
      <w:r>
        <w:rPr>
          <w:noProof/>
        </w:rPr>
      </w:r>
      <w:r>
        <w:rPr>
          <w:noProof/>
        </w:rPr>
        <w:fldChar w:fldCharType="separate"/>
      </w:r>
      <w:r>
        <w:rPr>
          <w:noProof/>
        </w:rPr>
        <w:t>26</w:t>
      </w:r>
      <w:r>
        <w:rPr>
          <w:noProof/>
        </w:rPr>
        <w:fldChar w:fldCharType="end"/>
      </w:r>
    </w:p>
    <w:p w14:paraId="2CCBC497" w14:textId="6E47D448"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_Toc183622275 \h </w:instrText>
      </w:r>
      <w:r>
        <w:rPr>
          <w:noProof/>
        </w:rPr>
      </w:r>
      <w:r>
        <w:rPr>
          <w:noProof/>
        </w:rPr>
        <w:fldChar w:fldCharType="separate"/>
      </w:r>
      <w:r>
        <w:rPr>
          <w:noProof/>
        </w:rPr>
        <w:t>27</w:t>
      </w:r>
      <w:r>
        <w:rPr>
          <w:noProof/>
        </w:rPr>
        <w:fldChar w:fldCharType="end"/>
      </w:r>
    </w:p>
    <w:p w14:paraId="204190F3" w14:textId="271D5754"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_Toc183622276 \h </w:instrText>
      </w:r>
      <w:r>
        <w:rPr>
          <w:noProof/>
        </w:rPr>
      </w:r>
      <w:r>
        <w:rPr>
          <w:noProof/>
        </w:rPr>
        <w:fldChar w:fldCharType="separate"/>
      </w:r>
      <w:r>
        <w:rPr>
          <w:noProof/>
        </w:rPr>
        <w:t>27</w:t>
      </w:r>
      <w:r>
        <w:rPr>
          <w:noProof/>
        </w:rPr>
        <w:fldChar w:fldCharType="end"/>
      </w:r>
    </w:p>
    <w:p w14:paraId="0E6287AE" w14:textId="588913BA"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_Toc183622277 \h </w:instrText>
      </w:r>
      <w:r>
        <w:rPr>
          <w:noProof/>
        </w:rPr>
      </w:r>
      <w:r>
        <w:rPr>
          <w:noProof/>
        </w:rPr>
        <w:fldChar w:fldCharType="separate"/>
      </w:r>
      <w:r>
        <w:rPr>
          <w:noProof/>
        </w:rPr>
        <w:t>27</w:t>
      </w:r>
      <w:r>
        <w:rPr>
          <w:noProof/>
        </w:rPr>
        <w:fldChar w:fldCharType="end"/>
      </w:r>
    </w:p>
    <w:p w14:paraId="74FBEA09" w14:textId="26309E83"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_Toc183622278 \h </w:instrText>
      </w:r>
      <w:r>
        <w:rPr>
          <w:noProof/>
        </w:rPr>
      </w:r>
      <w:r>
        <w:rPr>
          <w:noProof/>
        </w:rPr>
        <w:fldChar w:fldCharType="separate"/>
      </w:r>
      <w:r>
        <w:rPr>
          <w:noProof/>
        </w:rPr>
        <w:t>27</w:t>
      </w:r>
      <w:r>
        <w:rPr>
          <w:noProof/>
        </w:rPr>
        <w:fldChar w:fldCharType="end"/>
      </w:r>
    </w:p>
    <w:p w14:paraId="7F4E5493" w14:textId="4D61357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_Toc183622279 \h </w:instrText>
      </w:r>
      <w:r>
        <w:rPr>
          <w:noProof/>
        </w:rPr>
      </w:r>
      <w:r>
        <w:rPr>
          <w:noProof/>
        </w:rPr>
        <w:fldChar w:fldCharType="separate"/>
      </w:r>
      <w:r>
        <w:rPr>
          <w:noProof/>
        </w:rPr>
        <w:t>27</w:t>
      </w:r>
      <w:r>
        <w:rPr>
          <w:noProof/>
        </w:rPr>
        <w:fldChar w:fldCharType="end"/>
      </w:r>
    </w:p>
    <w:p w14:paraId="7B0F8E99" w14:textId="24B0107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r>
      <w:r>
        <w:rPr>
          <w:noProof/>
        </w:rPr>
        <w:instrText xml:space="preserve"> PAGEREF _Toc183622280 \h </w:instrText>
      </w:r>
      <w:r>
        <w:rPr>
          <w:noProof/>
        </w:rPr>
      </w:r>
      <w:r>
        <w:rPr>
          <w:noProof/>
        </w:rPr>
        <w:fldChar w:fldCharType="separate"/>
      </w:r>
      <w:r>
        <w:rPr>
          <w:noProof/>
        </w:rPr>
        <w:t>27</w:t>
      </w:r>
      <w:r>
        <w:rPr>
          <w:noProof/>
        </w:rPr>
        <w:fldChar w:fldCharType="end"/>
      </w:r>
    </w:p>
    <w:p w14:paraId="1EDE85E2" w14:textId="7294FF4E"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_Toc183622281 \h </w:instrText>
      </w:r>
      <w:r>
        <w:rPr>
          <w:noProof/>
        </w:rPr>
      </w:r>
      <w:r>
        <w:rPr>
          <w:noProof/>
        </w:rPr>
        <w:fldChar w:fldCharType="separate"/>
      </w:r>
      <w:r>
        <w:rPr>
          <w:noProof/>
        </w:rPr>
        <w:t>27</w:t>
      </w:r>
      <w:r>
        <w:rPr>
          <w:noProof/>
        </w:rPr>
        <w:fldChar w:fldCharType="end"/>
      </w:r>
    </w:p>
    <w:p w14:paraId="59C30425" w14:textId="42A171D5"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_Toc183622282 \h </w:instrText>
      </w:r>
      <w:r>
        <w:rPr>
          <w:noProof/>
        </w:rPr>
      </w:r>
      <w:r>
        <w:rPr>
          <w:noProof/>
        </w:rPr>
        <w:fldChar w:fldCharType="separate"/>
      </w:r>
      <w:r>
        <w:rPr>
          <w:noProof/>
        </w:rPr>
        <w:t>28</w:t>
      </w:r>
      <w:r>
        <w:rPr>
          <w:noProof/>
        </w:rPr>
        <w:fldChar w:fldCharType="end"/>
      </w:r>
    </w:p>
    <w:p w14:paraId="2982DF80" w14:textId="3E3DF08E"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_Toc183622283 \h </w:instrText>
      </w:r>
      <w:r>
        <w:rPr>
          <w:noProof/>
        </w:rPr>
      </w:r>
      <w:r>
        <w:rPr>
          <w:noProof/>
        </w:rPr>
        <w:fldChar w:fldCharType="separate"/>
      </w:r>
      <w:r>
        <w:rPr>
          <w:noProof/>
        </w:rPr>
        <w:t>28</w:t>
      </w:r>
      <w:r>
        <w:rPr>
          <w:noProof/>
        </w:rPr>
        <w:fldChar w:fldCharType="end"/>
      </w:r>
    </w:p>
    <w:p w14:paraId="1CC50619" w14:textId="2AD7C5E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_Toc183622284 \h </w:instrText>
      </w:r>
      <w:r>
        <w:rPr>
          <w:noProof/>
        </w:rPr>
      </w:r>
      <w:r>
        <w:rPr>
          <w:noProof/>
        </w:rPr>
        <w:fldChar w:fldCharType="separate"/>
      </w:r>
      <w:r>
        <w:rPr>
          <w:noProof/>
        </w:rPr>
        <w:t>29</w:t>
      </w:r>
      <w:r>
        <w:rPr>
          <w:noProof/>
        </w:rPr>
        <w:fldChar w:fldCharType="end"/>
      </w:r>
    </w:p>
    <w:p w14:paraId="4D87A354" w14:textId="009B114E"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_Toc183622285 \h </w:instrText>
      </w:r>
      <w:r>
        <w:rPr>
          <w:noProof/>
        </w:rPr>
      </w:r>
      <w:r>
        <w:rPr>
          <w:noProof/>
        </w:rPr>
        <w:fldChar w:fldCharType="separate"/>
      </w:r>
      <w:r>
        <w:rPr>
          <w:noProof/>
        </w:rPr>
        <w:t>29</w:t>
      </w:r>
      <w:r>
        <w:rPr>
          <w:noProof/>
        </w:rPr>
        <w:fldChar w:fldCharType="end"/>
      </w:r>
    </w:p>
    <w:p w14:paraId="6791BAD5" w14:textId="4D1ED94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_Toc183622286 \h </w:instrText>
      </w:r>
      <w:r>
        <w:rPr>
          <w:noProof/>
        </w:rPr>
      </w:r>
      <w:r>
        <w:rPr>
          <w:noProof/>
        </w:rPr>
        <w:fldChar w:fldCharType="separate"/>
      </w:r>
      <w:r>
        <w:rPr>
          <w:noProof/>
        </w:rPr>
        <w:t>30</w:t>
      </w:r>
      <w:r>
        <w:rPr>
          <w:noProof/>
        </w:rPr>
        <w:fldChar w:fldCharType="end"/>
      </w:r>
    </w:p>
    <w:p w14:paraId="5CB97E1B" w14:textId="4558DD2A"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NotificationEvent</w:t>
      </w:r>
      <w:r>
        <w:rPr>
          <w:noProof/>
        </w:rPr>
        <w:tab/>
      </w:r>
      <w:r>
        <w:rPr>
          <w:noProof/>
        </w:rPr>
        <w:fldChar w:fldCharType="begin"/>
      </w:r>
      <w:r>
        <w:rPr>
          <w:noProof/>
        </w:rPr>
        <w:instrText xml:space="preserve"> PAGEREF _Toc183622287 \h </w:instrText>
      </w:r>
      <w:r>
        <w:rPr>
          <w:noProof/>
        </w:rPr>
      </w:r>
      <w:r>
        <w:rPr>
          <w:noProof/>
        </w:rPr>
        <w:fldChar w:fldCharType="separate"/>
      </w:r>
      <w:r>
        <w:rPr>
          <w:noProof/>
        </w:rPr>
        <w:t>30</w:t>
      </w:r>
      <w:r>
        <w:rPr>
          <w:noProof/>
        </w:rPr>
        <w:fldChar w:fldCharType="end"/>
      </w:r>
    </w:p>
    <w:p w14:paraId="5327ADE5" w14:textId="5D2B3F3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_Toc183622288 \h </w:instrText>
      </w:r>
      <w:r>
        <w:rPr>
          <w:noProof/>
        </w:rPr>
      </w:r>
      <w:r>
        <w:rPr>
          <w:noProof/>
        </w:rPr>
        <w:fldChar w:fldCharType="separate"/>
      </w:r>
      <w:r>
        <w:rPr>
          <w:noProof/>
        </w:rPr>
        <w:t>30</w:t>
      </w:r>
      <w:r>
        <w:rPr>
          <w:noProof/>
        </w:rPr>
        <w:fldChar w:fldCharType="end"/>
      </w:r>
    </w:p>
    <w:p w14:paraId="34470D19" w14:textId="1CDDA2C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_Toc183622289 \h </w:instrText>
      </w:r>
      <w:r>
        <w:rPr>
          <w:noProof/>
        </w:rPr>
      </w:r>
      <w:r>
        <w:rPr>
          <w:noProof/>
        </w:rPr>
        <w:fldChar w:fldCharType="separate"/>
      </w:r>
      <w:r>
        <w:rPr>
          <w:noProof/>
        </w:rPr>
        <w:t>31</w:t>
      </w:r>
      <w:r>
        <w:rPr>
          <w:noProof/>
        </w:rPr>
        <w:fldChar w:fldCharType="end"/>
      </w:r>
    </w:p>
    <w:p w14:paraId="24CE48EF" w14:textId="7552637B"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DcMediaSpec</w:t>
      </w:r>
      <w:r>
        <w:rPr>
          <w:noProof/>
        </w:rPr>
        <w:tab/>
      </w:r>
      <w:r>
        <w:rPr>
          <w:noProof/>
        </w:rPr>
        <w:fldChar w:fldCharType="begin"/>
      </w:r>
      <w:r>
        <w:rPr>
          <w:noProof/>
        </w:rPr>
        <w:instrText xml:space="preserve"> PAGEREF _Toc183622290 \h </w:instrText>
      </w:r>
      <w:r>
        <w:rPr>
          <w:noProof/>
        </w:rPr>
      </w:r>
      <w:r>
        <w:rPr>
          <w:noProof/>
        </w:rPr>
        <w:fldChar w:fldCharType="separate"/>
      </w:r>
      <w:r>
        <w:rPr>
          <w:noProof/>
        </w:rPr>
        <w:t>31</w:t>
      </w:r>
      <w:r>
        <w:rPr>
          <w:noProof/>
        </w:rPr>
        <w:fldChar w:fldCharType="end"/>
      </w:r>
    </w:p>
    <w:p w14:paraId="18D0ABEE" w14:textId="4FA2B0E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_Toc183622291 \h </w:instrText>
      </w:r>
      <w:r>
        <w:rPr>
          <w:noProof/>
        </w:rPr>
      </w:r>
      <w:r>
        <w:rPr>
          <w:noProof/>
        </w:rPr>
        <w:fldChar w:fldCharType="separate"/>
      </w:r>
      <w:r>
        <w:rPr>
          <w:noProof/>
        </w:rPr>
        <w:t>32</w:t>
      </w:r>
      <w:r>
        <w:rPr>
          <w:noProof/>
        </w:rPr>
        <w:fldChar w:fldCharType="end"/>
      </w:r>
    </w:p>
    <w:p w14:paraId="1860784B" w14:textId="3E5550D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_Toc183622292 \h </w:instrText>
      </w:r>
      <w:r>
        <w:rPr>
          <w:noProof/>
        </w:rPr>
      </w:r>
      <w:r>
        <w:rPr>
          <w:noProof/>
        </w:rPr>
        <w:fldChar w:fldCharType="separate"/>
      </w:r>
      <w:r>
        <w:rPr>
          <w:noProof/>
        </w:rPr>
        <w:t>32</w:t>
      </w:r>
      <w:r>
        <w:rPr>
          <w:noProof/>
        </w:rPr>
        <w:fldChar w:fldCharType="end"/>
      </w:r>
    </w:p>
    <w:p w14:paraId="47F39CE1" w14:textId="16AF9FB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_Toc183622293 \h </w:instrText>
      </w:r>
      <w:r>
        <w:rPr>
          <w:noProof/>
        </w:rPr>
      </w:r>
      <w:r>
        <w:rPr>
          <w:noProof/>
        </w:rPr>
        <w:fldChar w:fldCharType="separate"/>
      </w:r>
      <w:r>
        <w:rPr>
          <w:noProof/>
        </w:rPr>
        <w:t>32</w:t>
      </w:r>
      <w:r>
        <w:rPr>
          <w:noProof/>
        </w:rPr>
        <w:fldChar w:fldCharType="end"/>
      </w:r>
    </w:p>
    <w:p w14:paraId="67D63017" w14:textId="3F036D3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_Toc183622294 \h </w:instrText>
      </w:r>
      <w:r>
        <w:rPr>
          <w:noProof/>
        </w:rPr>
      </w:r>
      <w:r>
        <w:rPr>
          <w:noProof/>
        </w:rPr>
        <w:fldChar w:fldCharType="separate"/>
      </w:r>
      <w:r>
        <w:rPr>
          <w:noProof/>
        </w:rPr>
        <w:t>32</w:t>
      </w:r>
      <w:r>
        <w:rPr>
          <w:noProof/>
        </w:rPr>
        <w:fldChar w:fldCharType="end"/>
      </w:r>
    </w:p>
    <w:p w14:paraId="1EFFBFB8" w14:textId="6A695E9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_Toc183622295 \h </w:instrText>
      </w:r>
      <w:r>
        <w:rPr>
          <w:noProof/>
        </w:rPr>
      </w:r>
      <w:r>
        <w:rPr>
          <w:noProof/>
        </w:rPr>
        <w:fldChar w:fldCharType="separate"/>
      </w:r>
      <w:r>
        <w:rPr>
          <w:noProof/>
        </w:rPr>
        <w:t>32</w:t>
      </w:r>
      <w:r>
        <w:rPr>
          <w:noProof/>
        </w:rPr>
        <w:fldChar w:fldCharType="end"/>
      </w:r>
    </w:p>
    <w:p w14:paraId="546AB5C2" w14:textId="5603257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MediaType</w:t>
      </w:r>
      <w:r>
        <w:rPr>
          <w:noProof/>
        </w:rPr>
        <w:tab/>
      </w:r>
      <w:r>
        <w:rPr>
          <w:noProof/>
        </w:rPr>
        <w:fldChar w:fldCharType="begin"/>
      </w:r>
      <w:r>
        <w:rPr>
          <w:noProof/>
        </w:rPr>
        <w:instrText xml:space="preserve"> PAGEREF _Toc183622296 \h </w:instrText>
      </w:r>
      <w:r>
        <w:rPr>
          <w:noProof/>
        </w:rPr>
      </w:r>
      <w:r>
        <w:rPr>
          <w:noProof/>
        </w:rPr>
        <w:fldChar w:fldCharType="separate"/>
      </w:r>
      <w:r>
        <w:rPr>
          <w:noProof/>
        </w:rPr>
        <w:t>32</w:t>
      </w:r>
      <w:r>
        <w:rPr>
          <w:noProof/>
        </w:rPr>
        <w:fldChar w:fldCharType="end"/>
      </w:r>
    </w:p>
    <w:p w14:paraId="1CCBAAFF" w14:textId="1ADCCE78"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SessionCase</w:t>
      </w:r>
      <w:r>
        <w:rPr>
          <w:noProof/>
        </w:rPr>
        <w:tab/>
      </w:r>
      <w:r>
        <w:rPr>
          <w:noProof/>
        </w:rPr>
        <w:fldChar w:fldCharType="begin"/>
      </w:r>
      <w:r>
        <w:rPr>
          <w:noProof/>
        </w:rPr>
        <w:instrText xml:space="preserve"> PAGEREF _Toc183622297 \h </w:instrText>
      </w:r>
      <w:r>
        <w:rPr>
          <w:noProof/>
        </w:rPr>
      </w:r>
      <w:r>
        <w:rPr>
          <w:noProof/>
        </w:rPr>
        <w:fldChar w:fldCharType="separate"/>
      </w:r>
      <w:r>
        <w:rPr>
          <w:noProof/>
        </w:rPr>
        <w:t>33</w:t>
      </w:r>
      <w:r>
        <w:rPr>
          <w:noProof/>
        </w:rPr>
        <w:fldChar w:fldCharType="end"/>
      </w:r>
    </w:p>
    <w:p w14:paraId="4C6BB21B" w14:textId="40789C65"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_Toc183622298 \h </w:instrText>
      </w:r>
      <w:r>
        <w:rPr>
          <w:noProof/>
        </w:rPr>
      </w:r>
      <w:r>
        <w:rPr>
          <w:noProof/>
        </w:rPr>
        <w:fldChar w:fldCharType="separate"/>
      </w:r>
      <w:r>
        <w:rPr>
          <w:noProof/>
        </w:rPr>
        <w:t>33</w:t>
      </w:r>
      <w:r>
        <w:rPr>
          <w:noProof/>
        </w:rPr>
        <w:fldChar w:fldCharType="end"/>
      </w:r>
    </w:p>
    <w:p w14:paraId="5A9C9BDC" w14:textId="67EB468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_Toc183622299 \h </w:instrText>
      </w:r>
      <w:r>
        <w:rPr>
          <w:noProof/>
        </w:rPr>
      </w:r>
      <w:r>
        <w:rPr>
          <w:noProof/>
        </w:rPr>
        <w:fldChar w:fldCharType="separate"/>
      </w:r>
      <w:r>
        <w:rPr>
          <w:noProof/>
        </w:rPr>
        <w:t>33</w:t>
      </w:r>
      <w:r>
        <w:rPr>
          <w:noProof/>
        </w:rPr>
        <w:fldChar w:fldCharType="end"/>
      </w:r>
    </w:p>
    <w:p w14:paraId="45142FE5" w14:textId="3D91BF67"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6.1.6.4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_Toc183622300 \h </w:instrText>
      </w:r>
      <w:r>
        <w:rPr>
          <w:noProof/>
        </w:rPr>
      </w:r>
      <w:r>
        <w:rPr>
          <w:noProof/>
        </w:rPr>
        <w:fldChar w:fldCharType="separate"/>
      </w:r>
      <w:r>
        <w:rPr>
          <w:noProof/>
        </w:rPr>
        <w:t>33</w:t>
      </w:r>
      <w:r>
        <w:rPr>
          <w:noProof/>
        </w:rPr>
        <w:fldChar w:fldCharType="end"/>
      </w:r>
    </w:p>
    <w:p w14:paraId="327E5064" w14:textId="641E4A3F"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_Toc183622301 \h </w:instrText>
      </w:r>
      <w:r>
        <w:rPr>
          <w:noProof/>
        </w:rPr>
      </w:r>
      <w:r>
        <w:rPr>
          <w:noProof/>
        </w:rPr>
        <w:fldChar w:fldCharType="separate"/>
      </w:r>
      <w:r>
        <w:rPr>
          <w:noProof/>
        </w:rPr>
        <w:t>33</w:t>
      </w:r>
      <w:r>
        <w:rPr>
          <w:noProof/>
        </w:rPr>
        <w:fldChar w:fldCharType="end"/>
      </w:r>
    </w:p>
    <w:p w14:paraId="32DECAE5" w14:textId="2DF609C2"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_Toc183622302 \h </w:instrText>
      </w:r>
      <w:r>
        <w:rPr>
          <w:noProof/>
        </w:rPr>
      </w:r>
      <w:r>
        <w:rPr>
          <w:noProof/>
        </w:rPr>
        <w:fldChar w:fldCharType="separate"/>
      </w:r>
      <w:r>
        <w:rPr>
          <w:noProof/>
        </w:rPr>
        <w:t>33</w:t>
      </w:r>
      <w:r>
        <w:rPr>
          <w:noProof/>
        </w:rPr>
        <w:fldChar w:fldCharType="end"/>
      </w:r>
    </w:p>
    <w:p w14:paraId="281A805F" w14:textId="53494EF9"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_Toc183622303 \h </w:instrText>
      </w:r>
      <w:r>
        <w:rPr>
          <w:noProof/>
        </w:rPr>
      </w:r>
      <w:r>
        <w:rPr>
          <w:noProof/>
        </w:rPr>
        <w:fldChar w:fldCharType="separate"/>
      </w:r>
      <w:r>
        <w:rPr>
          <w:noProof/>
        </w:rPr>
        <w:t>33</w:t>
      </w:r>
      <w:r>
        <w:rPr>
          <w:noProof/>
        </w:rPr>
        <w:fldChar w:fldCharType="end"/>
      </w:r>
    </w:p>
    <w:p w14:paraId="1BBB7370" w14:textId="1AE4760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_Toc183622304 \h </w:instrText>
      </w:r>
      <w:r>
        <w:rPr>
          <w:noProof/>
        </w:rPr>
      </w:r>
      <w:r>
        <w:rPr>
          <w:noProof/>
        </w:rPr>
        <w:fldChar w:fldCharType="separate"/>
      </w:r>
      <w:r>
        <w:rPr>
          <w:noProof/>
        </w:rPr>
        <w:t>34</w:t>
      </w:r>
      <w:r>
        <w:rPr>
          <w:noProof/>
        </w:rPr>
        <w:fldChar w:fldCharType="end"/>
      </w:r>
    </w:p>
    <w:p w14:paraId="014848A3" w14:textId="0F0CD9E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_Toc183622305 \h </w:instrText>
      </w:r>
      <w:r>
        <w:rPr>
          <w:noProof/>
        </w:rPr>
      </w:r>
      <w:r>
        <w:rPr>
          <w:noProof/>
        </w:rPr>
        <w:fldChar w:fldCharType="separate"/>
      </w:r>
      <w:r>
        <w:rPr>
          <w:noProof/>
        </w:rPr>
        <w:t>34</w:t>
      </w:r>
      <w:r>
        <w:rPr>
          <w:noProof/>
        </w:rPr>
        <w:fldChar w:fldCharType="end"/>
      </w:r>
    </w:p>
    <w:p w14:paraId="4D174A7D" w14:textId="499F1149"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_Toc183622306 \h </w:instrText>
      </w:r>
      <w:r>
        <w:rPr>
          <w:noProof/>
        </w:rPr>
      </w:r>
      <w:r>
        <w:rPr>
          <w:noProof/>
        </w:rPr>
        <w:fldChar w:fldCharType="separate"/>
      </w:r>
      <w:r>
        <w:rPr>
          <w:noProof/>
        </w:rPr>
        <w:t>34</w:t>
      </w:r>
      <w:r>
        <w:rPr>
          <w:noProof/>
        </w:rPr>
        <w:fldChar w:fldCharType="end"/>
      </w:r>
    </w:p>
    <w:p w14:paraId="11917CE0" w14:textId="0B696934"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_Toc183622307 \h </w:instrText>
      </w:r>
      <w:r>
        <w:rPr>
          <w:noProof/>
        </w:rPr>
      </w:r>
      <w:r>
        <w:rPr>
          <w:noProof/>
        </w:rPr>
        <w:fldChar w:fldCharType="separate"/>
      </w:r>
      <w:r>
        <w:rPr>
          <w:noProof/>
        </w:rPr>
        <w:t>34</w:t>
      </w:r>
      <w:r>
        <w:rPr>
          <w:noProof/>
        </w:rPr>
        <w:fldChar w:fldCharType="end"/>
      </w:r>
    </w:p>
    <w:p w14:paraId="157045B0" w14:textId="23C32F8A"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_Toc183622308 \h </w:instrText>
      </w:r>
      <w:r>
        <w:rPr>
          <w:noProof/>
        </w:rPr>
      </w:r>
      <w:r>
        <w:rPr>
          <w:noProof/>
        </w:rPr>
        <w:fldChar w:fldCharType="separate"/>
      </w:r>
      <w:r>
        <w:rPr>
          <w:noProof/>
        </w:rPr>
        <w:t>34</w:t>
      </w:r>
      <w:r>
        <w:rPr>
          <w:noProof/>
        </w:rPr>
        <w:fldChar w:fldCharType="end"/>
      </w:r>
    </w:p>
    <w:p w14:paraId="0F2E4024" w14:textId="3ED6C99E"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_Toc183622309 \h </w:instrText>
      </w:r>
      <w:r>
        <w:rPr>
          <w:noProof/>
        </w:rPr>
      </w:r>
      <w:r>
        <w:rPr>
          <w:noProof/>
        </w:rPr>
        <w:fldChar w:fldCharType="separate"/>
      </w:r>
      <w:r>
        <w:rPr>
          <w:noProof/>
        </w:rPr>
        <w:t>35</w:t>
      </w:r>
      <w:r>
        <w:rPr>
          <w:noProof/>
        </w:rPr>
        <w:fldChar w:fldCharType="end"/>
      </w:r>
    </w:p>
    <w:p w14:paraId="7C5F5853" w14:textId="5EE08FFA"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_Toc183622310 \h </w:instrText>
      </w:r>
      <w:r>
        <w:rPr>
          <w:noProof/>
        </w:rPr>
      </w:r>
      <w:r>
        <w:rPr>
          <w:noProof/>
        </w:rPr>
        <w:fldChar w:fldCharType="separate"/>
      </w:r>
      <w:r>
        <w:rPr>
          <w:noProof/>
        </w:rPr>
        <w:t>35</w:t>
      </w:r>
      <w:r>
        <w:rPr>
          <w:noProof/>
        </w:rPr>
        <w:fldChar w:fldCharType="end"/>
      </w:r>
    </w:p>
    <w:p w14:paraId="70CC71A5" w14:textId="7D8AE38A"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_Toc183622311 \h </w:instrText>
      </w:r>
      <w:r>
        <w:rPr>
          <w:noProof/>
        </w:rPr>
      </w:r>
      <w:r>
        <w:rPr>
          <w:noProof/>
        </w:rPr>
        <w:fldChar w:fldCharType="separate"/>
      </w:r>
      <w:r>
        <w:rPr>
          <w:noProof/>
        </w:rPr>
        <w:t>35</w:t>
      </w:r>
      <w:r>
        <w:rPr>
          <w:noProof/>
        </w:rPr>
        <w:fldChar w:fldCharType="end"/>
      </w:r>
    </w:p>
    <w:p w14:paraId="6E30ACC4" w14:textId="7A8431F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_Toc183622312 \h </w:instrText>
      </w:r>
      <w:r>
        <w:rPr>
          <w:noProof/>
        </w:rPr>
      </w:r>
      <w:r>
        <w:rPr>
          <w:noProof/>
        </w:rPr>
        <w:fldChar w:fldCharType="separate"/>
      </w:r>
      <w:r>
        <w:rPr>
          <w:noProof/>
        </w:rPr>
        <w:t>35</w:t>
      </w:r>
      <w:r>
        <w:rPr>
          <w:noProof/>
        </w:rPr>
        <w:fldChar w:fldCharType="end"/>
      </w:r>
    </w:p>
    <w:p w14:paraId="5C60D5B6" w14:textId="5E015B85"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_Toc183622313 \h </w:instrText>
      </w:r>
      <w:r>
        <w:rPr>
          <w:noProof/>
        </w:rPr>
      </w:r>
      <w:r>
        <w:rPr>
          <w:noProof/>
        </w:rPr>
        <w:fldChar w:fldCharType="separate"/>
      </w:r>
      <w:r>
        <w:rPr>
          <w:noProof/>
        </w:rPr>
        <w:t>35</w:t>
      </w:r>
      <w:r>
        <w:rPr>
          <w:noProof/>
        </w:rPr>
        <w:fldChar w:fldCharType="end"/>
      </w:r>
    </w:p>
    <w:p w14:paraId="09F3805C" w14:textId="3AA89F3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_Toc183622314 \h </w:instrText>
      </w:r>
      <w:r>
        <w:rPr>
          <w:noProof/>
        </w:rPr>
      </w:r>
      <w:r>
        <w:rPr>
          <w:noProof/>
        </w:rPr>
        <w:fldChar w:fldCharType="separate"/>
      </w:r>
      <w:r>
        <w:rPr>
          <w:noProof/>
        </w:rPr>
        <w:t>35</w:t>
      </w:r>
      <w:r>
        <w:rPr>
          <w:noProof/>
        </w:rPr>
        <w:fldChar w:fldCharType="end"/>
      </w:r>
    </w:p>
    <w:p w14:paraId="5D9009B5" w14:textId="3D83DC3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_Toc183622315 \h </w:instrText>
      </w:r>
      <w:r>
        <w:rPr>
          <w:noProof/>
        </w:rPr>
      </w:r>
      <w:r>
        <w:rPr>
          <w:noProof/>
        </w:rPr>
        <w:fldChar w:fldCharType="separate"/>
      </w:r>
      <w:r>
        <w:rPr>
          <w:noProof/>
        </w:rPr>
        <w:t>35</w:t>
      </w:r>
      <w:r>
        <w:rPr>
          <w:noProof/>
        </w:rPr>
        <w:fldChar w:fldCharType="end"/>
      </w:r>
    </w:p>
    <w:p w14:paraId="79D15F1C" w14:textId="004A91D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_Toc183622316 \h </w:instrText>
      </w:r>
      <w:r>
        <w:rPr>
          <w:noProof/>
        </w:rPr>
      </w:r>
      <w:r>
        <w:rPr>
          <w:noProof/>
        </w:rPr>
        <w:fldChar w:fldCharType="separate"/>
      </w:r>
      <w:r>
        <w:rPr>
          <w:noProof/>
        </w:rPr>
        <w:t>35</w:t>
      </w:r>
      <w:r>
        <w:rPr>
          <w:noProof/>
        </w:rPr>
        <w:fldChar w:fldCharType="end"/>
      </w:r>
    </w:p>
    <w:p w14:paraId="703AA6C3" w14:textId="2CB03427"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_Toc183622317 \h </w:instrText>
      </w:r>
      <w:r>
        <w:rPr>
          <w:noProof/>
        </w:rPr>
      </w:r>
      <w:r>
        <w:rPr>
          <w:noProof/>
        </w:rPr>
        <w:fldChar w:fldCharType="separate"/>
      </w:r>
      <w:r>
        <w:rPr>
          <w:noProof/>
        </w:rPr>
        <w:t>36</w:t>
      </w:r>
      <w:r>
        <w:rPr>
          <w:noProof/>
        </w:rPr>
        <w:fldChar w:fldCharType="end"/>
      </w:r>
    </w:p>
    <w:p w14:paraId="151C6EC5" w14:textId="1919774F"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_Toc183622318 \h </w:instrText>
      </w:r>
      <w:r>
        <w:rPr>
          <w:noProof/>
        </w:rPr>
      </w:r>
      <w:r>
        <w:rPr>
          <w:noProof/>
        </w:rPr>
        <w:fldChar w:fldCharType="separate"/>
      </w:r>
      <w:r>
        <w:rPr>
          <w:noProof/>
        </w:rPr>
        <w:t>36</w:t>
      </w:r>
      <w:r>
        <w:rPr>
          <w:noProof/>
        </w:rPr>
        <w:fldChar w:fldCharType="end"/>
      </w:r>
    </w:p>
    <w:p w14:paraId="7ED22CA4" w14:textId="6CA394FB"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6.2.3.2</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_Toc183622319 \h </w:instrText>
      </w:r>
      <w:r>
        <w:rPr>
          <w:noProof/>
        </w:rPr>
      </w:r>
      <w:r>
        <w:rPr>
          <w:noProof/>
        </w:rPr>
        <w:fldChar w:fldCharType="separate"/>
      </w:r>
      <w:r>
        <w:rPr>
          <w:noProof/>
        </w:rPr>
        <w:t>36</w:t>
      </w:r>
      <w:r>
        <w:rPr>
          <w:noProof/>
        </w:rPr>
        <w:fldChar w:fldCharType="end"/>
      </w:r>
    </w:p>
    <w:p w14:paraId="60078ECE" w14:textId="1AE1A86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_Toc183622320 \h </w:instrText>
      </w:r>
      <w:r>
        <w:rPr>
          <w:noProof/>
        </w:rPr>
      </w:r>
      <w:r>
        <w:rPr>
          <w:noProof/>
        </w:rPr>
        <w:fldChar w:fldCharType="separate"/>
      </w:r>
      <w:r>
        <w:rPr>
          <w:noProof/>
        </w:rPr>
        <w:t>36</w:t>
      </w:r>
      <w:r>
        <w:rPr>
          <w:noProof/>
        </w:rPr>
        <w:fldChar w:fldCharType="end"/>
      </w:r>
    </w:p>
    <w:p w14:paraId="1CFE5F29" w14:textId="4813C09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_Toc183622321 \h </w:instrText>
      </w:r>
      <w:r>
        <w:rPr>
          <w:noProof/>
        </w:rPr>
      </w:r>
      <w:r>
        <w:rPr>
          <w:noProof/>
        </w:rPr>
        <w:fldChar w:fldCharType="separate"/>
      </w:r>
      <w:r>
        <w:rPr>
          <w:noProof/>
        </w:rPr>
        <w:t>36</w:t>
      </w:r>
      <w:r>
        <w:rPr>
          <w:noProof/>
        </w:rPr>
        <w:fldChar w:fldCharType="end"/>
      </w:r>
    </w:p>
    <w:p w14:paraId="65957811" w14:textId="3E6E6895"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_Toc183622322 \h </w:instrText>
      </w:r>
      <w:r>
        <w:rPr>
          <w:noProof/>
        </w:rPr>
      </w:r>
      <w:r>
        <w:rPr>
          <w:noProof/>
        </w:rPr>
        <w:fldChar w:fldCharType="separate"/>
      </w:r>
      <w:r>
        <w:rPr>
          <w:noProof/>
        </w:rPr>
        <w:t>37</w:t>
      </w:r>
      <w:r>
        <w:rPr>
          <w:noProof/>
        </w:rPr>
        <w:fldChar w:fldCharType="end"/>
      </w:r>
    </w:p>
    <w:p w14:paraId="322C0BA7" w14:textId="3BDF3B4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_Toc183622323 \h </w:instrText>
      </w:r>
      <w:r>
        <w:rPr>
          <w:noProof/>
        </w:rPr>
      </w:r>
      <w:r>
        <w:rPr>
          <w:noProof/>
        </w:rPr>
        <w:fldChar w:fldCharType="separate"/>
      </w:r>
      <w:r>
        <w:rPr>
          <w:noProof/>
        </w:rPr>
        <w:t>37</w:t>
      </w:r>
      <w:r>
        <w:rPr>
          <w:noProof/>
        </w:rPr>
        <w:fldChar w:fldCharType="end"/>
      </w:r>
    </w:p>
    <w:p w14:paraId="5EC7D996" w14:textId="27622ED8"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_Toc183622324 \h </w:instrText>
      </w:r>
      <w:r>
        <w:rPr>
          <w:noProof/>
        </w:rPr>
      </w:r>
      <w:r>
        <w:rPr>
          <w:noProof/>
        </w:rPr>
        <w:fldChar w:fldCharType="separate"/>
      </w:r>
      <w:r>
        <w:rPr>
          <w:noProof/>
        </w:rPr>
        <w:t>38</w:t>
      </w:r>
      <w:r>
        <w:rPr>
          <w:noProof/>
        </w:rPr>
        <w:fldChar w:fldCharType="end"/>
      </w:r>
    </w:p>
    <w:p w14:paraId="33F33A1E" w14:textId="50D7774C"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_Toc183622325 \h </w:instrText>
      </w:r>
      <w:r>
        <w:rPr>
          <w:noProof/>
        </w:rPr>
      </w:r>
      <w:r>
        <w:rPr>
          <w:noProof/>
        </w:rPr>
        <w:fldChar w:fldCharType="separate"/>
      </w:r>
      <w:r>
        <w:rPr>
          <w:noProof/>
        </w:rPr>
        <w:t>38</w:t>
      </w:r>
      <w:r>
        <w:rPr>
          <w:noProof/>
        </w:rPr>
        <w:fldChar w:fldCharType="end"/>
      </w:r>
    </w:p>
    <w:p w14:paraId="15095696" w14:textId="0EBFAA3E"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_Toc183622326 \h </w:instrText>
      </w:r>
      <w:r>
        <w:rPr>
          <w:noProof/>
        </w:rPr>
      </w:r>
      <w:r>
        <w:rPr>
          <w:noProof/>
        </w:rPr>
        <w:fldChar w:fldCharType="separate"/>
      </w:r>
      <w:r>
        <w:rPr>
          <w:noProof/>
        </w:rPr>
        <w:t>38</w:t>
      </w:r>
      <w:r>
        <w:rPr>
          <w:noProof/>
        </w:rPr>
        <w:fldChar w:fldCharType="end"/>
      </w:r>
    </w:p>
    <w:p w14:paraId="224B691F" w14:textId="7759839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_Toc183622327 \h </w:instrText>
      </w:r>
      <w:r>
        <w:rPr>
          <w:noProof/>
        </w:rPr>
      </w:r>
      <w:r>
        <w:rPr>
          <w:noProof/>
        </w:rPr>
        <w:fldChar w:fldCharType="separate"/>
      </w:r>
      <w:r>
        <w:rPr>
          <w:noProof/>
        </w:rPr>
        <w:t>38</w:t>
      </w:r>
      <w:r>
        <w:rPr>
          <w:noProof/>
        </w:rPr>
        <w:fldChar w:fldCharType="end"/>
      </w:r>
    </w:p>
    <w:p w14:paraId="420C9FAE" w14:textId="0EED57E7"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_Toc183622328 \h </w:instrText>
      </w:r>
      <w:r>
        <w:rPr>
          <w:noProof/>
        </w:rPr>
      </w:r>
      <w:r>
        <w:rPr>
          <w:noProof/>
        </w:rPr>
        <w:fldChar w:fldCharType="separate"/>
      </w:r>
      <w:r>
        <w:rPr>
          <w:noProof/>
        </w:rPr>
        <w:t>39</w:t>
      </w:r>
      <w:r>
        <w:rPr>
          <w:noProof/>
        </w:rPr>
        <w:fldChar w:fldCharType="end"/>
      </w:r>
    </w:p>
    <w:p w14:paraId="7956B2BF" w14:textId="10BBC27D"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_Toc183622329 \h </w:instrText>
      </w:r>
      <w:r>
        <w:rPr>
          <w:noProof/>
        </w:rPr>
      </w:r>
      <w:r>
        <w:rPr>
          <w:noProof/>
        </w:rPr>
        <w:fldChar w:fldCharType="separate"/>
      </w:r>
      <w:r>
        <w:rPr>
          <w:noProof/>
        </w:rPr>
        <w:t>39</w:t>
      </w:r>
      <w:r>
        <w:rPr>
          <w:noProof/>
        </w:rPr>
        <w:fldChar w:fldCharType="end"/>
      </w:r>
    </w:p>
    <w:p w14:paraId="0E142FBE" w14:textId="59A8D7A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_Toc183622330 \h </w:instrText>
      </w:r>
      <w:r>
        <w:rPr>
          <w:noProof/>
        </w:rPr>
      </w:r>
      <w:r>
        <w:rPr>
          <w:noProof/>
        </w:rPr>
        <w:fldChar w:fldCharType="separate"/>
      </w:r>
      <w:r>
        <w:rPr>
          <w:noProof/>
        </w:rPr>
        <w:t>39</w:t>
      </w:r>
      <w:r>
        <w:rPr>
          <w:noProof/>
        </w:rPr>
        <w:fldChar w:fldCharType="end"/>
      </w:r>
    </w:p>
    <w:p w14:paraId="3778444C" w14:textId="08C7E26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MediaInstructions</w:t>
      </w:r>
      <w:r>
        <w:rPr>
          <w:noProof/>
        </w:rPr>
        <w:tab/>
      </w:r>
      <w:r>
        <w:rPr>
          <w:noProof/>
        </w:rPr>
        <w:fldChar w:fldCharType="begin"/>
      </w:r>
      <w:r>
        <w:rPr>
          <w:noProof/>
        </w:rPr>
        <w:instrText xml:space="preserve"> PAGEREF _Toc183622331 \h </w:instrText>
      </w:r>
      <w:r>
        <w:rPr>
          <w:noProof/>
        </w:rPr>
      </w:r>
      <w:r>
        <w:rPr>
          <w:noProof/>
        </w:rPr>
        <w:fldChar w:fldCharType="separate"/>
      </w:r>
      <w:r>
        <w:rPr>
          <w:noProof/>
        </w:rPr>
        <w:t>40</w:t>
      </w:r>
      <w:r>
        <w:rPr>
          <w:noProof/>
        </w:rPr>
        <w:fldChar w:fldCharType="end"/>
      </w:r>
    </w:p>
    <w:p w14:paraId="1BE0DAE6" w14:textId="3B34C72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_Toc183622332 \h </w:instrText>
      </w:r>
      <w:r>
        <w:rPr>
          <w:noProof/>
        </w:rPr>
      </w:r>
      <w:r>
        <w:rPr>
          <w:noProof/>
        </w:rPr>
        <w:fldChar w:fldCharType="separate"/>
      </w:r>
      <w:r>
        <w:rPr>
          <w:noProof/>
        </w:rPr>
        <w:t>41</w:t>
      </w:r>
      <w:r>
        <w:rPr>
          <w:noProof/>
        </w:rPr>
        <w:fldChar w:fldCharType="end"/>
      </w:r>
    </w:p>
    <w:p w14:paraId="1C3A6161" w14:textId="58D99FC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_Toc183622333 \h </w:instrText>
      </w:r>
      <w:r>
        <w:rPr>
          <w:noProof/>
        </w:rPr>
      </w:r>
      <w:r>
        <w:rPr>
          <w:noProof/>
        </w:rPr>
        <w:fldChar w:fldCharType="separate"/>
      </w:r>
      <w:r>
        <w:rPr>
          <w:noProof/>
        </w:rPr>
        <w:t>41</w:t>
      </w:r>
      <w:r>
        <w:rPr>
          <w:noProof/>
        </w:rPr>
        <w:fldChar w:fldCharType="end"/>
      </w:r>
    </w:p>
    <w:p w14:paraId="06B68615" w14:textId="6D694DE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w:t>
      </w:r>
      <w:r w:rsidRPr="00505099">
        <w:rPr>
          <w:rFonts w:eastAsiaTheme="minorEastAsia"/>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_Toc183622334 \h </w:instrText>
      </w:r>
      <w:r>
        <w:rPr>
          <w:noProof/>
        </w:rPr>
      </w:r>
      <w:r>
        <w:rPr>
          <w:noProof/>
        </w:rPr>
        <w:fldChar w:fldCharType="separate"/>
      </w:r>
      <w:r>
        <w:rPr>
          <w:noProof/>
        </w:rPr>
        <w:t>42</w:t>
      </w:r>
      <w:r>
        <w:rPr>
          <w:noProof/>
        </w:rPr>
        <w:fldChar w:fldCharType="end"/>
      </w:r>
    </w:p>
    <w:p w14:paraId="23427DD1" w14:textId="3BCF44A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_Toc183622335 \h </w:instrText>
      </w:r>
      <w:r>
        <w:rPr>
          <w:noProof/>
        </w:rPr>
      </w:r>
      <w:r>
        <w:rPr>
          <w:noProof/>
        </w:rPr>
        <w:fldChar w:fldCharType="separate"/>
      </w:r>
      <w:r>
        <w:rPr>
          <w:noProof/>
        </w:rPr>
        <w:t>42</w:t>
      </w:r>
      <w:r>
        <w:rPr>
          <w:noProof/>
        </w:rPr>
        <w:fldChar w:fldCharType="end"/>
      </w:r>
    </w:p>
    <w:p w14:paraId="48E17884" w14:textId="75518FA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_Toc183622336 \h </w:instrText>
      </w:r>
      <w:r>
        <w:rPr>
          <w:noProof/>
        </w:rPr>
      </w:r>
      <w:r>
        <w:rPr>
          <w:noProof/>
        </w:rPr>
        <w:fldChar w:fldCharType="separate"/>
      </w:r>
      <w:r>
        <w:rPr>
          <w:noProof/>
        </w:rPr>
        <w:t>43</w:t>
      </w:r>
      <w:r>
        <w:rPr>
          <w:noProof/>
        </w:rPr>
        <w:fldChar w:fldCharType="end"/>
      </w:r>
    </w:p>
    <w:p w14:paraId="0CD945A2" w14:textId="4F943CB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_Toc183622337 \h </w:instrText>
      </w:r>
      <w:r>
        <w:rPr>
          <w:noProof/>
        </w:rPr>
      </w:r>
      <w:r>
        <w:rPr>
          <w:noProof/>
        </w:rPr>
        <w:fldChar w:fldCharType="separate"/>
      </w:r>
      <w:r>
        <w:rPr>
          <w:noProof/>
        </w:rPr>
        <w:t>43</w:t>
      </w:r>
      <w:r>
        <w:rPr>
          <w:noProof/>
        </w:rPr>
        <w:fldChar w:fldCharType="end"/>
      </w:r>
    </w:p>
    <w:p w14:paraId="06511DFD" w14:textId="3776043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_Toc183622338 \h </w:instrText>
      </w:r>
      <w:r>
        <w:rPr>
          <w:noProof/>
        </w:rPr>
      </w:r>
      <w:r>
        <w:rPr>
          <w:noProof/>
        </w:rPr>
        <w:fldChar w:fldCharType="separate"/>
      </w:r>
      <w:r>
        <w:rPr>
          <w:noProof/>
        </w:rPr>
        <w:t>43</w:t>
      </w:r>
      <w:r>
        <w:rPr>
          <w:noProof/>
        </w:rPr>
        <w:fldChar w:fldCharType="end"/>
      </w:r>
    </w:p>
    <w:p w14:paraId="70F826FC" w14:textId="03CB902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_Toc183622339 \h </w:instrText>
      </w:r>
      <w:r>
        <w:rPr>
          <w:noProof/>
        </w:rPr>
      </w:r>
      <w:r>
        <w:rPr>
          <w:noProof/>
        </w:rPr>
        <w:fldChar w:fldCharType="separate"/>
      </w:r>
      <w:r>
        <w:rPr>
          <w:noProof/>
        </w:rPr>
        <w:t>43</w:t>
      </w:r>
      <w:r>
        <w:rPr>
          <w:noProof/>
        </w:rPr>
        <w:fldChar w:fldCharType="end"/>
      </w:r>
    </w:p>
    <w:p w14:paraId="7AFC7499" w14:textId="5DBD2C2D"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6.2.6.3.</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_Toc183622340 \h </w:instrText>
      </w:r>
      <w:r>
        <w:rPr>
          <w:noProof/>
        </w:rPr>
      </w:r>
      <w:r>
        <w:rPr>
          <w:noProof/>
        </w:rPr>
        <w:fldChar w:fldCharType="separate"/>
      </w:r>
      <w:r>
        <w:rPr>
          <w:noProof/>
        </w:rPr>
        <w:t>43</w:t>
      </w:r>
      <w:r>
        <w:rPr>
          <w:noProof/>
        </w:rPr>
        <w:fldChar w:fldCharType="end"/>
      </w:r>
    </w:p>
    <w:p w14:paraId="421216E1" w14:textId="0C13B97C"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6.2.6.4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_Toc183622341 \h </w:instrText>
      </w:r>
      <w:r>
        <w:rPr>
          <w:noProof/>
        </w:rPr>
      </w:r>
      <w:r>
        <w:rPr>
          <w:noProof/>
        </w:rPr>
        <w:fldChar w:fldCharType="separate"/>
      </w:r>
      <w:r>
        <w:rPr>
          <w:noProof/>
        </w:rPr>
        <w:t>43</w:t>
      </w:r>
      <w:r>
        <w:rPr>
          <w:noProof/>
        </w:rPr>
        <w:fldChar w:fldCharType="end"/>
      </w:r>
    </w:p>
    <w:p w14:paraId="4B0494F9" w14:textId="7022A2C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_Toc183622342 \h </w:instrText>
      </w:r>
      <w:r>
        <w:rPr>
          <w:noProof/>
        </w:rPr>
      </w:r>
      <w:r>
        <w:rPr>
          <w:noProof/>
        </w:rPr>
        <w:fldChar w:fldCharType="separate"/>
      </w:r>
      <w:r>
        <w:rPr>
          <w:noProof/>
        </w:rPr>
        <w:t>43</w:t>
      </w:r>
      <w:r>
        <w:rPr>
          <w:noProof/>
        </w:rPr>
        <w:fldChar w:fldCharType="end"/>
      </w:r>
    </w:p>
    <w:p w14:paraId="09D3E921" w14:textId="703E71EE"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_Toc183622343 \h </w:instrText>
      </w:r>
      <w:r>
        <w:rPr>
          <w:noProof/>
        </w:rPr>
      </w:r>
      <w:r>
        <w:rPr>
          <w:noProof/>
        </w:rPr>
        <w:fldChar w:fldCharType="separate"/>
      </w:r>
      <w:r>
        <w:rPr>
          <w:noProof/>
        </w:rPr>
        <w:t>44</w:t>
      </w:r>
      <w:r>
        <w:rPr>
          <w:noProof/>
        </w:rPr>
        <w:fldChar w:fldCharType="end"/>
      </w:r>
    </w:p>
    <w:p w14:paraId="21A35435" w14:textId="25DF0C0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_Toc183622344 \h </w:instrText>
      </w:r>
      <w:r>
        <w:rPr>
          <w:noProof/>
        </w:rPr>
      </w:r>
      <w:r>
        <w:rPr>
          <w:noProof/>
        </w:rPr>
        <w:fldChar w:fldCharType="separate"/>
      </w:r>
      <w:r>
        <w:rPr>
          <w:noProof/>
        </w:rPr>
        <w:t>44</w:t>
      </w:r>
      <w:r>
        <w:rPr>
          <w:noProof/>
        </w:rPr>
        <w:fldChar w:fldCharType="end"/>
      </w:r>
    </w:p>
    <w:p w14:paraId="11E23818" w14:textId="05FE44D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_Toc183622345 \h </w:instrText>
      </w:r>
      <w:r>
        <w:rPr>
          <w:noProof/>
        </w:rPr>
      </w:r>
      <w:r>
        <w:rPr>
          <w:noProof/>
        </w:rPr>
        <w:fldChar w:fldCharType="separate"/>
      </w:r>
      <w:r>
        <w:rPr>
          <w:noProof/>
        </w:rPr>
        <w:t>44</w:t>
      </w:r>
      <w:r>
        <w:rPr>
          <w:noProof/>
        </w:rPr>
        <w:fldChar w:fldCharType="end"/>
      </w:r>
    </w:p>
    <w:p w14:paraId="2E8EA518" w14:textId="3D8717EA"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_Toc183622346 \h </w:instrText>
      </w:r>
      <w:r>
        <w:rPr>
          <w:noProof/>
        </w:rPr>
      </w:r>
      <w:r>
        <w:rPr>
          <w:noProof/>
        </w:rPr>
        <w:fldChar w:fldCharType="separate"/>
      </w:r>
      <w:r>
        <w:rPr>
          <w:noProof/>
        </w:rPr>
        <w:t>44</w:t>
      </w:r>
      <w:r>
        <w:rPr>
          <w:noProof/>
        </w:rPr>
        <w:fldChar w:fldCharType="end"/>
      </w:r>
    </w:p>
    <w:p w14:paraId="31606249" w14:textId="4A566AC0"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_Toc183622347 \h </w:instrText>
      </w:r>
      <w:r>
        <w:rPr>
          <w:noProof/>
        </w:rPr>
      </w:r>
      <w:r>
        <w:rPr>
          <w:noProof/>
        </w:rPr>
        <w:fldChar w:fldCharType="separate"/>
      </w:r>
      <w:r>
        <w:rPr>
          <w:noProof/>
        </w:rPr>
        <w:t>44</w:t>
      </w:r>
      <w:r>
        <w:rPr>
          <w:noProof/>
        </w:rPr>
        <w:fldChar w:fldCharType="end"/>
      </w:r>
    </w:p>
    <w:p w14:paraId="59A758D1" w14:textId="28162674"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_Toc183622348 \h </w:instrText>
      </w:r>
      <w:r>
        <w:rPr>
          <w:noProof/>
        </w:rPr>
      </w:r>
      <w:r>
        <w:rPr>
          <w:noProof/>
        </w:rPr>
        <w:fldChar w:fldCharType="separate"/>
      </w:r>
      <w:r>
        <w:rPr>
          <w:noProof/>
        </w:rPr>
        <w:t>44</w:t>
      </w:r>
      <w:r>
        <w:rPr>
          <w:noProof/>
        </w:rPr>
        <w:fldChar w:fldCharType="end"/>
      </w:r>
    </w:p>
    <w:p w14:paraId="04074304" w14:textId="7E8F0700"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_Toc183622349 \h </w:instrText>
      </w:r>
      <w:r>
        <w:rPr>
          <w:noProof/>
        </w:rPr>
      </w:r>
      <w:r>
        <w:rPr>
          <w:noProof/>
        </w:rPr>
        <w:fldChar w:fldCharType="separate"/>
      </w:r>
      <w:r>
        <w:rPr>
          <w:noProof/>
        </w:rPr>
        <w:t>44</w:t>
      </w:r>
      <w:r>
        <w:rPr>
          <w:noProof/>
        </w:rPr>
        <w:fldChar w:fldCharType="end"/>
      </w:r>
    </w:p>
    <w:p w14:paraId="25A291F3" w14:textId="179C0866"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rFonts w:asciiTheme="minorHAnsi" w:eastAsiaTheme="minorEastAsia" w:hAnsiTheme="minorHAnsi" w:cstheme="minorBidi"/>
          <w:noProof/>
          <w:kern w:val="2"/>
          <w:sz w:val="22"/>
          <w:szCs w:val="22"/>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_Toc183622350 \h </w:instrText>
      </w:r>
      <w:r>
        <w:rPr>
          <w:noProof/>
        </w:rPr>
      </w:r>
      <w:r>
        <w:rPr>
          <w:noProof/>
        </w:rPr>
        <w:fldChar w:fldCharType="separate"/>
      </w:r>
      <w:r>
        <w:rPr>
          <w:noProof/>
        </w:rPr>
        <w:t>45</w:t>
      </w:r>
      <w:r>
        <w:rPr>
          <w:noProof/>
        </w:rPr>
        <w:fldChar w:fldCharType="end"/>
      </w:r>
    </w:p>
    <w:p w14:paraId="68C5D22B" w14:textId="0AAB9923"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_Toc183622351 \h </w:instrText>
      </w:r>
      <w:r>
        <w:rPr>
          <w:noProof/>
        </w:rPr>
      </w:r>
      <w:r>
        <w:rPr>
          <w:noProof/>
        </w:rPr>
        <w:fldChar w:fldCharType="separate"/>
      </w:r>
      <w:r>
        <w:rPr>
          <w:noProof/>
        </w:rPr>
        <w:t>45</w:t>
      </w:r>
      <w:r>
        <w:rPr>
          <w:noProof/>
        </w:rPr>
        <w:fldChar w:fldCharType="end"/>
      </w:r>
    </w:p>
    <w:p w14:paraId="081CB2FC" w14:textId="2F2F3DB7"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_Toc183622352 \h </w:instrText>
      </w:r>
      <w:r>
        <w:rPr>
          <w:noProof/>
        </w:rPr>
      </w:r>
      <w:r>
        <w:rPr>
          <w:noProof/>
        </w:rPr>
        <w:fldChar w:fldCharType="separate"/>
      </w:r>
      <w:r>
        <w:rPr>
          <w:noProof/>
        </w:rPr>
        <w:t>45</w:t>
      </w:r>
      <w:r>
        <w:rPr>
          <w:noProof/>
        </w:rPr>
        <w:fldChar w:fldCharType="end"/>
      </w:r>
    </w:p>
    <w:p w14:paraId="500B2E95" w14:textId="7CFC788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_Toc183622353 \h </w:instrText>
      </w:r>
      <w:r>
        <w:rPr>
          <w:noProof/>
        </w:rPr>
      </w:r>
      <w:r>
        <w:rPr>
          <w:noProof/>
        </w:rPr>
        <w:fldChar w:fldCharType="separate"/>
      </w:r>
      <w:r>
        <w:rPr>
          <w:noProof/>
        </w:rPr>
        <w:t>45</w:t>
      </w:r>
      <w:r>
        <w:rPr>
          <w:noProof/>
        </w:rPr>
        <w:fldChar w:fldCharType="end"/>
      </w:r>
    </w:p>
    <w:p w14:paraId="5806FD71" w14:textId="735E027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_Toc183622354 \h </w:instrText>
      </w:r>
      <w:r>
        <w:rPr>
          <w:noProof/>
        </w:rPr>
      </w:r>
      <w:r>
        <w:rPr>
          <w:noProof/>
        </w:rPr>
        <w:fldChar w:fldCharType="separate"/>
      </w:r>
      <w:r>
        <w:rPr>
          <w:noProof/>
        </w:rPr>
        <w:t>45</w:t>
      </w:r>
      <w:r>
        <w:rPr>
          <w:noProof/>
        </w:rPr>
        <w:fldChar w:fldCharType="end"/>
      </w:r>
    </w:p>
    <w:p w14:paraId="1F35C6CC" w14:textId="4A5F5048"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_Toc183622355 \h </w:instrText>
      </w:r>
      <w:r>
        <w:rPr>
          <w:noProof/>
        </w:rPr>
      </w:r>
      <w:r>
        <w:rPr>
          <w:noProof/>
        </w:rPr>
        <w:fldChar w:fldCharType="separate"/>
      </w:r>
      <w:r>
        <w:rPr>
          <w:noProof/>
        </w:rPr>
        <w:t>45</w:t>
      </w:r>
      <w:r>
        <w:rPr>
          <w:noProof/>
        </w:rPr>
        <w:fldChar w:fldCharType="end"/>
      </w:r>
    </w:p>
    <w:p w14:paraId="6D18456A" w14:textId="7CFC92C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_Toc183622356 \h </w:instrText>
      </w:r>
      <w:r>
        <w:rPr>
          <w:noProof/>
        </w:rPr>
      </w:r>
      <w:r>
        <w:rPr>
          <w:noProof/>
        </w:rPr>
        <w:fldChar w:fldCharType="separate"/>
      </w:r>
      <w:r>
        <w:rPr>
          <w:noProof/>
        </w:rPr>
        <w:t>45</w:t>
      </w:r>
      <w:r>
        <w:rPr>
          <w:noProof/>
        </w:rPr>
        <w:fldChar w:fldCharType="end"/>
      </w:r>
    </w:p>
    <w:p w14:paraId="572BF462" w14:textId="47AAB8F8"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_Toc183622357 \h </w:instrText>
      </w:r>
      <w:r>
        <w:rPr>
          <w:noProof/>
        </w:rPr>
      </w:r>
      <w:r>
        <w:rPr>
          <w:noProof/>
        </w:rPr>
        <w:fldChar w:fldCharType="separate"/>
      </w:r>
      <w:r>
        <w:rPr>
          <w:noProof/>
        </w:rPr>
        <w:t>45</w:t>
      </w:r>
      <w:r>
        <w:rPr>
          <w:noProof/>
        </w:rPr>
        <w:fldChar w:fldCharType="end"/>
      </w:r>
    </w:p>
    <w:p w14:paraId="4C4B3DA0" w14:textId="4AA2A1C7"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_Toc183622358 \h </w:instrText>
      </w:r>
      <w:r>
        <w:rPr>
          <w:noProof/>
        </w:rPr>
      </w:r>
      <w:r>
        <w:rPr>
          <w:noProof/>
        </w:rPr>
        <w:fldChar w:fldCharType="separate"/>
      </w:r>
      <w:r>
        <w:rPr>
          <w:noProof/>
        </w:rPr>
        <w:t>46</w:t>
      </w:r>
      <w:r>
        <w:rPr>
          <w:noProof/>
        </w:rPr>
        <w:fldChar w:fldCharType="end"/>
      </w:r>
    </w:p>
    <w:p w14:paraId="7D87FDC9" w14:textId="72BB116B"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_Toc183622359 \h </w:instrText>
      </w:r>
      <w:r>
        <w:rPr>
          <w:noProof/>
        </w:rPr>
      </w:r>
      <w:r>
        <w:rPr>
          <w:noProof/>
        </w:rPr>
        <w:fldChar w:fldCharType="separate"/>
      </w:r>
      <w:r>
        <w:rPr>
          <w:noProof/>
        </w:rPr>
        <w:t>46</w:t>
      </w:r>
      <w:r>
        <w:rPr>
          <w:noProof/>
        </w:rPr>
        <w:fldChar w:fldCharType="end"/>
      </w:r>
    </w:p>
    <w:p w14:paraId="651FFFFA" w14:textId="2BABD31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Resource: IMS Sessions</w:t>
      </w:r>
      <w:r>
        <w:rPr>
          <w:noProof/>
        </w:rPr>
        <w:tab/>
      </w:r>
      <w:r>
        <w:rPr>
          <w:noProof/>
        </w:rPr>
        <w:fldChar w:fldCharType="begin"/>
      </w:r>
      <w:r>
        <w:rPr>
          <w:noProof/>
        </w:rPr>
        <w:instrText xml:space="preserve"> PAGEREF _Toc183622360 \h </w:instrText>
      </w:r>
      <w:r>
        <w:rPr>
          <w:noProof/>
        </w:rPr>
      </w:r>
      <w:r>
        <w:rPr>
          <w:noProof/>
        </w:rPr>
        <w:fldChar w:fldCharType="separate"/>
      </w:r>
      <w:r>
        <w:rPr>
          <w:noProof/>
        </w:rPr>
        <w:t>46</w:t>
      </w:r>
      <w:r>
        <w:rPr>
          <w:noProof/>
        </w:rPr>
        <w:fldChar w:fldCharType="end"/>
      </w:r>
    </w:p>
    <w:p w14:paraId="17AC12AF" w14:textId="0BE570C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_Toc183622361 \h </w:instrText>
      </w:r>
      <w:r>
        <w:rPr>
          <w:noProof/>
        </w:rPr>
      </w:r>
      <w:r>
        <w:rPr>
          <w:noProof/>
        </w:rPr>
        <w:fldChar w:fldCharType="separate"/>
      </w:r>
      <w:r>
        <w:rPr>
          <w:noProof/>
        </w:rPr>
        <w:t>46</w:t>
      </w:r>
      <w:r>
        <w:rPr>
          <w:noProof/>
        </w:rPr>
        <w:fldChar w:fldCharType="end"/>
      </w:r>
    </w:p>
    <w:p w14:paraId="3F557687" w14:textId="4168DF1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_Toc183622362 \h </w:instrText>
      </w:r>
      <w:r>
        <w:rPr>
          <w:noProof/>
        </w:rPr>
      </w:r>
      <w:r>
        <w:rPr>
          <w:noProof/>
        </w:rPr>
        <w:fldChar w:fldCharType="separate"/>
      </w:r>
      <w:r>
        <w:rPr>
          <w:noProof/>
        </w:rPr>
        <w:t>46</w:t>
      </w:r>
      <w:r>
        <w:rPr>
          <w:noProof/>
        </w:rPr>
        <w:fldChar w:fldCharType="end"/>
      </w:r>
    </w:p>
    <w:p w14:paraId="4CB0E04D" w14:textId="7C67216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_Toc183622363 \h </w:instrText>
      </w:r>
      <w:r>
        <w:rPr>
          <w:noProof/>
        </w:rPr>
      </w:r>
      <w:r>
        <w:rPr>
          <w:noProof/>
        </w:rPr>
        <w:fldChar w:fldCharType="separate"/>
      </w:r>
      <w:r>
        <w:rPr>
          <w:noProof/>
        </w:rPr>
        <w:t>46</w:t>
      </w:r>
      <w:r>
        <w:rPr>
          <w:noProof/>
        </w:rPr>
        <w:fldChar w:fldCharType="end"/>
      </w:r>
    </w:p>
    <w:p w14:paraId="3899B9D9" w14:textId="4F42D96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_Toc183622364 \h </w:instrText>
      </w:r>
      <w:r>
        <w:rPr>
          <w:noProof/>
        </w:rPr>
      </w:r>
      <w:r>
        <w:rPr>
          <w:noProof/>
        </w:rPr>
        <w:fldChar w:fldCharType="separate"/>
      </w:r>
      <w:r>
        <w:rPr>
          <w:noProof/>
        </w:rPr>
        <w:t>47</w:t>
      </w:r>
      <w:r>
        <w:rPr>
          <w:noProof/>
        </w:rPr>
        <w:fldChar w:fldCharType="end"/>
      </w:r>
    </w:p>
    <w:p w14:paraId="7C7B856E" w14:textId="7AD5A083"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_Toc183622365 \h </w:instrText>
      </w:r>
      <w:r>
        <w:rPr>
          <w:noProof/>
        </w:rPr>
      </w:r>
      <w:r>
        <w:rPr>
          <w:noProof/>
        </w:rPr>
        <w:fldChar w:fldCharType="separate"/>
      </w:r>
      <w:r>
        <w:rPr>
          <w:noProof/>
        </w:rPr>
        <w:t>48</w:t>
      </w:r>
      <w:r>
        <w:rPr>
          <w:noProof/>
        </w:rPr>
        <w:fldChar w:fldCharType="end"/>
      </w:r>
    </w:p>
    <w:p w14:paraId="29BAD7BB" w14:textId="69465E8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_Toc183622366 \h </w:instrText>
      </w:r>
      <w:r>
        <w:rPr>
          <w:noProof/>
        </w:rPr>
      </w:r>
      <w:r>
        <w:rPr>
          <w:noProof/>
        </w:rPr>
        <w:fldChar w:fldCharType="separate"/>
      </w:r>
      <w:r>
        <w:rPr>
          <w:noProof/>
        </w:rPr>
        <w:t>48</w:t>
      </w:r>
      <w:r>
        <w:rPr>
          <w:noProof/>
        </w:rPr>
        <w:fldChar w:fldCharType="end"/>
      </w:r>
    </w:p>
    <w:p w14:paraId="7FF2E3B1" w14:textId="1D66B9B8"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_Toc183622367 \h </w:instrText>
      </w:r>
      <w:r>
        <w:rPr>
          <w:noProof/>
        </w:rPr>
      </w:r>
      <w:r>
        <w:rPr>
          <w:noProof/>
        </w:rPr>
        <w:fldChar w:fldCharType="separate"/>
      </w:r>
      <w:r>
        <w:rPr>
          <w:noProof/>
        </w:rPr>
        <w:t>48</w:t>
      </w:r>
      <w:r>
        <w:rPr>
          <w:noProof/>
        </w:rPr>
        <w:fldChar w:fldCharType="end"/>
      </w:r>
    </w:p>
    <w:p w14:paraId="2415F770" w14:textId="3649396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_Toc183622368 \h </w:instrText>
      </w:r>
      <w:r>
        <w:rPr>
          <w:noProof/>
        </w:rPr>
      </w:r>
      <w:r>
        <w:rPr>
          <w:noProof/>
        </w:rPr>
        <w:fldChar w:fldCharType="separate"/>
      </w:r>
      <w:r>
        <w:rPr>
          <w:noProof/>
        </w:rPr>
        <w:t>48</w:t>
      </w:r>
      <w:r>
        <w:rPr>
          <w:noProof/>
        </w:rPr>
        <w:fldChar w:fldCharType="end"/>
      </w:r>
    </w:p>
    <w:p w14:paraId="79C23A28" w14:textId="688F6F2B"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_Toc183622369 \h </w:instrText>
      </w:r>
      <w:r>
        <w:rPr>
          <w:noProof/>
        </w:rPr>
      </w:r>
      <w:r>
        <w:rPr>
          <w:noProof/>
        </w:rPr>
        <w:fldChar w:fldCharType="separate"/>
      </w:r>
      <w:r>
        <w:rPr>
          <w:noProof/>
        </w:rPr>
        <w:t>50</w:t>
      </w:r>
      <w:r>
        <w:rPr>
          <w:noProof/>
        </w:rPr>
        <w:fldChar w:fldCharType="end"/>
      </w:r>
    </w:p>
    <w:p w14:paraId="2B3E12C2" w14:textId="2D1DB161"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_Toc183622370 \h </w:instrText>
      </w:r>
      <w:r>
        <w:rPr>
          <w:noProof/>
        </w:rPr>
      </w:r>
      <w:r>
        <w:rPr>
          <w:noProof/>
        </w:rPr>
        <w:fldChar w:fldCharType="separate"/>
      </w:r>
      <w:r>
        <w:rPr>
          <w:noProof/>
        </w:rPr>
        <w:t>50</w:t>
      </w:r>
      <w:r>
        <w:rPr>
          <w:noProof/>
        </w:rPr>
        <w:fldChar w:fldCharType="end"/>
      </w:r>
    </w:p>
    <w:p w14:paraId="07626AA1" w14:textId="6A7A26BD"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_Toc183622371 \h </w:instrText>
      </w:r>
      <w:r>
        <w:rPr>
          <w:noProof/>
        </w:rPr>
      </w:r>
      <w:r>
        <w:rPr>
          <w:noProof/>
        </w:rPr>
        <w:fldChar w:fldCharType="separate"/>
      </w:r>
      <w:r>
        <w:rPr>
          <w:noProof/>
        </w:rPr>
        <w:t>50</w:t>
      </w:r>
      <w:r>
        <w:rPr>
          <w:noProof/>
        </w:rPr>
        <w:fldChar w:fldCharType="end"/>
      </w:r>
    </w:p>
    <w:p w14:paraId="65A16745" w14:textId="7A7FE558"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_Toc183622372 \h </w:instrText>
      </w:r>
      <w:r>
        <w:rPr>
          <w:noProof/>
        </w:rPr>
      </w:r>
      <w:r>
        <w:rPr>
          <w:noProof/>
        </w:rPr>
        <w:fldChar w:fldCharType="separate"/>
      </w:r>
      <w:r>
        <w:rPr>
          <w:noProof/>
        </w:rPr>
        <w:t>50</w:t>
      </w:r>
      <w:r>
        <w:rPr>
          <w:noProof/>
        </w:rPr>
        <w:fldChar w:fldCharType="end"/>
      </w:r>
    </w:p>
    <w:p w14:paraId="7C03B886" w14:textId="75D45FD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_Toc183622373 \h </w:instrText>
      </w:r>
      <w:r>
        <w:rPr>
          <w:noProof/>
        </w:rPr>
      </w:r>
      <w:r>
        <w:rPr>
          <w:noProof/>
        </w:rPr>
        <w:fldChar w:fldCharType="separate"/>
      </w:r>
      <w:r>
        <w:rPr>
          <w:noProof/>
        </w:rPr>
        <w:t>50</w:t>
      </w:r>
      <w:r>
        <w:rPr>
          <w:noProof/>
        </w:rPr>
        <w:fldChar w:fldCharType="end"/>
      </w:r>
    </w:p>
    <w:p w14:paraId="35CAF38D" w14:textId="26C61E1F"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3</w:t>
      </w:r>
      <w:r w:rsidRPr="00505099">
        <w:rPr>
          <w:noProof/>
          <w:lang w:val="en-US"/>
        </w:rPr>
        <w:t>.6.2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_Toc183622374 \h </w:instrText>
      </w:r>
      <w:r>
        <w:rPr>
          <w:noProof/>
        </w:rPr>
      </w:r>
      <w:r>
        <w:rPr>
          <w:noProof/>
        </w:rPr>
        <w:fldChar w:fldCharType="separate"/>
      </w:r>
      <w:r>
        <w:rPr>
          <w:noProof/>
        </w:rPr>
        <w:t>51</w:t>
      </w:r>
      <w:r>
        <w:rPr>
          <w:noProof/>
        </w:rPr>
        <w:fldChar w:fldCharType="end"/>
      </w:r>
    </w:p>
    <w:p w14:paraId="45EE4043" w14:textId="378F4DC9"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_Toc183622375 \h </w:instrText>
      </w:r>
      <w:r>
        <w:rPr>
          <w:noProof/>
        </w:rPr>
      </w:r>
      <w:r>
        <w:rPr>
          <w:noProof/>
        </w:rPr>
        <w:fldChar w:fldCharType="separate"/>
      </w:r>
      <w:r>
        <w:rPr>
          <w:noProof/>
        </w:rPr>
        <w:t>51</w:t>
      </w:r>
      <w:r>
        <w:rPr>
          <w:noProof/>
        </w:rPr>
        <w:fldChar w:fldCharType="end"/>
      </w:r>
    </w:p>
    <w:p w14:paraId="60243496" w14:textId="67258D2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Type: ImsSessionInfo</w:t>
      </w:r>
      <w:r>
        <w:rPr>
          <w:noProof/>
        </w:rPr>
        <w:tab/>
      </w:r>
      <w:r>
        <w:rPr>
          <w:noProof/>
        </w:rPr>
        <w:fldChar w:fldCharType="begin"/>
      </w:r>
      <w:r>
        <w:rPr>
          <w:noProof/>
        </w:rPr>
        <w:instrText xml:space="preserve"> PAGEREF _Toc183622376 \h </w:instrText>
      </w:r>
      <w:r>
        <w:rPr>
          <w:noProof/>
        </w:rPr>
      </w:r>
      <w:r>
        <w:rPr>
          <w:noProof/>
        </w:rPr>
        <w:fldChar w:fldCharType="separate"/>
      </w:r>
      <w:r>
        <w:rPr>
          <w:noProof/>
        </w:rPr>
        <w:t>51</w:t>
      </w:r>
      <w:r>
        <w:rPr>
          <w:noProof/>
        </w:rPr>
        <w:fldChar w:fldCharType="end"/>
      </w:r>
    </w:p>
    <w:p w14:paraId="68024E0F" w14:textId="14F57F0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_Toc183622377 \h </w:instrText>
      </w:r>
      <w:r>
        <w:rPr>
          <w:noProof/>
        </w:rPr>
      </w:r>
      <w:r>
        <w:rPr>
          <w:noProof/>
        </w:rPr>
        <w:fldChar w:fldCharType="separate"/>
      </w:r>
      <w:r>
        <w:rPr>
          <w:noProof/>
        </w:rPr>
        <w:t>51</w:t>
      </w:r>
      <w:r>
        <w:rPr>
          <w:noProof/>
        </w:rPr>
        <w:fldChar w:fldCharType="end"/>
      </w:r>
    </w:p>
    <w:p w14:paraId="3B79810C" w14:textId="765C61A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_Toc183622378 \h </w:instrText>
      </w:r>
      <w:r>
        <w:rPr>
          <w:noProof/>
        </w:rPr>
      </w:r>
      <w:r>
        <w:rPr>
          <w:noProof/>
        </w:rPr>
        <w:fldChar w:fldCharType="separate"/>
      </w:r>
      <w:r>
        <w:rPr>
          <w:noProof/>
        </w:rPr>
        <w:t>52</w:t>
      </w:r>
      <w:r>
        <w:rPr>
          <w:noProof/>
        </w:rPr>
        <w:fldChar w:fldCharType="end"/>
      </w:r>
    </w:p>
    <w:p w14:paraId="3F587CE8" w14:textId="30D4BE03"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Type: DcMediaPara</w:t>
      </w:r>
      <w:r>
        <w:rPr>
          <w:noProof/>
        </w:rPr>
        <w:tab/>
      </w:r>
      <w:r>
        <w:rPr>
          <w:noProof/>
        </w:rPr>
        <w:fldChar w:fldCharType="begin"/>
      </w:r>
      <w:r>
        <w:rPr>
          <w:noProof/>
        </w:rPr>
        <w:instrText xml:space="preserve"> PAGEREF _Toc183622379 \h </w:instrText>
      </w:r>
      <w:r>
        <w:rPr>
          <w:noProof/>
        </w:rPr>
      </w:r>
      <w:r>
        <w:rPr>
          <w:noProof/>
        </w:rPr>
        <w:fldChar w:fldCharType="separate"/>
      </w:r>
      <w:r>
        <w:rPr>
          <w:noProof/>
        </w:rPr>
        <w:t>52</w:t>
      </w:r>
      <w:r>
        <w:rPr>
          <w:noProof/>
        </w:rPr>
        <w:fldChar w:fldCharType="end"/>
      </w:r>
    </w:p>
    <w:p w14:paraId="40BC9810" w14:textId="7C46D67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3</w:t>
      </w:r>
      <w:r w:rsidRPr="00505099">
        <w:rPr>
          <w:noProof/>
          <w:lang w:val="en-US"/>
        </w:rPr>
        <w:t>.6.3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_Toc183622380 \h </w:instrText>
      </w:r>
      <w:r>
        <w:rPr>
          <w:noProof/>
        </w:rPr>
      </w:r>
      <w:r>
        <w:rPr>
          <w:noProof/>
        </w:rPr>
        <w:fldChar w:fldCharType="separate"/>
      </w:r>
      <w:r>
        <w:rPr>
          <w:noProof/>
        </w:rPr>
        <w:t>52</w:t>
      </w:r>
      <w:r>
        <w:rPr>
          <w:noProof/>
        </w:rPr>
        <w:fldChar w:fldCharType="end"/>
      </w:r>
    </w:p>
    <w:p w14:paraId="1E22781A" w14:textId="02F5A64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_Toc183622381 \h </w:instrText>
      </w:r>
      <w:r>
        <w:rPr>
          <w:noProof/>
        </w:rPr>
      </w:r>
      <w:r>
        <w:rPr>
          <w:noProof/>
        </w:rPr>
        <w:fldChar w:fldCharType="separate"/>
      </w:r>
      <w:r>
        <w:rPr>
          <w:noProof/>
        </w:rPr>
        <w:t>52</w:t>
      </w:r>
      <w:r>
        <w:rPr>
          <w:noProof/>
        </w:rPr>
        <w:fldChar w:fldCharType="end"/>
      </w:r>
    </w:p>
    <w:p w14:paraId="2B665291" w14:textId="23FE5D7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_Toc183622382 \h </w:instrText>
      </w:r>
      <w:r>
        <w:rPr>
          <w:noProof/>
        </w:rPr>
      </w:r>
      <w:r>
        <w:rPr>
          <w:noProof/>
        </w:rPr>
        <w:fldChar w:fldCharType="separate"/>
      </w:r>
      <w:r>
        <w:rPr>
          <w:noProof/>
        </w:rPr>
        <w:t>52</w:t>
      </w:r>
      <w:r>
        <w:rPr>
          <w:noProof/>
        </w:rPr>
        <w:fldChar w:fldCharType="end"/>
      </w:r>
    </w:p>
    <w:p w14:paraId="0F7A4558" w14:textId="5A8C06B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.6.3.3</w:t>
      </w:r>
      <w:r>
        <w:rPr>
          <w:rFonts w:asciiTheme="minorHAnsi" w:eastAsiaTheme="minorEastAsia" w:hAnsiTheme="minorHAnsi" w:cstheme="minorBidi"/>
          <w:noProof/>
          <w:kern w:val="2"/>
          <w:sz w:val="22"/>
          <w:szCs w:val="22"/>
          <w:lang w:val="en-US" w:eastAsia="zh-CN"/>
          <w14:ligatures w14:val="standardContextual"/>
        </w:rPr>
        <w:tab/>
      </w:r>
      <w:r>
        <w:rPr>
          <w:noProof/>
        </w:rPr>
        <w:t>Enumeration: DcType</w:t>
      </w:r>
      <w:r>
        <w:rPr>
          <w:noProof/>
        </w:rPr>
        <w:tab/>
      </w:r>
      <w:r>
        <w:rPr>
          <w:noProof/>
        </w:rPr>
        <w:fldChar w:fldCharType="begin"/>
      </w:r>
      <w:r>
        <w:rPr>
          <w:noProof/>
        </w:rPr>
        <w:instrText xml:space="preserve"> PAGEREF _Toc183622383 \h </w:instrText>
      </w:r>
      <w:r>
        <w:rPr>
          <w:noProof/>
        </w:rPr>
      </w:r>
      <w:r>
        <w:rPr>
          <w:noProof/>
        </w:rPr>
        <w:fldChar w:fldCharType="separate"/>
      </w:r>
      <w:r>
        <w:rPr>
          <w:noProof/>
        </w:rPr>
        <w:t>52</w:t>
      </w:r>
      <w:r>
        <w:rPr>
          <w:noProof/>
        </w:rPr>
        <w:fldChar w:fldCharType="end"/>
      </w:r>
    </w:p>
    <w:p w14:paraId="60C2EB14" w14:textId="3265964E"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.6.3.4</w:t>
      </w:r>
      <w:r>
        <w:rPr>
          <w:rFonts w:asciiTheme="minorHAnsi" w:eastAsiaTheme="minorEastAsia" w:hAnsiTheme="minorHAnsi" w:cstheme="minorBidi"/>
          <w:noProof/>
          <w:kern w:val="2"/>
          <w:sz w:val="22"/>
          <w:szCs w:val="22"/>
          <w:lang w:val="en-US" w:eastAsia="zh-CN"/>
          <w14:ligatures w14:val="standardContextual"/>
        </w:rPr>
        <w:tab/>
      </w:r>
      <w:r>
        <w:rPr>
          <w:noProof/>
        </w:rPr>
        <w:t>Enumeration: AdcType</w:t>
      </w:r>
      <w:r>
        <w:rPr>
          <w:noProof/>
        </w:rPr>
        <w:tab/>
      </w:r>
      <w:r>
        <w:rPr>
          <w:noProof/>
        </w:rPr>
        <w:fldChar w:fldCharType="begin"/>
      </w:r>
      <w:r>
        <w:rPr>
          <w:noProof/>
        </w:rPr>
        <w:instrText xml:space="preserve"> PAGEREF _Toc183622384 \h </w:instrText>
      </w:r>
      <w:r>
        <w:rPr>
          <w:noProof/>
        </w:rPr>
      </w:r>
      <w:r>
        <w:rPr>
          <w:noProof/>
        </w:rPr>
        <w:fldChar w:fldCharType="separate"/>
      </w:r>
      <w:r>
        <w:rPr>
          <w:noProof/>
        </w:rPr>
        <w:t>53</w:t>
      </w:r>
      <w:r>
        <w:rPr>
          <w:noProof/>
        </w:rPr>
        <w:fldChar w:fldCharType="end"/>
      </w:r>
    </w:p>
    <w:p w14:paraId="30C13B41" w14:textId="105AEB8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SessionParty</w:t>
      </w:r>
      <w:r>
        <w:rPr>
          <w:noProof/>
        </w:rPr>
        <w:tab/>
      </w:r>
      <w:r>
        <w:rPr>
          <w:noProof/>
        </w:rPr>
        <w:fldChar w:fldCharType="begin"/>
      </w:r>
      <w:r>
        <w:rPr>
          <w:noProof/>
        </w:rPr>
        <w:instrText xml:space="preserve"> PAGEREF _Toc183622385 \h </w:instrText>
      </w:r>
      <w:r>
        <w:rPr>
          <w:noProof/>
        </w:rPr>
      </w:r>
      <w:r>
        <w:rPr>
          <w:noProof/>
        </w:rPr>
        <w:fldChar w:fldCharType="separate"/>
      </w:r>
      <w:r>
        <w:rPr>
          <w:noProof/>
        </w:rPr>
        <w:t>53</w:t>
      </w:r>
      <w:r>
        <w:rPr>
          <w:noProof/>
        </w:rPr>
        <w:fldChar w:fldCharType="end"/>
      </w:r>
    </w:p>
    <w:p w14:paraId="000AF00E" w14:textId="1289F8F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3</w:t>
      </w:r>
      <w:r w:rsidRPr="00505099">
        <w:rPr>
          <w:noProof/>
          <w:lang w:val="en-US"/>
        </w:rPr>
        <w:t>.6.4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_Toc183622386 \h </w:instrText>
      </w:r>
      <w:r>
        <w:rPr>
          <w:noProof/>
        </w:rPr>
      </w:r>
      <w:r>
        <w:rPr>
          <w:noProof/>
        </w:rPr>
        <w:fldChar w:fldCharType="separate"/>
      </w:r>
      <w:r>
        <w:rPr>
          <w:noProof/>
        </w:rPr>
        <w:t>53</w:t>
      </w:r>
      <w:r>
        <w:rPr>
          <w:noProof/>
        </w:rPr>
        <w:fldChar w:fldCharType="end"/>
      </w:r>
    </w:p>
    <w:p w14:paraId="3EA7E87B" w14:textId="17466D15"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_Toc183622387 \h </w:instrText>
      </w:r>
      <w:r>
        <w:rPr>
          <w:noProof/>
        </w:rPr>
      </w:r>
      <w:r>
        <w:rPr>
          <w:noProof/>
        </w:rPr>
        <w:fldChar w:fldCharType="separate"/>
      </w:r>
      <w:r>
        <w:rPr>
          <w:noProof/>
        </w:rPr>
        <w:t>53</w:t>
      </w:r>
      <w:r>
        <w:rPr>
          <w:noProof/>
        </w:rPr>
        <w:fldChar w:fldCharType="end"/>
      </w:r>
    </w:p>
    <w:p w14:paraId="4A8E94A5" w14:textId="2F1AC776"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_Toc183622388 \h </w:instrText>
      </w:r>
      <w:r>
        <w:rPr>
          <w:noProof/>
        </w:rPr>
      </w:r>
      <w:r>
        <w:rPr>
          <w:noProof/>
        </w:rPr>
        <w:fldChar w:fldCharType="separate"/>
      </w:r>
      <w:r>
        <w:rPr>
          <w:noProof/>
        </w:rPr>
        <w:t>53</w:t>
      </w:r>
      <w:r>
        <w:rPr>
          <w:noProof/>
        </w:rPr>
        <w:fldChar w:fldCharType="end"/>
      </w:r>
    </w:p>
    <w:p w14:paraId="5AE95CE0" w14:textId="3B4F97E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_Toc183622389 \h </w:instrText>
      </w:r>
      <w:r>
        <w:rPr>
          <w:noProof/>
        </w:rPr>
      </w:r>
      <w:r>
        <w:rPr>
          <w:noProof/>
        </w:rPr>
        <w:fldChar w:fldCharType="separate"/>
      </w:r>
      <w:r>
        <w:rPr>
          <w:noProof/>
        </w:rPr>
        <w:t>53</w:t>
      </w:r>
      <w:r>
        <w:rPr>
          <w:noProof/>
        </w:rPr>
        <w:fldChar w:fldCharType="end"/>
      </w:r>
    </w:p>
    <w:p w14:paraId="459CDC89" w14:textId="243608B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_Toc183622390 \h </w:instrText>
      </w:r>
      <w:r>
        <w:rPr>
          <w:noProof/>
        </w:rPr>
      </w:r>
      <w:r>
        <w:rPr>
          <w:noProof/>
        </w:rPr>
        <w:fldChar w:fldCharType="separate"/>
      </w:r>
      <w:r>
        <w:rPr>
          <w:noProof/>
        </w:rPr>
        <w:t>53</w:t>
      </w:r>
      <w:r>
        <w:rPr>
          <w:noProof/>
        </w:rPr>
        <w:fldChar w:fldCharType="end"/>
      </w:r>
    </w:p>
    <w:p w14:paraId="2DC54179" w14:textId="1B806F35"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_Toc183622391 \h </w:instrText>
      </w:r>
      <w:r>
        <w:rPr>
          <w:noProof/>
        </w:rPr>
      </w:r>
      <w:r>
        <w:rPr>
          <w:noProof/>
        </w:rPr>
        <w:fldChar w:fldCharType="separate"/>
      </w:r>
      <w:r>
        <w:rPr>
          <w:noProof/>
        </w:rPr>
        <w:t>53</w:t>
      </w:r>
      <w:r>
        <w:rPr>
          <w:noProof/>
        </w:rPr>
        <w:fldChar w:fldCharType="end"/>
      </w:r>
    </w:p>
    <w:p w14:paraId="036D804C" w14:textId="12729323"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_Toc183622392 \h </w:instrText>
      </w:r>
      <w:r>
        <w:rPr>
          <w:noProof/>
        </w:rPr>
      </w:r>
      <w:r>
        <w:rPr>
          <w:noProof/>
        </w:rPr>
        <w:fldChar w:fldCharType="separate"/>
      </w:r>
      <w:r>
        <w:rPr>
          <w:noProof/>
        </w:rPr>
        <w:t>54</w:t>
      </w:r>
      <w:r>
        <w:rPr>
          <w:noProof/>
        </w:rPr>
        <w:fldChar w:fldCharType="end"/>
      </w:r>
    </w:p>
    <w:p w14:paraId="1ADFA613" w14:textId="2B79976B"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_Toc183622393 \h </w:instrText>
      </w:r>
      <w:r>
        <w:rPr>
          <w:noProof/>
        </w:rPr>
      </w:r>
      <w:r>
        <w:rPr>
          <w:noProof/>
        </w:rPr>
        <w:fldChar w:fldCharType="separate"/>
      </w:r>
      <w:r>
        <w:rPr>
          <w:noProof/>
        </w:rPr>
        <w:t>54</w:t>
      </w:r>
      <w:r>
        <w:rPr>
          <w:noProof/>
        </w:rPr>
        <w:fldChar w:fldCharType="end"/>
      </w:r>
    </w:p>
    <w:p w14:paraId="10F2DECD" w14:textId="4E466019"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_Toc183622394 \h </w:instrText>
      </w:r>
      <w:r>
        <w:rPr>
          <w:noProof/>
        </w:rPr>
      </w:r>
      <w:r>
        <w:rPr>
          <w:noProof/>
        </w:rPr>
        <w:fldChar w:fldCharType="separate"/>
      </w:r>
      <w:r>
        <w:rPr>
          <w:noProof/>
        </w:rPr>
        <w:t>54</w:t>
      </w:r>
      <w:r>
        <w:rPr>
          <w:noProof/>
        </w:rPr>
        <w:fldChar w:fldCharType="end"/>
      </w:r>
    </w:p>
    <w:p w14:paraId="505A2547" w14:textId="73BFBB5C"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Nimsas_ImsEE Service API</w:t>
      </w:r>
      <w:r>
        <w:rPr>
          <w:noProof/>
        </w:rPr>
        <w:tab/>
      </w:r>
      <w:r>
        <w:rPr>
          <w:noProof/>
        </w:rPr>
        <w:fldChar w:fldCharType="begin"/>
      </w:r>
      <w:r>
        <w:rPr>
          <w:noProof/>
        </w:rPr>
        <w:instrText xml:space="preserve"> PAGEREF _Toc183622395 \h </w:instrText>
      </w:r>
      <w:r>
        <w:rPr>
          <w:noProof/>
        </w:rPr>
      </w:r>
      <w:r>
        <w:rPr>
          <w:noProof/>
        </w:rPr>
        <w:fldChar w:fldCharType="separate"/>
      </w:r>
      <w:r>
        <w:rPr>
          <w:noProof/>
        </w:rPr>
        <w:t>54</w:t>
      </w:r>
      <w:r>
        <w:rPr>
          <w:noProof/>
        </w:rPr>
        <w:fldChar w:fldCharType="end"/>
      </w:r>
    </w:p>
    <w:p w14:paraId="2D550796" w14:textId="212FBC96"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_Toc183622396 \h </w:instrText>
      </w:r>
      <w:r>
        <w:rPr>
          <w:noProof/>
        </w:rPr>
      </w:r>
      <w:r>
        <w:rPr>
          <w:noProof/>
        </w:rPr>
        <w:fldChar w:fldCharType="separate"/>
      </w:r>
      <w:r>
        <w:rPr>
          <w:noProof/>
        </w:rPr>
        <w:t>54</w:t>
      </w:r>
      <w:r>
        <w:rPr>
          <w:noProof/>
        </w:rPr>
        <w:fldChar w:fldCharType="end"/>
      </w:r>
    </w:p>
    <w:p w14:paraId="3210C376" w14:textId="4B563EA9"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_Toc183622397 \h </w:instrText>
      </w:r>
      <w:r>
        <w:rPr>
          <w:noProof/>
        </w:rPr>
      </w:r>
      <w:r>
        <w:rPr>
          <w:noProof/>
        </w:rPr>
        <w:fldChar w:fldCharType="separate"/>
      </w:r>
      <w:r>
        <w:rPr>
          <w:noProof/>
        </w:rPr>
        <w:t>55</w:t>
      </w:r>
      <w:r>
        <w:rPr>
          <w:noProof/>
        </w:rPr>
        <w:fldChar w:fldCharType="end"/>
      </w:r>
    </w:p>
    <w:p w14:paraId="482741A9" w14:textId="1D2BDC4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_Toc183622398 \h </w:instrText>
      </w:r>
      <w:r>
        <w:rPr>
          <w:noProof/>
        </w:rPr>
      </w:r>
      <w:r>
        <w:rPr>
          <w:noProof/>
        </w:rPr>
        <w:fldChar w:fldCharType="separate"/>
      </w:r>
      <w:r>
        <w:rPr>
          <w:noProof/>
        </w:rPr>
        <w:t>55</w:t>
      </w:r>
      <w:r>
        <w:rPr>
          <w:noProof/>
        </w:rPr>
        <w:fldChar w:fldCharType="end"/>
      </w:r>
    </w:p>
    <w:p w14:paraId="250EC84A" w14:textId="6C9DF03C"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_Toc183622399 \h </w:instrText>
      </w:r>
      <w:r>
        <w:rPr>
          <w:noProof/>
        </w:rPr>
      </w:r>
      <w:r>
        <w:rPr>
          <w:noProof/>
        </w:rPr>
        <w:fldChar w:fldCharType="separate"/>
      </w:r>
      <w:r>
        <w:rPr>
          <w:noProof/>
        </w:rPr>
        <w:t>55</w:t>
      </w:r>
      <w:r>
        <w:rPr>
          <w:noProof/>
        </w:rPr>
        <w:fldChar w:fldCharType="end"/>
      </w:r>
    </w:p>
    <w:p w14:paraId="432674D5" w14:textId="6C8B33F8"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_Toc183622400 \h </w:instrText>
      </w:r>
      <w:r>
        <w:rPr>
          <w:noProof/>
        </w:rPr>
      </w:r>
      <w:r>
        <w:rPr>
          <w:noProof/>
        </w:rPr>
        <w:fldChar w:fldCharType="separate"/>
      </w:r>
      <w:r>
        <w:rPr>
          <w:noProof/>
        </w:rPr>
        <w:t>55</w:t>
      </w:r>
      <w:r>
        <w:rPr>
          <w:noProof/>
        </w:rPr>
        <w:fldChar w:fldCharType="end"/>
      </w:r>
    </w:p>
    <w:p w14:paraId="355CE0D4" w14:textId="16AAF3BD"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_Toc183622401 \h </w:instrText>
      </w:r>
      <w:r>
        <w:rPr>
          <w:noProof/>
        </w:rPr>
      </w:r>
      <w:r>
        <w:rPr>
          <w:noProof/>
        </w:rPr>
        <w:fldChar w:fldCharType="separate"/>
      </w:r>
      <w:r>
        <w:rPr>
          <w:noProof/>
        </w:rPr>
        <w:t>55</w:t>
      </w:r>
      <w:r>
        <w:rPr>
          <w:noProof/>
        </w:rPr>
        <w:fldChar w:fldCharType="end"/>
      </w:r>
    </w:p>
    <w:p w14:paraId="4729E980" w14:textId="5FE13A1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_Toc183622402 \h </w:instrText>
      </w:r>
      <w:r>
        <w:rPr>
          <w:noProof/>
        </w:rPr>
      </w:r>
      <w:r>
        <w:rPr>
          <w:noProof/>
        </w:rPr>
        <w:fldChar w:fldCharType="separate"/>
      </w:r>
      <w:r>
        <w:rPr>
          <w:noProof/>
        </w:rPr>
        <w:t>55</w:t>
      </w:r>
      <w:r>
        <w:rPr>
          <w:noProof/>
        </w:rPr>
        <w:fldChar w:fldCharType="end"/>
      </w:r>
    </w:p>
    <w:p w14:paraId="2DEFAE17" w14:textId="6CA2CBF3"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_Toc183622403 \h </w:instrText>
      </w:r>
      <w:r>
        <w:rPr>
          <w:noProof/>
        </w:rPr>
      </w:r>
      <w:r>
        <w:rPr>
          <w:noProof/>
        </w:rPr>
        <w:fldChar w:fldCharType="separate"/>
      </w:r>
      <w:r>
        <w:rPr>
          <w:noProof/>
        </w:rPr>
        <w:t>55</w:t>
      </w:r>
      <w:r>
        <w:rPr>
          <w:noProof/>
        </w:rPr>
        <w:fldChar w:fldCharType="end"/>
      </w:r>
    </w:p>
    <w:p w14:paraId="5EF672FC" w14:textId="190B1ECA"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_Toc183622404 \h </w:instrText>
      </w:r>
      <w:r>
        <w:rPr>
          <w:noProof/>
        </w:rPr>
      </w:r>
      <w:r>
        <w:rPr>
          <w:noProof/>
        </w:rPr>
        <w:fldChar w:fldCharType="separate"/>
      </w:r>
      <w:r>
        <w:rPr>
          <w:noProof/>
        </w:rPr>
        <w:t>55</w:t>
      </w:r>
      <w:r>
        <w:rPr>
          <w:noProof/>
        </w:rPr>
        <w:fldChar w:fldCharType="end"/>
      </w:r>
    </w:p>
    <w:p w14:paraId="2FA60417" w14:textId="296575E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_Toc183622405 \h </w:instrText>
      </w:r>
      <w:r>
        <w:rPr>
          <w:noProof/>
        </w:rPr>
      </w:r>
      <w:r>
        <w:rPr>
          <w:noProof/>
        </w:rPr>
        <w:fldChar w:fldCharType="separate"/>
      </w:r>
      <w:r>
        <w:rPr>
          <w:noProof/>
        </w:rPr>
        <w:t>56</w:t>
      </w:r>
      <w:r>
        <w:rPr>
          <w:noProof/>
        </w:rPr>
        <w:fldChar w:fldCharType="end"/>
      </w:r>
    </w:p>
    <w:p w14:paraId="0EF7B855" w14:textId="59A96DC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_Toc183622406 \h </w:instrText>
      </w:r>
      <w:r>
        <w:rPr>
          <w:noProof/>
        </w:rPr>
      </w:r>
      <w:r>
        <w:rPr>
          <w:noProof/>
        </w:rPr>
        <w:fldChar w:fldCharType="separate"/>
      </w:r>
      <w:r>
        <w:rPr>
          <w:noProof/>
        </w:rPr>
        <w:t>56</w:t>
      </w:r>
      <w:r>
        <w:rPr>
          <w:noProof/>
        </w:rPr>
        <w:fldChar w:fldCharType="end"/>
      </w:r>
    </w:p>
    <w:p w14:paraId="50673D6A" w14:textId="7FA33A4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_Toc183622407 \h </w:instrText>
      </w:r>
      <w:r>
        <w:rPr>
          <w:noProof/>
        </w:rPr>
      </w:r>
      <w:r>
        <w:rPr>
          <w:noProof/>
        </w:rPr>
        <w:fldChar w:fldCharType="separate"/>
      </w:r>
      <w:r>
        <w:rPr>
          <w:noProof/>
        </w:rPr>
        <w:t>56</w:t>
      </w:r>
      <w:r>
        <w:rPr>
          <w:noProof/>
        </w:rPr>
        <w:fldChar w:fldCharType="end"/>
      </w:r>
    </w:p>
    <w:p w14:paraId="23ABEF9D" w14:textId="0E7EE16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_Toc183622408 \h </w:instrText>
      </w:r>
      <w:r>
        <w:rPr>
          <w:noProof/>
        </w:rPr>
      </w:r>
      <w:r>
        <w:rPr>
          <w:noProof/>
        </w:rPr>
        <w:fldChar w:fldCharType="separate"/>
      </w:r>
      <w:r>
        <w:rPr>
          <w:noProof/>
        </w:rPr>
        <w:t>56</w:t>
      </w:r>
      <w:r>
        <w:rPr>
          <w:noProof/>
        </w:rPr>
        <w:fldChar w:fldCharType="end"/>
      </w:r>
    </w:p>
    <w:p w14:paraId="1614274A" w14:textId="5C4482A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_Toc183622409 \h </w:instrText>
      </w:r>
      <w:r>
        <w:rPr>
          <w:noProof/>
        </w:rPr>
      </w:r>
      <w:r>
        <w:rPr>
          <w:noProof/>
        </w:rPr>
        <w:fldChar w:fldCharType="separate"/>
      </w:r>
      <w:r>
        <w:rPr>
          <w:noProof/>
        </w:rPr>
        <w:t>57</w:t>
      </w:r>
      <w:r>
        <w:rPr>
          <w:noProof/>
        </w:rPr>
        <w:fldChar w:fldCharType="end"/>
      </w:r>
    </w:p>
    <w:p w14:paraId="1E33FFC7" w14:textId="02C815E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_Toc183622410 \h </w:instrText>
      </w:r>
      <w:r>
        <w:rPr>
          <w:noProof/>
        </w:rPr>
      </w:r>
      <w:r>
        <w:rPr>
          <w:noProof/>
        </w:rPr>
        <w:fldChar w:fldCharType="separate"/>
      </w:r>
      <w:r>
        <w:rPr>
          <w:noProof/>
        </w:rPr>
        <w:t>58</w:t>
      </w:r>
      <w:r>
        <w:rPr>
          <w:noProof/>
        </w:rPr>
        <w:fldChar w:fldCharType="end"/>
      </w:r>
    </w:p>
    <w:p w14:paraId="4BE82A1E" w14:textId="3AE2844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_Toc183622411 \h </w:instrText>
      </w:r>
      <w:r>
        <w:rPr>
          <w:noProof/>
        </w:rPr>
      </w:r>
      <w:r>
        <w:rPr>
          <w:noProof/>
        </w:rPr>
        <w:fldChar w:fldCharType="separate"/>
      </w:r>
      <w:r>
        <w:rPr>
          <w:noProof/>
        </w:rPr>
        <w:t>58</w:t>
      </w:r>
      <w:r>
        <w:rPr>
          <w:noProof/>
        </w:rPr>
        <w:fldChar w:fldCharType="end"/>
      </w:r>
    </w:p>
    <w:p w14:paraId="24A49CEA" w14:textId="359F42E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_Toc183622412 \h </w:instrText>
      </w:r>
      <w:r>
        <w:rPr>
          <w:noProof/>
        </w:rPr>
      </w:r>
      <w:r>
        <w:rPr>
          <w:noProof/>
        </w:rPr>
        <w:fldChar w:fldCharType="separate"/>
      </w:r>
      <w:r>
        <w:rPr>
          <w:noProof/>
        </w:rPr>
        <w:t>58</w:t>
      </w:r>
      <w:r>
        <w:rPr>
          <w:noProof/>
        </w:rPr>
        <w:fldChar w:fldCharType="end"/>
      </w:r>
    </w:p>
    <w:p w14:paraId="5A247295" w14:textId="43D6A6D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_Toc183622413 \h </w:instrText>
      </w:r>
      <w:r>
        <w:rPr>
          <w:noProof/>
        </w:rPr>
      </w:r>
      <w:r>
        <w:rPr>
          <w:noProof/>
        </w:rPr>
        <w:fldChar w:fldCharType="separate"/>
      </w:r>
      <w:r>
        <w:rPr>
          <w:noProof/>
        </w:rPr>
        <w:t>58</w:t>
      </w:r>
      <w:r>
        <w:rPr>
          <w:noProof/>
        </w:rPr>
        <w:fldChar w:fldCharType="end"/>
      </w:r>
    </w:p>
    <w:p w14:paraId="434C9319" w14:textId="42871049"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_Toc183622414 \h </w:instrText>
      </w:r>
      <w:r>
        <w:rPr>
          <w:noProof/>
        </w:rPr>
      </w:r>
      <w:r>
        <w:rPr>
          <w:noProof/>
        </w:rPr>
        <w:fldChar w:fldCharType="separate"/>
      </w:r>
      <w:r>
        <w:rPr>
          <w:noProof/>
        </w:rPr>
        <w:t>62</w:t>
      </w:r>
      <w:r>
        <w:rPr>
          <w:noProof/>
        </w:rPr>
        <w:fldChar w:fldCharType="end"/>
      </w:r>
    </w:p>
    <w:p w14:paraId="6BB3FF2B" w14:textId="53CC0CCD"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_Toc183622415 \h </w:instrText>
      </w:r>
      <w:r>
        <w:rPr>
          <w:noProof/>
        </w:rPr>
      </w:r>
      <w:r>
        <w:rPr>
          <w:noProof/>
        </w:rPr>
        <w:fldChar w:fldCharType="separate"/>
      </w:r>
      <w:r>
        <w:rPr>
          <w:noProof/>
        </w:rPr>
        <w:t>62</w:t>
      </w:r>
      <w:r>
        <w:rPr>
          <w:noProof/>
        </w:rPr>
        <w:fldChar w:fldCharType="end"/>
      </w:r>
    </w:p>
    <w:p w14:paraId="735113B2" w14:textId="0F33BD18"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_Toc183622416 \h </w:instrText>
      </w:r>
      <w:r>
        <w:rPr>
          <w:noProof/>
        </w:rPr>
      </w:r>
      <w:r>
        <w:rPr>
          <w:noProof/>
        </w:rPr>
        <w:fldChar w:fldCharType="separate"/>
      </w:r>
      <w:r>
        <w:rPr>
          <w:noProof/>
        </w:rPr>
        <w:t>62</w:t>
      </w:r>
      <w:r>
        <w:rPr>
          <w:noProof/>
        </w:rPr>
        <w:fldChar w:fldCharType="end"/>
      </w:r>
    </w:p>
    <w:p w14:paraId="086D9645" w14:textId="5034970A"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_Toc183622417 \h </w:instrText>
      </w:r>
      <w:r>
        <w:rPr>
          <w:noProof/>
        </w:rPr>
      </w:r>
      <w:r>
        <w:rPr>
          <w:noProof/>
        </w:rPr>
        <w:fldChar w:fldCharType="separate"/>
      </w:r>
      <w:r>
        <w:rPr>
          <w:noProof/>
        </w:rPr>
        <w:t>62</w:t>
      </w:r>
      <w:r>
        <w:rPr>
          <w:noProof/>
        </w:rPr>
        <w:fldChar w:fldCharType="end"/>
      </w:r>
    </w:p>
    <w:p w14:paraId="6F2A7941" w14:textId="0547CF9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Event Notification</w:t>
      </w:r>
      <w:r>
        <w:rPr>
          <w:noProof/>
        </w:rPr>
        <w:tab/>
      </w:r>
      <w:r>
        <w:rPr>
          <w:noProof/>
        </w:rPr>
        <w:fldChar w:fldCharType="begin"/>
      </w:r>
      <w:r>
        <w:rPr>
          <w:noProof/>
        </w:rPr>
        <w:instrText xml:space="preserve"> PAGEREF _Toc183622418 \h </w:instrText>
      </w:r>
      <w:r>
        <w:rPr>
          <w:noProof/>
        </w:rPr>
      </w:r>
      <w:r>
        <w:rPr>
          <w:noProof/>
        </w:rPr>
        <w:fldChar w:fldCharType="separate"/>
      </w:r>
      <w:r>
        <w:rPr>
          <w:noProof/>
        </w:rPr>
        <w:t>63</w:t>
      </w:r>
      <w:r>
        <w:rPr>
          <w:noProof/>
        </w:rPr>
        <w:fldChar w:fldCharType="end"/>
      </w:r>
    </w:p>
    <w:p w14:paraId="4B7AA88D" w14:textId="436D4D5E"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_Toc183622419 \h </w:instrText>
      </w:r>
      <w:r>
        <w:rPr>
          <w:noProof/>
        </w:rPr>
      </w:r>
      <w:r>
        <w:rPr>
          <w:noProof/>
        </w:rPr>
        <w:fldChar w:fldCharType="separate"/>
      </w:r>
      <w:r>
        <w:rPr>
          <w:noProof/>
        </w:rPr>
        <w:t>63</w:t>
      </w:r>
      <w:r>
        <w:rPr>
          <w:noProof/>
        </w:rPr>
        <w:fldChar w:fldCharType="end"/>
      </w:r>
    </w:p>
    <w:p w14:paraId="3BA0FF77" w14:textId="4259344A"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_Toc183622420 \h </w:instrText>
      </w:r>
      <w:r>
        <w:rPr>
          <w:noProof/>
        </w:rPr>
      </w:r>
      <w:r>
        <w:rPr>
          <w:noProof/>
        </w:rPr>
        <w:fldChar w:fldCharType="separate"/>
      </w:r>
      <w:r>
        <w:rPr>
          <w:noProof/>
        </w:rPr>
        <w:t>63</w:t>
      </w:r>
      <w:r>
        <w:rPr>
          <w:noProof/>
        </w:rPr>
        <w:fldChar w:fldCharType="end"/>
      </w:r>
    </w:p>
    <w:p w14:paraId="2A7554B2" w14:textId="2846111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_Toc183622421 \h </w:instrText>
      </w:r>
      <w:r>
        <w:rPr>
          <w:noProof/>
        </w:rPr>
      </w:r>
      <w:r>
        <w:rPr>
          <w:noProof/>
        </w:rPr>
        <w:fldChar w:fldCharType="separate"/>
      </w:r>
      <w:r>
        <w:rPr>
          <w:noProof/>
        </w:rPr>
        <w:t>63</w:t>
      </w:r>
      <w:r>
        <w:rPr>
          <w:noProof/>
        </w:rPr>
        <w:fldChar w:fldCharType="end"/>
      </w:r>
    </w:p>
    <w:p w14:paraId="723EE9AF" w14:textId="7EA51317"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_Toc183622422 \h </w:instrText>
      </w:r>
      <w:r>
        <w:rPr>
          <w:noProof/>
        </w:rPr>
      </w:r>
      <w:r>
        <w:rPr>
          <w:noProof/>
        </w:rPr>
        <w:fldChar w:fldCharType="separate"/>
      </w:r>
      <w:r>
        <w:rPr>
          <w:noProof/>
        </w:rPr>
        <w:t>64</w:t>
      </w:r>
      <w:r>
        <w:rPr>
          <w:noProof/>
        </w:rPr>
        <w:fldChar w:fldCharType="end"/>
      </w:r>
    </w:p>
    <w:p w14:paraId="7297C12D" w14:textId="6653E85B"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_Toc183622423 \h </w:instrText>
      </w:r>
      <w:r>
        <w:rPr>
          <w:noProof/>
        </w:rPr>
      </w:r>
      <w:r>
        <w:rPr>
          <w:noProof/>
        </w:rPr>
        <w:fldChar w:fldCharType="separate"/>
      </w:r>
      <w:r>
        <w:rPr>
          <w:noProof/>
        </w:rPr>
        <w:t>64</w:t>
      </w:r>
      <w:r>
        <w:rPr>
          <w:noProof/>
        </w:rPr>
        <w:fldChar w:fldCharType="end"/>
      </w:r>
    </w:p>
    <w:p w14:paraId="42DADD0C" w14:textId="5B3B632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4</w:t>
      </w:r>
      <w:r w:rsidRPr="00505099">
        <w:rPr>
          <w:noProof/>
          <w:lang w:val="en-US"/>
        </w:rPr>
        <w:t>.6.2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_Toc183622424 \h </w:instrText>
      </w:r>
      <w:r>
        <w:rPr>
          <w:noProof/>
        </w:rPr>
      </w:r>
      <w:r>
        <w:rPr>
          <w:noProof/>
        </w:rPr>
        <w:fldChar w:fldCharType="separate"/>
      </w:r>
      <w:r>
        <w:rPr>
          <w:noProof/>
        </w:rPr>
        <w:t>65</w:t>
      </w:r>
      <w:r>
        <w:rPr>
          <w:noProof/>
        </w:rPr>
        <w:fldChar w:fldCharType="end"/>
      </w:r>
    </w:p>
    <w:p w14:paraId="615EFF62" w14:textId="63FC02D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_Toc183622425 \h </w:instrText>
      </w:r>
      <w:r>
        <w:rPr>
          <w:noProof/>
        </w:rPr>
      </w:r>
      <w:r>
        <w:rPr>
          <w:noProof/>
        </w:rPr>
        <w:fldChar w:fldCharType="separate"/>
      </w:r>
      <w:r>
        <w:rPr>
          <w:noProof/>
        </w:rPr>
        <w:t>65</w:t>
      </w:r>
      <w:r>
        <w:rPr>
          <w:noProof/>
        </w:rPr>
        <w:fldChar w:fldCharType="end"/>
      </w:r>
    </w:p>
    <w:p w14:paraId="14782D45" w14:textId="1557E1B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_Toc183622426 \h </w:instrText>
      </w:r>
      <w:r>
        <w:rPr>
          <w:noProof/>
        </w:rPr>
      </w:r>
      <w:r>
        <w:rPr>
          <w:noProof/>
        </w:rPr>
        <w:fldChar w:fldCharType="separate"/>
      </w:r>
      <w:r>
        <w:rPr>
          <w:noProof/>
        </w:rPr>
        <w:t>65</w:t>
      </w:r>
      <w:r>
        <w:rPr>
          <w:noProof/>
        </w:rPr>
        <w:fldChar w:fldCharType="end"/>
      </w:r>
    </w:p>
    <w:p w14:paraId="616D5B4C" w14:textId="5B521EB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Type: EventType</w:t>
      </w:r>
      <w:r>
        <w:rPr>
          <w:noProof/>
        </w:rPr>
        <w:tab/>
      </w:r>
      <w:r>
        <w:rPr>
          <w:noProof/>
        </w:rPr>
        <w:fldChar w:fldCharType="begin"/>
      </w:r>
      <w:r>
        <w:rPr>
          <w:noProof/>
        </w:rPr>
        <w:instrText xml:space="preserve"> PAGEREF _Toc183622427 \h </w:instrText>
      </w:r>
      <w:r>
        <w:rPr>
          <w:noProof/>
        </w:rPr>
      </w:r>
      <w:r>
        <w:rPr>
          <w:noProof/>
        </w:rPr>
        <w:fldChar w:fldCharType="separate"/>
      </w:r>
      <w:r>
        <w:rPr>
          <w:noProof/>
        </w:rPr>
        <w:t>65</w:t>
      </w:r>
      <w:r>
        <w:rPr>
          <w:noProof/>
        </w:rPr>
        <w:fldChar w:fldCharType="end"/>
      </w:r>
    </w:p>
    <w:p w14:paraId="3B546B65" w14:textId="161F5CBD"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_Toc183622428 \h </w:instrText>
      </w:r>
      <w:r>
        <w:rPr>
          <w:noProof/>
        </w:rPr>
      </w:r>
      <w:r>
        <w:rPr>
          <w:noProof/>
        </w:rPr>
        <w:fldChar w:fldCharType="separate"/>
      </w:r>
      <w:r>
        <w:rPr>
          <w:noProof/>
        </w:rPr>
        <w:t>65</w:t>
      </w:r>
      <w:r>
        <w:rPr>
          <w:noProof/>
        </w:rPr>
        <w:fldChar w:fldCharType="end"/>
      </w:r>
    </w:p>
    <w:p w14:paraId="30A8D40A" w14:textId="3D4A92D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Type: EventNotification</w:t>
      </w:r>
      <w:r>
        <w:rPr>
          <w:noProof/>
        </w:rPr>
        <w:tab/>
      </w:r>
      <w:r>
        <w:rPr>
          <w:noProof/>
        </w:rPr>
        <w:fldChar w:fldCharType="begin"/>
      </w:r>
      <w:r>
        <w:rPr>
          <w:noProof/>
        </w:rPr>
        <w:instrText xml:space="preserve"> PAGEREF _Toc183622429 \h </w:instrText>
      </w:r>
      <w:r>
        <w:rPr>
          <w:noProof/>
        </w:rPr>
      </w:r>
      <w:r>
        <w:rPr>
          <w:noProof/>
        </w:rPr>
        <w:fldChar w:fldCharType="separate"/>
      </w:r>
      <w:r>
        <w:rPr>
          <w:noProof/>
        </w:rPr>
        <w:t>66</w:t>
      </w:r>
      <w:r>
        <w:rPr>
          <w:noProof/>
        </w:rPr>
        <w:fldChar w:fldCharType="end"/>
      </w:r>
    </w:p>
    <w:p w14:paraId="57DB4F02" w14:textId="6F80E261"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4</w:t>
      </w:r>
      <w:r w:rsidRPr="00505099">
        <w:rPr>
          <w:noProof/>
          <w:lang w:val="en-US"/>
        </w:rPr>
        <w:t>.6.3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_Toc183622430 \h </w:instrText>
      </w:r>
      <w:r>
        <w:rPr>
          <w:noProof/>
        </w:rPr>
      </w:r>
      <w:r>
        <w:rPr>
          <w:noProof/>
        </w:rPr>
        <w:fldChar w:fldCharType="separate"/>
      </w:r>
      <w:r>
        <w:rPr>
          <w:noProof/>
        </w:rPr>
        <w:t>66</w:t>
      </w:r>
      <w:r>
        <w:rPr>
          <w:noProof/>
        </w:rPr>
        <w:fldChar w:fldCharType="end"/>
      </w:r>
    </w:p>
    <w:p w14:paraId="1372F598" w14:textId="67A433C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_Toc183622431 \h </w:instrText>
      </w:r>
      <w:r>
        <w:rPr>
          <w:noProof/>
        </w:rPr>
      </w:r>
      <w:r>
        <w:rPr>
          <w:noProof/>
        </w:rPr>
        <w:fldChar w:fldCharType="separate"/>
      </w:r>
      <w:r>
        <w:rPr>
          <w:noProof/>
        </w:rPr>
        <w:t>66</w:t>
      </w:r>
      <w:r>
        <w:rPr>
          <w:noProof/>
        </w:rPr>
        <w:fldChar w:fldCharType="end"/>
      </w:r>
    </w:p>
    <w:p w14:paraId="3C4470FB" w14:textId="5E6B502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_Toc183622432 \h </w:instrText>
      </w:r>
      <w:r>
        <w:rPr>
          <w:noProof/>
        </w:rPr>
      </w:r>
      <w:r>
        <w:rPr>
          <w:noProof/>
        </w:rPr>
        <w:fldChar w:fldCharType="separate"/>
      </w:r>
      <w:r>
        <w:rPr>
          <w:noProof/>
        </w:rPr>
        <w:t>66</w:t>
      </w:r>
      <w:r>
        <w:rPr>
          <w:noProof/>
        </w:rPr>
        <w:fldChar w:fldCharType="end"/>
      </w:r>
    </w:p>
    <w:p w14:paraId="28AF1FD5" w14:textId="2E13A66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4</w:t>
      </w:r>
      <w:r w:rsidRPr="00505099">
        <w:rPr>
          <w:noProof/>
          <w:lang w:val="en-US"/>
        </w:rPr>
        <w:t>.6.4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_Toc183622433 \h </w:instrText>
      </w:r>
      <w:r>
        <w:rPr>
          <w:noProof/>
        </w:rPr>
      </w:r>
      <w:r>
        <w:rPr>
          <w:noProof/>
        </w:rPr>
        <w:fldChar w:fldCharType="separate"/>
      </w:r>
      <w:r>
        <w:rPr>
          <w:noProof/>
        </w:rPr>
        <w:t>66</w:t>
      </w:r>
      <w:r>
        <w:rPr>
          <w:noProof/>
        </w:rPr>
        <w:fldChar w:fldCharType="end"/>
      </w:r>
    </w:p>
    <w:p w14:paraId="6164EF44" w14:textId="2FE4E078"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_Toc183622434 \h </w:instrText>
      </w:r>
      <w:r>
        <w:rPr>
          <w:noProof/>
        </w:rPr>
      </w:r>
      <w:r>
        <w:rPr>
          <w:noProof/>
        </w:rPr>
        <w:fldChar w:fldCharType="separate"/>
      </w:r>
      <w:r>
        <w:rPr>
          <w:noProof/>
        </w:rPr>
        <w:t>66</w:t>
      </w:r>
      <w:r>
        <w:rPr>
          <w:noProof/>
        </w:rPr>
        <w:fldChar w:fldCharType="end"/>
      </w:r>
    </w:p>
    <w:p w14:paraId="783BE914" w14:textId="090ED96C"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_Toc183622435 \h </w:instrText>
      </w:r>
      <w:r>
        <w:rPr>
          <w:noProof/>
        </w:rPr>
      </w:r>
      <w:r>
        <w:rPr>
          <w:noProof/>
        </w:rPr>
        <w:fldChar w:fldCharType="separate"/>
      </w:r>
      <w:r>
        <w:rPr>
          <w:noProof/>
        </w:rPr>
        <w:t>66</w:t>
      </w:r>
      <w:r>
        <w:rPr>
          <w:noProof/>
        </w:rPr>
        <w:fldChar w:fldCharType="end"/>
      </w:r>
    </w:p>
    <w:p w14:paraId="2D699B41" w14:textId="0BB6D631"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_Toc183622436 \h </w:instrText>
      </w:r>
      <w:r>
        <w:rPr>
          <w:noProof/>
        </w:rPr>
      </w:r>
      <w:r>
        <w:rPr>
          <w:noProof/>
        </w:rPr>
        <w:fldChar w:fldCharType="separate"/>
      </w:r>
      <w:r>
        <w:rPr>
          <w:noProof/>
        </w:rPr>
        <w:t>66</w:t>
      </w:r>
      <w:r>
        <w:rPr>
          <w:noProof/>
        </w:rPr>
        <w:fldChar w:fldCharType="end"/>
      </w:r>
    </w:p>
    <w:p w14:paraId="4775D12C" w14:textId="4ABBD6B1"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_Toc183622437 \h </w:instrText>
      </w:r>
      <w:r>
        <w:rPr>
          <w:noProof/>
        </w:rPr>
      </w:r>
      <w:r>
        <w:rPr>
          <w:noProof/>
        </w:rPr>
        <w:fldChar w:fldCharType="separate"/>
      </w:r>
      <w:r>
        <w:rPr>
          <w:noProof/>
        </w:rPr>
        <w:t>66</w:t>
      </w:r>
      <w:r>
        <w:rPr>
          <w:noProof/>
        </w:rPr>
        <w:fldChar w:fldCharType="end"/>
      </w:r>
    </w:p>
    <w:p w14:paraId="0DE6668B" w14:textId="4F81B76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_Toc183622438 \h </w:instrText>
      </w:r>
      <w:r>
        <w:rPr>
          <w:noProof/>
        </w:rPr>
      </w:r>
      <w:r>
        <w:rPr>
          <w:noProof/>
        </w:rPr>
        <w:fldChar w:fldCharType="separate"/>
      </w:r>
      <w:r>
        <w:rPr>
          <w:noProof/>
        </w:rPr>
        <w:t>66</w:t>
      </w:r>
      <w:r>
        <w:rPr>
          <w:noProof/>
        </w:rPr>
        <w:fldChar w:fldCharType="end"/>
      </w:r>
    </w:p>
    <w:p w14:paraId="5AF8A901" w14:textId="4564A6F5"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_Toc183622439 \h </w:instrText>
      </w:r>
      <w:r>
        <w:rPr>
          <w:noProof/>
        </w:rPr>
      </w:r>
      <w:r>
        <w:rPr>
          <w:noProof/>
        </w:rPr>
        <w:fldChar w:fldCharType="separate"/>
      </w:r>
      <w:r>
        <w:rPr>
          <w:noProof/>
        </w:rPr>
        <w:t>67</w:t>
      </w:r>
      <w:r>
        <w:rPr>
          <w:noProof/>
        </w:rPr>
        <w:fldChar w:fldCharType="end"/>
      </w:r>
    </w:p>
    <w:p w14:paraId="10786249" w14:textId="559E30D4"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_Toc183622440 \h </w:instrText>
      </w:r>
      <w:r>
        <w:rPr>
          <w:noProof/>
        </w:rPr>
      </w:r>
      <w:r>
        <w:rPr>
          <w:noProof/>
        </w:rPr>
        <w:fldChar w:fldCharType="separate"/>
      </w:r>
      <w:r>
        <w:rPr>
          <w:noProof/>
        </w:rPr>
        <w:t>67</w:t>
      </w:r>
      <w:r>
        <w:rPr>
          <w:noProof/>
        </w:rPr>
        <w:fldChar w:fldCharType="end"/>
      </w:r>
    </w:p>
    <w:p w14:paraId="755F329A" w14:textId="451FCE92"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_Toc183622441 \h </w:instrText>
      </w:r>
      <w:r>
        <w:rPr>
          <w:noProof/>
        </w:rPr>
      </w:r>
      <w:r>
        <w:rPr>
          <w:noProof/>
        </w:rPr>
        <w:fldChar w:fldCharType="separate"/>
      </w:r>
      <w:r>
        <w:rPr>
          <w:noProof/>
        </w:rPr>
        <w:t>67</w:t>
      </w:r>
      <w:r>
        <w:rPr>
          <w:noProof/>
        </w:rPr>
        <w:fldChar w:fldCharType="end"/>
      </w:r>
    </w:p>
    <w:p w14:paraId="602544F7" w14:textId="7FF20B1F" w:rsidR="0021787C" w:rsidRDefault="0021787C">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_Toc183622442 \h </w:instrText>
      </w:r>
      <w:r>
        <w:rPr>
          <w:noProof/>
        </w:rPr>
      </w:r>
      <w:r>
        <w:rPr>
          <w:noProof/>
        </w:rPr>
        <w:fldChar w:fldCharType="separate"/>
      </w:r>
      <w:r>
        <w:rPr>
          <w:noProof/>
        </w:rPr>
        <w:t>68</w:t>
      </w:r>
      <w:r>
        <w:rPr>
          <w:noProof/>
        </w:rPr>
        <w:fldChar w:fldCharType="end"/>
      </w:r>
    </w:p>
    <w:p w14:paraId="10D39DDC" w14:textId="606816FA"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_Toc183622443 \h </w:instrText>
      </w:r>
      <w:r>
        <w:rPr>
          <w:noProof/>
        </w:rPr>
      </w:r>
      <w:r>
        <w:rPr>
          <w:noProof/>
        </w:rPr>
        <w:fldChar w:fldCharType="separate"/>
      </w:r>
      <w:r>
        <w:rPr>
          <w:noProof/>
        </w:rPr>
        <w:t>68</w:t>
      </w:r>
      <w:r>
        <w:rPr>
          <w:noProof/>
        </w:rPr>
        <w:fldChar w:fldCharType="end"/>
      </w:r>
    </w:p>
    <w:p w14:paraId="215BCA81" w14:textId="6B3188F0"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A.2</w:t>
      </w:r>
      <w:r>
        <w:rPr>
          <w:rFonts w:asciiTheme="minorHAnsi" w:eastAsiaTheme="minorEastAsia" w:hAnsiTheme="minorHAnsi" w:cstheme="minorBidi"/>
          <w:noProof/>
          <w:kern w:val="2"/>
          <w:szCs w:val="22"/>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_Toc183622444 \h </w:instrText>
      </w:r>
      <w:r>
        <w:rPr>
          <w:noProof/>
        </w:rPr>
      </w:r>
      <w:r>
        <w:rPr>
          <w:noProof/>
        </w:rPr>
        <w:fldChar w:fldCharType="separate"/>
      </w:r>
      <w:r>
        <w:rPr>
          <w:noProof/>
        </w:rPr>
        <w:t>68</w:t>
      </w:r>
      <w:r>
        <w:rPr>
          <w:noProof/>
        </w:rPr>
        <w:fldChar w:fldCharType="end"/>
      </w:r>
    </w:p>
    <w:p w14:paraId="59747893" w14:textId="541A6F34"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A.3</w:t>
      </w:r>
      <w:r>
        <w:rPr>
          <w:rFonts w:asciiTheme="minorHAnsi" w:eastAsiaTheme="minorEastAsia" w:hAnsiTheme="minorHAnsi" w:cstheme="minorBidi"/>
          <w:noProof/>
          <w:kern w:val="2"/>
          <w:szCs w:val="22"/>
          <w:lang w:val="en-US" w:eastAsia="zh-CN"/>
          <w14:ligatures w14:val="standardContextual"/>
        </w:rPr>
        <w:tab/>
      </w:r>
      <w:r>
        <w:rPr>
          <w:noProof/>
        </w:rPr>
        <w:t>Nimsas_MediaControl API</w:t>
      </w:r>
      <w:r>
        <w:rPr>
          <w:noProof/>
        </w:rPr>
        <w:tab/>
      </w:r>
      <w:r>
        <w:rPr>
          <w:noProof/>
        </w:rPr>
        <w:fldChar w:fldCharType="begin"/>
      </w:r>
      <w:r>
        <w:rPr>
          <w:noProof/>
        </w:rPr>
        <w:instrText xml:space="preserve"> PAGEREF _Toc183622445 \h </w:instrText>
      </w:r>
      <w:r>
        <w:rPr>
          <w:noProof/>
        </w:rPr>
      </w:r>
      <w:r>
        <w:rPr>
          <w:noProof/>
        </w:rPr>
        <w:fldChar w:fldCharType="separate"/>
      </w:r>
      <w:r>
        <w:rPr>
          <w:noProof/>
        </w:rPr>
        <w:t>72</w:t>
      </w:r>
      <w:r>
        <w:rPr>
          <w:noProof/>
        </w:rPr>
        <w:fldChar w:fldCharType="end"/>
      </w:r>
    </w:p>
    <w:p w14:paraId="644284B4" w14:textId="5E6AC093"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A.</w:t>
      </w:r>
      <w:r w:rsidRPr="00505099">
        <w:rPr>
          <w:rFonts w:eastAsiaTheme="minorEastAsia"/>
          <w:noProof/>
          <w:lang w:eastAsia="zh-CN"/>
        </w:rPr>
        <w:t>4</w:t>
      </w:r>
      <w:r>
        <w:rPr>
          <w:rFonts w:asciiTheme="minorHAnsi" w:eastAsiaTheme="minorEastAsia" w:hAnsiTheme="minorHAnsi" w:cstheme="minorBidi"/>
          <w:noProof/>
          <w:kern w:val="2"/>
          <w:szCs w:val="22"/>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_Toc183622446 \h </w:instrText>
      </w:r>
      <w:r>
        <w:rPr>
          <w:noProof/>
        </w:rPr>
      </w:r>
      <w:r>
        <w:rPr>
          <w:noProof/>
        </w:rPr>
        <w:fldChar w:fldCharType="separate"/>
      </w:r>
      <w:r>
        <w:rPr>
          <w:noProof/>
        </w:rPr>
        <w:t>76</w:t>
      </w:r>
      <w:r>
        <w:rPr>
          <w:noProof/>
        </w:rPr>
        <w:fldChar w:fldCharType="end"/>
      </w:r>
    </w:p>
    <w:p w14:paraId="66E9DD68" w14:textId="563FFDE6"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A.</w:t>
      </w:r>
      <w:r w:rsidRPr="00505099">
        <w:rPr>
          <w:rFonts w:eastAsiaTheme="minorEastAsia"/>
          <w:noProof/>
          <w:lang w:eastAsia="zh-CN"/>
        </w:rPr>
        <w:t>5</w:t>
      </w:r>
      <w:r>
        <w:rPr>
          <w:rFonts w:asciiTheme="minorHAnsi" w:eastAsiaTheme="minorEastAsia" w:hAnsiTheme="minorHAnsi" w:cstheme="minorBidi"/>
          <w:noProof/>
          <w:kern w:val="2"/>
          <w:szCs w:val="22"/>
          <w:lang w:val="en-US" w:eastAsia="zh-CN"/>
          <w14:ligatures w14:val="standardContextual"/>
        </w:rPr>
        <w:tab/>
      </w:r>
      <w:r>
        <w:rPr>
          <w:noProof/>
        </w:rPr>
        <w:t>Nimsas_ImsEE API</w:t>
      </w:r>
      <w:r>
        <w:rPr>
          <w:noProof/>
        </w:rPr>
        <w:tab/>
      </w:r>
      <w:r>
        <w:rPr>
          <w:noProof/>
        </w:rPr>
        <w:fldChar w:fldCharType="begin"/>
      </w:r>
      <w:r>
        <w:rPr>
          <w:noProof/>
        </w:rPr>
        <w:instrText xml:space="preserve"> PAGEREF _Toc183622447 \h </w:instrText>
      </w:r>
      <w:r>
        <w:rPr>
          <w:noProof/>
        </w:rPr>
      </w:r>
      <w:r>
        <w:rPr>
          <w:noProof/>
        </w:rPr>
        <w:fldChar w:fldCharType="separate"/>
      </w:r>
      <w:r>
        <w:rPr>
          <w:noProof/>
        </w:rPr>
        <w:t>76</w:t>
      </w:r>
      <w:r>
        <w:rPr>
          <w:noProof/>
        </w:rPr>
        <w:fldChar w:fldCharType="end"/>
      </w:r>
    </w:p>
    <w:p w14:paraId="34DFCDD3" w14:textId="7E6310C4" w:rsidR="0021787C" w:rsidRDefault="0021787C">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_Toc183622448 \h </w:instrText>
      </w:r>
      <w:r>
        <w:rPr>
          <w:noProof/>
        </w:rPr>
      </w:r>
      <w:r>
        <w:rPr>
          <w:noProof/>
        </w:rPr>
        <w:fldChar w:fldCharType="separate"/>
      </w:r>
      <w:r>
        <w:rPr>
          <w:noProof/>
        </w:rPr>
        <w:t>77</w:t>
      </w:r>
      <w:r>
        <w:rPr>
          <w:noProof/>
        </w:rPr>
        <w:fldChar w:fldCharType="end"/>
      </w:r>
    </w:p>
    <w:p w14:paraId="79B6A06A" w14:textId="4731C98E"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83622203"/>
      <w:bookmarkEnd w:id="10"/>
      <w:r>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83622204"/>
      <w:r>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83622205"/>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1"/>
      </w:pPr>
      <w:bookmarkStart w:id="24" w:name="_Toc510696580"/>
      <w:bookmarkStart w:id="25" w:name="_Toc35971372"/>
      <w:bookmarkStart w:id="26" w:name="_Toc183622206"/>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183622207"/>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183622208"/>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39EF1014"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183622209"/>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007BDE4D" w14:textId="71918DB3" w:rsidR="007B3457" w:rsidRPr="007233B9" w:rsidRDefault="00A776A6" w:rsidP="00A776A6">
      <w:pPr>
        <w:pStyle w:val="EW"/>
        <w:rPr>
          <w:rFonts w:eastAsia="宋体"/>
          <w:sz w:val="24"/>
          <w:lang w:val="en-US" w:eastAsia="zh-CN"/>
        </w:rPr>
      </w:pPr>
      <w:r>
        <w:rPr>
          <w:rFonts w:hint="eastAsia"/>
          <w:lang w:val="en-US" w:eastAsia="zh-CN" w:bidi="ar"/>
        </w:rPr>
        <w:t>NEF</w:t>
      </w:r>
      <w:r>
        <w:rPr>
          <w:lang w:val="en-US" w:eastAsia="zh-CN" w:bidi="ar"/>
        </w:rPr>
        <w:tab/>
      </w:r>
      <w:r>
        <w:rPr>
          <w:rFonts w:hint="eastAsia"/>
          <w:lang w:val="en-US" w:eastAsia="zh-CN" w:bidi="ar"/>
        </w:rPr>
        <w:t>Network Exposure Function</w:t>
      </w:r>
    </w:p>
    <w:p w14:paraId="2B0BD7FC" w14:textId="77777777" w:rsidR="007B3457" w:rsidRDefault="00000000">
      <w:pPr>
        <w:pStyle w:val="1"/>
      </w:pPr>
      <w:bookmarkStart w:id="36" w:name="_Toc510696584"/>
      <w:bookmarkStart w:id="37" w:name="_Toc35971376"/>
      <w:bookmarkStart w:id="38" w:name="_Toc183622210"/>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31CF0D8C"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07D20A30" w14:textId="77777777" w:rsidR="00A776A6" w:rsidRPr="00B910B8" w:rsidRDefault="00A776A6" w:rsidP="00A776A6">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6F47847B" w:rsidR="00B4480E" w:rsidRPr="007C500A" w:rsidRDefault="00A776A6" w:rsidP="00B910B8">
      <w:pPr>
        <w:pStyle w:val="TH"/>
        <w:rPr>
          <w:rFonts w:eastAsiaTheme="minorEastAsia"/>
        </w:rPr>
      </w:pPr>
      <w:r>
        <w:rPr>
          <w:rFonts w:eastAsiaTheme="minorEastAsia"/>
        </w:rPr>
        <w:object w:dxaOrig="6757" w:dyaOrig="2460" w14:anchorId="319555AF">
          <v:shape id="_x0000_i1028" type="#_x0000_t75" style="width:337.75pt;height:123pt" o:ole="">
            <v:imagedata r:id="rId13" o:title=""/>
          </v:shape>
          <o:OLEObject Type="Embed" ProgID="Visio.Drawing.15" ShapeID="_x0000_i1028" DrawAspect="Content" ObjectID="_1794239243" r:id="rId14"/>
        </w:object>
      </w:r>
    </w:p>
    <w:p w14:paraId="52ABF7F5" w14:textId="77777777" w:rsidR="00B4480E" w:rsidRPr="00B910B8" w:rsidRDefault="00B4480E" w:rsidP="00B910B8">
      <w:pPr>
        <w:pStyle w:val="TF"/>
        <w:rPr>
          <w:b w:val="0"/>
        </w:rPr>
      </w:pPr>
      <w:r w:rsidRPr="00B910B8">
        <w:t>Figure 4-1: Reference model – IMS AS</w:t>
      </w:r>
    </w:p>
    <w:p w14:paraId="6F03C242" w14:textId="77777777" w:rsidR="00944AF9" w:rsidRDefault="00B4480E" w:rsidP="00944AF9">
      <w:r w:rsidRPr="00B910B8">
        <w:t>DC1 is the reference point between an SBI capable IMS AS and DCSF.</w:t>
      </w:r>
    </w:p>
    <w:p w14:paraId="5C00D1F9" w14:textId="7E404C6B" w:rsidR="007B3457" w:rsidRDefault="00944AF9" w:rsidP="00944AF9">
      <w:pPr>
        <w:pStyle w:val="EditorsNote"/>
      </w:pPr>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trusted AF</w:t>
      </w:r>
      <w:r>
        <w:rPr>
          <w:lang w:eastAsia="zh-CN"/>
        </w:rPr>
        <w:t xml:space="preserve"> and the reference point between IMS AS and NEF </w:t>
      </w:r>
      <w:r>
        <w:rPr>
          <w:rFonts w:hint="eastAsia"/>
          <w:lang w:eastAsia="zh-CN"/>
        </w:rPr>
        <w:t>is</w:t>
      </w:r>
      <w:r>
        <w:rPr>
          <w:lang w:eastAsia="zh-CN"/>
        </w:rPr>
        <w:t xml:space="preserve"> still under definition of Stage 2, which needs to be added after stage 2 definition.</w:t>
      </w:r>
    </w:p>
    <w:p w14:paraId="581C613B" w14:textId="77777777" w:rsidR="00A776A6" w:rsidRDefault="00A776A6" w:rsidP="00A776A6">
      <w:pPr>
        <w:pStyle w:val="EditorsNote"/>
      </w:pPr>
      <w:bookmarkStart w:id="40" w:name="_Toc35971377"/>
      <w:bookmarkStart w:id="41" w:name="_Toc510696585"/>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HSS</w:t>
      </w:r>
      <w:r>
        <w:rPr>
          <w:lang w:eastAsia="zh-CN"/>
        </w:rPr>
        <w:t xml:space="preserve"> </w:t>
      </w:r>
      <w:r>
        <w:rPr>
          <w:rFonts w:hint="eastAsia"/>
          <w:lang w:eastAsia="zh-CN"/>
        </w:rPr>
        <w:t>is</w:t>
      </w:r>
      <w:r>
        <w:rPr>
          <w:lang w:eastAsia="zh-CN"/>
        </w:rPr>
        <w:t xml:space="preserve"> still under definition of Stage 2, which needs to be added after stage 2 definition.</w:t>
      </w:r>
    </w:p>
    <w:p w14:paraId="268419D8" w14:textId="50B50D1A" w:rsidR="007B3457" w:rsidRDefault="00000000">
      <w:pPr>
        <w:pStyle w:val="1"/>
      </w:pPr>
      <w:bookmarkStart w:id="42" w:name="_Toc183622211"/>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183622212"/>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45C454FB" w14:textId="035EDA51" w:rsidR="00BC5821" w:rsidRPr="00B910B8" w:rsidRDefault="005B1139" w:rsidP="005B1139">
      <w:pPr>
        <w:pStyle w:val="B1"/>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shd w:val="clear" w:color="auto" w:fill="auto"/>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shd w:val="clear" w:color="auto" w:fill="auto"/>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shd w:val="clear" w:color="auto" w:fill="auto"/>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shd w:val="clear" w:color="auto" w:fill="auto"/>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shd w:val="clear" w:color="auto" w:fill="auto"/>
          </w:tcPr>
          <w:p w14:paraId="795487D8" w14:textId="68E2FF9C" w:rsidR="00944AF9" w:rsidRPr="00BC5821" w:rsidRDefault="00944AF9" w:rsidP="00944AF9">
            <w:pPr>
              <w:pStyle w:val="TAL"/>
            </w:pPr>
            <w:r>
              <w:rPr>
                <w:rFonts w:hint="eastAsia"/>
                <w:lang w:eastAsia="zh-CN"/>
              </w:rPr>
              <w:t>nimsas-ism</w:t>
            </w:r>
          </w:p>
        </w:tc>
        <w:tc>
          <w:tcPr>
            <w:tcW w:w="765" w:type="dxa"/>
            <w:shd w:val="clear" w:color="auto" w:fill="auto"/>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shd w:val="clear" w:color="auto" w:fill="auto"/>
          </w:tcPr>
          <w:p w14:paraId="7A464DD0" w14:textId="683CF0A5" w:rsidR="008D4BD0" w:rsidRDefault="008D4BD0" w:rsidP="008D4BD0">
            <w:pPr>
              <w:pStyle w:val="TAL"/>
              <w:rPr>
                <w:lang w:eastAsia="zh-CN"/>
              </w:rPr>
            </w:pPr>
            <w:r>
              <w:rPr>
                <w:rFonts w:hint="eastAsia"/>
                <w:lang w:eastAsia="zh-CN"/>
              </w:rPr>
              <w:t>Nimsas_EventExposure</w:t>
            </w:r>
          </w:p>
        </w:tc>
        <w:tc>
          <w:tcPr>
            <w:tcW w:w="719" w:type="dxa"/>
            <w:shd w:val="clear" w:color="auto" w:fill="auto"/>
          </w:tcPr>
          <w:p w14:paraId="76241900" w14:textId="04E8D6E4" w:rsidR="008D4BD0" w:rsidRDefault="008D4BD0" w:rsidP="008D4BD0">
            <w:pPr>
              <w:pStyle w:val="TAL"/>
              <w:rPr>
                <w:lang w:eastAsia="zh-CN"/>
              </w:rPr>
            </w:pPr>
            <w:r>
              <w:rPr>
                <w:rFonts w:hint="eastAsia"/>
                <w:lang w:eastAsia="zh-CN"/>
              </w:rPr>
              <w:t>6.</w:t>
            </w:r>
            <w:r w:rsidRPr="00214655">
              <w:rPr>
                <w:rFonts w:hint="eastAsia"/>
                <w:highlight w:val="yellow"/>
                <w:lang w:eastAsia="zh-CN"/>
              </w:rPr>
              <w:t>x</w:t>
            </w:r>
          </w:p>
        </w:tc>
        <w:tc>
          <w:tcPr>
            <w:tcW w:w="1974" w:type="dxa"/>
            <w:shd w:val="clear" w:color="auto" w:fill="auto"/>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shd w:val="clear" w:color="auto" w:fill="auto"/>
          </w:tcPr>
          <w:p w14:paraId="686CEDBF" w14:textId="5B7C6706" w:rsidR="008D4BD0" w:rsidRPr="00BC5821" w:rsidRDefault="008D4BD0" w:rsidP="008D4BD0">
            <w:pPr>
              <w:pStyle w:val="TAL"/>
            </w:pPr>
            <w:r>
              <w:rPr>
                <w:rFonts w:hint="eastAsia"/>
                <w:lang w:eastAsia="zh-CN"/>
              </w:rPr>
              <w:t>TS29.175_Nimsas_EventExposure.yaml</w:t>
            </w:r>
          </w:p>
        </w:tc>
        <w:tc>
          <w:tcPr>
            <w:tcW w:w="964" w:type="dxa"/>
            <w:shd w:val="clear" w:color="auto" w:fill="auto"/>
          </w:tcPr>
          <w:p w14:paraId="35E9973F" w14:textId="4E893236" w:rsidR="008D4BD0" w:rsidRDefault="008D4BD0" w:rsidP="008D4BD0">
            <w:pPr>
              <w:pStyle w:val="TAL"/>
              <w:rPr>
                <w:lang w:eastAsia="zh-CN"/>
              </w:rPr>
            </w:pPr>
            <w:r>
              <w:rPr>
                <w:rFonts w:hint="eastAsia"/>
                <w:lang w:eastAsia="zh-CN"/>
              </w:rPr>
              <w:t>nimsas-ee</w:t>
            </w:r>
          </w:p>
        </w:tc>
        <w:tc>
          <w:tcPr>
            <w:tcW w:w="765" w:type="dxa"/>
            <w:shd w:val="clear" w:color="auto" w:fill="auto"/>
          </w:tcPr>
          <w:p w14:paraId="5D5C2413" w14:textId="00582414" w:rsidR="008D4BD0" w:rsidRDefault="008D4BD0" w:rsidP="008D4BD0">
            <w:pPr>
              <w:pStyle w:val="TAL"/>
              <w:rPr>
                <w:lang w:eastAsia="zh-CN"/>
              </w:rPr>
            </w:pPr>
            <w:r>
              <w:rPr>
                <w:rFonts w:hint="eastAsia"/>
                <w:lang w:eastAsia="zh-CN"/>
              </w:rPr>
              <w:t>A.</w:t>
            </w:r>
            <w:r w:rsidRPr="00214655">
              <w:rPr>
                <w:rFonts w:hint="eastAsia"/>
                <w:highlight w:val="yellow"/>
                <w:lang w:eastAsia="zh-CN"/>
              </w:rPr>
              <w:t>x</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183622213"/>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31"/>
      </w:pPr>
      <w:bookmarkStart w:id="48" w:name="_Toc183622214"/>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183622215"/>
      <w:r w:rsidRPr="009E4880">
        <w:t>5.2.2</w:t>
      </w:r>
      <w:r w:rsidRPr="009E4880">
        <w:tab/>
        <w:t>Service Operations</w:t>
      </w:r>
      <w:bookmarkEnd w:id="49"/>
    </w:p>
    <w:p w14:paraId="54469F35" w14:textId="77777777" w:rsidR="009E4880" w:rsidRPr="009E4880" w:rsidRDefault="009E4880" w:rsidP="007C500A">
      <w:pPr>
        <w:pStyle w:val="41"/>
      </w:pPr>
      <w:bookmarkStart w:id="50" w:name="_Toc183622216"/>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183622217"/>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183622218"/>
      <w:bookmarkEnd w:id="51"/>
      <w:r w:rsidRPr="009E4880">
        <w:t>5.2.2.2</w:t>
      </w:r>
      <w:r w:rsidRPr="009E4880">
        <w:tab/>
        <w:t>Notify</w:t>
      </w:r>
      <w:bookmarkEnd w:id="53"/>
    </w:p>
    <w:p w14:paraId="55C426AB" w14:textId="77777777" w:rsidR="009E4880" w:rsidRPr="009E4880" w:rsidRDefault="009E4880" w:rsidP="007C500A">
      <w:pPr>
        <w:pStyle w:val="51"/>
      </w:pPr>
      <w:bookmarkStart w:id="54" w:name="_Toc183622219"/>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183622220"/>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9" type="#_x0000_t75" style="width:460pt;height:105pt" o:ole="">
            <v:imagedata r:id="rId15" o:title=""/>
          </v:shape>
          <o:OLEObject Type="Embed" ProgID="Visio.Drawing.15" ShapeID="_x0000_i1029" DrawAspect="Content" ObjectID="_1794239244"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183622221"/>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183622222"/>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69D3003B" w14:textId="77777777" w:rsidR="0067343D" w:rsidRDefault="0067343D" w:rsidP="0067343D">
      <w:pPr>
        <w:pStyle w:val="EditorsNote"/>
        <w:rPr>
          <w:lang w:eastAsia="zh-CN"/>
        </w:rPr>
      </w:pPr>
      <w:r>
        <w:rPr>
          <w:lang w:eastAsia="zh-CN"/>
        </w:rPr>
        <w:t>Editor’s note:</w:t>
      </w:r>
      <w:r>
        <w:rPr>
          <w:lang w:eastAsia="zh-CN"/>
        </w:rPr>
        <w:tab/>
      </w:r>
      <w:r>
        <w:rPr>
          <w:rFonts w:hint="eastAsia"/>
          <w:lang w:eastAsia="zh-CN"/>
        </w:rPr>
        <w:t>H</w:t>
      </w:r>
      <w:r>
        <w:rPr>
          <w:lang w:eastAsia="zh-CN"/>
        </w:rPr>
        <w:t>ow the interworking is supported in the Nimsas_MediaControl service should align with stage 2 definition.</w:t>
      </w:r>
    </w:p>
    <w:p w14:paraId="14321C56" w14:textId="77777777" w:rsidR="00577A16" w:rsidRPr="00577A16" w:rsidRDefault="00577A16" w:rsidP="007C500A">
      <w:pPr>
        <w:pStyle w:val="31"/>
      </w:pPr>
      <w:bookmarkStart w:id="60" w:name="_Toc183622223"/>
      <w:r w:rsidRPr="00577A16">
        <w:t>5.3.2</w:t>
      </w:r>
      <w:r w:rsidRPr="00577A16">
        <w:tab/>
        <w:t>Service Operations</w:t>
      </w:r>
      <w:bookmarkEnd w:id="60"/>
    </w:p>
    <w:p w14:paraId="6175CC75" w14:textId="77777777" w:rsidR="00577A16" w:rsidRPr="00577A16" w:rsidRDefault="00577A16" w:rsidP="007C500A">
      <w:pPr>
        <w:pStyle w:val="41"/>
      </w:pPr>
      <w:bookmarkStart w:id="61" w:name="_Toc183622224"/>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183622225"/>
      <w:r w:rsidRPr="00577A16">
        <w:t>5.3.2.2</w:t>
      </w:r>
      <w:r w:rsidRPr="00577A16">
        <w:tab/>
        <w:t>MediaInstruction</w:t>
      </w:r>
      <w:bookmarkEnd w:id="63"/>
    </w:p>
    <w:p w14:paraId="55A4BD13" w14:textId="77777777" w:rsidR="00577A16" w:rsidRPr="00577A16" w:rsidRDefault="00577A16" w:rsidP="007C500A">
      <w:pPr>
        <w:pStyle w:val="51"/>
      </w:pPr>
      <w:bookmarkStart w:id="64" w:name="_Toc183622226"/>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183622227"/>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30" type="#_x0000_t75" style="width:481.75pt;height:94.5pt" o:ole="">
            <v:imagedata r:id="rId17" o:title=""/>
          </v:shape>
          <o:OLEObject Type="Embed" ProgID="Visio.Drawing.15" ShapeID="_x0000_i1030" DrawAspect="Content" ObjectID="_1794239245"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183622228"/>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183622229"/>
      <w:r w:rsidRPr="009E4880">
        <w:t>5.</w:t>
      </w:r>
      <w:r>
        <w:rPr>
          <w:rFonts w:eastAsiaTheme="minorEastAsia" w:hint="eastAsia"/>
          <w:lang w:eastAsia="zh-CN"/>
        </w:rPr>
        <w:t>4</w:t>
      </w:r>
      <w:r w:rsidRPr="009E4880">
        <w:t>.1</w:t>
      </w:r>
      <w:r w:rsidRPr="009E4880">
        <w:tab/>
        <w:t>Service Description</w:t>
      </w:r>
      <w:bookmarkEnd w:id="69"/>
    </w:p>
    <w:p w14:paraId="583B045A" w14:textId="77777777" w:rsidR="00944AF9" w:rsidRPr="00B910B8" w:rsidRDefault="00944AF9" w:rsidP="00944AF9">
      <w:r w:rsidRPr="00B910B8">
        <w:t>The Nimsas_</w:t>
      </w:r>
      <w:r w:rsidRPr="00395316">
        <w:t xml:space="preserve">ImsSessionManagement </w:t>
      </w:r>
      <w:r w:rsidRPr="00B910B8">
        <w:t xml:space="preserve">service </w:t>
      </w:r>
      <w:r>
        <w:t xml:space="preserve">enables the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Pr="00B910B8">
        <w:t>.</w:t>
      </w:r>
    </w:p>
    <w:p w14:paraId="6B22D0D3" w14:textId="099FA55C" w:rsidR="00944AF9" w:rsidRPr="009E4880" w:rsidRDefault="00944AF9" w:rsidP="00944AF9">
      <w:pPr>
        <w:pStyle w:val="31"/>
      </w:pPr>
      <w:bookmarkStart w:id="70" w:name="_Toc183622230"/>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183622231"/>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5392A662" w14:textId="77777777" w:rsidR="00944AF9" w:rsidRPr="00F40899" w:rsidRDefault="00944AF9" w:rsidP="00944AF9">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183622232"/>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183622233"/>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183622234"/>
      <w:r>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194847">
      <w:pPr>
        <w:pStyle w:val="TF"/>
      </w:pPr>
      <w:r>
        <w:object w:dxaOrig="9210" w:dyaOrig="2100" w14:anchorId="0B636DD4">
          <v:shape id="_x0000_i1031" type="#_x0000_t75" style="width:460pt;height:105.5pt" o:ole="">
            <v:imagedata r:id="rId19" o:title=""/>
          </v:shape>
          <o:OLEObject Type="Embed" ProgID="Visio.Drawing.15" ShapeID="_x0000_i1031" DrawAspect="Content" ObjectID="_1794239246"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26BA93C0" w14:textId="77777777" w:rsidR="00194847" w:rsidRDefault="00194847" w:rsidP="00194847">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5EC2F534" w14:textId="77777777"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the IMS AS shall create a new session ID for the session and the mediaId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183622235"/>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183622236"/>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225BDBC3" w:rsidR="00194847" w:rsidRPr="00B910B8" w:rsidRDefault="00194847" w:rsidP="00194847">
      <w:pPr>
        <w:pStyle w:val="51"/>
      </w:pPr>
      <w:bookmarkStart w:id="88" w:name="_Toc170275691"/>
      <w:bookmarkStart w:id="89" w:name="_Toc183622237"/>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t>Updating an exisiting IMS session</w:t>
      </w:r>
      <w:bookmarkEnd w:id="89"/>
    </w:p>
    <w:p w14:paraId="5BFC12F0" w14:textId="1C23D543" w:rsidR="00194847" w:rsidRPr="00B910B8" w:rsidRDefault="00194847" w:rsidP="00194847">
      <w:pPr>
        <w:pStyle w:val="TF"/>
        <w:rPr>
          <w:b w:val="0"/>
        </w:rPr>
      </w:pPr>
      <w:r>
        <w:object w:dxaOrig="9210" w:dyaOrig="2100" w14:anchorId="00791731">
          <v:shape id="_x0000_i1032" type="#_x0000_t75" style="width:460pt;height:105.5pt" o:ole="">
            <v:imagedata r:id="rId21" o:title=""/>
          </v:shape>
          <o:OLEObject Type="Embed" ProgID="Visio.Drawing.15" ShapeID="_x0000_i1032" DrawAspect="Content" ObjectID="_1794239247"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7FA9F7AC" w14:textId="77777777" w:rsidR="00194847" w:rsidRPr="0010682D" w:rsidRDefault="00194847" w:rsidP="00194847">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mediaId to check whether the operated media exists in the IMS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0" w:name="_Toc183622238"/>
      <w:r>
        <w:t>5.</w:t>
      </w:r>
      <w:r>
        <w:rPr>
          <w:rFonts w:eastAsiaTheme="minorEastAsia" w:hint="eastAsia"/>
          <w:lang w:eastAsia="zh-CN"/>
        </w:rPr>
        <w:t>4</w:t>
      </w:r>
      <w:r>
        <w:t>.2.4</w:t>
      </w:r>
      <w:r>
        <w:tab/>
        <w:t>Delete Service Operation</w:t>
      </w:r>
      <w:bookmarkEnd w:id="90"/>
    </w:p>
    <w:p w14:paraId="7CA72B62" w14:textId="059C2453" w:rsidR="00194847" w:rsidRPr="009E4880" w:rsidRDefault="00194847" w:rsidP="00194847">
      <w:pPr>
        <w:pStyle w:val="51"/>
      </w:pPr>
      <w:bookmarkStart w:id="91" w:name="_Toc183622239"/>
      <w:r w:rsidRPr="009E4880">
        <w:t>5.</w:t>
      </w:r>
      <w:r>
        <w:rPr>
          <w:rFonts w:eastAsiaTheme="minorEastAsia" w:hint="eastAsia"/>
          <w:lang w:eastAsia="zh-CN"/>
        </w:rPr>
        <w:t>4</w:t>
      </w:r>
      <w:r w:rsidRPr="009E4880">
        <w:t>.2.</w:t>
      </w:r>
      <w:r>
        <w:t>4</w:t>
      </w:r>
      <w:r w:rsidRPr="009E4880">
        <w:t>.1</w:t>
      </w:r>
      <w:r w:rsidRPr="009E4880">
        <w:tab/>
        <w:t>General</w:t>
      </w:r>
      <w:bookmarkEnd w:id="91"/>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02FF7D9E" w:rsidR="00194847" w:rsidRPr="00B910B8" w:rsidRDefault="00194847" w:rsidP="00194847">
      <w:pPr>
        <w:pStyle w:val="51"/>
      </w:pPr>
      <w:bookmarkStart w:id="92" w:name="_Toc183622240"/>
      <w:r w:rsidRPr="00B910B8">
        <w:t>5.</w:t>
      </w:r>
      <w:r>
        <w:rPr>
          <w:rFonts w:eastAsiaTheme="minorEastAsia" w:hint="eastAsia"/>
          <w:lang w:eastAsia="zh-CN"/>
        </w:rPr>
        <w:t>4</w:t>
      </w:r>
      <w:r w:rsidRPr="00B910B8">
        <w:t>.2.</w:t>
      </w:r>
      <w:r>
        <w:t>4</w:t>
      </w:r>
      <w:r w:rsidRPr="00B910B8">
        <w:t>.2</w:t>
      </w:r>
      <w:r w:rsidRPr="00B910B8">
        <w:tab/>
      </w:r>
      <w:r>
        <w:t>Releasing an exisiting IMS Session</w:t>
      </w:r>
      <w:bookmarkEnd w:id="92"/>
    </w:p>
    <w:p w14:paraId="719C9A69" w14:textId="10B002F9" w:rsidR="00194847" w:rsidRPr="00B910B8" w:rsidRDefault="00194847" w:rsidP="00194847">
      <w:pPr>
        <w:pStyle w:val="TF"/>
        <w:rPr>
          <w:b w:val="0"/>
        </w:rPr>
      </w:pPr>
      <w:r>
        <w:object w:dxaOrig="9210" w:dyaOrig="2100" w14:anchorId="407B569E">
          <v:shape id="_x0000_i1033" type="#_x0000_t75" style="width:460pt;height:105.5pt" o:ole="">
            <v:imagedata r:id="rId23" o:title=""/>
          </v:shape>
          <o:OLEObject Type="Embed" ProgID="Visio.Drawing.15" ShapeID="_x0000_i1033" DrawAspect="Content" ObjectID="_1794239248" r:id="rId24"/>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2B7A466C" w:rsidR="00194847" w:rsidRDefault="00194847" w:rsidP="00194847">
      <w:pPr>
        <w:pStyle w:val="B1"/>
      </w:pPr>
      <w:r w:rsidRPr="00B910B8">
        <w:t>2b.</w:t>
      </w:r>
      <w:r w:rsidRPr="00B910B8">
        <w:tab/>
        <w:t>On failure</w:t>
      </w:r>
      <w:r>
        <w:t>, one of the HTTP status code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64F080D7" w14:textId="1864F969" w:rsidR="008D4BD0" w:rsidRPr="009E4880" w:rsidRDefault="008D4BD0" w:rsidP="008D4BD0">
      <w:pPr>
        <w:pStyle w:val="21"/>
      </w:pPr>
      <w:bookmarkStart w:id="93" w:name="_Toc183622241"/>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3"/>
    </w:p>
    <w:p w14:paraId="798BA3ED" w14:textId="7780AC50" w:rsidR="008D4BD0" w:rsidRPr="009E4880" w:rsidRDefault="008D4BD0" w:rsidP="008D4BD0">
      <w:pPr>
        <w:pStyle w:val="31"/>
      </w:pPr>
      <w:bookmarkStart w:id="94" w:name="_Toc183622242"/>
      <w:r w:rsidRPr="009E4880">
        <w:t>5.</w:t>
      </w:r>
      <w:r>
        <w:rPr>
          <w:rFonts w:eastAsiaTheme="minorEastAsia" w:hint="eastAsia"/>
          <w:lang w:eastAsia="zh-CN"/>
        </w:rPr>
        <w:t>5</w:t>
      </w:r>
      <w:r w:rsidRPr="009E4880">
        <w:t>.1</w:t>
      </w:r>
      <w:r w:rsidRPr="009E4880">
        <w:tab/>
        <w:t>Service Description</w:t>
      </w:r>
      <w:bookmarkEnd w:id="94"/>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95" w:name="_Toc183622243"/>
      <w:r w:rsidRPr="009E4880">
        <w:t>5.</w:t>
      </w:r>
      <w:r>
        <w:rPr>
          <w:rFonts w:eastAsiaTheme="minorEastAsia" w:hint="eastAsia"/>
          <w:lang w:eastAsia="zh-CN"/>
        </w:rPr>
        <w:t>5</w:t>
      </w:r>
      <w:r w:rsidRPr="009E4880">
        <w:t>.2</w:t>
      </w:r>
      <w:r w:rsidRPr="009E4880">
        <w:tab/>
        <w:t>Service Operations</w:t>
      </w:r>
      <w:bookmarkEnd w:id="95"/>
    </w:p>
    <w:p w14:paraId="7D986F7A" w14:textId="7B562890" w:rsidR="008D4BD0" w:rsidRPr="009E4880" w:rsidRDefault="008D4BD0" w:rsidP="008D4BD0">
      <w:pPr>
        <w:pStyle w:val="41"/>
      </w:pPr>
      <w:bookmarkStart w:id="96" w:name="_Toc183622244"/>
      <w:r w:rsidRPr="009E4880">
        <w:t>5.</w:t>
      </w:r>
      <w:r>
        <w:rPr>
          <w:rFonts w:eastAsiaTheme="minorEastAsia" w:hint="eastAsia"/>
          <w:lang w:eastAsia="zh-CN"/>
        </w:rPr>
        <w:t>5</w:t>
      </w:r>
      <w:r w:rsidRPr="009E4880">
        <w:t>.2.1</w:t>
      </w:r>
      <w:r w:rsidRPr="009E4880">
        <w:tab/>
        <w:t>Introduction</w:t>
      </w:r>
      <w:bookmarkEnd w:id="96"/>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77777777"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77777777" w:rsidR="008D4BD0" w:rsidRPr="00B910B8" w:rsidRDefault="008D4BD0" w:rsidP="003B0F26">
            <w:pPr>
              <w:pStyle w:val="TAL"/>
              <w:rPr>
                <w:lang w:eastAsia="zh-CN"/>
              </w:rPr>
            </w:pPr>
            <w:r>
              <w:rPr>
                <w:rFonts w:hint="eastAsia"/>
                <w:lang w:eastAsia="zh-CN"/>
              </w:rPr>
              <w:t>Subscribe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77777777"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97" w:name="_Toc183622245"/>
      <w:r w:rsidRPr="00B910B8">
        <w:t>5.</w:t>
      </w:r>
      <w:r>
        <w:rPr>
          <w:rFonts w:eastAsiaTheme="minorEastAsia" w:hint="eastAsia"/>
          <w:lang w:eastAsia="zh-CN"/>
        </w:rPr>
        <w:t>5</w:t>
      </w:r>
      <w:r w:rsidRPr="00B910B8">
        <w:t>.2.</w:t>
      </w:r>
      <w:r>
        <w:t>2</w:t>
      </w:r>
      <w:r w:rsidRPr="00B910B8">
        <w:tab/>
      </w:r>
      <w:r>
        <w:t>Subscribe</w:t>
      </w:r>
      <w:bookmarkEnd w:id="97"/>
    </w:p>
    <w:p w14:paraId="3B0AF238" w14:textId="6E7218A6" w:rsidR="004620AC" w:rsidRDefault="004620AC" w:rsidP="004620AC">
      <w:pPr>
        <w:pStyle w:val="51"/>
      </w:pPr>
      <w:bookmarkStart w:id="98" w:name="_Toc183622246"/>
      <w:r>
        <w:t>5.</w:t>
      </w:r>
      <w:r>
        <w:rPr>
          <w:rFonts w:eastAsiaTheme="minorEastAsia" w:hint="eastAsia"/>
          <w:lang w:eastAsia="zh-CN"/>
        </w:rPr>
        <w:t>5</w:t>
      </w:r>
      <w:r>
        <w:t>.2.2.1</w:t>
      </w:r>
      <w:r>
        <w:tab/>
        <w:t>General</w:t>
      </w:r>
      <w:bookmarkEnd w:id="98"/>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1707E756" w14:textId="7FEC4306" w:rsidR="004620AC" w:rsidRDefault="004620AC" w:rsidP="004620AC">
      <w:pPr>
        <w:pStyle w:val="51"/>
      </w:pPr>
      <w:bookmarkStart w:id="99" w:name="_Toc183622247"/>
      <w:r>
        <w:t>5.</w:t>
      </w:r>
      <w:r w:rsidRPr="004620AC">
        <w:rPr>
          <w:rFonts w:eastAsiaTheme="minorEastAsia" w:hint="eastAsia"/>
          <w:lang w:eastAsia="zh-CN"/>
        </w:rPr>
        <w:t>5</w:t>
      </w:r>
      <w:r w:rsidRPr="004620AC">
        <w:t>.</w:t>
      </w:r>
      <w:r>
        <w:t>2.2.2</w:t>
      </w:r>
      <w:r>
        <w:tab/>
        <w:t>Subscription for event notifications</w:t>
      </w:r>
      <w:bookmarkEnd w:id="99"/>
    </w:p>
    <w:p w14:paraId="254286F7" w14:textId="77777777" w:rsidR="004620AC" w:rsidRDefault="004620AC" w:rsidP="004620AC">
      <w:pPr>
        <w:pStyle w:val="TF"/>
      </w:pPr>
      <w:r>
        <w:object w:dxaOrig="9210" w:dyaOrig="2100" w14:anchorId="490DD15F">
          <v:shape id="_x0000_i1034" type="#_x0000_t75" style="width:459.5pt;height:104.5pt" o:ole="">
            <v:imagedata r:id="rId25" o:title=""/>
          </v:shape>
          <o:OLEObject Type="Embed" ProgID="Visio.Drawing.15" ShapeID="_x0000_i1034" DrawAspect="Content" ObjectID="_1794239249" r:id="rId26"/>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77777777" w:rsidR="004620AC"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70CC21BE" w14:textId="77777777" w:rsidR="004620AC" w:rsidRDefault="004620AC" w:rsidP="004620AC">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Pr="003B2883">
        <w:t xml:space="preserve">) together with the status code </w:t>
      </w:r>
      <w:r>
        <w:t>"</w:t>
      </w:r>
      <w:r w:rsidRPr="003B2883">
        <w:t>201</w:t>
      </w:r>
      <w:r>
        <w:t xml:space="preserve"> Created"</w:t>
      </w:r>
      <w:r w:rsidRPr="003B2883">
        <w:t xml:space="preserve"> indicating the requested resource is created in the response message.</w:t>
      </w:r>
    </w:p>
    <w:p w14:paraId="623777DF" w14:textId="77777777"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Pr="00035077">
        <w:rPr>
          <w:highlight w:val="yellow"/>
        </w:rPr>
        <w:t>x</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Pr="00035077">
        <w:rPr>
          <w:highlight w:val="yellow"/>
        </w:rPr>
        <w:t>x</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0" w:name="_Toc183622248"/>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0"/>
    </w:p>
    <w:p w14:paraId="098BFC60" w14:textId="7DEB6E70" w:rsidR="004620AC" w:rsidRPr="00B910B8" w:rsidRDefault="004620AC" w:rsidP="004620AC">
      <w:pPr>
        <w:pStyle w:val="TF"/>
        <w:rPr>
          <w:b w:val="0"/>
        </w:rPr>
      </w:pPr>
      <w:r>
        <w:object w:dxaOrig="9210" w:dyaOrig="2100" w14:anchorId="32260DEB">
          <v:shape id="_x0000_i1035" type="#_x0000_t75" style="width:459.5pt;height:104.5pt" o:ole="">
            <v:imagedata r:id="rId27" o:title=""/>
          </v:shape>
          <o:OLEObject Type="Embed" ProgID="Visio.Drawing.15" ShapeID="_x0000_i1035" DrawAspect="Content" ObjectID="_1794239250" r:id="rId28"/>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77777777"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Pr="00AD52A0">
        <w:rPr>
          <w:highlight w:val="yellow"/>
        </w:rPr>
        <w:t>x</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Pr="00AD52A0">
        <w:rPr>
          <w:highlight w:val="yellow"/>
        </w:rPr>
        <w:t>x</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1" w:name="_Toc18362224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1"/>
    </w:p>
    <w:p w14:paraId="409CEE2E" w14:textId="4AAFDEF1" w:rsidR="004620AC" w:rsidRPr="00B910B8" w:rsidRDefault="004620AC" w:rsidP="004620AC">
      <w:pPr>
        <w:pStyle w:val="TF"/>
        <w:rPr>
          <w:b w:val="0"/>
        </w:rPr>
      </w:pPr>
      <w:r>
        <w:object w:dxaOrig="9225" w:dyaOrig="2122" w14:anchorId="78F0B321">
          <v:shape id="_x0000_i1036" type="#_x0000_t75" style="width:460.75pt;height:105.75pt" o:ole="">
            <v:imagedata r:id="rId29" o:title=""/>
          </v:shape>
          <o:OLEObject Type="Embed" ProgID="Visio.Drawing.15" ShapeID="_x0000_i1036" DrawAspect="Content" ObjectID="_1794239251" r:id="rId30"/>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777777"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Pr="00AD52A0">
        <w:rPr>
          <w:highlight w:val="yellow"/>
        </w:rPr>
        <w:t>x</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Pr="00AD52A0">
        <w:rPr>
          <w:highlight w:val="yellow"/>
        </w:rPr>
        <w:t>x</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2" w:name="_Toc183622250"/>
      <w:r w:rsidRPr="009E4880">
        <w:t>5.</w:t>
      </w:r>
      <w:r>
        <w:rPr>
          <w:rFonts w:eastAsiaTheme="minorEastAsia" w:hint="eastAsia"/>
          <w:lang w:eastAsia="zh-CN"/>
        </w:rPr>
        <w:t>5</w:t>
      </w:r>
      <w:r w:rsidRPr="009E4880">
        <w:t>.2.</w:t>
      </w:r>
      <w:r>
        <w:t>3</w:t>
      </w:r>
      <w:r w:rsidRPr="009E4880">
        <w:tab/>
      </w:r>
      <w:r>
        <w:t>Unsubscribe</w:t>
      </w:r>
      <w:bookmarkEnd w:id="102"/>
    </w:p>
    <w:p w14:paraId="3D48BCE4" w14:textId="6B286E23" w:rsidR="004620AC" w:rsidRPr="009E4880" w:rsidRDefault="004620AC" w:rsidP="004620AC">
      <w:pPr>
        <w:pStyle w:val="51"/>
      </w:pPr>
      <w:bookmarkStart w:id="103" w:name="_Toc183622251"/>
      <w:r w:rsidRPr="009E4880">
        <w:t>5.</w:t>
      </w:r>
      <w:r>
        <w:rPr>
          <w:rFonts w:eastAsiaTheme="minorEastAsia" w:hint="eastAsia"/>
          <w:lang w:eastAsia="zh-CN"/>
        </w:rPr>
        <w:t>5</w:t>
      </w:r>
      <w:r w:rsidRPr="009E4880">
        <w:t>.2.</w:t>
      </w:r>
      <w:r>
        <w:t>3</w:t>
      </w:r>
      <w:r w:rsidRPr="009E4880">
        <w:t>.1</w:t>
      </w:r>
      <w:r w:rsidRPr="009E4880">
        <w:tab/>
        <w:t>General</w:t>
      </w:r>
      <w:bookmarkEnd w:id="103"/>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4" w:name="_Toc183622252"/>
      <w:r w:rsidRPr="00B910B8">
        <w:t>5.</w:t>
      </w:r>
      <w:r>
        <w:rPr>
          <w:rFonts w:eastAsiaTheme="minorEastAsia" w:hint="eastAsia"/>
          <w:lang w:eastAsia="zh-CN"/>
        </w:rPr>
        <w:t>5</w:t>
      </w:r>
      <w:r w:rsidRPr="00B910B8">
        <w:t>.2.</w:t>
      </w:r>
      <w:r>
        <w:t>3</w:t>
      </w:r>
      <w:r w:rsidRPr="00B910B8">
        <w:t>.2</w:t>
      </w:r>
      <w:r w:rsidRPr="00B910B8">
        <w:tab/>
      </w:r>
      <w:r>
        <w:t>Unsubscribe from notifications</w:t>
      </w:r>
      <w:bookmarkEnd w:id="104"/>
    </w:p>
    <w:p w14:paraId="04C52B74" w14:textId="0C0B2530" w:rsidR="004620AC" w:rsidRPr="00B910B8" w:rsidRDefault="004620AC" w:rsidP="004620AC">
      <w:pPr>
        <w:pStyle w:val="TF"/>
        <w:rPr>
          <w:b w:val="0"/>
        </w:rPr>
      </w:pPr>
      <w:r>
        <w:object w:dxaOrig="9210" w:dyaOrig="2100" w14:anchorId="4514F31F">
          <v:shape id="_x0000_i1037" type="#_x0000_t75" style="width:459.5pt;height:104.5pt" o:ole="">
            <v:imagedata r:id="rId31" o:title=""/>
          </v:shape>
          <o:OLEObject Type="Embed" ProgID="Visio.Drawing.15" ShapeID="_x0000_i1037" DrawAspect="Content" ObjectID="_1794239252" r:id="rId32"/>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77777777" w:rsidR="004620AC" w:rsidRDefault="004620AC" w:rsidP="004620AC">
      <w:pPr>
        <w:pStyle w:val="B1"/>
      </w:pPr>
      <w:r w:rsidRPr="00B910B8">
        <w:t>2b.</w:t>
      </w:r>
      <w:r w:rsidRPr="00B910B8">
        <w:tab/>
        <w:t>On failure</w:t>
      </w:r>
      <w:r>
        <w:t>, one of the HTTP status code listed in table </w:t>
      </w:r>
      <w:r w:rsidRPr="003B2883">
        <w:t>6.</w:t>
      </w:r>
      <w:r w:rsidRPr="0012322C">
        <w:rPr>
          <w:highlight w:val="yellow"/>
        </w:rPr>
        <w:t>x</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Pr="0012322C">
        <w:rPr>
          <w:highlight w:val="yellow"/>
        </w:rPr>
        <w:t>x</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6176DB39" w:rsidR="004620AC" w:rsidRPr="009E4880" w:rsidRDefault="004620AC" w:rsidP="004620AC">
      <w:pPr>
        <w:pStyle w:val="41"/>
      </w:pPr>
      <w:bookmarkStart w:id="105" w:name="_Toc183622253"/>
      <w:r w:rsidRPr="009E4880">
        <w:t>5.</w:t>
      </w:r>
      <w:r>
        <w:rPr>
          <w:rFonts w:eastAsiaTheme="minorEastAsia" w:hint="eastAsia"/>
          <w:lang w:eastAsia="zh-CN"/>
        </w:rPr>
        <w:t>5</w:t>
      </w:r>
      <w:r w:rsidRPr="009E4880">
        <w:t>.2.</w:t>
      </w:r>
      <w:r>
        <w:t>3</w:t>
      </w:r>
      <w:r w:rsidRPr="009E4880">
        <w:tab/>
      </w:r>
      <w:r>
        <w:t>Notify</w:t>
      </w:r>
      <w:bookmarkEnd w:id="105"/>
    </w:p>
    <w:p w14:paraId="47E302A2" w14:textId="6BBCE2BF" w:rsidR="004620AC" w:rsidRPr="009E4880" w:rsidRDefault="004620AC" w:rsidP="004620AC">
      <w:pPr>
        <w:pStyle w:val="51"/>
      </w:pPr>
      <w:bookmarkStart w:id="106" w:name="_Toc183622254"/>
      <w:r w:rsidRPr="009E4880">
        <w:t>5.</w:t>
      </w:r>
      <w:r>
        <w:rPr>
          <w:rFonts w:eastAsiaTheme="minorEastAsia" w:hint="eastAsia"/>
          <w:lang w:eastAsia="zh-CN"/>
        </w:rPr>
        <w:t>5</w:t>
      </w:r>
      <w:r w:rsidRPr="009E4880">
        <w:t>.2.</w:t>
      </w:r>
      <w:r>
        <w:t>3</w:t>
      </w:r>
      <w:r w:rsidRPr="009E4880">
        <w:t>.1</w:t>
      </w:r>
      <w:r w:rsidRPr="009E4880">
        <w:tab/>
        <w:t>General</w:t>
      </w:r>
      <w:bookmarkEnd w:id="106"/>
    </w:p>
    <w:p w14:paraId="6AE8EC39" w14:textId="77777777" w:rsidR="004620AC" w:rsidRDefault="004620AC" w:rsidP="004620AC">
      <w:r>
        <w:t>T</w:t>
      </w:r>
      <w:r w:rsidRPr="006D38B4">
        <w:t xml:space="preserve">his service operation is used by the </w:t>
      </w:r>
      <w:r>
        <w:t>IMS AS</w:t>
      </w:r>
      <w:r w:rsidRPr="006D38B4">
        <w:t xml:space="preserve"> </w:t>
      </w:r>
      <w:bookmarkStart w:id="107"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62A03E85" w:rsidR="004620AC" w:rsidRPr="00B910B8" w:rsidRDefault="004620AC" w:rsidP="004620AC">
      <w:pPr>
        <w:pStyle w:val="51"/>
      </w:pPr>
      <w:bookmarkStart w:id="108" w:name="_Toc183622255"/>
      <w:bookmarkEnd w:id="107"/>
      <w:r w:rsidRPr="00B910B8">
        <w:t>5.</w:t>
      </w:r>
      <w:r>
        <w:rPr>
          <w:rFonts w:eastAsiaTheme="minorEastAsia" w:hint="eastAsia"/>
          <w:lang w:eastAsia="zh-CN"/>
        </w:rPr>
        <w:t>5</w:t>
      </w:r>
      <w:r w:rsidRPr="00B910B8">
        <w:t>.2.2.2</w:t>
      </w:r>
      <w:r w:rsidRPr="00B910B8">
        <w:tab/>
        <w:t>Notification for Session Event</w:t>
      </w:r>
      <w:bookmarkEnd w:id="108"/>
    </w:p>
    <w:p w14:paraId="1B88B944" w14:textId="77777777" w:rsidR="004620AC" w:rsidRPr="00B910B8" w:rsidRDefault="004620AC" w:rsidP="004620AC">
      <w:pPr>
        <w:pStyle w:val="TH"/>
        <w:rPr>
          <w:b w:val="0"/>
        </w:rPr>
      </w:pPr>
      <w:r>
        <w:object w:dxaOrig="9210" w:dyaOrig="2100" w14:anchorId="4FBFC919">
          <v:shape id="_x0000_i1038" type="#_x0000_t75" style="width:459.5pt;height:104.5pt" o:ole="">
            <v:imagedata r:id="rId33" o:title=""/>
          </v:shape>
          <o:OLEObject Type="Embed" ProgID="Visio.Drawing.15" ShapeID="_x0000_i1038" DrawAspect="Content" ObjectID="_1794239253" r:id="rId34"/>
        </w:object>
      </w:r>
    </w:p>
    <w:p w14:paraId="67381881" w14:textId="77777777" w:rsidR="004620AC" w:rsidRPr="00B910B8" w:rsidRDefault="004620AC" w:rsidP="004620AC">
      <w:pPr>
        <w:pStyle w:val="TF"/>
        <w:rPr>
          <w:b w:val="0"/>
        </w:rPr>
      </w:pPr>
      <w:r w:rsidRPr="00B910B8">
        <w:t>Figure 5.2.2.2.2-1: Notification for Session Event</w:t>
      </w:r>
    </w:p>
    <w:p w14:paraId="6E10EC8B" w14:textId="77777777"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Nims_ImsEE_Subscribe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77777777" w:rsidR="004620AC" w:rsidRPr="00B910B8" w:rsidRDefault="004620AC" w:rsidP="004620AC">
      <w:pPr>
        <w:pStyle w:val="B1"/>
      </w:pPr>
      <w:r w:rsidRPr="00B910B8">
        <w:t>-</w:t>
      </w:r>
      <w:r w:rsidRPr="00B910B8">
        <w:tab/>
        <w:t>If the NF Service Consumer does not consider the "</w:t>
      </w:r>
      <w:r>
        <w:t>n</w:t>
      </w:r>
      <w:r w:rsidRPr="00B910B8">
        <w:t>otificationUri" as a valid notification URI,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14FC5CF8" w:rsidR="004620AC" w:rsidRPr="00690A26" w:rsidRDefault="004620AC" w:rsidP="004620AC">
      <w:pPr>
        <w:pStyle w:val="41"/>
      </w:pPr>
      <w:bookmarkStart w:id="109" w:name="_Toc24937576"/>
      <w:bookmarkStart w:id="110" w:name="_Toc33962391"/>
      <w:bookmarkStart w:id="111" w:name="_Toc42883153"/>
      <w:bookmarkStart w:id="112" w:name="_Toc49733021"/>
      <w:bookmarkStart w:id="113" w:name="_Toc56690642"/>
      <w:bookmarkStart w:id="114" w:name="_Toc177499631"/>
      <w:bookmarkStart w:id="115" w:name="_Toc183622256"/>
      <w:r w:rsidRPr="00690A26">
        <w:t>5</w:t>
      </w:r>
      <w:r>
        <w:rPr>
          <w:rFonts w:eastAsiaTheme="minorEastAsia" w:hint="eastAsia"/>
          <w:lang w:eastAsia="zh-CN"/>
        </w:rPr>
        <w:t>.5</w:t>
      </w:r>
      <w:r w:rsidRPr="00690A26">
        <w:t>.</w:t>
      </w:r>
      <w:r>
        <w:t>2</w:t>
      </w:r>
      <w:r w:rsidRPr="00690A26">
        <w:t>.</w:t>
      </w:r>
      <w:r>
        <w:t>4</w:t>
      </w:r>
      <w:r w:rsidRPr="00690A26">
        <w:tab/>
      </w:r>
      <w:r>
        <w:t>SubscriptionInfo</w:t>
      </w:r>
      <w:r w:rsidRPr="00690A26">
        <w:t>Retrieval</w:t>
      </w:r>
      <w:bookmarkEnd w:id="109"/>
      <w:bookmarkEnd w:id="110"/>
      <w:bookmarkEnd w:id="111"/>
      <w:bookmarkEnd w:id="112"/>
      <w:bookmarkEnd w:id="113"/>
      <w:bookmarkEnd w:id="114"/>
      <w:bookmarkEnd w:id="115"/>
    </w:p>
    <w:p w14:paraId="2BE3F695" w14:textId="055B031B" w:rsidR="004620AC" w:rsidRPr="00690A26" w:rsidRDefault="004620AC" w:rsidP="004620AC">
      <w:pPr>
        <w:pStyle w:val="51"/>
      </w:pPr>
      <w:bookmarkStart w:id="116" w:name="_Toc24937577"/>
      <w:bookmarkStart w:id="117" w:name="_Toc33962392"/>
      <w:bookmarkStart w:id="118" w:name="_Toc42883154"/>
      <w:bookmarkStart w:id="119" w:name="_Toc49733022"/>
      <w:bookmarkStart w:id="120" w:name="_Toc56690643"/>
      <w:bookmarkStart w:id="121" w:name="_Toc177499632"/>
      <w:bookmarkStart w:id="122" w:name="_Toc183622257"/>
      <w:r w:rsidRPr="00690A26">
        <w:t>5.</w:t>
      </w:r>
      <w:r>
        <w:rPr>
          <w:rFonts w:eastAsiaTheme="minorEastAsia" w:hint="eastAsia"/>
          <w:lang w:eastAsia="zh-CN"/>
        </w:rPr>
        <w:t>5</w:t>
      </w:r>
      <w:r w:rsidRPr="00690A26">
        <w:t>.</w:t>
      </w:r>
      <w:r>
        <w:t>2</w:t>
      </w:r>
      <w:r w:rsidRPr="00690A26">
        <w:t>.</w:t>
      </w:r>
      <w:r>
        <w:t>4</w:t>
      </w:r>
      <w:r w:rsidRPr="00690A26">
        <w:t>.1</w:t>
      </w:r>
      <w:r w:rsidRPr="00690A26">
        <w:tab/>
        <w:t>General</w:t>
      </w:r>
      <w:bookmarkEnd w:id="116"/>
      <w:bookmarkEnd w:id="117"/>
      <w:bookmarkEnd w:id="118"/>
      <w:bookmarkEnd w:id="119"/>
      <w:bookmarkEnd w:id="120"/>
      <w:bookmarkEnd w:id="121"/>
      <w:bookmarkEnd w:id="122"/>
    </w:p>
    <w:p w14:paraId="63776E98" w14:textId="77777777" w:rsidR="004620AC" w:rsidRDefault="004620AC" w:rsidP="004620AC">
      <w:r w:rsidRPr="00690A26">
        <w:t xml:space="preserve">This service operation allows the retrieval of </w:t>
      </w:r>
      <w:r>
        <w:t>subscription informaiton</w:t>
      </w:r>
      <w:r w:rsidRPr="00690A26">
        <w:t xml:space="preserve">. </w:t>
      </w:r>
    </w:p>
    <w:p w14:paraId="77DAAD75" w14:textId="752AE45F" w:rsidR="004620AC" w:rsidRPr="00690A26" w:rsidRDefault="004620AC" w:rsidP="004620AC">
      <w:pPr>
        <w:pStyle w:val="51"/>
      </w:pPr>
      <w:bookmarkStart w:id="123" w:name="_Toc183622258"/>
      <w:r w:rsidRPr="00690A26">
        <w:t>5.</w:t>
      </w:r>
      <w:r>
        <w:rPr>
          <w:rFonts w:eastAsiaTheme="minorEastAsia" w:hint="eastAsia"/>
          <w:lang w:eastAsia="zh-CN"/>
        </w:rPr>
        <w:t>5</w:t>
      </w:r>
      <w:r w:rsidRPr="00690A26">
        <w:t>.</w:t>
      </w:r>
      <w:r>
        <w:t>2</w:t>
      </w:r>
      <w:r w:rsidRPr="00690A26">
        <w:t>.</w:t>
      </w:r>
      <w:r>
        <w:t>4</w:t>
      </w:r>
      <w:r w:rsidRPr="00690A26">
        <w:t>.</w:t>
      </w:r>
      <w:r>
        <w:t>2</w:t>
      </w:r>
      <w:r w:rsidRPr="00690A26">
        <w:tab/>
      </w:r>
      <w:r>
        <w:t>Subscription Info Retrieval</w:t>
      </w:r>
      <w:bookmarkEnd w:id="123"/>
    </w:p>
    <w:p w14:paraId="1B3D6575" w14:textId="77777777" w:rsidR="004620AC" w:rsidRPr="00690A26" w:rsidRDefault="004620AC" w:rsidP="004620AC">
      <w:pPr>
        <w:pStyle w:val="TH"/>
      </w:pPr>
      <w:r>
        <w:object w:dxaOrig="9225" w:dyaOrig="2122" w14:anchorId="0B929FF3">
          <v:shape id="_x0000_i1039" type="#_x0000_t75" style="width:460.25pt;height:105.75pt" o:ole="">
            <v:imagedata r:id="rId35" o:title=""/>
          </v:shape>
          <o:OLEObject Type="Embed" ProgID="Visio.Drawing.15" ShapeID="_x0000_i1039" DrawAspect="Content" ObjectID="_1794239254" r:id="rId36"/>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77777777"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Subcription.</w:t>
      </w:r>
    </w:p>
    <w:p w14:paraId="6797471F" w14:textId="77777777" w:rsidR="004620AC" w:rsidRDefault="004620AC" w:rsidP="004620AC">
      <w:pPr>
        <w:pStyle w:val="B1"/>
      </w:pPr>
      <w:r w:rsidRPr="00B910B8">
        <w:t>2b.</w:t>
      </w:r>
      <w:r w:rsidRPr="00B910B8">
        <w:tab/>
        <w:t>On failure</w:t>
      </w:r>
      <w:r>
        <w:t>, one of the HTTP status code listed in table </w:t>
      </w:r>
      <w:r w:rsidRPr="003B2883">
        <w:t>6.</w:t>
      </w:r>
      <w:r w:rsidRPr="0012322C">
        <w:rPr>
          <w:highlight w:val="yellow"/>
        </w:rPr>
        <w:t>x</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Pr="0012322C">
        <w:rPr>
          <w:highlight w:val="yellow"/>
        </w:rPr>
        <w:t>x</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6A433F70" w14:textId="7A9FF51D" w:rsidR="007B3457" w:rsidRDefault="00944AF9">
      <w:pPr>
        <w:pStyle w:val="1"/>
      </w:pPr>
      <w:r>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bookmarkStart w:id="124" w:name="_Toc183622259"/>
      <w:r>
        <w:t>6</w:t>
      </w:r>
      <w:r>
        <w:tab/>
        <w:t>API Definitions</w:t>
      </w:r>
      <w:bookmarkEnd w:id="67"/>
      <w:bookmarkEnd w:id="68"/>
      <w:bookmarkEnd w:id="124"/>
    </w:p>
    <w:p w14:paraId="6665A387" w14:textId="77777777" w:rsidR="00241C78" w:rsidRPr="00241C78" w:rsidRDefault="00241C78" w:rsidP="007C500A">
      <w:pPr>
        <w:pStyle w:val="21"/>
      </w:pPr>
      <w:bookmarkStart w:id="125" w:name="_Toc82676355"/>
      <w:bookmarkStart w:id="126" w:name="_Toc130836126"/>
      <w:bookmarkStart w:id="127" w:name="_Toc183622260"/>
      <w:bookmarkStart w:id="128" w:name="_Toc35971398"/>
      <w:bookmarkStart w:id="129" w:name="_Toc510696607"/>
      <w:r w:rsidRPr="00241C78">
        <w:t>6.1</w:t>
      </w:r>
      <w:r w:rsidRPr="00241C78">
        <w:tab/>
        <w:t>Nimsas_SessionEventControl Service API</w:t>
      </w:r>
      <w:bookmarkEnd w:id="125"/>
      <w:bookmarkEnd w:id="126"/>
      <w:bookmarkEnd w:id="127"/>
    </w:p>
    <w:p w14:paraId="643F5612" w14:textId="77777777" w:rsidR="00241C78" w:rsidRPr="00241C78" w:rsidRDefault="00241C78" w:rsidP="007C500A">
      <w:pPr>
        <w:pStyle w:val="31"/>
      </w:pPr>
      <w:bookmarkStart w:id="130" w:name="_Toc82676356"/>
      <w:bookmarkStart w:id="131" w:name="_Toc130836127"/>
      <w:bookmarkStart w:id="132" w:name="_Toc183622261"/>
      <w:r w:rsidRPr="00241C78">
        <w:t>6.1.1</w:t>
      </w:r>
      <w:r w:rsidRPr="00241C78">
        <w:tab/>
      </w:r>
      <w:bookmarkEnd w:id="130"/>
      <w:r w:rsidRPr="00241C78">
        <w:t>API URI</w:t>
      </w:r>
      <w:bookmarkEnd w:id="131"/>
      <w:bookmarkEnd w:id="132"/>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33" w:name="_Toc82676357"/>
      <w:bookmarkStart w:id="134" w:name="_Toc130836128"/>
      <w:bookmarkStart w:id="135" w:name="_Toc183622262"/>
      <w:r w:rsidRPr="00241C78">
        <w:t>6.1.2</w:t>
      </w:r>
      <w:r w:rsidRPr="00241C78">
        <w:tab/>
        <w:t>Usage of HTTP</w:t>
      </w:r>
      <w:bookmarkEnd w:id="133"/>
      <w:bookmarkEnd w:id="134"/>
      <w:bookmarkEnd w:id="135"/>
    </w:p>
    <w:p w14:paraId="3D2DC3C3" w14:textId="77777777" w:rsidR="00241C78" w:rsidRPr="00241C78" w:rsidRDefault="00241C78" w:rsidP="007C500A">
      <w:pPr>
        <w:pStyle w:val="41"/>
      </w:pPr>
      <w:bookmarkStart w:id="136" w:name="_Toc82676358"/>
      <w:bookmarkStart w:id="137" w:name="_Toc130836129"/>
      <w:bookmarkStart w:id="138" w:name="_Toc183622263"/>
      <w:r w:rsidRPr="00241C78">
        <w:t>6.1.2.1</w:t>
      </w:r>
      <w:r w:rsidRPr="00241C78">
        <w:tab/>
        <w:t>General</w:t>
      </w:r>
      <w:bookmarkEnd w:id="136"/>
      <w:bookmarkEnd w:id="137"/>
      <w:bookmarkEnd w:id="138"/>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39" w:name="_Toc82676359"/>
      <w:bookmarkStart w:id="140" w:name="_Toc130836130"/>
      <w:bookmarkStart w:id="141" w:name="_Toc183622264"/>
      <w:r w:rsidRPr="00241C78">
        <w:t>6.1.2.2</w:t>
      </w:r>
      <w:r w:rsidRPr="00241C78">
        <w:tab/>
        <w:t>HTTP standard headers</w:t>
      </w:r>
      <w:bookmarkEnd w:id="139"/>
      <w:bookmarkEnd w:id="140"/>
      <w:bookmarkEnd w:id="141"/>
    </w:p>
    <w:p w14:paraId="4B7C5CCD" w14:textId="77777777" w:rsidR="00241C78" w:rsidRPr="00241C78" w:rsidRDefault="00241C78" w:rsidP="007C500A">
      <w:pPr>
        <w:pStyle w:val="51"/>
      </w:pPr>
      <w:bookmarkStart w:id="142" w:name="_Toc82676360"/>
      <w:bookmarkStart w:id="143" w:name="_Toc130836131"/>
      <w:bookmarkStart w:id="144" w:name="_Toc183622265"/>
      <w:r w:rsidRPr="00241C78">
        <w:t>6.1.2.2.1</w:t>
      </w:r>
      <w:r w:rsidRPr="00241C78">
        <w:rPr>
          <w:rFonts w:hint="eastAsia"/>
        </w:rPr>
        <w:tab/>
      </w:r>
      <w:r w:rsidRPr="00241C78">
        <w:t>General</w:t>
      </w:r>
      <w:bookmarkEnd w:id="142"/>
      <w:bookmarkEnd w:id="143"/>
      <w:bookmarkEnd w:id="144"/>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45" w:name="_Toc82676361"/>
      <w:bookmarkStart w:id="146" w:name="_Toc130836132"/>
      <w:bookmarkStart w:id="147" w:name="_Toc183622266"/>
      <w:r w:rsidRPr="00241C78">
        <w:t>6.1.2.2.2</w:t>
      </w:r>
      <w:r w:rsidRPr="00241C78">
        <w:tab/>
        <w:t>Content type</w:t>
      </w:r>
      <w:bookmarkEnd w:id="145"/>
      <w:bookmarkEnd w:id="146"/>
      <w:bookmarkEnd w:id="147"/>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48" w:name="_Toc82676362"/>
      <w:bookmarkStart w:id="149" w:name="_Toc130836133"/>
      <w:bookmarkStart w:id="150" w:name="_Toc183622267"/>
      <w:r w:rsidRPr="00241C78">
        <w:t>6.1.2.3</w:t>
      </w:r>
      <w:r w:rsidRPr="00241C78">
        <w:tab/>
        <w:t>HTTP custom headers</w:t>
      </w:r>
      <w:bookmarkEnd w:id="148"/>
      <w:bookmarkEnd w:id="149"/>
      <w:bookmarkEnd w:id="150"/>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51" w:name="_Toc183622268"/>
      <w:r>
        <w:t>6.1.3</w:t>
      </w:r>
      <w:r>
        <w:tab/>
        <w:t>Resources</w:t>
      </w:r>
      <w:bookmarkEnd w:id="128"/>
      <w:bookmarkEnd w:id="129"/>
      <w:bookmarkEnd w:id="151"/>
    </w:p>
    <w:p w14:paraId="29CC1792" w14:textId="77777777" w:rsidR="007B3457" w:rsidRDefault="00000000">
      <w:pPr>
        <w:pStyle w:val="41"/>
      </w:pPr>
      <w:bookmarkStart w:id="152" w:name="_Toc510696608"/>
      <w:bookmarkStart w:id="153" w:name="_Toc35971399"/>
      <w:bookmarkStart w:id="154" w:name="_Toc183622269"/>
      <w:bookmarkStart w:id="155" w:name="_Toc510696609"/>
      <w:bookmarkStart w:id="156" w:name="_Toc35971400"/>
      <w:r>
        <w:t>6.1.3.1</w:t>
      </w:r>
      <w:r>
        <w:tab/>
        <w:t>Overview</w:t>
      </w:r>
      <w:bookmarkEnd w:id="152"/>
      <w:bookmarkEnd w:id="153"/>
      <w:bookmarkEnd w:id="154"/>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0" type="#_x0000_t75" style="width:297.25pt;height:95.25pt" o:ole="">
            <v:imagedata r:id="rId37" o:title=""/>
          </v:shape>
          <o:OLEObject Type="Embed" ProgID="Visio.Drawing.15" ShapeID="_x0000_i1040" DrawAspect="Content" ObjectID="_1794239255" r:id="rId3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57" w:name="_Toc183622270"/>
      <w:bookmarkStart w:id="158" w:name="_Toc510696610"/>
      <w:bookmarkStart w:id="159" w:name="_Toc35971401"/>
      <w:bookmarkEnd w:id="155"/>
      <w:bookmarkEnd w:id="156"/>
      <w:r w:rsidRPr="00B910B8">
        <w:t>6.1.3.2</w:t>
      </w:r>
      <w:r w:rsidRPr="00B910B8">
        <w:tab/>
        <w:t>Resource: Session Event Subscriptions</w:t>
      </w:r>
      <w:bookmarkEnd w:id="157"/>
    </w:p>
    <w:p w14:paraId="3E133B16" w14:textId="77777777" w:rsidR="007B3457" w:rsidRDefault="00000000">
      <w:pPr>
        <w:pStyle w:val="51"/>
      </w:pPr>
      <w:bookmarkStart w:id="160" w:name="_Toc183622271"/>
      <w:r>
        <w:t>6.1.3.2.1</w:t>
      </w:r>
      <w:r>
        <w:tab/>
        <w:t>Description</w:t>
      </w:r>
      <w:bookmarkEnd w:id="158"/>
      <w:bookmarkEnd w:id="159"/>
      <w:bookmarkEnd w:id="160"/>
    </w:p>
    <w:p w14:paraId="4AAC1B7D" w14:textId="77777777" w:rsidR="007B3457" w:rsidRDefault="00000000">
      <w:pPr>
        <w:pStyle w:val="51"/>
      </w:pPr>
      <w:bookmarkStart w:id="161" w:name="_Toc35971402"/>
      <w:bookmarkStart w:id="162" w:name="_Toc183622272"/>
      <w:bookmarkStart w:id="163" w:name="_Toc35971403"/>
      <w:bookmarkStart w:id="164" w:name="_Toc510696612"/>
      <w:r>
        <w:t>6.1.3.2.2</w:t>
      </w:r>
      <w:r>
        <w:tab/>
        <w:t>Resource Definition</w:t>
      </w:r>
      <w:bookmarkEnd w:id="161"/>
      <w:bookmarkEnd w:id="162"/>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65" w:name="_Toc183622273"/>
      <w:r>
        <w:t>6.1.3.2.3</w:t>
      </w:r>
      <w:r>
        <w:tab/>
        <w:t>Resource Standard Methods</w:t>
      </w:r>
      <w:bookmarkEnd w:id="163"/>
      <w:bookmarkEnd w:id="164"/>
      <w:bookmarkEnd w:id="165"/>
    </w:p>
    <w:p w14:paraId="6EDD8976" w14:textId="27FB60A5" w:rsidR="007B3457" w:rsidRDefault="00000000">
      <w:pPr>
        <w:pStyle w:val="H6"/>
      </w:pPr>
      <w:bookmarkStart w:id="166" w:name="_Toc510696613"/>
      <w:bookmarkStart w:id="167" w:name="_Toc35971404"/>
      <w:bookmarkStart w:id="168" w:name="_Toc510696635"/>
      <w:bookmarkStart w:id="169" w:name="_Toc35971430"/>
      <w:r>
        <w:t>6.1.3.2.3.1</w:t>
      </w:r>
      <w:r>
        <w:tab/>
      </w:r>
      <w:r w:rsidR="00FD662C">
        <w:t>POST</w:t>
      </w:r>
      <w:bookmarkEnd w:id="166"/>
      <w:bookmarkEnd w:id="167"/>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70" w:name="_Toc35971406"/>
      <w:bookmarkStart w:id="171" w:name="_Toc510696615"/>
      <w:bookmarkStart w:id="172" w:name="_Toc183622274"/>
      <w:r>
        <w:t>6.1.3.2.4</w:t>
      </w:r>
      <w:r>
        <w:tab/>
        <w:t>Resource Custom Operations</w:t>
      </w:r>
      <w:bookmarkEnd w:id="170"/>
      <w:bookmarkEnd w:id="171"/>
      <w:bookmarkEnd w:id="172"/>
    </w:p>
    <w:p w14:paraId="1968D656" w14:textId="77777777" w:rsidR="00FD662C" w:rsidRPr="00B910B8" w:rsidRDefault="00FD662C" w:rsidP="00B910B8">
      <w:r w:rsidRPr="00B910B8">
        <w:t>None.</w:t>
      </w:r>
    </w:p>
    <w:p w14:paraId="2B01C6A0" w14:textId="77777777" w:rsidR="007B3457" w:rsidRDefault="00000000">
      <w:pPr>
        <w:pStyle w:val="31"/>
      </w:pPr>
      <w:bookmarkStart w:id="173" w:name="_Toc510696622"/>
      <w:bookmarkStart w:id="174" w:name="_Toc35971413"/>
      <w:bookmarkStart w:id="175" w:name="_Toc183622275"/>
      <w:r>
        <w:t>6.1.4</w:t>
      </w:r>
      <w:r>
        <w:tab/>
        <w:t>Custom Operations without associated resources</w:t>
      </w:r>
      <w:bookmarkEnd w:id="173"/>
      <w:bookmarkEnd w:id="174"/>
      <w:bookmarkEnd w:id="175"/>
    </w:p>
    <w:p w14:paraId="104CC0ED" w14:textId="77777777" w:rsidR="00FD662C" w:rsidRPr="00B910B8" w:rsidRDefault="00FD662C" w:rsidP="00B910B8">
      <w:bookmarkStart w:id="176" w:name="_Toc510696623"/>
      <w:bookmarkStart w:id="177" w:name="_Toc35971414"/>
      <w:r w:rsidRPr="00B910B8">
        <w:t>None in this release of the specification.</w:t>
      </w:r>
    </w:p>
    <w:p w14:paraId="11CD5B27" w14:textId="77777777" w:rsidR="007B3457" w:rsidRDefault="00000000">
      <w:pPr>
        <w:pStyle w:val="31"/>
      </w:pPr>
      <w:bookmarkStart w:id="178" w:name="_Toc35971419"/>
      <w:bookmarkStart w:id="179" w:name="_Toc510696628"/>
      <w:bookmarkStart w:id="180" w:name="_Toc183622276"/>
      <w:bookmarkEnd w:id="176"/>
      <w:bookmarkEnd w:id="177"/>
      <w:r>
        <w:t>6.1.5</w:t>
      </w:r>
      <w:r>
        <w:tab/>
        <w:t>Notifications</w:t>
      </w:r>
      <w:bookmarkEnd w:id="178"/>
      <w:bookmarkEnd w:id="179"/>
      <w:bookmarkEnd w:id="180"/>
    </w:p>
    <w:p w14:paraId="0E2E9987" w14:textId="77777777" w:rsidR="007B3457" w:rsidRDefault="00000000">
      <w:pPr>
        <w:pStyle w:val="41"/>
      </w:pPr>
      <w:bookmarkStart w:id="181" w:name="_Toc510696629"/>
      <w:bookmarkStart w:id="182" w:name="_Toc35971420"/>
      <w:bookmarkStart w:id="183" w:name="_Toc183622277"/>
      <w:r>
        <w:t>6.1.5.1</w:t>
      </w:r>
      <w:r>
        <w:tab/>
        <w:t>General</w:t>
      </w:r>
      <w:bookmarkEnd w:id="181"/>
      <w:bookmarkEnd w:id="182"/>
      <w:bookmarkEnd w:id="183"/>
    </w:p>
    <w:p w14:paraId="08050D5E" w14:textId="77777777" w:rsidR="007B3457" w:rsidRDefault="00000000">
      <w:bookmarkStart w:id="184" w:name="_Toc510696630"/>
      <w:bookmarkStart w:id="185"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86" w:name="_Toc183622278"/>
      <w:bookmarkStart w:id="187" w:name="_Toc35971421"/>
      <w:r w:rsidRPr="00B910B8">
        <w:t>6.1.5.2</w:t>
      </w:r>
      <w:r w:rsidRPr="00B910B8">
        <w:tab/>
        <w:t>Session Event Notification</w:t>
      </w:r>
      <w:bookmarkEnd w:id="186"/>
    </w:p>
    <w:p w14:paraId="1FDC3489" w14:textId="77777777" w:rsidR="00834179" w:rsidRPr="00B910B8" w:rsidRDefault="00834179" w:rsidP="00B910B8">
      <w:pPr>
        <w:pStyle w:val="51"/>
      </w:pPr>
      <w:bookmarkStart w:id="188" w:name="_Toc183622279"/>
      <w:r w:rsidRPr="00B910B8">
        <w:t>6.1.5.2.1</w:t>
      </w:r>
      <w:r w:rsidRPr="00B910B8">
        <w:tab/>
        <w:t>Description</w:t>
      </w:r>
      <w:bookmarkEnd w:id="188"/>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89" w:name="_Toc183622280"/>
      <w:r w:rsidRPr="00B910B8">
        <w:t>6.1.5.2.2</w:t>
      </w:r>
      <w:r w:rsidRPr="00B910B8">
        <w:tab/>
        <w:t>Target URI</w:t>
      </w:r>
      <w:bookmarkEnd w:id="189"/>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90" w:name="_Toc183622281"/>
      <w:r w:rsidRPr="00B910B8">
        <w:t>6.1.5.2.3</w:t>
      </w:r>
      <w:r w:rsidRPr="00B910B8">
        <w:tab/>
        <w:t>Standard Methods</w:t>
      </w:r>
      <w:bookmarkEnd w:id="190"/>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91" w:name="_Toc35971427"/>
      <w:bookmarkStart w:id="192" w:name="_Toc183622282"/>
      <w:bookmarkEnd w:id="184"/>
      <w:bookmarkEnd w:id="187"/>
      <w:r>
        <w:t>6.1.6</w:t>
      </w:r>
      <w:r>
        <w:tab/>
        <w:t>Data Model</w:t>
      </w:r>
      <w:bookmarkEnd w:id="185"/>
      <w:bookmarkEnd w:id="191"/>
      <w:bookmarkEnd w:id="192"/>
    </w:p>
    <w:p w14:paraId="6E5F8636" w14:textId="77777777" w:rsidR="007B3457" w:rsidRDefault="00000000">
      <w:pPr>
        <w:pStyle w:val="41"/>
      </w:pPr>
      <w:bookmarkStart w:id="193" w:name="_Toc510696633"/>
      <w:bookmarkStart w:id="194" w:name="_Toc35971428"/>
      <w:bookmarkStart w:id="195" w:name="_Toc183622283"/>
      <w:bookmarkStart w:id="196" w:name="_Toc35971429"/>
      <w:bookmarkStart w:id="197" w:name="_Toc510696634"/>
      <w:r>
        <w:t>6.1.6.1</w:t>
      </w:r>
      <w:r>
        <w:tab/>
        <w:t>General</w:t>
      </w:r>
      <w:bookmarkEnd w:id="193"/>
      <w:bookmarkEnd w:id="194"/>
      <w:bookmarkEnd w:id="195"/>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98" w:name="_Hlk134624419"/>
      <w:r w:rsidR="008E66C5" w:rsidRPr="000D671B">
        <w:t>Nimsas_SessionEventControl</w:t>
      </w:r>
      <w:bookmarkEnd w:id="198"/>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99" w:name="_Toc183622284"/>
      <w:r>
        <w:rPr>
          <w:lang w:val="en-US"/>
        </w:rPr>
        <w:t>6.1.6.2</w:t>
      </w:r>
      <w:r>
        <w:rPr>
          <w:lang w:val="en-US"/>
        </w:rPr>
        <w:tab/>
        <w:t>Structured data types</w:t>
      </w:r>
      <w:bookmarkEnd w:id="196"/>
      <w:bookmarkEnd w:id="197"/>
      <w:bookmarkEnd w:id="199"/>
    </w:p>
    <w:p w14:paraId="44E52C36" w14:textId="77777777" w:rsidR="007B3457" w:rsidRDefault="00000000">
      <w:pPr>
        <w:pStyle w:val="51"/>
      </w:pPr>
      <w:bookmarkStart w:id="200" w:name="_Toc183622285"/>
      <w:r>
        <w:t>6.1.6.2.1</w:t>
      </w:r>
      <w:r>
        <w:tab/>
        <w:t>Introduction</w:t>
      </w:r>
      <w:bookmarkEnd w:id="168"/>
      <w:bookmarkEnd w:id="169"/>
      <w:bookmarkEnd w:id="200"/>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01" w:name="_Toc510696636"/>
      <w:bookmarkStart w:id="202" w:name="_Toc35971431"/>
      <w:bookmarkStart w:id="203" w:name="_Toc183622286"/>
      <w:r>
        <w:t>6.1.6.2.2</w:t>
      </w:r>
      <w:r>
        <w:tab/>
        <w:t xml:space="preserve">Type: </w:t>
      </w:r>
      <w:r w:rsidR="001772C3" w:rsidRPr="001772C3">
        <w:t>SessionEventNotification</w:t>
      </w:r>
      <w:bookmarkEnd w:id="201"/>
      <w:bookmarkEnd w:id="202"/>
      <w:bookmarkEnd w:id="203"/>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6A4A4F38"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3FCE063D" w:rsidR="00242761" w:rsidRDefault="00242761" w:rsidP="00242761">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DD22567"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1F1D90D"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286B7F65" w:rsidR="002F6EAA" w:rsidRPr="00B910B8" w:rsidRDefault="002F6EAA" w:rsidP="002F6EAA">
            <w:pPr>
              <w:pStyle w:val="TAC"/>
            </w:pPr>
            <w:r>
              <w:t>O</w:t>
            </w:r>
          </w:p>
        </w:tc>
        <w:tc>
          <w:tcPr>
            <w:tcW w:w="1134" w:type="dxa"/>
          </w:tcPr>
          <w:p w14:paraId="1D240D41" w14:textId="3F032035" w:rsidR="002F6EAA" w:rsidRPr="00B910B8" w:rsidRDefault="002F6EAA" w:rsidP="002F6EAA">
            <w:pPr>
              <w:pStyle w:val="TAL"/>
            </w:pPr>
            <w:r>
              <w:t>0..1</w:t>
            </w:r>
          </w:p>
        </w:tc>
        <w:tc>
          <w:tcPr>
            <w:tcW w:w="4786" w:type="dxa"/>
          </w:tcPr>
          <w:p w14:paraId="0B1D394E" w14:textId="75F754E9" w:rsidR="002F6EAA" w:rsidRPr="00B910B8" w:rsidRDefault="002F6EAA" w:rsidP="002F6EAA">
            <w:pPr>
              <w:pStyle w:val="TAL"/>
            </w:pPr>
            <w:r>
              <w:t>It indicates the active/inactive status of PS Data Off for the served UE.</w:t>
            </w:r>
          </w:p>
        </w:tc>
      </w:tr>
    </w:tbl>
    <w:p w14:paraId="3ABB8EC5" w14:textId="77777777" w:rsidR="002F6EAA" w:rsidRDefault="002F6EAA" w:rsidP="002F6EAA">
      <w:pPr>
        <w:rPr>
          <w:lang w:val="en-US"/>
        </w:rPr>
      </w:pPr>
    </w:p>
    <w:p w14:paraId="4860F0AF" w14:textId="77777777" w:rsidR="002F6EAA" w:rsidRPr="006104DA" w:rsidRDefault="002F6EAA" w:rsidP="002F6EAA">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in which </w:t>
      </w:r>
      <w:r>
        <w:t>psDataOff is contained depend on stage2 requirement.</w:t>
      </w:r>
    </w:p>
    <w:p w14:paraId="4D41F841" w14:textId="77777777" w:rsidR="007B3457" w:rsidRPr="007F169C" w:rsidRDefault="007B3457"/>
    <w:p w14:paraId="76DDC22E" w14:textId="6FBFDEFA" w:rsidR="007B3457" w:rsidRDefault="00000000">
      <w:pPr>
        <w:pStyle w:val="51"/>
      </w:pPr>
      <w:bookmarkStart w:id="204" w:name="_Toc510696637"/>
      <w:bookmarkStart w:id="205" w:name="_Toc35971432"/>
      <w:bookmarkStart w:id="206" w:name="_Toc183622287"/>
      <w:r>
        <w:t>6.1.6.2.3</w:t>
      </w:r>
      <w:r>
        <w:tab/>
        <w:t xml:space="preserve">Type: </w:t>
      </w:r>
      <w:r w:rsidR="00D93AE2" w:rsidRPr="00D93AE2">
        <w:t>NotificationEvent</w:t>
      </w:r>
      <w:bookmarkEnd w:id="204"/>
      <w:bookmarkEnd w:id="205"/>
      <w:bookmarkEnd w:id="206"/>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207" w:name="_Toc35971433"/>
      <w:bookmarkStart w:id="208" w:name="_Toc510696638"/>
    </w:p>
    <w:p w14:paraId="60AC0684" w14:textId="189B76E8" w:rsidR="00D93AE2" w:rsidRPr="00B910B8" w:rsidRDefault="00D93AE2" w:rsidP="00B910B8">
      <w:pPr>
        <w:pStyle w:val="51"/>
      </w:pPr>
      <w:bookmarkStart w:id="209" w:name="_Toc183622288"/>
      <w:r w:rsidRPr="00B910B8">
        <w:t>6.1.6.2.4</w:t>
      </w:r>
      <w:r w:rsidRPr="00B910B8">
        <w:tab/>
        <w:t>Type: SessionInfo</w:t>
      </w:r>
      <w:bookmarkEnd w:id="209"/>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19DA11CE" w:rsidR="00D93AE2" w:rsidRPr="00B910B8" w:rsidRDefault="00D93AE2" w:rsidP="00B910B8">
            <w:pPr>
              <w:pStyle w:val="TAL"/>
            </w:pPr>
            <w:r w:rsidRPr="00B910B8">
              <w:t xml:space="preserve">The </w:t>
            </w:r>
            <w:r w:rsidR="0031585F">
              <w:rPr>
                <w:rFonts w:hint="eastAsia"/>
                <w:lang w:eastAsia="zh-CN"/>
              </w:rPr>
              <w:t xml:space="preserve">IMS </w:t>
            </w:r>
            <w:r w:rsidRPr="00B910B8">
              <w:t>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1859AD4F" w:rsidR="00D93AE2" w:rsidRPr="00B910B8" w:rsidRDefault="00D93AE2" w:rsidP="00B910B8">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10" w:name="_Toc183622289"/>
      <w:r w:rsidRPr="00B910B8">
        <w:t>6.1.6.2.5</w:t>
      </w:r>
      <w:r w:rsidRPr="00B910B8">
        <w:tab/>
        <w:t>Type: MediaInfo</w:t>
      </w:r>
      <w:bookmarkEnd w:id="210"/>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11" w:name="_Toc183622290"/>
      <w:r w:rsidRPr="00B910B8">
        <w:t>6.1.6.2.6</w:t>
      </w:r>
      <w:r w:rsidRPr="00B910B8">
        <w:tab/>
        <w:t xml:space="preserve">Type: </w:t>
      </w:r>
      <w:r w:rsidR="0062312F">
        <w:t>Dc</w:t>
      </w:r>
      <w:r w:rsidRPr="00B910B8">
        <w:t>MediaSpec</w:t>
      </w:r>
      <w:bookmarkEnd w:id="211"/>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12" w:name="_Toc183622291"/>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12"/>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13" w:name="_Toc183622292"/>
      <w:r>
        <w:rPr>
          <w:lang w:val="en-US"/>
        </w:rPr>
        <w:t>6.1.6.3</w:t>
      </w:r>
      <w:r>
        <w:rPr>
          <w:lang w:val="en-US"/>
        </w:rPr>
        <w:tab/>
        <w:t>Simple data types and enumerations</w:t>
      </w:r>
      <w:bookmarkEnd w:id="207"/>
      <w:bookmarkEnd w:id="208"/>
      <w:bookmarkEnd w:id="213"/>
    </w:p>
    <w:p w14:paraId="5E7A8AA6" w14:textId="77777777" w:rsidR="007B3457" w:rsidRDefault="00000000">
      <w:pPr>
        <w:pStyle w:val="51"/>
      </w:pPr>
      <w:bookmarkStart w:id="214" w:name="_Toc35971434"/>
      <w:bookmarkStart w:id="215" w:name="_Toc510696639"/>
      <w:bookmarkStart w:id="216" w:name="_Toc183622293"/>
      <w:r>
        <w:t>6.1.6.3.1</w:t>
      </w:r>
      <w:r>
        <w:tab/>
        <w:t>Introduction</w:t>
      </w:r>
      <w:bookmarkEnd w:id="214"/>
      <w:bookmarkEnd w:id="215"/>
      <w:bookmarkEnd w:id="216"/>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17" w:name="_Toc35971435"/>
      <w:bookmarkStart w:id="218" w:name="_Toc510696640"/>
      <w:bookmarkStart w:id="219" w:name="_Toc183622294"/>
      <w:r>
        <w:t>6.1.6.3.2</w:t>
      </w:r>
      <w:r>
        <w:tab/>
        <w:t>Simple data types</w:t>
      </w:r>
      <w:bookmarkEnd w:id="217"/>
      <w:bookmarkEnd w:id="218"/>
      <w:bookmarkEnd w:id="219"/>
    </w:p>
    <w:p w14:paraId="1E933CB3" w14:textId="77777777" w:rsidR="007B3457" w:rsidRDefault="00000000">
      <w:bookmarkStart w:id="220" w:name="_Toc510696641"/>
      <w:bookmarkStart w:id="221"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222" w:name="_Toc183622295"/>
      <w:r>
        <w:t>6.1.6.3.3</w:t>
      </w:r>
      <w:r>
        <w:tab/>
        <w:t xml:space="preserve">Enumeration: </w:t>
      </w:r>
      <w:r w:rsidR="00767567" w:rsidRPr="00232C33">
        <w:t>EventType</w:t>
      </w:r>
      <w:bookmarkEnd w:id="220"/>
      <w:bookmarkEnd w:id="221"/>
      <w:bookmarkEnd w:id="222"/>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23" w:name="OLE_LINK1"/>
            <w:r>
              <w:rPr>
                <w:rFonts w:hint="eastAsia"/>
              </w:rPr>
              <w:t>"</w:t>
            </w:r>
            <w:r>
              <w:t>MEDIA_CHANGE_REQUEST</w:t>
            </w:r>
            <w:r>
              <w:rPr>
                <w:rFonts w:hint="eastAsia"/>
              </w:rPr>
              <w:t>"</w:t>
            </w:r>
            <w:bookmarkEnd w:id="223"/>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224" w:name="_Toc510696642"/>
      <w:bookmarkStart w:id="225" w:name="_Toc35971437"/>
      <w:bookmarkStart w:id="226" w:name="_Toc183622296"/>
      <w:r>
        <w:t>6.1.6.3.4</w:t>
      </w:r>
      <w:r>
        <w:tab/>
        <w:t xml:space="preserve">Enumeration: </w:t>
      </w:r>
      <w:r w:rsidR="00355A80" w:rsidRPr="00355A80">
        <w:t>MediaType</w:t>
      </w:r>
      <w:bookmarkEnd w:id="224"/>
      <w:bookmarkEnd w:id="225"/>
      <w:bookmarkEnd w:id="226"/>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27" w:name="_Toc183622297"/>
      <w:r w:rsidRPr="00B910B8">
        <w:t>6.1.6.3.5</w:t>
      </w:r>
      <w:r w:rsidRPr="00B910B8">
        <w:tab/>
        <w:t>Enumeration: SessionCase</w:t>
      </w:r>
      <w:bookmarkEnd w:id="227"/>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28" w:name="_Toc183622298"/>
      <w:r w:rsidRPr="00B910B8">
        <w:t>6.1.6.3.6</w:t>
      </w:r>
      <w:r w:rsidRPr="00B910B8">
        <w:tab/>
        <w:t>Enumeration: EventInitiator</w:t>
      </w:r>
      <w:bookmarkEnd w:id="228"/>
    </w:p>
    <w:p w14:paraId="626C6B6B" w14:textId="75312398"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229" w:name="_Toc35971438"/>
      <w:bookmarkStart w:id="230" w:name="_Toc510696643"/>
    </w:p>
    <w:p w14:paraId="76E79C99" w14:textId="437D1157" w:rsidR="002F6EAA" w:rsidRPr="00B910B8" w:rsidRDefault="002F6EAA" w:rsidP="002F6EAA">
      <w:pPr>
        <w:pStyle w:val="51"/>
      </w:pPr>
      <w:bookmarkStart w:id="231" w:name="_Toc183622299"/>
      <w:r w:rsidRPr="00B910B8">
        <w:t>6.1.6.3.</w:t>
      </w:r>
      <w:r>
        <w:rPr>
          <w:rFonts w:eastAsiaTheme="minorEastAsia" w:hint="eastAsia"/>
          <w:lang w:eastAsia="zh-CN"/>
        </w:rPr>
        <w:t>7</w:t>
      </w:r>
      <w:r w:rsidRPr="00B910B8">
        <w:tab/>
        <w:t xml:space="preserve">Enumeration: </w:t>
      </w:r>
      <w:r>
        <w:t>PsDataOffStatus</w:t>
      </w:r>
      <w:bookmarkEnd w:id="231"/>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32" w:name="_Toc18362230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9"/>
      <w:bookmarkEnd w:id="230"/>
      <w:bookmarkEnd w:id="232"/>
    </w:p>
    <w:p w14:paraId="661C89F6" w14:textId="77777777" w:rsidR="00355A80" w:rsidRPr="00B910B8" w:rsidRDefault="00355A80" w:rsidP="00B910B8">
      <w:bookmarkStart w:id="233" w:name="_Toc35971439"/>
      <w:bookmarkStart w:id="234" w:name="_Toc510696644"/>
      <w:r w:rsidRPr="00B910B8">
        <w:t>None in this release of the specification.</w:t>
      </w:r>
    </w:p>
    <w:p w14:paraId="7585621D" w14:textId="77777777" w:rsidR="007B3457" w:rsidRDefault="00000000">
      <w:pPr>
        <w:pStyle w:val="41"/>
      </w:pPr>
      <w:bookmarkStart w:id="235" w:name="_Toc510696646"/>
      <w:bookmarkStart w:id="236" w:name="_Toc35971441"/>
      <w:bookmarkStart w:id="237" w:name="_Toc183622301"/>
      <w:bookmarkEnd w:id="233"/>
      <w:bookmarkEnd w:id="234"/>
      <w:r>
        <w:t>6.1.6.5</w:t>
      </w:r>
      <w:r>
        <w:tab/>
        <w:t>Binary data</w:t>
      </w:r>
      <w:bookmarkEnd w:id="235"/>
      <w:bookmarkEnd w:id="236"/>
      <w:bookmarkEnd w:id="237"/>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38" w:name="_Toc35971443"/>
      <w:bookmarkStart w:id="239" w:name="_Toc510696647"/>
      <w:bookmarkStart w:id="240" w:name="_Toc183622302"/>
      <w:r>
        <w:t>6.1.7</w:t>
      </w:r>
      <w:r>
        <w:tab/>
        <w:t>Error Handling</w:t>
      </w:r>
      <w:bookmarkEnd w:id="238"/>
      <w:bookmarkEnd w:id="239"/>
      <w:bookmarkEnd w:id="240"/>
    </w:p>
    <w:p w14:paraId="1D8F42F9" w14:textId="77777777" w:rsidR="007B3457" w:rsidRDefault="00000000">
      <w:pPr>
        <w:pStyle w:val="41"/>
      </w:pPr>
      <w:bookmarkStart w:id="241" w:name="_Toc35971444"/>
      <w:bookmarkStart w:id="242" w:name="_Toc183622303"/>
      <w:r>
        <w:t>6.1.7.1</w:t>
      </w:r>
      <w:r>
        <w:tab/>
        <w:t>General</w:t>
      </w:r>
      <w:bookmarkEnd w:id="241"/>
      <w:bookmarkEnd w:id="242"/>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43" w:name="_Toc35971445"/>
      <w:bookmarkStart w:id="244" w:name="_Toc183622304"/>
      <w:r>
        <w:t>6.1.7.2</w:t>
      </w:r>
      <w:r>
        <w:tab/>
        <w:t>Protocol Errors</w:t>
      </w:r>
      <w:bookmarkEnd w:id="243"/>
      <w:bookmarkEnd w:id="244"/>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45" w:name="_Toc35971446"/>
      <w:bookmarkStart w:id="246" w:name="_Toc183622305"/>
      <w:r>
        <w:t>6.1.7.3</w:t>
      </w:r>
      <w:r>
        <w:tab/>
        <w:t>Application Errors</w:t>
      </w:r>
      <w:bookmarkEnd w:id="245"/>
      <w:bookmarkEnd w:id="246"/>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47" w:name="_Toc493774060"/>
      <w:bookmarkStart w:id="248" w:name="_Toc492899751"/>
      <w:bookmarkStart w:id="249" w:name="_Toc492972920"/>
      <w:bookmarkStart w:id="250" w:name="_Toc508285804"/>
      <w:bookmarkStart w:id="251" w:name="_Toc492900030"/>
      <w:bookmarkStart w:id="252" w:name="_Toc510696648"/>
      <w:bookmarkStart w:id="253" w:name="_Toc492967832"/>
      <w:bookmarkStart w:id="254" w:name="_Toc35971447"/>
      <w:bookmarkStart w:id="255" w:name="_Toc508287269"/>
      <w:bookmarkStart w:id="256" w:name="_Toc492973140"/>
    </w:p>
    <w:p w14:paraId="217A53C9" w14:textId="77777777" w:rsidR="007B3457" w:rsidRDefault="00000000">
      <w:pPr>
        <w:pStyle w:val="31"/>
        <w:rPr>
          <w:lang w:eastAsia="zh-CN"/>
        </w:rPr>
      </w:pPr>
      <w:bookmarkStart w:id="257" w:name="_Toc183622306"/>
      <w:r>
        <w:t>6.1.8</w:t>
      </w:r>
      <w:r>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58" w:name="_Toc532994477"/>
      <w:bookmarkStart w:id="259" w:name="_Toc35971448"/>
      <w:bookmarkStart w:id="260" w:name="_Toc183622307"/>
      <w:bookmarkStart w:id="261" w:name="_Toc510696649"/>
      <w:r>
        <w:t>6.1.9</w:t>
      </w:r>
      <w:r>
        <w:tab/>
        <w:t>Security</w:t>
      </w:r>
      <w:bookmarkEnd w:id="258"/>
      <w:bookmarkEnd w:id="259"/>
      <w:bookmarkEnd w:id="260"/>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62"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63" w:name="_Toc146103776"/>
      <w:bookmarkStart w:id="264" w:name="_Toc151981335"/>
      <w:bookmarkStart w:id="265" w:name="_Toc183622308"/>
      <w:r w:rsidRPr="005562D7">
        <w:t>6.1.</w:t>
      </w:r>
      <w:r w:rsidR="00D76AEF">
        <w:t>10</w:t>
      </w:r>
      <w:r w:rsidRPr="005562D7">
        <w:tab/>
        <w:t>HTTP redirection</w:t>
      </w:r>
      <w:bookmarkEnd w:id="263"/>
      <w:bookmarkEnd w:id="264"/>
      <w:bookmarkEnd w:id="265"/>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66" w:name="_Toc183622309"/>
      <w:r w:rsidRPr="00A77E58">
        <w:t>6.2</w:t>
      </w:r>
      <w:r w:rsidRPr="00A77E58">
        <w:tab/>
        <w:t>Nimsas_MediaControl Service API</w:t>
      </w:r>
      <w:bookmarkEnd w:id="266"/>
    </w:p>
    <w:p w14:paraId="4935B296" w14:textId="77777777" w:rsidR="00A77E58" w:rsidRPr="00A77E58" w:rsidRDefault="00A77E58" w:rsidP="007C500A">
      <w:pPr>
        <w:pStyle w:val="31"/>
      </w:pPr>
      <w:bookmarkStart w:id="267" w:name="_Toc183622310"/>
      <w:r w:rsidRPr="00A77E58">
        <w:t>6.2.1</w:t>
      </w:r>
      <w:r w:rsidRPr="00A77E58">
        <w:tab/>
        <w:t>API URI</w:t>
      </w:r>
      <w:bookmarkEnd w:id="267"/>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68" w:name="_Toc183622311"/>
      <w:r w:rsidRPr="00A77E58">
        <w:t>6.2.2</w:t>
      </w:r>
      <w:r w:rsidRPr="00A77E58">
        <w:tab/>
        <w:t>Usage of HTTP</w:t>
      </w:r>
      <w:bookmarkEnd w:id="268"/>
    </w:p>
    <w:p w14:paraId="69031023" w14:textId="77777777" w:rsidR="00A77E58" w:rsidRPr="00A77E58" w:rsidRDefault="00A77E58" w:rsidP="007C500A">
      <w:pPr>
        <w:pStyle w:val="41"/>
      </w:pPr>
      <w:bookmarkStart w:id="269" w:name="_Toc183622312"/>
      <w:r w:rsidRPr="00A77E58">
        <w:t>6.2.2.1</w:t>
      </w:r>
      <w:r w:rsidRPr="00A77E58">
        <w:tab/>
        <w:t>General</w:t>
      </w:r>
      <w:bookmarkEnd w:id="269"/>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70" w:name="_Toc183622313"/>
      <w:r w:rsidRPr="00A77E58">
        <w:t>6.2.2.2</w:t>
      </w:r>
      <w:r w:rsidRPr="00A77E58">
        <w:tab/>
        <w:t>HTTP standard headers</w:t>
      </w:r>
      <w:bookmarkEnd w:id="270"/>
    </w:p>
    <w:p w14:paraId="71D12CB6" w14:textId="77777777" w:rsidR="00A77E58" w:rsidRPr="00A77E58" w:rsidRDefault="00A77E58" w:rsidP="007C500A">
      <w:pPr>
        <w:pStyle w:val="51"/>
      </w:pPr>
      <w:bookmarkStart w:id="271" w:name="_Toc183622314"/>
      <w:r w:rsidRPr="00A77E58">
        <w:t>6.2.2.2.1</w:t>
      </w:r>
      <w:r w:rsidRPr="00A77E58">
        <w:rPr>
          <w:rFonts w:hint="eastAsia"/>
        </w:rPr>
        <w:tab/>
      </w:r>
      <w:r w:rsidRPr="00A77E58">
        <w:t>General</w:t>
      </w:r>
      <w:bookmarkEnd w:id="271"/>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72" w:name="_Toc183622315"/>
      <w:r w:rsidRPr="00A77E58">
        <w:t>6.2.2.2.2</w:t>
      </w:r>
      <w:r w:rsidRPr="00A77E58">
        <w:tab/>
        <w:t>Content type</w:t>
      </w:r>
      <w:bookmarkEnd w:id="272"/>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73" w:name="_Toc183622316"/>
      <w:r w:rsidRPr="00A77E58">
        <w:t>6.2.2.3</w:t>
      </w:r>
      <w:r w:rsidRPr="00A77E58">
        <w:tab/>
        <w:t>HTTP custom headers</w:t>
      </w:r>
      <w:bookmarkEnd w:id="273"/>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74" w:name="_Toc183622317"/>
      <w:bookmarkEnd w:id="261"/>
      <w:bookmarkEnd w:id="262"/>
      <w:r>
        <w:t>6.2.3</w:t>
      </w:r>
      <w:r>
        <w:tab/>
        <w:t>Resources</w:t>
      </w:r>
      <w:bookmarkEnd w:id="274"/>
    </w:p>
    <w:p w14:paraId="296EF546" w14:textId="1B266AE3" w:rsidR="00F11E9C" w:rsidRDefault="00F11E9C" w:rsidP="00F11E9C">
      <w:pPr>
        <w:pStyle w:val="41"/>
      </w:pPr>
      <w:bookmarkStart w:id="275" w:name="_Toc183622318"/>
      <w:r>
        <w:t>6.2.3.1</w:t>
      </w:r>
      <w:r>
        <w:tab/>
        <w:t>Overview</w:t>
      </w:r>
      <w:bookmarkEnd w:id="275"/>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1" type="#_x0000_t75" style="width:316.8pt;height:198.15pt" o:ole="">
            <v:imagedata r:id="rId39" o:title=""/>
          </v:shape>
          <o:OLEObject Type="Embed" ProgID="Visio.Drawing.15" ShapeID="_x0000_i1041" DrawAspect="Content" ObjectID="_1794239256" r:id="rId4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76" w:name="_Toc183622319"/>
      <w:r w:rsidRPr="00B910B8">
        <w:t>6.</w:t>
      </w:r>
      <w:r>
        <w:t>2</w:t>
      </w:r>
      <w:r w:rsidRPr="00B910B8">
        <w:t>.</w:t>
      </w:r>
      <w:r>
        <w:t>3</w:t>
      </w:r>
      <w:r w:rsidRPr="00B910B8">
        <w:t>.</w:t>
      </w:r>
      <w:r>
        <w:t>2</w:t>
      </w:r>
      <w:r w:rsidRPr="00B910B8">
        <w:tab/>
        <w:t xml:space="preserve">Resource: </w:t>
      </w:r>
      <w:r>
        <w:t>Individual call session</w:t>
      </w:r>
      <w:bookmarkEnd w:id="276"/>
    </w:p>
    <w:p w14:paraId="78A5DD8B" w14:textId="1C6687A7" w:rsidR="00F11E9C" w:rsidRDefault="00F11E9C" w:rsidP="00F11E9C">
      <w:pPr>
        <w:pStyle w:val="51"/>
      </w:pPr>
      <w:bookmarkStart w:id="277" w:name="_Toc183622320"/>
      <w:r>
        <w:t>6.2.3.2.1</w:t>
      </w:r>
      <w:r>
        <w:tab/>
        <w:t>Description</w:t>
      </w:r>
      <w:bookmarkEnd w:id="277"/>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78" w:name="_Toc183622321"/>
      <w:r>
        <w:t>6.2.3.2.2</w:t>
      </w:r>
      <w:r>
        <w:tab/>
        <w:t>Resource Definition</w:t>
      </w:r>
      <w:bookmarkEnd w:id="278"/>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79" w:name="_Hlk142123035"/>
            <w:r w:rsidRPr="0088017D">
              <w:t>assigned by the IMS AS during the IMS session setup and will be notified to consumer via Nimsas_SessionEventControl service.</w:t>
            </w:r>
            <w:bookmarkEnd w:id="279"/>
            <w:r w:rsidRPr="0088017D">
              <w:t xml:space="preserve"> </w:t>
            </w:r>
            <w:bookmarkStart w:id="280" w:name="_Hlk142123074"/>
            <w:r w:rsidRPr="0088017D">
              <w:t>The consumer shall reuse the session ID it received from the IMS AS for referencing the same session.</w:t>
            </w:r>
            <w:bookmarkEnd w:id="280"/>
          </w:p>
        </w:tc>
      </w:tr>
    </w:tbl>
    <w:p w14:paraId="0E742032" w14:textId="77777777" w:rsidR="00F11E9C" w:rsidRDefault="00F11E9C" w:rsidP="00F11E9C"/>
    <w:p w14:paraId="1803D0E5" w14:textId="54EED475" w:rsidR="00F11E9C" w:rsidRDefault="00F11E9C" w:rsidP="00F11E9C">
      <w:pPr>
        <w:pStyle w:val="51"/>
      </w:pPr>
      <w:bookmarkStart w:id="281" w:name="_Toc183622322"/>
      <w:r>
        <w:t>6.2.3.2.3</w:t>
      </w:r>
      <w:r>
        <w:tab/>
        <w:t>Resource Standard Methods</w:t>
      </w:r>
      <w:bookmarkEnd w:id="281"/>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82" w:name="_Toc183622323"/>
      <w:r>
        <w:t>6.2.3.2.4</w:t>
      </w:r>
      <w:r>
        <w:tab/>
        <w:t>Resource Custom Operations</w:t>
      </w:r>
      <w:bookmarkEnd w:id="282"/>
    </w:p>
    <w:p w14:paraId="0EDA8857" w14:textId="146FE762" w:rsidR="00F11E9C" w:rsidRPr="00F11E9C" w:rsidRDefault="00F11E9C" w:rsidP="00F11E9C">
      <w:pPr>
        <w:pStyle w:val="H6"/>
      </w:pPr>
      <w:bookmarkStart w:id="283" w:name="_Toc24937753"/>
      <w:bookmarkStart w:id="284" w:name="_Toc33962573"/>
      <w:bookmarkStart w:id="285" w:name="_Toc42883342"/>
      <w:bookmarkStart w:id="286" w:name="_Toc49733210"/>
      <w:bookmarkStart w:id="287" w:name="_Toc56690837"/>
      <w:r w:rsidRPr="00F11E9C">
        <w:t>6.2.3.2.4.1</w:t>
      </w:r>
      <w:r w:rsidRPr="00F11E9C">
        <w:tab/>
        <w:t>Overview</w:t>
      </w:r>
      <w:bookmarkEnd w:id="283"/>
      <w:bookmarkEnd w:id="284"/>
      <w:bookmarkEnd w:id="285"/>
      <w:bookmarkEnd w:id="286"/>
      <w:bookmarkEnd w:id="287"/>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88" w:name="_Toc183622324"/>
      <w:r>
        <w:t>6.2.4</w:t>
      </w:r>
      <w:r>
        <w:tab/>
        <w:t>Custom Operations without associated resources</w:t>
      </w:r>
      <w:bookmarkEnd w:id="288"/>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89" w:name="_Toc183622325"/>
      <w:r>
        <w:t>6.2.5</w:t>
      </w:r>
      <w:r>
        <w:tab/>
        <w:t>Notifications</w:t>
      </w:r>
      <w:bookmarkEnd w:id="289"/>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90" w:name="_Toc183622326"/>
      <w:r>
        <w:t>6.2.6</w:t>
      </w:r>
      <w:r>
        <w:tab/>
        <w:t>Data Model</w:t>
      </w:r>
      <w:bookmarkEnd w:id="290"/>
    </w:p>
    <w:p w14:paraId="076FEDC6" w14:textId="26832EC3" w:rsidR="00F11E9C" w:rsidRDefault="00F11E9C" w:rsidP="00F11E9C">
      <w:pPr>
        <w:pStyle w:val="41"/>
      </w:pPr>
      <w:bookmarkStart w:id="291" w:name="_Toc183622327"/>
      <w:r>
        <w:t>6.2.6.1</w:t>
      </w:r>
      <w:r>
        <w:tab/>
        <w:t>General</w:t>
      </w:r>
      <w:bookmarkEnd w:id="291"/>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92" w:name="_Toc183622328"/>
      <w:r>
        <w:rPr>
          <w:lang w:val="en-US"/>
        </w:rPr>
        <w:t>6.2.6.2</w:t>
      </w:r>
      <w:r>
        <w:rPr>
          <w:lang w:val="en-US"/>
        </w:rPr>
        <w:tab/>
        <w:t>Structured data types</w:t>
      </w:r>
      <w:bookmarkEnd w:id="292"/>
    </w:p>
    <w:p w14:paraId="32BB694C" w14:textId="59108C24" w:rsidR="00F11E9C" w:rsidRDefault="00F11E9C" w:rsidP="00F11E9C">
      <w:pPr>
        <w:pStyle w:val="51"/>
      </w:pPr>
      <w:bookmarkStart w:id="293" w:name="_Toc183622329"/>
      <w:r>
        <w:t>6.2.6.2.1</w:t>
      </w:r>
      <w:r>
        <w:tab/>
        <w:t>Introduction</w:t>
      </w:r>
      <w:bookmarkEnd w:id="293"/>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94" w:name="_Toc183622330"/>
      <w:r>
        <w:t>6.2.6.2.2</w:t>
      </w:r>
      <w:r>
        <w:tab/>
        <w:t>Type: MediaInstructionData</w:t>
      </w:r>
      <w:bookmarkEnd w:id="294"/>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95" w:name="_Toc183622331"/>
      <w:r>
        <w:t>6.2.6.2.3</w:t>
      </w:r>
      <w:r>
        <w:tab/>
        <w:t xml:space="preserve">Type: </w:t>
      </w:r>
      <w:r w:rsidRPr="00EC33FF">
        <w:t>MediaInstructions</w:t>
      </w:r>
      <w:bookmarkEnd w:id="295"/>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96" w:name="_Toc183622332"/>
      <w:r w:rsidRPr="00B910B8">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96"/>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97" w:name="_Hlk142317712"/>
            <w:r>
              <w:rPr>
                <w:rFonts w:hint="eastAsia"/>
                <w:lang w:eastAsia="zh-CN"/>
              </w:rPr>
              <w:t>r</w:t>
            </w:r>
            <w:r>
              <w:rPr>
                <w:lang w:eastAsia="zh-CN"/>
              </w:rPr>
              <w:t>eplaceHttpUrls</w:t>
            </w:r>
            <w:bookmarkEnd w:id="297"/>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98" w:name="_Toc183622333"/>
      <w:r w:rsidRPr="00B910B8">
        <w:t>6.</w:t>
      </w:r>
      <w:r>
        <w:t>2</w:t>
      </w:r>
      <w:r w:rsidRPr="00B910B8">
        <w:t>.</w:t>
      </w:r>
      <w:r>
        <w:t>6</w:t>
      </w:r>
      <w:r w:rsidRPr="00B910B8">
        <w:t>.2.5</w:t>
      </w:r>
      <w:r w:rsidRPr="00B910B8">
        <w:tab/>
        <w:t xml:space="preserve">Type: </w:t>
      </w:r>
      <w:r>
        <w:rPr>
          <w:lang w:eastAsia="zh-CN"/>
        </w:rPr>
        <w:t>ArMediaSpecification</w:t>
      </w:r>
      <w:bookmarkEnd w:id="298"/>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99" w:name="_Toc183622334"/>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99"/>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00" w:name="_Toc183622335"/>
      <w:r>
        <w:t>6.2.6.2.</w:t>
      </w:r>
      <w:r>
        <w:rPr>
          <w:rFonts w:eastAsiaTheme="minorEastAsia" w:hint="eastAsia"/>
          <w:lang w:eastAsia="zh-CN"/>
        </w:rPr>
        <w:t>7</w:t>
      </w:r>
      <w:r>
        <w:tab/>
        <w:t xml:space="preserve">Type: </w:t>
      </w:r>
      <w:r w:rsidRPr="001C0BE0">
        <w:t>AudioVideoReNegotiationInd</w:t>
      </w:r>
      <w:bookmarkEnd w:id="300"/>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301" w:name="OLE_LINK4"/>
            <w:r>
              <w:rPr>
                <w:rFonts w:hint="eastAsia"/>
                <w:lang w:eastAsia="zh-CN"/>
              </w:rPr>
              <w:t>reNegotiation</w:t>
            </w:r>
            <w:bookmarkEnd w:id="301"/>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302" w:name="_Toc183622336"/>
      <w:r>
        <w:rPr>
          <w:lang w:val="en-US"/>
        </w:rPr>
        <w:t>6.2.6.3</w:t>
      </w:r>
      <w:r>
        <w:rPr>
          <w:lang w:val="en-US"/>
        </w:rPr>
        <w:tab/>
        <w:t>Simple data types and enumerations</w:t>
      </w:r>
      <w:bookmarkEnd w:id="302"/>
    </w:p>
    <w:p w14:paraId="2EAAD213" w14:textId="20979F5B" w:rsidR="00F11E9C" w:rsidRDefault="00F11E9C" w:rsidP="00F11E9C">
      <w:pPr>
        <w:pStyle w:val="51"/>
      </w:pPr>
      <w:bookmarkStart w:id="303" w:name="_Toc183622337"/>
      <w:r>
        <w:t>6.2.6.3.1</w:t>
      </w:r>
      <w:r>
        <w:tab/>
        <w:t>Introduction</w:t>
      </w:r>
      <w:bookmarkEnd w:id="303"/>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04" w:name="_Toc183622338"/>
      <w:r>
        <w:t>6.2.6.3.2</w:t>
      </w:r>
      <w:r>
        <w:tab/>
        <w:t>Simple data types</w:t>
      </w:r>
      <w:bookmarkEnd w:id="304"/>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305" w:name="_Toc183622339"/>
      <w:r>
        <w:t>6.2.6.3.3</w:t>
      </w:r>
      <w:r>
        <w:tab/>
        <w:t>Enumeration: M</w:t>
      </w:r>
      <w:r w:rsidRPr="00B910B8">
        <w:t>ediaI</w:t>
      </w:r>
      <w:r>
        <w:t>nstruction</w:t>
      </w:r>
      <w:bookmarkEnd w:id="305"/>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06" w:name="_Toc183622340"/>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06"/>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307" w:name="_Toc18362234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7"/>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08" w:name="_Toc183622342"/>
      <w:r>
        <w:t>6.2.6.5</w:t>
      </w:r>
      <w:r>
        <w:tab/>
        <w:t>Binary data</w:t>
      </w:r>
      <w:bookmarkEnd w:id="308"/>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09" w:name="_Toc183622343"/>
      <w:r>
        <w:t>6.2.7</w:t>
      </w:r>
      <w:r>
        <w:tab/>
        <w:t>Error Handling</w:t>
      </w:r>
      <w:bookmarkEnd w:id="309"/>
    </w:p>
    <w:p w14:paraId="6F34A39C" w14:textId="4721E539" w:rsidR="00F11E9C" w:rsidRDefault="00F11E9C" w:rsidP="00F11E9C">
      <w:pPr>
        <w:pStyle w:val="41"/>
      </w:pPr>
      <w:bookmarkStart w:id="310" w:name="_Toc183622344"/>
      <w:r>
        <w:t>6.2.7.1</w:t>
      </w:r>
      <w:r>
        <w:tab/>
        <w:t>General</w:t>
      </w:r>
      <w:bookmarkEnd w:id="310"/>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11" w:name="_Toc183622345"/>
      <w:r>
        <w:t>6.2.7.2</w:t>
      </w:r>
      <w:r>
        <w:tab/>
        <w:t>Protocol Errors</w:t>
      </w:r>
      <w:bookmarkEnd w:id="311"/>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12" w:name="_Toc183622346"/>
      <w:r>
        <w:t>6.2.7.3</w:t>
      </w:r>
      <w:r>
        <w:tab/>
        <w:t>Application Errors</w:t>
      </w:r>
      <w:bookmarkEnd w:id="312"/>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13" w:name="_Toc183622347"/>
      <w:r>
        <w:t>6.2.8</w:t>
      </w:r>
      <w:r>
        <w:rPr>
          <w:lang w:eastAsia="zh-CN"/>
        </w:rPr>
        <w:tab/>
        <w:t>Feature negotiation</w:t>
      </w:r>
      <w:bookmarkEnd w:id="313"/>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314" w:name="_Toc183622348"/>
      <w:r>
        <w:t>6.2.9</w:t>
      </w:r>
      <w:r>
        <w:tab/>
        <w:t>Security</w:t>
      </w:r>
      <w:bookmarkEnd w:id="314"/>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15" w:name="_Toc183622349"/>
      <w:r w:rsidRPr="005562D7">
        <w:t>6.</w:t>
      </w:r>
      <w:r>
        <w:t>2</w:t>
      </w:r>
      <w:r w:rsidRPr="005562D7">
        <w:t>.</w:t>
      </w:r>
      <w:r w:rsidR="00D76AEF">
        <w:t>10</w:t>
      </w:r>
      <w:r w:rsidRPr="005562D7">
        <w:tab/>
        <w:t>HTTP redirection</w:t>
      </w:r>
      <w:bookmarkEnd w:id="315"/>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16" w:name="_Toc170275700"/>
      <w:bookmarkStart w:id="317" w:name="_Toc183622350"/>
      <w:r w:rsidRPr="00241C78">
        <w:t>6.</w:t>
      </w:r>
      <w:r>
        <w:rPr>
          <w:rFonts w:eastAsiaTheme="minorEastAsia" w:hint="eastAsia"/>
          <w:lang w:eastAsia="zh-CN"/>
        </w:rPr>
        <w:t>3</w:t>
      </w:r>
      <w:r w:rsidRPr="00241C78">
        <w:tab/>
        <w:t>Nimsas_</w:t>
      </w:r>
      <w:r>
        <w:t>ImsSessionManagement</w:t>
      </w:r>
      <w:r w:rsidRPr="00241C78">
        <w:t xml:space="preserve"> Service API</w:t>
      </w:r>
      <w:bookmarkEnd w:id="316"/>
      <w:bookmarkEnd w:id="317"/>
    </w:p>
    <w:p w14:paraId="55B0B360" w14:textId="152328C4" w:rsidR="00194847" w:rsidRPr="00241C78" w:rsidRDefault="00194847" w:rsidP="00194847">
      <w:pPr>
        <w:pStyle w:val="31"/>
      </w:pPr>
      <w:bookmarkStart w:id="318" w:name="_Toc170275701"/>
      <w:bookmarkStart w:id="319" w:name="_Toc183622351"/>
      <w:r w:rsidRPr="00241C78">
        <w:t>6.</w:t>
      </w:r>
      <w:r>
        <w:rPr>
          <w:rFonts w:eastAsiaTheme="minorEastAsia" w:hint="eastAsia"/>
          <w:lang w:eastAsia="zh-CN"/>
        </w:rPr>
        <w:t>3</w:t>
      </w:r>
      <w:r w:rsidRPr="00241C78">
        <w:t>.1</w:t>
      </w:r>
      <w:r w:rsidRPr="00241C78">
        <w:tab/>
        <w:t>API URI</w:t>
      </w:r>
      <w:bookmarkEnd w:id="318"/>
      <w:bookmarkEnd w:id="319"/>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20" w:name="_Toc170275702"/>
      <w:bookmarkStart w:id="321" w:name="_Toc183622352"/>
      <w:r w:rsidRPr="00241C78">
        <w:t>6.</w:t>
      </w:r>
      <w:r>
        <w:rPr>
          <w:rFonts w:eastAsiaTheme="minorEastAsia" w:hint="eastAsia"/>
          <w:lang w:eastAsia="zh-CN"/>
        </w:rPr>
        <w:t>3</w:t>
      </w:r>
      <w:r w:rsidRPr="00241C78">
        <w:t>.2</w:t>
      </w:r>
      <w:r w:rsidRPr="00241C78">
        <w:tab/>
        <w:t>Usage of HTTP</w:t>
      </w:r>
      <w:bookmarkEnd w:id="320"/>
      <w:bookmarkEnd w:id="321"/>
    </w:p>
    <w:p w14:paraId="7F798D88" w14:textId="3F257C5E" w:rsidR="00194847" w:rsidRPr="00241C78" w:rsidRDefault="00194847" w:rsidP="00194847">
      <w:pPr>
        <w:pStyle w:val="41"/>
      </w:pPr>
      <w:bookmarkStart w:id="322" w:name="_Toc170275703"/>
      <w:bookmarkStart w:id="323" w:name="_Toc183622353"/>
      <w:r w:rsidRPr="00241C78">
        <w:t>6.</w:t>
      </w:r>
      <w:r>
        <w:rPr>
          <w:rFonts w:eastAsiaTheme="minorEastAsia" w:hint="eastAsia"/>
          <w:lang w:eastAsia="zh-CN"/>
        </w:rPr>
        <w:t>3</w:t>
      </w:r>
      <w:r w:rsidRPr="00241C78">
        <w:t>.2.1</w:t>
      </w:r>
      <w:r w:rsidRPr="00241C78">
        <w:tab/>
        <w:t>General</w:t>
      </w:r>
      <w:bookmarkEnd w:id="322"/>
      <w:bookmarkEnd w:id="323"/>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24" w:name="_Toc170275704"/>
      <w:bookmarkStart w:id="325" w:name="_Toc183622354"/>
      <w:r w:rsidRPr="00241C78">
        <w:t>6.</w:t>
      </w:r>
      <w:r w:rsidR="00DD1E86">
        <w:rPr>
          <w:rFonts w:eastAsiaTheme="minorEastAsia" w:hint="eastAsia"/>
          <w:lang w:eastAsia="zh-CN"/>
        </w:rPr>
        <w:t>3</w:t>
      </w:r>
      <w:r w:rsidRPr="00241C78">
        <w:t>.2.2</w:t>
      </w:r>
      <w:r w:rsidRPr="00241C78">
        <w:tab/>
        <w:t>HTTP standard headers</w:t>
      </w:r>
      <w:bookmarkEnd w:id="324"/>
      <w:bookmarkEnd w:id="325"/>
    </w:p>
    <w:p w14:paraId="098A8110" w14:textId="16F29354" w:rsidR="00194847" w:rsidRPr="00241C78" w:rsidRDefault="00194847" w:rsidP="00194847">
      <w:pPr>
        <w:pStyle w:val="51"/>
      </w:pPr>
      <w:bookmarkStart w:id="326" w:name="_Toc170275705"/>
      <w:bookmarkStart w:id="327" w:name="_Toc183622355"/>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26"/>
      <w:bookmarkEnd w:id="327"/>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28" w:name="_Toc170275706"/>
      <w:bookmarkStart w:id="329" w:name="_Toc183622356"/>
      <w:r w:rsidRPr="00241C78">
        <w:t>6.</w:t>
      </w:r>
      <w:r w:rsidR="00DD1E86">
        <w:rPr>
          <w:rFonts w:eastAsiaTheme="minorEastAsia" w:hint="eastAsia"/>
          <w:lang w:eastAsia="zh-CN"/>
        </w:rPr>
        <w:t>3</w:t>
      </w:r>
      <w:r w:rsidRPr="00241C78">
        <w:t>.2.2.2</w:t>
      </w:r>
      <w:r w:rsidRPr="00241C78">
        <w:tab/>
        <w:t>Content type</w:t>
      </w:r>
      <w:bookmarkEnd w:id="328"/>
      <w:bookmarkEnd w:id="329"/>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30" w:name="_Toc170275707"/>
      <w:bookmarkStart w:id="331" w:name="_Toc183622357"/>
      <w:r w:rsidRPr="00241C78">
        <w:t>6.</w:t>
      </w:r>
      <w:r w:rsidR="00DD1E86">
        <w:rPr>
          <w:rFonts w:eastAsiaTheme="minorEastAsia" w:hint="eastAsia"/>
          <w:lang w:eastAsia="zh-CN"/>
        </w:rPr>
        <w:t>3</w:t>
      </w:r>
      <w:r w:rsidRPr="00241C78">
        <w:t>.2.3</w:t>
      </w:r>
      <w:r w:rsidRPr="00241C78">
        <w:tab/>
        <w:t>HTTP custom headers</w:t>
      </w:r>
      <w:bookmarkEnd w:id="330"/>
      <w:bookmarkEnd w:id="331"/>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32" w:name="_Toc170275708"/>
      <w:bookmarkStart w:id="333" w:name="_Toc183622358"/>
      <w:r>
        <w:t>6.</w:t>
      </w:r>
      <w:r w:rsidR="00DD1E86">
        <w:rPr>
          <w:rFonts w:eastAsiaTheme="minorEastAsia" w:hint="eastAsia"/>
          <w:lang w:eastAsia="zh-CN"/>
        </w:rPr>
        <w:t>3</w:t>
      </w:r>
      <w:r>
        <w:t>.3</w:t>
      </w:r>
      <w:r>
        <w:tab/>
        <w:t>Resources</w:t>
      </w:r>
      <w:bookmarkEnd w:id="332"/>
      <w:bookmarkEnd w:id="333"/>
    </w:p>
    <w:p w14:paraId="303F9B39" w14:textId="1417B31F" w:rsidR="00194847" w:rsidRDefault="00194847" w:rsidP="00194847">
      <w:pPr>
        <w:pStyle w:val="41"/>
      </w:pPr>
      <w:bookmarkStart w:id="334" w:name="_Toc170275709"/>
      <w:bookmarkStart w:id="335" w:name="_Toc183622359"/>
      <w:r>
        <w:t>6.</w:t>
      </w:r>
      <w:r w:rsidR="00DD1E86">
        <w:rPr>
          <w:rFonts w:eastAsiaTheme="minorEastAsia" w:hint="eastAsia"/>
          <w:lang w:eastAsia="zh-CN"/>
        </w:rPr>
        <w:t>3</w:t>
      </w:r>
      <w:r>
        <w:t>.3.1</w:t>
      </w:r>
      <w:r>
        <w:tab/>
        <w:t>Overview</w:t>
      </w:r>
      <w:bookmarkEnd w:id="334"/>
      <w:bookmarkEnd w:id="335"/>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77777777" w:rsidR="00194847" w:rsidRDefault="00194847" w:rsidP="00194847">
      <w:pPr>
        <w:pStyle w:val="TH"/>
        <w:rPr>
          <w:lang w:val="en-US"/>
        </w:rPr>
      </w:pPr>
      <w:r>
        <w:object w:dxaOrig="5145" w:dyaOrig="1635" w14:anchorId="096F6701">
          <v:shape id="_x0000_i1042" type="#_x0000_t75" style="width:295.8pt;height:94.45pt" o:ole="">
            <v:imagedata r:id="rId41" o:title=""/>
          </v:shape>
          <o:OLEObject Type="Embed" ProgID="Visio.Drawing.15" ShapeID="_x0000_i1042" DrawAspect="Content" ObjectID="_1794239257" r:id="rId4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3B0F26">
        <w:trPr>
          <w:jc w:val="center"/>
        </w:trPr>
        <w:tc>
          <w:tcPr>
            <w:tcW w:w="1235" w:type="pct"/>
            <w:shd w:val="clear" w:color="auto" w:fill="C0C0C0"/>
            <w:vAlign w:val="center"/>
          </w:tcPr>
          <w:p w14:paraId="18CE588B" w14:textId="77777777" w:rsidR="00194847" w:rsidRPr="00B910B8" w:rsidRDefault="00194847" w:rsidP="003B0F26">
            <w:pPr>
              <w:pStyle w:val="TAH"/>
              <w:rPr>
                <w:b w:val="0"/>
              </w:rPr>
            </w:pPr>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3B0F26">
        <w:trPr>
          <w:jc w:val="center"/>
        </w:trPr>
        <w:tc>
          <w:tcPr>
            <w:tcW w:w="1235"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194847" w:rsidRPr="0008580C" w14:paraId="7F1A068B" w14:textId="77777777" w:rsidTr="003B0F26">
        <w:trPr>
          <w:jc w:val="center"/>
        </w:trPr>
        <w:tc>
          <w:tcPr>
            <w:tcW w:w="1235" w:type="pct"/>
            <w:vMerge w:val="restart"/>
          </w:tcPr>
          <w:p w14:paraId="62A33F7F" w14:textId="77777777" w:rsidR="00194847" w:rsidRDefault="00194847" w:rsidP="003B0F26">
            <w:pPr>
              <w:pStyle w:val="TAL"/>
              <w:rPr>
                <w:lang w:eastAsia="zh-CN"/>
              </w:rPr>
            </w:pPr>
            <w:r>
              <w:rPr>
                <w:rFonts w:hint="eastAsia"/>
                <w:lang w:eastAsia="zh-CN"/>
              </w:rPr>
              <w:t>I</w:t>
            </w:r>
            <w:r>
              <w:rPr>
                <w:lang w:eastAsia="zh-CN"/>
              </w:rPr>
              <w:t>ndividual IMS Session (Document)</w:t>
            </w:r>
          </w:p>
        </w:tc>
        <w:tc>
          <w:tcPr>
            <w:tcW w:w="1190" w:type="pct"/>
            <w:vMerge w:val="restart"/>
          </w:tcPr>
          <w:p w14:paraId="2BC7D191" w14:textId="77777777" w:rsidR="00194847" w:rsidRPr="00B910B8" w:rsidRDefault="00194847" w:rsidP="003B0F26">
            <w:pPr>
              <w:pStyle w:val="TAL"/>
              <w:rPr>
                <w:lang w:eastAsia="zh-CN"/>
              </w:rPr>
            </w:pPr>
            <w:r>
              <w:rPr>
                <w:rFonts w:hint="eastAsia"/>
                <w:lang w:eastAsia="zh-CN"/>
              </w:rPr>
              <w:t>/ims-sessions</w:t>
            </w:r>
            <w:r>
              <w:rPr>
                <w:lang w:eastAsia="zh-CN"/>
              </w:rPr>
              <w:t>/{sessionId}</w:t>
            </w:r>
          </w:p>
        </w:tc>
        <w:tc>
          <w:tcPr>
            <w:tcW w:w="1042" w:type="pct"/>
          </w:tcPr>
          <w:p w14:paraId="2BBF66C4" w14:textId="77777777" w:rsidR="00194847" w:rsidRPr="00B910B8" w:rsidRDefault="00194847" w:rsidP="003B0F26">
            <w:pPr>
              <w:pStyle w:val="TAL"/>
              <w:rPr>
                <w:lang w:eastAsia="zh-CN"/>
              </w:rPr>
            </w:pPr>
            <w:r>
              <w:rPr>
                <w:rFonts w:hint="eastAsia"/>
                <w:lang w:eastAsia="zh-CN"/>
              </w:rPr>
              <w:t>P</w:t>
            </w:r>
            <w:r>
              <w:rPr>
                <w:lang w:eastAsia="zh-CN"/>
              </w:rPr>
              <w:t>ATCH</w:t>
            </w:r>
          </w:p>
        </w:tc>
        <w:tc>
          <w:tcPr>
            <w:tcW w:w="1532" w:type="pct"/>
          </w:tcPr>
          <w:p w14:paraId="68D644CB" w14:textId="77777777" w:rsidR="00194847" w:rsidRDefault="00194847" w:rsidP="003B0F26">
            <w:pPr>
              <w:pStyle w:val="TAL"/>
              <w:rPr>
                <w:lang w:eastAsia="zh-CN"/>
              </w:rPr>
            </w:pPr>
            <w:r>
              <w:rPr>
                <w:rFonts w:hint="eastAsia"/>
                <w:lang w:eastAsia="zh-CN"/>
              </w:rPr>
              <w:t>U</w:t>
            </w:r>
            <w:r>
              <w:rPr>
                <w:lang w:eastAsia="zh-CN"/>
              </w:rPr>
              <w:t xml:space="preserve">pdates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p>
        </w:tc>
      </w:tr>
      <w:tr w:rsidR="00194847" w:rsidRPr="0008580C" w14:paraId="461373A1" w14:textId="77777777" w:rsidTr="003B0F26">
        <w:trPr>
          <w:jc w:val="center"/>
        </w:trPr>
        <w:tc>
          <w:tcPr>
            <w:tcW w:w="1235" w:type="pct"/>
            <w:vMerge/>
          </w:tcPr>
          <w:p w14:paraId="247A0ACB" w14:textId="77777777" w:rsidR="00194847" w:rsidRDefault="00194847" w:rsidP="003B0F26">
            <w:pPr>
              <w:pStyle w:val="TAL"/>
              <w:rPr>
                <w:lang w:eastAsia="zh-CN"/>
              </w:rPr>
            </w:pPr>
          </w:p>
        </w:tc>
        <w:tc>
          <w:tcPr>
            <w:tcW w:w="1190" w:type="pct"/>
            <w:vMerge/>
          </w:tcPr>
          <w:p w14:paraId="78FCD0CE" w14:textId="77777777" w:rsidR="00194847" w:rsidRDefault="00194847" w:rsidP="003B0F26">
            <w:pPr>
              <w:pStyle w:val="TAL"/>
              <w:rPr>
                <w:lang w:eastAsia="zh-CN"/>
              </w:rPr>
            </w:pPr>
          </w:p>
        </w:tc>
        <w:tc>
          <w:tcPr>
            <w:tcW w:w="1042" w:type="pct"/>
          </w:tcPr>
          <w:p w14:paraId="15E35E7B" w14:textId="77777777" w:rsidR="00194847" w:rsidRDefault="00194847" w:rsidP="003B0F26">
            <w:pPr>
              <w:pStyle w:val="TAL"/>
              <w:rPr>
                <w:lang w:eastAsia="zh-CN"/>
              </w:rPr>
            </w:pPr>
            <w:r>
              <w:rPr>
                <w:rFonts w:hint="eastAsia"/>
                <w:lang w:eastAsia="zh-CN"/>
              </w:rPr>
              <w:t>D</w:t>
            </w:r>
            <w:r>
              <w:rPr>
                <w:lang w:eastAsia="zh-CN"/>
              </w:rPr>
              <w:t>ELETE</w:t>
            </w:r>
          </w:p>
        </w:tc>
        <w:tc>
          <w:tcPr>
            <w:tcW w:w="1532" w:type="pct"/>
          </w:tcPr>
          <w:p w14:paraId="4EAC6109" w14:textId="77777777" w:rsidR="00194847" w:rsidRDefault="00194847"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p>
        </w:tc>
      </w:tr>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36" w:name="_Toc170275710"/>
      <w:bookmarkStart w:id="337" w:name="_Toc183622360"/>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36"/>
      <w:bookmarkEnd w:id="337"/>
    </w:p>
    <w:p w14:paraId="363B05AE" w14:textId="347CD75D" w:rsidR="00194847" w:rsidRDefault="00194847" w:rsidP="00194847">
      <w:pPr>
        <w:pStyle w:val="51"/>
      </w:pPr>
      <w:bookmarkStart w:id="338" w:name="_Toc170275711"/>
      <w:bookmarkStart w:id="339" w:name="_Toc183622361"/>
      <w:r>
        <w:t>6.</w:t>
      </w:r>
      <w:r w:rsidR="00DD1E86">
        <w:rPr>
          <w:rFonts w:eastAsiaTheme="minorEastAsia" w:hint="eastAsia"/>
          <w:lang w:eastAsia="zh-CN"/>
        </w:rPr>
        <w:t>3</w:t>
      </w:r>
      <w:r>
        <w:t>.3.2.1</w:t>
      </w:r>
      <w:r>
        <w:tab/>
        <w:t>Description</w:t>
      </w:r>
      <w:bookmarkEnd w:id="338"/>
      <w:bookmarkEnd w:id="339"/>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40" w:name="_Toc170275712"/>
      <w:bookmarkStart w:id="341" w:name="_Toc183622362"/>
      <w:r>
        <w:t>6.</w:t>
      </w:r>
      <w:r w:rsidR="00DD1E86">
        <w:rPr>
          <w:rFonts w:eastAsiaTheme="minorEastAsia" w:hint="eastAsia"/>
          <w:lang w:eastAsia="zh-CN"/>
        </w:rPr>
        <w:t>3</w:t>
      </w:r>
      <w:r>
        <w:t>.3.2.2</w:t>
      </w:r>
      <w:r>
        <w:tab/>
        <w:t>Resource Definition</w:t>
      </w:r>
      <w:bookmarkEnd w:id="340"/>
      <w:bookmarkEnd w:id="341"/>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42" w:name="_Toc170275713"/>
      <w:bookmarkStart w:id="343" w:name="_Toc183622363"/>
      <w:r>
        <w:t>6.</w:t>
      </w:r>
      <w:r w:rsidR="00DD1E86">
        <w:rPr>
          <w:rFonts w:eastAsiaTheme="minorEastAsia" w:hint="eastAsia"/>
          <w:lang w:eastAsia="zh-CN"/>
        </w:rPr>
        <w:t>3</w:t>
      </w:r>
      <w:r>
        <w:t>.3.2.3</w:t>
      </w:r>
      <w:r>
        <w:tab/>
        <w:t>Resource Standard Methods</w:t>
      </w:r>
      <w:bookmarkEnd w:id="342"/>
      <w:bookmarkEnd w:id="343"/>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shd w:val="clear" w:color="auto" w:fill="auto"/>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shd w:val="clear" w:color="auto" w:fill="auto"/>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shd w:val="clear" w:color="auto" w:fill="auto"/>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shd w:val="clear" w:color="auto" w:fill="auto"/>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shd w:val="clear" w:color="auto" w:fill="auto"/>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shd w:val="clear" w:color="auto" w:fill="auto"/>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44" w:name="_Toc170275714"/>
      <w:bookmarkStart w:id="345" w:name="_Toc183622364"/>
      <w:r>
        <w:t>6.</w:t>
      </w:r>
      <w:r w:rsidR="00DD1E86">
        <w:rPr>
          <w:rFonts w:eastAsiaTheme="minorEastAsia" w:hint="eastAsia"/>
          <w:lang w:eastAsia="zh-CN"/>
        </w:rPr>
        <w:t>3</w:t>
      </w:r>
      <w:r>
        <w:t>.3.2.4</w:t>
      </w:r>
      <w:r>
        <w:tab/>
        <w:t>Resource Custom Operations</w:t>
      </w:r>
      <w:bookmarkEnd w:id="344"/>
      <w:bookmarkEnd w:id="345"/>
    </w:p>
    <w:p w14:paraId="54F633F1" w14:textId="77777777" w:rsidR="00194847" w:rsidRDefault="00194847" w:rsidP="00194847">
      <w:r w:rsidRPr="00B910B8">
        <w:t>None.</w:t>
      </w:r>
    </w:p>
    <w:p w14:paraId="043375DA" w14:textId="4A868303" w:rsidR="00194847" w:rsidRDefault="00194847" w:rsidP="00194847">
      <w:pPr>
        <w:pStyle w:val="41"/>
      </w:pPr>
      <w:bookmarkStart w:id="346" w:name="_Toc510696621"/>
      <w:bookmarkStart w:id="347" w:name="_Toc35971412"/>
      <w:bookmarkStart w:id="348" w:name="_Toc146103751"/>
      <w:bookmarkStart w:id="349" w:name="_Toc151981310"/>
      <w:bookmarkStart w:id="350" w:name="_Toc175738373"/>
      <w:bookmarkStart w:id="351" w:name="_Toc183622365"/>
      <w:r>
        <w:t>6.</w:t>
      </w:r>
      <w:r w:rsidR="00DD1E86">
        <w:rPr>
          <w:rFonts w:eastAsiaTheme="minorEastAsia" w:hint="eastAsia"/>
          <w:lang w:eastAsia="zh-CN"/>
        </w:rPr>
        <w:t>3</w:t>
      </w:r>
      <w:r>
        <w:t>.3.3</w:t>
      </w:r>
      <w:r>
        <w:tab/>
        <w:t xml:space="preserve">Resource: Individual </w:t>
      </w:r>
      <w:bookmarkEnd w:id="346"/>
      <w:bookmarkEnd w:id="347"/>
      <w:bookmarkEnd w:id="348"/>
      <w:bookmarkEnd w:id="349"/>
      <w:bookmarkEnd w:id="350"/>
      <w:r>
        <w:t>IMS Session</w:t>
      </w:r>
      <w:bookmarkEnd w:id="351"/>
    </w:p>
    <w:p w14:paraId="453CE2BE" w14:textId="45A1455B" w:rsidR="00194847" w:rsidRDefault="00194847" w:rsidP="00194847">
      <w:pPr>
        <w:pStyle w:val="51"/>
      </w:pPr>
      <w:bookmarkStart w:id="352" w:name="_Toc146103752"/>
      <w:bookmarkStart w:id="353" w:name="_Toc151981311"/>
      <w:bookmarkStart w:id="354" w:name="_Toc175738374"/>
      <w:bookmarkStart w:id="355" w:name="_Toc183622366"/>
      <w:bookmarkStart w:id="356" w:name="_Toc170275716"/>
      <w:r>
        <w:t>6.</w:t>
      </w:r>
      <w:r w:rsidR="0090582B">
        <w:rPr>
          <w:rFonts w:eastAsiaTheme="minorEastAsia" w:hint="eastAsia"/>
          <w:lang w:eastAsia="zh-CN"/>
        </w:rPr>
        <w:t>3</w:t>
      </w:r>
      <w:r>
        <w:t>.3.3.1</w:t>
      </w:r>
      <w:r>
        <w:tab/>
        <w:t>Description</w:t>
      </w:r>
      <w:bookmarkEnd w:id="352"/>
      <w:bookmarkEnd w:id="353"/>
      <w:bookmarkEnd w:id="354"/>
      <w:bookmarkEnd w:id="355"/>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57" w:name="_Toc146103753"/>
      <w:bookmarkStart w:id="358" w:name="_Toc151981312"/>
      <w:bookmarkStart w:id="359" w:name="_Toc175738375"/>
      <w:bookmarkStart w:id="360" w:name="_Toc183622367"/>
      <w:r>
        <w:t>6.</w:t>
      </w:r>
      <w:r w:rsidR="0090582B">
        <w:rPr>
          <w:rFonts w:eastAsiaTheme="minorEastAsia" w:hint="eastAsia"/>
          <w:lang w:eastAsia="zh-CN"/>
        </w:rPr>
        <w:t>3</w:t>
      </w:r>
      <w:r>
        <w:t>.3.3.2</w:t>
      </w:r>
      <w:r>
        <w:tab/>
        <w:t>Resource Definition</w:t>
      </w:r>
      <w:bookmarkEnd w:id="357"/>
      <w:bookmarkEnd w:id="358"/>
      <w:bookmarkEnd w:id="359"/>
      <w:bookmarkEnd w:id="360"/>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61" w:name="_Toc146103754"/>
      <w:bookmarkStart w:id="362" w:name="_Toc151981313"/>
      <w:bookmarkStart w:id="363" w:name="_Toc175738376"/>
      <w:bookmarkStart w:id="364" w:name="_Toc183622368"/>
      <w:r>
        <w:t>6.</w:t>
      </w:r>
      <w:r w:rsidR="00DD1E86">
        <w:rPr>
          <w:rFonts w:eastAsiaTheme="minorEastAsia" w:hint="eastAsia"/>
          <w:lang w:eastAsia="zh-CN"/>
        </w:rPr>
        <w:t>3</w:t>
      </w:r>
      <w:r>
        <w:t>.3.3.3</w:t>
      </w:r>
      <w:r>
        <w:tab/>
        <w:t>Resource Standard Methods</w:t>
      </w:r>
      <w:bookmarkEnd w:id="361"/>
      <w:bookmarkEnd w:id="362"/>
      <w:bookmarkEnd w:id="363"/>
      <w:bookmarkEnd w:id="364"/>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shd w:val="clear" w:color="auto" w:fill="auto"/>
          </w:tcPr>
          <w:p w14:paraId="4896ADAE" w14:textId="77777777" w:rsidR="00194847" w:rsidRPr="0016361A" w:rsidRDefault="00194847" w:rsidP="003B0F26">
            <w:pPr>
              <w:pStyle w:val="TAL"/>
            </w:pPr>
            <w:r>
              <w:t>n/a</w:t>
            </w:r>
          </w:p>
        </w:tc>
        <w:tc>
          <w:tcPr>
            <w:tcW w:w="731" w:type="pct"/>
          </w:tcPr>
          <w:p w14:paraId="5791BE42" w14:textId="77777777" w:rsidR="00194847" w:rsidRPr="0016361A" w:rsidRDefault="00194847" w:rsidP="003B0F26">
            <w:pPr>
              <w:pStyle w:val="TAL"/>
            </w:pPr>
          </w:p>
        </w:tc>
        <w:tc>
          <w:tcPr>
            <w:tcW w:w="215" w:type="pct"/>
          </w:tcPr>
          <w:p w14:paraId="0D3CBFD9" w14:textId="77777777" w:rsidR="00194847" w:rsidRPr="0016361A" w:rsidRDefault="00194847" w:rsidP="003B0F26">
            <w:pPr>
              <w:pStyle w:val="TAC"/>
            </w:pPr>
          </w:p>
        </w:tc>
        <w:tc>
          <w:tcPr>
            <w:tcW w:w="580" w:type="pct"/>
          </w:tcPr>
          <w:p w14:paraId="6E98A173" w14:textId="77777777" w:rsidR="00194847" w:rsidRPr="0016361A" w:rsidRDefault="00194847" w:rsidP="003B0F26">
            <w:pPr>
              <w:pStyle w:val="TAL"/>
            </w:pPr>
          </w:p>
        </w:tc>
        <w:tc>
          <w:tcPr>
            <w:tcW w:w="1852" w:type="pct"/>
            <w:shd w:val="clear" w:color="auto" w:fill="auto"/>
            <w:vAlign w:val="center"/>
          </w:tcPr>
          <w:p w14:paraId="7076ACC4" w14:textId="77777777" w:rsidR="00194847" w:rsidRPr="0016361A" w:rsidRDefault="00194847" w:rsidP="003B0F26">
            <w:pPr>
              <w:pStyle w:val="TAL"/>
            </w:pP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shd w:val="clear" w:color="auto" w:fill="auto"/>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shd w:val="clear" w:color="auto" w:fill="auto"/>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5195890" w14:textId="77777777" w:rsidR="00194847" w:rsidRPr="0016361A" w:rsidRDefault="00194847" w:rsidP="003B0F26">
            <w:pPr>
              <w:pStyle w:val="TAL"/>
            </w:pPr>
            <w:r>
              <w:rPr>
                <w:lang w:eastAsia="zh-CN"/>
              </w:rPr>
              <w:t>ImsSessionInfo</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77777777" w:rsidR="00194847" w:rsidRPr="0016361A" w:rsidRDefault="00194847"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848A5F0" w14:textId="77777777" w:rsidR="00194847" w:rsidRPr="0016361A" w:rsidRDefault="00194847" w:rsidP="003B0F26">
            <w:pPr>
              <w:pStyle w:val="TAL"/>
            </w:pPr>
            <w:r>
              <w:t xml:space="preserve">Represents a successful update on the IMS session. </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BCACB1E" w14:textId="77777777" w:rsidR="00194847" w:rsidRDefault="00194847" w:rsidP="003B0F26">
            <w:pPr>
              <w:pStyle w:val="TAL"/>
            </w:pP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B05BC2" w14:textId="77777777" w:rsidR="00194847" w:rsidRDefault="00194847" w:rsidP="003B0F26">
            <w:pPr>
              <w:pStyle w:val="TAL"/>
            </w:pPr>
            <w:r w:rsidRPr="00B910B8">
              <w:t xml:space="preserve">Permanent redirection. </w:t>
            </w:r>
            <w:r>
              <w:t>(NOTE 2)</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65" w:name="_PERM_MCCTEMPBM_CRPT03410206___2"/>
            <w:r w:rsidRPr="003B2883">
              <w:t>-</w:t>
            </w:r>
            <w:r w:rsidRPr="003B2883">
              <w:tab/>
            </w:r>
            <w:r>
              <w:t>SESSION</w:t>
            </w:r>
            <w:r w:rsidRPr="003B2883">
              <w:t>_NOT_FOUND</w:t>
            </w:r>
            <w:bookmarkEnd w:id="365"/>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6519664A"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shd w:val="clear" w:color="auto" w:fill="auto"/>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shd w:val="clear" w:color="auto" w:fill="auto"/>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shd w:val="clear" w:color="auto" w:fill="auto"/>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shd w:val="clear" w:color="auto" w:fill="auto"/>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16714BAC" w14:textId="46104EFC" w:rsidR="00194847" w:rsidRDefault="00194847" w:rsidP="00194847">
      <w:pPr>
        <w:pStyle w:val="51"/>
      </w:pPr>
      <w:bookmarkStart w:id="366" w:name="_Toc183622369"/>
      <w:r>
        <w:t>6.</w:t>
      </w:r>
      <w:r w:rsidR="00DD1E86">
        <w:rPr>
          <w:rFonts w:eastAsiaTheme="minorEastAsia" w:hint="eastAsia"/>
          <w:lang w:eastAsia="zh-CN"/>
        </w:rPr>
        <w:t>3</w:t>
      </w:r>
      <w:r>
        <w:t>.3.3.4</w:t>
      </w:r>
      <w:r>
        <w:tab/>
        <w:t>Resource Custom Operations</w:t>
      </w:r>
      <w:bookmarkEnd w:id="366"/>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367" w:name="_Toc146103756"/>
      <w:bookmarkStart w:id="368" w:name="_Toc151981315"/>
      <w:bookmarkStart w:id="369" w:name="_Toc175738378"/>
      <w:bookmarkStart w:id="370" w:name="_Toc183622370"/>
      <w:bookmarkEnd w:id="356"/>
      <w:r>
        <w:t>6.</w:t>
      </w:r>
      <w:r w:rsidR="00DD1E86">
        <w:rPr>
          <w:rFonts w:eastAsiaTheme="minorEastAsia" w:hint="eastAsia"/>
          <w:lang w:eastAsia="zh-CN"/>
        </w:rPr>
        <w:t>3</w:t>
      </w:r>
      <w:r>
        <w:t>.4</w:t>
      </w:r>
      <w:r>
        <w:tab/>
        <w:t>Custom Operations without associated resources</w:t>
      </w:r>
      <w:bookmarkEnd w:id="367"/>
      <w:bookmarkEnd w:id="368"/>
      <w:bookmarkEnd w:id="369"/>
      <w:bookmarkEnd w:id="370"/>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371" w:name="_Toc146103757"/>
      <w:bookmarkStart w:id="372" w:name="_Toc151981316"/>
      <w:bookmarkStart w:id="373" w:name="_Toc175738379"/>
      <w:bookmarkStart w:id="374" w:name="_Toc183622371"/>
      <w:r>
        <w:t>6.</w:t>
      </w:r>
      <w:r w:rsidR="00DD1E86">
        <w:rPr>
          <w:rFonts w:eastAsiaTheme="minorEastAsia" w:hint="eastAsia"/>
          <w:lang w:eastAsia="zh-CN"/>
        </w:rPr>
        <w:t>3</w:t>
      </w:r>
      <w:r>
        <w:t>.5</w:t>
      </w:r>
      <w:r>
        <w:tab/>
        <w:t>Notifications</w:t>
      </w:r>
      <w:bookmarkEnd w:id="371"/>
      <w:bookmarkEnd w:id="372"/>
      <w:bookmarkEnd w:id="373"/>
      <w:bookmarkEnd w:id="374"/>
    </w:p>
    <w:p w14:paraId="32102223" w14:textId="77777777" w:rsidR="00194847" w:rsidRPr="00C91221" w:rsidRDefault="00194847" w:rsidP="00194847">
      <w:pPr>
        <w:rPr>
          <w:lang w:eastAsia="zh-CN"/>
        </w:rPr>
      </w:pPr>
      <w:r>
        <w:rPr>
          <w:rFonts w:hint="eastAsia"/>
          <w:lang w:eastAsia="zh-CN"/>
        </w:rPr>
        <w:t>N</w:t>
      </w:r>
      <w:r>
        <w:rPr>
          <w:lang w:eastAsia="zh-CN"/>
        </w:rPr>
        <w:t>one in this release of specification.</w:t>
      </w:r>
    </w:p>
    <w:p w14:paraId="2FFA6F2F" w14:textId="6EC3524E" w:rsidR="00194847" w:rsidRDefault="00194847" w:rsidP="00194847">
      <w:pPr>
        <w:pStyle w:val="31"/>
      </w:pPr>
      <w:bookmarkStart w:id="375" w:name="_Toc170275722"/>
      <w:bookmarkStart w:id="376" w:name="_Toc183622372"/>
      <w:r>
        <w:t>6.</w:t>
      </w:r>
      <w:r w:rsidR="00DD1E86">
        <w:rPr>
          <w:rFonts w:eastAsiaTheme="minorEastAsia" w:hint="eastAsia"/>
          <w:lang w:eastAsia="zh-CN"/>
        </w:rPr>
        <w:t>3</w:t>
      </w:r>
      <w:r>
        <w:t>.6</w:t>
      </w:r>
      <w:r>
        <w:tab/>
        <w:t>Data Model</w:t>
      </w:r>
      <w:bookmarkEnd w:id="375"/>
      <w:bookmarkEnd w:id="376"/>
    </w:p>
    <w:p w14:paraId="35882914" w14:textId="3F593423" w:rsidR="00194847" w:rsidRDefault="00194847" w:rsidP="00194847">
      <w:pPr>
        <w:pStyle w:val="41"/>
      </w:pPr>
      <w:bookmarkStart w:id="377" w:name="_Toc170275723"/>
      <w:bookmarkStart w:id="378" w:name="_Toc183622373"/>
      <w:bookmarkStart w:id="379" w:name="_Hlk177652583"/>
      <w:r>
        <w:t>6.</w:t>
      </w:r>
      <w:r w:rsidR="00DD1E86">
        <w:rPr>
          <w:rFonts w:eastAsiaTheme="minorEastAsia" w:hint="eastAsia"/>
          <w:lang w:eastAsia="zh-CN"/>
        </w:rPr>
        <w:t>3</w:t>
      </w:r>
      <w:r>
        <w:t>.6.1</w:t>
      </w:r>
      <w:r>
        <w:tab/>
        <w:t>General</w:t>
      </w:r>
      <w:bookmarkEnd w:id="377"/>
      <w:bookmarkEnd w:id="378"/>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34479B46"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03A5515C" w14:textId="77777777" w:rsidR="00194847" w:rsidRDefault="00194847" w:rsidP="003B0F26">
            <w:pPr>
              <w:pStyle w:val="TAL"/>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82EF19D" w14:textId="4D11FB1C"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.6.3.4</w:t>
            </w:r>
          </w:p>
        </w:tc>
        <w:tc>
          <w:tcPr>
            <w:tcW w:w="5838" w:type="dxa"/>
            <w:tcBorders>
              <w:top w:val="single" w:sz="4" w:space="0" w:color="auto"/>
              <w:left w:val="single" w:sz="4" w:space="0" w:color="auto"/>
              <w:bottom w:val="single" w:sz="4" w:space="0" w:color="auto"/>
              <w:right w:val="single" w:sz="4" w:space="0" w:color="auto"/>
            </w:tcBorders>
          </w:tcPr>
          <w:p w14:paraId="3BF800E8" w14:textId="77777777" w:rsidR="00194847" w:rsidRDefault="00194847" w:rsidP="003B0F26">
            <w:pPr>
              <w:pStyle w:val="TAL"/>
              <w:rPr>
                <w:rFonts w:cs="Arial"/>
                <w:szCs w:val="18"/>
              </w:rPr>
            </w:pPr>
            <w:r>
              <w:rPr>
                <w:lang w:eastAsia="zh-CN"/>
              </w:rPr>
              <w:t>The type of the applciationd data channel.</w:t>
            </w:r>
          </w:p>
        </w:tc>
      </w:tr>
      <w:tr w:rsidR="00194847" w14:paraId="5EEAE722"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8"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8"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94847" w14:paraId="679B3B2E"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31008774" w14:textId="77777777" w:rsidR="00194847" w:rsidRDefault="00194847" w:rsidP="003B0F26">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7C592CD4" w14:textId="0387CE0D"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.6.3.3</w:t>
            </w:r>
          </w:p>
        </w:tc>
        <w:tc>
          <w:tcPr>
            <w:tcW w:w="5838" w:type="dxa"/>
            <w:tcBorders>
              <w:top w:val="single" w:sz="4" w:space="0" w:color="auto"/>
              <w:left w:val="single" w:sz="4" w:space="0" w:color="auto"/>
              <w:bottom w:val="single" w:sz="4" w:space="0" w:color="auto"/>
              <w:right w:val="single" w:sz="4" w:space="0" w:color="auto"/>
            </w:tcBorders>
          </w:tcPr>
          <w:p w14:paraId="0419A9FF" w14:textId="77777777" w:rsidR="00194847" w:rsidRPr="00A70ED2" w:rsidRDefault="00194847" w:rsidP="003B0F26">
            <w:pPr>
              <w:pStyle w:val="TAL"/>
              <w:rPr>
                <w:lang w:eastAsia="zh-CN"/>
              </w:rPr>
            </w:pPr>
            <w:r>
              <w:rPr>
                <w:lang w:eastAsia="zh-CN"/>
              </w:rPr>
              <w:t>The type of data channel.</w:t>
            </w:r>
          </w:p>
        </w:tc>
      </w:tr>
      <w:tr w:rsidR="00194847" w14:paraId="79F4C838"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493A3F9C" w14:textId="77777777" w:rsidR="00194847" w:rsidRDefault="00194847" w:rsidP="003B0F26">
            <w:pPr>
              <w:pStyle w:val="TAL"/>
              <w:rPr>
                <w:lang w:eastAsia="zh-CN"/>
              </w:rPr>
            </w:pPr>
            <w:r>
              <w:rPr>
                <w:rFonts w:hint="eastAsia"/>
                <w:lang w:eastAsia="zh-CN"/>
              </w:rPr>
              <w:t>M</w:t>
            </w:r>
            <w:r>
              <w:rPr>
                <w:lang w:eastAsia="zh-CN"/>
              </w:rPr>
              <w:t>ediaInfo</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8" w:type="dxa"/>
            <w:tcBorders>
              <w:top w:val="single" w:sz="4" w:space="0" w:color="auto"/>
              <w:left w:val="single" w:sz="4" w:space="0" w:color="auto"/>
              <w:bottom w:val="single" w:sz="4" w:space="0" w:color="auto"/>
              <w:right w:val="single" w:sz="4" w:space="0" w:color="auto"/>
            </w:tcBorders>
          </w:tcPr>
          <w:p w14:paraId="55A0193B" w14:textId="77777777" w:rsidR="00194847" w:rsidRDefault="00194847" w:rsidP="003B0F26">
            <w:pPr>
              <w:pStyle w:val="TAL"/>
              <w:rPr>
                <w:lang w:eastAsia="zh-CN"/>
              </w:rPr>
            </w:pPr>
            <w:r>
              <w:rPr>
                <w:lang w:eastAsia="zh-CN"/>
              </w:rPr>
              <w:t>The media information used in the IMS session.</w:t>
            </w:r>
          </w:p>
        </w:tc>
      </w:tr>
      <w:tr w:rsidR="00194847" w14:paraId="55063770"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3EB1F9BD" w14:textId="77777777" w:rsidR="00194847" w:rsidRDefault="00194847" w:rsidP="003B0F26">
            <w:pPr>
              <w:pStyle w:val="TAL"/>
              <w:rPr>
                <w:lang w:eastAsia="zh-CN"/>
              </w:rPr>
            </w:pPr>
            <w:r>
              <w:rPr>
                <w:rFonts w:hint="eastAsia"/>
                <w:lang w:eastAsia="zh-CN"/>
              </w:rPr>
              <w:t>S</w:t>
            </w:r>
            <w:r>
              <w:rPr>
                <w:lang w:eastAsia="zh-CN"/>
              </w:rPr>
              <w:t>essionInfo</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8"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194847" w14:paraId="0D582D66"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6A89B773" w14:textId="77777777" w:rsidR="00194847" w:rsidRDefault="00194847" w:rsidP="003B0F26">
            <w:pPr>
              <w:pStyle w:val="TAL"/>
              <w:rPr>
                <w:lang w:eastAsia="zh-CN"/>
              </w:rPr>
            </w:pPr>
            <w:r>
              <w:t>SessionParty</w:t>
            </w:r>
          </w:p>
        </w:tc>
        <w:tc>
          <w:tcPr>
            <w:tcW w:w="1525" w:type="dxa"/>
            <w:tcBorders>
              <w:top w:val="single" w:sz="4" w:space="0" w:color="auto"/>
              <w:left w:val="single" w:sz="4" w:space="0" w:color="auto"/>
              <w:bottom w:val="single" w:sz="4" w:space="0" w:color="auto"/>
              <w:right w:val="single" w:sz="4" w:space="0" w:color="auto"/>
            </w:tcBorders>
          </w:tcPr>
          <w:p w14:paraId="404FA8F8" w14:textId="071DDC81"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.6.3.5</w:t>
            </w:r>
          </w:p>
        </w:tc>
        <w:tc>
          <w:tcPr>
            <w:tcW w:w="5838" w:type="dxa"/>
            <w:tcBorders>
              <w:top w:val="single" w:sz="4" w:space="0" w:color="auto"/>
              <w:left w:val="single" w:sz="4" w:space="0" w:color="auto"/>
              <w:bottom w:val="single" w:sz="4" w:space="0" w:color="auto"/>
              <w:right w:val="single" w:sz="4" w:space="0" w:color="auto"/>
            </w:tcBorders>
          </w:tcPr>
          <w:p w14:paraId="4B12050A" w14:textId="77777777" w:rsidR="00194847" w:rsidRDefault="00194847" w:rsidP="003B0F26">
            <w:pPr>
              <w:pStyle w:val="TAL"/>
              <w:rPr>
                <w:lang w:eastAsia="zh-CN"/>
              </w:rPr>
            </w:pPr>
            <w:r>
              <w:rPr>
                <w:lang w:eastAsia="zh-CN"/>
              </w:rPr>
              <w:t>The session party in the IMS session.</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D2104D" w14:textId="77777777" w:rsidR="00194847" w:rsidRDefault="00194847"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D68C46A" w14:textId="77777777" w:rsidR="00194847" w:rsidRDefault="00194847" w:rsidP="003B0F26">
            <w:pPr>
              <w:pStyle w:val="TAL"/>
              <w:rPr>
                <w:lang w:eastAsia="zh-CN"/>
              </w:rPr>
            </w:pPr>
            <w:r w:rsidRPr="003232E4">
              <w:rPr>
                <w:lang w:eastAsia="zh-CN"/>
              </w:rPr>
              <w:t>IMS Public Identity.</w:t>
            </w:r>
          </w:p>
        </w:tc>
      </w:tr>
      <w:tr w:rsidR="00194847" w14:paraId="7DA27401"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27DDB02C" w14:textId="77777777" w:rsidR="00194847" w:rsidRDefault="00194847" w:rsidP="003B0F26">
            <w:pPr>
              <w:pStyle w:val="TAL"/>
              <w:rPr>
                <w:lang w:eastAsia="zh-CN"/>
              </w:rPr>
            </w:pPr>
            <w:r>
              <w:rPr>
                <w:rFonts w:hint="eastAsia"/>
                <w:lang w:eastAsia="zh-CN"/>
              </w:rPr>
              <w:t>M</w:t>
            </w:r>
            <w:r>
              <w:rPr>
                <w:lang w:eastAsia="zh-CN"/>
              </w:rPr>
              <w:t>ediaId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BC5E13" w14:textId="77777777" w:rsidR="00194847" w:rsidRDefault="00194847" w:rsidP="003B0F26">
            <w:pPr>
              <w:pStyle w:val="TAL"/>
              <w:rPr>
                <w:lang w:eastAsia="zh-CN"/>
              </w:rPr>
            </w:pPr>
            <w:r w:rsidRPr="00A70ED2">
              <w:t>3GPP TS 29.</w:t>
            </w:r>
            <w:r>
              <w:t>571</w:t>
            </w:r>
            <w:r w:rsidRPr="00A70ED2">
              <w:t> [</w:t>
            </w:r>
            <w:r>
              <w:t>16</w:t>
            </w:r>
            <w:r w:rsidRPr="00A70ED2">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B71F3CB" w14:textId="77777777" w:rsidR="00194847" w:rsidRPr="003232E4" w:rsidRDefault="00194847" w:rsidP="003B0F26">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194847" w14:paraId="64D251E8"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F200AA" w14:textId="77777777" w:rsidR="00194847" w:rsidRDefault="00194847" w:rsidP="003B0F26">
            <w:pPr>
              <w:pStyle w:val="TAL"/>
            </w:pPr>
            <w: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5A560A2" w14:textId="77777777" w:rsidR="00194847" w:rsidRDefault="00194847" w:rsidP="003B0F26">
            <w:pPr>
              <w:pStyle w:val="TAL"/>
              <w:rPr>
                <w:rFonts w:cs="Arial"/>
                <w:szCs w:val="18"/>
              </w:rPr>
            </w:pPr>
            <w:r w:rsidRPr="003232E4">
              <w:rPr>
                <w:lang w:eastAsia="zh-CN"/>
              </w:rPr>
              <w:t>IMS Session Identity.</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380" w:name="_Toc170275724"/>
      <w:bookmarkStart w:id="381" w:name="_Toc183622374"/>
      <w:bookmarkEnd w:id="379"/>
      <w:r>
        <w:rPr>
          <w:lang w:val="en-US"/>
        </w:rPr>
        <w:t>6.</w:t>
      </w:r>
      <w:r w:rsidR="00DD1E86">
        <w:rPr>
          <w:rFonts w:eastAsiaTheme="minorEastAsia" w:hint="eastAsia"/>
          <w:lang w:val="en-US" w:eastAsia="zh-CN"/>
        </w:rPr>
        <w:t>3</w:t>
      </w:r>
      <w:r>
        <w:rPr>
          <w:lang w:val="en-US"/>
        </w:rPr>
        <w:t>.6.2</w:t>
      </w:r>
      <w:r>
        <w:rPr>
          <w:lang w:val="en-US"/>
        </w:rPr>
        <w:tab/>
        <w:t>Structured data types</w:t>
      </w:r>
      <w:bookmarkEnd w:id="380"/>
      <w:bookmarkEnd w:id="381"/>
    </w:p>
    <w:p w14:paraId="4C67CA2A" w14:textId="005DC9ED" w:rsidR="00194847" w:rsidRDefault="00194847" w:rsidP="00194847">
      <w:pPr>
        <w:pStyle w:val="51"/>
      </w:pPr>
      <w:bookmarkStart w:id="382" w:name="_Toc170275725"/>
      <w:bookmarkStart w:id="383" w:name="_Toc183622375"/>
      <w:r>
        <w:t>6.</w:t>
      </w:r>
      <w:r w:rsidR="00DD1E86">
        <w:rPr>
          <w:rFonts w:eastAsiaTheme="minorEastAsia" w:hint="eastAsia"/>
          <w:lang w:eastAsia="zh-CN"/>
        </w:rPr>
        <w:t>3</w:t>
      </w:r>
      <w:r>
        <w:t>.6.2.1</w:t>
      </w:r>
      <w:r>
        <w:tab/>
        <w:t>Introduction</w:t>
      </w:r>
      <w:bookmarkEnd w:id="382"/>
      <w:bookmarkEnd w:id="383"/>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384" w:name="_Toc170275726"/>
      <w:bookmarkStart w:id="385" w:name="_Toc183622376"/>
      <w:r>
        <w:t>6.</w:t>
      </w:r>
      <w:r w:rsidR="00DD1E86">
        <w:rPr>
          <w:rFonts w:eastAsiaTheme="minorEastAsia" w:hint="eastAsia"/>
          <w:lang w:eastAsia="zh-CN"/>
        </w:rPr>
        <w:t>3</w:t>
      </w:r>
      <w:r>
        <w:t>.6.2.2</w:t>
      </w:r>
      <w:r>
        <w:tab/>
        <w:t xml:space="preserve">Type: </w:t>
      </w:r>
      <w:bookmarkEnd w:id="384"/>
      <w:r>
        <w:t>ImsSessionInfo</w:t>
      </w:r>
      <w:bookmarkEnd w:id="385"/>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3B0F26">
        <w:trPr>
          <w:jc w:val="center"/>
        </w:trPr>
        <w:tc>
          <w:tcPr>
            <w:tcW w:w="1707"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3"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3B0F26">
        <w:trPr>
          <w:jc w:val="center"/>
        </w:trPr>
        <w:tc>
          <w:tcPr>
            <w:tcW w:w="1707"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3" w:type="dxa"/>
          </w:tcPr>
          <w:p w14:paraId="7CC4DF71" w14:textId="77777777" w:rsidR="00194847" w:rsidRDefault="00194847" w:rsidP="003B0F26">
            <w:pPr>
              <w:pStyle w:val="TAL"/>
            </w:pPr>
            <w:r w:rsidRPr="00394925">
              <w:t>The session ID is the identity of the IMS session</w:t>
            </w:r>
            <w:r>
              <w:t>.</w:t>
            </w:r>
          </w:p>
          <w:p w14:paraId="27BCE3CB" w14:textId="77777777" w:rsidR="00194847" w:rsidRDefault="00194847" w:rsidP="003B0F26">
            <w:pPr>
              <w:pStyle w:val="TAL"/>
            </w:pPr>
            <w:r w:rsidRPr="00A70ED2">
              <w:t>This IE contains the information in the Call-ID header</w:t>
            </w:r>
            <w:r>
              <w:t xml:space="preserve"> which is the typical header of SIP message</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3B0F26">
        <w:trPr>
          <w:jc w:val="center"/>
        </w:trPr>
        <w:tc>
          <w:tcPr>
            <w:tcW w:w="1707" w:type="dxa"/>
          </w:tcPr>
          <w:p w14:paraId="51B81B84" w14:textId="77777777" w:rsidR="00194847" w:rsidRDefault="00194847" w:rsidP="003B0F26">
            <w:pPr>
              <w:pStyle w:val="TAL"/>
            </w:pPr>
            <w:r>
              <w:rPr>
                <w:rFonts w:hint="eastAsia"/>
              </w:rPr>
              <w:t>s</w:t>
            </w:r>
            <w:r>
              <w:t>essionInfo</w:t>
            </w:r>
          </w:p>
        </w:tc>
        <w:tc>
          <w:tcPr>
            <w:tcW w:w="1498" w:type="dxa"/>
          </w:tcPr>
          <w:p w14:paraId="1F047EF5" w14:textId="77777777" w:rsidR="00194847" w:rsidRDefault="00194847" w:rsidP="003B0F26">
            <w:pPr>
              <w:pStyle w:val="TAL"/>
            </w:pPr>
            <w:r>
              <w:rPr>
                <w:rFonts w:hint="eastAsia"/>
              </w:rPr>
              <w:t>S</w:t>
            </w:r>
            <w:r>
              <w:t>essionInfo</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3"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3B0F26">
        <w:trPr>
          <w:jc w:val="center"/>
        </w:trPr>
        <w:tc>
          <w:tcPr>
            <w:tcW w:w="1707" w:type="dxa"/>
          </w:tcPr>
          <w:p w14:paraId="7FC6E7E4" w14:textId="77777777" w:rsidR="00194847" w:rsidRDefault="00194847" w:rsidP="003B0F26">
            <w:pPr>
              <w:pStyle w:val="TAL"/>
            </w:pPr>
            <w:r w:rsidRPr="00B910B8">
              <w:t>mediaInfo</w:t>
            </w:r>
            <w:r>
              <w:t>Set</w:t>
            </w:r>
          </w:p>
        </w:tc>
        <w:tc>
          <w:tcPr>
            <w:tcW w:w="1498" w:type="dxa"/>
          </w:tcPr>
          <w:p w14:paraId="0CBB01BA" w14:textId="77777777" w:rsidR="00194847" w:rsidRDefault="00194847" w:rsidP="003B0F26">
            <w:pPr>
              <w:pStyle w:val="TAL"/>
            </w:pPr>
            <w:r>
              <w:t>array</w:t>
            </w:r>
            <w:r w:rsidRPr="00B910B8">
              <w:t>(MediaInfo)</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3"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bl>
    <w:p w14:paraId="44793A8C" w14:textId="77777777" w:rsidR="00194847" w:rsidRDefault="00194847" w:rsidP="00194847">
      <w:pPr>
        <w:rPr>
          <w:lang w:val="en-US"/>
        </w:rPr>
      </w:pPr>
    </w:p>
    <w:p w14:paraId="79C7E592" w14:textId="18D4688A" w:rsidR="00194847" w:rsidRPr="00B910B8" w:rsidRDefault="00194847" w:rsidP="00194847">
      <w:pPr>
        <w:pStyle w:val="51"/>
      </w:pPr>
      <w:bookmarkStart w:id="386" w:name="_Toc170275728"/>
      <w:bookmarkStart w:id="387" w:name="_Toc183622377"/>
      <w:r w:rsidRPr="00B910B8">
        <w:t>6.</w:t>
      </w:r>
      <w:r w:rsidR="00DD1E86">
        <w:rPr>
          <w:rFonts w:eastAsiaTheme="minorEastAsia" w:hint="eastAsia"/>
          <w:lang w:eastAsia="zh-CN"/>
        </w:rPr>
        <w:t>3</w:t>
      </w:r>
      <w:r w:rsidRPr="00B910B8">
        <w:t>.6.2.</w:t>
      </w:r>
      <w:r>
        <w:t>3</w:t>
      </w:r>
      <w:r w:rsidRPr="00B910B8">
        <w:tab/>
        <w:t>Type: SessionInfo</w:t>
      </w:r>
      <w:bookmarkEnd w:id="386"/>
      <w:bookmarkEnd w:id="387"/>
    </w:p>
    <w:p w14:paraId="04BF14A5" w14:textId="4599988A"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77777777" w:rsidR="00194847" w:rsidRPr="00B910B8" w:rsidRDefault="00194847" w:rsidP="003B0F26">
            <w:pPr>
              <w:pStyle w:val="TAL"/>
            </w:pPr>
            <w:r w:rsidRPr="00B910B8">
              <w:t>The public identity of the</w:t>
            </w:r>
            <w:r>
              <w:t xml:space="preserve"> calling </w:t>
            </w:r>
            <w:r w:rsidRPr="00B910B8">
              <w:t>IMS subscriber.</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08C9D783" w:rsidR="00194847" w:rsidRPr="00B910B8" w:rsidRDefault="00194847" w:rsidP="00194847">
      <w:pPr>
        <w:pStyle w:val="51"/>
      </w:pPr>
      <w:bookmarkStart w:id="388" w:name="_Toc183622378"/>
      <w:r w:rsidRPr="00B910B8">
        <w:t>6.</w:t>
      </w:r>
      <w:r w:rsidR="00DD1E86">
        <w:rPr>
          <w:rFonts w:eastAsiaTheme="minorEastAsia" w:hint="eastAsia"/>
          <w:lang w:eastAsia="zh-CN"/>
        </w:rPr>
        <w:t>3</w:t>
      </w:r>
      <w:r w:rsidRPr="00B910B8">
        <w:t>.6.2.</w:t>
      </w:r>
      <w:r>
        <w:t>4</w:t>
      </w:r>
      <w:r w:rsidRPr="00B910B8">
        <w:tab/>
        <w:t xml:space="preserve">Type: </w:t>
      </w:r>
      <w:r>
        <w:t>MediaInfo</w:t>
      </w:r>
      <w:bookmarkEnd w:id="388"/>
    </w:p>
    <w:p w14:paraId="20384723" w14:textId="2BF6C82B"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shd w:val="clear" w:color="auto" w:fill="auto"/>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shd w:val="clear" w:color="auto" w:fill="auto"/>
          </w:tcPr>
          <w:p w14:paraId="46FC7BD7" w14:textId="77777777" w:rsidR="00194847" w:rsidRPr="00B910B8" w:rsidRDefault="00194847" w:rsidP="003B0F26">
            <w:pPr>
              <w:pStyle w:val="TAL"/>
            </w:pPr>
            <w:r>
              <w:t>MediaType</w:t>
            </w:r>
          </w:p>
        </w:tc>
        <w:tc>
          <w:tcPr>
            <w:tcW w:w="426" w:type="dxa"/>
            <w:shd w:val="clear" w:color="auto" w:fill="auto"/>
          </w:tcPr>
          <w:p w14:paraId="5F27CA62" w14:textId="77777777" w:rsidR="00194847" w:rsidRPr="00B910B8" w:rsidRDefault="00194847" w:rsidP="003B0F26">
            <w:pPr>
              <w:pStyle w:val="TAL"/>
            </w:pPr>
            <w:r>
              <w:t>M</w:t>
            </w:r>
          </w:p>
        </w:tc>
        <w:tc>
          <w:tcPr>
            <w:tcW w:w="1136" w:type="dxa"/>
            <w:shd w:val="clear" w:color="auto" w:fill="auto"/>
          </w:tcPr>
          <w:p w14:paraId="148C054B" w14:textId="77777777" w:rsidR="00194847" w:rsidRPr="00B910B8" w:rsidRDefault="00194847" w:rsidP="003B0F26">
            <w:pPr>
              <w:pStyle w:val="TAL"/>
            </w:pPr>
            <w:r w:rsidRPr="00B910B8">
              <w:t>1</w:t>
            </w:r>
          </w:p>
        </w:tc>
        <w:tc>
          <w:tcPr>
            <w:tcW w:w="4815" w:type="dxa"/>
            <w:shd w:val="clear" w:color="auto" w:fill="auto"/>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shd w:val="clear" w:color="auto" w:fill="auto"/>
          </w:tcPr>
          <w:p w14:paraId="5FAC3B41" w14:textId="77777777" w:rsidR="00194847" w:rsidRPr="00B910B8" w:rsidRDefault="00194847" w:rsidP="003B0F26">
            <w:pPr>
              <w:pStyle w:val="TAL"/>
              <w:rPr>
                <w:lang w:eastAsia="zh-CN"/>
              </w:rPr>
            </w:pPr>
            <w:r>
              <w:t>mediaId</w:t>
            </w:r>
          </w:p>
        </w:tc>
        <w:tc>
          <w:tcPr>
            <w:tcW w:w="1505" w:type="dxa"/>
            <w:shd w:val="clear" w:color="auto" w:fill="auto"/>
          </w:tcPr>
          <w:p w14:paraId="6D6A1356" w14:textId="77777777" w:rsidR="00194847" w:rsidRPr="00B910B8" w:rsidRDefault="00194847" w:rsidP="003B0F26">
            <w:pPr>
              <w:pStyle w:val="TAL"/>
              <w:rPr>
                <w:lang w:eastAsia="zh-CN"/>
              </w:rPr>
            </w:pPr>
            <w:r>
              <w:t>MediaId</w:t>
            </w:r>
          </w:p>
        </w:tc>
        <w:tc>
          <w:tcPr>
            <w:tcW w:w="426" w:type="dxa"/>
            <w:shd w:val="clear" w:color="auto" w:fill="auto"/>
          </w:tcPr>
          <w:p w14:paraId="1974CB92" w14:textId="77777777" w:rsidR="00194847" w:rsidRPr="00B910B8" w:rsidRDefault="00194847" w:rsidP="003B0F26">
            <w:pPr>
              <w:pStyle w:val="TAL"/>
              <w:rPr>
                <w:lang w:eastAsia="zh-CN"/>
              </w:rPr>
            </w:pPr>
            <w:r>
              <w:t>C</w:t>
            </w:r>
          </w:p>
        </w:tc>
        <w:tc>
          <w:tcPr>
            <w:tcW w:w="1136" w:type="dxa"/>
            <w:shd w:val="clear" w:color="auto" w:fill="auto"/>
          </w:tcPr>
          <w:p w14:paraId="30B2674C" w14:textId="77777777" w:rsidR="00194847" w:rsidRPr="00B910B8" w:rsidRDefault="00194847" w:rsidP="003B0F26">
            <w:pPr>
              <w:pStyle w:val="TAL"/>
              <w:rPr>
                <w:lang w:eastAsia="zh-CN"/>
              </w:rPr>
            </w:pPr>
            <w:r>
              <w:t>0..</w:t>
            </w:r>
            <w:r>
              <w:rPr>
                <w:rFonts w:hint="eastAsia"/>
              </w:rPr>
              <w:t>1</w:t>
            </w:r>
          </w:p>
        </w:tc>
        <w:tc>
          <w:tcPr>
            <w:tcW w:w="4815" w:type="dxa"/>
            <w:shd w:val="clear" w:color="auto" w:fill="auto"/>
          </w:tcPr>
          <w:p w14:paraId="47319E7C" w14:textId="77777777" w:rsidR="00194847" w:rsidRDefault="00194847" w:rsidP="003B0F26">
            <w:pPr>
              <w:pStyle w:val="TAL"/>
            </w:pPr>
            <w:r w:rsidRPr="00394925">
              <w:t xml:space="preserve">The </w:t>
            </w:r>
            <w:r>
              <w:t>media</w:t>
            </w:r>
            <w:r w:rsidRPr="00394925">
              <w:t xml:space="preserve"> ID is the identity of the </w:t>
            </w:r>
            <w:r>
              <w:t xml:space="preserve">media within an </w:t>
            </w:r>
            <w:r w:rsidRPr="00394925">
              <w:t>IMS session</w:t>
            </w:r>
            <w:r>
              <w:t>. It shall be generated by the IMS AS when creating the session or creating the media in an existing an IMS session.</w:t>
            </w:r>
          </w:p>
          <w:p w14:paraId="5599C6A6" w14:textId="77777777" w:rsidR="00194847" w:rsidRPr="00B910B8" w:rsidRDefault="00194847" w:rsidP="003B0F26">
            <w:pPr>
              <w:pStyle w:val="TAL"/>
              <w:rPr>
                <w:lang w:eastAsia="zh-CN"/>
              </w:rPr>
            </w:pPr>
            <w:r>
              <w:rPr>
                <w:rFonts w:cs="Arial"/>
                <w:szCs w:val="18"/>
                <w:lang w:eastAsia="zh-CN"/>
              </w:rPr>
              <w:t>It shall not be contained when creating of a new media in a new IMS session or creating a new IMS session. Otherwise, it shall be contained.</w:t>
            </w:r>
          </w:p>
        </w:tc>
      </w:tr>
      <w:tr w:rsidR="00194847" w:rsidRPr="00D93AE2" w14:paraId="7A61A198" w14:textId="77777777" w:rsidTr="003B0F26">
        <w:trPr>
          <w:jc w:val="center"/>
        </w:trPr>
        <w:tc>
          <w:tcPr>
            <w:tcW w:w="1645" w:type="dxa"/>
            <w:shd w:val="clear" w:color="auto" w:fill="auto"/>
          </w:tcPr>
          <w:p w14:paraId="09E2B2E2" w14:textId="77777777" w:rsidR="00194847" w:rsidRPr="00B910B8" w:rsidRDefault="00194847" w:rsidP="003B0F26">
            <w:pPr>
              <w:pStyle w:val="TAL"/>
            </w:pPr>
            <w:r>
              <w:t>dcMediaParas</w:t>
            </w:r>
          </w:p>
        </w:tc>
        <w:tc>
          <w:tcPr>
            <w:tcW w:w="1505" w:type="dxa"/>
            <w:shd w:val="clear" w:color="auto" w:fill="auto"/>
          </w:tcPr>
          <w:p w14:paraId="58F53582" w14:textId="77777777" w:rsidR="00194847" w:rsidRPr="00B910B8" w:rsidRDefault="00194847" w:rsidP="003B0F26">
            <w:pPr>
              <w:pStyle w:val="TAL"/>
            </w:pPr>
            <w:r>
              <w:t>array(DcMediaPara)</w:t>
            </w:r>
          </w:p>
        </w:tc>
        <w:tc>
          <w:tcPr>
            <w:tcW w:w="426" w:type="dxa"/>
            <w:shd w:val="clear" w:color="auto" w:fill="auto"/>
          </w:tcPr>
          <w:p w14:paraId="521298E9" w14:textId="77777777" w:rsidR="00194847" w:rsidRPr="00B910B8" w:rsidRDefault="00194847" w:rsidP="003B0F26">
            <w:pPr>
              <w:pStyle w:val="TAL"/>
            </w:pPr>
            <w:r>
              <w:t>C</w:t>
            </w:r>
          </w:p>
        </w:tc>
        <w:tc>
          <w:tcPr>
            <w:tcW w:w="1136" w:type="dxa"/>
            <w:shd w:val="clear" w:color="auto" w:fill="auto"/>
          </w:tcPr>
          <w:p w14:paraId="2E8116EF" w14:textId="77777777" w:rsidR="00194847" w:rsidRPr="00B910B8" w:rsidRDefault="00194847" w:rsidP="003B0F26">
            <w:pPr>
              <w:pStyle w:val="TAL"/>
            </w:pPr>
            <w:r w:rsidRPr="00B910B8">
              <w:t>1</w:t>
            </w:r>
            <w:r>
              <w:t>..N</w:t>
            </w:r>
          </w:p>
        </w:tc>
        <w:tc>
          <w:tcPr>
            <w:tcW w:w="4815" w:type="dxa"/>
            <w:shd w:val="clear" w:color="auto" w:fill="auto"/>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389" w:name="_Toc183622379"/>
      <w:r w:rsidRPr="00B910B8">
        <w:t>6.</w:t>
      </w:r>
      <w:r w:rsidR="00DD1E86">
        <w:rPr>
          <w:rFonts w:eastAsiaTheme="minorEastAsia" w:hint="eastAsia"/>
          <w:lang w:eastAsia="zh-CN"/>
        </w:rPr>
        <w:t>3</w:t>
      </w:r>
      <w:r w:rsidRPr="00B910B8">
        <w:t>.6.2.</w:t>
      </w:r>
      <w:r>
        <w:t>5</w:t>
      </w:r>
      <w:r w:rsidRPr="00B910B8">
        <w:tab/>
        <w:t xml:space="preserve">Type: </w:t>
      </w:r>
      <w:r>
        <w:t>DcMediaPara</w:t>
      </w:r>
      <w:bookmarkEnd w:id="389"/>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3B0F26">
        <w:trPr>
          <w:jc w:val="center"/>
        </w:trPr>
        <w:tc>
          <w:tcPr>
            <w:tcW w:w="1645"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5"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3B0F26">
        <w:trPr>
          <w:jc w:val="center"/>
        </w:trPr>
        <w:tc>
          <w:tcPr>
            <w:tcW w:w="1645"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5"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3B0F26">
        <w:trPr>
          <w:jc w:val="center"/>
        </w:trPr>
        <w:tc>
          <w:tcPr>
            <w:tcW w:w="1645"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5"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3B0F26">
        <w:trPr>
          <w:jc w:val="center"/>
        </w:trPr>
        <w:tc>
          <w:tcPr>
            <w:tcW w:w="1645"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5"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3B0F26">
        <w:trPr>
          <w:jc w:val="center"/>
        </w:trPr>
        <w:tc>
          <w:tcPr>
            <w:tcW w:w="1645" w:type="dxa"/>
          </w:tcPr>
          <w:p w14:paraId="5CCCDFCA" w14:textId="77777777" w:rsidR="00194847" w:rsidRDefault="00194847" w:rsidP="003B0F26">
            <w:pPr>
              <w:pStyle w:val="TAL"/>
              <w:rPr>
                <w:lang w:eastAsia="zh-CN"/>
              </w:rPr>
            </w:pPr>
            <w:r>
              <w:rPr>
                <w:lang w:eastAsia="zh-CN"/>
              </w:rPr>
              <w:t>partyTargeted</w:t>
            </w:r>
          </w:p>
        </w:tc>
        <w:tc>
          <w:tcPr>
            <w:tcW w:w="1505" w:type="dxa"/>
          </w:tcPr>
          <w:p w14:paraId="3AB23BFF" w14:textId="77777777" w:rsidR="00194847" w:rsidRDefault="00194847" w:rsidP="003B0F26">
            <w:pPr>
              <w:pStyle w:val="TAL"/>
              <w:rPr>
                <w:lang w:eastAsia="zh-CN"/>
              </w:rPr>
            </w:pPr>
            <w:r>
              <w:rPr>
                <w:rFonts w:hint="eastAsia"/>
                <w:lang w:eastAsia="zh-CN"/>
              </w:rPr>
              <w:t>S</w:t>
            </w:r>
            <w:r>
              <w:rPr>
                <w:lang w:eastAsia="zh-CN"/>
              </w:rPr>
              <w:t>essionParty</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77777777" w:rsidR="00194847" w:rsidRDefault="00194847" w:rsidP="003B0F26">
            <w:pPr>
              <w:pStyle w:val="TAL"/>
              <w:rPr>
                <w:lang w:eastAsia="zh-CN"/>
              </w:rPr>
            </w:pPr>
            <w:r>
              <w:rPr>
                <w:rFonts w:hint="eastAsia"/>
                <w:lang w:eastAsia="zh-CN"/>
              </w:rPr>
              <w:t>0</w:t>
            </w:r>
            <w:r>
              <w:rPr>
                <w:lang w:eastAsia="zh-CN"/>
              </w:rPr>
              <w:t>..1</w:t>
            </w:r>
          </w:p>
        </w:tc>
        <w:tc>
          <w:tcPr>
            <w:tcW w:w="4815" w:type="dxa"/>
          </w:tcPr>
          <w:p w14:paraId="75EB3476"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party that the P2A ADC targets or uses the BDC. </w:t>
            </w:r>
          </w:p>
          <w:p w14:paraId="5B48952B" w14:textId="77777777" w:rsidR="00194847" w:rsidRDefault="00194847" w:rsidP="003B0F26">
            <w:pPr>
              <w:pStyle w:val="TAL"/>
              <w:rPr>
                <w:rFonts w:cs="Arial"/>
                <w:szCs w:val="18"/>
                <w:lang w:eastAsia="zh-CN"/>
              </w:rPr>
            </w:pPr>
            <w:r>
              <w:rPr>
                <w:rFonts w:cs="Arial"/>
                <w:szCs w:val="18"/>
                <w:lang w:eastAsia="zh-CN"/>
              </w:rPr>
              <w:t xml:space="preserve">It shall be contained when the </w:t>
            </w:r>
            <w:r>
              <w:t>the attribute "dcType" is set to "BDC" or the attribute "adcType" is set to "P2A".</w:t>
            </w:r>
          </w:p>
        </w:tc>
      </w:tr>
    </w:tbl>
    <w:p w14:paraId="3A88C4D1" w14:textId="77777777" w:rsidR="00194847" w:rsidRDefault="00194847" w:rsidP="00194847"/>
    <w:p w14:paraId="2BF35A85" w14:textId="3EF7443C" w:rsidR="00194847" w:rsidRDefault="00194847" w:rsidP="00194847">
      <w:pPr>
        <w:pStyle w:val="41"/>
        <w:rPr>
          <w:lang w:val="en-US"/>
        </w:rPr>
      </w:pPr>
      <w:bookmarkStart w:id="390" w:name="_Toc170275731"/>
      <w:bookmarkStart w:id="391" w:name="_Toc183622380"/>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390"/>
      <w:bookmarkEnd w:id="391"/>
    </w:p>
    <w:p w14:paraId="31E47CEE" w14:textId="46685A64" w:rsidR="00194847" w:rsidRDefault="00194847" w:rsidP="00194847">
      <w:pPr>
        <w:pStyle w:val="51"/>
      </w:pPr>
      <w:bookmarkStart w:id="392" w:name="_Toc170275732"/>
      <w:bookmarkStart w:id="393" w:name="_Toc183622381"/>
      <w:r>
        <w:t>6.</w:t>
      </w:r>
      <w:r w:rsidR="00DD1E86">
        <w:rPr>
          <w:rFonts w:eastAsiaTheme="minorEastAsia" w:hint="eastAsia"/>
          <w:lang w:eastAsia="zh-CN"/>
        </w:rPr>
        <w:t>3</w:t>
      </w:r>
      <w:r>
        <w:t>.6.3.1</w:t>
      </w:r>
      <w:r>
        <w:tab/>
        <w:t>Introduction</w:t>
      </w:r>
      <w:bookmarkEnd w:id="392"/>
      <w:bookmarkEnd w:id="393"/>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394" w:name="_Toc170275733"/>
      <w:bookmarkStart w:id="395" w:name="_Toc183622382"/>
      <w:r>
        <w:t>6.</w:t>
      </w:r>
      <w:r w:rsidR="00DD1E86">
        <w:rPr>
          <w:rFonts w:eastAsiaTheme="minorEastAsia" w:hint="eastAsia"/>
          <w:lang w:eastAsia="zh-CN"/>
        </w:rPr>
        <w:t>3</w:t>
      </w:r>
      <w:r>
        <w:t>.6.3.2</w:t>
      </w:r>
      <w:r>
        <w:tab/>
        <w:t>Simple data types</w:t>
      </w:r>
      <w:bookmarkEnd w:id="394"/>
      <w:bookmarkEnd w:id="395"/>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tbl>
    <w:p w14:paraId="5AFE9F13" w14:textId="77777777" w:rsidR="00194847" w:rsidRDefault="00194847" w:rsidP="00194847"/>
    <w:p w14:paraId="75297656" w14:textId="5CD7039B" w:rsidR="00194847" w:rsidRDefault="00194847" w:rsidP="00194847">
      <w:pPr>
        <w:pStyle w:val="51"/>
      </w:pPr>
      <w:bookmarkStart w:id="396" w:name="_Toc170275734"/>
      <w:bookmarkStart w:id="397" w:name="_Toc183622383"/>
      <w:r>
        <w:t>6.</w:t>
      </w:r>
      <w:r w:rsidR="00DD1E86">
        <w:rPr>
          <w:rFonts w:eastAsiaTheme="minorEastAsia" w:hint="eastAsia"/>
          <w:lang w:eastAsia="zh-CN"/>
        </w:rPr>
        <w:t>3</w:t>
      </w:r>
      <w:r>
        <w:t>.6.3.3</w:t>
      </w:r>
      <w:r>
        <w:tab/>
        <w:t xml:space="preserve">Enumeration: </w:t>
      </w:r>
      <w:bookmarkEnd w:id="396"/>
      <w:r>
        <w:t>DcType</w:t>
      </w:r>
      <w:bookmarkEnd w:id="397"/>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398" w:name="_Toc170275735"/>
      <w:bookmarkStart w:id="399" w:name="_Toc183622384"/>
      <w:r>
        <w:t>6.</w:t>
      </w:r>
      <w:r w:rsidR="00DD1E86">
        <w:rPr>
          <w:rFonts w:eastAsiaTheme="minorEastAsia" w:hint="eastAsia"/>
          <w:lang w:eastAsia="zh-CN"/>
        </w:rPr>
        <w:t>3</w:t>
      </w:r>
      <w:r>
        <w:t>.6.3.4</w:t>
      </w:r>
      <w:r>
        <w:tab/>
        <w:t>Enumeration: AdcType</w:t>
      </w:r>
      <w:bookmarkEnd w:id="398"/>
      <w:bookmarkEnd w:id="399"/>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923B8FD" w:rsidR="00194847" w:rsidRPr="00B910B8" w:rsidRDefault="00194847" w:rsidP="00194847">
      <w:pPr>
        <w:pStyle w:val="51"/>
      </w:pPr>
      <w:bookmarkStart w:id="400" w:name="_Toc170275736"/>
      <w:bookmarkStart w:id="401" w:name="_Toc183622385"/>
      <w:bookmarkStart w:id="402" w:name="_Hlk181613601"/>
      <w:r>
        <w:t>6.</w:t>
      </w:r>
      <w:r w:rsidR="00DD1E86">
        <w:rPr>
          <w:rFonts w:eastAsiaTheme="minorEastAsia" w:hint="eastAsia"/>
          <w:lang w:eastAsia="zh-CN"/>
        </w:rPr>
        <w:t>3</w:t>
      </w:r>
      <w:r>
        <w:t>.6.3.5</w:t>
      </w:r>
      <w:r w:rsidRPr="00B910B8">
        <w:tab/>
        <w:t xml:space="preserve">Enumeration: </w:t>
      </w:r>
      <w:bookmarkEnd w:id="400"/>
      <w:r>
        <w:t>SessionParty</w:t>
      </w:r>
      <w:bookmarkEnd w:id="401"/>
    </w:p>
    <w:p w14:paraId="60C7D623" w14:textId="77ED2DDF" w:rsidR="00194847" w:rsidRPr="00B910B8" w:rsidRDefault="00194847" w:rsidP="00194847">
      <w:r w:rsidRPr="00B910B8">
        <w:t>The enumeration Session</w:t>
      </w:r>
      <w:r>
        <w:t>Party</w:t>
      </w:r>
      <w:r w:rsidRPr="00B910B8">
        <w:t xml:space="preserve"> represents the </w:t>
      </w:r>
      <w:r>
        <w:t>party which included in the IMS session</w:t>
      </w:r>
      <w:r w:rsidRPr="00B910B8">
        <w:t>. It shall comply with the provisions defined in table </w:t>
      </w:r>
      <w:r>
        <w:t>6.</w:t>
      </w:r>
      <w:r w:rsidR="00DD1E86">
        <w:rPr>
          <w:rFonts w:eastAsiaTheme="minorEastAsia" w:hint="eastAsia"/>
          <w:lang w:eastAsia="zh-CN"/>
        </w:rPr>
        <w:t>3</w:t>
      </w:r>
      <w:r>
        <w:t>.6.3.5</w:t>
      </w:r>
      <w:r w:rsidRPr="00981E02">
        <w:t>-1</w:t>
      </w:r>
      <w:r w:rsidRPr="00B910B8">
        <w:t>.</w:t>
      </w:r>
    </w:p>
    <w:p w14:paraId="6D6EEE74" w14:textId="5F90D64D" w:rsidR="00194847" w:rsidRPr="00B910B8" w:rsidRDefault="00194847" w:rsidP="00194847">
      <w:pPr>
        <w:pStyle w:val="TH"/>
        <w:rPr>
          <w:b w:val="0"/>
        </w:rPr>
      </w:pPr>
      <w:r w:rsidRPr="00B910B8">
        <w:t>Table </w:t>
      </w:r>
      <w:r>
        <w:t>6.</w:t>
      </w:r>
      <w:r w:rsidR="0090582B">
        <w:rPr>
          <w:rFonts w:eastAsiaTheme="minorEastAsia" w:hint="eastAsia"/>
          <w:lang w:eastAsia="zh-CN"/>
        </w:rPr>
        <w:t>3</w:t>
      </w:r>
      <w:r>
        <w:t>.6.3.5</w:t>
      </w:r>
      <w:r w:rsidRPr="00981E02">
        <w:t>-1</w:t>
      </w:r>
      <w:r w:rsidRPr="00B910B8">
        <w:t xml:space="preserve">: Enumeration </w:t>
      </w:r>
      <w:r>
        <w:t>SessionParty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2C1B2CEE" w14:textId="77777777" w:rsidTr="003B0F26">
        <w:trPr>
          <w:jc w:val="center"/>
        </w:trPr>
        <w:tc>
          <w:tcPr>
            <w:tcW w:w="1980" w:type="pct"/>
            <w:shd w:val="clear" w:color="auto" w:fill="C0C0C0"/>
            <w:tcMar>
              <w:top w:w="0" w:type="dxa"/>
              <w:left w:w="108" w:type="dxa"/>
              <w:bottom w:w="0" w:type="dxa"/>
              <w:right w:w="108" w:type="dxa"/>
            </w:tcMar>
          </w:tcPr>
          <w:p w14:paraId="53BECE01"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59F1CB90" w14:textId="77777777" w:rsidR="00194847" w:rsidRPr="00B910B8" w:rsidRDefault="00194847" w:rsidP="003B0F26">
            <w:pPr>
              <w:pStyle w:val="TAH"/>
              <w:rPr>
                <w:b w:val="0"/>
              </w:rPr>
            </w:pPr>
            <w:r w:rsidRPr="00B910B8">
              <w:t>Description</w:t>
            </w:r>
          </w:p>
        </w:tc>
      </w:tr>
      <w:tr w:rsidR="00194847" w:rsidRPr="00355A80" w14:paraId="6F3BA4C0" w14:textId="77777777" w:rsidTr="003B0F26">
        <w:trPr>
          <w:jc w:val="center"/>
        </w:trPr>
        <w:tc>
          <w:tcPr>
            <w:tcW w:w="1980" w:type="pct"/>
            <w:tcMar>
              <w:top w:w="0" w:type="dxa"/>
              <w:left w:w="108" w:type="dxa"/>
              <w:bottom w:w="0" w:type="dxa"/>
              <w:right w:w="108" w:type="dxa"/>
            </w:tcMar>
          </w:tcPr>
          <w:p w14:paraId="2997633B" w14:textId="77777777" w:rsidR="00194847" w:rsidRPr="00B910B8" w:rsidRDefault="00194847" w:rsidP="003B0F26">
            <w:pPr>
              <w:pStyle w:val="TAL"/>
            </w:pPr>
            <w:r w:rsidRPr="00B910B8">
              <w:t>"</w:t>
            </w:r>
            <w:r>
              <w:rPr>
                <w:rFonts w:hint="eastAsia"/>
                <w:lang w:eastAsia="zh-CN"/>
              </w:rPr>
              <w:t>CALLING</w:t>
            </w:r>
            <w:r>
              <w:t>_PARTY</w:t>
            </w:r>
            <w:r w:rsidRPr="00B910B8">
              <w:t>"</w:t>
            </w:r>
          </w:p>
        </w:tc>
        <w:tc>
          <w:tcPr>
            <w:tcW w:w="3020" w:type="pct"/>
            <w:tcMar>
              <w:top w:w="0" w:type="dxa"/>
              <w:left w:w="108" w:type="dxa"/>
              <w:bottom w:w="0" w:type="dxa"/>
              <w:right w:w="108" w:type="dxa"/>
            </w:tcMar>
          </w:tcPr>
          <w:p w14:paraId="2FC68DD3" w14:textId="77777777" w:rsidR="00194847" w:rsidRPr="00B910B8" w:rsidRDefault="00194847" w:rsidP="003B0F26">
            <w:pPr>
              <w:pStyle w:val="TAL"/>
            </w:pPr>
            <w:r>
              <w:t xml:space="preserve">The calling party in the </w:t>
            </w:r>
            <w:r w:rsidRPr="00B910B8">
              <w:t>IMS session.</w:t>
            </w:r>
          </w:p>
        </w:tc>
      </w:tr>
      <w:tr w:rsidR="00194847" w:rsidRPr="00355A80" w14:paraId="272EE098" w14:textId="77777777" w:rsidTr="003B0F26">
        <w:trPr>
          <w:jc w:val="center"/>
        </w:trPr>
        <w:tc>
          <w:tcPr>
            <w:tcW w:w="1980" w:type="pct"/>
            <w:tcMar>
              <w:top w:w="0" w:type="dxa"/>
              <w:left w:w="108" w:type="dxa"/>
              <w:bottom w:w="0" w:type="dxa"/>
              <w:right w:w="108" w:type="dxa"/>
            </w:tcMar>
          </w:tcPr>
          <w:p w14:paraId="5E2C566E" w14:textId="77777777" w:rsidR="00194847" w:rsidRPr="00B910B8" w:rsidRDefault="00194847" w:rsidP="003B0F26">
            <w:pPr>
              <w:pStyle w:val="TAL"/>
            </w:pPr>
            <w:r w:rsidRPr="00B910B8">
              <w:t>"</w:t>
            </w:r>
            <w:r>
              <w:rPr>
                <w:rFonts w:hint="eastAsia"/>
                <w:lang w:eastAsia="zh-CN"/>
              </w:rPr>
              <w:t>CALLED</w:t>
            </w:r>
            <w:r>
              <w:t>_PARTY</w:t>
            </w:r>
            <w:r w:rsidRPr="00B910B8">
              <w:t>"</w:t>
            </w:r>
          </w:p>
        </w:tc>
        <w:tc>
          <w:tcPr>
            <w:tcW w:w="3020" w:type="pct"/>
            <w:tcMar>
              <w:top w:w="0" w:type="dxa"/>
              <w:left w:w="108" w:type="dxa"/>
              <w:bottom w:w="0" w:type="dxa"/>
              <w:right w:w="108" w:type="dxa"/>
            </w:tcMar>
          </w:tcPr>
          <w:p w14:paraId="65FC9D64" w14:textId="77777777" w:rsidR="00194847" w:rsidRPr="00B910B8" w:rsidRDefault="00194847" w:rsidP="003B0F26">
            <w:pPr>
              <w:pStyle w:val="TAL"/>
            </w:pPr>
            <w:r>
              <w:t xml:space="preserve">The calling party in the </w:t>
            </w:r>
            <w:r w:rsidRPr="00B910B8">
              <w:t>IMS session.</w:t>
            </w:r>
          </w:p>
        </w:tc>
      </w:tr>
    </w:tbl>
    <w:p w14:paraId="4C6AE3D6" w14:textId="77777777" w:rsidR="00194847" w:rsidRPr="004E6C0F" w:rsidRDefault="00194847" w:rsidP="00194847"/>
    <w:p w14:paraId="3BB3608F" w14:textId="352E15C1" w:rsidR="00194847" w:rsidRDefault="00194847" w:rsidP="00194847">
      <w:pPr>
        <w:pStyle w:val="41"/>
        <w:rPr>
          <w:lang w:val="en-US"/>
        </w:rPr>
      </w:pPr>
      <w:bookmarkStart w:id="403" w:name="_Toc170275738"/>
      <w:bookmarkStart w:id="404" w:name="_Toc183622386"/>
      <w:bookmarkEnd w:id="402"/>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3"/>
      <w:bookmarkEnd w:id="404"/>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05" w:name="_Toc170275739"/>
      <w:bookmarkStart w:id="406" w:name="_Toc183622387"/>
      <w:r>
        <w:t>6.</w:t>
      </w:r>
      <w:r w:rsidR="0090582B">
        <w:rPr>
          <w:rFonts w:eastAsiaTheme="minorEastAsia" w:hint="eastAsia"/>
          <w:lang w:eastAsia="zh-CN"/>
        </w:rPr>
        <w:t>3</w:t>
      </w:r>
      <w:r>
        <w:t>.6.5</w:t>
      </w:r>
      <w:r>
        <w:tab/>
        <w:t>Binary data</w:t>
      </w:r>
      <w:bookmarkEnd w:id="405"/>
      <w:bookmarkEnd w:id="406"/>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07" w:name="_Toc170275740"/>
      <w:bookmarkStart w:id="408" w:name="_Toc183622388"/>
      <w:r>
        <w:t>6.</w:t>
      </w:r>
      <w:r w:rsidR="0090582B">
        <w:rPr>
          <w:rFonts w:eastAsiaTheme="minorEastAsia" w:hint="eastAsia"/>
          <w:lang w:eastAsia="zh-CN"/>
        </w:rPr>
        <w:t>3</w:t>
      </w:r>
      <w:r>
        <w:t>.7</w:t>
      </w:r>
      <w:r>
        <w:tab/>
        <w:t>Error Handling</w:t>
      </w:r>
      <w:bookmarkEnd w:id="407"/>
      <w:bookmarkEnd w:id="408"/>
    </w:p>
    <w:p w14:paraId="6EE04A1F" w14:textId="343C4ABB" w:rsidR="00194847" w:rsidRDefault="00194847" w:rsidP="00194847">
      <w:pPr>
        <w:pStyle w:val="41"/>
      </w:pPr>
      <w:bookmarkStart w:id="409" w:name="_Toc170275741"/>
      <w:bookmarkStart w:id="410" w:name="_Toc183622389"/>
      <w:r>
        <w:t>6.</w:t>
      </w:r>
      <w:r w:rsidR="0090582B">
        <w:rPr>
          <w:rFonts w:eastAsiaTheme="minorEastAsia" w:hint="eastAsia"/>
          <w:lang w:eastAsia="zh-CN"/>
        </w:rPr>
        <w:t>3</w:t>
      </w:r>
      <w:r>
        <w:t>.7.1</w:t>
      </w:r>
      <w:r>
        <w:tab/>
        <w:t>General</w:t>
      </w:r>
      <w:bookmarkEnd w:id="409"/>
      <w:bookmarkEnd w:id="410"/>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11" w:name="_Toc170275742"/>
      <w:bookmarkStart w:id="412" w:name="_Toc183622390"/>
      <w:r>
        <w:t>6.</w:t>
      </w:r>
      <w:r w:rsidR="0090582B">
        <w:rPr>
          <w:rFonts w:eastAsiaTheme="minorEastAsia" w:hint="eastAsia"/>
          <w:lang w:eastAsia="zh-CN"/>
        </w:rPr>
        <w:t>3</w:t>
      </w:r>
      <w:r>
        <w:t>.7.2</w:t>
      </w:r>
      <w:r>
        <w:tab/>
        <w:t>Protocol Errors</w:t>
      </w:r>
      <w:bookmarkEnd w:id="411"/>
      <w:bookmarkEnd w:id="412"/>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13" w:name="_Toc170275743"/>
      <w:bookmarkStart w:id="414" w:name="_Toc183622391"/>
      <w:r>
        <w:t>6.</w:t>
      </w:r>
      <w:r w:rsidR="0090582B">
        <w:rPr>
          <w:rFonts w:eastAsiaTheme="minorEastAsia" w:hint="eastAsia"/>
          <w:lang w:eastAsia="zh-CN"/>
        </w:rPr>
        <w:t>3</w:t>
      </w:r>
      <w:r>
        <w:t>.7.3</w:t>
      </w:r>
      <w:r>
        <w:tab/>
        <w:t>Application Errors</w:t>
      </w:r>
      <w:bookmarkEnd w:id="413"/>
      <w:bookmarkEnd w:id="414"/>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3B0F26">
        <w:trPr>
          <w:jc w:val="center"/>
        </w:trPr>
        <w:tc>
          <w:tcPr>
            <w:tcW w:w="2921"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3" w:type="dxa"/>
            <w:shd w:val="clear" w:color="auto" w:fill="C0C0C0"/>
          </w:tcPr>
          <w:p w14:paraId="2954661E" w14:textId="77777777" w:rsidR="00194847" w:rsidRDefault="00194847" w:rsidP="003B0F26">
            <w:pPr>
              <w:pStyle w:val="TAH"/>
            </w:pPr>
            <w:r>
              <w:t>Description</w:t>
            </w:r>
          </w:p>
        </w:tc>
      </w:tr>
      <w:tr w:rsidR="00194847" w14:paraId="28CE349B" w14:textId="77777777" w:rsidTr="003B0F26">
        <w:trPr>
          <w:jc w:val="center"/>
        </w:trPr>
        <w:tc>
          <w:tcPr>
            <w:tcW w:w="2921"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3"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bl>
    <w:p w14:paraId="09C4EA70" w14:textId="77777777" w:rsidR="00194847" w:rsidRDefault="00194847" w:rsidP="00194847"/>
    <w:p w14:paraId="62629324" w14:textId="03D2EDEB" w:rsidR="00194847" w:rsidRDefault="00194847" w:rsidP="00194847">
      <w:pPr>
        <w:pStyle w:val="31"/>
        <w:rPr>
          <w:lang w:eastAsia="zh-CN"/>
        </w:rPr>
      </w:pPr>
      <w:bookmarkStart w:id="415" w:name="_Toc170275744"/>
      <w:bookmarkStart w:id="416" w:name="_Toc183622392"/>
      <w:r>
        <w:t>6.</w:t>
      </w:r>
      <w:r w:rsidR="0090582B">
        <w:rPr>
          <w:rFonts w:eastAsiaTheme="minorEastAsia" w:hint="eastAsia"/>
          <w:lang w:eastAsia="zh-CN"/>
        </w:rPr>
        <w:t>3</w:t>
      </w:r>
      <w:r>
        <w:t>.8</w:t>
      </w:r>
      <w:r>
        <w:rPr>
          <w:lang w:eastAsia="zh-CN"/>
        </w:rPr>
        <w:tab/>
        <w:t>Feature negotiation</w:t>
      </w:r>
      <w:bookmarkEnd w:id="415"/>
      <w:bookmarkEnd w:id="416"/>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77777777" w:rsidR="00194847" w:rsidRDefault="00194847" w:rsidP="003B0F26">
            <w:pPr>
              <w:pStyle w:val="TAL"/>
            </w:pPr>
          </w:p>
        </w:tc>
        <w:tc>
          <w:tcPr>
            <w:tcW w:w="2207" w:type="dxa"/>
          </w:tcPr>
          <w:p w14:paraId="490B2736" w14:textId="77777777" w:rsidR="00194847" w:rsidRDefault="00194847" w:rsidP="003B0F26">
            <w:pPr>
              <w:pStyle w:val="TAL"/>
            </w:pPr>
          </w:p>
        </w:tc>
        <w:tc>
          <w:tcPr>
            <w:tcW w:w="5758" w:type="dxa"/>
          </w:tcPr>
          <w:p w14:paraId="4BEC2453" w14:textId="77777777" w:rsidR="00194847" w:rsidRDefault="00194847" w:rsidP="003B0F26">
            <w:pPr>
              <w:pStyle w:val="TAL"/>
              <w:rPr>
                <w:rFonts w:cs="Arial"/>
                <w:szCs w:val="18"/>
              </w:rPr>
            </w:pPr>
          </w:p>
        </w:tc>
      </w:tr>
    </w:tbl>
    <w:p w14:paraId="0265B443" w14:textId="77777777" w:rsidR="00194847" w:rsidRDefault="00194847" w:rsidP="00194847"/>
    <w:p w14:paraId="12C1172E" w14:textId="7DB40185" w:rsidR="00194847" w:rsidRDefault="00194847" w:rsidP="00194847">
      <w:pPr>
        <w:pStyle w:val="31"/>
      </w:pPr>
      <w:bookmarkStart w:id="417" w:name="_Toc170275745"/>
      <w:bookmarkStart w:id="418" w:name="_Toc183622393"/>
      <w:r>
        <w:t>6.</w:t>
      </w:r>
      <w:r w:rsidR="0090582B">
        <w:rPr>
          <w:rFonts w:eastAsiaTheme="minorEastAsia" w:hint="eastAsia"/>
          <w:lang w:eastAsia="zh-CN"/>
        </w:rPr>
        <w:t>3</w:t>
      </w:r>
      <w:r>
        <w:t>.9</w:t>
      </w:r>
      <w:r>
        <w:tab/>
        <w:t>Security</w:t>
      </w:r>
      <w:bookmarkEnd w:id="417"/>
      <w:bookmarkEnd w:id="418"/>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77777777"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Nimsas_SessionEventControl</w:t>
      </w:r>
      <w:r>
        <w:rPr>
          <w:lang w:eastAsia="zh-CN"/>
        </w:rPr>
        <w:t xml:space="preserve"> </w:t>
      </w:r>
      <w:r>
        <w:t>service.</w:t>
      </w:r>
    </w:p>
    <w:p w14:paraId="7075875C" w14:textId="77777777" w:rsidR="00194847" w:rsidRDefault="00194847" w:rsidP="00194847">
      <w:pPr>
        <w:rPr>
          <w:lang w:val="en-US"/>
        </w:rPr>
      </w:pPr>
      <w:r>
        <w:rPr>
          <w:lang w:val="en-US"/>
        </w:rPr>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19" w:name="_Toc170275746"/>
      <w:bookmarkStart w:id="420" w:name="_Toc183622394"/>
      <w:r w:rsidRPr="005562D7">
        <w:t>6.</w:t>
      </w:r>
      <w:r w:rsidR="0090582B">
        <w:rPr>
          <w:rFonts w:eastAsiaTheme="minorEastAsia" w:hint="eastAsia"/>
          <w:lang w:eastAsia="zh-CN"/>
        </w:rPr>
        <w:t>3</w:t>
      </w:r>
      <w:r w:rsidRPr="005562D7">
        <w:t>.</w:t>
      </w:r>
      <w:r>
        <w:t>10</w:t>
      </w:r>
      <w:r w:rsidRPr="005562D7">
        <w:tab/>
        <w:t>HTTP redirection</w:t>
      </w:r>
      <w:bookmarkEnd w:id="419"/>
      <w:bookmarkEnd w:id="420"/>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21" w:name="_Toc183622395"/>
      <w:r w:rsidRPr="00241C78">
        <w:t>6.</w:t>
      </w:r>
      <w:r>
        <w:rPr>
          <w:rFonts w:eastAsiaTheme="minorEastAsia" w:hint="eastAsia"/>
          <w:lang w:eastAsia="zh-CN"/>
        </w:rPr>
        <w:t>4</w:t>
      </w:r>
      <w:r w:rsidRPr="00241C78">
        <w:tab/>
        <w:t>Nimsas_</w:t>
      </w:r>
      <w:r>
        <w:t>ImsEE</w:t>
      </w:r>
      <w:r w:rsidRPr="00241C78">
        <w:t xml:space="preserve"> Service API</w:t>
      </w:r>
      <w:bookmarkEnd w:id="421"/>
    </w:p>
    <w:p w14:paraId="26944747" w14:textId="239D0254" w:rsidR="002F77E3" w:rsidRPr="00241C78" w:rsidRDefault="002F77E3" w:rsidP="002F77E3">
      <w:pPr>
        <w:pStyle w:val="31"/>
      </w:pPr>
      <w:bookmarkStart w:id="422" w:name="_Toc183622396"/>
      <w:r w:rsidRPr="00241C78">
        <w:t>6.</w:t>
      </w:r>
      <w:r>
        <w:rPr>
          <w:rFonts w:eastAsiaTheme="minorEastAsia" w:hint="eastAsia"/>
          <w:lang w:eastAsia="zh-CN"/>
        </w:rPr>
        <w:t>4</w:t>
      </w:r>
      <w:r w:rsidRPr="00241C78">
        <w:t>.1</w:t>
      </w:r>
      <w:r w:rsidRPr="00241C78">
        <w:tab/>
        <w:t>API URI</w:t>
      </w:r>
      <w:bookmarkEnd w:id="422"/>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23" w:name="_Toc183622397"/>
      <w:r w:rsidRPr="00241C78">
        <w:t>6.</w:t>
      </w:r>
      <w:r>
        <w:rPr>
          <w:rFonts w:eastAsiaTheme="minorEastAsia" w:hint="eastAsia"/>
          <w:lang w:eastAsia="zh-CN"/>
        </w:rPr>
        <w:t>4</w:t>
      </w:r>
      <w:r w:rsidRPr="00241C78">
        <w:t>.2</w:t>
      </w:r>
      <w:r w:rsidRPr="00241C78">
        <w:tab/>
        <w:t>Usage of HTTP</w:t>
      </w:r>
      <w:bookmarkEnd w:id="423"/>
    </w:p>
    <w:p w14:paraId="5A8C2CB6" w14:textId="2597A55D" w:rsidR="002F77E3" w:rsidRPr="00241C78" w:rsidRDefault="002F77E3" w:rsidP="002F77E3">
      <w:pPr>
        <w:pStyle w:val="41"/>
      </w:pPr>
      <w:bookmarkStart w:id="424" w:name="_Toc183622398"/>
      <w:r w:rsidRPr="00241C78">
        <w:t>6.</w:t>
      </w:r>
      <w:r>
        <w:rPr>
          <w:rFonts w:eastAsiaTheme="minorEastAsia" w:hint="eastAsia"/>
          <w:lang w:eastAsia="zh-CN"/>
        </w:rPr>
        <w:t>4</w:t>
      </w:r>
      <w:r w:rsidRPr="00241C78">
        <w:t>.2.1</w:t>
      </w:r>
      <w:r w:rsidRPr="00241C78">
        <w:tab/>
        <w:t>General</w:t>
      </w:r>
      <w:bookmarkEnd w:id="424"/>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25" w:name="_Toc183622399"/>
      <w:r w:rsidRPr="00241C78">
        <w:t>6.</w:t>
      </w:r>
      <w:r>
        <w:rPr>
          <w:rFonts w:eastAsiaTheme="minorEastAsia" w:hint="eastAsia"/>
          <w:lang w:eastAsia="zh-CN"/>
        </w:rPr>
        <w:t>4</w:t>
      </w:r>
      <w:r w:rsidRPr="00241C78">
        <w:t>.2.2</w:t>
      </w:r>
      <w:r w:rsidRPr="00241C78">
        <w:tab/>
        <w:t>HTTP standard headers</w:t>
      </w:r>
      <w:bookmarkEnd w:id="425"/>
    </w:p>
    <w:p w14:paraId="3C8C9860" w14:textId="2ECBD678" w:rsidR="002F77E3" w:rsidRPr="00241C78" w:rsidRDefault="002F77E3" w:rsidP="002F77E3">
      <w:pPr>
        <w:pStyle w:val="51"/>
      </w:pPr>
      <w:bookmarkStart w:id="426" w:name="_Toc183622400"/>
      <w:r w:rsidRPr="00241C78">
        <w:t>6.</w:t>
      </w:r>
      <w:r>
        <w:rPr>
          <w:rFonts w:eastAsiaTheme="minorEastAsia" w:hint="eastAsia"/>
          <w:lang w:eastAsia="zh-CN"/>
        </w:rPr>
        <w:t>4</w:t>
      </w:r>
      <w:r w:rsidRPr="00241C78">
        <w:t>.2.2.1</w:t>
      </w:r>
      <w:r w:rsidRPr="00241C78">
        <w:rPr>
          <w:rFonts w:hint="eastAsia"/>
        </w:rPr>
        <w:tab/>
      </w:r>
      <w:r w:rsidRPr="00241C78">
        <w:t>General</w:t>
      </w:r>
      <w:bookmarkEnd w:id="426"/>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27" w:name="_Toc183622401"/>
      <w:r w:rsidRPr="00241C78">
        <w:t>6.</w:t>
      </w:r>
      <w:r>
        <w:rPr>
          <w:rFonts w:eastAsiaTheme="minorEastAsia" w:hint="eastAsia"/>
          <w:lang w:eastAsia="zh-CN"/>
        </w:rPr>
        <w:t>4</w:t>
      </w:r>
      <w:r w:rsidRPr="00241C78">
        <w:t>.2.2.2</w:t>
      </w:r>
      <w:r w:rsidRPr="00241C78">
        <w:tab/>
        <w:t>Content type</w:t>
      </w:r>
      <w:bookmarkEnd w:id="427"/>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28" w:name="_Toc183622402"/>
      <w:r w:rsidRPr="00241C78">
        <w:t>6.</w:t>
      </w:r>
      <w:r>
        <w:rPr>
          <w:rFonts w:eastAsiaTheme="minorEastAsia" w:hint="eastAsia"/>
          <w:lang w:eastAsia="zh-CN"/>
        </w:rPr>
        <w:t>4</w:t>
      </w:r>
      <w:r w:rsidRPr="00241C78">
        <w:t>.2.3</w:t>
      </w:r>
      <w:r w:rsidRPr="00241C78">
        <w:tab/>
        <w:t>HTTP custom headers</w:t>
      </w:r>
      <w:bookmarkEnd w:id="428"/>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29" w:name="_Toc183622403"/>
      <w:r>
        <w:t>6.</w:t>
      </w:r>
      <w:r>
        <w:rPr>
          <w:rFonts w:eastAsiaTheme="minorEastAsia" w:hint="eastAsia"/>
          <w:lang w:eastAsia="zh-CN"/>
        </w:rPr>
        <w:t>4</w:t>
      </w:r>
      <w:r>
        <w:t>.3</w:t>
      </w:r>
      <w:r>
        <w:tab/>
        <w:t>Resources</w:t>
      </w:r>
      <w:bookmarkEnd w:id="429"/>
    </w:p>
    <w:p w14:paraId="24D65CC6" w14:textId="237448F3" w:rsidR="002F77E3" w:rsidRDefault="002F77E3" w:rsidP="002F77E3">
      <w:pPr>
        <w:pStyle w:val="41"/>
      </w:pPr>
      <w:bookmarkStart w:id="430" w:name="_Toc183622404"/>
      <w:r>
        <w:t>6.</w:t>
      </w:r>
      <w:r>
        <w:rPr>
          <w:rFonts w:eastAsiaTheme="minorEastAsia" w:hint="eastAsia"/>
          <w:lang w:eastAsia="zh-CN"/>
        </w:rPr>
        <w:t>4</w:t>
      </w:r>
      <w:r>
        <w:t>.3.1</w:t>
      </w:r>
      <w:r>
        <w:tab/>
        <w:t>Overview</w:t>
      </w:r>
      <w:bookmarkEnd w:id="430"/>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3" type="#_x0000_t75" style="width:296.35pt;height:93.9pt" o:ole="">
            <v:imagedata r:id="rId43" o:title=""/>
          </v:shape>
          <o:OLEObject Type="Embed" ProgID="Visio.Drawing.15" ShapeID="_x0000_i1043" DrawAspect="Content" ObjectID="_1794239258" r:id="rId4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31" w:name="_Toc183622405"/>
      <w:r w:rsidRPr="00B910B8">
        <w:t>6.</w:t>
      </w:r>
      <w:r>
        <w:rPr>
          <w:rFonts w:eastAsiaTheme="minorEastAsia" w:hint="eastAsia"/>
          <w:lang w:eastAsia="zh-CN"/>
        </w:rPr>
        <w:t>4</w:t>
      </w:r>
      <w:r w:rsidRPr="00B910B8">
        <w:t>.3.2</w:t>
      </w:r>
      <w:r w:rsidRPr="00B910B8">
        <w:tab/>
        <w:t xml:space="preserve">Resource: </w:t>
      </w:r>
      <w:r>
        <w:t>IMS Event Subscriptions</w:t>
      </w:r>
      <w:bookmarkEnd w:id="431"/>
    </w:p>
    <w:p w14:paraId="409E18EC" w14:textId="7436B6FB" w:rsidR="002F77E3" w:rsidRDefault="002F77E3" w:rsidP="002F77E3">
      <w:pPr>
        <w:pStyle w:val="51"/>
      </w:pPr>
      <w:bookmarkStart w:id="432" w:name="_Toc183622406"/>
      <w:r>
        <w:t>6.</w:t>
      </w:r>
      <w:r>
        <w:rPr>
          <w:rFonts w:eastAsiaTheme="minorEastAsia" w:hint="eastAsia"/>
          <w:lang w:eastAsia="zh-CN"/>
        </w:rPr>
        <w:t>4</w:t>
      </w:r>
      <w:r>
        <w:t>.3.2.1</w:t>
      </w:r>
      <w:r>
        <w:tab/>
        <w:t>Description</w:t>
      </w:r>
      <w:bookmarkEnd w:id="432"/>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33" w:name="_Toc183622407"/>
      <w:r>
        <w:t>6.</w:t>
      </w:r>
      <w:r>
        <w:rPr>
          <w:rFonts w:eastAsiaTheme="minorEastAsia" w:hint="eastAsia"/>
          <w:lang w:eastAsia="zh-CN"/>
        </w:rPr>
        <w:t>4</w:t>
      </w:r>
      <w:r>
        <w:t>.3.2.2</w:t>
      </w:r>
      <w:r>
        <w:tab/>
        <w:t>Resource Definition</w:t>
      </w:r>
      <w:bookmarkEnd w:id="433"/>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34" w:name="_Toc183622408"/>
      <w:r>
        <w:t>6.</w:t>
      </w:r>
      <w:r>
        <w:rPr>
          <w:rFonts w:eastAsiaTheme="minorEastAsia" w:hint="eastAsia"/>
          <w:lang w:eastAsia="zh-CN"/>
        </w:rPr>
        <w:t>4</w:t>
      </w:r>
      <w:r>
        <w:t>.3.2.3</w:t>
      </w:r>
      <w:r>
        <w:tab/>
        <w:t>Resource Standard Methods</w:t>
      </w:r>
      <w:bookmarkEnd w:id="434"/>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shd w:val="clear" w:color="auto" w:fill="auto"/>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shd w:val="clear" w:color="auto" w:fill="auto"/>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shd w:val="clear" w:color="auto" w:fill="auto"/>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shd w:val="clear" w:color="auto" w:fill="auto"/>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A3AF011" w14:textId="77777777" w:rsidR="002F77E3" w:rsidRPr="0016361A" w:rsidRDefault="002F77E3" w:rsidP="003B0F26">
            <w:pPr>
              <w:pStyle w:val="TAL"/>
              <w:rPr>
                <w:lang w:eastAsia="zh-CN"/>
              </w:rPr>
            </w:pPr>
            <w:r>
              <w:t>ImsEventsSubscription</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7E9C388" w14:textId="77777777" w:rsidR="002F77E3" w:rsidRDefault="002F77E3" w:rsidP="003B0F26">
            <w:pPr>
              <w:pStyle w:val="TAL"/>
            </w:pPr>
            <w:r w:rsidRPr="00B910B8">
              <w:t xml:space="preserve">Permanent redirection. </w:t>
            </w:r>
            <w:r>
              <w:t>(NOTE 2)</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30E1E852" w:rsidR="002F77E3" w:rsidRPr="00A04126" w:rsidRDefault="002F77E3" w:rsidP="002F77E3">
      <w:pPr>
        <w:pStyle w:val="TH"/>
        <w:rPr>
          <w:rFonts w:cs="Arial"/>
        </w:rPr>
      </w:pPr>
      <w:r w:rsidRPr="00A04126">
        <w:t>Table</w:t>
      </w:r>
      <w:r>
        <w:t> </w:t>
      </w:r>
      <w:r w:rsidRPr="00A04126">
        <w:t>6.</w:t>
      </w:r>
      <w:r>
        <w:rPr>
          <w:rFonts w:eastAsiaTheme="minorEastAsia" w:hint="eastAsia"/>
          <w:lang w:eastAsia="zh-CN"/>
        </w:rPr>
        <w:t>4</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shd w:val="clear" w:color="auto" w:fill="auto"/>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shd w:val="clear" w:color="auto" w:fill="auto"/>
            <w:vAlign w:val="center"/>
          </w:tcPr>
          <w:p w14:paraId="23ED1CC7" w14:textId="77777777"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ims-subscriptions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35" w:name="_Toc183622409"/>
      <w:r>
        <w:t>6.</w:t>
      </w:r>
      <w:r>
        <w:rPr>
          <w:rFonts w:eastAsiaTheme="minorEastAsia" w:hint="eastAsia"/>
          <w:lang w:eastAsia="zh-CN"/>
        </w:rPr>
        <w:t>4</w:t>
      </w:r>
      <w:r>
        <w:t>.3.2.4</w:t>
      </w:r>
      <w:r>
        <w:tab/>
        <w:t>Resource Custom Operations</w:t>
      </w:r>
      <w:bookmarkEnd w:id="435"/>
    </w:p>
    <w:p w14:paraId="5B0BBB49" w14:textId="77777777" w:rsidR="002F77E3" w:rsidRDefault="002F77E3" w:rsidP="002F77E3">
      <w:r w:rsidRPr="00B910B8">
        <w:t>None.</w:t>
      </w:r>
    </w:p>
    <w:p w14:paraId="6C1CD65A" w14:textId="6A441026" w:rsidR="002F77E3" w:rsidRDefault="002F77E3" w:rsidP="002F77E3">
      <w:pPr>
        <w:pStyle w:val="41"/>
      </w:pPr>
      <w:bookmarkStart w:id="436" w:name="_Toc183622410"/>
      <w:r>
        <w:t>6.</w:t>
      </w:r>
      <w:r>
        <w:rPr>
          <w:rFonts w:eastAsiaTheme="minorEastAsia" w:hint="eastAsia"/>
          <w:lang w:eastAsia="zh-CN"/>
        </w:rPr>
        <w:t>4</w:t>
      </w:r>
      <w:r>
        <w:t>.3.3</w:t>
      </w:r>
      <w:r>
        <w:tab/>
        <w:t>Resource: Individual IMS Event Subscription</w:t>
      </w:r>
      <w:bookmarkEnd w:id="436"/>
    </w:p>
    <w:p w14:paraId="29583E0C" w14:textId="421CEADF" w:rsidR="002F77E3" w:rsidRDefault="002F77E3" w:rsidP="002F77E3">
      <w:pPr>
        <w:pStyle w:val="51"/>
      </w:pPr>
      <w:bookmarkStart w:id="437" w:name="_Toc183622411"/>
      <w:r>
        <w:t>6.</w:t>
      </w:r>
      <w:r>
        <w:rPr>
          <w:rFonts w:eastAsiaTheme="minorEastAsia" w:hint="eastAsia"/>
          <w:lang w:eastAsia="zh-CN"/>
        </w:rPr>
        <w:t>4</w:t>
      </w:r>
      <w:r>
        <w:t>.3.3.1</w:t>
      </w:r>
      <w:r>
        <w:tab/>
        <w:t>Description</w:t>
      </w:r>
      <w:bookmarkEnd w:id="437"/>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38" w:name="_Toc183622412"/>
      <w:r>
        <w:t>6.</w:t>
      </w:r>
      <w:r>
        <w:rPr>
          <w:rFonts w:eastAsiaTheme="minorEastAsia" w:hint="eastAsia"/>
          <w:lang w:eastAsia="zh-CN"/>
        </w:rPr>
        <w:t>4</w:t>
      </w:r>
      <w:r>
        <w:t>.3.3.2</w:t>
      </w:r>
      <w:r>
        <w:tab/>
        <w:t>Resource Definition</w:t>
      </w:r>
      <w:bookmarkEnd w:id="438"/>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39" w:name="_Toc183622413"/>
      <w:r>
        <w:t>6.</w:t>
      </w:r>
      <w:r>
        <w:rPr>
          <w:rFonts w:eastAsiaTheme="minorEastAsia" w:hint="eastAsia"/>
          <w:lang w:eastAsia="zh-CN"/>
        </w:rPr>
        <w:t>4</w:t>
      </w:r>
      <w:r>
        <w:t>.3.3.3</w:t>
      </w:r>
      <w:r>
        <w:tab/>
        <w:t>Resource Standard Methods</w:t>
      </w:r>
      <w:bookmarkEnd w:id="439"/>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A2D1CB"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shd w:val="clear" w:color="auto" w:fill="auto"/>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shd w:val="clear" w:color="auto" w:fill="auto"/>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shd w:val="clear" w:color="auto" w:fill="auto"/>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shd w:val="clear" w:color="auto" w:fill="auto"/>
          </w:tcPr>
          <w:p w14:paraId="3EEB0E4E" w14:textId="77777777" w:rsidR="002F77E3" w:rsidRPr="0016361A" w:rsidRDefault="002F77E3" w:rsidP="003B0F26">
            <w:pPr>
              <w:pStyle w:val="TAL"/>
            </w:pPr>
          </w:p>
        </w:tc>
      </w:tr>
    </w:tbl>
    <w:p w14:paraId="7866869A" w14:textId="77777777" w:rsidR="002F77E3" w:rsidRDefault="002F77E3" w:rsidP="002F77E3"/>
    <w:p w14:paraId="1046C2D3" w14:textId="6C0036A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7BD53A6"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993814"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123D218"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194769F"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shd w:val="clear" w:color="auto" w:fill="auto"/>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shd w:val="clear" w:color="auto" w:fill="auto"/>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shd w:val="clear" w:color="auto" w:fill="auto"/>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E9CD30"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shd w:val="clear" w:color="auto" w:fill="auto"/>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shd w:val="clear" w:color="auto" w:fill="auto"/>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shd w:val="clear" w:color="auto" w:fill="auto"/>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691F82"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shd w:val="clear" w:color="auto" w:fill="auto"/>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shd w:val="clear" w:color="auto" w:fill="auto"/>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shd w:val="clear" w:color="auto" w:fill="auto"/>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shd w:val="clear" w:color="auto" w:fill="auto"/>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40" w:name="_Toc183622414"/>
      <w:r>
        <w:t>6.</w:t>
      </w:r>
      <w:r>
        <w:rPr>
          <w:rFonts w:eastAsiaTheme="minorEastAsia" w:hint="eastAsia"/>
          <w:lang w:eastAsia="zh-CN"/>
        </w:rPr>
        <w:t>4</w:t>
      </w:r>
      <w:r>
        <w:t>.3.3.4</w:t>
      </w:r>
      <w:r>
        <w:tab/>
        <w:t>Resource Custom Operations</w:t>
      </w:r>
      <w:bookmarkEnd w:id="440"/>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41" w:name="_Toc183622415"/>
      <w:r>
        <w:t>6.</w:t>
      </w:r>
      <w:r>
        <w:rPr>
          <w:rFonts w:eastAsiaTheme="minorEastAsia" w:hint="eastAsia"/>
          <w:lang w:eastAsia="zh-CN"/>
        </w:rPr>
        <w:t>4</w:t>
      </w:r>
      <w:r>
        <w:t>.4</w:t>
      </w:r>
      <w:r>
        <w:tab/>
        <w:t>Custom Operations without associated resources</w:t>
      </w:r>
      <w:bookmarkEnd w:id="441"/>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42" w:name="_Toc183622416"/>
      <w:r>
        <w:t>6.</w:t>
      </w:r>
      <w:r>
        <w:rPr>
          <w:rFonts w:eastAsiaTheme="minorEastAsia" w:hint="eastAsia"/>
          <w:lang w:eastAsia="zh-CN"/>
        </w:rPr>
        <w:t>4</w:t>
      </w:r>
      <w:r>
        <w:t>.5</w:t>
      </w:r>
      <w:r>
        <w:tab/>
        <w:t>Notifications</w:t>
      </w:r>
      <w:bookmarkEnd w:id="442"/>
    </w:p>
    <w:p w14:paraId="292D505B" w14:textId="7FAED27A" w:rsidR="002F77E3" w:rsidRDefault="002F77E3" w:rsidP="002F77E3">
      <w:pPr>
        <w:pStyle w:val="41"/>
      </w:pPr>
      <w:bookmarkStart w:id="443" w:name="_Toc45134033"/>
      <w:bookmarkStart w:id="444" w:name="_Toc51762885"/>
      <w:bookmarkStart w:id="445" w:name="_Toc136562363"/>
      <w:bookmarkStart w:id="446" w:name="_Toc43563490"/>
      <w:bookmarkStart w:id="447" w:name="_Toc70550616"/>
      <w:bookmarkStart w:id="448" w:name="_Toc66231788"/>
      <w:bookmarkStart w:id="449" w:name="_Toc88667573"/>
      <w:bookmarkStart w:id="450" w:name="_Toc56640952"/>
      <w:bookmarkStart w:id="451" w:name="_Toc50031965"/>
      <w:bookmarkStart w:id="452" w:name="_Toc59017920"/>
      <w:bookmarkStart w:id="453" w:name="_Toc28012807"/>
      <w:bookmarkStart w:id="454" w:name="_Toc90655858"/>
      <w:bookmarkStart w:id="455" w:name="_Toc104538995"/>
      <w:bookmarkStart w:id="456" w:name="_Toc34266277"/>
      <w:bookmarkStart w:id="457" w:name="_Toc113031657"/>
      <w:bookmarkStart w:id="458" w:name="_Toc85552972"/>
      <w:bookmarkStart w:id="459" w:name="_Toc68168949"/>
      <w:bookmarkStart w:id="460" w:name="_Toc83233062"/>
      <w:bookmarkStart w:id="461" w:name="_Toc94064241"/>
      <w:bookmarkStart w:id="462" w:name="_Toc85557071"/>
      <w:bookmarkStart w:id="463" w:name="_Toc114133796"/>
      <w:bookmarkStart w:id="464" w:name="_Toc145705684"/>
      <w:bookmarkStart w:id="465" w:name="_Toc138754197"/>
      <w:bookmarkStart w:id="466" w:name="_Toc120702296"/>
      <w:bookmarkStart w:id="467" w:name="_Toc101244402"/>
      <w:bookmarkStart w:id="468" w:name="_Toc36102448"/>
      <w:bookmarkStart w:id="469" w:name="_Toc98233626"/>
      <w:bookmarkStart w:id="470" w:name="_Toc148522588"/>
      <w:bookmarkStart w:id="471" w:name="_Toc112951117"/>
      <w:bookmarkStart w:id="472" w:name="_Toc164920768"/>
      <w:bookmarkStart w:id="473" w:name="_Toc170120310"/>
      <w:bookmarkStart w:id="474" w:name="_Toc175858555"/>
      <w:bookmarkStart w:id="475" w:name="_Toc175859628"/>
      <w:bookmarkStart w:id="476" w:name="_Toc183622417"/>
      <w:r>
        <w:t>6.</w:t>
      </w:r>
      <w:r>
        <w:rPr>
          <w:rFonts w:eastAsiaTheme="minorEastAsia" w:hint="eastAsia"/>
          <w:lang w:eastAsia="zh-CN"/>
        </w:rPr>
        <w:t>4</w:t>
      </w:r>
      <w:r>
        <w:t>.5.1</w:t>
      </w:r>
      <w:r>
        <w:tab/>
        <w:t>General</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477" w:name="_Toc34266278"/>
      <w:bookmarkStart w:id="478" w:name="_Toc59017921"/>
      <w:bookmarkStart w:id="479" w:name="_Toc43563491"/>
      <w:bookmarkStart w:id="480" w:name="_Toc94064242"/>
      <w:bookmarkStart w:id="481" w:name="_Toc51762886"/>
      <w:bookmarkStart w:id="482" w:name="_Toc98233627"/>
      <w:bookmarkStart w:id="483" w:name="_Toc85552973"/>
      <w:bookmarkStart w:id="484" w:name="_Toc50031966"/>
      <w:bookmarkStart w:id="485" w:name="_Toc70550617"/>
      <w:bookmarkStart w:id="486" w:name="_Toc112951118"/>
      <w:bookmarkStart w:id="487" w:name="_Toc114133797"/>
      <w:bookmarkStart w:id="488" w:name="_Toc85557072"/>
      <w:bookmarkStart w:id="489" w:name="_Toc66231789"/>
      <w:bookmarkStart w:id="490" w:name="_Toc45134034"/>
      <w:bookmarkStart w:id="491" w:name="_Toc101244403"/>
      <w:bookmarkStart w:id="492" w:name="_Toc90655859"/>
      <w:bookmarkStart w:id="493" w:name="_Toc136562364"/>
      <w:bookmarkStart w:id="494" w:name="_Toc36102449"/>
      <w:bookmarkStart w:id="495" w:name="_Toc88667574"/>
      <w:bookmarkStart w:id="496" w:name="_Toc28012808"/>
      <w:bookmarkStart w:id="497" w:name="_Toc56640953"/>
      <w:bookmarkStart w:id="498" w:name="_Toc120702297"/>
      <w:bookmarkStart w:id="499" w:name="_Toc113031658"/>
      <w:bookmarkStart w:id="500" w:name="_Toc138754198"/>
      <w:bookmarkStart w:id="501" w:name="_Toc148522589"/>
      <w:bookmarkStart w:id="502" w:name="_Toc83233063"/>
      <w:bookmarkStart w:id="503" w:name="_Toc145705685"/>
      <w:bookmarkStart w:id="504" w:name="_Toc104538996"/>
      <w:bookmarkStart w:id="505" w:name="_Toc68168950"/>
      <w:bookmarkStart w:id="506" w:name="_Toc164920769"/>
      <w:bookmarkStart w:id="507" w:name="_Toc170120311"/>
      <w:bookmarkStart w:id="508" w:name="_Toc175858556"/>
      <w:bookmarkStart w:id="509" w:name="_Toc175859629"/>
    </w:p>
    <w:p w14:paraId="2CDE0C15" w14:textId="6759C544" w:rsidR="002F77E3" w:rsidRDefault="002F77E3" w:rsidP="002F77E3">
      <w:pPr>
        <w:pStyle w:val="41"/>
      </w:pPr>
      <w:bookmarkStart w:id="510" w:name="_Toc183622418"/>
      <w:r>
        <w:t>6.</w:t>
      </w:r>
      <w:r>
        <w:rPr>
          <w:rFonts w:eastAsiaTheme="minorEastAsia" w:hint="eastAsia"/>
          <w:lang w:eastAsia="zh-CN"/>
        </w:rPr>
        <w:t>4</w:t>
      </w:r>
      <w:r>
        <w:t>.5.2</w:t>
      </w:r>
      <w:r>
        <w:tab/>
        <w:t>Event Notification</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D8246E6" w14:textId="353D7168" w:rsidR="002F77E3" w:rsidRDefault="002F77E3" w:rsidP="002F77E3">
      <w:pPr>
        <w:pStyle w:val="51"/>
      </w:pPr>
      <w:bookmarkStart w:id="511" w:name="_Toc50031967"/>
      <w:bookmarkStart w:id="512" w:name="_Toc68168951"/>
      <w:bookmarkStart w:id="513" w:name="_Toc113031659"/>
      <w:bookmarkStart w:id="514" w:name="_Toc34266279"/>
      <w:bookmarkStart w:id="515" w:name="_Toc56640954"/>
      <w:bookmarkStart w:id="516" w:name="_Toc112951119"/>
      <w:bookmarkStart w:id="517" w:name="_Toc59017922"/>
      <w:bookmarkStart w:id="518" w:name="_Toc90655860"/>
      <w:bookmarkStart w:id="519" w:name="_Toc120702298"/>
      <w:bookmarkStart w:id="520" w:name="_Toc136562365"/>
      <w:bookmarkStart w:id="521" w:name="_Toc104538997"/>
      <w:bookmarkStart w:id="522" w:name="_Toc85557073"/>
      <w:bookmarkStart w:id="523" w:name="_Toc85552974"/>
      <w:bookmarkStart w:id="524" w:name="_Toc45134035"/>
      <w:bookmarkStart w:id="525" w:name="_Toc94064243"/>
      <w:bookmarkStart w:id="526" w:name="_Toc43563492"/>
      <w:bookmarkStart w:id="527" w:name="_Toc101244404"/>
      <w:bookmarkStart w:id="528" w:name="_Toc98233628"/>
      <w:bookmarkStart w:id="529" w:name="_Toc114133798"/>
      <w:bookmarkStart w:id="530" w:name="_Toc28012809"/>
      <w:bookmarkStart w:id="531" w:name="_Toc36102450"/>
      <w:bookmarkStart w:id="532" w:name="_Toc88667575"/>
      <w:bookmarkStart w:id="533" w:name="_Toc66231790"/>
      <w:bookmarkStart w:id="534" w:name="_Toc51762887"/>
      <w:bookmarkStart w:id="535" w:name="_Toc83233064"/>
      <w:bookmarkStart w:id="536" w:name="_Toc138754199"/>
      <w:bookmarkStart w:id="537" w:name="_Toc145705686"/>
      <w:bookmarkStart w:id="538" w:name="_Toc148522590"/>
      <w:bookmarkStart w:id="539" w:name="_Toc70550618"/>
      <w:bookmarkStart w:id="540" w:name="_Toc164920770"/>
      <w:bookmarkStart w:id="541" w:name="_Toc170120312"/>
      <w:bookmarkStart w:id="542" w:name="_Toc175858557"/>
      <w:bookmarkStart w:id="543" w:name="_Toc175859630"/>
      <w:bookmarkStart w:id="544" w:name="_Toc183622419"/>
      <w:r>
        <w:t>6.</w:t>
      </w:r>
      <w:r>
        <w:rPr>
          <w:rFonts w:eastAsiaTheme="minorEastAsia" w:hint="eastAsia"/>
          <w:lang w:eastAsia="zh-CN"/>
        </w:rPr>
        <w:t>4</w:t>
      </w:r>
      <w:r>
        <w:t>.5.2.1</w:t>
      </w:r>
      <w:r>
        <w:tab/>
        <w:t>Description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9E6CFC3" w14:textId="77777777" w:rsidR="002F77E3" w:rsidRDefault="002F77E3" w:rsidP="002F77E3">
      <w:bookmarkStart w:id="545" w:name="_Toc104538998"/>
      <w:bookmarkStart w:id="546" w:name="_Toc34266280"/>
      <w:bookmarkStart w:id="547" w:name="_Toc43563493"/>
      <w:bookmarkStart w:id="548" w:name="_Toc56640955"/>
      <w:bookmarkStart w:id="549" w:name="_Toc28012810"/>
      <w:bookmarkStart w:id="550" w:name="_Toc94064244"/>
      <w:bookmarkStart w:id="551" w:name="_Toc98233629"/>
      <w:bookmarkStart w:id="552" w:name="_Toc45134036"/>
      <w:bookmarkStart w:id="553" w:name="_Toc51762888"/>
      <w:bookmarkStart w:id="554" w:name="_Toc36102451"/>
      <w:bookmarkStart w:id="555" w:name="_Toc68168952"/>
      <w:bookmarkStart w:id="556" w:name="_Toc113031660"/>
      <w:bookmarkStart w:id="557" w:name="_Toc90655861"/>
      <w:bookmarkStart w:id="558" w:name="_Toc70550619"/>
      <w:bookmarkStart w:id="559" w:name="_Toc101244405"/>
      <w:bookmarkStart w:id="560" w:name="_Toc59017923"/>
      <w:bookmarkStart w:id="561" w:name="_Toc85557074"/>
      <w:bookmarkStart w:id="562" w:name="_Toc83233065"/>
      <w:bookmarkStart w:id="563" w:name="_Toc50031968"/>
      <w:bookmarkStart w:id="564" w:name="_Toc85552975"/>
      <w:bookmarkStart w:id="565" w:name="_Toc88667576"/>
      <w:bookmarkStart w:id="566" w:name="_Toc112951120"/>
      <w:bookmarkStart w:id="567" w:name="_Toc114133799"/>
      <w:bookmarkStart w:id="568"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569" w:name="_Toc120702299"/>
      <w:bookmarkStart w:id="570" w:name="_Toc138754200"/>
      <w:bookmarkStart w:id="571" w:name="_Toc148522591"/>
      <w:bookmarkStart w:id="572" w:name="_Toc145705687"/>
      <w:bookmarkStart w:id="573" w:name="_Toc136562366"/>
      <w:bookmarkStart w:id="574" w:name="_Toc164920771"/>
      <w:bookmarkStart w:id="575" w:name="_Toc170120313"/>
      <w:bookmarkStart w:id="576" w:name="_Toc175858558"/>
      <w:bookmarkStart w:id="577" w:name="_Toc175859631"/>
      <w:bookmarkStart w:id="578" w:name="_Toc183622420"/>
      <w:r>
        <w:t>6.</w:t>
      </w:r>
      <w:r>
        <w:rPr>
          <w:rFonts w:eastAsiaTheme="minorEastAsia" w:hint="eastAsia"/>
          <w:lang w:eastAsia="zh-CN"/>
        </w:rPr>
        <w:t>4</w:t>
      </w:r>
      <w:r>
        <w:t>.5.2.2</w:t>
      </w:r>
      <w:r>
        <w:tab/>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Pr>
          <w:rFonts w:hint="eastAsia"/>
          <w:lang w:eastAsia="zh-CN"/>
        </w:rPr>
        <w:t>Target</w:t>
      </w:r>
      <w:r>
        <w:t xml:space="preserve"> </w:t>
      </w:r>
      <w:r>
        <w:rPr>
          <w:rFonts w:hint="eastAsia"/>
          <w:lang w:eastAsia="zh-CN"/>
        </w:rPr>
        <w:t>URI</w:t>
      </w:r>
      <w:bookmarkEnd w:id="578"/>
    </w:p>
    <w:p w14:paraId="3BC1555A" w14:textId="77777777" w:rsidR="002F77E3" w:rsidRPr="00B910B8" w:rsidRDefault="002F77E3" w:rsidP="002F77E3">
      <w:r w:rsidRPr="00B910B8">
        <w:t xml:space="preserve">The Callback URI </w:t>
      </w:r>
      <w:r w:rsidRPr="00F07F93">
        <w:t>{notificationURI}</w:t>
      </w:r>
      <w:r w:rsidRPr="00B910B8">
        <w:t xml:space="preserve"> shall be used with the callback URI variables defined in table 6.</w:t>
      </w:r>
      <w:r>
        <w:rPr>
          <w:rFonts w:hint="eastAsia"/>
          <w:lang w:eastAsia="zh-CN"/>
        </w:rPr>
        <w:t>x</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579" w:name="_Toc170275721"/>
      <w:bookmarkStart w:id="580" w:name="_Toc183622421"/>
      <w:r w:rsidRPr="00B910B8">
        <w:t>6.</w:t>
      </w:r>
      <w:r>
        <w:rPr>
          <w:rFonts w:eastAsiaTheme="minorEastAsia" w:hint="eastAsia"/>
          <w:lang w:eastAsia="zh-CN"/>
        </w:rPr>
        <w:t>4</w:t>
      </w:r>
      <w:r w:rsidRPr="00B910B8">
        <w:t>.5.2.3</w:t>
      </w:r>
      <w:r w:rsidRPr="00B910B8">
        <w:tab/>
        <w:t>Standard Methods</w:t>
      </w:r>
      <w:bookmarkEnd w:id="579"/>
      <w:bookmarkEnd w:id="580"/>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77777777" w:rsidR="002F77E3" w:rsidRDefault="002F77E3" w:rsidP="003B0F26">
            <w:pPr>
              <w:pStyle w:val="TAL"/>
            </w:pPr>
            <w:r>
              <w:rPr>
                <w:lang w:val="en-US" w:eastAsia="zh-CN"/>
              </w:rPr>
              <w:t>array(I</w:t>
            </w:r>
            <w:r>
              <w:rPr>
                <w:rFonts w:hint="eastAsia"/>
                <w:lang w:val="en-US" w:eastAsia="zh-CN"/>
              </w:rPr>
              <w:t>msEvent</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3B0F26">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83"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3B0F26">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83"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3B0F26">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83"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3B0F26">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83"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581" w:name="_Toc183622422"/>
      <w:r>
        <w:t>6.</w:t>
      </w:r>
      <w:r>
        <w:rPr>
          <w:rFonts w:eastAsiaTheme="minorEastAsia" w:hint="eastAsia"/>
          <w:lang w:eastAsia="zh-CN"/>
        </w:rPr>
        <w:t>4</w:t>
      </w:r>
      <w:r>
        <w:t>.6</w:t>
      </w:r>
      <w:r>
        <w:tab/>
        <w:t>Data Model</w:t>
      </w:r>
      <w:bookmarkEnd w:id="581"/>
    </w:p>
    <w:p w14:paraId="40D98B06" w14:textId="0281484C" w:rsidR="002F77E3" w:rsidRDefault="002F77E3" w:rsidP="002F77E3">
      <w:pPr>
        <w:pStyle w:val="41"/>
      </w:pPr>
      <w:bookmarkStart w:id="582" w:name="_Toc183622423"/>
      <w:r>
        <w:t>6.</w:t>
      </w:r>
      <w:r>
        <w:rPr>
          <w:rFonts w:eastAsiaTheme="minorEastAsia" w:hint="eastAsia"/>
          <w:lang w:eastAsia="zh-CN"/>
        </w:rPr>
        <w:t>4</w:t>
      </w:r>
      <w:r>
        <w:t>.6.1</w:t>
      </w:r>
      <w:r>
        <w:tab/>
        <w:t>General</w:t>
      </w:r>
      <w:bookmarkEnd w:id="582"/>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8"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3F58D490"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44DAFCF3" w14:textId="77777777" w:rsidR="002F77E3" w:rsidRDefault="002F77E3" w:rsidP="003B0F26">
            <w:pPr>
              <w:pStyle w:val="TAL"/>
              <w:rPr>
                <w:lang w:eastAsia="zh-CN"/>
              </w:rPr>
            </w:pPr>
            <w:r>
              <w:t>EventType</w:t>
            </w:r>
          </w:p>
        </w:tc>
        <w:tc>
          <w:tcPr>
            <w:tcW w:w="1525" w:type="dxa"/>
            <w:tcBorders>
              <w:top w:val="single" w:sz="4" w:space="0" w:color="auto"/>
              <w:left w:val="single" w:sz="4" w:space="0" w:color="auto"/>
              <w:bottom w:val="single" w:sz="4" w:space="0" w:color="auto"/>
              <w:right w:val="single" w:sz="4" w:space="0" w:color="auto"/>
            </w:tcBorders>
          </w:tcPr>
          <w:p w14:paraId="2026DF1B" w14:textId="7BA1E1DC" w:rsidR="002F77E3" w:rsidRDefault="002F77E3" w:rsidP="003B0F26">
            <w:pPr>
              <w:pStyle w:val="TAL"/>
              <w:rPr>
                <w:lang w:eastAsia="zh-CN"/>
              </w:rPr>
            </w:pPr>
            <w:r>
              <w:rPr>
                <w:rFonts w:hint="eastAsia"/>
              </w:rPr>
              <w:t>6</w:t>
            </w:r>
            <w:r>
              <w:t>.</w:t>
            </w:r>
            <w:r>
              <w:rPr>
                <w:rFonts w:eastAsiaTheme="minorEastAsia" w:hint="eastAsia"/>
                <w:lang w:eastAsia="zh-CN"/>
              </w:rPr>
              <w:t>4</w:t>
            </w:r>
            <w:r>
              <w:t>.6.2.3</w:t>
            </w:r>
          </w:p>
        </w:tc>
        <w:tc>
          <w:tcPr>
            <w:tcW w:w="5838" w:type="dxa"/>
            <w:tcBorders>
              <w:top w:val="single" w:sz="4" w:space="0" w:color="auto"/>
              <w:left w:val="single" w:sz="4" w:space="0" w:color="auto"/>
              <w:bottom w:val="single" w:sz="4" w:space="0" w:color="auto"/>
              <w:right w:val="single" w:sz="4" w:space="0" w:color="auto"/>
            </w:tcBorders>
          </w:tcPr>
          <w:p w14:paraId="0E49C6B5" w14:textId="77777777" w:rsidR="002F77E3" w:rsidRPr="00A70ED2" w:rsidRDefault="002F77E3" w:rsidP="003B0F26">
            <w:pPr>
              <w:pStyle w:val="TAL"/>
              <w:rPr>
                <w:lang w:eastAsia="zh-CN"/>
              </w:rPr>
            </w:pPr>
            <w:r w:rsidRPr="00A70ED2">
              <w:rPr>
                <w:rFonts w:hint="eastAsia"/>
              </w:rPr>
              <w:t>T</w:t>
            </w:r>
            <w:r w:rsidRPr="00A70ED2">
              <w:t xml:space="preserve">he </w:t>
            </w:r>
            <w:r>
              <w:t>event type to be detected</w:t>
            </w:r>
          </w:p>
        </w:tc>
      </w:tr>
      <w:tr w:rsidR="002F77E3" w14:paraId="0881DA12"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8"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8"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bl>
    <w:p w14:paraId="3DC612E7" w14:textId="77777777" w:rsidR="002F77E3" w:rsidRDefault="002F77E3" w:rsidP="002F77E3"/>
    <w:p w14:paraId="72CFFAB6" w14:textId="722C6027" w:rsidR="002F77E3" w:rsidRDefault="002F77E3" w:rsidP="002F77E3">
      <w:r>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C9B18C"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CAD2E70" w14:textId="77777777" w:rsidR="002F77E3" w:rsidRPr="003232E4" w:rsidRDefault="002F77E3" w:rsidP="003B0F26">
            <w:pPr>
              <w:pStyle w:val="TAL"/>
              <w:rPr>
                <w:lang w:eastAsia="zh-CN"/>
              </w:rPr>
            </w:pPr>
          </w:p>
        </w:tc>
      </w:tr>
      <w:tr w:rsidR="002F77E3" w14:paraId="6CF609E3"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18FE90" w14:textId="77777777" w:rsidR="002F77E3"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2F77E3" w14:paraId="5531B144"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093E7D5" w14:textId="77777777" w:rsidR="002F77E3" w:rsidRDefault="002F77E3" w:rsidP="003B0F26">
            <w:pPr>
              <w:pStyle w:val="TAL"/>
              <w:rPr>
                <w:lang w:eastAsia="zh-CN"/>
              </w:rPr>
            </w:pPr>
            <w:r w:rsidRPr="003232E4">
              <w:rPr>
                <w:lang w:eastAsia="zh-CN"/>
              </w:rPr>
              <w:t>IMS Public Identity.</w:t>
            </w:r>
          </w:p>
        </w:tc>
      </w:tr>
      <w:tr w:rsidR="002F77E3" w14:paraId="6B9A5B74"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930B51"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D40860" w14:textId="77777777" w:rsidR="002F77E3"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0A8117"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583" w:name="_Toc183622424"/>
      <w:r>
        <w:rPr>
          <w:lang w:val="en-US"/>
        </w:rPr>
        <w:t>6.</w:t>
      </w:r>
      <w:r>
        <w:rPr>
          <w:rFonts w:eastAsiaTheme="minorEastAsia" w:hint="eastAsia"/>
          <w:lang w:val="en-US" w:eastAsia="zh-CN"/>
        </w:rPr>
        <w:t>4</w:t>
      </w:r>
      <w:r>
        <w:rPr>
          <w:lang w:val="en-US"/>
        </w:rPr>
        <w:t>.6.2</w:t>
      </w:r>
      <w:r>
        <w:rPr>
          <w:lang w:val="en-US"/>
        </w:rPr>
        <w:tab/>
        <w:t>Structured data types</w:t>
      </w:r>
      <w:bookmarkEnd w:id="583"/>
    </w:p>
    <w:p w14:paraId="4C9B9801" w14:textId="6D0A1CEC" w:rsidR="002F77E3" w:rsidRDefault="002F77E3" w:rsidP="002F77E3">
      <w:pPr>
        <w:pStyle w:val="51"/>
      </w:pPr>
      <w:bookmarkStart w:id="584" w:name="_Toc183622425"/>
      <w:r>
        <w:t>6.</w:t>
      </w:r>
      <w:r>
        <w:rPr>
          <w:rFonts w:eastAsiaTheme="minorEastAsia" w:hint="eastAsia"/>
          <w:lang w:eastAsia="zh-CN"/>
        </w:rPr>
        <w:t>4</w:t>
      </w:r>
      <w:r>
        <w:t>.6.2.1</w:t>
      </w:r>
      <w:r>
        <w:tab/>
        <w:t>Introduction</w:t>
      </w:r>
      <w:bookmarkEnd w:id="584"/>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585" w:name="_Toc183622426"/>
      <w:r>
        <w:t>6.</w:t>
      </w:r>
      <w:r>
        <w:rPr>
          <w:rFonts w:eastAsiaTheme="minorEastAsia" w:hint="eastAsia"/>
          <w:lang w:eastAsia="zh-CN"/>
        </w:rPr>
        <w:t>4</w:t>
      </w:r>
      <w:r>
        <w:t>.6.2.2</w:t>
      </w:r>
      <w:r>
        <w:tab/>
        <w:t>Type: ImsEventsSubscription</w:t>
      </w:r>
      <w:bookmarkEnd w:id="585"/>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3B0F26">
        <w:trPr>
          <w:jc w:val="center"/>
        </w:trPr>
        <w:tc>
          <w:tcPr>
            <w:tcW w:w="1707"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3"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3B0F26">
        <w:trPr>
          <w:jc w:val="center"/>
        </w:trPr>
        <w:tc>
          <w:tcPr>
            <w:tcW w:w="1707"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3"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3B0F26">
        <w:trPr>
          <w:jc w:val="center"/>
        </w:trPr>
        <w:tc>
          <w:tcPr>
            <w:tcW w:w="1707"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3" w:type="dxa"/>
          </w:tcPr>
          <w:p w14:paraId="0B29F7E2" w14:textId="77777777" w:rsidR="002F77E3" w:rsidRPr="00351AEB" w:rsidRDefault="002F77E3" w:rsidP="003B0F26">
            <w:pPr>
              <w:pStyle w:val="TAL"/>
              <w:rPr>
                <w:lang w:eastAsia="zh-CN"/>
              </w:rPr>
            </w:pPr>
            <w:r>
              <w:rPr>
                <w:rFonts w:hint="eastAsia"/>
                <w:lang w:eastAsia="zh-CN"/>
              </w:rPr>
              <w:t>I</w:t>
            </w:r>
            <w:r>
              <w:rPr>
                <w:lang w:eastAsia="zh-CN"/>
              </w:rPr>
              <w:t xml:space="preserve">dentfies whether the request applies to any UE. This attribute </w:t>
            </w:r>
            <w:r>
              <w:rPr>
                <w:rFonts w:cs="Arial"/>
                <w:szCs w:val="18"/>
              </w:rPr>
              <w:t xml:space="preserve">This attribute shall set to </w:t>
            </w:r>
            <w:r>
              <w:rPr>
                <w:lang w:eastAsia="zh-CN"/>
              </w:rPr>
              <w:t xml:space="preserve">"true" if applicable for any UE, otherwise, set to "false". </w:t>
            </w:r>
            <w:r>
              <w:t>(NOTE)</w:t>
            </w:r>
          </w:p>
        </w:tc>
      </w:tr>
      <w:tr w:rsidR="002F77E3" w:rsidRPr="00351AEB" w14:paraId="6068E4AE" w14:textId="77777777" w:rsidTr="003B0F26">
        <w:trPr>
          <w:jc w:val="center"/>
        </w:trPr>
        <w:tc>
          <w:tcPr>
            <w:tcW w:w="1707" w:type="dxa"/>
          </w:tcPr>
          <w:p w14:paraId="6C5A8183" w14:textId="77777777" w:rsidR="002F77E3" w:rsidRDefault="002F77E3" w:rsidP="003B0F26">
            <w:pPr>
              <w:pStyle w:val="TAL"/>
            </w:pPr>
            <w:r>
              <w:rPr>
                <w:lang w:eastAsia="zh-CN"/>
              </w:rPr>
              <w:t>Sub</w:t>
            </w:r>
            <w:r>
              <w:rPr>
                <w:rFonts w:hint="eastAsia"/>
                <w:lang w:eastAsia="zh-CN"/>
              </w:rPr>
              <w:t>s</w:t>
            </w:r>
            <w:r>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3"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3B0F26">
        <w:trPr>
          <w:jc w:val="center"/>
        </w:trPr>
        <w:tc>
          <w:tcPr>
            <w:tcW w:w="1707" w:type="dxa"/>
          </w:tcPr>
          <w:p w14:paraId="3319C339" w14:textId="77777777" w:rsidR="002F77E3" w:rsidRDefault="002F77E3" w:rsidP="003B0F26">
            <w:pPr>
              <w:pStyle w:val="TAL"/>
            </w:pPr>
            <w:r>
              <w:t>e</w:t>
            </w:r>
            <w:r>
              <w:rPr>
                <w:rFonts w:hint="eastAsia"/>
              </w:rPr>
              <w:t>vent</w:t>
            </w:r>
            <w:r>
              <w:t>TypeList</w:t>
            </w:r>
          </w:p>
        </w:tc>
        <w:tc>
          <w:tcPr>
            <w:tcW w:w="1498" w:type="dxa"/>
          </w:tcPr>
          <w:p w14:paraId="7E633DA4" w14:textId="77777777" w:rsidR="002F77E3" w:rsidRDefault="002F77E3" w:rsidP="003B0F26">
            <w:pPr>
              <w:pStyle w:val="TAL"/>
            </w:pPr>
            <w:r>
              <w:rPr>
                <w:rFonts w:hint="eastAsia"/>
                <w:lang w:eastAsia="zh-CN"/>
              </w:rPr>
              <w:t>a</w:t>
            </w:r>
            <w:r>
              <w:t>rray(EventType)</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3" w:type="dxa"/>
          </w:tcPr>
          <w:p w14:paraId="55654AC1" w14:textId="77777777" w:rsidR="002F77E3" w:rsidRDefault="002F77E3" w:rsidP="003B0F26">
            <w:pPr>
              <w:pStyle w:val="TAL"/>
              <w:rPr>
                <w:rFonts w:cs="Arial"/>
                <w:szCs w:val="18"/>
                <w:lang w:eastAsia="zh-CN"/>
              </w:rPr>
            </w:pPr>
            <w:r>
              <w:t>Subscribed event types.</w:t>
            </w:r>
          </w:p>
        </w:tc>
      </w:tr>
      <w:tr w:rsidR="002F77E3" w14:paraId="0CD0906C" w14:textId="77777777" w:rsidTr="003B0F26">
        <w:trPr>
          <w:jc w:val="center"/>
        </w:trPr>
        <w:tc>
          <w:tcPr>
            <w:tcW w:w="1707"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3" w:type="dxa"/>
          </w:tcPr>
          <w:p w14:paraId="361B3F32" w14:textId="77777777" w:rsidR="002F77E3" w:rsidRDefault="002F77E3" w:rsidP="003B0F26">
            <w:pPr>
              <w:pStyle w:val="TAL"/>
            </w:pPr>
            <w:r>
              <w:t>Identifies the recipient of Notifications sent by the NF consumer.</w:t>
            </w:r>
          </w:p>
          <w:p w14:paraId="4E542307" w14:textId="77777777" w:rsidR="002F77E3" w:rsidRPr="009D737C" w:rsidRDefault="002F77E3" w:rsidP="003B0F26">
            <w:pPr>
              <w:pStyle w:val="TAL"/>
            </w:pPr>
            <w:r>
              <w:t>This parameter shall be supplied by the NF service consumer in the HTTP POST requests that create the subscriptions for event notifications and in the HTTP PUT requests that update the subscriptions for event notifications.</w:t>
            </w:r>
          </w:p>
        </w:tc>
      </w:tr>
      <w:tr w:rsidR="002F77E3" w14:paraId="3A59E9BC" w14:textId="77777777" w:rsidTr="003B0F26">
        <w:trPr>
          <w:jc w:val="center"/>
        </w:trPr>
        <w:tc>
          <w:tcPr>
            <w:tcW w:w="9527" w:type="dxa"/>
            <w:gridSpan w:val="5"/>
          </w:tcPr>
          <w:p w14:paraId="384140A6" w14:textId="77777777" w:rsidR="002F77E3" w:rsidRPr="00351AEB" w:rsidRDefault="002F77E3" w:rsidP="003B0F26">
            <w:pPr>
              <w:pStyle w:val="TAN"/>
              <w:rPr>
                <w:lang w:eastAsia="zh-CN"/>
              </w:rPr>
            </w:pPr>
            <w:r>
              <w:rPr>
                <w:noProof/>
              </w:rPr>
              <w:t>NOTE 1:</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33CA9159" w:rsidR="002F77E3" w:rsidRPr="00B910B8" w:rsidRDefault="002F77E3" w:rsidP="002F77E3">
      <w:pPr>
        <w:pStyle w:val="51"/>
      </w:pPr>
      <w:bookmarkStart w:id="586" w:name="_Toc183622427"/>
      <w:r w:rsidRPr="00B910B8">
        <w:t>6.</w:t>
      </w:r>
      <w:r>
        <w:rPr>
          <w:rFonts w:eastAsiaTheme="minorEastAsia" w:hint="eastAsia"/>
          <w:lang w:eastAsia="zh-CN"/>
        </w:rPr>
        <w:t>4</w:t>
      </w:r>
      <w:r w:rsidRPr="00B910B8">
        <w:t>.6.2.</w:t>
      </w:r>
      <w:r>
        <w:t>3</w:t>
      </w:r>
      <w:r w:rsidRPr="00B910B8">
        <w:tab/>
        <w:t xml:space="preserve">Type: </w:t>
      </w:r>
      <w:r>
        <w:t>EventType</w:t>
      </w:r>
      <w:bookmarkEnd w:id="586"/>
    </w:p>
    <w:p w14:paraId="5B9269EA" w14:textId="783E072D" w:rsidR="002F77E3" w:rsidRPr="00B910B8" w:rsidRDefault="002F77E3" w:rsidP="002F77E3">
      <w:pPr>
        <w:pStyle w:val="TH"/>
        <w:rPr>
          <w:b w:val="0"/>
        </w:rPr>
      </w:pPr>
      <w:r w:rsidRPr="00B910B8">
        <w:t>Table 6.</w:t>
      </w:r>
      <w:r>
        <w:rPr>
          <w:rFonts w:eastAsiaTheme="minorEastAsia" w:hint="eastAsia"/>
          <w:lang w:eastAsia="zh-CN"/>
        </w:rPr>
        <w:t>4</w:t>
      </w:r>
      <w:r w:rsidRPr="00B910B8">
        <w:t>.6.2.</w:t>
      </w:r>
      <w:r>
        <w:t>3</w:t>
      </w:r>
      <w:r w:rsidRPr="00B910B8">
        <w:t xml:space="preserve">-1: Definition of type </w:t>
      </w:r>
      <w:r>
        <w:t>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2F77E3" w:rsidRPr="00D93AE2" w14:paraId="606F5868" w14:textId="77777777" w:rsidTr="003B0F26">
        <w:trPr>
          <w:jc w:val="center"/>
        </w:trPr>
        <w:tc>
          <w:tcPr>
            <w:tcW w:w="1704" w:type="dxa"/>
            <w:shd w:val="clear" w:color="auto" w:fill="C0C0C0"/>
          </w:tcPr>
          <w:p w14:paraId="1AF62C19" w14:textId="77777777" w:rsidR="002F77E3" w:rsidRPr="00B910B8" w:rsidRDefault="002F77E3" w:rsidP="003B0F26">
            <w:pPr>
              <w:pStyle w:val="TAH"/>
              <w:rPr>
                <w:b w:val="0"/>
              </w:rPr>
            </w:pPr>
            <w:r w:rsidRPr="00B910B8">
              <w:t>Attribute name</w:t>
            </w:r>
          </w:p>
        </w:tc>
        <w:tc>
          <w:tcPr>
            <w:tcW w:w="1446" w:type="dxa"/>
            <w:shd w:val="clear" w:color="auto" w:fill="C0C0C0"/>
          </w:tcPr>
          <w:p w14:paraId="710678BF" w14:textId="77777777" w:rsidR="002F77E3" w:rsidRPr="00B910B8" w:rsidRDefault="002F77E3" w:rsidP="003B0F26">
            <w:pPr>
              <w:pStyle w:val="TAH"/>
              <w:rPr>
                <w:b w:val="0"/>
              </w:rPr>
            </w:pPr>
            <w:r w:rsidRPr="00B910B8">
              <w:t>Data type</w:t>
            </w:r>
          </w:p>
        </w:tc>
        <w:tc>
          <w:tcPr>
            <w:tcW w:w="426" w:type="dxa"/>
            <w:shd w:val="clear" w:color="auto" w:fill="C0C0C0"/>
          </w:tcPr>
          <w:p w14:paraId="20532409" w14:textId="77777777" w:rsidR="002F77E3" w:rsidRPr="00B910B8" w:rsidRDefault="002F77E3" w:rsidP="003B0F26">
            <w:pPr>
              <w:pStyle w:val="TAH"/>
              <w:rPr>
                <w:b w:val="0"/>
              </w:rPr>
            </w:pPr>
            <w:r w:rsidRPr="00B910B8">
              <w:t>P</w:t>
            </w:r>
          </w:p>
        </w:tc>
        <w:tc>
          <w:tcPr>
            <w:tcW w:w="1188" w:type="dxa"/>
            <w:shd w:val="clear" w:color="auto" w:fill="C0C0C0"/>
          </w:tcPr>
          <w:p w14:paraId="309A2F6F" w14:textId="77777777" w:rsidR="002F77E3" w:rsidRPr="00B910B8" w:rsidRDefault="002F77E3" w:rsidP="003B0F26">
            <w:pPr>
              <w:pStyle w:val="TAH"/>
              <w:rPr>
                <w:b w:val="0"/>
              </w:rPr>
            </w:pPr>
            <w:r w:rsidRPr="00B910B8">
              <w:t>Cardinality</w:t>
            </w:r>
          </w:p>
        </w:tc>
        <w:tc>
          <w:tcPr>
            <w:tcW w:w="4763" w:type="dxa"/>
            <w:shd w:val="clear" w:color="auto" w:fill="C0C0C0"/>
          </w:tcPr>
          <w:p w14:paraId="261A77B6" w14:textId="77777777" w:rsidR="002F77E3" w:rsidRPr="00B910B8" w:rsidRDefault="002F77E3" w:rsidP="003B0F26">
            <w:pPr>
              <w:pStyle w:val="TAH"/>
              <w:rPr>
                <w:b w:val="0"/>
              </w:rPr>
            </w:pPr>
            <w:r w:rsidRPr="00B910B8">
              <w:t>Description</w:t>
            </w:r>
          </w:p>
        </w:tc>
      </w:tr>
      <w:tr w:rsidR="002F77E3" w:rsidRPr="00D93AE2" w14:paraId="352174EC" w14:textId="77777777" w:rsidTr="003B0F26">
        <w:trPr>
          <w:trHeight w:val="49"/>
          <w:jc w:val="center"/>
        </w:trPr>
        <w:tc>
          <w:tcPr>
            <w:tcW w:w="1704" w:type="dxa"/>
          </w:tcPr>
          <w:p w14:paraId="2A9F7F13" w14:textId="77777777" w:rsidR="002F77E3" w:rsidRPr="00B910B8" w:rsidRDefault="002F77E3" w:rsidP="003B0F26">
            <w:pPr>
              <w:pStyle w:val="TAL"/>
            </w:pPr>
            <w:r>
              <w:t>event</w:t>
            </w:r>
          </w:p>
        </w:tc>
        <w:tc>
          <w:tcPr>
            <w:tcW w:w="1446" w:type="dxa"/>
          </w:tcPr>
          <w:p w14:paraId="43DAC7F4" w14:textId="77777777" w:rsidR="002F77E3" w:rsidRPr="00B910B8" w:rsidRDefault="002F77E3" w:rsidP="003B0F26">
            <w:pPr>
              <w:pStyle w:val="TAL"/>
            </w:pPr>
            <w:r w:rsidRPr="00B910B8">
              <w:t>Ims</w:t>
            </w:r>
            <w:r>
              <w:t>Event</w:t>
            </w:r>
          </w:p>
        </w:tc>
        <w:tc>
          <w:tcPr>
            <w:tcW w:w="426" w:type="dxa"/>
          </w:tcPr>
          <w:p w14:paraId="3B35C37E" w14:textId="77777777" w:rsidR="002F77E3" w:rsidRPr="00B910B8" w:rsidRDefault="002F77E3" w:rsidP="003B0F26">
            <w:pPr>
              <w:pStyle w:val="TAL"/>
            </w:pPr>
            <w:r>
              <w:t>M</w:t>
            </w:r>
          </w:p>
        </w:tc>
        <w:tc>
          <w:tcPr>
            <w:tcW w:w="1188" w:type="dxa"/>
          </w:tcPr>
          <w:p w14:paraId="1899892D" w14:textId="77777777" w:rsidR="002F77E3" w:rsidRPr="00B910B8" w:rsidRDefault="002F77E3" w:rsidP="003B0F26">
            <w:pPr>
              <w:pStyle w:val="TAL"/>
            </w:pPr>
            <w:r w:rsidRPr="00B910B8">
              <w:t>1</w:t>
            </w:r>
          </w:p>
        </w:tc>
        <w:tc>
          <w:tcPr>
            <w:tcW w:w="4763" w:type="dxa"/>
          </w:tcPr>
          <w:p w14:paraId="55303300" w14:textId="77777777" w:rsidR="002F77E3" w:rsidRPr="00B910B8" w:rsidRDefault="002F77E3" w:rsidP="003B0F26">
            <w:pPr>
              <w:pStyle w:val="TAL"/>
            </w:pPr>
            <w:r w:rsidRPr="00B910B8">
              <w:t xml:space="preserve">The </w:t>
            </w:r>
            <w:r>
              <w:t>event type of the subscribed event.</w:t>
            </w:r>
          </w:p>
        </w:tc>
      </w:tr>
    </w:tbl>
    <w:p w14:paraId="5F8F471E" w14:textId="77777777" w:rsidR="002F77E3" w:rsidRDefault="002F77E3" w:rsidP="002F77E3">
      <w:pPr>
        <w:rPr>
          <w:lang w:val="en-US"/>
        </w:rPr>
      </w:pPr>
    </w:p>
    <w:p w14:paraId="16A82B62" w14:textId="26660F2A" w:rsidR="002F77E3" w:rsidRPr="00B910B8" w:rsidRDefault="002F77E3" w:rsidP="002F77E3">
      <w:pPr>
        <w:pStyle w:val="51"/>
      </w:pPr>
      <w:bookmarkStart w:id="587" w:name="_Toc183622428"/>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587"/>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shd w:val="clear" w:color="auto" w:fill="auto"/>
          </w:tcPr>
          <w:p w14:paraId="10AC258A" w14:textId="77777777" w:rsidR="002F77E3" w:rsidRPr="00B910B8" w:rsidRDefault="002F77E3" w:rsidP="003B0F26">
            <w:pPr>
              <w:pStyle w:val="TAL"/>
            </w:pPr>
            <w:r>
              <w:t>eventNotifications</w:t>
            </w:r>
          </w:p>
        </w:tc>
        <w:tc>
          <w:tcPr>
            <w:tcW w:w="1505" w:type="dxa"/>
            <w:shd w:val="clear" w:color="auto" w:fill="auto"/>
          </w:tcPr>
          <w:p w14:paraId="3728E258" w14:textId="77777777" w:rsidR="002F77E3" w:rsidRPr="00B910B8" w:rsidRDefault="002F77E3" w:rsidP="003B0F26">
            <w:pPr>
              <w:pStyle w:val="TAL"/>
            </w:pPr>
            <w:r>
              <w:t>array(EventNotification)</w:t>
            </w:r>
          </w:p>
        </w:tc>
        <w:tc>
          <w:tcPr>
            <w:tcW w:w="426" w:type="dxa"/>
            <w:shd w:val="clear" w:color="auto" w:fill="auto"/>
          </w:tcPr>
          <w:p w14:paraId="36802130" w14:textId="77777777" w:rsidR="002F77E3" w:rsidRPr="00B910B8" w:rsidRDefault="002F77E3" w:rsidP="003B0F26">
            <w:pPr>
              <w:pStyle w:val="TAL"/>
            </w:pPr>
            <w:r>
              <w:t>M</w:t>
            </w:r>
          </w:p>
        </w:tc>
        <w:tc>
          <w:tcPr>
            <w:tcW w:w="1136" w:type="dxa"/>
            <w:shd w:val="clear" w:color="auto" w:fill="auto"/>
          </w:tcPr>
          <w:p w14:paraId="6C85F265" w14:textId="77777777" w:rsidR="002F77E3" w:rsidRPr="00B910B8" w:rsidRDefault="002F77E3" w:rsidP="003B0F26">
            <w:pPr>
              <w:pStyle w:val="TAL"/>
            </w:pPr>
            <w:r>
              <w:t>1..N</w:t>
            </w:r>
          </w:p>
        </w:tc>
        <w:tc>
          <w:tcPr>
            <w:tcW w:w="4815" w:type="dxa"/>
            <w:shd w:val="clear" w:color="auto" w:fill="auto"/>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shd w:val="clear" w:color="auto" w:fill="auto"/>
          </w:tcPr>
          <w:p w14:paraId="0EC22186" w14:textId="77777777" w:rsidR="002F77E3" w:rsidRPr="00B910B8" w:rsidRDefault="002F77E3" w:rsidP="003B0F26">
            <w:pPr>
              <w:pStyle w:val="TAL"/>
              <w:rPr>
                <w:lang w:eastAsia="zh-CN"/>
              </w:rPr>
            </w:pPr>
            <w:r>
              <w:t>subscriptionId</w:t>
            </w:r>
          </w:p>
        </w:tc>
        <w:tc>
          <w:tcPr>
            <w:tcW w:w="1505" w:type="dxa"/>
            <w:shd w:val="clear" w:color="auto" w:fill="auto"/>
          </w:tcPr>
          <w:p w14:paraId="488CCDB2" w14:textId="77777777" w:rsidR="002F77E3" w:rsidRPr="00B910B8" w:rsidRDefault="002F77E3" w:rsidP="003B0F26">
            <w:pPr>
              <w:pStyle w:val="TAL"/>
              <w:rPr>
                <w:lang w:eastAsia="zh-CN"/>
              </w:rPr>
            </w:pPr>
            <w:r>
              <w:t>string</w:t>
            </w:r>
          </w:p>
        </w:tc>
        <w:tc>
          <w:tcPr>
            <w:tcW w:w="426" w:type="dxa"/>
            <w:shd w:val="clear" w:color="auto" w:fill="auto"/>
          </w:tcPr>
          <w:p w14:paraId="5CBC1275" w14:textId="77777777" w:rsidR="002F77E3" w:rsidRPr="00B910B8" w:rsidRDefault="002F77E3" w:rsidP="003B0F26">
            <w:pPr>
              <w:pStyle w:val="TAL"/>
              <w:rPr>
                <w:lang w:eastAsia="zh-CN"/>
              </w:rPr>
            </w:pPr>
            <w:r>
              <w:rPr>
                <w:rFonts w:hint="eastAsia"/>
              </w:rPr>
              <w:t>M</w:t>
            </w:r>
          </w:p>
        </w:tc>
        <w:tc>
          <w:tcPr>
            <w:tcW w:w="1136" w:type="dxa"/>
            <w:shd w:val="clear" w:color="auto" w:fill="auto"/>
          </w:tcPr>
          <w:p w14:paraId="361D08D1" w14:textId="77777777" w:rsidR="002F77E3" w:rsidRPr="00B910B8" w:rsidRDefault="002F77E3" w:rsidP="003B0F26">
            <w:pPr>
              <w:pStyle w:val="TAL"/>
              <w:rPr>
                <w:lang w:eastAsia="zh-CN"/>
              </w:rPr>
            </w:pPr>
            <w:r>
              <w:rPr>
                <w:rFonts w:hint="eastAsia"/>
              </w:rPr>
              <w:t>1</w:t>
            </w:r>
          </w:p>
        </w:tc>
        <w:tc>
          <w:tcPr>
            <w:tcW w:w="4815" w:type="dxa"/>
            <w:shd w:val="clear" w:color="auto" w:fill="auto"/>
            <w:vAlign w:val="center"/>
          </w:tcPr>
          <w:p w14:paraId="12E80C80" w14:textId="77777777" w:rsidR="002F77E3" w:rsidRPr="00B910B8" w:rsidRDefault="002F77E3" w:rsidP="003B0F26">
            <w:pPr>
              <w:pStyle w:val="TAL"/>
              <w:rPr>
                <w:lang w:eastAsia="zh-CN"/>
              </w:rPr>
            </w:pPr>
            <w:r>
              <w:t xml:space="preserve">String identifying a subscription to the Nimsas_ImsEE service. </w:t>
            </w:r>
          </w:p>
        </w:tc>
      </w:tr>
    </w:tbl>
    <w:p w14:paraId="4F31A65F" w14:textId="77777777" w:rsidR="002F77E3" w:rsidRDefault="002F77E3" w:rsidP="002F77E3"/>
    <w:p w14:paraId="3EC85AC3" w14:textId="5B121499" w:rsidR="002F77E3" w:rsidRPr="00B910B8" w:rsidRDefault="002F77E3" w:rsidP="002F77E3">
      <w:pPr>
        <w:pStyle w:val="51"/>
      </w:pPr>
      <w:bookmarkStart w:id="588" w:name="_Toc183622429"/>
      <w:r w:rsidRPr="00B910B8">
        <w:t>6.</w:t>
      </w:r>
      <w:r>
        <w:rPr>
          <w:rFonts w:eastAsiaTheme="minorEastAsia" w:hint="eastAsia"/>
          <w:lang w:eastAsia="zh-CN"/>
        </w:rPr>
        <w:t>4</w:t>
      </w:r>
      <w:r w:rsidRPr="00B910B8">
        <w:t>.6.2.</w:t>
      </w:r>
      <w:r>
        <w:t>5</w:t>
      </w:r>
      <w:r w:rsidRPr="00B910B8">
        <w:tab/>
        <w:t xml:space="preserve">Type: </w:t>
      </w:r>
      <w:r>
        <w:t>EventNotification</w:t>
      </w:r>
      <w:bookmarkEnd w:id="588"/>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3B0F26">
        <w:trPr>
          <w:jc w:val="center"/>
        </w:trPr>
        <w:tc>
          <w:tcPr>
            <w:tcW w:w="1645"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5"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3B0F26">
        <w:trPr>
          <w:jc w:val="center"/>
        </w:trPr>
        <w:tc>
          <w:tcPr>
            <w:tcW w:w="1645"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5" w:type="dxa"/>
          </w:tcPr>
          <w:p w14:paraId="2F8ADFF5" w14:textId="77777777" w:rsidR="002F77E3" w:rsidRPr="001C34B0" w:rsidRDefault="002F77E3" w:rsidP="003B0F26">
            <w:pPr>
              <w:pStyle w:val="TAL"/>
              <w:rPr>
                <w:lang w:eastAsia="zh-CN"/>
              </w:rPr>
            </w:pPr>
            <w:r>
              <w:t>Event that is notified.</w:t>
            </w:r>
          </w:p>
        </w:tc>
      </w:tr>
      <w:tr w:rsidR="002F77E3" w:rsidRPr="00D93AE2" w14:paraId="63F212A4" w14:textId="77777777" w:rsidTr="003B0F26">
        <w:trPr>
          <w:jc w:val="center"/>
        </w:trPr>
        <w:tc>
          <w:tcPr>
            <w:tcW w:w="1645"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5"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3B0F26">
        <w:trPr>
          <w:jc w:val="center"/>
        </w:trPr>
        <w:tc>
          <w:tcPr>
            <w:tcW w:w="1645" w:type="dxa"/>
          </w:tcPr>
          <w:p w14:paraId="58C20EA5" w14:textId="77777777" w:rsidR="002F77E3" w:rsidRDefault="002F77E3" w:rsidP="003B0F26">
            <w:pPr>
              <w:pStyle w:val="TAL"/>
            </w:pPr>
            <w:r>
              <w:rPr>
                <w:lang w:eastAsia="zh-CN"/>
              </w:rPr>
              <w:t>t</w:t>
            </w:r>
            <w:r>
              <w:rPr>
                <w:rFonts w:hint="eastAsia"/>
                <w:lang w:eastAsia="zh-CN"/>
              </w:rPr>
              <w:t>ime</w:t>
            </w:r>
            <w:r>
              <w:t>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5"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3B0F26">
        <w:trPr>
          <w:jc w:val="center"/>
        </w:trPr>
        <w:tc>
          <w:tcPr>
            <w:tcW w:w="1645"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77777777" w:rsidR="002F77E3" w:rsidRDefault="002F77E3" w:rsidP="003B0F26">
            <w:pPr>
              <w:pStyle w:val="TAL"/>
            </w:pPr>
            <w:r>
              <w:rPr>
                <w:rFonts w:hint="eastAsia"/>
                <w:lang w:eastAsia="zh-CN"/>
              </w:rPr>
              <w:t>M</w:t>
            </w:r>
          </w:p>
        </w:tc>
        <w:tc>
          <w:tcPr>
            <w:tcW w:w="1136" w:type="dxa"/>
          </w:tcPr>
          <w:p w14:paraId="1FD13701" w14:textId="77777777" w:rsidR="002F77E3" w:rsidRDefault="002F77E3" w:rsidP="003B0F26">
            <w:pPr>
              <w:pStyle w:val="TAL"/>
            </w:pPr>
            <w:r>
              <w:rPr>
                <w:rFonts w:hint="eastAsia"/>
                <w:lang w:eastAsia="zh-CN"/>
              </w:rPr>
              <w:t>1</w:t>
            </w:r>
          </w:p>
        </w:tc>
        <w:tc>
          <w:tcPr>
            <w:tcW w:w="4815"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5207FE32" w14:textId="77777777" w:rsidR="002F77E3" w:rsidRDefault="002F77E3" w:rsidP="002F77E3"/>
    <w:p w14:paraId="17AFA32D" w14:textId="082FCE29" w:rsidR="002F77E3" w:rsidRDefault="002F77E3" w:rsidP="002F77E3">
      <w:pPr>
        <w:pStyle w:val="41"/>
        <w:rPr>
          <w:lang w:val="en-US"/>
        </w:rPr>
      </w:pPr>
      <w:bookmarkStart w:id="589" w:name="_Toc183622430"/>
      <w:r>
        <w:rPr>
          <w:lang w:val="en-US"/>
        </w:rPr>
        <w:t>6.</w:t>
      </w:r>
      <w:r>
        <w:rPr>
          <w:rFonts w:eastAsiaTheme="minorEastAsia" w:hint="eastAsia"/>
          <w:lang w:val="en-US" w:eastAsia="zh-CN"/>
        </w:rPr>
        <w:t>4</w:t>
      </w:r>
      <w:r>
        <w:rPr>
          <w:lang w:val="en-US"/>
        </w:rPr>
        <w:t>.6.3</w:t>
      </w:r>
      <w:r>
        <w:rPr>
          <w:lang w:val="en-US"/>
        </w:rPr>
        <w:tab/>
        <w:t>Simple data types and enumerations</w:t>
      </w:r>
      <w:bookmarkEnd w:id="589"/>
    </w:p>
    <w:p w14:paraId="4813B51D" w14:textId="1D28737F" w:rsidR="002F77E3" w:rsidRDefault="002F77E3" w:rsidP="002F77E3">
      <w:pPr>
        <w:pStyle w:val="51"/>
      </w:pPr>
      <w:bookmarkStart w:id="590" w:name="_Toc183622431"/>
      <w:r>
        <w:t>6.</w:t>
      </w:r>
      <w:r>
        <w:rPr>
          <w:rFonts w:eastAsiaTheme="minorEastAsia" w:hint="eastAsia"/>
          <w:lang w:eastAsia="zh-CN"/>
        </w:rPr>
        <w:t>4</w:t>
      </w:r>
      <w:r>
        <w:t>.6.3.1</w:t>
      </w:r>
      <w:r>
        <w:tab/>
        <w:t>Introduction</w:t>
      </w:r>
      <w:bookmarkEnd w:id="590"/>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591" w:name="_Toc183622432"/>
      <w:r>
        <w:t>6.</w:t>
      </w:r>
      <w:r>
        <w:rPr>
          <w:rFonts w:eastAsiaTheme="minorEastAsia" w:hint="eastAsia"/>
          <w:lang w:eastAsia="zh-CN"/>
        </w:rPr>
        <w:t>4</w:t>
      </w:r>
      <w:r>
        <w:t>.6.3.2</w:t>
      </w:r>
      <w:r>
        <w:tab/>
        <w:t>Simple data types</w:t>
      </w:r>
      <w:bookmarkEnd w:id="591"/>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592" w:name="_Toc183622433"/>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2"/>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593" w:name="_Toc183622434"/>
      <w:r>
        <w:t>6.</w:t>
      </w:r>
      <w:r>
        <w:rPr>
          <w:rFonts w:eastAsiaTheme="minorEastAsia" w:hint="eastAsia"/>
          <w:lang w:eastAsia="zh-CN"/>
        </w:rPr>
        <w:t>4</w:t>
      </w:r>
      <w:r>
        <w:t>.6.5</w:t>
      </w:r>
      <w:r>
        <w:tab/>
        <w:t>Binary data</w:t>
      </w:r>
      <w:bookmarkEnd w:id="593"/>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594" w:name="_Toc183622435"/>
      <w:r>
        <w:t>6.</w:t>
      </w:r>
      <w:r>
        <w:rPr>
          <w:rFonts w:eastAsiaTheme="minorEastAsia" w:hint="eastAsia"/>
          <w:lang w:eastAsia="zh-CN"/>
        </w:rPr>
        <w:t>4</w:t>
      </w:r>
      <w:r>
        <w:t>.7</w:t>
      </w:r>
      <w:r>
        <w:tab/>
        <w:t>Error Handling</w:t>
      </w:r>
      <w:bookmarkEnd w:id="594"/>
    </w:p>
    <w:p w14:paraId="781CBCCE" w14:textId="313C9DA1" w:rsidR="002F77E3" w:rsidRDefault="002F77E3" w:rsidP="002F77E3">
      <w:pPr>
        <w:pStyle w:val="41"/>
      </w:pPr>
      <w:bookmarkStart w:id="595" w:name="_Toc183622436"/>
      <w:r>
        <w:t>6.</w:t>
      </w:r>
      <w:r>
        <w:rPr>
          <w:rFonts w:eastAsiaTheme="minorEastAsia" w:hint="eastAsia"/>
          <w:lang w:eastAsia="zh-CN"/>
        </w:rPr>
        <w:t>4</w:t>
      </w:r>
      <w:r>
        <w:t>.7.1</w:t>
      </w:r>
      <w:r>
        <w:tab/>
        <w:t>General</w:t>
      </w:r>
      <w:bookmarkEnd w:id="595"/>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596" w:name="_Toc183622437"/>
      <w:r>
        <w:t>6.</w:t>
      </w:r>
      <w:r>
        <w:rPr>
          <w:rFonts w:eastAsiaTheme="minorEastAsia" w:hint="eastAsia"/>
          <w:lang w:eastAsia="zh-CN"/>
        </w:rPr>
        <w:t>4</w:t>
      </w:r>
      <w:r>
        <w:t>.7.2</w:t>
      </w:r>
      <w:r>
        <w:tab/>
        <w:t>Protocol Errors</w:t>
      </w:r>
      <w:bookmarkEnd w:id="596"/>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597" w:name="_Toc183622438"/>
      <w:r>
        <w:t>6.</w:t>
      </w:r>
      <w:r>
        <w:rPr>
          <w:rFonts w:eastAsiaTheme="minorEastAsia" w:hint="eastAsia"/>
          <w:lang w:eastAsia="zh-CN"/>
        </w:rPr>
        <w:t>4</w:t>
      </w:r>
      <w:r>
        <w:t>.7.3</w:t>
      </w:r>
      <w:r>
        <w:tab/>
        <w:t>Application Errors</w:t>
      </w:r>
      <w:bookmarkEnd w:id="597"/>
    </w:p>
    <w:p w14:paraId="1930F733" w14:textId="77777777"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6.1.7.3-1.</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3B0F26">
        <w:trPr>
          <w:jc w:val="center"/>
        </w:trPr>
        <w:tc>
          <w:tcPr>
            <w:tcW w:w="2921"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3" w:type="dxa"/>
            <w:shd w:val="clear" w:color="auto" w:fill="C0C0C0"/>
          </w:tcPr>
          <w:p w14:paraId="50011813" w14:textId="77777777" w:rsidR="002F77E3" w:rsidRDefault="002F77E3" w:rsidP="003B0F26">
            <w:pPr>
              <w:pStyle w:val="TAH"/>
            </w:pPr>
            <w:r>
              <w:t>Description</w:t>
            </w:r>
          </w:p>
        </w:tc>
      </w:tr>
      <w:tr w:rsidR="002F77E3" w14:paraId="2121E291" w14:textId="77777777" w:rsidTr="003B0F26">
        <w:trPr>
          <w:jc w:val="center"/>
        </w:trPr>
        <w:tc>
          <w:tcPr>
            <w:tcW w:w="2921"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3"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bl>
    <w:p w14:paraId="2BFDAB72" w14:textId="77777777" w:rsidR="002F77E3" w:rsidRDefault="002F77E3" w:rsidP="002F77E3"/>
    <w:p w14:paraId="3DA6F4EE" w14:textId="2DB084EA" w:rsidR="002F77E3" w:rsidRDefault="002F77E3" w:rsidP="002F77E3">
      <w:pPr>
        <w:pStyle w:val="31"/>
        <w:rPr>
          <w:lang w:eastAsia="zh-CN"/>
        </w:rPr>
      </w:pPr>
      <w:bookmarkStart w:id="598" w:name="_Toc183622439"/>
      <w:r>
        <w:t>6.</w:t>
      </w:r>
      <w:r>
        <w:rPr>
          <w:rFonts w:eastAsiaTheme="minorEastAsia" w:hint="eastAsia"/>
          <w:lang w:eastAsia="zh-CN"/>
        </w:rPr>
        <w:t>4</w:t>
      </w:r>
      <w:r>
        <w:t>.8</w:t>
      </w:r>
      <w:r>
        <w:rPr>
          <w:lang w:eastAsia="zh-CN"/>
        </w:rPr>
        <w:tab/>
        <w:t>Feature negotiation</w:t>
      </w:r>
      <w:bookmarkEnd w:id="598"/>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tbl>
    <w:p w14:paraId="53EDCBA5" w14:textId="77777777" w:rsidR="002F77E3" w:rsidRDefault="002F77E3" w:rsidP="002F77E3"/>
    <w:p w14:paraId="64AA50C1" w14:textId="1C738122" w:rsidR="002F77E3" w:rsidRDefault="002F77E3" w:rsidP="002F77E3">
      <w:pPr>
        <w:pStyle w:val="31"/>
      </w:pPr>
      <w:bookmarkStart w:id="599" w:name="_Toc183622440"/>
      <w:r>
        <w:t>6.</w:t>
      </w:r>
      <w:r>
        <w:rPr>
          <w:rFonts w:eastAsiaTheme="minorEastAsia" w:hint="eastAsia"/>
          <w:lang w:eastAsia="zh-CN"/>
        </w:rPr>
        <w:t>4</w:t>
      </w:r>
      <w:r>
        <w:t>.9</w:t>
      </w:r>
      <w:r>
        <w:tab/>
        <w:t>Security</w:t>
      </w:r>
      <w:bookmarkEnd w:id="599"/>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00" w:name="_Toc183622441"/>
      <w:r w:rsidRPr="005562D7">
        <w:t>6.</w:t>
      </w:r>
      <w:r>
        <w:rPr>
          <w:rFonts w:eastAsiaTheme="minorEastAsia" w:hint="eastAsia"/>
          <w:lang w:eastAsia="zh-CN"/>
        </w:rPr>
        <w:t>4</w:t>
      </w:r>
      <w:r w:rsidRPr="005562D7">
        <w:t>.</w:t>
      </w:r>
      <w:r>
        <w:t>10</w:t>
      </w:r>
      <w:r w:rsidRPr="005562D7">
        <w:tab/>
        <w:t>HTTP redirection</w:t>
      </w:r>
      <w:bookmarkEnd w:id="600"/>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1140679B" w:rsidR="007B3457" w:rsidRDefault="00944AF9">
      <w:pPr>
        <w:pStyle w:val="8"/>
      </w:pPr>
      <w:r>
        <w:fldChar w:fldCharType="begin"/>
      </w:r>
      <w:r>
        <w:fldChar w:fldCharType="separate"/>
      </w:r>
      <w:r>
        <w:fldChar w:fldCharType="end"/>
      </w:r>
      <w:r>
        <w:br w:type="page"/>
      </w:r>
      <w:bookmarkStart w:id="601" w:name="_Toc35971450"/>
      <w:bookmarkStart w:id="602" w:name="_Toc510696650"/>
      <w:bookmarkStart w:id="603" w:name="_Toc183622442"/>
      <w:r>
        <w:t>Annex A (normative):</w:t>
      </w:r>
      <w:r>
        <w:br/>
        <w:t>OpenAPI specification</w:t>
      </w:r>
      <w:bookmarkEnd w:id="601"/>
      <w:bookmarkEnd w:id="602"/>
      <w:bookmarkEnd w:id="603"/>
    </w:p>
    <w:p w14:paraId="1656CB21" w14:textId="77777777" w:rsidR="007B3457" w:rsidRDefault="00000000" w:rsidP="003A4F10">
      <w:pPr>
        <w:pStyle w:val="1"/>
      </w:pPr>
      <w:bookmarkStart w:id="604" w:name="_Toc510696651"/>
      <w:bookmarkStart w:id="605" w:name="_Toc35971451"/>
      <w:bookmarkStart w:id="606" w:name="_Toc183622443"/>
      <w:bookmarkStart w:id="607" w:name="_Toc510696653"/>
      <w:r>
        <w:t>A.1</w:t>
      </w:r>
      <w:r>
        <w:tab/>
        <w:t>General</w:t>
      </w:r>
      <w:bookmarkEnd w:id="604"/>
      <w:bookmarkEnd w:id="605"/>
      <w:bookmarkEnd w:id="606"/>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608" w:name="_Toc183622444"/>
      <w:r>
        <w:t>A.2</w:t>
      </w:r>
      <w:r>
        <w:tab/>
      </w:r>
      <w:r w:rsidR="0083253C" w:rsidRPr="0017262F">
        <w:t>Nimsas_SessionEventControl</w:t>
      </w:r>
      <w:r>
        <w:t xml:space="preserve"> API</w:t>
      </w:r>
      <w:bookmarkEnd w:id="608"/>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78F6840"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r w:rsidR="00A218F6">
        <w:rPr>
          <w:rFonts w:eastAsiaTheme="minorEastAsia" w:hint="eastAsia"/>
          <w:lang w:eastAsia="zh-CN"/>
        </w:rPr>
        <w:t>-alpha-1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6F01D1A7"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A218F6">
        <w:rPr>
          <w:rFonts w:eastAsiaTheme="minorEastAsia" w:hint="eastAsia"/>
          <w:lang w:eastAsia="zh-CN"/>
        </w:rPr>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7C27B2" w:rsidRDefault="00706B5C" w:rsidP="00706B5C">
      <w:pPr>
        <w:pStyle w:val="PL"/>
      </w:pPr>
      <w:r w:rsidRPr="007C27B2">
        <w:t xml:space="preserve">          $ref: '#/components/schemas/</w:t>
      </w:r>
      <w:r>
        <w:t>PsDataOffStatus</w:t>
      </w:r>
      <w:r w:rsidRPr="007C27B2">
        <w:t>'</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609"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609"/>
    <w:p w14:paraId="4C34C56C" w14:textId="77777777" w:rsidR="0083253C" w:rsidRPr="00340CDF" w:rsidRDefault="0083253C" w:rsidP="0083253C">
      <w:pPr>
        <w:pStyle w:val="PL"/>
      </w:pPr>
    </w:p>
    <w:p w14:paraId="10A05FB5" w14:textId="77777777" w:rsidR="007B3457" w:rsidRDefault="007B3457"/>
    <w:p w14:paraId="73846FDA" w14:textId="01895616" w:rsidR="007B3457" w:rsidRDefault="00000000" w:rsidP="003A4F10">
      <w:pPr>
        <w:pStyle w:val="1"/>
      </w:pPr>
      <w:bookmarkStart w:id="610" w:name="_Toc35971453"/>
      <w:bookmarkStart w:id="611" w:name="_Toc183622445"/>
      <w:r>
        <w:t>A.3</w:t>
      </w:r>
      <w:r>
        <w:tab/>
      </w:r>
      <w:r w:rsidR="00930C61" w:rsidRPr="002C6BFF">
        <w:t>Nimsas_MediaControl</w:t>
      </w:r>
      <w:r>
        <w:t xml:space="preserve"> API</w:t>
      </w:r>
      <w:bookmarkEnd w:id="607"/>
      <w:bookmarkEnd w:id="610"/>
      <w:bookmarkEnd w:id="611"/>
    </w:p>
    <w:p w14:paraId="3AAE8FAE" w14:textId="0D3692A7" w:rsidR="00930C61" w:rsidRDefault="00930C61" w:rsidP="00930C61">
      <w:pPr>
        <w:pStyle w:val="PL"/>
      </w:pPr>
      <w:bookmarkStart w:id="612"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2FECB4B4" w:rsidR="00930C61" w:rsidRPr="00522201" w:rsidRDefault="00930C61" w:rsidP="00930C61">
      <w:pPr>
        <w:pStyle w:val="PL"/>
      </w:pPr>
      <w:r>
        <w:t xml:space="preserve">  version: </w:t>
      </w:r>
      <w:r w:rsidR="00A7416D" w:rsidRPr="00A7416D">
        <w:t>1.0.</w:t>
      </w:r>
      <w:r w:rsidR="00522201">
        <w:rPr>
          <w:rFonts w:eastAsiaTheme="minorEastAsia" w:hint="eastAsia"/>
          <w:lang w:eastAsia="zh-CN"/>
        </w:rPr>
        <w:t>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0CD3C42F" w:rsidR="00930C61" w:rsidRDefault="00930C61" w:rsidP="00930C61">
      <w:pPr>
        <w:pStyle w:val="PL"/>
      </w:pPr>
      <w:r>
        <w:t xml:space="preserve">    3GPP TS 29.175 V</w:t>
      </w:r>
      <w:r w:rsidR="00EA4AD2">
        <w:t>18</w:t>
      </w:r>
      <w:r>
        <w:t>.</w:t>
      </w:r>
      <w:r w:rsidR="00522201">
        <w:rPr>
          <w:rFonts w:eastAsiaTheme="minorEastAsia" w:hint="eastAsia"/>
          <w:lang w:eastAsia="zh-CN"/>
        </w:rPr>
        <w:t>2</w:t>
      </w:r>
      <w:r>
        <w:t>.</w:t>
      </w:r>
      <w:r w:rsidR="00522201">
        <w:rPr>
          <w:rFonts w:eastAsiaTheme="minorEastAsia" w:hint="eastAsia"/>
          <w:lang w:eastAsia="zh-CN"/>
        </w:rPr>
        <w:t>1</w:t>
      </w:r>
      <w:r>
        <w:t>;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613" w:name="_Toc160489003"/>
      <w:bookmarkStart w:id="614" w:name="_Toc183622446"/>
      <w:bookmarkEnd w:id="612"/>
      <w:r>
        <w:t>A.</w:t>
      </w:r>
      <w:r>
        <w:rPr>
          <w:rFonts w:eastAsiaTheme="minorEastAsia" w:hint="eastAsia"/>
          <w:lang w:eastAsia="zh-CN"/>
        </w:rPr>
        <w:t>4</w:t>
      </w:r>
      <w:r>
        <w:tab/>
      </w:r>
      <w:r w:rsidRPr="002C6BFF">
        <w:t>Nimsas_</w:t>
      </w:r>
      <w:r>
        <w:t>ImsSessionManagement API</w:t>
      </w:r>
      <w:bookmarkEnd w:id="613"/>
      <w:bookmarkEnd w:id="614"/>
    </w:p>
    <w:p w14:paraId="631B5A9E" w14:textId="77777777" w:rsidR="00481164" w:rsidRDefault="00481164" w:rsidP="00481164">
      <w:pPr>
        <w:pStyle w:val="EditorsNote"/>
        <w:rPr>
          <w:noProof/>
          <w:lang w:eastAsia="zh-CN"/>
        </w:rPr>
      </w:pPr>
      <w:r>
        <w:rPr>
          <w:noProof/>
          <w:lang w:eastAsia="zh-CN"/>
        </w:rPr>
        <w:t>Editor’s Note:</w:t>
      </w:r>
      <w:r>
        <w:rPr>
          <w:noProof/>
          <w:lang w:eastAsia="zh-CN"/>
        </w:rPr>
        <w:tab/>
        <w:t>The OpenAPI of Nimsas_ImsSessionManagement is FFS.</w:t>
      </w:r>
    </w:p>
    <w:p w14:paraId="46BFEBE5" w14:textId="2E709109" w:rsidR="00B42939" w:rsidRDefault="00B42939" w:rsidP="00B42939">
      <w:pPr>
        <w:pStyle w:val="1"/>
      </w:pPr>
      <w:bookmarkStart w:id="615" w:name="_Toc183622447"/>
      <w:r>
        <w:t>A.</w:t>
      </w:r>
      <w:r>
        <w:rPr>
          <w:rFonts w:eastAsiaTheme="minorEastAsia" w:hint="eastAsia"/>
          <w:lang w:eastAsia="zh-CN"/>
        </w:rPr>
        <w:t>5</w:t>
      </w:r>
      <w:r>
        <w:tab/>
      </w:r>
      <w:r w:rsidRPr="002C6BFF">
        <w:t>Nimsas_</w:t>
      </w:r>
      <w:r>
        <w:t>ImsEE API</w:t>
      </w:r>
      <w:bookmarkEnd w:id="615"/>
    </w:p>
    <w:p w14:paraId="4BC9835D" w14:textId="77777777" w:rsidR="00B42939" w:rsidRDefault="00B42939" w:rsidP="00B42939">
      <w:pPr>
        <w:pStyle w:val="EditorsNote"/>
        <w:rPr>
          <w:noProof/>
          <w:lang w:eastAsia="zh-CN"/>
        </w:rPr>
      </w:pPr>
      <w:r>
        <w:rPr>
          <w:noProof/>
          <w:lang w:eastAsia="zh-CN"/>
        </w:rPr>
        <w:t>Editor’s Note:</w:t>
      </w:r>
      <w:r>
        <w:rPr>
          <w:noProof/>
          <w:lang w:eastAsia="zh-CN"/>
        </w:rPr>
        <w:tab/>
        <w:t>The OpenAPI of Nimsas_ImsEE is FFS.</w:t>
      </w:r>
    </w:p>
    <w:p w14:paraId="1BC56306" w14:textId="0D948582" w:rsidR="007B3457" w:rsidRDefault="00000000">
      <w:pPr>
        <w:pStyle w:val="8"/>
      </w:pPr>
      <w:bookmarkStart w:id="616" w:name="historyclause"/>
      <w:r>
        <w:br w:type="page"/>
      </w:r>
      <w:bookmarkStart w:id="617" w:name="_Toc2086459"/>
      <w:bookmarkStart w:id="618" w:name="_Toc183622448"/>
      <w:bookmarkEnd w:id="616"/>
      <w:r>
        <w:t>Annex B (informative):</w:t>
      </w:r>
      <w:r>
        <w:br/>
        <w:t>Change history</w:t>
      </w:r>
      <w:bookmarkEnd w:id="617"/>
      <w:bookmarkEnd w:id="618"/>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619"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619"/>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C928273" w:rsidR="007B76E2" w:rsidRPr="00626B18" w:rsidRDefault="007B76E2" w:rsidP="007B76E2">
            <w:pPr>
              <w:pStyle w:val="TAC"/>
              <w:rPr>
                <w:sz w:val="16"/>
                <w:szCs w:val="16"/>
              </w:rPr>
            </w:pPr>
            <w:r w:rsidRPr="00555E33">
              <w:rPr>
                <w:sz w:val="16"/>
                <w:szCs w:val="16"/>
              </w:rPr>
              <w:t>Report the QoS info</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37FE0778" w14:textId="77777777">
        <w:tc>
          <w:tcPr>
            <w:tcW w:w="800" w:type="dxa"/>
            <w:shd w:val="solid" w:color="FFFFFF" w:fill="auto"/>
          </w:tcPr>
          <w:p w14:paraId="7F5A43A1" w14:textId="408B3F9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4E1851A" w14:textId="39147780"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ABC1BFA"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3D89FE04" w14:textId="3BA33B9C"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71E2C222" w14:textId="7A74FE33"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3E74A9" w14:textId="0032B49B"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0E36DC" w14:textId="3447451F" w:rsidR="007B76E2" w:rsidRPr="00626B18" w:rsidRDefault="007B76E2" w:rsidP="007B76E2">
            <w:pPr>
              <w:pStyle w:val="TAC"/>
              <w:rPr>
                <w:sz w:val="16"/>
                <w:szCs w:val="16"/>
              </w:rPr>
            </w:pPr>
            <w:r w:rsidRPr="00555E33">
              <w:rPr>
                <w:sz w:val="16"/>
                <w:szCs w:val="16"/>
              </w:rPr>
              <w:t>Remove the MRF</w:t>
            </w:r>
          </w:p>
        </w:tc>
        <w:tc>
          <w:tcPr>
            <w:tcW w:w="708" w:type="dxa"/>
            <w:shd w:val="solid" w:color="FFFFFF" w:fill="auto"/>
          </w:tcPr>
          <w:p w14:paraId="725B69FD" w14:textId="22B956D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bl>
    <w:p w14:paraId="26BE07F8" w14:textId="77777777" w:rsidR="007B3457" w:rsidRDefault="007B3457"/>
    <w:p w14:paraId="5D2F01DD" w14:textId="77777777" w:rsidR="007B3457" w:rsidRDefault="007B3457">
      <w:pPr>
        <w:pStyle w:val="Guidance"/>
      </w:pPr>
    </w:p>
    <w:sectPr w:rsidR="007B3457">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AD180" w14:textId="77777777" w:rsidR="00376827" w:rsidRDefault="00376827">
      <w:pPr>
        <w:spacing w:after="0"/>
      </w:pPr>
      <w:r>
        <w:separator/>
      </w:r>
    </w:p>
  </w:endnote>
  <w:endnote w:type="continuationSeparator" w:id="0">
    <w:p w14:paraId="223361EA" w14:textId="77777777" w:rsidR="00376827" w:rsidRDefault="00376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19457E" w14:textId="77777777" w:rsidR="00376827" w:rsidRDefault="00376827">
      <w:pPr>
        <w:spacing w:after="0"/>
      </w:pPr>
      <w:r>
        <w:separator/>
      </w:r>
    </w:p>
  </w:footnote>
  <w:footnote w:type="continuationSeparator" w:id="0">
    <w:p w14:paraId="1D06C8D0" w14:textId="77777777" w:rsidR="00376827" w:rsidRDefault="003768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67D78D54"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024B">
      <w:rPr>
        <w:rFonts w:ascii="Arial" w:hAnsi="Arial" w:cs="Arial"/>
        <w:b/>
        <w:noProof/>
        <w:sz w:val="18"/>
        <w:szCs w:val="18"/>
      </w:rPr>
      <w:t>3GPP TS 29.175 V198.02.0 (2024-1209)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A909FBD"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024B">
      <w:rPr>
        <w:rFonts w:ascii="Arial" w:hAnsi="Arial" w:cs="Arial"/>
        <w:b/>
        <w:noProof/>
        <w:sz w:val="18"/>
        <w:szCs w:val="18"/>
      </w:rPr>
      <w:t>Release 198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 w:numId="14" w16cid:durableId="1801337233">
    <w:abstractNumId w:val="14"/>
  </w:num>
  <w:num w:numId="15" w16cid:durableId="8522327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A221C"/>
    <w:rsid w:val="000A2AD1"/>
    <w:rsid w:val="000A41BA"/>
    <w:rsid w:val="000B700C"/>
    <w:rsid w:val="000C0377"/>
    <w:rsid w:val="000C47C3"/>
    <w:rsid w:val="000C61C3"/>
    <w:rsid w:val="000D58AB"/>
    <w:rsid w:val="000E006B"/>
    <w:rsid w:val="000E2443"/>
    <w:rsid w:val="000E72AA"/>
    <w:rsid w:val="000F4873"/>
    <w:rsid w:val="00102B0E"/>
    <w:rsid w:val="00106A51"/>
    <w:rsid w:val="001170C1"/>
    <w:rsid w:val="00117C77"/>
    <w:rsid w:val="0012013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4847"/>
    <w:rsid w:val="00195970"/>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1787C"/>
    <w:rsid w:val="00220B70"/>
    <w:rsid w:val="0022113D"/>
    <w:rsid w:val="00222A72"/>
    <w:rsid w:val="0022660F"/>
    <w:rsid w:val="002345D0"/>
    <w:rsid w:val="002347A2"/>
    <w:rsid w:val="00241C78"/>
    <w:rsid w:val="00242761"/>
    <w:rsid w:val="0024787A"/>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D77B7"/>
    <w:rsid w:val="002E00EE"/>
    <w:rsid w:val="002E1E8B"/>
    <w:rsid w:val="002E5472"/>
    <w:rsid w:val="002F19AA"/>
    <w:rsid w:val="002F51D3"/>
    <w:rsid w:val="002F6EAA"/>
    <w:rsid w:val="002F77E3"/>
    <w:rsid w:val="002F7F20"/>
    <w:rsid w:val="00301214"/>
    <w:rsid w:val="003037AB"/>
    <w:rsid w:val="003037F0"/>
    <w:rsid w:val="00304320"/>
    <w:rsid w:val="003057AC"/>
    <w:rsid w:val="0031585F"/>
    <w:rsid w:val="00315980"/>
    <w:rsid w:val="003172DC"/>
    <w:rsid w:val="00320BDD"/>
    <w:rsid w:val="00323E91"/>
    <w:rsid w:val="00333899"/>
    <w:rsid w:val="00337373"/>
    <w:rsid w:val="00340CDF"/>
    <w:rsid w:val="003446B6"/>
    <w:rsid w:val="0035462D"/>
    <w:rsid w:val="00355A80"/>
    <w:rsid w:val="00355B47"/>
    <w:rsid w:val="00365144"/>
    <w:rsid w:val="00373902"/>
    <w:rsid w:val="003765B8"/>
    <w:rsid w:val="00376827"/>
    <w:rsid w:val="00377E9D"/>
    <w:rsid w:val="00382E38"/>
    <w:rsid w:val="0038612E"/>
    <w:rsid w:val="003900A6"/>
    <w:rsid w:val="003937F3"/>
    <w:rsid w:val="003A212C"/>
    <w:rsid w:val="003A2178"/>
    <w:rsid w:val="003A4F10"/>
    <w:rsid w:val="003A5D18"/>
    <w:rsid w:val="003C06BB"/>
    <w:rsid w:val="003C0F1E"/>
    <w:rsid w:val="003C3971"/>
    <w:rsid w:val="003C4E25"/>
    <w:rsid w:val="003C6DBA"/>
    <w:rsid w:val="003D5BDD"/>
    <w:rsid w:val="003E438A"/>
    <w:rsid w:val="003E58FE"/>
    <w:rsid w:val="003F705C"/>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20AC"/>
    <w:rsid w:val="00465515"/>
    <w:rsid w:val="0046662F"/>
    <w:rsid w:val="00472A82"/>
    <w:rsid w:val="00477CE1"/>
    <w:rsid w:val="00481164"/>
    <w:rsid w:val="00485844"/>
    <w:rsid w:val="0049187D"/>
    <w:rsid w:val="004954E9"/>
    <w:rsid w:val="004A2252"/>
    <w:rsid w:val="004A6999"/>
    <w:rsid w:val="004B25DC"/>
    <w:rsid w:val="004B4678"/>
    <w:rsid w:val="004B655E"/>
    <w:rsid w:val="004B6B68"/>
    <w:rsid w:val="004D08B1"/>
    <w:rsid w:val="004D3578"/>
    <w:rsid w:val="004D4F2B"/>
    <w:rsid w:val="004E213A"/>
    <w:rsid w:val="004E5547"/>
    <w:rsid w:val="004E6EAC"/>
    <w:rsid w:val="004F0988"/>
    <w:rsid w:val="004F3340"/>
    <w:rsid w:val="004F45EE"/>
    <w:rsid w:val="004F6F00"/>
    <w:rsid w:val="00511522"/>
    <w:rsid w:val="0051452A"/>
    <w:rsid w:val="00515075"/>
    <w:rsid w:val="00522201"/>
    <w:rsid w:val="0053388B"/>
    <w:rsid w:val="00535773"/>
    <w:rsid w:val="00535E81"/>
    <w:rsid w:val="005360FD"/>
    <w:rsid w:val="0054333B"/>
    <w:rsid w:val="00543E6C"/>
    <w:rsid w:val="00546F69"/>
    <w:rsid w:val="00563408"/>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1F6D"/>
    <w:rsid w:val="00602AEA"/>
    <w:rsid w:val="0060512E"/>
    <w:rsid w:val="00606371"/>
    <w:rsid w:val="0061005F"/>
    <w:rsid w:val="00610F15"/>
    <w:rsid w:val="00614FDF"/>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2390"/>
    <w:rsid w:val="0067343D"/>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06B5C"/>
    <w:rsid w:val="00710EA1"/>
    <w:rsid w:val="00711D8D"/>
    <w:rsid w:val="00711EDE"/>
    <w:rsid w:val="00713C44"/>
    <w:rsid w:val="00715752"/>
    <w:rsid w:val="007169BB"/>
    <w:rsid w:val="007233B9"/>
    <w:rsid w:val="00732CFC"/>
    <w:rsid w:val="00734A5B"/>
    <w:rsid w:val="00734C0E"/>
    <w:rsid w:val="00736187"/>
    <w:rsid w:val="0074026F"/>
    <w:rsid w:val="00741112"/>
    <w:rsid w:val="00741673"/>
    <w:rsid w:val="007429F6"/>
    <w:rsid w:val="00744E76"/>
    <w:rsid w:val="00745A52"/>
    <w:rsid w:val="00750B02"/>
    <w:rsid w:val="00756442"/>
    <w:rsid w:val="0076216A"/>
    <w:rsid w:val="0076436A"/>
    <w:rsid w:val="00764E49"/>
    <w:rsid w:val="00767567"/>
    <w:rsid w:val="00774DA4"/>
    <w:rsid w:val="00777B82"/>
    <w:rsid w:val="00780F4B"/>
    <w:rsid w:val="00781074"/>
    <w:rsid w:val="00781F0F"/>
    <w:rsid w:val="00782DAA"/>
    <w:rsid w:val="007850CC"/>
    <w:rsid w:val="00790C8D"/>
    <w:rsid w:val="007926DF"/>
    <w:rsid w:val="00796C29"/>
    <w:rsid w:val="007A11D0"/>
    <w:rsid w:val="007A1829"/>
    <w:rsid w:val="007A4424"/>
    <w:rsid w:val="007B3457"/>
    <w:rsid w:val="007B600E"/>
    <w:rsid w:val="007B76E2"/>
    <w:rsid w:val="007C34B9"/>
    <w:rsid w:val="007C500A"/>
    <w:rsid w:val="007C67DC"/>
    <w:rsid w:val="007D5A8A"/>
    <w:rsid w:val="007E4543"/>
    <w:rsid w:val="007F0F4A"/>
    <w:rsid w:val="007F169C"/>
    <w:rsid w:val="007F73DC"/>
    <w:rsid w:val="008028A4"/>
    <w:rsid w:val="00812B23"/>
    <w:rsid w:val="008174B8"/>
    <w:rsid w:val="00830747"/>
    <w:rsid w:val="0083253C"/>
    <w:rsid w:val="00834179"/>
    <w:rsid w:val="00851A40"/>
    <w:rsid w:val="008524D2"/>
    <w:rsid w:val="00855FDA"/>
    <w:rsid w:val="00860335"/>
    <w:rsid w:val="00864252"/>
    <w:rsid w:val="008768CA"/>
    <w:rsid w:val="00881198"/>
    <w:rsid w:val="00886A82"/>
    <w:rsid w:val="00886C9C"/>
    <w:rsid w:val="008912E3"/>
    <w:rsid w:val="008A024B"/>
    <w:rsid w:val="008A6D4A"/>
    <w:rsid w:val="008A6DD7"/>
    <w:rsid w:val="008B7FDE"/>
    <w:rsid w:val="008C342B"/>
    <w:rsid w:val="008C384C"/>
    <w:rsid w:val="008D0AB6"/>
    <w:rsid w:val="008D1C66"/>
    <w:rsid w:val="008D4BD0"/>
    <w:rsid w:val="008E2F13"/>
    <w:rsid w:val="008E4984"/>
    <w:rsid w:val="008E66C5"/>
    <w:rsid w:val="008F4B29"/>
    <w:rsid w:val="008F7C7C"/>
    <w:rsid w:val="009010DE"/>
    <w:rsid w:val="0090271F"/>
    <w:rsid w:val="00902E23"/>
    <w:rsid w:val="0090582B"/>
    <w:rsid w:val="009108CA"/>
    <w:rsid w:val="009114D7"/>
    <w:rsid w:val="0091348E"/>
    <w:rsid w:val="0091477C"/>
    <w:rsid w:val="00917CCB"/>
    <w:rsid w:val="00930C61"/>
    <w:rsid w:val="00940934"/>
    <w:rsid w:val="00942EC2"/>
    <w:rsid w:val="00944AF9"/>
    <w:rsid w:val="00946DEA"/>
    <w:rsid w:val="00965484"/>
    <w:rsid w:val="009779C3"/>
    <w:rsid w:val="00987970"/>
    <w:rsid w:val="00996788"/>
    <w:rsid w:val="00996B6F"/>
    <w:rsid w:val="009A07E2"/>
    <w:rsid w:val="009B6AE0"/>
    <w:rsid w:val="009B6B4D"/>
    <w:rsid w:val="009C3F13"/>
    <w:rsid w:val="009C3F4E"/>
    <w:rsid w:val="009E27A9"/>
    <w:rsid w:val="009E281E"/>
    <w:rsid w:val="009E4880"/>
    <w:rsid w:val="009F37B7"/>
    <w:rsid w:val="00A10D80"/>
    <w:rsid w:val="00A10F02"/>
    <w:rsid w:val="00A10F26"/>
    <w:rsid w:val="00A15D39"/>
    <w:rsid w:val="00A164B4"/>
    <w:rsid w:val="00A218F6"/>
    <w:rsid w:val="00A2387A"/>
    <w:rsid w:val="00A26956"/>
    <w:rsid w:val="00A27486"/>
    <w:rsid w:val="00A27BB7"/>
    <w:rsid w:val="00A33E3C"/>
    <w:rsid w:val="00A45D50"/>
    <w:rsid w:val="00A53724"/>
    <w:rsid w:val="00A55C6B"/>
    <w:rsid w:val="00A56066"/>
    <w:rsid w:val="00A56452"/>
    <w:rsid w:val="00A56D23"/>
    <w:rsid w:val="00A61B81"/>
    <w:rsid w:val="00A73129"/>
    <w:rsid w:val="00A7416D"/>
    <w:rsid w:val="00A755BC"/>
    <w:rsid w:val="00A7682A"/>
    <w:rsid w:val="00A776A6"/>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6189"/>
    <w:rsid w:val="00AD7D8D"/>
    <w:rsid w:val="00AE4D1E"/>
    <w:rsid w:val="00AE65E2"/>
    <w:rsid w:val="00B02A24"/>
    <w:rsid w:val="00B046C2"/>
    <w:rsid w:val="00B06319"/>
    <w:rsid w:val="00B064FF"/>
    <w:rsid w:val="00B07EF2"/>
    <w:rsid w:val="00B15449"/>
    <w:rsid w:val="00B15B42"/>
    <w:rsid w:val="00B261DF"/>
    <w:rsid w:val="00B4047B"/>
    <w:rsid w:val="00B42939"/>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36A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4CF6"/>
    <w:rsid w:val="00C652D0"/>
    <w:rsid w:val="00C67585"/>
    <w:rsid w:val="00C72833"/>
    <w:rsid w:val="00C767DE"/>
    <w:rsid w:val="00C80F1D"/>
    <w:rsid w:val="00C83C54"/>
    <w:rsid w:val="00C84143"/>
    <w:rsid w:val="00C87041"/>
    <w:rsid w:val="00C93F40"/>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37941"/>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1E86"/>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7D5D"/>
    <w:rsid w:val="00EF26F0"/>
    <w:rsid w:val="00EF485E"/>
    <w:rsid w:val="00F025A2"/>
    <w:rsid w:val="00F04712"/>
    <w:rsid w:val="00F05C98"/>
    <w:rsid w:val="00F05D86"/>
    <w:rsid w:val="00F06036"/>
    <w:rsid w:val="00F06E7E"/>
    <w:rsid w:val="00F112E4"/>
    <w:rsid w:val="00F11E64"/>
    <w:rsid w:val="00F11E9C"/>
    <w:rsid w:val="00F13360"/>
    <w:rsid w:val="00F2258B"/>
    <w:rsid w:val="00F22EC7"/>
    <w:rsid w:val="00F31800"/>
    <w:rsid w:val="00F325C8"/>
    <w:rsid w:val="00F33063"/>
    <w:rsid w:val="00F33894"/>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2A2E"/>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rsid w:val="004620A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footer" Target="footer1.xml"/><Relationship Id="rId20" Type="http://schemas.openxmlformats.org/officeDocument/2006/relationships/package" Target="embeddings/Microsoft_Visio_Drawing3.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2</Pages>
  <Words>24554</Words>
  <Characters>139959</Characters>
  <Application>Microsoft Office Word</Application>
  <DocSecurity>0</DocSecurity>
  <Lines>1166</Lines>
  <Paragraphs>328</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164185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238</cp:revision>
  <cp:lastPrinted>2019-02-25T14:05:00Z</cp:lastPrinted>
  <dcterms:created xsi:type="dcterms:W3CDTF">2023-11-27T11:13:00Z</dcterms:created>
  <dcterms:modified xsi:type="dcterms:W3CDTF">2024-11-27T10:49:00Z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